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D1B0F" w14:textId="60243A6C" w:rsidR="000D7479" w:rsidRDefault="000D7479" w:rsidP="00A06203">
      <w:pPr>
        <w:shd w:val="clear" w:color="auto" w:fill="FFFFFF"/>
        <w:spacing w:before="120" w:after="120" w:line="212" w:lineRule="atLeast"/>
        <w:jc w:val="center"/>
        <w:rPr>
          <w:b/>
          <w:bCs/>
          <w:sz w:val="28"/>
          <w:szCs w:val="28"/>
        </w:rPr>
      </w:pPr>
      <w:r>
        <w:rPr>
          <w:b/>
          <w:bCs/>
          <w:sz w:val="28"/>
          <w:szCs w:val="28"/>
        </w:rPr>
        <w:t>PHẦN I</w:t>
      </w:r>
    </w:p>
    <w:p w14:paraId="1E1690B7" w14:textId="77777777" w:rsidR="00212A1E" w:rsidRDefault="00A06203" w:rsidP="00F31BAD">
      <w:pPr>
        <w:jc w:val="center"/>
        <w:rPr>
          <w:b/>
          <w:sz w:val="26"/>
          <w:szCs w:val="26"/>
        </w:rPr>
      </w:pPr>
      <w:r>
        <w:rPr>
          <w:b/>
          <w:bCs/>
          <w:sz w:val="28"/>
          <w:szCs w:val="28"/>
        </w:rPr>
        <w:t>QUY TRÌNH NỘI BỘ GIẢI QUYẾT THỦ TỤC HÀNH CHÍNH</w:t>
      </w:r>
      <w:r w:rsidR="00F31BAD">
        <w:rPr>
          <w:b/>
          <w:bCs/>
          <w:sz w:val="28"/>
          <w:szCs w:val="28"/>
        </w:rPr>
        <w:t xml:space="preserve"> </w:t>
      </w:r>
      <w:r w:rsidR="00F31BAD" w:rsidRPr="000241C1">
        <w:rPr>
          <w:b/>
          <w:sz w:val="26"/>
          <w:szCs w:val="26"/>
        </w:rPr>
        <w:t>THUỘC THẨM QUYỀN GIẢI QUYẾT CỦ</w:t>
      </w:r>
      <w:r w:rsidR="00212A1E">
        <w:rPr>
          <w:b/>
          <w:sz w:val="26"/>
          <w:szCs w:val="26"/>
        </w:rPr>
        <w:t>A</w:t>
      </w:r>
    </w:p>
    <w:p w14:paraId="0578983C" w14:textId="66F347CE" w:rsidR="00F31BAD" w:rsidRPr="000241C1" w:rsidRDefault="00F31BAD" w:rsidP="00F31BAD">
      <w:pPr>
        <w:jc w:val="center"/>
        <w:rPr>
          <w:b/>
          <w:sz w:val="26"/>
          <w:szCs w:val="26"/>
        </w:rPr>
      </w:pPr>
      <w:r>
        <w:rPr>
          <w:b/>
          <w:sz w:val="26"/>
          <w:szCs w:val="26"/>
        </w:rPr>
        <w:t>SỞ GIÁO DỤC VÀ ĐÀO TẠO</w:t>
      </w:r>
      <w:r w:rsidRPr="000241C1">
        <w:rPr>
          <w:b/>
          <w:sz w:val="26"/>
          <w:szCs w:val="26"/>
        </w:rPr>
        <w:t xml:space="preserve"> </w:t>
      </w:r>
      <w:r w:rsidR="00437853">
        <w:rPr>
          <w:b/>
          <w:sz w:val="26"/>
          <w:szCs w:val="26"/>
        </w:rPr>
        <w:t>T</w:t>
      </w:r>
      <w:r w:rsidRPr="000241C1">
        <w:rPr>
          <w:b/>
          <w:sz w:val="26"/>
          <w:szCs w:val="26"/>
        </w:rPr>
        <w:t>ỈNH ĐỒNG THÁP</w:t>
      </w:r>
    </w:p>
    <w:p w14:paraId="7E74D94F" w14:textId="62FE61E2" w:rsidR="00F31BAD" w:rsidRPr="000241C1" w:rsidRDefault="00F31BAD" w:rsidP="00F31BAD">
      <w:pPr>
        <w:jc w:val="center"/>
        <w:rPr>
          <w:i/>
          <w:sz w:val="28"/>
          <w:szCs w:val="28"/>
        </w:rPr>
      </w:pPr>
      <w:r w:rsidRPr="000241C1">
        <w:rPr>
          <w:i/>
          <w:sz w:val="28"/>
          <w:szCs w:val="28"/>
        </w:rPr>
        <w:t>(Ban hành kèm theo Quyết định số</w:t>
      </w:r>
      <w:r>
        <w:rPr>
          <w:i/>
          <w:sz w:val="28"/>
          <w:szCs w:val="28"/>
        </w:rPr>
        <w:t xml:space="preserve">       </w:t>
      </w:r>
      <w:r w:rsidRPr="000241C1">
        <w:rPr>
          <w:i/>
          <w:sz w:val="28"/>
          <w:szCs w:val="28"/>
        </w:rPr>
        <w:t xml:space="preserve">/QĐ-UBND-HC ngày </w:t>
      </w:r>
      <w:r>
        <w:rPr>
          <w:i/>
          <w:sz w:val="28"/>
          <w:szCs w:val="28"/>
        </w:rPr>
        <w:t xml:space="preserve">   </w:t>
      </w:r>
      <w:r w:rsidRPr="000241C1">
        <w:rPr>
          <w:i/>
          <w:sz w:val="28"/>
          <w:szCs w:val="28"/>
        </w:rPr>
        <w:t xml:space="preserve"> tháng</w:t>
      </w:r>
      <w:r w:rsidR="00212A1E">
        <w:rPr>
          <w:i/>
          <w:sz w:val="28"/>
          <w:szCs w:val="28"/>
        </w:rPr>
        <w:t xml:space="preserve"> 01</w:t>
      </w:r>
      <w:r w:rsidRPr="000241C1">
        <w:rPr>
          <w:i/>
          <w:sz w:val="28"/>
          <w:szCs w:val="28"/>
        </w:rPr>
        <w:t xml:space="preserve"> năm</w:t>
      </w:r>
      <w:r>
        <w:rPr>
          <w:i/>
          <w:sz w:val="28"/>
          <w:szCs w:val="28"/>
        </w:rPr>
        <w:t xml:space="preserve"> 20</w:t>
      </w:r>
      <w:r w:rsidR="00A65216">
        <w:rPr>
          <w:i/>
          <w:sz w:val="28"/>
          <w:szCs w:val="28"/>
        </w:rPr>
        <w:t>24</w:t>
      </w:r>
      <w:r w:rsidRPr="000241C1">
        <w:rPr>
          <w:i/>
          <w:sz w:val="28"/>
          <w:szCs w:val="28"/>
        </w:rPr>
        <w:t xml:space="preserve"> </w:t>
      </w:r>
    </w:p>
    <w:p w14:paraId="63C1AFA5" w14:textId="140229F2" w:rsidR="00F31BAD" w:rsidRPr="000241C1" w:rsidRDefault="00F31BAD" w:rsidP="00F31BAD">
      <w:pPr>
        <w:jc w:val="center"/>
        <w:rPr>
          <w:i/>
          <w:sz w:val="28"/>
          <w:szCs w:val="28"/>
        </w:rPr>
      </w:pPr>
      <w:r w:rsidRPr="000241C1">
        <w:rPr>
          <w:i/>
          <w:sz w:val="28"/>
          <w:szCs w:val="28"/>
        </w:rPr>
        <w:t>của Chủ tịch Ủy ban nhân dân tỉnh Đồng Tháp)</w:t>
      </w:r>
    </w:p>
    <w:p w14:paraId="0750EE90" w14:textId="320FF365" w:rsidR="00F31BAD" w:rsidRDefault="00212A1E" w:rsidP="00965384">
      <w:pPr>
        <w:spacing w:before="120" w:after="120"/>
        <w:rPr>
          <w:b/>
        </w:rPr>
      </w:pPr>
      <w:r w:rsidRPr="000241C1">
        <w:rPr>
          <w:b/>
          <w:noProof/>
          <w:sz w:val="12"/>
          <w:szCs w:val="12"/>
        </w:rPr>
        <mc:AlternateContent>
          <mc:Choice Requires="wps">
            <w:drawing>
              <wp:anchor distT="0" distB="0" distL="114300" distR="114300" simplePos="0" relativeHeight="251661312" behindDoc="0" locked="0" layoutInCell="1" allowOverlap="1" wp14:anchorId="187C4834" wp14:editId="540DF988">
                <wp:simplePos x="0" y="0"/>
                <wp:positionH relativeFrom="margin">
                  <wp:align>center</wp:align>
                </wp:positionH>
                <wp:positionV relativeFrom="paragraph">
                  <wp:posOffset>56642</wp:posOffset>
                </wp:positionV>
                <wp:extent cx="729615" cy="0"/>
                <wp:effectExtent l="0" t="0" r="0" b="0"/>
                <wp:wrapNone/>
                <wp:docPr id="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A087CB" id="Line 14" o:spid="_x0000_s1026"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4.45pt" to="57.4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">
                <w10:wrap anchorx="margin"/>
              </v:line>
            </w:pict>
          </mc:Fallback>
        </mc:AlternateContent>
      </w:r>
    </w:p>
    <w:p w14:paraId="5229E9BA" w14:textId="62572683" w:rsidR="00A06203" w:rsidRPr="0043768A" w:rsidRDefault="00BD2C62" w:rsidP="00965384">
      <w:pPr>
        <w:spacing w:before="120" w:after="120"/>
        <w:rPr>
          <w:b/>
        </w:rPr>
      </w:pPr>
      <w:r>
        <w:rPr>
          <w:b/>
        </w:rPr>
        <w:t xml:space="preserve">A. </w:t>
      </w:r>
      <w:r w:rsidR="00A06203" w:rsidRPr="0043768A">
        <w:rPr>
          <w:b/>
        </w:rPr>
        <w:t xml:space="preserve">LĨNH VỰC </w:t>
      </w:r>
      <w:r w:rsidR="004B4DD4" w:rsidRPr="0043768A">
        <w:rPr>
          <w:b/>
        </w:rPr>
        <w:t>GIÁO DỤC VÀ ĐÀO TẠO</w:t>
      </w:r>
    </w:p>
    <w:p w14:paraId="78F6A761" w14:textId="77777777" w:rsidR="004F5072" w:rsidRPr="0043768A" w:rsidRDefault="004F5072" w:rsidP="004F5072">
      <w:pPr>
        <w:spacing w:before="120" w:after="120"/>
        <w:rPr>
          <w:b/>
        </w:rPr>
      </w:pPr>
      <w:r w:rsidRPr="0043768A">
        <w:rPr>
          <w:b/>
        </w:rPr>
        <w:t xml:space="preserve">I. DANH MỤC THỦ TỤC HÀNH CHÍNH MỚI BAN HÀNH  </w:t>
      </w:r>
    </w:p>
    <w:p w14:paraId="25EEE668" w14:textId="33E47622" w:rsidR="002F7B4B" w:rsidRPr="00517A21" w:rsidRDefault="002F7B4B" w:rsidP="009A2F7F">
      <w:pPr>
        <w:spacing w:before="120" w:after="120"/>
        <w:jc w:val="both"/>
        <w:rPr>
          <w:b/>
          <w:sz w:val="28"/>
          <w:szCs w:val="28"/>
        </w:rPr>
      </w:pPr>
      <w:r w:rsidRPr="00517A21">
        <w:rPr>
          <w:b/>
          <w:sz w:val="28"/>
          <w:szCs w:val="28"/>
        </w:rPr>
        <w:t>1</w:t>
      </w:r>
      <w:r w:rsidR="00AF08E3" w:rsidRPr="00517A21">
        <w:rPr>
          <w:b/>
          <w:sz w:val="28"/>
          <w:szCs w:val="28"/>
        </w:rPr>
        <w:t xml:space="preserve">. Tên thủ tục hành chính: </w:t>
      </w:r>
      <w:r w:rsidR="00A65216" w:rsidRPr="00517A21">
        <w:rPr>
          <w:b/>
          <w:sz w:val="28"/>
          <w:szCs w:val="28"/>
        </w:rPr>
        <w:t>Đề nghị đánh giá, công nhận Đơn vị học tập cấp tỉnh</w:t>
      </w:r>
    </w:p>
    <w:p w14:paraId="64123B04" w14:textId="44FB0113" w:rsidR="00AF08E3" w:rsidRPr="00951664" w:rsidRDefault="00C11A55" w:rsidP="00965384">
      <w:pPr>
        <w:spacing w:before="120" w:after="120"/>
        <w:rPr>
          <w:b/>
          <w:sz w:val="28"/>
          <w:szCs w:val="28"/>
        </w:rPr>
      </w:pPr>
      <w:r>
        <w:rPr>
          <w:b/>
          <w:sz w:val="28"/>
          <w:szCs w:val="28"/>
        </w:rPr>
        <w:t>1.1</w:t>
      </w:r>
      <w:r w:rsidR="0075235F" w:rsidRPr="00951664">
        <w:rPr>
          <w:b/>
          <w:sz w:val="28"/>
          <w:szCs w:val="28"/>
        </w:rPr>
        <w:t>.</w:t>
      </w:r>
      <w:r w:rsidR="006873CE">
        <w:rPr>
          <w:b/>
          <w:sz w:val="28"/>
          <w:szCs w:val="28"/>
        </w:rPr>
        <w:t xml:space="preserve"> </w:t>
      </w:r>
      <w:r w:rsidR="00AF08E3" w:rsidRPr="00951664">
        <w:rPr>
          <w:b/>
          <w:sz w:val="28"/>
          <w:szCs w:val="28"/>
        </w:rPr>
        <w:t xml:space="preserve">Trình tự, cách thức, thời gian giải quyết thủ tục hành chính </w:t>
      </w:r>
    </w:p>
    <w:tbl>
      <w:tblPr>
        <w:tblStyle w:val="TableGrid"/>
        <w:tblW w:w="14601" w:type="dxa"/>
        <w:tblInd w:w="-147" w:type="dxa"/>
        <w:tblLook w:val="04A0" w:firstRow="1" w:lastRow="0" w:firstColumn="1" w:lastColumn="0" w:noHBand="0" w:noVBand="1"/>
      </w:tblPr>
      <w:tblGrid>
        <w:gridCol w:w="851"/>
        <w:gridCol w:w="2552"/>
        <w:gridCol w:w="7229"/>
        <w:gridCol w:w="2835"/>
        <w:gridCol w:w="1134"/>
      </w:tblGrid>
      <w:tr w:rsidR="00AF08E3" w:rsidRPr="009708DE" w14:paraId="0B174D84" w14:textId="77777777" w:rsidTr="00100906">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2A6EE6DD" w14:textId="77777777" w:rsidR="00AF08E3" w:rsidRPr="009708DE" w:rsidRDefault="00AF08E3" w:rsidP="008E4E25">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TT</w:t>
            </w:r>
          </w:p>
        </w:tc>
        <w:tc>
          <w:tcPr>
            <w:tcW w:w="2552" w:type="dxa"/>
            <w:tcBorders>
              <w:top w:val="single" w:sz="4" w:space="0" w:color="auto"/>
              <w:left w:val="single" w:sz="4" w:space="0" w:color="auto"/>
              <w:bottom w:val="single" w:sz="4" w:space="0" w:color="auto"/>
              <w:right w:val="single" w:sz="4" w:space="0" w:color="auto"/>
            </w:tcBorders>
            <w:vAlign w:val="center"/>
          </w:tcPr>
          <w:p w14:paraId="7B9B8107" w14:textId="77777777" w:rsidR="00AF08E3" w:rsidRPr="009708DE" w:rsidRDefault="00AF08E3" w:rsidP="008E4E25">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Trình tự thực hiện</w:t>
            </w:r>
          </w:p>
        </w:tc>
        <w:tc>
          <w:tcPr>
            <w:tcW w:w="7229" w:type="dxa"/>
            <w:tcBorders>
              <w:top w:val="single" w:sz="4" w:space="0" w:color="auto"/>
              <w:left w:val="single" w:sz="4" w:space="0" w:color="auto"/>
              <w:bottom w:val="single" w:sz="4" w:space="0" w:color="auto"/>
              <w:right w:val="single" w:sz="4" w:space="0" w:color="auto"/>
            </w:tcBorders>
            <w:vAlign w:val="center"/>
          </w:tcPr>
          <w:p w14:paraId="17B1D418" w14:textId="77777777" w:rsidR="00AF08E3" w:rsidRPr="009708DE" w:rsidRDefault="00AF08E3" w:rsidP="008E4E25">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1C225B96" w14:textId="77777777" w:rsidR="00AF08E3" w:rsidRPr="009708DE" w:rsidRDefault="00AF08E3" w:rsidP="008E4E25">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6D204C2D" w14:textId="77777777" w:rsidR="00AF08E3" w:rsidRPr="009708DE" w:rsidRDefault="00AF08E3" w:rsidP="008E4E25">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Ghi chú</w:t>
            </w:r>
          </w:p>
        </w:tc>
      </w:tr>
      <w:tr w:rsidR="003A3F1B" w:rsidRPr="00212A1E" w14:paraId="3B1187CE" w14:textId="77777777" w:rsidTr="00100906">
        <w:trPr>
          <w:trHeight w:val="70"/>
        </w:trPr>
        <w:tc>
          <w:tcPr>
            <w:tcW w:w="851" w:type="dxa"/>
            <w:vMerge w:val="restart"/>
            <w:tcBorders>
              <w:top w:val="single" w:sz="4" w:space="0" w:color="auto"/>
            </w:tcBorders>
            <w:vAlign w:val="center"/>
          </w:tcPr>
          <w:p w14:paraId="18057B7A" w14:textId="77777777" w:rsidR="003A3F1B" w:rsidRPr="009708DE" w:rsidRDefault="003A3F1B" w:rsidP="008E4E25">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1</w:t>
            </w:r>
          </w:p>
        </w:tc>
        <w:tc>
          <w:tcPr>
            <w:tcW w:w="2552" w:type="dxa"/>
            <w:vMerge w:val="restart"/>
            <w:tcBorders>
              <w:top w:val="single" w:sz="4" w:space="0" w:color="auto"/>
            </w:tcBorders>
          </w:tcPr>
          <w:p w14:paraId="1AE4335C" w14:textId="7920E8BB" w:rsidR="003A3F1B" w:rsidRDefault="003A3F1B" w:rsidP="00204116">
            <w:pPr>
              <w:pStyle w:val="Vnbnnidung20"/>
              <w:shd w:val="clear" w:color="auto" w:fill="auto"/>
              <w:spacing w:before="0" w:after="0"/>
              <w:ind w:right="36"/>
              <w:rPr>
                <w:i/>
                <w:color w:val="000000" w:themeColor="text1"/>
              </w:rPr>
            </w:pPr>
            <w:r>
              <w:rPr>
                <w:color w:val="000000"/>
                <w:lang w:eastAsia="vi-VN" w:bidi="vi-VN"/>
              </w:rPr>
              <w:t xml:space="preserve"> </w:t>
            </w:r>
            <w:r w:rsidRPr="00F339B1">
              <w:rPr>
                <w:b/>
                <w:color w:val="000000" w:themeColor="text1"/>
              </w:rPr>
              <w:t xml:space="preserve">Nộp hồ sơ thủ tục hành chính: </w:t>
            </w:r>
            <w:r w:rsidR="00A65216" w:rsidRPr="00A65216">
              <w:rPr>
                <w:i/>
                <w:color w:val="000000" w:themeColor="text1"/>
              </w:rPr>
              <w:t>Đơn vị</w:t>
            </w:r>
            <w:r w:rsidRPr="00F339B1">
              <w:rPr>
                <w:i/>
                <w:color w:val="000000" w:themeColor="text1"/>
              </w:rPr>
              <w:t xml:space="preserve"> chuẩn bị hồ sơ đầy đủ theo quy định và </w:t>
            </w:r>
            <w:r w:rsidRPr="00F339B1">
              <w:rPr>
                <w:i/>
                <w:color w:val="000000" w:themeColor="text1"/>
                <w:lang w:val="vi-VN"/>
              </w:rPr>
              <w:t xml:space="preserve">nộp hồ sơ </w:t>
            </w:r>
            <w:r w:rsidRPr="00F339B1">
              <w:rPr>
                <w:i/>
                <w:color w:val="000000" w:themeColor="text1"/>
              </w:rPr>
              <w:t>qua các cách thức sau:</w:t>
            </w:r>
          </w:p>
          <w:p w14:paraId="726FB32F" w14:textId="109FF07B" w:rsidR="00204116" w:rsidRPr="00204116" w:rsidRDefault="00204116" w:rsidP="00204116">
            <w:pPr>
              <w:spacing w:before="120" w:after="120" w:line="234" w:lineRule="atLeast"/>
              <w:jc w:val="both"/>
              <w:textAlignment w:val="baseline"/>
            </w:pPr>
          </w:p>
        </w:tc>
        <w:tc>
          <w:tcPr>
            <w:tcW w:w="7229" w:type="dxa"/>
            <w:tcBorders>
              <w:top w:val="single" w:sz="4" w:space="0" w:color="auto"/>
            </w:tcBorders>
          </w:tcPr>
          <w:p w14:paraId="49B95582" w14:textId="2D60D9C8" w:rsidR="003A3F1B" w:rsidRPr="008440F9" w:rsidRDefault="003A3F1B" w:rsidP="008027D6">
            <w:pPr>
              <w:pStyle w:val="NormalWeb"/>
              <w:shd w:val="clear" w:color="auto" w:fill="FFFFFF"/>
              <w:spacing w:before="0" w:beforeAutospacing="0" w:after="0" w:afterAutospacing="0"/>
              <w:ind w:firstLine="170"/>
              <w:jc w:val="both"/>
              <w:rPr>
                <w:rFonts w:ascii="Times New Roman" w:hAnsi="Times New Roman"/>
                <w:i/>
                <w:sz w:val="26"/>
                <w:szCs w:val="26"/>
                <w:lang w:val="vi-VN"/>
              </w:rPr>
            </w:pPr>
            <w:r w:rsidRPr="008440F9">
              <w:rPr>
                <w:rFonts w:ascii="Times New Roman" w:hAnsi="Times New Roman"/>
                <w:sz w:val="26"/>
                <w:szCs w:val="26"/>
              </w:rPr>
              <w:t xml:space="preserve">1. Nộp trực tiếp qua Bộ phận tiếp nhận và trả kết quả tại </w:t>
            </w:r>
            <w:r w:rsidR="00281F0D">
              <w:rPr>
                <w:rFonts w:ascii="Times New Roman" w:hAnsi="Times New Roman"/>
                <w:sz w:val="26"/>
                <w:szCs w:val="26"/>
              </w:rPr>
              <w:t>Trung tâm Hành chính công tỉnh Đồng Tháp</w:t>
            </w:r>
            <w:r w:rsidR="008440F9" w:rsidRPr="008440F9">
              <w:rPr>
                <w:rFonts w:ascii="Times New Roman" w:hAnsi="Times New Roman"/>
                <w:sz w:val="26"/>
                <w:szCs w:val="26"/>
              </w:rPr>
              <w:t xml:space="preserve"> (số 85, đường Nguyễn Huệ, phường 1, thành phố Cao Lãnh,</w:t>
            </w:r>
            <w:r w:rsidRPr="008440F9">
              <w:rPr>
                <w:rFonts w:ascii="Times New Roman" w:hAnsi="Times New Roman"/>
                <w:sz w:val="26"/>
                <w:szCs w:val="26"/>
              </w:rPr>
              <w:t xml:space="preserve"> tỉnh Đồng Tháp).</w:t>
            </w:r>
          </w:p>
          <w:p w14:paraId="62102E99" w14:textId="2C65097C" w:rsidR="003A3F1B" w:rsidRPr="009030C1" w:rsidRDefault="003A3F1B" w:rsidP="0045688B">
            <w:pPr>
              <w:pStyle w:val="Bodytext20"/>
              <w:shd w:val="clear" w:color="auto" w:fill="auto"/>
              <w:spacing w:before="120" w:after="120" w:line="240" w:lineRule="auto"/>
              <w:ind w:firstLine="170"/>
              <w:rPr>
                <w:rFonts w:ascii="Times New Roman" w:hAnsi="Times New Roman" w:cs="Times New Roman"/>
                <w:i/>
                <w:lang w:val="vi-VN"/>
              </w:rPr>
            </w:pPr>
            <w:r w:rsidRPr="00281F0D">
              <w:rPr>
                <w:rFonts w:ascii="Times New Roman" w:hAnsi="Times New Roman" w:cs="Times New Roman"/>
                <w:lang w:val="vi-VN"/>
              </w:rPr>
              <w:t>2.</w:t>
            </w:r>
            <w:r w:rsidRPr="00281F0D">
              <w:rPr>
                <w:rFonts w:ascii="Times New Roman" w:hAnsi="Times New Roman" w:cs="Times New Roman"/>
                <w:lang w:val="vi-VN" w:eastAsia="vi-VN" w:bidi="vi-VN"/>
              </w:rPr>
              <w:t xml:space="preserve"> Hoặc qua </w:t>
            </w:r>
            <w:r w:rsidR="0045688B" w:rsidRPr="00281F0D">
              <w:rPr>
                <w:rFonts w:ascii="Times New Roman" w:hAnsi="Times New Roman" w:cs="Times New Roman"/>
                <w:lang w:val="vi-VN" w:eastAsia="vi-VN" w:bidi="vi-VN"/>
              </w:rPr>
              <w:t>dịch vụ bưu chính công ích</w:t>
            </w:r>
            <w:r w:rsidRPr="009030C1">
              <w:rPr>
                <w:rFonts w:ascii="Times New Roman" w:hAnsi="Times New Roman" w:cs="Times New Roman"/>
                <w:lang w:val="vi-VN" w:eastAsia="vi-VN" w:bidi="vi-VN"/>
              </w:rPr>
              <w:t>.</w:t>
            </w:r>
          </w:p>
        </w:tc>
        <w:tc>
          <w:tcPr>
            <w:tcW w:w="2835" w:type="dxa"/>
            <w:tcBorders>
              <w:top w:val="single" w:sz="4" w:space="0" w:color="auto"/>
            </w:tcBorders>
            <w:vAlign w:val="center"/>
          </w:tcPr>
          <w:p w14:paraId="2E19020B" w14:textId="56290CE0" w:rsidR="003A3F1B" w:rsidRPr="00281F0D" w:rsidRDefault="003A3F1B" w:rsidP="000C2D5C">
            <w:pPr>
              <w:pStyle w:val="NormalWeb"/>
              <w:spacing w:before="0" w:beforeAutospacing="0" w:after="120" w:afterAutospacing="0" w:line="234" w:lineRule="atLeast"/>
              <w:ind w:firstLine="209"/>
              <w:jc w:val="both"/>
              <w:rPr>
                <w:b/>
                <w:sz w:val="26"/>
                <w:szCs w:val="26"/>
                <w:lang w:val="vi-VN"/>
              </w:rPr>
            </w:pPr>
            <w:r w:rsidRPr="009708DE">
              <w:rPr>
                <w:rFonts w:ascii="Times New Roman" w:hAnsi="Times New Roman"/>
                <w:sz w:val="26"/>
                <w:szCs w:val="26"/>
                <w:lang w:val="vi-VN"/>
              </w:rPr>
              <w:t>Sáng: từ 07 giờ đến 11 giờ 30 phút; chiều: từ 13 giờ 30 đến 17 giờ của các ngày làm việc.</w:t>
            </w:r>
            <w:r w:rsidRPr="00281F0D">
              <w:rPr>
                <w:rStyle w:val="Bodytext2"/>
                <w:lang w:val="vi-VN"/>
              </w:rPr>
              <w:t xml:space="preserve">    </w:t>
            </w:r>
          </w:p>
        </w:tc>
        <w:tc>
          <w:tcPr>
            <w:tcW w:w="1134" w:type="dxa"/>
            <w:tcBorders>
              <w:top w:val="single" w:sz="4" w:space="0" w:color="auto"/>
            </w:tcBorders>
            <w:vAlign w:val="center"/>
          </w:tcPr>
          <w:p w14:paraId="107030EC" w14:textId="77777777" w:rsidR="003A3F1B" w:rsidRPr="009708DE" w:rsidRDefault="003A3F1B" w:rsidP="008E4E25">
            <w:pPr>
              <w:jc w:val="center"/>
              <w:rPr>
                <w:i/>
                <w:sz w:val="26"/>
                <w:szCs w:val="26"/>
                <w:lang w:val="vi-VN"/>
              </w:rPr>
            </w:pPr>
          </w:p>
        </w:tc>
      </w:tr>
      <w:tr w:rsidR="003A3F1B" w:rsidRPr="00212A1E" w14:paraId="49320A71" w14:textId="77777777" w:rsidTr="00100906">
        <w:trPr>
          <w:trHeight w:val="70"/>
        </w:trPr>
        <w:tc>
          <w:tcPr>
            <w:tcW w:w="851" w:type="dxa"/>
            <w:vMerge/>
            <w:vAlign w:val="center"/>
          </w:tcPr>
          <w:p w14:paraId="43DBB3AB" w14:textId="77777777" w:rsidR="003A3F1B" w:rsidRPr="00281F0D" w:rsidRDefault="003A3F1B" w:rsidP="008E4E25">
            <w:pPr>
              <w:pStyle w:val="NormalWeb"/>
              <w:spacing w:before="0" w:beforeAutospacing="0" w:after="120" w:afterAutospacing="0" w:line="234" w:lineRule="atLeast"/>
              <w:jc w:val="center"/>
              <w:rPr>
                <w:rFonts w:ascii="Times New Roman" w:hAnsi="Times New Roman"/>
                <w:b/>
                <w:sz w:val="26"/>
                <w:szCs w:val="26"/>
                <w:lang w:val="vi-VN"/>
              </w:rPr>
            </w:pPr>
          </w:p>
        </w:tc>
        <w:tc>
          <w:tcPr>
            <w:tcW w:w="2552" w:type="dxa"/>
            <w:vMerge/>
          </w:tcPr>
          <w:p w14:paraId="5E886DDA" w14:textId="77777777" w:rsidR="003A3F1B" w:rsidRPr="00281F0D" w:rsidRDefault="003A3F1B" w:rsidP="00722387">
            <w:pPr>
              <w:pStyle w:val="Vnbnnidung20"/>
              <w:shd w:val="clear" w:color="auto" w:fill="auto"/>
              <w:spacing w:before="0" w:after="0"/>
              <w:ind w:right="36"/>
              <w:rPr>
                <w:color w:val="000000"/>
                <w:lang w:val="vi-VN" w:eastAsia="vi-VN" w:bidi="vi-VN"/>
              </w:rPr>
            </w:pPr>
          </w:p>
        </w:tc>
        <w:tc>
          <w:tcPr>
            <w:tcW w:w="7229" w:type="dxa"/>
            <w:tcBorders>
              <w:top w:val="single" w:sz="4" w:space="0" w:color="auto"/>
            </w:tcBorders>
          </w:tcPr>
          <w:p w14:paraId="32EB3005" w14:textId="4388E46B" w:rsidR="003A3F1B" w:rsidRPr="00281F0D" w:rsidRDefault="001C1FE0" w:rsidP="008E4E25">
            <w:pPr>
              <w:pStyle w:val="NormalWeb"/>
              <w:shd w:val="clear" w:color="auto" w:fill="FFFFFF"/>
              <w:spacing w:before="0" w:beforeAutospacing="0" w:after="0" w:afterAutospacing="0"/>
              <w:jc w:val="both"/>
              <w:rPr>
                <w:rStyle w:val="Bodytext2"/>
                <w:rFonts w:ascii="Times New Roman" w:hAnsi="Times New Roman"/>
                <w:lang w:val="vi-VN"/>
              </w:rPr>
            </w:pPr>
            <w:r w:rsidRPr="00281F0D">
              <w:rPr>
                <w:rFonts w:ascii="Times New Roman" w:hAnsi="Times New Roman"/>
                <w:lang w:val="vi-VN"/>
              </w:rPr>
              <w:t xml:space="preserve">   </w:t>
            </w:r>
            <w:r w:rsidR="003A3F1B" w:rsidRPr="00281F0D">
              <w:rPr>
                <w:rFonts w:ascii="Times New Roman" w:hAnsi="Times New Roman"/>
                <w:lang w:val="vi-VN"/>
              </w:rPr>
              <w:t xml:space="preserve">3. </w:t>
            </w:r>
            <w:r w:rsidR="003A3F1B" w:rsidRPr="009030C1">
              <w:rPr>
                <w:rFonts w:ascii="Times New Roman" w:hAnsi="Times New Roman"/>
                <w:lang w:val="nl-NL"/>
              </w:rPr>
              <w:t xml:space="preserve">Hoặc nộp trực tuyến tại website cổng Dịch vụ công của tỉnh Đồng Tháp: </w:t>
            </w:r>
            <w:hyperlink r:id="rId8" w:history="1">
              <w:r w:rsidR="003A3F1B" w:rsidRPr="009030C1">
                <w:rPr>
                  <w:rStyle w:val="Hyperlink"/>
                  <w:rFonts w:ascii="Times New Roman" w:hAnsi="Times New Roman"/>
                  <w:i/>
                  <w:color w:val="auto"/>
                  <w:lang w:val="nl-NL"/>
                </w:rPr>
                <w:t>http://dichvucong.dongthap.gov.vn</w:t>
              </w:r>
            </w:hyperlink>
          </w:p>
        </w:tc>
        <w:tc>
          <w:tcPr>
            <w:tcW w:w="2835" w:type="dxa"/>
            <w:tcBorders>
              <w:top w:val="single" w:sz="4" w:space="0" w:color="auto"/>
            </w:tcBorders>
            <w:vAlign w:val="center"/>
          </w:tcPr>
          <w:p w14:paraId="039DF1E8" w14:textId="431F85C3" w:rsidR="003A3F1B" w:rsidRPr="009708DE" w:rsidRDefault="003A3F1B" w:rsidP="009832BA">
            <w:pPr>
              <w:pStyle w:val="NormalWeb"/>
              <w:spacing w:before="0" w:beforeAutospacing="0" w:after="120" w:afterAutospacing="0" w:line="234" w:lineRule="atLeast"/>
              <w:ind w:firstLine="209"/>
              <w:jc w:val="both"/>
              <w:rPr>
                <w:rFonts w:ascii="Times New Roman" w:hAnsi="Times New Roman"/>
                <w:sz w:val="26"/>
                <w:szCs w:val="26"/>
                <w:lang w:val="vi-VN"/>
              </w:rPr>
            </w:pPr>
            <w:r w:rsidRPr="00281F0D">
              <w:rPr>
                <w:rFonts w:ascii="Times New Roman" w:hAnsi="Times New Roman"/>
                <w:sz w:val="26"/>
                <w:szCs w:val="26"/>
                <w:lang w:val="vi-VN"/>
              </w:rPr>
              <w:t xml:space="preserve">Không quy định </w:t>
            </w:r>
            <w:r w:rsidRPr="00281F0D">
              <w:rPr>
                <w:rFonts w:ascii="Times New Roman" w:hAnsi="Times New Roman"/>
                <w:i/>
                <w:sz w:val="26"/>
                <w:szCs w:val="26"/>
                <w:lang w:val="vi-VN"/>
              </w:rPr>
              <w:t>(tùy khách hàng)</w:t>
            </w:r>
          </w:p>
        </w:tc>
        <w:tc>
          <w:tcPr>
            <w:tcW w:w="1134" w:type="dxa"/>
            <w:tcBorders>
              <w:top w:val="single" w:sz="4" w:space="0" w:color="auto"/>
            </w:tcBorders>
            <w:vAlign w:val="center"/>
          </w:tcPr>
          <w:p w14:paraId="5D560CB3" w14:textId="77777777" w:rsidR="003A3F1B" w:rsidRPr="009708DE" w:rsidRDefault="003A3F1B" w:rsidP="008E4E25">
            <w:pPr>
              <w:jc w:val="center"/>
              <w:rPr>
                <w:i/>
                <w:sz w:val="26"/>
                <w:szCs w:val="26"/>
                <w:lang w:val="vi-VN"/>
              </w:rPr>
            </w:pPr>
          </w:p>
        </w:tc>
      </w:tr>
      <w:tr w:rsidR="00CB31DB" w:rsidRPr="009708DE" w14:paraId="05F7A891" w14:textId="77777777" w:rsidTr="00100906">
        <w:trPr>
          <w:trHeight w:val="3553"/>
        </w:trPr>
        <w:tc>
          <w:tcPr>
            <w:tcW w:w="851" w:type="dxa"/>
            <w:vMerge w:val="restart"/>
            <w:vAlign w:val="center"/>
          </w:tcPr>
          <w:p w14:paraId="2A93BAE9" w14:textId="77777777" w:rsidR="00CB31DB" w:rsidRPr="009708DE" w:rsidRDefault="00CB31DB" w:rsidP="008E4E25">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lastRenderedPageBreak/>
              <w:t>Bước 2</w:t>
            </w:r>
          </w:p>
        </w:tc>
        <w:tc>
          <w:tcPr>
            <w:tcW w:w="2552" w:type="dxa"/>
            <w:vMerge w:val="restart"/>
            <w:vAlign w:val="center"/>
          </w:tcPr>
          <w:p w14:paraId="007644A8" w14:textId="77777777" w:rsidR="00CB31DB" w:rsidRPr="009030C1" w:rsidRDefault="00CB31DB" w:rsidP="008E4E25">
            <w:pPr>
              <w:spacing w:before="120" w:after="120"/>
              <w:jc w:val="both"/>
              <w:rPr>
                <w:sz w:val="26"/>
                <w:szCs w:val="26"/>
              </w:rPr>
            </w:pPr>
            <w:r w:rsidRPr="009030C1">
              <w:rPr>
                <w:b/>
                <w:sz w:val="26"/>
                <w:szCs w:val="26"/>
              </w:rPr>
              <w:t>Tiếp nhận và chuyển hồ sơ thủ tục hành chính</w:t>
            </w:r>
          </w:p>
        </w:tc>
        <w:tc>
          <w:tcPr>
            <w:tcW w:w="7229" w:type="dxa"/>
          </w:tcPr>
          <w:p w14:paraId="5434837F" w14:textId="77777777" w:rsidR="00CB31DB" w:rsidRPr="009030C1" w:rsidRDefault="00CB31DB" w:rsidP="008E4E25">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030C1">
              <w:rPr>
                <w:rFonts w:ascii="Times New Roman" w:hAnsi="Times New Roman"/>
                <w:sz w:val="26"/>
                <w:szCs w:val="26"/>
              </w:rPr>
              <w:t xml:space="preserve">1. Đối với hồ sơ được nộp </w:t>
            </w:r>
            <w:r w:rsidRPr="009030C1">
              <w:rPr>
                <w:rFonts w:ascii="Times New Roman" w:hAnsi="Times New Roman"/>
                <w:sz w:val="26"/>
                <w:szCs w:val="26"/>
                <w:lang w:val="vi-VN"/>
              </w:rPr>
              <w:t xml:space="preserve">trực tiếp qua </w:t>
            </w:r>
            <w:r w:rsidRPr="009030C1">
              <w:rPr>
                <w:rFonts w:ascii="Times New Roman" w:hAnsi="Times New Roman"/>
                <w:sz w:val="26"/>
                <w:szCs w:val="26"/>
              </w:rPr>
              <w:t xml:space="preserve">Bộ phận </w:t>
            </w:r>
            <w:r w:rsidRPr="009030C1">
              <w:rPr>
                <w:rFonts w:ascii="Times New Roman" w:hAnsi="Times New Roman"/>
                <w:sz w:val="26"/>
                <w:szCs w:val="26"/>
                <w:lang w:val="vi-VN"/>
              </w:rPr>
              <w:t>tiếp nhận và trả kết quả</w:t>
            </w:r>
            <w:r w:rsidRPr="009030C1">
              <w:rPr>
                <w:rFonts w:ascii="Times New Roman" w:hAnsi="Times New Roman"/>
                <w:sz w:val="26"/>
                <w:szCs w:val="26"/>
              </w:rPr>
              <w:t xml:space="preserve"> hoặc thông </w:t>
            </w:r>
            <w:r w:rsidRPr="009030C1">
              <w:rPr>
                <w:rFonts w:ascii="Times New Roman" w:hAnsi="Times New Roman"/>
                <w:sz w:val="26"/>
                <w:szCs w:val="26"/>
                <w:lang w:val="vi-VN"/>
              </w:rPr>
              <w:t xml:space="preserve">qua dịch vụ bưu chính </w:t>
            </w:r>
            <w:r w:rsidRPr="009030C1">
              <w:rPr>
                <w:rFonts w:ascii="Times New Roman" w:hAnsi="Times New Roman"/>
                <w:sz w:val="26"/>
                <w:szCs w:val="26"/>
              </w:rPr>
              <w:t xml:space="preserve">công ích cán bộ, công chức, viên chức tiếp nhận hồ sơ tại Bộ phận </w:t>
            </w:r>
            <w:r w:rsidRPr="009030C1">
              <w:rPr>
                <w:rFonts w:ascii="Times New Roman" w:hAnsi="Times New Roman"/>
                <w:sz w:val="26"/>
                <w:szCs w:val="26"/>
                <w:lang w:val="vi-VN"/>
              </w:rPr>
              <w:t>tiếp nhận và trả kết quả</w:t>
            </w:r>
            <w:r w:rsidRPr="009030C1">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7DA58E41" w14:textId="77777777" w:rsidR="00CB31DB" w:rsidRPr="009030C1" w:rsidRDefault="00CB31DB" w:rsidP="008E4E25">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030C1">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534F473A" w14:textId="77777777" w:rsidR="00CB31DB" w:rsidRPr="009030C1" w:rsidRDefault="00CB31DB" w:rsidP="008E4E25">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030C1">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332FCD8A" w14:textId="5BA65C0B" w:rsidR="00CB31DB" w:rsidRPr="009030C1" w:rsidRDefault="00CB31DB" w:rsidP="00CB31DB">
            <w:pPr>
              <w:spacing w:before="120" w:after="120"/>
              <w:ind w:firstLine="200"/>
              <w:jc w:val="both"/>
              <w:rPr>
                <w:sz w:val="26"/>
                <w:szCs w:val="26"/>
              </w:rPr>
            </w:pPr>
            <w:r w:rsidRPr="009030C1">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35" w:type="dxa"/>
            <w:vAlign w:val="center"/>
          </w:tcPr>
          <w:p w14:paraId="2C7E0AEA" w14:textId="0E1303A5" w:rsidR="00CB31DB" w:rsidRPr="00F82B44" w:rsidRDefault="00CB31DB" w:rsidP="00F82B44">
            <w:pPr>
              <w:pStyle w:val="NormalWeb"/>
              <w:spacing w:before="0" w:beforeAutospacing="0" w:after="120" w:afterAutospacing="0" w:line="234" w:lineRule="atLeast"/>
              <w:jc w:val="both"/>
              <w:rPr>
                <w:rFonts w:ascii="Times New Roman" w:hAnsi="Times New Roman"/>
                <w:b/>
                <w:sz w:val="26"/>
                <w:szCs w:val="26"/>
              </w:rPr>
            </w:pPr>
            <w:r w:rsidRPr="00F82B44">
              <w:rPr>
                <w:rFonts w:ascii="Times New Roman" w:hAnsi="Times New Roman"/>
                <w:sz w:val="26"/>
                <w:szCs w:val="26"/>
              </w:rPr>
              <w:t>C</w:t>
            </w:r>
            <w:r w:rsidRPr="00F82B44">
              <w:rPr>
                <w:rStyle w:val="fontstyle21"/>
                <w:rFonts w:ascii="Times New Roman" w:hAnsi="Times New Roman"/>
                <w:color w:val="auto"/>
                <w:sz w:val="26"/>
                <w:szCs w:val="26"/>
              </w:rPr>
              <w:t xml:space="preserve">huyển ngay hồ sơ tiếp nhận trực tiếp trong ngày làm việc </w:t>
            </w:r>
            <w:r w:rsidRPr="00F82B44">
              <w:rPr>
                <w:rStyle w:val="fontstyle21"/>
                <w:rFonts w:ascii="Times New Roman" w:hAnsi="Times New Roman"/>
                <w:i/>
                <w:color w:val="auto"/>
                <w:sz w:val="26"/>
                <w:szCs w:val="26"/>
              </w:rPr>
              <w:t>(k</w:t>
            </w:r>
            <w:r w:rsidRPr="00F82B44">
              <w:rPr>
                <w:rFonts w:ascii="Times New Roman" w:hAnsi="Times New Roman"/>
                <w:i/>
                <w:sz w:val="26"/>
                <w:szCs w:val="26"/>
              </w:rPr>
              <w:t>hông để quá 3 giờ làm việc)</w:t>
            </w:r>
            <w:r w:rsidRPr="00F82B44">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Align w:val="center"/>
          </w:tcPr>
          <w:p w14:paraId="7A756D86" w14:textId="77777777" w:rsidR="00CB31DB" w:rsidRPr="00F82B44" w:rsidRDefault="00CB31DB" w:rsidP="008E4E25">
            <w:pPr>
              <w:jc w:val="center"/>
              <w:rPr>
                <w:i/>
                <w:sz w:val="26"/>
                <w:szCs w:val="26"/>
                <w:lang w:val="vi-VN"/>
              </w:rPr>
            </w:pPr>
          </w:p>
        </w:tc>
      </w:tr>
      <w:tr w:rsidR="00CB31DB" w:rsidRPr="009708DE" w14:paraId="2BBCD173" w14:textId="77777777" w:rsidTr="00100906">
        <w:tc>
          <w:tcPr>
            <w:tcW w:w="851" w:type="dxa"/>
            <w:vMerge/>
            <w:vAlign w:val="center"/>
          </w:tcPr>
          <w:p w14:paraId="7FC42C5B" w14:textId="77777777" w:rsidR="00CB31DB" w:rsidRPr="009708DE" w:rsidRDefault="00CB31DB" w:rsidP="008E4E25">
            <w:pPr>
              <w:pStyle w:val="NormalWeb"/>
              <w:spacing w:before="0" w:beforeAutospacing="0" w:after="120" w:afterAutospacing="0" w:line="234" w:lineRule="atLeast"/>
              <w:jc w:val="center"/>
              <w:rPr>
                <w:rFonts w:ascii="Times New Roman" w:hAnsi="Times New Roman"/>
                <w:b/>
                <w:sz w:val="26"/>
                <w:szCs w:val="26"/>
              </w:rPr>
            </w:pPr>
          </w:p>
        </w:tc>
        <w:tc>
          <w:tcPr>
            <w:tcW w:w="2552" w:type="dxa"/>
            <w:vMerge/>
            <w:vAlign w:val="center"/>
          </w:tcPr>
          <w:p w14:paraId="23E68B55" w14:textId="77777777" w:rsidR="00CB31DB" w:rsidRPr="009030C1" w:rsidRDefault="00CB31DB" w:rsidP="008E4E25">
            <w:pPr>
              <w:pStyle w:val="NormalWeb"/>
              <w:spacing w:before="0" w:beforeAutospacing="0" w:after="120" w:afterAutospacing="0" w:line="234" w:lineRule="atLeast"/>
              <w:jc w:val="both"/>
              <w:rPr>
                <w:rStyle w:val="fontstyle01"/>
                <w:rFonts w:ascii="Times New Roman" w:hAnsi="Times New Roman"/>
                <w:color w:val="auto"/>
                <w:sz w:val="26"/>
                <w:szCs w:val="26"/>
              </w:rPr>
            </w:pPr>
          </w:p>
        </w:tc>
        <w:tc>
          <w:tcPr>
            <w:tcW w:w="7229" w:type="dxa"/>
          </w:tcPr>
          <w:p w14:paraId="523940A7" w14:textId="77777777" w:rsidR="00CB31DB" w:rsidRPr="009030C1" w:rsidRDefault="00CB31DB" w:rsidP="00CB31DB">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030C1">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9030C1">
              <w:rPr>
                <w:rFonts w:ascii="Times New Roman" w:hAnsi="Times New Roman"/>
                <w:sz w:val="26"/>
                <w:szCs w:val="26"/>
                <w:lang w:val="vi-VN"/>
              </w:rPr>
              <w:t>tiếp nhận và trả kết quả</w:t>
            </w:r>
            <w:r w:rsidRPr="009030C1">
              <w:rPr>
                <w:rFonts w:ascii="Times New Roman" w:hAnsi="Times New Roman"/>
                <w:sz w:val="26"/>
                <w:szCs w:val="26"/>
              </w:rPr>
              <w:t xml:space="preserve"> phải xem xét, kiểm tra tính chính xác, đầy đủ của hồ sơ. </w:t>
            </w:r>
          </w:p>
          <w:p w14:paraId="797223F3" w14:textId="77777777" w:rsidR="00CB31DB" w:rsidRPr="009030C1" w:rsidRDefault="00CB31DB" w:rsidP="00CB31DB">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030C1">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5E7C017C" w14:textId="2ADA26F3" w:rsidR="00CB31DB" w:rsidRPr="009030C1" w:rsidRDefault="00CB31DB" w:rsidP="008D7060">
            <w:pPr>
              <w:spacing w:before="120" w:after="120"/>
              <w:ind w:firstLine="207"/>
              <w:jc w:val="both"/>
              <w:rPr>
                <w:rStyle w:val="fontstyle21"/>
                <w:rFonts w:ascii="Times New Roman" w:hAnsi="Times New Roman"/>
                <w:color w:val="auto"/>
                <w:sz w:val="26"/>
                <w:szCs w:val="26"/>
              </w:rPr>
            </w:pPr>
            <w:r w:rsidRPr="009030C1">
              <w:rPr>
                <w:sz w:val="26"/>
                <w:szCs w:val="26"/>
              </w:rPr>
              <w:lastRenderedPageBreak/>
              <w:t xml:space="preserve">b) Nếu hồ sơ của tổ chức, cá nhân đầy đủ, hợp lệ thì cán bộ, công chức, viên chức tại Bộ phận </w:t>
            </w:r>
            <w:r w:rsidRPr="009030C1">
              <w:rPr>
                <w:sz w:val="26"/>
                <w:szCs w:val="26"/>
                <w:lang w:val="vi-VN"/>
              </w:rPr>
              <w:t>tiếp nhận và trả kết quả</w:t>
            </w:r>
            <w:r w:rsidRPr="009030C1">
              <w:rPr>
                <w:sz w:val="26"/>
                <w:szCs w:val="26"/>
              </w:rPr>
              <w:t xml:space="preserve"> tiếp nhận và chuyển cho cơ quan có thẩm quyền để giải quyết theo quy trình.</w:t>
            </w:r>
          </w:p>
        </w:tc>
        <w:tc>
          <w:tcPr>
            <w:tcW w:w="2835" w:type="dxa"/>
            <w:vAlign w:val="center"/>
          </w:tcPr>
          <w:p w14:paraId="5651E86F" w14:textId="6133927C" w:rsidR="00CB31DB" w:rsidRDefault="00CB31DB" w:rsidP="00051B80">
            <w:pPr>
              <w:pStyle w:val="Bodytext20"/>
              <w:shd w:val="clear" w:color="auto" w:fill="auto"/>
              <w:spacing w:before="0" w:line="370" w:lineRule="exact"/>
              <w:ind w:right="21" w:firstLine="0"/>
              <w:jc w:val="center"/>
              <w:rPr>
                <w:rFonts w:ascii="Times New Roman" w:hAnsi="Times New Roman"/>
                <w:b/>
              </w:rPr>
            </w:pPr>
            <w:r w:rsidRPr="009708DE">
              <w:rPr>
                <w:rFonts w:ascii="Times New Roman" w:hAnsi="Times New Roman"/>
              </w:rPr>
              <w:lastRenderedPageBreak/>
              <w:t xml:space="preserve">Không quá </w:t>
            </w:r>
            <w:r w:rsidR="00051B80">
              <w:rPr>
                <w:rFonts w:ascii="Times New Roman" w:hAnsi="Times New Roman"/>
              </w:rPr>
              <w:t>0,5</w:t>
            </w:r>
            <w:r w:rsidRPr="009708DE">
              <w:rPr>
                <w:rFonts w:ascii="Times New Roman" w:hAnsi="Times New Roman"/>
              </w:rPr>
              <w:t xml:space="preserve"> ngày kể từ ngày phát sinh hồ sơ trực tuyến</w:t>
            </w:r>
          </w:p>
        </w:tc>
        <w:tc>
          <w:tcPr>
            <w:tcW w:w="1134" w:type="dxa"/>
            <w:vAlign w:val="center"/>
          </w:tcPr>
          <w:p w14:paraId="1F4EC3DE" w14:textId="77777777" w:rsidR="00CB31DB" w:rsidRPr="009708DE" w:rsidRDefault="00CB31DB" w:rsidP="008E4E25">
            <w:pPr>
              <w:pStyle w:val="NormalWeb"/>
              <w:spacing w:before="0" w:beforeAutospacing="0" w:after="120" w:afterAutospacing="0" w:line="234" w:lineRule="atLeast"/>
              <w:jc w:val="center"/>
              <w:rPr>
                <w:rFonts w:ascii="Times New Roman" w:hAnsi="Times New Roman"/>
                <w:b/>
                <w:sz w:val="26"/>
                <w:szCs w:val="26"/>
              </w:rPr>
            </w:pPr>
          </w:p>
        </w:tc>
      </w:tr>
      <w:tr w:rsidR="00A71163" w:rsidRPr="009708DE" w14:paraId="317324F1" w14:textId="77777777" w:rsidTr="00100906">
        <w:tc>
          <w:tcPr>
            <w:tcW w:w="851" w:type="dxa"/>
            <w:vMerge w:val="restart"/>
            <w:vAlign w:val="center"/>
          </w:tcPr>
          <w:p w14:paraId="0923F380" w14:textId="77777777" w:rsidR="00A71163" w:rsidRPr="009708DE" w:rsidRDefault="00A71163" w:rsidP="008E4E25">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3</w:t>
            </w:r>
          </w:p>
        </w:tc>
        <w:tc>
          <w:tcPr>
            <w:tcW w:w="2552" w:type="dxa"/>
            <w:vMerge w:val="restart"/>
            <w:vAlign w:val="center"/>
          </w:tcPr>
          <w:p w14:paraId="43413B7C" w14:textId="77777777" w:rsidR="00A71163" w:rsidRPr="009030C1" w:rsidRDefault="00A71163" w:rsidP="008E4E25">
            <w:pPr>
              <w:pStyle w:val="NormalWeb"/>
              <w:spacing w:before="0" w:beforeAutospacing="0" w:after="120" w:afterAutospacing="0" w:line="234" w:lineRule="atLeast"/>
              <w:jc w:val="both"/>
              <w:rPr>
                <w:rFonts w:ascii="Times New Roman" w:hAnsi="Times New Roman"/>
                <w:b/>
                <w:sz w:val="26"/>
                <w:szCs w:val="26"/>
              </w:rPr>
            </w:pPr>
            <w:r w:rsidRPr="009030C1">
              <w:rPr>
                <w:rStyle w:val="fontstyle01"/>
                <w:rFonts w:ascii="Times New Roman" w:hAnsi="Times New Roman"/>
                <w:color w:val="auto"/>
                <w:sz w:val="26"/>
                <w:szCs w:val="26"/>
              </w:rPr>
              <w:t>Giải quyết thủ tục hành chính</w:t>
            </w:r>
          </w:p>
        </w:tc>
        <w:tc>
          <w:tcPr>
            <w:tcW w:w="7229" w:type="dxa"/>
          </w:tcPr>
          <w:p w14:paraId="3893D08D" w14:textId="77777777" w:rsidR="00A71163" w:rsidRPr="009030C1" w:rsidRDefault="00A71163" w:rsidP="008E4E25">
            <w:pPr>
              <w:spacing w:before="120" w:after="120"/>
              <w:jc w:val="both"/>
              <w:rPr>
                <w:sz w:val="26"/>
                <w:szCs w:val="26"/>
              </w:rPr>
            </w:pPr>
            <w:r w:rsidRPr="009030C1">
              <w:rPr>
                <w:rStyle w:val="fontstyle21"/>
                <w:rFonts w:ascii="Times New Roman" w:hAnsi="Times New Roman"/>
                <w:color w:val="auto"/>
                <w:sz w:val="26"/>
                <w:szCs w:val="26"/>
              </w:rPr>
              <w:t xml:space="preserve">   Sau khi nhận hồ sơ thủ tục hành chính từ </w:t>
            </w:r>
            <w:r w:rsidRPr="009030C1">
              <w:rPr>
                <w:sz w:val="26"/>
                <w:szCs w:val="26"/>
              </w:rPr>
              <w:t xml:space="preserve">Bộ phận </w:t>
            </w:r>
            <w:r w:rsidRPr="009030C1">
              <w:rPr>
                <w:sz w:val="26"/>
                <w:szCs w:val="26"/>
                <w:lang w:val="vi-VN"/>
              </w:rPr>
              <w:t>tiếp nhận và trả kết quả</w:t>
            </w:r>
            <w:r w:rsidRPr="009030C1">
              <w:rPr>
                <w:sz w:val="26"/>
                <w:szCs w:val="26"/>
              </w:rPr>
              <w:t xml:space="preserve"> </w:t>
            </w:r>
            <w:r w:rsidRPr="009030C1">
              <w:rPr>
                <w:rStyle w:val="fontstyle21"/>
                <w:rFonts w:ascii="Times New Roman" w:hAnsi="Times New Roman"/>
                <w:color w:val="auto"/>
                <w:sz w:val="26"/>
                <w:szCs w:val="26"/>
              </w:rPr>
              <w:t>công chức, viên chức xử lý xem xét, thẩm định hồ sơ, trình phê duyệt kết quả giải quyết thủ tục hành chính:</w:t>
            </w:r>
          </w:p>
        </w:tc>
        <w:tc>
          <w:tcPr>
            <w:tcW w:w="2835" w:type="dxa"/>
            <w:vAlign w:val="center"/>
          </w:tcPr>
          <w:p w14:paraId="01358905" w14:textId="77777777" w:rsidR="00A65216" w:rsidRDefault="00A65216" w:rsidP="00A65216">
            <w:pPr>
              <w:jc w:val="both"/>
              <w:rPr>
                <w:color w:val="000000"/>
                <w:lang w:eastAsia="vi-VN" w:bidi="vi-VN"/>
              </w:rPr>
            </w:pPr>
            <w:r>
              <w:rPr>
                <w:sz w:val="22"/>
                <w:szCs w:val="22"/>
              </w:rPr>
              <w:t xml:space="preserve">Nộp hồ sơ </w:t>
            </w:r>
            <w:r>
              <w:rPr>
                <w:color w:val="000000"/>
                <w:lang w:val="vi-VN" w:eastAsia="vi-VN" w:bidi="vi-VN"/>
              </w:rPr>
              <w:t>trước ngày 15 tháng 01 hằng năm</w:t>
            </w:r>
            <w:r>
              <w:rPr>
                <w:color w:val="000000"/>
                <w:lang w:eastAsia="vi-VN" w:bidi="vi-VN"/>
              </w:rPr>
              <w:t>.</w:t>
            </w:r>
          </w:p>
          <w:p w14:paraId="19B47629" w14:textId="6D722A40" w:rsidR="00A71163" w:rsidRPr="009708DE" w:rsidRDefault="00A65216" w:rsidP="00A65216">
            <w:pPr>
              <w:widowControl w:val="0"/>
              <w:tabs>
                <w:tab w:val="left" w:pos="1140"/>
              </w:tabs>
              <w:spacing w:line="320" w:lineRule="exact"/>
              <w:jc w:val="both"/>
              <w:rPr>
                <w:b/>
              </w:rPr>
            </w:pPr>
            <w:r>
              <w:rPr>
                <w:color w:val="000000"/>
                <w:lang w:eastAsia="vi-VN" w:bidi="vi-VN"/>
              </w:rPr>
              <w:t>Đ</w:t>
            </w:r>
            <w:r>
              <w:rPr>
                <w:color w:val="000000"/>
                <w:lang w:val="vi-VN" w:eastAsia="vi-VN" w:bidi="vi-VN"/>
              </w:rPr>
              <w:t>ánh giá, công nhận đơn vị đạt “Đơn vị học tập” cấp tỉnh trước ngày 15 tháng 02 hằng năm,</w:t>
            </w:r>
            <w:r w:rsidR="00A71163" w:rsidRPr="00817F8A">
              <w:t xml:space="preserve"> trong đó:</w:t>
            </w:r>
          </w:p>
        </w:tc>
        <w:tc>
          <w:tcPr>
            <w:tcW w:w="1134" w:type="dxa"/>
            <w:vAlign w:val="center"/>
          </w:tcPr>
          <w:p w14:paraId="3B25BA91" w14:textId="77777777" w:rsidR="00A71163" w:rsidRPr="009708DE" w:rsidRDefault="00A71163" w:rsidP="008E4E25">
            <w:pPr>
              <w:pStyle w:val="NormalWeb"/>
              <w:spacing w:before="0" w:beforeAutospacing="0" w:after="120" w:afterAutospacing="0" w:line="234" w:lineRule="atLeast"/>
              <w:jc w:val="center"/>
              <w:rPr>
                <w:rFonts w:ascii="Times New Roman" w:hAnsi="Times New Roman"/>
                <w:b/>
                <w:sz w:val="26"/>
                <w:szCs w:val="26"/>
              </w:rPr>
            </w:pPr>
          </w:p>
        </w:tc>
      </w:tr>
      <w:tr w:rsidR="00A71163" w:rsidRPr="009708DE" w14:paraId="178691A8" w14:textId="77777777" w:rsidTr="00100906">
        <w:tc>
          <w:tcPr>
            <w:tcW w:w="851" w:type="dxa"/>
            <w:vMerge/>
          </w:tcPr>
          <w:p w14:paraId="295D0A58" w14:textId="77777777" w:rsidR="00A71163" w:rsidRPr="009708DE" w:rsidRDefault="00A71163" w:rsidP="008E4E25">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14:paraId="71628ECF" w14:textId="77777777" w:rsidR="00A71163" w:rsidRPr="009030C1" w:rsidRDefault="00A71163" w:rsidP="008E4E25">
            <w:pPr>
              <w:pStyle w:val="NormalWeb"/>
              <w:spacing w:before="0" w:beforeAutospacing="0" w:after="120" w:afterAutospacing="0" w:line="234" w:lineRule="atLeast"/>
              <w:jc w:val="both"/>
              <w:rPr>
                <w:rFonts w:ascii="Times New Roman" w:hAnsi="Times New Roman"/>
                <w:b/>
                <w:sz w:val="26"/>
                <w:szCs w:val="26"/>
              </w:rPr>
            </w:pPr>
          </w:p>
        </w:tc>
        <w:tc>
          <w:tcPr>
            <w:tcW w:w="7229" w:type="dxa"/>
          </w:tcPr>
          <w:p w14:paraId="6D0D87EB" w14:textId="77777777" w:rsidR="00A71163" w:rsidRPr="009030C1" w:rsidRDefault="00A71163" w:rsidP="008E4E25">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1. Tiếp nhận hồ sơ (Bộ phận TN&amp;TKQ)</w:t>
            </w:r>
          </w:p>
        </w:tc>
        <w:tc>
          <w:tcPr>
            <w:tcW w:w="2835" w:type="dxa"/>
            <w:vAlign w:val="center"/>
          </w:tcPr>
          <w:p w14:paraId="3B2431CA" w14:textId="41A8E1BE" w:rsidR="00A71163" w:rsidRPr="009708DE" w:rsidRDefault="00A71163" w:rsidP="002A1A03">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Cs/>
                <w:i/>
                <w:sz w:val="26"/>
                <w:szCs w:val="26"/>
              </w:rPr>
              <w:t>0,5 ngày làm việc</w:t>
            </w:r>
          </w:p>
        </w:tc>
        <w:tc>
          <w:tcPr>
            <w:tcW w:w="1134" w:type="dxa"/>
          </w:tcPr>
          <w:p w14:paraId="7696F01D" w14:textId="77777777" w:rsidR="00A71163" w:rsidRPr="009708DE" w:rsidRDefault="00A71163" w:rsidP="008E4E25">
            <w:pPr>
              <w:pStyle w:val="NormalWeb"/>
              <w:spacing w:before="0" w:beforeAutospacing="0" w:after="120" w:afterAutospacing="0" w:line="234" w:lineRule="atLeast"/>
              <w:jc w:val="both"/>
              <w:rPr>
                <w:rFonts w:ascii="Times New Roman" w:hAnsi="Times New Roman"/>
                <w:b/>
                <w:sz w:val="26"/>
                <w:szCs w:val="26"/>
              </w:rPr>
            </w:pPr>
          </w:p>
        </w:tc>
      </w:tr>
      <w:tr w:rsidR="00A71163" w:rsidRPr="009708DE" w14:paraId="34B2CAE6" w14:textId="77777777" w:rsidTr="00100906">
        <w:tc>
          <w:tcPr>
            <w:tcW w:w="851" w:type="dxa"/>
            <w:vMerge/>
          </w:tcPr>
          <w:p w14:paraId="208E9D18" w14:textId="77777777" w:rsidR="00A71163" w:rsidRPr="009708DE" w:rsidRDefault="00A71163" w:rsidP="008E4E25">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14:paraId="1A2D6B00" w14:textId="77777777" w:rsidR="00A71163" w:rsidRPr="009030C1" w:rsidRDefault="00A71163" w:rsidP="008E4E25">
            <w:pPr>
              <w:pStyle w:val="NormalWeb"/>
              <w:spacing w:before="0" w:beforeAutospacing="0" w:after="120" w:afterAutospacing="0" w:line="234" w:lineRule="atLeast"/>
              <w:jc w:val="both"/>
              <w:rPr>
                <w:rFonts w:ascii="Times New Roman" w:hAnsi="Times New Roman"/>
                <w:b/>
                <w:sz w:val="26"/>
                <w:szCs w:val="26"/>
              </w:rPr>
            </w:pPr>
          </w:p>
        </w:tc>
        <w:tc>
          <w:tcPr>
            <w:tcW w:w="7229" w:type="dxa"/>
          </w:tcPr>
          <w:p w14:paraId="5B6EAB33" w14:textId="77777777" w:rsidR="00A71163" w:rsidRPr="009030C1" w:rsidRDefault="00A71163" w:rsidP="008E4E25">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030C1">
              <w:rPr>
                <w:rFonts w:ascii="Times New Roman" w:hAnsi="Times New Roman"/>
                <w:bCs/>
                <w:i/>
                <w:sz w:val="26"/>
                <w:szCs w:val="26"/>
              </w:rPr>
              <w:t>2. Giải quyết hồ sơ (cơ quan/bộ phận chuyên môn), t</w:t>
            </w:r>
            <w:r w:rsidRPr="009030C1">
              <w:rPr>
                <w:rFonts w:ascii="Times New Roman" w:hAnsi="Times New Roman"/>
                <w:i/>
                <w:sz w:val="26"/>
                <w:szCs w:val="26"/>
              </w:rPr>
              <w:t>rong đó:</w:t>
            </w:r>
          </w:p>
        </w:tc>
        <w:tc>
          <w:tcPr>
            <w:tcW w:w="2835" w:type="dxa"/>
            <w:vAlign w:val="center"/>
          </w:tcPr>
          <w:p w14:paraId="3FAAB951" w14:textId="288767B6" w:rsidR="00A71163" w:rsidRPr="009708DE" w:rsidRDefault="00A71163" w:rsidP="008E4E25">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rPr>
              <w:t>Không quy định</w:t>
            </w:r>
          </w:p>
        </w:tc>
        <w:tc>
          <w:tcPr>
            <w:tcW w:w="1134" w:type="dxa"/>
          </w:tcPr>
          <w:p w14:paraId="13942096" w14:textId="77777777" w:rsidR="00A71163" w:rsidRPr="009708DE" w:rsidRDefault="00A71163" w:rsidP="008E4E25">
            <w:pPr>
              <w:pStyle w:val="NormalWeb"/>
              <w:spacing w:before="0" w:beforeAutospacing="0" w:after="120" w:afterAutospacing="0" w:line="234" w:lineRule="atLeast"/>
              <w:jc w:val="both"/>
              <w:rPr>
                <w:rFonts w:ascii="Times New Roman" w:hAnsi="Times New Roman"/>
                <w:b/>
                <w:sz w:val="26"/>
                <w:szCs w:val="26"/>
              </w:rPr>
            </w:pPr>
          </w:p>
        </w:tc>
      </w:tr>
      <w:tr w:rsidR="00A71163" w:rsidRPr="009708DE" w14:paraId="08A7FFE9" w14:textId="77777777" w:rsidTr="00100906">
        <w:tc>
          <w:tcPr>
            <w:tcW w:w="851" w:type="dxa"/>
            <w:vMerge/>
          </w:tcPr>
          <w:p w14:paraId="4A1E9A11" w14:textId="77777777" w:rsidR="00A71163" w:rsidRPr="009708DE" w:rsidRDefault="00A71163" w:rsidP="008E4E25">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14:paraId="13096714" w14:textId="77777777" w:rsidR="00A71163" w:rsidRPr="009030C1" w:rsidRDefault="00A71163" w:rsidP="008E4E25">
            <w:pPr>
              <w:pStyle w:val="NormalWeb"/>
              <w:spacing w:before="0" w:beforeAutospacing="0" w:after="120" w:afterAutospacing="0" w:line="234" w:lineRule="atLeast"/>
              <w:jc w:val="both"/>
              <w:rPr>
                <w:rFonts w:ascii="Times New Roman" w:hAnsi="Times New Roman"/>
                <w:b/>
                <w:sz w:val="26"/>
                <w:szCs w:val="26"/>
              </w:rPr>
            </w:pPr>
          </w:p>
        </w:tc>
        <w:tc>
          <w:tcPr>
            <w:tcW w:w="7229" w:type="dxa"/>
          </w:tcPr>
          <w:p w14:paraId="6AC42921" w14:textId="77777777" w:rsidR="00A71163" w:rsidRPr="009030C1" w:rsidRDefault="00A71163" w:rsidP="008E4E25">
            <w:pPr>
              <w:pStyle w:val="NormalWeb"/>
              <w:spacing w:before="0" w:beforeAutospacing="0" w:after="120" w:afterAutospacing="0" w:line="234" w:lineRule="atLeast"/>
              <w:jc w:val="both"/>
              <w:rPr>
                <w:rFonts w:ascii="Times New Roman" w:hAnsi="Times New Roman"/>
                <w:b/>
                <w:sz w:val="26"/>
                <w:szCs w:val="26"/>
              </w:rPr>
            </w:pPr>
            <w:r w:rsidRPr="009030C1">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35" w:type="dxa"/>
            <w:vAlign w:val="center"/>
          </w:tcPr>
          <w:p w14:paraId="026AC00B" w14:textId="77777777" w:rsidR="00A71163" w:rsidRPr="00817F8A" w:rsidRDefault="00A71163" w:rsidP="008E4E25">
            <w:pPr>
              <w:pStyle w:val="NormalWeb"/>
              <w:spacing w:before="0" w:beforeAutospacing="0" w:after="120" w:afterAutospacing="0" w:line="234" w:lineRule="atLeast"/>
              <w:jc w:val="center"/>
              <w:rPr>
                <w:rFonts w:ascii="Times New Roman" w:hAnsi="Times New Roman"/>
                <w:bCs/>
                <w:i/>
                <w:sz w:val="26"/>
                <w:szCs w:val="26"/>
              </w:rPr>
            </w:pPr>
          </w:p>
          <w:p w14:paraId="54560C6F" w14:textId="77777777" w:rsidR="00A71163" w:rsidRPr="009708DE" w:rsidRDefault="00A71163" w:rsidP="008E4E25">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0427DF23" w14:textId="77777777" w:rsidR="00A71163" w:rsidRPr="009708DE" w:rsidRDefault="00A71163" w:rsidP="008E4E25">
            <w:pPr>
              <w:pStyle w:val="NormalWeb"/>
              <w:spacing w:before="0" w:beforeAutospacing="0" w:after="120" w:afterAutospacing="0" w:line="234" w:lineRule="atLeast"/>
              <w:jc w:val="both"/>
              <w:rPr>
                <w:rFonts w:ascii="Times New Roman" w:hAnsi="Times New Roman"/>
                <w:b/>
                <w:sz w:val="26"/>
                <w:szCs w:val="26"/>
              </w:rPr>
            </w:pPr>
          </w:p>
        </w:tc>
      </w:tr>
      <w:tr w:rsidR="00A71163" w:rsidRPr="009708DE" w14:paraId="1BD2B2F9" w14:textId="77777777" w:rsidTr="00100906">
        <w:tc>
          <w:tcPr>
            <w:tcW w:w="851" w:type="dxa"/>
            <w:vMerge/>
          </w:tcPr>
          <w:p w14:paraId="301137FB" w14:textId="77777777" w:rsidR="00A71163" w:rsidRPr="009708DE" w:rsidRDefault="00A71163" w:rsidP="008E4E25">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14:paraId="1F9D63B7" w14:textId="77777777" w:rsidR="00A71163" w:rsidRPr="009030C1" w:rsidRDefault="00A71163" w:rsidP="008E4E25">
            <w:pPr>
              <w:pStyle w:val="NormalWeb"/>
              <w:spacing w:before="0" w:beforeAutospacing="0" w:after="120" w:afterAutospacing="0" w:line="234" w:lineRule="atLeast"/>
              <w:jc w:val="both"/>
              <w:rPr>
                <w:rFonts w:ascii="Times New Roman" w:hAnsi="Times New Roman"/>
                <w:b/>
                <w:sz w:val="26"/>
                <w:szCs w:val="26"/>
              </w:rPr>
            </w:pPr>
          </w:p>
        </w:tc>
        <w:tc>
          <w:tcPr>
            <w:tcW w:w="7229" w:type="dxa"/>
          </w:tcPr>
          <w:p w14:paraId="74071A8D" w14:textId="77777777" w:rsidR="00A71163" w:rsidRPr="009030C1" w:rsidRDefault="00A71163" w:rsidP="008E4E25">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xml:space="preserve">+ Chuyên viên </w:t>
            </w:r>
          </w:p>
          <w:p w14:paraId="4F928078" w14:textId="77777777" w:rsidR="00A71163" w:rsidRPr="009030C1" w:rsidRDefault="00A71163" w:rsidP="008E4E25">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Lãnh đạo phòng/bộ phận</w:t>
            </w:r>
          </w:p>
          <w:p w14:paraId="42574F24" w14:textId="77777777" w:rsidR="00A71163" w:rsidRPr="009030C1" w:rsidRDefault="00A71163" w:rsidP="008E4E25">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xml:space="preserve">+ Lãnh đạo đơn vị </w:t>
            </w:r>
          </w:p>
          <w:p w14:paraId="2A83DFDC" w14:textId="30037B7D" w:rsidR="00A71163" w:rsidRPr="00A71163" w:rsidRDefault="00A71163" w:rsidP="00A71163">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9030C1">
              <w:rPr>
                <w:rFonts w:ascii="Times New Roman" w:hAnsi="Times New Roman"/>
                <w:bCs/>
                <w:i/>
                <w:sz w:val="26"/>
                <w:szCs w:val="26"/>
              </w:rPr>
              <w:t>+ Văn thư đơn vị</w:t>
            </w:r>
          </w:p>
        </w:tc>
        <w:tc>
          <w:tcPr>
            <w:tcW w:w="2835" w:type="dxa"/>
            <w:vAlign w:val="center"/>
          </w:tcPr>
          <w:p w14:paraId="2FF3028A" w14:textId="77777777" w:rsidR="00A71163" w:rsidRDefault="00A71163" w:rsidP="008E4E25">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
              </w:rPr>
              <w:t>Không quy định</w:t>
            </w:r>
            <w:r w:rsidRPr="00817F8A">
              <w:rPr>
                <w:rFonts w:ascii="Times New Roman" w:hAnsi="Times New Roman"/>
                <w:bCs/>
                <w:i/>
                <w:sz w:val="26"/>
                <w:szCs w:val="26"/>
              </w:rPr>
              <w:t xml:space="preserve"> </w:t>
            </w:r>
          </w:p>
          <w:p w14:paraId="4F160D0F" w14:textId="57458654" w:rsidR="00A71163" w:rsidRDefault="009460FF" w:rsidP="008E4E25">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Cs/>
                <w:i/>
                <w:sz w:val="26"/>
                <w:szCs w:val="26"/>
              </w:rPr>
              <w:t>0</w:t>
            </w:r>
            <w:r w:rsidR="00A71163" w:rsidRPr="00817F8A">
              <w:rPr>
                <w:rFonts w:ascii="Times New Roman" w:hAnsi="Times New Roman"/>
                <w:bCs/>
                <w:i/>
                <w:sz w:val="26"/>
                <w:szCs w:val="26"/>
              </w:rPr>
              <w:t xml:space="preserve">1 </w:t>
            </w:r>
            <w:r w:rsidR="00A71163">
              <w:rPr>
                <w:rFonts w:ascii="Times New Roman" w:hAnsi="Times New Roman"/>
                <w:bCs/>
                <w:i/>
                <w:sz w:val="26"/>
                <w:szCs w:val="26"/>
              </w:rPr>
              <w:t xml:space="preserve">ngày làm việc </w:t>
            </w:r>
          </w:p>
          <w:p w14:paraId="0D9A0C54" w14:textId="3E654BB4" w:rsidR="00A71163" w:rsidRPr="00817F8A" w:rsidRDefault="00A71163" w:rsidP="008E4E25">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Cs/>
                <w:i/>
                <w:sz w:val="26"/>
                <w:szCs w:val="26"/>
              </w:rPr>
              <w:t>0,5</w:t>
            </w:r>
            <w:r w:rsidRPr="00817F8A">
              <w:rPr>
                <w:rFonts w:ascii="Times New Roman" w:hAnsi="Times New Roman"/>
                <w:bCs/>
                <w:i/>
                <w:sz w:val="26"/>
                <w:szCs w:val="26"/>
              </w:rPr>
              <w:t xml:space="preserve"> </w:t>
            </w:r>
            <w:r>
              <w:rPr>
                <w:rFonts w:ascii="Times New Roman" w:hAnsi="Times New Roman"/>
                <w:bCs/>
                <w:i/>
                <w:sz w:val="26"/>
                <w:szCs w:val="26"/>
              </w:rPr>
              <w:t>ngày làm việc</w:t>
            </w:r>
          </w:p>
          <w:p w14:paraId="69D79CA0" w14:textId="7D27028B" w:rsidR="00A71163" w:rsidRPr="00A71163" w:rsidRDefault="00A71163" w:rsidP="00A71163">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Cs/>
                <w:i/>
                <w:sz w:val="26"/>
                <w:szCs w:val="26"/>
              </w:rPr>
              <w:t>0,5</w:t>
            </w:r>
            <w:r w:rsidRPr="00817F8A">
              <w:rPr>
                <w:rFonts w:ascii="Times New Roman" w:hAnsi="Times New Roman"/>
                <w:bCs/>
                <w:i/>
                <w:sz w:val="26"/>
                <w:szCs w:val="26"/>
              </w:rPr>
              <w:t xml:space="preserve"> </w:t>
            </w:r>
            <w:r>
              <w:rPr>
                <w:rFonts w:ascii="Times New Roman" w:hAnsi="Times New Roman"/>
                <w:bCs/>
                <w:i/>
                <w:sz w:val="26"/>
                <w:szCs w:val="26"/>
              </w:rPr>
              <w:t>ngày làm việc</w:t>
            </w:r>
          </w:p>
        </w:tc>
        <w:tc>
          <w:tcPr>
            <w:tcW w:w="1134" w:type="dxa"/>
          </w:tcPr>
          <w:p w14:paraId="0FA0831D" w14:textId="77777777" w:rsidR="00A71163" w:rsidRPr="009708DE" w:rsidRDefault="00A71163" w:rsidP="008E4E25">
            <w:pPr>
              <w:pStyle w:val="NormalWeb"/>
              <w:spacing w:before="0" w:beforeAutospacing="0" w:after="120" w:afterAutospacing="0" w:line="234" w:lineRule="atLeast"/>
              <w:jc w:val="both"/>
              <w:rPr>
                <w:rFonts w:ascii="Times New Roman" w:hAnsi="Times New Roman"/>
                <w:i/>
                <w:sz w:val="26"/>
                <w:szCs w:val="26"/>
              </w:rPr>
            </w:pPr>
          </w:p>
        </w:tc>
      </w:tr>
      <w:tr w:rsidR="00A71163" w:rsidRPr="00212A1E" w14:paraId="3D160A61" w14:textId="77777777" w:rsidTr="00100906">
        <w:tc>
          <w:tcPr>
            <w:tcW w:w="851" w:type="dxa"/>
            <w:vMerge/>
            <w:vAlign w:val="center"/>
          </w:tcPr>
          <w:p w14:paraId="1BB9DCAD" w14:textId="77777777" w:rsidR="00A71163" w:rsidRPr="009708DE" w:rsidRDefault="00A71163" w:rsidP="008E4E25">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14:paraId="445388A7" w14:textId="77777777" w:rsidR="00A71163" w:rsidRPr="009030C1" w:rsidRDefault="00A71163" w:rsidP="008E4E25">
            <w:pPr>
              <w:pStyle w:val="NormalWeb"/>
              <w:spacing w:before="0" w:beforeAutospacing="0" w:after="120" w:afterAutospacing="0" w:line="234" w:lineRule="atLeast"/>
              <w:jc w:val="both"/>
              <w:rPr>
                <w:rFonts w:ascii="Times New Roman" w:hAnsi="Times New Roman"/>
                <w:b/>
                <w:sz w:val="26"/>
                <w:szCs w:val="26"/>
                <w:lang w:val="nl-NL"/>
              </w:rPr>
            </w:pPr>
          </w:p>
        </w:tc>
        <w:tc>
          <w:tcPr>
            <w:tcW w:w="7229" w:type="dxa"/>
          </w:tcPr>
          <w:p w14:paraId="53AE4429" w14:textId="74303E5D" w:rsidR="00A71163" w:rsidRPr="00A71163" w:rsidRDefault="008D7060" w:rsidP="008E4E25">
            <w:pPr>
              <w:spacing w:before="120" w:after="120"/>
              <w:ind w:firstLine="198"/>
              <w:jc w:val="both"/>
              <w:rPr>
                <w:iCs/>
                <w:sz w:val="26"/>
                <w:szCs w:val="26"/>
                <w:lang w:val="nl-NL"/>
              </w:rPr>
            </w:pPr>
            <w:r w:rsidRPr="00281F0D">
              <w:rPr>
                <w:sz w:val="26"/>
                <w:szCs w:val="26"/>
                <w:lang w:val="nl-NL"/>
              </w:rPr>
              <w:t xml:space="preserve">- </w:t>
            </w:r>
            <w:r w:rsidR="00A71163" w:rsidRPr="00281F0D">
              <w:rPr>
                <w:sz w:val="26"/>
                <w:szCs w:val="26"/>
                <w:lang w:val="nl-NL"/>
              </w:rPr>
              <w:t xml:space="preserve">Trường hợp có quy định thẩm tra, xác minh hồ sơ. 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w:t>
            </w:r>
            <w:r w:rsidR="00A71163" w:rsidRPr="00281F0D">
              <w:rPr>
                <w:sz w:val="26"/>
                <w:szCs w:val="26"/>
                <w:lang w:val="nl-NL"/>
              </w:rPr>
              <w:lastRenderedPageBreak/>
              <w:t>ngày nhận được hồ sơ, trừ trường hợp pháp luật chuyên ngành có quy định cụ thể về thời gian. Thời hạn giải quyết được tính từ đầu sau khi nhận đủ hồ sơ.</w:t>
            </w:r>
          </w:p>
        </w:tc>
        <w:tc>
          <w:tcPr>
            <w:tcW w:w="2835" w:type="dxa"/>
            <w:vAlign w:val="center"/>
          </w:tcPr>
          <w:p w14:paraId="5F79BC66" w14:textId="4FC51747" w:rsidR="00A71163" w:rsidRPr="00281F0D" w:rsidRDefault="00A71163" w:rsidP="002A21B0">
            <w:pPr>
              <w:pStyle w:val="NormalWeb"/>
              <w:spacing w:before="0" w:beforeAutospacing="0" w:after="120" w:afterAutospacing="0" w:line="234" w:lineRule="atLeast"/>
              <w:jc w:val="center"/>
              <w:rPr>
                <w:rFonts w:ascii="Times New Roman" w:hAnsi="Times New Roman"/>
                <w:bCs/>
                <w:i/>
                <w:sz w:val="26"/>
                <w:szCs w:val="26"/>
                <w:lang w:val="nl-NL"/>
              </w:rPr>
            </w:pPr>
            <w:r w:rsidRPr="00281F0D">
              <w:rPr>
                <w:rFonts w:ascii="Times New Roman" w:hAnsi="Times New Roman"/>
                <w:sz w:val="26"/>
                <w:szCs w:val="26"/>
                <w:lang w:val="nl-NL"/>
              </w:rPr>
              <w:lastRenderedPageBreak/>
              <w:t>Trả lại hồ sơ không quá 03 ngày làm việc</w:t>
            </w:r>
          </w:p>
        </w:tc>
        <w:tc>
          <w:tcPr>
            <w:tcW w:w="1134" w:type="dxa"/>
          </w:tcPr>
          <w:p w14:paraId="5C3D7749" w14:textId="77777777" w:rsidR="00A71163" w:rsidRPr="00A71163" w:rsidRDefault="00A71163" w:rsidP="008E4E25">
            <w:pPr>
              <w:pStyle w:val="NormalWeb"/>
              <w:spacing w:before="0" w:beforeAutospacing="0" w:after="120" w:afterAutospacing="0" w:line="234" w:lineRule="atLeast"/>
              <w:jc w:val="both"/>
              <w:rPr>
                <w:rFonts w:ascii="Times New Roman" w:hAnsi="Times New Roman"/>
                <w:sz w:val="26"/>
                <w:szCs w:val="26"/>
                <w:lang w:val="vi-VN"/>
              </w:rPr>
            </w:pPr>
          </w:p>
        </w:tc>
      </w:tr>
      <w:tr w:rsidR="00AF08E3" w:rsidRPr="009708DE" w14:paraId="0579DE43" w14:textId="77777777" w:rsidTr="00100906">
        <w:tc>
          <w:tcPr>
            <w:tcW w:w="851" w:type="dxa"/>
            <w:vAlign w:val="center"/>
          </w:tcPr>
          <w:p w14:paraId="7D28C036" w14:textId="77777777" w:rsidR="00AF08E3" w:rsidRPr="009708DE" w:rsidRDefault="00AF08E3" w:rsidP="008E4E25">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4</w:t>
            </w:r>
          </w:p>
        </w:tc>
        <w:tc>
          <w:tcPr>
            <w:tcW w:w="2552" w:type="dxa"/>
            <w:vAlign w:val="center"/>
          </w:tcPr>
          <w:p w14:paraId="2E9C7E00" w14:textId="30FB5E8A" w:rsidR="00AF08E3" w:rsidRPr="009030C1" w:rsidRDefault="00AF08E3" w:rsidP="00BC1A8C">
            <w:pPr>
              <w:pStyle w:val="NormalWeb"/>
              <w:spacing w:before="0" w:beforeAutospacing="0" w:after="120" w:afterAutospacing="0" w:line="234" w:lineRule="atLeast"/>
              <w:jc w:val="both"/>
              <w:rPr>
                <w:rFonts w:ascii="Times New Roman" w:hAnsi="Times New Roman"/>
                <w:b/>
                <w:sz w:val="26"/>
                <w:szCs w:val="26"/>
              </w:rPr>
            </w:pPr>
            <w:r w:rsidRPr="009030C1">
              <w:rPr>
                <w:rFonts w:ascii="Times New Roman" w:hAnsi="Times New Roman"/>
                <w:b/>
                <w:sz w:val="26"/>
                <w:szCs w:val="26"/>
                <w:lang w:val="nl-NL"/>
              </w:rPr>
              <w:t>Trả kết quả giải quyết thủ tục hành chính</w:t>
            </w:r>
          </w:p>
        </w:tc>
        <w:tc>
          <w:tcPr>
            <w:tcW w:w="7229" w:type="dxa"/>
          </w:tcPr>
          <w:p w14:paraId="449A8A7C" w14:textId="34C7137B" w:rsidR="00AF08E3" w:rsidRPr="009030C1" w:rsidRDefault="00AF08E3" w:rsidP="008E4E25">
            <w:pPr>
              <w:spacing w:before="120" w:after="120"/>
              <w:ind w:firstLine="198"/>
              <w:jc w:val="both"/>
              <w:rPr>
                <w:iCs/>
                <w:sz w:val="26"/>
                <w:szCs w:val="26"/>
                <w:lang w:val="nl-NL"/>
              </w:rPr>
            </w:pPr>
            <w:r w:rsidRPr="009030C1">
              <w:rPr>
                <w:iCs/>
                <w:sz w:val="26"/>
                <w:szCs w:val="26"/>
                <w:lang w:val="nl-NL"/>
              </w:rPr>
              <w:t>Công chức tiếp nhận và trả  kết quả nhập vào sổ theo dõi hồ sơ và phần mềm điện tử thực hiện như sau:</w:t>
            </w:r>
          </w:p>
          <w:p w14:paraId="77BF91A2" w14:textId="77777777" w:rsidR="00AF08E3" w:rsidRPr="009030C1" w:rsidRDefault="00AF08E3" w:rsidP="008E4E25">
            <w:pPr>
              <w:spacing w:before="120" w:after="120"/>
              <w:ind w:firstLine="198"/>
              <w:jc w:val="both"/>
              <w:rPr>
                <w:iCs/>
                <w:sz w:val="26"/>
                <w:szCs w:val="26"/>
                <w:lang w:val="nl-NL"/>
              </w:rPr>
            </w:pPr>
            <w:r w:rsidRPr="009030C1">
              <w:rPr>
                <w:iCs/>
                <w:sz w:val="26"/>
                <w:szCs w:val="26"/>
                <w:lang w:val="nl-NL"/>
              </w:rPr>
              <w:t>- T</w:t>
            </w:r>
            <w:r w:rsidRPr="00281F0D">
              <w:rPr>
                <w:rStyle w:val="fontstyle21"/>
                <w:rFonts w:ascii="Times New Roman" w:hAnsi="Times New Roman"/>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0B42E4D9" w14:textId="77777777" w:rsidR="00AF08E3" w:rsidRPr="009030C1" w:rsidRDefault="00AF08E3" w:rsidP="008E4E25">
            <w:pPr>
              <w:spacing w:before="120" w:after="120"/>
              <w:ind w:firstLine="198"/>
              <w:jc w:val="both"/>
              <w:rPr>
                <w:iCs/>
                <w:sz w:val="26"/>
                <w:szCs w:val="26"/>
                <w:lang w:val="nl-NL"/>
              </w:rPr>
            </w:pPr>
            <w:r w:rsidRPr="009030C1">
              <w:rPr>
                <w:iCs/>
                <w:sz w:val="26"/>
                <w:szCs w:val="26"/>
                <w:lang w:val="nl-NL"/>
              </w:rPr>
              <w:t xml:space="preserve">- </w:t>
            </w:r>
            <w:r w:rsidRPr="00281F0D">
              <w:rPr>
                <w:rStyle w:val="fontstyle21"/>
                <w:rFonts w:ascii="Times New Roman" w:hAnsi="Times New Roman"/>
                <w:color w:val="auto"/>
                <w:sz w:val="26"/>
                <w:szCs w:val="26"/>
                <w:lang w:val="nl-NL"/>
              </w:rPr>
              <w:t>Tổ chức, cá nhân nhận kết quả giải quyết thủ tục hành chính theo thời gian, địa điểm ghi trên Giấy tiếp nhận hồ sơ và hẹn trả kết quả (</w:t>
            </w:r>
            <w:r w:rsidRPr="009030C1">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20520903" w14:textId="77777777" w:rsidR="00AF08E3" w:rsidRPr="009030C1" w:rsidRDefault="00AF08E3" w:rsidP="008E4E25">
            <w:pPr>
              <w:spacing w:before="120" w:after="120"/>
              <w:ind w:firstLine="198"/>
              <w:jc w:val="both"/>
              <w:rPr>
                <w:iCs/>
                <w:sz w:val="26"/>
                <w:szCs w:val="26"/>
                <w:lang w:val="nl-NL"/>
              </w:rPr>
            </w:pPr>
            <w:r w:rsidRPr="009030C1">
              <w:rPr>
                <w:iCs/>
                <w:sz w:val="26"/>
                <w:szCs w:val="26"/>
                <w:lang w:val="nl-NL"/>
              </w:rPr>
              <w:t>- Trường hợp nhận kết quả</w:t>
            </w:r>
            <w:r w:rsidRPr="00281F0D">
              <w:rPr>
                <w:sz w:val="26"/>
                <w:szCs w:val="26"/>
                <w:lang w:val="nl-NL"/>
              </w:rPr>
              <w:t xml:space="preserve"> thông </w:t>
            </w:r>
            <w:r w:rsidRPr="009030C1">
              <w:rPr>
                <w:sz w:val="26"/>
                <w:szCs w:val="26"/>
                <w:lang w:val="vi-VN"/>
              </w:rPr>
              <w:t xml:space="preserve">qua dịch vụ bưu chính </w:t>
            </w:r>
            <w:r w:rsidRPr="00281F0D">
              <w:rPr>
                <w:sz w:val="26"/>
                <w:szCs w:val="26"/>
                <w:lang w:val="nl-NL"/>
              </w:rPr>
              <w:t>công ích. (</w:t>
            </w:r>
            <w:r w:rsidRPr="009030C1">
              <w:rPr>
                <w:iCs/>
                <w:sz w:val="26"/>
                <w:szCs w:val="26"/>
                <w:lang w:val="nl-NL"/>
              </w:rPr>
              <w:t>đăng ký</w:t>
            </w:r>
            <w:r w:rsidRPr="00281F0D">
              <w:rPr>
                <w:sz w:val="26"/>
                <w:szCs w:val="26"/>
                <w:lang w:val="nl-NL"/>
              </w:rPr>
              <w:t xml:space="preserve"> theo hướng dẫn của Bưu điện)</w:t>
            </w:r>
            <w:r w:rsidRPr="00281F0D">
              <w:rPr>
                <w:rStyle w:val="fontstyle21"/>
                <w:rFonts w:ascii="Times New Roman" w:hAnsi="Times New Roman"/>
                <w:color w:val="auto"/>
                <w:sz w:val="26"/>
                <w:szCs w:val="26"/>
                <w:lang w:val="nl-NL"/>
              </w:rPr>
              <w:t xml:space="preserve"> (nếu có)</w:t>
            </w:r>
          </w:p>
          <w:p w14:paraId="06308A11" w14:textId="77777777" w:rsidR="00AF08E3" w:rsidRPr="009030C1" w:rsidRDefault="00AF08E3" w:rsidP="008E4E25">
            <w:pPr>
              <w:spacing w:before="120" w:after="120"/>
              <w:ind w:firstLine="198"/>
              <w:jc w:val="both"/>
              <w:rPr>
                <w:b/>
                <w:i/>
                <w:sz w:val="26"/>
                <w:szCs w:val="26"/>
                <w:lang w:val="pt-BR"/>
              </w:rPr>
            </w:pPr>
            <w:r w:rsidRPr="009030C1">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rFonts w:ascii="Times New Roman" w:hAnsi="Times New Roman"/>
                <w:color w:val="auto"/>
                <w:sz w:val="26"/>
                <w:szCs w:val="26"/>
                <w:lang w:val="nl-NL"/>
              </w:rPr>
              <w:t xml:space="preserve"> trường hợp đăng ký nhận kết quả trực tuyến thì thông qua Cổng Dịch vụ công trực tuyến. (nếu có)</w:t>
            </w:r>
          </w:p>
          <w:p w14:paraId="0F2D56B7" w14:textId="2F35885B" w:rsidR="00AF08E3" w:rsidRPr="009030C1" w:rsidRDefault="00AF08E3" w:rsidP="008E4E25">
            <w:pPr>
              <w:spacing w:before="120" w:after="120"/>
              <w:ind w:firstLine="198"/>
              <w:jc w:val="both"/>
              <w:rPr>
                <w:rStyle w:val="fontstyle21"/>
                <w:rFonts w:ascii="Times New Roman" w:hAnsi="Times New Roman"/>
                <w:iCs/>
                <w:color w:val="auto"/>
                <w:sz w:val="26"/>
                <w:szCs w:val="26"/>
                <w:lang w:val="nl-NL"/>
              </w:rPr>
            </w:pPr>
            <w:r w:rsidRPr="009030C1">
              <w:rPr>
                <w:iCs/>
                <w:sz w:val="26"/>
                <w:szCs w:val="26"/>
                <w:lang w:val="nl-NL"/>
              </w:rPr>
              <w:t>Thời gian trả kết quả: Sáng: từ 07 giờ đến 11 giờ 30 phút; chiều: từ 13 giờ 30 đến 17 giờ của các ngày làm việc.</w:t>
            </w:r>
          </w:p>
        </w:tc>
        <w:tc>
          <w:tcPr>
            <w:tcW w:w="2835" w:type="dxa"/>
            <w:vAlign w:val="center"/>
          </w:tcPr>
          <w:p w14:paraId="59646838" w14:textId="5155FF8D" w:rsidR="00AF08E3" w:rsidRPr="00051B80" w:rsidRDefault="002A21B0" w:rsidP="002A21B0">
            <w:pPr>
              <w:pStyle w:val="NormalWeb"/>
              <w:spacing w:before="0" w:beforeAutospacing="0" w:after="120" w:afterAutospacing="0" w:line="234" w:lineRule="atLeast"/>
              <w:jc w:val="center"/>
              <w:rPr>
                <w:rFonts w:ascii="Times New Roman" w:hAnsi="Times New Roman"/>
                <w:bCs/>
                <w:sz w:val="26"/>
                <w:szCs w:val="26"/>
              </w:rPr>
            </w:pPr>
            <w:r w:rsidRPr="00051B80">
              <w:rPr>
                <w:rFonts w:ascii="Times New Roman" w:hAnsi="Times New Roman"/>
                <w:bCs/>
                <w:sz w:val="26"/>
                <w:szCs w:val="26"/>
              </w:rPr>
              <w:t>0,5</w:t>
            </w:r>
            <w:r w:rsidR="00EF1636" w:rsidRPr="00051B80">
              <w:rPr>
                <w:rFonts w:ascii="Times New Roman" w:hAnsi="Times New Roman"/>
                <w:bCs/>
                <w:sz w:val="26"/>
                <w:szCs w:val="26"/>
              </w:rPr>
              <w:t xml:space="preserve"> </w:t>
            </w:r>
            <w:r w:rsidR="00AF08E3" w:rsidRPr="00051B80">
              <w:rPr>
                <w:rFonts w:ascii="Times New Roman" w:hAnsi="Times New Roman"/>
                <w:bCs/>
                <w:sz w:val="26"/>
                <w:szCs w:val="26"/>
              </w:rPr>
              <w:t>ngày</w:t>
            </w:r>
            <w:r w:rsidR="00EF1636" w:rsidRPr="00051B80">
              <w:rPr>
                <w:rFonts w:ascii="Times New Roman" w:hAnsi="Times New Roman"/>
                <w:bCs/>
                <w:sz w:val="26"/>
                <w:szCs w:val="26"/>
              </w:rPr>
              <w:t xml:space="preserve"> làm việc</w:t>
            </w:r>
          </w:p>
        </w:tc>
        <w:tc>
          <w:tcPr>
            <w:tcW w:w="1134" w:type="dxa"/>
          </w:tcPr>
          <w:p w14:paraId="7BFF1FF4" w14:textId="77777777" w:rsidR="00AF08E3" w:rsidRPr="009708DE" w:rsidRDefault="00AF08E3" w:rsidP="008E4E25">
            <w:pPr>
              <w:pStyle w:val="NormalWeb"/>
              <w:spacing w:before="0" w:beforeAutospacing="0" w:after="120" w:afterAutospacing="0" w:line="234" w:lineRule="atLeast"/>
              <w:jc w:val="both"/>
              <w:rPr>
                <w:rFonts w:ascii="Times New Roman" w:hAnsi="Times New Roman"/>
                <w:sz w:val="26"/>
                <w:szCs w:val="26"/>
                <w:lang w:val="vi-VN"/>
              </w:rPr>
            </w:pPr>
          </w:p>
        </w:tc>
      </w:tr>
    </w:tbl>
    <w:p w14:paraId="2F506551" w14:textId="01CA0DB4" w:rsidR="00AF08E3" w:rsidRPr="009708DE" w:rsidRDefault="00C11A55" w:rsidP="00E2459E">
      <w:pPr>
        <w:pStyle w:val="NormalWeb"/>
        <w:shd w:val="clear" w:color="auto" w:fill="FFFFFF"/>
        <w:spacing w:before="120" w:beforeAutospacing="0" w:after="120" w:afterAutospacing="0"/>
        <w:ind w:firstLine="709"/>
        <w:jc w:val="both"/>
        <w:rPr>
          <w:rFonts w:ascii="Times New Roman" w:hAnsi="Times New Roman"/>
          <w:bCs/>
          <w:sz w:val="28"/>
          <w:szCs w:val="28"/>
        </w:rPr>
      </w:pPr>
      <w:r>
        <w:rPr>
          <w:rFonts w:ascii="Times New Roman" w:hAnsi="Times New Roman"/>
          <w:b/>
          <w:bCs/>
          <w:sz w:val="28"/>
          <w:szCs w:val="28"/>
        </w:rPr>
        <w:t>1.2</w:t>
      </w:r>
      <w:r w:rsidR="00AF08E3" w:rsidRPr="009708DE">
        <w:rPr>
          <w:rFonts w:ascii="Times New Roman" w:hAnsi="Times New Roman"/>
          <w:b/>
          <w:bCs/>
          <w:sz w:val="28"/>
          <w:szCs w:val="28"/>
        </w:rPr>
        <w:t xml:space="preserve">. Thành phần, số lượng hồ sơ </w:t>
      </w:r>
    </w:p>
    <w:p w14:paraId="2F0A1B5A" w14:textId="77777777" w:rsidR="00DD0D5B" w:rsidRDefault="003A3C03" w:rsidP="00DD0D5B">
      <w:pPr>
        <w:pStyle w:val="NormalWeb"/>
        <w:shd w:val="clear" w:color="auto" w:fill="FFFFFF"/>
        <w:spacing w:before="120" w:beforeAutospacing="0" w:after="120" w:afterAutospacing="0"/>
        <w:ind w:firstLine="720"/>
        <w:jc w:val="both"/>
        <w:rPr>
          <w:rFonts w:ascii="Times New Roman" w:hAnsi="Times New Roman"/>
          <w:sz w:val="28"/>
          <w:szCs w:val="28"/>
        </w:rPr>
      </w:pPr>
      <w:r>
        <w:rPr>
          <w:rFonts w:ascii="Times New Roman" w:hAnsi="Times New Roman"/>
          <w:sz w:val="28"/>
          <w:szCs w:val="28"/>
        </w:rPr>
        <w:t>1.2.1.</w:t>
      </w:r>
      <w:r w:rsidR="00AF08E3" w:rsidRPr="00E412B6">
        <w:rPr>
          <w:rFonts w:ascii="Times New Roman" w:hAnsi="Times New Roman"/>
          <w:sz w:val="28"/>
          <w:szCs w:val="28"/>
        </w:rPr>
        <w:t xml:space="preserve"> Thành phần hồ sơ:</w:t>
      </w:r>
    </w:p>
    <w:p w14:paraId="701355E9" w14:textId="77777777" w:rsidR="00DD0D5B" w:rsidRPr="00DD0D5B" w:rsidRDefault="00D66DA4" w:rsidP="00DD0D5B">
      <w:pPr>
        <w:pStyle w:val="NormalWeb"/>
        <w:shd w:val="clear" w:color="auto" w:fill="FFFFFF"/>
        <w:spacing w:before="120" w:beforeAutospacing="0" w:after="120" w:afterAutospacing="0"/>
        <w:ind w:firstLine="720"/>
        <w:jc w:val="both"/>
        <w:rPr>
          <w:rFonts w:ascii="Times New Roman" w:hAnsi="Times New Roman"/>
          <w:color w:val="000000"/>
          <w:sz w:val="28"/>
          <w:szCs w:val="28"/>
          <w:lang w:val="vi-VN" w:eastAsia="vi-VN" w:bidi="vi-VN"/>
        </w:rPr>
      </w:pPr>
      <w:r w:rsidRPr="00DD0D5B">
        <w:rPr>
          <w:rFonts w:ascii="Times New Roman" w:hAnsi="Times New Roman"/>
          <w:sz w:val="28"/>
          <w:szCs w:val="28"/>
        </w:rPr>
        <w:t xml:space="preserve">a) </w:t>
      </w:r>
      <w:r w:rsidR="00DD0D5B" w:rsidRPr="00DD0D5B">
        <w:rPr>
          <w:rFonts w:ascii="Times New Roman" w:hAnsi="Times New Roman"/>
          <w:color w:val="000000"/>
          <w:sz w:val="28"/>
          <w:szCs w:val="28"/>
          <w:lang w:val="vi-VN" w:eastAsia="vi-VN" w:bidi="vi-VN"/>
        </w:rPr>
        <w:t>Tờ trình đề nghị đánh giá, công nhận “Đơn vị học tập” cấp tỉnh;</w:t>
      </w:r>
    </w:p>
    <w:p w14:paraId="211A109A" w14:textId="58C36EDA" w:rsidR="00DD0D5B" w:rsidRPr="00281F0D" w:rsidRDefault="00DD0D5B" w:rsidP="00DD0D5B">
      <w:pPr>
        <w:pStyle w:val="NormalWeb"/>
        <w:shd w:val="clear" w:color="auto" w:fill="FFFFFF"/>
        <w:spacing w:before="120" w:beforeAutospacing="0" w:after="120" w:afterAutospacing="0"/>
        <w:ind w:firstLine="720"/>
        <w:jc w:val="both"/>
        <w:rPr>
          <w:rFonts w:ascii="Times New Roman" w:hAnsi="Times New Roman"/>
          <w:color w:val="000000"/>
          <w:sz w:val="28"/>
          <w:szCs w:val="28"/>
          <w:lang w:val="vi-VN" w:eastAsia="vi-VN" w:bidi="vi-VN"/>
        </w:rPr>
      </w:pPr>
      <w:r w:rsidRPr="00281F0D">
        <w:rPr>
          <w:rFonts w:ascii="Times New Roman" w:hAnsi="Times New Roman"/>
          <w:color w:val="000000"/>
          <w:sz w:val="28"/>
          <w:szCs w:val="28"/>
          <w:lang w:val="vi-VN" w:eastAsia="vi-VN" w:bidi="vi-VN"/>
        </w:rPr>
        <w:lastRenderedPageBreak/>
        <w:t xml:space="preserve">b) </w:t>
      </w:r>
      <w:r w:rsidRPr="00DD0D5B">
        <w:rPr>
          <w:rFonts w:ascii="Times New Roman" w:hAnsi="Times New Roman"/>
          <w:color w:val="000000"/>
          <w:sz w:val="28"/>
          <w:szCs w:val="28"/>
          <w:lang w:val="vi-VN" w:eastAsia="vi-VN" w:bidi="vi-VN"/>
        </w:rPr>
        <w:t>Báo cáo tự đánh giá, công nhận “Đơn vị học tập” cấp tỉnh;</w:t>
      </w:r>
    </w:p>
    <w:p w14:paraId="4FFD6A7D" w14:textId="4FE50515" w:rsidR="00DD0D5B" w:rsidRPr="00281F0D" w:rsidRDefault="00DD0D5B" w:rsidP="00DD0D5B">
      <w:pPr>
        <w:pStyle w:val="NormalWeb"/>
        <w:shd w:val="clear" w:color="auto" w:fill="FFFFFF"/>
        <w:spacing w:before="120" w:beforeAutospacing="0" w:after="120" w:afterAutospacing="0"/>
        <w:ind w:firstLine="720"/>
        <w:jc w:val="both"/>
        <w:rPr>
          <w:rFonts w:ascii="Times New Roman" w:hAnsi="Times New Roman"/>
          <w:sz w:val="28"/>
          <w:szCs w:val="28"/>
          <w:lang w:val="vi-VN"/>
        </w:rPr>
      </w:pPr>
      <w:r w:rsidRPr="00281F0D">
        <w:rPr>
          <w:rFonts w:ascii="Times New Roman" w:hAnsi="Times New Roman"/>
          <w:color w:val="000000"/>
          <w:sz w:val="28"/>
          <w:szCs w:val="28"/>
          <w:lang w:val="vi-VN" w:eastAsia="vi-VN" w:bidi="vi-VN"/>
        </w:rPr>
        <w:t xml:space="preserve">c) </w:t>
      </w:r>
      <w:r w:rsidRPr="00DD0D5B">
        <w:rPr>
          <w:rFonts w:ascii="Times New Roman" w:hAnsi="Times New Roman"/>
          <w:color w:val="000000"/>
          <w:sz w:val="28"/>
          <w:szCs w:val="28"/>
          <w:lang w:val="vi-VN" w:eastAsia="vi-VN" w:bidi="vi-VN"/>
        </w:rPr>
        <w:t>Bản tống họp kết quả tự đánh giá các tiêu chí, chỉ tiêu.</w:t>
      </w:r>
    </w:p>
    <w:p w14:paraId="22B266F6" w14:textId="076C5A2D" w:rsidR="00AF08E3" w:rsidRPr="00281F0D" w:rsidRDefault="003A3C03" w:rsidP="001F2B7F">
      <w:pPr>
        <w:pStyle w:val="NormalWeb"/>
        <w:shd w:val="clear" w:color="auto" w:fill="FFFFFF"/>
        <w:spacing w:before="120" w:beforeAutospacing="0" w:after="120" w:afterAutospacing="0"/>
        <w:ind w:firstLine="720"/>
        <w:jc w:val="both"/>
        <w:rPr>
          <w:rFonts w:ascii="Times New Roman" w:hAnsi="Times New Roman"/>
          <w:sz w:val="28"/>
          <w:szCs w:val="28"/>
          <w:lang w:val="vi-VN"/>
        </w:rPr>
      </w:pPr>
      <w:r w:rsidRPr="00281F0D">
        <w:rPr>
          <w:rFonts w:ascii="Times New Roman" w:hAnsi="Times New Roman"/>
          <w:sz w:val="28"/>
          <w:szCs w:val="28"/>
          <w:lang w:val="vi-VN"/>
        </w:rPr>
        <w:t>1.2.2.</w:t>
      </w:r>
      <w:r w:rsidR="00AF08E3" w:rsidRPr="00281F0D">
        <w:rPr>
          <w:rFonts w:ascii="Times New Roman" w:hAnsi="Times New Roman"/>
          <w:sz w:val="28"/>
          <w:szCs w:val="28"/>
          <w:lang w:val="vi-VN"/>
        </w:rPr>
        <w:t xml:space="preserve"> Số lượng hồ sơ: 01 bộ</w:t>
      </w:r>
    </w:p>
    <w:p w14:paraId="3124A849" w14:textId="2F95D55C" w:rsidR="00AF08E3" w:rsidRPr="00281F0D" w:rsidRDefault="00C11A55" w:rsidP="00AF08E3">
      <w:pPr>
        <w:pStyle w:val="NormalWeb"/>
        <w:shd w:val="clear" w:color="auto" w:fill="FFFFFF"/>
        <w:spacing w:before="120" w:beforeAutospacing="0" w:after="120" w:afterAutospacing="0"/>
        <w:ind w:firstLine="720"/>
        <w:jc w:val="both"/>
        <w:rPr>
          <w:rStyle w:val="Bodytext2"/>
          <w:rFonts w:ascii="Times New Roman" w:hAnsi="Times New Roman"/>
          <w:sz w:val="28"/>
          <w:szCs w:val="28"/>
          <w:lang w:val="vi-VN"/>
        </w:rPr>
      </w:pPr>
      <w:r w:rsidRPr="00281F0D">
        <w:rPr>
          <w:rFonts w:ascii="Times New Roman" w:hAnsi="Times New Roman"/>
          <w:b/>
          <w:bCs/>
          <w:sz w:val="28"/>
          <w:szCs w:val="28"/>
          <w:lang w:val="vi-VN"/>
        </w:rPr>
        <w:t>1.3</w:t>
      </w:r>
      <w:r w:rsidR="00AF08E3" w:rsidRPr="00281F0D">
        <w:rPr>
          <w:rFonts w:ascii="Times New Roman" w:hAnsi="Times New Roman"/>
          <w:b/>
          <w:bCs/>
          <w:sz w:val="28"/>
          <w:szCs w:val="28"/>
          <w:lang w:val="vi-VN"/>
        </w:rPr>
        <w:t xml:space="preserve">. Đối tượng thực hiện thủ tục hành chính: </w:t>
      </w:r>
    </w:p>
    <w:p w14:paraId="38C190A9" w14:textId="29C0EB89" w:rsidR="00CC7F67" w:rsidRPr="00281F0D" w:rsidRDefault="00CC7F67" w:rsidP="00CC7F67">
      <w:pPr>
        <w:pStyle w:val="Vnbnnidung20"/>
        <w:shd w:val="clear" w:color="auto" w:fill="auto"/>
        <w:spacing w:line="313" w:lineRule="exact"/>
        <w:ind w:firstLine="720"/>
        <w:rPr>
          <w:sz w:val="28"/>
          <w:szCs w:val="28"/>
          <w:lang w:val="vi-VN"/>
        </w:rPr>
      </w:pPr>
      <w:r w:rsidRPr="00CC7F67">
        <w:rPr>
          <w:color w:val="000000"/>
          <w:sz w:val="28"/>
          <w:szCs w:val="28"/>
          <w:lang w:val="vi-VN" w:eastAsia="vi-VN" w:bidi="vi-VN"/>
        </w:rPr>
        <w:t xml:space="preserve">Cơ quan tham mưu, giúp việc tỉnh ủy, thành ủy trực thuộc trung ương; cơ quan, đơn vị thuộc, trực thuộc úy </w:t>
      </w:r>
      <w:r>
        <w:rPr>
          <w:color w:val="000000"/>
          <w:sz w:val="28"/>
          <w:szCs w:val="28"/>
          <w:lang w:val="vi-VN" w:eastAsia="vi-VN" w:bidi="vi-VN"/>
        </w:rPr>
        <w:t xml:space="preserve">ban nhân dân cấp tỉnh; cơ quan </w:t>
      </w:r>
      <w:r w:rsidRPr="00281F0D">
        <w:rPr>
          <w:color w:val="000000"/>
          <w:sz w:val="28"/>
          <w:szCs w:val="28"/>
          <w:lang w:val="vi-VN" w:eastAsia="vi-VN" w:bidi="vi-VN"/>
        </w:rPr>
        <w:t>ủ</w:t>
      </w:r>
      <w:r w:rsidRPr="00CC7F67">
        <w:rPr>
          <w:color w:val="000000"/>
          <w:sz w:val="28"/>
          <w:szCs w:val="28"/>
          <w:lang w:val="vi-VN" w:eastAsia="vi-VN" w:bidi="vi-VN"/>
        </w:rPr>
        <w:t>y ban Mặt</w:t>
      </w:r>
      <w:r w:rsidRPr="00281F0D">
        <w:rPr>
          <w:color w:val="000000"/>
          <w:sz w:val="28"/>
          <w:szCs w:val="28"/>
          <w:lang w:val="vi-VN" w:eastAsia="vi-VN" w:bidi="vi-VN"/>
        </w:rPr>
        <w:t xml:space="preserve"> </w:t>
      </w:r>
      <w:r w:rsidRPr="00CC7F67">
        <w:rPr>
          <w:color w:val="000000"/>
          <w:sz w:val="28"/>
          <w:szCs w:val="28"/>
          <w:lang w:val="vi-VN" w:eastAsia="vi-VN" w:bidi="vi-VN"/>
        </w:rPr>
        <w:t>trận Tổ quốc Việt Nam cấp tỉnh; Bộ Tư lệnh Thủ đô Hà Nội, Bộ Tư lệnh thành ph</w:t>
      </w:r>
      <w:r w:rsidRPr="00281F0D">
        <w:rPr>
          <w:color w:val="000000"/>
          <w:sz w:val="28"/>
          <w:szCs w:val="28"/>
          <w:lang w:val="vi-VN" w:eastAsia="vi-VN" w:bidi="vi-VN"/>
        </w:rPr>
        <w:t>ố</w:t>
      </w:r>
      <w:r w:rsidRPr="00CC7F67">
        <w:rPr>
          <w:color w:val="000000"/>
          <w:sz w:val="28"/>
          <w:szCs w:val="28"/>
          <w:lang w:val="vi-VN" w:eastAsia="vi-VN" w:bidi="vi-VN"/>
        </w:rPr>
        <w:t xml:space="preserve"> Hô Chí Minh, Bộ chỉ huy quân sự cấp tỉnh; Công an cấp tỉnh; Liên đoàn Lao động cấp tỉnh; Đoàn Thanh niên Cộng sản Hồ Chí Minh cấp tỉnh; Hội nông dân câp tỉnh; Hội Liên hiệp Phụ nữ cấp tỉnh; Hội cựu chiến binh cấp tỉnh; doanh nghiệp, Ban quản lý khu công nghiệp, khu chế xuất, khu công nghệ cao, khu kinh tế và tố chức khác thực hiện hoạt động đầu tư kinh doan</w:t>
      </w:r>
      <w:r>
        <w:rPr>
          <w:color w:val="000000"/>
          <w:sz w:val="28"/>
          <w:szCs w:val="28"/>
          <w:lang w:val="vi-VN" w:eastAsia="vi-VN" w:bidi="vi-VN"/>
        </w:rPr>
        <w:t>h thuộc thẩm quyền quản lý của Ủ</w:t>
      </w:r>
      <w:r w:rsidRPr="00CC7F67">
        <w:rPr>
          <w:color w:val="000000"/>
          <w:sz w:val="28"/>
          <w:szCs w:val="28"/>
          <w:lang w:val="vi-VN" w:eastAsia="vi-VN" w:bidi="vi-VN"/>
        </w:rPr>
        <w:t>y ban nhân dân cấp tỉnh; Cơ sở giáo dục đánh giá, công nhận ở cấp tỉnh; Hội khuyến học cấp tỉnh và các tố chức xã hội cấp tỉnh, tố chức xã hội-nghề nghiệp cấp tỉnh khác, tố chức, cá nhân có liên quan.</w:t>
      </w:r>
    </w:p>
    <w:p w14:paraId="789D9645" w14:textId="5455F25B" w:rsidR="00024DC1" w:rsidRPr="00281F0D" w:rsidRDefault="00C11A55" w:rsidP="00024DC1">
      <w:pPr>
        <w:shd w:val="clear" w:color="auto" w:fill="FFFFFF"/>
        <w:spacing w:before="120" w:after="120" w:line="234" w:lineRule="atLeast"/>
        <w:ind w:firstLine="720"/>
        <w:rPr>
          <w:color w:val="000000"/>
          <w:sz w:val="28"/>
          <w:szCs w:val="28"/>
          <w:lang w:val="vi-VN"/>
        </w:rPr>
      </w:pPr>
      <w:r w:rsidRPr="00281F0D">
        <w:rPr>
          <w:b/>
          <w:bCs/>
          <w:sz w:val="28"/>
          <w:szCs w:val="28"/>
          <w:lang w:val="vi-VN"/>
        </w:rPr>
        <w:t>1.4</w:t>
      </w:r>
      <w:r w:rsidR="00AF08E3" w:rsidRPr="00281F0D">
        <w:rPr>
          <w:b/>
          <w:bCs/>
          <w:sz w:val="28"/>
          <w:szCs w:val="28"/>
          <w:lang w:val="vi-VN"/>
        </w:rPr>
        <w:t>. Cơ quan giải quyết thủ tục hành chính</w:t>
      </w:r>
      <w:r w:rsidR="00AF08E3" w:rsidRPr="00281F0D">
        <w:rPr>
          <w:sz w:val="28"/>
          <w:szCs w:val="28"/>
          <w:lang w:val="vi-VN"/>
        </w:rPr>
        <w:t>:</w:t>
      </w:r>
      <w:r w:rsidR="00F34D45" w:rsidRPr="00281F0D">
        <w:rPr>
          <w:color w:val="000000"/>
          <w:sz w:val="28"/>
          <w:szCs w:val="28"/>
          <w:lang w:val="vi-VN"/>
        </w:rPr>
        <w:t xml:space="preserve"> Sở Giáo dục và Đào tạo</w:t>
      </w:r>
    </w:p>
    <w:p w14:paraId="3DDF8BE5" w14:textId="77777777" w:rsidR="00F34D45" w:rsidRPr="00281F0D" w:rsidRDefault="00C11A55" w:rsidP="00F34D45">
      <w:pPr>
        <w:pStyle w:val="Vnbnnidung20"/>
        <w:shd w:val="clear" w:color="auto" w:fill="auto"/>
        <w:spacing w:line="443" w:lineRule="exact"/>
        <w:ind w:firstLine="720"/>
        <w:rPr>
          <w:sz w:val="28"/>
          <w:szCs w:val="28"/>
          <w:lang w:val="vi-VN"/>
        </w:rPr>
      </w:pPr>
      <w:r w:rsidRPr="00281F0D">
        <w:rPr>
          <w:b/>
          <w:bCs/>
          <w:sz w:val="28"/>
          <w:szCs w:val="28"/>
          <w:lang w:val="vi-VN"/>
        </w:rPr>
        <w:t>1.5</w:t>
      </w:r>
      <w:r w:rsidR="00AF08E3" w:rsidRPr="00281F0D">
        <w:rPr>
          <w:b/>
          <w:bCs/>
          <w:sz w:val="28"/>
          <w:szCs w:val="28"/>
          <w:lang w:val="vi-VN"/>
        </w:rPr>
        <w:t>. Kết quả thực hiện thủ tục hành chính:</w:t>
      </w:r>
      <w:r w:rsidR="00F34D45" w:rsidRPr="00281F0D">
        <w:rPr>
          <w:b/>
          <w:bCs/>
          <w:sz w:val="28"/>
          <w:szCs w:val="28"/>
          <w:lang w:val="vi-VN"/>
        </w:rPr>
        <w:t xml:space="preserve"> </w:t>
      </w:r>
      <w:r w:rsidR="00F34D45" w:rsidRPr="00755857">
        <w:rPr>
          <w:color w:val="000000"/>
          <w:sz w:val="28"/>
          <w:szCs w:val="28"/>
          <w:lang w:val="vi-VN" w:eastAsia="vi-VN" w:bidi="vi-VN"/>
        </w:rPr>
        <w:t>Quyết định công nhận của Chủ tịch ủy ban nhân dân cấp tỉnh.</w:t>
      </w:r>
    </w:p>
    <w:p w14:paraId="13948F5F" w14:textId="225E1C58" w:rsidR="00AF08E3" w:rsidRPr="00DB4BF1" w:rsidRDefault="00C11A55" w:rsidP="00AF08E3">
      <w:pPr>
        <w:pStyle w:val="Bodytext21"/>
        <w:shd w:val="clear" w:color="auto" w:fill="auto"/>
        <w:spacing w:before="120" w:after="120" w:line="240" w:lineRule="auto"/>
        <w:ind w:firstLine="740"/>
        <w:rPr>
          <w:b/>
          <w:bCs/>
        </w:rPr>
      </w:pPr>
      <w:r w:rsidRPr="00281F0D">
        <w:rPr>
          <w:b/>
          <w:bCs/>
        </w:rPr>
        <w:t>1.6</w:t>
      </w:r>
      <w:r w:rsidR="00AF08E3" w:rsidRPr="00DB4BF1">
        <w:rPr>
          <w:b/>
          <w:bCs/>
        </w:rPr>
        <w:t xml:space="preserve">. Phí, lệ phí: </w:t>
      </w:r>
      <w:r w:rsidR="00AF08E3" w:rsidRPr="00DB4BF1">
        <w:rPr>
          <w:bCs/>
        </w:rPr>
        <w:t>Không</w:t>
      </w:r>
    </w:p>
    <w:p w14:paraId="454CE5AF" w14:textId="65DB71D5" w:rsidR="00AF08E3" w:rsidRPr="00281F0D" w:rsidRDefault="00C11A55" w:rsidP="00AF08E3">
      <w:pPr>
        <w:pStyle w:val="NormalWeb"/>
        <w:shd w:val="clear" w:color="auto" w:fill="FFFFFF"/>
        <w:spacing w:before="120" w:beforeAutospacing="0" w:after="120" w:afterAutospacing="0"/>
        <w:ind w:firstLine="720"/>
        <w:jc w:val="both"/>
        <w:rPr>
          <w:rFonts w:ascii="Times New Roman" w:hAnsi="Times New Roman"/>
          <w:bCs/>
          <w:sz w:val="28"/>
          <w:szCs w:val="28"/>
          <w:lang w:val="vi-VN"/>
        </w:rPr>
      </w:pPr>
      <w:r w:rsidRPr="00281F0D">
        <w:rPr>
          <w:rFonts w:ascii="Times New Roman" w:hAnsi="Times New Roman"/>
          <w:b/>
          <w:bCs/>
          <w:sz w:val="28"/>
          <w:szCs w:val="28"/>
          <w:lang w:val="vi-VN"/>
        </w:rPr>
        <w:t>1.7</w:t>
      </w:r>
      <w:r w:rsidR="00AF08E3" w:rsidRPr="00281F0D">
        <w:rPr>
          <w:rFonts w:ascii="Times New Roman" w:hAnsi="Times New Roman"/>
          <w:b/>
          <w:bCs/>
          <w:sz w:val="28"/>
          <w:szCs w:val="28"/>
          <w:lang w:val="vi-VN"/>
        </w:rPr>
        <w:t>.</w:t>
      </w:r>
      <w:r w:rsidRPr="00281F0D">
        <w:rPr>
          <w:rFonts w:ascii="Times New Roman" w:hAnsi="Times New Roman"/>
          <w:b/>
          <w:bCs/>
          <w:sz w:val="28"/>
          <w:szCs w:val="28"/>
          <w:lang w:val="vi-VN"/>
        </w:rPr>
        <w:t xml:space="preserve"> </w:t>
      </w:r>
      <w:r w:rsidR="00AF08E3" w:rsidRPr="00281F0D">
        <w:rPr>
          <w:rFonts w:ascii="Times New Roman" w:hAnsi="Times New Roman"/>
          <w:b/>
          <w:bCs/>
          <w:sz w:val="28"/>
          <w:szCs w:val="28"/>
          <w:lang w:val="vi-VN"/>
        </w:rPr>
        <w:t xml:space="preserve">Tên mẫu đơn, mẫu tờ khai: </w:t>
      </w:r>
      <w:r w:rsidR="0014496C" w:rsidRPr="00281F0D">
        <w:rPr>
          <w:rFonts w:ascii="Times New Roman" w:hAnsi="Times New Roman"/>
          <w:bCs/>
          <w:sz w:val="28"/>
          <w:szCs w:val="28"/>
          <w:lang w:val="vi-VN"/>
        </w:rPr>
        <w:t>Không</w:t>
      </w:r>
    </w:p>
    <w:p w14:paraId="5BA93D53" w14:textId="7CC00957" w:rsidR="00286120" w:rsidRDefault="00AF08E3" w:rsidP="00286120">
      <w:pPr>
        <w:pStyle w:val="Bodytext21"/>
        <w:shd w:val="clear" w:color="auto" w:fill="auto"/>
        <w:spacing w:before="120" w:after="120" w:line="240" w:lineRule="auto"/>
        <w:ind w:firstLine="0"/>
      </w:pPr>
      <w:r w:rsidRPr="00DB4BF1">
        <w:rPr>
          <w:rStyle w:val="Bodytext2"/>
          <w:color w:val="auto"/>
          <w:sz w:val="28"/>
          <w:szCs w:val="28"/>
        </w:rPr>
        <w:tab/>
      </w:r>
      <w:r w:rsidR="00C11A55" w:rsidRPr="00281F0D">
        <w:rPr>
          <w:rStyle w:val="Bodytext2"/>
          <w:b/>
          <w:color w:val="auto"/>
          <w:sz w:val="28"/>
          <w:szCs w:val="28"/>
        </w:rPr>
        <w:t>1.8</w:t>
      </w:r>
      <w:r w:rsidRPr="00DB4BF1">
        <w:rPr>
          <w:b/>
          <w:bCs/>
          <w:lang w:val="hr-HR"/>
        </w:rPr>
        <w:t>. Yêu cầu, điều kiện thực hiện thủ tục hành chính:</w:t>
      </w:r>
      <w:r w:rsidRPr="00DB4BF1">
        <w:t xml:space="preserve"> </w:t>
      </w:r>
      <w:r w:rsidR="00286120">
        <w:t>Các Đơn vị cấp tỉnh phải có kết quả tự đánh giá, công nhận và nộp đầy đủ các hồ sơ đúng thời hạn.</w:t>
      </w:r>
    </w:p>
    <w:p w14:paraId="06A2728C" w14:textId="3CE3E0ED" w:rsidR="00286120" w:rsidRPr="00281F0D" w:rsidRDefault="00286120" w:rsidP="00286120">
      <w:pPr>
        <w:pStyle w:val="Vnbnnidung20"/>
        <w:shd w:val="clear" w:color="auto" w:fill="auto"/>
        <w:spacing w:line="240" w:lineRule="auto"/>
        <w:ind w:left="357"/>
        <w:jc w:val="left"/>
        <w:rPr>
          <w:sz w:val="28"/>
          <w:szCs w:val="28"/>
          <w:lang w:val="vi-VN"/>
        </w:rPr>
      </w:pPr>
      <w:r w:rsidRPr="00281F0D">
        <w:rPr>
          <w:color w:val="000000"/>
          <w:lang w:val="vi-VN" w:eastAsia="vi-VN" w:bidi="vi-VN"/>
        </w:rPr>
        <w:tab/>
      </w:r>
      <w:r w:rsidRPr="00281F0D">
        <w:rPr>
          <w:color w:val="000000"/>
          <w:sz w:val="28"/>
          <w:szCs w:val="28"/>
          <w:lang w:val="vi-VN" w:eastAsia="vi-VN" w:bidi="vi-VN"/>
        </w:rPr>
        <w:t xml:space="preserve">a) </w:t>
      </w:r>
      <w:r w:rsidRPr="00286120">
        <w:rPr>
          <w:color w:val="000000"/>
          <w:sz w:val="28"/>
          <w:szCs w:val="28"/>
          <w:lang w:val="vi-VN" w:eastAsia="vi-VN" w:bidi="vi-VN"/>
        </w:rPr>
        <w:t>Đơn vị cấp tỉnh được công nhận đạt “Đơn vị học tập” cấp huyện mức độ 1 khi đạt đầy đủ các tiêu chí, chỉ tiêu được quy định tại Điều 12 Thông tư số 24/2023/TT-BGDĐT ngày 11/12/2023.</w:t>
      </w:r>
    </w:p>
    <w:p w14:paraId="21110CB9" w14:textId="0D38B1CD" w:rsidR="00286120" w:rsidRPr="00281F0D" w:rsidRDefault="00286120" w:rsidP="00286120">
      <w:pPr>
        <w:pStyle w:val="Vnbnnidung20"/>
        <w:shd w:val="clear" w:color="auto" w:fill="auto"/>
        <w:spacing w:line="240" w:lineRule="auto"/>
        <w:ind w:left="357"/>
        <w:jc w:val="left"/>
        <w:rPr>
          <w:sz w:val="28"/>
          <w:szCs w:val="28"/>
          <w:lang w:val="vi-VN"/>
        </w:rPr>
      </w:pPr>
      <w:r w:rsidRPr="00281F0D">
        <w:rPr>
          <w:color w:val="000000"/>
          <w:sz w:val="28"/>
          <w:szCs w:val="28"/>
          <w:lang w:val="vi-VN" w:eastAsia="vi-VN" w:bidi="vi-VN"/>
        </w:rPr>
        <w:tab/>
        <w:t xml:space="preserve">b) </w:t>
      </w:r>
      <w:r w:rsidRPr="00286120">
        <w:rPr>
          <w:color w:val="000000"/>
          <w:sz w:val="28"/>
          <w:szCs w:val="28"/>
          <w:lang w:val="vi-VN" w:eastAsia="vi-VN" w:bidi="vi-VN"/>
        </w:rPr>
        <w:t>Đơn vị cấp huyện được công nhận đạt “Đơn vị học tập” cấp huyện mức độ 2 khi đạt đầy đủ các tiêu chí, chỉ tiêu được quy định tại Điều 13 Thông tư số 24/2023/TT-BGDĐT ngày 11/12/2023.</w:t>
      </w:r>
    </w:p>
    <w:p w14:paraId="2B4599D8" w14:textId="3C4AECF3" w:rsidR="00AF08E3" w:rsidRPr="00281F0D" w:rsidRDefault="00C11A55" w:rsidP="00E2459E">
      <w:pPr>
        <w:pStyle w:val="Bodytext111"/>
        <w:shd w:val="clear" w:color="auto" w:fill="auto"/>
        <w:spacing w:before="120" w:after="120" w:line="240" w:lineRule="auto"/>
        <w:ind w:firstLine="709"/>
        <w:rPr>
          <w:b/>
          <w:bCs/>
          <w:sz w:val="28"/>
          <w:szCs w:val="28"/>
          <w:lang w:val="vi-VN"/>
        </w:rPr>
      </w:pPr>
      <w:r w:rsidRPr="00281F0D">
        <w:rPr>
          <w:b/>
          <w:bCs/>
          <w:sz w:val="28"/>
          <w:szCs w:val="28"/>
          <w:lang w:val="vi-VN"/>
        </w:rPr>
        <w:t>1.9</w:t>
      </w:r>
      <w:r w:rsidR="00AF08E3" w:rsidRPr="00281F0D">
        <w:rPr>
          <w:b/>
          <w:bCs/>
          <w:sz w:val="28"/>
          <w:szCs w:val="28"/>
          <w:lang w:val="vi-VN"/>
        </w:rPr>
        <w:t>. Căn cứ pháp lý của thủ tục hành chính</w:t>
      </w:r>
    </w:p>
    <w:p w14:paraId="74DBA1D2" w14:textId="77777777" w:rsidR="00FD2D7D" w:rsidRPr="00281F0D" w:rsidRDefault="00FD2D7D" w:rsidP="00FD2D7D">
      <w:pPr>
        <w:pStyle w:val="Vnbnnidung20"/>
        <w:shd w:val="clear" w:color="auto" w:fill="auto"/>
        <w:spacing w:line="374" w:lineRule="exact"/>
        <w:ind w:firstLine="709"/>
        <w:rPr>
          <w:sz w:val="28"/>
          <w:szCs w:val="28"/>
          <w:lang w:val="vi-VN"/>
        </w:rPr>
      </w:pPr>
      <w:r w:rsidRPr="00FD2D7D">
        <w:rPr>
          <w:color w:val="000000"/>
          <w:sz w:val="28"/>
          <w:szCs w:val="28"/>
          <w:lang w:val="vi-VN" w:eastAsia="vi-VN" w:bidi="vi-VN"/>
        </w:rPr>
        <w:t>Thông tư số 24/2023/TT-BGDĐT ngày 11/12/2023 của Bộ trưởng Bộ Giáo dục và Đào tạo quy định về đánh giá, công nhận “Đơn vị học tập” cấp huyện, tỉnh.</w:t>
      </w:r>
    </w:p>
    <w:p w14:paraId="44F2D487" w14:textId="77777777" w:rsidR="00FD2D7D" w:rsidRDefault="00FD2D7D" w:rsidP="00073CFE">
      <w:pPr>
        <w:pStyle w:val="NormalWeb"/>
        <w:shd w:val="clear" w:color="auto" w:fill="FFFFFF"/>
        <w:spacing w:before="120" w:beforeAutospacing="0" w:after="120" w:afterAutospacing="0"/>
        <w:ind w:firstLine="709"/>
        <w:jc w:val="both"/>
        <w:rPr>
          <w:rFonts w:ascii="Times New Roman" w:hAnsi="Times New Roman"/>
          <w:b/>
          <w:sz w:val="28"/>
          <w:szCs w:val="28"/>
          <w:lang w:val="nl-NL"/>
        </w:rPr>
      </w:pPr>
    </w:p>
    <w:p w14:paraId="2F934DDC" w14:textId="5197BB21" w:rsidR="00AF08E3" w:rsidRPr="009708DE" w:rsidRDefault="00CB16FF" w:rsidP="00073CFE">
      <w:pPr>
        <w:pStyle w:val="NormalWeb"/>
        <w:shd w:val="clear" w:color="auto" w:fill="FFFFFF"/>
        <w:spacing w:before="120" w:beforeAutospacing="0" w:after="120" w:afterAutospacing="0"/>
        <w:ind w:firstLine="709"/>
        <w:jc w:val="both"/>
        <w:rPr>
          <w:rFonts w:ascii="Times New Roman" w:hAnsi="Times New Roman"/>
          <w:i/>
          <w:sz w:val="28"/>
          <w:szCs w:val="28"/>
          <w:lang w:val="vi-VN"/>
        </w:rPr>
      </w:pPr>
      <w:r>
        <w:rPr>
          <w:rFonts w:ascii="Times New Roman" w:hAnsi="Times New Roman"/>
          <w:b/>
          <w:sz w:val="28"/>
          <w:szCs w:val="28"/>
          <w:lang w:val="nl-NL"/>
        </w:rPr>
        <w:t>1.</w:t>
      </w:r>
      <w:r w:rsidR="00DB4BF1">
        <w:rPr>
          <w:rFonts w:ascii="Times New Roman" w:hAnsi="Times New Roman"/>
          <w:b/>
          <w:sz w:val="28"/>
          <w:szCs w:val="28"/>
          <w:lang w:val="nl-NL"/>
        </w:rPr>
        <w:t>1</w:t>
      </w:r>
      <w:r>
        <w:rPr>
          <w:rFonts w:ascii="Times New Roman" w:hAnsi="Times New Roman"/>
          <w:b/>
          <w:sz w:val="28"/>
          <w:szCs w:val="28"/>
          <w:lang w:val="nl-NL"/>
        </w:rPr>
        <w:t>0</w:t>
      </w:r>
      <w:r w:rsidR="00AF08E3" w:rsidRPr="009708DE">
        <w:rPr>
          <w:rFonts w:ascii="Times New Roman" w:hAnsi="Times New Roman"/>
          <w:b/>
          <w:sz w:val="28"/>
          <w:szCs w:val="28"/>
          <w:lang w:val="nl-NL"/>
        </w:rPr>
        <w:t>. Lưu hồ sơ (ISO)</w:t>
      </w:r>
      <w:r w:rsidR="00AF08E3" w:rsidRPr="009708DE">
        <w:rPr>
          <w:rFonts w:ascii="Times New Roman" w:hAnsi="Times New Roman"/>
          <w:b/>
          <w:sz w:val="28"/>
          <w:szCs w:val="28"/>
          <w:lang w:val="vi-VN"/>
        </w:rPr>
        <w:t>:</w:t>
      </w:r>
    </w:p>
    <w:tbl>
      <w:tblPr>
        <w:tblpPr w:leftFromText="180" w:rightFromText="180" w:vertAnchor="text" w:tblpY="1"/>
        <w:tblOverlap w:val="neve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7"/>
        <w:gridCol w:w="3249"/>
        <w:gridCol w:w="3634"/>
      </w:tblGrid>
      <w:tr w:rsidR="00AF08E3" w:rsidRPr="009708DE" w14:paraId="09F72354" w14:textId="77777777" w:rsidTr="00BB3139">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11EC883" w14:textId="77777777" w:rsidR="00AF08E3" w:rsidRPr="009708DE" w:rsidRDefault="00AF08E3" w:rsidP="008E4E25">
            <w:pPr>
              <w:spacing w:before="40" w:after="40"/>
              <w:jc w:val="center"/>
              <w:rPr>
                <w:sz w:val="28"/>
                <w:szCs w:val="28"/>
                <w:lang w:val="nl-NL"/>
              </w:rPr>
            </w:pPr>
            <w:r w:rsidRPr="009708DE">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54FF3064" w14:textId="77777777" w:rsidR="00AF08E3" w:rsidRPr="009708DE" w:rsidRDefault="00AF08E3" w:rsidP="008E4E25">
            <w:pPr>
              <w:spacing w:before="40" w:after="40"/>
              <w:jc w:val="center"/>
              <w:rPr>
                <w:b/>
                <w:sz w:val="28"/>
                <w:szCs w:val="28"/>
                <w:lang w:val="nl-NL"/>
              </w:rPr>
            </w:pPr>
            <w:r w:rsidRPr="009708DE">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CF04E42" w14:textId="77777777" w:rsidR="00AF08E3" w:rsidRPr="009708DE" w:rsidRDefault="00AF08E3" w:rsidP="008E4E25">
            <w:pPr>
              <w:spacing w:before="40" w:after="40"/>
              <w:jc w:val="center"/>
              <w:rPr>
                <w:sz w:val="28"/>
                <w:szCs w:val="28"/>
                <w:lang w:val="nl-NL"/>
              </w:rPr>
            </w:pPr>
            <w:r w:rsidRPr="009708DE">
              <w:rPr>
                <w:b/>
                <w:bCs/>
                <w:sz w:val="28"/>
                <w:szCs w:val="28"/>
                <w:lang w:val="nl-NL"/>
              </w:rPr>
              <w:t>Thời gian lưu</w:t>
            </w:r>
          </w:p>
        </w:tc>
      </w:tr>
      <w:tr w:rsidR="00AF08E3" w:rsidRPr="00212A1E" w14:paraId="7D7F36A2" w14:textId="77777777" w:rsidTr="00BB3139">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9130FD3" w14:textId="320305BC" w:rsidR="00AF08E3" w:rsidRPr="009708DE" w:rsidRDefault="00AF08E3" w:rsidP="008E4E25">
            <w:pPr>
              <w:spacing w:before="40" w:after="40"/>
              <w:rPr>
                <w:sz w:val="28"/>
                <w:szCs w:val="28"/>
                <w:lang w:val="nl-NL"/>
              </w:rPr>
            </w:pPr>
            <w:r w:rsidRPr="009708DE">
              <w:rPr>
                <w:sz w:val="28"/>
                <w:szCs w:val="28"/>
                <w:lang w:val="nl-NL"/>
              </w:rPr>
              <w:t xml:space="preserve">- Như mục </w:t>
            </w:r>
            <w:r w:rsidR="00C11A55">
              <w:rPr>
                <w:sz w:val="28"/>
                <w:szCs w:val="28"/>
                <w:lang w:val="nl-NL"/>
              </w:rPr>
              <w:t>1.2</w:t>
            </w:r>
            <w:r w:rsidRPr="009708DE">
              <w:rPr>
                <w:sz w:val="28"/>
                <w:szCs w:val="28"/>
                <w:lang w:val="nl-NL"/>
              </w:rPr>
              <w:t>;</w:t>
            </w:r>
          </w:p>
          <w:p w14:paraId="1B530857" w14:textId="552EE75A" w:rsidR="00AF08E3" w:rsidRPr="009708DE" w:rsidRDefault="002B3B32" w:rsidP="008E4E25">
            <w:pPr>
              <w:pStyle w:val="ListParagraph"/>
              <w:spacing w:before="40" w:after="40" w:line="240" w:lineRule="auto"/>
              <w:ind w:left="0"/>
              <w:jc w:val="both"/>
              <w:rPr>
                <w:rFonts w:ascii="Times New Roman" w:hAnsi="Times New Roman"/>
                <w:sz w:val="28"/>
                <w:szCs w:val="28"/>
                <w:lang w:val="nl-NL"/>
              </w:rPr>
            </w:pPr>
            <w:r>
              <w:rPr>
                <w:rFonts w:ascii="Times New Roman" w:hAnsi="Times New Roman"/>
                <w:sz w:val="28"/>
                <w:szCs w:val="28"/>
                <w:lang w:val="nl-NL"/>
              </w:rPr>
              <w:t>- Kết quả giải quyết TTHC hoặc v</w:t>
            </w:r>
            <w:r w:rsidR="00AF08E3" w:rsidRPr="009708DE">
              <w:rPr>
                <w:rFonts w:ascii="Times New Roman" w:hAnsi="Times New Roman"/>
                <w:sz w:val="28"/>
                <w:szCs w:val="28"/>
                <w:lang w:val="nl-NL"/>
              </w:rPr>
              <w:t>ăn bản trả lời của đơn vị đối với hồ sơ không đáp ứng yêu cầu, điều kiện.</w:t>
            </w:r>
          </w:p>
          <w:p w14:paraId="5B73C0A7" w14:textId="77777777" w:rsidR="00AF08E3" w:rsidRPr="009708DE" w:rsidRDefault="00AF08E3" w:rsidP="008E4E25">
            <w:pPr>
              <w:spacing w:before="40" w:after="40"/>
              <w:rPr>
                <w:sz w:val="28"/>
                <w:szCs w:val="28"/>
                <w:lang w:val="nl-NL"/>
              </w:rPr>
            </w:pPr>
            <w:r w:rsidRPr="009708DE">
              <w:rPr>
                <w:sz w:val="28"/>
                <w:szCs w:val="28"/>
                <w:lang w:val="nl-NL"/>
              </w:rPr>
              <w:t>- Hồ sơ thẩm định (nếu có)</w:t>
            </w:r>
          </w:p>
          <w:p w14:paraId="02B2B8B7" w14:textId="77777777" w:rsidR="00AF08E3" w:rsidRPr="009708DE" w:rsidRDefault="00AF08E3" w:rsidP="008E4E25">
            <w:pPr>
              <w:spacing w:before="40" w:after="40"/>
              <w:rPr>
                <w:sz w:val="28"/>
                <w:szCs w:val="28"/>
                <w:lang w:val="nl-NL"/>
              </w:rPr>
            </w:pPr>
            <w:r w:rsidRPr="009708DE">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1D64E321" w14:textId="77777777" w:rsidR="00AF08E3" w:rsidRPr="009708DE" w:rsidRDefault="00AF08E3" w:rsidP="008E4E25">
            <w:pPr>
              <w:spacing w:before="40" w:after="40"/>
              <w:jc w:val="both"/>
              <w:rPr>
                <w:sz w:val="28"/>
                <w:szCs w:val="28"/>
                <w:lang w:val="nl-NL"/>
              </w:rPr>
            </w:pPr>
            <w:r w:rsidRPr="009708DE">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426A27A1" w14:textId="77777777" w:rsidR="00AF08E3" w:rsidRPr="009708DE" w:rsidRDefault="00AF08E3" w:rsidP="008E4E25">
            <w:pPr>
              <w:spacing w:before="40" w:after="40"/>
              <w:jc w:val="both"/>
              <w:rPr>
                <w:sz w:val="28"/>
                <w:szCs w:val="28"/>
                <w:lang w:val="nl-NL"/>
              </w:rPr>
            </w:pPr>
            <w:r w:rsidRPr="009708DE">
              <w:rPr>
                <w:sz w:val="28"/>
                <w:szCs w:val="28"/>
                <w:lang w:val="nl-NL"/>
              </w:rPr>
              <w:t>Từ 03 năm, sau đó chuyển hồ sơ đến kho lưu trữ của đơn vị (hoặc lưu trữ tỉnh, huyện)</w:t>
            </w:r>
          </w:p>
        </w:tc>
      </w:tr>
      <w:tr w:rsidR="00AF08E3" w:rsidRPr="00212A1E" w14:paraId="5B0F5467" w14:textId="77777777" w:rsidTr="00BB3139">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45FDB51" w14:textId="77777777" w:rsidR="00AF08E3" w:rsidRPr="00281F0D" w:rsidRDefault="00AF08E3" w:rsidP="008E4E25">
            <w:pPr>
              <w:pStyle w:val="NormalWeb"/>
              <w:tabs>
                <w:tab w:val="left" w:pos="709"/>
              </w:tabs>
              <w:spacing w:before="120" w:beforeAutospacing="0" w:after="0" w:afterAutospacing="0"/>
              <w:jc w:val="both"/>
              <w:rPr>
                <w:rFonts w:ascii="Times New Roman" w:hAnsi="Times New Roman"/>
                <w:sz w:val="28"/>
                <w:szCs w:val="28"/>
                <w:lang w:val="nl-NL"/>
              </w:rPr>
            </w:pPr>
            <w:r w:rsidRPr="009708DE">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rFonts w:ascii="Times New Roman" w:hAnsi="Times New Roman"/>
                <w:b w:val="0"/>
                <w:color w:val="auto"/>
                <w:lang w:val="nl-NL"/>
              </w:rPr>
              <w:t>về thực hiện cơ chế một cửa, một cửa liên thông</w:t>
            </w:r>
            <w:r w:rsidRPr="00281F0D">
              <w:rPr>
                <w:rFonts w:ascii="Times New Roman" w:hAnsi="Times New Roman"/>
                <w:b/>
                <w:bCs/>
                <w:sz w:val="28"/>
                <w:szCs w:val="28"/>
                <w:lang w:val="nl-NL"/>
              </w:rPr>
              <w:t xml:space="preserve"> </w:t>
            </w:r>
            <w:r w:rsidRPr="00281F0D">
              <w:rPr>
                <w:rStyle w:val="fontstyle01"/>
                <w:rFonts w:ascii="Times New Roman" w:hAnsi="Times New Roman"/>
                <w:b w:val="0"/>
                <w:color w:val="auto"/>
                <w:lang w:val="nl-NL"/>
              </w:rPr>
              <w:t>trong giải quyết thủ tục hành chính</w:t>
            </w:r>
            <w:r w:rsidRPr="00281F0D">
              <w:rPr>
                <w:rFonts w:ascii="Times New Roman" w:hAnsi="Times New Roman"/>
                <w:b/>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3C6D6CA5" w14:textId="77777777" w:rsidR="00AF08E3" w:rsidRPr="009708DE" w:rsidRDefault="00AF08E3" w:rsidP="008E4E25">
            <w:pPr>
              <w:spacing w:before="40" w:after="40"/>
              <w:jc w:val="both"/>
              <w:rPr>
                <w:sz w:val="28"/>
                <w:szCs w:val="28"/>
                <w:lang w:val="nl-NL"/>
              </w:rPr>
            </w:pPr>
            <w:r w:rsidRPr="009708DE">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4CEDD4F3" w14:textId="77777777" w:rsidR="00AF08E3" w:rsidRPr="009708DE" w:rsidRDefault="00AF08E3" w:rsidP="008E4E25">
            <w:pPr>
              <w:spacing w:before="40" w:after="40"/>
              <w:rPr>
                <w:sz w:val="26"/>
                <w:szCs w:val="26"/>
                <w:lang w:val="nl-NL"/>
              </w:rPr>
            </w:pPr>
          </w:p>
        </w:tc>
      </w:tr>
    </w:tbl>
    <w:p w14:paraId="76380314" w14:textId="77777777" w:rsidR="00BB3139" w:rsidRPr="00281F0D" w:rsidRDefault="00BB3139" w:rsidP="00BB3139">
      <w:pPr>
        <w:spacing w:before="120" w:after="120"/>
        <w:jc w:val="both"/>
        <w:rPr>
          <w:b/>
          <w:sz w:val="28"/>
          <w:szCs w:val="28"/>
          <w:lang w:val="nl-NL"/>
        </w:rPr>
      </w:pPr>
    </w:p>
    <w:p w14:paraId="37A69A9A" w14:textId="77777777" w:rsidR="00BB3139" w:rsidRPr="00281F0D" w:rsidRDefault="00BB3139" w:rsidP="00BB3139">
      <w:pPr>
        <w:spacing w:before="120" w:after="120"/>
        <w:jc w:val="both"/>
        <w:rPr>
          <w:b/>
          <w:sz w:val="28"/>
          <w:szCs w:val="28"/>
          <w:lang w:val="nl-NL"/>
        </w:rPr>
      </w:pPr>
    </w:p>
    <w:p w14:paraId="6303DDE8" w14:textId="77777777" w:rsidR="00BB3139" w:rsidRPr="00281F0D" w:rsidRDefault="00BB3139" w:rsidP="00BB3139">
      <w:pPr>
        <w:spacing w:before="120" w:after="120"/>
        <w:jc w:val="both"/>
        <w:rPr>
          <w:b/>
          <w:sz w:val="28"/>
          <w:szCs w:val="28"/>
          <w:lang w:val="nl-NL"/>
        </w:rPr>
      </w:pPr>
    </w:p>
    <w:p w14:paraId="0ABDE283" w14:textId="77777777" w:rsidR="00BB3139" w:rsidRPr="00281F0D" w:rsidRDefault="00BB3139" w:rsidP="00BB3139">
      <w:pPr>
        <w:spacing w:before="120" w:after="120"/>
        <w:jc w:val="both"/>
        <w:rPr>
          <w:b/>
          <w:sz w:val="28"/>
          <w:szCs w:val="28"/>
          <w:lang w:val="nl-NL"/>
        </w:rPr>
      </w:pPr>
    </w:p>
    <w:p w14:paraId="29DA7A3F" w14:textId="77777777" w:rsidR="00BB3139" w:rsidRPr="00281F0D" w:rsidRDefault="00BB3139" w:rsidP="00BB3139">
      <w:pPr>
        <w:spacing w:before="120" w:after="120"/>
        <w:jc w:val="both"/>
        <w:rPr>
          <w:b/>
          <w:sz w:val="28"/>
          <w:szCs w:val="28"/>
          <w:lang w:val="nl-NL"/>
        </w:rPr>
      </w:pPr>
    </w:p>
    <w:p w14:paraId="6D38BB81" w14:textId="77777777" w:rsidR="00BB3139" w:rsidRPr="00281F0D" w:rsidRDefault="00BB3139" w:rsidP="00BB3139">
      <w:pPr>
        <w:spacing w:before="120" w:after="120"/>
        <w:jc w:val="both"/>
        <w:rPr>
          <w:b/>
          <w:sz w:val="28"/>
          <w:szCs w:val="28"/>
          <w:lang w:val="nl-NL"/>
        </w:rPr>
      </w:pPr>
    </w:p>
    <w:p w14:paraId="65FE4BDC" w14:textId="77777777" w:rsidR="00BB3139" w:rsidRPr="00281F0D" w:rsidRDefault="00BB3139" w:rsidP="00BB3139">
      <w:pPr>
        <w:spacing w:before="120" w:after="120"/>
        <w:jc w:val="both"/>
        <w:rPr>
          <w:b/>
          <w:sz w:val="28"/>
          <w:szCs w:val="28"/>
          <w:lang w:val="nl-NL"/>
        </w:rPr>
      </w:pPr>
    </w:p>
    <w:p w14:paraId="108EE6FD" w14:textId="77777777" w:rsidR="00BB3139" w:rsidRPr="00281F0D" w:rsidRDefault="00BB3139" w:rsidP="00BB3139">
      <w:pPr>
        <w:spacing w:before="120" w:after="120"/>
        <w:jc w:val="both"/>
        <w:rPr>
          <w:b/>
          <w:sz w:val="28"/>
          <w:szCs w:val="28"/>
          <w:lang w:val="nl-NL"/>
        </w:rPr>
      </w:pPr>
    </w:p>
    <w:p w14:paraId="18773607" w14:textId="77777777" w:rsidR="00BB3139" w:rsidRPr="00281F0D" w:rsidRDefault="00BB3139" w:rsidP="00BB3139">
      <w:pPr>
        <w:spacing w:before="120" w:after="120"/>
        <w:jc w:val="both"/>
        <w:rPr>
          <w:b/>
          <w:sz w:val="28"/>
          <w:szCs w:val="28"/>
          <w:lang w:val="nl-NL"/>
        </w:rPr>
      </w:pPr>
    </w:p>
    <w:p w14:paraId="65CBE62B" w14:textId="6C1342F3" w:rsidR="00BB3139" w:rsidRPr="00281F0D" w:rsidRDefault="00BB3139" w:rsidP="00FD0A19">
      <w:pPr>
        <w:spacing w:before="120" w:after="120"/>
        <w:ind w:firstLine="720"/>
        <w:jc w:val="both"/>
        <w:rPr>
          <w:b/>
          <w:sz w:val="28"/>
          <w:szCs w:val="28"/>
          <w:lang w:val="nl-NL"/>
        </w:rPr>
      </w:pPr>
      <w:r w:rsidRPr="00281F0D">
        <w:rPr>
          <w:b/>
          <w:sz w:val="28"/>
          <w:szCs w:val="28"/>
          <w:lang w:val="nl-NL"/>
        </w:rPr>
        <w:lastRenderedPageBreak/>
        <w:t>2. Tên thủ tục hành chính: Đề nghị đánh giá, công nhận Cộng đồng học tập cấp huyện</w:t>
      </w:r>
    </w:p>
    <w:p w14:paraId="5A49F82E" w14:textId="7DAB6336" w:rsidR="00BB3139" w:rsidRPr="00281F0D" w:rsidRDefault="00FD0A19" w:rsidP="00FD0A19">
      <w:pPr>
        <w:spacing w:before="120" w:after="120"/>
        <w:ind w:firstLine="720"/>
        <w:rPr>
          <w:b/>
          <w:sz w:val="28"/>
          <w:szCs w:val="28"/>
          <w:lang w:val="nl-NL"/>
        </w:rPr>
      </w:pPr>
      <w:r w:rsidRPr="00281F0D">
        <w:rPr>
          <w:b/>
          <w:sz w:val="28"/>
          <w:szCs w:val="28"/>
          <w:lang w:val="nl-NL"/>
        </w:rPr>
        <w:t>2</w:t>
      </w:r>
      <w:r w:rsidR="00BB3139" w:rsidRPr="00281F0D">
        <w:rPr>
          <w:b/>
          <w:sz w:val="28"/>
          <w:szCs w:val="28"/>
          <w:lang w:val="nl-NL"/>
        </w:rPr>
        <w:t xml:space="preserve">.1. Trình tự, cách thức, thời gian giải quyết thủ tục hành chính </w:t>
      </w:r>
    </w:p>
    <w:tbl>
      <w:tblPr>
        <w:tblStyle w:val="TableGrid"/>
        <w:tblW w:w="14601" w:type="dxa"/>
        <w:tblInd w:w="-147" w:type="dxa"/>
        <w:tblLook w:val="04A0" w:firstRow="1" w:lastRow="0" w:firstColumn="1" w:lastColumn="0" w:noHBand="0" w:noVBand="1"/>
      </w:tblPr>
      <w:tblGrid>
        <w:gridCol w:w="851"/>
        <w:gridCol w:w="2552"/>
        <w:gridCol w:w="7229"/>
        <w:gridCol w:w="2835"/>
        <w:gridCol w:w="1134"/>
      </w:tblGrid>
      <w:tr w:rsidR="00BB3139" w:rsidRPr="009708DE" w14:paraId="1F42E419" w14:textId="77777777" w:rsidTr="00062303">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62C2E083" w14:textId="77777777" w:rsidR="00BB3139" w:rsidRPr="009708DE" w:rsidRDefault="00BB3139" w:rsidP="00062303">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TT</w:t>
            </w:r>
          </w:p>
        </w:tc>
        <w:tc>
          <w:tcPr>
            <w:tcW w:w="2552" w:type="dxa"/>
            <w:tcBorders>
              <w:top w:val="single" w:sz="4" w:space="0" w:color="auto"/>
              <w:left w:val="single" w:sz="4" w:space="0" w:color="auto"/>
              <w:bottom w:val="single" w:sz="4" w:space="0" w:color="auto"/>
              <w:right w:val="single" w:sz="4" w:space="0" w:color="auto"/>
            </w:tcBorders>
            <w:vAlign w:val="center"/>
          </w:tcPr>
          <w:p w14:paraId="692BFFB1" w14:textId="77777777" w:rsidR="00BB3139" w:rsidRPr="009708DE" w:rsidRDefault="00BB3139" w:rsidP="00062303">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Trình tự thực hiện</w:t>
            </w:r>
          </w:p>
        </w:tc>
        <w:tc>
          <w:tcPr>
            <w:tcW w:w="7229" w:type="dxa"/>
            <w:tcBorders>
              <w:top w:val="single" w:sz="4" w:space="0" w:color="auto"/>
              <w:left w:val="single" w:sz="4" w:space="0" w:color="auto"/>
              <w:bottom w:val="single" w:sz="4" w:space="0" w:color="auto"/>
              <w:right w:val="single" w:sz="4" w:space="0" w:color="auto"/>
            </w:tcBorders>
            <w:vAlign w:val="center"/>
          </w:tcPr>
          <w:p w14:paraId="57FD1E0A" w14:textId="77777777" w:rsidR="00BB3139" w:rsidRPr="009708DE" w:rsidRDefault="00BB3139" w:rsidP="00062303">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24763F53" w14:textId="77777777" w:rsidR="00BB3139" w:rsidRPr="009708DE" w:rsidRDefault="00BB3139" w:rsidP="00062303">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676816E3" w14:textId="77777777" w:rsidR="00BB3139" w:rsidRPr="009708DE" w:rsidRDefault="00BB3139" w:rsidP="00062303">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Ghi chú</w:t>
            </w:r>
          </w:p>
        </w:tc>
      </w:tr>
      <w:tr w:rsidR="00BB3139" w:rsidRPr="00212A1E" w14:paraId="6FD47C73" w14:textId="77777777" w:rsidTr="00062303">
        <w:trPr>
          <w:trHeight w:val="70"/>
        </w:trPr>
        <w:tc>
          <w:tcPr>
            <w:tcW w:w="851" w:type="dxa"/>
            <w:vMerge w:val="restart"/>
            <w:tcBorders>
              <w:top w:val="single" w:sz="4" w:space="0" w:color="auto"/>
            </w:tcBorders>
            <w:vAlign w:val="center"/>
          </w:tcPr>
          <w:p w14:paraId="6435608E" w14:textId="77777777" w:rsidR="00BB3139" w:rsidRPr="009708DE" w:rsidRDefault="00BB3139" w:rsidP="00062303">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1</w:t>
            </w:r>
          </w:p>
        </w:tc>
        <w:tc>
          <w:tcPr>
            <w:tcW w:w="2552" w:type="dxa"/>
            <w:vMerge w:val="restart"/>
            <w:tcBorders>
              <w:top w:val="single" w:sz="4" w:space="0" w:color="auto"/>
            </w:tcBorders>
          </w:tcPr>
          <w:p w14:paraId="6EC620BE" w14:textId="77777777" w:rsidR="00BB3139" w:rsidRDefault="00BB3139" w:rsidP="00062303">
            <w:pPr>
              <w:pStyle w:val="Vnbnnidung20"/>
              <w:shd w:val="clear" w:color="auto" w:fill="auto"/>
              <w:spacing w:before="0" w:after="0"/>
              <w:ind w:right="36"/>
              <w:rPr>
                <w:i/>
                <w:color w:val="000000" w:themeColor="text1"/>
              </w:rPr>
            </w:pPr>
            <w:r>
              <w:rPr>
                <w:color w:val="000000"/>
                <w:lang w:eastAsia="vi-VN" w:bidi="vi-VN"/>
              </w:rPr>
              <w:t xml:space="preserve"> </w:t>
            </w:r>
            <w:r w:rsidRPr="00F339B1">
              <w:rPr>
                <w:b/>
                <w:color w:val="000000" w:themeColor="text1"/>
              </w:rPr>
              <w:t xml:space="preserve">Nộp hồ sơ thủ tục hành chính: </w:t>
            </w:r>
            <w:r w:rsidRPr="00A65216">
              <w:rPr>
                <w:i/>
                <w:color w:val="000000" w:themeColor="text1"/>
              </w:rPr>
              <w:t>Đơn vị</w:t>
            </w:r>
            <w:r w:rsidRPr="00F339B1">
              <w:rPr>
                <w:i/>
                <w:color w:val="000000" w:themeColor="text1"/>
              </w:rPr>
              <w:t xml:space="preserve"> chuẩn bị hồ sơ đầy đủ theo quy định và </w:t>
            </w:r>
            <w:r w:rsidRPr="00F339B1">
              <w:rPr>
                <w:i/>
                <w:color w:val="000000" w:themeColor="text1"/>
                <w:lang w:val="vi-VN"/>
              </w:rPr>
              <w:t xml:space="preserve">nộp hồ sơ </w:t>
            </w:r>
            <w:r w:rsidRPr="00F339B1">
              <w:rPr>
                <w:i/>
                <w:color w:val="000000" w:themeColor="text1"/>
              </w:rPr>
              <w:t>qua các cách thức sau:</w:t>
            </w:r>
          </w:p>
          <w:p w14:paraId="41E30E36" w14:textId="77777777" w:rsidR="00BB3139" w:rsidRPr="00204116" w:rsidRDefault="00BB3139" w:rsidP="00062303">
            <w:pPr>
              <w:spacing w:before="120" w:after="120" w:line="234" w:lineRule="atLeast"/>
              <w:jc w:val="both"/>
              <w:textAlignment w:val="baseline"/>
            </w:pPr>
          </w:p>
        </w:tc>
        <w:tc>
          <w:tcPr>
            <w:tcW w:w="7229" w:type="dxa"/>
            <w:tcBorders>
              <w:top w:val="single" w:sz="4" w:space="0" w:color="auto"/>
            </w:tcBorders>
          </w:tcPr>
          <w:p w14:paraId="3EA50AC1" w14:textId="58E0B56F" w:rsidR="00BB3139" w:rsidRPr="008440F9" w:rsidRDefault="00BB3139" w:rsidP="00062303">
            <w:pPr>
              <w:pStyle w:val="NormalWeb"/>
              <w:shd w:val="clear" w:color="auto" w:fill="FFFFFF"/>
              <w:spacing w:before="0" w:beforeAutospacing="0" w:after="0" w:afterAutospacing="0"/>
              <w:ind w:firstLine="170"/>
              <w:jc w:val="both"/>
              <w:rPr>
                <w:rFonts w:ascii="Times New Roman" w:hAnsi="Times New Roman"/>
                <w:i/>
                <w:sz w:val="26"/>
                <w:szCs w:val="26"/>
                <w:lang w:val="vi-VN"/>
              </w:rPr>
            </w:pPr>
            <w:r w:rsidRPr="008440F9">
              <w:rPr>
                <w:rFonts w:ascii="Times New Roman" w:hAnsi="Times New Roman"/>
                <w:sz w:val="26"/>
                <w:szCs w:val="26"/>
              </w:rPr>
              <w:t xml:space="preserve">1. Nộp trực tiếp qua Bộ phận tiếp nhận và trả kết quả tại </w:t>
            </w:r>
            <w:r w:rsidR="00281F0D">
              <w:rPr>
                <w:rFonts w:ascii="Times New Roman" w:hAnsi="Times New Roman"/>
                <w:sz w:val="26"/>
                <w:szCs w:val="26"/>
              </w:rPr>
              <w:t>Trung tâm Hành chính công tỉnh Đồng Tháp</w:t>
            </w:r>
            <w:r w:rsidRPr="008440F9">
              <w:rPr>
                <w:rFonts w:ascii="Times New Roman" w:hAnsi="Times New Roman"/>
                <w:sz w:val="26"/>
                <w:szCs w:val="26"/>
              </w:rPr>
              <w:t xml:space="preserve"> (số 85, đường Nguyễn Huệ, phường 1, thành phố Cao Lãnh, tỉnh Đồng Tháp).</w:t>
            </w:r>
          </w:p>
          <w:p w14:paraId="5C9A5F7C" w14:textId="77777777" w:rsidR="00BB3139" w:rsidRPr="009030C1" w:rsidRDefault="00BB3139" w:rsidP="00062303">
            <w:pPr>
              <w:pStyle w:val="Bodytext20"/>
              <w:shd w:val="clear" w:color="auto" w:fill="auto"/>
              <w:spacing w:before="120" w:after="120" w:line="240" w:lineRule="auto"/>
              <w:ind w:firstLine="170"/>
              <w:rPr>
                <w:rFonts w:ascii="Times New Roman" w:hAnsi="Times New Roman" w:cs="Times New Roman"/>
                <w:i/>
                <w:lang w:val="vi-VN"/>
              </w:rPr>
            </w:pPr>
            <w:r w:rsidRPr="00281F0D">
              <w:rPr>
                <w:rFonts w:ascii="Times New Roman" w:hAnsi="Times New Roman" w:cs="Times New Roman"/>
                <w:lang w:val="vi-VN"/>
              </w:rPr>
              <w:t>2.</w:t>
            </w:r>
            <w:r w:rsidRPr="00281F0D">
              <w:rPr>
                <w:rFonts w:ascii="Times New Roman" w:hAnsi="Times New Roman" w:cs="Times New Roman"/>
                <w:lang w:val="vi-VN" w:eastAsia="vi-VN" w:bidi="vi-VN"/>
              </w:rPr>
              <w:t xml:space="preserve"> Hoặc qua dịch vụ bưu chính công ích</w:t>
            </w:r>
            <w:r w:rsidRPr="009030C1">
              <w:rPr>
                <w:rFonts w:ascii="Times New Roman" w:hAnsi="Times New Roman" w:cs="Times New Roman"/>
                <w:lang w:val="vi-VN" w:eastAsia="vi-VN" w:bidi="vi-VN"/>
              </w:rPr>
              <w:t>.</w:t>
            </w:r>
          </w:p>
        </w:tc>
        <w:tc>
          <w:tcPr>
            <w:tcW w:w="2835" w:type="dxa"/>
            <w:tcBorders>
              <w:top w:val="single" w:sz="4" w:space="0" w:color="auto"/>
            </w:tcBorders>
            <w:vAlign w:val="center"/>
          </w:tcPr>
          <w:p w14:paraId="294DFBEE" w14:textId="77777777" w:rsidR="00BB3139" w:rsidRPr="00281F0D" w:rsidRDefault="00BB3139" w:rsidP="00062303">
            <w:pPr>
              <w:pStyle w:val="NormalWeb"/>
              <w:spacing w:before="0" w:beforeAutospacing="0" w:after="120" w:afterAutospacing="0" w:line="234" w:lineRule="atLeast"/>
              <w:ind w:firstLine="209"/>
              <w:jc w:val="both"/>
              <w:rPr>
                <w:b/>
                <w:sz w:val="26"/>
                <w:szCs w:val="26"/>
                <w:lang w:val="vi-VN"/>
              </w:rPr>
            </w:pPr>
            <w:r w:rsidRPr="009708DE">
              <w:rPr>
                <w:rFonts w:ascii="Times New Roman" w:hAnsi="Times New Roman"/>
                <w:sz w:val="26"/>
                <w:szCs w:val="26"/>
                <w:lang w:val="vi-VN"/>
              </w:rPr>
              <w:t>Sáng: từ 07 giờ đến 11 giờ 30 phút; chiều: từ 13 giờ 30 đến 17 giờ của các ngày làm việc.</w:t>
            </w:r>
            <w:r w:rsidRPr="00281F0D">
              <w:rPr>
                <w:rStyle w:val="Bodytext2"/>
                <w:lang w:val="vi-VN"/>
              </w:rPr>
              <w:t xml:space="preserve">    </w:t>
            </w:r>
          </w:p>
        </w:tc>
        <w:tc>
          <w:tcPr>
            <w:tcW w:w="1134" w:type="dxa"/>
            <w:tcBorders>
              <w:top w:val="single" w:sz="4" w:space="0" w:color="auto"/>
            </w:tcBorders>
            <w:vAlign w:val="center"/>
          </w:tcPr>
          <w:p w14:paraId="2FC691CF" w14:textId="77777777" w:rsidR="00BB3139" w:rsidRPr="009708DE" w:rsidRDefault="00BB3139" w:rsidP="00062303">
            <w:pPr>
              <w:jc w:val="center"/>
              <w:rPr>
                <w:i/>
                <w:sz w:val="26"/>
                <w:szCs w:val="26"/>
                <w:lang w:val="vi-VN"/>
              </w:rPr>
            </w:pPr>
          </w:p>
        </w:tc>
      </w:tr>
      <w:tr w:rsidR="00BB3139" w:rsidRPr="00212A1E" w14:paraId="0EF463D6" w14:textId="77777777" w:rsidTr="00062303">
        <w:trPr>
          <w:trHeight w:val="70"/>
        </w:trPr>
        <w:tc>
          <w:tcPr>
            <w:tcW w:w="851" w:type="dxa"/>
            <w:vMerge/>
            <w:vAlign w:val="center"/>
          </w:tcPr>
          <w:p w14:paraId="45B74834" w14:textId="77777777" w:rsidR="00BB3139" w:rsidRPr="00281F0D" w:rsidRDefault="00BB3139" w:rsidP="00062303">
            <w:pPr>
              <w:pStyle w:val="NormalWeb"/>
              <w:spacing w:before="0" w:beforeAutospacing="0" w:after="120" w:afterAutospacing="0" w:line="234" w:lineRule="atLeast"/>
              <w:jc w:val="center"/>
              <w:rPr>
                <w:rFonts w:ascii="Times New Roman" w:hAnsi="Times New Roman"/>
                <w:b/>
                <w:sz w:val="26"/>
                <w:szCs w:val="26"/>
                <w:lang w:val="vi-VN"/>
              </w:rPr>
            </w:pPr>
          </w:p>
        </w:tc>
        <w:tc>
          <w:tcPr>
            <w:tcW w:w="2552" w:type="dxa"/>
            <w:vMerge/>
          </w:tcPr>
          <w:p w14:paraId="2359D99F" w14:textId="77777777" w:rsidR="00BB3139" w:rsidRPr="00281F0D" w:rsidRDefault="00BB3139" w:rsidP="00062303">
            <w:pPr>
              <w:pStyle w:val="Vnbnnidung20"/>
              <w:shd w:val="clear" w:color="auto" w:fill="auto"/>
              <w:spacing w:before="0" w:after="0"/>
              <w:ind w:right="36"/>
              <w:rPr>
                <w:color w:val="000000"/>
                <w:lang w:val="vi-VN" w:eastAsia="vi-VN" w:bidi="vi-VN"/>
              </w:rPr>
            </w:pPr>
          </w:p>
        </w:tc>
        <w:tc>
          <w:tcPr>
            <w:tcW w:w="7229" w:type="dxa"/>
            <w:tcBorders>
              <w:top w:val="single" w:sz="4" w:space="0" w:color="auto"/>
            </w:tcBorders>
          </w:tcPr>
          <w:p w14:paraId="48FE5D5C" w14:textId="77777777" w:rsidR="00BB3139" w:rsidRPr="00281F0D" w:rsidRDefault="00BB3139" w:rsidP="00062303">
            <w:pPr>
              <w:pStyle w:val="NormalWeb"/>
              <w:shd w:val="clear" w:color="auto" w:fill="FFFFFF"/>
              <w:spacing w:before="0" w:beforeAutospacing="0" w:after="0" w:afterAutospacing="0"/>
              <w:jc w:val="both"/>
              <w:rPr>
                <w:rStyle w:val="Bodytext2"/>
                <w:rFonts w:ascii="Times New Roman" w:hAnsi="Times New Roman"/>
                <w:lang w:val="vi-VN"/>
              </w:rPr>
            </w:pPr>
            <w:r w:rsidRPr="00281F0D">
              <w:rPr>
                <w:rFonts w:ascii="Times New Roman" w:hAnsi="Times New Roman"/>
                <w:lang w:val="vi-VN"/>
              </w:rPr>
              <w:t xml:space="preserve">   3. </w:t>
            </w:r>
            <w:r w:rsidRPr="009030C1">
              <w:rPr>
                <w:rFonts w:ascii="Times New Roman" w:hAnsi="Times New Roman"/>
                <w:lang w:val="nl-NL"/>
              </w:rPr>
              <w:t xml:space="preserve">Hoặc nộp trực tuyến tại website cổng Dịch vụ công của tỉnh Đồng Tháp: </w:t>
            </w:r>
            <w:hyperlink r:id="rId9" w:history="1">
              <w:r w:rsidRPr="009030C1">
                <w:rPr>
                  <w:rStyle w:val="Hyperlink"/>
                  <w:rFonts w:ascii="Times New Roman" w:hAnsi="Times New Roman"/>
                  <w:i/>
                  <w:color w:val="auto"/>
                  <w:lang w:val="nl-NL"/>
                </w:rPr>
                <w:t>http://dichvucong.dongthap.gov.vn</w:t>
              </w:r>
            </w:hyperlink>
          </w:p>
        </w:tc>
        <w:tc>
          <w:tcPr>
            <w:tcW w:w="2835" w:type="dxa"/>
            <w:tcBorders>
              <w:top w:val="single" w:sz="4" w:space="0" w:color="auto"/>
            </w:tcBorders>
            <w:vAlign w:val="center"/>
          </w:tcPr>
          <w:p w14:paraId="61507FE4" w14:textId="77777777" w:rsidR="00BB3139" w:rsidRPr="009708DE" w:rsidRDefault="00BB3139" w:rsidP="00062303">
            <w:pPr>
              <w:pStyle w:val="NormalWeb"/>
              <w:spacing w:before="0" w:beforeAutospacing="0" w:after="120" w:afterAutospacing="0" w:line="234" w:lineRule="atLeast"/>
              <w:ind w:firstLine="209"/>
              <w:jc w:val="both"/>
              <w:rPr>
                <w:rFonts w:ascii="Times New Roman" w:hAnsi="Times New Roman"/>
                <w:sz w:val="26"/>
                <w:szCs w:val="26"/>
                <w:lang w:val="vi-VN"/>
              </w:rPr>
            </w:pPr>
            <w:r w:rsidRPr="00281F0D">
              <w:rPr>
                <w:rFonts w:ascii="Times New Roman" w:hAnsi="Times New Roman"/>
                <w:sz w:val="26"/>
                <w:szCs w:val="26"/>
                <w:lang w:val="vi-VN"/>
              </w:rPr>
              <w:t xml:space="preserve">Không quy định </w:t>
            </w:r>
            <w:r w:rsidRPr="00281F0D">
              <w:rPr>
                <w:rFonts w:ascii="Times New Roman" w:hAnsi="Times New Roman"/>
                <w:i/>
                <w:sz w:val="26"/>
                <w:szCs w:val="26"/>
                <w:lang w:val="vi-VN"/>
              </w:rPr>
              <w:t>(tùy khách hàng)</w:t>
            </w:r>
          </w:p>
        </w:tc>
        <w:tc>
          <w:tcPr>
            <w:tcW w:w="1134" w:type="dxa"/>
            <w:tcBorders>
              <w:top w:val="single" w:sz="4" w:space="0" w:color="auto"/>
            </w:tcBorders>
            <w:vAlign w:val="center"/>
          </w:tcPr>
          <w:p w14:paraId="68473620" w14:textId="77777777" w:rsidR="00BB3139" w:rsidRPr="009708DE" w:rsidRDefault="00BB3139" w:rsidP="00062303">
            <w:pPr>
              <w:jc w:val="center"/>
              <w:rPr>
                <w:i/>
                <w:sz w:val="26"/>
                <w:szCs w:val="26"/>
                <w:lang w:val="vi-VN"/>
              </w:rPr>
            </w:pPr>
          </w:p>
        </w:tc>
      </w:tr>
      <w:tr w:rsidR="00BB3139" w:rsidRPr="009708DE" w14:paraId="04B7FB2A" w14:textId="77777777" w:rsidTr="00062303">
        <w:trPr>
          <w:trHeight w:val="3553"/>
        </w:trPr>
        <w:tc>
          <w:tcPr>
            <w:tcW w:w="851" w:type="dxa"/>
            <w:vMerge w:val="restart"/>
            <w:vAlign w:val="center"/>
          </w:tcPr>
          <w:p w14:paraId="50A6C608" w14:textId="77777777" w:rsidR="00BB3139" w:rsidRPr="009708DE" w:rsidRDefault="00BB3139" w:rsidP="00062303">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2</w:t>
            </w:r>
          </w:p>
        </w:tc>
        <w:tc>
          <w:tcPr>
            <w:tcW w:w="2552" w:type="dxa"/>
            <w:vMerge w:val="restart"/>
            <w:vAlign w:val="center"/>
          </w:tcPr>
          <w:p w14:paraId="29081113" w14:textId="77777777" w:rsidR="00BB3139" w:rsidRPr="009030C1" w:rsidRDefault="00BB3139" w:rsidP="00062303">
            <w:pPr>
              <w:spacing w:before="120" w:after="120"/>
              <w:jc w:val="both"/>
              <w:rPr>
                <w:sz w:val="26"/>
                <w:szCs w:val="26"/>
              </w:rPr>
            </w:pPr>
            <w:r w:rsidRPr="009030C1">
              <w:rPr>
                <w:b/>
                <w:sz w:val="26"/>
                <w:szCs w:val="26"/>
              </w:rPr>
              <w:t>Tiếp nhận và chuyển hồ sơ thủ tục hành chính</w:t>
            </w:r>
          </w:p>
        </w:tc>
        <w:tc>
          <w:tcPr>
            <w:tcW w:w="7229" w:type="dxa"/>
          </w:tcPr>
          <w:p w14:paraId="3583DC85" w14:textId="77777777" w:rsidR="00BB3139" w:rsidRPr="009030C1" w:rsidRDefault="00BB3139" w:rsidP="00062303">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030C1">
              <w:rPr>
                <w:rFonts w:ascii="Times New Roman" w:hAnsi="Times New Roman"/>
                <w:sz w:val="26"/>
                <w:szCs w:val="26"/>
              </w:rPr>
              <w:t xml:space="preserve">1. Đối với hồ sơ được nộp </w:t>
            </w:r>
            <w:r w:rsidRPr="009030C1">
              <w:rPr>
                <w:rFonts w:ascii="Times New Roman" w:hAnsi="Times New Roman"/>
                <w:sz w:val="26"/>
                <w:szCs w:val="26"/>
                <w:lang w:val="vi-VN"/>
              </w:rPr>
              <w:t xml:space="preserve">trực tiếp qua </w:t>
            </w:r>
            <w:r w:rsidRPr="009030C1">
              <w:rPr>
                <w:rFonts w:ascii="Times New Roman" w:hAnsi="Times New Roman"/>
                <w:sz w:val="26"/>
                <w:szCs w:val="26"/>
              </w:rPr>
              <w:t xml:space="preserve">Bộ phận </w:t>
            </w:r>
            <w:r w:rsidRPr="009030C1">
              <w:rPr>
                <w:rFonts w:ascii="Times New Roman" w:hAnsi="Times New Roman"/>
                <w:sz w:val="26"/>
                <w:szCs w:val="26"/>
                <w:lang w:val="vi-VN"/>
              </w:rPr>
              <w:t>tiếp nhận và trả kết quả</w:t>
            </w:r>
            <w:r w:rsidRPr="009030C1">
              <w:rPr>
                <w:rFonts w:ascii="Times New Roman" w:hAnsi="Times New Roman"/>
                <w:sz w:val="26"/>
                <w:szCs w:val="26"/>
              </w:rPr>
              <w:t xml:space="preserve"> hoặc thông </w:t>
            </w:r>
            <w:r w:rsidRPr="009030C1">
              <w:rPr>
                <w:rFonts w:ascii="Times New Roman" w:hAnsi="Times New Roman"/>
                <w:sz w:val="26"/>
                <w:szCs w:val="26"/>
                <w:lang w:val="vi-VN"/>
              </w:rPr>
              <w:t xml:space="preserve">qua dịch vụ bưu chính </w:t>
            </w:r>
            <w:r w:rsidRPr="009030C1">
              <w:rPr>
                <w:rFonts w:ascii="Times New Roman" w:hAnsi="Times New Roman"/>
                <w:sz w:val="26"/>
                <w:szCs w:val="26"/>
              </w:rPr>
              <w:t xml:space="preserve">công ích cán bộ, công chức, viên chức tiếp nhận hồ sơ tại Bộ phận </w:t>
            </w:r>
            <w:r w:rsidRPr="009030C1">
              <w:rPr>
                <w:rFonts w:ascii="Times New Roman" w:hAnsi="Times New Roman"/>
                <w:sz w:val="26"/>
                <w:szCs w:val="26"/>
                <w:lang w:val="vi-VN"/>
              </w:rPr>
              <w:t>tiếp nhận và trả kết quả</w:t>
            </w:r>
            <w:r w:rsidRPr="009030C1">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1EAFB342" w14:textId="77777777" w:rsidR="00BB3139" w:rsidRPr="009030C1" w:rsidRDefault="00BB3139" w:rsidP="00062303">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030C1">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557CB5C1" w14:textId="77777777" w:rsidR="00BB3139" w:rsidRPr="009030C1" w:rsidRDefault="00BB3139" w:rsidP="00062303">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030C1">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2C559198" w14:textId="77777777" w:rsidR="00BB3139" w:rsidRPr="009030C1" w:rsidRDefault="00BB3139" w:rsidP="00062303">
            <w:pPr>
              <w:spacing w:before="120" w:after="120"/>
              <w:ind w:firstLine="200"/>
              <w:jc w:val="both"/>
              <w:rPr>
                <w:sz w:val="26"/>
                <w:szCs w:val="26"/>
              </w:rPr>
            </w:pPr>
            <w:r w:rsidRPr="009030C1">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35" w:type="dxa"/>
            <w:vAlign w:val="center"/>
          </w:tcPr>
          <w:p w14:paraId="69BF3DF2" w14:textId="77777777" w:rsidR="00BB3139" w:rsidRPr="00F82B44" w:rsidRDefault="00BB3139" w:rsidP="00062303">
            <w:pPr>
              <w:pStyle w:val="NormalWeb"/>
              <w:spacing w:before="0" w:beforeAutospacing="0" w:after="120" w:afterAutospacing="0" w:line="234" w:lineRule="atLeast"/>
              <w:jc w:val="both"/>
              <w:rPr>
                <w:rFonts w:ascii="Times New Roman" w:hAnsi="Times New Roman"/>
                <w:b/>
                <w:sz w:val="26"/>
                <w:szCs w:val="26"/>
              </w:rPr>
            </w:pPr>
            <w:r w:rsidRPr="00F82B44">
              <w:rPr>
                <w:rFonts w:ascii="Times New Roman" w:hAnsi="Times New Roman"/>
                <w:sz w:val="26"/>
                <w:szCs w:val="26"/>
              </w:rPr>
              <w:t>C</w:t>
            </w:r>
            <w:r w:rsidRPr="00F82B44">
              <w:rPr>
                <w:rStyle w:val="fontstyle21"/>
                <w:rFonts w:ascii="Times New Roman" w:hAnsi="Times New Roman"/>
                <w:color w:val="auto"/>
                <w:sz w:val="26"/>
                <w:szCs w:val="26"/>
              </w:rPr>
              <w:t xml:space="preserve">huyển ngay hồ sơ tiếp nhận trực tiếp trong ngày làm việc </w:t>
            </w:r>
            <w:r w:rsidRPr="00F82B44">
              <w:rPr>
                <w:rStyle w:val="fontstyle21"/>
                <w:rFonts w:ascii="Times New Roman" w:hAnsi="Times New Roman"/>
                <w:i/>
                <w:color w:val="auto"/>
                <w:sz w:val="26"/>
                <w:szCs w:val="26"/>
              </w:rPr>
              <w:t>(k</w:t>
            </w:r>
            <w:r w:rsidRPr="00F82B44">
              <w:rPr>
                <w:rFonts w:ascii="Times New Roman" w:hAnsi="Times New Roman"/>
                <w:i/>
                <w:sz w:val="26"/>
                <w:szCs w:val="26"/>
              </w:rPr>
              <w:t>hông để quá 3 giờ làm việc)</w:t>
            </w:r>
            <w:r w:rsidRPr="00F82B44">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Align w:val="center"/>
          </w:tcPr>
          <w:p w14:paraId="68B862ED" w14:textId="77777777" w:rsidR="00BB3139" w:rsidRPr="00F82B44" w:rsidRDefault="00BB3139" w:rsidP="00062303">
            <w:pPr>
              <w:jc w:val="center"/>
              <w:rPr>
                <w:i/>
                <w:sz w:val="26"/>
                <w:szCs w:val="26"/>
                <w:lang w:val="vi-VN"/>
              </w:rPr>
            </w:pPr>
          </w:p>
        </w:tc>
      </w:tr>
      <w:tr w:rsidR="00BB3139" w:rsidRPr="009708DE" w14:paraId="78FACBAA" w14:textId="77777777" w:rsidTr="00062303">
        <w:tc>
          <w:tcPr>
            <w:tcW w:w="851" w:type="dxa"/>
            <w:vMerge/>
            <w:vAlign w:val="center"/>
          </w:tcPr>
          <w:p w14:paraId="212B1E4D" w14:textId="77777777" w:rsidR="00BB3139" w:rsidRPr="009708DE" w:rsidRDefault="00BB3139" w:rsidP="00062303">
            <w:pPr>
              <w:pStyle w:val="NormalWeb"/>
              <w:spacing w:before="0" w:beforeAutospacing="0" w:after="120" w:afterAutospacing="0" w:line="234" w:lineRule="atLeast"/>
              <w:jc w:val="center"/>
              <w:rPr>
                <w:rFonts w:ascii="Times New Roman" w:hAnsi="Times New Roman"/>
                <w:b/>
                <w:sz w:val="26"/>
                <w:szCs w:val="26"/>
              </w:rPr>
            </w:pPr>
          </w:p>
        </w:tc>
        <w:tc>
          <w:tcPr>
            <w:tcW w:w="2552" w:type="dxa"/>
            <w:vMerge/>
            <w:vAlign w:val="center"/>
          </w:tcPr>
          <w:p w14:paraId="0E36319D" w14:textId="77777777" w:rsidR="00BB3139" w:rsidRPr="009030C1" w:rsidRDefault="00BB3139" w:rsidP="00062303">
            <w:pPr>
              <w:pStyle w:val="NormalWeb"/>
              <w:spacing w:before="0" w:beforeAutospacing="0" w:after="120" w:afterAutospacing="0" w:line="234" w:lineRule="atLeast"/>
              <w:jc w:val="both"/>
              <w:rPr>
                <w:rStyle w:val="fontstyle01"/>
                <w:rFonts w:ascii="Times New Roman" w:hAnsi="Times New Roman"/>
                <w:color w:val="auto"/>
                <w:sz w:val="26"/>
                <w:szCs w:val="26"/>
              </w:rPr>
            </w:pPr>
          </w:p>
        </w:tc>
        <w:tc>
          <w:tcPr>
            <w:tcW w:w="7229" w:type="dxa"/>
          </w:tcPr>
          <w:p w14:paraId="501A0C02" w14:textId="77777777" w:rsidR="00BB3139" w:rsidRPr="009030C1" w:rsidRDefault="00BB3139" w:rsidP="00062303">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030C1">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9030C1">
              <w:rPr>
                <w:rFonts w:ascii="Times New Roman" w:hAnsi="Times New Roman"/>
                <w:sz w:val="26"/>
                <w:szCs w:val="26"/>
                <w:lang w:val="vi-VN"/>
              </w:rPr>
              <w:t>tiếp nhận và trả kết quả</w:t>
            </w:r>
            <w:r w:rsidRPr="009030C1">
              <w:rPr>
                <w:rFonts w:ascii="Times New Roman" w:hAnsi="Times New Roman"/>
                <w:sz w:val="26"/>
                <w:szCs w:val="26"/>
              </w:rPr>
              <w:t xml:space="preserve"> phải xem xét, kiểm tra tính chính xác, đầy đủ của hồ sơ. </w:t>
            </w:r>
          </w:p>
          <w:p w14:paraId="124B7681" w14:textId="77777777" w:rsidR="00BB3139" w:rsidRPr="009030C1" w:rsidRDefault="00BB3139" w:rsidP="00062303">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030C1">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740DFB2B" w14:textId="77777777" w:rsidR="00BB3139" w:rsidRPr="009030C1" w:rsidRDefault="00BB3139" w:rsidP="00062303">
            <w:pPr>
              <w:spacing w:before="120" w:after="120"/>
              <w:ind w:firstLine="207"/>
              <w:jc w:val="both"/>
              <w:rPr>
                <w:rStyle w:val="fontstyle21"/>
                <w:rFonts w:ascii="Times New Roman" w:hAnsi="Times New Roman"/>
                <w:color w:val="auto"/>
                <w:sz w:val="26"/>
                <w:szCs w:val="26"/>
              </w:rPr>
            </w:pPr>
            <w:r w:rsidRPr="009030C1">
              <w:rPr>
                <w:sz w:val="26"/>
                <w:szCs w:val="26"/>
              </w:rPr>
              <w:t xml:space="preserve">b) Nếu hồ sơ của tổ chức, cá nhân đầy đủ, hợp lệ thì cán bộ, công chức, viên chức tại Bộ phận </w:t>
            </w:r>
            <w:r w:rsidRPr="009030C1">
              <w:rPr>
                <w:sz w:val="26"/>
                <w:szCs w:val="26"/>
                <w:lang w:val="vi-VN"/>
              </w:rPr>
              <w:t>tiếp nhận và trả kết quả</w:t>
            </w:r>
            <w:r w:rsidRPr="009030C1">
              <w:rPr>
                <w:sz w:val="26"/>
                <w:szCs w:val="26"/>
              </w:rPr>
              <w:t xml:space="preserve"> tiếp nhận và chuyển cho cơ quan có thẩm quyền để giải quyết theo quy trình.</w:t>
            </w:r>
          </w:p>
        </w:tc>
        <w:tc>
          <w:tcPr>
            <w:tcW w:w="2835" w:type="dxa"/>
            <w:vAlign w:val="center"/>
          </w:tcPr>
          <w:p w14:paraId="57698553" w14:textId="77777777" w:rsidR="00BB3139" w:rsidRDefault="00BB3139" w:rsidP="00062303">
            <w:pPr>
              <w:pStyle w:val="Bodytext20"/>
              <w:shd w:val="clear" w:color="auto" w:fill="auto"/>
              <w:spacing w:before="0" w:line="370" w:lineRule="exact"/>
              <w:ind w:right="21" w:firstLine="0"/>
              <w:jc w:val="center"/>
              <w:rPr>
                <w:rFonts w:ascii="Times New Roman" w:hAnsi="Times New Roman"/>
                <w:b/>
              </w:rPr>
            </w:pPr>
            <w:r w:rsidRPr="009708DE">
              <w:rPr>
                <w:rFonts w:ascii="Times New Roman" w:hAnsi="Times New Roman"/>
              </w:rPr>
              <w:t xml:space="preserve">Không quá </w:t>
            </w:r>
            <w:r>
              <w:rPr>
                <w:rFonts w:ascii="Times New Roman" w:hAnsi="Times New Roman"/>
              </w:rPr>
              <w:t>0,5</w:t>
            </w:r>
            <w:r w:rsidRPr="009708DE">
              <w:rPr>
                <w:rFonts w:ascii="Times New Roman" w:hAnsi="Times New Roman"/>
              </w:rPr>
              <w:t xml:space="preserve"> ngày kể từ ngày phát sinh hồ sơ trực tuyến</w:t>
            </w:r>
          </w:p>
        </w:tc>
        <w:tc>
          <w:tcPr>
            <w:tcW w:w="1134" w:type="dxa"/>
            <w:vAlign w:val="center"/>
          </w:tcPr>
          <w:p w14:paraId="062C9FCA" w14:textId="77777777" w:rsidR="00BB3139" w:rsidRPr="009708DE" w:rsidRDefault="00BB3139" w:rsidP="00062303">
            <w:pPr>
              <w:pStyle w:val="NormalWeb"/>
              <w:spacing w:before="0" w:beforeAutospacing="0" w:after="120" w:afterAutospacing="0" w:line="234" w:lineRule="atLeast"/>
              <w:jc w:val="center"/>
              <w:rPr>
                <w:rFonts w:ascii="Times New Roman" w:hAnsi="Times New Roman"/>
                <w:b/>
                <w:sz w:val="26"/>
                <w:szCs w:val="26"/>
              </w:rPr>
            </w:pPr>
          </w:p>
        </w:tc>
      </w:tr>
      <w:tr w:rsidR="00BB3139" w:rsidRPr="009708DE" w14:paraId="6512AE06" w14:textId="77777777" w:rsidTr="00062303">
        <w:tc>
          <w:tcPr>
            <w:tcW w:w="851" w:type="dxa"/>
            <w:vMerge w:val="restart"/>
            <w:vAlign w:val="center"/>
          </w:tcPr>
          <w:p w14:paraId="48643D4E" w14:textId="77777777" w:rsidR="00BB3139" w:rsidRPr="009708DE" w:rsidRDefault="00BB3139" w:rsidP="00062303">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3</w:t>
            </w:r>
          </w:p>
        </w:tc>
        <w:tc>
          <w:tcPr>
            <w:tcW w:w="2552" w:type="dxa"/>
            <w:vMerge w:val="restart"/>
            <w:vAlign w:val="center"/>
          </w:tcPr>
          <w:p w14:paraId="4890BF9D" w14:textId="77777777" w:rsidR="00BB3139" w:rsidRPr="009030C1" w:rsidRDefault="00BB3139" w:rsidP="00062303">
            <w:pPr>
              <w:pStyle w:val="NormalWeb"/>
              <w:spacing w:before="0" w:beforeAutospacing="0" w:after="120" w:afterAutospacing="0" w:line="234" w:lineRule="atLeast"/>
              <w:jc w:val="both"/>
              <w:rPr>
                <w:rFonts w:ascii="Times New Roman" w:hAnsi="Times New Roman"/>
                <w:b/>
                <w:sz w:val="26"/>
                <w:szCs w:val="26"/>
              </w:rPr>
            </w:pPr>
            <w:r w:rsidRPr="009030C1">
              <w:rPr>
                <w:rStyle w:val="fontstyle01"/>
                <w:rFonts w:ascii="Times New Roman" w:hAnsi="Times New Roman"/>
                <w:color w:val="auto"/>
                <w:sz w:val="26"/>
                <w:szCs w:val="26"/>
              </w:rPr>
              <w:t>Giải quyết thủ tục hành chính</w:t>
            </w:r>
          </w:p>
        </w:tc>
        <w:tc>
          <w:tcPr>
            <w:tcW w:w="7229" w:type="dxa"/>
          </w:tcPr>
          <w:p w14:paraId="7413C18C" w14:textId="77777777" w:rsidR="00BB3139" w:rsidRPr="009030C1" w:rsidRDefault="00BB3139" w:rsidP="00062303">
            <w:pPr>
              <w:spacing w:before="120" w:after="120"/>
              <w:jc w:val="both"/>
              <w:rPr>
                <w:sz w:val="26"/>
                <w:szCs w:val="26"/>
              </w:rPr>
            </w:pPr>
            <w:r w:rsidRPr="009030C1">
              <w:rPr>
                <w:rStyle w:val="fontstyle21"/>
                <w:rFonts w:ascii="Times New Roman" w:hAnsi="Times New Roman"/>
                <w:color w:val="auto"/>
                <w:sz w:val="26"/>
                <w:szCs w:val="26"/>
              </w:rPr>
              <w:t xml:space="preserve">   Sau khi nhận hồ sơ thủ tục hành chính từ </w:t>
            </w:r>
            <w:r w:rsidRPr="009030C1">
              <w:rPr>
                <w:sz w:val="26"/>
                <w:szCs w:val="26"/>
              </w:rPr>
              <w:t xml:space="preserve">Bộ phận </w:t>
            </w:r>
            <w:r w:rsidRPr="009030C1">
              <w:rPr>
                <w:sz w:val="26"/>
                <w:szCs w:val="26"/>
                <w:lang w:val="vi-VN"/>
              </w:rPr>
              <w:t>tiếp nhận và trả kết quả</w:t>
            </w:r>
            <w:r w:rsidRPr="009030C1">
              <w:rPr>
                <w:sz w:val="26"/>
                <w:szCs w:val="26"/>
              </w:rPr>
              <w:t xml:space="preserve"> </w:t>
            </w:r>
            <w:r w:rsidRPr="009030C1">
              <w:rPr>
                <w:rStyle w:val="fontstyle21"/>
                <w:rFonts w:ascii="Times New Roman" w:hAnsi="Times New Roman"/>
                <w:color w:val="auto"/>
                <w:sz w:val="26"/>
                <w:szCs w:val="26"/>
              </w:rPr>
              <w:t>công chức, viên chức xử lý xem xét, thẩm định hồ sơ, trình phê duyệt kết quả giải quyết thủ tục hành chính:</w:t>
            </w:r>
          </w:p>
        </w:tc>
        <w:tc>
          <w:tcPr>
            <w:tcW w:w="2835" w:type="dxa"/>
            <w:vAlign w:val="center"/>
          </w:tcPr>
          <w:p w14:paraId="0ECB146C" w14:textId="6EE3FAB5" w:rsidR="00BD33D0" w:rsidRPr="00BD33D0" w:rsidRDefault="00BD33D0" w:rsidP="00D402C1">
            <w:pPr>
              <w:pStyle w:val="Vnbnnidung20"/>
              <w:shd w:val="clear" w:color="auto" w:fill="auto"/>
              <w:tabs>
                <w:tab w:val="left" w:pos="1376"/>
              </w:tabs>
              <w:spacing w:before="0" w:after="0" w:line="320" w:lineRule="exact"/>
              <w:rPr>
                <w:sz w:val="20"/>
                <w:szCs w:val="20"/>
              </w:rPr>
            </w:pPr>
            <w:r>
              <w:rPr>
                <w:color w:val="000000"/>
                <w:sz w:val="20"/>
                <w:szCs w:val="20"/>
                <w:lang w:eastAsia="vi-VN" w:bidi="vi-VN"/>
              </w:rPr>
              <w:t>- G</w:t>
            </w:r>
            <w:r w:rsidRPr="00BD33D0">
              <w:rPr>
                <w:color w:val="000000"/>
                <w:sz w:val="20"/>
                <w:szCs w:val="20"/>
                <w:lang w:val="vi-VN" w:eastAsia="vi-VN" w:bidi="vi-VN"/>
              </w:rPr>
              <w:t>ửi hồ sơ đề nghị đánh giá, công nhận “Cộng đồng học tập” cấp huyện đến Sở Giáo dục và Đào tạo trước ngày 30 tháng 4 của năm sau liền kề năm đánh giá.</w:t>
            </w:r>
          </w:p>
          <w:p w14:paraId="3A8EE537" w14:textId="3F187F57" w:rsidR="00BB3139" w:rsidRPr="00BD33D0" w:rsidRDefault="00BD33D0" w:rsidP="00BD33D0">
            <w:pPr>
              <w:pStyle w:val="Vnbnnidung20"/>
              <w:shd w:val="clear" w:color="auto" w:fill="auto"/>
              <w:tabs>
                <w:tab w:val="left" w:pos="1394"/>
              </w:tabs>
              <w:spacing w:before="0" w:after="0" w:line="324" w:lineRule="exact"/>
              <w:rPr>
                <w:b/>
                <w:sz w:val="20"/>
                <w:szCs w:val="20"/>
              </w:rPr>
            </w:pPr>
            <w:r>
              <w:rPr>
                <w:color w:val="000000"/>
                <w:sz w:val="20"/>
                <w:szCs w:val="20"/>
                <w:lang w:eastAsia="vi-VN" w:bidi="vi-VN"/>
              </w:rPr>
              <w:t xml:space="preserve">- </w:t>
            </w:r>
            <w:r w:rsidRPr="00BD33D0">
              <w:rPr>
                <w:color w:val="000000"/>
                <w:sz w:val="20"/>
                <w:szCs w:val="20"/>
                <w:lang w:val="vi-VN" w:eastAsia="vi-VN" w:bidi="vi-VN"/>
              </w:rPr>
              <w:t>Thời gian hoàn thành việc đánh giá, công nhận đơn vị đạt “Cộng đồng học tập” cấp huyện trước ngày 31 tháng 5 của năm sau liền kề năm đánh giá</w:t>
            </w:r>
            <w:r w:rsidR="00BB3139" w:rsidRPr="00BD33D0">
              <w:rPr>
                <w:color w:val="000000"/>
                <w:sz w:val="20"/>
                <w:szCs w:val="20"/>
                <w:lang w:val="vi-VN" w:eastAsia="vi-VN" w:bidi="vi-VN"/>
              </w:rPr>
              <w:t>,</w:t>
            </w:r>
            <w:r w:rsidR="00BB3139" w:rsidRPr="00BD33D0">
              <w:rPr>
                <w:sz w:val="20"/>
                <w:szCs w:val="20"/>
              </w:rPr>
              <w:t xml:space="preserve"> trong đó:</w:t>
            </w:r>
          </w:p>
        </w:tc>
        <w:tc>
          <w:tcPr>
            <w:tcW w:w="1134" w:type="dxa"/>
            <w:vAlign w:val="center"/>
          </w:tcPr>
          <w:p w14:paraId="16FC3890" w14:textId="77777777" w:rsidR="00BB3139" w:rsidRPr="009708DE" w:rsidRDefault="00BB3139" w:rsidP="00062303">
            <w:pPr>
              <w:pStyle w:val="NormalWeb"/>
              <w:spacing w:before="0" w:beforeAutospacing="0" w:after="120" w:afterAutospacing="0" w:line="234" w:lineRule="atLeast"/>
              <w:jc w:val="center"/>
              <w:rPr>
                <w:rFonts w:ascii="Times New Roman" w:hAnsi="Times New Roman"/>
                <w:b/>
                <w:sz w:val="26"/>
                <w:szCs w:val="26"/>
              </w:rPr>
            </w:pPr>
          </w:p>
        </w:tc>
      </w:tr>
      <w:tr w:rsidR="00BB3139" w:rsidRPr="009708DE" w14:paraId="5E6113F8" w14:textId="77777777" w:rsidTr="00062303">
        <w:tc>
          <w:tcPr>
            <w:tcW w:w="851" w:type="dxa"/>
            <w:vMerge/>
          </w:tcPr>
          <w:p w14:paraId="18AB017C" w14:textId="77777777" w:rsidR="00BB3139" w:rsidRPr="009708DE" w:rsidRDefault="00BB3139" w:rsidP="00062303">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14:paraId="7364BBB3" w14:textId="77777777" w:rsidR="00BB3139" w:rsidRPr="009030C1" w:rsidRDefault="00BB3139" w:rsidP="00062303">
            <w:pPr>
              <w:pStyle w:val="NormalWeb"/>
              <w:spacing w:before="0" w:beforeAutospacing="0" w:after="120" w:afterAutospacing="0" w:line="234" w:lineRule="atLeast"/>
              <w:jc w:val="both"/>
              <w:rPr>
                <w:rFonts w:ascii="Times New Roman" w:hAnsi="Times New Roman"/>
                <w:b/>
                <w:sz w:val="26"/>
                <w:szCs w:val="26"/>
              </w:rPr>
            </w:pPr>
          </w:p>
        </w:tc>
        <w:tc>
          <w:tcPr>
            <w:tcW w:w="7229" w:type="dxa"/>
          </w:tcPr>
          <w:p w14:paraId="7A81B111" w14:textId="77777777" w:rsidR="00BB3139" w:rsidRPr="009030C1" w:rsidRDefault="00BB3139" w:rsidP="000623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1. Tiếp nhận hồ sơ (Bộ phận TN&amp;TKQ)</w:t>
            </w:r>
          </w:p>
        </w:tc>
        <w:tc>
          <w:tcPr>
            <w:tcW w:w="2835" w:type="dxa"/>
            <w:vAlign w:val="center"/>
          </w:tcPr>
          <w:p w14:paraId="5C72E0DF" w14:textId="77777777" w:rsidR="00BB3139" w:rsidRPr="009708DE" w:rsidRDefault="00BB3139" w:rsidP="00062303">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Cs/>
                <w:i/>
                <w:sz w:val="26"/>
                <w:szCs w:val="26"/>
              </w:rPr>
              <w:t>0,5 ngày làm việc</w:t>
            </w:r>
          </w:p>
        </w:tc>
        <w:tc>
          <w:tcPr>
            <w:tcW w:w="1134" w:type="dxa"/>
          </w:tcPr>
          <w:p w14:paraId="3E29A30E" w14:textId="77777777" w:rsidR="00BB3139" w:rsidRPr="009708DE" w:rsidRDefault="00BB3139" w:rsidP="00062303">
            <w:pPr>
              <w:pStyle w:val="NormalWeb"/>
              <w:spacing w:before="0" w:beforeAutospacing="0" w:after="120" w:afterAutospacing="0" w:line="234" w:lineRule="atLeast"/>
              <w:jc w:val="both"/>
              <w:rPr>
                <w:rFonts w:ascii="Times New Roman" w:hAnsi="Times New Roman"/>
                <w:b/>
                <w:sz w:val="26"/>
                <w:szCs w:val="26"/>
              </w:rPr>
            </w:pPr>
          </w:p>
        </w:tc>
      </w:tr>
      <w:tr w:rsidR="00BB3139" w:rsidRPr="009708DE" w14:paraId="1AC782E1" w14:textId="77777777" w:rsidTr="00062303">
        <w:tc>
          <w:tcPr>
            <w:tcW w:w="851" w:type="dxa"/>
            <w:vMerge/>
          </w:tcPr>
          <w:p w14:paraId="4D4800A9" w14:textId="77777777" w:rsidR="00BB3139" w:rsidRPr="009708DE" w:rsidRDefault="00BB3139" w:rsidP="00062303">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14:paraId="5E4E3EFD" w14:textId="77777777" w:rsidR="00BB3139" w:rsidRPr="009030C1" w:rsidRDefault="00BB3139" w:rsidP="00062303">
            <w:pPr>
              <w:pStyle w:val="NormalWeb"/>
              <w:spacing w:before="0" w:beforeAutospacing="0" w:after="120" w:afterAutospacing="0" w:line="234" w:lineRule="atLeast"/>
              <w:jc w:val="both"/>
              <w:rPr>
                <w:rFonts w:ascii="Times New Roman" w:hAnsi="Times New Roman"/>
                <w:b/>
                <w:sz w:val="26"/>
                <w:szCs w:val="26"/>
              </w:rPr>
            </w:pPr>
          </w:p>
        </w:tc>
        <w:tc>
          <w:tcPr>
            <w:tcW w:w="7229" w:type="dxa"/>
          </w:tcPr>
          <w:p w14:paraId="7AD369D1" w14:textId="77777777" w:rsidR="00BB3139" w:rsidRPr="009030C1" w:rsidRDefault="00BB3139" w:rsidP="00062303">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030C1">
              <w:rPr>
                <w:rFonts w:ascii="Times New Roman" w:hAnsi="Times New Roman"/>
                <w:bCs/>
                <w:i/>
                <w:sz w:val="26"/>
                <w:szCs w:val="26"/>
              </w:rPr>
              <w:t>2. Giải quyết hồ sơ (cơ quan/bộ phận chuyên môn), t</w:t>
            </w:r>
            <w:r w:rsidRPr="009030C1">
              <w:rPr>
                <w:rFonts w:ascii="Times New Roman" w:hAnsi="Times New Roman"/>
                <w:i/>
                <w:sz w:val="26"/>
                <w:szCs w:val="26"/>
              </w:rPr>
              <w:t>rong đó:</w:t>
            </w:r>
          </w:p>
        </w:tc>
        <w:tc>
          <w:tcPr>
            <w:tcW w:w="2835" w:type="dxa"/>
            <w:vAlign w:val="center"/>
          </w:tcPr>
          <w:p w14:paraId="1B8F6513" w14:textId="77777777" w:rsidR="00BB3139" w:rsidRPr="009708DE" w:rsidRDefault="00BB3139" w:rsidP="00062303">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rPr>
              <w:t>Không quy định</w:t>
            </w:r>
          </w:p>
        </w:tc>
        <w:tc>
          <w:tcPr>
            <w:tcW w:w="1134" w:type="dxa"/>
          </w:tcPr>
          <w:p w14:paraId="67253DFA" w14:textId="77777777" w:rsidR="00BB3139" w:rsidRPr="009708DE" w:rsidRDefault="00BB3139" w:rsidP="00062303">
            <w:pPr>
              <w:pStyle w:val="NormalWeb"/>
              <w:spacing w:before="0" w:beforeAutospacing="0" w:after="120" w:afterAutospacing="0" w:line="234" w:lineRule="atLeast"/>
              <w:jc w:val="both"/>
              <w:rPr>
                <w:rFonts w:ascii="Times New Roman" w:hAnsi="Times New Roman"/>
                <w:b/>
                <w:sz w:val="26"/>
                <w:szCs w:val="26"/>
              </w:rPr>
            </w:pPr>
          </w:p>
        </w:tc>
      </w:tr>
      <w:tr w:rsidR="00BB3139" w:rsidRPr="009708DE" w14:paraId="6D6D3897" w14:textId="77777777" w:rsidTr="00062303">
        <w:tc>
          <w:tcPr>
            <w:tcW w:w="851" w:type="dxa"/>
            <w:vMerge/>
          </w:tcPr>
          <w:p w14:paraId="72F4AA28" w14:textId="77777777" w:rsidR="00BB3139" w:rsidRPr="009708DE" w:rsidRDefault="00BB3139" w:rsidP="00062303">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14:paraId="2F30B81E" w14:textId="77777777" w:rsidR="00BB3139" w:rsidRPr="009030C1" w:rsidRDefault="00BB3139" w:rsidP="00062303">
            <w:pPr>
              <w:pStyle w:val="NormalWeb"/>
              <w:spacing w:before="0" w:beforeAutospacing="0" w:after="120" w:afterAutospacing="0" w:line="234" w:lineRule="atLeast"/>
              <w:jc w:val="both"/>
              <w:rPr>
                <w:rFonts w:ascii="Times New Roman" w:hAnsi="Times New Roman"/>
                <w:b/>
                <w:sz w:val="26"/>
                <w:szCs w:val="26"/>
              </w:rPr>
            </w:pPr>
          </w:p>
        </w:tc>
        <w:tc>
          <w:tcPr>
            <w:tcW w:w="7229" w:type="dxa"/>
          </w:tcPr>
          <w:p w14:paraId="7B142CD7" w14:textId="77777777" w:rsidR="00BB3139" w:rsidRPr="009030C1" w:rsidRDefault="00BB3139" w:rsidP="00062303">
            <w:pPr>
              <w:pStyle w:val="NormalWeb"/>
              <w:spacing w:before="0" w:beforeAutospacing="0" w:after="120" w:afterAutospacing="0" w:line="234" w:lineRule="atLeast"/>
              <w:jc w:val="both"/>
              <w:rPr>
                <w:rFonts w:ascii="Times New Roman" w:hAnsi="Times New Roman"/>
                <w:b/>
                <w:sz w:val="26"/>
                <w:szCs w:val="26"/>
              </w:rPr>
            </w:pPr>
            <w:r w:rsidRPr="009030C1">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35" w:type="dxa"/>
            <w:vAlign w:val="center"/>
          </w:tcPr>
          <w:p w14:paraId="50091B0E" w14:textId="77777777" w:rsidR="00BB3139" w:rsidRPr="00817F8A" w:rsidRDefault="00BB3139" w:rsidP="00062303">
            <w:pPr>
              <w:pStyle w:val="NormalWeb"/>
              <w:spacing w:before="0" w:beforeAutospacing="0" w:after="120" w:afterAutospacing="0" w:line="234" w:lineRule="atLeast"/>
              <w:jc w:val="center"/>
              <w:rPr>
                <w:rFonts w:ascii="Times New Roman" w:hAnsi="Times New Roman"/>
                <w:bCs/>
                <w:i/>
                <w:sz w:val="26"/>
                <w:szCs w:val="26"/>
              </w:rPr>
            </w:pPr>
          </w:p>
          <w:p w14:paraId="085FD81C" w14:textId="77777777" w:rsidR="00BB3139" w:rsidRPr="009708DE" w:rsidRDefault="00BB3139" w:rsidP="00062303">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5FF24C7D" w14:textId="77777777" w:rsidR="00BB3139" w:rsidRPr="009708DE" w:rsidRDefault="00BB3139" w:rsidP="00062303">
            <w:pPr>
              <w:pStyle w:val="NormalWeb"/>
              <w:spacing w:before="0" w:beforeAutospacing="0" w:after="120" w:afterAutospacing="0" w:line="234" w:lineRule="atLeast"/>
              <w:jc w:val="both"/>
              <w:rPr>
                <w:rFonts w:ascii="Times New Roman" w:hAnsi="Times New Roman"/>
                <w:b/>
                <w:sz w:val="26"/>
                <w:szCs w:val="26"/>
              </w:rPr>
            </w:pPr>
          </w:p>
        </w:tc>
      </w:tr>
      <w:tr w:rsidR="00BB3139" w:rsidRPr="009708DE" w14:paraId="1CFC1973" w14:textId="77777777" w:rsidTr="00062303">
        <w:tc>
          <w:tcPr>
            <w:tcW w:w="851" w:type="dxa"/>
            <w:vMerge/>
          </w:tcPr>
          <w:p w14:paraId="1220E940" w14:textId="77777777" w:rsidR="00BB3139" w:rsidRPr="009708DE" w:rsidRDefault="00BB3139" w:rsidP="00062303">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14:paraId="13A10169" w14:textId="77777777" w:rsidR="00BB3139" w:rsidRPr="009030C1" w:rsidRDefault="00BB3139" w:rsidP="00062303">
            <w:pPr>
              <w:pStyle w:val="NormalWeb"/>
              <w:spacing w:before="0" w:beforeAutospacing="0" w:after="120" w:afterAutospacing="0" w:line="234" w:lineRule="atLeast"/>
              <w:jc w:val="both"/>
              <w:rPr>
                <w:rFonts w:ascii="Times New Roman" w:hAnsi="Times New Roman"/>
                <w:b/>
                <w:sz w:val="26"/>
                <w:szCs w:val="26"/>
              </w:rPr>
            </w:pPr>
          </w:p>
        </w:tc>
        <w:tc>
          <w:tcPr>
            <w:tcW w:w="7229" w:type="dxa"/>
          </w:tcPr>
          <w:p w14:paraId="22BFE5B9" w14:textId="77777777" w:rsidR="00BB3139" w:rsidRPr="009030C1" w:rsidRDefault="00BB3139" w:rsidP="000623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xml:space="preserve">+ Chuyên viên </w:t>
            </w:r>
          </w:p>
          <w:p w14:paraId="36DCB61C" w14:textId="77777777" w:rsidR="00BB3139" w:rsidRPr="009030C1" w:rsidRDefault="00BB3139" w:rsidP="000623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Lãnh đạo phòng/bộ phận</w:t>
            </w:r>
          </w:p>
          <w:p w14:paraId="4C432A16" w14:textId="77777777" w:rsidR="00BB3139" w:rsidRPr="009030C1" w:rsidRDefault="00BB3139" w:rsidP="000623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xml:space="preserve">+ Lãnh đạo đơn vị </w:t>
            </w:r>
          </w:p>
          <w:p w14:paraId="47B266A2" w14:textId="77777777" w:rsidR="00BB3139" w:rsidRPr="00A71163" w:rsidRDefault="00BB3139" w:rsidP="00062303">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9030C1">
              <w:rPr>
                <w:rFonts w:ascii="Times New Roman" w:hAnsi="Times New Roman"/>
                <w:bCs/>
                <w:i/>
                <w:sz w:val="26"/>
                <w:szCs w:val="26"/>
              </w:rPr>
              <w:t>+ Văn thư đơn vị</w:t>
            </w:r>
          </w:p>
        </w:tc>
        <w:tc>
          <w:tcPr>
            <w:tcW w:w="2835" w:type="dxa"/>
            <w:vAlign w:val="center"/>
          </w:tcPr>
          <w:p w14:paraId="22182A1F" w14:textId="77777777" w:rsidR="00BB3139" w:rsidRDefault="00BB3139" w:rsidP="00062303">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
              </w:rPr>
              <w:t>Không quy định</w:t>
            </w:r>
            <w:r w:rsidRPr="00817F8A">
              <w:rPr>
                <w:rFonts w:ascii="Times New Roman" w:hAnsi="Times New Roman"/>
                <w:bCs/>
                <w:i/>
                <w:sz w:val="26"/>
                <w:szCs w:val="26"/>
              </w:rPr>
              <w:t xml:space="preserve"> </w:t>
            </w:r>
          </w:p>
          <w:p w14:paraId="1414B5DD" w14:textId="77777777" w:rsidR="00BB3139" w:rsidRDefault="00BB3139" w:rsidP="00062303">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Cs/>
                <w:i/>
                <w:sz w:val="26"/>
                <w:szCs w:val="26"/>
              </w:rPr>
              <w:t>0</w:t>
            </w:r>
            <w:r w:rsidRPr="00817F8A">
              <w:rPr>
                <w:rFonts w:ascii="Times New Roman" w:hAnsi="Times New Roman"/>
                <w:bCs/>
                <w:i/>
                <w:sz w:val="26"/>
                <w:szCs w:val="26"/>
              </w:rPr>
              <w:t xml:space="preserve">1 </w:t>
            </w:r>
            <w:r>
              <w:rPr>
                <w:rFonts w:ascii="Times New Roman" w:hAnsi="Times New Roman"/>
                <w:bCs/>
                <w:i/>
                <w:sz w:val="26"/>
                <w:szCs w:val="26"/>
              </w:rPr>
              <w:t xml:space="preserve">ngày làm việc </w:t>
            </w:r>
          </w:p>
          <w:p w14:paraId="7991A783" w14:textId="77777777" w:rsidR="00BB3139" w:rsidRPr="00817F8A" w:rsidRDefault="00BB3139" w:rsidP="00062303">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Cs/>
                <w:i/>
                <w:sz w:val="26"/>
                <w:szCs w:val="26"/>
              </w:rPr>
              <w:t>0,5</w:t>
            </w:r>
            <w:r w:rsidRPr="00817F8A">
              <w:rPr>
                <w:rFonts w:ascii="Times New Roman" w:hAnsi="Times New Roman"/>
                <w:bCs/>
                <w:i/>
                <w:sz w:val="26"/>
                <w:szCs w:val="26"/>
              </w:rPr>
              <w:t xml:space="preserve"> </w:t>
            </w:r>
            <w:r>
              <w:rPr>
                <w:rFonts w:ascii="Times New Roman" w:hAnsi="Times New Roman"/>
                <w:bCs/>
                <w:i/>
                <w:sz w:val="26"/>
                <w:szCs w:val="26"/>
              </w:rPr>
              <w:t>ngày làm việc</w:t>
            </w:r>
          </w:p>
          <w:p w14:paraId="63D450B0" w14:textId="77777777" w:rsidR="00BB3139" w:rsidRPr="00A71163" w:rsidRDefault="00BB3139" w:rsidP="00062303">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Cs/>
                <w:i/>
                <w:sz w:val="26"/>
                <w:szCs w:val="26"/>
              </w:rPr>
              <w:t>0,5</w:t>
            </w:r>
            <w:r w:rsidRPr="00817F8A">
              <w:rPr>
                <w:rFonts w:ascii="Times New Roman" w:hAnsi="Times New Roman"/>
                <w:bCs/>
                <w:i/>
                <w:sz w:val="26"/>
                <w:szCs w:val="26"/>
              </w:rPr>
              <w:t xml:space="preserve"> </w:t>
            </w:r>
            <w:r>
              <w:rPr>
                <w:rFonts w:ascii="Times New Roman" w:hAnsi="Times New Roman"/>
                <w:bCs/>
                <w:i/>
                <w:sz w:val="26"/>
                <w:szCs w:val="26"/>
              </w:rPr>
              <w:t>ngày làm việc</w:t>
            </w:r>
          </w:p>
        </w:tc>
        <w:tc>
          <w:tcPr>
            <w:tcW w:w="1134" w:type="dxa"/>
          </w:tcPr>
          <w:p w14:paraId="632852C4" w14:textId="77777777" w:rsidR="00BB3139" w:rsidRPr="009708DE" w:rsidRDefault="00BB3139" w:rsidP="00062303">
            <w:pPr>
              <w:pStyle w:val="NormalWeb"/>
              <w:spacing w:before="0" w:beforeAutospacing="0" w:after="120" w:afterAutospacing="0" w:line="234" w:lineRule="atLeast"/>
              <w:jc w:val="both"/>
              <w:rPr>
                <w:rFonts w:ascii="Times New Roman" w:hAnsi="Times New Roman"/>
                <w:i/>
                <w:sz w:val="26"/>
                <w:szCs w:val="26"/>
              </w:rPr>
            </w:pPr>
          </w:p>
        </w:tc>
      </w:tr>
      <w:tr w:rsidR="00BB3139" w:rsidRPr="00212A1E" w14:paraId="4B221C65" w14:textId="77777777" w:rsidTr="00062303">
        <w:tc>
          <w:tcPr>
            <w:tcW w:w="851" w:type="dxa"/>
            <w:vMerge/>
            <w:vAlign w:val="center"/>
          </w:tcPr>
          <w:p w14:paraId="0E690801" w14:textId="77777777" w:rsidR="00BB3139" w:rsidRPr="009708DE" w:rsidRDefault="00BB3139" w:rsidP="00062303">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14:paraId="6E64BCD1" w14:textId="77777777" w:rsidR="00BB3139" w:rsidRPr="009030C1" w:rsidRDefault="00BB3139" w:rsidP="00062303">
            <w:pPr>
              <w:pStyle w:val="NormalWeb"/>
              <w:spacing w:before="0" w:beforeAutospacing="0" w:after="120" w:afterAutospacing="0" w:line="234" w:lineRule="atLeast"/>
              <w:jc w:val="both"/>
              <w:rPr>
                <w:rFonts w:ascii="Times New Roman" w:hAnsi="Times New Roman"/>
                <w:b/>
                <w:sz w:val="26"/>
                <w:szCs w:val="26"/>
                <w:lang w:val="nl-NL"/>
              </w:rPr>
            </w:pPr>
          </w:p>
        </w:tc>
        <w:tc>
          <w:tcPr>
            <w:tcW w:w="7229" w:type="dxa"/>
          </w:tcPr>
          <w:p w14:paraId="29AC8F72" w14:textId="77777777" w:rsidR="00BB3139" w:rsidRPr="00A71163" w:rsidRDefault="00BB3139" w:rsidP="00062303">
            <w:pPr>
              <w:spacing w:before="120" w:after="120"/>
              <w:ind w:firstLine="198"/>
              <w:jc w:val="both"/>
              <w:rPr>
                <w:iCs/>
                <w:sz w:val="26"/>
                <w:szCs w:val="26"/>
                <w:lang w:val="nl-NL"/>
              </w:rPr>
            </w:pPr>
            <w:r w:rsidRPr="00281F0D">
              <w:rPr>
                <w:sz w:val="26"/>
                <w:szCs w:val="26"/>
                <w:lang w:val="nl-NL"/>
              </w:rPr>
              <w:t>- Trường hợp có quy định thẩm tra, xác minh hồ sơ. 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835" w:type="dxa"/>
            <w:vAlign w:val="center"/>
          </w:tcPr>
          <w:p w14:paraId="5C07C315" w14:textId="77777777" w:rsidR="00BB3139" w:rsidRPr="00281F0D" w:rsidRDefault="00BB3139" w:rsidP="00062303">
            <w:pPr>
              <w:pStyle w:val="NormalWeb"/>
              <w:spacing w:before="0" w:beforeAutospacing="0" w:after="120" w:afterAutospacing="0" w:line="234" w:lineRule="atLeast"/>
              <w:jc w:val="center"/>
              <w:rPr>
                <w:rFonts w:ascii="Times New Roman" w:hAnsi="Times New Roman"/>
                <w:bCs/>
                <w:i/>
                <w:sz w:val="26"/>
                <w:szCs w:val="26"/>
                <w:lang w:val="nl-NL"/>
              </w:rPr>
            </w:pPr>
            <w:r w:rsidRPr="00281F0D">
              <w:rPr>
                <w:rFonts w:ascii="Times New Roman" w:hAnsi="Times New Roman"/>
                <w:sz w:val="26"/>
                <w:szCs w:val="26"/>
                <w:lang w:val="nl-NL"/>
              </w:rPr>
              <w:t>Trả lại hồ sơ không quá 03 ngày làm việc</w:t>
            </w:r>
          </w:p>
        </w:tc>
        <w:tc>
          <w:tcPr>
            <w:tcW w:w="1134" w:type="dxa"/>
          </w:tcPr>
          <w:p w14:paraId="30D3DF16" w14:textId="77777777" w:rsidR="00BB3139" w:rsidRPr="00A71163" w:rsidRDefault="00BB3139" w:rsidP="00062303">
            <w:pPr>
              <w:pStyle w:val="NormalWeb"/>
              <w:spacing w:before="0" w:beforeAutospacing="0" w:after="120" w:afterAutospacing="0" w:line="234" w:lineRule="atLeast"/>
              <w:jc w:val="both"/>
              <w:rPr>
                <w:rFonts w:ascii="Times New Roman" w:hAnsi="Times New Roman"/>
                <w:sz w:val="26"/>
                <w:szCs w:val="26"/>
                <w:lang w:val="vi-VN"/>
              </w:rPr>
            </w:pPr>
          </w:p>
        </w:tc>
      </w:tr>
      <w:tr w:rsidR="00BB3139" w:rsidRPr="009708DE" w14:paraId="5AD9700A" w14:textId="77777777" w:rsidTr="00062303">
        <w:tc>
          <w:tcPr>
            <w:tcW w:w="851" w:type="dxa"/>
            <w:vAlign w:val="center"/>
          </w:tcPr>
          <w:p w14:paraId="76A81A84" w14:textId="77777777" w:rsidR="00BB3139" w:rsidRPr="009708DE" w:rsidRDefault="00BB3139" w:rsidP="00062303">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4</w:t>
            </w:r>
          </w:p>
        </w:tc>
        <w:tc>
          <w:tcPr>
            <w:tcW w:w="2552" w:type="dxa"/>
            <w:vAlign w:val="center"/>
          </w:tcPr>
          <w:p w14:paraId="2A0E3344" w14:textId="77777777" w:rsidR="00BB3139" w:rsidRPr="009030C1" w:rsidRDefault="00BB3139" w:rsidP="00062303">
            <w:pPr>
              <w:pStyle w:val="NormalWeb"/>
              <w:spacing w:before="0" w:beforeAutospacing="0" w:after="120" w:afterAutospacing="0" w:line="234" w:lineRule="atLeast"/>
              <w:jc w:val="both"/>
              <w:rPr>
                <w:rFonts w:ascii="Times New Roman" w:hAnsi="Times New Roman"/>
                <w:b/>
                <w:sz w:val="26"/>
                <w:szCs w:val="26"/>
              </w:rPr>
            </w:pPr>
            <w:r w:rsidRPr="009030C1">
              <w:rPr>
                <w:rFonts w:ascii="Times New Roman" w:hAnsi="Times New Roman"/>
                <w:b/>
                <w:sz w:val="26"/>
                <w:szCs w:val="26"/>
                <w:lang w:val="nl-NL"/>
              </w:rPr>
              <w:t>Trả kết quả giải quyết thủ tục hành chính</w:t>
            </w:r>
          </w:p>
        </w:tc>
        <w:tc>
          <w:tcPr>
            <w:tcW w:w="7229" w:type="dxa"/>
          </w:tcPr>
          <w:p w14:paraId="7DD16E2C" w14:textId="77777777" w:rsidR="00BB3139" w:rsidRPr="009030C1" w:rsidRDefault="00BB3139" w:rsidP="00062303">
            <w:pPr>
              <w:spacing w:before="120" w:after="120"/>
              <w:ind w:firstLine="198"/>
              <w:jc w:val="both"/>
              <w:rPr>
                <w:iCs/>
                <w:sz w:val="26"/>
                <w:szCs w:val="26"/>
                <w:lang w:val="nl-NL"/>
              </w:rPr>
            </w:pPr>
            <w:r w:rsidRPr="009030C1">
              <w:rPr>
                <w:iCs/>
                <w:sz w:val="26"/>
                <w:szCs w:val="26"/>
                <w:lang w:val="nl-NL"/>
              </w:rPr>
              <w:t>Công chức tiếp nhận và trả  kết quả nhập vào sổ theo dõi hồ sơ và phần mềm điện tử thực hiện như sau:</w:t>
            </w:r>
          </w:p>
          <w:p w14:paraId="667C9035" w14:textId="77777777" w:rsidR="00BB3139" w:rsidRPr="009030C1" w:rsidRDefault="00BB3139" w:rsidP="00062303">
            <w:pPr>
              <w:spacing w:before="120" w:after="120"/>
              <w:ind w:firstLine="198"/>
              <w:jc w:val="both"/>
              <w:rPr>
                <w:iCs/>
                <w:sz w:val="26"/>
                <w:szCs w:val="26"/>
                <w:lang w:val="nl-NL"/>
              </w:rPr>
            </w:pPr>
            <w:r w:rsidRPr="009030C1">
              <w:rPr>
                <w:iCs/>
                <w:sz w:val="26"/>
                <w:szCs w:val="26"/>
                <w:lang w:val="nl-NL"/>
              </w:rPr>
              <w:t>- T</w:t>
            </w:r>
            <w:r w:rsidRPr="00281F0D">
              <w:rPr>
                <w:rStyle w:val="fontstyle21"/>
                <w:rFonts w:ascii="Times New Roman" w:hAnsi="Times New Roman"/>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53B535C4" w14:textId="77777777" w:rsidR="00BB3139" w:rsidRPr="009030C1" w:rsidRDefault="00BB3139" w:rsidP="00062303">
            <w:pPr>
              <w:spacing w:before="120" w:after="120"/>
              <w:ind w:firstLine="198"/>
              <w:jc w:val="both"/>
              <w:rPr>
                <w:iCs/>
                <w:sz w:val="26"/>
                <w:szCs w:val="26"/>
                <w:lang w:val="nl-NL"/>
              </w:rPr>
            </w:pPr>
            <w:r w:rsidRPr="009030C1">
              <w:rPr>
                <w:iCs/>
                <w:sz w:val="26"/>
                <w:szCs w:val="26"/>
                <w:lang w:val="nl-NL"/>
              </w:rPr>
              <w:t xml:space="preserve">- </w:t>
            </w:r>
            <w:r w:rsidRPr="00281F0D">
              <w:rPr>
                <w:rStyle w:val="fontstyle21"/>
                <w:rFonts w:ascii="Times New Roman" w:hAnsi="Times New Roman"/>
                <w:color w:val="auto"/>
                <w:sz w:val="26"/>
                <w:szCs w:val="26"/>
                <w:lang w:val="nl-NL"/>
              </w:rPr>
              <w:t xml:space="preserve">Tổ chức, cá nhân nhận kết quả giải quyết thủ tục hành chính theo thời gian, địa điểm ghi trên Giấy tiếp nhận hồ sơ và hẹn trả kết quả </w:t>
            </w:r>
            <w:r w:rsidRPr="00281F0D">
              <w:rPr>
                <w:rStyle w:val="fontstyle21"/>
                <w:rFonts w:ascii="Times New Roman" w:hAnsi="Times New Roman"/>
                <w:color w:val="auto"/>
                <w:sz w:val="26"/>
                <w:szCs w:val="26"/>
                <w:lang w:val="nl-NL"/>
              </w:rPr>
              <w:lastRenderedPageBreak/>
              <w:t>(</w:t>
            </w:r>
            <w:r w:rsidRPr="009030C1">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69DC8B59" w14:textId="77777777" w:rsidR="00BB3139" w:rsidRPr="009030C1" w:rsidRDefault="00BB3139" w:rsidP="00062303">
            <w:pPr>
              <w:spacing w:before="120" w:after="120"/>
              <w:ind w:firstLine="198"/>
              <w:jc w:val="both"/>
              <w:rPr>
                <w:iCs/>
                <w:sz w:val="26"/>
                <w:szCs w:val="26"/>
                <w:lang w:val="nl-NL"/>
              </w:rPr>
            </w:pPr>
            <w:r w:rsidRPr="009030C1">
              <w:rPr>
                <w:iCs/>
                <w:sz w:val="26"/>
                <w:szCs w:val="26"/>
                <w:lang w:val="nl-NL"/>
              </w:rPr>
              <w:t>- Trường hợp nhận kết quả</w:t>
            </w:r>
            <w:r w:rsidRPr="00281F0D">
              <w:rPr>
                <w:sz w:val="26"/>
                <w:szCs w:val="26"/>
                <w:lang w:val="nl-NL"/>
              </w:rPr>
              <w:t xml:space="preserve"> thông </w:t>
            </w:r>
            <w:r w:rsidRPr="009030C1">
              <w:rPr>
                <w:sz w:val="26"/>
                <w:szCs w:val="26"/>
                <w:lang w:val="vi-VN"/>
              </w:rPr>
              <w:t xml:space="preserve">qua dịch vụ bưu chính </w:t>
            </w:r>
            <w:r w:rsidRPr="00281F0D">
              <w:rPr>
                <w:sz w:val="26"/>
                <w:szCs w:val="26"/>
                <w:lang w:val="nl-NL"/>
              </w:rPr>
              <w:t>công ích. (</w:t>
            </w:r>
            <w:r w:rsidRPr="009030C1">
              <w:rPr>
                <w:iCs/>
                <w:sz w:val="26"/>
                <w:szCs w:val="26"/>
                <w:lang w:val="nl-NL"/>
              </w:rPr>
              <w:t>đăng ký</w:t>
            </w:r>
            <w:r w:rsidRPr="00281F0D">
              <w:rPr>
                <w:sz w:val="26"/>
                <w:szCs w:val="26"/>
                <w:lang w:val="nl-NL"/>
              </w:rPr>
              <w:t xml:space="preserve"> theo hướng dẫn của Bưu điện)</w:t>
            </w:r>
            <w:r w:rsidRPr="00281F0D">
              <w:rPr>
                <w:rStyle w:val="fontstyle21"/>
                <w:rFonts w:ascii="Times New Roman" w:hAnsi="Times New Roman"/>
                <w:color w:val="auto"/>
                <w:sz w:val="26"/>
                <w:szCs w:val="26"/>
                <w:lang w:val="nl-NL"/>
              </w:rPr>
              <w:t xml:space="preserve"> (nếu có)</w:t>
            </w:r>
          </w:p>
          <w:p w14:paraId="4CDACBCB" w14:textId="77777777" w:rsidR="00BB3139" w:rsidRPr="009030C1" w:rsidRDefault="00BB3139" w:rsidP="00062303">
            <w:pPr>
              <w:spacing w:before="120" w:after="120"/>
              <w:ind w:firstLine="198"/>
              <w:jc w:val="both"/>
              <w:rPr>
                <w:b/>
                <w:i/>
                <w:sz w:val="26"/>
                <w:szCs w:val="26"/>
                <w:lang w:val="pt-BR"/>
              </w:rPr>
            </w:pPr>
            <w:r w:rsidRPr="009030C1">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rFonts w:ascii="Times New Roman" w:hAnsi="Times New Roman"/>
                <w:color w:val="auto"/>
                <w:sz w:val="26"/>
                <w:szCs w:val="26"/>
                <w:lang w:val="nl-NL"/>
              </w:rPr>
              <w:t xml:space="preserve"> trường hợp đăng ký nhận kết quả trực tuyến thì thông qua Cổng Dịch vụ công trực tuyến. (nếu có)</w:t>
            </w:r>
          </w:p>
          <w:p w14:paraId="00C90B42" w14:textId="77777777" w:rsidR="00BB3139" w:rsidRPr="009030C1" w:rsidRDefault="00BB3139" w:rsidP="00062303">
            <w:pPr>
              <w:spacing w:before="120" w:after="120"/>
              <w:ind w:firstLine="198"/>
              <w:jc w:val="both"/>
              <w:rPr>
                <w:rStyle w:val="fontstyle21"/>
                <w:rFonts w:ascii="Times New Roman" w:hAnsi="Times New Roman"/>
                <w:iCs/>
                <w:color w:val="auto"/>
                <w:sz w:val="26"/>
                <w:szCs w:val="26"/>
                <w:lang w:val="nl-NL"/>
              </w:rPr>
            </w:pPr>
            <w:r w:rsidRPr="009030C1">
              <w:rPr>
                <w:iCs/>
                <w:sz w:val="26"/>
                <w:szCs w:val="26"/>
                <w:lang w:val="nl-NL"/>
              </w:rPr>
              <w:t>Thời gian trả kết quả: Sáng: từ 07 giờ đến 11 giờ 30 phút; chiều: từ 13 giờ 30 đến 17 giờ của các ngày làm việc.</w:t>
            </w:r>
          </w:p>
        </w:tc>
        <w:tc>
          <w:tcPr>
            <w:tcW w:w="2835" w:type="dxa"/>
            <w:vAlign w:val="center"/>
          </w:tcPr>
          <w:p w14:paraId="3BC194A8" w14:textId="77777777" w:rsidR="00BB3139" w:rsidRPr="00051B80" w:rsidRDefault="00BB3139" w:rsidP="00062303">
            <w:pPr>
              <w:pStyle w:val="NormalWeb"/>
              <w:spacing w:before="0" w:beforeAutospacing="0" w:after="120" w:afterAutospacing="0" w:line="234" w:lineRule="atLeast"/>
              <w:jc w:val="center"/>
              <w:rPr>
                <w:rFonts w:ascii="Times New Roman" w:hAnsi="Times New Roman"/>
                <w:bCs/>
                <w:sz w:val="26"/>
                <w:szCs w:val="26"/>
              </w:rPr>
            </w:pPr>
            <w:r w:rsidRPr="00051B80">
              <w:rPr>
                <w:rFonts w:ascii="Times New Roman" w:hAnsi="Times New Roman"/>
                <w:bCs/>
                <w:sz w:val="26"/>
                <w:szCs w:val="26"/>
              </w:rPr>
              <w:lastRenderedPageBreak/>
              <w:t>0,5 ngày làm việc</w:t>
            </w:r>
          </w:p>
        </w:tc>
        <w:tc>
          <w:tcPr>
            <w:tcW w:w="1134" w:type="dxa"/>
          </w:tcPr>
          <w:p w14:paraId="0C70B4EC" w14:textId="77777777" w:rsidR="00BB3139" w:rsidRPr="009708DE" w:rsidRDefault="00BB3139" w:rsidP="00062303">
            <w:pPr>
              <w:pStyle w:val="NormalWeb"/>
              <w:spacing w:before="0" w:beforeAutospacing="0" w:after="120" w:afterAutospacing="0" w:line="234" w:lineRule="atLeast"/>
              <w:jc w:val="both"/>
              <w:rPr>
                <w:rFonts w:ascii="Times New Roman" w:hAnsi="Times New Roman"/>
                <w:sz w:val="26"/>
                <w:szCs w:val="26"/>
                <w:lang w:val="vi-VN"/>
              </w:rPr>
            </w:pPr>
          </w:p>
        </w:tc>
      </w:tr>
    </w:tbl>
    <w:p w14:paraId="62AC1336" w14:textId="33A2DCE6" w:rsidR="00BB3139" w:rsidRPr="009708DE" w:rsidRDefault="00FD0A19" w:rsidP="00EC7C24">
      <w:pPr>
        <w:pStyle w:val="NormalWeb"/>
        <w:shd w:val="clear" w:color="auto" w:fill="FFFFFF"/>
        <w:spacing w:before="120" w:beforeAutospacing="0" w:after="120" w:afterAutospacing="0"/>
        <w:ind w:firstLine="709"/>
        <w:jc w:val="both"/>
        <w:rPr>
          <w:rFonts w:ascii="Times New Roman" w:hAnsi="Times New Roman"/>
          <w:bCs/>
          <w:sz w:val="28"/>
          <w:szCs w:val="28"/>
        </w:rPr>
      </w:pPr>
      <w:r>
        <w:rPr>
          <w:rFonts w:ascii="Times New Roman" w:hAnsi="Times New Roman"/>
          <w:b/>
          <w:bCs/>
          <w:sz w:val="28"/>
          <w:szCs w:val="28"/>
        </w:rPr>
        <w:t>2</w:t>
      </w:r>
      <w:r w:rsidR="00BB3139">
        <w:rPr>
          <w:rFonts w:ascii="Times New Roman" w:hAnsi="Times New Roman"/>
          <w:b/>
          <w:bCs/>
          <w:sz w:val="28"/>
          <w:szCs w:val="28"/>
        </w:rPr>
        <w:t>.2</w:t>
      </w:r>
      <w:r w:rsidR="00BB3139" w:rsidRPr="009708DE">
        <w:rPr>
          <w:rFonts w:ascii="Times New Roman" w:hAnsi="Times New Roman"/>
          <w:b/>
          <w:bCs/>
          <w:sz w:val="28"/>
          <w:szCs w:val="28"/>
        </w:rPr>
        <w:t xml:space="preserve">. Thành phần, số lượng hồ sơ </w:t>
      </w:r>
    </w:p>
    <w:p w14:paraId="7E69E7D0" w14:textId="3D9891F2" w:rsidR="00BB3139" w:rsidRDefault="00FD0A19" w:rsidP="00EC7C24">
      <w:pPr>
        <w:pStyle w:val="NormalWeb"/>
        <w:shd w:val="clear" w:color="auto" w:fill="FFFFFF"/>
        <w:spacing w:before="120" w:beforeAutospacing="0" w:after="120" w:afterAutospacing="0"/>
        <w:ind w:firstLine="720"/>
        <w:jc w:val="both"/>
        <w:rPr>
          <w:rFonts w:ascii="Times New Roman" w:hAnsi="Times New Roman"/>
          <w:sz w:val="28"/>
          <w:szCs w:val="28"/>
        </w:rPr>
      </w:pPr>
      <w:r>
        <w:rPr>
          <w:rFonts w:ascii="Times New Roman" w:hAnsi="Times New Roman"/>
          <w:sz w:val="28"/>
          <w:szCs w:val="28"/>
        </w:rPr>
        <w:t>2</w:t>
      </w:r>
      <w:r w:rsidR="00BB3139">
        <w:rPr>
          <w:rFonts w:ascii="Times New Roman" w:hAnsi="Times New Roman"/>
          <w:sz w:val="28"/>
          <w:szCs w:val="28"/>
        </w:rPr>
        <w:t>.2.1.</w:t>
      </w:r>
      <w:r w:rsidR="00BB3139" w:rsidRPr="00E412B6">
        <w:rPr>
          <w:rFonts w:ascii="Times New Roman" w:hAnsi="Times New Roman"/>
          <w:sz w:val="28"/>
          <w:szCs w:val="28"/>
        </w:rPr>
        <w:t xml:space="preserve"> Thành phần hồ sơ:</w:t>
      </w:r>
    </w:p>
    <w:p w14:paraId="4013C32A" w14:textId="270EAF39" w:rsidR="00BD190F" w:rsidRPr="00BD190F" w:rsidRDefault="00BD190F" w:rsidP="00EC7C24">
      <w:pPr>
        <w:pStyle w:val="Vnbnnidung20"/>
        <w:shd w:val="clear" w:color="auto" w:fill="auto"/>
        <w:spacing w:line="240" w:lineRule="auto"/>
        <w:jc w:val="left"/>
        <w:rPr>
          <w:sz w:val="28"/>
          <w:szCs w:val="28"/>
        </w:rPr>
      </w:pPr>
      <w:r>
        <w:rPr>
          <w:color w:val="000000"/>
          <w:lang w:eastAsia="vi-VN" w:bidi="vi-VN"/>
        </w:rPr>
        <w:tab/>
      </w:r>
      <w:r w:rsidRPr="00BD190F">
        <w:rPr>
          <w:color w:val="000000"/>
          <w:sz w:val="28"/>
          <w:szCs w:val="28"/>
          <w:lang w:eastAsia="vi-VN" w:bidi="vi-VN"/>
        </w:rPr>
        <w:t xml:space="preserve">a) </w:t>
      </w:r>
      <w:r w:rsidRPr="00BD190F">
        <w:rPr>
          <w:color w:val="000000"/>
          <w:sz w:val="28"/>
          <w:szCs w:val="28"/>
          <w:lang w:val="vi-VN" w:eastAsia="vi-VN" w:bidi="vi-VN"/>
        </w:rPr>
        <w:t>Tờ trình đề nghị đánh giá, công nhận “Cộng đồng học tập” cấp huyện;</w:t>
      </w:r>
    </w:p>
    <w:p w14:paraId="5132FA5F" w14:textId="4EBE0BFC" w:rsidR="00BD190F" w:rsidRPr="00BD190F" w:rsidRDefault="00BD190F" w:rsidP="00EC7C24">
      <w:pPr>
        <w:pStyle w:val="Vnbnnidung20"/>
        <w:shd w:val="clear" w:color="auto" w:fill="auto"/>
        <w:spacing w:line="240" w:lineRule="auto"/>
        <w:jc w:val="left"/>
        <w:rPr>
          <w:sz w:val="28"/>
          <w:szCs w:val="28"/>
        </w:rPr>
      </w:pPr>
      <w:r w:rsidRPr="00BD190F">
        <w:rPr>
          <w:color w:val="000000"/>
          <w:sz w:val="28"/>
          <w:szCs w:val="28"/>
          <w:lang w:eastAsia="vi-VN" w:bidi="vi-VN"/>
        </w:rPr>
        <w:tab/>
        <w:t xml:space="preserve">b) </w:t>
      </w:r>
      <w:r w:rsidRPr="00BD190F">
        <w:rPr>
          <w:color w:val="000000"/>
          <w:sz w:val="28"/>
          <w:szCs w:val="28"/>
          <w:lang w:val="vi-VN" w:eastAsia="vi-VN" w:bidi="vi-VN"/>
        </w:rPr>
        <w:t>Báo cáo tự đánh giá, công nhận “Cộng đồng học tập” cấp huyện;</w:t>
      </w:r>
    </w:p>
    <w:p w14:paraId="2BBBFFBB" w14:textId="66B738E2" w:rsidR="00BD190F" w:rsidRPr="00BD190F" w:rsidRDefault="00BD190F" w:rsidP="00EC7C24">
      <w:pPr>
        <w:pStyle w:val="Vnbnnidung20"/>
        <w:shd w:val="clear" w:color="auto" w:fill="auto"/>
        <w:spacing w:line="240" w:lineRule="auto"/>
        <w:jc w:val="left"/>
        <w:rPr>
          <w:sz w:val="28"/>
          <w:szCs w:val="28"/>
        </w:rPr>
      </w:pPr>
      <w:r w:rsidRPr="00BD190F">
        <w:rPr>
          <w:color w:val="000000"/>
          <w:sz w:val="28"/>
          <w:szCs w:val="28"/>
          <w:lang w:eastAsia="vi-VN" w:bidi="vi-VN"/>
        </w:rPr>
        <w:tab/>
        <w:t xml:space="preserve">c) </w:t>
      </w:r>
      <w:r w:rsidR="00EA6CB5">
        <w:rPr>
          <w:color w:val="000000"/>
          <w:sz w:val="28"/>
          <w:szCs w:val="28"/>
          <w:lang w:val="vi-VN" w:eastAsia="vi-VN" w:bidi="vi-VN"/>
        </w:rPr>
        <w:t>Bản tổ</w:t>
      </w:r>
      <w:r w:rsidRPr="00BD190F">
        <w:rPr>
          <w:color w:val="000000"/>
          <w:sz w:val="28"/>
          <w:szCs w:val="28"/>
          <w:lang w:val="vi-VN" w:eastAsia="vi-VN" w:bidi="vi-VN"/>
        </w:rPr>
        <w:t>ng hợp kết quả tự đánh giá các tiêu chí, chỉ tiêu.</w:t>
      </w:r>
    </w:p>
    <w:p w14:paraId="6907F9C0" w14:textId="7E8902A7" w:rsidR="00BB3139" w:rsidRPr="00E412B6" w:rsidRDefault="00FD0A19" w:rsidP="00EC7C24">
      <w:pPr>
        <w:pStyle w:val="NormalWeb"/>
        <w:shd w:val="clear" w:color="auto" w:fill="FFFFFF"/>
        <w:spacing w:before="120" w:beforeAutospacing="0" w:after="120" w:afterAutospacing="0"/>
        <w:ind w:firstLine="720"/>
        <w:jc w:val="both"/>
        <w:rPr>
          <w:rFonts w:ascii="Times New Roman" w:hAnsi="Times New Roman"/>
          <w:sz w:val="28"/>
          <w:szCs w:val="28"/>
        </w:rPr>
      </w:pPr>
      <w:r>
        <w:rPr>
          <w:rFonts w:ascii="Times New Roman" w:hAnsi="Times New Roman"/>
          <w:sz w:val="28"/>
          <w:szCs w:val="28"/>
        </w:rPr>
        <w:t>2</w:t>
      </w:r>
      <w:r w:rsidR="00BB3139">
        <w:rPr>
          <w:rFonts w:ascii="Times New Roman" w:hAnsi="Times New Roman"/>
          <w:sz w:val="28"/>
          <w:szCs w:val="28"/>
        </w:rPr>
        <w:t>.2.2.</w:t>
      </w:r>
      <w:r w:rsidR="00BB3139" w:rsidRPr="00E412B6">
        <w:rPr>
          <w:rFonts w:ascii="Times New Roman" w:hAnsi="Times New Roman"/>
          <w:sz w:val="28"/>
          <w:szCs w:val="28"/>
        </w:rPr>
        <w:t xml:space="preserve"> Số lượng hồ sơ: 01 bộ</w:t>
      </w:r>
    </w:p>
    <w:p w14:paraId="72052957" w14:textId="31F13BB0" w:rsidR="00BB3139" w:rsidRPr="008F3756" w:rsidRDefault="00FD0A19" w:rsidP="00EC7C24">
      <w:pPr>
        <w:pStyle w:val="NormalWeb"/>
        <w:shd w:val="clear" w:color="auto" w:fill="FFFFFF"/>
        <w:spacing w:before="120" w:beforeAutospacing="0" w:after="120" w:afterAutospacing="0"/>
        <w:ind w:firstLine="720"/>
        <w:jc w:val="both"/>
        <w:rPr>
          <w:rStyle w:val="Bodytext2"/>
          <w:rFonts w:ascii="Times New Roman" w:hAnsi="Times New Roman"/>
          <w:spacing w:val="-8"/>
          <w:sz w:val="28"/>
          <w:szCs w:val="28"/>
        </w:rPr>
      </w:pPr>
      <w:r>
        <w:rPr>
          <w:rFonts w:ascii="Times New Roman" w:hAnsi="Times New Roman"/>
          <w:b/>
          <w:bCs/>
          <w:sz w:val="28"/>
          <w:szCs w:val="28"/>
        </w:rPr>
        <w:t>2</w:t>
      </w:r>
      <w:r w:rsidR="00BB3139" w:rsidRPr="00E412B6">
        <w:rPr>
          <w:rFonts w:ascii="Times New Roman" w:hAnsi="Times New Roman"/>
          <w:b/>
          <w:bCs/>
          <w:sz w:val="28"/>
          <w:szCs w:val="28"/>
        </w:rPr>
        <w:t xml:space="preserve">.3. Đối tượng thực hiện thủ tục hành chính: </w:t>
      </w:r>
      <w:r w:rsidR="00CA2987" w:rsidRPr="008F3756">
        <w:rPr>
          <w:rFonts w:ascii="Times New Roman" w:hAnsi="Times New Roman"/>
          <w:color w:val="000000"/>
          <w:spacing w:val="-8"/>
          <w:sz w:val="28"/>
          <w:szCs w:val="28"/>
          <w:lang w:val="vi-VN" w:eastAsia="vi-VN" w:bidi="vi-VN"/>
        </w:rPr>
        <w:t>Các huyện, quận, thị xã, thành phố thuộc tỉnh, thành phố trực thuộc Trung ương</w:t>
      </w:r>
    </w:p>
    <w:p w14:paraId="3DDEC639" w14:textId="53B33056" w:rsidR="00BB3139" w:rsidRPr="00024DC1" w:rsidRDefault="00FD0A19" w:rsidP="00EC7C24">
      <w:pPr>
        <w:shd w:val="clear" w:color="auto" w:fill="FFFFFF"/>
        <w:spacing w:before="120" w:after="120"/>
        <w:ind w:firstLine="720"/>
        <w:rPr>
          <w:color w:val="000000"/>
          <w:sz w:val="28"/>
          <w:szCs w:val="28"/>
        </w:rPr>
      </w:pPr>
      <w:r>
        <w:rPr>
          <w:b/>
          <w:bCs/>
          <w:sz w:val="28"/>
          <w:szCs w:val="28"/>
        </w:rPr>
        <w:t>2</w:t>
      </w:r>
      <w:r w:rsidR="00BB3139" w:rsidRPr="00024DC1">
        <w:rPr>
          <w:b/>
          <w:bCs/>
          <w:sz w:val="28"/>
          <w:szCs w:val="28"/>
        </w:rPr>
        <w:t>.4. Cơ quan giải quyết thủ tục hành chính</w:t>
      </w:r>
      <w:r w:rsidR="00BB3139" w:rsidRPr="00024DC1">
        <w:rPr>
          <w:sz w:val="28"/>
          <w:szCs w:val="28"/>
        </w:rPr>
        <w:t>:</w:t>
      </w:r>
      <w:r w:rsidR="00BB3139">
        <w:rPr>
          <w:color w:val="000000"/>
          <w:sz w:val="28"/>
          <w:szCs w:val="28"/>
        </w:rPr>
        <w:t xml:space="preserve"> Sở Giáo dục và Đào tạo</w:t>
      </w:r>
    </w:p>
    <w:p w14:paraId="26674297" w14:textId="59B40527" w:rsidR="00BB3139" w:rsidRPr="00755857" w:rsidRDefault="00FD0A19" w:rsidP="00EC7C24">
      <w:pPr>
        <w:pStyle w:val="Vnbnnidung20"/>
        <w:shd w:val="clear" w:color="auto" w:fill="auto"/>
        <w:spacing w:line="240" w:lineRule="auto"/>
        <w:ind w:firstLine="720"/>
        <w:rPr>
          <w:sz w:val="28"/>
          <w:szCs w:val="28"/>
        </w:rPr>
      </w:pPr>
      <w:r>
        <w:rPr>
          <w:b/>
          <w:bCs/>
          <w:sz w:val="28"/>
          <w:szCs w:val="28"/>
        </w:rPr>
        <w:t>2</w:t>
      </w:r>
      <w:r w:rsidR="00BB3139" w:rsidRPr="00755857">
        <w:rPr>
          <w:b/>
          <w:bCs/>
          <w:sz w:val="28"/>
          <w:szCs w:val="28"/>
        </w:rPr>
        <w:t xml:space="preserve">.5. Kết quả thực hiện thủ tục hành chính: </w:t>
      </w:r>
      <w:r w:rsidR="00CA2987" w:rsidRPr="00CA2987">
        <w:rPr>
          <w:color w:val="000000"/>
          <w:sz w:val="28"/>
          <w:szCs w:val="28"/>
          <w:lang w:val="vi-VN" w:eastAsia="vi-VN" w:bidi="vi-VN"/>
        </w:rPr>
        <w:t>Quyết định công nhận của Giám đốc Sở Giáo dục và Đào tạo</w:t>
      </w:r>
      <w:r w:rsidR="00BB3139" w:rsidRPr="00CA2987">
        <w:rPr>
          <w:color w:val="000000"/>
          <w:sz w:val="28"/>
          <w:szCs w:val="28"/>
          <w:lang w:val="vi-VN" w:eastAsia="vi-VN" w:bidi="vi-VN"/>
        </w:rPr>
        <w:t>.</w:t>
      </w:r>
    </w:p>
    <w:p w14:paraId="62725213" w14:textId="42D9D24D" w:rsidR="00BB3139" w:rsidRPr="00DB4BF1" w:rsidRDefault="00FD0A19" w:rsidP="00EC7C24">
      <w:pPr>
        <w:pStyle w:val="Bodytext21"/>
        <w:shd w:val="clear" w:color="auto" w:fill="auto"/>
        <w:spacing w:before="120" w:after="120" w:line="240" w:lineRule="auto"/>
        <w:ind w:firstLine="740"/>
        <w:rPr>
          <w:b/>
          <w:bCs/>
        </w:rPr>
      </w:pPr>
      <w:r>
        <w:rPr>
          <w:b/>
          <w:bCs/>
          <w:lang w:val="en-US"/>
        </w:rPr>
        <w:t>2</w:t>
      </w:r>
      <w:r w:rsidR="00BB3139" w:rsidRPr="00DB4BF1">
        <w:rPr>
          <w:b/>
          <w:bCs/>
          <w:lang w:val="en-US"/>
        </w:rPr>
        <w:t>.6</w:t>
      </w:r>
      <w:r w:rsidR="00BB3139" w:rsidRPr="00DB4BF1">
        <w:rPr>
          <w:b/>
          <w:bCs/>
        </w:rPr>
        <w:t xml:space="preserve">. Phí, lệ phí: </w:t>
      </w:r>
      <w:r w:rsidR="00BB3139" w:rsidRPr="00DB4BF1">
        <w:rPr>
          <w:bCs/>
        </w:rPr>
        <w:t>Không</w:t>
      </w:r>
    </w:p>
    <w:p w14:paraId="56C39E15" w14:textId="7DC65E49" w:rsidR="00BB3139" w:rsidRDefault="00FD0A19" w:rsidP="00EC7C24">
      <w:pPr>
        <w:pStyle w:val="NormalWeb"/>
        <w:shd w:val="clear" w:color="auto" w:fill="FFFFFF"/>
        <w:spacing w:before="120" w:beforeAutospacing="0" w:after="120" w:afterAutospacing="0"/>
        <w:ind w:firstLine="720"/>
        <w:jc w:val="both"/>
        <w:rPr>
          <w:rFonts w:ascii="Times New Roman" w:hAnsi="Times New Roman"/>
          <w:bCs/>
          <w:sz w:val="28"/>
          <w:szCs w:val="28"/>
        </w:rPr>
      </w:pPr>
      <w:r>
        <w:rPr>
          <w:rFonts w:ascii="Times New Roman" w:hAnsi="Times New Roman"/>
          <w:b/>
          <w:bCs/>
          <w:sz w:val="28"/>
          <w:szCs w:val="28"/>
        </w:rPr>
        <w:t>2</w:t>
      </w:r>
      <w:r w:rsidR="00BB3139" w:rsidRPr="00DB4BF1">
        <w:rPr>
          <w:rFonts w:ascii="Times New Roman" w:hAnsi="Times New Roman"/>
          <w:b/>
          <w:bCs/>
          <w:sz w:val="28"/>
          <w:szCs w:val="28"/>
        </w:rPr>
        <w:t xml:space="preserve">.7. Tên mẫu đơn, mẫu tờ khai: </w:t>
      </w:r>
      <w:r w:rsidR="00BB3139" w:rsidRPr="0014496C">
        <w:rPr>
          <w:rFonts w:ascii="Times New Roman" w:hAnsi="Times New Roman"/>
          <w:bCs/>
          <w:sz w:val="28"/>
          <w:szCs w:val="28"/>
        </w:rPr>
        <w:t>Không</w:t>
      </w:r>
    </w:p>
    <w:p w14:paraId="7D10DE29" w14:textId="6EA9223B" w:rsidR="00623FE8" w:rsidRPr="00623FE8" w:rsidRDefault="00623FE8" w:rsidP="00657C84">
      <w:pPr>
        <w:pStyle w:val="Vnbnnidung20"/>
        <w:shd w:val="clear" w:color="auto" w:fill="auto"/>
        <w:spacing w:line="240" w:lineRule="auto"/>
        <w:rPr>
          <w:sz w:val="28"/>
          <w:szCs w:val="28"/>
        </w:rPr>
      </w:pPr>
      <w:r>
        <w:rPr>
          <w:rStyle w:val="Bodytext2"/>
          <w:sz w:val="28"/>
          <w:szCs w:val="28"/>
        </w:rPr>
        <w:lastRenderedPageBreak/>
        <w:tab/>
      </w:r>
      <w:r w:rsidR="00FD0A19" w:rsidRPr="00FD0A19">
        <w:rPr>
          <w:rStyle w:val="Bodytext2"/>
          <w:b/>
          <w:sz w:val="28"/>
          <w:szCs w:val="28"/>
        </w:rPr>
        <w:t>2</w:t>
      </w:r>
      <w:r w:rsidR="00BB3139" w:rsidRPr="00623FE8">
        <w:rPr>
          <w:rStyle w:val="Bodytext2"/>
          <w:b/>
          <w:sz w:val="28"/>
          <w:szCs w:val="28"/>
        </w:rPr>
        <w:t>.8</w:t>
      </w:r>
      <w:r w:rsidR="00BB3139" w:rsidRPr="00623FE8">
        <w:rPr>
          <w:b/>
          <w:bCs/>
          <w:sz w:val="28"/>
          <w:szCs w:val="28"/>
          <w:lang w:val="hr-HR"/>
        </w:rPr>
        <w:t>. Yêu cầu, điều kiện thực hiện thủ tục hành chính:</w:t>
      </w:r>
      <w:r w:rsidR="00BB3139" w:rsidRPr="00623FE8">
        <w:rPr>
          <w:sz w:val="28"/>
          <w:szCs w:val="28"/>
        </w:rPr>
        <w:t xml:space="preserve"> </w:t>
      </w:r>
      <w:r w:rsidRPr="00623FE8">
        <w:rPr>
          <w:color w:val="000000"/>
          <w:sz w:val="28"/>
          <w:szCs w:val="28"/>
          <w:lang w:val="vi-VN" w:eastAsia="vi-VN" w:bidi="vi-VN"/>
        </w:rPr>
        <w:t>Các huyện, quận, thị xã, thành phố thuộc tỉnh, thành phố trực thuộc Trung ương phải có kết quả tự đánh giá, công nhận và nộp đầy đủ các hồ sơ đúng thời hạn.</w:t>
      </w:r>
    </w:p>
    <w:p w14:paraId="0B27D5AA" w14:textId="5D85C56E" w:rsidR="00623FE8" w:rsidRPr="00623FE8" w:rsidRDefault="00623FE8" w:rsidP="00657C84">
      <w:pPr>
        <w:pStyle w:val="Vnbnnidung20"/>
        <w:shd w:val="clear" w:color="auto" w:fill="auto"/>
        <w:spacing w:line="240" w:lineRule="auto"/>
        <w:ind w:firstLine="720"/>
        <w:rPr>
          <w:sz w:val="28"/>
          <w:szCs w:val="28"/>
        </w:rPr>
      </w:pPr>
      <w:r w:rsidRPr="00623FE8">
        <w:rPr>
          <w:color w:val="000000"/>
          <w:sz w:val="28"/>
          <w:szCs w:val="28"/>
          <w:lang w:eastAsia="vi-VN" w:bidi="vi-VN"/>
        </w:rPr>
        <w:t xml:space="preserve">a) </w:t>
      </w:r>
      <w:r w:rsidRPr="00623FE8">
        <w:rPr>
          <w:color w:val="000000"/>
          <w:sz w:val="28"/>
          <w:szCs w:val="28"/>
          <w:lang w:val="vi-VN" w:eastAsia="vi-VN" w:bidi="vi-VN"/>
        </w:rPr>
        <w:t>Các huyện, quận, thị xã, thành phố thuộc tỉnh, thành phố trực thuộc Trung ương được công nhận đạt “Cộng đồng học tập” cấp huyện mức độ 1 khỉ đạt đầy đủ các tiêu chí, chỉ tiêu được quy định tại Điều 11 Thông tư số 25/2023/TT-BGDĐT ngày 27 tháng 12 năm 2023 của Bộ trưởng Bộ Giáo dục và Đào tạo quy định về đánh giá, công nhận “Cộng đồng học tập” cấp xã, huyện, tỉnh.</w:t>
      </w:r>
    </w:p>
    <w:p w14:paraId="123C9D86" w14:textId="3378B1F2" w:rsidR="00623FE8" w:rsidRPr="00623FE8" w:rsidRDefault="00623FE8" w:rsidP="00657C84">
      <w:pPr>
        <w:pStyle w:val="Vnbnnidung20"/>
        <w:shd w:val="clear" w:color="auto" w:fill="auto"/>
        <w:spacing w:line="240" w:lineRule="auto"/>
        <w:ind w:firstLine="709"/>
        <w:rPr>
          <w:sz w:val="28"/>
          <w:szCs w:val="28"/>
        </w:rPr>
      </w:pPr>
      <w:r w:rsidRPr="00623FE8">
        <w:rPr>
          <w:color w:val="000000"/>
          <w:sz w:val="28"/>
          <w:szCs w:val="28"/>
          <w:lang w:eastAsia="vi-VN" w:bidi="vi-VN"/>
        </w:rPr>
        <w:t xml:space="preserve">b) </w:t>
      </w:r>
      <w:r w:rsidRPr="00623FE8">
        <w:rPr>
          <w:color w:val="000000"/>
          <w:sz w:val="28"/>
          <w:szCs w:val="28"/>
          <w:lang w:val="vi-VN" w:eastAsia="vi-VN" w:bidi="vi-VN"/>
        </w:rPr>
        <w:t>Các huyện, quận, thị xã, thành phố thuộc tỉnh, thành phố trực thuộc Trung ương được công nhận đạt “Cộng đồng học tập” cấp huyện mức độ 2 khi đạt đầy đủ các tiêu chí, chỉ tiêu được quy định tại Điều 12 Thông tư số 25/2023/TT-BGDĐT ngày 27 tháng 12 năm 2023 của Bộ trưởng Bộ Giáo dục và Đào tạo quy định về đánh giá, công nhận “Cộng đồng học tập” cấp xã, huyện, tỉnh.</w:t>
      </w:r>
    </w:p>
    <w:p w14:paraId="6973F704" w14:textId="60856C81" w:rsidR="00BB3139" w:rsidRPr="00A37D89" w:rsidRDefault="00FD0A19" w:rsidP="00657C84">
      <w:pPr>
        <w:pStyle w:val="Bodytext111"/>
        <w:shd w:val="clear" w:color="auto" w:fill="auto"/>
        <w:spacing w:before="120" w:after="120" w:line="240" w:lineRule="auto"/>
        <w:ind w:firstLine="709"/>
        <w:rPr>
          <w:b/>
          <w:bCs/>
          <w:sz w:val="28"/>
          <w:szCs w:val="28"/>
        </w:rPr>
      </w:pPr>
      <w:r>
        <w:rPr>
          <w:b/>
          <w:bCs/>
          <w:sz w:val="28"/>
          <w:szCs w:val="28"/>
        </w:rPr>
        <w:t>2</w:t>
      </w:r>
      <w:r w:rsidR="00BB3139" w:rsidRPr="007F6145">
        <w:rPr>
          <w:b/>
          <w:bCs/>
          <w:sz w:val="28"/>
          <w:szCs w:val="28"/>
        </w:rPr>
        <w:t xml:space="preserve">.9. Căn cứ pháp lý của thủ tục </w:t>
      </w:r>
      <w:r w:rsidR="00BB3139" w:rsidRPr="00A37D89">
        <w:rPr>
          <w:b/>
          <w:bCs/>
          <w:sz w:val="28"/>
          <w:szCs w:val="28"/>
        </w:rPr>
        <w:t>hành chính</w:t>
      </w:r>
    </w:p>
    <w:p w14:paraId="13304006" w14:textId="77777777" w:rsidR="00623868" w:rsidRPr="00623868" w:rsidRDefault="00623868" w:rsidP="0064072C">
      <w:pPr>
        <w:pStyle w:val="Vnbnnidung20"/>
        <w:shd w:val="clear" w:color="auto" w:fill="auto"/>
        <w:spacing w:before="0" w:after="0" w:line="317" w:lineRule="exact"/>
        <w:ind w:firstLine="709"/>
        <w:rPr>
          <w:sz w:val="28"/>
          <w:szCs w:val="28"/>
        </w:rPr>
      </w:pPr>
      <w:r w:rsidRPr="00623868">
        <w:rPr>
          <w:color w:val="000000"/>
          <w:sz w:val="28"/>
          <w:szCs w:val="28"/>
          <w:lang w:val="vi-VN" w:eastAsia="vi-VN" w:bidi="vi-VN"/>
        </w:rPr>
        <w:t>Thông tư số 25/2023/TT-BGDĐT ngày 27 tháng 12 năm 2023 của Bộ trưởng Bộ Giáo dục và Đào tạo quy định về đánh giá, công nhận “Cộng đồng học tập” cấp xã, huyện, tỉnh.</w:t>
      </w:r>
    </w:p>
    <w:p w14:paraId="12B7A1C7" w14:textId="221A48FE" w:rsidR="00BB3139" w:rsidRPr="009708DE" w:rsidRDefault="00FD0A19" w:rsidP="00BB3139">
      <w:pPr>
        <w:pStyle w:val="NormalWeb"/>
        <w:shd w:val="clear" w:color="auto" w:fill="FFFFFF"/>
        <w:spacing w:before="120" w:beforeAutospacing="0" w:after="120" w:afterAutospacing="0"/>
        <w:ind w:firstLine="709"/>
        <w:jc w:val="both"/>
        <w:rPr>
          <w:rFonts w:ascii="Times New Roman" w:hAnsi="Times New Roman"/>
          <w:i/>
          <w:sz w:val="28"/>
          <w:szCs w:val="28"/>
          <w:lang w:val="vi-VN"/>
        </w:rPr>
      </w:pPr>
      <w:r>
        <w:rPr>
          <w:rFonts w:ascii="Times New Roman" w:hAnsi="Times New Roman"/>
          <w:b/>
          <w:sz w:val="28"/>
          <w:szCs w:val="28"/>
          <w:lang w:val="nl-NL"/>
        </w:rPr>
        <w:t>2</w:t>
      </w:r>
      <w:r w:rsidR="00BB3139">
        <w:rPr>
          <w:rFonts w:ascii="Times New Roman" w:hAnsi="Times New Roman"/>
          <w:b/>
          <w:sz w:val="28"/>
          <w:szCs w:val="28"/>
          <w:lang w:val="nl-NL"/>
        </w:rPr>
        <w:t>.10</w:t>
      </w:r>
      <w:r w:rsidR="00BB3139" w:rsidRPr="009708DE">
        <w:rPr>
          <w:rFonts w:ascii="Times New Roman" w:hAnsi="Times New Roman"/>
          <w:b/>
          <w:sz w:val="28"/>
          <w:szCs w:val="28"/>
          <w:lang w:val="nl-NL"/>
        </w:rPr>
        <w:t>. Lưu hồ sơ (ISO)</w:t>
      </w:r>
      <w:r w:rsidR="00BB3139" w:rsidRPr="009708DE">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9"/>
        <w:gridCol w:w="3185"/>
        <w:gridCol w:w="3562"/>
      </w:tblGrid>
      <w:tr w:rsidR="00BB3139" w:rsidRPr="009708DE" w14:paraId="3173AEFF" w14:textId="77777777" w:rsidTr="00062303">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9C5FBF4" w14:textId="77777777" w:rsidR="00BB3139" w:rsidRPr="009708DE" w:rsidRDefault="00BB3139" w:rsidP="00062303">
            <w:pPr>
              <w:spacing w:before="40" w:after="40"/>
              <w:jc w:val="center"/>
              <w:rPr>
                <w:sz w:val="28"/>
                <w:szCs w:val="28"/>
                <w:lang w:val="nl-NL"/>
              </w:rPr>
            </w:pPr>
            <w:r w:rsidRPr="009708DE">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2B5F7D02" w14:textId="77777777" w:rsidR="00BB3139" w:rsidRPr="009708DE" w:rsidRDefault="00BB3139" w:rsidP="00062303">
            <w:pPr>
              <w:spacing w:before="40" w:after="40"/>
              <w:jc w:val="center"/>
              <w:rPr>
                <w:b/>
                <w:sz w:val="28"/>
                <w:szCs w:val="28"/>
                <w:lang w:val="nl-NL"/>
              </w:rPr>
            </w:pPr>
            <w:r w:rsidRPr="009708DE">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094B8681" w14:textId="77777777" w:rsidR="00BB3139" w:rsidRPr="009708DE" w:rsidRDefault="00BB3139" w:rsidP="00062303">
            <w:pPr>
              <w:spacing w:before="40" w:after="40"/>
              <w:jc w:val="center"/>
              <w:rPr>
                <w:sz w:val="28"/>
                <w:szCs w:val="28"/>
                <w:lang w:val="nl-NL"/>
              </w:rPr>
            </w:pPr>
            <w:r w:rsidRPr="009708DE">
              <w:rPr>
                <w:b/>
                <w:bCs/>
                <w:sz w:val="28"/>
                <w:szCs w:val="28"/>
                <w:lang w:val="nl-NL"/>
              </w:rPr>
              <w:t>Thời gian lưu</w:t>
            </w:r>
          </w:p>
        </w:tc>
      </w:tr>
      <w:tr w:rsidR="00BB3139" w:rsidRPr="00212A1E" w14:paraId="7C32C926" w14:textId="77777777" w:rsidTr="00062303">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E0D45F4" w14:textId="77777777" w:rsidR="00BB3139" w:rsidRPr="009708DE" w:rsidRDefault="00BB3139" w:rsidP="00062303">
            <w:pPr>
              <w:spacing w:before="40" w:after="40"/>
              <w:rPr>
                <w:sz w:val="28"/>
                <w:szCs w:val="28"/>
                <w:lang w:val="nl-NL"/>
              </w:rPr>
            </w:pPr>
            <w:r w:rsidRPr="009708DE">
              <w:rPr>
                <w:sz w:val="28"/>
                <w:szCs w:val="28"/>
                <w:lang w:val="nl-NL"/>
              </w:rPr>
              <w:t xml:space="preserve">- Như mục </w:t>
            </w:r>
            <w:r>
              <w:rPr>
                <w:sz w:val="28"/>
                <w:szCs w:val="28"/>
                <w:lang w:val="nl-NL"/>
              </w:rPr>
              <w:t>1.2</w:t>
            </w:r>
            <w:r w:rsidRPr="009708DE">
              <w:rPr>
                <w:sz w:val="28"/>
                <w:szCs w:val="28"/>
                <w:lang w:val="nl-NL"/>
              </w:rPr>
              <w:t>;</w:t>
            </w:r>
          </w:p>
          <w:p w14:paraId="1E4168E6" w14:textId="77777777" w:rsidR="00BB3139" w:rsidRPr="009708DE" w:rsidRDefault="00BB3139" w:rsidP="00062303">
            <w:pPr>
              <w:pStyle w:val="ListParagraph"/>
              <w:spacing w:before="40" w:after="40" w:line="240" w:lineRule="auto"/>
              <w:ind w:left="0"/>
              <w:jc w:val="both"/>
              <w:rPr>
                <w:rFonts w:ascii="Times New Roman" w:hAnsi="Times New Roman"/>
                <w:sz w:val="28"/>
                <w:szCs w:val="28"/>
                <w:lang w:val="nl-NL"/>
              </w:rPr>
            </w:pPr>
            <w:r>
              <w:rPr>
                <w:rFonts w:ascii="Times New Roman" w:hAnsi="Times New Roman"/>
                <w:sz w:val="28"/>
                <w:szCs w:val="28"/>
                <w:lang w:val="nl-NL"/>
              </w:rPr>
              <w:t>- Kết quả giải quyết TTHC hoặc v</w:t>
            </w:r>
            <w:r w:rsidRPr="009708DE">
              <w:rPr>
                <w:rFonts w:ascii="Times New Roman" w:hAnsi="Times New Roman"/>
                <w:sz w:val="28"/>
                <w:szCs w:val="28"/>
                <w:lang w:val="nl-NL"/>
              </w:rPr>
              <w:t>ăn bản trả lời của đơn vị đối với hồ sơ không đáp ứng yêu cầu, điều kiện.</w:t>
            </w:r>
          </w:p>
          <w:p w14:paraId="4E620F6D" w14:textId="77777777" w:rsidR="00BB3139" w:rsidRPr="009708DE" w:rsidRDefault="00BB3139" w:rsidP="00062303">
            <w:pPr>
              <w:spacing w:before="40" w:after="40"/>
              <w:rPr>
                <w:sz w:val="28"/>
                <w:szCs w:val="28"/>
                <w:lang w:val="nl-NL"/>
              </w:rPr>
            </w:pPr>
            <w:r w:rsidRPr="009708DE">
              <w:rPr>
                <w:sz w:val="28"/>
                <w:szCs w:val="28"/>
                <w:lang w:val="nl-NL"/>
              </w:rPr>
              <w:t>- Hồ sơ thẩm định (nếu có)</w:t>
            </w:r>
          </w:p>
          <w:p w14:paraId="22F6BA91" w14:textId="77777777" w:rsidR="00BB3139" w:rsidRPr="009708DE" w:rsidRDefault="00BB3139" w:rsidP="00062303">
            <w:pPr>
              <w:spacing w:before="40" w:after="40"/>
              <w:rPr>
                <w:sz w:val="28"/>
                <w:szCs w:val="28"/>
                <w:lang w:val="nl-NL"/>
              </w:rPr>
            </w:pPr>
            <w:r w:rsidRPr="009708DE">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6E600AB7" w14:textId="77777777" w:rsidR="00BB3139" w:rsidRPr="009708DE" w:rsidRDefault="00BB3139" w:rsidP="00062303">
            <w:pPr>
              <w:spacing w:before="40" w:after="40"/>
              <w:jc w:val="both"/>
              <w:rPr>
                <w:sz w:val="28"/>
                <w:szCs w:val="28"/>
                <w:lang w:val="nl-NL"/>
              </w:rPr>
            </w:pPr>
            <w:r w:rsidRPr="009708DE">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7587F79A" w14:textId="77777777" w:rsidR="00BB3139" w:rsidRPr="009708DE" w:rsidRDefault="00BB3139" w:rsidP="00062303">
            <w:pPr>
              <w:spacing w:before="40" w:after="40"/>
              <w:jc w:val="both"/>
              <w:rPr>
                <w:sz w:val="28"/>
                <w:szCs w:val="28"/>
                <w:lang w:val="nl-NL"/>
              </w:rPr>
            </w:pPr>
            <w:r w:rsidRPr="009708DE">
              <w:rPr>
                <w:sz w:val="28"/>
                <w:szCs w:val="28"/>
                <w:lang w:val="nl-NL"/>
              </w:rPr>
              <w:t>Từ 03 năm, sau đó chuyển hồ sơ đến kho lưu trữ của đơn vị (hoặc lưu trữ tỉnh, huyện)</w:t>
            </w:r>
          </w:p>
        </w:tc>
      </w:tr>
      <w:tr w:rsidR="00BB3139" w:rsidRPr="00212A1E" w14:paraId="5E37234B" w14:textId="77777777" w:rsidTr="00062303">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35BC0E6" w14:textId="77777777" w:rsidR="00BB3139" w:rsidRPr="00281F0D" w:rsidRDefault="00BB3139" w:rsidP="00062303">
            <w:pPr>
              <w:pStyle w:val="NormalWeb"/>
              <w:tabs>
                <w:tab w:val="left" w:pos="709"/>
              </w:tabs>
              <w:spacing w:before="120" w:beforeAutospacing="0" w:after="0" w:afterAutospacing="0"/>
              <w:jc w:val="both"/>
              <w:rPr>
                <w:rFonts w:ascii="Times New Roman" w:hAnsi="Times New Roman"/>
                <w:sz w:val="28"/>
                <w:szCs w:val="28"/>
                <w:lang w:val="nl-NL"/>
              </w:rPr>
            </w:pPr>
            <w:r w:rsidRPr="009708DE">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rFonts w:ascii="Times New Roman" w:hAnsi="Times New Roman"/>
                <w:b w:val="0"/>
                <w:color w:val="auto"/>
                <w:lang w:val="nl-NL"/>
              </w:rPr>
              <w:t>về thực hiện cơ chế một cửa, một cửa liên thông</w:t>
            </w:r>
            <w:r w:rsidRPr="00281F0D">
              <w:rPr>
                <w:rFonts w:ascii="Times New Roman" w:hAnsi="Times New Roman"/>
                <w:b/>
                <w:bCs/>
                <w:sz w:val="28"/>
                <w:szCs w:val="28"/>
                <w:lang w:val="nl-NL"/>
              </w:rPr>
              <w:t xml:space="preserve"> </w:t>
            </w:r>
            <w:r w:rsidRPr="00281F0D">
              <w:rPr>
                <w:rStyle w:val="fontstyle01"/>
                <w:rFonts w:ascii="Times New Roman" w:hAnsi="Times New Roman"/>
                <w:b w:val="0"/>
                <w:color w:val="auto"/>
                <w:lang w:val="nl-NL"/>
              </w:rPr>
              <w:t>trong giải quyết thủ tục hành chính</w:t>
            </w:r>
            <w:r w:rsidRPr="00281F0D">
              <w:rPr>
                <w:rFonts w:ascii="Times New Roman" w:hAnsi="Times New Roman"/>
                <w:b/>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32040867" w14:textId="77777777" w:rsidR="00BB3139" w:rsidRPr="009708DE" w:rsidRDefault="00BB3139" w:rsidP="00062303">
            <w:pPr>
              <w:spacing w:before="40" w:after="40"/>
              <w:jc w:val="both"/>
              <w:rPr>
                <w:sz w:val="28"/>
                <w:szCs w:val="28"/>
                <w:lang w:val="nl-NL"/>
              </w:rPr>
            </w:pPr>
            <w:r w:rsidRPr="009708DE">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5FC330E1" w14:textId="77777777" w:rsidR="00BB3139" w:rsidRPr="009708DE" w:rsidRDefault="00BB3139" w:rsidP="00062303">
            <w:pPr>
              <w:spacing w:before="40" w:after="40"/>
              <w:rPr>
                <w:sz w:val="26"/>
                <w:szCs w:val="26"/>
                <w:lang w:val="nl-NL"/>
              </w:rPr>
            </w:pPr>
          </w:p>
        </w:tc>
      </w:tr>
    </w:tbl>
    <w:p w14:paraId="0451E23F" w14:textId="77777777" w:rsidR="00BB3139" w:rsidRDefault="00BB3139" w:rsidP="00BB3139">
      <w:pPr>
        <w:pStyle w:val="Tiu10"/>
        <w:keepNext/>
        <w:keepLines/>
        <w:shd w:val="clear" w:color="auto" w:fill="auto"/>
        <w:spacing w:before="120" w:line="260" w:lineRule="exact"/>
        <w:jc w:val="both"/>
        <w:rPr>
          <w:color w:val="000000"/>
          <w:sz w:val="28"/>
          <w:szCs w:val="28"/>
          <w:lang w:val="vi-VN" w:eastAsia="vi-VN" w:bidi="vi-VN"/>
        </w:rPr>
        <w:sectPr w:rsidR="00BB3139" w:rsidSect="005F7D96">
          <w:pgSz w:w="16838" w:h="11906" w:orient="landscape" w:code="9"/>
          <w:pgMar w:top="1134" w:right="1134" w:bottom="1134" w:left="1418" w:header="624" w:footer="624" w:gutter="0"/>
          <w:cols w:space="720"/>
          <w:docGrid w:linePitch="360"/>
        </w:sectPr>
      </w:pPr>
    </w:p>
    <w:p w14:paraId="25DEC4C2" w14:textId="7944BE22" w:rsidR="007E19F8" w:rsidRPr="00281F0D" w:rsidRDefault="007E19F8" w:rsidP="007E19F8">
      <w:pPr>
        <w:spacing w:before="120" w:after="120"/>
        <w:rPr>
          <w:b/>
          <w:sz w:val="26"/>
          <w:szCs w:val="26"/>
          <w:lang w:val="vi-VN"/>
        </w:rPr>
      </w:pPr>
      <w:r w:rsidRPr="00281F0D">
        <w:rPr>
          <w:b/>
          <w:sz w:val="26"/>
          <w:szCs w:val="26"/>
          <w:lang w:val="vi-VN"/>
        </w:rPr>
        <w:lastRenderedPageBreak/>
        <w:t xml:space="preserve">II. DANH MỤC THỦ TỤC HÀNH CHÍNH GIỮ NGUYÊN  </w:t>
      </w:r>
    </w:p>
    <w:p w14:paraId="2BFC7645" w14:textId="2FBCAAF9" w:rsidR="00EA07FE" w:rsidRPr="00281F0D" w:rsidRDefault="00EA07FE" w:rsidP="00EA07FE">
      <w:pPr>
        <w:shd w:val="clear" w:color="auto" w:fill="FFFFFF"/>
        <w:spacing w:before="120" w:after="120" w:line="212" w:lineRule="atLeast"/>
        <w:jc w:val="both"/>
        <w:rPr>
          <w:b/>
          <w:bCs/>
          <w:sz w:val="28"/>
          <w:szCs w:val="28"/>
          <w:lang w:val="vi-VN"/>
        </w:rPr>
      </w:pPr>
      <w:r w:rsidRPr="00281F0D">
        <w:rPr>
          <w:b/>
          <w:bCs/>
          <w:sz w:val="28"/>
          <w:szCs w:val="28"/>
          <w:lang w:val="vi-VN"/>
        </w:rPr>
        <w:t xml:space="preserve">1. Tên thủ tục hành chính: </w:t>
      </w:r>
      <w:r w:rsidR="00F54902" w:rsidRPr="00281F0D">
        <w:rPr>
          <w:b/>
          <w:bCs/>
          <w:sz w:val="28"/>
          <w:szCs w:val="28"/>
          <w:lang w:val="vi-VN"/>
        </w:rPr>
        <w:t>Đ</w:t>
      </w:r>
      <w:r w:rsidRPr="00E60E6E">
        <w:rPr>
          <w:rStyle w:val="Bodytext2Italic"/>
          <w:b/>
          <w:i w:val="0"/>
          <w:sz w:val="28"/>
          <w:szCs w:val="28"/>
        </w:rPr>
        <w:t>ăng ký xét tuyển trình độ đại học, trình độ cao đẳng ngành giáo dục mầm non</w:t>
      </w:r>
    </w:p>
    <w:p w14:paraId="0F520BFD" w14:textId="77777777" w:rsidR="00EA07FE" w:rsidRPr="007D038B" w:rsidRDefault="00EA07FE" w:rsidP="00EA07FE">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lang w:val="hr-HR"/>
        </w:rPr>
        <w:t xml:space="preserve"> </w:t>
      </w:r>
      <w:r w:rsidRPr="007D038B">
        <w:rPr>
          <w:b/>
          <w:bCs/>
          <w:sz w:val="28"/>
          <w:szCs w:val="28"/>
          <w:lang w:val="vi-VN"/>
        </w:rPr>
        <w:t>tự</w:t>
      </w:r>
      <w:r w:rsidRPr="00281F0D">
        <w:rPr>
          <w:b/>
          <w:bCs/>
          <w:sz w:val="28"/>
          <w:szCs w:val="28"/>
          <w:lang w:val="vi-VN"/>
        </w:rPr>
        <w:t>, cách thức, thời gian</w:t>
      </w:r>
      <w:r w:rsidRPr="007D038B">
        <w:rPr>
          <w:b/>
          <w:bCs/>
          <w:sz w:val="28"/>
          <w:szCs w:val="28"/>
          <w:lang w:val="hr-HR"/>
        </w:rPr>
        <w:t xml:space="preserve"> </w:t>
      </w:r>
      <w:r w:rsidRPr="007D038B">
        <w:rPr>
          <w:b/>
          <w:bCs/>
          <w:sz w:val="28"/>
          <w:szCs w:val="28"/>
          <w:lang w:val="vi-VN"/>
        </w:rPr>
        <w:t>giải quyết</w:t>
      </w:r>
      <w:r w:rsidRPr="00281F0D">
        <w:rPr>
          <w:b/>
          <w:sz w:val="28"/>
          <w:szCs w:val="28"/>
          <w:lang w:val="vi-VN"/>
        </w:rPr>
        <w:t xml:space="preserve"> thủ tục hành chính</w:t>
      </w:r>
      <w:r w:rsidRPr="007D038B">
        <w:rPr>
          <w:sz w:val="28"/>
          <w:szCs w:val="28"/>
          <w:lang w:val="es-AR"/>
        </w:rPr>
        <w:t xml:space="preserve"> </w:t>
      </w:r>
    </w:p>
    <w:tbl>
      <w:tblPr>
        <w:tblStyle w:val="TableGrid"/>
        <w:tblW w:w="15026" w:type="dxa"/>
        <w:tblInd w:w="-5" w:type="dxa"/>
        <w:tblLook w:val="04A0" w:firstRow="1" w:lastRow="0" w:firstColumn="1" w:lastColumn="0" w:noHBand="0" w:noVBand="1"/>
      </w:tblPr>
      <w:tblGrid>
        <w:gridCol w:w="851"/>
        <w:gridCol w:w="4252"/>
        <w:gridCol w:w="6237"/>
        <w:gridCol w:w="2552"/>
        <w:gridCol w:w="1134"/>
      </w:tblGrid>
      <w:tr w:rsidR="00EA07FE" w:rsidRPr="007D038B" w14:paraId="3551B6E1" w14:textId="77777777" w:rsidTr="000C10CB">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59A290FF" w14:textId="77777777" w:rsidR="00EA07FE" w:rsidRPr="00A75D08" w:rsidRDefault="00EA07FE" w:rsidP="0088110F">
            <w:pPr>
              <w:pStyle w:val="NormalWeb"/>
              <w:spacing w:before="0" w:beforeAutospacing="0" w:after="0" w:afterAutospacing="0"/>
              <w:jc w:val="center"/>
              <w:rPr>
                <w:rFonts w:ascii="Times New Roman" w:hAnsi="Times New Roman"/>
                <w:b/>
                <w:sz w:val="26"/>
                <w:szCs w:val="26"/>
              </w:rPr>
            </w:pPr>
            <w:r w:rsidRPr="00A75D08">
              <w:rPr>
                <w:rFonts w:ascii="Times New Roman" w:hAnsi="Times New Roman"/>
                <w:b/>
                <w:sz w:val="26"/>
                <w:szCs w:val="26"/>
              </w:rPr>
              <w:t>TT</w:t>
            </w:r>
          </w:p>
        </w:tc>
        <w:tc>
          <w:tcPr>
            <w:tcW w:w="4252" w:type="dxa"/>
            <w:tcBorders>
              <w:top w:val="single" w:sz="4" w:space="0" w:color="auto"/>
              <w:left w:val="single" w:sz="4" w:space="0" w:color="auto"/>
              <w:bottom w:val="single" w:sz="4" w:space="0" w:color="auto"/>
              <w:right w:val="single" w:sz="4" w:space="0" w:color="auto"/>
            </w:tcBorders>
            <w:vAlign w:val="center"/>
          </w:tcPr>
          <w:p w14:paraId="4CA1674B" w14:textId="77777777" w:rsidR="00EA07FE" w:rsidRPr="00A75D08" w:rsidRDefault="00EA07FE" w:rsidP="0088110F">
            <w:pPr>
              <w:pStyle w:val="NormalWeb"/>
              <w:spacing w:before="0" w:beforeAutospacing="0" w:after="0" w:afterAutospacing="0"/>
              <w:jc w:val="center"/>
              <w:rPr>
                <w:rFonts w:ascii="Times New Roman" w:hAnsi="Times New Roman"/>
                <w:b/>
                <w:sz w:val="26"/>
                <w:szCs w:val="26"/>
              </w:rPr>
            </w:pPr>
            <w:r w:rsidRPr="00A75D08">
              <w:rPr>
                <w:rFonts w:ascii="Times New Roman" w:hAnsi="Times New Roman"/>
                <w:b/>
                <w:sz w:val="26"/>
                <w:szCs w:val="26"/>
              </w:rPr>
              <w:t>Trình tự thực hiện</w:t>
            </w:r>
          </w:p>
        </w:tc>
        <w:tc>
          <w:tcPr>
            <w:tcW w:w="6237" w:type="dxa"/>
            <w:tcBorders>
              <w:top w:val="single" w:sz="4" w:space="0" w:color="auto"/>
              <w:left w:val="single" w:sz="4" w:space="0" w:color="auto"/>
              <w:bottom w:val="single" w:sz="4" w:space="0" w:color="auto"/>
              <w:right w:val="single" w:sz="4" w:space="0" w:color="auto"/>
            </w:tcBorders>
            <w:vAlign w:val="center"/>
          </w:tcPr>
          <w:p w14:paraId="67048E39" w14:textId="77777777" w:rsidR="00EA07FE" w:rsidRPr="00A75D08" w:rsidRDefault="00EA07FE" w:rsidP="0088110F">
            <w:pPr>
              <w:pStyle w:val="NormalWeb"/>
              <w:spacing w:before="0" w:beforeAutospacing="0" w:after="0" w:afterAutospacing="0"/>
              <w:jc w:val="center"/>
              <w:rPr>
                <w:rFonts w:ascii="Times New Roman" w:hAnsi="Times New Roman"/>
                <w:b/>
                <w:sz w:val="26"/>
                <w:szCs w:val="26"/>
              </w:rPr>
            </w:pPr>
            <w:r w:rsidRPr="00A75D08">
              <w:rPr>
                <w:rFonts w:ascii="Times New Roman" w:hAnsi="Times New Roman"/>
                <w:b/>
                <w:sz w:val="26"/>
                <w:szCs w:val="26"/>
              </w:rPr>
              <w:t>Cách thức thực hiện</w:t>
            </w:r>
          </w:p>
        </w:tc>
        <w:tc>
          <w:tcPr>
            <w:tcW w:w="2552" w:type="dxa"/>
            <w:tcBorders>
              <w:top w:val="single" w:sz="4" w:space="0" w:color="auto"/>
              <w:left w:val="single" w:sz="4" w:space="0" w:color="auto"/>
              <w:bottom w:val="single" w:sz="4" w:space="0" w:color="auto"/>
              <w:right w:val="single" w:sz="4" w:space="0" w:color="auto"/>
            </w:tcBorders>
            <w:vAlign w:val="center"/>
          </w:tcPr>
          <w:p w14:paraId="34D102B7" w14:textId="77777777" w:rsidR="00EA07FE" w:rsidRPr="00A75D08" w:rsidRDefault="00EA07FE" w:rsidP="0088110F">
            <w:pPr>
              <w:pStyle w:val="NormalWeb"/>
              <w:spacing w:before="0" w:beforeAutospacing="0" w:after="0" w:afterAutospacing="0"/>
              <w:jc w:val="center"/>
              <w:rPr>
                <w:rFonts w:ascii="Times New Roman" w:hAnsi="Times New Roman"/>
                <w:b/>
                <w:sz w:val="26"/>
                <w:szCs w:val="26"/>
              </w:rPr>
            </w:pPr>
            <w:r w:rsidRPr="00A75D08">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5161F06F" w14:textId="77777777" w:rsidR="00EA07FE" w:rsidRPr="007D038B" w:rsidRDefault="00EA07FE" w:rsidP="0088110F">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EA07FE" w:rsidRPr="00212A1E" w14:paraId="5FFA948C" w14:textId="77777777" w:rsidTr="000C10CB">
        <w:trPr>
          <w:trHeight w:val="1838"/>
        </w:trPr>
        <w:tc>
          <w:tcPr>
            <w:tcW w:w="851" w:type="dxa"/>
            <w:tcBorders>
              <w:top w:val="single" w:sz="4" w:space="0" w:color="auto"/>
            </w:tcBorders>
            <w:vAlign w:val="center"/>
          </w:tcPr>
          <w:p w14:paraId="1AE1A670" w14:textId="77777777" w:rsidR="00EA07FE" w:rsidRPr="00A75D08"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75D08">
              <w:rPr>
                <w:rFonts w:ascii="Times New Roman" w:hAnsi="Times New Roman"/>
                <w:b/>
                <w:sz w:val="26"/>
                <w:szCs w:val="26"/>
              </w:rPr>
              <w:t>Bước 1</w:t>
            </w:r>
          </w:p>
        </w:tc>
        <w:tc>
          <w:tcPr>
            <w:tcW w:w="4252" w:type="dxa"/>
            <w:tcBorders>
              <w:top w:val="single" w:sz="4" w:space="0" w:color="auto"/>
            </w:tcBorders>
            <w:vAlign w:val="center"/>
          </w:tcPr>
          <w:p w14:paraId="5DBAE237" w14:textId="77777777" w:rsidR="00EA07FE" w:rsidRPr="009F40C9" w:rsidRDefault="00EA07FE" w:rsidP="0088110F">
            <w:pPr>
              <w:pStyle w:val="NormalWeb"/>
              <w:shd w:val="clear" w:color="auto" w:fill="FFFFFF"/>
              <w:spacing w:before="0" w:beforeAutospacing="0" w:after="120" w:afterAutospacing="0"/>
              <w:jc w:val="both"/>
              <w:rPr>
                <w:rFonts w:ascii="Times New Roman" w:hAnsi="Times New Roman"/>
                <w:b/>
                <w:szCs w:val="26"/>
              </w:rPr>
            </w:pPr>
            <w:r w:rsidRPr="009F40C9">
              <w:rPr>
                <w:rFonts w:ascii="Times New Roman" w:hAnsi="Times New Roman"/>
                <w:b/>
                <w:szCs w:val="26"/>
              </w:rPr>
              <w:t>Nộp hồ sơ thủ tục hành chính:</w:t>
            </w:r>
          </w:p>
          <w:p w14:paraId="6585356A" w14:textId="77777777" w:rsidR="00EA07FE" w:rsidRPr="00B44453" w:rsidRDefault="00EA07FE" w:rsidP="0088110F">
            <w:pPr>
              <w:pStyle w:val="Bodytext21"/>
              <w:shd w:val="clear" w:color="auto" w:fill="auto"/>
              <w:spacing w:before="0" w:after="64" w:line="240" w:lineRule="auto"/>
              <w:ind w:firstLine="173"/>
              <w:rPr>
                <w:sz w:val="20"/>
                <w:szCs w:val="20"/>
              </w:rPr>
            </w:pPr>
            <w:r w:rsidRPr="00B44453">
              <w:rPr>
                <w:rStyle w:val="Bodytext2Bold1"/>
                <w:sz w:val="20"/>
                <w:szCs w:val="20"/>
              </w:rPr>
              <w:t>Bước 1:</w:t>
            </w:r>
            <w:r w:rsidRPr="00B44453">
              <w:rPr>
                <w:rStyle w:val="Bodytext22"/>
                <w:sz w:val="20"/>
                <w:szCs w:val="20"/>
              </w:rPr>
              <w:t xml:space="preserve"> </w:t>
            </w:r>
            <w:r w:rsidRPr="00B44453">
              <w:rPr>
                <w:sz w:val="20"/>
                <w:szCs w:val="20"/>
              </w:rPr>
              <w:t>Đ</w:t>
            </w:r>
            <w:r w:rsidRPr="00B44453">
              <w:rPr>
                <w:sz w:val="20"/>
                <w:szCs w:val="20"/>
                <w:lang w:val="en-US"/>
              </w:rPr>
              <w:t>ể</w:t>
            </w:r>
            <w:r w:rsidRPr="00B44453">
              <w:rPr>
                <w:sz w:val="20"/>
                <w:szCs w:val="20"/>
              </w:rPr>
              <w:t xml:space="preserve"> xét tuyển đợt 1, đăng kí vào phần đăng ký xét tuy</w:t>
            </w:r>
            <w:r>
              <w:rPr>
                <w:sz w:val="20"/>
                <w:szCs w:val="20"/>
                <w:lang w:val="en-US"/>
              </w:rPr>
              <w:t>ể</w:t>
            </w:r>
            <w:r w:rsidRPr="00B44453">
              <w:rPr>
                <w:sz w:val="20"/>
                <w:szCs w:val="20"/>
              </w:rPr>
              <w:t>n tại Phiếu đăng ký dự thi kỳ thi tốt nghiệp THPT và xét tuyển vào đại học; cao đ</w:t>
            </w:r>
            <w:r w:rsidRPr="00B44453">
              <w:rPr>
                <w:sz w:val="20"/>
                <w:szCs w:val="20"/>
                <w:lang w:val="en-US"/>
              </w:rPr>
              <w:t>ẳ</w:t>
            </w:r>
            <w:r w:rsidRPr="00B44453">
              <w:rPr>
                <w:sz w:val="20"/>
                <w:szCs w:val="20"/>
              </w:rPr>
              <w:t xml:space="preserve">ng (viết tắt là ĐKDT); cùng với hồ sơ đăng ký dự thi tốt nghiệp THPT theo quy định của quy chế thi THPT tới các điểm tiếp nhận (ĐTN) thuộc </w:t>
            </w:r>
            <w:r w:rsidRPr="00B44453">
              <w:rPr>
                <w:sz w:val="20"/>
                <w:szCs w:val="20"/>
                <w:lang w:val="en-US"/>
              </w:rPr>
              <w:t>S</w:t>
            </w:r>
            <w:r w:rsidRPr="00B44453">
              <w:rPr>
                <w:sz w:val="20"/>
                <w:szCs w:val="20"/>
              </w:rPr>
              <w:t xml:space="preserve">ở </w:t>
            </w:r>
            <w:r w:rsidRPr="00B44453">
              <w:rPr>
                <w:sz w:val="20"/>
                <w:szCs w:val="20"/>
                <w:lang w:val="en-US"/>
              </w:rPr>
              <w:t>G</w:t>
            </w:r>
            <w:r w:rsidRPr="00B44453">
              <w:rPr>
                <w:sz w:val="20"/>
                <w:szCs w:val="20"/>
              </w:rPr>
              <w:t>iáo d</w:t>
            </w:r>
            <w:r w:rsidRPr="00B44453">
              <w:rPr>
                <w:sz w:val="20"/>
                <w:szCs w:val="20"/>
                <w:lang w:val="en-US"/>
              </w:rPr>
              <w:t>ụ</w:t>
            </w:r>
            <w:r w:rsidRPr="00B44453">
              <w:rPr>
                <w:sz w:val="20"/>
                <w:szCs w:val="20"/>
              </w:rPr>
              <w:t xml:space="preserve">c và </w:t>
            </w:r>
            <w:r w:rsidRPr="00B44453">
              <w:rPr>
                <w:sz w:val="20"/>
                <w:szCs w:val="20"/>
                <w:lang w:val="en-US"/>
              </w:rPr>
              <w:t>Đ</w:t>
            </w:r>
            <w:r w:rsidRPr="00B44453">
              <w:rPr>
                <w:sz w:val="20"/>
                <w:szCs w:val="20"/>
              </w:rPr>
              <w:t>ào tạo (GDĐT) kèm theo lệ phí đăng ký xét tuyển (ĐKXT). Trong các đ</w:t>
            </w:r>
            <w:r w:rsidRPr="00281F0D">
              <w:rPr>
                <w:sz w:val="20"/>
                <w:szCs w:val="20"/>
              </w:rPr>
              <w:t>ợ</w:t>
            </w:r>
            <w:r w:rsidRPr="00B44453">
              <w:rPr>
                <w:sz w:val="20"/>
                <w:szCs w:val="20"/>
              </w:rPr>
              <w:t>t xét tuyển sau đợt 1, thí sinh thực hiện ĐKXT và nộp lệ phí theo quy định của trường.</w:t>
            </w:r>
          </w:p>
          <w:p w14:paraId="425F10C1" w14:textId="77777777" w:rsidR="00EA07FE" w:rsidRPr="00B44453" w:rsidRDefault="00EA07FE" w:rsidP="0088110F">
            <w:pPr>
              <w:pStyle w:val="Bodytext21"/>
              <w:shd w:val="clear" w:color="auto" w:fill="auto"/>
              <w:spacing w:before="0" w:after="60" w:line="240" w:lineRule="auto"/>
              <w:ind w:right="3" w:firstLine="177"/>
              <w:rPr>
                <w:sz w:val="20"/>
                <w:szCs w:val="20"/>
              </w:rPr>
            </w:pPr>
            <w:r w:rsidRPr="00B44453">
              <w:rPr>
                <w:rStyle w:val="Bodytext2Bold1"/>
                <w:sz w:val="20"/>
                <w:szCs w:val="20"/>
              </w:rPr>
              <w:t>Bước 2:</w:t>
            </w:r>
            <w:r w:rsidRPr="00B44453">
              <w:rPr>
                <w:rStyle w:val="Bodytext22"/>
                <w:sz w:val="20"/>
                <w:szCs w:val="20"/>
              </w:rPr>
              <w:t xml:space="preserve"> </w:t>
            </w:r>
            <w:r w:rsidRPr="00B44453">
              <w:rPr>
                <w:sz w:val="20"/>
                <w:szCs w:val="20"/>
              </w:rPr>
              <w:t>Các đơn vị tiếp nhận Phiếu ĐKDT và Nhập Phiếu ĐKDT của thí sinh, điều chỉnh sai sót (nếu có), lưu hồ sơ và chịu trách nhiệm về thông tin đã cập nhật vào cơ sở dữ liệu của Cổng thông tin tuy</w:t>
            </w:r>
            <w:r w:rsidRPr="00281F0D">
              <w:rPr>
                <w:sz w:val="20"/>
                <w:szCs w:val="20"/>
              </w:rPr>
              <w:t>ể</w:t>
            </w:r>
            <w:r w:rsidRPr="00B44453">
              <w:rPr>
                <w:sz w:val="20"/>
                <w:szCs w:val="20"/>
              </w:rPr>
              <w:t>n sinh của Bộ GDĐT.</w:t>
            </w:r>
          </w:p>
          <w:p w14:paraId="54128F82" w14:textId="77777777" w:rsidR="00EA07FE" w:rsidRPr="00B44453" w:rsidRDefault="00EA07FE" w:rsidP="0088110F">
            <w:pPr>
              <w:pStyle w:val="Bodytext21"/>
              <w:shd w:val="clear" w:color="auto" w:fill="auto"/>
              <w:spacing w:before="0" w:after="56" w:line="240" w:lineRule="auto"/>
              <w:ind w:right="3" w:firstLine="177"/>
              <w:rPr>
                <w:sz w:val="20"/>
                <w:szCs w:val="20"/>
              </w:rPr>
            </w:pPr>
            <w:r w:rsidRPr="00B44453">
              <w:rPr>
                <w:rStyle w:val="Bodytext2Bold1"/>
                <w:sz w:val="20"/>
                <w:szCs w:val="20"/>
              </w:rPr>
              <w:t>Bước 3:</w:t>
            </w:r>
            <w:r w:rsidRPr="00B44453">
              <w:rPr>
                <w:rStyle w:val="Bodytext22"/>
                <w:sz w:val="20"/>
                <w:szCs w:val="20"/>
              </w:rPr>
              <w:t xml:space="preserve"> </w:t>
            </w:r>
            <w:r w:rsidRPr="00B44453">
              <w:rPr>
                <w:sz w:val="20"/>
                <w:szCs w:val="20"/>
              </w:rPr>
              <w:t>Sau khi có kết quả thi tốt nghiệp THPT, thí sinh được điều chỉnh nguyện vọng ĐKXT bằng một lần trong thời gian quy định, bằng phương thức trực tuyến hoặc bằng phiếu</w:t>
            </w:r>
            <w:r>
              <w:t xml:space="preserve"> </w:t>
            </w:r>
            <w:r w:rsidRPr="00B44453">
              <w:rPr>
                <w:sz w:val="20"/>
                <w:szCs w:val="20"/>
              </w:rPr>
              <w:t>gửi trực tiếp tại ĐTN;</w:t>
            </w:r>
          </w:p>
          <w:p w14:paraId="67184E6F" w14:textId="77777777" w:rsidR="00EA07FE" w:rsidRPr="00B44453" w:rsidRDefault="00EA07FE" w:rsidP="0088110F">
            <w:pPr>
              <w:pStyle w:val="Bodytext21"/>
              <w:shd w:val="clear" w:color="auto" w:fill="auto"/>
              <w:spacing w:before="0" w:after="60" w:line="240" w:lineRule="auto"/>
              <w:ind w:right="-2" w:firstLine="173"/>
              <w:rPr>
                <w:sz w:val="20"/>
                <w:szCs w:val="20"/>
              </w:rPr>
            </w:pPr>
            <w:r w:rsidRPr="00B44453">
              <w:rPr>
                <w:sz w:val="20"/>
                <w:szCs w:val="20"/>
              </w:rPr>
              <w:t>Thí sinh được ĐKXT không giới hạn số nguyện vọng và phải sắp xếp các nguyện vọng theo thứ tự ưu tiên từ cao xuống thấp (nguyện vọng 1 là nguyện vọng cao nhất).</w:t>
            </w:r>
          </w:p>
          <w:p w14:paraId="2A85DADB" w14:textId="77777777" w:rsidR="00EA07FE" w:rsidRPr="00B44453" w:rsidRDefault="00EA07FE" w:rsidP="0088110F">
            <w:pPr>
              <w:pStyle w:val="Bodytext21"/>
              <w:shd w:val="clear" w:color="auto" w:fill="auto"/>
              <w:spacing w:before="0" w:after="68" w:line="240" w:lineRule="auto"/>
              <w:ind w:right="-2" w:firstLine="173"/>
              <w:rPr>
                <w:sz w:val="20"/>
                <w:szCs w:val="20"/>
              </w:rPr>
            </w:pPr>
            <w:r w:rsidRPr="00B44453">
              <w:rPr>
                <w:rStyle w:val="Bodytext2Bold1"/>
                <w:sz w:val="20"/>
                <w:szCs w:val="20"/>
              </w:rPr>
              <w:t>Bước</w:t>
            </w:r>
            <w:r w:rsidRPr="00281F0D">
              <w:rPr>
                <w:rStyle w:val="Bodytext2Bold1"/>
                <w:sz w:val="20"/>
                <w:szCs w:val="20"/>
              </w:rPr>
              <w:t xml:space="preserve"> </w:t>
            </w:r>
            <w:r w:rsidRPr="00B44453">
              <w:rPr>
                <w:rStyle w:val="Bodytext2Bold1"/>
                <w:sz w:val="20"/>
                <w:szCs w:val="20"/>
              </w:rPr>
              <w:t>4:</w:t>
            </w:r>
            <w:r w:rsidRPr="00B44453">
              <w:rPr>
                <w:rStyle w:val="Bodytext22"/>
                <w:sz w:val="20"/>
                <w:szCs w:val="20"/>
              </w:rPr>
              <w:t xml:space="preserve"> </w:t>
            </w:r>
            <w:r w:rsidRPr="00B44453">
              <w:rPr>
                <w:sz w:val="20"/>
                <w:szCs w:val="20"/>
              </w:rPr>
              <w:t>Kết thúc thời gian điều chỉnh nguyện vọng, các trường tải thông tin thí sinh trên thông tin trên Cổng thông tin tuyển sinh của Bộ GDĐT đế chuẩn bị phương án tuyển sinh phù họp.</w:t>
            </w:r>
          </w:p>
          <w:p w14:paraId="6C29D7ED" w14:textId="77777777" w:rsidR="00EA07FE" w:rsidRPr="00B44453" w:rsidRDefault="00EA07FE" w:rsidP="0088110F">
            <w:pPr>
              <w:pStyle w:val="Bodytext21"/>
              <w:shd w:val="clear" w:color="auto" w:fill="auto"/>
              <w:spacing w:before="0" w:after="64" w:line="240" w:lineRule="auto"/>
              <w:ind w:right="3" w:firstLine="178"/>
              <w:rPr>
                <w:sz w:val="20"/>
                <w:szCs w:val="20"/>
              </w:rPr>
            </w:pPr>
            <w:r w:rsidRPr="00B44453">
              <w:rPr>
                <w:sz w:val="20"/>
                <w:szCs w:val="20"/>
              </w:rPr>
              <w:t>Các trường/nhóm trường nhập lên Cổng thông tin tuy</w:t>
            </w:r>
            <w:r w:rsidRPr="00281F0D">
              <w:rPr>
                <w:sz w:val="20"/>
                <w:szCs w:val="20"/>
              </w:rPr>
              <w:t>ể</w:t>
            </w:r>
            <w:r w:rsidRPr="00B44453">
              <w:rPr>
                <w:sz w:val="20"/>
                <w:szCs w:val="20"/>
              </w:rPr>
              <w:t xml:space="preserve">n sinh của Bộ GDĐT danh sách thí sinh </w:t>
            </w:r>
            <w:r w:rsidRPr="00B44453">
              <w:rPr>
                <w:sz w:val="20"/>
                <w:szCs w:val="20"/>
              </w:rPr>
              <w:lastRenderedPageBreak/>
              <w:t xml:space="preserve">trúng tuyển dự </w:t>
            </w:r>
            <w:r>
              <w:rPr>
                <w:sz w:val="20"/>
                <w:szCs w:val="20"/>
              </w:rPr>
              <w:t>kiến trong thời gian quy định để</w:t>
            </w:r>
            <w:r w:rsidRPr="00B44453">
              <w:rPr>
                <w:sz w:val="20"/>
                <w:szCs w:val="20"/>
              </w:rPr>
              <w:t xml:space="preserve"> hệ thống tự động loại bỏ những nguyện vọng thấp hơn của thí sinh được dự kiến trúng tuyển theo quy định.</w:t>
            </w:r>
          </w:p>
          <w:p w14:paraId="1C4D8D2B" w14:textId="77777777" w:rsidR="00EA07FE" w:rsidRPr="00B44453" w:rsidRDefault="00EA07FE" w:rsidP="0088110F">
            <w:pPr>
              <w:pStyle w:val="Bodytext21"/>
              <w:shd w:val="clear" w:color="auto" w:fill="auto"/>
              <w:spacing w:before="0" w:line="240" w:lineRule="auto"/>
              <w:ind w:right="3" w:firstLine="178"/>
              <w:rPr>
                <w:sz w:val="20"/>
                <w:szCs w:val="20"/>
              </w:rPr>
            </w:pPr>
            <w:r w:rsidRPr="00B44453">
              <w:rPr>
                <w:sz w:val="20"/>
                <w:szCs w:val="20"/>
              </w:rPr>
              <w:t>Các trường/nhóm trường điều chỉnh điểm trúng tuyển cho phù hợp với chỉ tiêu trong thời hạn quy định; quyết định điểm trúng tuyển và danh sách thí sinh trúng tuyển chính thức; công bố kết quả trúng tuyển trên trang thông tin điện tử của trường và trên phương tiện thông tin đại chúng khác;</w:t>
            </w:r>
          </w:p>
          <w:p w14:paraId="662D7E04" w14:textId="77777777" w:rsidR="00EA07FE" w:rsidRPr="00B44453" w:rsidRDefault="00EA07FE" w:rsidP="0088110F">
            <w:pPr>
              <w:pStyle w:val="Bodytext21"/>
              <w:shd w:val="clear" w:color="auto" w:fill="auto"/>
              <w:spacing w:before="120" w:after="120" w:line="240" w:lineRule="auto"/>
              <w:ind w:right="6" w:firstLine="176"/>
              <w:rPr>
                <w:sz w:val="20"/>
                <w:szCs w:val="20"/>
              </w:rPr>
            </w:pPr>
            <w:r w:rsidRPr="00B44453">
              <w:rPr>
                <w:sz w:val="20"/>
                <w:szCs w:val="20"/>
              </w:rPr>
              <w:t>Đối với nhóm ngành đào tạo giáo viên và các ngành thuộc nhóm ngành sức khoẻ có cấp chứng chỉ hành nghề có quy định nguỡng đảm bảo chất luợng đầu vào, nếu số thí sinh trúng tuyển không đủ điều kiện để tổ chức lớp học thì nhà truờng phải liên hệ, thống nhất với</w:t>
            </w:r>
            <w:r>
              <w:t xml:space="preserve"> </w:t>
            </w:r>
            <w:r>
              <w:rPr>
                <w:sz w:val="20"/>
                <w:szCs w:val="20"/>
              </w:rPr>
              <w:t>thí sinh phươ</w:t>
            </w:r>
            <w:r w:rsidRPr="00B44453">
              <w:rPr>
                <w:sz w:val="20"/>
                <w:szCs w:val="20"/>
              </w:rPr>
              <w:t>ng án giải quyết, không trái quy định của pháp luật hoặc báo cáo Bộ GDĐT để có phương án giải quyết, đảm bảo quyền lợi cho thí sinh.</w:t>
            </w:r>
          </w:p>
          <w:p w14:paraId="7A483FA8" w14:textId="77777777" w:rsidR="00EA07FE" w:rsidRPr="00B44453" w:rsidRDefault="00EA07FE" w:rsidP="0088110F">
            <w:pPr>
              <w:pStyle w:val="Bodytext21"/>
              <w:shd w:val="clear" w:color="auto" w:fill="auto"/>
              <w:spacing w:before="0" w:after="79" w:line="240" w:lineRule="auto"/>
              <w:ind w:firstLine="0"/>
              <w:rPr>
                <w:sz w:val="20"/>
                <w:szCs w:val="20"/>
              </w:rPr>
            </w:pPr>
            <w:r w:rsidRPr="00281F0D">
              <w:rPr>
                <w:sz w:val="20"/>
                <w:szCs w:val="20"/>
              </w:rPr>
              <w:t xml:space="preserve">- </w:t>
            </w:r>
            <w:r w:rsidRPr="00B44453">
              <w:rPr>
                <w:sz w:val="20"/>
                <w:szCs w:val="20"/>
              </w:rPr>
              <w:t>Xét tuyển đợt tiếp theo có thể đuợc thực hiện một lần hay nhiều lần;</w:t>
            </w:r>
          </w:p>
          <w:p w14:paraId="40BF18ED" w14:textId="77777777" w:rsidR="00EA07FE" w:rsidRPr="00B44453" w:rsidRDefault="00EA07FE" w:rsidP="0088110F">
            <w:pPr>
              <w:pStyle w:val="Bodytext21"/>
              <w:shd w:val="clear" w:color="auto" w:fill="auto"/>
              <w:spacing w:before="0" w:after="60" w:line="240" w:lineRule="auto"/>
              <w:ind w:right="3" w:firstLine="173"/>
              <w:rPr>
                <w:sz w:val="20"/>
                <w:szCs w:val="20"/>
              </w:rPr>
            </w:pPr>
            <w:r w:rsidRPr="00B44453">
              <w:rPr>
                <w:sz w:val="20"/>
                <w:szCs w:val="20"/>
              </w:rPr>
              <w:t>+ Căn cứ chỉ tiêu tuyển sinh của truờng và số thí sinh trúng tuyển đã xác nhận nhập học tại truờng sau xét tuyến đợt 1 (k</w:t>
            </w:r>
            <w:r w:rsidRPr="00281F0D">
              <w:rPr>
                <w:sz w:val="20"/>
                <w:szCs w:val="20"/>
              </w:rPr>
              <w:t>ể</w:t>
            </w:r>
            <w:r w:rsidRPr="00B44453">
              <w:rPr>
                <w:sz w:val="20"/>
                <w:szCs w:val="20"/>
              </w:rPr>
              <w:t xml:space="preserve"> cả số thí sinh được xét tuyến thẳng và số học sinh dự bị của trường; học sinh các trường dự bị ĐH được giao về trường), Hội đồng tuyển sinh trường xem xét, quyết định các nội dung xét tuyển tiếp theo;</w:t>
            </w:r>
          </w:p>
          <w:p w14:paraId="7E2C108A" w14:textId="77777777" w:rsidR="00EA07FE" w:rsidRPr="00B44453" w:rsidRDefault="00EA07FE" w:rsidP="0088110F">
            <w:pPr>
              <w:pStyle w:val="Bodytext21"/>
              <w:shd w:val="clear" w:color="auto" w:fill="auto"/>
              <w:spacing w:before="0" w:after="60" w:line="240" w:lineRule="auto"/>
              <w:ind w:right="3" w:firstLine="173"/>
              <w:rPr>
                <w:sz w:val="20"/>
                <w:szCs w:val="20"/>
              </w:rPr>
            </w:pPr>
            <w:r w:rsidRPr="00B44453">
              <w:rPr>
                <w:sz w:val="20"/>
                <w:szCs w:val="20"/>
              </w:rPr>
              <w:t xml:space="preserve">+ Các trường thông báo điều kiện xét tuyển của các </w:t>
            </w:r>
            <w:r>
              <w:rPr>
                <w:sz w:val="20"/>
                <w:szCs w:val="20"/>
              </w:rPr>
              <w:t>đợt tiếp theo sau đợ</w:t>
            </w:r>
            <w:r w:rsidRPr="00B44453">
              <w:rPr>
                <w:sz w:val="20"/>
                <w:szCs w:val="20"/>
              </w:rPr>
              <w:t>t 1, điểm nhận hồ sơ xét tuyển các đợt sau không được thấp hơn điểm trúng tuyển đợt 1; công bố lịch xét tuyển;</w:t>
            </w:r>
          </w:p>
          <w:p w14:paraId="7B83732B" w14:textId="77777777" w:rsidR="00EA07FE" w:rsidRPr="00B44453" w:rsidRDefault="00EA07FE" w:rsidP="0088110F">
            <w:pPr>
              <w:pStyle w:val="Bodytext21"/>
              <w:shd w:val="clear" w:color="auto" w:fill="auto"/>
              <w:spacing w:before="0" w:after="60" w:line="240" w:lineRule="auto"/>
              <w:ind w:firstLine="0"/>
              <w:rPr>
                <w:sz w:val="20"/>
                <w:szCs w:val="20"/>
              </w:rPr>
            </w:pPr>
            <w:r w:rsidRPr="00281F0D">
              <w:rPr>
                <w:sz w:val="20"/>
                <w:szCs w:val="20"/>
              </w:rPr>
              <w:t xml:space="preserve">   - </w:t>
            </w:r>
            <w:r w:rsidRPr="00B44453">
              <w:rPr>
                <w:sz w:val="20"/>
                <w:szCs w:val="20"/>
              </w:rPr>
              <w:t>Thí sinh chưa trúng tuyển hay đã trúng tuyển mà chưa xác nhận nhập học vào bất cứ trường nào có thể thực hiện ĐKXT bổ sung trực tuyến hoặc theo phương thức khác do trường quy định;</w:t>
            </w:r>
          </w:p>
          <w:p w14:paraId="7CE62E54" w14:textId="77777777" w:rsidR="00EA07FE" w:rsidRPr="00B44453" w:rsidRDefault="00EA07FE" w:rsidP="0088110F">
            <w:pPr>
              <w:pStyle w:val="Bodytext21"/>
              <w:shd w:val="clear" w:color="auto" w:fill="auto"/>
              <w:spacing w:before="0" w:after="60" w:line="240" w:lineRule="auto"/>
              <w:ind w:right="-2" w:firstLine="0"/>
              <w:rPr>
                <w:sz w:val="20"/>
                <w:szCs w:val="20"/>
              </w:rPr>
            </w:pPr>
            <w:r w:rsidRPr="00281F0D">
              <w:rPr>
                <w:sz w:val="20"/>
                <w:szCs w:val="20"/>
              </w:rPr>
              <w:lastRenderedPageBreak/>
              <w:t xml:space="preserve">   - </w:t>
            </w:r>
            <w:r w:rsidRPr="00B44453">
              <w:rPr>
                <w:sz w:val="20"/>
                <w:szCs w:val="20"/>
              </w:rPr>
              <w:t xml:space="preserve">Kết thúc mỗi đợt xét tuyển, </w:t>
            </w:r>
            <w:r w:rsidRPr="00281F0D">
              <w:rPr>
                <w:sz w:val="20"/>
                <w:szCs w:val="20"/>
              </w:rPr>
              <w:t>tr</w:t>
            </w:r>
            <w:r w:rsidRPr="00B44453">
              <w:rPr>
                <w:sz w:val="20"/>
                <w:szCs w:val="20"/>
              </w:rPr>
              <w:t xml:space="preserve">ường công bố trên trang thông tin điện tử của trường và trên phương tiện thông </w:t>
            </w:r>
            <w:r>
              <w:rPr>
                <w:sz w:val="20"/>
                <w:szCs w:val="20"/>
              </w:rPr>
              <w:t>tin đại chúng về điếm trúng tuyển, danh sách thí sinh trúng tuyể</w:t>
            </w:r>
            <w:r w:rsidRPr="00B44453">
              <w:rPr>
                <w:sz w:val="20"/>
                <w:szCs w:val="20"/>
              </w:rPr>
              <w:t>n;</w:t>
            </w:r>
          </w:p>
          <w:p w14:paraId="258C5A82" w14:textId="77777777" w:rsidR="00EA07FE" w:rsidRPr="00B44453" w:rsidRDefault="00EA07FE" w:rsidP="0088110F">
            <w:pPr>
              <w:pStyle w:val="Bodytext21"/>
              <w:shd w:val="clear" w:color="auto" w:fill="auto"/>
              <w:tabs>
                <w:tab w:val="left" w:pos="1215"/>
              </w:tabs>
              <w:spacing w:before="0" w:after="64" w:line="240" w:lineRule="auto"/>
              <w:ind w:right="-2" w:firstLine="0"/>
              <w:rPr>
                <w:sz w:val="20"/>
                <w:szCs w:val="20"/>
              </w:rPr>
            </w:pPr>
            <w:r w:rsidRPr="00281F0D">
              <w:rPr>
                <w:sz w:val="20"/>
                <w:szCs w:val="20"/>
              </w:rPr>
              <w:t xml:space="preserve">   - </w:t>
            </w:r>
            <w:r w:rsidRPr="00B44453">
              <w:rPr>
                <w:sz w:val="20"/>
                <w:szCs w:val="20"/>
              </w:rPr>
              <w:t>Các trường</w:t>
            </w:r>
            <w:r>
              <w:rPr>
                <w:sz w:val="20"/>
                <w:szCs w:val="20"/>
              </w:rPr>
              <w:t xml:space="preserve"> có thể thực hiện nhiều đợt tuyển sinh trong năm, Đề</w:t>
            </w:r>
            <w:r w:rsidRPr="00B44453">
              <w:rPr>
                <w:sz w:val="20"/>
                <w:szCs w:val="20"/>
              </w:rPr>
              <w:t xml:space="preserve"> án tuy</w:t>
            </w:r>
            <w:r w:rsidRPr="00281F0D">
              <w:rPr>
                <w:sz w:val="20"/>
                <w:szCs w:val="20"/>
              </w:rPr>
              <w:t>ể</w:t>
            </w:r>
            <w:r w:rsidRPr="00B44453">
              <w:rPr>
                <w:sz w:val="20"/>
                <w:szCs w:val="20"/>
              </w:rPr>
              <w:t>n sinh của các đợt phải được công bố trên trang thông tin điện tử của trường trước khi thí sinh đăng ký xét tuyển ít nhất 15 ngày;</w:t>
            </w:r>
          </w:p>
          <w:p w14:paraId="1478E8CC" w14:textId="77777777" w:rsidR="00EA07FE" w:rsidRPr="002C4D35" w:rsidRDefault="00EA07FE" w:rsidP="0088110F">
            <w:pPr>
              <w:pStyle w:val="Bodytext21"/>
              <w:shd w:val="clear" w:color="auto" w:fill="auto"/>
              <w:tabs>
                <w:tab w:val="left" w:pos="1229"/>
              </w:tabs>
              <w:spacing w:before="0" w:after="132" w:line="240" w:lineRule="auto"/>
              <w:ind w:right="-2" w:firstLine="0"/>
              <w:rPr>
                <w:sz w:val="26"/>
                <w:szCs w:val="26"/>
              </w:rPr>
            </w:pPr>
            <w:r w:rsidRPr="00281F0D">
              <w:rPr>
                <w:sz w:val="20"/>
                <w:szCs w:val="20"/>
              </w:rPr>
              <w:t xml:space="preserve">   - </w:t>
            </w:r>
            <w:r w:rsidRPr="00B44453">
              <w:rPr>
                <w:sz w:val="20"/>
                <w:szCs w:val="20"/>
              </w:rPr>
              <w:t>Trước ngày cuối của tháng 3, tháng 6, tháng 9, tháng 12 và theo lịch tuyển sinh đợt 1, các trường phải cập nhật danh sách thí sinh trúng tuy</w:t>
            </w:r>
            <w:r w:rsidRPr="00281F0D">
              <w:rPr>
                <w:sz w:val="20"/>
                <w:szCs w:val="20"/>
              </w:rPr>
              <w:t>ể</w:t>
            </w:r>
            <w:r w:rsidRPr="00B44453">
              <w:rPr>
                <w:sz w:val="20"/>
                <w:szCs w:val="20"/>
              </w:rPr>
              <w:t xml:space="preserve">n và danh sách thí sinh nhập học theo tất cả </w:t>
            </w:r>
            <w:r>
              <w:rPr>
                <w:sz w:val="20"/>
                <w:szCs w:val="20"/>
              </w:rPr>
              <w:t>các phương thức của các đợt tuyể</w:t>
            </w:r>
            <w:r w:rsidRPr="00B44453">
              <w:rPr>
                <w:sz w:val="20"/>
                <w:szCs w:val="20"/>
              </w:rPr>
              <w:t>n sinh lên trang thông tin điện tử của trường và cổng thông tin tuyển sinh của Bộ GDĐT để loại số thí sinh đã nhập học này ra khỏi danh sách xét tuyển các đợt tiếp theo.</w:t>
            </w:r>
          </w:p>
        </w:tc>
        <w:tc>
          <w:tcPr>
            <w:tcW w:w="6237" w:type="dxa"/>
            <w:tcBorders>
              <w:top w:val="single" w:sz="4" w:space="0" w:color="auto"/>
            </w:tcBorders>
          </w:tcPr>
          <w:p w14:paraId="7D879D18" w14:textId="77777777" w:rsidR="00EA07FE" w:rsidRPr="00281F0D" w:rsidRDefault="00EA07FE" w:rsidP="0088110F">
            <w:pPr>
              <w:pStyle w:val="Bodytext20"/>
              <w:shd w:val="clear" w:color="auto" w:fill="auto"/>
              <w:spacing w:before="120" w:after="120" w:line="240" w:lineRule="auto"/>
              <w:ind w:firstLine="210"/>
              <w:rPr>
                <w:rFonts w:ascii="Times New Roman" w:hAnsi="Times New Roman" w:cs="Times New Roman"/>
                <w:color w:val="000000"/>
                <w:lang w:val="vi-VN" w:eastAsia="vi-VN" w:bidi="vi-VN"/>
              </w:rPr>
            </w:pPr>
            <w:r w:rsidRPr="00A15C4C">
              <w:rPr>
                <w:rFonts w:ascii="Times New Roman" w:hAnsi="Times New Roman" w:cs="Times New Roman"/>
                <w:color w:val="000000"/>
                <w:lang w:val="vi-VN" w:eastAsia="vi-VN" w:bidi="vi-VN"/>
              </w:rPr>
              <w:lastRenderedPageBreak/>
              <w:t>Thí sinh có thể thực hiện theo một trong các phương thức sau hoặc theo quy định của Trường trong việc điều chỉnh nguyện vọng, đăng ký tuyến sinh</w:t>
            </w:r>
          </w:p>
          <w:p w14:paraId="56A28A64" w14:textId="77777777" w:rsidR="00EA07FE" w:rsidRPr="00281F0D" w:rsidRDefault="00EA07FE" w:rsidP="0088110F">
            <w:pPr>
              <w:pStyle w:val="Bodytext20"/>
              <w:shd w:val="clear" w:color="auto" w:fill="auto"/>
              <w:spacing w:before="120" w:after="120" w:line="240" w:lineRule="auto"/>
              <w:ind w:firstLine="210"/>
              <w:rPr>
                <w:rFonts w:ascii="Times New Roman" w:hAnsi="Times New Roman" w:cs="Times New Roman"/>
                <w:lang w:val="vi-VN"/>
              </w:rPr>
            </w:pPr>
            <w:r w:rsidRPr="00281F0D">
              <w:rPr>
                <w:rFonts w:ascii="Times New Roman" w:hAnsi="Times New Roman" w:cs="Times New Roman"/>
                <w:color w:val="000000"/>
                <w:lang w:val="vi-VN" w:eastAsia="vi-VN" w:bidi="vi-VN"/>
              </w:rPr>
              <w:t xml:space="preserve">- </w:t>
            </w:r>
            <w:r w:rsidRPr="00A15C4C">
              <w:rPr>
                <w:rFonts w:ascii="Times New Roman" w:hAnsi="Times New Roman" w:cs="Times New Roman"/>
                <w:color w:val="000000"/>
                <w:lang w:val="vi-VN" w:eastAsia="vi-VN" w:bidi="vi-VN"/>
              </w:rPr>
              <w:t xml:space="preserve">Trực tiếp tại </w:t>
            </w:r>
            <w:r w:rsidRPr="00281F0D">
              <w:rPr>
                <w:rFonts w:ascii="Times New Roman" w:hAnsi="Times New Roman" w:cs="Times New Roman"/>
                <w:color w:val="000000"/>
                <w:lang w:val="vi-VN" w:eastAsia="vi-VN" w:bidi="vi-VN"/>
              </w:rPr>
              <w:t>điểm tiếp nhận</w:t>
            </w:r>
            <w:r w:rsidRPr="00A15C4C">
              <w:rPr>
                <w:rFonts w:ascii="Times New Roman" w:hAnsi="Times New Roman" w:cs="Times New Roman"/>
                <w:color w:val="000000"/>
                <w:lang w:val="vi-VN" w:eastAsia="vi-VN" w:bidi="vi-VN"/>
              </w:rPr>
              <w:t xml:space="preserve"> nơi đăng ký dự thi tốt nghiệp THPT hoặc tại cơ sở giáo dục;</w:t>
            </w:r>
          </w:p>
          <w:p w14:paraId="34A41517" w14:textId="77777777" w:rsidR="00EA07FE" w:rsidRPr="00A75D08" w:rsidRDefault="00EA07FE" w:rsidP="0088110F">
            <w:pPr>
              <w:pStyle w:val="Bodytext20"/>
              <w:shd w:val="clear" w:color="auto" w:fill="auto"/>
              <w:spacing w:before="120" w:after="120" w:line="240" w:lineRule="auto"/>
              <w:ind w:firstLine="210"/>
              <w:rPr>
                <w:i/>
                <w:lang w:val="vi-VN"/>
              </w:rPr>
            </w:pPr>
            <w:r w:rsidRPr="00A15C4C">
              <w:rPr>
                <w:rFonts w:ascii="Times New Roman" w:hAnsi="Times New Roman" w:cs="Times New Roman"/>
                <w:color w:val="000000"/>
                <w:lang w:eastAsia="vi-VN" w:bidi="vi-VN"/>
              </w:rPr>
              <w:t xml:space="preserve">- Hoặc qua </w:t>
            </w:r>
            <w:r w:rsidRPr="00A15C4C">
              <w:rPr>
                <w:rFonts w:ascii="Times New Roman" w:hAnsi="Times New Roman" w:cs="Times New Roman"/>
                <w:color w:val="000000"/>
                <w:lang w:val="vi-VN" w:eastAsia="vi-VN" w:bidi="vi-VN"/>
              </w:rPr>
              <w:t>Bưu điện.</w:t>
            </w:r>
          </w:p>
        </w:tc>
        <w:tc>
          <w:tcPr>
            <w:tcW w:w="2552" w:type="dxa"/>
            <w:tcBorders>
              <w:top w:val="single" w:sz="4" w:space="0" w:color="auto"/>
            </w:tcBorders>
            <w:vAlign w:val="center"/>
          </w:tcPr>
          <w:p w14:paraId="15C9E960" w14:textId="77777777" w:rsidR="00EA07FE" w:rsidRDefault="00EA07FE" w:rsidP="0088110F">
            <w:pPr>
              <w:pStyle w:val="NormalWeb"/>
              <w:spacing w:before="0" w:beforeAutospacing="0" w:after="120" w:afterAutospacing="0" w:line="234" w:lineRule="atLeast"/>
              <w:ind w:firstLine="209"/>
              <w:jc w:val="both"/>
              <w:rPr>
                <w:rFonts w:ascii="Times New Roman" w:hAnsi="Times New Roman"/>
                <w:sz w:val="26"/>
                <w:szCs w:val="26"/>
                <w:lang w:val="vi-VN"/>
              </w:rPr>
            </w:pPr>
            <w:r w:rsidRPr="00A75D08">
              <w:rPr>
                <w:rFonts w:ascii="Times New Roman" w:hAnsi="Times New Roman"/>
                <w:sz w:val="26"/>
                <w:szCs w:val="26"/>
                <w:lang w:val="vi-VN"/>
              </w:rPr>
              <w:t>Sáng: từ 07 giờ đến 11 giờ 30 phút; chiều: từ 13 giờ 30 đến 17 giờ của các ngày làm việc.</w:t>
            </w:r>
          </w:p>
          <w:p w14:paraId="7E0ACF6E" w14:textId="77777777" w:rsidR="00EA07FE" w:rsidRPr="00632209" w:rsidRDefault="00EA07FE" w:rsidP="0088110F">
            <w:pPr>
              <w:pStyle w:val="NormalWeb"/>
              <w:spacing w:before="120" w:beforeAutospacing="0" w:after="120" w:afterAutospacing="0"/>
              <w:jc w:val="both"/>
              <w:rPr>
                <w:rFonts w:ascii="Times New Roman" w:hAnsi="Times New Roman"/>
                <w:lang w:val="vi-VN"/>
              </w:rPr>
            </w:pPr>
          </w:p>
          <w:p w14:paraId="7FC49AB4" w14:textId="77777777" w:rsidR="00EA07FE" w:rsidRPr="00281F0D" w:rsidRDefault="00EA07FE" w:rsidP="0088110F">
            <w:pPr>
              <w:pStyle w:val="Bodytext20"/>
              <w:shd w:val="clear" w:color="auto" w:fill="auto"/>
              <w:spacing w:before="120" w:after="120" w:line="240" w:lineRule="auto"/>
              <w:ind w:right="21" w:firstLine="0"/>
              <w:rPr>
                <w:sz w:val="24"/>
                <w:szCs w:val="24"/>
                <w:lang w:val="vi-VN"/>
              </w:rPr>
            </w:pPr>
            <w:r w:rsidRPr="00281F0D">
              <w:rPr>
                <w:color w:val="000000"/>
                <w:sz w:val="24"/>
                <w:szCs w:val="24"/>
                <w:lang w:val="vi-VN" w:eastAsia="vi-VN" w:bidi="vi-VN"/>
              </w:rPr>
              <w:t xml:space="preserve">- </w:t>
            </w:r>
            <w:r w:rsidRPr="00632209">
              <w:rPr>
                <w:color w:val="000000"/>
                <w:sz w:val="24"/>
                <w:szCs w:val="24"/>
                <w:lang w:val="vi-VN" w:eastAsia="vi-VN" w:bidi="vi-VN"/>
              </w:rPr>
              <w:t>Đối với tuyển sinh đợt 1 cho hình thức đào tạo chính quy, công tác tuyến sinh theo lịch tuyển sinh do Bộ GDĐT quy định;</w:t>
            </w:r>
          </w:p>
          <w:p w14:paraId="346FF363" w14:textId="77777777" w:rsidR="00EA07FE" w:rsidRPr="00632209" w:rsidRDefault="00EA07FE" w:rsidP="0088110F">
            <w:pPr>
              <w:pStyle w:val="Bodytext20"/>
              <w:shd w:val="clear" w:color="auto" w:fill="auto"/>
              <w:spacing w:before="120" w:after="120" w:line="240" w:lineRule="auto"/>
              <w:ind w:firstLine="0"/>
              <w:rPr>
                <w:color w:val="000000"/>
                <w:sz w:val="24"/>
                <w:szCs w:val="24"/>
                <w:lang w:val="vi-VN" w:eastAsia="vi-VN" w:bidi="vi-VN"/>
              </w:rPr>
            </w:pPr>
            <w:r w:rsidRPr="00281F0D">
              <w:rPr>
                <w:color w:val="000000"/>
                <w:sz w:val="24"/>
                <w:szCs w:val="24"/>
                <w:lang w:val="vi-VN" w:eastAsia="vi-VN" w:bidi="vi-VN"/>
              </w:rPr>
              <w:t xml:space="preserve">- </w:t>
            </w:r>
            <w:r w:rsidRPr="00632209">
              <w:rPr>
                <w:color w:val="000000"/>
                <w:sz w:val="24"/>
                <w:szCs w:val="24"/>
                <w:lang w:val="vi-VN" w:eastAsia="vi-VN" w:bidi="vi-VN"/>
              </w:rPr>
              <w:t>Các trường thông báo điều kiện xét tuyển của các đợt tiếp theo sau đợt 1, điểm nhận hồ sơ xét tuyển; công bố lịch xét tuyển;</w:t>
            </w:r>
          </w:p>
          <w:p w14:paraId="45D8EA84" w14:textId="77777777" w:rsidR="00EA07FE" w:rsidRPr="00281F0D" w:rsidRDefault="00EA07FE" w:rsidP="0088110F">
            <w:pPr>
              <w:pStyle w:val="NormalWeb"/>
              <w:spacing w:before="120" w:beforeAutospacing="0" w:after="120" w:afterAutospacing="0"/>
              <w:jc w:val="both"/>
              <w:rPr>
                <w:rFonts w:ascii="Times New Roman" w:hAnsi="Times New Roman"/>
                <w:b/>
                <w:sz w:val="26"/>
                <w:szCs w:val="26"/>
                <w:lang w:val="vi-VN"/>
              </w:rPr>
            </w:pPr>
            <w:r w:rsidRPr="00281F0D">
              <w:rPr>
                <w:rFonts w:ascii="Times New Roman" w:hAnsi="Times New Roman"/>
                <w:color w:val="000000"/>
                <w:lang w:val="vi-VN" w:eastAsia="vi-VN" w:bidi="vi-VN"/>
              </w:rPr>
              <w:t xml:space="preserve">- </w:t>
            </w:r>
            <w:r w:rsidRPr="00632209">
              <w:rPr>
                <w:rFonts w:ascii="Times New Roman" w:hAnsi="Times New Roman"/>
                <w:color w:val="000000"/>
                <w:lang w:val="vi-VN" w:eastAsia="vi-VN" w:bidi="vi-VN"/>
              </w:rPr>
              <w:t xml:space="preserve">Trước ngày cuối của tháng 3, tháng 6, tháng 9, tháng 12 các trường phải cập nhật danh sách thí sinh trúng tuyển và danh sách thí sinh nhập học theo tất cả các </w:t>
            </w:r>
            <w:r w:rsidRPr="00632209">
              <w:rPr>
                <w:rFonts w:ascii="Times New Roman" w:hAnsi="Times New Roman"/>
                <w:color w:val="000000"/>
                <w:lang w:val="vi-VN" w:eastAsia="vi-VN" w:bidi="vi-VN"/>
              </w:rPr>
              <w:lastRenderedPageBreak/>
              <w:t>phương thức của các đợt tuyển sinh lên trang thông tin điện tử của trường và Cổng thông tin tuyển sinh của Bộ GDĐT để loại số thí sinh đã nhập học này ra khỏi danh sách xét tuyển các đợt tiếp theo.</w:t>
            </w:r>
          </w:p>
        </w:tc>
        <w:tc>
          <w:tcPr>
            <w:tcW w:w="1134" w:type="dxa"/>
            <w:tcBorders>
              <w:top w:val="single" w:sz="4" w:space="0" w:color="auto"/>
            </w:tcBorders>
            <w:vAlign w:val="center"/>
          </w:tcPr>
          <w:p w14:paraId="2DA9A3B8" w14:textId="77777777" w:rsidR="00EA07FE" w:rsidRPr="007D038B" w:rsidRDefault="00EA07FE" w:rsidP="0088110F">
            <w:pPr>
              <w:jc w:val="center"/>
              <w:rPr>
                <w:i/>
                <w:sz w:val="26"/>
                <w:szCs w:val="26"/>
                <w:lang w:val="vi-VN"/>
              </w:rPr>
            </w:pPr>
          </w:p>
        </w:tc>
      </w:tr>
      <w:tr w:rsidR="00EA07FE" w:rsidRPr="007D038B" w14:paraId="5405D117" w14:textId="77777777" w:rsidTr="000C10CB">
        <w:trPr>
          <w:trHeight w:val="600"/>
        </w:trPr>
        <w:tc>
          <w:tcPr>
            <w:tcW w:w="851" w:type="dxa"/>
            <w:vMerge w:val="restart"/>
            <w:vAlign w:val="center"/>
          </w:tcPr>
          <w:p w14:paraId="2B219C5F" w14:textId="77777777" w:rsidR="00EA07FE" w:rsidRPr="00A75D08"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75D08">
              <w:rPr>
                <w:rFonts w:ascii="Times New Roman" w:hAnsi="Times New Roman"/>
                <w:b/>
                <w:sz w:val="26"/>
                <w:szCs w:val="26"/>
              </w:rPr>
              <w:lastRenderedPageBreak/>
              <w:t>Bước 2</w:t>
            </w:r>
          </w:p>
        </w:tc>
        <w:tc>
          <w:tcPr>
            <w:tcW w:w="4252" w:type="dxa"/>
            <w:vMerge w:val="restart"/>
            <w:vAlign w:val="center"/>
          </w:tcPr>
          <w:p w14:paraId="4378B65D" w14:textId="77777777" w:rsidR="00EA07FE" w:rsidRPr="00A75D08" w:rsidRDefault="00EA07FE" w:rsidP="0088110F">
            <w:pPr>
              <w:spacing w:before="120" w:after="120"/>
              <w:jc w:val="both"/>
              <w:rPr>
                <w:sz w:val="26"/>
                <w:szCs w:val="26"/>
              </w:rPr>
            </w:pPr>
            <w:r w:rsidRPr="00A75D08">
              <w:rPr>
                <w:b/>
                <w:sz w:val="26"/>
                <w:szCs w:val="26"/>
              </w:rPr>
              <w:t>Tiếp nhận và chuyển hồ sơ thủ tục hành chính</w:t>
            </w:r>
          </w:p>
        </w:tc>
        <w:tc>
          <w:tcPr>
            <w:tcW w:w="6237" w:type="dxa"/>
            <w:vMerge w:val="restart"/>
          </w:tcPr>
          <w:p w14:paraId="08F8DD10" w14:textId="77777777" w:rsidR="00EA07FE" w:rsidRPr="00A75D08" w:rsidRDefault="00EA07FE"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A75D08">
              <w:rPr>
                <w:rFonts w:ascii="Times New Roman" w:hAnsi="Times New Roman"/>
                <w:sz w:val="26"/>
                <w:szCs w:val="26"/>
              </w:rPr>
              <w:t xml:space="preserve">Đối với hồ sơ được nộp </w:t>
            </w:r>
            <w:r w:rsidRPr="00A75D08">
              <w:rPr>
                <w:rFonts w:ascii="Times New Roman" w:hAnsi="Times New Roman"/>
                <w:sz w:val="26"/>
                <w:szCs w:val="26"/>
                <w:lang w:val="vi-VN"/>
              </w:rPr>
              <w:t xml:space="preserve">trực tiếp qua </w:t>
            </w:r>
            <w:r w:rsidRPr="00A75D08">
              <w:rPr>
                <w:rFonts w:ascii="Times New Roman" w:hAnsi="Times New Roman"/>
                <w:sz w:val="26"/>
                <w:szCs w:val="26"/>
              </w:rPr>
              <w:t xml:space="preserve">Bộ phận </w:t>
            </w:r>
            <w:r w:rsidRPr="00A75D08">
              <w:rPr>
                <w:rFonts w:ascii="Times New Roman" w:hAnsi="Times New Roman"/>
                <w:sz w:val="26"/>
                <w:szCs w:val="26"/>
                <w:lang w:val="vi-VN"/>
              </w:rPr>
              <w:t>tiếp nhận và trả kết quả</w:t>
            </w:r>
            <w:r w:rsidRPr="00A75D08">
              <w:rPr>
                <w:rFonts w:ascii="Times New Roman" w:hAnsi="Times New Roman"/>
                <w:sz w:val="26"/>
                <w:szCs w:val="26"/>
              </w:rPr>
              <w:t xml:space="preserve"> hoặc thông </w:t>
            </w:r>
            <w:r w:rsidRPr="00A75D08">
              <w:rPr>
                <w:rFonts w:ascii="Times New Roman" w:hAnsi="Times New Roman"/>
                <w:sz w:val="26"/>
                <w:szCs w:val="26"/>
                <w:lang w:val="vi-VN"/>
              </w:rPr>
              <w:t xml:space="preserve">qua dịch vụ bưu chính </w:t>
            </w:r>
            <w:r w:rsidRPr="00A75D08">
              <w:rPr>
                <w:rFonts w:ascii="Times New Roman" w:hAnsi="Times New Roman"/>
                <w:sz w:val="26"/>
                <w:szCs w:val="26"/>
              </w:rPr>
              <w:t xml:space="preserve">công ích cán bộ, công chức, viên chức tiếp nhận hồ sơ tại Bộ phận </w:t>
            </w:r>
            <w:r w:rsidRPr="00A75D08">
              <w:rPr>
                <w:rFonts w:ascii="Times New Roman" w:hAnsi="Times New Roman"/>
                <w:sz w:val="26"/>
                <w:szCs w:val="26"/>
                <w:lang w:val="vi-VN"/>
              </w:rPr>
              <w:t>tiếp nhận và trả kết quả</w:t>
            </w:r>
            <w:r w:rsidRPr="00A75D08">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4E456908" w14:textId="77777777" w:rsidR="00EA07FE" w:rsidRPr="00A75D08" w:rsidRDefault="00EA07FE"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A75D08">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57DB36EA" w14:textId="77777777" w:rsidR="00EA07FE" w:rsidRPr="00A75D08" w:rsidRDefault="00EA07FE"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A75D08">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0FD69523" w14:textId="77777777" w:rsidR="00EA07FE" w:rsidRPr="00A75D08" w:rsidRDefault="00EA07FE" w:rsidP="0088110F">
            <w:pPr>
              <w:spacing w:before="120" w:after="120"/>
              <w:ind w:firstLine="200"/>
              <w:jc w:val="both"/>
              <w:rPr>
                <w:sz w:val="26"/>
                <w:szCs w:val="26"/>
              </w:rPr>
            </w:pPr>
            <w:r w:rsidRPr="00A75D08">
              <w:rPr>
                <w:sz w:val="26"/>
                <w:szCs w:val="26"/>
              </w:rPr>
              <w:lastRenderedPageBreak/>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552" w:type="dxa"/>
            <w:vAlign w:val="center"/>
          </w:tcPr>
          <w:p w14:paraId="3624294C" w14:textId="77777777" w:rsidR="00EA07FE" w:rsidRPr="00A75D08" w:rsidRDefault="00EA07FE" w:rsidP="0088110F">
            <w:pPr>
              <w:pStyle w:val="NormalWeb"/>
              <w:spacing w:before="0" w:beforeAutospacing="0" w:after="120" w:afterAutospacing="0" w:line="234" w:lineRule="atLeast"/>
              <w:jc w:val="both"/>
              <w:rPr>
                <w:rFonts w:ascii="Times New Roman" w:hAnsi="Times New Roman"/>
                <w:b/>
                <w:sz w:val="26"/>
                <w:szCs w:val="26"/>
              </w:rPr>
            </w:pPr>
            <w:r w:rsidRPr="004B4C31">
              <w:rPr>
                <w:rFonts w:ascii="Times New Roman" w:hAnsi="Times New Roman"/>
                <w:sz w:val="26"/>
                <w:szCs w:val="26"/>
              </w:rPr>
              <w:lastRenderedPageBreak/>
              <w:t>C</w:t>
            </w:r>
            <w:r w:rsidRPr="004B4C31">
              <w:rPr>
                <w:rStyle w:val="fontstyle21"/>
              </w:rPr>
              <w:t>h</w:t>
            </w:r>
            <w:r w:rsidRPr="00A75D08">
              <w:rPr>
                <w:rStyle w:val="fontstyle21"/>
              </w:rPr>
              <w:t xml:space="preserve">uyển ngay hồ sơ tiếp nhận trực tiếp trong ngày làm việc </w:t>
            </w:r>
            <w:r w:rsidRPr="00A75D08">
              <w:rPr>
                <w:rStyle w:val="fontstyle21"/>
                <w:i/>
              </w:rPr>
              <w:t>(k</w:t>
            </w:r>
            <w:r w:rsidRPr="00A75D08">
              <w:rPr>
                <w:rFonts w:ascii="Times New Roman" w:hAnsi="Times New Roman"/>
                <w:i/>
                <w:sz w:val="26"/>
                <w:szCs w:val="26"/>
              </w:rPr>
              <w:t>hông để quá 3 giờ làm việc)</w:t>
            </w:r>
            <w:r w:rsidRPr="00A75D08">
              <w:rPr>
                <w:rStyle w:val="fontstyle21"/>
              </w:rPr>
              <w:t xml:space="preserve"> hoặc chuyển vào đầu giờ ngày làm việc tiếp theo đối với trường hợp tiếp nhận sau 15 giờ hàng ngày.</w:t>
            </w:r>
          </w:p>
        </w:tc>
        <w:tc>
          <w:tcPr>
            <w:tcW w:w="1134" w:type="dxa"/>
            <w:vMerge w:val="restart"/>
            <w:vAlign w:val="center"/>
          </w:tcPr>
          <w:p w14:paraId="24510A53" w14:textId="77777777" w:rsidR="00EA07FE" w:rsidRPr="007D038B" w:rsidRDefault="00EA07FE" w:rsidP="0088110F">
            <w:pPr>
              <w:jc w:val="center"/>
              <w:rPr>
                <w:i/>
                <w:sz w:val="26"/>
                <w:szCs w:val="26"/>
                <w:lang w:val="vi-VN"/>
              </w:rPr>
            </w:pPr>
          </w:p>
        </w:tc>
      </w:tr>
      <w:tr w:rsidR="00EA07FE" w:rsidRPr="007D038B" w14:paraId="1F9A9D02" w14:textId="77777777" w:rsidTr="000C10CB">
        <w:trPr>
          <w:trHeight w:val="600"/>
        </w:trPr>
        <w:tc>
          <w:tcPr>
            <w:tcW w:w="851" w:type="dxa"/>
            <w:vMerge/>
          </w:tcPr>
          <w:p w14:paraId="7E334F5F" w14:textId="77777777" w:rsidR="00EA07FE" w:rsidRPr="00A75D08"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4252" w:type="dxa"/>
            <w:vMerge/>
          </w:tcPr>
          <w:p w14:paraId="1178DE8F" w14:textId="77777777" w:rsidR="00EA07FE" w:rsidRPr="00A75D08" w:rsidRDefault="00EA07FE" w:rsidP="0088110F">
            <w:pPr>
              <w:spacing w:before="120" w:after="120"/>
              <w:jc w:val="both"/>
              <w:rPr>
                <w:b/>
                <w:sz w:val="26"/>
                <w:szCs w:val="26"/>
              </w:rPr>
            </w:pPr>
          </w:p>
        </w:tc>
        <w:tc>
          <w:tcPr>
            <w:tcW w:w="6237" w:type="dxa"/>
            <w:vMerge/>
          </w:tcPr>
          <w:p w14:paraId="64FECEEA" w14:textId="77777777" w:rsidR="00EA07FE" w:rsidRPr="00A75D08" w:rsidRDefault="00EA07FE" w:rsidP="0088110F">
            <w:pPr>
              <w:pStyle w:val="NormalWeb"/>
              <w:spacing w:before="0" w:beforeAutospacing="0" w:after="120" w:afterAutospacing="0" w:line="234" w:lineRule="atLeast"/>
              <w:ind w:firstLine="200"/>
              <w:jc w:val="both"/>
              <w:rPr>
                <w:rFonts w:ascii="Times New Roman" w:hAnsi="Times New Roman"/>
                <w:b/>
                <w:sz w:val="26"/>
                <w:szCs w:val="26"/>
              </w:rPr>
            </w:pPr>
          </w:p>
        </w:tc>
        <w:tc>
          <w:tcPr>
            <w:tcW w:w="2552" w:type="dxa"/>
            <w:vAlign w:val="center"/>
          </w:tcPr>
          <w:p w14:paraId="1E54E557" w14:textId="77777777" w:rsidR="00EA07FE" w:rsidRPr="00A75D08" w:rsidRDefault="00EA07FE" w:rsidP="0088110F">
            <w:pPr>
              <w:pStyle w:val="NormalWeb"/>
              <w:spacing w:before="0" w:beforeAutospacing="0" w:after="120" w:afterAutospacing="0" w:line="234" w:lineRule="atLeast"/>
              <w:jc w:val="center"/>
              <w:rPr>
                <w:rFonts w:ascii="Times New Roman" w:hAnsi="Times New Roman"/>
                <w:sz w:val="26"/>
                <w:szCs w:val="26"/>
              </w:rPr>
            </w:pPr>
            <w:r w:rsidRPr="00A75D08">
              <w:rPr>
                <w:rFonts w:ascii="Times New Roman" w:hAnsi="Times New Roman"/>
                <w:sz w:val="26"/>
                <w:szCs w:val="26"/>
              </w:rPr>
              <w:t>Không quá 1/2 ngày kể từ ngày phát sinh hồ sơ trực tuyến</w:t>
            </w:r>
          </w:p>
        </w:tc>
        <w:tc>
          <w:tcPr>
            <w:tcW w:w="1134" w:type="dxa"/>
            <w:vMerge/>
          </w:tcPr>
          <w:p w14:paraId="39EEF786"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1D7FB655" w14:textId="77777777" w:rsidTr="000C10CB">
        <w:tc>
          <w:tcPr>
            <w:tcW w:w="851" w:type="dxa"/>
            <w:vMerge w:val="restart"/>
            <w:vAlign w:val="center"/>
          </w:tcPr>
          <w:p w14:paraId="09861A97" w14:textId="77777777" w:rsidR="00EA07FE" w:rsidRPr="00A75D08"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75D08">
              <w:rPr>
                <w:rFonts w:ascii="Times New Roman" w:hAnsi="Times New Roman"/>
                <w:b/>
                <w:sz w:val="26"/>
                <w:szCs w:val="26"/>
              </w:rPr>
              <w:t>Bước 3</w:t>
            </w:r>
          </w:p>
        </w:tc>
        <w:tc>
          <w:tcPr>
            <w:tcW w:w="4252" w:type="dxa"/>
            <w:vMerge w:val="restart"/>
            <w:vAlign w:val="center"/>
          </w:tcPr>
          <w:p w14:paraId="78B6C38E" w14:textId="77777777" w:rsidR="00EA07FE" w:rsidRPr="00A75D08" w:rsidRDefault="00EA07FE" w:rsidP="0088110F">
            <w:pPr>
              <w:pStyle w:val="NormalWeb"/>
              <w:spacing w:before="0" w:beforeAutospacing="0" w:after="120" w:afterAutospacing="0" w:line="234" w:lineRule="atLeast"/>
              <w:jc w:val="both"/>
              <w:rPr>
                <w:rFonts w:ascii="Times New Roman" w:hAnsi="Times New Roman"/>
                <w:b/>
                <w:sz w:val="26"/>
                <w:szCs w:val="26"/>
              </w:rPr>
            </w:pPr>
            <w:r w:rsidRPr="00A75D08">
              <w:rPr>
                <w:rStyle w:val="fontstyle01"/>
              </w:rPr>
              <w:t>Giải quyết thủ tục hành chính</w:t>
            </w:r>
          </w:p>
        </w:tc>
        <w:tc>
          <w:tcPr>
            <w:tcW w:w="6237" w:type="dxa"/>
          </w:tcPr>
          <w:p w14:paraId="16792157" w14:textId="77777777" w:rsidR="00EA07FE" w:rsidRPr="00A75D08" w:rsidRDefault="00EA07FE" w:rsidP="0088110F">
            <w:pPr>
              <w:spacing w:before="120" w:after="120"/>
              <w:jc w:val="both"/>
              <w:rPr>
                <w:sz w:val="26"/>
                <w:szCs w:val="26"/>
              </w:rPr>
            </w:pPr>
            <w:r>
              <w:rPr>
                <w:rStyle w:val="fontstyle21"/>
              </w:rPr>
              <w:t xml:space="preserve">   </w:t>
            </w:r>
            <w:r w:rsidRPr="00A75D08">
              <w:rPr>
                <w:rStyle w:val="fontstyle21"/>
              </w:rPr>
              <w:t xml:space="preserve">Sau khi nhận hồ sơ thủ tục hành chính từ </w:t>
            </w:r>
            <w:r w:rsidRPr="00A75D08">
              <w:rPr>
                <w:sz w:val="26"/>
                <w:szCs w:val="26"/>
              </w:rPr>
              <w:t xml:space="preserve">Bộ phận </w:t>
            </w:r>
            <w:r w:rsidRPr="00A75D08">
              <w:rPr>
                <w:sz w:val="26"/>
                <w:szCs w:val="26"/>
                <w:lang w:val="vi-VN"/>
              </w:rPr>
              <w:t>tiếp nhận và trả kết quả</w:t>
            </w:r>
            <w:r w:rsidRPr="00A75D08">
              <w:rPr>
                <w:sz w:val="26"/>
                <w:szCs w:val="26"/>
              </w:rPr>
              <w:t xml:space="preserve"> </w:t>
            </w:r>
            <w:r w:rsidRPr="00A75D08">
              <w:rPr>
                <w:rStyle w:val="fontstyle21"/>
              </w:rPr>
              <w:t>công chức, viên chức xử lý xem xét, thẩm định hồ sơ, trình phê duyệt kết quả giải quyết thủ tục hành chính:</w:t>
            </w:r>
          </w:p>
        </w:tc>
        <w:tc>
          <w:tcPr>
            <w:tcW w:w="2552" w:type="dxa"/>
            <w:vAlign w:val="center"/>
          </w:tcPr>
          <w:p w14:paraId="4000B8BC" w14:textId="77777777" w:rsidR="00EA07FE" w:rsidRPr="00E37FA2" w:rsidRDefault="00EA07FE" w:rsidP="0088110F">
            <w:pPr>
              <w:pStyle w:val="Bodytext20"/>
              <w:shd w:val="clear" w:color="auto" w:fill="auto"/>
              <w:spacing w:before="0" w:line="370" w:lineRule="exact"/>
              <w:ind w:right="21" w:firstLine="0"/>
              <w:rPr>
                <w:b/>
                <w:sz w:val="24"/>
                <w:szCs w:val="24"/>
              </w:rPr>
            </w:pPr>
          </w:p>
        </w:tc>
        <w:tc>
          <w:tcPr>
            <w:tcW w:w="1134" w:type="dxa"/>
            <w:vAlign w:val="center"/>
          </w:tcPr>
          <w:p w14:paraId="76BBCBA0"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7D038B" w14:paraId="07F30812" w14:textId="77777777" w:rsidTr="000C10CB">
        <w:tc>
          <w:tcPr>
            <w:tcW w:w="851" w:type="dxa"/>
            <w:vMerge/>
          </w:tcPr>
          <w:p w14:paraId="4782A26F" w14:textId="77777777" w:rsidR="00EA07FE" w:rsidRPr="00A75D08"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4252" w:type="dxa"/>
            <w:vMerge/>
          </w:tcPr>
          <w:p w14:paraId="799E6811" w14:textId="77777777" w:rsidR="00EA07FE" w:rsidRPr="00A75D08"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6237" w:type="dxa"/>
          </w:tcPr>
          <w:p w14:paraId="4D0B5C05" w14:textId="77777777" w:rsidR="00EA07FE" w:rsidRPr="00A75D08"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75D08">
              <w:rPr>
                <w:rFonts w:ascii="Times New Roman" w:hAnsi="Times New Roman"/>
                <w:bCs/>
                <w:i/>
                <w:sz w:val="26"/>
                <w:szCs w:val="26"/>
              </w:rPr>
              <w:t>1. Tiếp nhận hồ sơ (Bộ phận TN&amp;TKQ)</w:t>
            </w:r>
          </w:p>
        </w:tc>
        <w:tc>
          <w:tcPr>
            <w:tcW w:w="2552" w:type="dxa"/>
            <w:vAlign w:val="center"/>
          </w:tcPr>
          <w:p w14:paraId="47D611CB" w14:textId="77777777" w:rsidR="00EA07FE" w:rsidRPr="00A75D08"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7A757AC0"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3301C13D" w14:textId="77777777" w:rsidTr="000C10CB">
        <w:tc>
          <w:tcPr>
            <w:tcW w:w="851" w:type="dxa"/>
            <w:vMerge/>
          </w:tcPr>
          <w:p w14:paraId="118958CF" w14:textId="77777777" w:rsidR="00EA07FE" w:rsidRPr="00A75D08"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4252" w:type="dxa"/>
            <w:vMerge/>
          </w:tcPr>
          <w:p w14:paraId="5D20AE80" w14:textId="77777777" w:rsidR="00EA07FE" w:rsidRPr="00A75D08"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6237" w:type="dxa"/>
          </w:tcPr>
          <w:p w14:paraId="49D35245" w14:textId="77777777" w:rsidR="00EA07FE" w:rsidRPr="00A75D08"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A75D08">
              <w:rPr>
                <w:rFonts w:ascii="Times New Roman" w:hAnsi="Times New Roman"/>
                <w:bCs/>
                <w:i/>
                <w:sz w:val="26"/>
                <w:szCs w:val="26"/>
              </w:rPr>
              <w:t>2. Giải quyết hồ sơ (cơ quan/bộ phận chuyên môn), t</w:t>
            </w:r>
            <w:r w:rsidRPr="00A75D08">
              <w:rPr>
                <w:rFonts w:ascii="Times New Roman" w:hAnsi="Times New Roman"/>
                <w:i/>
                <w:sz w:val="26"/>
                <w:szCs w:val="26"/>
              </w:rPr>
              <w:t>rong đó:</w:t>
            </w:r>
          </w:p>
        </w:tc>
        <w:tc>
          <w:tcPr>
            <w:tcW w:w="2552" w:type="dxa"/>
            <w:vAlign w:val="center"/>
          </w:tcPr>
          <w:p w14:paraId="4B07FEE0" w14:textId="77777777" w:rsidR="00EA07FE" w:rsidRPr="00A75D08"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0CC9C11A"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37A6E39E" w14:textId="77777777" w:rsidTr="000C10CB">
        <w:tc>
          <w:tcPr>
            <w:tcW w:w="851" w:type="dxa"/>
            <w:vMerge/>
          </w:tcPr>
          <w:p w14:paraId="655EFCE0" w14:textId="77777777" w:rsidR="00EA07FE" w:rsidRPr="00A75D08"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4252" w:type="dxa"/>
            <w:vMerge/>
          </w:tcPr>
          <w:p w14:paraId="081814AA" w14:textId="77777777" w:rsidR="00EA07FE" w:rsidRPr="00A75D08"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6237" w:type="dxa"/>
          </w:tcPr>
          <w:p w14:paraId="1EDD77D4" w14:textId="77777777" w:rsidR="00EA07FE" w:rsidRPr="00A75D08" w:rsidRDefault="00EA07FE" w:rsidP="0088110F">
            <w:pPr>
              <w:pStyle w:val="NormalWeb"/>
              <w:spacing w:before="0" w:beforeAutospacing="0" w:after="120" w:afterAutospacing="0" w:line="234" w:lineRule="atLeast"/>
              <w:jc w:val="both"/>
              <w:rPr>
                <w:rFonts w:ascii="Times New Roman" w:hAnsi="Times New Roman"/>
                <w:b/>
                <w:sz w:val="26"/>
                <w:szCs w:val="26"/>
              </w:rPr>
            </w:pPr>
            <w:r w:rsidRPr="00A75D08">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552" w:type="dxa"/>
            <w:vAlign w:val="center"/>
          </w:tcPr>
          <w:p w14:paraId="314AD117" w14:textId="77777777" w:rsidR="00EA07FE" w:rsidRPr="00A75D08"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1E44275D"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4ADC76E2" w14:textId="77777777" w:rsidTr="000C10CB">
        <w:tc>
          <w:tcPr>
            <w:tcW w:w="851" w:type="dxa"/>
            <w:vMerge/>
          </w:tcPr>
          <w:p w14:paraId="1876ED28" w14:textId="77777777" w:rsidR="00EA07FE" w:rsidRPr="00A75D08"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4252" w:type="dxa"/>
            <w:vMerge/>
          </w:tcPr>
          <w:p w14:paraId="2574D952" w14:textId="77777777" w:rsidR="00EA07FE" w:rsidRPr="00A75D08"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6237" w:type="dxa"/>
          </w:tcPr>
          <w:p w14:paraId="0EC1E4B3" w14:textId="77777777" w:rsidR="00EA07FE" w:rsidRPr="00A75D08"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75D08">
              <w:rPr>
                <w:rFonts w:ascii="Times New Roman" w:hAnsi="Times New Roman"/>
                <w:bCs/>
                <w:i/>
                <w:sz w:val="26"/>
                <w:szCs w:val="26"/>
              </w:rPr>
              <w:t xml:space="preserve">+ Chuyên viên </w:t>
            </w:r>
          </w:p>
          <w:p w14:paraId="3F6F6C90" w14:textId="77777777" w:rsidR="00EA07FE" w:rsidRPr="00A75D08"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75D08">
              <w:rPr>
                <w:rFonts w:ascii="Times New Roman" w:hAnsi="Times New Roman"/>
                <w:bCs/>
                <w:i/>
                <w:sz w:val="26"/>
                <w:szCs w:val="26"/>
              </w:rPr>
              <w:t>+ Lãnh đạo phòng/bộ phận</w:t>
            </w:r>
          </w:p>
          <w:p w14:paraId="30A4995E" w14:textId="77777777" w:rsidR="00EA07FE" w:rsidRPr="00A75D08"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75D08">
              <w:rPr>
                <w:rFonts w:ascii="Times New Roman" w:hAnsi="Times New Roman"/>
                <w:bCs/>
                <w:i/>
                <w:sz w:val="26"/>
                <w:szCs w:val="26"/>
              </w:rPr>
              <w:t xml:space="preserve">+ Lãnh đạo đơn vị: </w:t>
            </w:r>
          </w:p>
          <w:p w14:paraId="359C88CF" w14:textId="77777777" w:rsidR="00EA07FE" w:rsidRPr="00A75D08"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A75D08">
              <w:rPr>
                <w:rFonts w:ascii="Times New Roman" w:hAnsi="Times New Roman"/>
                <w:bCs/>
                <w:i/>
                <w:sz w:val="26"/>
                <w:szCs w:val="26"/>
              </w:rPr>
              <w:t xml:space="preserve">+ Văn thư đơn vị: </w:t>
            </w:r>
          </w:p>
        </w:tc>
        <w:tc>
          <w:tcPr>
            <w:tcW w:w="2552" w:type="dxa"/>
            <w:vAlign w:val="center"/>
          </w:tcPr>
          <w:p w14:paraId="513948FC" w14:textId="77777777" w:rsidR="00EA07FE" w:rsidRPr="00A75D08"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1DB1D8F2" w14:textId="77777777" w:rsidR="00EA07FE" w:rsidRPr="007D038B"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7D038B" w14:paraId="55B46428" w14:textId="77777777" w:rsidTr="000C10CB">
        <w:tc>
          <w:tcPr>
            <w:tcW w:w="851" w:type="dxa"/>
            <w:vAlign w:val="center"/>
          </w:tcPr>
          <w:p w14:paraId="06C99412" w14:textId="77777777" w:rsidR="00EA07FE" w:rsidRPr="00A75D08"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75D08">
              <w:rPr>
                <w:rFonts w:ascii="Times New Roman" w:hAnsi="Times New Roman"/>
                <w:b/>
                <w:sz w:val="26"/>
                <w:szCs w:val="26"/>
              </w:rPr>
              <w:t>Bước 4</w:t>
            </w:r>
          </w:p>
        </w:tc>
        <w:tc>
          <w:tcPr>
            <w:tcW w:w="4252" w:type="dxa"/>
          </w:tcPr>
          <w:p w14:paraId="7E423374" w14:textId="77777777" w:rsidR="00EA07FE" w:rsidRPr="00A75D08" w:rsidRDefault="00EA07FE" w:rsidP="0088110F">
            <w:pPr>
              <w:pStyle w:val="NormalWeb"/>
              <w:spacing w:before="0" w:beforeAutospacing="0" w:after="120" w:afterAutospacing="0" w:line="234" w:lineRule="atLeast"/>
              <w:jc w:val="both"/>
              <w:rPr>
                <w:rStyle w:val="fontstyle21"/>
                <w:i/>
              </w:rPr>
            </w:pPr>
            <w:r w:rsidRPr="00A75D08">
              <w:rPr>
                <w:rFonts w:ascii="Times New Roman" w:hAnsi="Times New Roman"/>
                <w:b/>
                <w:sz w:val="26"/>
                <w:szCs w:val="26"/>
                <w:lang w:val="nl-NL"/>
              </w:rPr>
              <w:t>Trả kết quả giải quyết thủ tục hành chính</w:t>
            </w:r>
            <w:r w:rsidRPr="00A75D08">
              <w:rPr>
                <w:rStyle w:val="fontstyle21"/>
                <w:i/>
              </w:rPr>
              <w:t xml:space="preserve"> </w:t>
            </w:r>
          </w:p>
          <w:p w14:paraId="4CBCDCD4" w14:textId="77777777" w:rsidR="00EA07FE" w:rsidRPr="00A75D08" w:rsidRDefault="00EA07FE" w:rsidP="0088110F">
            <w:pPr>
              <w:pStyle w:val="NormalWeb"/>
              <w:spacing w:before="0" w:beforeAutospacing="0" w:after="120" w:afterAutospacing="0" w:line="234" w:lineRule="atLeast"/>
              <w:jc w:val="both"/>
              <w:rPr>
                <w:rFonts w:ascii="Times New Roman" w:hAnsi="Times New Roman"/>
                <w:b/>
                <w:sz w:val="26"/>
                <w:szCs w:val="26"/>
              </w:rPr>
            </w:pPr>
            <w:r w:rsidRPr="00A75D08">
              <w:rPr>
                <w:rStyle w:val="fontstyle21"/>
                <w:i/>
              </w:rPr>
              <w:lastRenderedPageBreak/>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6237" w:type="dxa"/>
          </w:tcPr>
          <w:p w14:paraId="04709C3E" w14:textId="77777777" w:rsidR="00EA07FE" w:rsidRPr="00A75D08" w:rsidRDefault="00EA07FE" w:rsidP="0088110F">
            <w:pPr>
              <w:spacing w:before="120" w:after="120"/>
              <w:ind w:firstLine="198"/>
              <w:jc w:val="both"/>
              <w:rPr>
                <w:iCs/>
                <w:sz w:val="26"/>
                <w:szCs w:val="26"/>
                <w:lang w:val="nl-NL"/>
              </w:rPr>
            </w:pPr>
            <w:r w:rsidRPr="00A75D08">
              <w:rPr>
                <w:iCs/>
                <w:sz w:val="26"/>
                <w:szCs w:val="26"/>
                <w:lang w:val="nl-NL"/>
              </w:rPr>
              <w:lastRenderedPageBreak/>
              <w:t>- Công chức tiếp nhận và trả  kết quả nhập vào sổ theo dõi hồ sơ và phần mềm điện tử thực hiện như sau:</w:t>
            </w:r>
          </w:p>
          <w:p w14:paraId="6F26A739" w14:textId="77777777" w:rsidR="00EA07FE" w:rsidRPr="00A75D08" w:rsidRDefault="00EA07FE" w:rsidP="0088110F">
            <w:pPr>
              <w:spacing w:before="120" w:after="120"/>
              <w:ind w:firstLine="198"/>
              <w:jc w:val="both"/>
              <w:rPr>
                <w:iCs/>
                <w:sz w:val="26"/>
                <w:szCs w:val="26"/>
                <w:lang w:val="nl-NL"/>
              </w:rPr>
            </w:pPr>
            <w:r w:rsidRPr="00A75D08">
              <w:rPr>
                <w:iCs/>
                <w:sz w:val="26"/>
                <w:szCs w:val="26"/>
                <w:lang w:val="nl-NL"/>
              </w:rPr>
              <w:lastRenderedPageBreak/>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38EA3875" w14:textId="77777777" w:rsidR="00EA07FE" w:rsidRPr="00A75D08" w:rsidRDefault="00EA07FE" w:rsidP="0088110F">
            <w:pPr>
              <w:spacing w:before="120" w:after="120"/>
              <w:ind w:firstLine="198"/>
              <w:jc w:val="both"/>
              <w:rPr>
                <w:iCs/>
                <w:sz w:val="26"/>
                <w:szCs w:val="26"/>
                <w:lang w:val="nl-NL"/>
              </w:rPr>
            </w:pPr>
            <w:r w:rsidRPr="00A75D08">
              <w:rPr>
                <w:iCs/>
                <w:sz w:val="26"/>
                <w:szCs w:val="26"/>
                <w:lang w:val="nl-NL"/>
              </w:rPr>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A75D08">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0C84B8FF" w14:textId="77777777" w:rsidR="00EA07FE" w:rsidRPr="00A75D08" w:rsidRDefault="00EA07FE" w:rsidP="0088110F">
            <w:pPr>
              <w:spacing w:before="120" w:after="120"/>
              <w:ind w:firstLine="198"/>
              <w:jc w:val="both"/>
              <w:rPr>
                <w:iCs/>
                <w:sz w:val="26"/>
                <w:szCs w:val="26"/>
                <w:lang w:val="nl-NL"/>
              </w:rPr>
            </w:pPr>
            <w:r w:rsidRPr="00A75D08">
              <w:rPr>
                <w:iCs/>
                <w:sz w:val="26"/>
                <w:szCs w:val="26"/>
                <w:lang w:val="nl-NL"/>
              </w:rPr>
              <w:t>- Trường hợp nhận kết quả</w:t>
            </w:r>
            <w:r w:rsidRPr="00281F0D">
              <w:rPr>
                <w:sz w:val="26"/>
                <w:szCs w:val="26"/>
                <w:lang w:val="nl-NL"/>
              </w:rPr>
              <w:t xml:space="preserve"> thông </w:t>
            </w:r>
            <w:r w:rsidRPr="00A75D08">
              <w:rPr>
                <w:sz w:val="26"/>
                <w:szCs w:val="26"/>
                <w:lang w:val="vi-VN"/>
              </w:rPr>
              <w:t xml:space="preserve">qua dịch vụ bưu chính </w:t>
            </w:r>
            <w:r w:rsidRPr="00281F0D">
              <w:rPr>
                <w:sz w:val="26"/>
                <w:szCs w:val="26"/>
                <w:lang w:val="nl-NL"/>
              </w:rPr>
              <w:t>công ích. (</w:t>
            </w:r>
            <w:r w:rsidRPr="00A75D08">
              <w:rPr>
                <w:iCs/>
                <w:sz w:val="26"/>
                <w:szCs w:val="26"/>
                <w:lang w:val="nl-NL"/>
              </w:rPr>
              <w:t>đăng ký</w:t>
            </w:r>
            <w:r w:rsidRPr="00281F0D">
              <w:rPr>
                <w:sz w:val="26"/>
                <w:szCs w:val="26"/>
                <w:lang w:val="nl-NL"/>
              </w:rPr>
              <w:t xml:space="preserve"> theo hướng dẫn của Bưu điện)</w:t>
            </w:r>
            <w:r w:rsidRPr="00281F0D">
              <w:rPr>
                <w:rStyle w:val="fontstyle21"/>
                <w:lang w:val="nl-NL"/>
              </w:rPr>
              <w:t xml:space="preserve"> (nếu có)</w:t>
            </w:r>
          </w:p>
          <w:p w14:paraId="5AB9D5F8" w14:textId="77777777" w:rsidR="00EA07FE" w:rsidRPr="00A75D08" w:rsidRDefault="00EA07FE" w:rsidP="0088110F">
            <w:pPr>
              <w:spacing w:before="120" w:after="120"/>
              <w:ind w:firstLine="198"/>
              <w:jc w:val="both"/>
              <w:rPr>
                <w:b/>
                <w:i/>
                <w:sz w:val="26"/>
                <w:szCs w:val="26"/>
                <w:lang w:val="pt-BR"/>
              </w:rPr>
            </w:pPr>
            <w:r w:rsidRPr="00A75D08">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265261F0" w14:textId="77777777" w:rsidR="00EA07FE" w:rsidRPr="00A75D08" w:rsidRDefault="00EA07FE" w:rsidP="0088110F">
            <w:pPr>
              <w:spacing w:before="120" w:after="120"/>
              <w:ind w:firstLine="198"/>
              <w:jc w:val="both"/>
              <w:rPr>
                <w:rStyle w:val="fontstyle21"/>
                <w:iCs/>
                <w:lang w:val="nl-NL"/>
              </w:rPr>
            </w:pPr>
            <w:r w:rsidRPr="00A75D08">
              <w:rPr>
                <w:iCs/>
                <w:sz w:val="26"/>
                <w:szCs w:val="26"/>
                <w:lang w:val="nl-NL"/>
              </w:rPr>
              <w:t>- Thời gian trả kết quả: Sáng: từ 07 giờ đến 11 giờ 30 phút; chiều: từ 13 giờ 30 đến 17 giờ của các ngày làm việc.</w:t>
            </w:r>
          </w:p>
        </w:tc>
        <w:tc>
          <w:tcPr>
            <w:tcW w:w="2552" w:type="dxa"/>
            <w:vAlign w:val="center"/>
          </w:tcPr>
          <w:p w14:paraId="4183FBAB" w14:textId="77777777" w:rsidR="00EA07FE" w:rsidRPr="00A75D08"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A75D08">
              <w:rPr>
                <w:rFonts w:ascii="Times New Roman" w:hAnsi="Times New Roman"/>
                <w:bCs/>
                <w:i/>
                <w:sz w:val="26"/>
                <w:szCs w:val="26"/>
              </w:rPr>
              <w:lastRenderedPageBreak/>
              <w:t>½ giờ</w:t>
            </w:r>
          </w:p>
        </w:tc>
        <w:tc>
          <w:tcPr>
            <w:tcW w:w="1134" w:type="dxa"/>
          </w:tcPr>
          <w:p w14:paraId="7F5AB3E5" w14:textId="77777777" w:rsidR="00EA07FE" w:rsidRPr="007D038B"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04733810" w14:textId="77777777" w:rsidR="00EA07FE" w:rsidRPr="007360B8" w:rsidRDefault="00EA07FE" w:rsidP="00EA07FE">
      <w:pPr>
        <w:pStyle w:val="NormalWeb"/>
        <w:shd w:val="clear" w:color="auto" w:fill="FFFFFF"/>
        <w:spacing w:before="120" w:beforeAutospacing="0" w:after="120" w:afterAutospacing="0"/>
        <w:ind w:firstLine="652"/>
        <w:jc w:val="both"/>
        <w:rPr>
          <w:rFonts w:ascii="Times New Roman" w:hAnsi="Times New Roman"/>
          <w:bCs/>
          <w:sz w:val="28"/>
          <w:szCs w:val="28"/>
        </w:rPr>
      </w:pPr>
      <w:r w:rsidRPr="007360B8">
        <w:rPr>
          <w:rFonts w:ascii="Times New Roman" w:hAnsi="Times New Roman"/>
          <w:b/>
          <w:bCs/>
          <w:sz w:val="28"/>
          <w:szCs w:val="28"/>
        </w:rPr>
        <w:t xml:space="preserve">b. Thành phần, số lượng hồ sơ </w:t>
      </w:r>
    </w:p>
    <w:p w14:paraId="533A7602" w14:textId="77777777" w:rsidR="00EA07FE" w:rsidRPr="007360B8"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360B8">
        <w:rPr>
          <w:rFonts w:ascii="Times New Roman" w:hAnsi="Times New Roman"/>
          <w:sz w:val="28"/>
          <w:szCs w:val="28"/>
        </w:rPr>
        <w:t xml:space="preserve">- Thành phần hồ sơ </w:t>
      </w:r>
    </w:p>
    <w:p w14:paraId="04CE0D69" w14:textId="77777777" w:rsidR="00EA07FE" w:rsidRPr="00281F0D" w:rsidRDefault="00EA07FE" w:rsidP="00EA07FE">
      <w:pPr>
        <w:pStyle w:val="Bodytext20"/>
        <w:shd w:val="clear" w:color="auto" w:fill="auto"/>
        <w:spacing w:before="0" w:after="132"/>
        <w:ind w:right="-29" w:firstLine="720"/>
        <w:rPr>
          <w:rFonts w:ascii="Times New Roman" w:hAnsi="Times New Roman" w:cs="Times New Roman"/>
          <w:sz w:val="28"/>
          <w:szCs w:val="28"/>
          <w:lang w:val="vi-VN"/>
        </w:rPr>
      </w:pPr>
      <w:r w:rsidRPr="007360B8">
        <w:rPr>
          <w:rFonts w:ascii="Times New Roman" w:hAnsi="Times New Roman" w:cs="Times New Roman"/>
          <w:color w:val="000000"/>
          <w:sz w:val="28"/>
          <w:szCs w:val="28"/>
          <w:lang w:val="vi-VN" w:eastAsia="vi-VN" w:bidi="vi-VN"/>
        </w:rPr>
        <w:t xml:space="preserve">Đợt 1, thí sinh nộp phiếu ĐKDT cùng với hồ sơ đăng ký dự thi tốt nghiệp THPT theo quy định kèm theo lệ phí ĐKXT. Trong các đợt xét tuyển sau đợt 1, thí sinh thực hiện ĐKXT và nộp </w:t>
      </w:r>
      <w:r w:rsidRPr="00281F0D">
        <w:rPr>
          <w:rFonts w:ascii="Times New Roman" w:hAnsi="Times New Roman" w:cs="Times New Roman"/>
          <w:color w:val="000000"/>
          <w:sz w:val="28"/>
          <w:szCs w:val="28"/>
          <w:lang w:val="vi-VN" w:eastAsia="vi-VN" w:bidi="vi-VN"/>
        </w:rPr>
        <w:t>l</w:t>
      </w:r>
      <w:r w:rsidRPr="007360B8">
        <w:rPr>
          <w:rFonts w:ascii="Times New Roman" w:hAnsi="Times New Roman" w:cs="Times New Roman"/>
          <w:color w:val="000000"/>
          <w:sz w:val="28"/>
          <w:szCs w:val="28"/>
          <w:lang w:val="vi-VN" w:eastAsia="vi-VN" w:bidi="vi-VN"/>
        </w:rPr>
        <w:t>ệ phí theo quy định của trường.</w:t>
      </w:r>
    </w:p>
    <w:p w14:paraId="6FE53116"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vi-VN"/>
        </w:rPr>
      </w:pPr>
      <w:r w:rsidRPr="00281F0D">
        <w:rPr>
          <w:rFonts w:ascii="Times New Roman" w:hAnsi="Times New Roman"/>
          <w:sz w:val="28"/>
          <w:szCs w:val="28"/>
          <w:lang w:val="vi-VN"/>
        </w:rPr>
        <w:t>- Số lượng hồ sơ: 01</w:t>
      </w:r>
    </w:p>
    <w:p w14:paraId="4698FED2"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vi-VN"/>
        </w:rPr>
      </w:pPr>
      <w:r w:rsidRPr="00281F0D">
        <w:rPr>
          <w:rFonts w:ascii="Times New Roman" w:hAnsi="Times New Roman"/>
          <w:b/>
          <w:bCs/>
          <w:sz w:val="28"/>
          <w:szCs w:val="28"/>
          <w:lang w:val="vi-VN"/>
        </w:rPr>
        <w:lastRenderedPageBreak/>
        <w:t xml:space="preserve">c. Đối tượng thực hiện thủ tục hành chính: </w:t>
      </w:r>
      <w:r w:rsidRPr="007360B8">
        <w:rPr>
          <w:rFonts w:ascii="Times New Roman" w:hAnsi="Times New Roman"/>
          <w:color w:val="000000"/>
          <w:sz w:val="28"/>
          <w:szCs w:val="28"/>
          <w:lang w:val="vi-VN" w:eastAsia="vi-VN" w:bidi="vi-VN"/>
        </w:rPr>
        <w:t>Tất cả các thí sinh có nhu cầu đăng ký xét tuyển, tuyển sinh</w:t>
      </w:r>
    </w:p>
    <w:p w14:paraId="7674926E" w14:textId="77777777" w:rsidR="00EA07FE" w:rsidRPr="00281F0D" w:rsidRDefault="00EA07FE" w:rsidP="00EA07FE">
      <w:pPr>
        <w:pStyle w:val="Bodytext20"/>
        <w:shd w:val="clear" w:color="auto" w:fill="auto"/>
        <w:spacing w:before="120" w:after="120" w:line="240" w:lineRule="auto"/>
        <w:ind w:firstLine="709"/>
        <w:rPr>
          <w:rFonts w:ascii="Times New Roman" w:hAnsi="Times New Roman" w:cs="Times New Roman"/>
          <w:sz w:val="28"/>
          <w:szCs w:val="28"/>
          <w:lang w:val="vi-VN"/>
        </w:rPr>
      </w:pPr>
      <w:r w:rsidRPr="00281F0D">
        <w:rPr>
          <w:rFonts w:ascii="Times New Roman" w:hAnsi="Times New Roman" w:cs="Times New Roman"/>
          <w:b/>
          <w:bCs/>
          <w:sz w:val="28"/>
          <w:szCs w:val="28"/>
          <w:lang w:val="vi-VN"/>
        </w:rPr>
        <w:t>d. Cơ quan giải quyết thủ tục hành chính</w:t>
      </w:r>
      <w:r w:rsidRPr="00281F0D">
        <w:rPr>
          <w:rFonts w:ascii="Times New Roman" w:hAnsi="Times New Roman" w:cs="Times New Roman"/>
          <w:sz w:val="28"/>
          <w:szCs w:val="28"/>
          <w:lang w:val="vi-VN"/>
        </w:rPr>
        <w:t xml:space="preserve">: </w:t>
      </w:r>
      <w:r w:rsidRPr="007360B8">
        <w:rPr>
          <w:rFonts w:ascii="Times New Roman" w:hAnsi="Times New Roman" w:cs="Times New Roman"/>
          <w:color w:val="000000"/>
          <w:sz w:val="28"/>
          <w:szCs w:val="28"/>
          <w:lang w:val="vi-VN" w:eastAsia="vi-VN" w:bidi="vi-VN"/>
        </w:rPr>
        <w:t xml:space="preserve">Cơ sở giáo dục, Sở </w:t>
      </w:r>
      <w:r w:rsidRPr="00281F0D">
        <w:rPr>
          <w:rFonts w:ascii="Times New Roman" w:hAnsi="Times New Roman" w:cs="Times New Roman"/>
          <w:color w:val="000000"/>
          <w:sz w:val="28"/>
          <w:szCs w:val="28"/>
          <w:lang w:val="vi-VN" w:eastAsia="vi-VN" w:bidi="vi-VN"/>
        </w:rPr>
        <w:t>G</w:t>
      </w:r>
      <w:r w:rsidRPr="007360B8">
        <w:rPr>
          <w:rFonts w:ascii="Times New Roman" w:hAnsi="Times New Roman" w:cs="Times New Roman"/>
          <w:color w:val="000000"/>
          <w:sz w:val="28"/>
          <w:szCs w:val="28"/>
          <w:lang w:val="vi-VN" w:eastAsia="vi-VN" w:bidi="vi-VN"/>
        </w:rPr>
        <w:t xml:space="preserve">iáo dục và </w:t>
      </w:r>
      <w:r w:rsidRPr="00281F0D">
        <w:rPr>
          <w:rFonts w:ascii="Times New Roman" w:hAnsi="Times New Roman" w:cs="Times New Roman"/>
          <w:color w:val="000000"/>
          <w:sz w:val="28"/>
          <w:szCs w:val="28"/>
          <w:lang w:val="vi-VN" w:eastAsia="vi-VN" w:bidi="vi-VN"/>
        </w:rPr>
        <w:t>Đ</w:t>
      </w:r>
      <w:r w:rsidRPr="007360B8">
        <w:rPr>
          <w:rFonts w:ascii="Times New Roman" w:hAnsi="Times New Roman" w:cs="Times New Roman"/>
          <w:color w:val="000000"/>
          <w:sz w:val="28"/>
          <w:szCs w:val="28"/>
          <w:lang w:val="vi-VN" w:eastAsia="vi-VN" w:bidi="vi-VN"/>
        </w:rPr>
        <w:t>ào tạo</w:t>
      </w:r>
    </w:p>
    <w:p w14:paraId="7122857C"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lang w:val="vi-VN"/>
        </w:rPr>
      </w:pPr>
      <w:r w:rsidRPr="00281F0D">
        <w:rPr>
          <w:rFonts w:ascii="Times New Roman" w:hAnsi="Times New Roman"/>
          <w:b/>
          <w:bCs/>
          <w:sz w:val="28"/>
          <w:szCs w:val="28"/>
          <w:lang w:val="vi-VN"/>
        </w:rPr>
        <w:t xml:space="preserve">đ. Kết quả thực hiện thủ tục hành chính: </w:t>
      </w:r>
      <w:r w:rsidRPr="007360B8">
        <w:rPr>
          <w:rFonts w:ascii="Times New Roman" w:hAnsi="Times New Roman"/>
          <w:color w:val="000000"/>
          <w:sz w:val="28"/>
          <w:szCs w:val="28"/>
          <w:lang w:val="vi-VN" w:eastAsia="vi-VN" w:bidi="vi-VN"/>
        </w:rPr>
        <w:t>Danh sách thí sinh trúng tuyển</w:t>
      </w:r>
    </w:p>
    <w:p w14:paraId="5467EC3E"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vi-VN"/>
        </w:rPr>
      </w:pPr>
      <w:r w:rsidRPr="00281F0D">
        <w:rPr>
          <w:rFonts w:ascii="Times New Roman" w:hAnsi="Times New Roman"/>
          <w:b/>
          <w:bCs/>
          <w:sz w:val="28"/>
          <w:szCs w:val="28"/>
          <w:lang w:val="vi-VN"/>
        </w:rPr>
        <w:t xml:space="preserve">e. Phí, lệ phí: </w:t>
      </w:r>
      <w:r w:rsidRPr="007360B8">
        <w:rPr>
          <w:rFonts w:ascii="Times New Roman" w:hAnsi="Times New Roman"/>
          <w:color w:val="000000"/>
          <w:sz w:val="28"/>
          <w:szCs w:val="28"/>
          <w:lang w:val="vi-VN" w:eastAsia="vi-VN" w:bidi="vi-VN"/>
        </w:rPr>
        <w:t>Trong các đợt xét tuyển sau đợt 1, thí sinh thực hiện ĐKXT và nộp lệ phí theo quy định của trường</w:t>
      </w:r>
      <w:r w:rsidRPr="00281F0D">
        <w:rPr>
          <w:rFonts w:ascii="Times New Roman" w:hAnsi="Times New Roman"/>
          <w:color w:val="000000"/>
          <w:sz w:val="28"/>
          <w:szCs w:val="28"/>
          <w:lang w:val="vi-VN" w:eastAsia="vi-VN" w:bidi="vi-VN"/>
        </w:rPr>
        <w:t>.</w:t>
      </w:r>
      <w:r w:rsidRPr="00281F0D">
        <w:rPr>
          <w:rFonts w:ascii="Times New Roman" w:hAnsi="Times New Roman"/>
          <w:b/>
          <w:bCs/>
          <w:sz w:val="28"/>
          <w:szCs w:val="28"/>
          <w:lang w:val="vi-VN"/>
        </w:rPr>
        <w:tab/>
      </w:r>
    </w:p>
    <w:p w14:paraId="31DEECA7" w14:textId="77777777" w:rsidR="00EA07FE" w:rsidRPr="00281F0D" w:rsidRDefault="00EA07FE" w:rsidP="00EA07FE">
      <w:pPr>
        <w:pStyle w:val="NormalWeb"/>
        <w:shd w:val="clear" w:color="auto" w:fill="FFFFFF"/>
        <w:spacing w:before="120" w:beforeAutospacing="0" w:after="120" w:afterAutospacing="0"/>
        <w:ind w:firstLine="709"/>
        <w:jc w:val="both"/>
        <w:rPr>
          <w:rFonts w:ascii="Times New Roman" w:hAnsi="Times New Roman"/>
          <w:b/>
          <w:bCs/>
          <w:sz w:val="28"/>
          <w:szCs w:val="28"/>
          <w:lang w:val="vi-VN"/>
        </w:rPr>
      </w:pPr>
      <w:r w:rsidRPr="00281F0D">
        <w:rPr>
          <w:rFonts w:ascii="Times New Roman" w:hAnsi="Times New Roman"/>
          <w:b/>
          <w:bCs/>
          <w:sz w:val="28"/>
          <w:szCs w:val="28"/>
          <w:lang w:val="vi-VN"/>
        </w:rPr>
        <w:t>g.Tên mẫu đơn, mẫu tờ khai:</w:t>
      </w:r>
    </w:p>
    <w:p w14:paraId="50298C3F" w14:textId="77777777" w:rsidR="00EA07FE" w:rsidRPr="00281F0D" w:rsidRDefault="00EA07FE" w:rsidP="00EA07FE">
      <w:pPr>
        <w:spacing w:before="120" w:after="120"/>
        <w:rPr>
          <w:sz w:val="28"/>
          <w:szCs w:val="28"/>
          <w:lang w:val="vi-VN"/>
        </w:rPr>
      </w:pPr>
      <w:r w:rsidRPr="00281F0D">
        <w:rPr>
          <w:sz w:val="28"/>
          <w:szCs w:val="28"/>
          <w:lang w:val="vi-VN"/>
        </w:rPr>
        <w:tab/>
        <w:t>- Đối với tuyển sinh sử dụng kết quả thi tốt nghiệp THPT:</w:t>
      </w:r>
    </w:p>
    <w:p w14:paraId="64F634F6" w14:textId="77777777" w:rsidR="00EA07FE" w:rsidRPr="00281F0D" w:rsidRDefault="00EA07FE" w:rsidP="00EA07FE">
      <w:pPr>
        <w:pStyle w:val="Bodytext90"/>
        <w:shd w:val="clear" w:color="auto" w:fill="auto"/>
        <w:spacing w:before="120" w:after="120" w:line="240" w:lineRule="auto"/>
        <w:ind w:right="440" w:firstLine="709"/>
        <w:rPr>
          <w:rFonts w:ascii="Times New Roman" w:hAnsi="Times New Roman" w:cs="Times New Roman"/>
          <w:sz w:val="28"/>
          <w:szCs w:val="28"/>
          <w:lang w:val="vi-VN"/>
        </w:rPr>
      </w:pPr>
      <w:r w:rsidRPr="007360B8">
        <w:rPr>
          <w:rFonts w:ascii="Times New Roman" w:hAnsi="Times New Roman" w:cs="Times New Roman"/>
          <w:color w:val="000000"/>
          <w:sz w:val="28"/>
          <w:szCs w:val="28"/>
          <w:lang w:val="vi-VN" w:eastAsia="vi-VN" w:bidi="vi-VN"/>
        </w:rPr>
        <w:t>+ Đối với tuyển sinh đợt 1: M</w:t>
      </w:r>
      <w:r w:rsidRPr="00281F0D">
        <w:rPr>
          <w:rFonts w:ascii="Times New Roman" w:hAnsi="Times New Roman" w:cs="Times New Roman"/>
          <w:color w:val="000000"/>
          <w:sz w:val="28"/>
          <w:szCs w:val="28"/>
          <w:lang w:val="vi-VN" w:eastAsia="vi-VN" w:bidi="vi-VN"/>
        </w:rPr>
        <w:t>ẫ</w:t>
      </w:r>
      <w:r w:rsidRPr="007360B8">
        <w:rPr>
          <w:rFonts w:ascii="Times New Roman" w:hAnsi="Times New Roman" w:cs="Times New Roman"/>
          <w:color w:val="000000"/>
          <w:sz w:val="28"/>
          <w:szCs w:val="28"/>
          <w:lang w:val="vi-VN" w:eastAsia="vi-VN" w:bidi="vi-VN"/>
        </w:rPr>
        <w:t xml:space="preserve">u Phiếu Đăng ký dự thi tốt nghiệp THPT </w:t>
      </w:r>
      <w:r w:rsidRPr="007360B8">
        <w:rPr>
          <w:rStyle w:val="Bodytext914pt"/>
          <w:rFonts w:ascii="Times New Roman" w:hAnsi="Times New Roman" w:cs="Times New Roman"/>
        </w:rPr>
        <w:t>và xét tuyển đại học, cao đẳng;</w:t>
      </w:r>
    </w:p>
    <w:p w14:paraId="545AA6AB" w14:textId="77777777" w:rsidR="00EA07FE" w:rsidRPr="00281F0D" w:rsidRDefault="00EA07FE" w:rsidP="00EA07FE">
      <w:pPr>
        <w:pStyle w:val="Bodytext20"/>
        <w:shd w:val="clear" w:color="auto" w:fill="auto"/>
        <w:spacing w:before="120" w:after="120" w:line="240" w:lineRule="auto"/>
        <w:ind w:firstLine="709"/>
        <w:rPr>
          <w:rFonts w:ascii="Times New Roman" w:hAnsi="Times New Roman" w:cs="Times New Roman"/>
          <w:sz w:val="28"/>
          <w:szCs w:val="28"/>
          <w:lang w:val="vi-VN"/>
        </w:rPr>
      </w:pPr>
      <w:r w:rsidRPr="007360B8">
        <w:rPr>
          <w:rFonts w:ascii="Times New Roman" w:hAnsi="Times New Roman" w:cs="Times New Roman"/>
          <w:color w:val="000000"/>
          <w:sz w:val="28"/>
          <w:szCs w:val="28"/>
          <w:lang w:val="vi-VN" w:eastAsia="vi-VN" w:bidi="vi-VN"/>
        </w:rPr>
        <w:t>+ Đối với các đợt tuyển sinh sau đợt 1: Mẫu phiếu xét tuyển của Truờng.</w:t>
      </w:r>
    </w:p>
    <w:p w14:paraId="34B8DE24" w14:textId="77777777" w:rsidR="00EA07FE" w:rsidRPr="00281F0D" w:rsidRDefault="00EA07FE" w:rsidP="00EA07FE">
      <w:pPr>
        <w:pStyle w:val="Bodytext20"/>
        <w:shd w:val="clear" w:color="auto" w:fill="auto"/>
        <w:spacing w:before="120" w:after="120" w:line="240" w:lineRule="auto"/>
        <w:ind w:left="709" w:firstLine="0"/>
        <w:rPr>
          <w:rFonts w:ascii="Times New Roman" w:hAnsi="Times New Roman" w:cs="Times New Roman"/>
          <w:sz w:val="28"/>
          <w:szCs w:val="28"/>
          <w:lang w:val="vi-VN"/>
        </w:rPr>
      </w:pPr>
      <w:r w:rsidRPr="00281F0D">
        <w:rPr>
          <w:rFonts w:ascii="Times New Roman" w:hAnsi="Times New Roman" w:cs="Times New Roman"/>
          <w:color w:val="000000"/>
          <w:sz w:val="28"/>
          <w:szCs w:val="28"/>
          <w:lang w:val="vi-VN" w:eastAsia="vi-VN" w:bidi="vi-VN"/>
        </w:rPr>
        <w:t xml:space="preserve">- </w:t>
      </w:r>
      <w:r w:rsidRPr="007360B8">
        <w:rPr>
          <w:rFonts w:ascii="Times New Roman" w:hAnsi="Times New Roman" w:cs="Times New Roman"/>
          <w:color w:val="000000"/>
          <w:sz w:val="28"/>
          <w:szCs w:val="28"/>
          <w:lang w:val="vi-VN" w:eastAsia="vi-VN" w:bidi="vi-VN"/>
        </w:rPr>
        <w:t>Đối với tuy</w:t>
      </w:r>
      <w:r w:rsidRPr="00281F0D">
        <w:rPr>
          <w:rFonts w:ascii="Times New Roman" w:hAnsi="Times New Roman" w:cs="Times New Roman"/>
          <w:color w:val="000000"/>
          <w:sz w:val="28"/>
          <w:szCs w:val="28"/>
          <w:lang w:val="vi-VN" w:eastAsia="vi-VN" w:bidi="vi-VN"/>
        </w:rPr>
        <w:t>ể</w:t>
      </w:r>
      <w:r w:rsidRPr="007360B8">
        <w:rPr>
          <w:rFonts w:ascii="Times New Roman" w:hAnsi="Times New Roman" w:cs="Times New Roman"/>
          <w:color w:val="000000"/>
          <w:sz w:val="28"/>
          <w:szCs w:val="28"/>
          <w:lang w:val="vi-VN" w:eastAsia="vi-VN" w:bidi="vi-VN"/>
        </w:rPr>
        <w:t>n sinh không sử dụng kết quả thi tốt nghiệp THPT:</w:t>
      </w:r>
    </w:p>
    <w:p w14:paraId="332ED3C2" w14:textId="77777777" w:rsidR="00EA07FE" w:rsidRPr="00281F0D" w:rsidRDefault="00EA07FE" w:rsidP="00EA07FE">
      <w:pPr>
        <w:pStyle w:val="Bodytext20"/>
        <w:shd w:val="clear" w:color="auto" w:fill="auto"/>
        <w:spacing w:before="120" w:after="120" w:line="240" w:lineRule="auto"/>
        <w:ind w:firstLine="709"/>
        <w:rPr>
          <w:rFonts w:ascii="Times New Roman" w:hAnsi="Times New Roman" w:cs="Times New Roman"/>
          <w:bCs/>
          <w:sz w:val="28"/>
          <w:szCs w:val="28"/>
          <w:lang w:val="vi-VN"/>
        </w:rPr>
      </w:pPr>
      <w:r w:rsidRPr="007360B8">
        <w:rPr>
          <w:rFonts w:ascii="Times New Roman" w:hAnsi="Times New Roman" w:cs="Times New Roman"/>
          <w:color w:val="000000"/>
          <w:sz w:val="28"/>
          <w:szCs w:val="28"/>
          <w:lang w:val="vi-VN" w:eastAsia="vi-VN" w:bidi="vi-VN"/>
        </w:rPr>
        <w:t>Mẫu phiếu xét tuyển của Trường.</w:t>
      </w:r>
    </w:p>
    <w:p w14:paraId="267E9AA9" w14:textId="77777777" w:rsidR="00EA07FE" w:rsidRPr="00281F0D" w:rsidRDefault="00EA07FE" w:rsidP="00EA07FE">
      <w:pPr>
        <w:widowControl w:val="0"/>
        <w:autoSpaceDE w:val="0"/>
        <w:autoSpaceDN w:val="0"/>
        <w:adjustRightInd w:val="0"/>
        <w:spacing w:before="120" w:after="120"/>
        <w:ind w:firstLine="709"/>
        <w:jc w:val="both"/>
        <w:rPr>
          <w:sz w:val="28"/>
          <w:szCs w:val="28"/>
          <w:lang w:val="vi-VN"/>
        </w:rPr>
      </w:pPr>
      <w:r w:rsidRPr="007360B8">
        <w:rPr>
          <w:b/>
          <w:bCs/>
          <w:sz w:val="28"/>
          <w:szCs w:val="28"/>
          <w:lang w:val="hr-HR"/>
        </w:rPr>
        <w:t>h. Yêu cầu, điều kiện thực hiện thủ tục hành chính:</w:t>
      </w:r>
      <w:r w:rsidRPr="00281F0D">
        <w:rPr>
          <w:sz w:val="28"/>
          <w:szCs w:val="28"/>
          <w:lang w:val="vi-VN"/>
        </w:rPr>
        <w:t xml:space="preserve"> </w:t>
      </w:r>
    </w:p>
    <w:p w14:paraId="62000F6C" w14:textId="77777777" w:rsidR="00EA07FE" w:rsidRPr="00281F0D" w:rsidRDefault="00EA07FE" w:rsidP="00EA07FE">
      <w:pPr>
        <w:pStyle w:val="Bodytext20"/>
        <w:shd w:val="clear" w:color="auto" w:fill="auto"/>
        <w:spacing w:before="0" w:after="56" w:line="370" w:lineRule="exact"/>
        <w:ind w:right="-29" w:firstLine="709"/>
        <w:rPr>
          <w:rFonts w:ascii="Times New Roman" w:hAnsi="Times New Roman" w:cs="Times New Roman"/>
          <w:sz w:val="28"/>
          <w:szCs w:val="28"/>
          <w:lang w:val="vi-VN"/>
        </w:rPr>
      </w:pPr>
      <w:r w:rsidRPr="00281F0D">
        <w:rPr>
          <w:rFonts w:ascii="Times New Roman" w:hAnsi="Times New Roman" w:cs="Times New Roman"/>
          <w:color w:val="000000"/>
          <w:sz w:val="28"/>
          <w:szCs w:val="28"/>
          <w:lang w:val="vi-VN" w:eastAsia="vi-VN" w:bidi="vi-VN"/>
        </w:rPr>
        <w:t xml:space="preserve">- </w:t>
      </w:r>
      <w:r w:rsidRPr="007360B8">
        <w:rPr>
          <w:rFonts w:ascii="Times New Roman" w:hAnsi="Times New Roman" w:cs="Times New Roman"/>
          <w:color w:val="000000"/>
          <w:sz w:val="28"/>
          <w:szCs w:val="28"/>
          <w:lang w:val="vi-VN" w:eastAsia="vi-VN" w:bidi="vi-VN"/>
        </w:rPr>
        <w:t>Thí sinh đã tốt nghiệp chương trình THPT của Việt Nam (theo hình thức giáo dục chính quy hoặc giáo dục thường xuyên) hoặc đã tốt nghiệp trình độ trung cấp (trong đó, người tốt nghiệp trình độ trung cấp nhưng chưa có bằng tốt nghiệp THPT phải học và thi đạt yêu cầu đủ khối lượng kiến thức văn hóa THPT theo quy định của Luật Giáo dục và các văn bản hướng dẫn thi hành) hoặc đã tốt nghiệp chương trình THPT của nước ngoài (đã được nước sở tại cho phép thực hiện, đạt trình độ tương đương trình độ THPT của Việt Nam) ở nước ngoài hoặc ở Việt Nam (sau đây gọi chung là tốt nghiệp THPT).</w:t>
      </w:r>
    </w:p>
    <w:p w14:paraId="375C8DC2" w14:textId="77777777" w:rsidR="00EA07FE" w:rsidRPr="00281F0D" w:rsidRDefault="00EA07FE" w:rsidP="00EA07FE">
      <w:pPr>
        <w:pStyle w:val="Bodytext20"/>
        <w:shd w:val="clear" w:color="auto" w:fill="auto"/>
        <w:spacing w:before="0" w:after="136" w:line="374" w:lineRule="exact"/>
        <w:ind w:right="-29" w:firstLine="709"/>
        <w:rPr>
          <w:rFonts w:ascii="Times New Roman" w:hAnsi="Times New Roman" w:cs="Times New Roman"/>
          <w:sz w:val="28"/>
          <w:szCs w:val="28"/>
          <w:lang w:val="vi-VN"/>
        </w:rPr>
      </w:pPr>
      <w:r w:rsidRPr="00281F0D">
        <w:rPr>
          <w:rFonts w:ascii="Times New Roman" w:hAnsi="Times New Roman" w:cs="Times New Roman"/>
          <w:color w:val="000000"/>
          <w:sz w:val="28"/>
          <w:szCs w:val="28"/>
          <w:lang w:val="vi-VN" w:eastAsia="vi-VN" w:bidi="vi-VN"/>
        </w:rPr>
        <w:t xml:space="preserve">- </w:t>
      </w:r>
      <w:r w:rsidRPr="007360B8">
        <w:rPr>
          <w:rFonts w:ascii="Times New Roman" w:hAnsi="Times New Roman" w:cs="Times New Roman"/>
          <w:color w:val="000000"/>
          <w:sz w:val="28"/>
          <w:szCs w:val="28"/>
          <w:lang w:val="vi-VN" w:eastAsia="vi-VN" w:bidi="vi-VN"/>
        </w:rPr>
        <w:t>Có đủ sức khoẻ để học tập theo quy định hiện hành. Đối với người khuyết tật được cấp có thẩm quyền công nhận bị dị dạng, dị tật, suy giảm khả năng tự lực trong sinh hoạt và học tập thì hiệu trưởng các trường xem xét, quyết định cho dự tuyển vào các ngành học phù họp với tình trạng sức lchoẻ.</w:t>
      </w:r>
    </w:p>
    <w:p w14:paraId="74B7180D" w14:textId="77777777" w:rsidR="00EA07FE" w:rsidRPr="00281F0D" w:rsidRDefault="00EA07FE" w:rsidP="00EA07FE">
      <w:pPr>
        <w:pStyle w:val="Bodytext20"/>
        <w:shd w:val="clear" w:color="auto" w:fill="auto"/>
        <w:spacing w:before="0" w:after="78" w:line="280" w:lineRule="exact"/>
        <w:ind w:right="-29" w:firstLine="709"/>
        <w:rPr>
          <w:rFonts w:ascii="Times New Roman" w:hAnsi="Times New Roman" w:cs="Times New Roman"/>
          <w:sz w:val="28"/>
          <w:szCs w:val="28"/>
          <w:lang w:val="vi-VN"/>
        </w:rPr>
      </w:pPr>
      <w:r w:rsidRPr="00281F0D">
        <w:rPr>
          <w:rFonts w:ascii="Times New Roman" w:hAnsi="Times New Roman" w:cs="Times New Roman"/>
          <w:color w:val="000000"/>
          <w:sz w:val="28"/>
          <w:szCs w:val="28"/>
          <w:lang w:val="vi-VN" w:eastAsia="vi-VN" w:bidi="vi-VN"/>
        </w:rPr>
        <w:t xml:space="preserve">- </w:t>
      </w:r>
      <w:r w:rsidRPr="007360B8">
        <w:rPr>
          <w:rFonts w:ascii="Times New Roman" w:hAnsi="Times New Roman" w:cs="Times New Roman"/>
          <w:color w:val="000000"/>
          <w:sz w:val="28"/>
          <w:szCs w:val="28"/>
          <w:lang w:val="vi-VN" w:eastAsia="vi-VN" w:bidi="vi-VN"/>
        </w:rPr>
        <w:t>Trong độ tuổi quy định đối với những trường, ngành có quy định về tu</w:t>
      </w:r>
      <w:r w:rsidRPr="00281F0D">
        <w:rPr>
          <w:rFonts w:ascii="Times New Roman" w:hAnsi="Times New Roman" w:cs="Times New Roman"/>
          <w:color w:val="000000"/>
          <w:sz w:val="28"/>
          <w:szCs w:val="28"/>
          <w:lang w:val="vi-VN" w:eastAsia="vi-VN" w:bidi="vi-VN"/>
        </w:rPr>
        <w:t>ổ</w:t>
      </w:r>
      <w:r w:rsidRPr="007360B8">
        <w:rPr>
          <w:rFonts w:ascii="Times New Roman" w:hAnsi="Times New Roman" w:cs="Times New Roman"/>
          <w:color w:val="000000"/>
          <w:sz w:val="28"/>
          <w:szCs w:val="28"/>
          <w:lang w:val="vi-VN" w:eastAsia="vi-VN" w:bidi="vi-VN"/>
        </w:rPr>
        <w:t>i.</w:t>
      </w:r>
    </w:p>
    <w:p w14:paraId="2F229CFD" w14:textId="77777777" w:rsidR="00EA07FE" w:rsidRPr="00281F0D" w:rsidRDefault="00EA07FE" w:rsidP="00EA07FE">
      <w:pPr>
        <w:pStyle w:val="Bodytext20"/>
        <w:shd w:val="clear" w:color="auto" w:fill="auto"/>
        <w:spacing w:before="0" w:after="49" w:line="370" w:lineRule="exact"/>
        <w:ind w:right="-29" w:firstLine="709"/>
        <w:rPr>
          <w:rFonts w:ascii="Times New Roman" w:hAnsi="Times New Roman" w:cs="Times New Roman"/>
          <w:sz w:val="28"/>
          <w:szCs w:val="28"/>
          <w:lang w:val="vi-VN"/>
        </w:rPr>
      </w:pPr>
      <w:r w:rsidRPr="00281F0D">
        <w:rPr>
          <w:rFonts w:ascii="Times New Roman" w:hAnsi="Times New Roman" w:cs="Times New Roman"/>
          <w:color w:val="000000"/>
          <w:sz w:val="28"/>
          <w:szCs w:val="28"/>
          <w:lang w:val="vi-VN" w:eastAsia="vi-VN" w:bidi="vi-VN"/>
        </w:rPr>
        <w:t xml:space="preserve">- </w:t>
      </w:r>
      <w:r w:rsidRPr="007360B8">
        <w:rPr>
          <w:rFonts w:ascii="Times New Roman" w:hAnsi="Times New Roman" w:cs="Times New Roman"/>
          <w:color w:val="000000"/>
          <w:sz w:val="28"/>
          <w:szCs w:val="28"/>
          <w:lang w:val="vi-VN" w:eastAsia="vi-VN" w:bidi="vi-VN"/>
        </w:rPr>
        <w:t>Đạt các yêu cầu sơ tuyển, nếu đăng kí xét tuyển (ĐKXT) hoặc dự thi vào các trường có quy định sơ tuyển.</w:t>
      </w:r>
    </w:p>
    <w:p w14:paraId="5DED6FE6" w14:textId="77777777" w:rsidR="00EA07FE" w:rsidRPr="00281F0D" w:rsidRDefault="00EA07FE" w:rsidP="00EA07FE">
      <w:pPr>
        <w:pStyle w:val="Bodytext20"/>
        <w:shd w:val="clear" w:color="auto" w:fill="auto"/>
        <w:spacing w:before="0" w:after="72" w:line="384" w:lineRule="exact"/>
        <w:ind w:right="-29" w:firstLine="709"/>
        <w:rPr>
          <w:rFonts w:ascii="Times New Roman" w:hAnsi="Times New Roman" w:cs="Times New Roman"/>
          <w:sz w:val="28"/>
          <w:szCs w:val="28"/>
          <w:lang w:val="vi-VN"/>
        </w:rPr>
      </w:pPr>
      <w:r w:rsidRPr="00281F0D">
        <w:rPr>
          <w:rFonts w:ascii="Times New Roman" w:hAnsi="Times New Roman" w:cs="Times New Roman"/>
          <w:color w:val="000000"/>
          <w:sz w:val="28"/>
          <w:szCs w:val="28"/>
          <w:lang w:val="vi-VN" w:eastAsia="vi-VN" w:bidi="vi-VN"/>
        </w:rPr>
        <w:t xml:space="preserve">- </w:t>
      </w:r>
      <w:r w:rsidRPr="007360B8">
        <w:rPr>
          <w:rFonts w:ascii="Times New Roman" w:hAnsi="Times New Roman" w:cs="Times New Roman"/>
          <w:color w:val="000000"/>
          <w:sz w:val="28"/>
          <w:szCs w:val="28"/>
          <w:lang w:val="vi-VN" w:eastAsia="vi-VN" w:bidi="vi-VN"/>
        </w:rPr>
        <w:t>Có hộ khẩu thường trú thuộc vùng tuyển quy định, nếu ĐKXT hoặc dự thi vào các trường có quy định vùng tuyển.</w:t>
      </w:r>
    </w:p>
    <w:p w14:paraId="78EAAA29" w14:textId="77777777" w:rsidR="00EA07FE" w:rsidRPr="00281F0D" w:rsidRDefault="00EA07FE" w:rsidP="00EA07FE">
      <w:pPr>
        <w:pStyle w:val="Bodytext20"/>
        <w:shd w:val="clear" w:color="auto" w:fill="auto"/>
        <w:spacing w:before="0" w:after="132" w:line="370" w:lineRule="exact"/>
        <w:ind w:right="-29" w:firstLine="709"/>
        <w:rPr>
          <w:rFonts w:ascii="Times New Roman" w:hAnsi="Times New Roman" w:cs="Times New Roman"/>
          <w:sz w:val="28"/>
          <w:szCs w:val="28"/>
          <w:lang w:val="vi-VN"/>
        </w:rPr>
      </w:pPr>
      <w:r w:rsidRPr="00281F0D">
        <w:rPr>
          <w:rFonts w:ascii="Times New Roman" w:hAnsi="Times New Roman" w:cs="Times New Roman"/>
          <w:color w:val="000000"/>
          <w:sz w:val="28"/>
          <w:szCs w:val="28"/>
          <w:lang w:val="vi-VN" w:eastAsia="vi-VN" w:bidi="vi-VN"/>
        </w:rPr>
        <w:lastRenderedPageBreak/>
        <w:t xml:space="preserve">- </w:t>
      </w:r>
      <w:r w:rsidRPr="007360B8">
        <w:rPr>
          <w:rFonts w:ascii="Times New Roman" w:hAnsi="Times New Roman" w:cs="Times New Roman"/>
          <w:color w:val="000000"/>
          <w:sz w:val="28"/>
          <w:szCs w:val="28"/>
          <w:lang w:val="vi-VN" w:eastAsia="vi-VN" w:bidi="vi-VN"/>
        </w:rPr>
        <w:t>Quân nhân; sĩ quan, hạ sĩ quan, chiến sĩ nghĩa vụ trong Công an nhân dân tại ngũ chỉ được dự tuyển vào những trường do Bộ Quốc phòng hoặc Bộ Công an quy định sau khi đã được cấp có thẩm quyền cho phép đi học; quân nhân tại ngũ sắp hết hạn nghĩa vụ quân sự theo quy định, nếu được Thủ trưởng từ cấp trung đoàn trở lên cho phép, thì được dự tuyển theo nguyện vọng cá nhân, nếu trúng tuyển phải nhập học ngay năm đó, không được bảo lưu sang năm học sau.</w:t>
      </w:r>
    </w:p>
    <w:p w14:paraId="5D8EDE67" w14:textId="77777777" w:rsidR="00EA07FE" w:rsidRPr="00281F0D" w:rsidRDefault="00EA07FE" w:rsidP="00EA07FE">
      <w:pPr>
        <w:widowControl w:val="0"/>
        <w:autoSpaceDE w:val="0"/>
        <w:autoSpaceDN w:val="0"/>
        <w:adjustRightInd w:val="0"/>
        <w:spacing w:before="120" w:after="120"/>
        <w:ind w:firstLine="709"/>
        <w:jc w:val="both"/>
        <w:rPr>
          <w:b/>
          <w:bCs/>
          <w:sz w:val="28"/>
          <w:szCs w:val="28"/>
          <w:lang w:val="vi-VN"/>
        </w:rPr>
      </w:pPr>
      <w:r w:rsidRPr="00281F0D">
        <w:rPr>
          <w:b/>
          <w:bCs/>
          <w:sz w:val="28"/>
          <w:szCs w:val="28"/>
          <w:lang w:val="vi-VN"/>
        </w:rPr>
        <w:t>i. Căn cứ pháp lý của thủ tục hành chính</w:t>
      </w:r>
    </w:p>
    <w:p w14:paraId="4CF70AD5"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bCs/>
          <w:spacing w:val="-8"/>
          <w:sz w:val="28"/>
          <w:szCs w:val="28"/>
          <w:lang w:val="vi-VN"/>
        </w:rPr>
      </w:pPr>
      <w:r w:rsidRPr="00442BE7">
        <w:rPr>
          <w:rFonts w:ascii="Times New Roman" w:hAnsi="Times New Roman"/>
          <w:color w:val="000000"/>
          <w:sz w:val="28"/>
          <w:szCs w:val="28"/>
          <w:lang w:val="vi-VN" w:eastAsia="vi-VN" w:bidi="vi-VN"/>
        </w:rPr>
        <w:t>Thông tư số 09/2020/TT-BGDĐT ngày 07 tháng 5 năm 2020 của Bộ trưởng Bộ Giáo dục và Đào tạo ban hành Quy chế tuyển sinh trình độ đại học; tuyển sinh trình độ cao đẳng ngành Giáo dục Mầm non</w:t>
      </w:r>
      <w:r w:rsidRPr="00281F0D">
        <w:rPr>
          <w:rFonts w:ascii="Times New Roman" w:hAnsi="Times New Roman"/>
          <w:color w:val="000000"/>
          <w:sz w:val="28"/>
          <w:szCs w:val="28"/>
          <w:lang w:val="vi-VN" w:eastAsia="vi-VN" w:bidi="vi-VN"/>
        </w:rPr>
        <w:t>.</w:t>
      </w:r>
    </w:p>
    <w:p w14:paraId="3C67590F"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EA07FE" w:rsidRPr="007D038B" w14:paraId="69881AAD"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3D05975"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4B04C282"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10A6C960"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794A6DAE"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5743E88"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778FBF85"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60B34288"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580C46ED"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6A09E509"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18A47C8A"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2E98D051"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75EAB37"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4211A">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w:t>
            </w:r>
            <w:r w:rsidRPr="00281F0D">
              <w:rPr>
                <w:rFonts w:ascii="Times New Roman" w:hAnsi="Times New Roman"/>
                <w:b/>
                <w:bCs/>
                <w:sz w:val="28"/>
                <w:szCs w:val="28"/>
                <w:lang w:val="nl-NL"/>
              </w:rPr>
              <w:t xml:space="preserve"> </w:t>
            </w:r>
            <w:r w:rsidRPr="00281F0D">
              <w:rPr>
                <w:rStyle w:val="fontstyle01"/>
                <w:b w:val="0"/>
                <w:lang w:val="nl-NL"/>
              </w:rPr>
              <w:t>trong giải quyết thủ tục hành chính</w:t>
            </w:r>
            <w:r w:rsidRPr="00281F0D">
              <w:rPr>
                <w:rFonts w:ascii="Times New Roman" w:hAnsi="Times New Roman"/>
                <w:b/>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45DB3253"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05266FB9" w14:textId="77777777" w:rsidR="00EA07FE" w:rsidRPr="007D038B" w:rsidRDefault="00EA07FE" w:rsidP="0088110F">
            <w:pPr>
              <w:spacing w:before="40" w:after="40"/>
              <w:rPr>
                <w:sz w:val="26"/>
                <w:szCs w:val="26"/>
                <w:lang w:val="nl-NL"/>
              </w:rPr>
            </w:pPr>
          </w:p>
        </w:tc>
      </w:tr>
    </w:tbl>
    <w:p w14:paraId="2A870ADE" w14:textId="77777777" w:rsidR="005D17B3" w:rsidRPr="00281F0D" w:rsidRDefault="005D17B3" w:rsidP="00EA07FE">
      <w:pPr>
        <w:shd w:val="clear" w:color="auto" w:fill="FFFFFF"/>
        <w:spacing w:before="120" w:after="120" w:line="212" w:lineRule="atLeast"/>
        <w:ind w:firstLine="720"/>
        <w:jc w:val="both"/>
        <w:rPr>
          <w:b/>
          <w:bCs/>
          <w:sz w:val="28"/>
          <w:szCs w:val="28"/>
          <w:lang w:val="nl-NL"/>
        </w:rPr>
      </w:pPr>
    </w:p>
    <w:p w14:paraId="6CCD96ED" w14:textId="77777777" w:rsidR="00376F06" w:rsidRPr="00281F0D" w:rsidRDefault="00376F06" w:rsidP="00EA07FE">
      <w:pPr>
        <w:shd w:val="clear" w:color="auto" w:fill="FFFFFF"/>
        <w:spacing w:before="120" w:after="120" w:line="212" w:lineRule="atLeast"/>
        <w:ind w:firstLine="720"/>
        <w:jc w:val="both"/>
        <w:rPr>
          <w:b/>
          <w:bCs/>
          <w:sz w:val="28"/>
          <w:szCs w:val="28"/>
          <w:lang w:val="nl-NL"/>
        </w:rPr>
      </w:pPr>
    </w:p>
    <w:p w14:paraId="1D3CF580" w14:textId="77777777" w:rsidR="00376F06" w:rsidRPr="00281F0D" w:rsidRDefault="00376F06" w:rsidP="00EA07FE">
      <w:pPr>
        <w:shd w:val="clear" w:color="auto" w:fill="FFFFFF"/>
        <w:spacing w:before="120" w:after="120" w:line="212" w:lineRule="atLeast"/>
        <w:ind w:firstLine="720"/>
        <w:jc w:val="both"/>
        <w:rPr>
          <w:b/>
          <w:bCs/>
          <w:sz w:val="28"/>
          <w:szCs w:val="28"/>
          <w:lang w:val="nl-NL"/>
        </w:rPr>
      </w:pPr>
    </w:p>
    <w:p w14:paraId="20949564" w14:textId="77777777" w:rsidR="00376F06" w:rsidRPr="00281F0D" w:rsidRDefault="00376F06" w:rsidP="00EA07FE">
      <w:pPr>
        <w:shd w:val="clear" w:color="auto" w:fill="FFFFFF"/>
        <w:spacing w:before="120" w:after="120" w:line="212" w:lineRule="atLeast"/>
        <w:ind w:firstLine="720"/>
        <w:jc w:val="both"/>
        <w:rPr>
          <w:b/>
          <w:bCs/>
          <w:sz w:val="28"/>
          <w:szCs w:val="28"/>
          <w:lang w:val="nl-NL"/>
        </w:rPr>
      </w:pPr>
    </w:p>
    <w:p w14:paraId="40E81401" w14:textId="2BE2383F" w:rsidR="00EA07FE" w:rsidRPr="007D038B" w:rsidRDefault="005D17B3" w:rsidP="00EA07FE">
      <w:pPr>
        <w:shd w:val="clear" w:color="auto" w:fill="FFFFFF"/>
        <w:spacing w:before="120" w:after="120" w:line="212" w:lineRule="atLeast"/>
        <w:ind w:firstLine="720"/>
        <w:jc w:val="both"/>
        <w:rPr>
          <w:b/>
          <w:bCs/>
          <w:i/>
          <w:sz w:val="28"/>
          <w:szCs w:val="28"/>
          <w:lang w:val="hr-HR"/>
        </w:rPr>
      </w:pPr>
      <w:r w:rsidRPr="00281F0D">
        <w:rPr>
          <w:b/>
          <w:bCs/>
          <w:sz w:val="28"/>
          <w:szCs w:val="28"/>
          <w:lang w:val="nl-NL"/>
        </w:rPr>
        <w:lastRenderedPageBreak/>
        <w:t>2</w:t>
      </w:r>
      <w:r w:rsidR="00EA07FE" w:rsidRPr="00281F0D">
        <w:rPr>
          <w:b/>
          <w:bCs/>
          <w:sz w:val="28"/>
          <w:szCs w:val="28"/>
          <w:lang w:val="nl-NL"/>
        </w:rPr>
        <w:t>. Tên thủ tục hành chính: Cho phép trường trung học phổ thông hoạt động giáo dục</w:t>
      </w:r>
    </w:p>
    <w:p w14:paraId="22543F09"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hr-HR"/>
        </w:rPr>
        <w:t xml:space="preserve"> </w:t>
      </w:r>
      <w:r w:rsidRPr="007D038B">
        <w:rPr>
          <w:b/>
          <w:bCs/>
          <w:sz w:val="28"/>
          <w:szCs w:val="28"/>
          <w:lang w:val="vi-VN"/>
        </w:rPr>
        <w:t>tự</w:t>
      </w:r>
      <w:r w:rsidRPr="00281F0D">
        <w:rPr>
          <w:b/>
          <w:bCs/>
          <w:sz w:val="28"/>
          <w:szCs w:val="28"/>
          <w:lang w:val="hr-HR"/>
        </w:rPr>
        <w:t xml:space="preserve">, cách thức, thời gian </w:t>
      </w:r>
      <w:r w:rsidRPr="007D038B">
        <w:rPr>
          <w:b/>
          <w:bCs/>
          <w:sz w:val="28"/>
          <w:szCs w:val="28"/>
          <w:lang w:val="vi-VN"/>
        </w:rPr>
        <w:t>giải quyết</w:t>
      </w:r>
      <w:r w:rsidRPr="00281F0D">
        <w:rPr>
          <w:b/>
          <w:sz w:val="28"/>
          <w:szCs w:val="28"/>
          <w:lang w:val="hr-HR"/>
        </w:rPr>
        <w:t xml:space="preserve"> thủ tục hành chính: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7513"/>
        <w:gridCol w:w="3118"/>
        <w:gridCol w:w="1163"/>
      </w:tblGrid>
      <w:tr w:rsidR="00EA07FE" w:rsidRPr="007D038B" w14:paraId="2FE426AB" w14:textId="77777777" w:rsidTr="0088110F">
        <w:trPr>
          <w:trHeight w:val="405"/>
          <w:tblHeader/>
        </w:trPr>
        <w:tc>
          <w:tcPr>
            <w:tcW w:w="851" w:type="dxa"/>
            <w:vAlign w:val="center"/>
          </w:tcPr>
          <w:p w14:paraId="1502F97D" w14:textId="77777777" w:rsidR="00EA07FE" w:rsidRPr="007D038B" w:rsidRDefault="00EA07FE" w:rsidP="0088110F">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TT</w:t>
            </w:r>
          </w:p>
        </w:tc>
        <w:tc>
          <w:tcPr>
            <w:tcW w:w="2376" w:type="dxa"/>
            <w:vAlign w:val="center"/>
          </w:tcPr>
          <w:p w14:paraId="2E29F33F" w14:textId="77777777" w:rsidR="00EA07FE" w:rsidRPr="007D038B" w:rsidRDefault="00EA07FE" w:rsidP="0088110F">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Trình tự thực hiện</w:t>
            </w:r>
          </w:p>
        </w:tc>
        <w:tc>
          <w:tcPr>
            <w:tcW w:w="7513" w:type="dxa"/>
            <w:vAlign w:val="center"/>
          </w:tcPr>
          <w:p w14:paraId="1A6592A1" w14:textId="77777777" w:rsidR="00EA07FE" w:rsidRPr="007D038B" w:rsidRDefault="00EA07FE" w:rsidP="0088110F">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Cách thức thực hiện</w:t>
            </w:r>
          </w:p>
        </w:tc>
        <w:tc>
          <w:tcPr>
            <w:tcW w:w="3118" w:type="dxa"/>
            <w:vAlign w:val="center"/>
          </w:tcPr>
          <w:p w14:paraId="45B6DCB1" w14:textId="77777777" w:rsidR="00EA07FE" w:rsidRPr="007D038B" w:rsidRDefault="00EA07FE" w:rsidP="0088110F">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Thời gian giải quyết</w:t>
            </w:r>
          </w:p>
        </w:tc>
        <w:tc>
          <w:tcPr>
            <w:tcW w:w="1163" w:type="dxa"/>
            <w:vAlign w:val="center"/>
          </w:tcPr>
          <w:p w14:paraId="133D409B" w14:textId="77777777" w:rsidR="00EA07FE" w:rsidRPr="007D038B" w:rsidRDefault="00EA07FE" w:rsidP="0088110F">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EA07FE" w:rsidRPr="007D038B" w14:paraId="6C77CA32" w14:textId="77777777" w:rsidTr="0088110F">
        <w:trPr>
          <w:trHeight w:val="898"/>
        </w:trPr>
        <w:tc>
          <w:tcPr>
            <w:tcW w:w="851" w:type="dxa"/>
            <w:vMerge w:val="restart"/>
            <w:vAlign w:val="center"/>
          </w:tcPr>
          <w:p w14:paraId="5EAC35FA"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
                <w:sz w:val="26"/>
                <w:szCs w:val="26"/>
              </w:rPr>
              <w:t>Bước 1</w:t>
            </w:r>
          </w:p>
        </w:tc>
        <w:tc>
          <w:tcPr>
            <w:tcW w:w="2376" w:type="dxa"/>
            <w:vMerge w:val="restart"/>
            <w:vAlign w:val="center"/>
          </w:tcPr>
          <w:p w14:paraId="0F9F9915" w14:textId="77777777" w:rsidR="00EA07FE" w:rsidRPr="007D038B"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7D038B">
              <w:rPr>
                <w:rFonts w:ascii="Times New Roman" w:hAnsi="Times New Roman"/>
                <w:b/>
                <w:sz w:val="26"/>
                <w:szCs w:val="26"/>
              </w:rPr>
              <w:t xml:space="preserve">Nộp hồ sơ thủ tục hành chính: </w:t>
            </w:r>
            <w:r w:rsidRPr="007D038B">
              <w:rPr>
                <w:rFonts w:ascii="Times New Roman" w:hAnsi="Times New Roman"/>
                <w:i/>
                <w:sz w:val="26"/>
                <w:szCs w:val="26"/>
              </w:rPr>
              <w:t xml:space="preserve">Tổ chức, cá nhân chuẩn bị hồ sơ đầy đủ theo quy định và </w:t>
            </w:r>
            <w:r w:rsidRPr="007D038B">
              <w:rPr>
                <w:rFonts w:ascii="Times New Roman" w:hAnsi="Times New Roman"/>
                <w:i/>
                <w:sz w:val="26"/>
                <w:szCs w:val="26"/>
                <w:lang w:val="vi-VN"/>
              </w:rPr>
              <w:t xml:space="preserve">nộp hồ sơ </w:t>
            </w:r>
            <w:r w:rsidRPr="007D038B">
              <w:rPr>
                <w:rFonts w:ascii="Times New Roman" w:hAnsi="Times New Roman"/>
                <w:i/>
                <w:sz w:val="26"/>
                <w:szCs w:val="26"/>
              </w:rPr>
              <w:t>qua các cách thức sau:</w:t>
            </w:r>
          </w:p>
        </w:tc>
        <w:tc>
          <w:tcPr>
            <w:tcW w:w="7513" w:type="dxa"/>
            <w:vAlign w:val="center"/>
          </w:tcPr>
          <w:p w14:paraId="78C06543" w14:textId="77777777" w:rsidR="00EA07FE" w:rsidRPr="007D038B" w:rsidRDefault="00EA07FE" w:rsidP="0088110F">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w:t>
            </w:r>
            <w:r w:rsidRPr="007D038B">
              <w:rPr>
                <w:rFonts w:ascii="Times New Roman" w:hAnsi="Times New Roman"/>
                <w:sz w:val="26"/>
                <w:szCs w:val="26"/>
              </w:rPr>
              <w:t>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7D038B">
              <w:rPr>
                <w:rFonts w:ascii="Times New Roman" w:hAnsi="Times New Roman"/>
                <w:sz w:val="26"/>
                <w:szCs w:val="26"/>
              </w:rPr>
              <w:t>).</w:t>
            </w:r>
          </w:p>
          <w:p w14:paraId="09C4DB45"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w:t>
            </w:r>
            <w:r w:rsidRPr="007D038B">
              <w:rPr>
                <w:rFonts w:ascii="Times New Roman" w:hAnsi="Times New Roman"/>
                <w:sz w:val="26"/>
                <w:szCs w:val="26"/>
              </w:rPr>
              <w:t>2. Hoặc thông qua bưu điện.</w:t>
            </w:r>
          </w:p>
          <w:p w14:paraId="07F9A2BF" w14:textId="4728AD84" w:rsidR="00376F06" w:rsidRPr="007D038B" w:rsidRDefault="00376F06" w:rsidP="00376F06">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10" w:history="1">
              <w:r w:rsidRPr="004605B5">
                <w:rPr>
                  <w:rStyle w:val="Hyperlink"/>
                  <w:rFonts w:ascii="Times New Roman" w:hAnsi="Times New Roman"/>
                  <w:sz w:val="26"/>
                  <w:szCs w:val="26"/>
                </w:rPr>
                <w:t>http://dichvucong.dongthap.gov.vn</w:t>
              </w:r>
            </w:hyperlink>
          </w:p>
        </w:tc>
        <w:tc>
          <w:tcPr>
            <w:tcW w:w="3118" w:type="dxa"/>
            <w:vAlign w:val="center"/>
          </w:tcPr>
          <w:p w14:paraId="0EE51FFA"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sz w:val="26"/>
                <w:szCs w:val="26"/>
                <w:lang w:val="vi-VN"/>
              </w:rPr>
              <w:t>Sáng: từ 07 giờ đến 11 giờ 30 phút; chiều: từ 13 giờ 30 đến 17 giờ của các ngày làm việc.</w:t>
            </w:r>
          </w:p>
        </w:tc>
        <w:tc>
          <w:tcPr>
            <w:tcW w:w="1163" w:type="dxa"/>
            <w:vMerge w:val="restart"/>
            <w:vAlign w:val="center"/>
          </w:tcPr>
          <w:p w14:paraId="07088234" w14:textId="77777777" w:rsidR="00EA07FE" w:rsidRPr="00F82696" w:rsidRDefault="00EA07FE" w:rsidP="0088110F">
            <w:pPr>
              <w:rPr>
                <w:sz w:val="26"/>
                <w:szCs w:val="26"/>
                <w:lang w:val="vi-VN"/>
              </w:rPr>
            </w:pPr>
          </w:p>
        </w:tc>
      </w:tr>
      <w:tr w:rsidR="00EA07FE" w:rsidRPr="007D038B" w14:paraId="2773EE0F" w14:textId="77777777" w:rsidTr="0088110F">
        <w:trPr>
          <w:trHeight w:val="1196"/>
        </w:trPr>
        <w:tc>
          <w:tcPr>
            <w:tcW w:w="851" w:type="dxa"/>
            <w:vMerge/>
            <w:tcBorders>
              <w:bottom w:val="single" w:sz="4" w:space="0" w:color="auto"/>
            </w:tcBorders>
          </w:tcPr>
          <w:p w14:paraId="4A94E10A"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bottom w:val="single" w:sz="4" w:space="0" w:color="auto"/>
            </w:tcBorders>
          </w:tcPr>
          <w:p w14:paraId="4C8A26A8" w14:textId="77777777" w:rsidR="00EA07FE" w:rsidRPr="007D038B"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tcBorders>
              <w:bottom w:val="single" w:sz="4" w:space="0" w:color="auto"/>
            </w:tcBorders>
            <w:vAlign w:val="center"/>
          </w:tcPr>
          <w:p w14:paraId="6AF9D5B1" w14:textId="370A5B3D" w:rsidR="00EA07FE" w:rsidRPr="007D038B" w:rsidRDefault="00376F06" w:rsidP="0088110F">
            <w:pPr>
              <w:pStyle w:val="NormalWeb"/>
              <w:shd w:val="clear" w:color="auto" w:fill="FFFFFF"/>
              <w:spacing w:before="0" w:after="0"/>
              <w:jc w:val="both"/>
              <w:rPr>
                <w:rFonts w:ascii="Times New Roman" w:hAnsi="Times New Roman"/>
                <w:sz w:val="26"/>
                <w:szCs w:val="26"/>
              </w:rPr>
            </w:pPr>
            <w:r>
              <w:rPr>
                <w:rFonts w:ascii="Times New Roman" w:hAnsi="Times New Roman"/>
                <w:sz w:val="26"/>
                <w:szCs w:val="26"/>
              </w:rPr>
              <w:t xml:space="preserve">   4</w:t>
            </w:r>
            <w:r w:rsidR="00EA07FE" w:rsidRPr="007D038B">
              <w:rPr>
                <w:rFonts w:ascii="Times New Roman" w:hAnsi="Times New Roman"/>
                <w:sz w:val="26"/>
                <w:szCs w:val="26"/>
              </w:rPr>
              <w:t xml:space="preserve">. </w:t>
            </w:r>
            <w:r w:rsidR="00EA07FE" w:rsidRPr="007D038B">
              <w:rPr>
                <w:rFonts w:ascii="Times New Roman" w:hAnsi="Times New Roman"/>
                <w:sz w:val="26"/>
                <w:szCs w:val="26"/>
                <w:lang w:val="vi-VN"/>
              </w:rPr>
              <w:t xml:space="preserve">Sở </w:t>
            </w:r>
            <w:r w:rsidR="00EA07FE" w:rsidRPr="007D038B">
              <w:rPr>
                <w:rFonts w:ascii="Times New Roman" w:hAnsi="Times New Roman"/>
                <w:sz w:val="26"/>
                <w:szCs w:val="26"/>
              </w:rPr>
              <w:t xml:space="preserve">GDĐT </w:t>
            </w:r>
            <w:r w:rsidR="00EA07FE" w:rsidRPr="007D038B">
              <w:rPr>
                <w:rFonts w:ascii="Times New Roman" w:hAnsi="Times New Roman"/>
                <w:sz w:val="26"/>
                <w:szCs w:val="26"/>
                <w:lang w:val="vi-VN"/>
              </w:rPr>
              <w:t>tiếp nhận</w:t>
            </w:r>
            <w:r w:rsidR="00EA07FE" w:rsidRPr="007D038B">
              <w:rPr>
                <w:rFonts w:ascii="Times New Roman" w:hAnsi="Times New Roman"/>
                <w:sz w:val="26"/>
                <w:szCs w:val="26"/>
              </w:rPr>
              <w:t>, kiểm tra hồ sơ cho phép hoạt động giáo dục của trường trung học trên địa bàn thuộc phạm vi quản lý và thông tin cho trường trung học biết hồ sơ được chấp nhận hoặc yêu cầu tiếp tục hoàn thiện.</w:t>
            </w:r>
          </w:p>
        </w:tc>
        <w:tc>
          <w:tcPr>
            <w:tcW w:w="3118" w:type="dxa"/>
            <w:tcBorders>
              <w:bottom w:val="single" w:sz="4" w:space="0" w:color="auto"/>
            </w:tcBorders>
            <w:vAlign w:val="center"/>
          </w:tcPr>
          <w:p w14:paraId="0D87DF44"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163" w:type="dxa"/>
            <w:vMerge/>
            <w:tcBorders>
              <w:bottom w:val="single" w:sz="4" w:space="0" w:color="auto"/>
            </w:tcBorders>
          </w:tcPr>
          <w:p w14:paraId="308CDFD6"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7D038B" w14:paraId="2986B41B" w14:textId="77777777" w:rsidTr="0088110F">
        <w:trPr>
          <w:trHeight w:val="600"/>
        </w:trPr>
        <w:tc>
          <w:tcPr>
            <w:tcW w:w="851" w:type="dxa"/>
            <w:vMerge w:val="restart"/>
            <w:vAlign w:val="center"/>
          </w:tcPr>
          <w:p w14:paraId="25807CB5"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
                <w:sz w:val="26"/>
                <w:szCs w:val="26"/>
              </w:rPr>
              <w:t>Bước 2</w:t>
            </w:r>
          </w:p>
        </w:tc>
        <w:tc>
          <w:tcPr>
            <w:tcW w:w="2376" w:type="dxa"/>
            <w:vMerge w:val="restart"/>
            <w:vAlign w:val="center"/>
          </w:tcPr>
          <w:p w14:paraId="4D3CFBA1" w14:textId="77777777" w:rsidR="00EA07FE" w:rsidRPr="007D038B" w:rsidRDefault="00EA07FE" w:rsidP="0088110F">
            <w:pPr>
              <w:spacing w:before="120" w:after="120"/>
              <w:jc w:val="both"/>
              <w:rPr>
                <w:sz w:val="26"/>
                <w:szCs w:val="26"/>
              </w:rPr>
            </w:pPr>
            <w:r w:rsidRPr="007D038B">
              <w:rPr>
                <w:b/>
                <w:sz w:val="26"/>
                <w:szCs w:val="26"/>
              </w:rPr>
              <w:t>Tiếp nhận và chuyển hồ sơ thủ tục hành chính</w:t>
            </w:r>
          </w:p>
        </w:tc>
        <w:tc>
          <w:tcPr>
            <w:tcW w:w="7513" w:type="dxa"/>
            <w:vMerge w:val="restart"/>
          </w:tcPr>
          <w:p w14:paraId="378E1B17" w14:textId="77777777" w:rsidR="00EA07FE" w:rsidRPr="007D038B"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7D038B">
              <w:rPr>
                <w:rFonts w:ascii="Times New Roman" w:hAnsi="Times New Roman"/>
                <w:sz w:val="26"/>
                <w:szCs w:val="26"/>
              </w:rPr>
              <w:t xml:space="preserve">Đối với hồ sơ được nộp </w:t>
            </w:r>
            <w:r w:rsidRPr="007D038B">
              <w:rPr>
                <w:rFonts w:ascii="Times New Roman" w:hAnsi="Times New Roman"/>
                <w:sz w:val="26"/>
                <w:szCs w:val="26"/>
                <w:lang w:val="vi-VN"/>
              </w:rPr>
              <w:t xml:space="preserve">trực tiếp qua </w:t>
            </w:r>
            <w:r w:rsidRPr="007D038B">
              <w:rPr>
                <w:rFonts w:ascii="Times New Roman" w:hAnsi="Times New Roman"/>
                <w:sz w:val="26"/>
                <w:szCs w:val="26"/>
              </w:rPr>
              <w:t xml:space="preserve">Bộ phận </w:t>
            </w:r>
            <w:r w:rsidRPr="007D038B">
              <w:rPr>
                <w:rFonts w:ascii="Times New Roman" w:hAnsi="Times New Roman"/>
                <w:sz w:val="26"/>
                <w:szCs w:val="26"/>
                <w:lang w:val="vi-VN"/>
              </w:rPr>
              <w:t>tiếp nhận và trả kết quả</w:t>
            </w:r>
            <w:r>
              <w:rPr>
                <w:rFonts w:ascii="Times New Roman" w:hAnsi="Times New Roman"/>
                <w:sz w:val="26"/>
                <w:szCs w:val="26"/>
              </w:rPr>
              <w:t xml:space="preserve"> </w:t>
            </w:r>
            <w:r w:rsidRPr="007D038B">
              <w:rPr>
                <w:rFonts w:ascii="Times New Roman" w:hAnsi="Times New Roman"/>
                <w:sz w:val="26"/>
                <w:szCs w:val="26"/>
              </w:rPr>
              <w:t xml:space="preserve">hoặc thông </w:t>
            </w:r>
            <w:r w:rsidRPr="007D038B">
              <w:rPr>
                <w:rFonts w:ascii="Times New Roman" w:hAnsi="Times New Roman"/>
                <w:sz w:val="26"/>
                <w:szCs w:val="26"/>
                <w:lang w:val="vi-VN"/>
              </w:rPr>
              <w:t xml:space="preserve">qua dịch vụ bưu chính </w:t>
            </w:r>
            <w:r w:rsidRPr="007D038B">
              <w:rPr>
                <w:rFonts w:ascii="Times New Roman" w:hAnsi="Times New Roman"/>
                <w:sz w:val="26"/>
                <w:szCs w:val="26"/>
              </w:rPr>
              <w:t xml:space="preserve">công ích cán bộ, công chức, viên chức tiếp nhận hồ sơ tại Bộ phận </w:t>
            </w:r>
            <w:r w:rsidRPr="007D038B">
              <w:rPr>
                <w:rFonts w:ascii="Times New Roman" w:hAnsi="Times New Roman"/>
                <w:sz w:val="26"/>
                <w:szCs w:val="26"/>
                <w:lang w:val="vi-VN"/>
              </w:rPr>
              <w:t>tiếp nhận và trả kết quả</w:t>
            </w:r>
            <w:r w:rsidRPr="007D038B">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61B225C2" w14:textId="77777777" w:rsidR="00EA07FE" w:rsidRPr="007D038B"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7D038B">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0A5F6C9B" w14:textId="77777777" w:rsidR="00EA07FE" w:rsidRPr="007D038B"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7D038B">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09D623B8" w14:textId="77777777" w:rsidR="00EA07FE" w:rsidRPr="007D038B" w:rsidRDefault="00EA07FE" w:rsidP="0088110F">
            <w:pPr>
              <w:spacing w:before="120" w:after="120"/>
              <w:ind w:firstLine="347"/>
              <w:jc w:val="both"/>
              <w:rPr>
                <w:sz w:val="26"/>
                <w:szCs w:val="26"/>
              </w:rPr>
            </w:pPr>
            <w:r w:rsidRPr="007D038B">
              <w:rPr>
                <w:sz w:val="26"/>
                <w:szCs w:val="26"/>
              </w:rPr>
              <w:t xml:space="preserve">c) Trường hợp hồ sơ đầy đủ, chính xác theo quy định, cán bộ, công chức, viên chức tiếp nhận hồ sơ và lập Giấy tiếp nhận hồ sơ và hẹn </w:t>
            </w:r>
            <w:r w:rsidRPr="007D038B">
              <w:rPr>
                <w:sz w:val="26"/>
                <w:szCs w:val="26"/>
              </w:rPr>
              <w:lastRenderedPageBreak/>
              <w:t>ngày trả kết quả; đồng thời, chuyển cho cơ quan có thẩm quyền để giải quyết theo quy trình.</w:t>
            </w:r>
          </w:p>
        </w:tc>
        <w:tc>
          <w:tcPr>
            <w:tcW w:w="3118" w:type="dxa"/>
            <w:vAlign w:val="center"/>
          </w:tcPr>
          <w:p w14:paraId="7725002A"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r w:rsidRPr="007D038B">
              <w:rPr>
                <w:rFonts w:ascii="Times New Roman" w:hAnsi="Times New Roman"/>
                <w:sz w:val="26"/>
                <w:szCs w:val="26"/>
              </w:rPr>
              <w:lastRenderedPageBreak/>
              <w:t>C</w:t>
            </w:r>
            <w:r w:rsidRPr="007D038B">
              <w:rPr>
                <w:rStyle w:val="fontstyle21"/>
              </w:rPr>
              <w:t xml:space="preserve">huyển ngay hồ sơ tiếp nhận trực tiếp trong ngày làm việc </w:t>
            </w:r>
            <w:r w:rsidRPr="007D038B">
              <w:rPr>
                <w:rStyle w:val="fontstyle21"/>
                <w:i/>
              </w:rPr>
              <w:t>(k</w:t>
            </w:r>
            <w:r w:rsidRPr="007D038B">
              <w:rPr>
                <w:rFonts w:ascii="Times New Roman" w:hAnsi="Times New Roman"/>
                <w:i/>
                <w:sz w:val="26"/>
                <w:szCs w:val="26"/>
              </w:rPr>
              <w:t>hông để quá 3 giờ làm việc)</w:t>
            </w:r>
            <w:r w:rsidRPr="007D038B">
              <w:rPr>
                <w:rStyle w:val="fontstyle21"/>
              </w:rPr>
              <w:t xml:space="preserve"> hoặc chuyển vào đầu giờ ngày làm việc tiếp theo đối với trường hợp tiếp nhận sau 15 giờ hàng ngày.</w:t>
            </w:r>
          </w:p>
        </w:tc>
        <w:tc>
          <w:tcPr>
            <w:tcW w:w="1163" w:type="dxa"/>
            <w:vMerge w:val="restart"/>
            <w:vAlign w:val="center"/>
          </w:tcPr>
          <w:p w14:paraId="61843F8B" w14:textId="77777777" w:rsidR="00EA07FE" w:rsidRPr="007D038B" w:rsidRDefault="00EA07FE" w:rsidP="0088110F">
            <w:pPr>
              <w:jc w:val="center"/>
              <w:rPr>
                <w:i/>
                <w:sz w:val="26"/>
                <w:szCs w:val="26"/>
                <w:lang w:val="vi-VN"/>
              </w:rPr>
            </w:pPr>
          </w:p>
        </w:tc>
      </w:tr>
      <w:tr w:rsidR="00EA07FE" w:rsidRPr="007D038B" w14:paraId="2F576150" w14:textId="77777777" w:rsidTr="0088110F">
        <w:trPr>
          <w:trHeight w:val="600"/>
        </w:trPr>
        <w:tc>
          <w:tcPr>
            <w:tcW w:w="851" w:type="dxa"/>
            <w:vMerge/>
          </w:tcPr>
          <w:p w14:paraId="2FB825E8"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69314AA" w14:textId="77777777" w:rsidR="00EA07FE" w:rsidRPr="007D038B" w:rsidRDefault="00EA07FE" w:rsidP="0088110F">
            <w:pPr>
              <w:spacing w:before="120" w:after="120"/>
              <w:jc w:val="both"/>
              <w:rPr>
                <w:b/>
                <w:sz w:val="26"/>
                <w:szCs w:val="26"/>
              </w:rPr>
            </w:pPr>
          </w:p>
        </w:tc>
        <w:tc>
          <w:tcPr>
            <w:tcW w:w="7513" w:type="dxa"/>
            <w:vMerge/>
          </w:tcPr>
          <w:p w14:paraId="138CA05E" w14:textId="77777777" w:rsidR="00EA07FE" w:rsidRPr="007D038B" w:rsidRDefault="00EA07FE" w:rsidP="0088110F">
            <w:pPr>
              <w:pStyle w:val="NormalWeb"/>
              <w:spacing w:before="0" w:beforeAutospacing="0" w:after="120" w:afterAutospacing="0" w:line="234" w:lineRule="atLeast"/>
              <w:ind w:firstLine="347"/>
              <w:jc w:val="both"/>
              <w:rPr>
                <w:rFonts w:ascii="Times New Roman" w:hAnsi="Times New Roman"/>
                <w:b/>
                <w:sz w:val="26"/>
                <w:szCs w:val="26"/>
              </w:rPr>
            </w:pPr>
          </w:p>
        </w:tc>
        <w:tc>
          <w:tcPr>
            <w:tcW w:w="3118" w:type="dxa"/>
            <w:vAlign w:val="center"/>
          </w:tcPr>
          <w:p w14:paraId="14F0EB20"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sz w:val="26"/>
                <w:szCs w:val="26"/>
              </w:rPr>
            </w:pPr>
            <w:r w:rsidRPr="007D038B">
              <w:rPr>
                <w:rFonts w:ascii="Times New Roman" w:hAnsi="Times New Roman"/>
                <w:sz w:val="26"/>
                <w:szCs w:val="26"/>
              </w:rPr>
              <w:t>Không quá 1/2 ngày kể từ ngày phát sinh hồ sơ trực tuyến</w:t>
            </w:r>
          </w:p>
        </w:tc>
        <w:tc>
          <w:tcPr>
            <w:tcW w:w="1163" w:type="dxa"/>
            <w:vMerge/>
          </w:tcPr>
          <w:p w14:paraId="7978EE35"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26F4E8FD" w14:textId="77777777" w:rsidTr="0088110F">
        <w:tc>
          <w:tcPr>
            <w:tcW w:w="851" w:type="dxa"/>
            <w:vMerge w:val="restart"/>
            <w:vAlign w:val="center"/>
          </w:tcPr>
          <w:p w14:paraId="463D0FDB"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
                <w:sz w:val="26"/>
                <w:szCs w:val="26"/>
              </w:rPr>
              <w:t>Bước 3</w:t>
            </w:r>
          </w:p>
        </w:tc>
        <w:tc>
          <w:tcPr>
            <w:tcW w:w="2376" w:type="dxa"/>
            <w:vMerge w:val="restart"/>
            <w:vAlign w:val="center"/>
          </w:tcPr>
          <w:p w14:paraId="2F961D93"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r w:rsidRPr="007D038B">
              <w:rPr>
                <w:rStyle w:val="fontstyle01"/>
              </w:rPr>
              <w:t>Giải quyết thủ tục hành chính</w:t>
            </w:r>
          </w:p>
        </w:tc>
        <w:tc>
          <w:tcPr>
            <w:tcW w:w="7513" w:type="dxa"/>
          </w:tcPr>
          <w:p w14:paraId="2CF96227" w14:textId="77777777" w:rsidR="00EA07FE" w:rsidRPr="007D038B" w:rsidRDefault="00EA07FE" w:rsidP="0088110F">
            <w:pPr>
              <w:spacing w:before="120" w:after="120"/>
              <w:jc w:val="both"/>
              <w:rPr>
                <w:sz w:val="26"/>
                <w:szCs w:val="26"/>
              </w:rPr>
            </w:pPr>
            <w:r w:rsidRPr="007D038B">
              <w:rPr>
                <w:rStyle w:val="fontstyle21"/>
              </w:rPr>
              <w:t xml:space="preserve">Sau khi nhận hồ sơ thủ tục hành chính từ </w:t>
            </w:r>
            <w:r w:rsidRPr="007D038B">
              <w:rPr>
                <w:sz w:val="26"/>
                <w:szCs w:val="26"/>
              </w:rPr>
              <w:t xml:space="preserve">Bộ phận </w:t>
            </w:r>
            <w:r w:rsidRPr="007D038B">
              <w:rPr>
                <w:sz w:val="26"/>
                <w:szCs w:val="26"/>
                <w:lang w:val="vi-VN"/>
              </w:rPr>
              <w:t>tiếp nhận và trả kết quả</w:t>
            </w:r>
            <w:r w:rsidRPr="007D038B">
              <w:rPr>
                <w:rStyle w:val="fontstyle21"/>
              </w:rPr>
              <w:t>công chức, viên chức xử lý xem xét, thẩm định hồ sơ, trình phê duyệt kết quả giải quyết thủ tục hành chính:</w:t>
            </w:r>
          </w:p>
        </w:tc>
        <w:tc>
          <w:tcPr>
            <w:tcW w:w="3118" w:type="dxa"/>
            <w:vAlign w:val="center"/>
          </w:tcPr>
          <w:p w14:paraId="76372C29"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
                <w:sz w:val="26"/>
                <w:szCs w:val="26"/>
              </w:rPr>
              <w:t>20 ngày</w:t>
            </w:r>
            <w:r w:rsidRPr="007D038B">
              <w:rPr>
                <w:rFonts w:ascii="Times New Roman" w:hAnsi="Times New Roman"/>
                <w:sz w:val="26"/>
                <w:szCs w:val="26"/>
              </w:rPr>
              <w:t>, trong đó:</w:t>
            </w:r>
          </w:p>
        </w:tc>
        <w:tc>
          <w:tcPr>
            <w:tcW w:w="1163" w:type="dxa"/>
            <w:vAlign w:val="center"/>
          </w:tcPr>
          <w:p w14:paraId="3DA6115D"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7D038B" w14:paraId="24384E0D" w14:textId="77777777" w:rsidTr="0088110F">
        <w:tc>
          <w:tcPr>
            <w:tcW w:w="851" w:type="dxa"/>
            <w:vMerge/>
          </w:tcPr>
          <w:p w14:paraId="1C9B0156"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18F0867"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74207D2" w14:textId="77777777" w:rsidR="00EA07FE" w:rsidRPr="007D038B"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D038B">
              <w:rPr>
                <w:rFonts w:ascii="Times New Roman" w:hAnsi="Times New Roman"/>
                <w:bCs/>
                <w:i/>
                <w:sz w:val="26"/>
                <w:szCs w:val="26"/>
              </w:rPr>
              <w:t>1. Tiếp nhận hồ sơ (Bộ phận TN&amp;TKQ)</w:t>
            </w:r>
          </w:p>
        </w:tc>
        <w:tc>
          <w:tcPr>
            <w:tcW w:w="3118" w:type="dxa"/>
            <w:vAlign w:val="center"/>
          </w:tcPr>
          <w:p w14:paraId="6B32EA2A"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Cs/>
                <w:i/>
                <w:sz w:val="26"/>
                <w:szCs w:val="26"/>
              </w:rPr>
              <w:t>½ ngày</w:t>
            </w:r>
          </w:p>
        </w:tc>
        <w:tc>
          <w:tcPr>
            <w:tcW w:w="1163" w:type="dxa"/>
          </w:tcPr>
          <w:p w14:paraId="1B4E41A0"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09ABF865" w14:textId="77777777" w:rsidTr="0088110F">
        <w:tc>
          <w:tcPr>
            <w:tcW w:w="851" w:type="dxa"/>
            <w:vMerge/>
          </w:tcPr>
          <w:p w14:paraId="1F1701AC"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0A7D8C2"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23369EF" w14:textId="77777777" w:rsidR="00EA07FE" w:rsidRPr="007D038B"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7D038B">
              <w:rPr>
                <w:rFonts w:ascii="Times New Roman" w:hAnsi="Times New Roman"/>
                <w:bCs/>
                <w:i/>
                <w:sz w:val="26"/>
                <w:szCs w:val="26"/>
              </w:rPr>
              <w:t>2. Giải quyết hồ sơ (cơ quan/bộ phận chuyên môn), t</w:t>
            </w:r>
            <w:r w:rsidRPr="007D038B">
              <w:rPr>
                <w:rFonts w:ascii="Times New Roman" w:hAnsi="Times New Roman"/>
                <w:i/>
                <w:sz w:val="26"/>
                <w:szCs w:val="26"/>
              </w:rPr>
              <w:t>rong đó:</w:t>
            </w:r>
          </w:p>
        </w:tc>
        <w:tc>
          <w:tcPr>
            <w:tcW w:w="3118" w:type="dxa"/>
            <w:vAlign w:val="center"/>
          </w:tcPr>
          <w:p w14:paraId="1973DF67"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Cs/>
                <w:i/>
                <w:sz w:val="26"/>
                <w:szCs w:val="26"/>
              </w:rPr>
              <w:t>19 ngày</w:t>
            </w:r>
          </w:p>
        </w:tc>
        <w:tc>
          <w:tcPr>
            <w:tcW w:w="1163" w:type="dxa"/>
          </w:tcPr>
          <w:p w14:paraId="0D4E2346"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4F136685" w14:textId="77777777" w:rsidTr="0088110F">
        <w:tc>
          <w:tcPr>
            <w:tcW w:w="851" w:type="dxa"/>
            <w:vMerge/>
          </w:tcPr>
          <w:p w14:paraId="2564E481"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A9EE9FA"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D82EFBE"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r w:rsidRPr="007D038B">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13341049"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4F618634"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63" w:type="dxa"/>
          </w:tcPr>
          <w:p w14:paraId="6B664FE1"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1DD43EC9" w14:textId="77777777" w:rsidTr="0088110F">
        <w:tc>
          <w:tcPr>
            <w:tcW w:w="851" w:type="dxa"/>
            <w:vMerge/>
          </w:tcPr>
          <w:p w14:paraId="3650D8DB"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69C098C"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B271E58" w14:textId="77777777" w:rsidR="00EA07FE" w:rsidRPr="007D038B"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D038B">
              <w:rPr>
                <w:rFonts w:ascii="Times New Roman" w:hAnsi="Times New Roman"/>
                <w:bCs/>
                <w:i/>
                <w:sz w:val="26"/>
                <w:szCs w:val="26"/>
              </w:rPr>
              <w:t xml:space="preserve">+ Chuyên viên </w:t>
            </w:r>
          </w:p>
          <w:p w14:paraId="66C3F1AE" w14:textId="77777777" w:rsidR="00EA07FE" w:rsidRPr="007D038B"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D038B">
              <w:rPr>
                <w:rFonts w:ascii="Times New Roman" w:hAnsi="Times New Roman"/>
                <w:bCs/>
                <w:i/>
                <w:sz w:val="26"/>
                <w:szCs w:val="26"/>
              </w:rPr>
              <w:t>+ Lãnh đạo phòng/bộ phận</w:t>
            </w:r>
          </w:p>
          <w:p w14:paraId="061B86A4" w14:textId="77777777" w:rsidR="00EA07FE" w:rsidRPr="007D038B"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D038B">
              <w:rPr>
                <w:rFonts w:ascii="Times New Roman" w:hAnsi="Times New Roman"/>
                <w:bCs/>
                <w:i/>
                <w:sz w:val="26"/>
                <w:szCs w:val="26"/>
              </w:rPr>
              <w:t xml:space="preserve">+ Lãnh đạo đơn vị: </w:t>
            </w:r>
          </w:p>
          <w:p w14:paraId="690900AA" w14:textId="77777777" w:rsidR="00EA07FE" w:rsidRPr="007D038B"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D038B">
              <w:rPr>
                <w:rFonts w:ascii="Times New Roman" w:hAnsi="Times New Roman"/>
                <w:bCs/>
                <w:i/>
                <w:sz w:val="26"/>
                <w:szCs w:val="26"/>
              </w:rPr>
              <w:t xml:space="preserve">+ Văn thư đơn vị: </w:t>
            </w:r>
          </w:p>
          <w:p w14:paraId="196B77B7" w14:textId="77777777" w:rsidR="00EA07FE" w:rsidRPr="007D038B" w:rsidRDefault="00EA07FE" w:rsidP="0088110F">
            <w:pPr>
              <w:pStyle w:val="NormalWeb"/>
              <w:spacing w:before="0" w:beforeAutospacing="0" w:after="120" w:afterAutospacing="0" w:line="234" w:lineRule="atLeast"/>
              <w:jc w:val="both"/>
              <w:rPr>
                <w:rFonts w:ascii="Times New Roman" w:hAnsi="Times New Roman"/>
                <w:sz w:val="26"/>
                <w:szCs w:val="26"/>
              </w:rPr>
            </w:pPr>
            <w:r w:rsidRPr="007D038B">
              <w:rPr>
                <w:rFonts w:ascii="Times New Roman" w:hAnsi="Times New Roman"/>
                <w:sz w:val="26"/>
                <w:szCs w:val="26"/>
              </w:rPr>
              <w:t>+ UBND Tỉnh</w:t>
            </w:r>
          </w:p>
        </w:tc>
        <w:tc>
          <w:tcPr>
            <w:tcW w:w="3118" w:type="dxa"/>
            <w:vAlign w:val="center"/>
          </w:tcPr>
          <w:p w14:paraId="4ADC67EB"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7D038B">
              <w:rPr>
                <w:rFonts w:ascii="Times New Roman" w:hAnsi="Times New Roman"/>
                <w:bCs/>
                <w:i/>
                <w:sz w:val="26"/>
                <w:szCs w:val="26"/>
              </w:rPr>
              <w:t>12 ngày</w:t>
            </w:r>
          </w:p>
          <w:p w14:paraId="048B844E"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7D038B">
              <w:rPr>
                <w:rFonts w:ascii="Times New Roman" w:hAnsi="Times New Roman"/>
                <w:bCs/>
                <w:i/>
                <w:sz w:val="26"/>
                <w:szCs w:val="26"/>
              </w:rPr>
              <w:t>1 ngày</w:t>
            </w:r>
          </w:p>
          <w:p w14:paraId="775F6752"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7D038B">
              <w:rPr>
                <w:rFonts w:ascii="Times New Roman" w:hAnsi="Times New Roman"/>
                <w:bCs/>
                <w:i/>
                <w:sz w:val="26"/>
                <w:szCs w:val="26"/>
              </w:rPr>
              <w:t>1/2 ngày</w:t>
            </w:r>
          </w:p>
          <w:p w14:paraId="220B9D77"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7D038B">
              <w:rPr>
                <w:rFonts w:ascii="Times New Roman" w:hAnsi="Times New Roman"/>
                <w:bCs/>
                <w:i/>
                <w:sz w:val="26"/>
                <w:szCs w:val="26"/>
              </w:rPr>
              <w:t>1/2 ngày</w:t>
            </w:r>
          </w:p>
          <w:p w14:paraId="32A4AEA1"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Cs/>
                <w:i/>
                <w:sz w:val="26"/>
                <w:szCs w:val="26"/>
              </w:rPr>
              <w:t>05 ngày</w:t>
            </w:r>
          </w:p>
        </w:tc>
        <w:tc>
          <w:tcPr>
            <w:tcW w:w="1163" w:type="dxa"/>
          </w:tcPr>
          <w:p w14:paraId="72CC2C81" w14:textId="77777777" w:rsidR="00EA07FE" w:rsidRPr="007D038B"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7D038B" w14:paraId="70CBEFCC" w14:textId="77777777" w:rsidTr="0088110F">
        <w:tc>
          <w:tcPr>
            <w:tcW w:w="851" w:type="dxa"/>
            <w:vAlign w:val="center"/>
          </w:tcPr>
          <w:p w14:paraId="72796A7A"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
                <w:sz w:val="26"/>
                <w:szCs w:val="26"/>
              </w:rPr>
              <w:t>Bước 4</w:t>
            </w:r>
          </w:p>
        </w:tc>
        <w:tc>
          <w:tcPr>
            <w:tcW w:w="2376" w:type="dxa"/>
          </w:tcPr>
          <w:p w14:paraId="36F6B2C5" w14:textId="77777777" w:rsidR="00EA07FE" w:rsidRPr="007D038B" w:rsidRDefault="00EA07FE" w:rsidP="0088110F">
            <w:pPr>
              <w:pStyle w:val="NormalWeb"/>
              <w:spacing w:before="0" w:beforeAutospacing="0" w:after="120" w:afterAutospacing="0" w:line="234" w:lineRule="atLeast"/>
              <w:jc w:val="both"/>
              <w:rPr>
                <w:rStyle w:val="fontstyle21"/>
                <w:i/>
              </w:rPr>
            </w:pPr>
            <w:r w:rsidRPr="007D038B">
              <w:rPr>
                <w:rFonts w:ascii="Times New Roman" w:hAnsi="Times New Roman"/>
                <w:b/>
                <w:sz w:val="26"/>
                <w:szCs w:val="26"/>
                <w:lang w:val="nl-NL"/>
              </w:rPr>
              <w:t>Trả kết quả giải quyết thủ tục hành chính</w:t>
            </w:r>
          </w:p>
          <w:p w14:paraId="31351180"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r w:rsidRPr="007D038B">
              <w:rPr>
                <w:rStyle w:val="fontstyle21"/>
                <w:i/>
              </w:rPr>
              <w:t xml:space="preserve">(Kết quả giải quyết thủ tục hành chính gửi trả cho tổ chức, cá nhân phải bảo </w:t>
            </w:r>
            <w:r w:rsidRPr="007D038B">
              <w:rPr>
                <w:rStyle w:val="fontstyle21"/>
                <w:i/>
              </w:rPr>
              <w:lastRenderedPageBreak/>
              <w:t>đảm đầy đủ theo quy định mà cơ quan có thẩm quyền trả cho tổ chức, cá nhân sau khi giải quyết xong thủ tục hành chính)</w:t>
            </w:r>
          </w:p>
        </w:tc>
        <w:tc>
          <w:tcPr>
            <w:tcW w:w="7513" w:type="dxa"/>
          </w:tcPr>
          <w:p w14:paraId="5BED1E7C" w14:textId="77777777" w:rsidR="00EA07FE" w:rsidRPr="007D038B" w:rsidRDefault="00EA07FE" w:rsidP="0088110F">
            <w:pPr>
              <w:spacing w:before="120" w:after="120" w:line="340" w:lineRule="exact"/>
              <w:ind w:firstLine="347"/>
              <w:jc w:val="both"/>
              <w:rPr>
                <w:iCs/>
                <w:sz w:val="26"/>
                <w:szCs w:val="26"/>
                <w:lang w:val="nl-NL"/>
              </w:rPr>
            </w:pPr>
            <w:r w:rsidRPr="007D038B">
              <w:rPr>
                <w:iCs/>
                <w:sz w:val="26"/>
                <w:szCs w:val="26"/>
                <w:lang w:val="nl-NL"/>
              </w:rPr>
              <w:lastRenderedPageBreak/>
              <w:t>Công chức tiếp nhận và trả  kết quả nhập vào sổ theo dõi hồ sơ và phần mềm điện tử thực hiện như sau:</w:t>
            </w:r>
          </w:p>
          <w:p w14:paraId="32B763B9" w14:textId="77777777" w:rsidR="00EA07FE" w:rsidRPr="007D038B" w:rsidRDefault="00EA07FE" w:rsidP="0088110F">
            <w:pPr>
              <w:spacing w:before="120" w:after="120" w:line="340" w:lineRule="exact"/>
              <w:ind w:firstLine="347"/>
              <w:jc w:val="both"/>
              <w:rPr>
                <w:iCs/>
                <w:sz w:val="26"/>
                <w:szCs w:val="26"/>
                <w:lang w:val="nl-NL"/>
              </w:rPr>
            </w:pPr>
            <w:r w:rsidRPr="007D038B">
              <w:rPr>
                <w:iCs/>
                <w:sz w:val="26"/>
                <w:szCs w:val="26"/>
                <w:lang w:val="nl-NL"/>
              </w:rPr>
              <w:t>- T</w:t>
            </w:r>
            <w:r w:rsidRPr="00281F0D">
              <w:rPr>
                <w:rStyle w:val="fontstyle21"/>
                <w:lang w:val="nl-NL"/>
              </w:rPr>
              <w:t xml:space="preserve">hông báo cho tổ chức, cá nhân biết trước qua tin nhắn, thư điện tử, điện thoại hoặc qua mạng xã hội được cấp có thẩm quyền </w:t>
            </w:r>
            <w:r w:rsidRPr="00281F0D">
              <w:rPr>
                <w:rStyle w:val="fontstyle21"/>
                <w:lang w:val="nl-NL"/>
              </w:rPr>
              <w:lastRenderedPageBreak/>
              <w:t>cho phép đối với hồ sơ giải quyết thủ tục hành chính trước thời hạn quy định.</w:t>
            </w:r>
          </w:p>
          <w:p w14:paraId="40798088" w14:textId="77777777" w:rsidR="00EA07FE" w:rsidRPr="007D038B" w:rsidRDefault="00EA07FE" w:rsidP="0088110F">
            <w:pPr>
              <w:spacing w:before="120" w:after="120"/>
              <w:ind w:firstLine="347"/>
              <w:jc w:val="both"/>
              <w:rPr>
                <w:iCs/>
                <w:sz w:val="26"/>
                <w:szCs w:val="26"/>
                <w:lang w:val="nl-NL"/>
              </w:rPr>
            </w:pPr>
            <w:r w:rsidRPr="007D038B">
              <w:rPr>
                <w:iCs/>
                <w:sz w:val="26"/>
                <w:szCs w:val="26"/>
                <w:lang w:val="nl-NL"/>
              </w:rPr>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7D038B">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1044B075" w14:textId="77777777" w:rsidR="00EA07FE" w:rsidRPr="007D038B" w:rsidRDefault="00EA07FE" w:rsidP="0088110F">
            <w:pPr>
              <w:spacing w:before="120" w:after="120"/>
              <w:ind w:firstLine="347"/>
              <w:jc w:val="both"/>
              <w:rPr>
                <w:iCs/>
                <w:sz w:val="26"/>
                <w:szCs w:val="26"/>
                <w:lang w:val="nl-NL"/>
              </w:rPr>
            </w:pPr>
            <w:r w:rsidRPr="007D038B">
              <w:rPr>
                <w:iCs/>
                <w:sz w:val="26"/>
                <w:szCs w:val="26"/>
                <w:lang w:val="nl-NL"/>
              </w:rPr>
              <w:t>- Trường hợp nhận kết quả</w:t>
            </w:r>
            <w:r w:rsidRPr="00281F0D">
              <w:rPr>
                <w:sz w:val="26"/>
                <w:szCs w:val="26"/>
                <w:lang w:val="nl-NL"/>
              </w:rPr>
              <w:t xml:space="preserve">thông </w:t>
            </w:r>
            <w:r w:rsidRPr="007D038B">
              <w:rPr>
                <w:sz w:val="26"/>
                <w:szCs w:val="26"/>
                <w:lang w:val="vi-VN"/>
              </w:rPr>
              <w:t xml:space="preserve">qua dịch vụ bưu chính </w:t>
            </w:r>
            <w:r w:rsidRPr="00281F0D">
              <w:rPr>
                <w:sz w:val="26"/>
                <w:szCs w:val="26"/>
                <w:lang w:val="nl-NL"/>
              </w:rPr>
              <w:t>công ích. (</w:t>
            </w:r>
            <w:r w:rsidRPr="007D038B">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3632442F" w14:textId="77777777" w:rsidR="00EA07FE" w:rsidRPr="007D038B" w:rsidRDefault="00EA07FE" w:rsidP="0088110F">
            <w:pPr>
              <w:spacing w:before="120" w:after="120" w:line="340" w:lineRule="exact"/>
              <w:ind w:firstLine="347"/>
              <w:jc w:val="both"/>
              <w:rPr>
                <w:b/>
                <w:i/>
                <w:sz w:val="26"/>
                <w:szCs w:val="26"/>
                <w:lang w:val="pt-BR"/>
              </w:rPr>
            </w:pPr>
            <w:r w:rsidRPr="007D038B">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416E8415" w14:textId="77777777" w:rsidR="00EA07FE" w:rsidRPr="007D038B" w:rsidRDefault="00EA07FE" w:rsidP="0088110F">
            <w:pPr>
              <w:spacing w:before="120" w:after="120"/>
              <w:ind w:firstLine="347"/>
              <w:jc w:val="both"/>
              <w:rPr>
                <w:rStyle w:val="fontstyle21"/>
                <w:iCs/>
                <w:lang w:val="nl-NL"/>
              </w:rPr>
            </w:pPr>
            <w:r w:rsidRPr="007D038B">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47CDFEA2"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7D038B">
              <w:rPr>
                <w:rFonts w:ascii="Times New Roman" w:hAnsi="Times New Roman"/>
                <w:bCs/>
                <w:i/>
                <w:sz w:val="26"/>
                <w:szCs w:val="26"/>
              </w:rPr>
              <w:lastRenderedPageBreak/>
              <w:t>½ ngày</w:t>
            </w:r>
          </w:p>
        </w:tc>
        <w:tc>
          <w:tcPr>
            <w:tcW w:w="1163" w:type="dxa"/>
          </w:tcPr>
          <w:p w14:paraId="44AE60FF" w14:textId="77777777" w:rsidR="00EA07FE" w:rsidRPr="007D038B"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5ABB6B28" w14:textId="77777777" w:rsidR="00EA07FE" w:rsidRPr="00DB750D" w:rsidRDefault="00EA07FE" w:rsidP="00EA07FE">
      <w:pPr>
        <w:pStyle w:val="NormalWeb"/>
        <w:shd w:val="clear" w:color="auto" w:fill="FFFFFF"/>
        <w:spacing w:before="120" w:beforeAutospacing="0" w:after="0" w:afterAutospacing="0"/>
        <w:ind w:firstLine="652"/>
        <w:jc w:val="both"/>
        <w:rPr>
          <w:rFonts w:ascii="Times New Roman" w:hAnsi="Times New Roman"/>
          <w:b/>
          <w:bCs/>
          <w:sz w:val="28"/>
          <w:szCs w:val="28"/>
        </w:rPr>
      </w:pPr>
      <w:r w:rsidRPr="00DB750D">
        <w:rPr>
          <w:rFonts w:ascii="Times New Roman" w:hAnsi="Times New Roman"/>
          <w:b/>
          <w:bCs/>
          <w:sz w:val="28"/>
          <w:szCs w:val="28"/>
        </w:rPr>
        <w:t xml:space="preserve">b. Thành phần, số lượng hồ sơ: </w:t>
      </w:r>
    </w:p>
    <w:p w14:paraId="630AB5B8" w14:textId="77777777" w:rsidR="00EA07FE" w:rsidRPr="00DB750D" w:rsidRDefault="00EA07FE" w:rsidP="00EA07FE">
      <w:pPr>
        <w:pStyle w:val="NormalWeb"/>
        <w:shd w:val="clear" w:color="auto" w:fill="FFFFFF"/>
        <w:spacing w:before="120" w:beforeAutospacing="0" w:after="0" w:afterAutospacing="0"/>
        <w:ind w:firstLine="720"/>
        <w:jc w:val="both"/>
        <w:rPr>
          <w:rFonts w:ascii="Times New Roman" w:hAnsi="Times New Roman"/>
          <w:sz w:val="28"/>
          <w:szCs w:val="28"/>
        </w:rPr>
      </w:pPr>
      <w:r w:rsidRPr="00DB750D">
        <w:rPr>
          <w:rFonts w:ascii="Times New Roman" w:hAnsi="Times New Roman"/>
          <w:sz w:val="28"/>
          <w:szCs w:val="28"/>
        </w:rPr>
        <w:t xml:space="preserve">- Thành phần hồ sơ </w:t>
      </w:r>
    </w:p>
    <w:p w14:paraId="2CEA4C08" w14:textId="77777777" w:rsidR="00EA07FE" w:rsidRPr="00DB750D" w:rsidRDefault="00EA07FE" w:rsidP="00EA07FE">
      <w:pPr>
        <w:pStyle w:val="NormalWeb"/>
        <w:shd w:val="clear" w:color="auto" w:fill="FFFFFF"/>
        <w:spacing w:before="120" w:beforeAutospacing="0" w:after="0" w:afterAutospacing="0"/>
        <w:ind w:firstLine="720"/>
        <w:jc w:val="both"/>
        <w:rPr>
          <w:rFonts w:ascii="Times New Roman" w:hAnsi="Times New Roman"/>
          <w:sz w:val="28"/>
          <w:szCs w:val="28"/>
        </w:rPr>
      </w:pPr>
      <w:r w:rsidRPr="00DB750D">
        <w:rPr>
          <w:rFonts w:ascii="Times New Roman" w:hAnsi="Times New Roman"/>
          <w:sz w:val="28"/>
          <w:szCs w:val="28"/>
        </w:rPr>
        <w:t>+ Tờ trình đề nghị cho phép nhà trường hoạt động giáo dục;</w:t>
      </w:r>
    </w:p>
    <w:p w14:paraId="33738FDF" w14:textId="77777777" w:rsidR="00EA07FE" w:rsidRPr="00DB750D" w:rsidRDefault="00EA07FE" w:rsidP="00EA07FE">
      <w:pPr>
        <w:pStyle w:val="NormalWeb"/>
        <w:shd w:val="clear" w:color="auto" w:fill="FFFFFF"/>
        <w:spacing w:before="120" w:beforeAutospacing="0" w:after="0" w:afterAutospacing="0"/>
        <w:ind w:firstLine="720"/>
        <w:jc w:val="both"/>
        <w:rPr>
          <w:rFonts w:ascii="Times New Roman" w:hAnsi="Times New Roman"/>
          <w:sz w:val="28"/>
          <w:szCs w:val="28"/>
          <w:lang w:eastAsia="vi-VN"/>
        </w:rPr>
      </w:pPr>
      <w:r w:rsidRPr="00DB750D">
        <w:rPr>
          <w:rFonts w:ascii="Times New Roman" w:hAnsi="Times New Roman"/>
          <w:sz w:val="28"/>
          <w:szCs w:val="28"/>
        </w:rPr>
        <w:t>+ Bản sao được cấp từ sổ gốc, bản sao được chứng thực từ bản chính hoặc bản sao kèm theo bản chính để đối chiếu quyết định thành lập hoặc quyết định cho phép thành lập trường;</w:t>
      </w:r>
    </w:p>
    <w:p w14:paraId="736323FE" w14:textId="77777777" w:rsidR="00EA07FE" w:rsidRPr="00DB750D" w:rsidRDefault="00EA07FE" w:rsidP="00EA07FE">
      <w:pPr>
        <w:pStyle w:val="NormalWeb"/>
        <w:shd w:val="clear" w:color="auto" w:fill="FFFFFF"/>
        <w:spacing w:before="120" w:beforeAutospacing="0" w:after="0" w:afterAutospacing="0"/>
        <w:ind w:firstLine="720"/>
        <w:jc w:val="both"/>
        <w:rPr>
          <w:rFonts w:ascii="Times New Roman" w:hAnsi="Times New Roman"/>
          <w:sz w:val="28"/>
          <w:szCs w:val="28"/>
        </w:rPr>
      </w:pPr>
      <w:r w:rsidRPr="00DB750D">
        <w:rPr>
          <w:rFonts w:ascii="Times New Roman" w:hAnsi="Times New Roman"/>
          <w:sz w:val="28"/>
          <w:szCs w:val="28"/>
        </w:rPr>
        <w:t xml:space="preserve">- Số lượng hồ sơ: 01 bộ. </w:t>
      </w:r>
    </w:p>
    <w:p w14:paraId="3D68BA24" w14:textId="77777777" w:rsidR="00EA07FE" w:rsidRPr="00DB750D" w:rsidRDefault="00EA07FE" w:rsidP="00EA07FE">
      <w:pPr>
        <w:pStyle w:val="NormalWeb"/>
        <w:shd w:val="clear" w:color="auto" w:fill="FFFFFF"/>
        <w:spacing w:before="120" w:beforeAutospacing="0" w:after="0" w:afterAutospacing="0"/>
        <w:ind w:firstLine="720"/>
        <w:jc w:val="both"/>
        <w:rPr>
          <w:sz w:val="28"/>
          <w:szCs w:val="28"/>
        </w:rPr>
      </w:pPr>
      <w:r w:rsidRPr="00DB750D">
        <w:rPr>
          <w:rFonts w:ascii="Times New Roman" w:hAnsi="Times New Roman"/>
          <w:b/>
          <w:bCs/>
          <w:sz w:val="28"/>
          <w:szCs w:val="28"/>
        </w:rPr>
        <w:t xml:space="preserve">c. Đối tượng thực hiện thủ tục hành chính: </w:t>
      </w:r>
      <w:r w:rsidRPr="00DB750D">
        <w:rPr>
          <w:rFonts w:ascii="Times New Roman" w:hAnsi="Times New Roman"/>
          <w:sz w:val="28"/>
          <w:szCs w:val="28"/>
        </w:rPr>
        <w:t>Trường trung học phổ thông, tổ chức, cá nhân.</w:t>
      </w:r>
    </w:p>
    <w:p w14:paraId="75B9BC16" w14:textId="77777777" w:rsidR="00EA07FE" w:rsidRPr="00DB750D" w:rsidRDefault="00EA07FE" w:rsidP="00EA07FE">
      <w:pPr>
        <w:pStyle w:val="NormalWeb"/>
        <w:shd w:val="clear" w:color="auto" w:fill="FFFFFF"/>
        <w:spacing w:before="120" w:beforeAutospacing="0" w:after="0" w:afterAutospacing="0"/>
        <w:ind w:firstLine="720"/>
        <w:jc w:val="both"/>
        <w:rPr>
          <w:rFonts w:ascii="Times New Roman" w:hAnsi="Times New Roman"/>
          <w:bCs/>
          <w:sz w:val="28"/>
          <w:szCs w:val="28"/>
        </w:rPr>
      </w:pPr>
      <w:r w:rsidRPr="00DB750D">
        <w:rPr>
          <w:rFonts w:ascii="Times New Roman" w:hAnsi="Times New Roman"/>
          <w:b/>
          <w:bCs/>
          <w:sz w:val="28"/>
          <w:szCs w:val="28"/>
        </w:rPr>
        <w:lastRenderedPageBreak/>
        <w:t>d. Cơ quan giải quyết thủ tục hành chính:</w:t>
      </w:r>
      <w:r w:rsidRPr="00DB750D">
        <w:rPr>
          <w:rFonts w:ascii="Times New Roman" w:hAnsi="Times New Roman"/>
          <w:sz w:val="28"/>
          <w:szCs w:val="28"/>
        </w:rPr>
        <w:t> Sở Giáo dục và Đào tạo.</w:t>
      </w:r>
    </w:p>
    <w:p w14:paraId="71717CFE" w14:textId="77777777" w:rsidR="00EA07FE" w:rsidRPr="00DB750D" w:rsidRDefault="00EA07FE" w:rsidP="00EA07FE">
      <w:pPr>
        <w:pStyle w:val="NormalWeb"/>
        <w:shd w:val="clear" w:color="auto" w:fill="FFFFFF"/>
        <w:spacing w:before="120" w:beforeAutospacing="0" w:after="0" w:afterAutospacing="0"/>
        <w:ind w:firstLine="720"/>
        <w:jc w:val="both"/>
        <w:rPr>
          <w:rFonts w:ascii="Times New Roman" w:hAnsi="Times New Roman"/>
          <w:bCs/>
          <w:sz w:val="28"/>
          <w:szCs w:val="28"/>
        </w:rPr>
      </w:pPr>
      <w:r w:rsidRPr="00DB750D">
        <w:rPr>
          <w:rFonts w:ascii="Times New Roman" w:hAnsi="Times New Roman"/>
          <w:b/>
          <w:bCs/>
          <w:sz w:val="28"/>
          <w:szCs w:val="28"/>
        </w:rPr>
        <w:t xml:space="preserve">đ. Kết quả thực hiện thủ tục hành chính: </w:t>
      </w:r>
      <w:r w:rsidRPr="00DB750D">
        <w:rPr>
          <w:rFonts w:ascii="Times New Roman" w:hAnsi="Times New Roman"/>
          <w:sz w:val="28"/>
          <w:szCs w:val="28"/>
        </w:rPr>
        <w:t>Quyết định cho phép trường trung học phổ thông hoạt động giáo dục của giám đốc Sở Giáo dục và Đào tạo.</w:t>
      </w:r>
    </w:p>
    <w:p w14:paraId="29D516C8" w14:textId="77777777" w:rsidR="00EA07FE" w:rsidRPr="00DB750D" w:rsidRDefault="00EA07FE" w:rsidP="00EA07FE">
      <w:pPr>
        <w:pStyle w:val="NormalWeb"/>
        <w:shd w:val="clear" w:color="auto" w:fill="FFFFFF"/>
        <w:spacing w:before="120" w:beforeAutospacing="0" w:after="0" w:afterAutospacing="0"/>
        <w:ind w:firstLine="720"/>
        <w:jc w:val="both"/>
        <w:rPr>
          <w:rFonts w:ascii="Times New Roman" w:hAnsi="Times New Roman"/>
          <w:bCs/>
          <w:sz w:val="28"/>
          <w:szCs w:val="28"/>
        </w:rPr>
      </w:pPr>
      <w:r w:rsidRPr="00DB750D">
        <w:rPr>
          <w:rFonts w:ascii="Times New Roman" w:hAnsi="Times New Roman"/>
          <w:b/>
          <w:bCs/>
          <w:sz w:val="28"/>
          <w:szCs w:val="28"/>
        </w:rPr>
        <w:t>e. Phí, lệ phí:</w:t>
      </w:r>
      <w:r w:rsidRPr="00DB750D">
        <w:rPr>
          <w:rFonts w:ascii="Times New Roman" w:hAnsi="Times New Roman"/>
          <w:sz w:val="28"/>
          <w:szCs w:val="28"/>
        </w:rPr>
        <w:t> Không.</w:t>
      </w:r>
    </w:p>
    <w:p w14:paraId="6ED7CFE5" w14:textId="77777777" w:rsidR="00EA07FE" w:rsidRPr="00DB750D" w:rsidRDefault="00EA07FE" w:rsidP="00EA07FE">
      <w:pPr>
        <w:pStyle w:val="NormalWeb"/>
        <w:shd w:val="clear" w:color="auto" w:fill="FFFFFF"/>
        <w:spacing w:before="120" w:beforeAutospacing="0" w:after="0" w:afterAutospacing="0"/>
        <w:ind w:firstLine="720"/>
        <w:jc w:val="both"/>
        <w:rPr>
          <w:rFonts w:ascii="Times New Roman" w:hAnsi="Times New Roman"/>
          <w:sz w:val="28"/>
          <w:szCs w:val="28"/>
        </w:rPr>
      </w:pPr>
      <w:r w:rsidRPr="00DB750D">
        <w:rPr>
          <w:rFonts w:ascii="Times New Roman" w:hAnsi="Times New Roman"/>
          <w:b/>
          <w:bCs/>
          <w:sz w:val="28"/>
          <w:szCs w:val="28"/>
        </w:rPr>
        <w:t xml:space="preserve">g. Tên mẫu đơn, mẫu tờ khai: </w:t>
      </w:r>
      <w:r w:rsidRPr="00DB750D">
        <w:rPr>
          <w:rFonts w:ascii="Times New Roman" w:hAnsi="Times New Roman"/>
          <w:sz w:val="28"/>
          <w:szCs w:val="28"/>
        </w:rPr>
        <w:t>Không.</w:t>
      </w:r>
    </w:p>
    <w:p w14:paraId="684F6AD7" w14:textId="77777777" w:rsidR="00EA07FE" w:rsidRPr="00DB750D" w:rsidRDefault="00EA07FE" w:rsidP="00EA07FE">
      <w:pPr>
        <w:pStyle w:val="NormalWeb"/>
        <w:shd w:val="clear" w:color="auto" w:fill="FFFFFF"/>
        <w:spacing w:before="120" w:beforeAutospacing="0" w:after="0" w:afterAutospacing="0"/>
        <w:ind w:firstLine="720"/>
        <w:jc w:val="both"/>
        <w:rPr>
          <w:rFonts w:ascii="Times New Roman" w:hAnsi="Times New Roman"/>
          <w:b/>
          <w:bCs/>
          <w:sz w:val="28"/>
          <w:szCs w:val="28"/>
          <w:lang w:val="hr-HR"/>
        </w:rPr>
      </w:pPr>
      <w:r w:rsidRPr="00DB750D">
        <w:rPr>
          <w:rFonts w:ascii="Times New Roman" w:hAnsi="Times New Roman"/>
          <w:b/>
          <w:bCs/>
          <w:sz w:val="28"/>
          <w:szCs w:val="28"/>
          <w:lang w:val="hr-HR"/>
        </w:rPr>
        <w:t xml:space="preserve">h. Yêu cầu, điều kiện thực hiện thủ tục hành chính: </w:t>
      </w:r>
    </w:p>
    <w:p w14:paraId="49C2B49D" w14:textId="77777777" w:rsidR="00EA07FE" w:rsidRPr="00281F0D" w:rsidRDefault="00EA07FE" w:rsidP="00EA07FE">
      <w:pPr>
        <w:shd w:val="clear" w:color="auto" w:fill="FFFFFF"/>
        <w:spacing w:before="120"/>
        <w:ind w:firstLine="720"/>
        <w:jc w:val="both"/>
        <w:rPr>
          <w:sz w:val="28"/>
          <w:szCs w:val="28"/>
          <w:lang w:val="hr-HR"/>
        </w:rPr>
      </w:pPr>
      <w:r w:rsidRPr="00281F0D">
        <w:rPr>
          <w:sz w:val="28"/>
          <w:szCs w:val="28"/>
          <w:lang w:val="hr-HR"/>
        </w:rPr>
        <w:t>- Có quyết định thành lập hoặc quyết định cho phép thành lập của Chủ tịch Ủy ban nhân dân cấp tỉnh.</w:t>
      </w:r>
    </w:p>
    <w:p w14:paraId="4D97C433" w14:textId="77777777" w:rsidR="00EA07FE" w:rsidRPr="00281F0D" w:rsidRDefault="00EA07FE" w:rsidP="00EA07FE">
      <w:pPr>
        <w:shd w:val="clear" w:color="auto" w:fill="FFFFFF"/>
        <w:spacing w:before="120"/>
        <w:ind w:firstLine="720"/>
        <w:jc w:val="both"/>
        <w:rPr>
          <w:sz w:val="28"/>
          <w:szCs w:val="28"/>
          <w:lang w:val="hr-HR"/>
        </w:rPr>
      </w:pPr>
      <w:r w:rsidRPr="00281F0D">
        <w:rPr>
          <w:sz w:val="28"/>
          <w:szCs w:val="28"/>
          <w:lang w:val="hr-HR"/>
        </w:rPr>
        <w:t>- Có đất đai, trường sở, cơ sở vật chất, trang thiết bị đáp ứng yêu cầu hoạt động giáo dục. Cơ sở vật chất gồm:</w:t>
      </w:r>
    </w:p>
    <w:p w14:paraId="524EB836" w14:textId="77777777" w:rsidR="00EA07FE" w:rsidRPr="00281F0D" w:rsidRDefault="00EA07FE" w:rsidP="00EA07FE">
      <w:pPr>
        <w:shd w:val="clear" w:color="auto" w:fill="FFFFFF"/>
        <w:spacing w:before="120"/>
        <w:ind w:firstLine="720"/>
        <w:jc w:val="both"/>
        <w:rPr>
          <w:sz w:val="28"/>
          <w:szCs w:val="28"/>
          <w:lang w:val="hr-HR"/>
        </w:rPr>
      </w:pPr>
      <w:r w:rsidRPr="00281F0D">
        <w:rPr>
          <w:iCs/>
          <w:sz w:val="28"/>
          <w:szCs w:val="28"/>
          <w:lang w:val="hr-HR"/>
        </w:rPr>
        <w:t>+ Phòng học được xây dựng theo tiêu chuẩn, đủ bàn ghế phù hợp với tầm vóc học sinh, có bàn ghế của giáo viên, có bảng viết và bảo đảm học nhiều nhất là hai ca trong một ngày;</w:t>
      </w:r>
    </w:p>
    <w:p w14:paraId="30FDC7BC" w14:textId="77777777" w:rsidR="00EA07FE" w:rsidRPr="00281F0D" w:rsidRDefault="00EA07FE" w:rsidP="00EA07FE">
      <w:pPr>
        <w:shd w:val="clear" w:color="auto" w:fill="FFFFFF"/>
        <w:spacing w:before="120"/>
        <w:ind w:firstLine="720"/>
        <w:jc w:val="both"/>
        <w:rPr>
          <w:sz w:val="28"/>
          <w:szCs w:val="28"/>
          <w:lang w:val="hr-HR"/>
        </w:rPr>
      </w:pPr>
      <w:r w:rsidRPr="00281F0D">
        <w:rPr>
          <w:sz w:val="28"/>
          <w:szCs w:val="28"/>
          <w:lang w:val="hr-HR"/>
        </w:rPr>
        <w:t>+ Phòng học bộ môn: Thực hiện theo quy định về quy chuẩn phòng học bộ môn do Bộ trưởng Bộ Giáo dục và Đào tạo ban hành;</w:t>
      </w:r>
    </w:p>
    <w:p w14:paraId="12E44227" w14:textId="77777777" w:rsidR="00EA07FE" w:rsidRPr="00281F0D" w:rsidRDefault="00EA07FE" w:rsidP="00EA07FE">
      <w:pPr>
        <w:shd w:val="clear" w:color="auto" w:fill="FFFFFF"/>
        <w:spacing w:before="120"/>
        <w:ind w:firstLine="720"/>
        <w:jc w:val="both"/>
        <w:rPr>
          <w:sz w:val="28"/>
          <w:szCs w:val="28"/>
          <w:lang w:val="hr-HR"/>
        </w:rPr>
      </w:pPr>
      <w:r w:rsidRPr="00281F0D">
        <w:rPr>
          <w:sz w:val="28"/>
          <w:szCs w:val="28"/>
          <w:lang w:val="hr-HR"/>
        </w:rPr>
        <w:t>+ Khối phục vụ học tập gồm nhà tập đa năng, thư viện, phòng hoạt động Đoàn - Đội, phòng truyền thống;</w:t>
      </w:r>
    </w:p>
    <w:p w14:paraId="59CA9740" w14:textId="77777777" w:rsidR="00EA07FE" w:rsidRPr="00281F0D" w:rsidRDefault="00EA07FE" w:rsidP="00EA07FE">
      <w:pPr>
        <w:shd w:val="clear" w:color="auto" w:fill="FFFFFF"/>
        <w:spacing w:before="120"/>
        <w:ind w:firstLine="720"/>
        <w:jc w:val="both"/>
        <w:rPr>
          <w:sz w:val="28"/>
          <w:szCs w:val="28"/>
          <w:lang w:val="hr-HR"/>
        </w:rPr>
      </w:pPr>
      <w:r w:rsidRPr="00281F0D">
        <w:rPr>
          <w:sz w:val="28"/>
          <w:szCs w:val="28"/>
          <w:lang w:val="hr-HR"/>
        </w:rPr>
        <w:t>+ Khối hành chính - quản trị gồm: Phòng làm việc của hiệu trưởng, phó hiệu trưởng, văn phòng, phòng họp toàn thể cán bộ, giáo viên và nhân viên nhà trường, phòng các tổ chuyên môn, phòng y tế trường học, nhà kho, phòng thường trực, phòng của các tổ chức Đảng, đoàn thể;</w:t>
      </w:r>
    </w:p>
    <w:p w14:paraId="4C195E39" w14:textId="77777777" w:rsidR="00EA07FE" w:rsidRPr="00281F0D" w:rsidRDefault="00EA07FE" w:rsidP="00EA07FE">
      <w:pPr>
        <w:shd w:val="clear" w:color="auto" w:fill="FFFFFF"/>
        <w:spacing w:before="120"/>
        <w:ind w:firstLine="720"/>
        <w:jc w:val="both"/>
        <w:rPr>
          <w:sz w:val="28"/>
          <w:szCs w:val="28"/>
          <w:lang w:val="hr-HR"/>
        </w:rPr>
      </w:pPr>
      <w:r w:rsidRPr="00281F0D">
        <w:rPr>
          <w:sz w:val="28"/>
          <w:szCs w:val="28"/>
          <w:lang w:val="hr-HR"/>
        </w:rPr>
        <w:t>+ Khu sân chơi, bãi tập: Có diện tích ít nhất bằng 25% tổng diện tích sử dụng của trường, có đủ thiết bị luyện tập thể dục, thể thao và bảo đảm an toàn;</w:t>
      </w:r>
    </w:p>
    <w:p w14:paraId="044080BC" w14:textId="77777777" w:rsidR="00EA07FE" w:rsidRPr="00281F0D" w:rsidRDefault="00EA07FE" w:rsidP="00EA07FE">
      <w:pPr>
        <w:shd w:val="clear" w:color="auto" w:fill="FFFFFF"/>
        <w:spacing w:before="120"/>
        <w:ind w:firstLine="720"/>
        <w:jc w:val="both"/>
        <w:rPr>
          <w:sz w:val="28"/>
          <w:szCs w:val="28"/>
          <w:lang w:val="hr-HR"/>
        </w:rPr>
      </w:pPr>
      <w:r w:rsidRPr="00281F0D">
        <w:rPr>
          <w:sz w:val="28"/>
          <w:szCs w:val="28"/>
          <w:lang w:val="hr-HR"/>
        </w:rPr>
        <w:t>+ Khu để xe: Bố trí hợp lý trong khuôn viên trường, bảo đảm an toàn, trật tự, vệ sinh;</w:t>
      </w:r>
    </w:p>
    <w:p w14:paraId="39975F79" w14:textId="77777777" w:rsidR="00EA07FE" w:rsidRPr="00281F0D" w:rsidRDefault="00EA07FE" w:rsidP="00EA07FE">
      <w:pPr>
        <w:shd w:val="clear" w:color="auto" w:fill="FFFFFF"/>
        <w:spacing w:before="120"/>
        <w:ind w:firstLine="720"/>
        <w:jc w:val="both"/>
        <w:rPr>
          <w:sz w:val="28"/>
          <w:szCs w:val="28"/>
          <w:lang w:val="hr-HR"/>
        </w:rPr>
      </w:pPr>
      <w:r w:rsidRPr="00281F0D">
        <w:rPr>
          <w:sz w:val="28"/>
          <w:szCs w:val="28"/>
          <w:lang w:val="hr-HR"/>
        </w:rPr>
        <w:t>+ Có hệ thống hạ tầng công nghệ thông tin kết nối Internet đáp ứng yêu cầu quản lý và dạy học.</w:t>
      </w:r>
    </w:p>
    <w:p w14:paraId="7F36811E" w14:textId="77777777" w:rsidR="00EA07FE" w:rsidRPr="00281F0D" w:rsidRDefault="00EA07FE" w:rsidP="00EA07FE">
      <w:pPr>
        <w:shd w:val="clear" w:color="auto" w:fill="FFFFFF"/>
        <w:spacing w:before="120"/>
        <w:ind w:firstLine="720"/>
        <w:jc w:val="both"/>
        <w:rPr>
          <w:sz w:val="28"/>
          <w:szCs w:val="28"/>
          <w:lang w:val="hr-HR"/>
        </w:rPr>
      </w:pPr>
      <w:r w:rsidRPr="00281F0D">
        <w:rPr>
          <w:iCs/>
          <w:sz w:val="28"/>
          <w:szCs w:val="28"/>
          <w:lang w:val="hr-HR"/>
        </w:rPr>
        <w:t>- Địa điểm của trường bảo đảm môi trường giáo dục, an toàn cho học sinh, giáo viên, cán bộ và nhân viên. Trường học là một khu riêng, có tường bao quanh, có cổng trường và biển tên trường.</w:t>
      </w:r>
    </w:p>
    <w:p w14:paraId="690445C5" w14:textId="77777777" w:rsidR="00EA07FE" w:rsidRPr="00281F0D" w:rsidRDefault="00EA07FE" w:rsidP="00EA07FE">
      <w:pPr>
        <w:shd w:val="clear" w:color="auto" w:fill="FFFFFF"/>
        <w:spacing w:before="120"/>
        <w:ind w:firstLine="720"/>
        <w:jc w:val="both"/>
        <w:rPr>
          <w:sz w:val="28"/>
          <w:szCs w:val="28"/>
          <w:lang w:val="hr-HR"/>
        </w:rPr>
      </w:pPr>
      <w:r w:rsidRPr="00281F0D">
        <w:rPr>
          <w:sz w:val="28"/>
          <w:szCs w:val="28"/>
          <w:lang w:val="hr-HR"/>
        </w:rPr>
        <w:t>- Có chương trình giáo dục và tài liệu giảng dạy, học tập theo quy định phù hợp với mỗi cấp học.</w:t>
      </w:r>
    </w:p>
    <w:p w14:paraId="63F589BB" w14:textId="77777777" w:rsidR="00EA07FE" w:rsidRPr="00281F0D" w:rsidRDefault="00EA07FE" w:rsidP="00EA07FE">
      <w:pPr>
        <w:shd w:val="clear" w:color="auto" w:fill="FFFFFF"/>
        <w:spacing w:before="120"/>
        <w:ind w:firstLine="720"/>
        <w:jc w:val="both"/>
        <w:rPr>
          <w:sz w:val="28"/>
          <w:szCs w:val="28"/>
          <w:lang w:val="hr-HR"/>
        </w:rPr>
      </w:pPr>
      <w:r w:rsidRPr="00281F0D">
        <w:rPr>
          <w:sz w:val="28"/>
          <w:szCs w:val="28"/>
          <w:lang w:val="hr-HR"/>
        </w:rPr>
        <w:lastRenderedPageBreak/>
        <w:t>- Có đội ngũ nhà giáo và cán bộ quản lý đạt tiêu chuẩn về phẩm chất và đạt trình độ chuẩn được đào tạo phù hợp với từng cấp học; đủ về số lượng theo cơ cấu về loại hình giáo viên, bảo đảm thực hiện chương trình giáo dục và tổ chức các hoạt động giáo dục.</w:t>
      </w:r>
    </w:p>
    <w:p w14:paraId="5DB1ABBD" w14:textId="77777777" w:rsidR="00EA07FE" w:rsidRPr="00281F0D" w:rsidRDefault="00EA07FE" w:rsidP="00EA07FE">
      <w:pPr>
        <w:shd w:val="clear" w:color="auto" w:fill="FFFFFF"/>
        <w:spacing w:before="120"/>
        <w:ind w:firstLine="720"/>
        <w:jc w:val="both"/>
        <w:rPr>
          <w:sz w:val="28"/>
          <w:szCs w:val="28"/>
          <w:lang w:val="hr-HR"/>
        </w:rPr>
      </w:pPr>
      <w:r w:rsidRPr="00281F0D">
        <w:rPr>
          <w:sz w:val="28"/>
          <w:szCs w:val="28"/>
          <w:lang w:val="hr-HR"/>
        </w:rPr>
        <w:t>- Có đủ nguồn lực tài chính theo quy định để bảo đảm duy trì và phát triển hoạt động giáo dục.</w:t>
      </w:r>
    </w:p>
    <w:p w14:paraId="04166594" w14:textId="77777777" w:rsidR="00EA07FE" w:rsidRPr="00281F0D" w:rsidRDefault="00EA07FE" w:rsidP="00EA07FE">
      <w:pPr>
        <w:shd w:val="clear" w:color="auto" w:fill="FFFFFF"/>
        <w:spacing w:before="120"/>
        <w:ind w:firstLine="720"/>
        <w:jc w:val="both"/>
        <w:rPr>
          <w:sz w:val="28"/>
          <w:szCs w:val="28"/>
          <w:lang w:val="hr-HR"/>
        </w:rPr>
      </w:pPr>
      <w:r w:rsidRPr="00281F0D">
        <w:rPr>
          <w:sz w:val="28"/>
          <w:szCs w:val="28"/>
          <w:lang w:val="hr-HR"/>
        </w:rPr>
        <w:t>- Có quy chế tổ chức và hoạt động của nhà trường.</w:t>
      </w:r>
    </w:p>
    <w:p w14:paraId="6A43922A"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pacing w:val="-8"/>
          <w:sz w:val="28"/>
          <w:szCs w:val="28"/>
          <w:lang w:val="hr-HR"/>
        </w:rPr>
      </w:pPr>
      <w:r w:rsidRPr="00281F0D">
        <w:rPr>
          <w:rFonts w:ascii="Times New Roman" w:hAnsi="Times New Roman"/>
          <w:b/>
          <w:bCs/>
          <w:sz w:val="28"/>
          <w:szCs w:val="28"/>
          <w:lang w:val="hr-HR"/>
        </w:rPr>
        <w:t xml:space="preserve">i. Căn cứ pháp lý của thủ tục hành chính: </w:t>
      </w:r>
    </w:p>
    <w:p w14:paraId="3D4B4653" w14:textId="77777777" w:rsidR="00EA07FE" w:rsidRPr="00281F0D" w:rsidRDefault="00EA07FE" w:rsidP="00EA07FE">
      <w:pPr>
        <w:shd w:val="clear" w:color="auto" w:fill="FFFFFF"/>
        <w:spacing w:before="120" w:after="120"/>
        <w:ind w:firstLine="720"/>
        <w:jc w:val="both"/>
        <w:rPr>
          <w:sz w:val="28"/>
          <w:szCs w:val="28"/>
          <w:lang w:val="hr-HR"/>
        </w:rPr>
      </w:pPr>
      <w:r w:rsidRPr="00281F0D">
        <w:rPr>
          <w:sz w:val="28"/>
          <w:szCs w:val="28"/>
          <w:lang w:val="hr-HR"/>
        </w:rPr>
        <w:t>- Điều 27, 28 Nghị định số </w:t>
      </w:r>
      <w:hyperlink r:id="rId11"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0BD5BBAB" w14:textId="77777777" w:rsidR="00EA07FE" w:rsidRPr="00281F0D" w:rsidRDefault="00EA07FE" w:rsidP="00EA07FE">
      <w:pPr>
        <w:shd w:val="clear" w:color="auto" w:fill="FFFFFF"/>
        <w:spacing w:before="120" w:after="120"/>
        <w:ind w:firstLine="720"/>
        <w:jc w:val="both"/>
        <w:rPr>
          <w:sz w:val="28"/>
          <w:szCs w:val="28"/>
          <w:lang w:val="hr-HR"/>
        </w:rPr>
      </w:pPr>
      <w:r w:rsidRPr="00281F0D">
        <w:rPr>
          <w:iCs/>
          <w:sz w:val="28"/>
          <w:szCs w:val="28"/>
          <w:lang w:val="hr-HR"/>
        </w:rPr>
        <w:t>- Khoản 15, 16 Điều 1, 2 Nghị định số </w:t>
      </w:r>
      <w:hyperlink r:id="rId12" w:tgtFrame="_blank" w:tooltip="Nghị định 135/2018/NĐ-CP" w:history="1">
        <w:r w:rsidRPr="00281F0D">
          <w:rPr>
            <w:iCs/>
            <w:sz w:val="28"/>
            <w:szCs w:val="28"/>
            <w:lang w:val="hr-HR"/>
          </w:rPr>
          <w:t>135/2018/NĐ-CP</w:t>
        </w:r>
      </w:hyperlink>
      <w:r w:rsidRPr="00281F0D">
        <w:rPr>
          <w:iCs/>
          <w:sz w:val="28"/>
          <w:szCs w:val="28"/>
          <w:lang w:val="hr-HR"/>
        </w:rPr>
        <w:t> ngày 04/10/2018 của Chính phủ sửa đổi một số điều của Nghị định </w:t>
      </w:r>
      <w:hyperlink r:id="rId13" w:tgtFrame="_blank" w:tooltip="Nghị định 46/2017/NĐ-CP" w:history="1">
        <w:r w:rsidRPr="00281F0D">
          <w:rPr>
            <w:iCs/>
            <w:sz w:val="28"/>
            <w:szCs w:val="28"/>
            <w:lang w:val="hr-HR"/>
          </w:rPr>
          <w:t>46/2017/NĐ-CP</w:t>
        </w:r>
      </w:hyperlink>
      <w:r w:rsidRPr="00281F0D">
        <w:rPr>
          <w:iCs/>
          <w:sz w:val="28"/>
          <w:szCs w:val="28"/>
          <w:lang w:val="hr-HR"/>
        </w:rPr>
        <w:t> ngày 21/4/2017 của Chính phủ quy định về điều kiện đầu tư và hoạt động trong lĩnh vực giáo dục.</w:t>
      </w:r>
    </w:p>
    <w:p w14:paraId="218D369C" w14:textId="77777777" w:rsidR="00EA07FE" w:rsidRPr="00DB75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vi-VN"/>
        </w:rPr>
      </w:pPr>
      <w:r w:rsidRPr="00DB750D">
        <w:rPr>
          <w:rFonts w:ascii="Times New Roman" w:hAnsi="Times New Roman"/>
          <w:b/>
          <w:sz w:val="28"/>
          <w:szCs w:val="28"/>
          <w:lang w:val="nl-NL"/>
        </w:rPr>
        <w:t>k. Lưu hồ sơ (ISO)</w:t>
      </w:r>
      <w:r w:rsidRPr="00DB750D">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EA07FE" w:rsidRPr="007D038B" w14:paraId="2D8CA192"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174CDF2"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390D9D7F"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A5FF025"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3A946BB4"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71F279F"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513FC079"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15C7C743"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2C341EFF"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6695E551"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1F8B359C" w14:textId="77777777" w:rsidR="00EA07FE" w:rsidRPr="007D038B" w:rsidRDefault="00EA07FE" w:rsidP="0088110F">
            <w:pPr>
              <w:spacing w:before="40" w:after="40"/>
              <w:jc w:val="both"/>
              <w:rPr>
                <w:sz w:val="28"/>
                <w:szCs w:val="28"/>
                <w:lang w:val="nl-NL"/>
              </w:rPr>
            </w:pPr>
            <w:r w:rsidRPr="007D038B">
              <w:rPr>
                <w:sz w:val="28"/>
                <w:szCs w:val="28"/>
                <w:lang w:val="nl-NL"/>
              </w:rPr>
              <w:t>Từ 3 năm, sau đó chuyển hồ sơ đến kho lưu trữ của đơn vị (hoặc lưu trữ tỉnh, huyện)</w:t>
            </w:r>
          </w:p>
        </w:tc>
      </w:tr>
      <w:tr w:rsidR="00EA07FE" w:rsidRPr="00212A1E" w14:paraId="34931688"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AF49D8C"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lang w:val="nl-NL"/>
              </w:rPr>
              <w:t xml:space="preserve">về </w:t>
            </w:r>
            <w:r w:rsidRPr="00281F0D">
              <w:rPr>
                <w:rStyle w:val="fontstyle01"/>
                <w:b w:val="0"/>
                <w:lang w:val="nl-NL"/>
              </w:rPr>
              <w:t>thực hiện cơ chế một cửa, một cửa liên thông 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454CF6CD"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34A4E287" w14:textId="77777777" w:rsidR="00EA07FE" w:rsidRPr="007D038B" w:rsidRDefault="00EA07FE" w:rsidP="0088110F">
            <w:pPr>
              <w:spacing w:before="40" w:after="40"/>
              <w:rPr>
                <w:sz w:val="26"/>
                <w:szCs w:val="26"/>
                <w:lang w:val="nl-NL"/>
              </w:rPr>
            </w:pPr>
          </w:p>
        </w:tc>
      </w:tr>
    </w:tbl>
    <w:p w14:paraId="09D42FCF" w14:textId="77777777" w:rsidR="00EA07FE" w:rsidRPr="00281F0D"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nl-NL"/>
        </w:rPr>
      </w:pPr>
    </w:p>
    <w:p w14:paraId="75D563A3" w14:textId="0E384883" w:rsidR="00EA07FE" w:rsidRPr="007D038B" w:rsidRDefault="00934B89" w:rsidP="00EA07FE">
      <w:pPr>
        <w:shd w:val="clear" w:color="auto" w:fill="FFFFFF"/>
        <w:spacing w:before="120" w:after="120" w:line="212" w:lineRule="atLeast"/>
        <w:ind w:firstLine="720"/>
        <w:jc w:val="both"/>
        <w:rPr>
          <w:b/>
          <w:bCs/>
          <w:i/>
          <w:sz w:val="28"/>
          <w:szCs w:val="28"/>
          <w:lang w:val="hr-HR"/>
        </w:rPr>
      </w:pPr>
      <w:r w:rsidRPr="00281F0D">
        <w:rPr>
          <w:b/>
          <w:bCs/>
          <w:sz w:val="28"/>
          <w:szCs w:val="28"/>
          <w:lang w:val="nl-NL"/>
        </w:rPr>
        <w:lastRenderedPageBreak/>
        <w:t>3</w:t>
      </w:r>
      <w:r w:rsidR="00EA07FE" w:rsidRPr="00281F0D">
        <w:rPr>
          <w:b/>
          <w:bCs/>
          <w:sz w:val="28"/>
          <w:szCs w:val="28"/>
          <w:lang w:val="nl-NL"/>
        </w:rPr>
        <w:t>. Tên thủ tục hành chính: Thành lập trường trung học phổ thông chuyên công lập hoặc cho phép thành lập trường trung học phổ thông chuyên tư thục</w:t>
      </w:r>
    </w:p>
    <w:p w14:paraId="165C4A1F"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hr-HR"/>
        </w:rPr>
        <w:t xml:space="preserve"> </w:t>
      </w:r>
      <w:r w:rsidRPr="007D038B">
        <w:rPr>
          <w:b/>
          <w:bCs/>
          <w:sz w:val="28"/>
          <w:szCs w:val="28"/>
          <w:lang w:val="vi-VN"/>
        </w:rPr>
        <w:t>tự</w:t>
      </w:r>
      <w:r w:rsidRPr="00281F0D">
        <w:rPr>
          <w:b/>
          <w:bCs/>
          <w:sz w:val="28"/>
          <w:szCs w:val="28"/>
          <w:lang w:val="hr-HR"/>
        </w:rPr>
        <w:t xml:space="preserve">, cách thức, thời gian </w:t>
      </w:r>
      <w:r w:rsidRPr="007D038B">
        <w:rPr>
          <w:b/>
          <w:bCs/>
          <w:sz w:val="28"/>
          <w:szCs w:val="28"/>
          <w:lang w:val="vi-VN"/>
        </w:rPr>
        <w:t>giải quyết</w:t>
      </w:r>
      <w:r w:rsidRPr="00281F0D">
        <w:rPr>
          <w:b/>
          <w:sz w:val="28"/>
          <w:szCs w:val="28"/>
          <w:lang w:val="hr-HR"/>
        </w:rPr>
        <w:t xml:space="preserve"> thủ tục hành chính: </w:t>
      </w:r>
    </w:p>
    <w:tbl>
      <w:tblPr>
        <w:tblW w:w="1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7513"/>
        <w:gridCol w:w="3118"/>
        <w:gridCol w:w="1388"/>
      </w:tblGrid>
      <w:tr w:rsidR="00EA07FE" w:rsidRPr="007D038B" w14:paraId="0F725AC8" w14:textId="77777777" w:rsidTr="0088110F">
        <w:trPr>
          <w:trHeight w:val="405"/>
          <w:tblHeader/>
        </w:trPr>
        <w:tc>
          <w:tcPr>
            <w:tcW w:w="851" w:type="dxa"/>
            <w:vAlign w:val="center"/>
          </w:tcPr>
          <w:p w14:paraId="6D943BEF" w14:textId="77777777" w:rsidR="00EA07FE" w:rsidRPr="00A01317" w:rsidRDefault="00EA07FE" w:rsidP="0088110F">
            <w:pPr>
              <w:pStyle w:val="NormalWeb"/>
              <w:spacing w:before="0" w:beforeAutospacing="0" w:after="0" w:afterAutospacing="0"/>
              <w:jc w:val="center"/>
              <w:rPr>
                <w:rFonts w:ascii="Times New Roman" w:hAnsi="Times New Roman"/>
                <w:b/>
                <w:sz w:val="26"/>
                <w:szCs w:val="26"/>
              </w:rPr>
            </w:pPr>
            <w:r w:rsidRPr="00A01317">
              <w:rPr>
                <w:rFonts w:ascii="Times New Roman" w:hAnsi="Times New Roman"/>
                <w:b/>
                <w:sz w:val="26"/>
                <w:szCs w:val="26"/>
              </w:rPr>
              <w:t>TT</w:t>
            </w:r>
          </w:p>
        </w:tc>
        <w:tc>
          <w:tcPr>
            <w:tcW w:w="2376" w:type="dxa"/>
            <w:vAlign w:val="center"/>
          </w:tcPr>
          <w:p w14:paraId="6ACC3443" w14:textId="77777777" w:rsidR="00EA07FE" w:rsidRPr="00A01317" w:rsidRDefault="00EA07FE" w:rsidP="0088110F">
            <w:pPr>
              <w:pStyle w:val="NormalWeb"/>
              <w:spacing w:before="0" w:beforeAutospacing="0" w:after="0" w:afterAutospacing="0"/>
              <w:jc w:val="center"/>
              <w:rPr>
                <w:rFonts w:ascii="Times New Roman" w:hAnsi="Times New Roman"/>
                <w:b/>
                <w:sz w:val="26"/>
                <w:szCs w:val="26"/>
              </w:rPr>
            </w:pPr>
            <w:r w:rsidRPr="00A01317">
              <w:rPr>
                <w:rFonts w:ascii="Times New Roman" w:hAnsi="Times New Roman"/>
                <w:b/>
                <w:sz w:val="26"/>
                <w:szCs w:val="26"/>
              </w:rPr>
              <w:t>Trình tự thực hiện</w:t>
            </w:r>
          </w:p>
        </w:tc>
        <w:tc>
          <w:tcPr>
            <w:tcW w:w="7513" w:type="dxa"/>
            <w:vAlign w:val="center"/>
          </w:tcPr>
          <w:p w14:paraId="36FDD2AB" w14:textId="77777777" w:rsidR="00EA07FE" w:rsidRPr="00A01317" w:rsidRDefault="00EA07FE" w:rsidP="0088110F">
            <w:pPr>
              <w:pStyle w:val="NormalWeb"/>
              <w:spacing w:before="0" w:beforeAutospacing="0" w:after="0" w:afterAutospacing="0"/>
              <w:jc w:val="center"/>
              <w:rPr>
                <w:rFonts w:ascii="Times New Roman" w:hAnsi="Times New Roman"/>
                <w:b/>
                <w:sz w:val="26"/>
                <w:szCs w:val="26"/>
              </w:rPr>
            </w:pPr>
            <w:r w:rsidRPr="00A01317">
              <w:rPr>
                <w:rFonts w:ascii="Times New Roman" w:hAnsi="Times New Roman"/>
                <w:b/>
                <w:sz w:val="26"/>
                <w:szCs w:val="26"/>
              </w:rPr>
              <w:t>Cách thức thực hiện</w:t>
            </w:r>
          </w:p>
        </w:tc>
        <w:tc>
          <w:tcPr>
            <w:tcW w:w="3118" w:type="dxa"/>
            <w:vAlign w:val="center"/>
          </w:tcPr>
          <w:p w14:paraId="4287CC5A" w14:textId="77777777" w:rsidR="00EA07FE" w:rsidRPr="00A01317" w:rsidRDefault="00EA07FE" w:rsidP="0088110F">
            <w:pPr>
              <w:pStyle w:val="NormalWeb"/>
              <w:spacing w:before="0" w:beforeAutospacing="0" w:after="0" w:afterAutospacing="0"/>
              <w:jc w:val="center"/>
              <w:rPr>
                <w:rFonts w:ascii="Times New Roman" w:hAnsi="Times New Roman"/>
                <w:b/>
                <w:sz w:val="26"/>
                <w:szCs w:val="26"/>
              </w:rPr>
            </w:pPr>
            <w:r w:rsidRPr="00A01317">
              <w:rPr>
                <w:rFonts w:ascii="Times New Roman" w:hAnsi="Times New Roman"/>
                <w:b/>
                <w:sz w:val="26"/>
                <w:szCs w:val="26"/>
              </w:rPr>
              <w:t>Thời gian giải quyết</w:t>
            </w:r>
          </w:p>
        </w:tc>
        <w:tc>
          <w:tcPr>
            <w:tcW w:w="1388" w:type="dxa"/>
            <w:vAlign w:val="center"/>
          </w:tcPr>
          <w:p w14:paraId="6EB7778D" w14:textId="77777777" w:rsidR="00EA07FE" w:rsidRPr="00A01317" w:rsidRDefault="00EA07FE" w:rsidP="0088110F">
            <w:pPr>
              <w:pStyle w:val="NormalWeb"/>
              <w:spacing w:before="0" w:beforeAutospacing="0" w:after="0" w:afterAutospacing="0"/>
              <w:jc w:val="center"/>
              <w:rPr>
                <w:rFonts w:ascii="Times New Roman" w:hAnsi="Times New Roman"/>
                <w:b/>
                <w:sz w:val="26"/>
                <w:szCs w:val="26"/>
              </w:rPr>
            </w:pPr>
            <w:r w:rsidRPr="00A01317">
              <w:rPr>
                <w:rFonts w:ascii="Times New Roman" w:hAnsi="Times New Roman"/>
                <w:b/>
                <w:sz w:val="26"/>
                <w:szCs w:val="26"/>
              </w:rPr>
              <w:t>Ghi chú</w:t>
            </w:r>
          </w:p>
        </w:tc>
      </w:tr>
      <w:tr w:rsidR="00EA07FE" w:rsidRPr="007D038B" w14:paraId="726EFC81" w14:textId="77777777" w:rsidTr="0088110F">
        <w:trPr>
          <w:trHeight w:val="898"/>
        </w:trPr>
        <w:tc>
          <w:tcPr>
            <w:tcW w:w="851" w:type="dxa"/>
            <w:vMerge w:val="restart"/>
            <w:vAlign w:val="center"/>
          </w:tcPr>
          <w:p w14:paraId="31115631" w14:textId="77777777" w:rsidR="00EA07FE" w:rsidRPr="00A01317"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01317">
              <w:rPr>
                <w:rFonts w:ascii="Times New Roman" w:hAnsi="Times New Roman"/>
                <w:b/>
                <w:sz w:val="26"/>
                <w:szCs w:val="26"/>
              </w:rPr>
              <w:t>Bước 1</w:t>
            </w:r>
          </w:p>
        </w:tc>
        <w:tc>
          <w:tcPr>
            <w:tcW w:w="2376" w:type="dxa"/>
            <w:vMerge w:val="restart"/>
            <w:vAlign w:val="center"/>
          </w:tcPr>
          <w:p w14:paraId="01245DBC" w14:textId="77777777" w:rsidR="00EA07FE" w:rsidRPr="00A01317"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A01317">
              <w:rPr>
                <w:rFonts w:ascii="Times New Roman" w:hAnsi="Times New Roman"/>
                <w:b/>
                <w:sz w:val="26"/>
                <w:szCs w:val="26"/>
              </w:rPr>
              <w:t xml:space="preserve">Nộp hồ sơ thủ tục hành chính: </w:t>
            </w:r>
            <w:r w:rsidRPr="00A01317">
              <w:rPr>
                <w:rFonts w:ascii="Times New Roman" w:hAnsi="Times New Roman"/>
                <w:i/>
                <w:sz w:val="26"/>
                <w:szCs w:val="26"/>
              </w:rPr>
              <w:t xml:space="preserve">Tổ chức, cá nhân chuẩn bị hồ sơ đầy đủ theo quy định và </w:t>
            </w:r>
            <w:r w:rsidRPr="00A01317">
              <w:rPr>
                <w:rFonts w:ascii="Times New Roman" w:hAnsi="Times New Roman"/>
                <w:i/>
                <w:sz w:val="26"/>
                <w:szCs w:val="26"/>
                <w:lang w:val="vi-VN"/>
              </w:rPr>
              <w:t xml:space="preserve">nộp hồ sơ </w:t>
            </w:r>
            <w:r w:rsidRPr="00A01317">
              <w:rPr>
                <w:rFonts w:ascii="Times New Roman" w:hAnsi="Times New Roman"/>
                <w:i/>
                <w:sz w:val="26"/>
                <w:szCs w:val="26"/>
              </w:rPr>
              <w:t>qua các cách thức sau:</w:t>
            </w:r>
          </w:p>
        </w:tc>
        <w:tc>
          <w:tcPr>
            <w:tcW w:w="7513" w:type="dxa"/>
            <w:vAlign w:val="center"/>
          </w:tcPr>
          <w:p w14:paraId="6B2CB728" w14:textId="77777777" w:rsidR="00EA07FE" w:rsidRPr="00A01317" w:rsidRDefault="00EA07FE" w:rsidP="0088110F">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w:t>
            </w:r>
            <w:r w:rsidRPr="00A01317">
              <w:rPr>
                <w:rFonts w:ascii="Times New Roman" w:hAnsi="Times New Roman"/>
                <w:sz w:val="26"/>
                <w:szCs w:val="26"/>
              </w:rPr>
              <w:t>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A01317">
              <w:rPr>
                <w:rFonts w:ascii="Times New Roman" w:hAnsi="Times New Roman"/>
                <w:sz w:val="26"/>
                <w:szCs w:val="26"/>
              </w:rPr>
              <w:t>).</w:t>
            </w:r>
          </w:p>
          <w:p w14:paraId="29DA7EC8"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w:t>
            </w:r>
            <w:r w:rsidRPr="00A01317">
              <w:rPr>
                <w:rFonts w:ascii="Times New Roman" w:hAnsi="Times New Roman"/>
                <w:sz w:val="26"/>
                <w:szCs w:val="26"/>
              </w:rPr>
              <w:t>2. Hoặc thông qua bưu điện.</w:t>
            </w:r>
          </w:p>
          <w:p w14:paraId="2D7B6CC6" w14:textId="7614DB4F" w:rsidR="00FE0BD0" w:rsidRPr="00A01317" w:rsidRDefault="00FE0BD0" w:rsidP="00FE0BD0">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14" w:history="1">
              <w:r w:rsidRPr="004605B5">
                <w:rPr>
                  <w:rStyle w:val="Hyperlink"/>
                  <w:rFonts w:ascii="Times New Roman" w:hAnsi="Times New Roman"/>
                  <w:sz w:val="26"/>
                  <w:szCs w:val="26"/>
                </w:rPr>
                <w:t>http://dichvucong.dongthap.gov.vn</w:t>
              </w:r>
            </w:hyperlink>
          </w:p>
        </w:tc>
        <w:tc>
          <w:tcPr>
            <w:tcW w:w="3118" w:type="dxa"/>
            <w:vAlign w:val="center"/>
          </w:tcPr>
          <w:p w14:paraId="7308B4E1" w14:textId="77777777" w:rsidR="00EA07FE" w:rsidRPr="00A01317"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01317">
              <w:rPr>
                <w:rFonts w:ascii="Times New Roman" w:hAnsi="Times New Roman"/>
                <w:sz w:val="26"/>
                <w:szCs w:val="26"/>
                <w:lang w:val="vi-VN"/>
              </w:rPr>
              <w:t>Sáng: từ 07 giờ đến 11 giờ 30 phút; chiều: từ 13 giờ 30 đến 17 giờ của các ngày làm việc.</w:t>
            </w:r>
          </w:p>
        </w:tc>
        <w:tc>
          <w:tcPr>
            <w:tcW w:w="1388" w:type="dxa"/>
            <w:vMerge w:val="restart"/>
            <w:vAlign w:val="center"/>
          </w:tcPr>
          <w:p w14:paraId="30100A7C" w14:textId="77777777" w:rsidR="00EA07FE" w:rsidRPr="00A01317" w:rsidRDefault="00EA07FE" w:rsidP="0088110F">
            <w:pPr>
              <w:jc w:val="center"/>
              <w:rPr>
                <w:i/>
                <w:sz w:val="26"/>
                <w:szCs w:val="26"/>
                <w:lang w:val="vi-VN"/>
              </w:rPr>
            </w:pPr>
          </w:p>
        </w:tc>
      </w:tr>
      <w:tr w:rsidR="00EA07FE" w:rsidRPr="007D038B" w14:paraId="0788A325" w14:textId="77777777" w:rsidTr="0088110F">
        <w:trPr>
          <w:trHeight w:val="1495"/>
        </w:trPr>
        <w:tc>
          <w:tcPr>
            <w:tcW w:w="851" w:type="dxa"/>
            <w:vMerge/>
            <w:tcBorders>
              <w:bottom w:val="single" w:sz="4" w:space="0" w:color="auto"/>
            </w:tcBorders>
          </w:tcPr>
          <w:p w14:paraId="26D9C951" w14:textId="77777777" w:rsidR="00EA07FE" w:rsidRPr="00A01317"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bottom w:val="single" w:sz="4" w:space="0" w:color="auto"/>
            </w:tcBorders>
          </w:tcPr>
          <w:p w14:paraId="0C0CE3FF" w14:textId="77777777" w:rsidR="00EA07FE" w:rsidRPr="00A01317"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tcBorders>
              <w:bottom w:val="single" w:sz="4" w:space="0" w:color="auto"/>
            </w:tcBorders>
            <w:vAlign w:val="center"/>
          </w:tcPr>
          <w:p w14:paraId="6593709F" w14:textId="58116871" w:rsidR="00EA07FE" w:rsidRPr="00A01317" w:rsidRDefault="00EA07FE" w:rsidP="00FE0BD0">
            <w:pPr>
              <w:pStyle w:val="NormalWeb"/>
              <w:shd w:val="clear" w:color="auto" w:fill="FFFFFF"/>
              <w:spacing w:before="0" w:after="0"/>
              <w:jc w:val="both"/>
              <w:rPr>
                <w:rFonts w:ascii="Times New Roman" w:hAnsi="Times New Roman"/>
                <w:sz w:val="26"/>
                <w:szCs w:val="26"/>
              </w:rPr>
            </w:pPr>
            <w:r>
              <w:rPr>
                <w:rFonts w:ascii="Times New Roman" w:hAnsi="Times New Roman"/>
                <w:sz w:val="26"/>
                <w:szCs w:val="26"/>
              </w:rPr>
              <w:t xml:space="preserve">   </w:t>
            </w:r>
            <w:r w:rsidR="00FE0BD0">
              <w:rPr>
                <w:rFonts w:ascii="Times New Roman" w:hAnsi="Times New Roman"/>
                <w:sz w:val="26"/>
                <w:szCs w:val="26"/>
              </w:rPr>
              <w:t>4</w:t>
            </w:r>
            <w:r w:rsidRPr="00A01317">
              <w:rPr>
                <w:rFonts w:ascii="Times New Roman" w:hAnsi="Times New Roman"/>
                <w:sz w:val="26"/>
                <w:szCs w:val="26"/>
              </w:rPr>
              <w:t xml:space="preserve">. </w:t>
            </w:r>
            <w:r w:rsidRPr="00A01317">
              <w:rPr>
                <w:rFonts w:ascii="Times New Roman" w:hAnsi="Times New Roman"/>
                <w:sz w:val="26"/>
                <w:szCs w:val="26"/>
                <w:lang w:val="vi-VN"/>
              </w:rPr>
              <w:t xml:space="preserve">Sở </w:t>
            </w:r>
            <w:r w:rsidRPr="00A01317">
              <w:rPr>
                <w:rFonts w:ascii="Times New Roman" w:hAnsi="Times New Roman"/>
                <w:sz w:val="26"/>
                <w:szCs w:val="26"/>
              </w:rPr>
              <w:t xml:space="preserve">GDĐT </w:t>
            </w:r>
            <w:r w:rsidRPr="00A01317">
              <w:rPr>
                <w:rFonts w:ascii="Times New Roman" w:hAnsi="Times New Roman"/>
                <w:sz w:val="26"/>
                <w:szCs w:val="26"/>
                <w:lang w:val="vi-VN"/>
              </w:rPr>
              <w:t>tiếp nhận</w:t>
            </w:r>
            <w:r w:rsidRPr="00A01317">
              <w:rPr>
                <w:rFonts w:ascii="Times New Roman" w:hAnsi="Times New Roman"/>
                <w:sz w:val="26"/>
                <w:szCs w:val="26"/>
              </w:rPr>
              <w:t>, kiểm tra hồ sơ thành lập trường trung học phổ thông chuyên công lập hoặc cho phép thành lập trường trung học phổ thông chuyên tư thục trên địa bàn thuộc phạm vi quản lý và thông tin cho Ủy ban nhân dân cấp huyện; tổ chức hoặc cá nhân, cơ sở giáo dục đại học biết hồ sơ được chấp nhận hoặc yêu cầu tiếp tục hoàn thiện.</w:t>
            </w:r>
          </w:p>
        </w:tc>
        <w:tc>
          <w:tcPr>
            <w:tcW w:w="3118" w:type="dxa"/>
            <w:tcBorders>
              <w:bottom w:val="single" w:sz="4" w:space="0" w:color="auto"/>
            </w:tcBorders>
            <w:vAlign w:val="center"/>
          </w:tcPr>
          <w:p w14:paraId="64546C6F" w14:textId="77777777" w:rsidR="00EA07FE" w:rsidRPr="00A01317"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388" w:type="dxa"/>
            <w:vMerge/>
            <w:tcBorders>
              <w:bottom w:val="single" w:sz="4" w:space="0" w:color="auto"/>
            </w:tcBorders>
          </w:tcPr>
          <w:p w14:paraId="15D0D503" w14:textId="77777777" w:rsidR="00EA07FE" w:rsidRPr="00A01317"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7D038B" w14:paraId="47D864CC" w14:textId="77777777" w:rsidTr="0088110F">
        <w:trPr>
          <w:trHeight w:val="600"/>
        </w:trPr>
        <w:tc>
          <w:tcPr>
            <w:tcW w:w="851" w:type="dxa"/>
            <w:vMerge w:val="restart"/>
            <w:vAlign w:val="center"/>
          </w:tcPr>
          <w:p w14:paraId="1FE767C2" w14:textId="77777777" w:rsidR="00EA07FE" w:rsidRPr="00A01317"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01317">
              <w:rPr>
                <w:rFonts w:ascii="Times New Roman" w:hAnsi="Times New Roman"/>
                <w:b/>
                <w:sz w:val="26"/>
                <w:szCs w:val="26"/>
              </w:rPr>
              <w:t>Bước 2</w:t>
            </w:r>
          </w:p>
        </w:tc>
        <w:tc>
          <w:tcPr>
            <w:tcW w:w="2376" w:type="dxa"/>
            <w:vMerge w:val="restart"/>
            <w:vAlign w:val="center"/>
          </w:tcPr>
          <w:p w14:paraId="0B84427D" w14:textId="77777777" w:rsidR="00EA07FE" w:rsidRPr="00A01317" w:rsidRDefault="00EA07FE" w:rsidP="0088110F">
            <w:pPr>
              <w:spacing w:before="120" w:after="120"/>
              <w:jc w:val="both"/>
              <w:rPr>
                <w:sz w:val="26"/>
                <w:szCs w:val="26"/>
              </w:rPr>
            </w:pPr>
            <w:r w:rsidRPr="00A01317">
              <w:rPr>
                <w:b/>
                <w:sz w:val="26"/>
                <w:szCs w:val="26"/>
              </w:rPr>
              <w:t>Tiếp nhận và chuyển hồ sơ thủ tục hành chính</w:t>
            </w:r>
          </w:p>
        </w:tc>
        <w:tc>
          <w:tcPr>
            <w:tcW w:w="7513" w:type="dxa"/>
            <w:vMerge w:val="restart"/>
          </w:tcPr>
          <w:p w14:paraId="6BF7740C" w14:textId="77777777" w:rsidR="00EA07FE" w:rsidRPr="00A01317"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A01317">
              <w:rPr>
                <w:rFonts w:ascii="Times New Roman" w:hAnsi="Times New Roman"/>
                <w:sz w:val="26"/>
                <w:szCs w:val="26"/>
              </w:rPr>
              <w:t xml:space="preserve">Đối với hồ sơ được nộp </w:t>
            </w:r>
            <w:r w:rsidRPr="00A01317">
              <w:rPr>
                <w:rFonts w:ascii="Times New Roman" w:hAnsi="Times New Roman"/>
                <w:sz w:val="26"/>
                <w:szCs w:val="26"/>
                <w:lang w:val="vi-VN"/>
              </w:rPr>
              <w:t xml:space="preserve">trực tiếp qua </w:t>
            </w:r>
            <w:r w:rsidRPr="00A01317">
              <w:rPr>
                <w:rFonts w:ascii="Times New Roman" w:hAnsi="Times New Roman"/>
                <w:sz w:val="26"/>
                <w:szCs w:val="26"/>
              </w:rPr>
              <w:t xml:space="preserve">Bộ phận </w:t>
            </w:r>
            <w:r w:rsidRPr="00A01317">
              <w:rPr>
                <w:rFonts w:ascii="Times New Roman" w:hAnsi="Times New Roman"/>
                <w:sz w:val="26"/>
                <w:szCs w:val="26"/>
                <w:lang w:val="vi-VN"/>
              </w:rPr>
              <w:t>tiếp nhận và trả kết quả</w:t>
            </w:r>
            <w:r w:rsidRPr="00A01317">
              <w:rPr>
                <w:rFonts w:ascii="Times New Roman" w:hAnsi="Times New Roman"/>
                <w:sz w:val="26"/>
                <w:szCs w:val="26"/>
              </w:rPr>
              <w:t xml:space="preserve">hoặc thông </w:t>
            </w:r>
            <w:r w:rsidRPr="00A01317">
              <w:rPr>
                <w:rFonts w:ascii="Times New Roman" w:hAnsi="Times New Roman"/>
                <w:sz w:val="26"/>
                <w:szCs w:val="26"/>
                <w:lang w:val="vi-VN"/>
              </w:rPr>
              <w:t xml:space="preserve">qua dịch vụ bưu chính </w:t>
            </w:r>
            <w:r w:rsidRPr="00A01317">
              <w:rPr>
                <w:rFonts w:ascii="Times New Roman" w:hAnsi="Times New Roman"/>
                <w:sz w:val="26"/>
                <w:szCs w:val="26"/>
              </w:rPr>
              <w:t xml:space="preserve">công ích cán bộ, công chức, viên chức tiếp nhận hồ sơ tại Bộ phận </w:t>
            </w:r>
            <w:r w:rsidRPr="00A01317">
              <w:rPr>
                <w:rFonts w:ascii="Times New Roman" w:hAnsi="Times New Roman"/>
                <w:sz w:val="26"/>
                <w:szCs w:val="26"/>
                <w:lang w:val="vi-VN"/>
              </w:rPr>
              <w:t>tiếp nhận và trả kết quả</w:t>
            </w:r>
            <w:r w:rsidRPr="00A01317">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0F2BEADF" w14:textId="77777777" w:rsidR="00EA07FE" w:rsidRPr="00A01317"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A01317">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22DE1FE4" w14:textId="77777777" w:rsidR="00EA07FE" w:rsidRPr="00A01317"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A01317">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3E7A2E1E" w14:textId="77777777" w:rsidR="00EA07FE" w:rsidRPr="00A01317" w:rsidRDefault="00EA07FE" w:rsidP="0088110F">
            <w:pPr>
              <w:spacing w:before="120" w:after="120"/>
              <w:ind w:firstLine="347"/>
              <w:jc w:val="both"/>
              <w:rPr>
                <w:sz w:val="26"/>
                <w:szCs w:val="26"/>
              </w:rPr>
            </w:pPr>
            <w:r w:rsidRPr="00A01317">
              <w:rPr>
                <w:sz w:val="26"/>
                <w:szCs w:val="26"/>
              </w:rPr>
              <w:lastRenderedPageBreak/>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3118" w:type="dxa"/>
            <w:vAlign w:val="center"/>
          </w:tcPr>
          <w:p w14:paraId="704808E4" w14:textId="77777777" w:rsidR="00EA07FE" w:rsidRPr="00A01317" w:rsidRDefault="00EA07FE" w:rsidP="0088110F">
            <w:pPr>
              <w:pStyle w:val="NormalWeb"/>
              <w:spacing w:before="0" w:beforeAutospacing="0" w:after="120" w:afterAutospacing="0" w:line="234" w:lineRule="atLeast"/>
              <w:jc w:val="both"/>
              <w:rPr>
                <w:rFonts w:ascii="Times New Roman" w:hAnsi="Times New Roman"/>
                <w:b/>
                <w:sz w:val="26"/>
                <w:szCs w:val="26"/>
              </w:rPr>
            </w:pPr>
            <w:r w:rsidRPr="00A01317">
              <w:rPr>
                <w:rFonts w:ascii="Times New Roman" w:hAnsi="Times New Roman"/>
                <w:sz w:val="26"/>
                <w:szCs w:val="26"/>
              </w:rPr>
              <w:lastRenderedPageBreak/>
              <w:t>C</w:t>
            </w:r>
            <w:r w:rsidRPr="00A01317">
              <w:rPr>
                <w:rStyle w:val="fontstyle21"/>
              </w:rPr>
              <w:t xml:space="preserve">huyển ngay hồ sơ tiếp nhận trực tiếp trong ngày làm việc </w:t>
            </w:r>
            <w:r w:rsidRPr="00A01317">
              <w:rPr>
                <w:rStyle w:val="fontstyle21"/>
                <w:i/>
              </w:rPr>
              <w:t>(k</w:t>
            </w:r>
            <w:r w:rsidRPr="00A01317">
              <w:rPr>
                <w:rFonts w:ascii="Times New Roman" w:hAnsi="Times New Roman"/>
                <w:i/>
                <w:sz w:val="26"/>
                <w:szCs w:val="26"/>
              </w:rPr>
              <w:t>hông để quá 3 giờ làm việc)</w:t>
            </w:r>
            <w:r w:rsidRPr="00A01317">
              <w:rPr>
                <w:rStyle w:val="fontstyle21"/>
              </w:rPr>
              <w:t xml:space="preserve"> hoặc chuyển vào đầu giờ ngày làm việc tiếp theo đối với trường hợp tiếp nhận sau 15 giờ hàng ngày.</w:t>
            </w:r>
          </w:p>
        </w:tc>
        <w:tc>
          <w:tcPr>
            <w:tcW w:w="1388" w:type="dxa"/>
            <w:vMerge w:val="restart"/>
            <w:vAlign w:val="center"/>
          </w:tcPr>
          <w:p w14:paraId="168A046C" w14:textId="77777777" w:rsidR="00EA07FE" w:rsidRPr="00A01317" w:rsidRDefault="00EA07FE" w:rsidP="0088110F">
            <w:pPr>
              <w:jc w:val="center"/>
              <w:rPr>
                <w:i/>
                <w:sz w:val="26"/>
                <w:szCs w:val="26"/>
                <w:lang w:val="vi-VN"/>
              </w:rPr>
            </w:pPr>
          </w:p>
        </w:tc>
      </w:tr>
      <w:tr w:rsidR="00EA07FE" w:rsidRPr="007D038B" w14:paraId="6E327D34" w14:textId="77777777" w:rsidTr="0088110F">
        <w:trPr>
          <w:trHeight w:val="600"/>
        </w:trPr>
        <w:tc>
          <w:tcPr>
            <w:tcW w:w="851" w:type="dxa"/>
            <w:vMerge/>
          </w:tcPr>
          <w:p w14:paraId="539FBD7A" w14:textId="77777777" w:rsidR="00EA07FE" w:rsidRPr="00A01317"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234C338" w14:textId="77777777" w:rsidR="00EA07FE" w:rsidRPr="00A01317" w:rsidRDefault="00EA07FE" w:rsidP="0088110F">
            <w:pPr>
              <w:spacing w:before="120" w:after="120"/>
              <w:jc w:val="both"/>
              <w:rPr>
                <w:b/>
                <w:sz w:val="26"/>
                <w:szCs w:val="26"/>
              </w:rPr>
            </w:pPr>
          </w:p>
        </w:tc>
        <w:tc>
          <w:tcPr>
            <w:tcW w:w="7513" w:type="dxa"/>
            <w:vMerge/>
          </w:tcPr>
          <w:p w14:paraId="2D320347" w14:textId="77777777" w:rsidR="00EA07FE" w:rsidRPr="00A01317" w:rsidRDefault="00EA07FE" w:rsidP="0088110F">
            <w:pPr>
              <w:pStyle w:val="NormalWeb"/>
              <w:spacing w:before="0" w:beforeAutospacing="0" w:after="120" w:afterAutospacing="0" w:line="234" w:lineRule="atLeast"/>
              <w:ind w:firstLine="347"/>
              <w:jc w:val="both"/>
              <w:rPr>
                <w:rFonts w:ascii="Times New Roman" w:hAnsi="Times New Roman"/>
                <w:b/>
                <w:sz w:val="26"/>
                <w:szCs w:val="26"/>
              </w:rPr>
            </w:pPr>
          </w:p>
        </w:tc>
        <w:tc>
          <w:tcPr>
            <w:tcW w:w="3118" w:type="dxa"/>
            <w:vAlign w:val="center"/>
          </w:tcPr>
          <w:p w14:paraId="72B47CA7" w14:textId="77777777" w:rsidR="00EA07FE" w:rsidRPr="00A01317" w:rsidRDefault="00EA07FE" w:rsidP="0088110F">
            <w:pPr>
              <w:pStyle w:val="NormalWeb"/>
              <w:spacing w:before="0" w:beforeAutospacing="0" w:after="120" w:afterAutospacing="0" w:line="234" w:lineRule="atLeast"/>
              <w:jc w:val="center"/>
              <w:rPr>
                <w:rFonts w:ascii="Times New Roman" w:hAnsi="Times New Roman"/>
                <w:sz w:val="26"/>
                <w:szCs w:val="26"/>
              </w:rPr>
            </w:pPr>
            <w:r w:rsidRPr="00A01317">
              <w:rPr>
                <w:rFonts w:ascii="Times New Roman" w:hAnsi="Times New Roman"/>
                <w:sz w:val="26"/>
                <w:szCs w:val="26"/>
              </w:rPr>
              <w:t>Không quá 1/2 ngày kể từ ngày phát sinh hồ sơ trực tuyến</w:t>
            </w:r>
          </w:p>
        </w:tc>
        <w:tc>
          <w:tcPr>
            <w:tcW w:w="1388" w:type="dxa"/>
            <w:vMerge/>
          </w:tcPr>
          <w:p w14:paraId="111F05E9" w14:textId="77777777" w:rsidR="00EA07FE" w:rsidRPr="00A01317"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48A2DE0C" w14:textId="77777777" w:rsidTr="0088110F">
        <w:tc>
          <w:tcPr>
            <w:tcW w:w="851" w:type="dxa"/>
            <w:vMerge w:val="restart"/>
            <w:vAlign w:val="center"/>
          </w:tcPr>
          <w:p w14:paraId="21FA319F" w14:textId="77777777" w:rsidR="00EA07FE" w:rsidRPr="00A01317"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01317">
              <w:rPr>
                <w:rFonts w:ascii="Times New Roman" w:hAnsi="Times New Roman"/>
                <w:b/>
                <w:sz w:val="26"/>
                <w:szCs w:val="26"/>
              </w:rPr>
              <w:t>Bước 3</w:t>
            </w:r>
          </w:p>
        </w:tc>
        <w:tc>
          <w:tcPr>
            <w:tcW w:w="2376" w:type="dxa"/>
            <w:vMerge w:val="restart"/>
            <w:vAlign w:val="center"/>
          </w:tcPr>
          <w:p w14:paraId="164E72D0" w14:textId="77777777" w:rsidR="00EA07FE" w:rsidRPr="00A01317" w:rsidRDefault="00EA07FE" w:rsidP="0088110F">
            <w:pPr>
              <w:pStyle w:val="NormalWeb"/>
              <w:spacing w:before="0" w:beforeAutospacing="0" w:after="120" w:afterAutospacing="0" w:line="234" w:lineRule="atLeast"/>
              <w:jc w:val="both"/>
              <w:rPr>
                <w:rFonts w:ascii="Times New Roman" w:hAnsi="Times New Roman"/>
                <w:b/>
                <w:sz w:val="26"/>
                <w:szCs w:val="26"/>
              </w:rPr>
            </w:pPr>
            <w:r w:rsidRPr="00A01317">
              <w:rPr>
                <w:rStyle w:val="fontstyle01"/>
              </w:rPr>
              <w:t>Giải quyết thủ tục hành chính</w:t>
            </w:r>
          </w:p>
        </w:tc>
        <w:tc>
          <w:tcPr>
            <w:tcW w:w="7513" w:type="dxa"/>
          </w:tcPr>
          <w:p w14:paraId="5A974511" w14:textId="77777777" w:rsidR="00EA07FE" w:rsidRPr="00A01317" w:rsidRDefault="00EA07FE" w:rsidP="0088110F">
            <w:pPr>
              <w:spacing w:before="120" w:after="120"/>
              <w:jc w:val="both"/>
              <w:rPr>
                <w:sz w:val="26"/>
                <w:szCs w:val="26"/>
              </w:rPr>
            </w:pPr>
            <w:r w:rsidRPr="00A01317">
              <w:rPr>
                <w:rStyle w:val="fontstyle21"/>
              </w:rPr>
              <w:t xml:space="preserve">Sau khi nhận hồ sơ thủ tục hành chính từ </w:t>
            </w:r>
            <w:r w:rsidRPr="00A01317">
              <w:rPr>
                <w:sz w:val="26"/>
                <w:szCs w:val="26"/>
              </w:rPr>
              <w:t xml:space="preserve">Bộ phận </w:t>
            </w:r>
            <w:r w:rsidRPr="00A01317">
              <w:rPr>
                <w:sz w:val="26"/>
                <w:szCs w:val="26"/>
                <w:lang w:val="vi-VN"/>
              </w:rPr>
              <w:t>tiếp nhận và trả kết quả</w:t>
            </w:r>
            <w:r w:rsidRPr="00A01317">
              <w:rPr>
                <w:rStyle w:val="fontstyle21"/>
              </w:rPr>
              <w:t>công chức, viên chức xử lý xem xét, thẩm định hồ sơ, trình phê duyệt kết quả giải quyết thủ tục hành chính:</w:t>
            </w:r>
          </w:p>
        </w:tc>
        <w:tc>
          <w:tcPr>
            <w:tcW w:w="3118" w:type="dxa"/>
            <w:vAlign w:val="center"/>
          </w:tcPr>
          <w:p w14:paraId="78417D28" w14:textId="77777777" w:rsidR="00EA07FE" w:rsidRPr="00A01317"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01317">
              <w:rPr>
                <w:rFonts w:ascii="Times New Roman" w:hAnsi="Times New Roman"/>
                <w:b/>
                <w:sz w:val="26"/>
                <w:szCs w:val="26"/>
              </w:rPr>
              <w:t>25 ngày</w:t>
            </w:r>
            <w:r w:rsidRPr="00A01317">
              <w:rPr>
                <w:rFonts w:ascii="Times New Roman" w:hAnsi="Times New Roman"/>
                <w:sz w:val="26"/>
                <w:szCs w:val="26"/>
              </w:rPr>
              <w:t>, trong đó:</w:t>
            </w:r>
          </w:p>
        </w:tc>
        <w:tc>
          <w:tcPr>
            <w:tcW w:w="1388" w:type="dxa"/>
            <w:vAlign w:val="center"/>
          </w:tcPr>
          <w:p w14:paraId="036B5B86" w14:textId="77777777" w:rsidR="00EA07FE" w:rsidRPr="00A01317"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7D038B" w14:paraId="75C7995C" w14:textId="77777777" w:rsidTr="0088110F">
        <w:tc>
          <w:tcPr>
            <w:tcW w:w="851" w:type="dxa"/>
            <w:vMerge/>
          </w:tcPr>
          <w:p w14:paraId="2B2D5F4F" w14:textId="77777777" w:rsidR="00EA07FE" w:rsidRPr="00A01317"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6AE113A" w14:textId="77777777" w:rsidR="00EA07FE" w:rsidRPr="00A01317"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ED78209" w14:textId="77777777" w:rsidR="00EA07FE" w:rsidRPr="00A01317"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01317">
              <w:rPr>
                <w:rFonts w:ascii="Times New Roman" w:hAnsi="Times New Roman"/>
                <w:bCs/>
                <w:i/>
                <w:sz w:val="26"/>
                <w:szCs w:val="26"/>
              </w:rPr>
              <w:t>1. Tiếp nhận hồ sơ (Bộ phận TN&amp;TKQ)</w:t>
            </w:r>
          </w:p>
        </w:tc>
        <w:tc>
          <w:tcPr>
            <w:tcW w:w="3118" w:type="dxa"/>
            <w:vAlign w:val="center"/>
          </w:tcPr>
          <w:p w14:paraId="0CA4744E" w14:textId="77777777" w:rsidR="00EA07FE" w:rsidRPr="00A01317"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01317">
              <w:rPr>
                <w:rFonts w:ascii="Times New Roman" w:hAnsi="Times New Roman"/>
                <w:bCs/>
                <w:i/>
                <w:sz w:val="26"/>
                <w:szCs w:val="26"/>
              </w:rPr>
              <w:t>½ ngày</w:t>
            </w:r>
          </w:p>
        </w:tc>
        <w:tc>
          <w:tcPr>
            <w:tcW w:w="1388" w:type="dxa"/>
          </w:tcPr>
          <w:p w14:paraId="1C0E906E" w14:textId="77777777" w:rsidR="00EA07FE" w:rsidRPr="00A01317"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13152FA1" w14:textId="77777777" w:rsidTr="0088110F">
        <w:tc>
          <w:tcPr>
            <w:tcW w:w="851" w:type="dxa"/>
            <w:vMerge/>
          </w:tcPr>
          <w:p w14:paraId="0553509E" w14:textId="77777777" w:rsidR="00EA07FE" w:rsidRPr="00A01317"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84869FB" w14:textId="77777777" w:rsidR="00EA07FE" w:rsidRPr="00A01317"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D169EF2" w14:textId="77777777" w:rsidR="00EA07FE" w:rsidRPr="00A01317"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A01317">
              <w:rPr>
                <w:rFonts w:ascii="Times New Roman" w:hAnsi="Times New Roman"/>
                <w:bCs/>
                <w:i/>
                <w:sz w:val="26"/>
                <w:szCs w:val="26"/>
              </w:rPr>
              <w:t>2. Giải quyết hồ sơ (cơ quan/bộ phận chuyên môn), t</w:t>
            </w:r>
            <w:r w:rsidRPr="00A01317">
              <w:rPr>
                <w:rFonts w:ascii="Times New Roman" w:hAnsi="Times New Roman"/>
                <w:i/>
                <w:sz w:val="26"/>
                <w:szCs w:val="26"/>
              </w:rPr>
              <w:t>rong đó:</w:t>
            </w:r>
          </w:p>
        </w:tc>
        <w:tc>
          <w:tcPr>
            <w:tcW w:w="3118" w:type="dxa"/>
            <w:vAlign w:val="center"/>
          </w:tcPr>
          <w:p w14:paraId="27DC7ECF" w14:textId="77777777" w:rsidR="00EA07FE" w:rsidRPr="00A01317"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01317">
              <w:rPr>
                <w:rFonts w:ascii="Times New Roman" w:hAnsi="Times New Roman"/>
                <w:bCs/>
                <w:i/>
                <w:sz w:val="26"/>
                <w:szCs w:val="26"/>
              </w:rPr>
              <w:t>24 ngày</w:t>
            </w:r>
          </w:p>
        </w:tc>
        <w:tc>
          <w:tcPr>
            <w:tcW w:w="1388" w:type="dxa"/>
          </w:tcPr>
          <w:p w14:paraId="50F99D52" w14:textId="77777777" w:rsidR="00EA07FE" w:rsidRPr="00A01317"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47658A89" w14:textId="77777777" w:rsidTr="0088110F">
        <w:tc>
          <w:tcPr>
            <w:tcW w:w="851" w:type="dxa"/>
            <w:vMerge/>
          </w:tcPr>
          <w:p w14:paraId="2ED0E8FD" w14:textId="77777777" w:rsidR="00EA07FE" w:rsidRPr="00A01317"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F86FFEA" w14:textId="77777777" w:rsidR="00EA07FE" w:rsidRPr="00A01317"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9146ADC" w14:textId="77777777" w:rsidR="00EA07FE" w:rsidRPr="00A01317" w:rsidRDefault="00EA07FE" w:rsidP="0088110F">
            <w:pPr>
              <w:pStyle w:val="NormalWeb"/>
              <w:spacing w:before="0" w:beforeAutospacing="0" w:after="120" w:afterAutospacing="0" w:line="234" w:lineRule="atLeast"/>
              <w:jc w:val="both"/>
              <w:rPr>
                <w:rFonts w:ascii="Times New Roman" w:hAnsi="Times New Roman"/>
                <w:b/>
                <w:sz w:val="26"/>
                <w:szCs w:val="26"/>
              </w:rPr>
            </w:pPr>
            <w:r w:rsidRPr="00A01317">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3F542BE6" w14:textId="77777777" w:rsidR="00EA07FE" w:rsidRPr="00A01317"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1B24F651" w14:textId="77777777" w:rsidR="00EA07FE" w:rsidRPr="00A01317"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740A3A25" w14:textId="77777777" w:rsidR="00EA07FE" w:rsidRPr="00A01317"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0FC71A1F" w14:textId="77777777" w:rsidTr="0088110F">
        <w:tc>
          <w:tcPr>
            <w:tcW w:w="851" w:type="dxa"/>
            <w:vMerge/>
          </w:tcPr>
          <w:p w14:paraId="1D809598" w14:textId="77777777" w:rsidR="00EA07FE" w:rsidRPr="00A01317"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8F7AA4E" w14:textId="77777777" w:rsidR="00EA07FE" w:rsidRPr="00A01317"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04D541F" w14:textId="77777777" w:rsidR="00EA07FE" w:rsidRPr="00A01317"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01317">
              <w:rPr>
                <w:rFonts w:ascii="Times New Roman" w:hAnsi="Times New Roman"/>
                <w:bCs/>
                <w:i/>
                <w:sz w:val="26"/>
                <w:szCs w:val="26"/>
              </w:rPr>
              <w:t xml:space="preserve">+ Chuyên viên </w:t>
            </w:r>
          </w:p>
          <w:p w14:paraId="31A0DE50" w14:textId="77777777" w:rsidR="00EA07FE" w:rsidRPr="00A01317"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01317">
              <w:rPr>
                <w:rFonts w:ascii="Times New Roman" w:hAnsi="Times New Roman"/>
                <w:bCs/>
                <w:i/>
                <w:sz w:val="26"/>
                <w:szCs w:val="26"/>
              </w:rPr>
              <w:t>+ Lãnh đạo phòng/bộ phận</w:t>
            </w:r>
          </w:p>
          <w:p w14:paraId="037D6D9F" w14:textId="77777777" w:rsidR="00EA07FE" w:rsidRPr="00A01317"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01317">
              <w:rPr>
                <w:rFonts w:ascii="Times New Roman" w:hAnsi="Times New Roman"/>
                <w:bCs/>
                <w:i/>
                <w:sz w:val="26"/>
                <w:szCs w:val="26"/>
              </w:rPr>
              <w:t xml:space="preserve">+ Lãnh đạo đơn vị: </w:t>
            </w:r>
          </w:p>
          <w:p w14:paraId="7DE3245B" w14:textId="77777777" w:rsidR="00EA07FE" w:rsidRPr="00A01317"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01317">
              <w:rPr>
                <w:rFonts w:ascii="Times New Roman" w:hAnsi="Times New Roman"/>
                <w:bCs/>
                <w:i/>
                <w:sz w:val="26"/>
                <w:szCs w:val="26"/>
              </w:rPr>
              <w:t xml:space="preserve">+ Văn thư đơn vị: </w:t>
            </w:r>
          </w:p>
          <w:p w14:paraId="0DF6AEB9" w14:textId="77777777" w:rsidR="00EA07FE" w:rsidRPr="00A01317" w:rsidRDefault="00EA07FE" w:rsidP="0088110F">
            <w:pPr>
              <w:pStyle w:val="NormalWeb"/>
              <w:spacing w:before="0" w:beforeAutospacing="0" w:after="120" w:afterAutospacing="0" w:line="234" w:lineRule="atLeast"/>
              <w:jc w:val="both"/>
              <w:rPr>
                <w:rFonts w:ascii="Times New Roman" w:hAnsi="Times New Roman"/>
                <w:sz w:val="26"/>
                <w:szCs w:val="26"/>
              </w:rPr>
            </w:pPr>
            <w:r w:rsidRPr="00A01317">
              <w:rPr>
                <w:rFonts w:ascii="Times New Roman" w:hAnsi="Times New Roman"/>
                <w:sz w:val="26"/>
                <w:szCs w:val="26"/>
              </w:rPr>
              <w:t>+ UBND Tỉnh</w:t>
            </w:r>
          </w:p>
        </w:tc>
        <w:tc>
          <w:tcPr>
            <w:tcW w:w="3118" w:type="dxa"/>
            <w:vAlign w:val="center"/>
          </w:tcPr>
          <w:p w14:paraId="4B99A5D4" w14:textId="77777777" w:rsidR="00EA07FE" w:rsidRPr="00A01317"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A01317">
              <w:rPr>
                <w:rFonts w:ascii="Times New Roman" w:hAnsi="Times New Roman"/>
                <w:bCs/>
                <w:i/>
                <w:sz w:val="26"/>
                <w:szCs w:val="26"/>
              </w:rPr>
              <w:t>17 ngày</w:t>
            </w:r>
          </w:p>
          <w:p w14:paraId="607B9FD0" w14:textId="77777777" w:rsidR="00EA07FE" w:rsidRPr="00A01317"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A01317">
              <w:rPr>
                <w:rFonts w:ascii="Times New Roman" w:hAnsi="Times New Roman"/>
                <w:bCs/>
                <w:i/>
                <w:sz w:val="26"/>
                <w:szCs w:val="26"/>
              </w:rPr>
              <w:t>1 ngày</w:t>
            </w:r>
          </w:p>
          <w:p w14:paraId="01AEDAB0" w14:textId="77777777" w:rsidR="00EA07FE" w:rsidRPr="00A01317"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A01317">
              <w:rPr>
                <w:rFonts w:ascii="Times New Roman" w:hAnsi="Times New Roman"/>
                <w:bCs/>
                <w:i/>
                <w:sz w:val="26"/>
                <w:szCs w:val="26"/>
              </w:rPr>
              <w:t>1/2 ngày</w:t>
            </w:r>
          </w:p>
          <w:p w14:paraId="2C084989" w14:textId="77777777" w:rsidR="00EA07FE" w:rsidRPr="00A01317"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A01317">
              <w:rPr>
                <w:rFonts w:ascii="Times New Roman" w:hAnsi="Times New Roman"/>
                <w:bCs/>
                <w:i/>
                <w:sz w:val="26"/>
                <w:szCs w:val="26"/>
              </w:rPr>
              <w:t>1/2 ngày</w:t>
            </w:r>
          </w:p>
          <w:p w14:paraId="54F9DE11" w14:textId="77777777" w:rsidR="00EA07FE" w:rsidRPr="00A01317"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01317">
              <w:rPr>
                <w:rFonts w:ascii="Times New Roman" w:hAnsi="Times New Roman"/>
                <w:bCs/>
                <w:i/>
                <w:sz w:val="26"/>
                <w:szCs w:val="26"/>
              </w:rPr>
              <w:t>5 ngày</w:t>
            </w:r>
          </w:p>
        </w:tc>
        <w:tc>
          <w:tcPr>
            <w:tcW w:w="1388" w:type="dxa"/>
          </w:tcPr>
          <w:p w14:paraId="10C92618" w14:textId="77777777" w:rsidR="00EA07FE" w:rsidRPr="00A01317"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7D038B" w14:paraId="02B62765" w14:textId="77777777" w:rsidTr="0088110F">
        <w:tc>
          <w:tcPr>
            <w:tcW w:w="851" w:type="dxa"/>
            <w:vAlign w:val="center"/>
          </w:tcPr>
          <w:p w14:paraId="6441E1F7" w14:textId="77777777" w:rsidR="00EA07FE" w:rsidRPr="00A01317"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01317">
              <w:rPr>
                <w:rFonts w:ascii="Times New Roman" w:hAnsi="Times New Roman"/>
                <w:b/>
                <w:sz w:val="26"/>
                <w:szCs w:val="26"/>
              </w:rPr>
              <w:t>Bước 4</w:t>
            </w:r>
          </w:p>
        </w:tc>
        <w:tc>
          <w:tcPr>
            <w:tcW w:w="2376" w:type="dxa"/>
          </w:tcPr>
          <w:p w14:paraId="4E869E3E" w14:textId="77777777" w:rsidR="00EA07FE" w:rsidRPr="00A01317" w:rsidRDefault="00EA07FE" w:rsidP="0088110F">
            <w:pPr>
              <w:pStyle w:val="NormalWeb"/>
              <w:spacing w:before="0" w:beforeAutospacing="0" w:after="120" w:afterAutospacing="0" w:line="234" w:lineRule="atLeast"/>
              <w:jc w:val="both"/>
              <w:rPr>
                <w:rStyle w:val="fontstyle21"/>
                <w:i/>
              </w:rPr>
            </w:pPr>
            <w:r w:rsidRPr="00A01317">
              <w:rPr>
                <w:rFonts w:ascii="Times New Roman" w:hAnsi="Times New Roman"/>
                <w:b/>
                <w:sz w:val="26"/>
                <w:szCs w:val="26"/>
                <w:lang w:val="nl-NL"/>
              </w:rPr>
              <w:t>Trả kết quả giải quyết thủ tục hành chính</w:t>
            </w:r>
          </w:p>
          <w:p w14:paraId="1D717E60" w14:textId="77777777" w:rsidR="00EA07FE" w:rsidRPr="00A01317" w:rsidRDefault="00EA07FE" w:rsidP="0088110F">
            <w:pPr>
              <w:pStyle w:val="NormalWeb"/>
              <w:spacing w:before="0" w:beforeAutospacing="0" w:after="120" w:afterAutospacing="0" w:line="234" w:lineRule="atLeast"/>
              <w:jc w:val="both"/>
              <w:rPr>
                <w:rFonts w:ascii="Times New Roman" w:hAnsi="Times New Roman"/>
                <w:b/>
                <w:sz w:val="26"/>
                <w:szCs w:val="26"/>
              </w:rPr>
            </w:pPr>
            <w:r w:rsidRPr="00A01317">
              <w:rPr>
                <w:rStyle w:val="fontstyle21"/>
                <w:i/>
              </w:rPr>
              <w:t xml:space="preserve">(Kết quả giải quyết thủ tục hành chính </w:t>
            </w:r>
            <w:r w:rsidRPr="00A01317">
              <w:rPr>
                <w:rStyle w:val="fontstyle21"/>
                <w:i/>
              </w:rPr>
              <w:lastRenderedPageBreak/>
              <w:t>gửi trả cho tổ chức, cá nhân phải bảo đảm đầy đủ theo quy định mà cơ quan có thẩm quyền trả cho tổ chức, cá nhân sau khi giải quyết xong thủ tục hành chính)</w:t>
            </w:r>
          </w:p>
        </w:tc>
        <w:tc>
          <w:tcPr>
            <w:tcW w:w="7513" w:type="dxa"/>
          </w:tcPr>
          <w:p w14:paraId="2609F827" w14:textId="77777777" w:rsidR="00EA07FE" w:rsidRPr="00A01317" w:rsidRDefault="00EA07FE" w:rsidP="0088110F">
            <w:pPr>
              <w:spacing w:before="120" w:after="120" w:line="340" w:lineRule="exact"/>
              <w:ind w:firstLine="347"/>
              <w:jc w:val="both"/>
              <w:rPr>
                <w:iCs/>
                <w:sz w:val="26"/>
                <w:szCs w:val="26"/>
                <w:lang w:val="nl-NL"/>
              </w:rPr>
            </w:pPr>
            <w:r w:rsidRPr="00A01317">
              <w:rPr>
                <w:iCs/>
                <w:sz w:val="26"/>
                <w:szCs w:val="26"/>
                <w:lang w:val="nl-NL"/>
              </w:rPr>
              <w:lastRenderedPageBreak/>
              <w:t>Công chức tiếp nhận và trả  kết quả nhập vào sổ theo dõi hồ sơ và phần mềm điện tử thực hiện như sau:</w:t>
            </w:r>
          </w:p>
          <w:p w14:paraId="6781AA63" w14:textId="77777777" w:rsidR="00EA07FE" w:rsidRPr="00A01317" w:rsidRDefault="00EA07FE" w:rsidP="0088110F">
            <w:pPr>
              <w:spacing w:before="120" w:after="120" w:line="340" w:lineRule="exact"/>
              <w:ind w:firstLine="347"/>
              <w:jc w:val="both"/>
              <w:rPr>
                <w:iCs/>
                <w:sz w:val="26"/>
                <w:szCs w:val="26"/>
                <w:lang w:val="nl-NL"/>
              </w:rPr>
            </w:pPr>
            <w:r w:rsidRPr="00A01317">
              <w:rPr>
                <w:iCs/>
                <w:sz w:val="26"/>
                <w:szCs w:val="26"/>
                <w:lang w:val="nl-NL"/>
              </w:rPr>
              <w:t>- T</w:t>
            </w:r>
            <w:r w:rsidRPr="00281F0D">
              <w:rPr>
                <w:rStyle w:val="fontstyle21"/>
                <w:lang w:val="nl-NL"/>
              </w:rPr>
              <w:t xml:space="preserve">hông báo cho tổ chức, cá nhân biết trước qua tin nhắn, thư điện tử, điện thoại hoặc qua mạng xã hội được cấp có thẩm quyền </w:t>
            </w:r>
            <w:r w:rsidRPr="00281F0D">
              <w:rPr>
                <w:rStyle w:val="fontstyle21"/>
                <w:lang w:val="nl-NL"/>
              </w:rPr>
              <w:lastRenderedPageBreak/>
              <w:t>cho phép đối với hồ sơ giải quyết thủ tục hành chính trước thời hạn quy định.</w:t>
            </w:r>
          </w:p>
          <w:p w14:paraId="747276F9" w14:textId="77777777" w:rsidR="00EA07FE" w:rsidRPr="00A01317" w:rsidRDefault="00EA07FE" w:rsidP="0088110F">
            <w:pPr>
              <w:spacing w:before="120" w:after="120"/>
              <w:ind w:firstLine="347"/>
              <w:jc w:val="both"/>
              <w:rPr>
                <w:iCs/>
                <w:sz w:val="26"/>
                <w:szCs w:val="26"/>
                <w:lang w:val="nl-NL"/>
              </w:rPr>
            </w:pPr>
            <w:r w:rsidRPr="00A01317">
              <w:rPr>
                <w:iCs/>
                <w:sz w:val="26"/>
                <w:szCs w:val="26"/>
                <w:lang w:val="nl-NL"/>
              </w:rPr>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A01317">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664B1495" w14:textId="77777777" w:rsidR="00EA07FE" w:rsidRPr="00A01317" w:rsidRDefault="00EA07FE" w:rsidP="0088110F">
            <w:pPr>
              <w:spacing w:before="120" w:after="120"/>
              <w:ind w:firstLine="347"/>
              <w:jc w:val="both"/>
              <w:rPr>
                <w:iCs/>
                <w:sz w:val="26"/>
                <w:szCs w:val="26"/>
                <w:lang w:val="nl-NL"/>
              </w:rPr>
            </w:pPr>
            <w:r w:rsidRPr="00A01317">
              <w:rPr>
                <w:iCs/>
                <w:sz w:val="26"/>
                <w:szCs w:val="26"/>
                <w:lang w:val="nl-NL"/>
              </w:rPr>
              <w:t xml:space="preserve">- Trường hợp nhận kết quả </w:t>
            </w:r>
            <w:r w:rsidRPr="00281F0D">
              <w:rPr>
                <w:sz w:val="26"/>
                <w:szCs w:val="26"/>
                <w:lang w:val="nl-NL"/>
              </w:rPr>
              <w:t xml:space="preserve">thông </w:t>
            </w:r>
            <w:r w:rsidRPr="00A01317">
              <w:rPr>
                <w:sz w:val="26"/>
                <w:szCs w:val="26"/>
                <w:lang w:val="vi-VN"/>
              </w:rPr>
              <w:t xml:space="preserve">qua dịch vụ bưu chính </w:t>
            </w:r>
            <w:r w:rsidRPr="00281F0D">
              <w:rPr>
                <w:sz w:val="26"/>
                <w:szCs w:val="26"/>
                <w:lang w:val="nl-NL"/>
              </w:rPr>
              <w:t>công ích. (</w:t>
            </w:r>
            <w:r w:rsidRPr="00A01317">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69618825" w14:textId="77777777" w:rsidR="00EA07FE" w:rsidRPr="00A01317" w:rsidRDefault="00EA07FE" w:rsidP="0088110F">
            <w:pPr>
              <w:spacing w:before="120" w:after="120" w:line="340" w:lineRule="exact"/>
              <w:ind w:firstLine="347"/>
              <w:jc w:val="both"/>
              <w:rPr>
                <w:b/>
                <w:i/>
                <w:sz w:val="26"/>
                <w:szCs w:val="26"/>
                <w:lang w:val="pt-BR"/>
              </w:rPr>
            </w:pPr>
            <w:r w:rsidRPr="00A01317">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5DB0E27C" w14:textId="77777777" w:rsidR="00EA07FE" w:rsidRPr="00A01317" w:rsidRDefault="00EA07FE" w:rsidP="0088110F">
            <w:pPr>
              <w:spacing w:before="120" w:after="120"/>
              <w:ind w:firstLine="347"/>
              <w:jc w:val="both"/>
              <w:rPr>
                <w:rStyle w:val="fontstyle21"/>
                <w:iCs/>
                <w:lang w:val="nl-NL"/>
              </w:rPr>
            </w:pPr>
            <w:r w:rsidRPr="00A01317">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65ED903A" w14:textId="77777777" w:rsidR="00EA07FE" w:rsidRPr="00A01317"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A01317">
              <w:rPr>
                <w:rFonts w:ascii="Times New Roman" w:hAnsi="Times New Roman"/>
                <w:bCs/>
                <w:i/>
                <w:sz w:val="26"/>
                <w:szCs w:val="26"/>
              </w:rPr>
              <w:lastRenderedPageBreak/>
              <w:t>½ ngày</w:t>
            </w:r>
          </w:p>
        </w:tc>
        <w:tc>
          <w:tcPr>
            <w:tcW w:w="1388" w:type="dxa"/>
          </w:tcPr>
          <w:p w14:paraId="65C2F176" w14:textId="77777777" w:rsidR="00EA07FE" w:rsidRPr="00A01317"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2111F3E8"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
          <w:bCs/>
          <w:sz w:val="28"/>
          <w:szCs w:val="28"/>
        </w:rPr>
      </w:pPr>
      <w:r w:rsidRPr="007D038B">
        <w:rPr>
          <w:rFonts w:ascii="Times New Roman" w:hAnsi="Times New Roman"/>
          <w:b/>
          <w:bCs/>
          <w:sz w:val="28"/>
          <w:szCs w:val="28"/>
        </w:rPr>
        <w:t xml:space="preserve">b. Thành phần, số lượng hồ sơ: </w:t>
      </w:r>
    </w:p>
    <w:p w14:paraId="48C6D730"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0F3A16FF"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sz w:val="28"/>
          <w:szCs w:val="28"/>
        </w:rPr>
      </w:pPr>
      <w:r w:rsidRPr="007D038B">
        <w:rPr>
          <w:rFonts w:ascii="Times New Roman" w:hAnsi="Times New Roman"/>
          <w:sz w:val="28"/>
          <w:szCs w:val="28"/>
        </w:rPr>
        <w:t>+ Tờ trình về việc thành lập trường;</w:t>
      </w:r>
    </w:p>
    <w:p w14:paraId="4290DDD9"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sz w:val="28"/>
          <w:szCs w:val="28"/>
        </w:rPr>
      </w:pPr>
      <w:r w:rsidRPr="007D038B">
        <w:rPr>
          <w:rFonts w:ascii="Times New Roman" w:hAnsi="Times New Roman"/>
          <w:sz w:val="28"/>
          <w:szCs w:val="28"/>
        </w:rPr>
        <w:t>+ Đề án thành lập trường;</w:t>
      </w:r>
    </w:p>
    <w:p w14:paraId="4A9BA3ED"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sz w:val="28"/>
          <w:szCs w:val="28"/>
        </w:rPr>
      </w:pPr>
      <w:r w:rsidRPr="007D038B">
        <w:rPr>
          <w:rFonts w:ascii="Times New Roman" w:hAnsi="Times New Roman"/>
          <w:sz w:val="28"/>
          <w:szCs w:val="28"/>
        </w:rPr>
        <w:t>+ Sơ yếu lý lịch kèm theo bản sao được cấp từ sổ gốc, bản sao được chứng thực từ bản chính hoặc bản sao kèm theo bản chính để đối chiếu văn bằng, chứng chỉ hợp lệ của người dự kiến làm hiệu trưởng</w:t>
      </w:r>
    </w:p>
    <w:p w14:paraId="4FEC899F"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40688063"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lastRenderedPageBreak/>
        <w:t xml:space="preserve">c. Đối tượng thực hiện thủ tục hành chính: </w:t>
      </w:r>
      <w:r w:rsidRPr="007D038B">
        <w:rPr>
          <w:rFonts w:ascii="Times New Roman" w:hAnsi="Times New Roman"/>
          <w:sz w:val="28"/>
          <w:szCs w:val="28"/>
        </w:rPr>
        <w:t>Ủy ban nhân dân cấp huyện; tổ chức hoặc cá nhân, cơ sở giáo dục đại học.</w:t>
      </w:r>
    </w:p>
    <w:p w14:paraId="041237D3"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 xml:space="preserve">d. Cơ quan giải quyết thủ tục hành chính: </w:t>
      </w:r>
      <w:r w:rsidRPr="007D038B">
        <w:rPr>
          <w:rFonts w:ascii="Times New Roman" w:hAnsi="Times New Roman"/>
          <w:sz w:val="28"/>
          <w:szCs w:val="28"/>
        </w:rPr>
        <w:t> Ủy ban nhân dân cấp tỉnh.</w:t>
      </w:r>
    </w:p>
    <w:p w14:paraId="49F455A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 xml:space="preserve">đ. Kết quả thực hiện thủ tục hành chính: </w:t>
      </w:r>
      <w:r w:rsidRPr="007D038B">
        <w:rPr>
          <w:rFonts w:ascii="Times New Roman" w:hAnsi="Times New Roman"/>
          <w:sz w:val="28"/>
          <w:szCs w:val="28"/>
        </w:rPr>
        <w:t>Quyết định thành lập trường trung học phổ thông chuyên công lập, cho phép thành lập trường trung học phổ thông chuyên tư thục của Chủ tịch Ủy ban nhân dân cấp tỉnh.</w:t>
      </w:r>
    </w:p>
    <w:p w14:paraId="3D876DE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0F90A053"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3A633C5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0C0F75B5"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Có đề án thành lập trường phù hợp với quy hoạch phát triển kinh tế - xã hội và quy hoạch mạng lưới cơ sở giáo dục của địa phương đã được cơ quan quản lý nhà nước có thẩm quyền phê duyệt.</w:t>
      </w:r>
    </w:p>
    <w:p w14:paraId="482363E4"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Đề án thành lập trường xác định rõ mục tiêu, nhiệm vụ, chương trình và nội dung giáo dục; đất đai, cơ sở vật chất, thiết bị, địa điểm dự kiến xây dựng trường, tổ chức bộ máy, nguồn lực và tài chính; phương hướng chiến lược xây dựng và phát triển trường nhằm đạt được mục tiêu, nhiệm vụ của trường chuyên.</w:t>
      </w:r>
    </w:p>
    <w:p w14:paraId="10BBF214"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81F0D">
        <w:rPr>
          <w:rFonts w:ascii="Times New Roman" w:hAnsi="Times New Roman"/>
          <w:b/>
          <w:bCs/>
          <w:sz w:val="28"/>
          <w:szCs w:val="28"/>
          <w:lang w:val="hr-HR"/>
        </w:rPr>
        <w:t xml:space="preserve">i. Căn cứ pháp lý của thủ tục hành chính: </w:t>
      </w:r>
    </w:p>
    <w:p w14:paraId="1542B159" w14:textId="77777777" w:rsidR="00EA07FE" w:rsidRPr="00281F0D" w:rsidRDefault="00EA07FE" w:rsidP="00EA07FE">
      <w:pPr>
        <w:shd w:val="clear" w:color="auto" w:fill="FFFFFF"/>
        <w:spacing w:before="120" w:after="120"/>
        <w:ind w:firstLine="720"/>
        <w:jc w:val="both"/>
        <w:rPr>
          <w:sz w:val="28"/>
          <w:szCs w:val="28"/>
          <w:lang w:val="hr-HR"/>
        </w:rPr>
      </w:pPr>
      <w:r w:rsidRPr="00281F0D">
        <w:rPr>
          <w:sz w:val="28"/>
          <w:szCs w:val="28"/>
          <w:lang w:val="hr-HR"/>
        </w:rPr>
        <w:t>- Điều 55, 56 Nghị định số </w:t>
      </w:r>
      <w:hyperlink r:id="rId15"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3A9A7322" w14:textId="77777777" w:rsidR="00EA07FE" w:rsidRPr="00281F0D" w:rsidRDefault="00EA07FE" w:rsidP="00EA07FE">
      <w:pPr>
        <w:shd w:val="clear" w:color="auto" w:fill="FFFFFF"/>
        <w:spacing w:before="120" w:after="120"/>
        <w:ind w:firstLine="720"/>
        <w:jc w:val="both"/>
        <w:rPr>
          <w:sz w:val="28"/>
          <w:szCs w:val="28"/>
          <w:lang w:val="hr-HR"/>
        </w:rPr>
      </w:pPr>
      <w:r w:rsidRPr="00281F0D">
        <w:rPr>
          <w:iCs/>
          <w:sz w:val="28"/>
          <w:szCs w:val="28"/>
          <w:lang w:val="hr-HR"/>
        </w:rPr>
        <w:t>- Nghị định số </w:t>
      </w:r>
      <w:hyperlink r:id="rId16" w:tgtFrame="_blank" w:tooltip="Nghị định 135/2018/NĐ-CP" w:history="1">
        <w:r w:rsidRPr="00281F0D">
          <w:rPr>
            <w:iCs/>
            <w:sz w:val="28"/>
            <w:szCs w:val="28"/>
            <w:lang w:val="hr-HR"/>
          </w:rPr>
          <w:t>135/2018/NĐ-CP</w:t>
        </w:r>
      </w:hyperlink>
      <w:r w:rsidRPr="00281F0D">
        <w:rPr>
          <w:iCs/>
          <w:sz w:val="28"/>
          <w:szCs w:val="28"/>
          <w:lang w:val="hr-HR"/>
        </w:rPr>
        <w:t> ngày 04/10/2018 của Chính phủ sửa đổi một số điều của Nghị định </w:t>
      </w:r>
      <w:hyperlink r:id="rId17" w:tgtFrame="_blank" w:tooltip="Nghị định 46/2017/NĐ-CP" w:history="1">
        <w:r w:rsidRPr="00281F0D">
          <w:rPr>
            <w:iCs/>
            <w:sz w:val="28"/>
            <w:szCs w:val="28"/>
            <w:lang w:val="hr-HR"/>
          </w:rPr>
          <w:t>46/2017/NĐ-CP</w:t>
        </w:r>
      </w:hyperlink>
      <w:r w:rsidRPr="00281F0D">
        <w:rPr>
          <w:iCs/>
          <w:sz w:val="28"/>
          <w:szCs w:val="28"/>
          <w:lang w:val="hr-HR"/>
        </w:rPr>
        <w:t> ngày 21/4/2017 của Chính phủ quy định về điều kiện đầu tư và hoạt động trong lĩnh vực giáo dục.</w:t>
      </w:r>
    </w:p>
    <w:p w14:paraId="523FA3F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EA07FE" w:rsidRPr="007D038B" w14:paraId="6CB4E104"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E82E312"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2E4E124A"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04207854"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42BF6B84"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22940A0"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33A122CD"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47C0E2DF"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4DCC5B07" w14:textId="77777777" w:rsidR="00EA07FE" w:rsidRPr="007D038B" w:rsidRDefault="00EA07FE" w:rsidP="0088110F">
            <w:pPr>
              <w:spacing w:before="40" w:after="40"/>
              <w:rPr>
                <w:sz w:val="28"/>
                <w:szCs w:val="28"/>
                <w:lang w:val="nl-NL"/>
              </w:rPr>
            </w:pPr>
            <w:r w:rsidRPr="007D038B">
              <w:rPr>
                <w:sz w:val="28"/>
                <w:szCs w:val="28"/>
                <w:lang w:val="nl-NL"/>
              </w:rPr>
              <w:lastRenderedPageBreak/>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33CD0977" w14:textId="77777777" w:rsidR="00EA07FE" w:rsidRPr="007D038B" w:rsidRDefault="00EA07FE" w:rsidP="0088110F">
            <w:pPr>
              <w:spacing w:before="40" w:after="40"/>
              <w:jc w:val="both"/>
              <w:rPr>
                <w:sz w:val="28"/>
                <w:szCs w:val="28"/>
                <w:lang w:val="nl-NL"/>
              </w:rPr>
            </w:pPr>
            <w:r w:rsidRPr="007D038B">
              <w:rPr>
                <w:sz w:val="28"/>
                <w:szCs w:val="28"/>
                <w:lang w:val="nl-NL"/>
              </w:rPr>
              <w:lastRenderedPageBreak/>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5BF0DF9D"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2FD9C836"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48C8CDB"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5F048898"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4BF923A8" w14:textId="77777777" w:rsidR="00EA07FE" w:rsidRPr="007D038B" w:rsidRDefault="00EA07FE" w:rsidP="0088110F">
            <w:pPr>
              <w:spacing w:before="40" w:after="40"/>
              <w:rPr>
                <w:sz w:val="26"/>
                <w:szCs w:val="26"/>
                <w:lang w:val="nl-NL"/>
              </w:rPr>
            </w:pPr>
          </w:p>
        </w:tc>
      </w:tr>
    </w:tbl>
    <w:p w14:paraId="50E293D6"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1F4E58E1"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1BB464F1"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729123AD"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4512918B"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74665856"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1557C917"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63CA35EB"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5F836BE9"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4FCFA6EE"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6C43D7C4"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01B97C35"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43DEB66D"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52093DC7"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4793E564"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554EC0D8" w14:textId="693A9E94" w:rsidR="00EA07FE" w:rsidRPr="007D038B" w:rsidRDefault="00934B89" w:rsidP="00EA07FE">
      <w:pPr>
        <w:shd w:val="clear" w:color="auto" w:fill="FFFFFF"/>
        <w:spacing w:before="120" w:after="120" w:line="212" w:lineRule="atLeast"/>
        <w:ind w:firstLine="720"/>
        <w:jc w:val="both"/>
        <w:rPr>
          <w:b/>
          <w:bCs/>
          <w:i/>
          <w:sz w:val="28"/>
          <w:szCs w:val="28"/>
          <w:lang w:val="hr-HR"/>
        </w:rPr>
      </w:pPr>
      <w:r w:rsidRPr="00281F0D">
        <w:rPr>
          <w:b/>
          <w:bCs/>
          <w:sz w:val="28"/>
          <w:szCs w:val="28"/>
          <w:lang w:val="nl-NL"/>
        </w:rPr>
        <w:lastRenderedPageBreak/>
        <w:t>4</w:t>
      </w:r>
      <w:r w:rsidR="00EA07FE" w:rsidRPr="00281F0D">
        <w:rPr>
          <w:b/>
          <w:bCs/>
          <w:sz w:val="28"/>
          <w:szCs w:val="28"/>
          <w:lang w:val="nl-NL"/>
        </w:rPr>
        <w:t>. Tên thủ tục hành chính: Cho phép trường trung học phổ thông chuyên hoạt động giáo dục</w:t>
      </w:r>
    </w:p>
    <w:p w14:paraId="4948F144"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hr-HR"/>
        </w:rPr>
        <w:t xml:space="preserve"> </w:t>
      </w:r>
      <w:r w:rsidRPr="007D038B">
        <w:rPr>
          <w:b/>
          <w:bCs/>
          <w:sz w:val="28"/>
          <w:szCs w:val="28"/>
          <w:lang w:val="vi-VN"/>
        </w:rPr>
        <w:t>tự</w:t>
      </w:r>
      <w:r w:rsidRPr="00281F0D">
        <w:rPr>
          <w:b/>
          <w:bCs/>
          <w:sz w:val="28"/>
          <w:szCs w:val="28"/>
          <w:lang w:val="hr-HR"/>
        </w:rPr>
        <w:t xml:space="preserve">, cách thức, thời gian </w:t>
      </w:r>
      <w:r w:rsidRPr="007D038B">
        <w:rPr>
          <w:b/>
          <w:bCs/>
          <w:sz w:val="28"/>
          <w:szCs w:val="28"/>
          <w:lang w:val="vi-VN"/>
        </w:rPr>
        <w:t>giải quyết</w:t>
      </w:r>
      <w:r w:rsidRPr="00281F0D">
        <w:rPr>
          <w:b/>
          <w:sz w:val="28"/>
          <w:szCs w:val="28"/>
          <w:lang w:val="hr-HR"/>
        </w:rPr>
        <w:t xml:space="preserve"> thủ tục hành chính: </w:t>
      </w:r>
    </w:p>
    <w:tbl>
      <w:tblPr>
        <w:tblW w:w="15246" w:type="dxa"/>
        <w:tblLook w:val="04A0" w:firstRow="1" w:lastRow="0" w:firstColumn="1" w:lastColumn="0" w:noHBand="0" w:noVBand="1"/>
      </w:tblPr>
      <w:tblGrid>
        <w:gridCol w:w="851"/>
        <w:gridCol w:w="2376"/>
        <w:gridCol w:w="7513"/>
        <w:gridCol w:w="3118"/>
        <w:gridCol w:w="1388"/>
      </w:tblGrid>
      <w:tr w:rsidR="00EA07FE" w:rsidRPr="007D038B" w14:paraId="6122C963" w14:textId="77777777" w:rsidTr="0088110F">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0E5C8C88" w14:textId="77777777" w:rsidR="00EA07FE" w:rsidRPr="00F947D1" w:rsidRDefault="00EA07FE" w:rsidP="0088110F">
            <w:pPr>
              <w:pStyle w:val="NormalWeb"/>
              <w:spacing w:before="0" w:beforeAutospacing="0" w:after="0" w:afterAutospacing="0"/>
              <w:jc w:val="center"/>
              <w:rPr>
                <w:rFonts w:ascii="Times New Roman" w:hAnsi="Times New Roman"/>
                <w:b/>
                <w:sz w:val="26"/>
                <w:szCs w:val="26"/>
              </w:rPr>
            </w:pPr>
            <w:r w:rsidRPr="00F947D1">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0F87F42F" w14:textId="77777777" w:rsidR="00EA07FE" w:rsidRPr="00F947D1" w:rsidRDefault="00EA07FE" w:rsidP="0088110F">
            <w:pPr>
              <w:pStyle w:val="NormalWeb"/>
              <w:spacing w:before="0" w:beforeAutospacing="0" w:after="0" w:afterAutospacing="0"/>
              <w:jc w:val="center"/>
              <w:rPr>
                <w:rFonts w:ascii="Times New Roman" w:hAnsi="Times New Roman"/>
                <w:b/>
                <w:sz w:val="26"/>
                <w:szCs w:val="26"/>
              </w:rPr>
            </w:pPr>
            <w:r w:rsidRPr="00F947D1">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6DAF5A15" w14:textId="77777777" w:rsidR="00EA07FE" w:rsidRPr="00F947D1" w:rsidRDefault="00EA07FE" w:rsidP="0088110F">
            <w:pPr>
              <w:pStyle w:val="NormalWeb"/>
              <w:spacing w:before="0" w:beforeAutospacing="0" w:after="0" w:afterAutospacing="0"/>
              <w:jc w:val="center"/>
              <w:rPr>
                <w:rFonts w:ascii="Times New Roman" w:hAnsi="Times New Roman"/>
                <w:b/>
                <w:sz w:val="26"/>
                <w:szCs w:val="26"/>
              </w:rPr>
            </w:pPr>
            <w:r w:rsidRPr="00F947D1">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7B1FBB81" w14:textId="77777777" w:rsidR="00EA07FE" w:rsidRPr="00F947D1" w:rsidRDefault="00EA07FE" w:rsidP="0088110F">
            <w:pPr>
              <w:pStyle w:val="NormalWeb"/>
              <w:spacing w:before="0" w:beforeAutospacing="0" w:after="0" w:afterAutospacing="0"/>
              <w:jc w:val="center"/>
              <w:rPr>
                <w:rFonts w:ascii="Times New Roman" w:hAnsi="Times New Roman"/>
                <w:b/>
                <w:sz w:val="26"/>
                <w:szCs w:val="26"/>
              </w:rPr>
            </w:pPr>
            <w:r w:rsidRPr="00F947D1">
              <w:rPr>
                <w:rFonts w:ascii="Times New Roman" w:hAnsi="Times New Roman"/>
                <w:b/>
                <w:sz w:val="26"/>
                <w:szCs w:val="26"/>
              </w:rPr>
              <w:t>Thời gian giải quyết</w:t>
            </w:r>
          </w:p>
        </w:tc>
        <w:tc>
          <w:tcPr>
            <w:tcW w:w="1388" w:type="dxa"/>
            <w:tcBorders>
              <w:top w:val="single" w:sz="4" w:space="0" w:color="auto"/>
              <w:left w:val="single" w:sz="4" w:space="0" w:color="auto"/>
              <w:bottom w:val="single" w:sz="4" w:space="0" w:color="auto"/>
              <w:right w:val="single" w:sz="4" w:space="0" w:color="auto"/>
            </w:tcBorders>
            <w:vAlign w:val="center"/>
          </w:tcPr>
          <w:p w14:paraId="0B694904" w14:textId="77777777" w:rsidR="00EA07FE" w:rsidRPr="00F947D1" w:rsidRDefault="00EA07FE" w:rsidP="0088110F">
            <w:pPr>
              <w:pStyle w:val="NormalWeb"/>
              <w:spacing w:before="0" w:beforeAutospacing="0" w:after="0" w:afterAutospacing="0"/>
              <w:jc w:val="center"/>
              <w:rPr>
                <w:rFonts w:ascii="Times New Roman" w:hAnsi="Times New Roman"/>
                <w:b/>
                <w:sz w:val="26"/>
                <w:szCs w:val="26"/>
              </w:rPr>
            </w:pPr>
            <w:r w:rsidRPr="00F947D1">
              <w:rPr>
                <w:rFonts w:ascii="Times New Roman" w:hAnsi="Times New Roman"/>
                <w:b/>
                <w:sz w:val="26"/>
                <w:szCs w:val="26"/>
              </w:rPr>
              <w:t>Ghi chú</w:t>
            </w:r>
          </w:p>
        </w:tc>
      </w:tr>
      <w:tr w:rsidR="00EA07FE" w:rsidRPr="007D038B" w14:paraId="3F318291" w14:textId="77777777" w:rsidTr="0088110F">
        <w:trPr>
          <w:trHeight w:val="1108"/>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0E94B7E1" w14:textId="77777777" w:rsidR="00EA07FE" w:rsidRPr="00F947D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947D1">
              <w:rPr>
                <w:rFonts w:ascii="Times New Roman" w:hAnsi="Times New Roman"/>
                <w:b/>
                <w:sz w:val="26"/>
                <w:szCs w:val="26"/>
              </w:rPr>
              <w:t>Bước 1</w:t>
            </w:r>
          </w:p>
        </w:tc>
        <w:tc>
          <w:tcPr>
            <w:tcW w:w="2376" w:type="dxa"/>
            <w:vMerge w:val="restart"/>
            <w:tcBorders>
              <w:top w:val="single" w:sz="4" w:space="0" w:color="auto"/>
              <w:left w:val="single" w:sz="4" w:space="0" w:color="auto"/>
              <w:bottom w:val="single" w:sz="4" w:space="0" w:color="auto"/>
              <w:right w:val="single" w:sz="4" w:space="0" w:color="auto"/>
            </w:tcBorders>
            <w:vAlign w:val="center"/>
          </w:tcPr>
          <w:p w14:paraId="7A5EEF34" w14:textId="77777777" w:rsidR="00EA07FE" w:rsidRPr="00F947D1"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F947D1">
              <w:rPr>
                <w:rFonts w:ascii="Times New Roman" w:hAnsi="Times New Roman"/>
                <w:b/>
                <w:sz w:val="26"/>
                <w:szCs w:val="26"/>
              </w:rPr>
              <w:t xml:space="preserve">Nộp hồ sơ thủ tục hành chính: </w:t>
            </w:r>
            <w:r w:rsidRPr="00F947D1">
              <w:rPr>
                <w:rFonts w:ascii="Times New Roman" w:hAnsi="Times New Roman"/>
                <w:i/>
                <w:sz w:val="26"/>
                <w:szCs w:val="26"/>
              </w:rPr>
              <w:t xml:space="preserve">Tổ chức, cá nhân chuẩn bị hồ sơ đầy đủ theo quy định và </w:t>
            </w:r>
            <w:r w:rsidRPr="00F947D1">
              <w:rPr>
                <w:rFonts w:ascii="Times New Roman" w:hAnsi="Times New Roman"/>
                <w:i/>
                <w:sz w:val="26"/>
                <w:szCs w:val="26"/>
                <w:lang w:val="vi-VN"/>
              </w:rPr>
              <w:t xml:space="preserve">nộp hồ sơ </w:t>
            </w:r>
            <w:r w:rsidRPr="00F947D1">
              <w:rPr>
                <w:rFonts w:ascii="Times New Roman" w:hAnsi="Times New Roman"/>
                <w:i/>
                <w:sz w:val="26"/>
                <w:szCs w:val="26"/>
              </w:rPr>
              <w:t>qua các cách thức sau:</w:t>
            </w:r>
          </w:p>
        </w:tc>
        <w:tc>
          <w:tcPr>
            <w:tcW w:w="7513" w:type="dxa"/>
            <w:tcBorders>
              <w:top w:val="single" w:sz="4" w:space="0" w:color="auto"/>
              <w:left w:val="single" w:sz="4" w:space="0" w:color="auto"/>
              <w:right w:val="single" w:sz="4" w:space="0" w:color="auto"/>
            </w:tcBorders>
            <w:vAlign w:val="center"/>
          </w:tcPr>
          <w:p w14:paraId="270B8E23" w14:textId="77777777" w:rsidR="00EA07FE" w:rsidRPr="00F947D1" w:rsidRDefault="00EA07FE" w:rsidP="0088110F">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w:t>
            </w:r>
            <w:r w:rsidRPr="00F947D1">
              <w:rPr>
                <w:rFonts w:ascii="Times New Roman" w:hAnsi="Times New Roman"/>
                <w:sz w:val="26"/>
                <w:szCs w:val="26"/>
              </w:rPr>
              <w:t>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F947D1">
              <w:rPr>
                <w:rFonts w:ascii="Times New Roman" w:hAnsi="Times New Roman"/>
                <w:sz w:val="26"/>
                <w:szCs w:val="26"/>
              </w:rPr>
              <w:t>).</w:t>
            </w:r>
          </w:p>
          <w:p w14:paraId="08DE9B18"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w:t>
            </w:r>
            <w:r w:rsidRPr="00F947D1">
              <w:rPr>
                <w:rFonts w:ascii="Times New Roman" w:hAnsi="Times New Roman"/>
                <w:sz w:val="26"/>
                <w:szCs w:val="26"/>
              </w:rPr>
              <w:t>2. Hoặc thông qua bưu điện.</w:t>
            </w:r>
          </w:p>
          <w:p w14:paraId="01588C17" w14:textId="1E463069" w:rsidR="00E919E2" w:rsidRPr="00F947D1" w:rsidRDefault="00E919E2" w:rsidP="00E919E2">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18" w:history="1">
              <w:r w:rsidRPr="004605B5">
                <w:rPr>
                  <w:rStyle w:val="Hyperlink"/>
                  <w:rFonts w:ascii="Times New Roman" w:hAnsi="Times New Roman"/>
                  <w:sz w:val="26"/>
                  <w:szCs w:val="26"/>
                </w:rPr>
                <w:t>http://dichvucong.dongthap.gov.vn</w:t>
              </w:r>
            </w:hyperlink>
          </w:p>
        </w:tc>
        <w:tc>
          <w:tcPr>
            <w:tcW w:w="3118" w:type="dxa"/>
            <w:tcBorders>
              <w:top w:val="single" w:sz="4" w:space="0" w:color="auto"/>
              <w:left w:val="single" w:sz="4" w:space="0" w:color="auto"/>
              <w:right w:val="single" w:sz="4" w:space="0" w:color="auto"/>
            </w:tcBorders>
            <w:vAlign w:val="center"/>
          </w:tcPr>
          <w:p w14:paraId="3D030AC0" w14:textId="77777777" w:rsidR="00EA07FE" w:rsidRPr="00F947D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947D1">
              <w:rPr>
                <w:rFonts w:ascii="Times New Roman" w:hAnsi="Times New Roman"/>
                <w:sz w:val="26"/>
                <w:szCs w:val="26"/>
                <w:lang w:val="vi-VN"/>
              </w:rPr>
              <w:t>Sáng: từ 07 giờ đến 11 giờ 30 phút; chiều: từ 13 giờ 30 đến 17 giờ của các ngày làm việc.</w:t>
            </w:r>
          </w:p>
        </w:tc>
        <w:tc>
          <w:tcPr>
            <w:tcW w:w="1388" w:type="dxa"/>
            <w:tcBorders>
              <w:top w:val="single" w:sz="4" w:space="0" w:color="auto"/>
              <w:left w:val="single" w:sz="4" w:space="0" w:color="auto"/>
              <w:bottom w:val="single" w:sz="4" w:space="0" w:color="auto"/>
              <w:right w:val="single" w:sz="4" w:space="0" w:color="auto"/>
            </w:tcBorders>
            <w:vAlign w:val="center"/>
          </w:tcPr>
          <w:p w14:paraId="38C02AAA" w14:textId="77777777" w:rsidR="00EA07FE" w:rsidRPr="00F947D1" w:rsidRDefault="00EA07FE" w:rsidP="0088110F">
            <w:pPr>
              <w:jc w:val="center"/>
              <w:rPr>
                <w:i/>
                <w:sz w:val="26"/>
                <w:szCs w:val="26"/>
                <w:lang w:val="vi-VN"/>
              </w:rPr>
            </w:pPr>
          </w:p>
        </w:tc>
      </w:tr>
      <w:tr w:rsidR="00EA07FE" w:rsidRPr="007D038B" w14:paraId="271D6409" w14:textId="77777777" w:rsidTr="0088110F">
        <w:trPr>
          <w:trHeight w:val="359"/>
        </w:trPr>
        <w:tc>
          <w:tcPr>
            <w:tcW w:w="851" w:type="dxa"/>
            <w:vMerge/>
            <w:tcBorders>
              <w:top w:val="single" w:sz="4" w:space="0" w:color="auto"/>
              <w:left w:val="single" w:sz="4" w:space="0" w:color="auto"/>
              <w:bottom w:val="single" w:sz="4" w:space="0" w:color="auto"/>
              <w:right w:val="single" w:sz="4" w:space="0" w:color="auto"/>
            </w:tcBorders>
          </w:tcPr>
          <w:p w14:paraId="696AC11A" w14:textId="77777777" w:rsidR="00EA07FE" w:rsidRPr="00F947D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3F7EE6C6" w14:textId="77777777" w:rsidR="00EA07FE" w:rsidRPr="00F947D1"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tcBorders>
              <w:top w:val="single" w:sz="4" w:space="0" w:color="auto"/>
              <w:left w:val="single" w:sz="4" w:space="0" w:color="auto"/>
              <w:bottom w:val="single" w:sz="4" w:space="0" w:color="auto"/>
              <w:right w:val="single" w:sz="4" w:space="0" w:color="auto"/>
            </w:tcBorders>
            <w:vAlign w:val="center"/>
          </w:tcPr>
          <w:p w14:paraId="02681C17" w14:textId="47B2245E" w:rsidR="00EA07FE" w:rsidRPr="00F947D1" w:rsidRDefault="00EA07FE" w:rsidP="00E919E2">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w:t>
            </w:r>
            <w:r w:rsidR="00E919E2">
              <w:rPr>
                <w:rFonts w:ascii="Times New Roman" w:hAnsi="Times New Roman"/>
                <w:sz w:val="26"/>
                <w:szCs w:val="26"/>
              </w:rPr>
              <w:t>4</w:t>
            </w:r>
            <w:r w:rsidRPr="00F947D1">
              <w:rPr>
                <w:rFonts w:ascii="Times New Roman" w:hAnsi="Times New Roman"/>
                <w:sz w:val="26"/>
                <w:szCs w:val="26"/>
              </w:rPr>
              <w:t xml:space="preserve">. </w:t>
            </w:r>
            <w:r w:rsidRPr="00F947D1">
              <w:rPr>
                <w:rFonts w:ascii="Times New Roman" w:hAnsi="Times New Roman"/>
                <w:sz w:val="26"/>
                <w:szCs w:val="26"/>
                <w:lang w:val="vi-VN"/>
              </w:rPr>
              <w:t xml:space="preserve">Sở </w:t>
            </w:r>
            <w:r w:rsidRPr="00F947D1">
              <w:rPr>
                <w:rFonts w:ascii="Times New Roman" w:hAnsi="Times New Roman"/>
                <w:sz w:val="26"/>
                <w:szCs w:val="26"/>
              </w:rPr>
              <w:t xml:space="preserve">GDĐT </w:t>
            </w:r>
            <w:r w:rsidRPr="00F947D1">
              <w:rPr>
                <w:rFonts w:ascii="Times New Roman" w:hAnsi="Times New Roman"/>
                <w:sz w:val="26"/>
                <w:szCs w:val="26"/>
                <w:lang w:val="vi-VN"/>
              </w:rPr>
              <w:t>tiếp nhận</w:t>
            </w:r>
            <w:r w:rsidRPr="00F947D1">
              <w:rPr>
                <w:rFonts w:ascii="Times New Roman" w:hAnsi="Times New Roman"/>
                <w:sz w:val="26"/>
                <w:szCs w:val="26"/>
              </w:rPr>
              <w:t>, kiểm tra hồ sơ cho phép hoạt động giáo dục của trường trung học phổ thông chuyên trên địa bàn thuộc phạm vi quản lý và thông tin cho Trường trung học phổ thông chuyên, tổ chức, cá nhân biết hồ sơ được chấp nhận hoặc yêu cầu tiếp tục hoàn thiện.</w:t>
            </w:r>
          </w:p>
        </w:tc>
        <w:tc>
          <w:tcPr>
            <w:tcW w:w="3118" w:type="dxa"/>
            <w:tcBorders>
              <w:top w:val="single" w:sz="4" w:space="0" w:color="auto"/>
              <w:left w:val="single" w:sz="4" w:space="0" w:color="auto"/>
              <w:bottom w:val="single" w:sz="4" w:space="0" w:color="auto"/>
              <w:right w:val="single" w:sz="4" w:space="0" w:color="auto"/>
            </w:tcBorders>
            <w:vAlign w:val="center"/>
          </w:tcPr>
          <w:p w14:paraId="6F0A4FE1" w14:textId="77777777" w:rsidR="00EA07FE" w:rsidRPr="00F947D1"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388" w:type="dxa"/>
            <w:tcBorders>
              <w:top w:val="single" w:sz="4" w:space="0" w:color="auto"/>
              <w:left w:val="single" w:sz="4" w:space="0" w:color="auto"/>
              <w:bottom w:val="single" w:sz="4" w:space="0" w:color="auto"/>
              <w:right w:val="single" w:sz="4" w:space="0" w:color="auto"/>
            </w:tcBorders>
          </w:tcPr>
          <w:p w14:paraId="79A76D6A" w14:textId="77777777" w:rsidR="00EA07FE" w:rsidRPr="00F947D1"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7D038B" w14:paraId="3D564C1D" w14:textId="77777777" w:rsidTr="0088110F">
        <w:trPr>
          <w:trHeight w:val="600"/>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2D936FBB" w14:textId="77777777" w:rsidR="00EA07FE" w:rsidRPr="00F947D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947D1">
              <w:rPr>
                <w:rFonts w:ascii="Times New Roman" w:hAnsi="Times New Roman"/>
                <w:b/>
                <w:sz w:val="26"/>
                <w:szCs w:val="26"/>
              </w:rPr>
              <w:t>Bước 2</w:t>
            </w:r>
          </w:p>
        </w:tc>
        <w:tc>
          <w:tcPr>
            <w:tcW w:w="2376" w:type="dxa"/>
            <w:vMerge w:val="restart"/>
            <w:tcBorders>
              <w:top w:val="single" w:sz="4" w:space="0" w:color="auto"/>
              <w:left w:val="single" w:sz="4" w:space="0" w:color="auto"/>
              <w:bottom w:val="single" w:sz="4" w:space="0" w:color="auto"/>
              <w:right w:val="single" w:sz="4" w:space="0" w:color="auto"/>
            </w:tcBorders>
            <w:vAlign w:val="center"/>
          </w:tcPr>
          <w:p w14:paraId="0C323732" w14:textId="77777777" w:rsidR="00EA07FE" w:rsidRPr="00F947D1" w:rsidRDefault="00EA07FE" w:rsidP="0088110F">
            <w:pPr>
              <w:spacing w:before="120" w:after="120"/>
              <w:jc w:val="both"/>
              <w:rPr>
                <w:sz w:val="26"/>
                <w:szCs w:val="26"/>
              </w:rPr>
            </w:pPr>
            <w:r w:rsidRPr="00F947D1">
              <w:rPr>
                <w:b/>
                <w:sz w:val="26"/>
                <w:szCs w:val="26"/>
              </w:rPr>
              <w:t>Tiếp nhận và chuyển hồ sơ thủ tục hành chính</w:t>
            </w:r>
          </w:p>
        </w:tc>
        <w:tc>
          <w:tcPr>
            <w:tcW w:w="7513" w:type="dxa"/>
            <w:vMerge w:val="restart"/>
            <w:tcBorders>
              <w:top w:val="single" w:sz="4" w:space="0" w:color="auto"/>
              <w:left w:val="single" w:sz="4" w:space="0" w:color="auto"/>
              <w:right w:val="single" w:sz="4" w:space="0" w:color="auto"/>
            </w:tcBorders>
          </w:tcPr>
          <w:p w14:paraId="7D7C3FF8" w14:textId="77777777" w:rsidR="00EA07FE" w:rsidRPr="00F947D1"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F947D1">
              <w:rPr>
                <w:rFonts w:ascii="Times New Roman" w:hAnsi="Times New Roman"/>
                <w:sz w:val="26"/>
                <w:szCs w:val="26"/>
              </w:rPr>
              <w:t xml:space="preserve">Đối với hồ sơ được nộp </w:t>
            </w:r>
            <w:r w:rsidRPr="00F947D1">
              <w:rPr>
                <w:rFonts w:ascii="Times New Roman" w:hAnsi="Times New Roman"/>
                <w:sz w:val="26"/>
                <w:szCs w:val="26"/>
                <w:lang w:val="vi-VN"/>
              </w:rPr>
              <w:t xml:space="preserve">trực tiếp qua </w:t>
            </w:r>
            <w:r w:rsidRPr="00F947D1">
              <w:rPr>
                <w:rFonts w:ascii="Times New Roman" w:hAnsi="Times New Roman"/>
                <w:sz w:val="26"/>
                <w:szCs w:val="26"/>
              </w:rPr>
              <w:t xml:space="preserve">Bộ phận </w:t>
            </w:r>
            <w:r w:rsidRPr="00F947D1">
              <w:rPr>
                <w:rFonts w:ascii="Times New Roman" w:hAnsi="Times New Roman"/>
                <w:sz w:val="26"/>
                <w:szCs w:val="26"/>
                <w:lang w:val="vi-VN"/>
              </w:rPr>
              <w:t>tiếp nhận và trả kết quả</w:t>
            </w:r>
            <w:r w:rsidRPr="00F947D1">
              <w:rPr>
                <w:rFonts w:ascii="Times New Roman" w:hAnsi="Times New Roman"/>
                <w:sz w:val="26"/>
                <w:szCs w:val="26"/>
              </w:rPr>
              <w:t xml:space="preserve"> hoặc thông </w:t>
            </w:r>
            <w:r w:rsidRPr="00F947D1">
              <w:rPr>
                <w:rFonts w:ascii="Times New Roman" w:hAnsi="Times New Roman"/>
                <w:sz w:val="26"/>
                <w:szCs w:val="26"/>
                <w:lang w:val="vi-VN"/>
              </w:rPr>
              <w:t xml:space="preserve">qua dịch vụ bưu chính </w:t>
            </w:r>
            <w:r w:rsidRPr="00F947D1">
              <w:rPr>
                <w:rFonts w:ascii="Times New Roman" w:hAnsi="Times New Roman"/>
                <w:sz w:val="26"/>
                <w:szCs w:val="26"/>
              </w:rPr>
              <w:t xml:space="preserve">công ích cán bộ, công chức, viên chức tiếp nhận hồ sơ tại Bộ phận </w:t>
            </w:r>
            <w:r w:rsidRPr="00F947D1">
              <w:rPr>
                <w:rFonts w:ascii="Times New Roman" w:hAnsi="Times New Roman"/>
                <w:sz w:val="26"/>
                <w:szCs w:val="26"/>
                <w:lang w:val="vi-VN"/>
              </w:rPr>
              <w:t>tiếp nhận và trả kết quả</w:t>
            </w:r>
            <w:r w:rsidRPr="00F947D1">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22AEFFE3" w14:textId="77777777" w:rsidR="00EA07FE" w:rsidRPr="00F947D1"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F947D1">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2E9B656F" w14:textId="77777777" w:rsidR="00EA07FE" w:rsidRPr="00F947D1"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F947D1">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1A8F0F1F" w14:textId="77777777" w:rsidR="00EA07FE" w:rsidRPr="00F947D1" w:rsidRDefault="00EA07FE" w:rsidP="0088110F">
            <w:pPr>
              <w:spacing w:before="120" w:after="120"/>
              <w:ind w:firstLine="347"/>
              <w:jc w:val="both"/>
              <w:rPr>
                <w:sz w:val="26"/>
                <w:szCs w:val="26"/>
              </w:rPr>
            </w:pPr>
            <w:r w:rsidRPr="00F947D1">
              <w:rPr>
                <w:sz w:val="26"/>
                <w:szCs w:val="26"/>
              </w:rPr>
              <w:t xml:space="preserve">c) Trường hợp hồ sơ đầy đủ, chính xác theo quy định, cán bộ, công chức, viên chức tiếp nhận hồ sơ và lập Giấy tiếp nhận hồ sơ và hẹn </w:t>
            </w:r>
            <w:r w:rsidRPr="00F947D1">
              <w:rPr>
                <w:sz w:val="26"/>
                <w:szCs w:val="26"/>
              </w:rPr>
              <w:lastRenderedPageBreak/>
              <w:t>ngày trả kết quả; đồng thời, chuyển cho cơ quan có thẩm quyền để giải quyết theo quy trình.</w:t>
            </w:r>
          </w:p>
        </w:tc>
        <w:tc>
          <w:tcPr>
            <w:tcW w:w="3118" w:type="dxa"/>
            <w:tcBorders>
              <w:top w:val="single" w:sz="4" w:space="0" w:color="auto"/>
              <w:left w:val="single" w:sz="4" w:space="0" w:color="auto"/>
              <w:bottom w:val="single" w:sz="4" w:space="0" w:color="auto"/>
              <w:right w:val="single" w:sz="4" w:space="0" w:color="auto"/>
            </w:tcBorders>
            <w:vAlign w:val="center"/>
          </w:tcPr>
          <w:p w14:paraId="7D43C9C9" w14:textId="77777777" w:rsidR="00EA07FE" w:rsidRPr="00F947D1" w:rsidRDefault="00EA07FE" w:rsidP="0088110F">
            <w:pPr>
              <w:pStyle w:val="NormalWeb"/>
              <w:spacing w:before="0" w:beforeAutospacing="0" w:after="120" w:afterAutospacing="0" w:line="234" w:lineRule="atLeast"/>
              <w:jc w:val="both"/>
              <w:rPr>
                <w:rFonts w:ascii="Times New Roman" w:hAnsi="Times New Roman"/>
                <w:b/>
                <w:sz w:val="26"/>
                <w:szCs w:val="26"/>
              </w:rPr>
            </w:pPr>
            <w:r w:rsidRPr="00F947D1">
              <w:rPr>
                <w:rFonts w:ascii="Times New Roman" w:hAnsi="Times New Roman"/>
                <w:sz w:val="26"/>
                <w:szCs w:val="26"/>
              </w:rPr>
              <w:lastRenderedPageBreak/>
              <w:t>C</w:t>
            </w:r>
            <w:r w:rsidRPr="00F947D1">
              <w:rPr>
                <w:rStyle w:val="fontstyle21"/>
              </w:rPr>
              <w:t xml:space="preserve">huyển ngay hồ sơ tiếp nhận trực tiếp trong ngày làm việc </w:t>
            </w:r>
            <w:r w:rsidRPr="00F947D1">
              <w:rPr>
                <w:rStyle w:val="fontstyle21"/>
                <w:i/>
              </w:rPr>
              <w:t>(k</w:t>
            </w:r>
            <w:r w:rsidRPr="00F947D1">
              <w:rPr>
                <w:rFonts w:ascii="Times New Roman" w:hAnsi="Times New Roman"/>
                <w:i/>
                <w:sz w:val="26"/>
                <w:szCs w:val="26"/>
              </w:rPr>
              <w:t>hông để quá 3 giờ làm việc)</w:t>
            </w:r>
            <w:r w:rsidRPr="00F947D1">
              <w:rPr>
                <w:rStyle w:val="fontstyle21"/>
              </w:rPr>
              <w:t xml:space="preserve"> hoặc chuyển vào đầu giờ ngày làm việc tiếp theo đối với trường hợp tiếp nhận sau 15 giờ hàng ngày.</w:t>
            </w:r>
          </w:p>
        </w:tc>
        <w:tc>
          <w:tcPr>
            <w:tcW w:w="1388" w:type="dxa"/>
            <w:vMerge w:val="restart"/>
            <w:tcBorders>
              <w:top w:val="single" w:sz="4" w:space="0" w:color="auto"/>
              <w:left w:val="single" w:sz="4" w:space="0" w:color="auto"/>
              <w:bottom w:val="single" w:sz="4" w:space="0" w:color="auto"/>
              <w:right w:val="single" w:sz="4" w:space="0" w:color="auto"/>
            </w:tcBorders>
            <w:vAlign w:val="center"/>
          </w:tcPr>
          <w:p w14:paraId="2CA126B2" w14:textId="77777777" w:rsidR="00EA07FE" w:rsidRPr="00F947D1" w:rsidRDefault="00EA07FE" w:rsidP="0088110F">
            <w:pPr>
              <w:jc w:val="center"/>
              <w:rPr>
                <w:i/>
                <w:sz w:val="26"/>
                <w:szCs w:val="26"/>
                <w:lang w:val="vi-VN"/>
              </w:rPr>
            </w:pPr>
          </w:p>
        </w:tc>
      </w:tr>
      <w:tr w:rsidR="00EA07FE" w:rsidRPr="007D038B" w14:paraId="27DB07B2" w14:textId="77777777" w:rsidTr="0088110F">
        <w:trPr>
          <w:trHeight w:val="600"/>
        </w:trPr>
        <w:tc>
          <w:tcPr>
            <w:tcW w:w="851" w:type="dxa"/>
            <w:vMerge/>
            <w:tcBorders>
              <w:top w:val="single" w:sz="4" w:space="0" w:color="auto"/>
              <w:left w:val="single" w:sz="4" w:space="0" w:color="auto"/>
              <w:bottom w:val="single" w:sz="4" w:space="0" w:color="auto"/>
              <w:right w:val="single" w:sz="4" w:space="0" w:color="auto"/>
            </w:tcBorders>
          </w:tcPr>
          <w:p w14:paraId="32B2B905" w14:textId="77777777" w:rsidR="00EA07FE" w:rsidRPr="00F947D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0D70CF68" w14:textId="77777777" w:rsidR="00EA07FE" w:rsidRPr="00F947D1" w:rsidRDefault="00EA07FE" w:rsidP="0088110F">
            <w:pPr>
              <w:spacing w:before="120" w:after="120"/>
              <w:jc w:val="both"/>
              <w:rPr>
                <w:b/>
                <w:sz w:val="26"/>
                <w:szCs w:val="26"/>
              </w:rPr>
            </w:pPr>
          </w:p>
        </w:tc>
        <w:tc>
          <w:tcPr>
            <w:tcW w:w="7513" w:type="dxa"/>
            <w:vMerge/>
            <w:tcBorders>
              <w:left w:val="single" w:sz="4" w:space="0" w:color="auto"/>
              <w:bottom w:val="single" w:sz="4" w:space="0" w:color="auto"/>
              <w:right w:val="single" w:sz="4" w:space="0" w:color="auto"/>
            </w:tcBorders>
          </w:tcPr>
          <w:p w14:paraId="3BD19369" w14:textId="77777777" w:rsidR="00EA07FE" w:rsidRPr="00F947D1" w:rsidRDefault="00EA07FE" w:rsidP="0088110F">
            <w:pPr>
              <w:pStyle w:val="NormalWeb"/>
              <w:spacing w:before="0" w:beforeAutospacing="0" w:after="120" w:afterAutospacing="0" w:line="234" w:lineRule="atLeast"/>
              <w:ind w:firstLine="347"/>
              <w:jc w:val="both"/>
              <w:rPr>
                <w:rFonts w:ascii="Times New Roman" w:hAnsi="Times New Roman"/>
                <w:b/>
                <w:sz w:val="26"/>
                <w:szCs w:val="26"/>
              </w:rPr>
            </w:pPr>
          </w:p>
        </w:tc>
        <w:tc>
          <w:tcPr>
            <w:tcW w:w="3118" w:type="dxa"/>
            <w:tcBorders>
              <w:top w:val="single" w:sz="4" w:space="0" w:color="auto"/>
              <w:left w:val="single" w:sz="4" w:space="0" w:color="auto"/>
              <w:bottom w:val="single" w:sz="4" w:space="0" w:color="auto"/>
              <w:right w:val="single" w:sz="4" w:space="0" w:color="auto"/>
            </w:tcBorders>
            <w:vAlign w:val="center"/>
          </w:tcPr>
          <w:p w14:paraId="7210F9AF" w14:textId="77777777" w:rsidR="00EA07FE" w:rsidRPr="00F947D1" w:rsidRDefault="00EA07FE" w:rsidP="0088110F">
            <w:pPr>
              <w:pStyle w:val="NormalWeb"/>
              <w:spacing w:before="0" w:beforeAutospacing="0" w:after="120" w:afterAutospacing="0" w:line="234" w:lineRule="atLeast"/>
              <w:jc w:val="center"/>
              <w:rPr>
                <w:rFonts w:ascii="Times New Roman" w:hAnsi="Times New Roman"/>
                <w:sz w:val="26"/>
                <w:szCs w:val="26"/>
              </w:rPr>
            </w:pPr>
            <w:r w:rsidRPr="00F947D1">
              <w:rPr>
                <w:rFonts w:ascii="Times New Roman" w:hAnsi="Times New Roman"/>
                <w:sz w:val="26"/>
                <w:szCs w:val="26"/>
              </w:rPr>
              <w:t>Không quá 1/2 ngày kể từ ngày phát sinh hồ sơ trực tuyến</w:t>
            </w:r>
          </w:p>
        </w:tc>
        <w:tc>
          <w:tcPr>
            <w:tcW w:w="1388" w:type="dxa"/>
            <w:vMerge/>
            <w:tcBorders>
              <w:top w:val="single" w:sz="4" w:space="0" w:color="auto"/>
              <w:left w:val="single" w:sz="4" w:space="0" w:color="auto"/>
              <w:bottom w:val="single" w:sz="4" w:space="0" w:color="auto"/>
              <w:right w:val="single" w:sz="4" w:space="0" w:color="auto"/>
            </w:tcBorders>
          </w:tcPr>
          <w:p w14:paraId="1047A6EA" w14:textId="77777777" w:rsidR="00EA07FE" w:rsidRPr="00F947D1"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3DFF5FFC" w14:textId="77777777" w:rsidTr="0088110F">
        <w:tc>
          <w:tcPr>
            <w:tcW w:w="851" w:type="dxa"/>
            <w:vMerge w:val="restart"/>
            <w:tcBorders>
              <w:top w:val="single" w:sz="4" w:space="0" w:color="auto"/>
              <w:left w:val="single" w:sz="4" w:space="0" w:color="auto"/>
              <w:bottom w:val="single" w:sz="4" w:space="0" w:color="auto"/>
              <w:right w:val="single" w:sz="4" w:space="0" w:color="auto"/>
            </w:tcBorders>
            <w:vAlign w:val="center"/>
          </w:tcPr>
          <w:p w14:paraId="18C30358" w14:textId="77777777" w:rsidR="00EA07FE" w:rsidRPr="00F947D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947D1">
              <w:rPr>
                <w:rFonts w:ascii="Times New Roman" w:hAnsi="Times New Roman"/>
                <w:b/>
                <w:sz w:val="26"/>
                <w:szCs w:val="26"/>
              </w:rPr>
              <w:t>Bước 3</w:t>
            </w:r>
          </w:p>
        </w:tc>
        <w:tc>
          <w:tcPr>
            <w:tcW w:w="2376" w:type="dxa"/>
            <w:vMerge w:val="restart"/>
            <w:tcBorders>
              <w:top w:val="single" w:sz="4" w:space="0" w:color="auto"/>
              <w:left w:val="single" w:sz="4" w:space="0" w:color="auto"/>
              <w:bottom w:val="single" w:sz="4" w:space="0" w:color="auto"/>
              <w:right w:val="single" w:sz="4" w:space="0" w:color="auto"/>
            </w:tcBorders>
            <w:vAlign w:val="center"/>
          </w:tcPr>
          <w:p w14:paraId="0C640BFB" w14:textId="77777777" w:rsidR="00EA07FE" w:rsidRPr="00F947D1" w:rsidRDefault="00EA07FE" w:rsidP="0088110F">
            <w:pPr>
              <w:pStyle w:val="NormalWeb"/>
              <w:spacing w:before="0" w:beforeAutospacing="0" w:after="120" w:afterAutospacing="0" w:line="234" w:lineRule="atLeast"/>
              <w:jc w:val="both"/>
              <w:rPr>
                <w:rFonts w:ascii="Times New Roman" w:hAnsi="Times New Roman"/>
                <w:b/>
                <w:sz w:val="26"/>
                <w:szCs w:val="26"/>
              </w:rPr>
            </w:pPr>
            <w:r w:rsidRPr="00F947D1">
              <w:rPr>
                <w:rStyle w:val="fontstyle01"/>
              </w:rPr>
              <w:t>Giải quyết thủ tục hành chính</w:t>
            </w:r>
          </w:p>
        </w:tc>
        <w:tc>
          <w:tcPr>
            <w:tcW w:w="7513" w:type="dxa"/>
            <w:tcBorders>
              <w:top w:val="single" w:sz="4" w:space="0" w:color="auto"/>
              <w:left w:val="single" w:sz="4" w:space="0" w:color="auto"/>
              <w:bottom w:val="single" w:sz="4" w:space="0" w:color="auto"/>
              <w:right w:val="single" w:sz="4" w:space="0" w:color="auto"/>
            </w:tcBorders>
          </w:tcPr>
          <w:p w14:paraId="752C5AD2" w14:textId="77777777" w:rsidR="00EA07FE" w:rsidRPr="00F947D1" w:rsidRDefault="00EA07FE" w:rsidP="0088110F">
            <w:pPr>
              <w:spacing w:before="120" w:after="120"/>
              <w:jc w:val="both"/>
              <w:rPr>
                <w:sz w:val="26"/>
                <w:szCs w:val="26"/>
              </w:rPr>
            </w:pPr>
            <w:r w:rsidRPr="00F947D1">
              <w:rPr>
                <w:rStyle w:val="fontstyle21"/>
              </w:rPr>
              <w:t xml:space="preserve">Sau khi nhận hồ sơ thủ tục hành chính từ </w:t>
            </w:r>
            <w:r w:rsidRPr="00F947D1">
              <w:rPr>
                <w:sz w:val="26"/>
                <w:szCs w:val="26"/>
              </w:rPr>
              <w:t xml:space="preserve">Bộ phận </w:t>
            </w:r>
            <w:r w:rsidRPr="00F947D1">
              <w:rPr>
                <w:sz w:val="26"/>
                <w:szCs w:val="26"/>
                <w:lang w:val="vi-VN"/>
              </w:rPr>
              <w:t>tiếp nhận và trả kết quả</w:t>
            </w:r>
            <w:r w:rsidRPr="00F947D1">
              <w:rPr>
                <w:sz w:val="26"/>
                <w:szCs w:val="26"/>
              </w:rPr>
              <w:t xml:space="preserve"> </w:t>
            </w:r>
            <w:r w:rsidRPr="00F947D1">
              <w:rPr>
                <w:rStyle w:val="fontstyle21"/>
              </w:rPr>
              <w:t>công chức, viên chức xử lý xem xét, thẩm định hồ sơ, trình phê duyệt kết quả giải quyết thủ tục hành chính:</w:t>
            </w:r>
          </w:p>
        </w:tc>
        <w:tc>
          <w:tcPr>
            <w:tcW w:w="3118" w:type="dxa"/>
            <w:tcBorders>
              <w:top w:val="single" w:sz="4" w:space="0" w:color="auto"/>
              <w:left w:val="single" w:sz="4" w:space="0" w:color="auto"/>
              <w:bottom w:val="single" w:sz="4" w:space="0" w:color="auto"/>
              <w:right w:val="single" w:sz="4" w:space="0" w:color="auto"/>
            </w:tcBorders>
            <w:vAlign w:val="center"/>
          </w:tcPr>
          <w:p w14:paraId="41A524CC" w14:textId="77777777" w:rsidR="00EA07FE" w:rsidRPr="00F947D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947D1">
              <w:rPr>
                <w:rFonts w:ascii="Times New Roman" w:hAnsi="Times New Roman"/>
                <w:b/>
                <w:sz w:val="26"/>
                <w:szCs w:val="26"/>
              </w:rPr>
              <w:t>20 ngày</w:t>
            </w:r>
            <w:r w:rsidRPr="00F947D1">
              <w:rPr>
                <w:rFonts w:ascii="Times New Roman" w:hAnsi="Times New Roman"/>
                <w:sz w:val="26"/>
                <w:szCs w:val="26"/>
              </w:rPr>
              <w:t>, trong đó:</w:t>
            </w:r>
          </w:p>
        </w:tc>
        <w:tc>
          <w:tcPr>
            <w:tcW w:w="1388" w:type="dxa"/>
            <w:tcBorders>
              <w:top w:val="single" w:sz="4" w:space="0" w:color="auto"/>
              <w:left w:val="single" w:sz="4" w:space="0" w:color="auto"/>
              <w:bottom w:val="single" w:sz="4" w:space="0" w:color="auto"/>
              <w:right w:val="single" w:sz="4" w:space="0" w:color="auto"/>
            </w:tcBorders>
            <w:vAlign w:val="center"/>
          </w:tcPr>
          <w:p w14:paraId="77817F59" w14:textId="77777777" w:rsidR="00EA07FE" w:rsidRPr="00F947D1"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7D038B" w14:paraId="3ADAC7C5" w14:textId="77777777" w:rsidTr="0088110F">
        <w:tc>
          <w:tcPr>
            <w:tcW w:w="851" w:type="dxa"/>
            <w:vMerge/>
            <w:tcBorders>
              <w:top w:val="single" w:sz="4" w:space="0" w:color="auto"/>
              <w:left w:val="single" w:sz="4" w:space="0" w:color="auto"/>
              <w:bottom w:val="single" w:sz="4" w:space="0" w:color="auto"/>
              <w:right w:val="single" w:sz="4" w:space="0" w:color="auto"/>
            </w:tcBorders>
          </w:tcPr>
          <w:p w14:paraId="09121AB2" w14:textId="77777777" w:rsidR="00EA07FE" w:rsidRPr="00F947D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1696D178" w14:textId="77777777" w:rsidR="00EA07FE" w:rsidRPr="00F947D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Borders>
              <w:top w:val="single" w:sz="4" w:space="0" w:color="auto"/>
              <w:left w:val="single" w:sz="4" w:space="0" w:color="auto"/>
              <w:bottom w:val="single" w:sz="4" w:space="0" w:color="auto"/>
              <w:right w:val="single" w:sz="4" w:space="0" w:color="auto"/>
            </w:tcBorders>
          </w:tcPr>
          <w:p w14:paraId="32EEA1EA" w14:textId="77777777" w:rsidR="00EA07FE" w:rsidRPr="00F947D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947D1">
              <w:rPr>
                <w:rFonts w:ascii="Times New Roman" w:hAnsi="Times New Roman"/>
                <w:bCs/>
                <w:i/>
                <w:sz w:val="26"/>
                <w:szCs w:val="26"/>
              </w:rPr>
              <w:t>1. Tiếp nhận hồ sơ (Bộ phận TN&amp;TKQ)</w:t>
            </w:r>
          </w:p>
        </w:tc>
        <w:tc>
          <w:tcPr>
            <w:tcW w:w="3118" w:type="dxa"/>
            <w:tcBorders>
              <w:top w:val="single" w:sz="4" w:space="0" w:color="auto"/>
              <w:left w:val="single" w:sz="4" w:space="0" w:color="auto"/>
              <w:bottom w:val="single" w:sz="4" w:space="0" w:color="auto"/>
              <w:right w:val="single" w:sz="4" w:space="0" w:color="auto"/>
            </w:tcBorders>
            <w:vAlign w:val="center"/>
          </w:tcPr>
          <w:p w14:paraId="07C66621" w14:textId="77777777" w:rsidR="00EA07FE" w:rsidRPr="00F947D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947D1">
              <w:rPr>
                <w:rFonts w:ascii="Times New Roman" w:hAnsi="Times New Roman"/>
                <w:bCs/>
                <w:i/>
                <w:sz w:val="26"/>
                <w:szCs w:val="26"/>
              </w:rPr>
              <w:t>½ ngày</w:t>
            </w:r>
          </w:p>
        </w:tc>
        <w:tc>
          <w:tcPr>
            <w:tcW w:w="1388" w:type="dxa"/>
            <w:tcBorders>
              <w:top w:val="single" w:sz="4" w:space="0" w:color="auto"/>
              <w:left w:val="single" w:sz="4" w:space="0" w:color="auto"/>
              <w:bottom w:val="single" w:sz="4" w:space="0" w:color="auto"/>
              <w:right w:val="single" w:sz="4" w:space="0" w:color="auto"/>
            </w:tcBorders>
          </w:tcPr>
          <w:p w14:paraId="6148A47A" w14:textId="77777777" w:rsidR="00EA07FE" w:rsidRPr="00F947D1"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58D2D062" w14:textId="77777777" w:rsidTr="0088110F">
        <w:tc>
          <w:tcPr>
            <w:tcW w:w="851" w:type="dxa"/>
            <w:vMerge/>
            <w:tcBorders>
              <w:top w:val="single" w:sz="4" w:space="0" w:color="auto"/>
              <w:left w:val="single" w:sz="4" w:space="0" w:color="auto"/>
              <w:bottom w:val="single" w:sz="4" w:space="0" w:color="auto"/>
              <w:right w:val="single" w:sz="4" w:space="0" w:color="auto"/>
            </w:tcBorders>
          </w:tcPr>
          <w:p w14:paraId="762E962C" w14:textId="77777777" w:rsidR="00EA07FE" w:rsidRPr="00F947D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74440C5E" w14:textId="77777777" w:rsidR="00EA07FE" w:rsidRPr="00F947D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Borders>
              <w:top w:val="single" w:sz="4" w:space="0" w:color="auto"/>
              <w:left w:val="single" w:sz="4" w:space="0" w:color="auto"/>
              <w:bottom w:val="single" w:sz="4" w:space="0" w:color="auto"/>
              <w:right w:val="single" w:sz="4" w:space="0" w:color="auto"/>
            </w:tcBorders>
          </w:tcPr>
          <w:p w14:paraId="719B720C" w14:textId="77777777" w:rsidR="00EA07FE" w:rsidRPr="00F947D1"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F947D1">
              <w:rPr>
                <w:rFonts w:ascii="Times New Roman" w:hAnsi="Times New Roman"/>
                <w:bCs/>
                <w:i/>
                <w:sz w:val="26"/>
                <w:szCs w:val="26"/>
              </w:rPr>
              <w:t>2. Giải quyết hồ sơ (cơ quan/bộ phận chuyên môn), t</w:t>
            </w:r>
            <w:r w:rsidRPr="00F947D1">
              <w:rPr>
                <w:rFonts w:ascii="Times New Roman" w:hAnsi="Times New Roman"/>
                <w:i/>
                <w:sz w:val="26"/>
                <w:szCs w:val="26"/>
              </w:rPr>
              <w:t>rong đó:</w:t>
            </w:r>
          </w:p>
        </w:tc>
        <w:tc>
          <w:tcPr>
            <w:tcW w:w="3118" w:type="dxa"/>
            <w:tcBorders>
              <w:top w:val="single" w:sz="4" w:space="0" w:color="auto"/>
              <w:left w:val="single" w:sz="4" w:space="0" w:color="auto"/>
              <w:bottom w:val="single" w:sz="4" w:space="0" w:color="auto"/>
              <w:right w:val="single" w:sz="4" w:space="0" w:color="auto"/>
            </w:tcBorders>
            <w:vAlign w:val="center"/>
          </w:tcPr>
          <w:p w14:paraId="737338F5" w14:textId="77777777" w:rsidR="00EA07FE" w:rsidRPr="00F947D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947D1">
              <w:rPr>
                <w:rFonts w:ascii="Times New Roman" w:hAnsi="Times New Roman"/>
                <w:bCs/>
                <w:i/>
                <w:sz w:val="26"/>
                <w:szCs w:val="26"/>
              </w:rPr>
              <w:t>19 ngày</w:t>
            </w:r>
          </w:p>
        </w:tc>
        <w:tc>
          <w:tcPr>
            <w:tcW w:w="1388" w:type="dxa"/>
            <w:tcBorders>
              <w:top w:val="single" w:sz="4" w:space="0" w:color="auto"/>
              <w:left w:val="single" w:sz="4" w:space="0" w:color="auto"/>
              <w:bottom w:val="single" w:sz="4" w:space="0" w:color="auto"/>
              <w:right w:val="single" w:sz="4" w:space="0" w:color="auto"/>
            </w:tcBorders>
          </w:tcPr>
          <w:p w14:paraId="265CFFEC" w14:textId="77777777" w:rsidR="00EA07FE" w:rsidRPr="00F947D1"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28DB9AED" w14:textId="77777777" w:rsidTr="0088110F">
        <w:tc>
          <w:tcPr>
            <w:tcW w:w="851" w:type="dxa"/>
            <w:vMerge/>
            <w:tcBorders>
              <w:top w:val="single" w:sz="4" w:space="0" w:color="auto"/>
              <w:left w:val="single" w:sz="4" w:space="0" w:color="auto"/>
              <w:bottom w:val="single" w:sz="4" w:space="0" w:color="auto"/>
              <w:right w:val="single" w:sz="4" w:space="0" w:color="auto"/>
            </w:tcBorders>
          </w:tcPr>
          <w:p w14:paraId="2A911CAA" w14:textId="77777777" w:rsidR="00EA07FE" w:rsidRPr="00F947D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1C05702A" w14:textId="77777777" w:rsidR="00EA07FE" w:rsidRPr="00F947D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Borders>
              <w:top w:val="single" w:sz="4" w:space="0" w:color="auto"/>
              <w:left w:val="single" w:sz="4" w:space="0" w:color="auto"/>
              <w:bottom w:val="single" w:sz="4" w:space="0" w:color="auto"/>
              <w:right w:val="single" w:sz="4" w:space="0" w:color="auto"/>
            </w:tcBorders>
          </w:tcPr>
          <w:p w14:paraId="17ACBCE6" w14:textId="77777777" w:rsidR="00EA07FE" w:rsidRPr="00F947D1" w:rsidRDefault="00EA07FE" w:rsidP="0088110F">
            <w:pPr>
              <w:pStyle w:val="NormalWeb"/>
              <w:spacing w:before="0" w:beforeAutospacing="0" w:after="120" w:afterAutospacing="0" w:line="234" w:lineRule="atLeast"/>
              <w:jc w:val="both"/>
              <w:rPr>
                <w:rFonts w:ascii="Times New Roman" w:hAnsi="Times New Roman"/>
                <w:b/>
                <w:sz w:val="26"/>
                <w:szCs w:val="26"/>
              </w:rPr>
            </w:pPr>
            <w:r w:rsidRPr="00F947D1">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tcBorders>
              <w:top w:val="single" w:sz="4" w:space="0" w:color="auto"/>
              <w:left w:val="single" w:sz="4" w:space="0" w:color="auto"/>
              <w:bottom w:val="single" w:sz="4" w:space="0" w:color="auto"/>
              <w:right w:val="single" w:sz="4" w:space="0" w:color="auto"/>
            </w:tcBorders>
            <w:vAlign w:val="center"/>
          </w:tcPr>
          <w:p w14:paraId="58D77B86" w14:textId="77777777" w:rsidR="00EA07FE" w:rsidRPr="00F947D1"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5DAAB7D1" w14:textId="77777777" w:rsidR="00EA07FE" w:rsidRPr="00F947D1"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388" w:type="dxa"/>
            <w:tcBorders>
              <w:top w:val="single" w:sz="4" w:space="0" w:color="auto"/>
              <w:left w:val="single" w:sz="4" w:space="0" w:color="auto"/>
              <w:bottom w:val="single" w:sz="4" w:space="0" w:color="auto"/>
              <w:right w:val="single" w:sz="4" w:space="0" w:color="auto"/>
            </w:tcBorders>
          </w:tcPr>
          <w:p w14:paraId="795ABB97" w14:textId="77777777" w:rsidR="00EA07FE" w:rsidRPr="00F947D1"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699481C3" w14:textId="77777777" w:rsidTr="0088110F">
        <w:tc>
          <w:tcPr>
            <w:tcW w:w="851" w:type="dxa"/>
            <w:vMerge/>
            <w:tcBorders>
              <w:top w:val="single" w:sz="4" w:space="0" w:color="auto"/>
              <w:left w:val="single" w:sz="4" w:space="0" w:color="auto"/>
              <w:bottom w:val="single" w:sz="4" w:space="0" w:color="auto"/>
              <w:right w:val="single" w:sz="4" w:space="0" w:color="auto"/>
            </w:tcBorders>
          </w:tcPr>
          <w:p w14:paraId="0BD32E5F" w14:textId="77777777" w:rsidR="00EA07FE" w:rsidRPr="00F947D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3FA6B5CC" w14:textId="77777777" w:rsidR="00EA07FE" w:rsidRPr="00F947D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Borders>
              <w:top w:val="single" w:sz="4" w:space="0" w:color="auto"/>
              <w:left w:val="single" w:sz="4" w:space="0" w:color="auto"/>
              <w:bottom w:val="single" w:sz="4" w:space="0" w:color="auto"/>
              <w:right w:val="single" w:sz="4" w:space="0" w:color="auto"/>
            </w:tcBorders>
          </w:tcPr>
          <w:p w14:paraId="7999314B" w14:textId="77777777" w:rsidR="00EA07FE" w:rsidRPr="00F947D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947D1">
              <w:rPr>
                <w:rFonts w:ascii="Times New Roman" w:hAnsi="Times New Roman"/>
                <w:bCs/>
                <w:i/>
                <w:sz w:val="26"/>
                <w:szCs w:val="26"/>
              </w:rPr>
              <w:t xml:space="preserve">+ Chuyên viên </w:t>
            </w:r>
          </w:p>
          <w:p w14:paraId="0504F074" w14:textId="77777777" w:rsidR="00EA07FE" w:rsidRPr="00F947D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947D1">
              <w:rPr>
                <w:rFonts w:ascii="Times New Roman" w:hAnsi="Times New Roman"/>
                <w:bCs/>
                <w:i/>
                <w:sz w:val="26"/>
                <w:szCs w:val="26"/>
              </w:rPr>
              <w:t>+ Lãnh đạo phòng/bộ phận</w:t>
            </w:r>
          </w:p>
          <w:p w14:paraId="29893C54" w14:textId="77777777" w:rsidR="00EA07FE" w:rsidRPr="00F947D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947D1">
              <w:rPr>
                <w:rFonts w:ascii="Times New Roman" w:hAnsi="Times New Roman"/>
                <w:bCs/>
                <w:i/>
                <w:sz w:val="26"/>
                <w:szCs w:val="26"/>
              </w:rPr>
              <w:t xml:space="preserve">+ Lãnh đạo đơn vị: </w:t>
            </w:r>
          </w:p>
          <w:p w14:paraId="10DC201C" w14:textId="77777777" w:rsidR="00EA07FE" w:rsidRPr="00F947D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947D1">
              <w:rPr>
                <w:rFonts w:ascii="Times New Roman" w:hAnsi="Times New Roman"/>
                <w:bCs/>
                <w:i/>
                <w:sz w:val="26"/>
                <w:szCs w:val="26"/>
              </w:rPr>
              <w:t xml:space="preserve">+ Văn thư đơn vị: </w:t>
            </w:r>
          </w:p>
          <w:p w14:paraId="67C8917C" w14:textId="77777777" w:rsidR="00EA07FE" w:rsidRPr="00F947D1" w:rsidRDefault="00EA07FE" w:rsidP="0088110F">
            <w:pPr>
              <w:pStyle w:val="NormalWeb"/>
              <w:spacing w:before="0" w:beforeAutospacing="0" w:after="120" w:afterAutospacing="0" w:line="234" w:lineRule="atLeast"/>
              <w:jc w:val="both"/>
              <w:rPr>
                <w:rFonts w:ascii="Times New Roman" w:hAnsi="Times New Roman"/>
                <w:sz w:val="26"/>
                <w:szCs w:val="26"/>
              </w:rPr>
            </w:pPr>
            <w:r w:rsidRPr="00F947D1">
              <w:rPr>
                <w:rFonts w:ascii="Times New Roman" w:hAnsi="Times New Roman"/>
                <w:sz w:val="26"/>
                <w:szCs w:val="26"/>
              </w:rPr>
              <w:t>+ UBND Tỉnh</w:t>
            </w:r>
          </w:p>
        </w:tc>
        <w:tc>
          <w:tcPr>
            <w:tcW w:w="3118" w:type="dxa"/>
            <w:tcBorders>
              <w:top w:val="single" w:sz="4" w:space="0" w:color="auto"/>
              <w:left w:val="single" w:sz="4" w:space="0" w:color="auto"/>
              <w:bottom w:val="single" w:sz="4" w:space="0" w:color="auto"/>
              <w:right w:val="single" w:sz="4" w:space="0" w:color="auto"/>
            </w:tcBorders>
            <w:vAlign w:val="center"/>
          </w:tcPr>
          <w:p w14:paraId="14822E8C" w14:textId="77777777" w:rsidR="00EA07FE" w:rsidRPr="00F947D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F947D1">
              <w:rPr>
                <w:rFonts w:ascii="Times New Roman" w:hAnsi="Times New Roman"/>
                <w:bCs/>
                <w:i/>
                <w:sz w:val="26"/>
                <w:szCs w:val="26"/>
              </w:rPr>
              <w:t>12 ngày</w:t>
            </w:r>
          </w:p>
          <w:p w14:paraId="614064EF" w14:textId="77777777" w:rsidR="00EA07FE" w:rsidRPr="00F947D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F947D1">
              <w:rPr>
                <w:rFonts w:ascii="Times New Roman" w:hAnsi="Times New Roman"/>
                <w:bCs/>
                <w:i/>
                <w:sz w:val="26"/>
                <w:szCs w:val="26"/>
              </w:rPr>
              <w:t>1 ngày</w:t>
            </w:r>
          </w:p>
          <w:p w14:paraId="7E6D07E0" w14:textId="77777777" w:rsidR="00EA07FE" w:rsidRPr="00F947D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F947D1">
              <w:rPr>
                <w:rFonts w:ascii="Times New Roman" w:hAnsi="Times New Roman"/>
                <w:bCs/>
                <w:i/>
                <w:sz w:val="26"/>
                <w:szCs w:val="26"/>
              </w:rPr>
              <w:t>1/2 ngày</w:t>
            </w:r>
          </w:p>
          <w:p w14:paraId="37D42186" w14:textId="77777777" w:rsidR="00EA07FE" w:rsidRPr="00F947D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F947D1">
              <w:rPr>
                <w:rFonts w:ascii="Times New Roman" w:hAnsi="Times New Roman"/>
                <w:bCs/>
                <w:i/>
                <w:sz w:val="26"/>
                <w:szCs w:val="26"/>
              </w:rPr>
              <w:t>1/2 ngày</w:t>
            </w:r>
          </w:p>
          <w:p w14:paraId="6016E2FA" w14:textId="77777777" w:rsidR="00EA07FE" w:rsidRPr="00F947D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947D1">
              <w:rPr>
                <w:rFonts w:ascii="Times New Roman" w:hAnsi="Times New Roman"/>
                <w:bCs/>
                <w:i/>
                <w:sz w:val="26"/>
                <w:szCs w:val="26"/>
              </w:rPr>
              <w:t>05 ngày</w:t>
            </w:r>
          </w:p>
        </w:tc>
        <w:tc>
          <w:tcPr>
            <w:tcW w:w="1388" w:type="dxa"/>
            <w:tcBorders>
              <w:top w:val="single" w:sz="4" w:space="0" w:color="auto"/>
              <w:left w:val="single" w:sz="4" w:space="0" w:color="auto"/>
              <w:bottom w:val="single" w:sz="4" w:space="0" w:color="auto"/>
              <w:right w:val="single" w:sz="4" w:space="0" w:color="auto"/>
            </w:tcBorders>
          </w:tcPr>
          <w:p w14:paraId="690E6DBB" w14:textId="77777777" w:rsidR="00EA07FE" w:rsidRPr="00F947D1"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7D038B" w14:paraId="7D97D994" w14:textId="77777777" w:rsidTr="0088110F">
        <w:tc>
          <w:tcPr>
            <w:tcW w:w="851" w:type="dxa"/>
            <w:tcBorders>
              <w:top w:val="single" w:sz="4" w:space="0" w:color="auto"/>
              <w:left w:val="single" w:sz="4" w:space="0" w:color="auto"/>
              <w:bottom w:val="single" w:sz="4" w:space="0" w:color="auto"/>
              <w:right w:val="single" w:sz="4" w:space="0" w:color="auto"/>
            </w:tcBorders>
            <w:vAlign w:val="center"/>
          </w:tcPr>
          <w:p w14:paraId="01430616" w14:textId="77777777" w:rsidR="00EA07FE" w:rsidRPr="00F947D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947D1">
              <w:rPr>
                <w:rFonts w:ascii="Times New Roman" w:hAnsi="Times New Roman"/>
                <w:b/>
                <w:sz w:val="26"/>
                <w:szCs w:val="26"/>
              </w:rPr>
              <w:t>Bước 4</w:t>
            </w:r>
          </w:p>
        </w:tc>
        <w:tc>
          <w:tcPr>
            <w:tcW w:w="2376" w:type="dxa"/>
            <w:tcBorders>
              <w:top w:val="single" w:sz="4" w:space="0" w:color="auto"/>
              <w:left w:val="single" w:sz="4" w:space="0" w:color="auto"/>
              <w:bottom w:val="single" w:sz="4" w:space="0" w:color="auto"/>
              <w:right w:val="single" w:sz="4" w:space="0" w:color="auto"/>
            </w:tcBorders>
          </w:tcPr>
          <w:p w14:paraId="034D3138" w14:textId="77777777" w:rsidR="00EA07FE" w:rsidRPr="00F947D1" w:rsidRDefault="00EA07FE" w:rsidP="0088110F">
            <w:pPr>
              <w:pStyle w:val="NormalWeb"/>
              <w:spacing w:before="0" w:beforeAutospacing="0" w:after="120" w:afterAutospacing="0" w:line="234" w:lineRule="atLeast"/>
              <w:jc w:val="both"/>
              <w:rPr>
                <w:rStyle w:val="fontstyle21"/>
                <w:i/>
              </w:rPr>
            </w:pPr>
            <w:r w:rsidRPr="00F947D1">
              <w:rPr>
                <w:rFonts w:ascii="Times New Roman" w:hAnsi="Times New Roman"/>
                <w:b/>
                <w:sz w:val="26"/>
                <w:szCs w:val="26"/>
                <w:lang w:val="nl-NL"/>
              </w:rPr>
              <w:t>Trả kết quả giải quyết thủ tục hành chính</w:t>
            </w:r>
          </w:p>
          <w:p w14:paraId="4365DFCD" w14:textId="77777777" w:rsidR="00EA07FE" w:rsidRPr="00F947D1" w:rsidRDefault="00EA07FE" w:rsidP="0088110F">
            <w:pPr>
              <w:pStyle w:val="NormalWeb"/>
              <w:spacing w:before="0" w:beforeAutospacing="0" w:after="120" w:afterAutospacing="0" w:line="234" w:lineRule="atLeast"/>
              <w:jc w:val="both"/>
              <w:rPr>
                <w:rFonts w:ascii="Times New Roman" w:hAnsi="Times New Roman"/>
                <w:b/>
                <w:sz w:val="26"/>
                <w:szCs w:val="26"/>
              </w:rPr>
            </w:pPr>
            <w:r w:rsidRPr="00F947D1">
              <w:rPr>
                <w:rStyle w:val="fontstyle21"/>
                <w:i/>
              </w:rPr>
              <w:t xml:space="preserve">(Kết quả giải quyết thủ tục hành chính gửi trả cho tổ chức, cá nhân phải bảo </w:t>
            </w:r>
            <w:r w:rsidRPr="00F947D1">
              <w:rPr>
                <w:rStyle w:val="fontstyle21"/>
                <w:i/>
              </w:rPr>
              <w:lastRenderedPageBreak/>
              <w:t>đảm đầy đủ theo quy định mà cơ quan có thẩm quyền trả cho tổ chức, cá nhân sau khi giải quyết xong thủ tục hành chính)</w:t>
            </w:r>
          </w:p>
        </w:tc>
        <w:tc>
          <w:tcPr>
            <w:tcW w:w="7513" w:type="dxa"/>
            <w:tcBorders>
              <w:top w:val="single" w:sz="4" w:space="0" w:color="auto"/>
              <w:left w:val="single" w:sz="4" w:space="0" w:color="auto"/>
              <w:bottom w:val="single" w:sz="4" w:space="0" w:color="auto"/>
              <w:right w:val="single" w:sz="4" w:space="0" w:color="auto"/>
            </w:tcBorders>
          </w:tcPr>
          <w:p w14:paraId="36479220" w14:textId="77777777" w:rsidR="00EA07FE" w:rsidRPr="00F947D1" w:rsidRDefault="00EA07FE" w:rsidP="0088110F">
            <w:pPr>
              <w:spacing w:before="120" w:after="120" w:line="340" w:lineRule="exact"/>
              <w:ind w:firstLine="347"/>
              <w:jc w:val="both"/>
              <w:rPr>
                <w:iCs/>
                <w:sz w:val="26"/>
                <w:szCs w:val="26"/>
                <w:lang w:val="nl-NL"/>
              </w:rPr>
            </w:pPr>
            <w:r w:rsidRPr="00F947D1">
              <w:rPr>
                <w:iCs/>
                <w:sz w:val="26"/>
                <w:szCs w:val="26"/>
                <w:lang w:val="nl-NL"/>
              </w:rPr>
              <w:lastRenderedPageBreak/>
              <w:t>Công chức tiếp nhận và trả  kết quả nhập vào sổ theo dõi hồ sơ và phần mềm điện tử thực hiện như sau:</w:t>
            </w:r>
          </w:p>
          <w:p w14:paraId="72BDAE43" w14:textId="77777777" w:rsidR="00EA07FE" w:rsidRPr="00F947D1" w:rsidRDefault="00EA07FE" w:rsidP="0088110F">
            <w:pPr>
              <w:spacing w:before="120" w:after="120" w:line="340" w:lineRule="exact"/>
              <w:ind w:firstLine="347"/>
              <w:jc w:val="both"/>
              <w:rPr>
                <w:iCs/>
                <w:sz w:val="26"/>
                <w:szCs w:val="26"/>
                <w:lang w:val="nl-NL"/>
              </w:rPr>
            </w:pPr>
            <w:r w:rsidRPr="00F947D1">
              <w:rPr>
                <w:iCs/>
                <w:sz w:val="26"/>
                <w:szCs w:val="26"/>
                <w:lang w:val="nl-NL"/>
              </w:rPr>
              <w:t>- T</w:t>
            </w:r>
            <w:r w:rsidRPr="00281F0D">
              <w:rPr>
                <w:rStyle w:val="fontstyle21"/>
                <w:lang w:val="nl-NL"/>
              </w:rPr>
              <w:t xml:space="preserve">hông báo cho tổ chức, cá nhân biết trước qua tin nhắn, thư điện tử, điện thoại hoặc qua mạng xã hội được cấp có thẩm quyền </w:t>
            </w:r>
            <w:r w:rsidRPr="00281F0D">
              <w:rPr>
                <w:rStyle w:val="fontstyle21"/>
                <w:lang w:val="nl-NL"/>
              </w:rPr>
              <w:lastRenderedPageBreak/>
              <w:t>cho phép đối với hồ sơ giải quyết thủ tục hành chính trước thời hạn quy định.</w:t>
            </w:r>
          </w:p>
          <w:p w14:paraId="71D33BF8" w14:textId="77777777" w:rsidR="00EA07FE" w:rsidRPr="00F947D1" w:rsidRDefault="00EA07FE" w:rsidP="0088110F">
            <w:pPr>
              <w:spacing w:before="120" w:after="120"/>
              <w:ind w:firstLine="347"/>
              <w:jc w:val="both"/>
              <w:rPr>
                <w:iCs/>
                <w:sz w:val="26"/>
                <w:szCs w:val="26"/>
                <w:lang w:val="nl-NL"/>
              </w:rPr>
            </w:pPr>
            <w:r w:rsidRPr="00F947D1">
              <w:rPr>
                <w:iCs/>
                <w:sz w:val="26"/>
                <w:szCs w:val="26"/>
                <w:lang w:val="nl-NL"/>
              </w:rPr>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F947D1">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4FB08E35" w14:textId="77777777" w:rsidR="00EA07FE" w:rsidRPr="00F947D1" w:rsidRDefault="00EA07FE" w:rsidP="0088110F">
            <w:pPr>
              <w:spacing w:before="120" w:after="120"/>
              <w:ind w:firstLine="347"/>
              <w:jc w:val="both"/>
              <w:rPr>
                <w:iCs/>
                <w:sz w:val="26"/>
                <w:szCs w:val="26"/>
                <w:lang w:val="nl-NL"/>
              </w:rPr>
            </w:pPr>
            <w:r w:rsidRPr="00F947D1">
              <w:rPr>
                <w:iCs/>
                <w:sz w:val="26"/>
                <w:szCs w:val="26"/>
                <w:lang w:val="nl-NL"/>
              </w:rPr>
              <w:t>- Trường hợp nhận kết quả</w:t>
            </w:r>
            <w:r w:rsidRPr="00281F0D">
              <w:rPr>
                <w:sz w:val="26"/>
                <w:szCs w:val="26"/>
                <w:lang w:val="nl-NL"/>
              </w:rPr>
              <w:t xml:space="preserve">thông </w:t>
            </w:r>
            <w:r w:rsidRPr="00F947D1">
              <w:rPr>
                <w:sz w:val="26"/>
                <w:szCs w:val="26"/>
                <w:lang w:val="vi-VN"/>
              </w:rPr>
              <w:t xml:space="preserve">qua dịch vụ bưu chính </w:t>
            </w:r>
            <w:r w:rsidRPr="00281F0D">
              <w:rPr>
                <w:sz w:val="26"/>
                <w:szCs w:val="26"/>
                <w:lang w:val="nl-NL"/>
              </w:rPr>
              <w:t>công ích. (</w:t>
            </w:r>
            <w:r w:rsidRPr="00F947D1">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434C5D7F" w14:textId="77777777" w:rsidR="00EA07FE" w:rsidRPr="00F947D1" w:rsidRDefault="00EA07FE" w:rsidP="0088110F">
            <w:pPr>
              <w:spacing w:before="120" w:after="120" w:line="340" w:lineRule="exact"/>
              <w:ind w:firstLine="347"/>
              <w:jc w:val="both"/>
              <w:rPr>
                <w:b/>
                <w:i/>
                <w:sz w:val="26"/>
                <w:szCs w:val="26"/>
                <w:lang w:val="pt-BR"/>
              </w:rPr>
            </w:pPr>
            <w:r w:rsidRPr="00F947D1">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63ABAD99" w14:textId="77777777" w:rsidR="00EA07FE" w:rsidRPr="00F947D1" w:rsidRDefault="00EA07FE" w:rsidP="0088110F">
            <w:pPr>
              <w:spacing w:before="120" w:after="120"/>
              <w:ind w:firstLine="347"/>
              <w:jc w:val="both"/>
              <w:rPr>
                <w:rStyle w:val="fontstyle21"/>
                <w:iCs/>
                <w:lang w:val="nl-NL"/>
              </w:rPr>
            </w:pPr>
            <w:r w:rsidRPr="00F947D1">
              <w:rPr>
                <w:iCs/>
                <w:sz w:val="26"/>
                <w:szCs w:val="26"/>
                <w:lang w:val="nl-NL"/>
              </w:rPr>
              <w:t>- Thời gian trả kết quả: Sáng: từ 07 giờ đến 11 giờ 30 phút; chiều: từ 13 giờ 30 đến 17 giờ của các ngày làm việc.</w:t>
            </w:r>
          </w:p>
        </w:tc>
        <w:tc>
          <w:tcPr>
            <w:tcW w:w="3118" w:type="dxa"/>
            <w:tcBorders>
              <w:top w:val="single" w:sz="4" w:space="0" w:color="auto"/>
              <w:left w:val="single" w:sz="4" w:space="0" w:color="auto"/>
              <w:bottom w:val="single" w:sz="4" w:space="0" w:color="auto"/>
              <w:right w:val="single" w:sz="4" w:space="0" w:color="auto"/>
            </w:tcBorders>
            <w:vAlign w:val="center"/>
          </w:tcPr>
          <w:p w14:paraId="4C2FA5F7" w14:textId="77777777" w:rsidR="00EA07FE" w:rsidRPr="00F947D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F947D1">
              <w:rPr>
                <w:rFonts w:ascii="Times New Roman" w:hAnsi="Times New Roman"/>
                <w:bCs/>
                <w:i/>
                <w:sz w:val="26"/>
                <w:szCs w:val="26"/>
              </w:rPr>
              <w:lastRenderedPageBreak/>
              <w:t>½ ngày</w:t>
            </w:r>
          </w:p>
        </w:tc>
        <w:tc>
          <w:tcPr>
            <w:tcW w:w="1388" w:type="dxa"/>
            <w:tcBorders>
              <w:top w:val="single" w:sz="4" w:space="0" w:color="auto"/>
              <w:left w:val="single" w:sz="4" w:space="0" w:color="auto"/>
              <w:bottom w:val="single" w:sz="4" w:space="0" w:color="auto"/>
              <w:right w:val="single" w:sz="4" w:space="0" w:color="auto"/>
            </w:tcBorders>
          </w:tcPr>
          <w:p w14:paraId="5AFED756" w14:textId="77777777" w:rsidR="00EA07FE" w:rsidRPr="00F947D1"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423FDFCF"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2779D201"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077A46F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đề nghị cho phép nhà trường hoạt động giáo dục;</w:t>
      </w:r>
    </w:p>
    <w:p w14:paraId="7901E41F"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Bản sao được cấp từ sổ gốc, bản sao được chứng thực từ bản chính hoặc bản sao kèm theo bản chính để đối chiếu quyết định thành lập hoặc quyết định cho phép thành lập trường.</w:t>
      </w:r>
    </w:p>
    <w:p w14:paraId="58996A67"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1093D60D"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c. Đối tượng thực hiện thủ tục hành chính: </w:t>
      </w:r>
      <w:r w:rsidRPr="007D038B">
        <w:rPr>
          <w:rFonts w:ascii="Times New Roman" w:hAnsi="Times New Roman"/>
          <w:sz w:val="28"/>
          <w:szCs w:val="28"/>
        </w:rPr>
        <w:t>Trường trung học phổ thông chuyên, tổ chức, cá nhân.</w:t>
      </w:r>
    </w:p>
    <w:p w14:paraId="12876207"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lastRenderedPageBreak/>
        <w:t xml:space="preserve">d. Cơ quan giải quyết thủ tục hành chính: </w:t>
      </w:r>
      <w:r w:rsidRPr="007D038B">
        <w:rPr>
          <w:rFonts w:ascii="Times New Roman" w:hAnsi="Times New Roman"/>
          <w:sz w:val="28"/>
          <w:szCs w:val="28"/>
        </w:rPr>
        <w:t>Sở Giáo dục và Đào tạo.</w:t>
      </w:r>
    </w:p>
    <w:p w14:paraId="6EC86DF2"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 xml:space="preserve">đ. Kết quả thực hiện thủ tục hành chính: </w:t>
      </w:r>
      <w:r w:rsidRPr="007D038B">
        <w:rPr>
          <w:rFonts w:ascii="Times New Roman" w:hAnsi="Times New Roman"/>
          <w:sz w:val="28"/>
          <w:szCs w:val="28"/>
        </w:rPr>
        <w:t>Quyết định cho phép hoạt động giáo dục của Giám đốc Sở Giáo dục và Đào tạo.</w:t>
      </w:r>
    </w:p>
    <w:p w14:paraId="1A2EE117"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137DF2B8"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61D53BA2"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4C5D97EF"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Đáp ứng các điều kiện hoạt động như đối với trường trung học phổ thông quy định tại Điều 27 của Nghị định số 46/2017/NĐ-CP và các điều kiện sau đây:</w:t>
      </w:r>
    </w:p>
    <w:p w14:paraId="3D9A7CBF"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Có chương trình giáo dục và tài liệu giảng dạy, học tập theo quy định đối với trường chuyên.</w:t>
      </w:r>
    </w:p>
    <w:p w14:paraId="6AB08BD1"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Có đội ngũ cán bộ quản lý, giáo viên, nhân viên đủ số lượng, phẩm chất, năng lực và trình độ đào tạo đáp ứng yêu cầu thực hiện nhiệm vụ của trường chuyên.</w:t>
      </w:r>
    </w:p>
    <w:p w14:paraId="11F0C85D"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81F0D">
        <w:rPr>
          <w:rFonts w:ascii="Times New Roman" w:hAnsi="Times New Roman"/>
          <w:b/>
          <w:bCs/>
          <w:sz w:val="28"/>
          <w:szCs w:val="28"/>
          <w:lang w:val="hr-HR"/>
        </w:rPr>
        <w:t xml:space="preserve">i. Căn cứ pháp lý của thủ tục hành chính: </w:t>
      </w:r>
    </w:p>
    <w:p w14:paraId="5D435FCA" w14:textId="77777777" w:rsidR="00EA07FE" w:rsidRPr="00281F0D" w:rsidRDefault="00EA07FE" w:rsidP="00EA07FE">
      <w:pPr>
        <w:shd w:val="clear" w:color="auto" w:fill="FFFFFF"/>
        <w:spacing w:before="120" w:after="120"/>
        <w:ind w:firstLine="720"/>
        <w:jc w:val="both"/>
        <w:rPr>
          <w:sz w:val="28"/>
          <w:szCs w:val="28"/>
          <w:lang w:val="hr-HR"/>
        </w:rPr>
      </w:pPr>
      <w:r w:rsidRPr="00281F0D">
        <w:rPr>
          <w:sz w:val="28"/>
          <w:szCs w:val="28"/>
          <w:lang w:val="hr-HR"/>
        </w:rPr>
        <w:t>- Điều 57 Nghị định số </w:t>
      </w:r>
      <w:hyperlink r:id="rId19"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7CBEB793" w14:textId="77777777" w:rsidR="00EA07FE" w:rsidRPr="00281F0D" w:rsidRDefault="00EA07FE" w:rsidP="00EA07FE">
      <w:pPr>
        <w:shd w:val="clear" w:color="auto" w:fill="FFFFFF"/>
        <w:spacing w:before="120" w:after="120"/>
        <w:ind w:firstLine="720"/>
        <w:jc w:val="both"/>
        <w:rPr>
          <w:sz w:val="28"/>
          <w:szCs w:val="28"/>
          <w:lang w:val="hr-HR"/>
        </w:rPr>
      </w:pPr>
      <w:r w:rsidRPr="00281F0D">
        <w:rPr>
          <w:iCs/>
          <w:sz w:val="28"/>
          <w:szCs w:val="28"/>
          <w:lang w:val="hr-HR"/>
        </w:rPr>
        <w:t>- Nghị định số </w:t>
      </w:r>
      <w:hyperlink r:id="rId20" w:tgtFrame="_blank" w:tooltip="Nghị định 135/2018/NĐ-CP" w:history="1">
        <w:r w:rsidRPr="00281F0D">
          <w:rPr>
            <w:iCs/>
            <w:sz w:val="28"/>
            <w:szCs w:val="28"/>
            <w:lang w:val="hr-HR"/>
          </w:rPr>
          <w:t>135/2018/NĐ-CP</w:t>
        </w:r>
      </w:hyperlink>
      <w:r w:rsidRPr="00281F0D">
        <w:rPr>
          <w:iCs/>
          <w:sz w:val="28"/>
          <w:szCs w:val="28"/>
          <w:lang w:val="hr-HR"/>
        </w:rPr>
        <w:t> ngày 04/10/2018 của Chính phủ sửa đổi một số điều của Nghị định </w:t>
      </w:r>
      <w:hyperlink r:id="rId21" w:tgtFrame="_blank" w:tooltip="Nghị định 46/2017/NĐ-CP" w:history="1">
        <w:r w:rsidRPr="00281F0D">
          <w:rPr>
            <w:iCs/>
            <w:sz w:val="28"/>
            <w:szCs w:val="28"/>
            <w:lang w:val="hr-HR"/>
          </w:rPr>
          <w:t>46/2017/NĐ-CP</w:t>
        </w:r>
      </w:hyperlink>
      <w:r w:rsidRPr="00281F0D">
        <w:rPr>
          <w:iCs/>
          <w:sz w:val="28"/>
          <w:szCs w:val="28"/>
          <w:lang w:val="hr-HR"/>
        </w:rPr>
        <w:t> ngày 21/4/2017 của Chính phủ quy định về điều kiện đầu tư và hoạt động trong lĩnh vực giáo dục.</w:t>
      </w:r>
    </w:p>
    <w:p w14:paraId="6F30E38A"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EA07FE" w:rsidRPr="007D038B" w14:paraId="5B23C6FB"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196185F"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3631DC70"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31E28C0E"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37BDB000"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695797B"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2F62258C"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634738BC"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3E586C13"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6136DE55"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10FC3D05"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72206DF9"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315B8E9"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lastRenderedPageBreak/>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w:t>
            </w:r>
            <w:r w:rsidRPr="00281F0D">
              <w:rPr>
                <w:rStyle w:val="fontstyle01"/>
                <w:lang w:val="nl-NL"/>
              </w:rPr>
              <w:t xml:space="preserve"> </w:t>
            </w:r>
            <w:r w:rsidRPr="00281F0D">
              <w:rPr>
                <w:rStyle w:val="fontstyle01"/>
                <w:b w:val="0"/>
                <w:lang w:val="nl-NL"/>
              </w:rPr>
              <w:t>thực hiện cơ chế một cửa, một cửa liên thông 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73636C01"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48334665" w14:textId="77777777" w:rsidR="00EA07FE" w:rsidRPr="007D038B" w:rsidRDefault="00EA07FE" w:rsidP="0088110F">
            <w:pPr>
              <w:spacing w:before="40" w:after="40"/>
              <w:rPr>
                <w:sz w:val="26"/>
                <w:szCs w:val="26"/>
                <w:lang w:val="nl-NL"/>
              </w:rPr>
            </w:pPr>
          </w:p>
        </w:tc>
      </w:tr>
    </w:tbl>
    <w:p w14:paraId="6127EF21"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3725F61F"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465FE185" w14:textId="4786CF17" w:rsidR="00EA07FE" w:rsidRPr="007D038B" w:rsidRDefault="003B2FAC" w:rsidP="00EA07FE">
      <w:pPr>
        <w:shd w:val="clear" w:color="auto" w:fill="FFFFFF"/>
        <w:spacing w:before="120" w:after="120" w:line="212" w:lineRule="atLeast"/>
        <w:ind w:firstLine="720"/>
        <w:jc w:val="both"/>
        <w:rPr>
          <w:b/>
          <w:bCs/>
          <w:i/>
          <w:sz w:val="28"/>
          <w:szCs w:val="28"/>
          <w:lang w:val="hr-HR"/>
        </w:rPr>
      </w:pPr>
      <w:r w:rsidRPr="00281F0D">
        <w:rPr>
          <w:b/>
          <w:bCs/>
          <w:sz w:val="28"/>
          <w:szCs w:val="28"/>
          <w:lang w:val="nl-NL"/>
        </w:rPr>
        <w:t>5</w:t>
      </w:r>
      <w:r w:rsidR="00EA07FE" w:rsidRPr="00281F0D">
        <w:rPr>
          <w:b/>
          <w:bCs/>
          <w:sz w:val="28"/>
          <w:szCs w:val="28"/>
          <w:lang w:val="nl-NL"/>
        </w:rPr>
        <w:t>. Tên thủ tục hành chính: Cho phép trường trung học phổ thông chuyên hoạt động trở lại</w:t>
      </w:r>
    </w:p>
    <w:p w14:paraId="675B987C"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hr-HR"/>
        </w:rPr>
        <w:t xml:space="preserve"> </w:t>
      </w:r>
      <w:r w:rsidRPr="007D038B">
        <w:rPr>
          <w:b/>
          <w:bCs/>
          <w:sz w:val="28"/>
          <w:szCs w:val="28"/>
          <w:lang w:val="vi-VN"/>
        </w:rPr>
        <w:t>tự</w:t>
      </w:r>
      <w:r w:rsidRPr="00281F0D">
        <w:rPr>
          <w:b/>
          <w:bCs/>
          <w:sz w:val="28"/>
          <w:szCs w:val="28"/>
          <w:lang w:val="hr-HR"/>
        </w:rPr>
        <w:t xml:space="preserve">, cách thức, thời gian </w:t>
      </w:r>
      <w:r w:rsidRPr="007D038B">
        <w:rPr>
          <w:b/>
          <w:bCs/>
          <w:sz w:val="28"/>
          <w:szCs w:val="28"/>
          <w:lang w:val="vi-VN"/>
        </w:rPr>
        <w:t>giải quyết</w:t>
      </w:r>
      <w:r w:rsidRPr="00281F0D">
        <w:rPr>
          <w:b/>
          <w:sz w:val="28"/>
          <w:szCs w:val="28"/>
          <w:lang w:val="hr-HR"/>
        </w:rPr>
        <w:t xml:space="preserve"> thủ tục hành chính; </w:t>
      </w:r>
    </w:p>
    <w:tbl>
      <w:tblPr>
        <w:tblW w:w="1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7513"/>
        <w:gridCol w:w="3118"/>
        <w:gridCol w:w="1388"/>
      </w:tblGrid>
      <w:tr w:rsidR="00EA07FE" w:rsidRPr="00A61B6C" w14:paraId="38A53101" w14:textId="77777777" w:rsidTr="0088110F">
        <w:trPr>
          <w:trHeight w:val="405"/>
          <w:tblHeader/>
        </w:trPr>
        <w:tc>
          <w:tcPr>
            <w:tcW w:w="851" w:type="dxa"/>
            <w:vAlign w:val="center"/>
          </w:tcPr>
          <w:p w14:paraId="3FF5BFD6" w14:textId="77777777" w:rsidR="00EA07FE" w:rsidRPr="00A61B6C" w:rsidRDefault="00EA07FE" w:rsidP="0088110F">
            <w:pPr>
              <w:pStyle w:val="NormalWeb"/>
              <w:spacing w:before="0" w:beforeAutospacing="0" w:after="0" w:afterAutospacing="0"/>
              <w:jc w:val="center"/>
              <w:rPr>
                <w:rFonts w:ascii="Times New Roman" w:hAnsi="Times New Roman"/>
                <w:b/>
                <w:sz w:val="26"/>
                <w:szCs w:val="26"/>
              </w:rPr>
            </w:pPr>
            <w:r w:rsidRPr="00A61B6C">
              <w:rPr>
                <w:rFonts w:ascii="Times New Roman" w:hAnsi="Times New Roman"/>
                <w:b/>
                <w:sz w:val="26"/>
                <w:szCs w:val="26"/>
              </w:rPr>
              <w:t>TT</w:t>
            </w:r>
          </w:p>
        </w:tc>
        <w:tc>
          <w:tcPr>
            <w:tcW w:w="2376" w:type="dxa"/>
            <w:vAlign w:val="center"/>
          </w:tcPr>
          <w:p w14:paraId="51CD5912" w14:textId="77777777" w:rsidR="00EA07FE" w:rsidRPr="00A61B6C" w:rsidRDefault="00EA07FE" w:rsidP="0088110F">
            <w:pPr>
              <w:pStyle w:val="NormalWeb"/>
              <w:spacing w:before="0" w:beforeAutospacing="0" w:after="0" w:afterAutospacing="0"/>
              <w:jc w:val="center"/>
              <w:rPr>
                <w:rFonts w:ascii="Times New Roman" w:hAnsi="Times New Roman"/>
                <w:b/>
                <w:sz w:val="26"/>
                <w:szCs w:val="26"/>
              </w:rPr>
            </w:pPr>
            <w:r w:rsidRPr="00A61B6C">
              <w:rPr>
                <w:rFonts w:ascii="Times New Roman" w:hAnsi="Times New Roman"/>
                <w:b/>
                <w:sz w:val="26"/>
                <w:szCs w:val="26"/>
              </w:rPr>
              <w:t>Trình tự thực hiện</w:t>
            </w:r>
          </w:p>
        </w:tc>
        <w:tc>
          <w:tcPr>
            <w:tcW w:w="7513" w:type="dxa"/>
            <w:vAlign w:val="center"/>
          </w:tcPr>
          <w:p w14:paraId="4DDEE9B2" w14:textId="77777777" w:rsidR="00EA07FE" w:rsidRPr="00A61B6C" w:rsidRDefault="00EA07FE" w:rsidP="0088110F">
            <w:pPr>
              <w:pStyle w:val="NormalWeb"/>
              <w:spacing w:before="0" w:beforeAutospacing="0" w:after="0" w:afterAutospacing="0"/>
              <w:jc w:val="center"/>
              <w:rPr>
                <w:rFonts w:ascii="Times New Roman" w:hAnsi="Times New Roman"/>
                <w:b/>
                <w:sz w:val="26"/>
                <w:szCs w:val="26"/>
              </w:rPr>
            </w:pPr>
            <w:r w:rsidRPr="00A61B6C">
              <w:rPr>
                <w:rFonts w:ascii="Times New Roman" w:hAnsi="Times New Roman"/>
                <w:b/>
                <w:sz w:val="26"/>
                <w:szCs w:val="26"/>
              </w:rPr>
              <w:t>Cách thức thực hiện</w:t>
            </w:r>
          </w:p>
        </w:tc>
        <w:tc>
          <w:tcPr>
            <w:tcW w:w="3118" w:type="dxa"/>
            <w:vAlign w:val="center"/>
          </w:tcPr>
          <w:p w14:paraId="7BB8298D" w14:textId="77777777" w:rsidR="00EA07FE" w:rsidRPr="00A61B6C" w:rsidRDefault="00EA07FE" w:rsidP="0088110F">
            <w:pPr>
              <w:pStyle w:val="NormalWeb"/>
              <w:spacing w:before="0" w:beforeAutospacing="0" w:after="0" w:afterAutospacing="0"/>
              <w:jc w:val="center"/>
              <w:rPr>
                <w:rFonts w:ascii="Times New Roman" w:hAnsi="Times New Roman"/>
                <w:b/>
                <w:sz w:val="26"/>
                <w:szCs w:val="26"/>
              </w:rPr>
            </w:pPr>
            <w:r w:rsidRPr="00A61B6C">
              <w:rPr>
                <w:rFonts w:ascii="Times New Roman" w:hAnsi="Times New Roman"/>
                <w:b/>
                <w:sz w:val="26"/>
                <w:szCs w:val="26"/>
              </w:rPr>
              <w:t>Thời gian giải quyết</w:t>
            </w:r>
          </w:p>
        </w:tc>
        <w:tc>
          <w:tcPr>
            <w:tcW w:w="1388" w:type="dxa"/>
            <w:vAlign w:val="center"/>
          </w:tcPr>
          <w:p w14:paraId="631F08E5" w14:textId="77777777" w:rsidR="00EA07FE" w:rsidRPr="00A61B6C" w:rsidRDefault="00EA07FE" w:rsidP="0088110F">
            <w:pPr>
              <w:pStyle w:val="NormalWeb"/>
              <w:spacing w:before="0" w:beforeAutospacing="0" w:after="0" w:afterAutospacing="0"/>
              <w:jc w:val="center"/>
              <w:rPr>
                <w:rFonts w:ascii="Times New Roman" w:hAnsi="Times New Roman"/>
                <w:b/>
                <w:sz w:val="26"/>
                <w:szCs w:val="26"/>
              </w:rPr>
            </w:pPr>
            <w:r w:rsidRPr="00A61B6C">
              <w:rPr>
                <w:rFonts w:ascii="Times New Roman" w:hAnsi="Times New Roman"/>
                <w:b/>
                <w:sz w:val="26"/>
                <w:szCs w:val="26"/>
              </w:rPr>
              <w:t>Ghi chú</w:t>
            </w:r>
          </w:p>
        </w:tc>
      </w:tr>
      <w:tr w:rsidR="00EA07FE" w:rsidRPr="00A61B6C" w14:paraId="04D8664F" w14:textId="77777777" w:rsidTr="0088110F">
        <w:trPr>
          <w:trHeight w:val="1250"/>
        </w:trPr>
        <w:tc>
          <w:tcPr>
            <w:tcW w:w="851" w:type="dxa"/>
            <w:vMerge w:val="restart"/>
            <w:vAlign w:val="center"/>
          </w:tcPr>
          <w:p w14:paraId="3455B7D9" w14:textId="77777777" w:rsidR="00EA07FE" w:rsidRPr="00A61B6C"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61B6C">
              <w:rPr>
                <w:rFonts w:ascii="Times New Roman" w:hAnsi="Times New Roman"/>
                <w:b/>
                <w:sz w:val="26"/>
                <w:szCs w:val="26"/>
              </w:rPr>
              <w:t>Bước 1</w:t>
            </w:r>
          </w:p>
        </w:tc>
        <w:tc>
          <w:tcPr>
            <w:tcW w:w="2376" w:type="dxa"/>
            <w:vMerge w:val="restart"/>
            <w:vAlign w:val="center"/>
          </w:tcPr>
          <w:p w14:paraId="577ADA6B" w14:textId="77777777" w:rsidR="00EA07FE" w:rsidRPr="00A61B6C"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A61B6C">
              <w:rPr>
                <w:rFonts w:ascii="Times New Roman" w:hAnsi="Times New Roman"/>
                <w:b/>
                <w:sz w:val="26"/>
                <w:szCs w:val="26"/>
              </w:rPr>
              <w:t xml:space="preserve">Nộp hồ sơ thủ tục hành chính: </w:t>
            </w:r>
            <w:r w:rsidRPr="00A61B6C">
              <w:rPr>
                <w:rFonts w:ascii="Times New Roman" w:hAnsi="Times New Roman"/>
                <w:i/>
                <w:sz w:val="26"/>
                <w:szCs w:val="26"/>
              </w:rPr>
              <w:t xml:space="preserve">Tổ chức, cá nhân chuẩn bị hồ sơ đầy đủ theo quy định và </w:t>
            </w:r>
            <w:r w:rsidRPr="00A61B6C">
              <w:rPr>
                <w:rFonts w:ascii="Times New Roman" w:hAnsi="Times New Roman"/>
                <w:i/>
                <w:sz w:val="26"/>
                <w:szCs w:val="26"/>
                <w:lang w:val="vi-VN"/>
              </w:rPr>
              <w:t xml:space="preserve">nộp hồ sơ </w:t>
            </w:r>
            <w:r w:rsidRPr="00A61B6C">
              <w:rPr>
                <w:rFonts w:ascii="Times New Roman" w:hAnsi="Times New Roman"/>
                <w:i/>
                <w:sz w:val="26"/>
                <w:szCs w:val="26"/>
              </w:rPr>
              <w:t>qua các cách thức sau:</w:t>
            </w:r>
          </w:p>
        </w:tc>
        <w:tc>
          <w:tcPr>
            <w:tcW w:w="7513" w:type="dxa"/>
            <w:vAlign w:val="center"/>
          </w:tcPr>
          <w:p w14:paraId="1F1A2BDE" w14:textId="77777777" w:rsidR="00EA07FE" w:rsidRPr="00A61B6C" w:rsidRDefault="00EA07FE" w:rsidP="0088110F">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w:t>
            </w:r>
            <w:r w:rsidRPr="00A61B6C">
              <w:rPr>
                <w:rFonts w:ascii="Times New Roman" w:hAnsi="Times New Roman"/>
                <w:sz w:val="26"/>
                <w:szCs w:val="26"/>
              </w:rPr>
              <w:t>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A61B6C">
              <w:rPr>
                <w:rFonts w:ascii="Times New Roman" w:hAnsi="Times New Roman"/>
                <w:sz w:val="26"/>
                <w:szCs w:val="26"/>
              </w:rPr>
              <w:t>).</w:t>
            </w:r>
          </w:p>
          <w:p w14:paraId="48ECFD84"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w:t>
            </w:r>
            <w:r w:rsidRPr="00A61B6C">
              <w:rPr>
                <w:rFonts w:ascii="Times New Roman" w:hAnsi="Times New Roman"/>
                <w:sz w:val="26"/>
                <w:szCs w:val="26"/>
              </w:rPr>
              <w:t>2. Hoặc thông qua bưu điện.</w:t>
            </w:r>
          </w:p>
          <w:p w14:paraId="4A1193D4" w14:textId="36F896A1" w:rsidR="00696721" w:rsidRPr="00A61B6C" w:rsidRDefault="00696721" w:rsidP="00696721">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22" w:history="1">
              <w:r w:rsidRPr="004605B5">
                <w:rPr>
                  <w:rStyle w:val="Hyperlink"/>
                  <w:rFonts w:ascii="Times New Roman" w:hAnsi="Times New Roman"/>
                  <w:sz w:val="26"/>
                  <w:szCs w:val="26"/>
                </w:rPr>
                <w:t>http://dichvucong.dongthap.gov.vn</w:t>
              </w:r>
            </w:hyperlink>
          </w:p>
        </w:tc>
        <w:tc>
          <w:tcPr>
            <w:tcW w:w="3118" w:type="dxa"/>
            <w:vAlign w:val="center"/>
          </w:tcPr>
          <w:p w14:paraId="1F60FDFD" w14:textId="77777777" w:rsidR="00EA07FE" w:rsidRPr="00A61B6C"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61B6C">
              <w:rPr>
                <w:rFonts w:ascii="Times New Roman" w:hAnsi="Times New Roman"/>
                <w:sz w:val="26"/>
                <w:szCs w:val="26"/>
                <w:lang w:val="vi-VN"/>
              </w:rPr>
              <w:t>Sáng: từ 07 giờ đến 11 giờ 30 phút; chiều: từ 13 giờ 30 đến 17 giờ của các ngày làm việc.</w:t>
            </w:r>
          </w:p>
        </w:tc>
        <w:tc>
          <w:tcPr>
            <w:tcW w:w="1388" w:type="dxa"/>
            <w:vAlign w:val="center"/>
          </w:tcPr>
          <w:p w14:paraId="66FCA1CF" w14:textId="77777777" w:rsidR="00EA07FE" w:rsidRPr="00A61B6C" w:rsidRDefault="00EA07FE" w:rsidP="0088110F">
            <w:pPr>
              <w:jc w:val="center"/>
              <w:rPr>
                <w:i/>
                <w:sz w:val="26"/>
                <w:szCs w:val="26"/>
                <w:lang w:val="vi-VN"/>
              </w:rPr>
            </w:pPr>
          </w:p>
        </w:tc>
      </w:tr>
      <w:tr w:rsidR="00EA07FE" w:rsidRPr="00A61B6C" w14:paraId="1DA19ACA" w14:textId="77777777" w:rsidTr="0088110F">
        <w:trPr>
          <w:trHeight w:val="359"/>
        </w:trPr>
        <w:tc>
          <w:tcPr>
            <w:tcW w:w="851" w:type="dxa"/>
            <w:vMerge/>
          </w:tcPr>
          <w:p w14:paraId="7CD98B95" w14:textId="77777777" w:rsidR="00EA07FE" w:rsidRPr="00A61B6C"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0CCDDBF" w14:textId="77777777" w:rsidR="00EA07FE" w:rsidRPr="00A61B6C"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0E63C3BA" w14:textId="02F36DEA" w:rsidR="00EA07FE" w:rsidRPr="00A61B6C" w:rsidRDefault="00EA07FE" w:rsidP="00696721">
            <w:pPr>
              <w:pStyle w:val="NormalWeb"/>
              <w:shd w:val="clear" w:color="auto" w:fill="FFFFFF"/>
              <w:spacing w:before="120"/>
              <w:jc w:val="both"/>
              <w:rPr>
                <w:rFonts w:ascii="Times New Roman" w:hAnsi="Times New Roman"/>
                <w:sz w:val="26"/>
                <w:szCs w:val="26"/>
              </w:rPr>
            </w:pPr>
            <w:r>
              <w:rPr>
                <w:rFonts w:ascii="Times New Roman" w:hAnsi="Times New Roman"/>
                <w:sz w:val="26"/>
                <w:szCs w:val="26"/>
              </w:rPr>
              <w:t xml:space="preserve">   </w:t>
            </w:r>
            <w:r w:rsidR="00696721">
              <w:rPr>
                <w:rFonts w:ascii="Times New Roman" w:hAnsi="Times New Roman"/>
                <w:sz w:val="26"/>
                <w:szCs w:val="26"/>
              </w:rPr>
              <w:t>4</w:t>
            </w:r>
            <w:r w:rsidRPr="00A61B6C">
              <w:rPr>
                <w:rFonts w:ascii="Times New Roman" w:hAnsi="Times New Roman"/>
                <w:sz w:val="26"/>
                <w:szCs w:val="26"/>
              </w:rPr>
              <w:t xml:space="preserve">. </w:t>
            </w:r>
            <w:r w:rsidRPr="00A61B6C">
              <w:rPr>
                <w:rFonts w:ascii="Times New Roman" w:hAnsi="Times New Roman"/>
                <w:sz w:val="26"/>
                <w:szCs w:val="26"/>
                <w:lang w:val="vi-VN"/>
              </w:rPr>
              <w:t xml:space="preserve">Sở </w:t>
            </w:r>
            <w:r w:rsidRPr="00A61B6C">
              <w:rPr>
                <w:rFonts w:ascii="Times New Roman" w:hAnsi="Times New Roman"/>
                <w:sz w:val="26"/>
                <w:szCs w:val="26"/>
              </w:rPr>
              <w:t xml:space="preserve">GDĐT </w:t>
            </w:r>
            <w:r w:rsidRPr="00A61B6C">
              <w:rPr>
                <w:rFonts w:ascii="Times New Roman" w:hAnsi="Times New Roman"/>
                <w:sz w:val="26"/>
                <w:szCs w:val="26"/>
                <w:lang w:val="vi-VN"/>
              </w:rPr>
              <w:t>tiếp nhận</w:t>
            </w:r>
            <w:r w:rsidRPr="00A61B6C">
              <w:rPr>
                <w:rFonts w:ascii="Times New Roman" w:hAnsi="Times New Roman"/>
                <w:sz w:val="26"/>
                <w:szCs w:val="26"/>
              </w:rPr>
              <w:t>, kiểm tra hồ sơ cho phép hoạt động giáo dục trở lại của trường trung học phổ thông chuyên trên địa bàn thuộc phạm vi quản lý và thông tin cho Trường trung học phổ thông chuyên công lập; Đại diện của tổ chức hoặc cá nhân đối với trường trung học phổ thông chuyên tư thục biết hồ sơ được chấp nhận hoặc yêu cầu tiếp tục hoàn thiện.</w:t>
            </w:r>
          </w:p>
        </w:tc>
        <w:tc>
          <w:tcPr>
            <w:tcW w:w="3118" w:type="dxa"/>
            <w:vAlign w:val="center"/>
          </w:tcPr>
          <w:p w14:paraId="24587A28" w14:textId="77777777" w:rsidR="00EA07FE" w:rsidRPr="00A61B6C"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388" w:type="dxa"/>
          </w:tcPr>
          <w:p w14:paraId="71532439" w14:textId="77777777" w:rsidR="00EA07FE" w:rsidRPr="00A61B6C"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A61B6C" w14:paraId="4BED564C" w14:textId="77777777" w:rsidTr="0088110F">
        <w:trPr>
          <w:trHeight w:val="600"/>
        </w:trPr>
        <w:tc>
          <w:tcPr>
            <w:tcW w:w="851" w:type="dxa"/>
            <w:vMerge w:val="restart"/>
            <w:vAlign w:val="center"/>
          </w:tcPr>
          <w:p w14:paraId="5BBC096E" w14:textId="77777777" w:rsidR="00EA07FE" w:rsidRPr="00A61B6C"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61B6C">
              <w:rPr>
                <w:rFonts w:ascii="Times New Roman" w:hAnsi="Times New Roman"/>
                <w:b/>
                <w:sz w:val="26"/>
                <w:szCs w:val="26"/>
              </w:rPr>
              <w:t>Bước 2</w:t>
            </w:r>
          </w:p>
        </w:tc>
        <w:tc>
          <w:tcPr>
            <w:tcW w:w="2376" w:type="dxa"/>
            <w:vMerge w:val="restart"/>
            <w:vAlign w:val="center"/>
          </w:tcPr>
          <w:p w14:paraId="57C296D4" w14:textId="77777777" w:rsidR="00EA07FE" w:rsidRPr="00A61B6C" w:rsidRDefault="00EA07FE" w:rsidP="0088110F">
            <w:pPr>
              <w:spacing w:before="120" w:after="120"/>
              <w:jc w:val="both"/>
              <w:rPr>
                <w:sz w:val="26"/>
                <w:szCs w:val="26"/>
              </w:rPr>
            </w:pPr>
            <w:r w:rsidRPr="00A61B6C">
              <w:rPr>
                <w:b/>
                <w:sz w:val="26"/>
                <w:szCs w:val="26"/>
              </w:rPr>
              <w:t>Tiếp nhận và chuyển hồ sơ thủ tục hành chính</w:t>
            </w:r>
          </w:p>
        </w:tc>
        <w:tc>
          <w:tcPr>
            <w:tcW w:w="7513" w:type="dxa"/>
            <w:vMerge w:val="restart"/>
          </w:tcPr>
          <w:p w14:paraId="5F2122FF" w14:textId="77777777" w:rsidR="00EA07FE" w:rsidRPr="00A61B6C"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A61B6C">
              <w:rPr>
                <w:rFonts w:ascii="Times New Roman" w:hAnsi="Times New Roman"/>
                <w:sz w:val="26"/>
                <w:szCs w:val="26"/>
              </w:rPr>
              <w:t xml:space="preserve">Đối với hồ sơ được nộp </w:t>
            </w:r>
            <w:r w:rsidRPr="00A61B6C">
              <w:rPr>
                <w:rFonts w:ascii="Times New Roman" w:hAnsi="Times New Roman"/>
                <w:sz w:val="26"/>
                <w:szCs w:val="26"/>
                <w:lang w:val="vi-VN"/>
              </w:rPr>
              <w:t xml:space="preserve">trực tiếp qua </w:t>
            </w:r>
            <w:r w:rsidRPr="00A61B6C">
              <w:rPr>
                <w:rFonts w:ascii="Times New Roman" w:hAnsi="Times New Roman"/>
                <w:sz w:val="26"/>
                <w:szCs w:val="26"/>
              </w:rPr>
              <w:t xml:space="preserve">Bộ phận </w:t>
            </w:r>
            <w:r w:rsidRPr="00A61B6C">
              <w:rPr>
                <w:rFonts w:ascii="Times New Roman" w:hAnsi="Times New Roman"/>
                <w:sz w:val="26"/>
                <w:szCs w:val="26"/>
                <w:lang w:val="vi-VN"/>
              </w:rPr>
              <w:t>tiếp nhận và trả kết quả</w:t>
            </w:r>
            <w:r w:rsidRPr="00A61B6C">
              <w:rPr>
                <w:rFonts w:ascii="Times New Roman" w:hAnsi="Times New Roman"/>
                <w:sz w:val="26"/>
                <w:szCs w:val="26"/>
              </w:rPr>
              <w:t xml:space="preserve">hoặc thông </w:t>
            </w:r>
            <w:r w:rsidRPr="00A61B6C">
              <w:rPr>
                <w:rFonts w:ascii="Times New Roman" w:hAnsi="Times New Roman"/>
                <w:sz w:val="26"/>
                <w:szCs w:val="26"/>
                <w:lang w:val="vi-VN"/>
              </w:rPr>
              <w:t xml:space="preserve">qua dịch vụ bưu chính </w:t>
            </w:r>
            <w:r w:rsidRPr="00A61B6C">
              <w:rPr>
                <w:rFonts w:ascii="Times New Roman" w:hAnsi="Times New Roman"/>
                <w:sz w:val="26"/>
                <w:szCs w:val="26"/>
              </w:rPr>
              <w:t xml:space="preserve">công ích cán bộ, công chức, viên chức tiếp nhận hồ sơ tại Bộ phận </w:t>
            </w:r>
            <w:r w:rsidRPr="00A61B6C">
              <w:rPr>
                <w:rFonts w:ascii="Times New Roman" w:hAnsi="Times New Roman"/>
                <w:sz w:val="26"/>
                <w:szCs w:val="26"/>
                <w:lang w:val="vi-VN"/>
              </w:rPr>
              <w:t>tiếp nhận và trả kết quả</w:t>
            </w:r>
            <w:r w:rsidRPr="00A61B6C">
              <w:rPr>
                <w:rFonts w:ascii="Times New Roman" w:hAnsi="Times New Roman"/>
                <w:sz w:val="26"/>
                <w:szCs w:val="26"/>
              </w:rPr>
              <w:t xml:space="preserve"> xem xét, kiểm </w:t>
            </w:r>
            <w:r w:rsidRPr="00A61B6C">
              <w:rPr>
                <w:rFonts w:ascii="Times New Roman" w:hAnsi="Times New Roman"/>
                <w:sz w:val="26"/>
                <w:szCs w:val="26"/>
              </w:rPr>
              <w:lastRenderedPageBreak/>
              <w:t>tra tính chính xác, đầy đủ của hồ sơ; quét (scan) và lưu trữ hồ sơ điện tử, cập nhật vào cơ sở dữ liệu của phần mềm một cửa điện tử của tỉnh.</w:t>
            </w:r>
          </w:p>
          <w:p w14:paraId="154884A1" w14:textId="77777777" w:rsidR="00EA07FE" w:rsidRPr="00A61B6C"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A61B6C">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1A14CEDC" w14:textId="77777777" w:rsidR="00EA07FE" w:rsidRPr="00A61B6C"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A61B6C">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2B509482" w14:textId="77777777" w:rsidR="00EA07FE" w:rsidRPr="00A61B6C" w:rsidRDefault="00EA07FE" w:rsidP="0088110F">
            <w:pPr>
              <w:spacing w:before="120" w:after="120"/>
              <w:ind w:firstLine="347"/>
              <w:jc w:val="both"/>
              <w:rPr>
                <w:sz w:val="26"/>
                <w:szCs w:val="26"/>
              </w:rPr>
            </w:pPr>
            <w:r w:rsidRPr="00A61B6C">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3118" w:type="dxa"/>
            <w:vAlign w:val="center"/>
          </w:tcPr>
          <w:p w14:paraId="4D5DF6BF" w14:textId="77777777" w:rsidR="00EA07FE" w:rsidRPr="00A61B6C" w:rsidRDefault="00EA07FE" w:rsidP="0088110F">
            <w:pPr>
              <w:pStyle w:val="NormalWeb"/>
              <w:spacing w:before="0" w:beforeAutospacing="0" w:after="120" w:afterAutospacing="0" w:line="234" w:lineRule="atLeast"/>
              <w:jc w:val="both"/>
              <w:rPr>
                <w:rFonts w:ascii="Times New Roman" w:hAnsi="Times New Roman"/>
                <w:b/>
                <w:sz w:val="26"/>
                <w:szCs w:val="26"/>
              </w:rPr>
            </w:pPr>
            <w:r w:rsidRPr="00A61B6C">
              <w:rPr>
                <w:rFonts w:ascii="Times New Roman" w:hAnsi="Times New Roman"/>
                <w:sz w:val="26"/>
                <w:szCs w:val="26"/>
              </w:rPr>
              <w:lastRenderedPageBreak/>
              <w:t>C</w:t>
            </w:r>
            <w:r w:rsidRPr="00A61B6C">
              <w:rPr>
                <w:rStyle w:val="fontstyle21"/>
              </w:rPr>
              <w:t xml:space="preserve">huyển ngay hồ sơ tiếp nhận trực tiếp trong ngày làm việc </w:t>
            </w:r>
            <w:r w:rsidRPr="00A61B6C">
              <w:rPr>
                <w:rStyle w:val="fontstyle21"/>
                <w:i/>
              </w:rPr>
              <w:t>(k</w:t>
            </w:r>
            <w:r w:rsidRPr="00A61B6C">
              <w:rPr>
                <w:rFonts w:ascii="Times New Roman" w:hAnsi="Times New Roman"/>
                <w:i/>
                <w:sz w:val="26"/>
                <w:szCs w:val="26"/>
              </w:rPr>
              <w:t>hông để quá 3 giờ làm việc)</w:t>
            </w:r>
            <w:r w:rsidRPr="00A61B6C">
              <w:rPr>
                <w:rStyle w:val="fontstyle21"/>
              </w:rPr>
              <w:t xml:space="preserve"> hoặc chuyển </w:t>
            </w:r>
            <w:r w:rsidRPr="00A61B6C">
              <w:rPr>
                <w:rStyle w:val="fontstyle21"/>
              </w:rPr>
              <w:lastRenderedPageBreak/>
              <w:t>vào đầu giờ ngày làm việc tiếp theo đối với trường hợp tiếp nhận sau 15 giờ hàng ngày.</w:t>
            </w:r>
          </w:p>
        </w:tc>
        <w:tc>
          <w:tcPr>
            <w:tcW w:w="1388" w:type="dxa"/>
            <w:vMerge w:val="restart"/>
            <w:vAlign w:val="center"/>
          </w:tcPr>
          <w:p w14:paraId="28CFEE15" w14:textId="77777777" w:rsidR="00EA07FE" w:rsidRPr="00A61B6C" w:rsidRDefault="00EA07FE" w:rsidP="0088110F">
            <w:pPr>
              <w:jc w:val="center"/>
              <w:rPr>
                <w:i/>
                <w:sz w:val="26"/>
                <w:szCs w:val="26"/>
                <w:lang w:val="vi-VN"/>
              </w:rPr>
            </w:pPr>
          </w:p>
        </w:tc>
      </w:tr>
      <w:tr w:rsidR="00EA07FE" w:rsidRPr="00A61B6C" w14:paraId="2E6110EA" w14:textId="77777777" w:rsidTr="0088110F">
        <w:trPr>
          <w:trHeight w:val="600"/>
        </w:trPr>
        <w:tc>
          <w:tcPr>
            <w:tcW w:w="851" w:type="dxa"/>
            <w:vMerge/>
          </w:tcPr>
          <w:p w14:paraId="6B148410" w14:textId="77777777" w:rsidR="00EA07FE" w:rsidRPr="00A61B6C"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D1B4D95" w14:textId="77777777" w:rsidR="00EA07FE" w:rsidRPr="00A61B6C" w:rsidRDefault="00EA07FE" w:rsidP="0088110F">
            <w:pPr>
              <w:spacing w:before="120" w:after="120"/>
              <w:jc w:val="both"/>
              <w:rPr>
                <w:b/>
                <w:sz w:val="26"/>
                <w:szCs w:val="26"/>
              </w:rPr>
            </w:pPr>
          </w:p>
        </w:tc>
        <w:tc>
          <w:tcPr>
            <w:tcW w:w="7513" w:type="dxa"/>
            <w:vMerge/>
          </w:tcPr>
          <w:p w14:paraId="6B7BF2AA" w14:textId="77777777" w:rsidR="00EA07FE" w:rsidRPr="00A61B6C" w:rsidRDefault="00EA07FE" w:rsidP="0088110F">
            <w:pPr>
              <w:pStyle w:val="NormalWeb"/>
              <w:spacing w:before="0" w:beforeAutospacing="0" w:after="120" w:afterAutospacing="0" w:line="234" w:lineRule="atLeast"/>
              <w:ind w:firstLine="347"/>
              <w:jc w:val="both"/>
              <w:rPr>
                <w:rFonts w:ascii="Times New Roman" w:hAnsi="Times New Roman"/>
                <w:b/>
                <w:sz w:val="26"/>
                <w:szCs w:val="26"/>
              </w:rPr>
            </w:pPr>
          </w:p>
        </w:tc>
        <w:tc>
          <w:tcPr>
            <w:tcW w:w="3118" w:type="dxa"/>
            <w:vAlign w:val="center"/>
          </w:tcPr>
          <w:p w14:paraId="0D19640A" w14:textId="77777777" w:rsidR="00EA07FE" w:rsidRPr="00A61B6C" w:rsidRDefault="00EA07FE" w:rsidP="0088110F">
            <w:pPr>
              <w:pStyle w:val="NormalWeb"/>
              <w:spacing w:before="0" w:beforeAutospacing="0" w:after="120" w:afterAutospacing="0" w:line="234" w:lineRule="atLeast"/>
              <w:jc w:val="center"/>
              <w:rPr>
                <w:rFonts w:ascii="Times New Roman" w:hAnsi="Times New Roman"/>
                <w:sz w:val="26"/>
                <w:szCs w:val="26"/>
              </w:rPr>
            </w:pPr>
            <w:r w:rsidRPr="00A61B6C">
              <w:rPr>
                <w:rFonts w:ascii="Times New Roman" w:hAnsi="Times New Roman"/>
                <w:sz w:val="26"/>
                <w:szCs w:val="26"/>
              </w:rPr>
              <w:t>Không quá 1/2 ngày kể từ ngày phát sinh hồ sơ trực tuyến</w:t>
            </w:r>
          </w:p>
        </w:tc>
        <w:tc>
          <w:tcPr>
            <w:tcW w:w="1388" w:type="dxa"/>
            <w:vMerge/>
          </w:tcPr>
          <w:p w14:paraId="221F85E9" w14:textId="77777777" w:rsidR="00EA07FE" w:rsidRPr="00A61B6C"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A61B6C" w14:paraId="3A3D17EF" w14:textId="77777777" w:rsidTr="0088110F">
        <w:tc>
          <w:tcPr>
            <w:tcW w:w="851" w:type="dxa"/>
            <w:vMerge w:val="restart"/>
            <w:vAlign w:val="center"/>
          </w:tcPr>
          <w:p w14:paraId="5CD2AF9B" w14:textId="77777777" w:rsidR="00EA07FE" w:rsidRPr="00A61B6C"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61B6C">
              <w:rPr>
                <w:rFonts w:ascii="Times New Roman" w:hAnsi="Times New Roman"/>
                <w:b/>
                <w:sz w:val="26"/>
                <w:szCs w:val="26"/>
              </w:rPr>
              <w:t>Bước 3</w:t>
            </w:r>
          </w:p>
        </w:tc>
        <w:tc>
          <w:tcPr>
            <w:tcW w:w="2376" w:type="dxa"/>
            <w:vMerge w:val="restart"/>
            <w:vAlign w:val="center"/>
          </w:tcPr>
          <w:p w14:paraId="19A7BBE8" w14:textId="77777777" w:rsidR="00EA07FE" w:rsidRPr="00A61B6C" w:rsidRDefault="00EA07FE" w:rsidP="0088110F">
            <w:pPr>
              <w:pStyle w:val="NormalWeb"/>
              <w:spacing w:before="0" w:beforeAutospacing="0" w:after="120" w:afterAutospacing="0" w:line="234" w:lineRule="atLeast"/>
              <w:jc w:val="both"/>
              <w:rPr>
                <w:rFonts w:ascii="Times New Roman" w:hAnsi="Times New Roman"/>
                <w:b/>
                <w:sz w:val="26"/>
                <w:szCs w:val="26"/>
              </w:rPr>
            </w:pPr>
            <w:r w:rsidRPr="00A61B6C">
              <w:rPr>
                <w:rStyle w:val="fontstyle01"/>
              </w:rPr>
              <w:t>Giải quyết thủ tục hành chính</w:t>
            </w:r>
          </w:p>
        </w:tc>
        <w:tc>
          <w:tcPr>
            <w:tcW w:w="7513" w:type="dxa"/>
          </w:tcPr>
          <w:p w14:paraId="52E06AA7" w14:textId="77777777" w:rsidR="00EA07FE" w:rsidRPr="00A61B6C" w:rsidRDefault="00EA07FE" w:rsidP="0088110F">
            <w:pPr>
              <w:spacing w:before="120" w:after="120"/>
              <w:jc w:val="both"/>
              <w:rPr>
                <w:sz w:val="26"/>
                <w:szCs w:val="26"/>
              </w:rPr>
            </w:pPr>
            <w:r w:rsidRPr="00A61B6C">
              <w:rPr>
                <w:rStyle w:val="fontstyle21"/>
              </w:rPr>
              <w:t xml:space="preserve">Sau khi nhận hồ sơ thủ tục hành chính từ </w:t>
            </w:r>
            <w:r w:rsidRPr="00A61B6C">
              <w:rPr>
                <w:sz w:val="26"/>
                <w:szCs w:val="26"/>
              </w:rPr>
              <w:t xml:space="preserve">Bộ phận </w:t>
            </w:r>
            <w:r w:rsidRPr="00A61B6C">
              <w:rPr>
                <w:sz w:val="26"/>
                <w:szCs w:val="26"/>
                <w:lang w:val="vi-VN"/>
              </w:rPr>
              <w:t>tiếp nhận và trả kết quả</w:t>
            </w:r>
            <w:r w:rsidRPr="00A61B6C">
              <w:rPr>
                <w:rStyle w:val="fontstyle21"/>
              </w:rPr>
              <w:t>công chức, viên chức xử lý xem xét, thẩm định hồ sơ, trình phê duyệt kết quả giải quyết thủ tục hành chính:</w:t>
            </w:r>
          </w:p>
        </w:tc>
        <w:tc>
          <w:tcPr>
            <w:tcW w:w="3118" w:type="dxa"/>
            <w:vAlign w:val="center"/>
          </w:tcPr>
          <w:p w14:paraId="06686B6D" w14:textId="77777777" w:rsidR="00EA07FE" w:rsidRPr="00A61B6C"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61B6C">
              <w:rPr>
                <w:rFonts w:ascii="Times New Roman" w:hAnsi="Times New Roman"/>
                <w:b/>
                <w:sz w:val="26"/>
                <w:szCs w:val="26"/>
              </w:rPr>
              <w:t>20 ngày</w:t>
            </w:r>
            <w:r w:rsidRPr="00A61B6C">
              <w:rPr>
                <w:rFonts w:ascii="Times New Roman" w:hAnsi="Times New Roman"/>
                <w:sz w:val="26"/>
                <w:szCs w:val="26"/>
              </w:rPr>
              <w:t>, trong đó:</w:t>
            </w:r>
          </w:p>
        </w:tc>
        <w:tc>
          <w:tcPr>
            <w:tcW w:w="1388" w:type="dxa"/>
            <w:vAlign w:val="center"/>
          </w:tcPr>
          <w:p w14:paraId="6EEDF782" w14:textId="77777777" w:rsidR="00EA07FE" w:rsidRPr="00A61B6C"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A61B6C" w14:paraId="592F3A1F" w14:textId="77777777" w:rsidTr="0088110F">
        <w:tc>
          <w:tcPr>
            <w:tcW w:w="851" w:type="dxa"/>
            <w:vMerge/>
          </w:tcPr>
          <w:p w14:paraId="54CC0044" w14:textId="77777777" w:rsidR="00EA07FE" w:rsidRPr="00A61B6C"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13325BE" w14:textId="77777777" w:rsidR="00EA07FE" w:rsidRPr="00A61B6C"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23BB93A" w14:textId="77777777" w:rsidR="00EA07FE" w:rsidRPr="00A61B6C"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61B6C">
              <w:rPr>
                <w:rFonts w:ascii="Times New Roman" w:hAnsi="Times New Roman"/>
                <w:bCs/>
                <w:i/>
                <w:sz w:val="26"/>
                <w:szCs w:val="26"/>
              </w:rPr>
              <w:t>1. Tiếp nhận hồ sơ (Bộ phận TN&amp;TKQ)</w:t>
            </w:r>
          </w:p>
        </w:tc>
        <w:tc>
          <w:tcPr>
            <w:tcW w:w="3118" w:type="dxa"/>
            <w:vAlign w:val="center"/>
          </w:tcPr>
          <w:p w14:paraId="183D9953" w14:textId="77777777" w:rsidR="00EA07FE" w:rsidRPr="00A61B6C"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61B6C">
              <w:rPr>
                <w:rFonts w:ascii="Times New Roman" w:hAnsi="Times New Roman"/>
                <w:bCs/>
                <w:i/>
                <w:sz w:val="26"/>
                <w:szCs w:val="26"/>
              </w:rPr>
              <w:t>½ ngày</w:t>
            </w:r>
          </w:p>
        </w:tc>
        <w:tc>
          <w:tcPr>
            <w:tcW w:w="1388" w:type="dxa"/>
          </w:tcPr>
          <w:p w14:paraId="0E2FC1EC" w14:textId="77777777" w:rsidR="00EA07FE" w:rsidRPr="00A61B6C"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A61B6C" w14:paraId="32EBC427" w14:textId="77777777" w:rsidTr="0088110F">
        <w:tc>
          <w:tcPr>
            <w:tcW w:w="851" w:type="dxa"/>
            <w:vMerge/>
          </w:tcPr>
          <w:p w14:paraId="03D5AABB" w14:textId="77777777" w:rsidR="00EA07FE" w:rsidRPr="00A61B6C"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70377E3" w14:textId="77777777" w:rsidR="00EA07FE" w:rsidRPr="00A61B6C"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B1B22E6" w14:textId="77777777" w:rsidR="00EA07FE" w:rsidRPr="00A61B6C"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A61B6C">
              <w:rPr>
                <w:rFonts w:ascii="Times New Roman" w:hAnsi="Times New Roman"/>
                <w:bCs/>
                <w:i/>
                <w:sz w:val="26"/>
                <w:szCs w:val="26"/>
              </w:rPr>
              <w:t>2. Giải quyết hồ sơ (cơ quan/bộ phận chuyên môn), t</w:t>
            </w:r>
            <w:r w:rsidRPr="00A61B6C">
              <w:rPr>
                <w:rFonts w:ascii="Times New Roman" w:hAnsi="Times New Roman"/>
                <w:i/>
                <w:sz w:val="26"/>
                <w:szCs w:val="26"/>
              </w:rPr>
              <w:t>rong đó:</w:t>
            </w:r>
          </w:p>
        </w:tc>
        <w:tc>
          <w:tcPr>
            <w:tcW w:w="3118" w:type="dxa"/>
            <w:vAlign w:val="center"/>
          </w:tcPr>
          <w:p w14:paraId="7B168673" w14:textId="77777777" w:rsidR="00EA07FE" w:rsidRPr="00A61B6C"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61B6C">
              <w:rPr>
                <w:rFonts w:ascii="Times New Roman" w:hAnsi="Times New Roman"/>
                <w:bCs/>
                <w:i/>
                <w:sz w:val="26"/>
                <w:szCs w:val="26"/>
              </w:rPr>
              <w:t>19 ngày</w:t>
            </w:r>
          </w:p>
        </w:tc>
        <w:tc>
          <w:tcPr>
            <w:tcW w:w="1388" w:type="dxa"/>
          </w:tcPr>
          <w:p w14:paraId="2A30F31F" w14:textId="77777777" w:rsidR="00EA07FE" w:rsidRPr="00A61B6C"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A61B6C" w14:paraId="676A83F1" w14:textId="77777777" w:rsidTr="0088110F">
        <w:tc>
          <w:tcPr>
            <w:tcW w:w="851" w:type="dxa"/>
            <w:vMerge/>
          </w:tcPr>
          <w:p w14:paraId="19D0E87B" w14:textId="77777777" w:rsidR="00EA07FE" w:rsidRPr="00A61B6C"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E738821" w14:textId="77777777" w:rsidR="00EA07FE" w:rsidRPr="00A61B6C"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13A44D6" w14:textId="77777777" w:rsidR="00EA07FE" w:rsidRPr="00A61B6C" w:rsidRDefault="00EA07FE" w:rsidP="0088110F">
            <w:pPr>
              <w:pStyle w:val="NormalWeb"/>
              <w:spacing w:before="0" w:beforeAutospacing="0" w:after="120" w:afterAutospacing="0" w:line="234" w:lineRule="atLeast"/>
              <w:jc w:val="both"/>
              <w:rPr>
                <w:rFonts w:ascii="Times New Roman" w:hAnsi="Times New Roman"/>
                <w:b/>
                <w:sz w:val="26"/>
                <w:szCs w:val="26"/>
              </w:rPr>
            </w:pPr>
            <w:r w:rsidRPr="00A61B6C">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236FA07B" w14:textId="77777777" w:rsidR="00EA07FE" w:rsidRPr="00A61B6C"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0C6C6741" w14:textId="77777777" w:rsidR="00EA07FE" w:rsidRPr="00A61B6C"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35C1D08D" w14:textId="77777777" w:rsidR="00EA07FE" w:rsidRPr="00A61B6C"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A61B6C" w14:paraId="26A9B3C4" w14:textId="77777777" w:rsidTr="0088110F">
        <w:tc>
          <w:tcPr>
            <w:tcW w:w="851" w:type="dxa"/>
            <w:vMerge/>
          </w:tcPr>
          <w:p w14:paraId="7C54A2C4" w14:textId="77777777" w:rsidR="00EA07FE" w:rsidRPr="00A61B6C"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5F540D3" w14:textId="77777777" w:rsidR="00EA07FE" w:rsidRPr="00A61B6C"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CC4AFCD" w14:textId="77777777" w:rsidR="00EA07FE" w:rsidRPr="00A61B6C"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61B6C">
              <w:rPr>
                <w:rFonts w:ascii="Times New Roman" w:hAnsi="Times New Roman"/>
                <w:bCs/>
                <w:i/>
                <w:sz w:val="26"/>
                <w:szCs w:val="26"/>
              </w:rPr>
              <w:t xml:space="preserve">+ Chuyên viên </w:t>
            </w:r>
          </w:p>
          <w:p w14:paraId="60991A72" w14:textId="77777777" w:rsidR="00EA07FE" w:rsidRPr="00A61B6C"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61B6C">
              <w:rPr>
                <w:rFonts w:ascii="Times New Roman" w:hAnsi="Times New Roman"/>
                <w:bCs/>
                <w:i/>
                <w:sz w:val="26"/>
                <w:szCs w:val="26"/>
              </w:rPr>
              <w:lastRenderedPageBreak/>
              <w:t>+ Lãnh đạo phòng/bộ phận</w:t>
            </w:r>
          </w:p>
          <w:p w14:paraId="6C98727C" w14:textId="77777777" w:rsidR="00EA07FE" w:rsidRPr="00A61B6C"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61B6C">
              <w:rPr>
                <w:rFonts w:ascii="Times New Roman" w:hAnsi="Times New Roman"/>
                <w:bCs/>
                <w:i/>
                <w:sz w:val="26"/>
                <w:szCs w:val="26"/>
              </w:rPr>
              <w:t xml:space="preserve">+ Lãnh đạo đơn vị: </w:t>
            </w:r>
          </w:p>
          <w:p w14:paraId="2F6CEE8B" w14:textId="77777777" w:rsidR="00EA07FE" w:rsidRPr="00A61B6C"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61B6C">
              <w:rPr>
                <w:rFonts w:ascii="Times New Roman" w:hAnsi="Times New Roman"/>
                <w:bCs/>
                <w:i/>
                <w:sz w:val="26"/>
                <w:szCs w:val="26"/>
              </w:rPr>
              <w:t xml:space="preserve">+ Văn thư đơn vị: </w:t>
            </w:r>
          </w:p>
          <w:p w14:paraId="010808C4" w14:textId="77777777" w:rsidR="00EA07FE" w:rsidRPr="00A61B6C" w:rsidRDefault="00EA07FE" w:rsidP="0088110F">
            <w:pPr>
              <w:pStyle w:val="NormalWeb"/>
              <w:spacing w:before="0" w:beforeAutospacing="0" w:after="120" w:afterAutospacing="0" w:line="234" w:lineRule="atLeast"/>
              <w:jc w:val="both"/>
              <w:rPr>
                <w:rFonts w:ascii="Times New Roman" w:hAnsi="Times New Roman"/>
                <w:sz w:val="26"/>
                <w:szCs w:val="26"/>
              </w:rPr>
            </w:pPr>
            <w:r w:rsidRPr="00A61B6C">
              <w:rPr>
                <w:rFonts w:ascii="Times New Roman" w:hAnsi="Times New Roman"/>
                <w:sz w:val="26"/>
                <w:szCs w:val="26"/>
              </w:rPr>
              <w:t>+ UBND Tỉnh</w:t>
            </w:r>
          </w:p>
        </w:tc>
        <w:tc>
          <w:tcPr>
            <w:tcW w:w="3118" w:type="dxa"/>
            <w:vAlign w:val="center"/>
          </w:tcPr>
          <w:p w14:paraId="2C44F882" w14:textId="77777777" w:rsidR="00EA07FE" w:rsidRPr="00A61B6C"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A61B6C">
              <w:rPr>
                <w:rFonts w:ascii="Times New Roman" w:hAnsi="Times New Roman"/>
                <w:bCs/>
                <w:i/>
                <w:sz w:val="26"/>
                <w:szCs w:val="26"/>
              </w:rPr>
              <w:lastRenderedPageBreak/>
              <w:t>12 ngày</w:t>
            </w:r>
          </w:p>
          <w:p w14:paraId="6CFE5AA2" w14:textId="77777777" w:rsidR="00EA07FE" w:rsidRPr="00A61B6C"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A61B6C">
              <w:rPr>
                <w:rFonts w:ascii="Times New Roman" w:hAnsi="Times New Roman"/>
                <w:bCs/>
                <w:i/>
                <w:sz w:val="26"/>
                <w:szCs w:val="26"/>
              </w:rPr>
              <w:lastRenderedPageBreak/>
              <w:t>1 ngày</w:t>
            </w:r>
          </w:p>
          <w:p w14:paraId="74E7E229" w14:textId="77777777" w:rsidR="00EA07FE" w:rsidRPr="00A61B6C"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A61B6C">
              <w:rPr>
                <w:rFonts w:ascii="Times New Roman" w:hAnsi="Times New Roman"/>
                <w:bCs/>
                <w:i/>
                <w:sz w:val="26"/>
                <w:szCs w:val="26"/>
              </w:rPr>
              <w:t>1/2 ngày</w:t>
            </w:r>
          </w:p>
          <w:p w14:paraId="7EDC374D" w14:textId="77777777" w:rsidR="00EA07FE" w:rsidRPr="00A61B6C"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A61B6C">
              <w:rPr>
                <w:rFonts w:ascii="Times New Roman" w:hAnsi="Times New Roman"/>
                <w:bCs/>
                <w:i/>
                <w:sz w:val="26"/>
                <w:szCs w:val="26"/>
              </w:rPr>
              <w:t>1/2 ngày</w:t>
            </w:r>
          </w:p>
          <w:p w14:paraId="61428147" w14:textId="77777777" w:rsidR="00EA07FE" w:rsidRPr="00A61B6C"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61B6C">
              <w:rPr>
                <w:rFonts w:ascii="Times New Roman" w:hAnsi="Times New Roman"/>
                <w:bCs/>
                <w:i/>
                <w:sz w:val="26"/>
                <w:szCs w:val="26"/>
              </w:rPr>
              <w:t>05 ngày</w:t>
            </w:r>
          </w:p>
        </w:tc>
        <w:tc>
          <w:tcPr>
            <w:tcW w:w="1388" w:type="dxa"/>
          </w:tcPr>
          <w:p w14:paraId="4F6667D2" w14:textId="77777777" w:rsidR="00EA07FE" w:rsidRPr="00A61B6C"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A61B6C" w14:paraId="324B6AD3" w14:textId="77777777" w:rsidTr="0088110F">
        <w:tc>
          <w:tcPr>
            <w:tcW w:w="851" w:type="dxa"/>
            <w:vAlign w:val="center"/>
          </w:tcPr>
          <w:p w14:paraId="57621CD3" w14:textId="77777777" w:rsidR="00EA07FE" w:rsidRPr="00A61B6C"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61B6C">
              <w:rPr>
                <w:rFonts w:ascii="Times New Roman" w:hAnsi="Times New Roman"/>
                <w:b/>
                <w:sz w:val="26"/>
                <w:szCs w:val="26"/>
              </w:rPr>
              <w:t>Bước 4</w:t>
            </w:r>
          </w:p>
        </w:tc>
        <w:tc>
          <w:tcPr>
            <w:tcW w:w="2376" w:type="dxa"/>
          </w:tcPr>
          <w:p w14:paraId="69F8B473" w14:textId="77777777" w:rsidR="00EA07FE" w:rsidRPr="00A61B6C" w:rsidRDefault="00EA07FE" w:rsidP="0088110F">
            <w:pPr>
              <w:pStyle w:val="NormalWeb"/>
              <w:spacing w:before="0" w:beforeAutospacing="0" w:after="120" w:afterAutospacing="0" w:line="234" w:lineRule="atLeast"/>
              <w:jc w:val="both"/>
              <w:rPr>
                <w:rStyle w:val="fontstyle21"/>
                <w:i/>
              </w:rPr>
            </w:pPr>
            <w:r w:rsidRPr="00A61B6C">
              <w:rPr>
                <w:rFonts w:ascii="Times New Roman" w:hAnsi="Times New Roman"/>
                <w:b/>
                <w:sz w:val="26"/>
                <w:szCs w:val="26"/>
                <w:lang w:val="nl-NL"/>
              </w:rPr>
              <w:t>Trả kết quả giải quyết thủ tục hành chính</w:t>
            </w:r>
          </w:p>
          <w:p w14:paraId="052F8BE7" w14:textId="77777777" w:rsidR="00EA07FE" w:rsidRPr="00A61B6C" w:rsidRDefault="00EA07FE" w:rsidP="0088110F">
            <w:pPr>
              <w:pStyle w:val="NormalWeb"/>
              <w:spacing w:before="0" w:beforeAutospacing="0" w:after="120" w:afterAutospacing="0" w:line="234" w:lineRule="atLeast"/>
              <w:jc w:val="both"/>
              <w:rPr>
                <w:rFonts w:ascii="Times New Roman" w:hAnsi="Times New Roman"/>
                <w:b/>
                <w:sz w:val="26"/>
                <w:szCs w:val="26"/>
              </w:rPr>
            </w:pPr>
            <w:r w:rsidRPr="00A61B6C">
              <w:rPr>
                <w:rStyle w:val="fontstyle21"/>
                <w:i/>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0C16D485" w14:textId="77777777" w:rsidR="00EA07FE" w:rsidRPr="00A61B6C" w:rsidRDefault="00EA07FE" w:rsidP="0088110F">
            <w:pPr>
              <w:spacing w:before="120" w:after="120" w:line="340" w:lineRule="exact"/>
              <w:ind w:firstLine="347"/>
              <w:jc w:val="both"/>
              <w:rPr>
                <w:iCs/>
                <w:sz w:val="26"/>
                <w:szCs w:val="26"/>
                <w:lang w:val="nl-NL"/>
              </w:rPr>
            </w:pPr>
            <w:r w:rsidRPr="00A61B6C">
              <w:rPr>
                <w:iCs/>
                <w:sz w:val="26"/>
                <w:szCs w:val="26"/>
                <w:lang w:val="nl-NL"/>
              </w:rPr>
              <w:t>Công chức tiếp nhận và trả  kết quả nhập vào sổ theo dõi hồ sơ và phần mềm điện tử thực hiện như sau:</w:t>
            </w:r>
          </w:p>
          <w:p w14:paraId="62E39D40" w14:textId="77777777" w:rsidR="00EA07FE" w:rsidRPr="00A61B6C" w:rsidRDefault="00EA07FE" w:rsidP="0088110F">
            <w:pPr>
              <w:spacing w:before="120" w:after="120" w:line="340" w:lineRule="exact"/>
              <w:ind w:firstLine="347"/>
              <w:jc w:val="both"/>
              <w:rPr>
                <w:iCs/>
                <w:sz w:val="26"/>
                <w:szCs w:val="26"/>
                <w:lang w:val="nl-NL"/>
              </w:rPr>
            </w:pPr>
            <w:r w:rsidRPr="00A61B6C">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51147D29" w14:textId="77777777" w:rsidR="00EA07FE" w:rsidRPr="00A61B6C" w:rsidRDefault="00EA07FE" w:rsidP="0088110F">
            <w:pPr>
              <w:spacing w:before="120" w:after="120"/>
              <w:ind w:firstLine="347"/>
              <w:jc w:val="both"/>
              <w:rPr>
                <w:iCs/>
                <w:sz w:val="26"/>
                <w:szCs w:val="26"/>
                <w:lang w:val="nl-NL"/>
              </w:rPr>
            </w:pPr>
            <w:r w:rsidRPr="00A61B6C">
              <w:rPr>
                <w:iCs/>
                <w:sz w:val="26"/>
                <w:szCs w:val="26"/>
                <w:lang w:val="nl-NL"/>
              </w:rPr>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A61B6C">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1A1270BA" w14:textId="77777777" w:rsidR="00EA07FE" w:rsidRPr="00A61B6C" w:rsidRDefault="00EA07FE" w:rsidP="0088110F">
            <w:pPr>
              <w:spacing w:before="120" w:after="120"/>
              <w:ind w:firstLine="347"/>
              <w:jc w:val="both"/>
              <w:rPr>
                <w:iCs/>
                <w:sz w:val="26"/>
                <w:szCs w:val="26"/>
                <w:lang w:val="nl-NL"/>
              </w:rPr>
            </w:pPr>
            <w:r w:rsidRPr="00A61B6C">
              <w:rPr>
                <w:iCs/>
                <w:sz w:val="26"/>
                <w:szCs w:val="26"/>
                <w:lang w:val="nl-NL"/>
              </w:rPr>
              <w:t>- Trường hợp nhận kết quả</w:t>
            </w:r>
            <w:r w:rsidRPr="00281F0D">
              <w:rPr>
                <w:sz w:val="26"/>
                <w:szCs w:val="26"/>
                <w:lang w:val="nl-NL"/>
              </w:rPr>
              <w:t xml:space="preserve">thông </w:t>
            </w:r>
            <w:r w:rsidRPr="00A61B6C">
              <w:rPr>
                <w:sz w:val="26"/>
                <w:szCs w:val="26"/>
                <w:lang w:val="vi-VN"/>
              </w:rPr>
              <w:t xml:space="preserve">qua dịch vụ bưu chính </w:t>
            </w:r>
            <w:r w:rsidRPr="00281F0D">
              <w:rPr>
                <w:sz w:val="26"/>
                <w:szCs w:val="26"/>
                <w:lang w:val="nl-NL"/>
              </w:rPr>
              <w:t>công ích. (</w:t>
            </w:r>
            <w:r w:rsidRPr="00A61B6C">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507B5973" w14:textId="77777777" w:rsidR="00EA07FE" w:rsidRPr="00A61B6C" w:rsidRDefault="00EA07FE" w:rsidP="0088110F">
            <w:pPr>
              <w:spacing w:before="120" w:after="120" w:line="340" w:lineRule="exact"/>
              <w:ind w:firstLine="347"/>
              <w:jc w:val="both"/>
              <w:rPr>
                <w:b/>
                <w:i/>
                <w:sz w:val="26"/>
                <w:szCs w:val="26"/>
                <w:lang w:val="pt-BR"/>
              </w:rPr>
            </w:pPr>
            <w:r w:rsidRPr="00A61B6C">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27236E5D" w14:textId="77777777" w:rsidR="00EA07FE" w:rsidRPr="00A61B6C" w:rsidRDefault="00EA07FE" w:rsidP="0088110F">
            <w:pPr>
              <w:spacing w:before="120" w:after="120"/>
              <w:ind w:firstLine="347"/>
              <w:jc w:val="both"/>
              <w:rPr>
                <w:rStyle w:val="fontstyle21"/>
                <w:iCs/>
                <w:lang w:val="nl-NL"/>
              </w:rPr>
            </w:pPr>
            <w:r w:rsidRPr="00A61B6C">
              <w:rPr>
                <w:iCs/>
                <w:sz w:val="26"/>
                <w:szCs w:val="26"/>
                <w:lang w:val="nl-NL"/>
              </w:rPr>
              <w:lastRenderedPageBreak/>
              <w:t>- Thời gian trả kết quả: Sáng: từ 07 giờ đến 11 giờ 30 phút; chiều: từ 13 giờ 30 đến 17 giờ của các ngày làm việc.</w:t>
            </w:r>
          </w:p>
        </w:tc>
        <w:tc>
          <w:tcPr>
            <w:tcW w:w="3118" w:type="dxa"/>
            <w:vAlign w:val="center"/>
          </w:tcPr>
          <w:p w14:paraId="154DBA9B" w14:textId="77777777" w:rsidR="00EA07FE" w:rsidRPr="00A61B6C"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A61B6C">
              <w:rPr>
                <w:rFonts w:ascii="Times New Roman" w:hAnsi="Times New Roman"/>
                <w:bCs/>
                <w:i/>
                <w:sz w:val="26"/>
                <w:szCs w:val="26"/>
              </w:rPr>
              <w:lastRenderedPageBreak/>
              <w:t>½ ngày</w:t>
            </w:r>
          </w:p>
        </w:tc>
        <w:tc>
          <w:tcPr>
            <w:tcW w:w="1388" w:type="dxa"/>
          </w:tcPr>
          <w:p w14:paraId="61FC9776" w14:textId="77777777" w:rsidR="00EA07FE" w:rsidRPr="00A61B6C"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124DFC25"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54CEC299"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1B0C5967"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cho phép hoạt động giáo dục trở lại</w:t>
      </w:r>
    </w:p>
    <w:p w14:paraId="43CE748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625903AE"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0BEF2399"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Trường trung học phổ thông chuyên công lập;</w:t>
      </w:r>
    </w:p>
    <w:p w14:paraId="703561F2"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Đại diện của tổ chức hoặc cá nhân đối với trường trung học phổ thông chuyên tư thục</w:t>
      </w:r>
    </w:p>
    <w:p w14:paraId="4AFB780D"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d. Cơ quan giải quyết thủ tục hành chính: </w:t>
      </w:r>
      <w:r w:rsidRPr="007D038B">
        <w:rPr>
          <w:rFonts w:ascii="Times New Roman" w:hAnsi="Times New Roman"/>
          <w:sz w:val="28"/>
          <w:szCs w:val="28"/>
        </w:rPr>
        <w:t>Sở Giáo dục và Đào tạo.</w:t>
      </w:r>
    </w:p>
    <w:p w14:paraId="2C395D5F"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đ. Kết quả thực hiện thủ tục hành chính: </w:t>
      </w:r>
      <w:r w:rsidRPr="007D038B">
        <w:rPr>
          <w:rFonts w:ascii="Times New Roman" w:hAnsi="Times New Roman"/>
          <w:sz w:val="28"/>
          <w:szCs w:val="28"/>
        </w:rPr>
        <w:t>Quyết định cho phép trường trung học phổ thông chuyên hoạt động giáo dục trở lại của Giám đốc Sở Giáo dục và Đào tạo.</w:t>
      </w:r>
    </w:p>
    <w:p w14:paraId="2FBFC667"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6B2B1C6E"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6FEE9EF2"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305494D7"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Sau thời hạn đình chỉ, nguyên nhân dẫn đến việc đình chỉ được khắc phục.</w:t>
      </w:r>
    </w:p>
    <w:p w14:paraId="37DEB760"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81F0D">
        <w:rPr>
          <w:rFonts w:ascii="Times New Roman" w:hAnsi="Times New Roman"/>
          <w:b/>
          <w:bCs/>
          <w:sz w:val="28"/>
          <w:szCs w:val="28"/>
          <w:lang w:val="hr-HR"/>
        </w:rPr>
        <w:t xml:space="preserve">i. Căn cứ pháp lý của thủ tục hành chính: </w:t>
      </w:r>
    </w:p>
    <w:p w14:paraId="762DAB59" w14:textId="77777777" w:rsidR="00EA07FE" w:rsidRPr="00281F0D" w:rsidRDefault="00EA07FE" w:rsidP="00EA07FE">
      <w:pPr>
        <w:shd w:val="clear" w:color="auto" w:fill="FFFFFF"/>
        <w:spacing w:before="120" w:after="120"/>
        <w:ind w:firstLine="720"/>
        <w:jc w:val="both"/>
        <w:rPr>
          <w:sz w:val="28"/>
          <w:szCs w:val="28"/>
          <w:lang w:val="hr-HR"/>
        </w:rPr>
      </w:pPr>
      <w:r w:rsidRPr="00281F0D">
        <w:rPr>
          <w:sz w:val="28"/>
          <w:szCs w:val="28"/>
          <w:lang w:val="hr-HR"/>
        </w:rPr>
        <w:t>- Khoản 3 Điều 30 Nghị định số </w:t>
      </w:r>
      <w:hyperlink r:id="rId23"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51136E7E" w14:textId="77777777" w:rsidR="00EA07FE" w:rsidRPr="00281F0D" w:rsidRDefault="00EA07FE" w:rsidP="00EA07FE">
      <w:pPr>
        <w:shd w:val="clear" w:color="auto" w:fill="FFFFFF"/>
        <w:spacing w:before="120" w:after="120"/>
        <w:ind w:firstLine="720"/>
        <w:jc w:val="both"/>
        <w:rPr>
          <w:sz w:val="28"/>
          <w:szCs w:val="28"/>
          <w:lang w:val="hr-HR"/>
        </w:rPr>
      </w:pPr>
      <w:r w:rsidRPr="00281F0D">
        <w:rPr>
          <w:iCs/>
          <w:sz w:val="28"/>
          <w:szCs w:val="28"/>
          <w:lang w:val="hr-HR"/>
        </w:rPr>
        <w:t>- Điều 2 Nghị định số </w:t>
      </w:r>
      <w:hyperlink r:id="rId24" w:tgtFrame="_blank" w:tooltip="Nghị định 135/2018/NĐ-CP" w:history="1">
        <w:r w:rsidRPr="00281F0D">
          <w:rPr>
            <w:iCs/>
            <w:sz w:val="28"/>
            <w:szCs w:val="28"/>
            <w:lang w:val="hr-HR"/>
          </w:rPr>
          <w:t>135/2018/NĐ-CP</w:t>
        </w:r>
      </w:hyperlink>
      <w:r w:rsidRPr="00281F0D">
        <w:rPr>
          <w:iCs/>
          <w:sz w:val="28"/>
          <w:szCs w:val="28"/>
          <w:lang w:val="hr-HR"/>
        </w:rPr>
        <w:t> ngày 04/10/2018 của Chính phủ sửa đổi một số điều của Nghị định </w:t>
      </w:r>
      <w:hyperlink r:id="rId25" w:tgtFrame="_blank" w:tooltip="Nghị định 46/2017/NĐ-CP" w:history="1">
        <w:r w:rsidRPr="00281F0D">
          <w:rPr>
            <w:iCs/>
            <w:sz w:val="28"/>
            <w:szCs w:val="28"/>
            <w:lang w:val="hr-HR"/>
          </w:rPr>
          <w:t>46/2017/NĐ-CP</w:t>
        </w:r>
      </w:hyperlink>
      <w:r w:rsidRPr="00281F0D">
        <w:rPr>
          <w:iCs/>
          <w:sz w:val="28"/>
          <w:szCs w:val="28"/>
          <w:lang w:val="hr-HR"/>
        </w:rPr>
        <w:t> ngày 21/4/2017 của Chính phủ quy định về điều kiện đầu tư và hoạt động trong lĩnh vực giáo dục.</w:t>
      </w:r>
    </w:p>
    <w:p w14:paraId="075E9E11"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lastRenderedPageBreak/>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EA07FE" w:rsidRPr="007D038B" w14:paraId="23079384"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3E2A700"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392D8703"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22A15A07"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659B0371"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4B2E1AD"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0D88A8EE"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4EC56855"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064075BA"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71F102CF"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4605BFC7"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123F19E5"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6DFF134"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583501A0"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048C37A3" w14:textId="77777777" w:rsidR="00EA07FE" w:rsidRPr="007D038B" w:rsidRDefault="00EA07FE" w:rsidP="0088110F">
            <w:pPr>
              <w:spacing w:before="40" w:after="40"/>
              <w:rPr>
                <w:sz w:val="26"/>
                <w:szCs w:val="26"/>
                <w:lang w:val="nl-NL"/>
              </w:rPr>
            </w:pPr>
          </w:p>
        </w:tc>
      </w:tr>
    </w:tbl>
    <w:p w14:paraId="19D12A14" w14:textId="77777777" w:rsidR="00EA07FE" w:rsidRPr="00281F0D"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nl-NL"/>
        </w:rPr>
      </w:pPr>
    </w:p>
    <w:p w14:paraId="08480A79"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4EC68931"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3189F059"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13D64E1E"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1F7F88D3"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7AB0DBC5"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6DEBFB97"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111FC6C5"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0B19313C"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42F38BE8" w14:textId="225E6A36" w:rsidR="00EA07FE" w:rsidRPr="007D038B" w:rsidRDefault="009A7D1F" w:rsidP="00EA07FE">
      <w:pPr>
        <w:shd w:val="clear" w:color="auto" w:fill="FFFFFF"/>
        <w:spacing w:before="120" w:after="120" w:line="212" w:lineRule="atLeast"/>
        <w:ind w:firstLine="720"/>
        <w:jc w:val="both"/>
        <w:rPr>
          <w:b/>
          <w:bCs/>
          <w:i/>
          <w:sz w:val="28"/>
          <w:szCs w:val="28"/>
          <w:lang w:val="hr-HR"/>
        </w:rPr>
      </w:pPr>
      <w:r w:rsidRPr="00281F0D">
        <w:rPr>
          <w:b/>
          <w:bCs/>
          <w:sz w:val="28"/>
          <w:szCs w:val="28"/>
          <w:lang w:val="nl-NL"/>
        </w:rPr>
        <w:lastRenderedPageBreak/>
        <w:t>6</w:t>
      </w:r>
      <w:r w:rsidR="00EA07FE" w:rsidRPr="00281F0D">
        <w:rPr>
          <w:b/>
          <w:bCs/>
          <w:sz w:val="28"/>
          <w:szCs w:val="28"/>
          <w:lang w:val="nl-NL"/>
        </w:rPr>
        <w:t>. Tên thủ tục hành chính: Sáp nhập, chia tách trường trung học phổ thông chuyên</w:t>
      </w:r>
    </w:p>
    <w:p w14:paraId="144B13C2"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hr-HR"/>
        </w:rPr>
        <w:t xml:space="preserve"> </w:t>
      </w:r>
      <w:r w:rsidRPr="007D038B">
        <w:rPr>
          <w:b/>
          <w:bCs/>
          <w:sz w:val="28"/>
          <w:szCs w:val="28"/>
          <w:lang w:val="vi-VN"/>
        </w:rPr>
        <w:t>tự</w:t>
      </w:r>
      <w:r w:rsidRPr="00281F0D">
        <w:rPr>
          <w:b/>
          <w:bCs/>
          <w:sz w:val="28"/>
          <w:szCs w:val="28"/>
          <w:lang w:val="hr-HR"/>
        </w:rPr>
        <w:t xml:space="preserve">, cách thức, thời gian </w:t>
      </w:r>
      <w:r w:rsidRPr="007D038B">
        <w:rPr>
          <w:b/>
          <w:bCs/>
          <w:sz w:val="28"/>
          <w:szCs w:val="28"/>
          <w:lang w:val="vi-VN"/>
        </w:rPr>
        <w:t>giải quyết</w:t>
      </w:r>
      <w:r w:rsidRPr="00281F0D">
        <w:rPr>
          <w:b/>
          <w:sz w:val="28"/>
          <w:szCs w:val="28"/>
          <w:lang w:val="hr-HR"/>
        </w:rPr>
        <w:t xml:space="preserve"> thủ tục hành chính: </w:t>
      </w:r>
    </w:p>
    <w:tbl>
      <w:tblPr>
        <w:tblW w:w="1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7513"/>
        <w:gridCol w:w="3118"/>
        <w:gridCol w:w="1388"/>
      </w:tblGrid>
      <w:tr w:rsidR="00EA07FE" w:rsidRPr="00A66BBD" w14:paraId="6ACB3CF7" w14:textId="77777777" w:rsidTr="0088110F">
        <w:trPr>
          <w:trHeight w:val="405"/>
          <w:tblHeader/>
        </w:trPr>
        <w:tc>
          <w:tcPr>
            <w:tcW w:w="851" w:type="dxa"/>
            <w:vAlign w:val="center"/>
          </w:tcPr>
          <w:p w14:paraId="1F41B01A" w14:textId="77777777" w:rsidR="00EA07FE" w:rsidRPr="00A66BBD" w:rsidRDefault="00EA07FE" w:rsidP="0088110F">
            <w:pPr>
              <w:pStyle w:val="NormalWeb"/>
              <w:spacing w:before="0" w:beforeAutospacing="0" w:after="0" w:afterAutospacing="0"/>
              <w:jc w:val="center"/>
              <w:rPr>
                <w:rFonts w:ascii="Times New Roman" w:hAnsi="Times New Roman"/>
                <w:b/>
                <w:sz w:val="26"/>
                <w:szCs w:val="26"/>
              </w:rPr>
            </w:pPr>
            <w:r w:rsidRPr="00A66BBD">
              <w:rPr>
                <w:rFonts w:ascii="Times New Roman" w:hAnsi="Times New Roman"/>
                <w:b/>
                <w:sz w:val="26"/>
                <w:szCs w:val="26"/>
              </w:rPr>
              <w:t>TT</w:t>
            </w:r>
          </w:p>
        </w:tc>
        <w:tc>
          <w:tcPr>
            <w:tcW w:w="2376" w:type="dxa"/>
            <w:vAlign w:val="center"/>
          </w:tcPr>
          <w:p w14:paraId="360D98E2" w14:textId="77777777" w:rsidR="00EA07FE" w:rsidRPr="00A66BBD" w:rsidRDefault="00EA07FE" w:rsidP="0088110F">
            <w:pPr>
              <w:pStyle w:val="NormalWeb"/>
              <w:spacing w:before="0" w:beforeAutospacing="0" w:after="0" w:afterAutospacing="0"/>
              <w:jc w:val="center"/>
              <w:rPr>
                <w:rFonts w:ascii="Times New Roman" w:hAnsi="Times New Roman"/>
                <w:b/>
                <w:sz w:val="26"/>
                <w:szCs w:val="26"/>
              </w:rPr>
            </w:pPr>
            <w:r w:rsidRPr="00A66BBD">
              <w:rPr>
                <w:rFonts w:ascii="Times New Roman" w:hAnsi="Times New Roman"/>
                <w:b/>
                <w:sz w:val="26"/>
                <w:szCs w:val="26"/>
              </w:rPr>
              <w:t>Trình tự thực hiện</w:t>
            </w:r>
          </w:p>
        </w:tc>
        <w:tc>
          <w:tcPr>
            <w:tcW w:w="7513" w:type="dxa"/>
            <w:vAlign w:val="center"/>
          </w:tcPr>
          <w:p w14:paraId="42AEDBDC" w14:textId="77777777" w:rsidR="00EA07FE" w:rsidRPr="00A66BBD" w:rsidRDefault="00EA07FE" w:rsidP="0088110F">
            <w:pPr>
              <w:pStyle w:val="NormalWeb"/>
              <w:spacing w:before="0" w:beforeAutospacing="0" w:after="0" w:afterAutospacing="0"/>
              <w:jc w:val="center"/>
              <w:rPr>
                <w:rFonts w:ascii="Times New Roman" w:hAnsi="Times New Roman"/>
                <w:b/>
                <w:sz w:val="26"/>
                <w:szCs w:val="26"/>
              </w:rPr>
            </w:pPr>
            <w:r w:rsidRPr="00A66BBD">
              <w:rPr>
                <w:rFonts w:ascii="Times New Roman" w:hAnsi="Times New Roman"/>
                <w:b/>
                <w:sz w:val="26"/>
                <w:szCs w:val="26"/>
              </w:rPr>
              <w:t>Cách thức thực hiện</w:t>
            </w:r>
          </w:p>
        </w:tc>
        <w:tc>
          <w:tcPr>
            <w:tcW w:w="3118" w:type="dxa"/>
            <w:vAlign w:val="center"/>
          </w:tcPr>
          <w:p w14:paraId="493564E2" w14:textId="77777777" w:rsidR="00EA07FE" w:rsidRPr="00A66BBD" w:rsidRDefault="00EA07FE" w:rsidP="0088110F">
            <w:pPr>
              <w:pStyle w:val="NormalWeb"/>
              <w:spacing w:before="0" w:beforeAutospacing="0" w:after="0" w:afterAutospacing="0"/>
              <w:jc w:val="center"/>
              <w:rPr>
                <w:rFonts w:ascii="Times New Roman" w:hAnsi="Times New Roman"/>
                <w:b/>
                <w:sz w:val="26"/>
                <w:szCs w:val="26"/>
              </w:rPr>
            </w:pPr>
            <w:r w:rsidRPr="00A66BBD">
              <w:rPr>
                <w:rFonts w:ascii="Times New Roman" w:hAnsi="Times New Roman"/>
                <w:b/>
                <w:sz w:val="26"/>
                <w:szCs w:val="26"/>
              </w:rPr>
              <w:t>Thời gian giải quyết</w:t>
            </w:r>
          </w:p>
        </w:tc>
        <w:tc>
          <w:tcPr>
            <w:tcW w:w="1388" w:type="dxa"/>
            <w:vAlign w:val="center"/>
          </w:tcPr>
          <w:p w14:paraId="206C0367" w14:textId="77777777" w:rsidR="00EA07FE" w:rsidRPr="00A66BBD" w:rsidRDefault="00EA07FE" w:rsidP="0088110F">
            <w:pPr>
              <w:pStyle w:val="NormalWeb"/>
              <w:spacing w:before="0" w:beforeAutospacing="0" w:after="0" w:afterAutospacing="0"/>
              <w:jc w:val="center"/>
              <w:rPr>
                <w:rFonts w:ascii="Times New Roman" w:hAnsi="Times New Roman"/>
                <w:b/>
                <w:sz w:val="26"/>
                <w:szCs w:val="26"/>
              </w:rPr>
            </w:pPr>
            <w:r w:rsidRPr="00A66BBD">
              <w:rPr>
                <w:rFonts w:ascii="Times New Roman" w:hAnsi="Times New Roman"/>
                <w:b/>
                <w:sz w:val="26"/>
                <w:szCs w:val="26"/>
              </w:rPr>
              <w:t>Ghi chú</w:t>
            </w:r>
          </w:p>
        </w:tc>
      </w:tr>
      <w:tr w:rsidR="00EA07FE" w:rsidRPr="00A66BBD" w14:paraId="40E28CF2" w14:textId="77777777" w:rsidTr="0088110F">
        <w:trPr>
          <w:trHeight w:val="1392"/>
        </w:trPr>
        <w:tc>
          <w:tcPr>
            <w:tcW w:w="851" w:type="dxa"/>
            <w:vMerge w:val="restart"/>
            <w:vAlign w:val="center"/>
          </w:tcPr>
          <w:p w14:paraId="11EEB290" w14:textId="77777777" w:rsidR="00EA07FE" w:rsidRPr="00A66BBD"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66BBD">
              <w:rPr>
                <w:rFonts w:ascii="Times New Roman" w:hAnsi="Times New Roman"/>
                <w:b/>
                <w:sz w:val="26"/>
                <w:szCs w:val="26"/>
              </w:rPr>
              <w:t>Bước 1</w:t>
            </w:r>
          </w:p>
        </w:tc>
        <w:tc>
          <w:tcPr>
            <w:tcW w:w="2376" w:type="dxa"/>
            <w:vMerge w:val="restart"/>
            <w:vAlign w:val="center"/>
          </w:tcPr>
          <w:p w14:paraId="0D450845" w14:textId="77777777" w:rsidR="00EA07FE" w:rsidRPr="00A66BBD"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A66BBD">
              <w:rPr>
                <w:rFonts w:ascii="Times New Roman" w:hAnsi="Times New Roman"/>
                <w:b/>
                <w:sz w:val="26"/>
                <w:szCs w:val="26"/>
              </w:rPr>
              <w:t xml:space="preserve">Nộp hồ sơ thủ tục hành chính: </w:t>
            </w:r>
            <w:r w:rsidRPr="00A66BBD">
              <w:rPr>
                <w:rFonts w:ascii="Times New Roman" w:hAnsi="Times New Roman"/>
                <w:i/>
                <w:sz w:val="26"/>
                <w:szCs w:val="26"/>
              </w:rPr>
              <w:t xml:space="preserve">Tổ chức, cá nhân chuẩn bị hồ sơ đầy đủ theo quy định và </w:t>
            </w:r>
            <w:r w:rsidRPr="00A66BBD">
              <w:rPr>
                <w:rFonts w:ascii="Times New Roman" w:hAnsi="Times New Roman"/>
                <w:i/>
                <w:sz w:val="26"/>
                <w:szCs w:val="26"/>
                <w:lang w:val="vi-VN"/>
              </w:rPr>
              <w:t xml:space="preserve">nộp hồ sơ </w:t>
            </w:r>
            <w:r w:rsidRPr="00A66BBD">
              <w:rPr>
                <w:rFonts w:ascii="Times New Roman" w:hAnsi="Times New Roman"/>
                <w:i/>
                <w:sz w:val="26"/>
                <w:szCs w:val="26"/>
              </w:rPr>
              <w:t>qua các cách thức sau:</w:t>
            </w:r>
          </w:p>
        </w:tc>
        <w:tc>
          <w:tcPr>
            <w:tcW w:w="7513" w:type="dxa"/>
            <w:vAlign w:val="center"/>
          </w:tcPr>
          <w:p w14:paraId="2C5AFD42" w14:textId="77777777" w:rsidR="00EA07FE" w:rsidRPr="00A66BBD"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A66BBD">
              <w:rPr>
                <w:rFonts w:ascii="Times New Roman" w:hAnsi="Times New Roman"/>
                <w:sz w:val="26"/>
                <w:szCs w:val="26"/>
              </w:rPr>
              <w:t xml:space="preserve">   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A66BBD">
              <w:rPr>
                <w:rFonts w:ascii="Times New Roman" w:hAnsi="Times New Roman"/>
                <w:sz w:val="26"/>
                <w:szCs w:val="26"/>
              </w:rPr>
              <w:t>).</w:t>
            </w:r>
          </w:p>
          <w:p w14:paraId="01CA68E0"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A66BBD">
              <w:rPr>
                <w:rFonts w:ascii="Times New Roman" w:hAnsi="Times New Roman"/>
                <w:sz w:val="26"/>
                <w:szCs w:val="26"/>
              </w:rPr>
              <w:t xml:space="preserve">   2. Hoặc thông qua bưu điện.</w:t>
            </w:r>
          </w:p>
          <w:p w14:paraId="39B29DAD" w14:textId="73DEE7D9" w:rsidR="003D45C6" w:rsidRPr="00A66BBD" w:rsidRDefault="003D45C6" w:rsidP="003D45C6">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26" w:history="1">
              <w:r w:rsidRPr="004605B5">
                <w:rPr>
                  <w:rStyle w:val="Hyperlink"/>
                  <w:rFonts w:ascii="Times New Roman" w:hAnsi="Times New Roman"/>
                  <w:sz w:val="26"/>
                  <w:szCs w:val="26"/>
                </w:rPr>
                <w:t>http://dichvucong.dongthap.gov.vn</w:t>
              </w:r>
            </w:hyperlink>
          </w:p>
        </w:tc>
        <w:tc>
          <w:tcPr>
            <w:tcW w:w="3118" w:type="dxa"/>
            <w:vAlign w:val="center"/>
          </w:tcPr>
          <w:p w14:paraId="1457C161" w14:textId="77777777" w:rsidR="00EA07FE" w:rsidRPr="00A66BBD"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66BBD">
              <w:rPr>
                <w:rFonts w:ascii="Times New Roman" w:hAnsi="Times New Roman"/>
                <w:sz w:val="26"/>
                <w:szCs w:val="26"/>
                <w:lang w:val="vi-VN"/>
              </w:rPr>
              <w:t>Sáng: từ 07 giờ đến 11 giờ 30 phút; chiều: từ 13 giờ 30 đến 17 giờ của các ngày làm việc.</w:t>
            </w:r>
          </w:p>
        </w:tc>
        <w:tc>
          <w:tcPr>
            <w:tcW w:w="1388" w:type="dxa"/>
            <w:vAlign w:val="center"/>
          </w:tcPr>
          <w:p w14:paraId="05A25D51" w14:textId="77777777" w:rsidR="00EA07FE" w:rsidRPr="00A66BBD" w:rsidRDefault="00EA07FE" w:rsidP="0088110F">
            <w:pPr>
              <w:jc w:val="center"/>
              <w:rPr>
                <w:i/>
                <w:sz w:val="26"/>
                <w:szCs w:val="26"/>
                <w:lang w:val="vi-VN"/>
              </w:rPr>
            </w:pPr>
          </w:p>
        </w:tc>
      </w:tr>
      <w:tr w:rsidR="00EA07FE" w:rsidRPr="00A66BBD" w14:paraId="15A7D89F" w14:textId="77777777" w:rsidTr="0088110F">
        <w:trPr>
          <w:trHeight w:val="359"/>
        </w:trPr>
        <w:tc>
          <w:tcPr>
            <w:tcW w:w="851" w:type="dxa"/>
            <w:vMerge/>
          </w:tcPr>
          <w:p w14:paraId="4E45F34F" w14:textId="77777777" w:rsidR="00EA07FE" w:rsidRPr="00A66BBD"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C93FDE8" w14:textId="77777777" w:rsidR="00EA07FE" w:rsidRPr="00A66BBD"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04808FD1" w14:textId="6717FA20" w:rsidR="00EA07FE" w:rsidRPr="00A66BBD" w:rsidRDefault="00EA07FE" w:rsidP="003D45C6">
            <w:pPr>
              <w:pStyle w:val="NormalWeb"/>
              <w:shd w:val="clear" w:color="auto" w:fill="FFFFFF"/>
              <w:spacing w:before="0" w:beforeAutospacing="0" w:after="0" w:afterAutospacing="0"/>
              <w:jc w:val="both"/>
              <w:rPr>
                <w:rFonts w:ascii="Times New Roman" w:hAnsi="Times New Roman"/>
                <w:sz w:val="26"/>
                <w:szCs w:val="26"/>
              </w:rPr>
            </w:pPr>
            <w:r w:rsidRPr="00A66BBD">
              <w:rPr>
                <w:rFonts w:ascii="Times New Roman" w:hAnsi="Times New Roman"/>
                <w:sz w:val="26"/>
                <w:szCs w:val="26"/>
              </w:rPr>
              <w:t xml:space="preserve">   </w:t>
            </w:r>
            <w:r w:rsidR="003D45C6">
              <w:rPr>
                <w:rFonts w:ascii="Times New Roman" w:hAnsi="Times New Roman"/>
                <w:sz w:val="26"/>
                <w:szCs w:val="26"/>
              </w:rPr>
              <w:t>4</w:t>
            </w:r>
            <w:r w:rsidRPr="00A66BBD">
              <w:rPr>
                <w:rFonts w:ascii="Times New Roman" w:hAnsi="Times New Roman"/>
                <w:sz w:val="26"/>
                <w:szCs w:val="26"/>
              </w:rPr>
              <w:t xml:space="preserve">. </w:t>
            </w:r>
            <w:r w:rsidRPr="00A66BBD">
              <w:rPr>
                <w:rFonts w:ascii="Times New Roman" w:hAnsi="Times New Roman"/>
                <w:sz w:val="26"/>
                <w:szCs w:val="26"/>
                <w:lang w:val="vi-VN"/>
              </w:rPr>
              <w:t xml:space="preserve">Sở </w:t>
            </w:r>
            <w:r w:rsidRPr="00A66BBD">
              <w:rPr>
                <w:rFonts w:ascii="Times New Roman" w:hAnsi="Times New Roman"/>
                <w:sz w:val="26"/>
                <w:szCs w:val="26"/>
              </w:rPr>
              <w:t xml:space="preserve">GDĐT </w:t>
            </w:r>
            <w:r w:rsidRPr="00A66BBD">
              <w:rPr>
                <w:rFonts w:ascii="Times New Roman" w:hAnsi="Times New Roman"/>
                <w:sz w:val="26"/>
                <w:szCs w:val="26"/>
                <w:lang w:val="vi-VN"/>
              </w:rPr>
              <w:t>tiếp nhận</w:t>
            </w:r>
            <w:r w:rsidRPr="00A66BBD">
              <w:rPr>
                <w:rFonts w:ascii="Times New Roman" w:hAnsi="Times New Roman"/>
                <w:sz w:val="26"/>
                <w:szCs w:val="26"/>
              </w:rPr>
              <w:t>, kiểm tra hồ sơ sáp nhập, chia tách trường trung học phổ thông chuyên trên địa bàn thuộc phạm vi quản lý và thông tin cho Ủy ban nhân dân cấp huyện; tổ chức hoặc cá nhân biết hồ sơ được chấp nhận hoặc yêu cầu tiếp tục hoàn thiện.</w:t>
            </w:r>
          </w:p>
        </w:tc>
        <w:tc>
          <w:tcPr>
            <w:tcW w:w="3118" w:type="dxa"/>
            <w:vAlign w:val="center"/>
          </w:tcPr>
          <w:p w14:paraId="5319F301" w14:textId="77777777" w:rsidR="00EA07FE" w:rsidRPr="00A66BBD"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388" w:type="dxa"/>
          </w:tcPr>
          <w:p w14:paraId="258C6267" w14:textId="77777777" w:rsidR="00EA07FE" w:rsidRPr="00A66BBD"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A66BBD" w14:paraId="0AE24D86" w14:textId="77777777" w:rsidTr="0088110F">
        <w:trPr>
          <w:trHeight w:val="600"/>
        </w:trPr>
        <w:tc>
          <w:tcPr>
            <w:tcW w:w="851" w:type="dxa"/>
            <w:vMerge w:val="restart"/>
            <w:vAlign w:val="center"/>
          </w:tcPr>
          <w:p w14:paraId="632DFF03" w14:textId="77777777" w:rsidR="00EA07FE" w:rsidRPr="00A66BBD"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66BBD">
              <w:rPr>
                <w:rFonts w:ascii="Times New Roman" w:hAnsi="Times New Roman"/>
                <w:b/>
                <w:sz w:val="26"/>
                <w:szCs w:val="26"/>
              </w:rPr>
              <w:t>Bước 2</w:t>
            </w:r>
          </w:p>
        </w:tc>
        <w:tc>
          <w:tcPr>
            <w:tcW w:w="2376" w:type="dxa"/>
            <w:vMerge w:val="restart"/>
            <w:vAlign w:val="center"/>
          </w:tcPr>
          <w:p w14:paraId="769CF938" w14:textId="77777777" w:rsidR="00EA07FE" w:rsidRPr="00A66BBD" w:rsidRDefault="00EA07FE" w:rsidP="0088110F">
            <w:pPr>
              <w:spacing w:before="120" w:after="120"/>
              <w:jc w:val="both"/>
              <w:rPr>
                <w:sz w:val="26"/>
                <w:szCs w:val="26"/>
              </w:rPr>
            </w:pPr>
            <w:r w:rsidRPr="00A66BBD">
              <w:rPr>
                <w:b/>
                <w:sz w:val="26"/>
                <w:szCs w:val="26"/>
              </w:rPr>
              <w:t>Tiếp nhận và chuyển hồ sơ thủ tục hành chính</w:t>
            </w:r>
          </w:p>
        </w:tc>
        <w:tc>
          <w:tcPr>
            <w:tcW w:w="7513" w:type="dxa"/>
            <w:vMerge w:val="restart"/>
          </w:tcPr>
          <w:p w14:paraId="7F11BF18" w14:textId="77777777" w:rsidR="00EA07FE" w:rsidRPr="00A66BBD"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A66BBD">
              <w:rPr>
                <w:rFonts w:ascii="Times New Roman" w:hAnsi="Times New Roman"/>
                <w:sz w:val="26"/>
                <w:szCs w:val="26"/>
              </w:rPr>
              <w:t xml:space="preserve">Đối với hồ sơ được nộp </w:t>
            </w:r>
            <w:r w:rsidRPr="00A66BBD">
              <w:rPr>
                <w:rFonts w:ascii="Times New Roman" w:hAnsi="Times New Roman"/>
                <w:sz w:val="26"/>
                <w:szCs w:val="26"/>
                <w:lang w:val="vi-VN"/>
              </w:rPr>
              <w:t xml:space="preserve">trực tiếp qua </w:t>
            </w:r>
            <w:r w:rsidRPr="00A66BBD">
              <w:rPr>
                <w:rFonts w:ascii="Times New Roman" w:hAnsi="Times New Roman"/>
                <w:sz w:val="26"/>
                <w:szCs w:val="26"/>
              </w:rPr>
              <w:t xml:space="preserve">Bộ phận </w:t>
            </w:r>
            <w:r w:rsidRPr="00A66BBD">
              <w:rPr>
                <w:rFonts w:ascii="Times New Roman" w:hAnsi="Times New Roman"/>
                <w:sz w:val="26"/>
                <w:szCs w:val="26"/>
                <w:lang w:val="vi-VN"/>
              </w:rPr>
              <w:t>tiếp nhận và trả kết quả</w:t>
            </w:r>
            <w:r w:rsidRPr="00A66BBD">
              <w:rPr>
                <w:rFonts w:ascii="Times New Roman" w:hAnsi="Times New Roman"/>
                <w:sz w:val="26"/>
                <w:szCs w:val="26"/>
              </w:rPr>
              <w:t xml:space="preserve"> hoặc thông </w:t>
            </w:r>
            <w:r w:rsidRPr="00A66BBD">
              <w:rPr>
                <w:rFonts w:ascii="Times New Roman" w:hAnsi="Times New Roman"/>
                <w:sz w:val="26"/>
                <w:szCs w:val="26"/>
                <w:lang w:val="vi-VN"/>
              </w:rPr>
              <w:t xml:space="preserve">qua dịch vụ bưu chính </w:t>
            </w:r>
            <w:r w:rsidRPr="00A66BBD">
              <w:rPr>
                <w:rFonts w:ascii="Times New Roman" w:hAnsi="Times New Roman"/>
                <w:sz w:val="26"/>
                <w:szCs w:val="26"/>
              </w:rPr>
              <w:t xml:space="preserve">công ích cán bộ, công chức, viên chức tiếp nhận hồ sơ tại Bộ phận </w:t>
            </w:r>
            <w:r w:rsidRPr="00A66BBD">
              <w:rPr>
                <w:rFonts w:ascii="Times New Roman" w:hAnsi="Times New Roman"/>
                <w:sz w:val="26"/>
                <w:szCs w:val="26"/>
                <w:lang w:val="vi-VN"/>
              </w:rPr>
              <w:t>tiếp nhận và trả kết quả</w:t>
            </w:r>
            <w:r w:rsidRPr="00A66BBD">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66DCEF55" w14:textId="77777777" w:rsidR="00EA07FE" w:rsidRPr="00A66BBD"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A66BBD">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44D67435" w14:textId="77777777" w:rsidR="00EA07FE" w:rsidRPr="00A66BBD"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A66BBD">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7234F768" w14:textId="77777777" w:rsidR="00EA07FE" w:rsidRPr="00A66BBD" w:rsidRDefault="00EA07FE" w:rsidP="0088110F">
            <w:pPr>
              <w:spacing w:before="120" w:after="120"/>
              <w:ind w:firstLine="347"/>
              <w:jc w:val="both"/>
              <w:rPr>
                <w:sz w:val="26"/>
                <w:szCs w:val="26"/>
              </w:rPr>
            </w:pPr>
            <w:r w:rsidRPr="00A66BBD">
              <w:rPr>
                <w:sz w:val="26"/>
                <w:szCs w:val="26"/>
              </w:rPr>
              <w:t xml:space="preserve">c) Trường hợp hồ sơ đầy đủ, chính xác theo quy định, cán bộ, công chức, viên chức tiếp nhận hồ sơ và lập Giấy tiếp nhận hồ sơ và hẹn </w:t>
            </w:r>
            <w:r w:rsidRPr="00A66BBD">
              <w:rPr>
                <w:sz w:val="26"/>
                <w:szCs w:val="26"/>
              </w:rPr>
              <w:lastRenderedPageBreak/>
              <w:t>ngày trả kết quả; đồng thời, chuyển cho cơ quan có thẩm quyền để giải quyết theo quy trình.</w:t>
            </w:r>
          </w:p>
        </w:tc>
        <w:tc>
          <w:tcPr>
            <w:tcW w:w="3118" w:type="dxa"/>
            <w:vAlign w:val="center"/>
          </w:tcPr>
          <w:p w14:paraId="75044F08" w14:textId="77777777" w:rsidR="00EA07FE" w:rsidRPr="00A66BBD" w:rsidRDefault="00EA07FE" w:rsidP="0088110F">
            <w:pPr>
              <w:pStyle w:val="NormalWeb"/>
              <w:spacing w:before="0" w:beforeAutospacing="0" w:after="120" w:afterAutospacing="0" w:line="234" w:lineRule="atLeast"/>
              <w:jc w:val="both"/>
              <w:rPr>
                <w:rFonts w:ascii="Times New Roman" w:hAnsi="Times New Roman"/>
                <w:b/>
                <w:sz w:val="26"/>
                <w:szCs w:val="26"/>
              </w:rPr>
            </w:pPr>
            <w:r w:rsidRPr="00A66BBD">
              <w:rPr>
                <w:rFonts w:ascii="Times New Roman" w:hAnsi="Times New Roman"/>
                <w:sz w:val="26"/>
                <w:szCs w:val="26"/>
              </w:rPr>
              <w:lastRenderedPageBreak/>
              <w:t>C</w:t>
            </w:r>
            <w:r w:rsidRPr="00A66BBD">
              <w:rPr>
                <w:rStyle w:val="fontstyle21"/>
              </w:rPr>
              <w:t xml:space="preserve">huyển ngay hồ sơ tiếp nhận trực tiếp trong ngày làm việc </w:t>
            </w:r>
            <w:r w:rsidRPr="00A66BBD">
              <w:rPr>
                <w:rStyle w:val="fontstyle21"/>
                <w:i/>
              </w:rPr>
              <w:t>(k</w:t>
            </w:r>
            <w:r w:rsidRPr="00A66BBD">
              <w:rPr>
                <w:rFonts w:ascii="Times New Roman" w:hAnsi="Times New Roman"/>
                <w:i/>
                <w:sz w:val="26"/>
                <w:szCs w:val="26"/>
              </w:rPr>
              <w:t>hông để quá 3 giờ làm việc)</w:t>
            </w:r>
            <w:r w:rsidRPr="00A66BBD">
              <w:rPr>
                <w:rStyle w:val="fontstyle21"/>
              </w:rPr>
              <w:t xml:space="preserve"> hoặc chuyển vào đầu giờ ngày làm việc tiếp theo đối với trường hợp tiếp nhận sau 15 giờ hàng ngày.</w:t>
            </w:r>
          </w:p>
        </w:tc>
        <w:tc>
          <w:tcPr>
            <w:tcW w:w="1388" w:type="dxa"/>
            <w:vMerge w:val="restart"/>
            <w:vAlign w:val="center"/>
          </w:tcPr>
          <w:p w14:paraId="4158E8A8" w14:textId="77777777" w:rsidR="00EA07FE" w:rsidRPr="00A66BBD" w:rsidRDefault="00EA07FE" w:rsidP="0088110F">
            <w:pPr>
              <w:jc w:val="center"/>
              <w:rPr>
                <w:i/>
                <w:sz w:val="26"/>
                <w:szCs w:val="26"/>
                <w:lang w:val="vi-VN"/>
              </w:rPr>
            </w:pPr>
          </w:p>
        </w:tc>
      </w:tr>
      <w:tr w:rsidR="00EA07FE" w:rsidRPr="00A66BBD" w14:paraId="2267693F" w14:textId="77777777" w:rsidTr="0088110F">
        <w:trPr>
          <w:trHeight w:val="600"/>
        </w:trPr>
        <w:tc>
          <w:tcPr>
            <w:tcW w:w="851" w:type="dxa"/>
            <w:vMerge/>
          </w:tcPr>
          <w:p w14:paraId="26C4D503" w14:textId="77777777" w:rsidR="00EA07FE" w:rsidRPr="00A66BBD"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82CAAEE" w14:textId="77777777" w:rsidR="00EA07FE" w:rsidRPr="00A66BBD" w:rsidRDefault="00EA07FE" w:rsidP="0088110F">
            <w:pPr>
              <w:spacing w:before="120" w:after="120"/>
              <w:jc w:val="both"/>
              <w:rPr>
                <w:b/>
                <w:sz w:val="26"/>
                <w:szCs w:val="26"/>
              </w:rPr>
            </w:pPr>
          </w:p>
        </w:tc>
        <w:tc>
          <w:tcPr>
            <w:tcW w:w="7513" w:type="dxa"/>
            <w:vMerge/>
          </w:tcPr>
          <w:p w14:paraId="14A65A4F" w14:textId="77777777" w:rsidR="00EA07FE" w:rsidRPr="00A66BBD" w:rsidRDefault="00EA07FE" w:rsidP="0088110F">
            <w:pPr>
              <w:pStyle w:val="NormalWeb"/>
              <w:spacing w:before="0" w:beforeAutospacing="0" w:after="120" w:afterAutospacing="0" w:line="234" w:lineRule="atLeast"/>
              <w:ind w:firstLine="347"/>
              <w:jc w:val="both"/>
              <w:rPr>
                <w:rFonts w:ascii="Times New Roman" w:hAnsi="Times New Roman"/>
                <w:b/>
                <w:sz w:val="26"/>
                <w:szCs w:val="26"/>
              </w:rPr>
            </w:pPr>
          </w:p>
        </w:tc>
        <w:tc>
          <w:tcPr>
            <w:tcW w:w="3118" w:type="dxa"/>
            <w:vAlign w:val="center"/>
          </w:tcPr>
          <w:p w14:paraId="4CE3471D" w14:textId="77777777" w:rsidR="00EA07FE" w:rsidRPr="00A66BBD" w:rsidRDefault="00EA07FE" w:rsidP="0088110F">
            <w:pPr>
              <w:pStyle w:val="NormalWeb"/>
              <w:spacing w:before="0" w:beforeAutospacing="0" w:after="120" w:afterAutospacing="0" w:line="234" w:lineRule="atLeast"/>
              <w:jc w:val="center"/>
              <w:rPr>
                <w:rFonts w:ascii="Times New Roman" w:hAnsi="Times New Roman"/>
                <w:sz w:val="26"/>
                <w:szCs w:val="26"/>
              </w:rPr>
            </w:pPr>
            <w:r w:rsidRPr="00A66BBD">
              <w:rPr>
                <w:rFonts w:ascii="Times New Roman" w:hAnsi="Times New Roman"/>
                <w:sz w:val="26"/>
                <w:szCs w:val="26"/>
              </w:rPr>
              <w:t>Không quá 1/2 ngày kể từ ngày phát sinh hồ sơ trực tuyến</w:t>
            </w:r>
          </w:p>
        </w:tc>
        <w:tc>
          <w:tcPr>
            <w:tcW w:w="1388" w:type="dxa"/>
            <w:vMerge/>
          </w:tcPr>
          <w:p w14:paraId="462C0923" w14:textId="77777777" w:rsidR="00EA07FE" w:rsidRPr="00A66BBD"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A66BBD" w14:paraId="38EC5D4D" w14:textId="77777777" w:rsidTr="0088110F">
        <w:tc>
          <w:tcPr>
            <w:tcW w:w="851" w:type="dxa"/>
            <w:vMerge w:val="restart"/>
            <w:vAlign w:val="center"/>
          </w:tcPr>
          <w:p w14:paraId="743D4E15" w14:textId="77777777" w:rsidR="00EA07FE" w:rsidRPr="00A66BBD"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66BBD">
              <w:rPr>
                <w:rFonts w:ascii="Times New Roman" w:hAnsi="Times New Roman"/>
                <w:b/>
                <w:sz w:val="26"/>
                <w:szCs w:val="26"/>
              </w:rPr>
              <w:t>Bước 3</w:t>
            </w:r>
          </w:p>
        </w:tc>
        <w:tc>
          <w:tcPr>
            <w:tcW w:w="2376" w:type="dxa"/>
            <w:vMerge w:val="restart"/>
            <w:vAlign w:val="center"/>
          </w:tcPr>
          <w:p w14:paraId="6EE95E4F" w14:textId="77777777" w:rsidR="00EA07FE" w:rsidRPr="00A66BBD" w:rsidRDefault="00EA07FE" w:rsidP="0088110F">
            <w:pPr>
              <w:pStyle w:val="NormalWeb"/>
              <w:spacing w:before="0" w:beforeAutospacing="0" w:after="120" w:afterAutospacing="0" w:line="234" w:lineRule="atLeast"/>
              <w:jc w:val="both"/>
              <w:rPr>
                <w:rFonts w:ascii="Times New Roman" w:hAnsi="Times New Roman"/>
                <w:b/>
                <w:sz w:val="26"/>
                <w:szCs w:val="26"/>
              </w:rPr>
            </w:pPr>
            <w:r w:rsidRPr="00A66BBD">
              <w:rPr>
                <w:rStyle w:val="fontstyle01"/>
              </w:rPr>
              <w:t>Giải quyết thủ tục hành chính</w:t>
            </w:r>
          </w:p>
        </w:tc>
        <w:tc>
          <w:tcPr>
            <w:tcW w:w="7513" w:type="dxa"/>
          </w:tcPr>
          <w:p w14:paraId="09D3DF15" w14:textId="77777777" w:rsidR="00EA07FE" w:rsidRPr="00A66BBD" w:rsidRDefault="00EA07FE" w:rsidP="0088110F">
            <w:pPr>
              <w:spacing w:before="120" w:after="120"/>
              <w:jc w:val="both"/>
              <w:rPr>
                <w:sz w:val="26"/>
                <w:szCs w:val="26"/>
              </w:rPr>
            </w:pPr>
            <w:r w:rsidRPr="00A66BBD">
              <w:rPr>
                <w:rStyle w:val="fontstyle21"/>
              </w:rPr>
              <w:t xml:space="preserve">Sau khi nhận hồ sơ thủ tục hành chính từ </w:t>
            </w:r>
            <w:r w:rsidRPr="00A66BBD">
              <w:rPr>
                <w:sz w:val="26"/>
                <w:szCs w:val="26"/>
              </w:rPr>
              <w:t xml:space="preserve">Bộ phận </w:t>
            </w:r>
            <w:r w:rsidRPr="00A66BBD">
              <w:rPr>
                <w:sz w:val="26"/>
                <w:szCs w:val="26"/>
                <w:lang w:val="vi-VN"/>
              </w:rPr>
              <w:t>tiếp nhận và trả kết quả</w:t>
            </w:r>
            <w:r w:rsidRPr="00A66BBD">
              <w:rPr>
                <w:rStyle w:val="fontstyle21"/>
              </w:rPr>
              <w:t>công chức, viên chức xử lý xem xét, thẩm định hồ sơ, trình phê duyệt kết quả giải quyết thủ tục hành chính:</w:t>
            </w:r>
          </w:p>
        </w:tc>
        <w:tc>
          <w:tcPr>
            <w:tcW w:w="3118" w:type="dxa"/>
            <w:vAlign w:val="center"/>
          </w:tcPr>
          <w:p w14:paraId="2021EF24" w14:textId="77777777" w:rsidR="00EA07FE" w:rsidRPr="00A66BBD"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66BBD">
              <w:rPr>
                <w:rFonts w:ascii="Times New Roman" w:hAnsi="Times New Roman"/>
                <w:b/>
                <w:sz w:val="26"/>
                <w:szCs w:val="26"/>
              </w:rPr>
              <w:t>25 ngày</w:t>
            </w:r>
            <w:r w:rsidRPr="00A66BBD">
              <w:rPr>
                <w:rFonts w:ascii="Times New Roman" w:hAnsi="Times New Roman"/>
                <w:sz w:val="26"/>
                <w:szCs w:val="26"/>
              </w:rPr>
              <w:t>, trong đó:</w:t>
            </w:r>
          </w:p>
        </w:tc>
        <w:tc>
          <w:tcPr>
            <w:tcW w:w="1388" w:type="dxa"/>
            <w:vAlign w:val="center"/>
          </w:tcPr>
          <w:p w14:paraId="50DFE8A2" w14:textId="77777777" w:rsidR="00EA07FE" w:rsidRPr="00A66BBD"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A66BBD" w14:paraId="2B9BFA0E" w14:textId="77777777" w:rsidTr="0088110F">
        <w:tc>
          <w:tcPr>
            <w:tcW w:w="851" w:type="dxa"/>
            <w:vMerge/>
          </w:tcPr>
          <w:p w14:paraId="5EC433A1" w14:textId="77777777" w:rsidR="00EA07FE" w:rsidRPr="00A66BBD"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7FD8D78" w14:textId="77777777" w:rsidR="00EA07FE" w:rsidRPr="00A66BBD"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528F03D" w14:textId="77777777" w:rsidR="00EA07FE" w:rsidRPr="00A66BBD"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66BBD">
              <w:rPr>
                <w:rFonts w:ascii="Times New Roman" w:hAnsi="Times New Roman"/>
                <w:bCs/>
                <w:i/>
                <w:sz w:val="26"/>
                <w:szCs w:val="26"/>
              </w:rPr>
              <w:t>1. Tiếp nhận hồ sơ (Bộ phận TN&amp;TKQ)</w:t>
            </w:r>
          </w:p>
        </w:tc>
        <w:tc>
          <w:tcPr>
            <w:tcW w:w="3118" w:type="dxa"/>
            <w:vAlign w:val="center"/>
          </w:tcPr>
          <w:p w14:paraId="4E951E1D" w14:textId="77777777" w:rsidR="00EA07FE" w:rsidRPr="00A66BBD"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66BBD">
              <w:rPr>
                <w:rFonts w:ascii="Times New Roman" w:hAnsi="Times New Roman"/>
                <w:bCs/>
                <w:i/>
                <w:sz w:val="26"/>
                <w:szCs w:val="26"/>
              </w:rPr>
              <w:t>½ ngày</w:t>
            </w:r>
          </w:p>
        </w:tc>
        <w:tc>
          <w:tcPr>
            <w:tcW w:w="1388" w:type="dxa"/>
          </w:tcPr>
          <w:p w14:paraId="49B12317" w14:textId="77777777" w:rsidR="00EA07FE" w:rsidRPr="00A66BBD"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A66BBD" w14:paraId="09C14529" w14:textId="77777777" w:rsidTr="0088110F">
        <w:tc>
          <w:tcPr>
            <w:tcW w:w="851" w:type="dxa"/>
            <w:vMerge/>
          </w:tcPr>
          <w:p w14:paraId="19D4B69E" w14:textId="77777777" w:rsidR="00EA07FE" w:rsidRPr="00A66BBD"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06E8279" w14:textId="77777777" w:rsidR="00EA07FE" w:rsidRPr="00A66BBD"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A9022D6" w14:textId="77777777" w:rsidR="00EA07FE" w:rsidRPr="00A66BBD"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A66BBD">
              <w:rPr>
                <w:rFonts w:ascii="Times New Roman" w:hAnsi="Times New Roman"/>
                <w:bCs/>
                <w:i/>
                <w:sz w:val="26"/>
                <w:szCs w:val="26"/>
              </w:rPr>
              <w:t>2. Giải quyết hồ sơ (cơ quan/bộ phận chuyên môn), t</w:t>
            </w:r>
            <w:r w:rsidRPr="00A66BBD">
              <w:rPr>
                <w:rFonts w:ascii="Times New Roman" w:hAnsi="Times New Roman"/>
                <w:i/>
                <w:sz w:val="26"/>
                <w:szCs w:val="26"/>
              </w:rPr>
              <w:t>rong đó:</w:t>
            </w:r>
          </w:p>
        </w:tc>
        <w:tc>
          <w:tcPr>
            <w:tcW w:w="3118" w:type="dxa"/>
            <w:vAlign w:val="center"/>
          </w:tcPr>
          <w:p w14:paraId="06956581" w14:textId="77777777" w:rsidR="00EA07FE" w:rsidRPr="00A66BBD"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66BBD">
              <w:rPr>
                <w:rFonts w:ascii="Times New Roman" w:hAnsi="Times New Roman"/>
                <w:bCs/>
                <w:i/>
                <w:sz w:val="26"/>
                <w:szCs w:val="26"/>
              </w:rPr>
              <w:t>24 ngày</w:t>
            </w:r>
          </w:p>
        </w:tc>
        <w:tc>
          <w:tcPr>
            <w:tcW w:w="1388" w:type="dxa"/>
          </w:tcPr>
          <w:p w14:paraId="2C63BFC9" w14:textId="77777777" w:rsidR="00EA07FE" w:rsidRPr="00A66BBD"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A66BBD" w14:paraId="2497EEE7" w14:textId="77777777" w:rsidTr="0088110F">
        <w:tc>
          <w:tcPr>
            <w:tcW w:w="851" w:type="dxa"/>
            <w:vMerge/>
          </w:tcPr>
          <w:p w14:paraId="5686DFC7" w14:textId="77777777" w:rsidR="00EA07FE" w:rsidRPr="00A66BBD"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F43C3BE" w14:textId="77777777" w:rsidR="00EA07FE" w:rsidRPr="00A66BBD"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5B8F976" w14:textId="77777777" w:rsidR="00EA07FE" w:rsidRPr="00A66BBD" w:rsidRDefault="00EA07FE" w:rsidP="0088110F">
            <w:pPr>
              <w:pStyle w:val="NormalWeb"/>
              <w:spacing w:before="0" w:beforeAutospacing="0" w:after="120" w:afterAutospacing="0" w:line="234" w:lineRule="atLeast"/>
              <w:jc w:val="both"/>
              <w:rPr>
                <w:rFonts w:ascii="Times New Roman" w:hAnsi="Times New Roman"/>
                <w:b/>
                <w:sz w:val="26"/>
                <w:szCs w:val="26"/>
              </w:rPr>
            </w:pPr>
            <w:r w:rsidRPr="00A66BBD">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1446E881" w14:textId="77777777" w:rsidR="00EA07FE" w:rsidRPr="00A66BBD"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7F525F05" w14:textId="77777777" w:rsidR="00EA07FE" w:rsidRPr="00A66BBD"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161451EF" w14:textId="77777777" w:rsidR="00EA07FE" w:rsidRPr="00A66BBD"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A66BBD" w14:paraId="58395623" w14:textId="77777777" w:rsidTr="0088110F">
        <w:tc>
          <w:tcPr>
            <w:tcW w:w="851" w:type="dxa"/>
            <w:vMerge/>
          </w:tcPr>
          <w:p w14:paraId="73B4ECC8" w14:textId="77777777" w:rsidR="00EA07FE" w:rsidRPr="00A66BBD"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EEC9ED3" w14:textId="77777777" w:rsidR="00EA07FE" w:rsidRPr="00A66BBD"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69613B0" w14:textId="77777777" w:rsidR="00EA07FE" w:rsidRPr="00A66BBD"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66BBD">
              <w:rPr>
                <w:rFonts w:ascii="Times New Roman" w:hAnsi="Times New Roman"/>
                <w:bCs/>
                <w:i/>
                <w:sz w:val="26"/>
                <w:szCs w:val="26"/>
              </w:rPr>
              <w:t xml:space="preserve">+ Chuyên viên </w:t>
            </w:r>
          </w:p>
          <w:p w14:paraId="567E3DB3" w14:textId="77777777" w:rsidR="00EA07FE" w:rsidRPr="00A66BBD"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66BBD">
              <w:rPr>
                <w:rFonts w:ascii="Times New Roman" w:hAnsi="Times New Roman"/>
                <w:bCs/>
                <w:i/>
                <w:sz w:val="26"/>
                <w:szCs w:val="26"/>
              </w:rPr>
              <w:t>+ Lãnh đạo phòng/bộ phận</w:t>
            </w:r>
          </w:p>
          <w:p w14:paraId="4411D20C" w14:textId="77777777" w:rsidR="00EA07FE" w:rsidRPr="00A66BBD"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66BBD">
              <w:rPr>
                <w:rFonts w:ascii="Times New Roman" w:hAnsi="Times New Roman"/>
                <w:bCs/>
                <w:i/>
                <w:sz w:val="26"/>
                <w:szCs w:val="26"/>
              </w:rPr>
              <w:t xml:space="preserve">+ Lãnh đạo đơn vị: </w:t>
            </w:r>
          </w:p>
          <w:p w14:paraId="7AB3DDEA" w14:textId="77777777" w:rsidR="00EA07FE" w:rsidRPr="00A66BBD"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66BBD">
              <w:rPr>
                <w:rFonts w:ascii="Times New Roman" w:hAnsi="Times New Roman"/>
                <w:bCs/>
                <w:i/>
                <w:sz w:val="26"/>
                <w:szCs w:val="26"/>
              </w:rPr>
              <w:t xml:space="preserve">+ Văn thư đơn vị: </w:t>
            </w:r>
          </w:p>
          <w:p w14:paraId="615545C1" w14:textId="77777777" w:rsidR="00EA07FE" w:rsidRPr="00A66BBD" w:rsidRDefault="00EA07FE" w:rsidP="0088110F">
            <w:pPr>
              <w:pStyle w:val="NormalWeb"/>
              <w:spacing w:before="0" w:beforeAutospacing="0" w:after="120" w:afterAutospacing="0" w:line="234" w:lineRule="atLeast"/>
              <w:jc w:val="both"/>
              <w:rPr>
                <w:rFonts w:ascii="Times New Roman" w:hAnsi="Times New Roman"/>
                <w:sz w:val="26"/>
                <w:szCs w:val="26"/>
              </w:rPr>
            </w:pPr>
            <w:r w:rsidRPr="00A66BBD">
              <w:rPr>
                <w:rFonts w:ascii="Times New Roman" w:hAnsi="Times New Roman"/>
                <w:sz w:val="26"/>
                <w:szCs w:val="26"/>
              </w:rPr>
              <w:t>+ UBND Tỉnh</w:t>
            </w:r>
          </w:p>
        </w:tc>
        <w:tc>
          <w:tcPr>
            <w:tcW w:w="3118" w:type="dxa"/>
            <w:vAlign w:val="center"/>
          </w:tcPr>
          <w:p w14:paraId="1F61DEBF" w14:textId="77777777" w:rsidR="00EA07FE" w:rsidRPr="00A66BBD"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A66BBD">
              <w:rPr>
                <w:rFonts w:ascii="Times New Roman" w:hAnsi="Times New Roman"/>
                <w:bCs/>
                <w:i/>
                <w:sz w:val="26"/>
                <w:szCs w:val="26"/>
              </w:rPr>
              <w:t>16 ngày</w:t>
            </w:r>
          </w:p>
          <w:p w14:paraId="08AB12DE" w14:textId="77777777" w:rsidR="00EA07FE" w:rsidRPr="00A66BBD"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A66BBD">
              <w:rPr>
                <w:rFonts w:ascii="Times New Roman" w:hAnsi="Times New Roman"/>
                <w:bCs/>
                <w:i/>
                <w:sz w:val="26"/>
                <w:szCs w:val="26"/>
              </w:rPr>
              <w:t>1 ngày</w:t>
            </w:r>
          </w:p>
          <w:p w14:paraId="25FF7B15" w14:textId="77777777" w:rsidR="00EA07FE" w:rsidRPr="00A66BBD"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A66BBD">
              <w:rPr>
                <w:rFonts w:ascii="Times New Roman" w:hAnsi="Times New Roman"/>
                <w:bCs/>
                <w:i/>
                <w:sz w:val="26"/>
                <w:szCs w:val="26"/>
              </w:rPr>
              <w:t>1/2 ngày</w:t>
            </w:r>
          </w:p>
          <w:p w14:paraId="5521A374" w14:textId="77777777" w:rsidR="00EA07FE" w:rsidRPr="00A66BBD"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A66BBD">
              <w:rPr>
                <w:rFonts w:ascii="Times New Roman" w:hAnsi="Times New Roman"/>
                <w:bCs/>
                <w:i/>
                <w:sz w:val="26"/>
                <w:szCs w:val="26"/>
              </w:rPr>
              <w:t>1/2 ngày</w:t>
            </w:r>
          </w:p>
          <w:p w14:paraId="06887648" w14:textId="77777777" w:rsidR="00EA07FE" w:rsidRPr="00A66BBD"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66BBD">
              <w:rPr>
                <w:rFonts w:ascii="Times New Roman" w:hAnsi="Times New Roman"/>
                <w:bCs/>
                <w:i/>
                <w:sz w:val="26"/>
                <w:szCs w:val="26"/>
              </w:rPr>
              <w:t>06 ngày</w:t>
            </w:r>
          </w:p>
        </w:tc>
        <w:tc>
          <w:tcPr>
            <w:tcW w:w="1388" w:type="dxa"/>
          </w:tcPr>
          <w:p w14:paraId="3C2E532A" w14:textId="77777777" w:rsidR="00EA07FE" w:rsidRPr="00A66BBD"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A66BBD" w14:paraId="4E9FEA96" w14:textId="77777777" w:rsidTr="0088110F">
        <w:tc>
          <w:tcPr>
            <w:tcW w:w="851" w:type="dxa"/>
            <w:vAlign w:val="center"/>
          </w:tcPr>
          <w:p w14:paraId="2AAA5B6D" w14:textId="77777777" w:rsidR="00EA07FE" w:rsidRPr="00A66BBD"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A66BBD">
              <w:rPr>
                <w:rFonts w:ascii="Times New Roman" w:hAnsi="Times New Roman"/>
                <w:b/>
                <w:sz w:val="26"/>
                <w:szCs w:val="26"/>
              </w:rPr>
              <w:t>Bước 4</w:t>
            </w:r>
          </w:p>
        </w:tc>
        <w:tc>
          <w:tcPr>
            <w:tcW w:w="2376" w:type="dxa"/>
          </w:tcPr>
          <w:p w14:paraId="64822EDA" w14:textId="77777777" w:rsidR="00EA07FE" w:rsidRPr="00A66BBD" w:rsidRDefault="00EA07FE" w:rsidP="0088110F">
            <w:pPr>
              <w:pStyle w:val="NormalWeb"/>
              <w:spacing w:before="0" w:beforeAutospacing="0" w:after="120" w:afterAutospacing="0" w:line="234" w:lineRule="atLeast"/>
              <w:jc w:val="both"/>
              <w:rPr>
                <w:rStyle w:val="fontstyle21"/>
                <w:i/>
              </w:rPr>
            </w:pPr>
            <w:r w:rsidRPr="00A66BBD">
              <w:rPr>
                <w:rFonts w:ascii="Times New Roman" w:hAnsi="Times New Roman"/>
                <w:b/>
                <w:sz w:val="26"/>
                <w:szCs w:val="26"/>
                <w:lang w:val="nl-NL"/>
              </w:rPr>
              <w:t>Trả kết quả giải quyết thủ tục hành chính</w:t>
            </w:r>
          </w:p>
          <w:p w14:paraId="714C3B42" w14:textId="77777777" w:rsidR="00EA07FE" w:rsidRPr="00A66BBD" w:rsidRDefault="00EA07FE" w:rsidP="0088110F">
            <w:pPr>
              <w:pStyle w:val="NormalWeb"/>
              <w:spacing w:before="0" w:beforeAutospacing="0" w:after="120" w:afterAutospacing="0" w:line="234" w:lineRule="atLeast"/>
              <w:jc w:val="both"/>
              <w:rPr>
                <w:rFonts w:ascii="Times New Roman" w:hAnsi="Times New Roman"/>
                <w:b/>
                <w:sz w:val="26"/>
                <w:szCs w:val="26"/>
              </w:rPr>
            </w:pPr>
            <w:r w:rsidRPr="00A66BBD">
              <w:rPr>
                <w:rStyle w:val="fontstyle21"/>
                <w:i/>
              </w:rPr>
              <w:t xml:space="preserve">(Kết quả giải quyết thủ tục hành chính gửi trả cho tổ chức, cá nhân phải bảo </w:t>
            </w:r>
            <w:r w:rsidRPr="00A66BBD">
              <w:rPr>
                <w:rStyle w:val="fontstyle21"/>
                <w:i/>
              </w:rPr>
              <w:lastRenderedPageBreak/>
              <w:t>đảm đầy đủ theo quy định mà cơ quan có thẩm quyền trả cho tổ chức, cá nhân sau khi giải quyết xong thủ tục hành chính)</w:t>
            </w:r>
          </w:p>
        </w:tc>
        <w:tc>
          <w:tcPr>
            <w:tcW w:w="7513" w:type="dxa"/>
          </w:tcPr>
          <w:p w14:paraId="148A398E" w14:textId="77777777" w:rsidR="00EA07FE" w:rsidRPr="00A66BBD" w:rsidRDefault="00EA07FE" w:rsidP="0088110F">
            <w:pPr>
              <w:spacing w:before="120" w:after="120" w:line="340" w:lineRule="exact"/>
              <w:ind w:firstLine="347"/>
              <w:jc w:val="both"/>
              <w:rPr>
                <w:iCs/>
                <w:sz w:val="26"/>
                <w:szCs w:val="26"/>
                <w:lang w:val="nl-NL"/>
              </w:rPr>
            </w:pPr>
            <w:r w:rsidRPr="00A66BBD">
              <w:rPr>
                <w:iCs/>
                <w:sz w:val="26"/>
                <w:szCs w:val="26"/>
                <w:lang w:val="nl-NL"/>
              </w:rPr>
              <w:lastRenderedPageBreak/>
              <w:t>Công chức tiếp nhận và trả  kết quả nhập vào sổ theo dõi hồ sơ và phần mềm điện tử thực hiện như sau:</w:t>
            </w:r>
          </w:p>
          <w:p w14:paraId="15CEC9B1" w14:textId="77777777" w:rsidR="00EA07FE" w:rsidRPr="00A66BBD" w:rsidRDefault="00EA07FE" w:rsidP="0088110F">
            <w:pPr>
              <w:spacing w:before="120" w:after="120" w:line="340" w:lineRule="exact"/>
              <w:ind w:firstLine="347"/>
              <w:jc w:val="both"/>
              <w:rPr>
                <w:iCs/>
                <w:sz w:val="26"/>
                <w:szCs w:val="26"/>
                <w:lang w:val="nl-NL"/>
              </w:rPr>
            </w:pPr>
            <w:r w:rsidRPr="00A66BBD">
              <w:rPr>
                <w:iCs/>
                <w:sz w:val="26"/>
                <w:szCs w:val="26"/>
                <w:lang w:val="nl-NL"/>
              </w:rPr>
              <w:t>- T</w:t>
            </w:r>
            <w:r w:rsidRPr="00281F0D">
              <w:rPr>
                <w:rStyle w:val="fontstyle21"/>
                <w:lang w:val="nl-NL"/>
              </w:rPr>
              <w:t xml:space="preserve">hông báo cho tổ chức, cá nhân biết trước qua tin nhắn, thư điện tử, điện thoại hoặc qua mạng xã hội được cấp có thẩm quyền </w:t>
            </w:r>
            <w:r w:rsidRPr="00281F0D">
              <w:rPr>
                <w:rStyle w:val="fontstyle21"/>
                <w:lang w:val="nl-NL"/>
              </w:rPr>
              <w:lastRenderedPageBreak/>
              <w:t>cho phép đối với hồ sơ giải quyết thủ tục hành chính trước thời hạn quy định.</w:t>
            </w:r>
          </w:p>
          <w:p w14:paraId="391C3B41" w14:textId="77777777" w:rsidR="00EA07FE" w:rsidRPr="00A66BBD" w:rsidRDefault="00EA07FE" w:rsidP="0088110F">
            <w:pPr>
              <w:spacing w:before="120" w:after="120"/>
              <w:ind w:firstLine="347"/>
              <w:jc w:val="both"/>
              <w:rPr>
                <w:iCs/>
                <w:sz w:val="26"/>
                <w:szCs w:val="26"/>
                <w:lang w:val="nl-NL"/>
              </w:rPr>
            </w:pPr>
            <w:r w:rsidRPr="00A66BBD">
              <w:rPr>
                <w:iCs/>
                <w:sz w:val="26"/>
                <w:szCs w:val="26"/>
                <w:lang w:val="nl-NL"/>
              </w:rPr>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A66BBD">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0B1A100C" w14:textId="77777777" w:rsidR="00EA07FE" w:rsidRPr="00A66BBD" w:rsidRDefault="00EA07FE" w:rsidP="0088110F">
            <w:pPr>
              <w:spacing w:before="120" w:after="120"/>
              <w:ind w:firstLine="347"/>
              <w:jc w:val="both"/>
              <w:rPr>
                <w:iCs/>
                <w:sz w:val="26"/>
                <w:szCs w:val="26"/>
                <w:lang w:val="nl-NL"/>
              </w:rPr>
            </w:pPr>
            <w:r w:rsidRPr="00A66BBD">
              <w:rPr>
                <w:iCs/>
                <w:sz w:val="26"/>
                <w:szCs w:val="26"/>
                <w:lang w:val="nl-NL"/>
              </w:rPr>
              <w:t>- Trường hợp nhận kết quả</w:t>
            </w:r>
            <w:r w:rsidRPr="00281F0D">
              <w:rPr>
                <w:sz w:val="26"/>
                <w:szCs w:val="26"/>
                <w:lang w:val="nl-NL"/>
              </w:rPr>
              <w:t xml:space="preserve">thông </w:t>
            </w:r>
            <w:r w:rsidRPr="00A66BBD">
              <w:rPr>
                <w:sz w:val="26"/>
                <w:szCs w:val="26"/>
                <w:lang w:val="vi-VN"/>
              </w:rPr>
              <w:t xml:space="preserve">qua dịch vụ bưu chính </w:t>
            </w:r>
            <w:r w:rsidRPr="00281F0D">
              <w:rPr>
                <w:sz w:val="26"/>
                <w:szCs w:val="26"/>
                <w:lang w:val="nl-NL"/>
              </w:rPr>
              <w:t>công ích. (</w:t>
            </w:r>
            <w:r w:rsidRPr="00A66BBD">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01E65143" w14:textId="77777777" w:rsidR="00EA07FE" w:rsidRPr="00A66BBD" w:rsidRDefault="00EA07FE" w:rsidP="0088110F">
            <w:pPr>
              <w:spacing w:before="120" w:after="120" w:line="340" w:lineRule="exact"/>
              <w:ind w:firstLine="347"/>
              <w:jc w:val="both"/>
              <w:rPr>
                <w:b/>
                <w:i/>
                <w:sz w:val="26"/>
                <w:szCs w:val="26"/>
                <w:lang w:val="pt-BR"/>
              </w:rPr>
            </w:pPr>
            <w:r w:rsidRPr="00A66BBD">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7BC833F4" w14:textId="77777777" w:rsidR="00EA07FE" w:rsidRPr="00A66BBD" w:rsidRDefault="00EA07FE" w:rsidP="0088110F">
            <w:pPr>
              <w:spacing w:before="120" w:after="120"/>
              <w:ind w:firstLine="347"/>
              <w:jc w:val="both"/>
              <w:rPr>
                <w:rStyle w:val="fontstyle21"/>
                <w:iCs/>
                <w:lang w:val="nl-NL"/>
              </w:rPr>
            </w:pPr>
            <w:r w:rsidRPr="00A66BBD">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4A7E15D2" w14:textId="77777777" w:rsidR="00EA07FE" w:rsidRPr="00A66BBD"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A66BBD">
              <w:rPr>
                <w:rFonts w:ascii="Times New Roman" w:hAnsi="Times New Roman"/>
                <w:bCs/>
                <w:i/>
                <w:sz w:val="26"/>
                <w:szCs w:val="26"/>
              </w:rPr>
              <w:lastRenderedPageBreak/>
              <w:t>½ ngày</w:t>
            </w:r>
          </w:p>
        </w:tc>
        <w:tc>
          <w:tcPr>
            <w:tcW w:w="1388" w:type="dxa"/>
          </w:tcPr>
          <w:p w14:paraId="621805B5" w14:textId="77777777" w:rsidR="00EA07FE" w:rsidRPr="00A66BBD"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67F763AB"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18B77589" w14:textId="77777777" w:rsidR="00EA07FE" w:rsidRPr="007D038B" w:rsidRDefault="00EA07FE" w:rsidP="00755D0A">
      <w:pPr>
        <w:pStyle w:val="NormalWeb"/>
        <w:shd w:val="clear" w:color="auto" w:fill="FFFFFF"/>
        <w:spacing w:before="0" w:beforeAutospacing="0" w:after="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5124B726" w14:textId="77777777" w:rsidR="00EA07FE" w:rsidRPr="007D038B" w:rsidRDefault="00EA07FE" w:rsidP="00755D0A">
      <w:pPr>
        <w:pStyle w:val="NormalWeb"/>
        <w:shd w:val="clear" w:color="auto" w:fill="FFFFFF"/>
        <w:spacing w:before="0" w:beforeAutospacing="0" w:after="0" w:afterAutospacing="0"/>
        <w:ind w:firstLine="720"/>
        <w:jc w:val="both"/>
        <w:rPr>
          <w:rFonts w:ascii="Times New Roman" w:hAnsi="Times New Roman"/>
          <w:sz w:val="28"/>
          <w:szCs w:val="28"/>
        </w:rPr>
      </w:pPr>
      <w:r w:rsidRPr="007D038B">
        <w:rPr>
          <w:rFonts w:ascii="Times New Roman" w:hAnsi="Times New Roman"/>
          <w:sz w:val="28"/>
          <w:szCs w:val="28"/>
        </w:rPr>
        <w:t>+ Tờ trình về việc sáp nhập, chia, tách;</w:t>
      </w:r>
    </w:p>
    <w:p w14:paraId="0893175B" w14:textId="77777777" w:rsidR="00EA07FE" w:rsidRPr="007D038B" w:rsidRDefault="00EA07FE" w:rsidP="00755D0A">
      <w:pPr>
        <w:pStyle w:val="NormalWeb"/>
        <w:shd w:val="clear" w:color="auto" w:fill="FFFFFF"/>
        <w:spacing w:before="0" w:beforeAutospacing="0" w:after="0" w:afterAutospacing="0"/>
        <w:ind w:firstLine="720"/>
        <w:jc w:val="both"/>
        <w:rPr>
          <w:rFonts w:ascii="Times New Roman" w:hAnsi="Times New Roman"/>
          <w:sz w:val="28"/>
          <w:szCs w:val="28"/>
        </w:rPr>
      </w:pPr>
      <w:r w:rsidRPr="007D038B">
        <w:rPr>
          <w:rFonts w:ascii="Times New Roman" w:hAnsi="Times New Roman"/>
          <w:sz w:val="28"/>
          <w:szCs w:val="28"/>
        </w:rPr>
        <w:t>+ Đề án sáp nhập, chia, tách, trong đó có phương án bảo đảm quyền, lợi ích hợp pháp của học sinh, giáo viên, cán bộ quản lý và nhân viên;</w:t>
      </w:r>
    </w:p>
    <w:p w14:paraId="0DF3BCC7" w14:textId="77777777" w:rsidR="00EA07FE" w:rsidRPr="007D038B" w:rsidRDefault="00EA07FE" w:rsidP="00755D0A">
      <w:pPr>
        <w:pStyle w:val="NormalWeb"/>
        <w:shd w:val="clear" w:color="auto" w:fill="FFFFFF"/>
        <w:spacing w:before="0" w:beforeAutospacing="0" w:after="0" w:afterAutospacing="0"/>
        <w:ind w:firstLine="720"/>
        <w:jc w:val="both"/>
        <w:rPr>
          <w:rFonts w:ascii="Times New Roman" w:hAnsi="Times New Roman"/>
          <w:sz w:val="28"/>
          <w:szCs w:val="28"/>
        </w:rPr>
      </w:pPr>
      <w:r w:rsidRPr="007D038B">
        <w:rPr>
          <w:rFonts w:ascii="Times New Roman" w:hAnsi="Times New Roman"/>
          <w:sz w:val="28"/>
          <w:szCs w:val="28"/>
        </w:rPr>
        <w:t>+ Các văn bản xác nhận về tài chính, tài sản, đất đai, các khoản vay, nợ phải trả và các vấn đề khác có liên quan.</w:t>
      </w:r>
    </w:p>
    <w:p w14:paraId="5A9DD30B" w14:textId="77777777" w:rsidR="00EA07FE" w:rsidRPr="007D038B" w:rsidRDefault="00EA07FE" w:rsidP="00755D0A">
      <w:pPr>
        <w:pStyle w:val="NormalWeb"/>
        <w:shd w:val="clear" w:color="auto" w:fill="FFFFFF"/>
        <w:spacing w:before="0" w:beforeAutospacing="0" w:after="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73B62209"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c. Đối tượng thực hiện thủ tục hành chính: </w:t>
      </w:r>
      <w:r w:rsidRPr="007D038B">
        <w:rPr>
          <w:rFonts w:ascii="Times New Roman" w:hAnsi="Times New Roman"/>
          <w:sz w:val="28"/>
          <w:szCs w:val="28"/>
        </w:rPr>
        <w:t>Ủy ban nhân dân cấp huyện; tổ chức hoặc cá nhân.</w:t>
      </w:r>
    </w:p>
    <w:p w14:paraId="2D44B9B1"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lastRenderedPageBreak/>
        <w:t xml:space="preserve">d. Cơ quan giải quyết thủ tục hành chính: </w:t>
      </w:r>
      <w:r w:rsidRPr="007D038B">
        <w:rPr>
          <w:rFonts w:ascii="Times New Roman" w:hAnsi="Times New Roman"/>
          <w:sz w:val="28"/>
          <w:szCs w:val="28"/>
        </w:rPr>
        <w:t>Chủ tịch Ủy ban nhân dân cấp tỉnh.</w:t>
      </w:r>
    </w:p>
    <w:p w14:paraId="4094900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
          <w:bCs/>
          <w:sz w:val="28"/>
          <w:szCs w:val="28"/>
        </w:rPr>
        <w:t xml:space="preserve">đ. Kết quả thực hiện thủ tục hành chính: </w:t>
      </w:r>
      <w:r w:rsidRPr="007D038B">
        <w:rPr>
          <w:rFonts w:ascii="Times New Roman" w:hAnsi="Times New Roman"/>
          <w:bCs/>
          <w:sz w:val="28"/>
          <w:szCs w:val="28"/>
        </w:rPr>
        <w:t>Quyết định sáp nhập, chia, tách trường trung học phổ thông chuyên công lập hoặc cho phép sáp nhập, chia, tách trường trung học phổ thông chuyên tư thục của Chủ tịch Ủy ban nhân dân cấp tỉnh.</w:t>
      </w:r>
    </w:p>
    <w:p w14:paraId="1E66E08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6BC11992"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69FEF783"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lang w:val="hr-HR"/>
        </w:rPr>
        <w:t xml:space="preserve">h. Yêu cầu, điều kiện thực hiện thủ tục hành chính: </w:t>
      </w:r>
      <w:r w:rsidRPr="007D038B">
        <w:rPr>
          <w:rFonts w:ascii="Times New Roman" w:hAnsi="Times New Roman"/>
          <w:sz w:val="28"/>
          <w:szCs w:val="28"/>
        </w:rPr>
        <w:t>Không quy định.</w:t>
      </w:r>
    </w:p>
    <w:p w14:paraId="756A57FE"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sidRPr="007D038B">
        <w:rPr>
          <w:rFonts w:ascii="Times New Roman" w:hAnsi="Times New Roman"/>
          <w:b/>
          <w:bCs/>
          <w:sz w:val="28"/>
          <w:szCs w:val="28"/>
        </w:rPr>
        <w:t xml:space="preserve">i. Căn cứ pháp lý của thủ tục hành chính: </w:t>
      </w:r>
    </w:p>
    <w:p w14:paraId="0BBEB1B3" w14:textId="77777777" w:rsidR="00EA07FE" w:rsidRPr="007D038B" w:rsidRDefault="00EA07FE" w:rsidP="00EA07FE">
      <w:pPr>
        <w:shd w:val="clear" w:color="auto" w:fill="FFFFFF"/>
        <w:spacing w:before="120" w:after="120"/>
        <w:ind w:firstLine="720"/>
        <w:jc w:val="both"/>
        <w:rPr>
          <w:sz w:val="28"/>
          <w:szCs w:val="28"/>
        </w:rPr>
      </w:pPr>
      <w:r>
        <w:rPr>
          <w:sz w:val="28"/>
          <w:szCs w:val="28"/>
        </w:rPr>
        <w:t>-</w:t>
      </w:r>
      <w:r w:rsidRPr="007D038B">
        <w:rPr>
          <w:sz w:val="28"/>
          <w:szCs w:val="28"/>
        </w:rPr>
        <w:t xml:space="preserve"> Điều 29 Nghị định số </w:t>
      </w:r>
      <w:hyperlink r:id="rId27" w:tgtFrame="_blank" w:tooltip="Nghị định 46/2017/NĐ-CP" w:history="1">
        <w:r w:rsidRPr="007D038B">
          <w:rPr>
            <w:sz w:val="28"/>
            <w:szCs w:val="28"/>
          </w:rPr>
          <w:t>46/2017/NĐ-CP</w:t>
        </w:r>
      </w:hyperlink>
      <w:r w:rsidRPr="007D038B">
        <w:rPr>
          <w:sz w:val="28"/>
          <w:szCs w:val="28"/>
        </w:rPr>
        <w:t> ngày 21/4/2017 của Chính phủ quy định về điều kiện đầu tư và hoạt động trong lĩnh vực giáo dục;</w:t>
      </w:r>
    </w:p>
    <w:p w14:paraId="2DB3CE69" w14:textId="77777777" w:rsidR="00EA07FE" w:rsidRPr="009E74F2" w:rsidRDefault="00EA07FE" w:rsidP="00EA07FE">
      <w:pPr>
        <w:shd w:val="clear" w:color="auto" w:fill="FFFFFF"/>
        <w:spacing w:before="120" w:after="120"/>
        <w:ind w:firstLine="720"/>
        <w:jc w:val="both"/>
        <w:rPr>
          <w:sz w:val="28"/>
          <w:szCs w:val="28"/>
        </w:rPr>
      </w:pPr>
      <w:r>
        <w:rPr>
          <w:iCs/>
          <w:sz w:val="28"/>
          <w:szCs w:val="28"/>
        </w:rPr>
        <w:t>-</w:t>
      </w:r>
      <w:r w:rsidRPr="009E74F2">
        <w:rPr>
          <w:iCs/>
          <w:sz w:val="28"/>
          <w:szCs w:val="28"/>
        </w:rPr>
        <w:t xml:space="preserve"> Điều 2 Nghị định số </w:t>
      </w:r>
      <w:hyperlink r:id="rId28" w:tgtFrame="_blank" w:tooltip="Nghị định 135/2018/NĐ-CP" w:history="1">
        <w:r w:rsidRPr="009E74F2">
          <w:rPr>
            <w:iCs/>
            <w:sz w:val="28"/>
            <w:szCs w:val="28"/>
          </w:rPr>
          <w:t>135/2018/NĐ-CP</w:t>
        </w:r>
      </w:hyperlink>
      <w:r w:rsidRPr="009E74F2">
        <w:rPr>
          <w:iCs/>
          <w:sz w:val="28"/>
          <w:szCs w:val="28"/>
        </w:rPr>
        <w:t> ngày 04/10/2018 của Chính phủ sửa đổi một số điều của Nghị định </w:t>
      </w:r>
      <w:hyperlink r:id="rId29" w:tgtFrame="_blank" w:tooltip="Nghị định 46/2017/NĐ-CP" w:history="1">
        <w:r w:rsidRPr="009E74F2">
          <w:rPr>
            <w:iCs/>
            <w:sz w:val="28"/>
            <w:szCs w:val="28"/>
          </w:rPr>
          <w:t>46/2017/NĐ-CP</w:t>
        </w:r>
      </w:hyperlink>
      <w:r w:rsidRPr="009E74F2">
        <w:rPr>
          <w:iCs/>
          <w:sz w:val="28"/>
          <w:szCs w:val="28"/>
        </w:rPr>
        <w:t> ngày 21/4/2017 của Chính phủ quy định về điều kiện đầu tư và hoạt động trong lĩnh vực giáo dục.</w:t>
      </w:r>
    </w:p>
    <w:p w14:paraId="5023ACED"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EA07FE" w:rsidRPr="007D038B" w14:paraId="0947C48E"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3ADD0CD"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3E2FEDA3"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4FBC63A6"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6B490FF5"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14C289F"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01BF159C"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1AACBDD8"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6FFBB579"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266DE808"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616B4529"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13FA9B0E"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CF61094"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36E6F13B"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54C13AD3" w14:textId="77777777" w:rsidR="00EA07FE" w:rsidRPr="007D038B" w:rsidRDefault="00EA07FE" w:rsidP="0088110F">
            <w:pPr>
              <w:spacing w:before="40" w:after="40"/>
              <w:rPr>
                <w:sz w:val="26"/>
                <w:szCs w:val="26"/>
                <w:lang w:val="nl-NL"/>
              </w:rPr>
            </w:pPr>
          </w:p>
        </w:tc>
      </w:tr>
    </w:tbl>
    <w:p w14:paraId="72B9396D" w14:textId="6EE2BA5D" w:rsidR="00EA07FE" w:rsidRPr="007D038B" w:rsidRDefault="00AD2E7A" w:rsidP="00EA07FE">
      <w:pPr>
        <w:shd w:val="clear" w:color="auto" w:fill="FFFFFF"/>
        <w:spacing w:before="120" w:after="120" w:line="212" w:lineRule="atLeast"/>
        <w:ind w:firstLine="720"/>
        <w:jc w:val="both"/>
        <w:rPr>
          <w:b/>
          <w:bCs/>
          <w:i/>
          <w:sz w:val="28"/>
          <w:szCs w:val="28"/>
          <w:lang w:val="hr-HR"/>
        </w:rPr>
      </w:pPr>
      <w:r w:rsidRPr="00281F0D">
        <w:rPr>
          <w:b/>
          <w:bCs/>
          <w:sz w:val="28"/>
          <w:szCs w:val="28"/>
          <w:lang w:val="nl-NL"/>
        </w:rPr>
        <w:lastRenderedPageBreak/>
        <w:t>7</w:t>
      </w:r>
      <w:r w:rsidR="00EA07FE" w:rsidRPr="00281F0D">
        <w:rPr>
          <w:b/>
          <w:bCs/>
          <w:sz w:val="28"/>
          <w:szCs w:val="28"/>
          <w:lang w:val="nl-NL"/>
        </w:rPr>
        <w:t>. Tên thủ tục hành chính: Giải thể trường trung học phổ thông chuyên</w:t>
      </w:r>
    </w:p>
    <w:p w14:paraId="46DCF3A6"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hr-HR"/>
        </w:rPr>
        <w:t xml:space="preserve"> </w:t>
      </w:r>
      <w:r w:rsidRPr="007D038B">
        <w:rPr>
          <w:b/>
          <w:bCs/>
          <w:sz w:val="28"/>
          <w:szCs w:val="28"/>
          <w:lang w:val="vi-VN"/>
        </w:rPr>
        <w:t>tự</w:t>
      </w:r>
      <w:r w:rsidRPr="00281F0D">
        <w:rPr>
          <w:b/>
          <w:bCs/>
          <w:sz w:val="28"/>
          <w:szCs w:val="28"/>
          <w:lang w:val="hr-HR"/>
        </w:rPr>
        <w:t xml:space="preserve">, cách thức, thời gian </w:t>
      </w:r>
      <w:r w:rsidRPr="007D038B">
        <w:rPr>
          <w:b/>
          <w:bCs/>
          <w:sz w:val="28"/>
          <w:szCs w:val="28"/>
          <w:lang w:val="vi-VN"/>
        </w:rPr>
        <w:t>giải quyết</w:t>
      </w:r>
      <w:r w:rsidRPr="00281F0D">
        <w:rPr>
          <w:b/>
          <w:sz w:val="28"/>
          <w:szCs w:val="28"/>
          <w:lang w:val="hr-HR"/>
        </w:rPr>
        <w:t xml:space="preserve"> thủ tục hành chính: </w:t>
      </w:r>
    </w:p>
    <w:tbl>
      <w:tblPr>
        <w:tblW w:w="1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7513"/>
        <w:gridCol w:w="3118"/>
        <w:gridCol w:w="1388"/>
      </w:tblGrid>
      <w:tr w:rsidR="00EA07FE" w:rsidRPr="00C62C05" w14:paraId="29713C5A" w14:textId="77777777" w:rsidTr="0088110F">
        <w:trPr>
          <w:trHeight w:val="405"/>
          <w:tblHeader/>
        </w:trPr>
        <w:tc>
          <w:tcPr>
            <w:tcW w:w="851" w:type="dxa"/>
            <w:vAlign w:val="center"/>
          </w:tcPr>
          <w:p w14:paraId="257BF442" w14:textId="77777777" w:rsidR="00EA07FE" w:rsidRPr="00C62C05" w:rsidRDefault="00EA07FE" w:rsidP="0088110F">
            <w:pPr>
              <w:pStyle w:val="NormalWeb"/>
              <w:spacing w:before="0" w:beforeAutospacing="0" w:after="0" w:afterAutospacing="0"/>
              <w:jc w:val="center"/>
              <w:rPr>
                <w:rFonts w:ascii="Times New Roman" w:hAnsi="Times New Roman"/>
                <w:b/>
                <w:sz w:val="26"/>
                <w:szCs w:val="26"/>
              </w:rPr>
            </w:pPr>
            <w:r w:rsidRPr="00C62C05">
              <w:rPr>
                <w:rFonts w:ascii="Times New Roman" w:hAnsi="Times New Roman"/>
                <w:b/>
                <w:sz w:val="26"/>
                <w:szCs w:val="26"/>
              </w:rPr>
              <w:t>TT</w:t>
            </w:r>
          </w:p>
        </w:tc>
        <w:tc>
          <w:tcPr>
            <w:tcW w:w="2376" w:type="dxa"/>
            <w:vAlign w:val="center"/>
          </w:tcPr>
          <w:p w14:paraId="1F56505C" w14:textId="77777777" w:rsidR="00EA07FE" w:rsidRPr="00C62C05" w:rsidRDefault="00EA07FE" w:rsidP="0088110F">
            <w:pPr>
              <w:pStyle w:val="NormalWeb"/>
              <w:spacing w:before="0" w:beforeAutospacing="0" w:after="0" w:afterAutospacing="0"/>
              <w:jc w:val="center"/>
              <w:rPr>
                <w:rFonts w:ascii="Times New Roman" w:hAnsi="Times New Roman"/>
                <w:b/>
                <w:sz w:val="26"/>
                <w:szCs w:val="26"/>
              </w:rPr>
            </w:pPr>
            <w:r w:rsidRPr="00C62C05">
              <w:rPr>
                <w:rFonts w:ascii="Times New Roman" w:hAnsi="Times New Roman"/>
                <w:b/>
                <w:sz w:val="26"/>
                <w:szCs w:val="26"/>
              </w:rPr>
              <w:t>Trình tự thực hiện</w:t>
            </w:r>
          </w:p>
        </w:tc>
        <w:tc>
          <w:tcPr>
            <w:tcW w:w="7513" w:type="dxa"/>
            <w:vAlign w:val="center"/>
          </w:tcPr>
          <w:p w14:paraId="4D559EBB" w14:textId="77777777" w:rsidR="00EA07FE" w:rsidRPr="00C62C05" w:rsidRDefault="00EA07FE" w:rsidP="0088110F">
            <w:pPr>
              <w:pStyle w:val="NormalWeb"/>
              <w:spacing w:before="0" w:beforeAutospacing="0" w:after="0" w:afterAutospacing="0"/>
              <w:jc w:val="center"/>
              <w:rPr>
                <w:rFonts w:ascii="Times New Roman" w:hAnsi="Times New Roman"/>
                <w:b/>
                <w:sz w:val="26"/>
                <w:szCs w:val="26"/>
              </w:rPr>
            </w:pPr>
            <w:r w:rsidRPr="00C62C05">
              <w:rPr>
                <w:rFonts w:ascii="Times New Roman" w:hAnsi="Times New Roman"/>
                <w:b/>
                <w:sz w:val="26"/>
                <w:szCs w:val="26"/>
              </w:rPr>
              <w:t>Cách thức thực hiện</w:t>
            </w:r>
          </w:p>
        </w:tc>
        <w:tc>
          <w:tcPr>
            <w:tcW w:w="3118" w:type="dxa"/>
            <w:vAlign w:val="center"/>
          </w:tcPr>
          <w:p w14:paraId="68B74672" w14:textId="77777777" w:rsidR="00EA07FE" w:rsidRPr="00C62C05" w:rsidRDefault="00EA07FE" w:rsidP="0088110F">
            <w:pPr>
              <w:pStyle w:val="NormalWeb"/>
              <w:spacing w:before="0" w:beforeAutospacing="0" w:after="0" w:afterAutospacing="0"/>
              <w:jc w:val="center"/>
              <w:rPr>
                <w:rFonts w:ascii="Times New Roman" w:hAnsi="Times New Roman"/>
                <w:b/>
                <w:sz w:val="26"/>
                <w:szCs w:val="26"/>
              </w:rPr>
            </w:pPr>
            <w:r w:rsidRPr="00C62C05">
              <w:rPr>
                <w:rFonts w:ascii="Times New Roman" w:hAnsi="Times New Roman"/>
                <w:b/>
                <w:sz w:val="26"/>
                <w:szCs w:val="26"/>
              </w:rPr>
              <w:t>Thời gian giải quyết</w:t>
            </w:r>
          </w:p>
        </w:tc>
        <w:tc>
          <w:tcPr>
            <w:tcW w:w="1388" w:type="dxa"/>
            <w:vAlign w:val="center"/>
          </w:tcPr>
          <w:p w14:paraId="5A166D70" w14:textId="77777777" w:rsidR="00EA07FE" w:rsidRPr="00C62C05" w:rsidRDefault="00EA07FE" w:rsidP="0088110F">
            <w:pPr>
              <w:pStyle w:val="NormalWeb"/>
              <w:spacing w:before="0" w:beforeAutospacing="0" w:after="0" w:afterAutospacing="0"/>
              <w:jc w:val="center"/>
              <w:rPr>
                <w:rFonts w:ascii="Times New Roman" w:hAnsi="Times New Roman"/>
                <w:b/>
                <w:sz w:val="26"/>
                <w:szCs w:val="26"/>
              </w:rPr>
            </w:pPr>
            <w:r w:rsidRPr="00C62C05">
              <w:rPr>
                <w:rFonts w:ascii="Times New Roman" w:hAnsi="Times New Roman"/>
                <w:b/>
                <w:sz w:val="26"/>
                <w:szCs w:val="26"/>
              </w:rPr>
              <w:t>Ghi chú</w:t>
            </w:r>
          </w:p>
        </w:tc>
      </w:tr>
      <w:tr w:rsidR="00EA07FE" w:rsidRPr="00C62C05" w14:paraId="4DC526A2" w14:textId="77777777" w:rsidTr="0088110F">
        <w:trPr>
          <w:trHeight w:val="1250"/>
        </w:trPr>
        <w:tc>
          <w:tcPr>
            <w:tcW w:w="851" w:type="dxa"/>
            <w:vMerge w:val="restart"/>
            <w:vAlign w:val="center"/>
          </w:tcPr>
          <w:p w14:paraId="78251A4A" w14:textId="77777777" w:rsidR="00EA07FE" w:rsidRPr="00C62C0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62C05">
              <w:rPr>
                <w:rFonts w:ascii="Times New Roman" w:hAnsi="Times New Roman"/>
                <w:b/>
                <w:sz w:val="26"/>
                <w:szCs w:val="26"/>
              </w:rPr>
              <w:t>Bước 1</w:t>
            </w:r>
          </w:p>
        </w:tc>
        <w:tc>
          <w:tcPr>
            <w:tcW w:w="2376" w:type="dxa"/>
            <w:vMerge w:val="restart"/>
            <w:vAlign w:val="center"/>
          </w:tcPr>
          <w:p w14:paraId="426E81AB" w14:textId="77777777" w:rsidR="00EA07FE" w:rsidRPr="00C62C05"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C62C05">
              <w:rPr>
                <w:rFonts w:ascii="Times New Roman" w:hAnsi="Times New Roman"/>
                <w:b/>
                <w:sz w:val="26"/>
                <w:szCs w:val="26"/>
              </w:rPr>
              <w:t xml:space="preserve">Nộp hồ sơ thủ tục hành chính: </w:t>
            </w:r>
            <w:r w:rsidRPr="00C62C05">
              <w:rPr>
                <w:rFonts w:ascii="Times New Roman" w:hAnsi="Times New Roman"/>
                <w:i/>
                <w:sz w:val="26"/>
                <w:szCs w:val="26"/>
              </w:rPr>
              <w:t xml:space="preserve">Tổ chức, cá nhân chuẩn bị hồ sơ đầy đủ theo quy định và </w:t>
            </w:r>
            <w:r w:rsidRPr="00C62C05">
              <w:rPr>
                <w:rFonts w:ascii="Times New Roman" w:hAnsi="Times New Roman"/>
                <w:i/>
                <w:sz w:val="26"/>
                <w:szCs w:val="26"/>
                <w:lang w:val="vi-VN"/>
              </w:rPr>
              <w:t xml:space="preserve">nộp hồ sơ </w:t>
            </w:r>
            <w:r w:rsidRPr="00C62C05">
              <w:rPr>
                <w:rFonts w:ascii="Times New Roman" w:hAnsi="Times New Roman"/>
                <w:i/>
                <w:sz w:val="26"/>
                <w:szCs w:val="26"/>
              </w:rPr>
              <w:t>qua các cách thức sau:</w:t>
            </w:r>
          </w:p>
        </w:tc>
        <w:tc>
          <w:tcPr>
            <w:tcW w:w="7513" w:type="dxa"/>
            <w:vAlign w:val="center"/>
          </w:tcPr>
          <w:p w14:paraId="24714F78" w14:textId="77777777" w:rsidR="00EA07FE" w:rsidRPr="00C62C05"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C62C05">
              <w:rPr>
                <w:rFonts w:ascii="Times New Roman" w:hAnsi="Times New Roman"/>
                <w:sz w:val="26"/>
                <w:szCs w:val="26"/>
              </w:rPr>
              <w:t xml:space="preserve">  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C62C05">
              <w:rPr>
                <w:rFonts w:ascii="Times New Roman" w:hAnsi="Times New Roman"/>
                <w:sz w:val="26"/>
                <w:szCs w:val="26"/>
              </w:rPr>
              <w:t>).</w:t>
            </w:r>
          </w:p>
          <w:p w14:paraId="3845ECF4"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C62C05">
              <w:rPr>
                <w:rFonts w:ascii="Times New Roman" w:hAnsi="Times New Roman"/>
                <w:sz w:val="26"/>
                <w:szCs w:val="26"/>
              </w:rPr>
              <w:t xml:space="preserve">  2. Hoặc thông qua bưu điện.</w:t>
            </w:r>
          </w:p>
          <w:p w14:paraId="2A0279F9" w14:textId="596F7053" w:rsidR="00F42BD9" w:rsidRPr="00C62C05" w:rsidRDefault="00F42BD9" w:rsidP="00F42BD9">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30" w:history="1">
              <w:r w:rsidRPr="004605B5">
                <w:rPr>
                  <w:rStyle w:val="Hyperlink"/>
                  <w:rFonts w:ascii="Times New Roman" w:hAnsi="Times New Roman"/>
                  <w:sz w:val="26"/>
                  <w:szCs w:val="26"/>
                </w:rPr>
                <w:t>http://dichvucong.dongthap.gov.vn</w:t>
              </w:r>
            </w:hyperlink>
          </w:p>
        </w:tc>
        <w:tc>
          <w:tcPr>
            <w:tcW w:w="3118" w:type="dxa"/>
            <w:vAlign w:val="center"/>
          </w:tcPr>
          <w:p w14:paraId="3C0E14F5" w14:textId="77777777" w:rsidR="00EA07FE" w:rsidRPr="00C62C0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62C05">
              <w:rPr>
                <w:rFonts w:ascii="Times New Roman" w:hAnsi="Times New Roman"/>
                <w:sz w:val="26"/>
                <w:szCs w:val="26"/>
                <w:lang w:val="vi-VN"/>
              </w:rPr>
              <w:t>Sáng: từ 07 giờ đến 11 giờ 30 phút; chiều: từ 13 giờ 30 đến 17 giờ của các ngày làm việc.</w:t>
            </w:r>
          </w:p>
        </w:tc>
        <w:tc>
          <w:tcPr>
            <w:tcW w:w="1388" w:type="dxa"/>
            <w:vAlign w:val="center"/>
          </w:tcPr>
          <w:p w14:paraId="0346CA22" w14:textId="77777777" w:rsidR="00EA07FE" w:rsidRPr="00C62C05" w:rsidRDefault="00EA07FE" w:rsidP="0088110F">
            <w:pPr>
              <w:jc w:val="center"/>
              <w:rPr>
                <w:i/>
                <w:sz w:val="26"/>
                <w:szCs w:val="26"/>
                <w:lang w:val="vi-VN"/>
              </w:rPr>
            </w:pPr>
          </w:p>
        </w:tc>
      </w:tr>
      <w:tr w:rsidR="00EA07FE" w:rsidRPr="00C62C05" w14:paraId="71D5634A" w14:textId="77777777" w:rsidTr="0088110F">
        <w:trPr>
          <w:trHeight w:val="359"/>
        </w:trPr>
        <w:tc>
          <w:tcPr>
            <w:tcW w:w="851" w:type="dxa"/>
            <w:vMerge/>
          </w:tcPr>
          <w:p w14:paraId="1F67FC1B" w14:textId="77777777" w:rsidR="00EA07FE" w:rsidRPr="00C62C0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33F6DD3" w14:textId="77777777" w:rsidR="00EA07FE" w:rsidRPr="00C62C05"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63652592" w14:textId="2D8ADC13" w:rsidR="00EA07FE" w:rsidRPr="00C62C05" w:rsidRDefault="00EA07FE" w:rsidP="00F42BD9">
            <w:pPr>
              <w:pStyle w:val="NormalWeb"/>
              <w:shd w:val="clear" w:color="auto" w:fill="FFFFFF"/>
              <w:jc w:val="both"/>
              <w:rPr>
                <w:rFonts w:ascii="Times New Roman" w:hAnsi="Times New Roman"/>
                <w:sz w:val="26"/>
                <w:szCs w:val="26"/>
              </w:rPr>
            </w:pPr>
            <w:r w:rsidRPr="00C62C05">
              <w:rPr>
                <w:rFonts w:ascii="Times New Roman" w:hAnsi="Times New Roman"/>
                <w:sz w:val="26"/>
                <w:szCs w:val="26"/>
              </w:rPr>
              <w:t xml:space="preserve">  </w:t>
            </w:r>
            <w:r w:rsidR="00F42BD9">
              <w:rPr>
                <w:rFonts w:ascii="Times New Roman" w:hAnsi="Times New Roman"/>
                <w:sz w:val="26"/>
                <w:szCs w:val="26"/>
              </w:rPr>
              <w:t>4</w:t>
            </w:r>
            <w:r w:rsidRPr="00C62C05">
              <w:rPr>
                <w:rFonts w:ascii="Times New Roman" w:hAnsi="Times New Roman"/>
                <w:sz w:val="26"/>
                <w:szCs w:val="26"/>
              </w:rPr>
              <w:t xml:space="preserve">. </w:t>
            </w:r>
            <w:r w:rsidRPr="00C62C05">
              <w:rPr>
                <w:rFonts w:ascii="Times New Roman" w:hAnsi="Times New Roman"/>
                <w:sz w:val="26"/>
                <w:szCs w:val="26"/>
                <w:lang w:val="vi-VN"/>
              </w:rPr>
              <w:t xml:space="preserve">Sở </w:t>
            </w:r>
            <w:r w:rsidRPr="00C62C05">
              <w:rPr>
                <w:rFonts w:ascii="Times New Roman" w:hAnsi="Times New Roman"/>
                <w:sz w:val="26"/>
                <w:szCs w:val="26"/>
              </w:rPr>
              <w:t xml:space="preserve">GDĐT </w:t>
            </w:r>
            <w:r w:rsidRPr="00C62C05">
              <w:rPr>
                <w:rFonts w:ascii="Times New Roman" w:hAnsi="Times New Roman"/>
                <w:sz w:val="26"/>
                <w:szCs w:val="26"/>
                <w:lang w:val="vi-VN"/>
              </w:rPr>
              <w:t>tiếp nhận</w:t>
            </w:r>
            <w:r w:rsidRPr="00C62C05">
              <w:rPr>
                <w:rFonts w:ascii="Times New Roman" w:hAnsi="Times New Roman"/>
                <w:sz w:val="26"/>
                <w:szCs w:val="26"/>
              </w:rPr>
              <w:t>, kiểm tra hồ sơ giải thể trường trung học phổ thông chuyên trên địa bàn thuộc phạm vi quản lý và thông tin cho Sở Giáo dục và Đào tạo (đối với trường trung học phổ thông chuyên công lập); tổ chức, cá nhân thành lập trường (đối với trường trung học phổ thông chuyên tư thục) biết hồ sơ được chấp nhận hoặc yêu cầu tiếp tục hoàn thiện.</w:t>
            </w:r>
          </w:p>
        </w:tc>
        <w:tc>
          <w:tcPr>
            <w:tcW w:w="3118" w:type="dxa"/>
            <w:vAlign w:val="center"/>
          </w:tcPr>
          <w:p w14:paraId="3A5F3DDD" w14:textId="77777777" w:rsidR="00EA07FE" w:rsidRPr="00C62C05"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388" w:type="dxa"/>
          </w:tcPr>
          <w:p w14:paraId="72D5095E" w14:textId="77777777" w:rsidR="00EA07FE" w:rsidRPr="00C62C05"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C62C05" w14:paraId="28569CD0" w14:textId="77777777" w:rsidTr="0088110F">
        <w:trPr>
          <w:trHeight w:val="600"/>
        </w:trPr>
        <w:tc>
          <w:tcPr>
            <w:tcW w:w="851" w:type="dxa"/>
            <w:vMerge w:val="restart"/>
            <w:vAlign w:val="center"/>
          </w:tcPr>
          <w:p w14:paraId="224F0FBC" w14:textId="77777777" w:rsidR="00EA07FE" w:rsidRPr="00C62C0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62C05">
              <w:rPr>
                <w:rFonts w:ascii="Times New Roman" w:hAnsi="Times New Roman"/>
                <w:b/>
                <w:sz w:val="26"/>
                <w:szCs w:val="26"/>
              </w:rPr>
              <w:t>Bước 2</w:t>
            </w:r>
          </w:p>
        </w:tc>
        <w:tc>
          <w:tcPr>
            <w:tcW w:w="2376" w:type="dxa"/>
            <w:vMerge w:val="restart"/>
            <w:vAlign w:val="center"/>
          </w:tcPr>
          <w:p w14:paraId="4E1B70E5" w14:textId="77777777" w:rsidR="00EA07FE" w:rsidRPr="00C62C05" w:rsidRDefault="00EA07FE" w:rsidP="0088110F">
            <w:pPr>
              <w:spacing w:before="120" w:after="120"/>
              <w:jc w:val="both"/>
              <w:rPr>
                <w:sz w:val="26"/>
                <w:szCs w:val="26"/>
              </w:rPr>
            </w:pPr>
            <w:r w:rsidRPr="00C62C05">
              <w:rPr>
                <w:b/>
                <w:sz w:val="26"/>
                <w:szCs w:val="26"/>
              </w:rPr>
              <w:t>Tiếp nhận và chuyển hồ sơ thủ tục hành chính</w:t>
            </w:r>
          </w:p>
        </w:tc>
        <w:tc>
          <w:tcPr>
            <w:tcW w:w="7513" w:type="dxa"/>
            <w:vMerge w:val="restart"/>
          </w:tcPr>
          <w:p w14:paraId="0DC6D39E" w14:textId="77777777" w:rsidR="00EA07FE" w:rsidRPr="00C62C05"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C62C05">
              <w:rPr>
                <w:rFonts w:ascii="Times New Roman" w:hAnsi="Times New Roman"/>
                <w:sz w:val="26"/>
                <w:szCs w:val="26"/>
              </w:rPr>
              <w:t xml:space="preserve">Đối với hồ sơ được nộp </w:t>
            </w:r>
            <w:r w:rsidRPr="00C62C05">
              <w:rPr>
                <w:rFonts w:ascii="Times New Roman" w:hAnsi="Times New Roman"/>
                <w:sz w:val="26"/>
                <w:szCs w:val="26"/>
                <w:lang w:val="vi-VN"/>
              </w:rPr>
              <w:t xml:space="preserve">trực tiếp qua </w:t>
            </w:r>
            <w:r w:rsidRPr="00C62C05">
              <w:rPr>
                <w:rFonts w:ascii="Times New Roman" w:hAnsi="Times New Roman"/>
                <w:sz w:val="26"/>
                <w:szCs w:val="26"/>
              </w:rPr>
              <w:t xml:space="preserve">Bộ phận </w:t>
            </w:r>
            <w:r w:rsidRPr="00C62C05">
              <w:rPr>
                <w:rFonts w:ascii="Times New Roman" w:hAnsi="Times New Roman"/>
                <w:sz w:val="26"/>
                <w:szCs w:val="26"/>
                <w:lang w:val="vi-VN"/>
              </w:rPr>
              <w:t>tiếp nhận và trả kết quả</w:t>
            </w:r>
            <w:r>
              <w:rPr>
                <w:rFonts w:ascii="Times New Roman" w:hAnsi="Times New Roman"/>
                <w:sz w:val="26"/>
                <w:szCs w:val="26"/>
              </w:rPr>
              <w:t xml:space="preserve"> </w:t>
            </w:r>
            <w:r w:rsidRPr="00C62C05">
              <w:rPr>
                <w:rFonts w:ascii="Times New Roman" w:hAnsi="Times New Roman"/>
                <w:sz w:val="26"/>
                <w:szCs w:val="26"/>
              </w:rPr>
              <w:t xml:space="preserve">hoặc thông </w:t>
            </w:r>
            <w:r w:rsidRPr="00C62C05">
              <w:rPr>
                <w:rFonts w:ascii="Times New Roman" w:hAnsi="Times New Roman"/>
                <w:sz w:val="26"/>
                <w:szCs w:val="26"/>
                <w:lang w:val="vi-VN"/>
              </w:rPr>
              <w:t xml:space="preserve">qua dịch vụ bưu chính </w:t>
            </w:r>
            <w:r w:rsidRPr="00C62C05">
              <w:rPr>
                <w:rFonts w:ascii="Times New Roman" w:hAnsi="Times New Roman"/>
                <w:sz w:val="26"/>
                <w:szCs w:val="26"/>
              </w:rPr>
              <w:t xml:space="preserve">công ích cán bộ, công chức, viên chức tiếp nhận hồ sơ tại Bộ phận </w:t>
            </w:r>
            <w:r w:rsidRPr="00C62C05">
              <w:rPr>
                <w:rFonts w:ascii="Times New Roman" w:hAnsi="Times New Roman"/>
                <w:sz w:val="26"/>
                <w:szCs w:val="26"/>
                <w:lang w:val="vi-VN"/>
              </w:rPr>
              <w:t>tiếp nhận và trả kết quả</w:t>
            </w:r>
            <w:r w:rsidRPr="00C62C05">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1FB10062" w14:textId="77777777" w:rsidR="00EA07FE" w:rsidRPr="00C62C05"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C62C05">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64687AFA" w14:textId="77777777" w:rsidR="00EA07FE" w:rsidRPr="00C62C05"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C62C05">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1742BEAF" w14:textId="77777777" w:rsidR="00EA07FE" w:rsidRPr="00C62C05" w:rsidRDefault="00EA07FE" w:rsidP="0088110F">
            <w:pPr>
              <w:spacing w:before="120" w:after="120"/>
              <w:ind w:firstLine="347"/>
              <w:jc w:val="both"/>
              <w:rPr>
                <w:sz w:val="26"/>
                <w:szCs w:val="26"/>
              </w:rPr>
            </w:pPr>
            <w:r w:rsidRPr="00C62C05">
              <w:rPr>
                <w:sz w:val="26"/>
                <w:szCs w:val="26"/>
              </w:rPr>
              <w:lastRenderedPageBreak/>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3118" w:type="dxa"/>
            <w:vAlign w:val="center"/>
          </w:tcPr>
          <w:p w14:paraId="769A0EB2" w14:textId="77777777" w:rsidR="00EA07FE" w:rsidRPr="00C62C05" w:rsidRDefault="00EA07FE" w:rsidP="0088110F">
            <w:pPr>
              <w:pStyle w:val="NormalWeb"/>
              <w:spacing w:before="0" w:beforeAutospacing="0" w:after="120" w:afterAutospacing="0" w:line="234" w:lineRule="atLeast"/>
              <w:jc w:val="both"/>
              <w:rPr>
                <w:rFonts w:ascii="Times New Roman" w:hAnsi="Times New Roman"/>
                <w:b/>
                <w:sz w:val="26"/>
                <w:szCs w:val="26"/>
              </w:rPr>
            </w:pPr>
            <w:r w:rsidRPr="00C62C05">
              <w:rPr>
                <w:rFonts w:ascii="Times New Roman" w:hAnsi="Times New Roman"/>
                <w:sz w:val="26"/>
                <w:szCs w:val="26"/>
              </w:rPr>
              <w:lastRenderedPageBreak/>
              <w:t>C</w:t>
            </w:r>
            <w:r w:rsidRPr="00C62C05">
              <w:rPr>
                <w:rStyle w:val="fontstyle21"/>
              </w:rPr>
              <w:t xml:space="preserve">huyển ngay hồ sơ tiếp nhận trực tiếp trong ngày làm việc </w:t>
            </w:r>
            <w:r w:rsidRPr="00C62C05">
              <w:rPr>
                <w:rStyle w:val="fontstyle21"/>
                <w:i/>
              </w:rPr>
              <w:t>(k</w:t>
            </w:r>
            <w:r w:rsidRPr="00C62C05">
              <w:rPr>
                <w:rFonts w:ascii="Times New Roman" w:hAnsi="Times New Roman"/>
                <w:i/>
                <w:sz w:val="26"/>
                <w:szCs w:val="26"/>
              </w:rPr>
              <w:t>hông để quá 3 giờ làm việc)</w:t>
            </w:r>
            <w:r w:rsidRPr="00C62C05">
              <w:rPr>
                <w:rStyle w:val="fontstyle21"/>
              </w:rPr>
              <w:t xml:space="preserve"> hoặc chuyển vào đầu giờ ngày làm việc tiếp theo đối với trường hợp tiếp nhận sau 15 giờ hàng ngày.</w:t>
            </w:r>
          </w:p>
        </w:tc>
        <w:tc>
          <w:tcPr>
            <w:tcW w:w="1388" w:type="dxa"/>
            <w:vMerge w:val="restart"/>
            <w:vAlign w:val="center"/>
          </w:tcPr>
          <w:p w14:paraId="0F32BBAD" w14:textId="77777777" w:rsidR="00EA07FE" w:rsidRPr="00C62C05" w:rsidRDefault="00EA07FE" w:rsidP="0088110F">
            <w:pPr>
              <w:jc w:val="center"/>
              <w:rPr>
                <w:i/>
                <w:sz w:val="26"/>
                <w:szCs w:val="26"/>
                <w:lang w:val="vi-VN"/>
              </w:rPr>
            </w:pPr>
          </w:p>
        </w:tc>
      </w:tr>
      <w:tr w:rsidR="00EA07FE" w:rsidRPr="00C62C05" w14:paraId="1729CF44" w14:textId="77777777" w:rsidTr="0088110F">
        <w:trPr>
          <w:trHeight w:val="600"/>
        </w:trPr>
        <w:tc>
          <w:tcPr>
            <w:tcW w:w="851" w:type="dxa"/>
            <w:vMerge/>
          </w:tcPr>
          <w:p w14:paraId="1DCA9D8C" w14:textId="77777777" w:rsidR="00EA07FE" w:rsidRPr="00C62C0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10AD05E" w14:textId="77777777" w:rsidR="00EA07FE" w:rsidRPr="00C62C05" w:rsidRDefault="00EA07FE" w:rsidP="0088110F">
            <w:pPr>
              <w:spacing w:before="120" w:after="120"/>
              <w:jc w:val="both"/>
              <w:rPr>
                <w:b/>
                <w:sz w:val="26"/>
                <w:szCs w:val="26"/>
              </w:rPr>
            </w:pPr>
          </w:p>
        </w:tc>
        <w:tc>
          <w:tcPr>
            <w:tcW w:w="7513" w:type="dxa"/>
            <w:vMerge/>
          </w:tcPr>
          <w:p w14:paraId="16E844B9" w14:textId="77777777" w:rsidR="00EA07FE" w:rsidRPr="00C62C05" w:rsidRDefault="00EA07FE" w:rsidP="0088110F">
            <w:pPr>
              <w:pStyle w:val="NormalWeb"/>
              <w:spacing w:before="0" w:beforeAutospacing="0" w:after="120" w:afterAutospacing="0" w:line="234" w:lineRule="atLeast"/>
              <w:ind w:firstLine="347"/>
              <w:jc w:val="both"/>
              <w:rPr>
                <w:rFonts w:ascii="Times New Roman" w:hAnsi="Times New Roman"/>
                <w:b/>
                <w:sz w:val="26"/>
                <w:szCs w:val="26"/>
              </w:rPr>
            </w:pPr>
          </w:p>
        </w:tc>
        <w:tc>
          <w:tcPr>
            <w:tcW w:w="3118" w:type="dxa"/>
            <w:vAlign w:val="center"/>
          </w:tcPr>
          <w:p w14:paraId="67A124E1" w14:textId="77777777" w:rsidR="00EA07FE" w:rsidRPr="00C62C05" w:rsidRDefault="00EA07FE" w:rsidP="0088110F">
            <w:pPr>
              <w:pStyle w:val="NormalWeb"/>
              <w:spacing w:before="0" w:beforeAutospacing="0" w:after="120" w:afterAutospacing="0" w:line="234" w:lineRule="atLeast"/>
              <w:jc w:val="center"/>
              <w:rPr>
                <w:rFonts w:ascii="Times New Roman" w:hAnsi="Times New Roman"/>
                <w:sz w:val="26"/>
                <w:szCs w:val="26"/>
              </w:rPr>
            </w:pPr>
            <w:r w:rsidRPr="00C62C05">
              <w:rPr>
                <w:rFonts w:ascii="Times New Roman" w:hAnsi="Times New Roman"/>
                <w:sz w:val="26"/>
                <w:szCs w:val="26"/>
              </w:rPr>
              <w:t>Không quá 1/2 ngày kể từ ngày phát sinh hồ sơ trực tuyến</w:t>
            </w:r>
          </w:p>
        </w:tc>
        <w:tc>
          <w:tcPr>
            <w:tcW w:w="1388" w:type="dxa"/>
            <w:vMerge/>
          </w:tcPr>
          <w:p w14:paraId="2C10AF82" w14:textId="77777777" w:rsidR="00EA07FE" w:rsidRPr="00C62C05"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C62C05" w14:paraId="74790EDA" w14:textId="77777777" w:rsidTr="0088110F">
        <w:tc>
          <w:tcPr>
            <w:tcW w:w="851" w:type="dxa"/>
            <w:vMerge w:val="restart"/>
            <w:vAlign w:val="center"/>
          </w:tcPr>
          <w:p w14:paraId="3A0130A8" w14:textId="77777777" w:rsidR="00EA07FE" w:rsidRPr="00C62C0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62C05">
              <w:rPr>
                <w:rFonts w:ascii="Times New Roman" w:hAnsi="Times New Roman"/>
                <w:b/>
                <w:sz w:val="26"/>
                <w:szCs w:val="26"/>
              </w:rPr>
              <w:t>Bước 3</w:t>
            </w:r>
          </w:p>
        </w:tc>
        <w:tc>
          <w:tcPr>
            <w:tcW w:w="2376" w:type="dxa"/>
            <w:vMerge w:val="restart"/>
            <w:vAlign w:val="center"/>
          </w:tcPr>
          <w:p w14:paraId="5AB46569" w14:textId="77777777" w:rsidR="00EA07FE" w:rsidRPr="00C62C05" w:rsidRDefault="00EA07FE" w:rsidP="0088110F">
            <w:pPr>
              <w:pStyle w:val="NormalWeb"/>
              <w:spacing w:before="0" w:beforeAutospacing="0" w:after="120" w:afterAutospacing="0" w:line="234" w:lineRule="atLeast"/>
              <w:jc w:val="both"/>
              <w:rPr>
                <w:rFonts w:ascii="Times New Roman" w:hAnsi="Times New Roman"/>
                <w:b/>
                <w:sz w:val="26"/>
                <w:szCs w:val="26"/>
              </w:rPr>
            </w:pPr>
            <w:r w:rsidRPr="00C62C05">
              <w:rPr>
                <w:rStyle w:val="fontstyle01"/>
              </w:rPr>
              <w:t>Giải quyết thủ tục hành chính</w:t>
            </w:r>
          </w:p>
        </w:tc>
        <w:tc>
          <w:tcPr>
            <w:tcW w:w="7513" w:type="dxa"/>
          </w:tcPr>
          <w:p w14:paraId="55A358D1" w14:textId="77777777" w:rsidR="00EA07FE" w:rsidRPr="00C62C05" w:rsidRDefault="00EA07FE" w:rsidP="0088110F">
            <w:pPr>
              <w:spacing w:before="120" w:after="120"/>
              <w:jc w:val="both"/>
              <w:rPr>
                <w:sz w:val="26"/>
                <w:szCs w:val="26"/>
              </w:rPr>
            </w:pPr>
            <w:r w:rsidRPr="00C62C05">
              <w:rPr>
                <w:rStyle w:val="fontstyle21"/>
              </w:rPr>
              <w:t xml:space="preserve">Sau khi nhận hồ sơ thủ tục hành chính từ </w:t>
            </w:r>
            <w:r w:rsidRPr="00C62C05">
              <w:rPr>
                <w:sz w:val="26"/>
                <w:szCs w:val="26"/>
              </w:rPr>
              <w:t xml:space="preserve">Bộ phận </w:t>
            </w:r>
            <w:r w:rsidRPr="00C62C05">
              <w:rPr>
                <w:sz w:val="26"/>
                <w:szCs w:val="26"/>
                <w:lang w:val="vi-VN"/>
              </w:rPr>
              <w:t>tiếp nhận và trả kết quả</w:t>
            </w:r>
            <w:r w:rsidRPr="00C62C05">
              <w:rPr>
                <w:rStyle w:val="fontstyle21"/>
              </w:rPr>
              <w:t>công chức, viên chức xử lý xem xét, thẩm định hồ sơ, trình phê duyệt kết quả giải quyết thủ tục hành chính:</w:t>
            </w:r>
          </w:p>
        </w:tc>
        <w:tc>
          <w:tcPr>
            <w:tcW w:w="3118" w:type="dxa"/>
            <w:vAlign w:val="center"/>
          </w:tcPr>
          <w:p w14:paraId="76932470" w14:textId="77777777" w:rsidR="00EA07FE" w:rsidRPr="00C62C0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62C05">
              <w:rPr>
                <w:rFonts w:ascii="Times New Roman" w:hAnsi="Times New Roman"/>
                <w:b/>
                <w:sz w:val="26"/>
                <w:szCs w:val="26"/>
              </w:rPr>
              <w:t>20 ngày</w:t>
            </w:r>
            <w:r w:rsidRPr="00C62C05">
              <w:rPr>
                <w:rFonts w:ascii="Times New Roman" w:hAnsi="Times New Roman"/>
                <w:sz w:val="26"/>
                <w:szCs w:val="26"/>
              </w:rPr>
              <w:t>, trong đó:</w:t>
            </w:r>
          </w:p>
        </w:tc>
        <w:tc>
          <w:tcPr>
            <w:tcW w:w="1388" w:type="dxa"/>
            <w:vAlign w:val="center"/>
          </w:tcPr>
          <w:p w14:paraId="05E9C6B7" w14:textId="77777777" w:rsidR="00EA07FE" w:rsidRPr="00C62C05"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C62C05" w14:paraId="358025C4" w14:textId="77777777" w:rsidTr="0088110F">
        <w:tc>
          <w:tcPr>
            <w:tcW w:w="851" w:type="dxa"/>
            <w:vMerge/>
          </w:tcPr>
          <w:p w14:paraId="633BC01F" w14:textId="77777777" w:rsidR="00EA07FE" w:rsidRPr="00C62C0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6465A14" w14:textId="77777777" w:rsidR="00EA07FE" w:rsidRPr="00C62C0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3FA6B8F" w14:textId="77777777" w:rsidR="00EA07FE" w:rsidRPr="00C62C05"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62C05">
              <w:rPr>
                <w:rFonts w:ascii="Times New Roman" w:hAnsi="Times New Roman"/>
                <w:bCs/>
                <w:i/>
                <w:sz w:val="26"/>
                <w:szCs w:val="26"/>
              </w:rPr>
              <w:t>1. Tiếp nhận hồ sơ (Bộ phận TN&amp;TKQ)</w:t>
            </w:r>
          </w:p>
        </w:tc>
        <w:tc>
          <w:tcPr>
            <w:tcW w:w="3118" w:type="dxa"/>
            <w:vAlign w:val="center"/>
          </w:tcPr>
          <w:p w14:paraId="48FD32ED" w14:textId="77777777" w:rsidR="00EA07FE" w:rsidRPr="00C62C0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62C05">
              <w:rPr>
                <w:rFonts w:ascii="Times New Roman" w:hAnsi="Times New Roman"/>
                <w:bCs/>
                <w:i/>
                <w:sz w:val="26"/>
                <w:szCs w:val="26"/>
              </w:rPr>
              <w:t>½ ngày</w:t>
            </w:r>
          </w:p>
        </w:tc>
        <w:tc>
          <w:tcPr>
            <w:tcW w:w="1388" w:type="dxa"/>
          </w:tcPr>
          <w:p w14:paraId="3497901B" w14:textId="77777777" w:rsidR="00EA07FE" w:rsidRPr="00C62C05"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C62C05" w14:paraId="4AFE04DC" w14:textId="77777777" w:rsidTr="0088110F">
        <w:tc>
          <w:tcPr>
            <w:tcW w:w="851" w:type="dxa"/>
            <w:vMerge/>
          </w:tcPr>
          <w:p w14:paraId="10358E66" w14:textId="77777777" w:rsidR="00EA07FE" w:rsidRPr="00C62C0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1A48963" w14:textId="77777777" w:rsidR="00EA07FE" w:rsidRPr="00C62C0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0378CDB" w14:textId="77777777" w:rsidR="00EA07FE" w:rsidRPr="00C62C05"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C62C05">
              <w:rPr>
                <w:rFonts w:ascii="Times New Roman" w:hAnsi="Times New Roman"/>
                <w:bCs/>
                <w:i/>
                <w:sz w:val="26"/>
                <w:szCs w:val="26"/>
              </w:rPr>
              <w:t>2. Giải quyết hồ sơ (cơ quan/bộ phận chuyên môn), t</w:t>
            </w:r>
            <w:r w:rsidRPr="00C62C05">
              <w:rPr>
                <w:rFonts w:ascii="Times New Roman" w:hAnsi="Times New Roman"/>
                <w:i/>
                <w:sz w:val="26"/>
                <w:szCs w:val="26"/>
              </w:rPr>
              <w:t>rong đó:</w:t>
            </w:r>
          </w:p>
        </w:tc>
        <w:tc>
          <w:tcPr>
            <w:tcW w:w="3118" w:type="dxa"/>
            <w:vAlign w:val="center"/>
          </w:tcPr>
          <w:p w14:paraId="7E238AFE" w14:textId="77777777" w:rsidR="00EA07FE" w:rsidRPr="00C62C0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62C05">
              <w:rPr>
                <w:rFonts w:ascii="Times New Roman" w:hAnsi="Times New Roman"/>
                <w:bCs/>
                <w:i/>
                <w:sz w:val="26"/>
                <w:szCs w:val="26"/>
              </w:rPr>
              <w:t>19 ngày</w:t>
            </w:r>
          </w:p>
        </w:tc>
        <w:tc>
          <w:tcPr>
            <w:tcW w:w="1388" w:type="dxa"/>
          </w:tcPr>
          <w:p w14:paraId="34981F85" w14:textId="77777777" w:rsidR="00EA07FE" w:rsidRPr="00C62C05"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C62C05" w14:paraId="4113B226" w14:textId="77777777" w:rsidTr="0088110F">
        <w:tc>
          <w:tcPr>
            <w:tcW w:w="851" w:type="dxa"/>
            <w:vMerge/>
          </w:tcPr>
          <w:p w14:paraId="0E0D5A12" w14:textId="77777777" w:rsidR="00EA07FE" w:rsidRPr="00C62C0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1451877" w14:textId="77777777" w:rsidR="00EA07FE" w:rsidRPr="00C62C0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2C86259" w14:textId="77777777" w:rsidR="00EA07FE" w:rsidRPr="00C62C05" w:rsidRDefault="00EA07FE" w:rsidP="0088110F">
            <w:pPr>
              <w:pStyle w:val="NormalWeb"/>
              <w:spacing w:before="0" w:beforeAutospacing="0" w:after="120" w:afterAutospacing="0" w:line="234" w:lineRule="atLeast"/>
              <w:jc w:val="both"/>
              <w:rPr>
                <w:rFonts w:ascii="Times New Roman" w:hAnsi="Times New Roman"/>
                <w:b/>
                <w:sz w:val="26"/>
                <w:szCs w:val="26"/>
              </w:rPr>
            </w:pPr>
            <w:r w:rsidRPr="00C62C05">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1C71D75C" w14:textId="77777777" w:rsidR="00EA07FE" w:rsidRPr="00C62C05"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565FB4E5" w14:textId="77777777" w:rsidR="00EA07FE" w:rsidRPr="00C62C05"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30AB922E" w14:textId="77777777" w:rsidR="00EA07FE" w:rsidRPr="00C62C05"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C62C05" w14:paraId="5226F20B" w14:textId="77777777" w:rsidTr="0088110F">
        <w:tc>
          <w:tcPr>
            <w:tcW w:w="851" w:type="dxa"/>
            <w:vMerge/>
          </w:tcPr>
          <w:p w14:paraId="2BA62191" w14:textId="77777777" w:rsidR="00EA07FE" w:rsidRPr="00C62C0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F626F46" w14:textId="77777777" w:rsidR="00EA07FE" w:rsidRPr="00C62C0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E53A1BB" w14:textId="77777777" w:rsidR="00EA07FE" w:rsidRPr="00C62C05"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62C05">
              <w:rPr>
                <w:rFonts w:ascii="Times New Roman" w:hAnsi="Times New Roman"/>
                <w:bCs/>
                <w:i/>
                <w:sz w:val="26"/>
                <w:szCs w:val="26"/>
              </w:rPr>
              <w:t xml:space="preserve">+ Chuyên viên </w:t>
            </w:r>
          </w:p>
          <w:p w14:paraId="0970397C" w14:textId="77777777" w:rsidR="00EA07FE" w:rsidRPr="00C62C05"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62C05">
              <w:rPr>
                <w:rFonts w:ascii="Times New Roman" w:hAnsi="Times New Roman"/>
                <w:bCs/>
                <w:i/>
                <w:sz w:val="26"/>
                <w:szCs w:val="26"/>
              </w:rPr>
              <w:t>+ Lãnh đạo phòng/bộ phận</w:t>
            </w:r>
          </w:p>
          <w:p w14:paraId="315A0684" w14:textId="77777777" w:rsidR="00EA07FE" w:rsidRPr="00C62C05"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62C05">
              <w:rPr>
                <w:rFonts w:ascii="Times New Roman" w:hAnsi="Times New Roman"/>
                <w:bCs/>
                <w:i/>
                <w:sz w:val="26"/>
                <w:szCs w:val="26"/>
              </w:rPr>
              <w:t xml:space="preserve">+ Lãnh đạo đơn vị: </w:t>
            </w:r>
          </w:p>
          <w:p w14:paraId="65B8BFD5" w14:textId="77777777" w:rsidR="00EA07FE" w:rsidRPr="00C62C05"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62C05">
              <w:rPr>
                <w:rFonts w:ascii="Times New Roman" w:hAnsi="Times New Roman"/>
                <w:bCs/>
                <w:i/>
                <w:sz w:val="26"/>
                <w:szCs w:val="26"/>
              </w:rPr>
              <w:t xml:space="preserve">+ Văn thư đơn vị: </w:t>
            </w:r>
          </w:p>
          <w:p w14:paraId="7BA42BF6" w14:textId="77777777" w:rsidR="00EA07FE" w:rsidRPr="00C62C05" w:rsidRDefault="00EA07FE" w:rsidP="0088110F">
            <w:pPr>
              <w:pStyle w:val="NormalWeb"/>
              <w:spacing w:before="0" w:beforeAutospacing="0" w:after="120" w:afterAutospacing="0" w:line="234" w:lineRule="atLeast"/>
              <w:jc w:val="both"/>
              <w:rPr>
                <w:rFonts w:ascii="Times New Roman" w:hAnsi="Times New Roman"/>
                <w:sz w:val="26"/>
                <w:szCs w:val="26"/>
              </w:rPr>
            </w:pPr>
            <w:r w:rsidRPr="00C62C05">
              <w:rPr>
                <w:rFonts w:ascii="Times New Roman" w:hAnsi="Times New Roman"/>
                <w:sz w:val="26"/>
                <w:szCs w:val="26"/>
              </w:rPr>
              <w:t>+ UBND Tỉnh</w:t>
            </w:r>
          </w:p>
        </w:tc>
        <w:tc>
          <w:tcPr>
            <w:tcW w:w="3118" w:type="dxa"/>
            <w:vAlign w:val="center"/>
          </w:tcPr>
          <w:p w14:paraId="6437778C" w14:textId="77777777" w:rsidR="00EA07FE" w:rsidRPr="00C62C05"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C62C05">
              <w:rPr>
                <w:rFonts w:ascii="Times New Roman" w:hAnsi="Times New Roman"/>
                <w:bCs/>
                <w:i/>
                <w:sz w:val="26"/>
                <w:szCs w:val="26"/>
              </w:rPr>
              <w:t>12 ngày</w:t>
            </w:r>
          </w:p>
          <w:p w14:paraId="3EF22760" w14:textId="77777777" w:rsidR="00EA07FE" w:rsidRPr="00C62C05"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C62C05">
              <w:rPr>
                <w:rFonts w:ascii="Times New Roman" w:hAnsi="Times New Roman"/>
                <w:bCs/>
                <w:i/>
                <w:sz w:val="26"/>
                <w:szCs w:val="26"/>
              </w:rPr>
              <w:t>1 ngày</w:t>
            </w:r>
          </w:p>
          <w:p w14:paraId="6ADD6ED4" w14:textId="77777777" w:rsidR="00EA07FE" w:rsidRPr="00C62C05"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C62C05">
              <w:rPr>
                <w:rFonts w:ascii="Times New Roman" w:hAnsi="Times New Roman"/>
                <w:bCs/>
                <w:i/>
                <w:sz w:val="26"/>
                <w:szCs w:val="26"/>
              </w:rPr>
              <w:t>1/2 ngày</w:t>
            </w:r>
          </w:p>
          <w:p w14:paraId="4BF1BCDE" w14:textId="77777777" w:rsidR="00EA07FE" w:rsidRPr="00C62C05"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C62C05">
              <w:rPr>
                <w:rFonts w:ascii="Times New Roman" w:hAnsi="Times New Roman"/>
                <w:bCs/>
                <w:i/>
                <w:sz w:val="26"/>
                <w:szCs w:val="26"/>
              </w:rPr>
              <w:t>1/2 ngày</w:t>
            </w:r>
          </w:p>
          <w:p w14:paraId="13E76240" w14:textId="77777777" w:rsidR="00EA07FE" w:rsidRPr="00C62C0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62C05">
              <w:rPr>
                <w:rFonts w:ascii="Times New Roman" w:hAnsi="Times New Roman"/>
                <w:bCs/>
                <w:i/>
                <w:sz w:val="26"/>
                <w:szCs w:val="26"/>
              </w:rPr>
              <w:t>05 ngày</w:t>
            </w:r>
          </w:p>
        </w:tc>
        <w:tc>
          <w:tcPr>
            <w:tcW w:w="1388" w:type="dxa"/>
          </w:tcPr>
          <w:p w14:paraId="2EB0DD4F" w14:textId="77777777" w:rsidR="00EA07FE" w:rsidRPr="00C62C05"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C62C05" w14:paraId="5BD88945" w14:textId="77777777" w:rsidTr="0088110F">
        <w:tc>
          <w:tcPr>
            <w:tcW w:w="851" w:type="dxa"/>
            <w:vAlign w:val="center"/>
          </w:tcPr>
          <w:p w14:paraId="3B2081BD" w14:textId="77777777" w:rsidR="00EA07FE" w:rsidRPr="00C62C0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62C05">
              <w:rPr>
                <w:rFonts w:ascii="Times New Roman" w:hAnsi="Times New Roman"/>
                <w:b/>
                <w:sz w:val="26"/>
                <w:szCs w:val="26"/>
              </w:rPr>
              <w:t>Bước 4</w:t>
            </w:r>
          </w:p>
        </w:tc>
        <w:tc>
          <w:tcPr>
            <w:tcW w:w="2376" w:type="dxa"/>
          </w:tcPr>
          <w:p w14:paraId="691DFF28" w14:textId="77777777" w:rsidR="00EA07FE" w:rsidRPr="00C62C05" w:rsidRDefault="00EA07FE" w:rsidP="0088110F">
            <w:pPr>
              <w:pStyle w:val="NormalWeb"/>
              <w:spacing w:before="0" w:beforeAutospacing="0" w:after="120" w:afterAutospacing="0" w:line="234" w:lineRule="atLeast"/>
              <w:jc w:val="both"/>
              <w:rPr>
                <w:rStyle w:val="fontstyle21"/>
                <w:i/>
              </w:rPr>
            </w:pPr>
            <w:r w:rsidRPr="00C62C05">
              <w:rPr>
                <w:rFonts w:ascii="Times New Roman" w:hAnsi="Times New Roman"/>
                <w:b/>
                <w:sz w:val="26"/>
                <w:szCs w:val="26"/>
                <w:lang w:val="nl-NL"/>
              </w:rPr>
              <w:t>Trả kết quả giải quyết thủ tục hành chính</w:t>
            </w:r>
          </w:p>
          <w:p w14:paraId="3ED29705" w14:textId="77777777" w:rsidR="00EA07FE" w:rsidRPr="00C62C05" w:rsidRDefault="00EA07FE" w:rsidP="0088110F">
            <w:pPr>
              <w:pStyle w:val="NormalWeb"/>
              <w:spacing w:before="0" w:beforeAutospacing="0" w:after="120" w:afterAutospacing="0" w:line="234" w:lineRule="atLeast"/>
              <w:jc w:val="both"/>
              <w:rPr>
                <w:rFonts w:ascii="Times New Roman" w:hAnsi="Times New Roman"/>
                <w:b/>
                <w:sz w:val="26"/>
                <w:szCs w:val="26"/>
              </w:rPr>
            </w:pPr>
            <w:r w:rsidRPr="00C62C05">
              <w:rPr>
                <w:rStyle w:val="fontstyle21"/>
                <w:i/>
              </w:rPr>
              <w:t xml:space="preserve">(Kết quả giải quyết thủ tục hành chính </w:t>
            </w:r>
            <w:r w:rsidRPr="00C62C05">
              <w:rPr>
                <w:rStyle w:val="fontstyle21"/>
                <w:i/>
              </w:rPr>
              <w:lastRenderedPageBreak/>
              <w:t>gửi trả cho tổ chức, cá nhân phải bảo đảm đầy đủ theo quy định mà cơ quan có thẩm quyền trả cho tổ chức, cá nhân sau khi giải quyết xong thủ tục hành chính)</w:t>
            </w:r>
          </w:p>
        </w:tc>
        <w:tc>
          <w:tcPr>
            <w:tcW w:w="7513" w:type="dxa"/>
          </w:tcPr>
          <w:p w14:paraId="2FF86D77" w14:textId="77777777" w:rsidR="00EA07FE" w:rsidRPr="00C62C05" w:rsidRDefault="00EA07FE" w:rsidP="0088110F">
            <w:pPr>
              <w:spacing w:before="120" w:after="120" w:line="340" w:lineRule="exact"/>
              <w:ind w:firstLine="347"/>
              <w:jc w:val="both"/>
              <w:rPr>
                <w:iCs/>
                <w:sz w:val="26"/>
                <w:szCs w:val="26"/>
                <w:lang w:val="nl-NL"/>
              </w:rPr>
            </w:pPr>
            <w:r w:rsidRPr="00C62C05">
              <w:rPr>
                <w:iCs/>
                <w:sz w:val="26"/>
                <w:szCs w:val="26"/>
                <w:lang w:val="nl-NL"/>
              </w:rPr>
              <w:lastRenderedPageBreak/>
              <w:t>Công chức tiếp nhận và trả  kết quả nhập vào sổ theo dõi hồ sơ và phần mềm điện tử thực hiện như sau:</w:t>
            </w:r>
          </w:p>
          <w:p w14:paraId="688C2F1E" w14:textId="77777777" w:rsidR="00EA07FE" w:rsidRPr="00C62C05" w:rsidRDefault="00EA07FE" w:rsidP="0088110F">
            <w:pPr>
              <w:spacing w:before="120" w:after="120" w:line="340" w:lineRule="exact"/>
              <w:ind w:firstLine="347"/>
              <w:jc w:val="both"/>
              <w:rPr>
                <w:iCs/>
                <w:sz w:val="26"/>
                <w:szCs w:val="26"/>
                <w:lang w:val="nl-NL"/>
              </w:rPr>
            </w:pPr>
            <w:r w:rsidRPr="00C62C05">
              <w:rPr>
                <w:iCs/>
                <w:sz w:val="26"/>
                <w:szCs w:val="26"/>
                <w:lang w:val="nl-NL"/>
              </w:rPr>
              <w:t>- T</w:t>
            </w:r>
            <w:r w:rsidRPr="00281F0D">
              <w:rPr>
                <w:rStyle w:val="fontstyle21"/>
                <w:lang w:val="nl-NL"/>
              </w:rPr>
              <w:t xml:space="preserve">hông báo cho tổ chức, cá nhân biết trước qua tin nhắn, thư điện tử, điện thoại hoặc qua mạng xã hội được cấp có thẩm quyền </w:t>
            </w:r>
            <w:r w:rsidRPr="00281F0D">
              <w:rPr>
                <w:rStyle w:val="fontstyle21"/>
                <w:lang w:val="nl-NL"/>
              </w:rPr>
              <w:lastRenderedPageBreak/>
              <w:t>cho phép đối với hồ sơ giải quyết thủ tục hành chính trước thời hạn quy định.</w:t>
            </w:r>
          </w:p>
          <w:p w14:paraId="64F87746" w14:textId="77777777" w:rsidR="00EA07FE" w:rsidRPr="00C62C05" w:rsidRDefault="00EA07FE" w:rsidP="0088110F">
            <w:pPr>
              <w:spacing w:before="120" w:after="120"/>
              <w:ind w:firstLine="347"/>
              <w:jc w:val="both"/>
              <w:rPr>
                <w:iCs/>
                <w:sz w:val="26"/>
                <w:szCs w:val="26"/>
                <w:lang w:val="nl-NL"/>
              </w:rPr>
            </w:pPr>
            <w:r w:rsidRPr="00C62C05">
              <w:rPr>
                <w:iCs/>
                <w:sz w:val="26"/>
                <w:szCs w:val="26"/>
                <w:lang w:val="nl-NL"/>
              </w:rPr>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C62C05">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2B04AF6B" w14:textId="77777777" w:rsidR="00EA07FE" w:rsidRPr="00C62C05" w:rsidRDefault="00EA07FE" w:rsidP="0088110F">
            <w:pPr>
              <w:spacing w:before="120" w:after="120"/>
              <w:ind w:firstLine="347"/>
              <w:jc w:val="both"/>
              <w:rPr>
                <w:iCs/>
                <w:sz w:val="26"/>
                <w:szCs w:val="26"/>
                <w:lang w:val="nl-NL"/>
              </w:rPr>
            </w:pPr>
            <w:r w:rsidRPr="00C62C05">
              <w:rPr>
                <w:iCs/>
                <w:sz w:val="26"/>
                <w:szCs w:val="26"/>
                <w:lang w:val="nl-NL"/>
              </w:rPr>
              <w:t>- Trường hợp nhận kết quả</w:t>
            </w:r>
            <w:r w:rsidRPr="00281F0D">
              <w:rPr>
                <w:sz w:val="26"/>
                <w:szCs w:val="26"/>
                <w:lang w:val="nl-NL"/>
              </w:rPr>
              <w:t xml:space="preserve">thông </w:t>
            </w:r>
            <w:r w:rsidRPr="00C62C05">
              <w:rPr>
                <w:sz w:val="26"/>
                <w:szCs w:val="26"/>
                <w:lang w:val="vi-VN"/>
              </w:rPr>
              <w:t xml:space="preserve">qua dịch vụ bưu chính </w:t>
            </w:r>
            <w:r w:rsidRPr="00281F0D">
              <w:rPr>
                <w:sz w:val="26"/>
                <w:szCs w:val="26"/>
                <w:lang w:val="nl-NL"/>
              </w:rPr>
              <w:t>công ích. (</w:t>
            </w:r>
            <w:r w:rsidRPr="00C62C05">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6DCA606E" w14:textId="77777777" w:rsidR="00EA07FE" w:rsidRPr="00C62C05" w:rsidRDefault="00EA07FE" w:rsidP="0088110F">
            <w:pPr>
              <w:spacing w:before="120" w:after="120" w:line="340" w:lineRule="exact"/>
              <w:ind w:firstLine="347"/>
              <w:jc w:val="both"/>
              <w:rPr>
                <w:b/>
                <w:i/>
                <w:sz w:val="26"/>
                <w:szCs w:val="26"/>
                <w:lang w:val="pt-BR"/>
              </w:rPr>
            </w:pPr>
            <w:r w:rsidRPr="00C62C05">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07E23D85" w14:textId="77777777" w:rsidR="00EA07FE" w:rsidRPr="00C62C05" w:rsidRDefault="00EA07FE" w:rsidP="0088110F">
            <w:pPr>
              <w:spacing w:before="120" w:after="120"/>
              <w:ind w:firstLine="347"/>
              <w:jc w:val="both"/>
              <w:rPr>
                <w:rStyle w:val="fontstyle21"/>
                <w:iCs/>
                <w:lang w:val="nl-NL"/>
              </w:rPr>
            </w:pPr>
            <w:r w:rsidRPr="00C62C05">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0D5EDDFA" w14:textId="77777777" w:rsidR="00EA07FE" w:rsidRPr="00C62C05"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C62C05">
              <w:rPr>
                <w:rFonts w:ascii="Times New Roman" w:hAnsi="Times New Roman"/>
                <w:bCs/>
                <w:i/>
                <w:sz w:val="26"/>
                <w:szCs w:val="26"/>
              </w:rPr>
              <w:lastRenderedPageBreak/>
              <w:t>½ ngày</w:t>
            </w:r>
          </w:p>
        </w:tc>
        <w:tc>
          <w:tcPr>
            <w:tcW w:w="1388" w:type="dxa"/>
          </w:tcPr>
          <w:p w14:paraId="0B767E50" w14:textId="77777777" w:rsidR="00EA07FE" w:rsidRPr="00C62C05"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1D16FD7A"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1606E9E5"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2247AEFD"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đề nghị giải thể của tổ chức, cá nhân.</w:t>
      </w:r>
    </w:p>
    <w:p w14:paraId="3310ED9D"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2B786160"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443C625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Sở Giáo dục và Đào tạo (đối với trường trung học phổ thông chuyên công lập);</w:t>
      </w:r>
    </w:p>
    <w:p w14:paraId="5B955B80"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Tổ chức, cá nhân thành lập trường (đối với trường trung học phổ thông chuyên tư thục).</w:t>
      </w:r>
    </w:p>
    <w:p w14:paraId="0BE42AAD"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lastRenderedPageBreak/>
        <w:t xml:space="preserve">d. Cơ quan giải quyết thủ tục hành chính: </w:t>
      </w:r>
      <w:r w:rsidRPr="007D038B">
        <w:rPr>
          <w:rFonts w:ascii="Times New Roman" w:hAnsi="Times New Roman"/>
          <w:sz w:val="28"/>
          <w:szCs w:val="28"/>
        </w:rPr>
        <w:t>Ủy ban nhân dân cấp tỉnh.</w:t>
      </w:r>
    </w:p>
    <w:p w14:paraId="4B45D4E9"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
          <w:bCs/>
          <w:sz w:val="28"/>
          <w:szCs w:val="28"/>
        </w:rPr>
        <w:t xml:space="preserve">đ. Kết quả thực hiện thủ tục hành chính: </w:t>
      </w:r>
      <w:r w:rsidRPr="007D038B">
        <w:rPr>
          <w:rFonts w:ascii="Times New Roman" w:hAnsi="Times New Roman"/>
          <w:bCs/>
          <w:sz w:val="28"/>
          <w:szCs w:val="28"/>
        </w:rPr>
        <w:t>Quyết định giải thể trường trung học phổ thông chuyên của Chủ tịch Ủy ban nhân dân cấp tỉnh.</w:t>
      </w:r>
    </w:p>
    <w:p w14:paraId="5105D2F9"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677B7C9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07686AEE"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4BDAE269"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Thực hiện khi xảy ra một trong các trường hợp sau:</w:t>
      </w:r>
    </w:p>
    <w:p w14:paraId="272CA798"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Vi phạm nghiêm trọng các quy định về quản lý, tổ chức, hoạt động của nhà trường;</w:t>
      </w:r>
    </w:p>
    <w:p w14:paraId="772636B3"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xml:space="preserve">+ Hết thời hạn đình chỉ hoạt động giáo dục mà không khắc phục được nguyên nhân dẫn đến việc đình chỉ; </w:t>
      </w:r>
    </w:p>
    <w:p w14:paraId="100D71FB"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Mục tiêu, nội dung hoạt động trong quyết định thành lập hoặc cho phép thành lập trường không còn phù hợp với nhu cầu phát triển kinh tế - xã hội của địa phương;</w:t>
      </w:r>
    </w:p>
    <w:p w14:paraId="6EDA74E2"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Theo đề nghị của tổ chức, cá nhân thành lập trường.</w:t>
      </w:r>
    </w:p>
    <w:p w14:paraId="4DC305FA"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81F0D">
        <w:rPr>
          <w:rFonts w:ascii="Times New Roman" w:hAnsi="Times New Roman"/>
          <w:b/>
          <w:bCs/>
          <w:sz w:val="28"/>
          <w:szCs w:val="28"/>
          <w:lang w:val="hr-HR"/>
        </w:rPr>
        <w:t xml:space="preserve">i. Căn cứ pháp lý của thủ tục hành chính: </w:t>
      </w:r>
    </w:p>
    <w:p w14:paraId="4DC915AC" w14:textId="77777777" w:rsidR="00EA07FE" w:rsidRPr="00281F0D" w:rsidRDefault="00EA07FE" w:rsidP="00EA07FE">
      <w:pPr>
        <w:shd w:val="clear" w:color="auto" w:fill="FFFFFF"/>
        <w:spacing w:before="120" w:after="120"/>
        <w:ind w:firstLine="720"/>
        <w:jc w:val="both"/>
        <w:rPr>
          <w:sz w:val="28"/>
          <w:szCs w:val="28"/>
          <w:lang w:val="hr-HR"/>
        </w:rPr>
      </w:pPr>
      <w:r w:rsidRPr="00281F0D">
        <w:rPr>
          <w:sz w:val="28"/>
          <w:szCs w:val="28"/>
          <w:lang w:val="hr-HR"/>
        </w:rPr>
        <w:t>- Điều 31 Nghị định số </w:t>
      </w:r>
      <w:hyperlink r:id="rId31"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365136C2" w14:textId="77777777" w:rsidR="00EA07FE" w:rsidRPr="00281F0D" w:rsidRDefault="00EA07FE" w:rsidP="00EA07FE">
      <w:pPr>
        <w:shd w:val="clear" w:color="auto" w:fill="FFFFFF"/>
        <w:spacing w:before="120" w:after="120"/>
        <w:ind w:firstLine="720"/>
        <w:jc w:val="both"/>
        <w:rPr>
          <w:sz w:val="28"/>
          <w:szCs w:val="28"/>
          <w:lang w:val="hr-HR"/>
        </w:rPr>
      </w:pPr>
      <w:r w:rsidRPr="00281F0D">
        <w:rPr>
          <w:iCs/>
          <w:sz w:val="28"/>
          <w:szCs w:val="28"/>
          <w:lang w:val="hr-HR"/>
        </w:rPr>
        <w:t>- Điều 2 Nghị định số </w:t>
      </w:r>
      <w:hyperlink r:id="rId32" w:tgtFrame="_blank" w:tooltip="Nghị định 135/2018/NĐ-CP" w:history="1">
        <w:r w:rsidRPr="00281F0D">
          <w:rPr>
            <w:iCs/>
            <w:sz w:val="28"/>
            <w:szCs w:val="28"/>
            <w:lang w:val="hr-HR"/>
          </w:rPr>
          <w:t>135/2018/NĐ-CP</w:t>
        </w:r>
      </w:hyperlink>
      <w:r w:rsidRPr="00281F0D">
        <w:rPr>
          <w:iCs/>
          <w:sz w:val="28"/>
          <w:szCs w:val="28"/>
          <w:lang w:val="hr-HR"/>
        </w:rPr>
        <w:t> ngày 04/10/2018 của Chính phủ sửa đổi một số điều của Nghị định </w:t>
      </w:r>
      <w:hyperlink r:id="rId33" w:tgtFrame="_blank" w:tooltip="Nghị định 46/2017/NĐ-CP" w:history="1">
        <w:r w:rsidRPr="00281F0D">
          <w:rPr>
            <w:iCs/>
            <w:sz w:val="28"/>
            <w:szCs w:val="28"/>
            <w:lang w:val="hr-HR"/>
          </w:rPr>
          <w:t>46/2017/NĐ-CP</w:t>
        </w:r>
      </w:hyperlink>
      <w:r w:rsidRPr="00281F0D">
        <w:rPr>
          <w:iCs/>
          <w:sz w:val="28"/>
          <w:szCs w:val="28"/>
          <w:lang w:val="hr-HR"/>
        </w:rPr>
        <w:t> ngày 21/4/2017 của Chính phủ quy định về điều kiện đầu tư và hoạt động trong lĩnh vực giáo dục.</w:t>
      </w:r>
    </w:p>
    <w:p w14:paraId="64AE910F"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EA07FE" w:rsidRPr="007D038B" w14:paraId="6BA58909"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7FFCB76"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4B2D2DA1"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1F3C696F"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256CC4C8"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8870393"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7EA0E80E"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7DF35020" w14:textId="77777777" w:rsidR="00EA07FE" w:rsidRPr="007D038B" w:rsidRDefault="00EA07FE" w:rsidP="0088110F">
            <w:pPr>
              <w:spacing w:before="40" w:after="40"/>
              <w:rPr>
                <w:sz w:val="28"/>
                <w:szCs w:val="28"/>
                <w:lang w:val="nl-NL"/>
              </w:rPr>
            </w:pPr>
            <w:r w:rsidRPr="007D038B">
              <w:rPr>
                <w:sz w:val="28"/>
                <w:szCs w:val="28"/>
                <w:lang w:val="nl-NL"/>
              </w:rPr>
              <w:lastRenderedPageBreak/>
              <w:t>- Hồ sơ thẩm định (nếu có)</w:t>
            </w:r>
          </w:p>
          <w:p w14:paraId="7A55E351"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4BFE98D4" w14:textId="77777777" w:rsidR="00EA07FE" w:rsidRPr="007D038B" w:rsidRDefault="00EA07FE" w:rsidP="0088110F">
            <w:pPr>
              <w:spacing w:before="40" w:after="40"/>
              <w:jc w:val="both"/>
              <w:rPr>
                <w:sz w:val="28"/>
                <w:szCs w:val="28"/>
                <w:lang w:val="nl-NL"/>
              </w:rPr>
            </w:pPr>
            <w:r w:rsidRPr="007D038B">
              <w:rPr>
                <w:sz w:val="28"/>
                <w:szCs w:val="28"/>
                <w:lang w:val="nl-NL"/>
              </w:rPr>
              <w:lastRenderedPageBreak/>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0139E758"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74A33F72"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8C5EDC5"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3C3F7DFD"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6AD125C7" w14:textId="77777777" w:rsidR="00EA07FE" w:rsidRPr="007D038B" w:rsidRDefault="00EA07FE" w:rsidP="0088110F">
            <w:pPr>
              <w:spacing w:before="40" w:after="40"/>
              <w:rPr>
                <w:sz w:val="26"/>
                <w:szCs w:val="26"/>
                <w:lang w:val="nl-NL"/>
              </w:rPr>
            </w:pPr>
          </w:p>
        </w:tc>
      </w:tr>
    </w:tbl>
    <w:p w14:paraId="35C5F7DE" w14:textId="77777777" w:rsidR="00EA07FE" w:rsidRPr="00281F0D"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sz w:val="28"/>
          <w:szCs w:val="28"/>
          <w:lang w:val="nl-NL"/>
        </w:rPr>
      </w:pPr>
    </w:p>
    <w:p w14:paraId="06C2D871"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7BF623E4"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2CCBCE8D"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21BFC048"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54404174"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401BDAEE"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07AAA37F"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384EFA1B"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48DDB5C6"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7C935035"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3A78F4F2"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4D59ACC6"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0445FF00"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0C545907"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7D9698D8" w14:textId="412E7AE5" w:rsidR="00EA07FE" w:rsidRPr="007D038B" w:rsidRDefault="00AD2E7A" w:rsidP="00EA07FE">
      <w:pPr>
        <w:shd w:val="clear" w:color="auto" w:fill="FFFFFF"/>
        <w:spacing w:before="120" w:after="120" w:line="212" w:lineRule="atLeast"/>
        <w:ind w:firstLine="720"/>
        <w:jc w:val="both"/>
        <w:rPr>
          <w:b/>
          <w:bCs/>
          <w:i/>
          <w:sz w:val="28"/>
          <w:szCs w:val="28"/>
          <w:lang w:val="hr-HR"/>
        </w:rPr>
      </w:pPr>
      <w:r w:rsidRPr="00281F0D">
        <w:rPr>
          <w:b/>
          <w:bCs/>
          <w:sz w:val="28"/>
          <w:szCs w:val="28"/>
          <w:lang w:val="nl-NL"/>
        </w:rPr>
        <w:lastRenderedPageBreak/>
        <w:t>8</w:t>
      </w:r>
      <w:r w:rsidR="00EA07FE" w:rsidRPr="00281F0D">
        <w:rPr>
          <w:b/>
          <w:bCs/>
          <w:sz w:val="28"/>
          <w:szCs w:val="28"/>
          <w:lang w:val="nl-NL"/>
        </w:rPr>
        <w:t>. Tên thủ tục hành chính: Cho phép trung tâm ngoại ngữ, tin học hoạt động giáo dục trở lại</w:t>
      </w:r>
    </w:p>
    <w:p w14:paraId="15727EC6"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hr-HR"/>
        </w:rPr>
        <w:t xml:space="preserve"> </w:t>
      </w:r>
      <w:r w:rsidRPr="007D038B">
        <w:rPr>
          <w:b/>
          <w:bCs/>
          <w:sz w:val="28"/>
          <w:szCs w:val="28"/>
          <w:lang w:val="vi-VN"/>
        </w:rPr>
        <w:t>tự</w:t>
      </w:r>
      <w:r w:rsidRPr="00281F0D">
        <w:rPr>
          <w:b/>
          <w:bCs/>
          <w:sz w:val="28"/>
          <w:szCs w:val="28"/>
          <w:lang w:val="hr-HR"/>
        </w:rPr>
        <w:t xml:space="preserve">, cách thức, thời gian </w:t>
      </w:r>
      <w:r w:rsidRPr="007D038B">
        <w:rPr>
          <w:b/>
          <w:bCs/>
          <w:sz w:val="28"/>
          <w:szCs w:val="28"/>
          <w:lang w:val="vi-VN"/>
        </w:rPr>
        <w:t>giải quyết</w:t>
      </w:r>
      <w:r w:rsidRPr="00281F0D">
        <w:rPr>
          <w:b/>
          <w:sz w:val="28"/>
          <w:szCs w:val="28"/>
          <w:lang w:val="hr-HR"/>
        </w:rPr>
        <w:t xml:space="preserve"> thủ tục hành chính: </w:t>
      </w:r>
    </w:p>
    <w:tbl>
      <w:tblPr>
        <w:tblW w:w="1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7513"/>
        <w:gridCol w:w="3118"/>
        <w:gridCol w:w="1388"/>
      </w:tblGrid>
      <w:tr w:rsidR="00EA07FE" w:rsidRPr="007D038B" w14:paraId="56F00DC5" w14:textId="77777777" w:rsidTr="0088110F">
        <w:trPr>
          <w:trHeight w:val="405"/>
          <w:tblHeader/>
        </w:trPr>
        <w:tc>
          <w:tcPr>
            <w:tcW w:w="851" w:type="dxa"/>
            <w:vAlign w:val="center"/>
          </w:tcPr>
          <w:p w14:paraId="64761F69" w14:textId="77777777" w:rsidR="00EA07FE" w:rsidRPr="00DE7588" w:rsidRDefault="00EA07FE" w:rsidP="0088110F">
            <w:pPr>
              <w:pStyle w:val="NormalWeb"/>
              <w:spacing w:before="0" w:beforeAutospacing="0" w:after="0" w:afterAutospacing="0"/>
              <w:jc w:val="center"/>
              <w:rPr>
                <w:rFonts w:ascii="Times New Roman" w:hAnsi="Times New Roman"/>
                <w:b/>
                <w:sz w:val="26"/>
                <w:szCs w:val="26"/>
              </w:rPr>
            </w:pPr>
            <w:r w:rsidRPr="00DE7588">
              <w:rPr>
                <w:rFonts w:ascii="Times New Roman" w:hAnsi="Times New Roman"/>
                <w:b/>
                <w:sz w:val="26"/>
                <w:szCs w:val="26"/>
              </w:rPr>
              <w:t>TT</w:t>
            </w:r>
          </w:p>
        </w:tc>
        <w:tc>
          <w:tcPr>
            <w:tcW w:w="2376" w:type="dxa"/>
            <w:vAlign w:val="center"/>
          </w:tcPr>
          <w:p w14:paraId="229FE2CD" w14:textId="77777777" w:rsidR="00EA07FE" w:rsidRPr="00DE7588" w:rsidRDefault="00EA07FE" w:rsidP="0088110F">
            <w:pPr>
              <w:pStyle w:val="NormalWeb"/>
              <w:spacing w:before="0" w:beforeAutospacing="0" w:after="0" w:afterAutospacing="0"/>
              <w:jc w:val="center"/>
              <w:rPr>
                <w:rFonts w:ascii="Times New Roman" w:hAnsi="Times New Roman"/>
                <w:b/>
                <w:sz w:val="26"/>
                <w:szCs w:val="26"/>
              </w:rPr>
            </w:pPr>
            <w:r w:rsidRPr="00DE7588">
              <w:rPr>
                <w:rFonts w:ascii="Times New Roman" w:hAnsi="Times New Roman"/>
                <w:b/>
                <w:sz w:val="26"/>
                <w:szCs w:val="26"/>
              </w:rPr>
              <w:t>Trình tự thực hiện</w:t>
            </w:r>
          </w:p>
        </w:tc>
        <w:tc>
          <w:tcPr>
            <w:tcW w:w="7513" w:type="dxa"/>
            <w:vAlign w:val="center"/>
          </w:tcPr>
          <w:p w14:paraId="6ACC9C46" w14:textId="77777777" w:rsidR="00EA07FE" w:rsidRPr="00DE7588" w:rsidRDefault="00EA07FE" w:rsidP="0088110F">
            <w:pPr>
              <w:pStyle w:val="NormalWeb"/>
              <w:spacing w:before="0" w:beforeAutospacing="0" w:after="0" w:afterAutospacing="0"/>
              <w:jc w:val="center"/>
              <w:rPr>
                <w:rFonts w:ascii="Times New Roman" w:hAnsi="Times New Roman"/>
                <w:b/>
                <w:sz w:val="26"/>
                <w:szCs w:val="26"/>
              </w:rPr>
            </w:pPr>
            <w:r w:rsidRPr="00DE7588">
              <w:rPr>
                <w:rFonts w:ascii="Times New Roman" w:hAnsi="Times New Roman"/>
                <w:b/>
                <w:sz w:val="26"/>
                <w:szCs w:val="26"/>
              </w:rPr>
              <w:t>Cách thức thực hiện</w:t>
            </w:r>
          </w:p>
        </w:tc>
        <w:tc>
          <w:tcPr>
            <w:tcW w:w="3118" w:type="dxa"/>
            <w:vAlign w:val="center"/>
          </w:tcPr>
          <w:p w14:paraId="46942669" w14:textId="77777777" w:rsidR="00EA07FE" w:rsidRPr="00DE7588" w:rsidRDefault="00EA07FE" w:rsidP="0088110F">
            <w:pPr>
              <w:pStyle w:val="NormalWeb"/>
              <w:spacing w:before="0" w:beforeAutospacing="0" w:after="0" w:afterAutospacing="0"/>
              <w:jc w:val="center"/>
              <w:rPr>
                <w:rFonts w:ascii="Times New Roman" w:hAnsi="Times New Roman"/>
                <w:b/>
                <w:sz w:val="26"/>
                <w:szCs w:val="26"/>
              </w:rPr>
            </w:pPr>
            <w:r w:rsidRPr="00DE7588">
              <w:rPr>
                <w:rFonts w:ascii="Times New Roman" w:hAnsi="Times New Roman"/>
                <w:b/>
                <w:sz w:val="26"/>
                <w:szCs w:val="26"/>
              </w:rPr>
              <w:t>Thời gian giải quyết</w:t>
            </w:r>
          </w:p>
        </w:tc>
        <w:tc>
          <w:tcPr>
            <w:tcW w:w="1388" w:type="dxa"/>
            <w:vAlign w:val="center"/>
          </w:tcPr>
          <w:p w14:paraId="3C926316" w14:textId="77777777" w:rsidR="00EA07FE" w:rsidRPr="007D038B" w:rsidRDefault="00EA07FE" w:rsidP="0088110F">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EA07FE" w:rsidRPr="007D038B" w14:paraId="300B9048" w14:textId="77777777" w:rsidTr="0088110F">
        <w:trPr>
          <w:trHeight w:val="1250"/>
        </w:trPr>
        <w:tc>
          <w:tcPr>
            <w:tcW w:w="851" w:type="dxa"/>
            <w:vMerge w:val="restart"/>
            <w:vAlign w:val="center"/>
          </w:tcPr>
          <w:p w14:paraId="524D230B" w14:textId="77777777" w:rsidR="00EA07FE" w:rsidRPr="00DE7588"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E7588">
              <w:rPr>
                <w:rFonts w:ascii="Times New Roman" w:hAnsi="Times New Roman"/>
                <w:b/>
                <w:sz w:val="26"/>
                <w:szCs w:val="26"/>
              </w:rPr>
              <w:t>Bước 1</w:t>
            </w:r>
          </w:p>
        </w:tc>
        <w:tc>
          <w:tcPr>
            <w:tcW w:w="2376" w:type="dxa"/>
            <w:vMerge w:val="restart"/>
            <w:vAlign w:val="center"/>
          </w:tcPr>
          <w:p w14:paraId="74464D16" w14:textId="77777777" w:rsidR="00EA07FE" w:rsidRPr="00DE7588"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DE7588">
              <w:rPr>
                <w:rFonts w:ascii="Times New Roman" w:hAnsi="Times New Roman"/>
                <w:b/>
                <w:sz w:val="26"/>
                <w:szCs w:val="26"/>
              </w:rPr>
              <w:t xml:space="preserve">Nộp hồ sơ thủ tục hành chính: </w:t>
            </w:r>
            <w:r w:rsidRPr="00DE7588">
              <w:rPr>
                <w:rFonts w:ascii="Times New Roman" w:hAnsi="Times New Roman"/>
                <w:i/>
                <w:sz w:val="26"/>
                <w:szCs w:val="26"/>
              </w:rPr>
              <w:t xml:space="preserve">Tổ chức, cá nhân chuẩn bị hồ sơ đầy đủ theo quy định và </w:t>
            </w:r>
            <w:r w:rsidRPr="00DE7588">
              <w:rPr>
                <w:rFonts w:ascii="Times New Roman" w:hAnsi="Times New Roman"/>
                <w:i/>
                <w:sz w:val="26"/>
                <w:szCs w:val="26"/>
                <w:lang w:val="vi-VN"/>
              </w:rPr>
              <w:t xml:space="preserve">nộp hồ sơ </w:t>
            </w:r>
            <w:r w:rsidRPr="00DE7588">
              <w:rPr>
                <w:rFonts w:ascii="Times New Roman" w:hAnsi="Times New Roman"/>
                <w:i/>
                <w:sz w:val="26"/>
                <w:szCs w:val="26"/>
              </w:rPr>
              <w:t>qua các cách thức sau:</w:t>
            </w:r>
          </w:p>
        </w:tc>
        <w:tc>
          <w:tcPr>
            <w:tcW w:w="7513" w:type="dxa"/>
            <w:vAlign w:val="center"/>
          </w:tcPr>
          <w:p w14:paraId="48083B01" w14:textId="77777777" w:rsidR="00EA07FE" w:rsidRPr="00DE7588" w:rsidRDefault="00EA07FE" w:rsidP="0088110F">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w:t>
            </w:r>
            <w:r w:rsidRPr="00DE7588">
              <w:rPr>
                <w:rFonts w:ascii="Times New Roman" w:hAnsi="Times New Roman"/>
                <w:sz w:val="26"/>
                <w:szCs w:val="26"/>
              </w:rPr>
              <w:t>1. Nộp trực tiếp qua Bộ phận tiếp nhận và trả kết quả tại Trung tâm Hành chính công tỉnh Đồng Tháp (27 Nguyễn Thị Minh Khai, Phường 1, thành phố Cao Lãnh, tỉnh Đồng Tháp).</w:t>
            </w:r>
          </w:p>
          <w:p w14:paraId="40F7A4DB"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w:t>
            </w:r>
            <w:r w:rsidRPr="00DE7588">
              <w:rPr>
                <w:rFonts w:ascii="Times New Roman" w:hAnsi="Times New Roman"/>
                <w:sz w:val="26"/>
                <w:szCs w:val="26"/>
              </w:rPr>
              <w:t>2. Hoặc thông qua bưu điện.</w:t>
            </w:r>
          </w:p>
          <w:p w14:paraId="7ECC727F" w14:textId="7F425F71" w:rsidR="00743C38" w:rsidRPr="00DE7588" w:rsidRDefault="00743C38" w:rsidP="00743C38">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34" w:history="1">
              <w:r w:rsidRPr="004605B5">
                <w:rPr>
                  <w:rStyle w:val="Hyperlink"/>
                  <w:rFonts w:ascii="Times New Roman" w:hAnsi="Times New Roman"/>
                  <w:sz w:val="26"/>
                  <w:szCs w:val="26"/>
                </w:rPr>
                <w:t>http://dichvucong.dongthap.gov.vn</w:t>
              </w:r>
            </w:hyperlink>
          </w:p>
        </w:tc>
        <w:tc>
          <w:tcPr>
            <w:tcW w:w="3118" w:type="dxa"/>
            <w:vAlign w:val="center"/>
          </w:tcPr>
          <w:p w14:paraId="045169E0" w14:textId="77777777" w:rsidR="00EA07FE" w:rsidRPr="00DE7588"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E7588">
              <w:rPr>
                <w:rFonts w:ascii="Times New Roman" w:hAnsi="Times New Roman"/>
                <w:sz w:val="26"/>
                <w:szCs w:val="26"/>
                <w:lang w:val="vi-VN"/>
              </w:rPr>
              <w:t>Sáng: từ 07 giờ đến 11 giờ 30 phút; chiều: từ 13 giờ 30 đến 17 giờ của các ngày làm việc.</w:t>
            </w:r>
          </w:p>
        </w:tc>
        <w:tc>
          <w:tcPr>
            <w:tcW w:w="1388" w:type="dxa"/>
            <w:vAlign w:val="center"/>
          </w:tcPr>
          <w:p w14:paraId="4257740B" w14:textId="77777777" w:rsidR="00EA07FE" w:rsidRPr="007D038B" w:rsidRDefault="00EA07FE" w:rsidP="0088110F">
            <w:pPr>
              <w:jc w:val="center"/>
              <w:rPr>
                <w:i/>
                <w:sz w:val="26"/>
                <w:szCs w:val="26"/>
                <w:lang w:val="vi-VN"/>
              </w:rPr>
            </w:pPr>
          </w:p>
        </w:tc>
      </w:tr>
      <w:tr w:rsidR="00EA07FE" w:rsidRPr="007D038B" w14:paraId="7C19FFD4" w14:textId="77777777" w:rsidTr="0088110F">
        <w:trPr>
          <w:trHeight w:val="359"/>
        </w:trPr>
        <w:tc>
          <w:tcPr>
            <w:tcW w:w="851" w:type="dxa"/>
            <w:vMerge/>
          </w:tcPr>
          <w:p w14:paraId="46AADC2B" w14:textId="77777777" w:rsidR="00EA07FE" w:rsidRPr="00DE7588"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3CD3870" w14:textId="77777777" w:rsidR="00EA07FE" w:rsidRPr="00DE7588"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12FAD9DC" w14:textId="4FFAD156" w:rsidR="00EA07FE" w:rsidRPr="00DE7588" w:rsidRDefault="00EA07FE" w:rsidP="00743C38">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w:t>
            </w:r>
            <w:r w:rsidR="00743C38">
              <w:rPr>
                <w:rFonts w:ascii="Times New Roman" w:hAnsi="Times New Roman"/>
                <w:sz w:val="26"/>
                <w:szCs w:val="26"/>
              </w:rPr>
              <w:t>4</w:t>
            </w:r>
            <w:r w:rsidRPr="00DE7588">
              <w:rPr>
                <w:rFonts w:ascii="Times New Roman" w:hAnsi="Times New Roman"/>
                <w:sz w:val="26"/>
                <w:szCs w:val="26"/>
              </w:rPr>
              <w:t xml:space="preserve">. </w:t>
            </w:r>
            <w:r w:rsidRPr="00DE7588">
              <w:rPr>
                <w:rFonts w:ascii="Times New Roman" w:hAnsi="Times New Roman"/>
                <w:sz w:val="26"/>
                <w:szCs w:val="26"/>
                <w:lang w:val="vi-VN"/>
              </w:rPr>
              <w:t xml:space="preserve">Sở </w:t>
            </w:r>
            <w:r w:rsidRPr="00DE7588">
              <w:rPr>
                <w:rFonts w:ascii="Times New Roman" w:hAnsi="Times New Roman"/>
                <w:sz w:val="26"/>
                <w:szCs w:val="26"/>
              </w:rPr>
              <w:t xml:space="preserve">GDĐT </w:t>
            </w:r>
            <w:r w:rsidRPr="00DE7588">
              <w:rPr>
                <w:rFonts w:ascii="Times New Roman" w:hAnsi="Times New Roman"/>
                <w:sz w:val="26"/>
                <w:szCs w:val="26"/>
                <w:lang w:val="vi-VN"/>
              </w:rPr>
              <w:t>tiếp nhận</w:t>
            </w:r>
            <w:r w:rsidRPr="00DE7588">
              <w:rPr>
                <w:rFonts w:ascii="Times New Roman" w:hAnsi="Times New Roman"/>
                <w:sz w:val="26"/>
                <w:szCs w:val="26"/>
              </w:rPr>
              <w:t>, kiểm tra hồ sơ cho phép hoạt động giáo dục trở lại của trung tâm ngoại ngữ, tin học trên địa bàn thuộc phạm vi quản lý và thông tin cho trung tâm ngoại ngữ, tin học biết hồ sơ được chấp nhận hoặc yêu cầu tiếp tục hoàn thiện.</w:t>
            </w:r>
          </w:p>
        </w:tc>
        <w:tc>
          <w:tcPr>
            <w:tcW w:w="3118" w:type="dxa"/>
            <w:vAlign w:val="center"/>
          </w:tcPr>
          <w:p w14:paraId="3C84971A" w14:textId="77777777" w:rsidR="00EA07FE" w:rsidRPr="00DE7588"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388" w:type="dxa"/>
          </w:tcPr>
          <w:p w14:paraId="45A5938A"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7D038B" w14:paraId="4429A534" w14:textId="77777777" w:rsidTr="0088110F">
        <w:trPr>
          <w:trHeight w:val="600"/>
        </w:trPr>
        <w:tc>
          <w:tcPr>
            <w:tcW w:w="851" w:type="dxa"/>
            <w:vMerge w:val="restart"/>
            <w:vAlign w:val="center"/>
          </w:tcPr>
          <w:p w14:paraId="0C785B09" w14:textId="77777777" w:rsidR="00EA07FE" w:rsidRPr="00DE7588"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E7588">
              <w:rPr>
                <w:rFonts w:ascii="Times New Roman" w:hAnsi="Times New Roman"/>
                <w:b/>
                <w:sz w:val="26"/>
                <w:szCs w:val="26"/>
              </w:rPr>
              <w:t>Bước 2</w:t>
            </w:r>
          </w:p>
        </w:tc>
        <w:tc>
          <w:tcPr>
            <w:tcW w:w="2376" w:type="dxa"/>
            <w:vMerge w:val="restart"/>
            <w:vAlign w:val="center"/>
          </w:tcPr>
          <w:p w14:paraId="004914DB" w14:textId="77777777" w:rsidR="00EA07FE" w:rsidRPr="00DE7588" w:rsidRDefault="00EA07FE" w:rsidP="0088110F">
            <w:pPr>
              <w:spacing w:before="120" w:after="120"/>
              <w:jc w:val="both"/>
              <w:rPr>
                <w:sz w:val="26"/>
                <w:szCs w:val="26"/>
              </w:rPr>
            </w:pPr>
            <w:r w:rsidRPr="00DE7588">
              <w:rPr>
                <w:b/>
                <w:sz w:val="26"/>
                <w:szCs w:val="26"/>
              </w:rPr>
              <w:t>Tiếp nhận và chuyển hồ sơ thủ tục hành chính</w:t>
            </w:r>
          </w:p>
        </w:tc>
        <w:tc>
          <w:tcPr>
            <w:tcW w:w="7513" w:type="dxa"/>
            <w:vMerge w:val="restart"/>
          </w:tcPr>
          <w:p w14:paraId="0EB1CBF6" w14:textId="77777777" w:rsidR="00EA07FE" w:rsidRPr="00DE7588"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DE7588">
              <w:rPr>
                <w:rFonts w:ascii="Times New Roman" w:hAnsi="Times New Roman"/>
                <w:sz w:val="26"/>
                <w:szCs w:val="26"/>
              </w:rPr>
              <w:t xml:space="preserve">Đối với hồ sơ được nộp </w:t>
            </w:r>
            <w:r w:rsidRPr="00DE7588">
              <w:rPr>
                <w:rFonts w:ascii="Times New Roman" w:hAnsi="Times New Roman"/>
                <w:sz w:val="26"/>
                <w:szCs w:val="26"/>
                <w:lang w:val="vi-VN"/>
              </w:rPr>
              <w:t xml:space="preserve">trực tiếp qua </w:t>
            </w:r>
            <w:r w:rsidRPr="00DE7588">
              <w:rPr>
                <w:rFonts w:ascii="Times New Roman" w:hAnsi="Times New Roman"/>
                <w:sz w:val="26"/>
                <w:szCs w:val="26"/>
              </w:rPr>
              <w:t xml:space="preserve">Bộ phận </w:t>
            </w:r>
            <w:r w:rsidRPr="00DE7588">
              <w:rPr>
                <w:rFonts w:ascii="Times New Roman" w:hAnsi="Times New Roman"/>
                <w:sz w:val="26"/>
                <w:szCs w:val="26"/>
                <w:lang w:val="vi-VN"/>
              </w:rPr>
              <w:t>tiếp nhận và trả kết quả</w:t>
            </w:r>
            <w:r>
              <w:rPr>
                <w:rFonts w:ascii="Times New Roman" w:hAnsi="Times New Roman"/>
                <w:sz w:val="26"/>
                <w:szCs w:val="26"/>
              </w:rPr>
              <w:t xml:space="preserve"> </w:t>
            </w:r>
            <w:r w:rsidRPr="00DE7588">
              <w:rPr>
                <w:rFonts w:ascii="Times New Roman" w:hAnsi="Times New Roman"/>
                <w:sz w:val="26"/>
                <w:szCs w:val="26"/>
              </w:rPr>
              <w:t xml:space="preserve">hoặc thông </w:t>
            </w:r>
            <w:r w:rsidRPr="00DE7588">
              <w:rPr>
                <w:rFonts w:ascii="Times New Roman" w:hAnsi="Times New Roman"/>
                <w:sz w:val="26"/>
                <w:szCs w:val="26"/>
                <w:lang w:val="vi-VN"/>
              </w:rPr>
              <w:t xml:space="preserve">qua dịch vụ bưu chính </w:t>
            </w:r>
            <w:r w:rsidRPr="00DE7588">
              <w:rPr>
                <w:rFonts w:ascii="Times New Roman" w:hAnsi="Times New Roman"/>
                <w:sz w:val="26"/>
                <w:szCs w:val="26"/>
              </w:rPr>
              <w:t xml:space="preserve">công ích cán bộ, công chức, viên chức tiếp nhận hồ sơ tại Bộ phận </w:t>
            </w:r>
            <w:r w:rsidRPr="00DE7588">
              <w:rPr>
                <w:rFonts w:ascii="Times New Roman" w:hAnsi="Times New Roman"/>
                <w:sz w:val="26"/>
                <w:szCs w:val="26"/>
                <w:lang w:val="vi-VN"/>
              </w:rPr>
              <w:t>tiếp nhận và trả kết quả</w:t>
            </w:r>
            <w:r w:rsidRPr="00DE7588">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55EA4AE6" w14:textId="77777777" w:rsidR="00EA07FE" w:rsidRPr="00DE7588"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DE7588">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18483A0C" w14:textId="77777777" w:rsidR="00EA07FE" w:rsidRPr="00DE7588"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DE7588">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25E797E8" w14:textId="77777777" w:rsidR="00EA07FE" w:rsidRPr="00DE7588" w:rsidRDefault="00EA07FE" w:rsidP="0088110F">
            <w:pPr>
              <w:spacing w:before="120" w:after="120"/>
              <w:ind w:firstLine="347"/>
              <w:jc w:val="both"/>
              <w:rPr>
                <w:sz w:val="26"/>
                <w:szCs w:val="26"/>
              </w:rPr>
            </w:pPr>
            <w:r w:rsidRPr="00DE7588">
              <w:rPr>
                <w:sz w:val="26"/>
                <w:szCs w:val="26"/>
              </w:rPr>
              <w:t xml:space="preserve">c) Trường hợp hồ sơ đầy đủ, chính xác theo quy định, cán bộ, công chức, viên chức tiếp nhận hồ sơ và lập Giấy tiếp nhận hồ sơ và hẹn </w:t>
            </w:r>
            <w:r w:rsidRPr="00DE7588">
              <w:rPr>
                <w:sz w:val="26"/>
                <w:szCs w:val="26"/>
              </w:rPr>
              <w:lastRenderedPageBreak/>
              <w:t>ngày trả kết quả; đồng thời, chuyển cho cơ quan có thẩm quyền để giải quyết theo quy trình.</w:t>
            </w:r>
          </w:p>
        </w:tc>
        <w:tc>
          <w:tcPr>
            <w:tcW w:w="3118" w:type="dxa"/>
            <w:vAlign w:val="center"/>
          </w:tcPr>
          <w:p w14:paraId="40BB65F0" w14:textId="77777777" w:rsidR="00EA07FE" w:rsidRPr="00DE7588" w:rsidRDefault="00EA07FE" w:rsidP="0088110F">
            <w:pPr>
              <w:pStyle w:val="NormalWeb"/>
              <w:spacing w:before="0" w:beforeAutospacing="0" w:after="120" w:afterAutospacing="0" w:line="234" w:lineRule="atLeast"/>
              <w:jc w:val="both"/>
              <w:rPr>
                <w:rFonts w:ascii="Times New Roman" w:hAnsi="Times New Roman"/>
                <w:b/>
                <w:sz w:val="26"/>
                <w:szCs w:val="26"/>
              </w:rPr>
            </w:pPr>
            <w:r w:rsidRPr="00DE7588">
              <w:rPr>
                <w:rFonts w:ascii="Times New Roman" w:hAnsi="Times New Roman"/>
                <w:sz w:val="26"/>
                <w:szCs w:val="26"/>
              </w:rPr>
              <w:lastRenderedPageBreak/>
              <w:t>C</w:t>
            </w:r>
            <w:r w:rsidRPr="00DE7588">
              <w:rPr>
                <w:rStyle w:val="fontstyle21"/>
              </w:rPr>
              <w:t xml:space="preserve">huyển ngay hồ sơ tiếp nhận trực tiếp trong ngày làm việc </w:t>
            </w:r>
            <w:r w:rsidRPr="00DE7588">
              <w:rPr>
                <w:rStyle w:val="fontstyle21"/>
                <w:i/>
              </w:rPr>
              <w:t>(k</w:t>
            </w:r>
            <w:r w:rsidRPr="00DE7588">
              <w:rPr>
                <w:rFonts w:ascii="Times New Roman" w:hAnsi="Times New Roman"/>
                <w:i/>
                <w:sz w:val="26"/>
                <w:szCs w:val="26"/>
              </w:rPr>
              <w:t>hông để quá 3 giờ làm việc)</w:t>
            </w:r>
            <w:r w:rsidRPr="00DE7588">
              <w:rPr>
                <w:rStyle w:val="fontstyle21"/>
              </w:rPr>
              <w:t xml:space="preserve"> hoặc chuyển vào đầu giờ ngày làm việc tiếp theo đối với trường hợp tiếp nhận sau 15 giờ hàng ngày.</w:t>
            </w:r>
          </w:p>
        </w:tc>
        <w:tc>
          <w:tcPr>
            <w:tcW w:w="1388" w:type="dxa"/>
            <w:vMerge w:val="restart"/>
            <w:vAlign w:val="center"/>
          </w:tcPr>
          <w:p w14:paraId="70428D0A" w14:textId="77777777" w:rsidR="00EA07FE" w:rsidRPr="007D038B" w:rsidRDefault="00EA07FE" w:rsidP="0088110F">
            <w:pPr>
              <w:jc w:val="center"/>
              <w:rPr>
                <w:i/>
                <w:sz w:val="26"/>
                <w:szCs w:val="26"/>
                <w:lang w:val="vi-VN"/>
              </w:rPr>
            </w:pPr>
          </w:p>
        </w:tc>
      </w:tr>
      <w:tr w:rsidR="00EA07FE" w:rsidRPr="007D038B" w14:paraId="1A6B8F96" w14:textId="77777777" w:rsidTr="0088110F">
        <w:trPr>
          <w:trHeight w:val="600"/>
        </w:trPr>
        <w:tc>
          <w:tcPr>
            <w:tcW w:w="851" w:type="dxa"/>
            <w:vMerge/>
          </w:tcPr>
          <w:p w14:paraId="0CB39D60" w14:textId="77777777" w:rsidR="00EA07FE" w:rsidRPr="00DE7588"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1A92B6A" w14:textId="77777777" w:rsidR="00EA07FE" w:rsidRPr="00DE7588" w:rsidRDefault="00EA07FE" w:rsidP="0088110F">
            <w:pPr>
              <w:spacing w:before="120" w:after="120"/>
              <w:jc w:val="both"/>
              <w:rPr>
                <w:b/>
                <w:sz w:val="26"/>
                <w:szCs w:val="26"/>
              </w:rPr>
            </w:pPr>
          </w:p>
        </w:tc>
        <w:tc>
          <w:tcPr>
            <w:tcW w:w="7513" w:type="dxa"/>
            <w:vMerge/>
          </w:tcPr>
          <w:p w14:paraId="31F35C8C" w14:textId="77777777" w:rsidR="00EA07FE" w:rsidRPr="00DE7588" w:rsidRDefault="00EA07FE" w:rsidP="0088110F">
            <w:pPr>
              <w:pStyle w:val="NormalWeb"/>
              <w:spacing w:before="0" w:beforeAutospacing="0" w:after="120" w:afterAutospacing="0" w:line="234" w:lineRule="atLeast"/>
              <w:ind w:firstLine="347"/>
              <w:jc w:val="both"/>
              <w:rPr>
                <w:rFonts w:ascii="Times New Roman" w:hAnsi="Times New Roman"/>
                <w:b/>
                <w:sz w:val="26"/>
                <w:szCs w:val="26"/>
              </w:rPr>
            </w:pPr>
          </w:p>
        </w:tc>
        <w:tc>
          <w:tcPr>
            <w:tcW w:w="3118" w:type="dxa"/>
            <w:vAlign w:val="center"/>
          </w:tcPr>
          <w:p w14:paraId="603234EF" w14:textId="77777777" w:rsidR="00EA07FE" w:rsidRPr="00DE7588" w:rsidRDefault="00EA07FE" w:rsidP="0088110F">
            <w:pPr>
              <w:pStyle w:val="NormalWeb"/>
              <w:spacing w:before="0" w:beforeAutospacing="0" w:after="120" w:afterAutospacing="0" w:line="234" w:lineRule="atLeast"/>
              <w:jc w:val="center"/>
              <w:rPr>
                <w:rFonts w:ascii="Times New Roman" w:hAnsi="Times New Roman"/>
                <w:sz w:val="26"/>
                <w:szCs w:val="26"/>
              </w:rPr>
            </w:pPr>
            <w:r w:rsidRPr="00DE7588">
              <w:rPr>
                <w:rFonts w:ascii="Times New Roman" w:hAnsi="Times New Roman"/>
                <w:sz w:val="26"/>
                <w:szCs w:val="26"/>
              </w:rPr>
              <w:t>Không quá 1/2 ngày kể từ ngày phát sinh hồ sơ trực tuyến</w:t>
            </w:r>
          </w:p>
        </w:tc>
        <w:tc>
          <w:tcPr>
            <w:tcW w:w="1388" w:type="dxa"/>
            <w:vMerge/>
          </w:tcPr>
          <w:p w14:paraId="01259902"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07EE41F3" w14:textId="77777777" w:rsidTr="0088110F">
        <w:tc>
          <w:tcPr>
            <w:tcW w:w="851" w:type="dxa"/>
            <w:vMerge w:val="restart"/>
            <w:vAlign w:val="center"/>
          </w:tcPr>
          <w:p w14:paraId="2B702744" w14:textId="77777777" w:rsidR="00EA07FE" w:rsidRPr="00DE7588"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E7588">
              <w:rPr>
                <w:rFonts w:ascii="Times New Roman" w:hAnsi="Times New Roman"/>
                <w:b/>
                <w:sz w:val="26"/>
                <w:szCs w:val="26"/>
              </w:rPr>
              <w:t>Bước 3</w:t>
            </w:r>
          </w:p>
        </w:tc>
        <w:tc>
          <w:tcPr>
            <w:tcW w:w="2376" w:type="dxa"/>
            <w:vMerge w:val="restart"/>
            <w:vAlign w:val="center"/>
          </w:tcPr>
          <w:p w14:paraId="089F1C68" w14:textId="77777777" w:rsidR="00EA07FE" w:rsidRPr="00DE7588" w:rsidRDefault="00EA07FE" w:rsidP="0088110F">
            <w:pPr>
              <w:pStyle w:val="NormalWeb"/>
              <w:spacing w:before="0" w:beforeAutospacing="0" w:after="120" w:afterAutospacing="0" w:line="234" w:lineRule="atLeast"/>
              <w:jc w:val="both"/>
              <w:rPr>
                <w:rFonts w:ascii="Times New Roman" w:hAnsi="Times New Roman"/>
                <w:b/>
                <w:sz w:val="26"/>
                <w:szCs w:val="26"/>
              </w:rPr>
            </w:pPr>
            <w:r w:rsidRPr="00DE7588">
              <w:rPr>
                <w:rStyle w:val="fontstyle01"/>
              </w:rPr>
              <w:t>Giải quyết thủ tục hành chính</w:t>
            </w:r>
          </w:p>
        </w:tc>
        <w:tc>
          <w:tcPr>
            <w:tcW w:w="7513" w:type="dxa"/>
          </w:tcPr>
          <w:p w14:paraId="5B11828E" w14:textId="77777777" w:rsidR="00EA07FE" w:rsidRPr="00DE7588" w:rsidRDefault="00EA07FE" w:rsidP="0088110F">
            <w:pPr>
              <w:spacing w:before="120" w:after="120"/>
              <w:jc w:val="both"/>
              <w:rPr>
                <w:sz w:val="26"/>
                <w:szCs w:val="26"/>
              </w:rPr>
            </w:pPr>
            <w:r w:rsidRPr="00DE7588">
              <w:rPr>
                <w:rStyle w:val="fontstyle21"/>
              </w:rPr>
              <w:t xml:space="preserve">Sau khi nhận hồ sơ thủ tục hành chính từ </w:t>
            </w:r>
            <w:r w:rsidRPr="00DE7588">
              <w:rPr>
                <w:sz w:val="26"/>
                <w:szCs w:val="26"/>
              </w:rPr>
              <w:t xml:space="preserve">Bộ phận </w:t>
            </w:r>
            <w:r w:rsidRPr="00DE7588">
              <w:rPr>
                <w:sz w:val="26"/>
                <w:szCs w:val="26"/>
                <w:lang w:val="vi-VN"/>
              </w:rPr>
              <w:t>tiếp nhận và trả kết quả</w:t>
            </w:r>
            <w:r w:rsidRPr="00DE7588">
              <w:rPr>
                <w:rStyle w:val="fontstyle21"/>
              </w:rPr>
              <w:t>công chức, viên chức xử lý xem xét, thẩm định hồ sơ, trình phê duyệt kết quả giải quyết thủ tục hành chính:</w:t>
            </w:r>
          </w:p>
        </w:tc>
        <w:tc>
          <w:tcPr>
            <w:tcW w:w="3118" w:type="dxa"/>
            <w:vAlign w:val="center"/>
          </w:tcPr>
          <w:p w14:paraId="49CA6FB1" w14:textId="77777777" w:rsidR="00EA07FE" w:rsidRPr="00DE7588"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E7588">
              <w:rPr>
                <w:rFonts w:ascii="Times New Roman" w:hAnsi="Times New Roman"/>
                <w:b/>
                <w:sz w:val="26"/>
                <w:szCs w:val="26"/>
              </w:rPr>
              <w:t>15 ngày</w:t>
            </w:r>
            <w:r w:rsidRPr="00DE7588">
              <w:rPr>
                <w:rFonts w:ascii="Times New Roman" w:hAnsi="Times New Roman"/>
                <w:sz w:val="26"/>
                <w:szCs w:val="26"/>
              </w:rPr>
              <w:t>, trong đó:</w:t>
            </w:r>
          </w:p>
        </w:tc>
        <w:tc>
          <w:tcPr>
            <w:tcW w:w="1388" w:type="dxa"/>
            <w:vAlign w:val="center"/>
          </w:tcPr>
          <w:p w14:paraId="762BC33F"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7D038B" w14:paraId="305E78BC" w14:textId="77777777" w:rsidTr="0088110F">
        <w:tc>
          <w:tcPr>
            <w:tcW w:w="851" w:type="dxa"/>
            <w:vMerge/>
          </w:tcPr>
          <w:p w14:paraId="5A64B6B5" w14:textId="77777777" w:rsidR="00EA07FE" w:rsidRPr="00DE7588"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4C216C4" w14:textId="77777777" w:rsidR="00EA07FE" w:rsidRPr="00DE7588"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4F05551" w14:textId="77777777" w:rsidR="00EA07FE" w:rsidRPr="00DE7588"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E7588">
              <w:rPr>
                <w:rFonts w:ascii="Times New Roman" w:hAnsi="Times New Roman"/>
                <w:bCs/>
                <w:i/>
                <w:sz w:val="26"/>
                <w:szCs w:val="26"/>
              </w:rPr>
              <w:t>1. Tiếp nhận hồ sơ (Bộ phận TN&amp;TKQ)</w:t>
            </w:r>
          </w:p>
        </w:tc>
        <w:tc>
          <w:tcPr>
            <w:tcW w:w="3118" w:type="dxa"/>
            <w:vAlign w:val="center"/>
          </w:tcPr>
          <w:p w14:paraId="1305BE6C" w14:textId="77777777" w:rsidR="00EA07FE" w:rsidRPr="00DE7588"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E7588">
              <w:rPr>
                <w:rFonts w:ascii="Times New Roman" w:hAnsi="Times New Roman"/>
                <w:bCs/>
                <w:i/>
                <w:sz w:val="26"/>
                <w:szCs w:val="26"/>
              </w:rPr>
              <w:t>½ ngày</w:t>
            </w:r>
          </w:p>
        </w:tc>
        <w:tc>
          <w:tcPr>
            <w:tcW w:w="1388" w:type="dxa"/>
          </w:tcPr>
          <w:p w14:paraId="5E66FF56"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67AF6D1C" w14:textId="77777777" w:rsidTr="0088110F">
        <w:tc>
          <w:tcPr>
            <w:tcW w:w="851" w:type="dxa"/>
            <w:vMerge/>
          </w:tcPr>
          <w:p w14:paraId="334A8CC1" w14:textId="77777777" w:rsidR="00EA07FE" w:rsidRPr="00DE7588"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E069464" w14:textId="77777777" w:rsidR="00EA07FE" w:rsidRPr="00DE7588"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D7796B8" w14:textId="77777777" w:rsidR="00EA07FE" w:rsidRPr="00DE7588"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E7588">
              <w:rPr>
                <w:rFonts w:ascii="Times New Roman" w:hAnsi="Times New Roman"/>
                <w:bCs/>
                <w:i/>
                <w:sz w:val="26"/>
                <w:szCs w:val="26"/>
              </w:rPr>
              <w:t>2. Giải quyết hồ sơ (cơ quan/bộ phận chuyên môn), t</w:t>
            </w:r>
            <w:r w:rsidRPr="00DE7588">
              <w:rPr>
                <w:rFonts w:ascii="Times New Roman" w:hAnsi="Times New Roman"/>
                <w:i/>
                <w:sz w:val="26"/>
                <w:szCs w:val="26"/>
              </w:rPr>
              <w:t>rong đó:</w:t>
            </w:r>
          </w:p>
        </w:tc>
        <w:tc>
          <w:tcPr>
            <w:tcW w:w="3118" w:type="dxa"/>
            <w:vAlign w:val="center"/>
          </w:tcPr>
          <w:p w14:paraId="1FDDFB3F" w14:textId="77777777" w:rsidR="00EA07FE" w:rsidRPr="00DE7588"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E7588">
              <w:rPr>
                <w:rFonts w:ascii="Times New Roman" w:hAnsi="Times New Roman"/>
                <w:bCs/>
                <w:i/>
                <w:sz w:val="26"/>
                <w:szCs w:val="26"/>
              </w:rPr>
              <w:t>14 ngày</w:t>
            </w:r>
          </w:p>
        </w:tc>
        <w:tc>
          <w:tcPr>
            <w:tcW w:w="1388" w:type="dxa"/>
          </w:tcPr>
          <w:p w14:paraId="21FC50AB"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05565932" w14:textId="77777777" w:rsidTr="0088110F">
        <w:tc>
          <w:tcPr>
            <w:tcW w:w="851" w:type="dxa"/>
            <w:vMerge/>
          </w:tcPr>
          <w:p w14:paraId="4FF9C5D4" w14:textId="77777777" w:rsidR="00EA07FE" w:rsidRPr="00DE7588"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C273D1E" w14:textId="77777777" w:rsidR="00EA07FE" w:rsidRPr="00DE7588"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8607F57" w14:textId="77777777" w:rsidR="00EA07FE" w:rsidRPr="00DE7588" w:rsidRDefault="00EA07FE" w:rsidP="0088110F">
            <w:pPr>
              <w:pStyle w:val="NormalWeb"/>
              <w:spacing w:before="0" w:beforeAutospacing="0" w:after="120" w:afterAutospacing="0" w:line="234" w:lineRule="atLeast"/>
              <w:jc w:val="both"/>
              <w:rPr>
                <w:rFonts w:ascii="Times New Roman" w:hAnsi="Times New Roman"/>
                <w:b/>
                <w:sz w:val="26"/>
                <w:szCs w:val="26"/>
              </w:rPr>
            </w:pPr>
            <w:r w:rsidRPr="00DE7588">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39020579" w14:textId="77777777" w:rsidR="00EA07FE" w:rsidRPr="00DE7588"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1D98B6C5" w14:textId="77777777" w:rsidR="00EA07FE" w:rsidRPr="00DE7588"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06A865CF"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7BFD69E8" w14:textId="77777777" w:rsidTr="0088110F">
        <w:tc>
          <w:tcPr>
            <w:tcW w:w="851" w:type="dxa"/>
            <w:vMerge/>
          </w:tcPr>
          <w:p w14:paraId="5CA87FF8" w14:textId="77777777" w:rsidR="00EA07FE" w:rsidRPr="00DE7588"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7423EC3" w14:textId="77777777" w:rsidR="00EA07FE" w:rsidRPr="00DE7588"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36E875F" w14:textId="77777777" w:rsidR="00EA07FE" w:rsidRPr="00DE7588"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E7588">
              <w:rPr>
                <w:rFonts w:ascii="Times New Roman" w:hAnsi="Times New Roman"/>
                <w:bCs/>
                <w:i/>
                <w:sz w:val="26"/>
                <w:szCs w:val="26"/>
              </w:rPr>
              <w:t xml:space="preserve">+ Chuyên viên </w:t>
            </w:r>
          </w:p>
          <w:p w14:paraId="524C1AC2" w14:textId="77777777" w:rsidR="00EA07FE" w:rsidRPr="00DE7588"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E7588">
              <w:rPr>
                <w:rFonts w:ascii="Times New Roman" w:hAnsi="Times New Roman"/>
                <w:bCs/>
                <w:i/>
                <w:sz w:val="26"/>
                <w:szCs w:val="26"/>
              </w:rPr>
              <w:t>+ Lãnh đạo phòng/bộ phận</w:t>
            </w:r>
          </w:p>
          <w:p w14:paraId="4CAB56BF" w14:textId="77777777" w:rsidR="00EA07FE" w:rsidRPr="00DE7588"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E7588">
              <w:rPr>
                <w:rFonts w:ascii="Times New Roman" w:hAnsi="Times New Roman"/>
                <w:bCs/>
                <w:i/>
                <w:sz w:val="26"/>
                <w:szCs w:val="26"/>
              </w:rPr>
              <w:t xml:space="preserve">+ Lãnh đạo đơn vị: </w:t>
            </w:r>
          </w:p>
          <w:p w14:paraId="642BC828" w14:textId="77777777" w:rsidR="00EA07FE" w:rsidRPr="00DE7588"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DE7588">
              <w:rPr>
                <w:rFonts w:ascii="Times New Roman" w:hAnsi="Times New Roman"/>
                <w:bCs/>
                <w:i/>
                <w:sz w:val="26"/>
                <w:szCs w:val="26"/>
              </w:rPr>
              <w:t xml:space="preserve">+ Văn thư đơn vị: </w:t>
            </w:r>
          </w:p>
        </w:tc>
        <w:tc>
          <w:tcPr>
            <w:tcW w:w="3118" w:type="dxa"/>
            <w:vAlign w:val="center"/>
          </w:tcPr>
          <w:p w14:paraId="7EAAA083" w14:textId="77777777" w:rsidR="00EA07FE" w:rsidRPr="00DE7588"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DE7588">
              <w:rPr>
                <w:rFonts w:ascii="Times New Roman" w:hAnsi="Times New Roman"/>
                <w:bCs/>
                <w:i/>
                <w:sz w:val="26"/>
                <w:szCs w:val="26"/>
              </w:rPr>
              <w:t>12 ngày</w:t>
            </w:r>
          </w:p>
          <w:p w14:paraId="72DCB6B3" w14:textId="77777777" w:rsidR="00EA07FE" w:rsidRPr="00DE7588"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DE7588">
              <w:rPr>
                <w:rFonts w:ascii="Times New Roman" w:hAnsi="Times New Roman"/>
                <w:bCs/>
                <w:i/>
                <w:sz w:val="26"/>
                <w:szCs w:val="26"/>
              </w:rPr>
              <w:t>1 ngày</w:t>
            </w:r>
          </w:p>
          <w:p w14:paraId="1859EDA3" w14:textId="77777777" w:rsidR="00EA07FE" w:rsidRPr="00DE7588"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DE7588">
              <w:rPr>
                <w:rFonts w:ascii="Times New Roman" w:hAnsi="Times New Roman"/>
                <w:bCs/>
                <w:i/>
                <w:sz w:val="26"/>
                <w:szCs w:val="26"/>
              </w:rPr>
              <w:t>1/2 ngày</w:t>
            </w:r>
          </w:p>
          <w:p w14:paraId="4CFE3C63" w14:textId="77777777" w:rsidR="00EA07FE" w:rsidRPr="00DE7588"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E7588">
              <w:rPr>
                <w:rFonts w:ascii="Times New Roman" w:hAnsi="Times New Roman"/>
                <w:bCs/>
                <w:i/>
                <w:sz w:val="26"/>
                <w:szCs w:val="26"/>
              </w:rPr>
              <w:t>1/2 ngày</w:t>
            </w:r>
          </w:p>
        </w:tc>
        <w:tc>
          <w:tcPr>
            <w:tcW w:w="1388" w:type="dxa"/>
          </w:tcPr>
          <w:p w14:paraId="505F8851" w14:textId="77777777" w:rsidR="00EA07FE" w:rsidRPr="007D038B"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7D038B" w14:paraId="2124877C" w14:textId="77777777" w:rsidTr="0088110F">
        <w:tc>
          <w:tcPr>
            <w:tcW w:w="851" w:type="dxa"/>
            <w:vAlign w:val="center"/>
          </w:tcPr>
          <w:p w14:paraId="43D4EB5B" w14:textId="77777777" w:rsidR="00EA07FE" w:rsidRPr="00DE7588"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E7588">
              <w:rPr>
                <w:rFonts w:ascii="Times New Roman" w:hAnsi="Times New Roman"/>
                <w:b/>
                <w:sz w:val="26"/>
                <w:szCs w:val="26"/>
              </w:rPr>
              <w:t>Bước 4</w:t>
            </w:r>
          </w:p>
        </w:tc>
        <w:tc>
          <w:tcPr>
            <w:tcW w:w="2376" w:type="dxa"/>
          </w:tcPr>
          <w:p w14:paraId="5A55E87C" w14:textId="77777777" w:rsidR="00EA07FE" w:rsidRPr="00DE7588" w:rsidRDefault="00EA07FE" w:rsidP="0088110F">
            <w:pPr>
              <w:pStyle w:val="NormalWeb"/>
              <w:spacing w:before="0" w:beforeAutospacing="0" w:after="120" w:afterAutospacing="0" w:line="234" w:lineRule="atLeast"/>
              <w:jc w:val="both"/>
              <w:rPr>
                <w:rStyle w:val="fontstyle21"/>
                <w:i/>
              </w:rPr>
            </w:pPr>
            <w:r w:rsidRPr="00DE7588">
              <w:rPr>
                <w:rFonts w:ascii="Times New Roman" w:hAnsi="Times New Roman"/>
                <w:b/>
                <w:sz w:val="26"/>
                <w:szCs w:val="26"/>
                <w:lang w:val="nl-NL"/>
              </w:rPr>
              <w:t>Trả kết quả giải quyết thủ tục hành chính</w:t>
            </w:r>
          </w:p>
          <w:p w14:paraId="2CC4C280" w14:textId="77777777" w:rsidR="00EA07FE" w:rsidRPr="00DE7588" w:rsidRDefault="00EA07FE" w:rsidP="0088110F">
            <w:pPr>
              <w:pStyle w:val="NormalWeb"/>
              <w:spacing w:before="0" w:beforeAutospacing="0" w:after="120" w:afterAutospacing="0" w:line="234" w:lineRule="atLeast"/>
              <w:jc w:val="both"/>
              <w:rPr>
                <w:rFonts w:ascii="Times New Roman" w:hAnsi="Times New Roman"/>
                <w:b/>
                <w:sz w:val="26"/>
                <w:szCs w:val="26"/>
              </w:rPr>
            </w:pPr>
            <w:r w:rsidRPr="00DE7588">
              <w:rPr>
                <w:rStyle w:val="fontstyle21"/>
                <w:i/>
              </w:rPr>
              <w:t xml:space="preserve">(Kết quả giải quyết thủ tục hành chính gửi trả cho tổ chức, cá nhân phải bảo đảm đầy đủ theo </w:t>
            </w:r>
            <w:r w:rsidRPr="00DE7588">
              <w:rPr>
                <w:rStyle w:val="fontstyle21"/>
                <w:i/>
              </w:rPr>
              <w:lastRenderedPageBreak/>
              <w:t>quy định mà cơ quan có thẩm quyền trả cho tổ chức, cá nhân sau khi giải quyết xong thủ tục hành chính)</w:t>
            </w:r>
          </w:p>
        </w:tc>
        <w:tc>
          <w:tcPr>
            <w:tcW w:w="7513" w:type="dxa"/>
          </w:tcPr>
          <w:p w14:paraId="13668018" w14:textId="77777777" w:rsidR="00EA07FE" w:rsidRPr="00DE7588" w:rsidRDefault="00EA07FE" w:rsidP="0088110F">
            <w:pPr>
              <w:spacing w:before="120" w:after="120" w:line="340" w:lineRule="exact"/>
              <w:ind w:firstLine="347"/>
              <w:jc w:val="both"/>
              <w:rPr>
                <w:iCs/>
                <w:sz w:val="26"/>
                <w:szCs w:val="26"/>
                <w:lang w:val="nl-NL"/>
              </w:rPr>
            </w:pPr>
            <w:r w:rsidRPr="00DE7588">
              <w:rPr>
                <w:iCs/>
                <w:sz w:val="26"/>
                <w:szCs w:val="26"/>
                <w:lang w:val="nl-NL"/>
              </w:rPr>
              <w:lastRenderedPageBreak/>
              <w:t>Công chức tiếp nhận và trả  kết quả nhập vào sổ theo dõi hồ sơ và phần mềm điện tử thực hiện như sau:</w:t>
            </w:r>
          </w:p>
          <w:p w14:paraId="5E4CD928" w14:textId="77777777" w:rsidR="00EA07FE" w:rsidRPr="00DE7588" w:rsidRDefault="00EA07FE" w:rsidP="0088110F">
            <w:pPr>
              <w:spacing w:before="120" w:after="120" w:line="340" w:lineRule="exact"/>
              <w:ind w:firstLine="347"/>
              <w:jc w:val="both"/>
              <w:rPr>
                <w:iCs/>
                <w:sz w:val="26"/>
                <w:szCs w:val="26"/>
                <w:lang w:val="nl-NL"/>
              </w:rPr>
            </w:pPr>
            <w:r w:rsidRPr="00DE7588">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4533B576" w14:textId="77777777" w:rsidR="00EA07FE" w:rsidRPr="00DE7588" w:rsidRDefault="00EA07FE" w:rsidP="0088110F">
            <w:pPr>
              <w:spacing w:before="120" w:after="120"/>
              <w:ind w:firstLine="347"/>
              <w:jc w:val="both"/>
              <w:rPr>
                <w:iCs/>
                <w:sz w:val="26"/>
                <w:szCs w:val="26"/>
                <w:lang w:val="nl-NL"/>
              </w:rPr>
            </w:pPr>
            <w:r w:rsidRPr="00DE7588">
              <w:rPr>
                <w:iCs/>
                <w:sz w:val="26"/>
                <w:szCs w:val="26"/>
                <w:lang w:val="nl-NL"/>
              </w:rPr>
              <w:lastRenderedPageBreak/>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DE7588">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6BC55937" w14:textId="77777777" w:rsidR="00EA07FE" w:rsidRPr="00DE7588" w:rsidRDefault="00EA07FE" w:rsidP="0088110F">
            <w:pPr>
              <w:spacing w:before="120" w:after="120"/>
              <w:ind w:firstLine="347"/>
              <w:jc w:val="both"/>
              <w:rPr>
                <w:iCs/>
                <w:sz w:val="26"/>
                <w:szCs w:val="26"/>
                <w:lang w:val="nl-NL"/>
              </w:rPr>
            </w:pPr>
            <w:r w:rsidRPr="00DE7588">
              <w:rPr>
                <w:iCs/>
                <w:sz w:val="26"/>
                <w:szCs w:val="26"/>
                <w:lang w:val="nl-NL"/>
              </w:rPr>
              <w:t>- Trường hợp nhận kết quả</w:t>
            </w:r>
            <w:r w:rsidRPr="00281F0D">
              <w:rPr>
                <w:sz w:val="26"/>
                <w:szCs w:val="26"/>
                <w:lang w:val="nl-NL"/>
              </w:rPr>
              <w:t xml:space="preserve">thông </w:t>
            </w:r>
            <w:r w:rsidRPr="00DE7588">
              <w:rPr>
                <w:sz w:val="26"/>
                <w:szCs w:val="26"/>
                <w:lang w:val="vi-VN"/>
              </w:rPr>
              <w:t xml:space="preserve">qua dịch vụ bưu chính </w:t>
            </w:r>
            <w:r w:rsidRPr="00281F0D">
              <w:rPr>
                <w:sz w:val="26"/>
                <w:szCs w:val="26"/>
                <w:lang w:val="nl-NL"/>
              </w:rPr>
              <w:t>công ích. (</w:t>
            </w:r>
            <w:r w:rsidRPr="00DE7588">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0CFC7BA9" w14:textId="77777777" w:rsidR="00EA07FE" w:rsidRPr="00DE7588" w:rsidRDefault="00EA07FE" w:rsidP="0088110F">
            <w:pPr>
              <w:spacing w:before="120" w:after="120" w:line="340" w:lineRule="exact"/>
              <w:ind w:firstLine="347"/>
              <w:jc w:val="both"/>
              <w:rPr>
                <w:b/>
                <w:i/>
                <w:sz w:val="26"/>
                <w:szCs w:val="26"/>
                <w:lang w:val="pt-BR"/>
              </w:rPr>
            </w:pPr>
            <w:r w:rsidRPr="00DE7588">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4D20AC6E" w14:textId="77777777" w:rsidR="00EA07FE" w:rsidRPr="00DE7588" w:rsidRDefault="00EA07FE" w:rsidP="0088110F">
            <w:pPr>
              <w:spacing w:before="120" w:after="120"/>
              <w:ind w:firstLine="347"/>
              <w:jc w:val="both"/>
              <w:rPr>
                <w:rStyle w:val="fontstyle21"/>
                <w:iCs/>
                <w:lang w:val="nl-NL"/>
              </w:rPr>
            </w:pPr>
            <w:r w:rsidRPr="00DE7588">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7983CDFA" w14:textId="77777777" w:rsidR="00EA07FE" w:rsidRPr="00DE7588"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DE7588">
              <w:rPr>
                <w:rFonts w:ascii="Times New Roman" w:hAnsi="Times New Roman"/>
                <w:bCs/>
                <w:i/>
                <w:sz w:val="26"/>
                <w:szCs w:val="26"/>
              </w:rPr>
              <w:lastRenderedPageBreak/>
              <w:t>½ ngày</w:t>
            </w:r>
          </w:p>
        </w:tc>
        <w:tc>
          <w:tcPr>
            <w:tcW w:w="1388" w:type="dxa"/>
          </w:tcPr>
          <w:p w14:paraId="5081DDBD" w14:textId="77777777" w:rsidR="00EA07FE" w:rsidRPr="007D038B"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116E6223" w14:textId="77777777" w:rsidR="00EA07FE" w:rsidRPr="007D038B" w:rsidRDefault="00EA07FE" w:rsidP="00EA07FE">
      <w:pPr>
        <w:pStyle w:val="NormalWeb"/>
        <w:shd w:val="clear" w:color="auto" w:fill="FFFFFF"/>
        <w:spacing w:before="120" w:beforeAutospacing="0" w:after="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52B79422" w14:textId="77777777" w:rsidR="00EA07FE" w:rsidRPr="007D038B" w:rsidRDefault="00EA07FE" w:rsidP="00EA07FE">
      <w:pPr>
        <w:pStyle w:val="NormalWeb"/>
        <w:shd w:val="clear" w:color="auto" w:fill="FFFFFF"/>
        <w:spacing w:before="120" w:beforeAutospacing="0" w:after="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67BAB7C3" w14:textId="77777777" w:rsidR="00EA07FE" w:rsidRPr="007D038B" w:rsidRDefault="00EA07FE" w:rsidP="00EA07FE">
      <w:pPr>
        <w:pStyle w:val="NormalWeb"/>
        <w:shd w:val="clear" w:color="auto" w:fill="FFFFFF"/>
        <w:spacing w:before="120" w:beforeAutospacing="0" w:after="0" w:afterAutospacing="0"/>
        <w:ind w:firstLine="720"/>
        <w:jc w:val="both"/>
        <w:rPr>
          <w:rFonts w:ascii="Times New Roman" w:hAnsi="Times New Roman"/>
          <w:sz w:val="28"/>
          <w:szCs w:val="28"/>
        </w:rPr>
      </w:pPr>
      <w:r w:rsidRPr="007D038B">
        <w:rPr>
          <w:rFonts w:ascii="Times New Roman" w:hAnsi="Times New Roman"/>
          <w:sz w:val="28"/>
          <w:szCs w:val="28"/>
        </w:rPr>
        <w:t>+ Tờ trình cho phép hoạt động giáo dục trở lại;</w:t>
      </w:r>
    </w:p>
    <w:p w14:paraId="0128A4C3" w14:textId="77777777" w:rsidR="00EA07FE" w:rsidRPr="007D038B" w:rsidRDefault="00EA07FE" w:rsidP="00EA07FE">
      <w:pPr>
        <w:pStyle w:val="NormalWeb"/>
        <w:shd w:val="clear" w:color="auto" w:fill="FFFFFF"/>
        <w:spacing w:before="120" w:beforeAutospacing="0" w:after="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0F45760E" w14:textId="77777777" w:rsidR="00EA07FE" w:rsidRPr="007D038B" w:rsidRDefault="00EA07FE" w:rsidP="00EA07FE">
      <w:pPr>
        <w:pStyle w:val="NormalWeb"/>
        <w:shd w:val="clear" w:color="auto" w:fill="FFFFFF"/>
        <w:spacing w:before="120" w:beforeAutospacing="0" w:after="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76CEA6D0" w14:textId="77777777" w:rsidR="00EA07FE" w:rsidRPr="00281F0D" w:rsidRDefault="00EA07FE" w:rsidP="00EA07FE">
      <w:pPr>
        <w:pStyle w:val="NormalWeb"/>
        <w:shd w:val="clear" w:color="auto" w:fill="FFFFFF"/>
        <w:spacing w:before="120" w:beforeAutospacing="0" w:after="0" w:afterAutospacing="0"/>
        <w:ind w:firstLine="720"/>
        <w:jc w:val="both"/>
        <w:rPr>
          <w:rFonts w:ascii="Times New Roman" w:hAnsi="Times New Roman"/>
          <w:sz w:val="28"/>
          <w:szCs w:val="28"/>
          <w:lang w:val="sv-SE"/>
        </w:rPr>
      </w:pPr>
      <w:r w:rsidRPr="00281F0D">
        <w:rPr>
          <w:rFonts w:ascii="Times New Roman" w:hAnsi="Times New Roman"/>
          <w:sz w:val="28"/>
          <w:szCs w:val="28"/>
          <w:lang w:val="sv-SE"/>
        </w:rPr>
        <w:t>- Trung tâm ngoại ngữ, tin học.</w:t>
      </w:r>
    </w:p>
    <w:p w14:paraId="70E279F3" w14:textId="77777777" w:rsidR="00EA07FE" w:rsidRPr="00281F0D" w:rsidRDefault="00EA07FE" w:rsidP="00EA07FE">
      <w:pPr>
        <w:pStyle w:val="NormalWeb"/>
        <w:shd w:val="clear" w:color="auto" w:fill="FFFFFF"/>
        <w:spacing w:before="120" w:beforeAutospacing="0" w:after="0" w:afterAutospacing="0"/>
        <w:ind w:firstLine="720"/>
        <w:jc w:val="both"/>
        <w:rPr>
          <w:rFonts w:ascii="Times New Roman" w:hAnsi="Times New Roman"/>
          <w:b/>
          <w:bCs/>
          <w:sz w:val="28"/>
          <w:szCs w:val="28"/>
          <w:lang w:val="sv-SE"/>
        </w:rPr>
      </w:pPr>
      <w:r w:rsidRPr="00281F0D">
        <w:rPr>
          <w:rFonts w:ascii="Times New Roman" w:hAnsi="Times New Roman"/>
          <w:b/>
          <w:bCs/>
          <w:sz w:val="28"/>
          <w:szCs w:val="28"/>
          <w:lang w:val="sv-SE"/>
        </w:rPr>
        <w:t>d. Cơ quan giải quyết thủ tục hành chính:</w:t>
      </w:r>
    </w:p>
    <w:p w14:paraId="3B6D5597" w14:textId="77777777" w:rsidR="00EA07FE" w:rsidRPr="00281F0D" w:rsidRDefault="00EA07FE" w:rsidP="00EA07FE">
      <w:pPr>
        <w:pStyle w:val="NormalWeb"/>
        <w:shd w:val="clear" w:color="auto" w:fill="FFFFFF"/>
        <w:spacing w:before="120" w:beforeAutospacing="0" w:after="0" w:afterAutospacing="0"/>
        <w:ind w:firstLine="720"/>
        <w:jc w:val="both"/>
        <w:rPr>
          <w:rFonts w:ascii="Times New Roman" w:hAnsi="Times New Roman"/>
          <w:sz w:val="28"/>
          <w:szCs w:val="28"/>
          <w:lang w:val="sv-SE"/>
        </w:rPr>
      </w:pPr>
      <w:r w:rsidRPr="00281F0D">
        <w:rPr>
          <w:rFonts w:ascii="Times New Roman" w:hAnsi="Times New Roman"/>
          <w:sz w:val="28"/>
          <w:szCs w:val="28"/>
          <w:lang w:val="sv-SE"/>
        </w:rPr>
        <w:t>Sở Giáo dục và Đào tạo; Đại học, học viện; trường đại học, trường cao đẳng.</w:t>
      </w:r>
    </w:p>
    <w:p w14:paraId="6C795480" w14:textId="77777777" w:rsidR="00EA07FE" w:rsidRPr="00281F0D" w:rsidRDefault="00EA07FE" w:rsidP="00EA07FE">
      <w:pPr>
        <w:pStyle w:val="NormalWeb"/>
        <w:shd w:val="clear" w:color="auto" w:fill="FFFFFF"/>
        <w:spacing w:before="120" w:beforeAutospacing="0" w:after="0" w:afterAutospacing="0"/>
        <w:ind w:firstLine="720"/>
        <w:jc w:val="both"/>
        <w:rPr>
          <w:rFonts w:ascii="Times New Roman" w:hAnsi="Times New Roman"/>
          <w:b/>
          <w:bCs/>
          <w:sz w:val="28"/>
          <w:szCs w:val="28"/>
          <w:lang w:val="sv-SE"/>
        </w:rPr>
      </w:pPr>
      <w:r w:rsidRPr="00281F0D">
        <w:rPr>
          <w:rFonts w:ascii="Times New Roman" w:hAnsi="Times New Roman"/>
          <w:b/>
          <w:bCs/>
          <w:sz w:val="28"/>
          <w:szCs w:val="28"/>
          <w:lang w:val="sv-SE"/>
        </w:rPr>
        <w:t>đ. Kết quả thực hiện thủ tục hành chính:</w:t>
      </w:r>
    </w:p>
    <w:p w14:paraId="05AB99C1" w14:textId="77777777" w:rsidR="00EA07FE" w:rsidRPr="00281F0D" w:rsidRDefault="00EA07FE" w:rsidP="00EA07FE">
      <w:pPr>
        <w:pStyle w:val="NormalWeb"/>
        <w:shd w:val="clear" w:color="auto" w:fill="FFFFFF"/>
        <w:spacing w:before="120" w:beforeAutospacing="0" w:after="0" w:afterAutospacing="0"/>
        <w:ind w:firstLine="720"/>
        <w:jc w:val="both"/>
        <w:rPr>
          <w:rFonts w:ascii="Times New Roman" w:hAnsi="Times New Roman"/>
          <w:bCs/>
          <w:sz w:val="28"/>
          <w:szCs w:val="28"/>
          <w:lang w:val="sv-SE"/>
        </w:rPr>
      </w:pPr>
      <w:r w:rsidRPr="00281F0D">
        <w:rPr>
          <w:rFonts w:ascii="Times New Roman" w:hAnsi="Times New Roman"/>
          <w:bCs/>
          <w:sz w:val="28"/>
          <w:szCs w:val="28"/>
          <w:lang w:val="sv-SE"/>
        </w:rPr>
        <w:lastRenderedPageBreak/>
        <w:t>Quyết định cho phép trung tâm ngoại ngữ, tin học hoạt động giáo dục trở lại của giám đốc Sở Giáo dục và Đào tạo hoặc Giám đốc đại học, học viện; hiệu trưởng trường đại học, trường cao đẳng.</w:t>
      </w:r>
    </w:p>
    <w:p w14:paraId="23364048" w14:textId="77777777" w:rsidR="00EA07FE" w:rsidRPr="00281F0D" w:rsidRDefault="00EA07FE" w:rsidP="00EA07FE">
      <w:pPr>
        <w:pStyle w:val="NormalWeb"/>
        <w:shd w:val="clear" w:color="auto" w:fill="FFFFFF"/>
        <w:spacing w:before="120" w:beforeAutospacing="0" w:after="0" w:afterAutospacing="0"/>
        <w:ind w:firstLine="720"/>
        <w:jc w:val="both"/>
        <w:rPr>
          <w:rFonts w:ascii="Times New Roman" w:hAnsi="Times New Roman"/>
          <w:bCs/>
          <w:i/>
          <w:sz w:val="28"/>
          <w:szCs w:val="28"/>
          <w:lang w:val="sv-SE"/>
        </w:rPr>
      </w:pPr>
      <w:r w:rsidRPr="00281F0D">
        <w:rPr>
          <w:rFonts w:ascii="Times New Roman" w:hAnsi="Times New Roman"/>
          <w:b/>
          <w:bCs/>
          <w:sz w:val="28"/>
          <w:szCs w:val="28"/>
          <w:lang w:val="sv-SE"/>
        </w:rPr>
        <w:t>e. Phí, lệ phí:</w:t>
      </w:r>
      <w:r w:rsidRPr="00281F0D">
        <w:rPr>
          <w:rFonts w:ascii="Times New Roman" w:hAnsi="Times New Roman"/>
          <w:sz w:val="28"/>
          <w:szCs w:val="28"/>
          <w:lang w:val="sv-SE"/>
        </w:rPr>
        <w:t> Không.</w:t>
      </w:r>
    </w:p>
    <w:p w14:paraId="734CC25A" w14:textId="77777777" w:rsidR="00EA07FE" w:rsidRPr="00281F0D" w:rsidRDefault="00EA07FE" w:rsidP="00EA07FE">
      <w:pPr>
        <w:pStyle w:val="NormalWeb"/>
        <w:shd w:val="clear" w:color="auto" w:fill="FFFFFF"/>
        <w:spacing w:before="120" w:beforeAutospacing="0" w:after="0" w:afterAutospacing="0"/>
        <w:ind w:firstLine="720"/>
        <w:jc w:val="both"/>
        <w:rPr>
          <w:rFonts w:ascii="Times New Roman" w:hAnsi="Times New Roman"/>
          <w:sz w:val="28"/>
          <w:szCs w:val="28"/>
          <w:lang w:val="sv-SE"/>
        </w:rPr>
      </w:pPr>
      <w:r w:rsidRPr="00281F0D">
        <w:rPr>
          <w:rFonts w:ascii="Times New Roman" w:hAnsi="Times New Roman"/>
          <w:b/>
          <w:bCs/>
          <w:sz w:val="28"/>
          <w:szCs w:val="28"/>
          <w:lang w:val="sv-SE"/>
        </w:rPr>
        <w:t xml:space="preserve">g. Tên mẫu đơn, mẫu tờ khai: </w:t>
      </w:r>
      <w:r w:rsidRPr="00281F0D">
        <w:rPr>
          <w:rFonts w:ascii="Times New Roman" w:hAnsi="Times New Roman"/>
          <w:sz w:val="28"/>
          <w:szCs w:val="28"/>
          <w:lang w:val="sv-SE"/>
        </w:rPr>
        <w:t>Không.</w:t>
      </w:r>
    </w:p>
    <w:p w14:paraId="62C8D960" w14:textId="77777777" w:rsidR="00EA07FE" w:rsidRPr="007D038B" w:rsidRDefault="00EA07FE" w:rsidP="00EA07FE">
      <w:pPr>
        <w:pStyle w:val="NormalWeb"/>
        <w:shd w:val="clear" w:color="auto" w:fill="FFFFFF"/>
        <w:spacing w:before="120" w:beforeAutospacing="0" w:after="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4E481A41" w14:textId="77777777" w:rsidR="00EA07FE" w:rsidRPr="00281F0D" w:rsidRDefault="00EA07FE" w:rsidP="00EA07FE">
      <w:pPr>
        <w:pStyle w:val="NormalWeb"/>
        <w:shd w:val="clear" w:color="auto" w:fill="FFFFFF"/>
        <w:spacing w:before="120" w:beforeAutospacing="0" w:after="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Sau thời hạn đình chỉ hoạt động giáo dục, nếu các nguyên nhân dẫn đến việc đình chỉ được khắc phục.</w:t>
      </w:r>
    </w:p>
    <w:p w14:paraId="3F241C69" w14:textId="77777777" w:rsidR="00EA07FE" w:rsidRPr="00281F0D" w:rsidRDefault="00EA07FE" w:rsidP="00EA07FE">
      <w:pPr>
        <w:pStyle w:val="NormalWeb"/>
        <w:shd w:val="clear" w:color="auto" w:fill="FFFFFF"/>
        <w:spacing w:before="120" w:beforeAutospacing="0" w:after="0" w:afterAutospacing="0"/>
        <w:ind w:firstLine="720"/>
        <w:jc w:val="both"/>
        <w:rPr>
          <w:rFonts w:ascii="Times New Roman" w:hAnsi="Times New Roman"/>
          <w:i/>
          <w:spacing w:val="-8"/>
          <w:sz w:val="28"/>
          <w:szCs w:val="28"/>
          <w:lang w:val="hr-HR"/>
        </w:rPr>
      </w:pPr>
      <w:r w:rsidRPr="00281F0D">
        <w:rPr>
          <w:rFonts w:ascii="Times New Roman" w:hAnsi="Times New Roman"/>
          <w:b/>
          <w:bCs/>
          <w:sz w:val="28"/>
          <w:szCs w:val="28"/>
          <w:lang w:val="hr-HR"/>
        </w:rPr>
        <w:t xml:space="preserve">i. Căn cứ pháp lý của thủ tục hành chính: </w:t>
      </w:r>
    </w:p>
    <w:p w14:paraId="6762B817" w14:textId="77777777" w:rsidR="00EA07FE" w:rsidRPr="00281F0D" w:rsidRDefault="00EA07FE" w:rsidP="00EA07FE">
      <w:pPr>
        <w:shd w:val="clear" w:color="auto" w:fill="FFFFFF"/>
        <w:spacing w:before="120"/>
        <w:ind w:firstLine="720"/>
        <w:jc w:val="both"/>
        <w:rPr>
          <w:sz w:val="28"/>
          <w:szCs w:val="28"/>
          <w:lang w:val="hr-HR"/>
        </w:rPr>
      </w:pPr>
      <w:r w:rsidRPr="00281F0D">
        <w:rPr>
          <w:sz w:val="28"/>
          <w:szCs w:val="28"/>
          <w:lang w:val="hr-HR"/>
        </w:rPr>
        <w:t>- Khoản c, d, đ Điểm 3 Điều 51 Nghị định số </w:t>
      </w:r>
      <w:hyperlink r:id="rId35"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513D434A" w14:textId="77777777" w:rsidR="00EA07FE" w:rsidRPr="00281F0D" w:rsidRDefault="00EA07FE" w:rsidP="00EA07FE">
      <w:pPr>
        <w:shd w:val="clear" w:color="auto" w:fill="FFFFFF"/>
        <w:spacing w:before="120"/>
        <w:ind w:firstLine="720"/>
        <w:jc w:val="both"/>
        <w:rPr>
          <w:sz w:val="28"/>
          <w:szCs w:val="28"/>
          <w:lang w:val="hr-HR"/>
        </w:rPr>
      </w:pPr>
      <w:r w:rsidRPr="00281F0D">
        <w:rPr>
          <w:iCs/>
          <w:sz w:val="28"/>
          <w:szCs w:val="28"/>
          <w:lang w:val="hr-HR"/>
        </w:rPr>
        <w:t>- Điều 2 Nghị định số </w:t>
      </w:r>
      <w:hyperlink r:id="rId36" w:tgtFrame="_blank" w:tooltip="Nghị định 135/2018/NĐ-CP" w:history="1">
        <w:r w:rsidRPr="00281F0D">
          <w:rPr>
            <w:iCs/>
            <w:sz w:val="28"/>
            <w:szCs w:val="28"/>
            <w:lang w:val="hr-HR"/>
          </w:rPr>
          <w:t>135/2018/NĐ-CP</w:t>
        </w:r>
      </w:hyperlink>
      <w:r w:rsidRPr="00281F0D">
        <w:rPr>
          <w:iCs/>
          <w:sz w:val="28"/>
          <w:szCs w:val="28"/>
          <w:lang w:val="hr-HR"/>
        </w:rPr>
        <w:t> ngày 04/10/2018 của Chính phủ sửa đổi một số điều của Nghị định </w:t>
      </w:r>
      <w:hyperlink r:id="rId37" w:tgtFrame="_blank" w:tooltip="Nghị định 46/2017/NĐ-CP" w:history="1">
        <w:r w:rsidRPr="00281F0D">
          <w:rPr>
            <w:iCs/>
            <w:sz w:val="28"/>
            <w:szCs w:val="28"/>
            <w:lang w:val="hr-HR"/>
          </w:rPr>
          <w:t>46/2017/NĐ-CP</w:t>
        </w:r>
      </w:hyperlink>
      <w:r w:rsidRPr="00281F0D">
        <w:rPr>
          <w:iCs/>
          <w:sz w:val="28"/>
          <w:szCs w:val="28"/>
          <w:lang w:val="hr-HR"/>
        </w:rPr>
        <w:t> ngày 21/4/2017 của Chính phủ quy định về điều kiện đầu tư và hoạt động trong lĩnh vực giáo dục.</w:t>
      </w:r>
    </w:p>
    <w:p w14:paraId="78442986"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EA07FE" w:rsidRPr="007D038B" w14:paraId="2F2EF2F4"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9F9E307"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32876C5E"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10553069"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0A5D4681"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72B4711"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12523B82"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77C1A604"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5B0AE5B5"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4C1B2D24"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499F967E"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46CF3657"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7667777"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7101D756"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6EAEE68A" w14:textId="77777777" w:rsidR="00EA07FE" w:rsidRPr="007D038B" w:rsidRDefault="00EA07FE" w:rsidP="0088110F">
            <w:pPr>
              <w:spacing w:before="40" w:after="40"/>
              <w:rPr>
                <w:sz w:val="26"/>
                <w:szCs w:val="26"/>
                <w:lang w:val="nl-NL"/>
              </w:rPr>
            </w:pPr>
          </w:p>
        </w:tc>
      </w:tr>
    </w:tbl>
    <w:p w14:paraId="336BE21E" w14:textId="7CB84EF1" w:rsidR="00EA07FE" w:rsidRPr="007D038B" w:rsidRDefault="007438B0" w:rsidP="00EA07FE">
      <w:pPr>
        <w:shd w:val="clear" w:color="auto" w:fill="FFFFFF"/>
        <w:spacing w:before="120" w:after="120" w:line="212" w:lineRule="atLeast"/>
        <w:ind w:firstLine="720"/>
        <w:jc w:val="both"/>
        <w:rPr>
          <w:b/>
          <w:bCs/>
          <w:i/>
          <w:sz w:val="28"/>
          <w:szCs w:val="28"/>
          <w:lang w:val="hr-HR"/>
        </w:rPr>
      </w:pPr>
      <w:r w:rsidRPr="00281F0D">
        <w:rPr>
          <w:b/>
          <w:bCs/>
          <w:sz w:val="28"/>
          <w:szCs w:val="28"/>
          <w:lang w:val="nl-NL"/>
        </w:rPr>
        <w:lastRenderedPageBreak/>
        <w:t>9</w:t>
      </w:r>
      <w:r w:rsidR="00EA07FE" w:rsidRPr="00281F0D">
        <w:rPr>
          <w:b/>
          <w:bCs/>
          <w:sz w:val="28"/>
          <w:szCs w:val="28"/>
          <w:lang w:val="nl-NL"/>
        </w:rPr>
        <w:t>. Tên thủ tục hành chính: Sáp nhập, chia, tách trung tâm ngoại ngữ, tin học</w:t>
      </w:r>
    </w:p>
    <w:p w14:paraId="4CCE5D02"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hr-HR"/>
        </w:rPr>
        <w:t xml:space="preserve"> </w:t>
      </w:r>
      <w:r w:rsidRPr="007D038B">
        <w:rPr>
          <w:b/>
          <w:bCs/>
          <w:sz w:val="28"/>
          <w:szCs w:val="28"/>
          <w:lang w:val="vi-VN"/>
        </w:rPr>
        <w:t>tự</w:t>
      </w:r>
      <w:r w:rsidRPr="00281F0D">
        <w:rPr>
          <w:b/>
          <w:bCs/>
          <w:sz w:val="28"/>
          <w:szCs w:val="28"/>
          <w:lang w:val="hr-HR"/>
        </w:rPr>
        <w:t xml:space="preserve">, cách thức, thời gian </w:t>
      </w:r>
      <w:r w:rsidRPr="007D038B">
        <w:rPr>
          <w:b/>
          <w:bCs/>
          <w:sz w:val="28"/>
          <w:szCs w:val="28"/>
          <w:lang w:val="vi-VN"/>
        </w:rPr>
        <w:t>giải quyết</w:t>
      </w:r>
      <w:r w:rsidRPr="00281F0D">
        <w:rPr>
          <w:b/>
          <w:sz w:val="28"/>
          <w:szCs w:val="28"/>
          <w:lang w:val="hr-HR"/>
        </w:rPr>
        <w:t xml:space="preserve"> thủ tục hành chính: </w:t>
      </w:r>
    </w:p>
    <w:tbl>
      <w:tblPr>
        <w:tblW w:w="1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7513"/>
        <w:gridCol w:w="3118"/>
        <w:gridCol w:w="1388"/>
      </w:tblGrid>
      <w:tr w:rsidR="00EA07FE" w:rsidRPr="002B3AAB" w14:paraId="1071F3B2" w14:textId="77777777" w:rsidTr="0088110F">
        <w:trPr>
          <w:trHeight w:val="405"/>
          <w:tblHeader/>
        </w:trPr>
        <w:tc>
          <w:tcPr>
            <w:tcW w:w="851" w:type="dxa"/>
            <w:vAlign w:val="center"/>
          </w:tcPr>
          <w:p w14:paraId="23D2F3D7" w14:textId="77777777" w:rsidR="00EA07FE" w:rsidRPr="002B3AAB" w:rsidRDefault="00EA07FE" w:rsidP="0088110F">
            <w:pPr>
              <w:pStyle w:val="NormalWeb"/>
              <w:spacing w:before="0" w:beforeAutospacing="0" w:after="0" w:afterAutospacing="0"/>
              <w:jc w:val="center"/>
              <w:rPr>
                <w:rFonts w:ascii="Times New Roman" w:hAnsi="Times New Roman"/>
                <w:b/>
                <w:sz w:val="26"/>
                <w:szCs w:val="26"/>
              </w:rPr>
            </w:pPr>
            <w:r w:rsidRPr="002B3AAB">
              <w:rPr>
                <w:rFonts w:ascii="Times New Roman" w:hAnsi="Times New Roman"/>
                <w:b/>
                <w:sz w:val="26"/>
                <w:szCs w:val="26"/>
              </w:rPr>
              <w:t>TT</w:t>
            </w:r>
          </w:p>
        </w:tc>
        <w:tc>
          <w:tcPr>
            <w:tcW w:w="2376" w:type="dxa"/>
            <w:vAlign w:val="center"/>
          </w:tcPr>
          <w:p w14:paraId="6EE137F9" w14:textId="77777777" w:rsidR="00EA07FE" w:rsidRPr="002B3AAB" w:rsidRDefault="00EA07FE" w:rsidP="0088110F">
            <w:pPr>
              <w:pStyle w:val="NormalWeb"/>
              <w:spacing w:before="0" w:beforeAutospacing="0" w:after="0" w:afterAutospacing="0"/>
              <w:jc w:val="center"/>
              <w:rPr>
                <w:rFonts w:ascii="Times New Roman" w:hAnsi="Times New Roman"/>
                <w:b/>
                <w:sz w:val="26"/>
                <w:szCs w:val="26"/>
              </w:rPr>
            </w:pPr>
            <w:r w:rsidRPr="002B3AAB">
              <w:rPr>
                <w:rFonts w:ascii="Times New Roman" w:hAnsi="Times New Roman"/>
                <w:b/>
                <w:sz w:val="26"/>
                <w:szCs w:val="26"/>
              </w:rPr>
              <w:t>Trình tự thực hiện</w:t>
            </w:r>
          </w:p>
        </w:tc>
        <w:tc>
          <w:tcPr>
            <w:tcW w:w="7513" w:type="dxa"/>
            <w:vAlign w:val="center"/>
          </w:tcPr>
          <w:p w14:paraId="512D467D" w14:textId="77777777" w:rsidR="00EA07FE" w:rsidRPr="002B3AAB" w:rsidRDefault="00EA07FE" w:rsidP="0088110F">
            <w:pPr>
              <w:pStyle w:val="NormalWeb"/>
              <w:spacing w:before="0" w:beforeAutospacing="0" w:after="0" w:afterAutospacing="0"/>
              <w:jc w:val="center"/>
              <w:rPr>
                <w:rFonts w:ascii="Times New Roman" w:hAnsi="Times New Roman"/>
                <w:b/>
                <w:sz w:val="26"/>
                <w:szCs w:val="26"/>
              </w:rPr>
            </w:pPr>
            <w:r w:rsidRPr="002B3AAB">
              <w:rPr>
                <w:rFonts w:ascii="Times New Roman" w:hAnsi="Times New Roman"/>
                <w:b/>
                <w:sz w:val="26"/>
                <w:szCs w:val="26"/>
              </w:rPr>
              <w:t>Cách thức thực hiện</w:t>
            </w:r>
          </w:p>
        </w:tc>
        <w:tc>
          <w:tcPr>
            <w:tcW w:w="3118" w:type="dxa"/>
            <w:vAlign w:val="center"/>
          </w:tcPr>
          <w:p w14:paraId="50F60D24" w14:textId="77777777" w:rsidR="00EA07FE" w:rsidRPr="002B3AAB" w:rsidRDefault="00EA07FE" w:rsidP="0088110F">
            <w:pPr>
              <w:pStyle w:val="NormalWeb"/>
              <w:spacing w:before="0" w:beforeAutospacing="0" w:after="0" w:afterAutospacing="0"/>
              <w:jc w:val="center"/>
              <w:rPr>
                <w:rFonts w:ascii="Times New Roman" w:hAnsi="Times New Roman"/>
                <w:b/>
                <w:sz w:val="26"/>
                <w:szCs w:val="26"/>
              </w:rPr>
            </w:pPr>
            <w:r w:rsidRPr="002B3AAB">
              <w:rPr>
                <w:rFonts w:ascii="Times New Roman" w:hAnsi="Times New Roman"/>
                <w:b/>
                <w:sz w:val="26"/>
                <w:szCs w:val="26"/>
              </w:rPr>
              <w:t>Thời gian giải quyết</w:t>
            </w:r>
          </w:p>
        </w:tc>
        <w:tc>
          <w:tcPr>
            <w:tcW w:w="1388" w:type="dxa"/>
            <w:vAlign w:val="center"/>
          </w:tcPr>
          <w:p w14:paraId="0A62EEDB" w14:textId="77777777" w:rsidR="00EA07FE" w:rsidRPr="002B3AAB" w:rsidRDefault="00EA07FE" w:rsidP="0088110F">
            <w:pPr>
              <w:pStyle w:val="NormalWeb"/>
              <w:spacing w:before="0" w:beforeAutospacing="0" w:after="0" w:afterAutospacing="0"/>
              <w:jc w:val="center"/>
              <w:rPr>
                <w:rFonts w:ascii="Times New Roman" w:hAnsi="Times New Roman"/>
                <w:b/>
                <w:sz w:val="26"/>
                <w:szCs w:val="26"/>
              </w:rPr>
            </w:pPr>
            <w:r w:rsidRPr="002B3AAB">
              <w:rPr>
                <w:rFonts w:ascii="Times New Roman" w:hAnsi="Times New Roman"/>
                <w:b/>
                <w:sz w:val="26"/>
                <w:szCs w:val="26"/>
              </w:rPr>
              <w:t>Ghi chú</w:t>
            </w:r>
          </w:p>
        </w:tc>
      </w:tr>
      <w:tr w:rsidR="00EA07FE" w:rsidRPr="002B3AAB" w14:paraId="1FE2310D" w14:textId="77777777" w:rsidTr="0088110F">
        <w:trPr>
          <w:trHeight w:val="1250"/>
        </w:trPr>
        <w:tc>
          <w:tcPr>
            <w:tcW w:w="851" w:type="dxa"/>
            <w:vMerge w:val="restart"/>
            <w:vAlign w:val="center"/>
          </w:tcPr>
          <w:p w14:paraId="7E9EA69D" w14:textId="77777777" w:rsidR="00EA07FE" w:rsidRPr="002B3AA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B3AAB">
              <w:rPr>
                <w:rFonts w:ascii="Times New Roman" w:hAnsi="Times New Roman"/>
                <w:b/>
                <w:sz w:val="26"/>
                <w:szCs w:val="26"/>
              </w:rPr>
              <w:t>Bước 1</w:t>
            </w:r>
          </w:p>
        </w:tc>
        <w:tc>
          <w:tcPr>
            <w:tcW w:w="2376" w:type="dxa"/>
            <w:vMerge w:val="restart"/>
            <w:vAlign w:val="center"/>
          </w:tcPr>
          <w:p w14:paraId="276AC2A8" w14:textId="77777777" w:rsidR="00EA07FE" w:rsidRPr="002B3AAB"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2B3AAB">
              <w:rPr>
                <w:rFonts w:ascii="Times New Roman" w:hAnsi="Times New Roman"/>
                <w:b/>
                <w:sz w:val="26"/>
                <w:szCs w:val="26"/>
              </w:rPr>
              <w:t xml:space="preserve">Nộp hồ sơ thủ tục hành chính: </w:t>
            </w:r>
            <w:r w:rsidRPr="002B3AAB">
              <w:rPr>
                <w:rFonts w:ascii="Times New Roman" w:hAnsi="Times New Roman"/>
                <w:i/>
                <w:sz w:val="26"/>
                <w:szCs w:val="26"/>
              </w:rPr>
              <w:t xml:space="preserve">Tổ chức, cá nhân chuẩn bị hồ sơ đầy đủ theo quy định và </w:t>
            </w:r>
            <w:r w:rsidRPr="002B3AAB">
              <w:rPr>
                <w:rFonts w:ascii="Times New Roman" w:hAnsi="Times New Roman"/>
                <w:i/>
                <w:sz w:val="26"/>
                <w:szCs w:val="26"/>
                <w:lang w:val="vi-VN"/>
              </w:rPr>
              <w:t xml:space="preserve">nộp hồ sơ </w:t>
            </w:r>
            <w:r w:rsidRPr="002B3AAB">
              <w:rPr>
                <w:rFonts w:ascii="Times New Roman" w:hAnsi="Times New Roman"/>
                <w:i/>
                <w:sz w:val="26"/>
                <w:szCs w:val="26"/>
              </w:rPr>
              <w:t>qua các cách thức sau:</w:t>
            </w:r>
          </w:p>
        </w:tc>
        <w:tc>
          <w:tcPr>
            <w:tcW w:w="7513" w:type="dxa"/>
            <w:vAlign w:val="center"/>
          </w:tcPr>
          <w:p w14:paraId="45BA76FB" w14:textId="77777777" w:rsidR="00EA07FE" w:rsidRPr="002B3AAB"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2B3AAB">
              <w:rPr>
                <w:rFonts w:ascii="Times New Roman" w:hAnsi="Times New Roman"/>
                <w:sz w:val="26"/>
                <w:szCs w:val="26"/>
              </w:rPr>
              <w:t xml:space="preserve">   1. Nộp trực tiếp qua Bộ phận tiếp nhận và trả kết quả tại Trung tâm Hành chính công tỉnh Đồng Tháp (27 Nguyễn Thị Minh Khai, Phường 1, thành phố Cao Lãnh, tỉnh Đồng Tháp).</w:t>
            </w:r>
          </w:p>
          <w:p w14:paraId="415B1786"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2B3AAB">
              <w:rPr>
                <w:rFonts w:ascii="Times New Roman" w:hAnsi="Times New Roman"/>
                <w:sz w:val="26"/>
                <w:szCs w:val="26"/>
              </w:rPr>
              <w:t xml:space="preserve">   2. Hoặc thông qua bưu điện.</w:t>
            </w:r>
          </w:p>
          <w:p w14:paraId="1D734DC2" w14:textId="50EDF719" w:rsidR="00AF17DC" w:rsidRPr="002B3AAB" w:rsidRDefault="00AF17DC" w:rsidP="00AF17DC">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38" w:history="1">
              <w:r w:rsidRPr="004605B5">
                <w:rPr>
                  <w:rStyle w:val="Hyperlink"/>
                  <w:rFonts w:ascii="Times New Roman" w:hAnsi="Times New Roman"/>
                  <w:sz w:val="26"/>
                  <w:szCs w:val="26"/>
                </w:rPr>
                <w:t>http://dichvucong.dongthap.gov.vn</w:t>
              </w:r>
            </w:hyperlink>
          </w:p>
        </w:tc>
        <w:tc>
          <w:tcPr>
            <w:tcW w:w="3118" w:type="dxa"/>
            <w:vAlign w:val="center"/>
          </w:tcPr>
          <w:p w14:paraId="6B7AC565" w14:textId="77777777" w:rsidR="00EA07FE" w:rsidRPr="002B3AA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B3AAB">
              <w:rPr>
                <w:rFonts w:ascii="Times New Roman" w:hAnsi="Times New Roman"/>
                <w:sz w:val="26"/>
                <w:szCs w:val="26"/>
                <w:lang w:val="vi-VN"/>
              </w:rPr>
              <w:t>Sáng: từ 07 giờ đến 11 giờ 30 phút; chiều: từ 13 giờ 30 đến 17 giờ của các ngày làm việc.</w:t>
            </w:r>
          </w:p>
        </w:tc>
        <w:tc>
          <w:tcPr>
            <w:tcW w:w="1388" w:type="dxa"/>
            <w:vAlign w:val="center"/>
          </w:tcPr>
          <w:p w14:paraId="5FF39D30" w14:textId="77777777" w:rsidR="00EA07FE" w:rsidRPr="002B3AAB" w:rsidRDefault="00EA07FE" w:rsidP="0088110F">
            <w:pPr>
              <w:jc w:val="center"/>
              <w:rPr>
                <w:i/>
                <w:sz w:val="26"/>
                <w:szCs w:val="26"/>
                <w:lang w:val="vi-VN"/>
              </w:rPr>
            </w:pPr>
          </w:p>
        </w:tc>
      </w:tr>
      <w:tr w:rsidR="00EA07FE" w:rsidRPr="002B3AAB" w14:paraId="3563EE7E" w14:textId="77777777" w:rsidTr="0088110F">
        <w:trPr>
          <w:trHeight w:val="359"/>
        </w:trPr>
        <w:tc>
          <w:tcPr>
            <w:tcW w:w="851" w:type="dxa"/>
            <w:vMerge/>
          </w:tcPr>
          <w:p w14:paraId="438087CE" w14:textId="77777777" w:rsidR="00EA07FE" w:rsidRPr="002B3AA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4E6B9A3" w14:textId="77777777" w:rsidR="00EA07FE" w:rsidRPr="002B3AAB"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126C66DA" w14:textId="32D9C644" w:rsidR="00EA07FE" w:rsidRPr="002B3AAB" w:rsidRDefault="00EA07FE" w:rsidP="00AF17DC">
            <w:pPr>
              <w:pStyle w:val="NormalWeb"/>
              <w:shd w:val="clear" w:color="auto" w:fill="FFFFFF"/>
              <w:spacing w:before="0" w:beforeAutospacing="0" w:after="0" w:afterAutospacing="0"/>
              <w:jc w:val="both"/>
              <w:rPr>
                <w:rFonts w:ascii="Times New Roman" w:hAnsi="Times New Roman"/>
                <w:sz w:val="26"/>
                <w:szCs w:val="26"/>
              </w:rPr>
            </w:pPr>
            <w:r w:rsidRPr="002B3AAB">
              <w:rPr>
                <w:rFonts w:ascii="Times New Roman" w:hAnsi="Times New Roman"/>
                <w:sz w:val="26"/>
                <w:szCs w:val="26"/>
              </w:rPr>
              <w:t xml:space="preserve">   </w:t>
            </w:r>
            <w:r w:rsidR="00AF17DC">
              <w:rPr>
                <w:rFonts w:ascii="Times New Roman" w:hAnsi="Times New Roman"/>
                <w:sz w:val="26"/>
                <w:szCs w:val="26"/>
              </w:rPr>
              <w:t>4</w:t>
            </w:r>
            <w:r w:rsidRPr="002B3AAB">
              <w:rPr>
                <w:rFonts w:ascii="Times New Roman" w:hAnsi="Times New Roman"/>
                <w:sz w:val="26"/>
                <w:szCs w:val="26"/>
              </w:rPr>
              <w:t xml:space="preserve">. </w:t>
            </w:r>
            <w:r w:rsidRPr="002B3AAB">
              <w:rPr>
                <w:rFonts w:ascii="Times New Roman" w:hAnsi="Times New Roman"/>
                <w:sz w:val="26"/>
                <w:szCs w:val="26"/>
                <w:lang w:val="vi-VN"/>
              </w:rPr>
              <w:t xml:space="preserve">Sở </w:t>
            </w:r>
            <w:r w:rsidRPr="002B3AAB">
              <w:rPr>
                <w:rFonts w:ascii="Times New Roman" w:hAnsi="Times New Roman"/>
                <w:sz w:val="26"/>
                <w:szCs w:val="26"/>
              </w:rPr>
              <w:t xml:space="preserve">GDĐT </w:t>
            </w:r>
            <w:r w:rsidRPr="002B3AAB">
              <w:rPr>
                <w:rFonts w:ascii="Times New Roman" w:hAnsi="Times New Roman"/>
                <w:sz w:val="26"/>
                <w:szCs w:val="26"/>
                <w:lang w:val="vi-VN"/>
              </w:rPr>
              <w:t>tiếp nhận</w:t>
            </w:r>
            <w:r w:rsidRPr="002B3AAB">
              <w:rPr>
                <w:rFonts w:ascii="Times New Roman" w:hAnsi="Times New Roman"/>
                <w:sz w:val="26"/>
                <w:szCs w:val="26"/>
              </w:rPr>
              <w:t>, kiểm tra hồ sơ Sáp nhập, chia, tách trung tâm ngoại ngữ, tin học trên địa bàn thuộc phạm vi quản lý và thông tin cho tổ chức, cá nhân biết hồ sơ được chấp nhận hoặc yêu cầu tiếp tục hoàn thiện.</w:t>
            </w:r>
          </w:p>
        </w:tc>
        <w:tc>
          <w:tcPr>
            <w:tcW w:w="3118" w:type="dxa"/>
            <w:vAlign w:val="center"/>
          </w:tcPr>
          <w:p w14:paraId="63B27B5B" w14:textId="77777777" w:rsidR="00EA07FE" w:rsidRPr="002B3AAB"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388" w:type="dxa"/>
          </w:tcPr>
          <w:p w14:paraId="51333ACF" w14:textId="77777777" w:rsidR="00EA07FE" w:rsidRPr="002B3AAB"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2B3AAB" w14:paraId="2FD8BE19" w14:textId="77777777" w:rsidTr="0088110F">
        <w:trPr>
          <w:trHeight w:val="600"/>
        </w:trPr>
        <w:tc>
          <w:tcPr>
            <w:tcW w:w="851" w:type="dxa"/>
            <w:vMerge w:val="restart"/>
            <w:vAlign w:val="center"/>
          </w:tcPr>
          <w:p w14:paraId="55C122B3" w14:textId="77777777" w:rsidR="00EA07FE" w:rsidRPr="002B3AA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B3AAB">
              <w:rPr>
                <w:rFonts w:ascii="Times New Roman" w:hAnsi="Times New Roman"/>
                <w:b/>
                <w:sz w:val="26"/>
                <w:szCs w:val="26"/>
              </w:rPr>
              <w:t>Bước 2</w:t>
            </w:r>
          </w:p>
        </w:tc>
        <w:tc>
          <w:tcPr>
            <w:tcW w:w="2376" w:type="dxa"/>
            <w:vMerge w:val="restart"/>
            <w:vAlign w:val="center"/>
          </w:tcPr>
          <w:p w14:paraId="6D5D1F71" w14:textId="77777777" w:rsidR="00EA07FE" w:rsidRPr="002B3AAB" w:rsidRDefault="00EA07FE" w:rsidP="0088110F">
            <w:pPr>
              <w:spacing w:before="120" w:after="120"/>
              <w:jc w:val="both"/>
              <w:rPr>
                <w:sz w:val="26"/>
                <w:szCs w:val="26"/>
              </w:rPr>
            </w:pPr>
            <w:r w:rsidRPr="002B3AAB">
              <w:rPr>
                <w:b/>
                <w:sz w:val="26"/>
                <w:szCs w:val="26"/>
              </w:rPr>
              <w:t>Tiếp nhận và chuyển hồ sơ thủ tục hành chính</w:t>
            </w:r>
          </w:p>
        </w:tc>
        <w:tc>
          <w:tcPr>
            <w:tcW w:w="7513" w:type="dxa"/>
            <w:vMerge w:val="restart"/>
          </w:tcPr>
          <w:p w14:paraId="288C19E7" w14:textId="77777777" w:rsidR="00EA07FE" w:rsidRPr="002B3AAB"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2B3AAB">
              <w:rPr>
                <w:rFonts w:ascii="Times New Roman" w:hAnsi="Times New Roman"/>
                <w:sz w:val="26"/>
                <w:szCs w:val="26"/>
              </w:rPr>
              <w:t xml:space="preserve">Đối với hồ sơ được nộp </w:t>
            </w:r>
            <w:r w:rsidRPr="002B3AAB">
              <w:rPr>
                <w:rFonts w:ascii="Times New Roman" w:hAnsi="Times New Roman"/>
                <w:sz w:val="26"/>
                <w:szCs w:val="26"/>
                <w:lang w:val="vi-VN"/>
              </w:rPr>
              <w:t xml:space="preserve">trực tiếp qua </w:t>
            </w:r>
            <w:r w:rsidRPr="002B3AAB">
              <w:rPr>
                <w:rFonts w:ascii="Times New Roman" w:hAnsi="Times New Roman"/>
                <w:sz w:val="26"/>
                <w:szCs w:val="26"/>
              </w:rPr>
              <w:t xml:space="preserve">Bộ phận </w:t>
            </w:r>
            <w:r w:rsidRPr="002B3AAB">
              <w:rPr>
                <w:rFonts w:ascii="Times New Roman" w:hAnsi="Times New Roman"/>
                <w:sz w:val="26"/>
                <w:szCs w:val="26"/>
                <w:lang w:val="vi-VN"/>
              </w:rPr>
              <w:t>tiếp nhận và trả kết quả</w:t>
            </w:r>
            <w:r>
              <w:rPr>
                <w:rFonts w:ascii="Times New Roman" w:hAnsi="Times New Roman"/>
                <w:sz w:val="26"/>
                <w:szCs w:val="26"/>
              </w:rPr>
              <w:t xml:space="preserve"> </w:t>
            </w:r>
            <w:r w:rsidRPr="002B3AAB">
              <w:rPr>
                <w:rFonts w:ascii="Times New Roman" w:hAnsi="Times New Roman"/>
                <w:sz w:val="26"/>
                <w:szCs w:val="26"/>
              </w:rPr>
              <w:t xml:space="preserve">hoặc thông </w:t>
            </w:r>
            <w:r w:rsidRPr="002B3AAB">
              <w:rPr>
                <w:rFonts w:ascii="Times New Roman" w:hAnsi="Times New Roman"/>
                <w:sz w:val="26"/>
                <w:szCs w:val="26"/>
                <w:lang w:val="vi-VN"/>
              </w:rPr>
              <w:t xml:space="preserve">qua dịch vụ bưu chính </w:t>
            </w:r>
            <w:r w:rsidRPr="002B3AAB">
              <w:rPr>
                <w:rFonts w:ascii="Times New Roman" w:hAnsi="Times New Roman"/>
                <w:sz w:val="26"/>
                <w:szCs w:val="26"/>
              </w:rPr>
              <w:t xml:space="preserve">công ích cán bộ, công chức, viên chức tiếp nhận hồ sơ tại Bộ phận </w:t>
            </w:r>
            <w:r w:rsidRPr="002B3AAB">
              <w:rPr>
                <w:rFonts w:ascii="Times New Roman" w:hAnsi="Times New Roman"/>
                <w:sz w:val="26"/>
                <w:szCs w:val="26"/>
                <w:lang w:val="vi-VN"/>
              </w:rPr>
              <w:t>tiếp nhận và trả kết quả</w:t>
            </w:r>
            <w:r w:rsidRPr="002B3AAB">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21CA8378" w14:textId="77777777" w:rsidR="00EA07FE" w:rsidRPr="002B3AAB"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2B3AAB">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122502F" w14:textId="77777777" w:rsidR="00EA07FE" w:rsidRPr="002B3AAB"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2B3AAB">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4C6B00C0" w14:textId="77777777" w:rsidR="00EA07FE" w:rsidRPr="002B3AAB" w:rsidRDefault="00EA07FE" w:rsidP="0088110F">
            <w:pPr>
              <w:spacing w:before="120" w:after="120"/>
              <w:ind w:firstLine="205"/>
              <w:jc w:val="both"/>
              <w:rPr>
                <w:sz w:val="26"/>
                <w:szCs w:val="26"/>
              </w:rPr>
            </w:pPr>
            <w:r w:rsidRPr="002B3AAB">
              <w:rPr>
                <w:sz w:val="26"/>
                <w:szCs w:val="26"/>
              </w:rPr>
              <w:t xml:space="preserve">c) Trường hợp hồ sơ đầy đủ, chính xác theo quy định, cán bộ, công chức, viên chức tiếp nhận hồ sơ và lập Giấy tiếp nhận hồ sơ và hẹn </w:t>
            </w:r>
            <w:r w:rsidRPr="002B3AAB">
              <w:rPr>
                <w:sz w:val="26"/>
                <w:szCs w:val="26"/>
              </w:rPr>
              <w:lastRenderedPageBreak/>
              <w:t>ngày trả kết quả; đồng thời, chuyển cho cơ quan có thẩm quyền để giải quyết theo quy trình.</w:t>
            </w:r>
          </w:p>
        </w:tc>
        <w:tc>
          <w:tcPr>
            <w:tcW w:w="3118" w:type="dxa"/>
            <w:vAlign w:val="center"/>
          </w:tcPr>
          <w:p w14:paraId="4008B252" w14:textId="77777777" w:rsidR="00EA07FE" w:rsidRPr="002B3AAB" w:rsidRDefault="00EA07FE" w:rsidP="0088110F">
            <w:pPr>
              <w:pStyle w:val="NormalWeb"/>
              <w:spacing w:before="0" w:beforeAutospacing="0" w:after="120" w:afterAutospacing="0" w:line="234" w:lineRule="atLeast"/>
              <w:jc w:val="both"/>
              <w:rPr>
                <w:rFonts w:ascii="Times New Roman" w:hAnsi="Times New Roman"/>
                <w:b/>
                <w:sz w:val="26"/>
                <w:szCs w:val="26"/>
              </w:rPr>
            </w:pPr>
            <w:r w:rsidRPr="002B3AAB">
              <w:rPr>
                <w:rFonts w:ascii="Times New Roman" w:hAnsi="Times New Roman"/>
                <w:sz w:val="26"/>
                <w:szCs w:val="26"/>
              </w:rPr>
              <w:lastRenderedPageBreak/>
              <w:t>C</w:t>
            </w:r>
            <w:r w:rsidRPr="002B3AAB">
              <w:rPr>
                <w:rStyle w:val="fontstyle21"/>
              </w:rPr>
              <w:t xml:space="preserve">huyển ngay hồ sơ tiếp nhận trực tiếp trong ngày làm việc </w:t>
            </w:r>
            <w:r w:rsidRPr="002B3AAB">
              <w:rPr>
                <w:rStyle w:val="fontstyle21"/>
                <w:i/>
              </w:rPr>
              <w:t>(k</w:t>
            </w:r>
            <w:r w:rsidRPr="002B3AAB">
              <w:rPr>
                <w:rFonts w:ascii="Times New Roman" w:hAnsi="Times New Roman"/>
                <w:i/>
                <w:sz w:val="26"/>
                <w:szCs w:val="26"/>
              </w:rPr>
              <w:t>hông để quá 3 giờ làm việc)</w:t>
            </w:r>
            <w:r w:rsidRPr="002B3AAB">
              <w:rPr>
                <w:rStyle w:val="fontstyle21"/>
              </w:rPr>
              <w:t xml:space="preserve"> hoặc chuyển vào đầu giờ ngày làm việc tiếp theo đối với trường hợp tiếp nhận sau 15 giờ hàng ngày.</w:t>
            </w:r>
          </w:p>
        </w:tc>
        <w:tc>
          <w:tcPr>
            <w:tcW w:w="1388" w:type="dxa"/>
            <w:vMerge w:val="restart"/>
            <w:vAlign w:val="center"/>
          </w:tcPr>
          <w:p w14:paraId="28ADD533" w14:textId="77777777" w:rsidR="00EA07FE" w:rsidRPr="002B3AAB" w:rsidRDefault="00EA07FE" w:rsidP="0088110F">
            <w:pPr>
              <w:jc w:val="center"/>
              <w:rPr>
                <w:i/>
                <w:sz w:val="26"/>
                <w:szCs w:val="26"/>
                <w:lang w:val="vi-VN"/>
              </w:rPr>
            </w:pPr>
          </w:p>
        </w:tc>
      </w:tr>
      <w:tr w:rsidR="00EA07FE" w:rsidRPr="002B3AAB" w14:paraId="0958D3B8" w14:textId="77777777" w:rsidTr="0088110F">
        <w:trPr>
          <w:trHeight w:val="600"/>
        </w:trPr>
        <w:tc>
          <w:tcPr>
            <w:tcW w:w="851" w:type="dxa"/>
            <w:vMerge/>
          </w:tcPr>
          <w:p w14:paraId="2901A43E" w14:textId="77777777" w:rsidR="00EA07FE" w:rsidRPr="002B3AA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F06AC39" w14:textId="77777777" w:rsidR="00EA07FE" w:rsidRPr="002B3AAB" w:rsidRDefault="00EA07FE" w:rsidP="0088110F">
            <w:pPr>
              <w:spacing w:before="120" w:after="120"/>
              <w:jc w:val="both"/>
              <w:rPr>
                <w:b/>
                <w:sz w:val="26"/>
                <w:szCs w:val="26"/>
              </w:rPr>
            </w:pPr>
          </w:p>
        </w:tc>
        <w:tc>
          <w:tcPr>
            <w:tcW w:w="7513" w:type="dxa"/>
            <w:vMerge/>
          </w:tcPr>
          <w:p w14:paraId="7E09EE68" w14:textId="77777777" w:rsidR="00EA07FE" w:rsidRPr="002B3AAB" w:rsidRDefault="00EA07FE" w:rsidP="0088110F">
            <w:pPr>
              <w:pStyle w:val="NormalWeb"/>
              <w:spacing w:before="0" w:beforeAutospacing="0" w:after="120" w:afterAutospacing="0" w:line="234" w:lineRule="atLeast"/>
              <w:ind w:firstLine="347"/>
              <w:jc w:val="both"/>
              <w:rPr>
                <w:rFonts w:ascii="Times New Roman" w:hAnsi="Times New Roman"/>
                <w:b/>
                <w:sz w:val="26"/>
                <w:szCs w:val="26"/>
              </w:rPr>
            </w:pPr>
          </w:p>
        </w:tc>
        <w:tc>
          <w:tcPr>
            <w:tcW w:w="3118" w:type="dxa"/>
            <w:vAlign w:val="center"/>
          </w:tcPr>
          <w:p w14:paraId="5E0BF49B" w14:textId="77777777" w:rsidR="00EA07FE" w:rsidRPr="002B3AAB" w:rsidRDefault="00EA07FE" w:rsidP="0088110F">
            <w:pPr>
              <w:pStyle w:val="NormalWeb"/>
              <w:spacing w:before="0" w:beforeAutospacing="0" w:after="120" w:afterAutospacing="0" w:line="234" w:lineRule="atLeast"/>
              <w:jc w:val="center"/>
              <w:rPr>
                <w:rFonts w:ascii="Times New Roman" w:hAnsi="Times New Roman"/>
                <w:sz w:val="26"/>
                <w:szCs w:val="26"/>
              </w:rPr>
            </w:pPr>
            <w:r w:rsidRPr="002B3AAB">
              <w:rPr>
                <w:rFonts w:ascii="Times New Roman" w:hAnsi="Times New Roman"/>
                <w:sz w:val="26"/>
                <w:szCs w:val="26"/>
              </w:rPr>
              <w:t>Không quá 1/2 ngày kể từ ngày phát sinh hồ sơ trực tuyến</w:t>
            </w:r>
          </w:p>
        </w:tc>
        <w:tc>
          <w:tcPr>
            <w:tcW w:w="1388" w:type="dxa"/>
            <w:vMerge/>
          </w:tcPr>
          <w:p w14:paraId="0BB3BCA6" w14:textId="77777777" w:rsidR="00EA07FE" w:rsidRPr="002B3AA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2B3AAB" w14:paraId="062E89FD" w14:textId="77777777" w:rsidTr="0088110F">
        <w:tc>
          <w:tcPr>
            <w:tcW w:w="851" w:type="dxa"/>
            <w:vMerge w:val="restart"/>
            <w:vAlign w:val="center"/>
          </w:tcPr>
          <w:p w14:paraId="2FBF0227" w14:textId="77777777" w:rsidR="00EA07FE" w:rsidRPr="002B3AA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B3AAB">
              <w:rPr>
                <w:rFonts w:ascii="Times New Roman" w:hAnsi="Times New Roman"/>
                <w:b/>
                <w:sz w:val="26"/>
                <w:szCs w:val="26"/>
              </w:rPr>
              <w:t>Bước 3</w:t>
            </w:r>
          </w:p>
        </w:tc>
        <w:tc>
          <w:tcPr>
            <w:tcW w:w="2376" w:type="dxa"/>
            <w:vMerge w:val="restart"/>
            <w:vAlign w:val="center"/>
          </w:tcPr>
          <w:p w14:paraId="4DC25082" w14:textId="77777777" w:rsidR="00EA07FE" w:rsidRPr="002B3AAB" w:rsidRDefault="00EA07FE" w:rsidP="0088110F">
            <w:pPr>
              <w:pStyle w:val="NormalWeb"/>
              <w:spacing w:before="0" w:beforeAutospacing="0" w:after="120" w:afterAutospacing="0" w:line="234" w:lineRule="atLeast"/>
              <w:jc w:val="both"/>
              <w:rPr>
                <w:rFonts w:ascii="Times New Roman" w:hAnsi="Times New Roman"/>
                <w:b/>
                <w:sz w:val="26"/>
                <w:szCs w:val="26"/>
              </w:rPr>
            </w:pPr>
            <w:r w:rsidRPr="002B3AAB">
              <w:rPr>
                <w:rStyle w:val="fontstyle01"/>
              </w:rPr>
              <w:t>Giải quyết thủ tục hành chính</w:t>
            </w:r>
          </w:p>
        </w:tc>
        <w:tc>
          <w:tcPr>
            <w:tcW w:w="7513" w:type="dxa"/>
          </w:tcPr>
          <w:p w14:paraId="329769DD" w14:textId="77777777" w:rsidR="00EA07FE" w:rsidRPr="002B3AAB" w:rsidRDefault="00EA07FE" w:rsidP="0088110F">
            <w:pPr>
              <w:spacing w:before="120" w:after="120"/>
              <w:jc w:val="both"/>
              <w:rPr>
                <w:sz w:val="26"/>
                <w:szCs w:val="26"/>
              </w:rPr>
            </w:pPr>
            <w:r w:rsidRPr="002B3AAB">
              <w:rPr>
                <w:rStyle w:val="fontstyle21"/>
              </w:rPr>
              <w:t xml:space="preserve">Sau khi nhận hồ sơ thủ tục hành chính từ </w:t>
            </w:r>
            <w:r w:rsidRPr="002B3AAB">
              <w:rPr>
                <w:sz w:val="26"/>
                <w:szCs w:val="26"/>
              </w:rPr>
              <w:t xml:space="preserve">Bộ phận </w:t>
            </w:r>
            <w:r w:rsidRPr="002B3AAB">
              <w:rPr>
                <w:sz w:val="26"/>
                <w:szCs w:val="26"/>
                <w:lang w:val="vi-VN"/>
              </w:rPr>
              <w:t>tiếp nhận và trả kết quả</w:t>
            </w:r>
            <w:r w:rsidRPr="002B3AAB">
              <w:rPr>
                <w:rStyle w:val="fontstyle21"/>
              </w:rPr>
              <w:t>công chức, viên chức xử lý xem xét, thẩm định hồ sơ, trình phê duyệt kết quả giải quyết thủ tục hành chính:</w:t>
            </w:r>
          </w:p>
        </w:tc>
        <w:tc>
          <w:tcPr>
            <w:tcW w:w="3118" w:type="dxa"/>
            <w:vAlign w:val="center"/>
          </w:tcPr>
          <w:p w14:paraId="75C50691" w14:textId="77777777" w:rsidR="00EA07FE" w:rsidRPr="002B3AA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B3AAB">
              <w:rPr>
                <w:rFonts w:ascii="Times New Roman" w:hAnsi="Times New Roman"/>
                <w:b/>
                <w:sz w:val="26"/>
                <w:szCs w:val="26"/>
              </w:rPr>
              <w:t>15 ngày</w:t>
            </w:r>
            <w:r w:rsidRPr="002B3AAB">
              <w:rPr>
                <w:rFonts w:ascii="Times New Roman" w:hAnsi="Times New Roman"/>
                <w:sz w:val="26"/>
                <w:szCs w:val="26"/>
              </w:rPr>
              <w:t>, trong đó:</w:t>
            </w:r>
          </w:p>
        </w:tc>
        <w:tc>
          <w:tcPr>
            <w:tcW w:w="1388" w:type="dxa"/>
            <w:vAlign w:val="center"/>
          </w:tcPr>
          <w:p w14:paraId="2299ED3A" w14:textId="77777777" w:rsidR="00EA07FE" w:rsidRPr="002B3AAB"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2B3AAB" w14:paraId="021F5837" w14:textId="77777777" w:rsidTr="0088110F">
        <w:tc>
          <w:tcPr>
            <w:tcW w:w="851" w:type="dxa"/>
            <w:vMerge/>
          </w:tcPr>
          <w:p w14:paraId="42706010" w14:textId="77777777" w:rsidR="00EA07FE" w:rsidRPr="002B3AA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C2225A5" w14:textId="77777777" w:rsidR="00EA07FE" w:rsidRPr="002B3AA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50B10FE" w14:textId="77777777" w:rsidR="00EA07FE" w:rsidRPr="002B3AAB"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2B3AAB">
              <w:rPr>
                <w:rFonts w:ascii="Times New Roman" w:hAnsi="Times New Roman"/>
                <w:bCs/>
                <w:i/>
                <w:sz w:val="26"/>
                <w:szCs w:val="26"/>
              </w:rPr>
              <w:t>1. Tiếp nhận hồ sơ (Bộ phận TN&amp;TKQ)</w:t>
            </w:r>
          </w:p>
        </w:tc>
        <w:tc>
          <w:tcPr>
            <w:tcW w:w="3118" w:type="dxa"/>
            <w:vAlign w:val="center"/>
          </w:tcPr>
          <w:p w14:paraId="4497C966" w14:textId="77777777" w:rsidR="00EA07FE" w:rsidRPr="002B3AA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B3AAB">
              <w:rPr>
                <w:rFonts w:ascii="Times New Roman" w:hAnsi="Times New Roman"/>
                <w:bCs/>
                <w:i/>
                <w:sz w:val="26"/>
                <w:szCs w:val="26"/>
              </w:rPr>
              <w:t>½ ngày</w:t>
            </w:r>
          </w:p>
        </w:tc>
        <w:tc>
          <w:tcPr>
            <w:tcW w:w="1388" w:type="dxa"/>
          </w:tcPr>
          <w:p w14:paraId="0E1621E7" w14:textId="77777777" w:rsidR="00EA07FE" w:rsidRPr="002B3AA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2B3AAB" w14:paraId="2A388CD9" w14:textId="77777777" w:rsidTr="0088110F">
        <w:tc>
          <w:tcPr>
            <w:tcW w:w="851" w:type="dxa"/>
            <w:vMerge/>
          </w:tcPr>
          <w:p w14:paraId="0787D96D" w14:textId="77777777" w:rsidR="00EA07FE" w:rsidRPr="002B3AA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1ACDADC" w14:textId="77777777" w:rsidR="00EA07FE" w:rsidRPr="002B3AA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F54CD21" w14:textId="77777777" w:rsidR="00EA07FE" w:rsidRPr="002B3AAB"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2B3AAB">
              <w:rPr>
                <w:rFonts w:ascii="Times New Roman" w:hAnsi="Times New Roman"/>
                <w:bCs/>
                <w:i/>
                <w:sz w:val="26"/>
                <w:szCs w:val="26"/>
              </w:rPr>
              <w:t>2. Giải quyết hồ sơ (cơ quan/bộ phận chuyên môn), t</w:t>
            </w:r>
            <w:r w:rsidRPr="002B3AAB">
              <w:rPr>
                <w:rFonts w:ascii="Times New Roman" w:hAnsi="Times New Roman"/>
                <w:i/>
                <w:sz w:val="26"/>
                <w:szCs w:val="26"/>
              </w:rPr>
              <w:t>rong đó:</w:t>
            </w:r>
          </w:p>
        </w:tc>
        <w:tc>
          <w:tcPr>
            <w:tcW w:w="3118" w:type="dxa"/>
            <w:vAlign w:val="center"/>
          </w:tcPr>
          <w:p w14:paraId="534E43CF" w14:textId="77777777" w:rsidR="00EA07FE" w:rsidRPr="002B3AA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B3AAB">
              <w:rPr>
                <w:rFonts w:ascii="Times New Roman" w:hAnsi="Times New Roman"/>
                <w:bCs/>
                <w:i/>
                <w:sz w:val="26"/>
                <w:szCs w:val="26"/>
              </w:rPr>
              <w:t>14 ngày</w:t>
            </w:r>
          </w:p>
        </w:tc>
        <w:tc>
          <w:tcPr>
            <w:tcW w:w="1388" w:type="dxa"/>
          </w:tcPr>
          <w:p w14:paraId="7C8C3775" w14:textId="77777777" w:rsidR="00EA07FE" w:rsidRPr="002B3AA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2B3AAB" w14:paraId="5944FF06" w14:textId="77777777" w:rsidTr="0088110F">
        <w:tc>
          <w:tcPr>
            <w:tcW w:w="851" w:type="dxa"/>
            <w:vMerge/>
          </w:tcPr>
          <w:p w14:paraId="568038B9" w14:textId="77777777" w:rsidR="00EA07FE" w:rsidRPr="002B3AA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00CED86" w14:textId="77777777" w:rsidR="00EA07FE" w:rsidRPr="002B3AA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B00D8C3" w14:textId="77777777" w:rsidR="00EA07FE" w:rsidRPr="002B3AAB" w:rsidRDefault="00EA07FE" w:rsidP="0088110F">
            <w:pPr>
              <w:pStyle w:val="NormalWeb"/>
              <w:spacing w:before="0" w:beforeAutospacing="0" w:after="120" w:afterAutospacing="0" w:line="234" w:lineRule="atLeast"/>
              <w:jc w:val="both"/>
              <w:rPr>
                <w:rFonts w:ascii="Times New Roman" w:hAnsi="Times New Roman"/>
                <w:b/>
                <w:sz w:val="26"/>
                <w:szCs w:val="26"/>
              </w:rPr>
            </w:pPr>
            <w:r w:rsidRPr="002B3AAB">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4A889BB0" w14:textId="77777777" w:rsidR="00EA07FE" w:rsidRPr="002B3AAB"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75C98986" w14:textId="77777777" w:rsidR="00EA07FE" w:rsidRPr="002B3AAB"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4FADCAAC" w14:textId="77777777" w:rsidR="00EA07FE" w:rsidRPr="002B3AA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2B3AAB" w14:paraId="02D30E23" w14:textId="77777777" w:rsidTr="0088110F">
        <w:tc>
          <w:tcPr>
            <w:tcW w:w="851" w:type="dxa"/>
            <w:vMerge/>
          </w:tcPr>
          <w:p w14:paraId="46F88184" w14:textId="77777777" w:rsidR="00EA07FE" w:rsidRPr="002B3AA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68D73DA" w14:textId="77777777" w:rsidR="00EA07FE" w:rsidRPr="002B3AA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BA2564D" w14:textId="77777777" w:rsidR="00EA07FE" w:rsidRPr="002B3AAB"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2B3AAB">
              <w:rPr>
                <w:rFonts w:ascii="Times New Roman" w:hAnsi="Times New Roman"/>
                <w:bCs/>
                <w:i/>
                <w:sz w:val="26"/>
                <w:szCs w:val="26"/>
              </w:rPr>
              <w:t xml:space="preserve">+ Chuyên viên </w:t>
            </w:r>
          </w:p>
          <w:p w14:paraId="5DD59539" w14:textId="77777777" w:rsidR="00EA07FE" w:rsidRPr="002B3AAB"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2B3AAB">
              <w:rPr>
                <w:rFonts w:ascii="Times New Roman" w:hAnsi="Times New Roman"/>
                <w:bCs/>
                <w:i/>
                <w:sz w:val="26"/>
                <w:szCs w:val="26"/>
              </w:rPr>
              <w:t>+ Lãnh đạo phòng/bộ phận</w:t>
            </w:r>
          </w:p>
          <w:p w14:paraId="65CA8FF6" w14:textId="77777777" w:rsidR="00EA07FE" w:rsidRPr="002B3AAB"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2B3AAB">
              <w:rPr>
                <w:rFonts w:ascii="Times New Roman" w:hAnsi="Times New Roman"/>
                <w:bCs/>
                <w:i/>
                <w:sz w:val="26"/>
                <w:szCs w:val="26"/>
              </w:rPr>
              <w:t xml:space="preserve">+ Lãnh đạo đơn vị: </w:t>
            </w:r>
          </w:p>
          <w:p w14:paraId="2701AB8F" w14:textId="77777777" w:rsidR="00EA07FE" w:rsidRPr="002B3AAB"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2B3AAB">
              <w:rPr>
                <w:rFonts w:ascii="Times New Roman" w:hAnsi="Times New Roman"/>
                <w:bCs/>
                <w:i/>
                <w:sz w:val="26"/>
                <w:szCs w:val="26"/>
              </w:rPr>
              <w:t xml:space="preserve">+ Văn thư đơn vị: </w:t>
            </w:r>
          </w:p>
        </w:tc>
        <w:tc>
          <w:tcPr>
            <w:tcW w:w="3118" w:type="dxa"/>
            <w:vAlign w:val="center"/>
          </w:tcPr>
          <w:p w14:paraId="061F429A" w14:textId="77777777" w:rsidR="00EA07FE" w:rsidRPr="002B3AAB"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2B3AAB">
              <w:rPr>
                <w:rFonts w:ascii="Times New Roman" w:hAnsi="Times New Roman"/>
                <w:bCs/>
                <w:i/>
                <w:sz w:val="26"/>
                <w:szCs w:val="26"/>
              </w:rPr>
              <w:t>12 ngày</w:t>
            </w:r>
          </w:p>
          <w:p w14:paraId="784AC384" w14:textId="77777777" w:rsidR="00EA07FE" w:rsidRPr="002B3AAB"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2B3AAB">
              <w:rPr>
                <w:rFonts w:ascii="Times New Roman" w:hAnsi="Times New Roman"/>
                <w:bCs/>
                <w:i/>
                <w:sz w:val="26"/>
                <w:szCs w:val="26"/>
              </w:rPr>
              <w:t>1 ngày</w:t>
            </w:r>
          </w:p>
          <w:p w14:paraId="673B9A48" w14:textId="77777777" w:rsidR="00EA07FE" w:rsidRPr="002B3AAB"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2B3AAB">
              <w:rPr>
                <w:rFonts w:ascii="Times New Roman" w:hAnsi="Times New Roman"/>
                <w:bCs/>
                <w:i/>
                <w:sz w:val="26"/>
                <w:szCs w:val="26"/>
              </w:rPr>
              <w:t>1/2 ngày</w:t>
            </w:r>
          </w:p>
          <w:p w14:paraId="749ABBC2" w14:textId="77777777" w:rsidR="00EA07FE" w:rsidRPr="002B3AA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B3AAB">
              <w:rPr>
                <w:rFonts w:ascii="Times New Roman" w:hAnsi="Times New Roman"/>
                <w:bCs/>
                <w:i/>
                <w:sz w:val="26"/>
                <w:szCs w:val="26"/>
              </w:rPr>
              <w:t>1/2 ngày</w:t>
            </w:r>
          </w:p>
        </w:tc>
        <w:tc>
          <w:tcPr>
            <w:tcW w:w="1388" w:type="dxa"/>
          </w:tcPr>
          <w:p w14:paraId="6F21E820" w14:textId="77777777" w:rsidR="00EA07FE" w:rsidRPr="002B3AAB"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2B3AAB" w14:paraId="6B27942A" w14:textId="77777777" w:rsidTr="0088110F">
        <w:tc>
          <w:tcPr>
            <w:tcW w:w="851" w:type="dxa"/>
            <w:vAlign w:val="center"/>
          </w:tcPr>
          <w:p w14:paraId="75D20797" w14:textId="77777777" w:rsidR="00EA07FE" w:rsidRPr="002B3AA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B3AAB">
              <w:rPr>
                <w:rFonts w:ascii="Times New Roman" w:hAnsi="Times New Roman"/>
                <w:b/>
                <w:sz w:val="26"/>
                <w:szCs w:val="26"/>
              </w:rPr>
              <w:t>Bước 4</w:t>
            </w:r>
          </w:p>
        </w:tc>
        <w:tc>
          <w:tcPr>
            <w:tcW w:w="2376" w:type="dxa"/>
          </w:tcPr>
          <w:p w14:paraId="157A1283" w14:textId="77777777" w:rsidR="00EA07FE" w:rsidRPr="002B3AAB" w:rsidRDefault="00EA07FE" w:rsidP="0088110F">
            <w:pPr>
              <w:pStyle w:val="NormalWeb"/>
              <w:spacing w:before="0" w:beforeAutospacing="0" w:after="120" w:afterAutospacing="0" w:line="234" w:lineRule="atLeast"/>
              <w:jc w:val="both"/>
              <w:rPr>
                <w:rStyle w:val="fontstyle21"/>
                <w:i/>
              </w:rPr>
            </w:pPr>
            <w:r w:rsidRPr="002B3AAB">
              <w:rPr>
                <w:rFonts w:ascii="Times New Roman" w:hAnsi="Times New Roman"/>
                <w:b/>
                <w:sz w:val="26"/>
                <w:szCs w:val="26"/>
                <w:lang w:val="nl-NL"/>
              </w:rPr>
              <w:t>Trả kết quả giải quyết thủ tục hành chính</w:t>
            </w:r>
          </w:p>
          <w:p w14:paraId="0724F04E" w14:textId="77777777" w:rsidR="00EA07FE" w:rsidRPr="002B3AAB" w:rsidRDefault="00EA07FE" w:rsidP="0088110F">
            <w:pPr>
              <w:pStyle w:val="NormalWeb"/>
              <w:spacing w:before="0" w:beforeAutospacing="0" w:after="120" w:afterAutospacing="0" w:line="234" w:lineRule="atLeast"/>
              <w:jc w:val="both"/>
              <w:rPr>
                <w:rFonts w:ascii="Times New Roman" w:hAnsi="Times New Roman"/>
                <w:b/>
                <w:sz w:val="26"/>
                <w:szCs w:val="26"/>
              </w:rPr>
            </w:pPr>
            <w:r w:rsidRPr="002B3AAB">
              <w:rPr>
                <w:rStyle w:val="fontstyle21"/>
                <w:i/>
              </w:rPr>
              <w:t xml:space="preserve">(Kết quả giải quyết thủ tục hành chính gửi trả cho tổ chức, cá nhân phải bảo đảm đầy đủ theo </w:t>
            </w:r>
            <w:r w:rsidRPr="002B3AAB">
              <w:rPr>
                <w:rStyle w:val="fontstyle21"/>
                <w:i/>
              </w:rPr>
              <w:lastRenderedPageBreak/>
              <w:t>quy định mà cơ quan có thẩm quyền trả cho tổ chức, cá nhân sau khi giải quyết xong thủ tục hành chính)</w:t>
            </w:r>
          </w:p>
        </w:tc>
        <w:tc>
          <w:tcPr>
            <w:tcW w:w="7513" w:type="dxa"/>
          </w:tcPr>
          <w:p w14:paraId="2F23831B" w14:textId="77777777" w:rsidR="00EA07FE" w:rsidRPr="002B3AAB" w:rsidRDefault="00EA07FE" w:rsidP="0088110F">
            <w:pPr>
              <w:spacing w:before="120" w:after="120" w:line="340" w:lineRule="exact"/>
              <w:ind w:firstLine="347"/>
              <w:jc w:val="both"/>
              <w:rPr>
                <w:iCs/>
                <w:sz w:val="26"/>
                <w:szCs w:val="26"/>
                <w:lang w:val="nl-NL"/>
              </w:rPr>
            </w:pPr>
            <w:r w:rsidRPr="002B3AAB">
              <w:rPr>
                <w:iCs/>
                <w:sz w:val="26"/>
                <w:szCs w:val="26"/>
                <w:lang w:val="nl-NL"/>
              </w:rPr>
              <w:lastRenderedPageBreak/>
              <w:t>Công chức tiếp nhận và trả  kết quả nhập vào sổ theo dõi hồ sơ và phần mềm điện tử thực hiện như sau:</w:t>
            </w:r>
          </w:p>
          <w:p w14:paraId="00696114" w14:textId="77777777" w:rsidR="00EA07FE" w:rsidRPr="002B3AAB" w:rsidRDefault="00EA07FE" w:rsidP="0088110F">
            <w:pPr>
              <w:spacing w:before="120" w:after="120" w:line="340" w:lineRule="exact"/>
              <w:ind w:firstLine="347"/>
              <w:jc w:val="both"/>
              <w:rPr>
                <w:iCs/>
                <w:sz w:val="26"/>
                <w:szCs w:val="26"/>
                <w:lang w:val="nl-NL"/>
              </w:rPr>
            </w:pPr>
            <w:r w:rsidRPr="002B3AAB">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5BDED91" w14:textId="77777777" w:rsidR="00EA07FE" w:rsidRPr="002B3AAB" w:rsidRDefault="00EA07FE" w:rsidP="0088110F">
            <w:pPr>
              <w:spacing w:before="120" w:after="120"/>
              <w:ind w:firstLine="347"/>
              <w:jc w:val="both"/>
              <w:rPr>
                <w:iCs/>
                <w:sz w:val="26"/>
                <w:szCs w:val="26"/>
                <w:lang w:val="nl-NL"/>
              </w:rPr>
            </w:pPr>
            <w:r w:rsidRPr="002B3AAB">
              <w:rPr>
                <w:iCs/>
                <w:sz w:val="26"/>
                <w:szCs w:val="26"/>
                <w:lang w:val="nl-NL"/>
              </w:rPr>
              <w:lastRenderedPageBreak/>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2B3AAB">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424FC173" w14:textId="77777777" w:rsidR="00EA07FE" w:rsidRPr="002B3AAB" w:rsidRDefault="00EA07FE" w:rsidP="0088110F">
            <w:pPr>
              <w:spacing w:before="120" w:after="120"/>
              <w:ind w:firstLine="347"/>
              <w:jc w:val="both"/>
              <w:rPr>
                <w:iCs/>
                <w:sz w:val="26"/>
                <w:szCs w:val="26"/>
                <w:lang w:val="nl-NL"/>
              </w:rPr>
            </w:pPr>
            <w:r w:rsidRPr="002B3AAB">
              <w:rPr>
                <w:iCs/>
                <w:sz w:val="26"/>
                <w:szCs w:val="26"/>
                <w:lang w:val="nl-NL"/>
              </w:rPr>
              <w:t>- Trường hợp nhận kết quả</w:t>
            </w:r>
            <w:r w:rsidRPr="00281F0D">
              <w:rPr>
                <w:sz w:val="26"/>
                <w:szCs w:val="26"/>
                <w:lang w:val="nl-NL"/>
              </w:rPr>
              <w:t xml:space="preserve">thông </w:t>
            </w:r>
            <w:r w:rsidRPr="002B3AAB">
              <w:rPr>
                <w:sz w:val="26"/>
                <w:szCs w:val="26"/>
                <w:lang w:val="vi-VN"/>
              </w:rPr>
              <w:t xml:space="preserve">qua dịch vụ bưu chính </w:t>
            </w:r>
            <w:r w:rsidRPr="00281F0D">
              <w:rPr>
                <w:sz w:val="26"/>
                <w:szCs w:val="26"/>
                <w:lang w:val="nl-NL"/>
              </w:rPr>
              <w:t>công ích. (</w:t>
            </w:r>
            <w:r w:rsidRPr="002B3AAB">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08BD1E9D" w14:textId="77777777" w:rsidR="00EA07FE" w:rsidRPr="002B3AAB" w:rsidRDefault="00EA07FE" w:rsidP="0088110F">
            <w:pPr>
              <w:spacing w:before="120" w:after="120" w:line="340" w:lineRule="exact"/>
              <w:ind w:firstLine="347"/>
              <w:jc w:val="both"/>
              <w:rPr>
                <w:b/>
                <w:i/>
                <w:sz w:val="26"/>
                <w:szCs w:val="26"/>
                <w:lang w:val="pt-BR"/>
              </w:rPr>
            </w:pPr>
            <w:r w:rsidRPr="002B3AAB">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5A4C2B99" w14:textId="77777777" w:rsidR="00EA07FE" w:rsidRPr="002B3AAB" w:rsidRDefault="00EA07FE" w:rsidP="0088110F">
            <w:pPr>
              <w:spacing w:before="120" w:after="120"/>
              <w:ind w:firstLine="347"/>
              <w:jc w:val="both"/>
              <w:rPr>
                <w:rStyle w:val="fontstyle21"/>
                <w:iCs/>
                <w:lang w:val="nl-NL"/>
              </w:rPr>
            </w:pPr>
            <w:r w:rsidRPr="002B3AAB">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3731801F" w14:textId="77777777" w:rsidR="00EA07FE" w:rsidRPr="002B3AAB"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2B3AAB">
              <w:rPr>
                <w:rFonts w:ascii="Times New Roman" w:hAnsi="Times New Roman"/>
                <w:bCs/>
                <w:i/>
                <w:sz w:val="26"/>
                <w:szCs w:val="26"/>
              </w:rPr>
              <w:lastRenderedPageBreak/>
              <w:t>½ ngày</w:t>
            </w:r>
          </w:p>
        </w:tc>
        <w:tc>
          <w:tcPr>
            <w:tcW w:w="1388" w:type="dxa"/>
          </w:tcPr>
          <w:p w14:paraId="010D028D" w14:textId="77777777" w:rsidR="00EA07FE" w:rsidRPr="002B3AAB"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686C1142" w14:textId="77777777" w:rsidR="00EA07FE" w:rsidRDefault="00EA07FE" w:rsidP="00EA07FE">
      <w:pPr>
        <w:pStyle w:val="NormalWeb"/>
        <w:shd w:val="clear" w:color="auto" w:fill="FFFFFF"/>
        <w:spacing w:before="120" w:beforeAutospacing="0" w:after="120" w:afterAutospacing="0"/>
        <w:ind w:firstLine="652"/>
        <w:jc w:val="both"/>
        <w:rPr>
          <w:rFonts w:ascii="Times New Roman" w:hAnsi="Times New Roman"/>
          <w:b/>
          <w:bCs/>
          <w:sz w:val="28"/>
          <w:szCs w:val="28"/>
        </w:rPr>
      </w:pPr>
    </w:p>
    <w:p w14:paraId="14DEFC0D"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b. Thành phần, số lượng hồ sơ:</w:t>
      </w:r>
    </w:p>
    <w:p w14:paraId="497847DA"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26695AD3"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đề nghị sáp nhập, chia, tách trung tâm ngoại ngữ, tin học;</w:t>
      </w:r>
    </w:p>
    <w:p w14:paraId="32CE2852"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Đề án sáp nhập, chia, tách trung tâm ngoại ngữ, tin học gồm các nội dung: Tên trung tâm, địa điểm đặt trung tâm, sự cần thiết và cơ sở pháp lý của việc thành lập trung tâm; mục tiêu, nhiệm vụ của trung tâm; chương trình giảng dạy, quy mô đào tạo; cơ sở vật chất của trung tâm; cơ cấu tổ chức của trung tâm, sơ yếu lý lịch của người dự kiến làm Giám đốc trung tâm;</w:t>
      </w:r>
    </w:p>
    <w:p w14:paraId="29ED9933"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Dự thảo nội quy tổ chức hoạt động của trung tâm ngoại ngữ, tin học.</w:t>
      </w:r>
    </w:p>
    <w:p w14:paraId="1B1AF0FA"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739B6A2E"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lastRenderedPageBreak/>
        <w:t>c. Đối tượng thực hiện thủ tục hành chính:</w:t>
      </w:r>
    </w:p>
    <w:p w14:paraId="2C454BDE"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Tổ chức, cá nhân.</w:t>
      </w:r>
    </w:p>
    <w:p w14:paraId="797C3F83"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d. Cơ quan giải quyết thủ tục hành chính:</w:t>
      </w:r>
    </w:p>
    <w:p w14:paraId="2E9D89D0"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Sở Giáo dục và Đào tạo; Giám đốc đại học, học viện, hiệu trưởng trường đại học, trường cao đẳng sư phạm.</w:t>
      </w:r>
    </w:p>
    <w:p w14:paraId="6CBCC8E7"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217425AE"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Cs/>
          <w:sz w:val="28"/>
          <w:szCs w:val="28"/>
        </w:rPr>
        <w:t>Quyết định sáp nhập, chia, tách hoặc cho phép sáp nhập, chia, tách trung tâm ngoại ngữ, tin học của giám đốc Sở Giáo dục và Đào tạo; Quyết định sáp nhập, chia, tách trung tâm ngoại ngữ, tin học của giám đốc đại học, học viện, hiệu trưởng trường đại học, trường cao đẳng sư phạm.</w:t>
      </w:r>
    </w:p>
    <w:p w14:paraId="7FD63D1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58F2234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5C40FE5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r w:rsidRPr="007D038B">
        <w:rPr>
          <w:rFonts w:ascii="Times New Roman" w:hAnsi="Times New Roman"/>
          <w:sz w:val="28"/>
          <w:szCs w:val="28"/>
        </w:rPr>
        <w:t>Không.</w:t>
      </w:r>
    </w:p>
    <w:p w14:paraId="446A2061"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81F0D">
        <w:rPr>
          <w:rFonts w:ascii="Times New Roman" w:hAnsi="Times New Roman"/>
          <w:b/>
          <w:bCs/>
          <w:sz w:val="28"/>
          <w:szCs w:val="28"/>
          <w:lang w:val="hr-HR"/>
        </w:rPr>
        <w:t xml:space="preserve">i. Căn cứ pháp lý của thủ tục hành chính: </w:t>
      </w:r>
    </w:p>
    <w:p w14:paraId="3668FBBC" w14:textId="77777777" w:rsidR="00EA07FE" w:rsidRPr="00281F0D" w:rsidRDefault="00EA07FE" w:rsidP="00EA07FE">
      <w:pPr>
        <w:shd w:val="clear" w:color="auto" w:fill="FFFFFF"/>
        <w:spacing w:before="120" w:after="120"/>
        <w:ind w:firstLine="720"/>
        <w:jc w:val="both"/>
        <w:rPr>
          <w:sz w:val="28"/>
          <w:szCs w:val="28"/>
          <w:lang w:val="hr-HR"/>
        </w:rPr>
      </w:pPr>
      <w:r w:rsidRPr="00281F0D">
        <w:rPr>
          <w:sz w:val="28"/>
          <w:szCs w:val="28"/>
          <w:lang w:val="hr-HR"/>
        </w:rPr>
        <w:t>- Điều 50 Nghị định số </w:t>
      </w:r>
      <w:hyperlink r:id="rId39"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748E349C" w14:textId="77777777" w:rsidR="00EA07FE" w:rsidRPr="00281F0D" w:rsidRDefault="00EA07FE" w:rsidP="00EA07FE">
      <w:pPr>
        <w:shd w:val="clear" w:color="auto" w:fill="FFFFFF"/>
        <w:spacing w:before="120" w:after="120"/>
        <w:ind w:firstLine="720"/>
        <w:jc w:val="both"/>
        <w:rPr>
          <w:sz w:val="28"/>
          <w:szCs w:val="28"/>
          <w:lang w:val="hr-HR"/>
        </w:rPr>
      </w:pPr>
      <w:r w:rsidRPr="00281F0D">
        <w:rPr>
          <w:iCs/>
          <w:sz w:val="28"/>
          <w:szCs w:val="28"/>
          <w:lang w:val="hr-HR"/>
        </w:rPr>
        <w:t>- Điều 2 Nghị định số </w:t>
      </w:r>
      <w:hyperlink r:id="rId40" w:tgtFrame="_blank" w:tooltip="Nghị định 135/2018/NĐ-CP" w:history="1">
        <w:r w:rsidRPr="00281F0D">
          <w:rPr>
            <w:iCs/>
            <w:sz w:val="28"/>
            <w:szCs w:val="28"/>
            <w:lang w:val="hr-HR"/>
          </w:rPr>
          <w:t>135/2018/NĐ-CP</w:t>
        </w:r>
      </w:hyperlink>
      <w:r w:rsidRPr="00281F0D">
        <w:rPr>
          <w:iCs/>
          <w:sz w:val="28"/>
          <w:szCs w:val="28"/>
          <w:lang w:val="hr-HR"/>
        </w:rPr>
        <w:t> ngày 04/10/2018 của Chính phủ sửa đổi một số điều của Nghị định </w:t>
      </w:r>
      <w:hyperlink r:id="rId41" w:tgtFrame="_blank" w:tooltip="Nghị định 46/2017/NĐ-CP" w:history="1">
        <w:r w:rsidRPr="00281F0D">
          <w:rPr>
            <w:iCs/>
            <w:sz w:val="28"/>
            <w:szCs w:val="28"/>
            <w:lang w:val="hr-HR"/>
          </w:rPr>
          <w:t>46/2017/NĐ-CP</w:t>
        </w:r>
      </w:hyperlink>
      <w:r w:rsidRPr="00281F0D">
        <w:rPr>
          <w:iCs/>
          <w:sz w:val="28"/>
          <w:szCs w:val="28"/>
          <w:lang w:val="hr-HR"/>
        </w:rPr>
        <w:t> ngày 21/4/2017 của Chính phủ quy định về điều kiện đầu tư và hoạt động trong lĩnh vực giáo dục.</w:t>
      </w:r>
    </w:p>
    <w:p w14:paraId="26E73732"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EA07FE" w:rsidRPr="007D038B" w14:paraId="41213EF4"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F3D4BBD"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3D8F4B95"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3D535644"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77B78FA6"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378DEB9"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3F052F02"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44E9245C"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3F24C5F2"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00CABDAB"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7CDAFA0C"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1B2FF0F3"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80ED142"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lastRenderedPageBreak/>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4B7EB7DA"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57600F18" w14:textId="77777777" w:rsidR="00EA07FE" w:rsidRPr="007D038B" w:rsidRDefault="00EA07FE" w:rsidP="0088110F">
            <w:pPr>
              <w:spacing w:before="40" w:after="40"/>
              <w:rPr>
                <w:sz w:val="26"/>
                <w:szCs w:val="26"/>
                <w:lang w:val="nl-NL"/>
              </w:rPr>
            </w:pPr>
          </w:p>
        </w:tc>
      </w:tr>
    </w:tbl>
    <w:p w14:paraId="193B5CF7" w14:textId="77777777" w:rsidR="00EA07FE" w:rsidRPr="00281F0D" w:rsidRDefault="00EA07FE" w:rsidP="00EA07FE">
      <w:pPr>
        <w:rPr>
          <w:bCs/>
          <w:i/>
          <w:sz w:val="28"/>
          <w:szCs w:val="28"/>
          <w:lang w:val="nl-NL"/>
        </w:rPr>
      </w:pPr>
    </w:p>
    <w:p w14:paraId="156A3C89" w14:textId="03F4CF4F" w:rsidR="00EA07FE" w:rsidRPr="00281F0D" w:rsidRDefault="00EA07FE" w:rsidP="00EA07FE">
      <w:pPr>
        <w:shd w:val="clear" w:color="auto" w:fill="FFFFFF"/>
        <w:spacing w:before="120" w:after="120" w:line="212" w:lineRule="atLeast"/>
        <w:ind w:firstLine="720"/>
        <w:jc w:val="both"/>
        <w:rPr>
          <w:b/>
          <w:bCs/>
          <w:sz w:val="28"/>
          <w:szCs w:val="28"/>
          <w:lang w:val="nl-NL"/>
        </w:rPr>
      </w:pPr>
    </w:p>
    <w:p w14:paraId="61C1C484" w14:textId="0A589D29" w:rsidR="00346488" w:rsidRPr="00281F0D" w:rsidRDefault="00346488" w:rsidP="00EA07FE">
      <w:pPr>
        <w:shd w:val="clear" w:color="auto" w:fill="FFFFFF"/>
        <w:spacing w:before="120" w:after="120" w:line="212" w:lineRule="atLeast"/>
        <w:ind w:firstLine="720"/>
        <w:jc w:val="both"/>
        <w:rPr>
          <w:b/>
          <w:bCs/>
          <w:sz w:val="28"/>
          <w:szCs w:val="28"/>
          <w:lang w:val="nl-NL"/>
        </w:rPr>
      </w:pPr>
    </w:p>
    <w:p w14:paraId="0491EDAA" w14:textId="77777777" w:rsidR="00346488" w:rsidRPr="00281F0D" w:rsidRDefault="00346488" w:rsidP="00EA07FE">
      <w:pPr>
        <w:shd w:val="clear" w:color="auto" w:fill="FFFFFF"/>
        <w:spacing w:before="120" w:after="120" w:line="212" w:lineRule="atLeast"/>
        <w:ind w:firstLine="720"/>
        <w:jc w:val="both"/>
        <w:rPr>
          <w:b/>
          <w:bCs/>
          <w:sz w:val="28"/>
          <w:szCs w:val="28"/>
          <w:lang w:val="nl-NL"/>
        </w:rPr>
      </w:pPr>
    </w:p>
    <w:p w14:paraId="56485274" w14:textId="150DF9E3" w:rsidR="00EA07FE" w:rsidRPr="007D038B" w:rsidRDefault="007438B0" w:rsidP="00EA07FE">
      <w:pPr>
        <w:shd w:val="clear" w:color="auto" w:fill="FFFFFF"/>
        <w:spacing w:before="120" w:after="120" w:line="212" w:lineRule="atLeast"/>
        <w:ind w:firstLine="720"/>
        <w:jc w:val="both"/>
        <w:rPr>
          <w:b/>
          <w:bCs/>
          <w:i/>
          <w:sz w:val="28"/>
          <w:szCs w:val="28"/>
          <w:lang w:val="hr-HR"/>
        </w:rPr>
      </w:pPr>
      <w:r w:rsidRPr="00281F0D">
        <w:rPr>
          <w:b/>
          <w:bCs/>
          <w:sz w:val="28"/>
          <w:szCs w:val="28"/>
          <w:lang w:val="nl-NL"/>
        </w:rPr>
        <w:t>10</w:t>
      </w:r>
      <w:r w:rsidR="00EA07FE" w:rsidRPr="00281F0D">
        <w:rPr>
          <w:b/>
          <w:bCs/>
          <w:sz w:val="28"/>
          <w:szCs w:val="28"/>
          <w:lang w:val="nl-NL"/>
        </w:rPr>
        <w:t xml:space="preserve">. Tên thủ tục hành chính: Giải thể trung tâm ngoại ngữ, tin học </w:t>
      </w:r>
      <w:r w:rsidR="00EA07FE" w:rsidRPr="00281F0D">
        <w:rPr>
          <w:sz w:val="28"/>
          <w:szCs w:val="28"/>
          <w:lang w:val="nl-NL"/>
        </w:rPr>
        <w:t>(theo đề nghị của cá nhân tổ chức thành lập trung tâm ngoại ngữ, tin học)</w:t>
      </w:r>
    </w:p>
    <w:p w14:paraId="2F901C03"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hr-HR"/>
        </w:rPr>
        <w:t xml:space="preserve"> </w:t>
      </w:r>
      <w:r w:rsidRPr="007D038B">
        <w:rPr>
          <w:b/>
          <w:bCs/>
          <w:sz w:val="28"/>
          <w:szCs w:val="28"/>
          <w:lang w:val="vi-VN"/>
        </w:rPr>
        <w:t>tự</w:t>
      </w:r>
      <w:r w:rsidRPr="00281F0D">
        <w:rPr>
          <w:b/>
          <w:bCs/>
          <w:sz w:val="28"/>
          <w:szCs w:val="28"/>
          <w:lang w:val="hr-HR"/>
        </w:rPr>
        <w:t xml:space="preserve">, cách thức, thời gian </w:t>
      </w:r>
      <w:r w:rsidRPr="007D038B">
        <w:rPr>
          <w:b/>
          <w:bCs/>
          <w:sz w:val="28"/>
          <w:szCs w:val="28"/>
          <w:lang w:val="vi-VN"/>
        </w:rPr>
        <w:t>giải quyết</w:t>
      </w:r>
      <w:r w:rsidRPr="00281F0D">
        <w:rPr>
          <w:b/>
          <w:sz w:val="28"/>
          <w:szCs w:val="28"/>
          <w:lang w:val="hr-HR"/>
        </w:rPr>
        <w:t xml:space="preserve"> thủ tục hành chính: </w:t>
      </w:r>
    </w:p>
    <w:tbl>
      <w:tblPr>
        <w:tblW w:w="1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7513"/>
        <w:gridCol w:w="3118"/>
        <w:gridCol w:w="1388"/>
      </w:tblGrid>
      <w:tr w:rsidR="00EA07FE" w:rsidRPr="007D038B" w14:paraId="4EFB3B2B" w14:textId="77777777" w:rsidTr="0088110F">
        <w:trPr>
          <w:trHeight w:val="405"/>
          <w:tblHeader/>
        </w:trPr>
        <w:tc>
          <w:tcPr>
            <w:tcW w:w="851" w:type="dxa"/>
            <w:vAlign w:val="center"/>
          </w:tcPr>
          <w:p w14:paraId="468F59D5" w14:textId="77777777" w:rsidR="00EA07FE" w:rsidRPr="00DA7E3B" w:rsidRDefault="00EA07FE" w:rsidP="0088110F">
            <w:pPr>
              <w:pStyle w:val="NormalWeb"/>
              <w:spacing w:before="0" w:beforeAutospacing="0" w:after="0" w:afterAutospacing="0"/>
              <w:jc w:val="center"/>
              <w:rPr>
                <w:rFonts w:ascii="Times New Roman" w:hAnsi="Times New Roman"/>
                <w:b/>
                <w:sz w:val="26"/>
                <w:szCs w:val="26"/>
              </w:rPr>
            </w:pPr>
            <w:r w:rsidRPr="00DA7E3B">
              <w:rPr>
                <w:rFonts w:ascii="Times New Roman" w:hAnsi="Times New Roman"/>
                <w:b/>
                <w:sz w:val="26"/>
                <w:szCs w:val="26"/>
              </w:rPr>
              <w:t>TT</w:t>
            </w:r>
          </w:p>
        </w:tc>
        <w:tc>
          <w:tcPr>
            <w:tcW w:w="2376" w:type="dxa"/>
            <w:vAlign w:val="center"/>
          </w:tcPr>
          <w:p w14:paraId="047629CF" w14:textId="77777777" w:rsidR="00EA07FE" w:rsidRPr="00DA7E3B" w:rsidRDefault="00EA07FE" w:rsidP="0088110F">
            <w:pPr>
              <w:pStyle w:val="NormalWeb"/>
              <w:spacing w:before="0" w:beforeAutospacing="0" w:after="0" w:afterAutospacing="0"/>
              <w:jc w:val="center"/>
              <w:rPr>
                <w:rFonts w:ascii="Times New Roman" w:hAnsi="Times New Roman"/>
                <w:b/>
                <w:sz w:val="26"/>
                <w:szCs w:val="26"/>
              </w:rPr>
            </w:pPr>
            <w:r w:rsidRPr="00DA7E3B">
              <w:rPr>
                <w:rFonts w:ascii="Times New Roman" w:hAnsi="Times New Roman"/>
                <w:b/>
                <w:sz w:val="26"/>
                <w:szCs w:val="26"/>
              </w:rPr>
              <w:t>Trình tự thực hiện</w:t>
            </w:r>
          </w:p>
        </w:tc>
        <w:tc>
          <w:tcPr>
            <w:tcW w:w="7513" w:type="dxa"/>
            <w:vAlign w:val="center"/>
          </w:tcPr>
          <w:p w14:paraId="442E8D1E" w14:textId="77777777" w:rsidR="00EA07FE" w:rsidRPr="00DA7E3B" w:rsidRDefault="00EA07FE" w:rsidP="0088110F">
            <w:pPr>
              <w:pStyle w:val="NormalWeb"/>
              <w:spacing w:before="0" w:beforeAutospacing="0" w:after="0" w:afterAutospacing="0"/>
              <w:jc w:val="center"/>
              <w:rPr>
                <w:rFonts w:ascii="Times New Roman" w:hAnsi="Times New Roman"/>
                <w:b/>
                <w:sz w:val="26"/>
                <w:szCs w:val="26"/>
              </w:rPr>
            </w:pPr>
            <w:r w:rsidRPr="00DA7E3B">
              <w:rPr>
                <w:rFonts w:ascii="Times New Roman" w:hAnsi="Times New Roman"/>
                <w:b/>
                <w:sz w:val="26"/>
                <w:szCs w:val="26"/>
              </w:rPr>
              <w:t>Cách thức thực hiện</w:t>
            </w:r>
          </w:p>
        </w:tc>
        <w:tc>
          <w:tcPr>
            <w:tcW w:w="3118" w:type="dxa"/>
            <w:vAlign w:val="center"/>
          </w:tcPr>
          <w:p w14:paraId="48E8841A" w14:textId="77777777" w:rsidR="00EA07FE" w:rsidRPr="007D038B" w:rsidRDefault="00EA07FE" w:rsidP="0088110F">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Thời gian giải quyết</w:t>
            </w:r>
          </w:p>
        </w:tc>
        <w:tc>
          <w:tcPr>
            <w:tcW w:w="1388" w:type="dxa"/>
            <w:vAlign w:val="center"/>
          </w:tcPr>
          <w:p w14:paraId="1B20A8DF" w14:textId="77777777" w:rsidR="00EA07FE" w:rsidRPr="007D038B" w:rsidRDefault="00EA07FE" w:rsidP="0088110F">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EA07FE" w:rsidRPr="007D038B" w14:paraId="05D15771" w14:textId="77777777" w:rsidTr="0088110F">
        <w:trPr>
          <w:trHeight w:val="1495"/>
        </w:trPr>
        <w:tc>
          <w:tcPr>
            <w:tcW w:w="851" w:type="dxa"/>
            <w:vMerge w:val="restart"/>
            <w:vAlign w:val="center"/>
          </w:tcPr>
          <w:p w14:paraId="1719B764" w14:textId="77777777" w:rsidR="00EA07FE" w:rsidRPr="00DA7E3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A7E3B">
              <w:rPr>
                <w:rFonts w:ascii="Times New Roman" w:hAnsi="Times New Roman"/>
                <w:b/>
                <w:sz w:val="26"/>
                <w:szCs w:val="26"/>
              </w:rPr>
              <w:t>Bước 1</w:t>
            </w:r>
          </w:p>
        </w:tc>
        <w:tc>
          <w:tcPr>
            <w:tcW w:w="2376" w:type="dxa"/>
            <w:vMerge w:val="restart"/>
            <w:vAlign w:val="center"/>
          </w:tcPr>
          <w:p w14:paraId="509D37D7" w14:textId="77777777" w:rsidR="00EA07FE" w:rsidRPr="00DA7E3B"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DA7E3B">
              <w:rPr>
                <w:rFonts w:ascii="Times New Roman" w:hAnsi="Times New Roman"/>
                <w:b/>
                <w:sz w:val="26"/>
                <w:szCs w:val="26"/>
              </w:rPr>
              <w:t xml:space="preserve">Nộp hồ sơ thủ tục hành chính: </w:t>
            </w:r>
            <w:r w:rsidRPr="00DA7E3B">
              <w:rPr>
                <w:rFonts w:ascii="Times New Roman" w:hAnsi="Times New Roman"/>
                <w:i/>
                <w:sz w:val="26"/>
                <w:szCs w:val="26"/>
              </w:rPr>
              <w:t xml:space="preserve">Tổ chức, cá nhân chuẩn bị hồ sơ đầy đủ theo quy định và </w:t>
            </w:r>
            <w:r w:rsidRPr="00DA7E3B">
              <w:rPr>
                <w:rFonts w:ascii="Times New Roman" w:hAnsi="Times New Roman"/>
                <w:i/>
                <w:sz w:val="26"/>
                <w:szCs w:val="26"/>
                <w:lang w:val="vi-VN"/>
              </w:rPr>
              <w:t xml:space="preserve">nộp hồ sơ </w:t>
            </w:r>
            <w:r w:rsidRPr="00DA7E3B">
              <w:rPr>
                <w:rFonts w:ascii="Times New Roman" w:hAnsi="Times New Roman"/>
                <w:i/>
                <w:sz w:val="26"/>
                <w:szCs w:val="26"/>
              </w:rPr>
              <w:t>qua các cách thức sau:</w:t>
            </w:r>
          </w:p>
        </w:tc>
        <w:tc>
          <w:tcPr>
            <w:tcW w:w="7513" w:type="dxa"/>
            <w:vAlign w:val="center"/>
          </w:tcPr>
          <w:p w14:paraId="3A741C01" w14:textId="77777777" w:rsidR="00EA07FE" w:rsidRPr="00DA7E3B" w:rsidRDefault="00EA07FE" w:rsidP="0088110F">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w:t>
            </w:r>
            <w:r w:rsidRPr="00DA7E3B">
              <w:rPr>
                <w:rFonts w:ascii="Times New Roman" w:hAnsi="Times New Roman"/>
                <w:sz w:val="26"/>
                <w:szCs w:val="26"/>
              </w:rPr>
              <w:t>1. Nộp trực tiếp qua Bộ phận tiếp nhận và trả kết quả tại Trung tâm Hành chính công tỉnh Đồng Tháp (27 Nguyễn Thị Minh Khai, Phường 1, thành phố Cao Lãnh, tỉnh Đồng Tháp).</w:t>
            </w:r>
          </w:p>
          <w:p w14:paraId="211D5B5C"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w:t>
            </w:r>
            <w:r w:rsidRPr="00DA7E3B">
              <w:rPr>
                <w:rFonts w:ascii="Times New Roman" w:hAnsi="Times New Roman"/>
                <w:sz w:val="26"/>
                <w:szCs w:val="26"/>
              </w:rPr>
              <w:t>2. Hoặc thông qua bưu điện.</w:t>
            </w:r>
          </w:p>
          <w:p w14:paraId="13633798" w14:textId="6810B2B8" w:rsidR="008C6C7C" w:rsidRPr="00DA7E3B" w:rsidRDefault="008C6C7C" w:rsidP="008C6C7C">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42" w:history="1">
              <w:r w:rsidRPr="004605B5">
                <w:rPr>
                  <w:rStyle w:val="Hyperlink"/>
                  <w:rFonts w:ascii="Times New Roman" w:hAnsi="Times New Roman"/>
                  <w:sz w:val="26"/>
                  <w:szCs w:val="26"/>
                </w:rPr>
                <w:t>http://dichvucong.dongthap.gov.vn</w:t>
              </w:r>
            </w:hyperlink>
          </w:p>
        </w:tc>
        <w:tc>
          <w:tcPr>
            <w:tcW w:w="3118" w:type="dxa"/>
            <w:vAlign w:val="center"/>
          </w:tcPr>
          <w:p w14:paraId="605884E7"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sz w:val="26"/>
                <w:szCs w:val="26"/>
                <w:lang w:val="vi-VN"/>
              </w:rPr>
              <w:t>Sáng: từ 07 giờ đến 11 giờ 30 phút; chiều: từ 13 giờ 30 đến 17 giờ của các ngày làm việc.</w:t>
            </w:r>
          </w:p>
        </w:tc>
        <w:tc>
          <w:tcPr>
            <w:tcW w:w="1388" w:type="dxa"/>
            <w:vAlign w:val="center"/>
          </w:tcPr>
          <w:p w14:paraId="3EEF8515" w14:textId="77777777" w:rsidR="00EA07FE" w:rsidRPr="007D038B" w:rsidRDefault="00EA07FE" w:rsidP="0088110F">
            <w:pPr>
              <w:jc w:val="center"/>
              <w:rPr>
                <w:i/>
                <w:sz w:val="26"/>
                <w:szCs w:val="26"/>
                <w:lang w:val="vi-VN"/>
              </w:rPr>
            </w:pPr>
          </w:p>
        </w:tc>
      </w:tr>
      <w:tr w:rsidR="00EA07FE" w:rsidRPr="007D038B" w14:paraId="73873253" w14:textId="77777777" w:rsidTr="0088110F">
        <w:trPr>
          <w:trHeight w:val="553"/>
        </w:trPr>
        <w:tc>
          <w:tcPr>
            <w:tcW w:w="851" w:type="dxa"/>
            <w:vMerge/>
          </w:tcPr>
          <w:p w14:paraId="4B14313D" w14:textId="77777777" w:rsidR="00EA07FE" w:rsidRPr="00DA7E3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0B1CAEC" w14:textId="77777777" w:rsidR="00EA07FE" w:rsidRPr="00DA7E3B"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1FC2B0CE" w14:textId="1C063CA4" w:rsidR="00EA07FE" w:rsidRPr="00DA7E3B" w:rsidRDefault="00EA07FE" w:rsidP="008C6C7C">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w:t>
            </w:r>
            <w:r w:rsidR="008C6C7C">
              <w:rPr>
                <w:rFonts w:ascii="Times New Roman" w:hAnsi="Times New Roman"/>
                <w:sz w:val="26"/>
                <w:szCs w:val="26"/>
              </w:rPr>
              <w:t>4</w:t>
            </w:r>
            <w:r w:rsidRPr="00DA7E3B">
              <w:rPr>
                <w:rFonts w:ascii="Times New Roman" w:hAnsi="Times New Roman"/>
                <w:sz w:val="26"/>
                <w:szCs w:val="26"/>
              </w:rPr>
              <w:t xml:space="preserve">. </w:t>
            </w:r>
            <w:r w:rsidRPr="00DA7E3B">
              <w:rPr>
                <w:rFonts w:ascii="Times New Roman" w:hAnsi="Times New Roman"/>
                <w:sz w:val="26"/>
                <w:szCs w:val="26"/>
                <w:lang w:val="vi-VN"/>
              </w:rPr>
              <w:t xml:space="preserve">Sở </w:t>
            </w:r>
            <w:r w:rsidRPr="00DA7E3B">
              <w:rPr>
                <w:rFonts w:ascii="Times New Roman" w:hAnsi="Times New Roman"/>
                <w:sz w:val="26"/>
                <w:szCs w:val="26"/>
              </w:rPr>
              <w:t xml:space="preserve">GDĐT </w:t>
            </w:r>
            <w:r w:rsidRPr="00DA7E3B">
              <w:rPr>
                <w:rFonts w:ascii="Times New Roman" w:hAnsi="Times New Roman"/>
                <w:sz w:val="26"/>
                <w:szCs w:val="26"/>
                <w:lang w:val="vi-VN"/>
              </w:rPr>
              <w:t>tiếp nhận</w:t>
            </w:r>
            <w:r w:rsidRPr="00DA7E3B">
              <w:rPr>
                <w:rFonts w:ascii="Times New Roman" w:hAnsi="Times New Roman"/>
                <w:sz w:val="26"/>
                <w:szCs w:val="26"/>
              </w:rPr>
              <w:t>, kiểm tra hồ sơ Giải thể trung tâm ngoại ngữ, tin học trên địa bàn thuộc phạm vi quản lý và thông tin cho tổ chức, cá nhân biết hồ sơ được chấp nhận hoặc yêu cầu tiếp tục hoàn thiện.</w:t>
            </w:r>
          </w:p>
        </w:tc>
        <w:tc>
          <w:tcPr>
            <w:tcW w:w="3118" w:type="dxa"/>
            <w:vAlign w:val="center"/>
          </w:tcPr>
          <w:p w14:paraId="0B0585FD"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388" w:type="dxa"/>
          </w:tcPr>
          <w:p w14:paraId="6DF1E265"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7D038B" w14:paraId="659FE1FA" w14:textId="77777777" w:rsidTr="0088110F">
        <w:trPr>
          <w:trHeight w:val="600"/>
        </w:trPr>
        <w:tc>
          <w:tcPr>
            <w:tcW w:w="851" w:type="dxa"/>
            <w:vMerge w:val="restart"/>
            <w:vAlign w:val="center"/>
          </w:tcPr>
          <w:p w14:paraId="24A2A140" w14:textId="77777777" w:rsidR="00EA07FE" w:rsidRPr="00DA7E3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A7E3B">
              <w:rPr>
                <w:rFonts w:ascii="Times New Roman" w:hAnsi="Times New Roman"/>
                <w:b/>
                <w:sz w:val="26"/>
                <w:szCs w:val="26"/>
              </w:rPr>
              <w:t>Bước 2</w:t>
            </w:r>
          </w:p>
        </w:tc>
        <w:tc>
          <w:tcPr>
            <w:tcW w:w="2376" w:type="dxa"/>
            <w:vMerge w:val="restart"/>
            <w:vAlign w:val="center"/>
          </w:tcPr>
          <w:p w14:paraId="0E10DAE9" w14:textId="77777777" w:rsidR="00EA07FE" w:rsidRPr="00DA7E3B" w:rsidRDefault="00EA07FE" w:rsidP="0088110F">
            <w:pPr>
              <w:spacing w:before="120" w:after="120"/>
              <w:jc w:val="both"/>
              <w:rPr>
                <w:sz w:val="26"/>
                <w:szCs w:val="26"/>
              </w:rPr>
            </w:pPr>
            <w:r w:rsidRPr="00DA7E3B">
              <w:rPr>
                <w:b/>
                <w:sz w:val="26"/>
                <w:szCs w:val="26"/>
              </w:rPr>
              <w:t>Tiếp nhận và chuyển hồ sơ thủ tục hành chính</w:t>
            </w:r>
          </w:p>
        </w:tc>
        <w:tc>
          <w:tcPr>
            <w:tcW w:w="7513" w:type="dxa"/>
            <w:vMerge w:val="restart"/>
          </w:tcPr>
          <w:p w14:paraId="37AADB23" w14:textId="77777777" w:rsidR="00EA07FE" w:rsidRPr="00DA7E3B"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DA7E3B">
              <w:rPr>
                <w:rFonts w:ascii="Times New Roman" w:hAnsi="Times New Roman"/>
                <w:sz w:val="26"/>
                <w:szCs w:val="26"/>
              </w:rPr>
              <w:t xml:space="preserve"> Đối với hồ sơ được nộp </w:t>
            </w:r>
            <w:r w:rsidRPr="00DA7E3B">
              <w:rPr>
                <w:rFonts w:ascii="Times New Roman" w:hAnsi="Times New Roman"/>
                <w:sz w:val="26"/>
                <w:szCs w:val="26"/>
                <w:lang w:val="vi-VN"/>
              </w:rPr>
              <w:t xml:space="preserve">trực tiếp qua </w:t>
            </w:r>
            <w:r w:rsidRPr="00DA7E3B">
              <w:rPr>
                <w:rFonts w:ascii="Times New Roman" w:hAnsi="Times New Roman"/>
                <w:sz w:val="26"/>
                <w:szCs w:val="26"/>
              </w:rPr>
              <w:t xml:space="preserve">Bộ phận </w:t>
            </w:r>
            <w:r w:rsidRPr="00DA7E3B">
              <w:rPr>
                <w:rFonts w:ascii="Times New Roman" w:hAnsi="Times New Roman"/>
                <w:sz w:val="26"/>
                <w:szCs w:val="26"/>
                <w:lang w:val="vi-VN"/>
              </w:rPr>
              <w:t>tiếp nhận và trả kết quả</w:t>
            </w:r>
            <w:r>
              <w:rPr>
                <w:rFonts w:ascii="Times New Roman" w:hAnsi="Times New Roman"/>
                <w:sz w:val="26"/>
                <w:szCs w:val="26"/>
              </w:rPr>
              <w:t xml:space="preserve"> </w:t>
            </w:r>
            <w:r w:rsidRPr="00DA7E3B">
              <w:rPr>
                <w:rFonts w:ascii="Times New Roman" w:hAnsi="Times New Roman"/>
                <w:sz w:val="26"/>
                <w:szCs w:val="26"/>
              </w:rPr>
              <w:t xml:space="preserve">hoặc thông </w:t>
            </w:r>
            <w:r w:rsidRPr="00DA7E3B">
              <w:rPr>
                <w:rFonts w:ascii="Times New Roman" w:hAnsi="Times New Roman"/>
                <w:sz w:val="26"/>
                <w:szCs w:val="26"/>
                <w:lang w:val="vi-VN"/>
              </w:rPr>
              <w:t xml:space="preserve">qua dịch vụ bưu chính </w:t>
            </w:r>
            <w:r w:rsidRPr="00DA7E3B">
              <w:rPr>
                <w:rFonts w:ascii="Times New Roman" w:hAnsi="Times New Roman"/>
                <w:sz w:val="26"/>
                <w:szCs w:val="26"/>
              </w:rPr>
              <w:t xml:space="preserve">công ích cán bộ, công chức, viên chức tiếp nhận hồ sơ tại Bộ phận </w:t>
            </w:r>
            <w:r w:rsidRPr="00DA7E3B">
              <w:rPr>
                <w:rFonts w:ascii="Times New Roman" w:hAnsi="Times New Roman"/>
                <w:sz w:val="26"/>
                <w:szCs w:val="26"/>
                <w:lang w:val="vi-VN"/>
              </w:rPr>
              <w:t>tiếp nhận và trả kết quả</w:t>
            </w:r>
            <w:r w:rsidRPr="00DA7E3B">
              <w:rPr>
                <w:rFonts w:ascii="Times New Roman" w:hAnsi="Times New Roman"/>
                <w:sz w:val="26"/>
                <w:szCs w:val="26"/>
              </w:rPr>
              <w:t xml:space="preserve"> xem xét, kiểm </w:t>
            </w:r>
            <w:r w:rsidRPr="00DA7E3B">
              <w:rPr>
                <w:rFonts w:ascii="Times New Roman" w:hAnsi="Times New Roman"/>
                <w:sz w:val="26"/>
                <w:szCs w:val="26"/>
              </w:rPr>
              <w:lastRenderedPageBreak/>
              <w:t>tra tính chính xác, đầy đủ của hồ sơ; quét (scan) và lưu trữ hồ sơ điện tử, cập nhật vào cơ sở dữ liệu của phần mềm một cửa điện tử của tỉnh.</w:t>
            </w:r>
          </w:p>
          <w:p w14:paraId="30A593ED" w14:textId="77777777" w:rsidR="00EA07FE" w:rsidRPr="00DA7E3B"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DA7E3B">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5B28A624" w14:textId="77777777" w:rsidR="00EA07FE" w:rsidRPr="00DA7E3B"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DA7E3B">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417A9203" w14:textId="77777777" w:rsidR="00EA07FE" w:rsidRPr="00DA7E3B" w:rsidRDefault="00EA07FE" w:rsidP="0088110F">
            <w:pPr>
              <w:spacing w:before="120" w:after="120"/>
              <w:ind w:firstLine="205"/>
              <w:jc w:val="both"/>
              <w:rPr>
                <w:sz w:val="26"/>
                <w:szCs w:val="26"/>
              </w:rPr>
            </w:pPr>
            <w:r w:rsidRPr="00DA7E3B">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3118" w:type="dxa"/>
            <w:vAlign w:val="center"/>
          </w:tcPr>
          <w:p w14:paraId="16405C40"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r w:rsidRPr="007D038B">
              <w:rPr>
                <w:rFonts w:ascii="Times New Roman" w:hAnsi="Times New Roman"/>
                <w:sz w:val="26"/>
                <w:szCs w:val="26"/>
              </w:rPr>
              <w:lastRenderedPageBreak/>
              <w:t>C</w:t>
            </w:r>
            <w:r w:rsidRPr="007D038B">
              <w:rPr>
                <w:rStyle w:val="fontstyle21"/>
              </w:rPr>
              <w:t xml:space="preserve">huyển ngay hồ sơ tiếp nhận trực tiếp trong ngày làm việc </w:t>
            </w:r>
            <w:r w:rsidRPr="007D038B">
              <w:rPr>
                <w:rStyle w:val="fontstyle21"/>
                <w:i/>
              </w:rPr>
              <w:t>(k</w:t>
            </w:r>
            <w:r w:rsidRPr="007D038B">
              <w:rPr>
                <w:rFonts w:ascii="Times New Roman" w:hAnsi="Times New Roman"/>
                <w:i/>
                <w:sz w:val="26"/>
                <w:szCs w:val="26"/>
              </w:rPr>
              <w:t xml:space="preserve">hông để quá 3 </w:t>
            </w:r>
            <w:r w:rsidRPr="007D038B">
              <w:rPr>
                <w:rFonts w:ascii="Times New Roman" w:hAnsi="Times New Roman"/>
                <w:i/>
                <w:sz w:val="26"/>
                <w:szCs w:val="26"/>
              </w:rPr>
              <w:lastRenderedPageBreak/>
              <w:t>giờ làm việc)</w:t>
            </w:r>
            <w:r w:rsidRPr="007D038B">
              <w:rPr>
                <w:rStyle w:val="fontstyle21"/>
              </w:rPr>
              <w:t xml:space="preserve"> hoặc chuyển vào đầu giờ ngày làm việc tiếp theo đối với trường hợp tiếp nhận sau 15 giờ hàng ngày.</w:t>
            </w:r>
          </w:p>
        </w:tc>
        <w:tc>
          <w:tcPr>
            <w:tcW w:w="1388" w:type="dxa"/>
            <w:vMerge w:val="restart"/>
            <w:vAlign w:val="center"/>
          </w:tcPr>
          <w:p w14:paraId="3E1FD0F3" w14:textId="77777777" w:rsidR="00EA07FE" w:rsidRPr="007D038B" w:rsidRDefault="00EA07FE" w:rsidP="0088110F">
            <w:pPr>
              <w:jc w:val="center"/>
              <w:rPr>
                <w:i/>
                <w:sz w:val="26"/>
                <w:szCs w:val="26"/>
                <w:lang w:val="vi-VN"/>
              </w:rPr>
            </w:pPr>
          </w:p>
        </w:tc>
      </w:tr>
      <w:tr w:rsidR="00EA07FE" w:rsidRPr="007D038B" w14:paraId="025BFBC1" w14:textId="77777777" w:rsidTr="0088110F">
        <w:trPr>
          <w:trHeight w:val="600"/>
        </w:trPr>
        <w:tc>
          <w:tcPr>
            <w:tcW w:w="851" w:type="dxa"/>
            <w:vMerge/>
          </w:tcPr>
          <w:p w14:paraId="41AD1CA5" w14:textId="77777777" w:rsidR="00EA07FE" w:rsidRPr="00DA7E3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930C434" w14:textId="77777777" w:rsidR="00EA07FE" w:rsidRPr="00DA7E3B" w:rsidRDefault="00EA07FE" w:rsidP="0088110F">
            <w:pPr>
              <w:spacing w:before="120" w:after="120"/>
              <w:jc w:val="both"/>
              <w:rPr>
                <w:b/>
                <w:sz w:val="26"/>
                <w:szCs w:val="26"/>
              </w:rPr>
            </w:pPr>
          </w:p>
        </w:tc>
        <w:tc>
          <w:tcPr>
            <w:tcW w:w="7513" w:type="dxa"/>
            <w:vMerge/>
          </w:tcPr>
          <w:p w14:paraId="4EE3C5B3" w14:textId="77777777" w:rsidR="00EA07FE" w:rsidRPr="00DA7E3B"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p>
        </w:tc>
        <w:tc>
          <w:tcPr>
            <w:tcW w:w="3118" w:type="dxa"/>
            <w:vAlign w:val="center"/>
          </w:tcPr>
          <w:p w14:paraId="13243075"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sz w:val="26"/>
                <w:szCs w:val="26"/>
              </w:rPr>
            </w:pPr>
            <w:r w:rsidRPr="007D038B">
              <w:rPr>
                <w:rFonts w:ascii="Times New Roman" w:hAnsi="Times New Roman"/>
                <w:sz w:val="26"/>
                <w:szCs w:val="26"/>
              </w:rPr>
              <w:t>Không quá 1/2 ngày kể từ ngày phát sinh hồ sơ trực tuyến</w:t>
            </w:r>
          </w:p>
        </w:tc>
        <w:tc>
          <w:tcPr>
            <w:tcW w:w="1388" w:type="dxa"/>
            <w:vMerge/>
          </w:tcPr>
          <w:p w14:paraId="6E63B678"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6C93034A" w14:textId="77777777" w:rsidTr="0088110F">
        <w:tc>
          <w:tcPr>
            <w:tcW w:w="851" w:type="dxa"/>
            <w:vMerge w:val="restart"/>
            <w:vAlign w:val="center"/>
          </w:tcPr>
          <w:p w14:paraId="1DD5CCCB" w14:textId="77777777" w:rsidR="00EA07FE" w:rsidRPr="00DA7E3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A7E3B">
              <w:rPr>
                <w:rFonts w:ascii="Times New Roman" w:hAnsi="Times New Roman"/>
                <w:b/>
                <w:sz w:val="26"/>
                <w:szCs w:val="26"/>
              </w:rPr>
              <w:t>Bước 3</w:t>
            </w:r>
          </w:p>
        </w:tc>
        <w:tc>
          <w:tcPr>
            <w:tcW w:w="2376" w:type="dxa"/>
            <w:vMerge w:val="restart"/>
            <w:vAlign w:val="center"/>
          </w:tcPr>
          <w:p w14:paraId="2E1E4BA3" w14:textId="77777777" w:rsidR="00EA07FE" w:rsidRPr="00DA7E3B" w:rsidRDefault="00EA07FE" w:rsidP="0088110F">
            <w:pPr>
              <w:pStyle w:val="NormalWeb"/>
              <w:spacing w:before="0" w:beforeAutospacing="0" w:after="120" w:afterAutospacing="0" w:line="234" w:lineRule="atLeast"/>
              <w:jc w:val="both"/>
              <w:rPr>
                <w:rFonts w:ascii="Times New Roman" w:hAnsi="Times New Roman"/>
                <w:b/>
                <w:sz w:val="26"/>
                <w:szCs w:val="26"/>
              </w:rPr>
            </w:pPr>
            <w:r w:rsidRPr="00DA7E3B">
              <w:rPr>
                <w:rStyle w:val="fontstyle01"/>
              </w:rPr>
              <w:t>Giải quyết thủ tục hành chính</w:t>
            </w:r>
          </w:p>
        </w:tc>
        <w:tc>
          <w:tcPr>
            <w:tcW w:w="7513" w:type="dxa"/>
          </w:tcPr>
          <w:p w14:paraId="5B48660F" w14:textId="77777777" w:rsidR="00EA07FE" w:rsidRPr="00DA7E3B" w:rsidRDefault="00EA07FE" w:rsidP="0088110F">
            <w:pPr>
              <w:spacing w:before="120" w:after="120"/>
              <w:jc w:val="both"/>
              <w:rPr>
                <w:sz w:val="26"/>
                <w:szCs w:val="26"/>
              </w:rPr>
            </w:pPr>
            <w:r w:rsidRPr="00DA7E3B">
              <w:rPr>
                <w:rStyle w:val="fontstyle21"/>
              </w:rPr>
              <w:t xml:space="preserve">Sau khi nhận hồ sơ thủ tục hành chính từ </w:t>
            </w:r>
            <w:r w:rsidRPr="00DA7E3B">
              <w:rPr>
                <w:sz w:val="26"/>
                <w:szCs w:val="26"/>
              </w:rPr>
              <w:t xml:space="preserve">Bộ phận </w:t>
            </w:r>
            <w:r w:rsidRPr="00DA7E3B">
              <w:rPr>
                <w:sz w:val="26"/>
                <w:szCs w:val="26"/>
                <w:lang w:val="vi-VN"/>
              </w:rPr>
              <w:t>tiếp nhận và trả kết quả</w:t>
            </w:r>
            <w:r w:rsidRPr="00DA7E3B">
              <w:rPr>
                <w:sz w:val="26"/>
                <w:szCs w:val="26"/>
              </w:rPr>
              <w:t xml:space="preserve"> </w:t>
            </w:r>
            <w:r w:rsidRPr="00DA7E3B">
              <w:rPr>
                <w:rStyle w:val="fontstyle21"/>
              </w:rPr>
              <w:t>công chức, viên chức xử lý xem xét, thẩm định hồ sơ, trình phê duyệt kết quả giải quyết thủ tục hành chính:</w:t>
            </w:r>
          </w:p>
        </w:tc>
        <w:tc>
          <w:tcPr>
            <w:tcW w:w="3118" w:type="dxa"/>
            <w:vAlign w:val="center"/>
          </w:tcPr>
          <w:p w14:paraId="03802FFC"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sz w:val="26"/>
                <w:szCs w:val="26"/>
              </w:rPr>
              <w:t xml:space="preserve">20 ngày, </w:t>
            </w:r>
            <w:r w:rsidRPr="00A55AF6">
              <w:rPr>
                <w:rFonts w:ascii="Times New Roman" w:hAnsi="Times New Roman"/>
                <w:sz w:val="26"/>
                <w:szCs w:val="26"/>
              </w:rPr>
              <w:t>trong đó</w:t>
            </w:r>
          </w:p>
        </w:tc>
        <w:tc>
          <w:tcPr>
            <w:tcW w:w="1388" w:type="dxa"/>
            <w:vAlign w:val="center"/>
          </w:tcPr>
          <w:p w14:paraId="67BD848D"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7D038B" w14:paraId="6B9C0A82" w14:textId="77777777" w:rsidTr="0088110F">
        <w:tc>
          <w:tcPr>
            <w:tcW w:w="851" w:type="dxa"/>
            <w:vMerge/>
          </w:tcPr>
          <w:p w14:paraId="5EF22791" w14:textId="77777777" w:rsidR="00EA07FE" w:rsidRPr="00DA7E3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AE4BEEB" w14:textId="77777777" w:rsidR="00EA07FE" w:rsidRPr="00DA7E3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47CFDAA" w14:textId="77777777" w:rsidR="00EA07FE" w:rsidRPr="00DA7E3B"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A7E3B">
              <w:rPr>
                <w:rFonts w:ascii="Times New Roman" w:hAnsi="Times New Roman"/>
                <w:bCs/>
                <w:i/>
                <w:sz w:val="26"/>
                <w:szCs w:val="26"/>
              </w:rPr>
              <w:t>1. Tiếp nhận hồ sơ (Bộ phận TN&amp;TKQ)</w:t>
            </w:r>
          </w:p>
        </w:tc>
        <w:tc>
          <w:tcPr>
            <w:tcW w:w="3118" w:type="dxa"/>
            <w:vAlign w:val="center"/>
          </w:tcPr>
          <w:p w14:paraId="4A1C1064"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Cs/>
                <w:i/>
                <w:sz w:val="28"/>
                <w:szCs w:val="28"/>
              </w:rPr>
              <w:t>½ ngày</w:t>
            </w:r>
          </w:p>
        </w:tc>
        <w:tc>
          <w:tcPr>
            <w:tcW w:w="1388" w:type="dxa"/>
          </w:tcPr>
          <w:p w14:paraId="31AD978F"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38D3DE99" w14:textId="77777777" w:rsidTr="0088110F">
        <w:tc>
          <w:tcPr>
            <w:tcW w:w="851" w:type="dxa"/>
            <w:vMerge/>
          </w:tcPr>
          <w:p w14:paraId="5C4C1AF4" w14:textId="77777777" w:rsidR="00EA07FE" w:rsidRPr="00DA7E3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EB2FB0C" w14:textId="77777777" w:rsidR="00EA07FE" w:rsidRPr="00DA7E3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355F797" w14:textId="77777777" w:rsidR="00EA07FE" w:rsidRPr="00DA7E3B"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A7E3B">
              <w:rPr>
                <w:rFonts w:ascii="Times New Roman" w:hAnsi="Times New Roman"/>
                <w:bCs/>
                <w:i/>
                <w:sz w:val="26"/>
                <w:szCs w:val="26"/>
              </w:rPr>
              <w:t>2. Giải quyết hồ sơ (cơ quan/bộ phận chuyên môn), t</w:t>
            </w:r>
            <w:r w:rsidRPr="00DA7E3B">
              <w:rPr>
                <w:rFonts w:ascii="Times New Roman" w:hAnsi="Times New Roman"/>
                <w:i/>
                <w:sz w:val="26"/>
                <w:szCs w:val="26"/>
              </w:rPr>
              <w:t>rong đó:</w:t>
            </w:r>
          </w:p>
        </w:tc>
        <w:tc>
          <w:tcPr>
            <w:tcW w:w="3118" w:type="dxa"/>
            <w:vAlign w:val="center"/>
          </w:tcPr>
          <w:p w14:paraId="74083BFC"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Cs/>
                <w:i/>
                <w:sz w:val="28"/>
                <w:szCs w:val="28"/>
              </w:rPr>
              <w:t>19</w:t>
            </w:r>
            <w:r w:rsidRPr="007D038B">
              <w:rPr>
                <w:rFonts w:ascii="Times New Roman" w:hAnsi="Times New Roman"/>
                <w:bCs/>
                <w:i/>
                <w:sz w:val="28"/>
                <w:szCs w:val="28"/>
              </w:rPr>
              <w:t xml:space="preserve"> ngày</w:t>
            </w:r>
          </w:p>
        </w:tc>
        <w:tc>
          <w:tcPr>
            <w:tcW w:w="1388" w:type="dxa"/>
          </w:tcPr>
          <w:p w14:paraId="7AF23478"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44C7BECE" w14:textId="77777777" w:rsidTr="0088110F">
        <w:tc>
          <w:tcPr>
            <w:tcW w:w="851" w:type="dxa"/>
            <w:vMerge/>
          </w:tcPr>
          <w:p w14:paraId="330F68ED" w14:textId="77777777" w:rsidR="00EA07FE" w:rsidRPr="00DA7E3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13921AA" w14:textId="77777777" w:rsidR="00EA07FE" w:rsidRPr="00DA7E3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7CD613B" w14:textId="77777777" w:rsidR="00EA07FE" w:rsidRPr="00DA7E3B" w:rsidRDefault="00EA07FE" w:rsidP="0088110F">
            <w:pPr>
              <w:pStyle w:val="NormalWeb"/>
              <w:spacing w:before="0" w:beforeAutospacing="0" w:after="120" w:afterAutospacing="0" w:line="234" w:lineRule="atLeast"/>
              <w:jc w:val="both"/>
              <w:rPr>
                <w:rFonts w:ascii="Times New Roman" w:hAnsi="Times New Roman"/>
                <w:b/>
                <w:sz w:val="26"/>
                <w:szCs w:val="26"/>
              </w:rPr>
            </w:pPr>
            <w:r w:rsidRPr="00DA7E3B">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5D17F29E"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Cs/>
                <w:i/>
                <w:sz w:val="28"/>
                <w:szCs w:val="28"/>
              </w:rPr>
            </w:pPr>
          </w:p>
          <w:p w14:paraId="7AC37D99"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38B64D7E"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0854FBCB" w14:textId="77777777" w:rsidTr="0088110F">
        <w:tc>
          <w:tcPr>
            <w:tcW w:w="851" w:type="dxa"/>
            <w:vMerge/>
          </w:tcPr>
          <w:p w14:paraId="3DEFAB1E" w14:textId="77777777" w:rsidR="00EA07FE" w:rsidRPr="00DA7E3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E848646" w14:textId="77777777" w:rsidR="00EA07FE" w:rsidRPr="00DA7E3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D20063F" w14:textId="77777777" w:rsidR="00EA07FE" w:rsidRPr="00DA7E3B"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A7E3B">
              <w:rPr>
                <w:rFonts w:ascii="Times New Roman" w:hAnsi="Times New Roman"/>
                <w:bCs/>
                <w:i/>
                <w:sz w:val="26"/>
                <w:szCs w:val="26"/>
              </w:rPr>
              <w:t xml:space="preserve">+ Chuyên viên </w:t>
            </w:r>
          </w:p>
          <w:p w14:paraId="409C580F" w14:textId="77777777" w:rsidR="00EA07FE" w:rsidRPr="00DA7E3B"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A7E3B">
              <w:rPr>
                <w:rFonts w:ascii="Times New Roman" w:hAnsi="Times New Roman"/>
                <w:bCs/>
                <w:i/>
                <w:sz w:val="26"/>
                <w:szCs w:val="26"/>
              </w:rPr>
              <w:lastRenderedPageBreak/>
              <w:t>+ Lãnh đạo phòng/bộ phận</w:t>
            </w:r>
          </w:p>
          <w:p w14:paraId="48EB01A1" w14:textId="77777777" w:rsidR="00EA07FE" w:rsidRPr="00DA7E3B"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A7E3B">
              <w:rPr>
                <w:rFonts w:ascii="Times New Roman" w:hAnsi="Times New Roman"/>
                <w:bCs/>
                <w:i/>
                <w:sz w:val="26"/>
                <w:szCs w:val="26"/>
              </w:rPr>
              <w:t xml:space="preserve">+ Lãnh đạo đơn vị: </w:t>
            </w:r>
          </w:p>
          <w:p w14:paraId="7AAA5095" w14:textId="77777777" w:rsidR="00EA07FE" w:rsidRPr="00DA7E3B"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DA7E3B">
              <w:rPr>
                <w:rFonts w:ascii="Times New Roman" w:hAnsi="Times New Roman"/>
                <w:bCs/>
                <w:i/>
                <w:sz w:val="26"/>
                <w:szCs w:val="26"/>
              </w:rPr>
              <w:t xml:space="preserve">+ Văn thư đơn vị: </w:t>
            </w:r>
          </w:p>
        </w:tc>
        <w:tc>
          <w:tcPr>
            <w:tcW w:w="3118" w:type="dxa"/>
            <w:vAlign w:val="center"/>
          </w:tcPr>
          <w:p w14:paraId="72E24ED3"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Cs/>
                <w:i/>
                <w:sz w:val="28"/>
                <w:szCs w:val="28"/>
              </w:rPr>
            </w:pPr>
            <w:r>
              <w:rPr>
                <w:rFonts w:ascii="Times New Roman" w:hAnsi="Times New Roman"/>
                <w:bCs/>
                <w:i/>
                <w:sz w:val="28"/>
                <w:szCs w:val="28"/>
              </w:rPr>
              <w:lastRenderedPageBreak/>
              <w:t>17</w:t>
            </w:r>
            <w:r w:rsidRPr="007D038B">
              <w:rPr>
                <w:rFonts w:ascii="Times New Roman" w:hAnsi="Times New Roman"/>
                <w:bCs/>
                <w:i/>
                <w:sz w:val="28"/>
                <w:szCs w:val="28"/>
              </w:rPr>
              <w:t xml:space="preserve"> ngày</w:t>
            </w:r>
          </w:p>
          <w:p w14:paraId="6EF6E7AA"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Cs/>
                <w:i/>
                <w:sz w:val="28"/>
                <w:szCs w:val="28"/>
              </w:rPr>
            </w:pPr>
            <w:r w:rsidRPr="007D038B">
              <w:rPr>
                <w:rFonts w:ascii="Times New Roman" w:hAnsi="Times New Roman"/>
                <w:bCs/>
                <w:i/>
                <w:sz w:val="28"/>
                <w:szCs w:val="28"/>
              </w:rPr>
              <w:lastRenderedPageBreak/>
              <w:t xml:space="preserve"> </w:t>
            </w:r>
            <w:r>
              <w:rPr>
                <w:rFonts w:ascii="Times New Roman" w:hAnsi="Times New Roman"/>
                <w:bCs/>
                <w:i/>
                <w:sz w:val="28"/>
                <w:szCs w:val="28"/>
              </w:rPr>
              <w:t xml:space="preserve">1 </w:t>
            </w:r>
            <w:r w:rsidRPr="007D038B">
              <w:rPr>
                <w:rFonts w:ascii="Times New Roman" w:hAnsi="Times New Roman"/>
                <w:bCs/>
                <w:i/>
                <w:sz w:val="28"/>
                <w:szCs w:val="28"/>
              </w:rPr>
              <w:t>ngày</w:t>
            </w:r>
          </w:p>
          <w:p w14:paraId="11225E12"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Cs/>
                <w:i/>
                <w:sz w:val="28"/>
                <w:szCs w:val="28"/>
              </w:rPr>
            </w:pPr>
            <w:proofErr w:type="gramStart"/>
            <w:r>
              <w:rPr>
                <w:rFonts w:ascii="Times New Roman" w:hAnsi="Times New Roman"/>
                <w:bCs/>
                <w:i/>
                <w:sz w:val="28"/>
                <w:szCs w:val="28"/>
              </w:rPr>
              <w:t xml:space="preserve">½ </w:t>
            </w:r>
            <w:r w:rsidRPr="007D038B">
              <w:rPr>
                <w:rFonts w:ascii="Times New Roman" w:hAnsi="Times New Roman"/>
                <w:bCs/>
                <w:i/>
                <w:sz w:val="28"/>
                <w:szCs w:val="28"/>
              </w:rPr>
              <w:t xml:space="preserve"> ngày</w:t>
            </w:r>
            <w:proofErr w:type="gramEnd"/>
          </w:p>
          <w:p w14:paraId="6E7F8F02"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8"/>
                <w:szCs w:val="28"/>
              </w:rPr>
            </w:pPr>
            <w:proofErr w:type="gramStart"/>
            <w:r>
              <w:rPr>
                <w:rFonts w:ascii="Times New Roman" w:hAnsi="Times New Roman"/>
                <w:bCs/>
                <w:i/>
                <w:sz w:val="28"/>
                <w:szCs w:val="28"/>
              </w:rPr>
              <w:t xml:space="preserve">½ </w:t>
            </w:r>
            <w:r w:rsidRPr="007D038B">
              <w:rPr>
                <w:rFonts w:ascii="Times New Roman" w:hAnsi="Times New Roman"/>
                <w:bCs/>
                <w:i/>
                <w:sz w:val="28"/>
                <w:szCs w:val="28"/>
              </w:rPr>
              <w:t xml:space="preserve"> ngày</w:t>
            </w:r>
            <w:proofErr w:type="gramEnd"/>
          </w:p>
        </w:tc>
        <w:tc>
          <w:tcPr>
            <w:tcW w:w="1388" w:type="dxa"/>
          </w:tcPr>
          <w:p w14:paraId="2E9E41F4" w14:textId="77777777" w:rsidR="00EA07FE" w:rsidRPr="007D038B"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7D038B" w14:paraId="73493D27" w14:textId="77777777" w:rsidTr="0088110F">
        <w:tc>
          <w:tcPr>
            <w:tcW w:w="851" w:type="dxa"/>
            <w:vAlign w:val="center"/>
          </w:tcPr>
          <w:p w14:paraId="3F4C5F88" w14:textId="77777777" w:rsidR="00EA07FE" w:rsidRPr="00DA7E3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A7E3B">
              <w:rPr>
                <w:rFonts w:ascii="Times New Roman" w:hAnsi="Times New Roman"/>
                <w:b/>
                <w:sz w:val="26"/>
                <w:szCs w:val="26"/>
              </w:rPr>
              <w:t>Bước 4</w:t>
            </w:r>
          </w:p>
        </w:tc>
        <w:tc>
          <w:tcPr>
            <w:tcW w:w="2376" w:type="dxa"/>
          </w:tcPr>
          <w:p w14:paraId="6FF9B481" w14:textId="77777777" w:rsidR="00EA07FE" w:rsidRPr="00DA7E3B" w:rsidRDefault="00EA07FE" w:rsidP="0088110F">
            <w:pPr>
              <w:pStyle w:val="NormalWeb"/>
              <w:spacing w:before="0" w:beforeAutospacing="0" w:after="120" w:afterAutospacing="0" w:line="234" w:lineRule="atLeast"/>
              <w:jc w:val="both"/>
              <w:rPr>
                <w:rStyle w:val="fontstyle21"/>
                <w:i/>
              </w:rPr>
            </w:pPr>
            <w:r w:rsidRPr="00DA7E3B">
              <w:rPr>
                <w:rFonts w:ascii="Times New Roman" w:hAnsi="Times New Roman"/>
                <w:b/>
                <w:sz w:val="26"/>
                <w:szCs w:val="26"/>
                <w:lang w:val="nl-NL"/>
              </w:rPr>
              <w:t>Trả kết quả giải quyết thủ tục hành chính</w:t>
            </w:r>
          </w:p>
          <w:p w14:paraId="598E995F" w14:textId="77777777" w:rsidR="00EA07FE" w:rsidRPr="00DA7E3B" w:rsidRDefault="00EA07FE" w:rsidP="0088110F">
            <w:pPr>
              <w:pStyle w:val="NormalWeb"/>
              <w:spacing w:before="0" w:beforeAutospacing="0" w:after="120" w:afterAutospacing="0" w:line="234" w:lineRule="atLeast"/>
              <w:jc w:val="both"/>
              <w:rPr>
                <w:rFonts w:ascii="Times New Roman" w:hAnsi="Times New Roman"/>
                <w:b/>
                <w:sz w:val="26"/>
                <w:szCs w:val="26"/>
              </w:rPr>
            </w:pPr>
            <w:r w:rsidRPr="00DA7E3B">
              <w:rPr>
                <w:rStyle w:val="fontstyle21"/>
                <w:i/>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4E9EA98D" w14:textId="77777777" w:rsidR="00EA07FE" w:rsidRPr="00DA7E3B" w:rsidRDefault="00EA07FE" w:rsidP="0088110F">
            <w:pPr>
              <w:spacing w:before="120" w:after="120" w:line="340" w:lineRule="exact"/>
              <w:ind w:firstLine="205"/>
              <w:jc w:val="both"/>
              <w:rPr>
                <w:iCs/>
                <w:sz w:val="26"/>
                <w:szCs w:val="26"/>
                <w:lang w:val="nl-NL"/>
              </w:rPr>
            </w:pPr>
            <w:r w:rsidRPr="00DA7E3B">
              <w:rPr>
                <w:iCs/>
                <w:sz w:val="26"/>
                <w:szCs w:val="26"/>
                <w:lang w:val="nl-NL"/>
              </w:rPr>
              <w:t>Công chức tiếp nhận và trả  kết quả nhập vào sổ theo dõi hồ sơ và phần mềm điện tử thực hiện như sau:</w:t>
            </w:r>
          </w:p>
          <w:p w14:paraId="37DB7079" w14:textId="77777777" w:rsidR="00EA07FE" w:rsidRPr="00DA7E3B" w:rsidRDefault="00EA07FE" w:rsidP="0088110F">
            <w:pPr>
              <w:spacing w:before="120" w:after="120" w:line="340" w:lineRule="exact"/>
              <w:ind w:firstLine="205"/>
              <w:jc w:val="both"/>
              <w:rPr>
                <w:iCs/>
                <w:sz w:val="26"/>
                <w:szCs w:val="26"/>
                <w:lang w:val="nl-NL"/>
              </w:rPr>
            </w:pPr>
            <w:r w:rsidRPr="00DA7E3B">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78769B29" w14:textId="77777777" w:rsidR="00EA07FE" w:rsidRPr="00DA7E3B" w:rsidRDefault="00EA07FE" w:rsidP="0088110F">
            <w:pPr>
              <w:spacing w:before="120" w:after="120"/>
              <w:ind w:firstLine="205"/>
              <w:jc w:val="both"/>
              <w:rPr>
                <w:iCs/>
                <w:sz w:val="26"/>
                <w:szCs w:val="26"/>
                <w:lang w:val="nl-NL"/>
              </w:rPr>
            </w:pPr>
            <w:r w:rsidRPr="00DA7E3B">
              <w:rPr>
                <w:iCs/>
                <w:sz w:val="26"/>
                <w:szCs w:val="26"/>
                <w:lang w:val="nl-NL"/>
              </w:rPr>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DA7E3B">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792B5F7D" w14:textId="77777777" w:rsidR="00EA07FE" w:rsidRPr="00DA7E3B" w:rsidRDefault="00EA07FE" w:rsidP="0088110F">
            <w:pPr>
              <w:spacing w:before="120" w:after="120"/>
              <w:ind w:firstLine="205"/>
              <w:jc w:val="both"/>
              <w:rPr>
                <w:iCs/>
                <w:sz w:val="26"/>
                <w:szCs w:val="26"/>
                <w:lang w:val="nl-NL"/>
              </w:rPr>
            </w:pPr>
            <w:r w:rsidRPr="00DA7E3B">
              <w:rPr>
                <w:iCs/>
                <w:sz w:val="26"/>
                <w:szCs w:val="26"/>
                <w:lang w:val="nl-NL"/>
              </w:rPr>
              <w:t>- Trường hợp nhận kết quả</w:t>
            </w:r>
            <w:r w:rsidRPr="00281F0D">
              <w:rPr>
                <w:sz w:val="26"/>
                <w:szCs w:val="26"/>
                <w:lang w:val="nl-NL"/>
              </w:rPr>
              <w:t xml:space="preserve">thông </w:t>
            </w:r>
            <w:r w:rsidRPr="00DA7E3B">
              <w:rPr>
                <w:sz w:val="26"/>
                <w:szCs w:val="26"/>
                <w:lang w:val="vi-VN"/>
              </w:rPr>
              <w:t xml:space="preserve">qua dịch vụ bưu chính </w:t>
            </w:r>
            <w:r w:rsidRPr="00281F0D">
              <w:rPr>
                <w:sz w:val="26"/>
                <w:szCs w:val="26"/>
                <w:lang w:val="nl-NL"/>
              </w:rPr>
              <w:t>công ích. (</w:t>
            </w:r>
            <w:r w:rsidRPr="00DA7E3B">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0FFB3852" w14:textId="77777777" w:rsidR="00EA07FE" w:rsidRPr="00DA7E3B" w:rsidRDefault="00EA07FE" w:rsidP="0088110F">
            <w:pPr>
              <w:spacing w:before="120" w:after="120" w:line="340" w:lineRule="exact"/>
              <w:ind w:firstLine="205"/>
              <w:jc w:val="both"/>
              <w:rPr>
                <w:b/>
                <w:i/>
                <w:sz w:val="26"/>
                <w:szCs w:val="26"/>
                <w:lang w:val="pt-BR"/>
              </w:rPr>
            </w:pPr>
            <w:r w:rsidRPr="00DA7E3B">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33AC69A5" w14:textId="77777777" w:rsidR="00EA07FE" w:rsidRPr="00DA7E3B" w:rsidRDefault="00EA07FE" w:rsidP="0088110F">
            <w:pPr>
              <w:spacing w:before="120" w:after="120"/>
              <w:ind w:firstLine="205"/>
              <w:jc w:val="both"/>
              <w:rPr>
                <w:rStyle w:val="fontstyle21"/>
                <w:iCs/>
                <w:lang w:val="nl-NL"/>
              </w:rPr>
            </w:pPr>
            <w:r w:rsidRPr="00DA7E3B">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785DC032"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Cs/>
                <w:i/>
                <w:sz w:val="28"/>
                <w:szCs w:val="28"/>
              </w:rPr>
            </w:pPr>
            <w:r w:rsidRPr="007D038B">
              <w:rPr>
                <w:rFonts w:ascii="Times New Roman" w:hAnsi="Times New Roman"/>
                <w:bCs/>
                <w:i/>
                <w:sz w:val="28"/>
                <w:szCs w:val="28"/>
              </w:rPr>
              <w:t>½ ngày</w:t>
            </w:r>
          </w:p>
        </w:tc>
        <w:tc>
          <w:tcPr>
            <w:tcW w:w="1388" w:type="dxa"/>
          </w:tcPr>
          <w:p w14:paraId="3FA33586" w14:textId="77777777" w:rsidR="00EA07FE" w:rsidRPr="007D038B"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5BBBFB73"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lastRenderedPageBreak/>
        <w:t xml:space="preserve">b. Thành phần, số lượng hồ sơ: </w:t>
      </w:r>
    </w:p>
    <w:p w14:paraId="55AA5566" w14:textId="77777777" w:rsidR="00EA07FE" w:rsidRPr="00DF4391"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DF4391">
        <w:rPr>
          <w:rFonts w:ascii="Times New Roman" w:hAnsi="Times New Roman"/>
          <w:sz w:val="28"/>
          <w:szCs w:val="28"/>
        </w:rPr>
        <w:t>- Thành phần hồ sơ:</w:t>
      </w:r>
    </w:p>
    <w:p w14:paraId="029B161B" w14:textId="77777777" w:rsidR="00EA07FE" w:rsidRPr="00DF4391"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DF4391">
        <w:rPr>
          <w:rFonts w:ascii="Times New Roman" w:hAnsi="Times New Roman"/>
          <w:sz w:val="28"/>
          <w:szCs w:val="28"/>
        </w:rPr>
        <w:t>+ Đơn đề nghị giải thể của tổ chức, cá nhân</w:t>
      </w:r>
    </w:p>
    <w:p w14:paraId="12ABBA71" w14:textId="77777777" w:rsidR="00EA07FE" w:rsidRPr="00DF4391"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DF4391">
        <w:rPr>
          <w:rFonts w:ascii="Times New Roman" w:hAnsi="Times New Roman"/>
          <w:sz w:val="28"/>
          <w:szCs w:val="28"/>
        </w:rPr>
        <w:t>- Số lượng hồ sơ: 01 (bộ)</w:t>
      </w:r>
    </w:p>
    <w:p w14:paraId="611C301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DF4391">
        <w:rPr>
          <w:rFonts w:ascii="Times New Roman" w:hAnsi="Times New Roman"/>
          <w:b/>
          <w:bCs/>
          <w:sz w:val="28"/>
          <w:szCs w:val="28"/>
        </w:rPr>
        <w:t>c. Đối tượng thực hiện thủ tục hành chính</w:t>
      </w:r>
      <w:r w:rsidRPr="007D038B">
        <w:rPr>
          <w:rFonts w:ascii="Times New Roman" w:hAnsi="Times New Roman"/>
          <w:b/>
          <w:bCs/>
          <w:sz w:val="28"/>
          <w:szCs w:val="28"/>
        </w:rPr>
        <w:t>:</w:t>
      </w:r>
    </w:p>
    <w:p w14:paraId="116E6F5A"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Tổ chức, cá nhân.</w:t>
      </w:r>
    </w:p>
    <w:p w14:paraId="54B2869E"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d. Cơ quan giải quyết thủ tục hành chính:</w:t>
      </w:r>
    </w:p>
    <w:p w14:paraId="5FE33AB5"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Sở Giáo dục và Đào tạo; Giám đốc đại học, học viện, hiệu trưởng trường đại học, trường cao đẳng sư phạm.</w:t>
      </w:r>
    </w:p>
    <w:p w14:paraId="2B500D65"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391E94CA"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Cs/>
          <w:sz w:val="28"/>
          <w:szCs w:val="28"/>
        </w:rPr>
        <w:t>Quyết định giải thể trung tâm ngoại ngữ, tin học của Giám đốc Sở Giáo dục và Đào tạo; Quyết định giải thể trung tâm ngoại ngữ, tin học của Giám đốc đại học, học viện, hiệu trưởng trường đại học, trường cao đẳng sư phạm.</w:t>
      </w:r>
    </w:p>
    <w:p w14:paraId="653ECC97"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353BBA70"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4F6C1EA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01E0967B"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Vi phạm nghiêm trọng các quy định về quản lý, tổ chức, hoạt động của trung tâm ngoại ngữ, tin học;</w:t>
      </w:r>
    </w:p>
    <w:p w14:paraId="1FF9ADCC"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Theo đề nghị của tổ chức, cá nhân thành lập trung tâm ngoại ngữ, tin học.</w:t>
      </w:r>
    </w:p>
    <w:p w14:paraId="488D3F08"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81F0D">
        <w:rPr>
          <w:rFonts w:ascii="Times New Roman" w:hAnsi="Times New Roman"/>
          <w:b/>
          <w:bCs/>
          <w:sz w:val="28"/>
          <w:szCs w:val="28"/>
          <w:lang w:val="hr-HR"/>
        </w:rPr>
        <w:t xml:space="preserve">i. Căn cứ pháp lý của thủ tục hành chính: </w:t>
      </w:r>
    </w:p>
    <w:p w14:paraId="6DB7F12B" w14:textId="77777777" w:rsidR="00EA07FE" w:rsidRPr="00281F0D" w:rsidRDefault="00EA07FE" w:rsidP="00EA07FE">
      <w:pPr>
        <w:shd w:val="clear" w:color="auto" w:fill="FFFFFF"/>
        <w:spacing w:before="120" w:after="120"/>
        <w:ind w:firstLine="720"/>
        <w:jc w:val="both"/>
        <w:rPr>
          <w:sz w:val="28"/>
          <w:szCs w:val="28"/>
          <w:lang w:val="hr-HR"/>
        </w:rPr>
      </w:pPr>
      <w:r w:rsidRPr="00281F0D">
        <w:rPr>
          <w:sz w:val="28"/>
          <w:szCs w:val="28"/>
          <w:lang w:val="hr-HR"/>
        </w:rPr>
        <w:t>- Điều 52 Nghị định số </w:t>
      </w:r>
      <w:hyperlink r:id="rId43"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44ABE19A" w14:textId="77777777" w:rsidR="00EA07FE" w:rsidRPr="00281F0D" w:rsidRDefault="00EA07FE" w:rsidP="00EA07FE">
      <w:pPr>
        <w:shd w:val="clear" w:color="auto" w:fill="FFFFFF"/>
        <w:spacing w:before="120" w:after="120"/>
        <w:ind w:firstLine="720"/>
        <w:jc w:val="both"/>
        <w:rPr>
          <w:sz w:val="28"/>
          <w:szCs w:val="28"/>
          <w:lang w:val="hr-HR"/>
        </w:rPr>
      </w:pPr>
      <w:r w:rsidRPr="00281F0D">
        <w:rPr>
          <w:iCs/>
          <w:sz w:val="28"/>
          <w:szCs w:val="28"/>
          <w:lang w:val="hr-HR"/>
        </w:rPr>
        <w:t>- Điều 2 Nghị định số </w:t>
      </w:r>
      <w:hyperlink r:id="rId44" w:tgtFrame="_blank" w:tooltip="Nghị định 135/2018/NĐ-CP" w:history="1">
        <w:r w:rsidRPr="00281F0D">
          <w:rPr>
            <w:iCs/>
            <w:sz w:val="28"/>
            <w:szCs w:val="28"/>
            <w:lang w:val="hr-HR"/>
          </w:rPr>
          <w:t>135/2018/NĐ-CP</w:t>
        </w:r>
      </w:hyperlink>
      <w:r w:rsidRPr="00281F0D">
        <w:rPr>
          <w:iCs/>
          <w:sz w:val="28"/>
          <w:szCs w:val="28"/>
          <w:lang w:val="hr-HR"/>
        </w:rPr>
        <w:t> ngày 04/10/2018 của Chính phủ sửa đổi một số điều của Nghị định </w:t>
      </w:r>
      <w:hyperlink r:id="rId45" w:tgtFrame="_blank" w:tooltip="Nghị định 46/2017/NĐ-CP" w:history="1">
        <w:r w:rsidRPr="00281F0D">
          <w:rPr>
            <w:iCs/>
            <w:sz w:val="28"/>
            <w:szCs w:val="28"/>
            <w:lang w:val="hr-HR"/>
          </w:rPr>
          <w:t>46/2017/NĐ-CP</w:t>
        </w:r>
      </w:hyperlink>
      <w:r w:rsidRPr="00281F0D">
        <w:rPr>
          <w:iCs/>
          <w:sz w:val="28"/>
          <w:szCs w:val="28"/>
          <w:lang w:val="hr-HR"/>
        </w:rPr>
        <w:t> ngày 21/4/2017 của Chính phủ quy định về điều kiện đầu tư và hoạt động trong lĩnh vực giáo dục.</w:t>
      </w:r>
    </w:p>
    <w:p w14:paraId="5A6A745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EA07FE" w:rsidRPr="007D038B" w14:paraId="15BD7E44"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0FD9C13" w14:textId="77777777" w:rsidR="00EA07FE" w:rsidRPr="007D038B" w:rsidRDefault="00EA07FE" w:rsidP="0088110F">
            <w:pPr>
              <w:spacing w:before="40" w:after="40"/>
              <w:jc w:val="center"/>
              <w:rPr>
                <w:sz w:val="28"/>
                <w:szCs w:val="28"/>
                <w:lang w:val="nl-NL"/>
              </w:rPr>
            </w:pPr>
            <w:r w:rsidRPr="007D038B">
              <w:rPr>
                <w:b/>
                <w:bCs/>
                <w:sz w:val="28"/>
                <w:szCs w:val="28"/>
                <w:lang w:val="nl-NL"/>
              </w:rPr>
              <w:lastRenderedPageBreak/>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5C594B69"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68AED20F"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212854CC"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1A1B100"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53100C9D"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29C0C50B"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635400F3"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28B54ED5"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4E9E1213"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790C6542"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349CD2F"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61514AF4"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06B56C67" w14:textId="77777777" w:rsidR="00EA07FE" w:rsidRPr="007D038B" w:rsidRDefault="00EA07FE" w:rsidP="0088110F">
            <w:pPr>
              <w:spacing w:before="40" w:after="40"/>
              <w:rPr>
                <w:sz w:val="26"/>
                <w:szCs w:val="26"/>
                <w:lang w:val="nl-NL"/>
              </w:rPr>
            </w:pPr>
          </w:p>
        </w:tc>
      </w:tr>
    </w:tbl>
    <w:p w14:paraId="6B959DDE" w14:textId="77777777" w:rsidR="00EA07FE" w:rsidRPr="00281F0D"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sz w:val="28"/>
          <w:szCs w:val="28"/>
          <w:lang w:val="nl-NL"/>
        </w:rPr>
      </w:pPr>
    </w:p>
    <w:p w14:paraId="21A97ADD" w14:textId="77777777" w:rsidR="00346488" w:rsidRPr="00281F0D" w:rsidRDefault="00346488" w:rsidP="00EA07FE">
      <w:pPr>
        <w:shd w:val="clear" w:color="auto" w:fill="FFFFFF"/>
        <w:spacing w:before="120" w:after="120" w:line="212" w:lineRule="atLeast"/>
        <w:ind w:firstLine="720"/>
        <w:jc w:val="both"/>
        <w:rPr>
          <w:b/>
          <w:bCs/>
          <w:sz w:val="28"/>
          <w:szCs w:val="28"/>
          <w:lang w:val="nl-NL"/>
        </w:rPr>
      </w:pPr>
    </w:p>
    <w:p w14:paraId="16F59C05" w14:textId="6D44F5CF" w:rsidR="00EA07FE" w:rsidRPr="007D038B" w:rsidRDefault="00AC22A3" w:rsidP="00EA07FE">
      <w:pPr>
        <w:shd w:val="clear" w:color="auto" w:fill="FFFFFF"/>
        <w:spacing w:before="120" w:after="120" w:line="212" w:lineRule="atLeast"/>
        <w:ind w:firstLine="720"/>
        <w:jc w:val="both"/>
        <w:rPr>
          <w:b/>
          <w:bCs/>
          <w:i/>
          <w:sz w:val="28"/>
          <w:szCs w:val="28"/>
          <w:lang w:val="hr-HR"/>
        </w:rPr>
      </w:pPr>
      <w:r w:rsidRPr="00281F0D">
        <w:rPr>
          <w:b/>
          <w:bCs/>
          <w:sz w:val="28"/>
          <w:szCs w:val="28"/>
          <w:lang w:val="nl-NL"/>
        </w:rPr>
        <w:t>11</w:t>
      </w:r>
      <w:r w:rsidR="00EA07FE" w:rsidRPr="00281F0D">
        <w:rPr>
          <w:b/>
          <w:bCs/>
          <w:sz w:val="28"/>
          <w:szCs w:val="28"/>
          <w:lang w:val="nl-NL"/>
        </w:rPr>
        <w:t xml:space="preserve">. Tên thủ tục hành chính: Thành lập trung tâm hỗ trợ và phát triển giáo dục hòa nhập công lập hoặc cho phép thành lập trung tâm hỗ trợ và phát triển giáo dục hòa nhập tư thục </w:t>
      </w:r>
    </w:p>
    <w:p w14:paraId="676F24D6"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hr-HR"/>
        </w:rPr>
        <w:t xml:space="preserve"> </w:t>
      </w:r>
      <w:r w:rsidRPr="007D038B">
        <w:rPr>
          <w:b/>
          <w:bCs/>
          <w:sz w:val="28"/>
          <w:szCs w:val="28"/>
          <w:lang w:val="vi-VN"/>
        </w:rPr>
        <w:t>tự</w:t>
      </w:r>
      <w:r w:rsidRPr="00281F0D">
        <w:rPr>
          <w:b/>
          <w:bCs/>
          <w:sz w:val="28"/>
          <w:szCs w:val="28"/>
          <w:lang w:val="hr-HR"/>
        </w:rPr>
        <w:t xml:space="preserve">, cách thức, thời gian </w:t>
      </w:r>
      <w:r w:rsidRPr="007D038B">
        <w:rPr>
          <w:b/>
          <w:bCs/>
          <w:sz w:val="28"/>
          <w:szCs w:val="28"/>
          <w:lang w:val="vi-VN"/>
        </w:rPr>
        <w:t>giải quyết</w:t>
      </w:r>
      <w:r w:rsidRPr="00281F0D">
        <w:rPr>
          <w:b/>
          <w:sz w:val="28"/>
          <w:szCs w:val="28"/>
          <w:lang w:val="hr-HR"/>
        </w:rPr>
        <w:t xml:space="preserve"> thủ tục hành chính: </w:t>
      </w:r>
    </w:p>
    <w:tbl>
      <w:tblPr>
        <w:tblW w:w="1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7513"/>
        <w:gridCol w:w="3118"/>
        <w:gridCol w:w="1388"/>
      </w:tblGrid>
      <w:tr w:rsidR="00EA07FE" w:rsidRPr="007D038B" w14:paraId="291371DF" w14:textId="77777777" w:rsidTr="0088110F">
        <w:trPr>
          <w:trHeight w:val="405"/>
          <w:tblHeader/>
        </w:trPr>
        <w:tc>
          <w:tcPr>
            <w:tcW w:w="851" w:type="dxa"/>
            <w:vAlign w:val="center"/>
          </w:tcPr>
          <w:p w14:paraId="2DE50859" w14:textId="77777777" w:rsidR="00EA07FE" w:rsidRPr="00EF1A91" w:rsidRDefault="00EA07FE" w:rsidP="0088110F">
            <w:pPr>
              <w:pStyle w:val="NormalWeb"/>
              <w:spacing w:before="0" w:beforeAutospacing="0" w:after="0" w:afterAutospacing="0"/>
              <w:jc w:val="center"/>
              <w:rPr>
                <w:rFonts w:ascii="Times New Roman" w:hAnsi="Times New Roman"/>
                <w:b/>
                <w:sz w:val="26"/>
                <w:szCs w:val="26"/>
              </w:rPr>
            </w:pPr>
            <w:r w:rsidRPr="00EF1A91">
              <w:rPr>
                <w:rFonts w:ascii="Times New Roman" w:hAnsi="Times New Roman"/>
                <w:b/>
                <w:sz w:val="26"/>
                <w:szCs w:val="26"/>
              </w:rPr>
              <w:t>TT</w:t>
            </w:r>
          </w:p>
        </w:tc>
        <w:tc>
          <w:tcPr>
            <w:tcW w:w="2376" w:type="dxa"/>
            <w:vAlign w:val="center"/>
          </w:tcPr>
          <w:p w14:paraId="467E19AB" w14:textId="77777777" w:rsidR="00EA07FE" w:rsidRPr="00EF1A91" w:rsidRDefault="00EA07FE" w:rsidP="0088110F">
            <w:pPr>
              <w:pStyle w:val="NormalWeb"/>
              <w:spacing w:before="0" w:beforeAutospacing="0" w:after="0" w:afterAutospacing="0"/>
              <w:jc w:val="center"/>
              <w:rPr>
                <w:rFonts w:ascii="Times New Roman" w:hAnsi="Times New Roman"/>
                <w:b/>
                <w:sz w:val="26"/>
                <w:szCs w:val="26"/>
              </w:rPr>
            </w:pPr>
            <w:r w:rsidRPr="00EF1A91">
              <w:rPr>
                <w:rFonts w:ascii="Times New Roman" w:hAnsi="Times New Roman"/>
                <w:b/>
                <w:sz w:val="26"/>
                <w:szCs w:val="26"/>
              </w:rPr>
              <w:t>Trình tự thực hiện</w:t>
            </w:r>
          </w:p>
        </w:tc>
        <w:tc>
          <w:tcPr>
            <w:tcW w:w="7513" w:type="dxa"/>
            <w:vAlign w:val="center"/>
          </w:tcPr>
          <w:p w14:paraId="6EAB9F11" w14:textId="77777777" w:rsidR="00EA07FE" w:rsidRPr="00EF1A91" w:rsidRDefault="00EA07FE" w:rsidP="0088110F">
            <w:pPr>
              <w:pStyle w:val="NormalWeb"/>
              <w:spacing w:before="0" w:beforeAutospacing="0" w:after="0" w:afterAutospacing="0"/>
              <w:jc w:val="center"/>
              <w:rPr>
                <w:rFonts w:ascii="Times New Roman" w:hAnsi="Times New Roman"/>
                <w:b/>
                <w:sz w:val="26"/>
                <w:szCs w:val="26"/>
              </w:rPr>
            </w:pPr>
            <w:r w:rsidRPr="00EF1A91">
              <w:rPr>
                <w:rFonts w:ascii="Times New Roman" w:hAnsi="Times New Roman"/>
                <w:b/>
                <w:sz w:val="26"/>
                <w:szCs w:val="26"/>
              </w:rPr>
              <w:t>Cách thức thực hiện</w:t>
            </w:r>
          </w:p>
        </w:tc>
        <w:tc>
          <w:tcPr>
            <w:tcW w:w="3118" w:type="dxa"/>
            <w:vAlign w:val="center"/>
          </w:tcPr>
          <w:p w14:paraId="4902493C" w14:textId="77777777" w:rsidR="00EA07FE" w:rsidRPr="00EF1A91" w:rsidRDefault="00EA07FE" w:rsidP="0088110F">
            <w:pPr>
              <w:pStyle w:val="NormalWeb"/>
              <w:spacing w:before="0" w:beforeAutospacing="0" w:after="0" w:afterAutospacing="0"/>
              <w:jc w:val="center"/>
              <w:rPr>
                <w:rFonts w:ascii="Times New Roman" w:hAnsi="Times New Roman"/>
                <w:b/>
                <w:sz w:val="26"/>
                <w:szCs w:val="26"/>
              </w:rPr>
            </w:pPr>
            <w:r w:rsidRPr="00EF1A91">
              <w:rPr>
                <w:rFonts w:ascii="Times New Roman" w:hAnsi="Times New Roman"/>
                <w:b/>
                <w:sz w:val="26"/>
                <w:szCs w:val="26"/>
              </w:rPr>
              <w:t>Thời gian giải quyết</w:t>
            </w:r>
          </w:p>
        </w:tc>
        <w:tc>
          <w:tcPr>
            <w:tcW w:w="1388" w:type="dxa"/>
            <w:vAlign w:val="center"/>
          </w:tcPr>
          <w:p w14:paraId="77C05896" w14:textId="77777777" w:rsidR="00EA07FE" w:rsidRPr="00EF1A91" w:rsidRDefault="00EA07FE" w:rsidP="0088110F">
            <w:pPr>
              <w:pStyle w:val="NormalWeb"/>
              <w:spacing w:before="0" w:beforeAutospacing="0" w:after="0" w:afterAutospacing="0"/>
              <w:jc w:val="center"/>
              <w:rPr>
                <w:rFonts w:ascii="Times New Roman" w:hAnsi="Times New Roman"/>
                <w:b/>
                <w:sz w:val="26"/>
                <w:szCs w:val="26"/>
              </w:rPr>
            </w:pPr>
            <w:r w:rsidRPr="00EF1A91">
              <w:rPr>
                <w:rFonts w:ascii="Times New Roman" w:hAnsi="Times New Roman"/>
                <w:b/>
                <w:sz w:val="26"/>
                <w:szCs w:val="26"/>
              </w:rPr>
              <w:t>Ghi chú</w:t>
            </w:r>
          </w:p>
        </w:tc>
      </w:tr>
      <w:tr w:rsidR="00EA07FE" w:rsidRPr="007D038B" w14:paraId="5A4115DA" w14:textId="77777777" w:rsidTr="0088110F">
        <w:trPr>
          <w:trHeight w:val="1211"/>
        </w:trPr>
        <w:tc>
          <w:tcPr>
            <w:tcW w:w="851" w:type="dxa"/>
            <w:vMerge w:val="restart"/>
            <w:vAlign w:val="center"/>
          </w:tcPr>
          <w:p w14:paraId="6A0449C2" w14:textId="77777777" w:rsidR="00EA07FE" w:rsidRPr="00EF1A9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EF1A91">
              <w:rPr>
                <w:rFonts w:ascii="Times New Roman" w:hAnsi="Times New Roman"/>
                <w:b/>
                <w:sz w:val="26"/>
                <w:szCs w:val="26"/>
              </w:rPr>
              <w:t>Bước 1</w:t>
            </w:r>
          </w:p>
        </w:tc>
        <w:tc>
          <w:tcPr>
            <w:tcW w:w="2376" w:type="dxa"/>
            <w:vMerge w:val="restart"/>
            <w:vAlign w:val="center"/>
          </w:tcPr>
          <w:p w14:paraId="418E77D6" w14:textId="77777777" w:rsidR="00EA07FE" w:rsidRPr="00EF1A91"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EF1A91">
              <w:rPr>
                <w:rFonts w:ascii="Times New Roman" w:hAnsi="Times New Roman"/>
                <w:b/>
                <w:sz w:val="26"/>
                <w:szCs w:val="26"/>
              </w:rPr>
              <w:t xml:space="preserve">Nộp hồ sơ thủ tục hành chính: </w:t>
            </w:r>
            <w:r w:rsidRPr="00EF1A91">
              <w:rPr>
                <w:rFonts w:ascii="Times New Roman" w:hAnsi="Times New Roman"/>
                <w:i/>
                <w:sz w:val="26"/>
                <w:szCs w:val="26"/>
              </w:rPr>
              <w:t xml:space="preserve">Tổ chức, cá nhân chuẩn bị hồ sơ đầy đủ theo quy định và </w:t>
            </w:r>
            <w:r w:rsidRPr="00EF1A91">
              <w:rPr>
                <w:rFonts w:ascii="Times New Roman" w:hAnsi="Times New Roman"/>
                <w:i/>
                <w:sz w:val="26"/>
                <w:szCs w:val="26"/>
                <w:lang w:val="vi-VN"/>
              </w:rPr>
              <w:t xml:space="preserve">nộp hồ sơ </w:t>
            </w:r>
            <w:r w:rsidRPr="00EF1A91">
              <w:rPr>
                <w:rFonts w:ascii="Times New Roman" w:hAnsi="Times New Roman"/>
                <w:i/>
                <w:sz w:val="26"/>
                <w:szCs w:val="26"/>
              </w:rPr>
              <w:t>qua các cách thức sau:</w:t>
            </w:r>
          </w:p>
        </w:tc>
        <w:tc>
          <w:tcPr>
            <w:tcW w:w="7513" w:type="dxa"/>
            <w:vAlign w:val="center"/>
          </w:tcPr>
          <w:p w14:paraId="119816D9" w14:textId="77777777" w:rsidR="00EA07FE" w:rsidRPr="00EF1A91"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EF1A91">
              <w:rPr>
                <w:rFonts w:ascii="Times New Roman" w:hAnsi="Times New Roman"/>
                <w:sz w:val="26"/>
                <w:szCs w:val="26"/>
              </w:rPr>
              <w:t xml:space="preserve">   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EF1A91">
              <w:rPr>
                <w:rFonts w:ascii="Times New Roman" w:hAnsi="Times New Roman"/>
                <w:sz w:val="26"/>
                <w:szCs w:val="26"/>
              </w:rPr>
              <w:t>).</w:t>
            </w:r>
          </w:p>
          <w:p w14:paraId="7BE9078B"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EF1A91">
              <w:rPr>
                <w:rFonts w:ascii="Times New Roman" w:hAnsi="Times New Roman"/>
                <w:sz w:val="26"/>
                <w:szCs w:val="26"/>
              </w:rPr>
              <w:t xml:space="preserve">   2. Hoặc thông qua bưu điện.</w:t>
            </w:r>
          </w:p>
          <w:p w14:paraId="12B14EF6" w14:textId="2D5AFA23" w:rsidR="005B39B2" w:rsidRPr="00EF1A91" w:rsidRDefault="005B39B2" w:rsidP="005B39B2">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46" w:history="1">
              <w:r w:rsidRPr="004605B5">
                <w:rPr>
                  <w:rStyle w:val="Hyperlink"/>
                  <w:rFonts w:ascii="Times New Roman" w:hAnsi="Times New Roman"/>
                  <w:sz w:val="26"/>
                  <w:szCs w:val="26"/>
                </w:rPr>
                <w:t>http://dichvucong.dongthap.gov.vn</w:t>
              </w:r>
            </w:hyperlink>
          </w:p>
        </w:tc>
        <w:tc>
          <w:tcPr>
            <w:tcW w:w="3118" w:type="dxa"/>
            <w:vAlign w:val="center"/>
          </w:tcPr>
          <w:p w14:paraId="372EFBD3" w14:textId="77777777" w:rsidR="00EA07FE" w:rsidRPr="00EF1A9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EF1A91">
              <w:rPr>
                <w:rFonts w:ascii="Times New Roman" w:hAnsi="Times New Roman"/>
                <w:sz w:val="26"/>
                <w:szCs w:val="26"/>
                <w:lang w:val="vi-VN"/>
              </w:rPr>
              <w:t>Sáng: từ 07 giờ đến 11 giờ 30 phút; chiều: từ 13 giờ 30 đến 17 giờ của các ngày làm việc.</w:t>
            </w:r>
          </w:p>
        </w:tc>
        <w:tc>
          <w:tcPr>
            <w:tcW w:w="1388" w:type="dxa"/>
            <w:vAlign w:val="center"/>
          </w:tcPr>
          <w:p w14:paraId="207F99EE" w14:textId="77777777" w:rsidR="00EA07FE" w:rsidRPr="00EF1A91" w:rsidRDefault="00EA07FE" w:rsidP="0088110F">
            <w:pPr>
              <w:jc w:val="center"/>
              <w:rPr>
                <w:i/>
                <w:sz w:val="26"/>
                <w:szCs w:val="26"/>
                <w:lang w:val="vi-VN"/>
              </w:rPr>
            </w:pPr>
          </w:p>
        </w:tc>
      </w:tr>
      <w:tr w:rsidR="00EA07FE" w:rsidRPr="007D038B" w14:paraId="440389A9" w14:textId="77777777" w:rsidTr="0088110F">
        <w:trPr>
          <w:trHeight w:val="359"/>
        </w:trPr>
        <w:tc>
          <w:tcPr>
            <w:tcW w:w="851" w:type="dxa"/>
            <w:vMerge/>
          </w:tcPr>
          <w:p w14:paraId="0DF03699" w14:textId="77777777" w:rsidR="00EA07FE" w:rsidRPr="00EF1A9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36B3C5C" w14:textId="77777777" w:rsidR="00EA07FE" w:rsidRPr="00EF1A91"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53F778C7" w14:textId="65B10F9B" w:rsidR="00EA07FE" w:rsidRPr="00EF1A91" w:rsidRDefault="00EA07FE" w:rsidP="005B39B2">
            <w:pPr>
              <w:pStyle w:val="NormalWeb"/>
              <w:shd w:val="clear" w:color="auto" w:fill="FFFFFF"/>
              <w:spacing w:before="0" w:beforeAutospacing="0" w:after="0" w:afterAutospacing="0"/>
              <w:jc w:val="both"/>
              <w:rPr>
                <w:rFonts w:ascii="Times New Roman" w:hAnsi="Times New Roman"/>
                <w:sz w:val="26"/>
                <w:szCs w:val="26"/>
              </w:rPr>
            </w:pPr>
            <w:r w:rsidRPr="00EF1A91">
              <w:rPr>
                <w:rFonts w:ascii="Times New Roman" w:hAnsi="Times New Roman"/>
                <w:sz w:val="26"/>
                <w:szCs w:val="26"/>
              </w:rPr>
              <w:t xml:space="preserve">   </w:t>
            </w:r>
            <w:r w:rsidR="005B39B2">
              <w:rPr>
                <w:rFonts w:ascii="Times New Roman" w:hAnsi="Times New Roman"/>
                <w:sz w:val="26"/>
                <w:szCs w:val="26"/>
              </w:rPr>
              <w:t>4</w:t>
            </w:r>
            <w:r w:rsidRPr="00EF1A91">
              <w:rPr>
                <w:rFonts w:ascii="Times New Roman" w:hAnsi="Times New Roman"/>
                <w:sz w:val="26"/>
                <w:szCs w:val="26"/>
              </w:rPr>
              <w:t xml:space="preserve">. </w:t>
            </w:r>
            <w:r w:rsidRPr="00EF1A91">
              <w:rPr>
                <w:rFonts w:ascii="Times New Roman" w:hAnsi="Times New Roman"/>
                <w:sz w:val="26"/>
                <w:szCs w:val="26"/>
                <w:lang w:val="vi-VN"/>
              </w:rPr>
              <w:t xml:space="preserve">Sở </w:t>
            </w:r>
            <w:r w:rsidRPr="00EF1A91">
              <w:rPr>
                <w:rFonts w:ascii="Times New Roman" w:hAnsi="Times New Roman"/>
                <w:sz w:val="26"/>
                <w:szCs w:val="26"/>
              </w:rPr>
              <w:t xml:space="preserve">Nội vụ </w:t>
            </w:r>
            <w:r w:rsidRPr="00EF1A91">
              <w:rPr>
                <w:rFonts w:ascii="Times New Roman" w:hAnsi="Times New Roman"/>
                <w:sz w:val="26"/>
                <w:szCs w:val="26"/>
                <w:lang w:val="vi-VN"/>
              </w:rPr>
              <w:t>tiếp nhận</w:t>
            </w:r>
            <w:r w:rsidRPr="00EF1A91">
              <w:rPr>
                <w:rFonts w:ascii="Times New Roman" w:hAnsi="Times New Roman"/>
                <w:sz w:val="26"/>
                <w:szCs w:val="26"/>
              </w:rPr>
              <w:t xml:space="preserve">, kiểm tra hồ sơ thành lập trung tâm hỗ trợ và phát triển giáo dục hòa nhập công lập hoặc cho phép thành lập trung </w:t>
            </w:r>
            <w:r w:rsidRPr="00EF1A91">
              <w:rPr>
                <w:rFonts w:ascii="Times New Roman" w:hAnsi="Times New Roman"/>
                <w:sz w:val="26"/>
                <w:szCs w:val="26"/>
              </w:rPr>
              <w:lastRenderedPageBreak/>
              <w:t>tâm hỗ trợ và phát triển giáo dục hòa nhập tư thục trên địa bàn thuộc phạm vi quản lý và thông tin cho tổ chức, cá nhân biết hồ sơ được chấp nhận hoặc yêu cầu tiếp tục hoàn thiện.</w:t>
            </w:r>
          </w:p>
        </w:tc>
        <w:tc>
          <w:tcPr>
            <w:tcW w:w="3118" w:type="dxa"/>
            <w:vAlign w:val="center"/>
          </w:tcPr>
          <w:p w14:paraId="57E13E96" w14:textId="77777777" w:rsidR="00EA07FE" w:rsidRPr="00EF1A91"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388" w:type="dxa"/>
          </w:tcPr>
          <w:p w14:paraId="772AE797" w14:textId="77777777" w:rsidR="00EA07FE" w:rsidRPr="00EF1A91"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7D038B" w14:paraId="02CAF697" w14:textId="77777777" w:rsidTr="0088110F">
        <w:trPr>
          <w:trHeight w:val="600"/>
        </w:trPr>
        <w:tc>
          <w:tcPr>
            <w:tcW w:w="851" w:type="dxa"/>
            <w:vMerge w:val="restart"/>
            <w:vAlign w:val="center"/>
          </w:tcPr>
          <w:p w14:paraId="56C4F155" w14:textId="77777777" w:rsidR="00EA07FE" w:rsidRPr="00EF1A9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EF1A91">
              <w:rPr>
                <w:rFonts w:ascii="Times New Roman" w:hAnsi="Times New Roman"/>
                <w:b/>
                <w:sz w:val="26"/>
                <w:szCs w:val="26"/>
              </w:rPr>
              <w:t>Bước 2</w:t>
            </w:r>
          </w:p>
        </w:tc>
        <w:tc>
          <w:tcPr>
            <w:tcW w:w="2376" w:type="dxa"/>
            <w:vMerge w:val="restart"/>
            <w:vAlign w:val="center"/>
          </w:tcPr>
          <w:p w14:paraId="5C6B3B05" w14:textId="77777777" w:rsidR="00EA07FE" w:rsidRPr="00EF1A91" w:rsidRDefault="00EA07FE" w:rsidP="0088110F">
            <w:pPr>
              <w:spacing w:before="120" w:after="120"/>
              <w:jc w:val="both"/>
              <w:rPr>
                <w:sz w:val="26"/>
                <w:szCs w:val="26"/>
              </w:rPr>
            </w:pPr>
            <w:r w:rsidRPr="00EF1A91">
              <w:rPr>
                <w:b/>
                <w:sz w:val="26"/>
                <w:szCs w:val="26"/>
              </w:rPr>
              <w:t>Tiếp nhận và chuyển hồ sơ thủ tục hành chính</w:t>
            </w:r>
          </w:p>
        </w:tc>
        <w:tc>
          <w:tcPr>
            <w:tcW w:w="7513" w:type="dxa"/>
            <w:vMerge w:val="restart"/>
          </w:tcPr>
          <w:p w14:paraId="18C4134C" w14:textId="77777777" w:rsidR="00EA07FE" w:rsidRPr="00EF1A91"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EF1A91">
              <w:rPr>
                <w:rFonts w:ascii="Times New Roman" w:hAnsi="Times New Roman"/>
                <w:sz w:val="26"/>
                <w:szCs w:val="26"/>
              </w:rPr>
              <w:t xml:space="preserve">Đối với hồ sơ được nộp </w:t>
            </w:r>
            <w:r w:rsidRPr="00EF1A91">
              <w:rPr>
                <w:rFonts w:ascii="Times New Roman" w:hAnsi="Times New Roman"/>
                <w:sz w:val="26"/>
                <w:szCs w:val="26"/>
                <w:lang w:val="vi-VN"/>
              </w:rPr>
              <w:t xml:space="preserve">trực tiếp qua </w:t>
            </w:r>
            <w:r w:rsidRPr="00EF1A91">
              <w:rPr>
                <w:rFonts w:ascii="Times New Roman" w:hAnsi="Times New Roman"/>
                <w:sz w:val="26"/>
                <w:szCs w:val="26"/>
              </w:rPr>
              <w:t xml:space="preserve">Bộ phận </w:t>
            </w:r>
            <w:r w:rsidRPr="00EF1A91">
              <w:rPr>
                <w:rFonts w:ascii="Times New Roman" w:hAnsi="Times New Roman"/>
                <w:sz w:val="26"/>
                <w:szCs w:val="26"/>
                <w:lang w:val="vi-VN"/>
              </w:rPr>
              <w:t>tiếp nhận và trả kết quả</w:t>
            </w:r>
            <w:r w:rsidRPr="00EF1A91">
              <w:rPr>
                <w:rFonts w:ascii="Times New Roman" w:hAnsi="Times New Roman"/>
                <w:sz w:val="26"/>
                <w:szCs w:val="26"/>
              </w:rPr>
              <w:t xml:space="preserve"> hoặc thông </w:t>
            </w:r>
            <w:r w:rsidRPr="00EF1A91">
              <w:rPr>
                <w:rFonts w:ascii="Times New Roman" w:hAnsi="Times New Roman"/>
                <w:sz w:val="26"/>
                <w:szCs w:val="26"/>
                <w:lang w:val="vi-VN"/>
              </w:rPr>
              <w:t xml:space="preserve">qua dịch vụ bưu chính </w:t>
            </w:r>
            <w:r w:rsidRPr="00EF1A91">
              <w:rPr>
                <w:rFonts w:ascii="Times New Roman" w:hAnsi="Times New Roman"/>
                <w:sz w:val="26"/>
                <w:szCs w:val="26"/>
              </w:rPr>
              <w:t xml:space="preserve">công ích cán bộ, công chức, viên chức tiếp nhận hồ sơ tại Bộ phận </w:t>
            </w:r>
            <w:r w:rsidRPr="00EF1A91">
              <w:rPr>
                <w:rFonts w:ascii="Times New Roman" w:hAnsi="Times New Roman"/>
                <w:sz w:val="26"/>
                <w:szCs w:val="26"/>
                <w:lang w:val="vi-VN"/>
              </w:rPr>
              <w:t>tiếp nhận và trả kết quả</w:t>
            </w:r>
            <w:r w:rsidRPr="00EF1A91">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35251457" w14:textId="77777777" w:rsidR="00EA07FE" w:rsidRPr="00EF1A91"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EF1A91">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6A8A1D41" w14:textId="77777777" w:rsidR="00EA07FE" w:rsidRPr="00EF1A91"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EF1A91">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4F9123AC" w14:textId="77777777" w:rsidR="00EA07FE" w:rsidRPr="00EF1A91" w:rsidRDefault="00EA07FE" w:rsidP="0088110F">
            <w:pPr>
              <w:spacing w:before="120" w:after="120"/>
              <w:ind w:firstLine="205"/>
              <w:jc w:val="both"/>
              <w:rPr>
                <w:sz w:val="26"/>
                <w:szCs w:val="26"/>
              </w:rPr>
            </w:pPr>
            <w:r w:rsidRPr="00EF1A91">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3118" w:type="dxa"/>
            <w:vAlign w:val="center"/>
          </w:tcPr>
          <w:p w14:paraId="0E126E41" w14:textId="77777777" w:rsidR="00EA07FE" w:rsidRPr="00EF1A91" w:rsidRDefault="00EA07FE" w:rsidP="0088110F">
            <w:pPr>
              <w:pStyle w:val="NormalWeb"/>
              <w:spacing w:before="0" w:beforeAutospacing="0" w:after="120" w:afterAutospacing="0" w:line="234" w:lineRule="atLeast"/>
              <w:jc w:val="both"/>
              <w:rPr>
                <w:rFonts w:ascii="Times New Roman" w:hAnsi="Times New Roman"/>
                <w:b/>
                <w:sz w:val="26"/>
                <w:szCs w:val="26"/>
              </w:rPr>
            </w:pPr>
            <w:r w:rsidRPr="00EF1A91">
              <w:rPr>
                <w:rFonts w:ascii="Times New Roman" w:hAnsi="Times New Roman"/>
                <w:sz w:val="26"/>
                <w:szCs w:val="26"/>
              </w:rPr>
              <w:t>C</w:t>
            </w:r>
            <w:r w:rsidRPr="00EF1A91">
              <w:rPr>
                <w:rStyle w:val="fontstyle21"/>
              </w:rPr>
              <w:t xml:space="preserve">huyển ngay hồ sơ tiếp nhận trực tiếp trong ngày làm việc </w:t>
            </w:r>
            <w:r w:rsidRPr="00EF1A91">
              <w:rPr>
                <w:rStyle w:val="fontstyle21"/>
                <w:i/>
              </w:rPr>
              <w:t>(k</w:t>
            </w:r>
            <w:r w:rsidRPr="00EF1A91">
              <w:rPr>
                <w:rFonts w:ascii="Times New Roman" w:hAnsi="Times New Roman"/>
                <w:i/>
                <w:sz w:val="26"/>
                <w:szCs w:val="26"/>
              </w:rPr>
              <w:t>hông để quá 3 giờ làm việc)</w:t>
            </w:r>
            <w:r w:rsidRPr="00EF1A91">
              <w:rPr>
                <w:rStyle w:val="fontstyle21"/>
              </w:rPr>
              <w:t xml:space="preserve"> hoặc chuyển vào đầu giờ ngày làm việc tiếp theo đối với trường hợp tiếp nhận sau 15 giờ hàng ngày.</w:t>
            </w:r>
          </w:p>
        </w:tc>
        <w:tc>
          <w:tcPr>
            <w:tcW w:w="1388" w:type="dxa"/>
            <w:vMerge w:val="restart"/>
            <w:vAlign w:val="center"/>
          </w:tcPr>
          <w:p w14:paraId="741C753F" w14:textId="77777777" w:rsidR="00EA07FE" w:rsidRPr="00EF1A91" w:rsidRDefault="00EA07FE" w:rsidP="0088110F">
            <w:pPr>
              <w:jc w:val="center"/>
              <w:rPr>
                <w:i/>
                <w:sz w:val="26"/>
                <w:szCs w:val="26"/>
                <w:lang w:val="vi-VN"/>
              </w:rPr>
            </w:pPr>
          </w:p>
        </w:tc>
      </w:tr>
      <w:tr w:rsidR="00EA07FE" w:rsidRPr="007D038B" w14:paraId="0611D6EB" w14:textId="77777777" w:rsidTr="0088110F">
        <w:trPr>
          <w:trHeight w:val="600"/>
        </w:trPr>
        <w:tc>
          <w:tcPr>
            <w:tcW w:w="851" w:type="dxa"/>
            <w:vMerge/>
          </w:tcPr>
          <w:p w14:paraId="3F62A658" w14:textId="77777777" w:rsidR="00EA07FE" w:rsidRPr="00EF1A9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6944D3F" w14:textId="77777777" w:rsidR="00EA07FE" w:rsidRPr="00EF1A91" w:rsidRDefault="00EA07FE" w:rsidP="0088110F">
            <w:pPr>
              <w:spacing w:before="120" w:after="120"/>
              <w:jc w:val="both"/>
              <w:rPr>
                <w:b/>
                <w:sz w:val="26"/>
                <w:szCs w:val="26"/>
              </w:rPr>
            </w:pPr>
          </w:p>
        </w:tc>
        <w:tc>
          <w:tcPr>
            <w:tcW w:w="7513" w:type="dxa"/>
            <w:vMerge/>
          </w:tcPr>
          <w:p w14:paraId="42643B1C" w14:textId="77777777" w:rsidR="00EA07FE" w:rsidRPr="00EF1A91" w:rsidRDefault="00EA07FE" w:rsidP="0088110F">
            <w:pPr>
              <w:pStyle w:val="NormalWeb"/>
              <w:spacing w:before="0" w:beforeAutospacing="0" w:after="120" w:afterAutospacing="0" w:line="234" w:lineRule="atLeast"/>
              <w:ind w:firstLine="347"/>
              <w:jc w:val="both"/>
              <w:rPr>
                <w:rFonts w:ascii="Times New Roman" w:hAnsi="Times New Roman"/>
                <w:b/>
                <w:sz w:val="26"/>
                <w:szCs w:val="26"/>
              </w:rPr>
            </w:pPr>
          </w:p>
        </w:tc>
        <w:tc>
          <w:tcPr>
            <w:tcW w:w="3118" w:type="dxa"/>
            <w:vAlign w:val="center"/>
          </w:tcPr>
          <w:p w14:paraId="1A3C771E" w14:textId="77777777" w:rsidR="00EA07FE" w:rsidRPr="00EF1A91" w:rsidRDefault="00EA07FE" w:rsidP="0088110F">
            <w:pPr>
              <w:pStyle w:val="NormalWeb"/>
              <w:spacing w:before="0" w:beforeAutospacing="0" w:after="120" w:afterAutospacing="0" w:line="234" w:lineRule="atLeast"/>
              <w:jc w:val="center"/>
              <w:rPr>
                <w:rFonts w:ascii="Times New Roman" w:hAnsi="Times New Roman"/>
                <w:sz w:val="26"/>
                <w:szCs w:val="26"/>
              </w:rPr>
            </w:pPr>
            <w:r w:rsidRPr="00EF1A91">
              <w:rPr>
                <w:rFonts w:ascii="Times New Roman" w:hAnsi="Times New Roman"/>
                <w:sz w:val="26"/>
                <w:szCs w:val="26"/>
              </w:rPr>
              <w:t>Không quá 1/2 ngày kể từ ngày phát sinh hồ sơ trực tuyến</w:t>
            </w:r>
          </w:p>
        </w:tc>
        <w:tc>
          <w:tcPr>
            <w:tcW w:w="1388" w:type="dxa"/>
            <w:vMerge/>
          </w:tcPr>
          <w:p w14:paraId="1CB27A7D" w14:textId="77777777" w:rsidR="00EA07FE" w:rsidRPr="00EF1A91"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27574C07" w14:textId="77777777" w:rsidTr="0088110F">
        <w:tc>
          <w:tcPr>
            <w:tcW w:w="851" w:type="dxa"/>
            <w:vMerge w:val="restart"/>
            <w:vAlign w:val="center"/>
          </w:tcPr>
          <w:p w14:paraId="756EB01D" w14:textId="77777777" w:rsidR="00EA07FE" w:rsidRPr="00EF1A9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EF1A91">
              <w:rPr>
                <w:rFonts w:ascii="Times New Roman" w:hAnsi="Times New Roman"/>
                <w:b/>
                <w:sz w:val="26"/>
                <w:szCs w:val="26"/>
              </w:rPr>
              <w:t>Bước 3</w:t>
            </w:r>
          </w:p>
        </w:tc>
        <w:tc>
          <w:tcPr>
            <w:tcW w:w="2376" w:type="dxa"/>
            <w:vMerge w:val="restart"/>
            <w:vAlign w:val="center"/>
          </w:tcPr>
          <w:p w14:paraId="326731F6" w14:textId="77777777" w:rsidR="00EA07FE" w:rsidRPr="00EF1A91" w:rsidRDefault="00EA07FE" w:rsidP="0088110F">
            <w:pPr>
              <w:pStyle w:val="NormalWeb"/>
              <w:spacing w:before="0" w:beforeAutospacing="0" w:after="120" w:afterAutospacing="0" w:line="234" w:lineRule="atLeast"/>
              <w:jc w:val="both"/>
              <w:rPr>
                <w:rFonts w:ascii="Times New Roman" w:hAnsi="Times New Roman"/>
                <w:b/>
                <w:sz w:val="26"/>
                <w:szCs w:val="26"/>
              </w:rPr>
            </w:pPr>
            <w:r w:rsidRPr="00EF1A91">
              <w:rPr>
                <w:rStyle w:val="fontstyle01"/>
              </w:rPr>
              <w:t>Giải quyết thủ tục hành chính</w:t>
            </w:r>
          </w:p>
        </w:tc>
        <w:tc>
          <w:tcPr>
            <w:tcW w:w="7513" w:type="dxa"/>
          </w:tcPr>
          <w:p w14:paraId="3BF473B9" w14:textId="77777777" w:rsidR="00EA07FE" w:rsidRPr="00EF1A91" w:rsidRDefault="00EA07FE" w:rsidP="0088110F">
            <w:pPr>
              <w:spacing w:before="120" w:after="120"/>
              <w:jc w:val="both"/>
              <w:rPr>
                <w:sz w:val="26"/>
                <w:szCs w:val="26"/>
              </w:rPr>
            </w:pPr>
            <w:r w:rsidRPr="00EF1A91">
              <w:rPr>
                <w:rStyle w:val="fontstyle21"/>
              </w:rPr>
              <w:t xml:space="preserve">Sau khi nhận hồ sơ thủ tục hành chính từ </w:t>
            </w:r>
            <w:r w:rsidRPr="00EF1A91">
              <w:rPr>
                <w:sz w:val="26"/>
                <w:szCs w:val="26"/>
              </w:rPr>
              <w:t xml:space="preserve">Bộ phận </w:t>
            </w:r>
            <w:r w:rsidRPr="00EF1A91">
              <w:rPr>
                <w:sz w:val="26"/>
                <w:szCs w:val="26"/>
                <w:lang w:val="vi-VN"/>
              </w:rPr>
              <w:t>tiếp nhận và trả kết quả</w:t>
            </w:r>
            <w:r w:rsidRPr="00EF1A91">
              <w:rPr>
                <w:sz w:val="26"/>
                <w:szCs w:val="26"/>
              </w:rPr>
              <w:t xml:space="preserve"> </w:t>
            </w:r>
            <w:r w:rsidRPr="00EF1A91">
              <w:rPr>
                <w:rStyle w:val="fontstyle21"/>
              </w:rPr>
              <w:t>công chức, viên chức xử lý xem xét, thẩm định hồ sơ, trình phê duyệt kết quả giải quyết thủ tục hành chính:</w:t>
            </w:r>
          </w:p>
        </w:tc>
        <w:tc>
          <w:tcPr>
            <w:tcW w:w="3118" w:type="dxa"/>
            <w:vAlign w:val="center"/>
          </w:tcPr>
          <w:p w14:paraId="2C085361" w14:textId="77777777" w:rsidR="00EA07FE" w:rsidRPr="00EF1A9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EF1A91">
              <w:rPr>
                <w:rFonts w:ascii="Times New Roman" w:hAnsi="Times New Roman"/>
                <w:b/>
                <w:sz w:val="26"/>
                <w:szCs w:val="26"/>
              </w:rPr>
              <w:t>20 ngày</w:t>
            </w:r>
            <w:r w:rsidRPr="00EF1A91">
              <w:rPr>
                <w:rFonts w:ascii="Times New Roman" w:hAnsi="Times New Roman"/>
                <w:sz w:val="26"/>
                <w:szCs w:val="26"/>
              </w:rPr>
              <w:t>, trong đó:</w:t>
            </w:r>
          </w:p>
        </w:tc>
        <w:tc>
          <w:tcPr>
            <w:tcW w:w="1388" w:type="dxa"/>
            <w:vAlign w:val="center"/>
          </w:tcPr>
          <w:p w14:paraId="56737B8A" w14:textId="77777777" w:rsidR="00EA07FE" w:rsidRPr="00EF1A91"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7D038B" w14:paraId="7525A1F6" w14:textId="77777777" w:rsidTr="0088110F">
        <w:tc>
          <w:tcPr>
            <w:tcW w:w="851" w:type="dxa"/>
            <w:vMerge/>
          </w:tcPr>
          <w:p w14:paraId="5B0C7BC9" w14:textId="77777777" w:rsidR="00EA07FE" w:rsidRPr="00EF1A9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8F5C6A8" w14:textId="77777777" w:rsidR="00EA07FE" w:rsidRPr="00EF1A9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7D2DF71" w14:textId="77777777" w:rsidR="00EA07FE" w:rsidRPr="00EF1A9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F1A91">
              <w:rPr>
                <w:rFonts w:ascii="Times New Roman" w:hAnsi="Times New Roman"/>
                <w:bCs/>
                <w:i/>
                <w:sz w:val="26"/>
                <w:szCs w:val="26"/>
              </w:rPr>
              <w:t>1. Tiếp nhận hồ sơ (Bộ phận TN&amp;TKQ)</w:t>
            </w:r>
          </w:p>
        </w:tc>
        <w:tc>
          <w:tcPr>
            <w:tcW w:w="3118" w:type="dxa"/>
            <w:vAlign w:val="center"/>
          </w:tcPr>
          <w:p w14:paraId="4FD2C5AC" w14:textId="77777777" w:rsidR="00EA07FE" w:rsidRPr="00EF1A9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EF1A91">
              <w:rPr>
                <w:rFonts w:ascii="Times New Roman" w:hAnsi="Times New Roman"/>
                <w:bCs/>
                <w:i/>
                <w:sz w:val="26"/>
                <w:szCs w:val="26"/>
              </w:rPr>
              <w:t>½ ngày</w:t>
            </w:r>
          </w:p>
        </w:tc>
        <w:tc>
          <w:tcPr>
            <w:tcW w:w="1388" w:type="dxa"/>
          </w:tcPr>
          <w:p w14:paraId="63F6263B" w14:textId="77777777" w:rsidR="00EA07FE" w:rsidRPr="00EF1A91"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1C6BB4F7" w14:textId="77777777" w:rsidTr="0088110F">
        <w:tc>
          <w:tcPr>
            <w:tcW w:w="851" w:type="dxa"/>
            <w:vMerge/>
          </w:tcPr>
          <w:p w14:paraId="3FC35639" w14:textId="77777777" w:rsidR="00EA07FE" w:rsidRPr="00EF1A9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3CFAC49" w14:textId="77777777" w:rsidR="00EA07FE" w:rsidRPr="00EF1A9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11155B9" w14:textId="77777777" w:rsidR="00EA07FE" w:rsidRPr="00EF1A91"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EF1A91">
              <w:rPr>
                <w:rFonts w:ascii="Times New Roman" w:hAnsi="Times New Roman"/>
                <w:bCs/>
                <w:i/>
                <w:sz w:val="26"/>
                <w:szCs w:val="26"/>
              </w:rPr>
              <w:t>2. Giải quyết hồ sơ (cơ quan/bộ phận chuyên môn), t</w:t>
            </w:r>
            <w:r w:rsidRPr="00EF1A91">
              <w:rPr>
                <w:rFonts w:ascii="Times New Roman" w:hAnsi="Times New Roman"/>
                <w:i/>
                <w:sz w:val="26"/>
                <w:szCs w:val="26"/>
              </w:rPr>
              <w:t>rong đó:</w:t>
            </w:r>
          </w:p>
        </w:tc>
        <w:tc>
          <w:tcPr>
            <w:tcW w:w="3118" w:type="dxa"/>
            <w:vAlign w:val="center"/>
          </w:tcPr>
          <w:p w14:paraId="61124E95" w14:textId="77777777" w:rsidR="00EA07FE" w:rsidRPr="00EF1A9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EF1A91">
              <w:rPr>
                <w:rFonts w:ascii="Times New Roman" w:hAnsi="Times New Roman"/>
                <w:bCs/>
                <w:i/>
                <w:sz w:val="26"/>
                <w:szCs w:val="26"/>
              </w:rPr>
              <w:t>19 ngày</w:t>
            </w:r>
          </w:p>
        </w:tc>
        <w:tc>
          <w:tcPr>
            <w:tcW w:w="1388" w:type="dxa"/>
          </w:tcPr>
          <w:p w14:paraId="165D82B2" w14:textId="77777777" w:rsidR="00EA07FE" w:rsidRPr="00EF1A91"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765294A1" w14:textId="77777777" w:rsidTr="0088110F">
        <w:tc>
          <w:tcPr>
            <w:tcW w:w="851" w:type="dxa"/>
            <w:vMerge/>
          </w:tcPr>
          <w:p w14:paraId="6B0A3A73" w14:textId="77777777" w:rsidR="00EA07FE" w:rsidRPr="00EF1A9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2713C00" w14:textId="77777777" w:rsidR="00EA07FE" w:rsidRPr="00EF1A9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D1786F8" w14:textId="77777777" w:rsidR="00EA07FE" w:rsidRPr="00EF1A91" w:rsidRDefault="00EA07FE" w:rsidP="0088110F">
            <w:pPr>
              <w:pStyle w:val="NormalWeb"/>
              <w:spacing w:before="0" w:beforeAutospacing="0" w:after="120" w:afterAutospacing="0" w:line="234" w:lineRule="atLeast"/>
              <w:jc w:val="both"/>
              <w:rPr>
                <w:rFonts w:ascii="Times New Roman" w:hAnsi="Times New Roman"/>
                <w:b/>
                <w:sz w:val="26"/>
                <w:szCs w:val="26"/>
              </w:rPr>
            </w:pPr>
            <w:r w:rsidRPr="00EF1A91">
              <w:rPr>
                <w:rStyle w:val="fontstyle21"/>
              </w:rPr>
              <w:t xml:space="preserve">- Trường hợp thủ tục hành chính không quy định phải thẩm tra, xác minh hồ sơ, lấy ý kiến của cơ quan, tổ chức, có liên quan, cán </w:t>
            </w:r>
            <w:r w:rsidRPr="00EF1A91">
              <w:rPr>
                <w:rStyle w:val="fontstyle21"/>
              </w:rPr>
              <w:lastRenderedPageBreak/>
              <w:t>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1AA1B011" w14:textId="77777777" w:rsidR="00EA07FE" w:rsidRPr="00EF1A91"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47EC29BB" w14:textId="77777777" w:rsidR="00EA07FE" w:rsidRPr="00EF1A91"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4A09D58E" w14:textId="77777777" w:rsidR="00EA07FE" w:rsidRPr="00EF1A91"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75F66723" w14:textId="77777777" w:rsidTr="0088110F">
        <w:tc>
          <w:tcPr>
            <w:tcW w:w="851" w:type="dxa"/>
            <w:vMerge/>
          </w:tcPr>
          <w:p w14:paraId="591CE1D8" w14:textId="77777777" w:rsidR="00EA07FE" w:rsidRPr="00EF1A9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410F0F6" w14:textId="77777777" w:rsidR="00EA07FE" w:rsidRPr="00EF1A9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8F8F0DF" w14:textId="77777777" w:rsidR="00EA07FE" w:rsidRPr="00EF1A9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F1A91">
              <w:rPr>
                <w:rFonts w:ascii="Times New Roman" w:hAnsi="Times New Roman"/>
                <w:bCs/>
                <w:i/>
                <w:sz w:val="26"/>
                <w:szCs w:val="26"/>
              </w:rPr>
              <w:t xml:space="preserve">+ Chuyên viên </w:t>
            </w:r>
          </w:p>
          <w:p w14:paraId="613D7D3E" w14:textId="77777777" w:rsidR="00EA07FE" w:rsidRPr="00EF1A9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F1A91">
              <w:rPr>
                <w:rFonts w:ascii="Times New Roman" w:hAnsi="Times New Roman"/>
                <w:bCs/>
                <w:i/>
                <w:sz w:val="26"/>
                <w:szCs w:val="26"/>
              </w:rPr>
              <w:t>+ Lãnh đạo phòng/bộ phận</w:t>
            </w:r>
          </w:p>
          <w:p w14:paraId="0EFA9263" w14:textId="77777777" w:rsidR="00EA07FE" w:rsidRPr="00EF1A9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F1A91">
              <w:rPr>
                <w:rFonts w:ascii="Times New Roman" w:hAnsi="Times New Roman"/>
                <w:bCs/>
                <w:i/>
                <w:sz w:val="26"/>
                <w:szCs w:val="26"/>
              </w:rPr>
              <w:t xml:space="preserve">+ Lãnh đạo đơn vị: </w:t>
            </w:r>
          </w:p>
          <w:p w14:paraId="3DCE91CB" w14:textId="77777777" w:rsidR="00EA07FE" w:rsidRPr="00EF1A9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F1A91">
              <w:rPr>
                <w:rFonts w:ascii="Times New Roman" w:hAnsi="Times New Roman"/>
                <w:bCs/>
                <w:i/>
                <w:sz w:val="26"/>
                <w:szCs w:val="26"/>
              </w:rPr>
              <w:t xml:space="preserve">+ Văn thư đơn vị: </w:t>
            </w:r>
          </w:p>
          <w:p w14:paraId="38BBEA92" w14:textId="77777777" w:rsidR="00EA07FE" w:rsidRPr="00EF1A91" w:rsidRDefault="00EA07FE" w:rsidP="0088110F">
            <w:pPr>
              <w:pStyle w:val="NormalWeb"/>
              <w:spacing w:before="0" w:beforeAutospacing="0" w:after="120" w:afterAutospacing="0" w:line="234" w:lineRule="atLeast"/>
              <w:jc w:val="both"/>
              <w:rPr>
                <w:rFonts w:ascii="Times New Roman" w:hAnsi="Times New Roman"/>
                <w:sz w:val="26"/>
                <w:szCs w:val="26"/>
              </w:rPr>
            </w:pPr>
            <w:r w:rsidRPr="00EF1A91">
              <w:rPr>
                <w:rFonts w:ascii="Times New Roman" w:hAnsi="Times New Roman"/>
                <w:sz w:val="26"/>
                <w:szCs w:val="26"/>
              </w:rPr>
              <w:t>+ UBND Tỉnh</w:t>
            </w:r>
          </w:p>
        </w:tc>
        <w:tc>
          <w:tcPr>
            <w:tcW w:w="3118" w:type="dxa"/>
            <w:vAlign w:val="center"/>
          </w:tcPr>
          <w:p w14:paraId="1C22A401" w14:textId="77777777" w:rsidR="00EA07FE" w:rsidRPr="00EF1A9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EF1A91">
              <w:rPr>
                <w:rFonts w:ascii="Times New Roman" w:hAnsi="Times New Roman"/>
                <w:bCs/>
                <w:i/>
                <w:sz w:val="26"/>
                <w:szCs w:val="26"/>
              </w:rPr>
              <w:t>12 ngày</w:t>
            </w:r>
          </w:p>
          <w:p w14:paraId="77FA8058" w14:textId="77777777" w:rsidR="00EA07FE" w:rsidRPr="00EF1A9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EF1A91">
              <w:rPr>
                <w:rFonts w:ascii="Times New Roman" w:hAnsi="Times New Roman"/>
                <w:bCs/>
                <w:i/>
                <w:sz w:val="26"/>
                <w:szCs w:val="26"/>
              </w:rPr>
              <w:t>1 ngày</w:t>
            </w:r>
          </w:p>
          <w:p w14:paraId="601AA2D5" w14:textId="77777777" w:rsidR="00EA07FE" w:rsidRPr="00EF1A9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EF1A91">
              <w:rPr>
                <w:rFonts w:ascii="Times New Roman" w:hAnsi="Times New Roman"/>
                <w:bCs/>
                <w:i/>
                <w:sz w:val="26"/>
                <w:szCs w:val="26"/>
              </w:rPr>
              <w:t>1/2 ngày</w:t>
            </w:r>
          </w:p>
          <w:p w14:paraId="78E5B0BF" w14:textId="77777777" w:rsidR="00EA07FE" w:rsidRPr="00EF1A9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EF1A91">
              <w:rPr>
                <w:rFonts w:ascii="Times New Roman" w:hAnsi="Times New Roman"/>
                <w:bCs/>
                <w:i/>
                <w:sz w:val="26"/>
                <w:szCs w:val="26"/>
              </w:rPr>
              <w:t>1/2 ngày</w:t>
            </w:r>
          </w:p>
          <w:p w14:paraId="1EBA9AC1" w14:textId="77777777" w:rsidR="00EA07FE" w:rsidRPr="00EF1A9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EF1A91">
              <w:rPr>
                <w:rFonts w:ascii="Times New Roman" w:hAnsi="Times New Roman"/>
                <w:bCs/>
                <w:i/>
                <w:sz w:val="26"/>
                <w:szCs w:val="26"/>
              </w:rPr>
              <w:t>05 ngày</w:t>
            </w:r>
          </w:p>
        </w:tc>
        <w:tc>
          <w:tcPr>
            <w:tcW w:w="1388" w:type="dxa"/>
          </w:tcPr>
          <w:p w14:paraId="77CFB241" w14:textId="77777777" w:rsidR="00EA07FE" w:rsidRPr="00EF1A91"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7D038B" w14:paraId="5AA2E5B4" w14:textId="77777777" w:rsidTr="0088110F">
        <w:tc>
          <w:tcPr>
            <w:tcW w:w="851" w:type="dxa"/>
            <w:vAlign w:val="center"/>
          </w:tcPr>
          <w:p w14:paraId="08DFAFEA" w14:textId="77777777" w:rsidR="00EA07FE" w:rsidRPr="00EF1A9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EF1A91">
              <w:rPr>
                <w:rFonts w:ascii="Times New Roman" w:hAnsi="Times New Roman"/>
                <w:b/>
                <w:sz w:val="26"/>
                <w:szCs w:val="26"/>
              </w:rPr>
              <w:t>Bước 4</w:t>
            </w:r>
          </w:p>
        </w:tc>
        <w:tc>
          <w:tcPr>
            <w:tcW w:w="2376" w:type="dxa"/>
          </w:tcPr>
          <w:p w14:paraId="086C63C7" w14:textId="77777777" w:rsidR="00EA07FE" w:rsidRPr="00EF1A91" w:rsidRDefault="00EA07FE" w:rsidP="0088110F">
            <w:pPr>
              <w:pStyle w:val="NormalWeb"/>
              <w:spacing w:before="0" w:beforeAutospacing="0" w:after="120" w:afterAutospacing="0" w:line="234" w:lineRule="atLeast"/>
              <w:jc w:val="both"/>
              <w:rPr>
                <w:rStyle w:val="fontstyle21"/>
                <w:i/>
              </w:rPr>
            </w:pPr>
            <w:r w:rsidRPr="00EF1A91">
              <w:rPr>
                <w:rFonts w:ascii="Times New Roman" w:hAnsi="Times New Roman"/>
                <w:b/>
                <w:sz w:val="26"/>
                <w:szCs w:val="26"/>
                <w:lang w:val="nl-NL"/>
              </w:rPr>
              <w:t>Trả kết quả giải quyết thủ tục hành chính</w:t>
            </w:r>
          </w:p>
          <w:p w14:paraId="413C6C82" w14:textId="77777777" w:rsidR="00EA07FE" w:rsidRPr="00EF1A91" w:rsidRDefault="00EA07FE" w:rsidP="0088110F">
            <w:pPr>
              <w:pStyle w:val="NormalWeb"/>
              <w:spacing w:before="0" w:beforeAutospacing="0" w:after="120" w:afterAutospacing="0" w:line="234" w:lineRule="atLeast"/>
              <w:jc w:val="both"/>
              <w:rPr>
                <w:rFonts w:ascii="Times New Roman" w:hAnsi="Times New Roman"/>
                <w:b/>
                <w:sz w:val="26"/>
                <w:szCs w:val="26"/>
              </w:rPr>
            </w:pPr>
            <w:r w:rsidRPr="00EF1A91">
              <w:rPr>
                <w:rStyle w:val="fontstyle21"/>
                <w:i/>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461B9F4D" w14:textId="77777777" w:rsidR="00EA07FE" w:rsidRPr="00EF1A91" w:rsidRDefault="00EA07FE" w:rsidP="0088110F">
            <w:pPr>
              <w:spacing w:before="120" w:after="120" w:line="340" w:lineRule="exact"/>
              <w:ind w:firstLine="205"/>
              <w:jc w:val="both"/>
              <w:rPr>
                <w:iCs/>
                <w:sz w:val="26"/>
                <w:szCs w:val="26"/>
                <w:lang w:val="nl-NL"/>
              </w:rPr>
            </w:pPr>
            <w:r w:rsidRPr="00EF1A91">
              <w:rPr>
                <w:iCs/>
                <w:sz w:val="26"/>
                <w:szCs w:val="26"/>
                <w:lang w:val="nl-NL"/>
              </w:rPr>
              <w:t>Công chức tiếp nhận và trả  kết quả nhập vào sổ theo dõi hồ sơ và phần mềm điện tử thực hiện như sau:</w:t>
            </w:r>
          </w:p>
          <w:p w14:paraId="2CBB3247" w14:textId="77777777" w:rsidR="00EA07FE" w:rsidRPr="00EF1A91" w:rsidRDefault="00EA07FE" w:rsidP="0088110F">
            <w:pPr>
              <w:spacing w:before="120" w:after="120" w:line="340" w:lineRule="exact"/>
              <w:ind w:firstLine="205"/>
              <w:jc w:val="both"/>
              <w:rPr>
                <w:iCs/>
                <w:sz w:val="26"/>
                <w:szCs w:val="26"/>
                <w:lang w:val="nl-NL"/>
              </w:rPr>
            </w:pPr>
            <w:r w:rsidRPr="00EF1A91">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4849773" w14:textId="77777777" w:rsidR="00EA07FE" w:rsidRPr="00EF1A91" w:rsidRDefault="00EA07FE" w:rsidP="0088110F">
            <w:pPr>
              <w:spacing w:before="120" w:after="120"/>
              <w:ind w:firstLine="205"/>
              <w:jc w:val="both"/>
              <w:rPr>
                <w:iCs/>
                <w:sz w:val="26"/>
                <w:szCs w:val="26"/>
                <w:lang w:val="nl-NL"/>
              </w:rPr>
            </w:pPr>
            <w:r w:rsidRPr="00EF1A91">
              <w:rPr>
                <w:iCs/>
                <w:sz w:val="26"/>
                <w:szCs w:val="26"/>
                <w:lang w:val="nl-NL"/>
              </w:rPr>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EF1A91">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0DB2DF76" w14:textId="77777777" w:rsidR="00EA07FE" w:rsidRPr="00EF1A91" w:rsidRDefault="00EA07FE" w:rsidP="0088110F">
            <w:pPr>
              <w:spacing w:before="120" w:after="120"/>
              <w:ind w:firstLine="205"/>
              <w:jc w:val="both"/>
              <w:rPr>
                <w:iCs/>
                <w:sz w:val="26"/>
                <w:szCs w:val="26"/>
                <w:lang w:val="nl-NL"/>
              </w:rPr>
            </w:pPr>
            <w:r w:rsidRPr="00EF1A91">
              <w:rPr>
                <w:iCs/>
                <w:sz w:val="26"/>
                <w:szCs w:val="26"/>
                <w:lang w:val="nl-NL"/>
              </w:rPr>
              <w:t>- Trường hợp nhận kết quả</w:t>
            </w:r>
            <w:r w:rsidRPr="00281F0D">
              <w:rPr>
                <w:sz w:val="26"/>
                <w:szCs w:val="26"/>
                <w:lang w:val="nl-NL"/>
              </w:rPr>
              <w:t xml:space="preserve">thông </w:t>
            </w:r>
            <w:r w:rsidRPr="00EF1A91">
              <w:rPr>
                <w:sz w:val="26"/>
                <w:szCs w:val="26"/>
                <w:lang w:val="vi-VN"/>
              </w:rPr>
              <w:t xml:space="preserve">qua dịch vụ bưu chính </w:t>
            </w:r>
            <w:r w:rsidRPr="00281F0D">
              <w:rPr>
                <w:sz w:val="26"/>
                <w:szCs w:val="26"/>
                <w:lang w:val="nl-NL"/>
              </w:rPr>
              <w:t>công ích. (</w:t>
            </w:r>
            <w:r w:rsidRPr="00EF1A91">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22336CB0" w14:textId="77777777" w:rsidR="00EA07FE" w:rsidRPr="00EF1A91" w:rsidRDefault="00EA07FE" w:rsidP="0088110F">
            <w:pPr>
              <w:spacing w:before="120" w:after="120" w:line="340" w:lineRule="exact"/>
              <w:ind w:firstLine="205"/>
              <w:jc w:val="both"/>
              <w:rPr>
                <w:b/>
                <w:i/>
                <w:sz w:val="26"/>
                <w:szCs w:val="26"/>
                <w:lang w:val="pt-BR"/>
              </w:rPr>
            </w:pPr>
            <w:r w:rsidRPr="00EF1A91">
              <w:rPr>
                <w:sz w:val="26"/>
                <w:szCs w:val="26"/>
                <w:lang w:val="nl-NL"/>
              </w:rPr>
              <w:t xml:space="preserve">- Trường hợp nộp hồ sơ qua dịch vụ công trực tuyến, nhận kết quả trực tiếp tại Trung tâm KSTTHC và Phục vụ HCC, khi đi mang theo </w:t>
            </w:r>
            <w:r w:rsidRPr="00EF1A91">
              <w:rPr>
                <w:sz w:val="26"/>
                <w:szCs w:val="26"/>
                <w:lang w:val="nl-NL"/>
              </w:rPr>
              <w:lastRenderedPageBreak/>
              <w:t>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29DD65F8" w14:textId="77777777" w:rsidR="00EA07FE" w:rsidRPr="00EF1A91" w:rsidRDefault="00EA07FE" w:rsidP="0088110F">
            <w:pPr>
              <w:spacing w:before="120" w:after="120"/>
              <w:ind w:firstLine="205"/>
              <w:jc w:val="both"/>
              <w:rPr>
                <w:rStyle w:val="fontstyle21"/>
                <w:iCs/>
                <w:lang w:val="nl-NL"/>
              </w:rPr>
            </w:pPr>
            <w:r w:rsidRPr="00EF1A91">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2D9DA041" w14:textId="77777777" w:rsidR="00EA07FE" w:rsidRPr="00EF1A9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EF1A91">
              <w:rPr>
                <w:rFonts w:ascii="Times New Roman" w:hAnsi="Times New Roman"/>
                <w:bCs/>
                <w:i/>
                <w:sz w:val="26"/>
                <w:szCs w:val="26"/>
              </w:rPr>
              <w:lastRenderedPageBreak/>
              <w:t>½ ngày</w:t>
            </w:r>
          </w:p>
        </w:tc>
        <w:tc>
          <w:tcPr>
            <w:tcW w:w="1388" w:type="dxa"/>
          </w:tcPr>
          <w:p w14:paraId="1319AA31" w14:textId="77777777" w:rsidR="00EA07FE" w:rsidRPr="00EF1A91"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3653044E"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29D8FCFA"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046DD818"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Văn bản đề nghị thành lập trung tâm hỗ trợ và phát triển giáo dục hòa nhập;</w:t>
      </w:r>
    </w:p>
    <w:p w14:paraId="0507B8F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Đề án thành lập trung tâm hỗ trợ và phát triển giáo dục hòa nhập theo quy định hiện hành về thành lập, tổ chức lại, giải thể đơn vị sự nghiệp công lập;</w:t>
      </w:r>
    </w:p>
    <w:p w14:paraId="144F573D"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Số lượng hồ sơ: 01 bộ.</w:t>
      </w:r>
    </w:p>
    <w:p w14:paraId="42D27688"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c. Đối tượng thực hiện thủ tục hành chính:</w:t>
      </w:r>
      <w:r w:rsidRPr="007D038B">
        <w:rPr>
          <w:rFonts w:ascii="Times New Roman" w:hAnsi="Times New Roman"/>
          <w:sz w:val="28"/>
          <w:szCs w:val="28"/>
        </w:rPr>
        <w:t xml:space="preserve"> Tổ chức, cá nhân.</w:t>
      </w:r>
    </w:p>
    <w:p w14:paraId="1F1A222A"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d. Cơ quan giải quyết thủ tục hành chính:</w:t>
      </w:r>
      <w:r>
        <w:rPr>
          <w:rFonts w:ascii="Times New Roman" w:hAnsi="Times New Roman"/>
          <w:b/>
          <w:bCs/>
          <w:sz w:val="28"/>
          <w:szCs w:val="28"/>
        </w:rPr>
        <w:t xml:space="preserve"> </w:t>
      </w:r>
      <w:r w:rsidRPr="007D038B">
        <w:rPr>
          <w:rFonts w:ascii="Times New Roman" w:hAnsi="Times New Roman"/>
          <w:sz w:val="28"/>
          <w:szCs w:val="28"/>
        </w:rPr>
        <w:t>Sở Nội vụ.</w:t>
      </w:r>
    </w:p>
    <w:p w14:paraId="489D682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
          <w:bCs/>
          <w:sz w:val="28"/>
          <w:szCs w:val="28"/>
        </w:rPr>
        <w:t>đ. Kết quả thực hiện thủ tục hành chính:</w:t>
      </w:r>
      <w:r>
        <w:rPr>
          <w:rFonts w:ascii="Times New Roman" w:hAnsi="Times New Roman"/>
          <w:b/>
          <w:bCs/>
          <w:sz w:val="28"/>
          <w:szCs w:val="28"/>
        </w:rPr>
        <w:t xml:space="preserve"> </w:t>
      </w:r>
      <w:r w:rsidRPr="007D038B">
        <w:rPr>
          <w:rFonts w:ascii="Times New Roman" w:hAnsi="Times New Roman"/>
          <w:bCs/>
          <w:sz w:val="28"/>
          <w:szCs w:val="28"/>
        </w:rPr>
        <w:t>Quyết định thành lập hoặc cho phép thành lập trung tâm của Chủ tịch Ủy ban nhân dân Tỉnh.</w:t>
      </w:r>
    </w:p>
    <w:p w14:paraId="59B21B5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20CF39F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48EF610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226AB233"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Việc thành lập trung tâm hỗ trợ và phát triển giáo dục hòa nhập công lập, cho phép thành lập trung tâm hỗ trợ và phát triển giáo dục hòa nhập tư thục phải phù hợp với quy hoạch hệ thống cơ sở giáo dục chuyên biệt đối với người khuyết tật và hệ thống trung tâm hỗ trợ phát triển giáo dục hòa nhập đã được cơ quan quản lý nhà nước có thẩm quyền phê duyệt.</w:t>
      </w:r>
    </w:p>
    <w:p w14:paraId="724301C7"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b/>
          <w:bCs/>
          <w:sz w:val="28"/>
          <w:szCs w:val="28"/>
          <w:lang w:val="hr-HR"/>
        </w:rPr>
        <w:t xml:space="preserve">i. Căn cứ pháp lý của thủ tục hành chính: </w:t>
      </w:r>
    </w:p>
    <w:p w14:paraId="0FA8126D" w14:textId="77777777" w:rsidR="00EA07FE" w:rsidRPr="00281F0D" w:rsidRDefault="00EA07FE" w:rsidP="00EA07FE">
      <w:pPr>
        <w:shd w:val="clear" w:color="auto" w:fill="FFFFFF"/>
        <w:spacing w:before="120" w:after="120"/>
        <w:ind w:firstLine="720"/>
        <w:jc w:val="both"/>
        <w:rPr>
          <w:sz w:val="28"/>
          <w:szCs w:val="28"/>
          <w:lang w:val="hr-HR"/>
        </w:rPr>
      </w:pPr>
      <w:r w:rsidRPr="00281F0D">
        <w:rPr>
          <w:sz w:val="28"/>
          <w:szCs w:val="28"/>
          <w:lang w:val="hr-HR"/>
        </w:rPr>
        <w:lastRenderedPageBreak/>
        <w:t>- Điều 60, 61 Nghị định số </w:t>
      </w:r>
      <w:hyperlink r:id="rId47"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3DD79F10" w14:textId="77777777" w:rsidR="00EA07FE" w:rsidRPr="00281F0D" w:rsidRDefault="00EA07FE" w:rsidP="00EA07FE">
      <w:pPr>
        <w:shd w:val="clear" w:color="auto" w:fill="FFFFFF"/>
        <w:spacing w:before="120" w:after="120"/>
        <w:ind w:firstLine="720"/>
        <w:jc w:val="both"/>
        <w:rPr>
          <w:sz w:val="28"/>
          <w:szCs w:val="28"/>
          <w:lang w:val="hr-HR"/>
        </w:rPr>
      </w:pPr>
      <w:r w:rsidRPr="00281F0D">
        <w:rPr>
          <w:iCs/>
          <w:sz w:val="28"/>
          <w:szCs w:val="28"/>
          <w:lang w:val="hr-HR"/>
        </w:rPr>
        <w:t>- Khoản 23, 24 Điều 1 , Điều 2 Nghị định số </w:t>
      </w:r>
      <w:hyperlink r:id="rId48" w:tgtFrame="_blank" w:tooltip="Nghị định 135/2018/NĐ-CP" w:history="1">
        <w:r w:rsidRPr="00281F0D">
          <w:rPr>
            <w:iCs/>
            <w:sz w:val="28"/>
            <w:szCs w:val="28"/>
            <w:lang w:val="hr-HR"/>
          </w:rPr>
          <w:t>135/2018/NĐ-CP</w:t>
        </w:r>
      </w:hyperlink>
      <w:r w:rsidRPr="00281F0D">
        <w:rPr>
          <w:iCs/>
          <w:sz w:val="28"/>
          <w:szCs w:val="28"/>
          <w:lang w:val="hr-HR"/>
        </w:rPr>
        <w:t> ngày 04/10/2018 của Chính phủ sửa đổi một số điều của Nghị định </w:t>
      </w:r>
      <w:hyperlink r:id="rId49" w:tgtFrame="_blank" w:tooltip="Nghị định 46/2017/NĐ-CP" w:history="1">
        <w:r w:rsidRPr="00281F0D">
          <w:rPr>
            <w:iCs/>
            <w:sz w:val="28"/>
            <w:szCs w:val="28"/>
            <w:lang w:val="hr-HR"/>
          </w:rPr>
          <w:t>46/2017/NĐ-CP</w:t>
        </w:r>
      </w:hyperlink>
      <w:r w:rsidRPr="00281F0D">
        <w:rPr>
          <w:iCs/>
          <w:sz w:val="28"/>
          <w:szCs w:val="28"/>
          <w:lang w:val="hr-HR"/>
        </w:rPr>
        <w:t> ngày 21/4/2017 của Chính phủ quy định về điều kiện đầu tư và hoạt động trong lĩnh vực giáo dục.</w:t>
      </w:r>
    </w:p>
    <w:p w14:paraId="22A5136A"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EA07FE" w:rsidRPr="007D038B" w14:paraId="714E2EBC"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1E6A140"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77C4E29F"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736EDD0"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5E93B617"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F63CAE5"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126BA2EA"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465597D1"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5CADF83A"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1918B7F8"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645651F9"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0C6C2C7B"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3BD7B20"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7729749B"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0C6B536D" w14:textId="77777777" w:rsidR="00EA07FE" w:rsidRPr="007D038B" w:rsidRDefault="00EA07FE" w:rsidP="0088110F">
            <w:pPr>
              <w:spacing w:before="40" w:after="40"/>
              <w:rPr>
                <w:sz w:val="26"/>
                <w:szCs w:val="26"/>
                <w:lang w:val="nl-NL"/>
              </w:rPr>
            </w:pPr>
          </w:p>
        </w:tc>
      </w:tr>
    </w:tbl>
    <w:p w14:paraId="2CF320C9" w14:textId="77777777" w:rsidR="00EA07FE" w:rsidRPr="00281F0D" w:rsidRDefault="00EA07FE" w:rsidP="00EA07FE">
      <w:pPr>
        <w:rPr>
          <w:bCs/>
          <w:i/>
          <w:sz w:val="28"/>
          <w:szCs w:val="28"/>
          <w:lang w:val="nl-NL"/>
        </w:rPr>
      </w:pPr>
    </w:p>
    <w:p w14:paraId="063D780B"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7F32FA3C"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61B6D17F"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3D8FDF29"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5371028F"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317BF98C"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4D383B7C" w14:textId="3435D26A" w:rsidR="00EA07FE" w:rsidRPr="007D038B" w:rsidRDefault="001717CC" w:rsidP="00EA07FE">
      <w:pPr>
        <w:shd w:val="clear" w:color="auto" w:fill="FFFFFF"/>
        <w:spacing w:before="120" w:after="120" w:line="212" w:lineRule="atLeast"/>
        <w:ind w:firstLine="720"/>
        <w:jc w:val="both"/>
        <w:rPr>
          <w:b/>
          <w:bCs/>
          <w:i/>
          <w:sz w:val="28"/>
          <w:szCs w:val="28"/>
          <w:lang w:val="hr-HR"/>
        </w:rPr>
      </w:pPr>
      <w:r w:rsidRPr="00281F0D">
        <w:rPr>
          <w:b/>
          <w:bCs/>
          <w:sz w:val="28"/>
          <w:szCs w:val="28"/>
          <w:lang w:val="nl-NL"/>
        </w:rPr>
        <w:lastRenderedPageBreak/>
        <w:t>12</w:t>
      </w:r>
      <w:r w:rsidR="00EA07FE" w:rsidRPr="00281F0D">
        <w:rPr>
          <w:b/>
          <w:bCs/>
          <w:sz w:val="28"/>
          <w:szCs w:val="28"/>
          <w:lang w:val="nl-NL"/>
        </w:rPr>
        <w:t>. Tên thủ tục hành chính: Cho phép trung tâm hỗ trợ và phát triển giáo dục hòa nhập hoạt động giáo dục</w:t>
      </w:r>
    </w:p>
    <w:p w14:paraId="014EE874"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hr-HR"/>
        </w:rPr>
        <w:t xml:space="preserve"> </w:t>
      </w:r>
      <w:r w:rsidRPr="007D038B">
        <w:rPr>
          <w:b/>
          <w:bCs/>
          <w:sz w:val="28"/>
          <w:szCs w:val="28"/>
          <w:lang w:val="vi-VN"/>
        </w:rPr>
        <w:t>tự</w:t>
      </w:r>
      <w:r w:rsidRPr="00281F0D">
        <w:rPr>
          <w:b/>
          <w:bCs/>
          <w:sz w:val="28"/>
          <w:szCs w:val="28"/>
          <w:lang w:val="hr-HR"/>
        </w:rPr>
        <w:t xml:space="preserve">, cách thức, thời gian </w:t>
      </w:r>
      <w:r w:rsidRPr="007D038B">
        <w:rPr>
          <w:b/>
          <w:bCs/>
          <w:sz w:val="28"/>
          <w:szCs w:val="28"/>
          <w:lang w:val="vi-VN"/>
        </w:rPr>
        <w:t>giải quyết</w:t>
      </w:r>
      <w:r w:rsidRPr="00281F0D">
        <w:rPr>
          <w:b/>
          <w:sz w:val="28"/>
          <w:szCs w:val="28"/>
          <w:lang w:val="hr-HR"/>
        </w:rPr>
        <w:t xml:space="preserve"> thủ tục hành chính: </w:t>
      </w:r>
    </w:p>
    <w:tbl>
      <w:tblPr>
        <w:tblW w:w="1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7513"/>
        <w:gridCol w:w="3118"/>
        <w:gridCol w:w="1388"/>
      </w:tblGrid>
      <w:tr w:rsidR="00EA07FE" w:rsidRPr="0020589E" w14:paraId="4EC7E837" w14:textId="77777777" w:rsidTr="0088110F">
        <w:trPr>
          <w:trHeight w:val="405"/>
          <w:tblHeader/>
        </w:trPr>
        <w:tc>
          <w:tcPr>
            <w:tcW w:w="851" w:type="dxa"/>
            <w:vAlign w:val="center"/>
          </w:tcPr>
          <w:p w14:paraId="4B386CE7" w14:textId="77777777" w:rsidR="00EA07FE" w:rsidRPr="0020589E" w:rsidRDefault="00EA07FE" w:rsidP="0088110F">
            <w:pPr>
              <w:pStyle w:val="NormalWeb"/>
              <w:spacing w:before="0" w:beforeAutospacing="0" w:after="0" w:afterAutospacing="0"/>
              <w:jc w:val="center"/>
              <w:rPr>
                <w:rFonts w:ascii="Times New Roman" w:hAnsi="Times New Roman"/>
                <w:b/>
                <w:sz w:val="26"/>
                <w:szCs w:val="26"/>
              </w:rPr>
            </w:pPr>
            <w:r w:rsidRPr="0020589E">
              <w:rPr>
                <w:rFonts w:ascii="Times New Roman" w:hAnsi="Times New Roman"/>
                <w:b/>
                <w:sz w:val="26"/>
                <w:szCs w:val="26"/>
              </w:rPr>
              <w:t>TT</w:t>
            </w:r>
          </w:p>
        </w:tc>
        <w:tc>
          <w:tcPr>
            <w:tcW w:w="2376" w:type="dxa"/>
            <w:vAlign w:val="center"/>
          </w:tcPr>
          <w:p w14:paraId="4EB6ADB0" w14:textId="77777777" w:rsidR="00EA07FE" w:rsidRPr="0020589E" w:rsidRDefault="00EA07FE" w:rsidP="0088110F">
            <w:pPr>
              <w:pStyle w:val="NormalWeb"/>
              <w:spacing w:before="0" w:beforeAutospacing="0" w:after="0" w:afterAutospacing="0"/>
              <w:jc w:val="center"/>
              <w:rPr>
                <w:rFonts w:ascii="Times New Roman" w:hAnsi="Times New Roman"/>
                <w:b/>
                <w:sz w:val="26"/>
                <w:szCs w:val="26"/>
              </w:rPr>
            </w:pPr>
            <w:r w:rsidRPr="0020589E">
              <w:rPr>
                <w:rFonts w:ascii="Times New Roman" w:hAnsi="Times New Roman"/>
                <w:b/>
                <w:sz w:val="26"/>
                <w:szCs w:val="26"/>
              </w:rPr>
              <w:t>Trình tự thực hiện</w:t>
            </w:r>
          </w:p>
        </w:tc>
        <w:tc>
          <w:tcPr>
            <w:tcW w:w="7513" w:type="dxa"/>
            <w:vAlign w:val="center"/>
          </w:tcPr>
          <w:p w14:paraId="51322116" w14:textId="77777777" w:rsidR="00EA07FE" w:rsidRPr="0020589E" w:rsidRDefault="00EA07FE" w:rsidP="0088110F">
            <w:pPr>
              <w:pStyle w:val="NormalWeb"/>
              <w:spacing w:before="0" w:beforeAutospacing="0" w:after="0" w:afterAutospacing="0"/>
              <w:jc w:val="center"/>
              <w:rPr>
                <w:rFonts w:ascii="Times New Roman" w:hAnsi="Times New Roman"/>
                <w:b/>
                <w:sz w:val="26"/>
                <w:szCs w:val="26"/>
              </w:rPr>
            </w:pPr>
            <w:r w:rsidRPr="0020589E">
              <w:rPr>
                <w:rFonts w:ascii="Times New Roman" w:hAnsi="Times New Roman"/>
                <w:b/>
                <w:sz w:val="26"/>
                <w:szCs w:val="26"/>
              </w:rPr>
              <w:t>Cách thức thực hiện</w:t>
            </w:r>
          </w:p>
        </w:tc>
        <w:tc>
          <w:tcPr>
            <w:tcW w:w="3118" w:type="dxa"/>
            <w:vAlign w:val="center"/>
          </w:tcPr>
          <w:p w14:paraId="0B2C3544" w14:textId="77777777" w:rsidR="00EA07FE" w:rsidRPr="0020589E" w:rsidRDefault="00EA07FE" w:rsidP="0088110F">
            <w:pPr>
              <w:pStyle w:val="NormalWeb"/>
              <w:spacing w:before="0" w:beforeAutospacing="0" w:after="0" w:afterAutospacing="0"/>
              <w:jc w:val="center"/>
              <w:rPr>
                <w:rFonts w:ascii="Times New Roman" w:hAnsi="Times New Roman"/>
                <w:b/>
                <w:sz w:val="26"/>
                <w:szCs w:val="26"/>
              </w:rPr>
            </w:pPr>
            <w:r w:rsidRPr="0020589E">
              <w:rPr>
                <w:rFonts w:ascii="Times New Roman" w:hAnsi="Times New Roman"/>
                <w:b/>
                <w:sz w:val="26"/>
                <w:szCs w:val="26"/>
              </w:rPr>
              <w:t>Thời gian giải quyết</w:t>
            </w:r>
          </w:p>
        </w:tc>
        <w:tc>
          <w:tcPr>
            <w:tcW w:w="1388" w:type="dxa"/>
            <w:vAlign w:val="center"/>
          </w:tcPr>
          <w:p w14:paraId="3A04373D" w14:textId="77777777" w:rsidR="00EA07FE" w:rsidRPr="0020589E" w:rsidRDefault="00EA07FE" w:rsidP="0088110F">
            <w:pPr>
              <w:pStyle w:val="NormalWeb"/>
              <w:spacing w:before="0" w:beforeAutospacing="0" w:after="0" w:afterAutospacing="0"/>
              <w:jc w:val="center"/>
              <w:rPr>
                <w:rFonts w:ascii="Times New Roman" w:hAnsi="Times New Roman"/>
                <w:b/>
                <w:sz w:val="26"/>
                <w:szCs w:val="26"/>
              </w:rPr>
            </w:pPr>
            <w:r w:rsidRPr="0020589E">
              <w:rPr>
                <w:rFonts w:ascii="Times New Roman" w:hAnsi="Times New Roman"/>
                <w:b/>
                <w:sz w:val="26"/>
                <w:szCs w:val="26"/>
              </w:rPr>
              <w:t>Ghi chú</w:t>
            </w:r>
          </w:p>
        </w:tc>
      </w:tr>
      <w:tr w:rsidR="00EA07FE" w:rsidRPr="0020589E" w14:paraId="46BDB585" w14:textId="77777777" w:rsidTr="0088110F">
        <w:trPr>
          <w:trHeight w:val="1108"/>
        </w:trPr>
        <w:tc>
          <w:tcPr>
            <w:tcW w:w="851" w:type="dxa"/>
            <w:vMerge w:val="restart"/>
            <w:vAlign w:val="center"/>
          </w:tcPr>
          <w:p w14:paraId="662463A4" w14:textId="77777777" w:rsidR="00EA07FE" w:rsidRPr="0020589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0589E">
              <w:rPr>
                <w:rFonts w:ascii="Times New Roman" w:hAnsi="Times New Roman"/>
                <w:b/>
                <w:sz w:val="26"/>
                <w:szCs w:val="26"/>
              </w:rPr>
              <w:t>Bước 1</w:t>
            </w:r>
          </w:p>
        </w:tc>
        <w:tc>
          <w:tcPr>
            <w:tcW w:w="2376" w:type="dxa"/>
            <w:vMerge w:val="restart"/>
            <w:vAlign w:val="center"/>
          </w:tcPr>
          <w:p w14:paraId="1D0F665E" w14:textId="77777777" w:rsidR="00EA07FE" w:rsidRPr="0020589E"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20589E">
              <w:rPr>
                <w:rFonts w:ascii="Times New Roman" w:hAnsi="Times New Roman"/>
                <w:b/>
                <w:sz w:val="26"/>
                <w:szCs w:val="26"/>
              </w:rPr>
              <w:t xml:space="preserve">Nộp hồ sơ thủ tục hành chính: </w:t>
            </w:r>
            <w:r w:rsidRPr="0020589E">
              <w:rPr>
                <w:rFonts w:ascii="Times New Roman" w:hAnsi="Times New Roman"/>
                <w:i/>
                <w:sz w:val="26"/>
                <w:szCs w:val="26"/>
              </w:rPr>
              <w:t xml:space="preserve">Tổ chức, cá nhân chuẩn bị hồ sơ đầy đủ theo quy định và </w:t>
            </w:r>
            <w:r w:rsidRPr="0020589E">
              <w:rPr>
                <w:rFonts w:ascii="Times New Roman" w:hAnsi="Times New Roman"/>
                <w:i/>
                <w:sz w:val="26"/>
                <w:szCs w:val="26"/>
                <w:lang w:val="vi-VN"/>
              </w:rPr>
              <w:t xml:space="preserve">nộp hồ sơ </w:t>
            </w:r>
            <w:r w:rsidRPr="0020589E">
              <w:rPr>
                <w:rFonts w:ascii="Times New Roman" w:hAnsi="Times New Roman"/>
                <w:i/>
                <w:sz w:val="26"/>
                <w:szCs w:val="26"/>
              </w:rPr>
              <w:t>qua các cách thức sau:</w:t>
            </w:r>
          </w:p>
        </w:tc>
        <w:tc>
          <w:tcPr>
            <w:tcW w:w="7513" w:type="dxa"/>
            <w:vAlign w:val="center"/>
          </w:tcPr>
          <w:p w14:paraId="72D6EB2D" w14:textId="77777777" w:rsidR="00EA07FE" w:rsidRPr="0020589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20589E">
              <w:rPr>
                <w:rFonts w:ascii="Times New Roman" w:hAnsi="Times New Roman"/>
                <w:sz w:val="26"/>
                <w:szCs w:val="26"/>
              </w:rPr>
              <w:t xml:space="preserve">   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20589E">
              <w:rPr>
                <w:rFonts w:ascii="Times New Roman" w:hAnsi="Times New Roman"/>
                <w:sz w:val="26"/>
                <w:szCs w:val="26"/>
              </w:rPr>
              <w:t>).</w:t>
            </w:r>
          </w:p>
          <w:p w14:paraId="00DCC249"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20589E">
              <w:rPr>
                <w:rFonts w:ascii="Times New Roman" w:hAnsi="Times New Roman"/>
                <w:sz w:val="26"/>
                <w:szCs w:val="26"/>
              </w:rPr>
              <w:t xml:space="preserve">   2. Hoặc thông qua bưu điện.</w:t>
            </w:r>
          </w:p>
          <w:p w14:paraId="3A09250B" w14:textId="37C8EBA8" w:rsidR="003B6856" w:rsidRPr="0020589E" w:rsidRDefault="003B6856" w:rsidP="003B6856">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50" w:history="1">
              <w:r w:rsidRPr="004605B5">
                <w:rPr>
                  <w:rStyle w:val="Hyperlink"/>
                  <w:rFonts w:ascii="Times New Roman" w:hAnsi="Times New Roman"/>
                  <w:sz w:val="26"/>
                  <w:szCs w:val="26"/>
                </w:rPr>
                <w:t>http://dichvucong.dongthap.gov.vn</w:t>
              </w:r>
            </w:hyperlink>
          </w:p>
        </w:tc>
        <w:tc>
          <w:tcPr>
            <w:tcW w:w="3118" w:type="dxa"/>
            <w:vAlign w:val="center"/>
          </w:tcPr>
          <w:p w14:paraId="0BDEEF0A" w14:textId="77777777" w:rsidR="00EA07FE" w:rsidRPr="0020589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0589E">
              <w:rPr>
                <w:rFonts w:ascii="Times New Roman" w:hAnsi="Times New Roman"/>
                <w:sz w:val="26"/>
                <w:szCs w:val="26"/>
                <w:lang w:val="vi-VN"/>
              </w:rPr>
              <w:t>Sáng: từ 07 giờ đến 11 giờ 30 phút; chiều: từ 13 giờ 30 đến 17 giờ của các ngày làm việc.</w:t>
            </w:r>
          </w:p>
        </w:tc>
        <w:tc>
          <w:tcPr>
            <w:tcW w:w="1388" w:type="dxa"/>
            <w:vAlign w:val="center"/>
          </w:tcPr>
          <w:p w14:paraId="02851686" w14:textId="77777777" w:rsidR="00EA07FE" w:rsidRPr="0020589E" w:rsidRDefault="00EA07FE" w:rsidP="0088110F">
            <w:pPr>
              <w:jc w:val="center"/>
              <w:rPr>
                <w:i/>
                <w:sz w:val="26"/>
                <w:szCs w:val="26"/>
                <w:lang w:val="vi-VN"/>
              </w:rPr>
            </w:pPr>
          </w:p>
        </w:tc>
      </w:tr>
      <w:tr w:rsidR="00EA07FE" w:rsidRPr="0020589E" w14:paraId="43E69071" w14:textId="77777777" w:rsidTr="0088110F">
        <w:trPr>
          <w:trHeight w:val="1481"/>
        </w:trPr>
        <w:tc>
          <w:tcPr>
            <w:tcW w:w="851" w:type="dxa"/>
            <w:vMerge/>
          </w:tcPr>
          <w:p w14:paraId="76E99AEA" w14:textId="77777777" w:rsidR="00EA07FE" w:rsidRPr="0020589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AE8ED8D" w14:textId="77777777" w:rsidR="00EA07FE" w:rsidRPr="0020589E"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54EE45D0" w14:textId="5271A45E" w:rsidR="00EA07FE" w:rsidRPr="0020589E" w:rsidRDefault="00EA07FE" w:rsidP="003B6856">
            <w:pPr>
              <w:pStyle w:val="NormalWeb"/>
              <w:shd w:val="clear" w:color="auto" w:fill="FFFFFF"/>
              <w:spacing w:before="0" w:beforeAutospacing="0" w:after="0" w:afterAutospacing="0"/>
              <w:jc w:val="both"/>
              <w:rPr>
                <w:rFonts w:ascii="Times New Roman" w:hAnsi="Times New Roman"/>
                <w:sz w:val="26"/>
                <w:szCs w:val="26"/>
              </w:rPr>
            </w:pPr>
            <w:r w:rsidRPr="0020589E">
              <w:rPr>
                <w:rFonts w:ascii="Times New Roman" w:hAnsi="Times New Roman"/>
                <w:sz w:val="26"/>
                <w:szCs w:val="26"/>
              </w:rPr>
              <w:t xml:space="preserve">   </w:t>
            </w:r>
            <w:r w:rsidR="003B6856">
              <w:rPr>
                <w:rFonts w:ascii="Times New Roman" w:hAnsi="Times New Roman"/>
                <w:sz w:val="26"/>
                <w:szCs w:val="26"/>
              </w:rPr>
              <w:t>4</w:t>
            </w:r>
            <w:r w:rsidRPr="0020589E">
              <w:rPr>
                <w:rFonts w:ascii="Times New Roman" w:hAnsi="Times New Roman"/>
                <w:sz w:val="26"/>
                <w:szCs w:val="26"/>
              </w:rPr>
              <w:t xml:space="preserve">. </w:t>
            </w:r>
            <w:r w:rsidRPr="0020589E">
              <w:rPr>
                <w:rFonts w:ascii="Times New Roman" w:hAnsi="Times New Roman"/>
                <w:sz w:val="26"/>
                <w:szCs w:val="26"/>
                <w:lang w:val="vi-VN"/>
              </w:rPr>
              <w:t xml:space="preserve">Sở </w:t>
            </w:r>
            <w:r w:rsidRPr="0020589E">
              <w:rPr>
                <w:rFonts w:ascii="Times New Roman" w:hAnsi="Times New Roman"/>
                <w:sz w:val="26"/>
                <w:szCs w:val="26"/>
              </w:rPr>
              <w:t xml:space="preserve">GDĐT </w:t>
            </w:r>
            <w:r w:rsidRPr="0020589E">
              <w:rPr>
                <w:rFonts w:ascii="Times New Roman" w:hAnsi="Times New Roman"/>
                <w:sz w:val="26"/>
                <w:szCs w:val="26"/>
                <w:lang w:val="vi-VN"/>
              </w:rPr>
              <w:t>tiếp nhận</w:t>
            </w:r>
            <w:r w:rsidRPr="0020589E">
              <w:rPr>
                <w:rFonts w:ascii="Times New Roman" w:hAnsi="Times New Roman"/>
                <w:sz w:val="26"/>
                <w:szCs w:val="26"/>
              </w:rPr>
              <w:t>, kiểm tra hồ sơ cho phép hoạt động giáo dục của trung tâm hỗ trợ và phát triển giáo dục hòa nhập trên địa bàn thuộc phạm vi quản lý và thông tin cho Trung tâm hỗ trợ và phát triển giáo dục hòa nhập biết hồ sơ được chấp nhận hoặc yêu cầu tiếp tục hoàn thiện.</w:t>
            </w:r>
          </w:p>
        </w:tc>
        <w:tc>
          <w:tcPr>
            <w:tcW w:w="3118" w:type="dxa"/>
            <w:vAlign w:val="center"/>
          </w:tcPr>
          <w:p w14:paraId="53F925B0" w14:textId="77777777" w:rsidR="00EA07FE" w:rsidRPr="0020589E"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388" w:type="dxa"/>
          </w:tcPr>
          <w:p w14:paraId="1827A4B6" w14:textId="77777777" w:rsidR="00EA07FE" w:rsidRPr="0020589E"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20589E" w14:paraId="2700D21E" w14:textId="77777777" w:rsidTr="0088110F">
        <w:trPr>
          <w:trHeight w:val="600"/>
        </w:trPr>
        <w:tc>
          <w:tcPr>
            <w:tcW w:w="851" w:type="dxa"/>
            <w:vMerge w:val="restart"/>
            <w:vAlign w:val="center"/>
          </w:tcPr>
          <w:p w14:paraId="7F400CF9" w14:textId="77777777" w:rsidR="00EA07FE" w:rsidRPr="0020589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0589E">
              <w:rPr>
                <w:rFonts w:ascii="Times New Roman" w:hAnsi="Times New Roman"/>
                <w:b/>
                <w:sz w:val="26"/>
                <w:szCs w:val="26"/>
              </w:rPr>
              <w:t>Bước 2</w:t>
            </w:r>
          </w:p>
        </w:tc>
        <w:tc>
          <w:tcPr>
            <w:tcW w:w="2376" w:type="dxa"/>
            <w:vMerge w:val="restart"/>
            <w:vAlign w:val="center"/>
          </w:tcPr>
          <w:p w14:paraId="573EA910" w14:textId="77777777" w:rsidR="00EA07FE" w:rsidRPr="0020589E" w:rsidRDefault="00EA07FE" w:rsidP="0088110F">
            <w:pPr>
              <w:spacing w:before="120" w:after="120"/>
              <w:jc w:val="both"/>
              <w:rPr>
                <w:sz w:val="26"/>
                <w:szCs w:val="26"/>
              </w:rPr>
            </w:pPr>
            <w:r w:rsidRPr="0020589E">
              <w:rPr>
                <w:b/>
                <w:sz w:val="26"/>
                <w:szCs w:val="26"/>
              </w:rPr>
              <w:t>Tiếp nhận và chuyển hồ sơ thủ tục hành chính</w:t>
            </w:r>
          </w:p>
        </w:tc>
        <w:tc>
          <w:tcPr>
            <w:tcW w:w="7513" w:type="dxa"/>
            <w:vMerge w:val="restart"/>
          </w:tcPr>
          <w:p w14:paraId="19E8A75A" w14:textId="77777777" w:rsidR="00EA07FE" w:rsidRPr="0020589E"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20589E">
              <w:rPr>
                <w:rFonts w:ascii="Times New Roman" w:hAnsi="Times New Roman"/>
                <w:sz w:val="26"/>
                <w:szCs w:val="26"/>
              </w:rPr>
              <w:t xml:space="preserve">Đối với hồ sơ được nộp </w:t>
            </w:r>
            <w:r w:rsidRPr="0020589E">
              <w:rPr>
                <w:rFonts w:ascii="Times New Roman" w:hAnsi="Times New Roman"/>
                <w:sz w:val="26"/>
                <w:szCs w:val="26"/>
                <w:lang w:val="vi-VN"/>
              </w:rPr>
              <w:t xml:space="preserve">trực tiếp qua </w:t>
            </w:r>
            <w:r w:rsidRPr="0020589E">
              <w:rPr>
                <w:rFonts w:ascii="Times New Roman" w:hAnsi="Times New Roman"/>
                <w:sz w:val="26"/>
                <w:szCs w:val="26"/>
              </w:rPr>
              <w:t xml:space="preserve">Bộ phận </w:t>
            </w:r>
            <w:r w:rsidRPr="0020589E">
              <w:rPr>
                <w:rFonts w:ascii="Times New Roman" w:hAnsi="Times New Roman"/>
                <w:sz w:val="26"/>
                <w:szCs w:val="26"/>
                <w:lang w:val="vi-VN"/>
              </w:rPr>
              <w:t>tiếp nhận và trả kết quả</w:t>
            </w:r>
            <w:r w:rsidRPr="0020589E">
              <w:rPr>
                <w:rFonts w:ascii="Times New Roman" w:hAnsi="Times New Roman"/>
                <w:sz w:val="26"/>
                <w:szCs w:val="26"/>
              </w:rPr>
              <w:t xml:space="preserve"> hoặc thông </w:t>
            </w:r>
            <w:r w:rsidRPr="0020589E">
              <w:rPr>
                <w:rFonts w:ascii="Times New Roman" w:hAnsi="Times New Roman"/>
                <w:sz w:val="26"/>
                <w:szCs w:val="26"/>
                <w:lang w:val="vi-VN"/>
              </w:rPr>
              <w:t xml:space="preserve">qua dịch vụ bưu chính </w:t>
            </w:r>
            <w:r w:rsidRPr="0020589E">
              <w:rPr>
                <w:rFonts w:ascii="Times New Roman" w:hAnsi="Times New Roman"/>
                <w:sz w:val="26"/>
                <w:szCs w:val="26"/>
              </w:rPr>
              <w:t xml:space="preserve">công ích cán bộ, công chức, viên chức tiếp nhận hồ sơ tại Bộ phận </w:t>
            </w:r>
            <w:r w:rsidRPr="0020589E">
              <w:rPr>
                <w:rFonts w:ascii="Times New Roman" w:hAnsi="Times New Roman"/>
                <w:sz w:val="26"/>
                <w:szCs w:val="26"/>
                <w:lang w:val="vi-VN"/>
              </w:rPr>
              <w:t>tiếp nhận và trả kết quả</w:t>
            </w:r>
            <w:r w:rsidRPr="0020589E">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0D68E7B0" w14:textId="77777777" w:rsidR="00EA07FE" w:rsidRPr="0020589E"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20589E">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0C8D0310" w14:textId="77777777" w:rsidR="00EA07FE" w:rsidRPr="0020589E"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20589E">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18BB322A" w14:textId="77777777" w:rsidR="00EA07FE" w:rsidRPr="0020589E" w:rsidRDefault="00EA07FE" w:rsidP="0088110F">
            <w:pPr>
              <w:spacing w:before="120" w:after="120"/>
              <w:ind w:firstLine="347"/>
              <w:jc w:val="both"/>
              <w:rPr>
                <w:sz w:val="26"/>
                <w:szCs w:val="26"/>
              </w:rPr>
            </w:pPr>
            <w:r w:rsidRPr="0020589E">
              <w:rPr>
                <w:sz w:val="26"/>
                <w:szCs w:val="26"/>
              </w:rPr>
              <w:t xml:space="preserve">c) Trường hợp hồ sơ đầy đủ, chính xác theo quy định, cán bộ, công chức, viên chức tiếp nhận hồ sơ và lập Giấy tiếp nhận hồ sơ và hẹn </w:t>
            </w:r>
            <w:r w:rsidRPr="0020589E">
              <w:rPr>
                <w:sz w:val="26"/>
                <w:szCs w:val="26"/>
              </w:rPr>
              <w:lastRenderedPageBreak/>
              <w:t>ngày trả kết quả; đồng thời, chuyển cho cơ quan có thẩm quyền để giải quyết theo quy trình.</w:t>
            </w:r>
          </w:p>
        </w:tc>
        <w:tc>
          <w:tcPr>
            <w:tcW w:w="3118" w:type="dxa"/>
            <w:vAlign w:val="center"/>
          </w:tcPr>
          <w:p w14:paraId="60803552" w14:textId="77777777" w:rsidR="00EA07FE" w:rsidRPr="0020589E" w:rsidRDefault="00EA07FE" w:rsidP="0088110F">
            <w:pPr>
              <w:pStyle w:val="NormalWeb"/>
              <w:spacing w:before="0" w:beforeAutospacing="0" w:after="120" w:afterAutospacing="0" w:line="234" w:lineRule="atLeast"/>
              <w:jc w:val="both"/>
              <w:rPr>
                <w:rFonts w:ascii="Times New Roman" w:hAnsi="Times New Roman"/>
                <w:b/>
                <w:sz w:val="26"/>
                <w:szCs w:val="26"/>
              </w:rPr>
            </w:pPr>
            <w:r w:rsidRPr="0020589E">
              <w:rPr>
                <w:rFonts w:ascii="Times New Roman" w:hAnsi="Times New Roman"/>
                <w:sz w:val="26"/>
                <w:szCs w:val="26"/>
              </w:rPr>
              <w:lastRenderedPageBreak/>
              <w:t>C</w:t>
            </w:r>
            <w:r w:rsidRPr="0020589E">
              <w:rPr>
                <w:rStyle w:val="fontstyle21"/>
              </w:rPr>
              <w:t xml:space="preserve">huyển ngay hồ sơ tiếp nhận trực tiếp trong ngày làm việc </w:t>
            </w:r>
            <w:r w:rsidRPr="0020589E">
              <w:rPr>
                <w:rStyle w:val="fontstyle21"/>
                <w:i/>
              </w:rPr>
              <w:t>(k</w:t>
            </w:r>
            <w:r w:rsidRPr="0020589E">
              <w:rPr>
                <w:rFonts w:ascii="Times New Roman" w:hAnsi="Times New Roman"/>
                <w:i/>
                <w:sz w:val="26"/>
                <w:szCs w:val="26"/>
              </w:rPr>
              <w:t>hông để quá 3 giờ làm việc)</w:t>
            </w:r>
            <w:r w:rsidRPr="0020589E">
              <w:rPr>
                <w:rStyle w:val="fontstyle21"/>
              </w:rPr>
              <w:t xml:space="preserve"> hoặc chuyển vào đầu giờ ngày làm việc tiếp theo đối với trường hợp tiếp nhận sau 15 giờ hàng ngày.</w:t>
            </w:r>
          </w:p>
        </w:tc>
        <w:tc>
          <w:tcPr>
            <w:tcW w:w="1388" w:type="dxa"/>
            <w:vMerge w:val="restart"/>
            <w:vAlign w:val="center"/>
          </w:tcPr>
          <w:p w14:paraId="318A703E" w14:textId="77777777" w:rsidR="00EA07FE" w:rsidRPr="0020589E" w:rsidRDefault="00EA07FE" w:rsidP="0088110F">
            <w:pPr>
              <w:jc w:val="center"/>
              <w:rPr>
                <w:i/>
                <w:sz w:val="26"/>
                <w:szCs w:val="26"/>
                <w:lang w:val="vi-VN"/>
              </w:rPr>
            </w:pPr>
          </w:p>
        </w:tc>
      </w:tr>
      <w:tr w:rsidR="00EA07FE" w:rsidRPr="0020589E" w14:paraId="2B55D0B2" w14:textId="77777777" w:rsidTr="0088110F">
        <w:trPr>
          <w:trHeight w:val="600"/>
        </w:trPr>
        <w:tc>
          <w:tcPr>
            <w:tcW w:w="851" w:type="dxa"/>
            <w:vMerge/>
          </w:tcPr>
          <w:p w14:paraId="65898956" w14:textId="77777777" w:rsidR="00EA07FE" w:rsidRPr="0020589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8668A2C" w14:textId="77777777" w:rsidR="00EA07FE" w:rsidRPr="0020589E" w:rsidRDefault="00EA07FE" w:rsidP="0088110F">
            <w:pPr>
              <w:spacing w:before="120" w:after="120"/>
              <w:jc w:val="both"/>
              <w:rPr>
                <w:b/>
                <w:sz w:val="26"/>
                <w:szCs w:val="26"/>
              </w:rPr>
            </w:pPr>
          </w:p>
        </w:tc>
        <w:tc>
          <w:tcPr>
            <w:tcW w:w="7513" w:type="dxa"/>
            <w:vMerge/>
          </w:tcPr>
          <w:p w14:paraId="40CFA355" w14:textId="77777777" w:rsidR="00EA07FE" w:rsidRPr="0020589E" w:rsidRDefault="00EA07FE" w:rsidP="0088110F">
            <w:pPr>
              <w:pStyle w:val="NormalWeb"/>
              <w:spacing w:before="0" w:beforeAutospacing="0" w:after="120" w:afterAutospacing="0" w:line="234" w:lineRule="atLeast"/>
              <w:ind w:firstLine="347"/>
              <w:jc w:val="both"/>
              <w:rPr>
                <w:rFonts w:ascii="Times New Roman" w:hAnsi="Times New Roman"/>
                <w:b/>
                <w:sz w:val="26"/>
                <w:szCs w:val="26"/>
              </w:rPr>
            </w:pPr>
          </w:p>
        </w:tc>
        <w:tc>
          <w:tcPr>
            <w:tcW w:w="3118" w:type="dxa"/>
            <w:vAlign w:val="center"/>
          </w:tcPr>
          <w:p w14:paraId="78B9DC8D" w14:textId="77777777" w:rsidR="00EA07FE" w:rsidRPr="0020589E" w:rsidRDefault="00EA07FE" w:rsidP="0088110F">
            <w:pPr>
              <w:pStyle w:val="NormalWeb"/>
              <w:spacing w:before="0" w:beforeAutospacing="0" w:after="120" w:afterAutospacing="0" w:line="234" w:lineRule="atLeast"/>
              <w:jc w:val="center"/>
              <w:rPr>
                <w:rFonts w:ascii="Times New Roman" w:hAnsi="Times New Roman"/>
                <w:sz w:val="26"/>
                <w:szCs w:val="26"/>
              </w:rPr>
            </w:pPr>
            <w:r w:rsidRPr="0020589E">
              <w:rPr>
                <w:rFonts w:ascii="Times New Roman" w:hAnsi="Times New Roman"/>
                <w:sz w:val="26"/>
                <w:szCs w:val="26"/>
              </w:rPr>
              <w:t>Không quá 1/2 ngày kể từ ngày phát sinh hồ sơ trực tuyến</w:t>
            </w:r>
          </w:p>
        </w:tc>
        <w:tc>
          <w:tcPr>
            <w:tcW w:w="1388" w:type="dxa"/>
            <w:vMerge/>
          </w:tcPr>
          <w:p w14:paraId="0D4F03EA" w14:textId="77777777" w:rsidR="00EA07FE" w:rsidRPr="0020589E"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20589E" w14:paraId="454A211D" w14:textId="77777777" w:rsidTr="0088110F">
        <w:tc>
          <w:tcPr>
            <w:tcW w:w="851" w:type="dxa"/>
            <w:vMerge w:val="restart"/>
            <w:vAlign w:val="center"/>
          </w:tcPr>
          <w:p w14:paraId="16340858" w14:textId="77777777" w:rsidR="00EA07FE" w:rsidRPr="0020589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0589E">
              <w:rPr>
                <w:rFonts w:ascii="Times New Roman" w:hAnsi="Times New Roman"/>
                <w:b/>
                <w:sz w:val="26"/>
                <w:szCs w:val="26"/>
              </w:rPr>
              <w:t>Bước 3</w:t>
            </w:r>
          </w:p>
        </w:tc>
        <w:tc>
          <w:tcPr>
            <w:tcW w:w="2376" w:type="dxa"/>
            <w:vMerge w:val="restart"/>
            <w:vAlign w:val="center"/>
          </w:tcPr>
          <w:p w14:paraId="6530DCFA" w14:textId="77777777" w:rsidR="00EA07FE" w:rsidRPr="0020589E" w:rsidRDefault="00EA07FE" w:rsidP="0088110F">
            <w:pPr>
              <w:pStyle w:val="NormalWeb"/>
              <w:spacing w:before="0" w:beforeAutospacing="0" w:after="120" w:afterAutospacing="0" w:line="234" w:lineRule="atLeast"/>
              <w:jc w:val="both"/>
              <w:rPr>
                <w:rFonts w:ascii="Times New Roman" w:hAnsi="Times New Roman"/>
                <w:b/>
                <w:sz w:val="26"/>
                <w:szCs w:val="26"/>
              </w:rPr>
            </w:pPr>
            <w:r w:rsidRPr="0020589E">
              <w:rPr>
                <w:rStyle w:val="fontstyle01"/>
              </w:rPr>
              <w:t>Giải quyết thủ tục hành chính</w:t>
            </w:r>
          </w:p>
        </w:tc>
        <w:tc>
          <w:tcPr>
            <w:tcW w:w="7513" w:type="dxa"/>
          </w:tcPr>
          <w:p w14:paraId="1E9A47D3" w14:textId="77777777" w:rsidR="00EA07FE" w:rsidRPr="0020589E" w:rsidRDefault="00EA07FE" w:rsidP="0088110F">
            <w:pPr>
              <w:spacing w:before="120" w:after="120"/>
              <w:jc w:val="both"/>
              <w:rPr>
                <w:sz w:val="26"/>
                <w:szCs w:val="26"/>
              </w:rPr>
            </w:pPr>
            <w:r w:rsidRPr="0020589E">
              <w:rPr>
                <w:rStyle w:val="fontstyle21"/>
              </w:rPr>
              <w:t xml:space="preserve">Sau khi nhận hồ sơ thủ tục hành chính từ </w:t>
            </w:r>
            <w:r w:rsidRPr="0020589E">
              <w:rPr>
                <w:sz w:val="26"/>
                <w:szCs w:val="26"/>
              </w:rPr>
              <w:t xml:space="preserve">Bộ phận </w:t>
            </w:r>
            <w:r w:rsidRPr="0020589E">
              <w:rPr>
                <w:sz w:val="26"/>
                <w:szCs w:val="26"/>
                <w:lang w:val="vi-VN"/>
              </w:rPr>
              <w:t>tiếp nhận và trả kết quả</w:t>
            </w:r>
            <w:r w:rsidRPr="0020589E">
              <w:rPr>
                <w:rStyle w:val="fontstyle21"/>
              </w:rPr>
              <w:t>công chức, viên chức xử lý xem xét, thẩm định hồ sơ, trình phê duyệt kết quả giải quyết thủ tục hành chính:</w:t>
            </w:r>
          </w:p>
        </w:tc>
        <w:tc>
          <w:tcPr>
            <w:tcW w:w="3118" w:type="dxa"/>
            <w:vAlign w:val="center"/>
          </w:tcPr>
          <w:p w14:paraId="1FC23DCD" w14:textId="77777777" w:rsidR="00EA07FE" w:rsidRPr="0020589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0589E">
              <w:rPr>
                <w:rFonts w:ascii="Times New Roman" w:hAnsi="Times New Roman"/>
                <w:b/>
                <w:sz w:val="26"/>
                <w:szCs w:val="26"/>
              </w:rPr>
              <w:t>20 ngày</w:t>
            </w:r>
            <w:r w:rsidRPr="0020589E">
              <w:rPr>
                <w:rFonts w:ascii="Times New Roman" w:hAnsi="Times New Roman"/>
                <w:sz w:val="26"/>
                <w:szCs w:val="26"/>
              </w:rPr>
              <w:t>, trong đó:</w:t>
            </w:r>
          </w:p>
        </w:tc>
        <w:tc>
          <w:tcPr>
            <w:tcW w:w="1388" w:type="dxa"/>
            <w:vAlign w:val="center"/>
          </w:tcPr>
          <w:p w14:paraId="79C99445" w14:textId="77777777" w:rsidR="00EA07FE" w:rsidRPr="0020589E"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20589E" w14:paraId="15C990F1" w14:textId="77777777" w:rsidTr="0088110F">
        <w:tc>
          <w:tcPr>
            <w:tcW w:w="851" w:type="dxa"/>
            <w:vMerge/>
          </w:tcPr>
          <w:p w14:paraId="47E52DBA" w14:textId="77777777" w:rsidR="00EA07FE" w:rsidRPr="0020589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E180A64" w14:textId="77777777" w:rsidR="00EA07FE" w:rsidRPr="0020589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B5385A8" w14:textId="77777777" w:rsidR="00EA07FE" w:rsidRPr="0020589E"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20589E">
              <w:rPr>
                <w:rFonts w:ascii="Times New Roman" w:hAnsi="Times New Roman"/>
                <w:bCs/>
                <w:i/>
                <w:sz w:val="26"/>
                <w:szCs w:val="26"/>
              </w:rPr>
              <w:t>1. Tiếp nhận hồ sơ (Bộ phận TN&amp;TKQ)</w:t>
            </w:r>
          </w:p>
        </w:tc>
        <w:tc>
          <w:tcPr>
            <w:tcW w:w="3118" w:type="dxa"/>
            <w:vAlign w:val="center"/>
          </w:tcPr>
          <w:p w14:paraId="0E3B4405" w14:textId="77777777" w:rsidR="00EA07FE" w:rsidRPr="0020589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0589E">
              <w:rPr>
                <w:rFonts w:ascii="Times New Roman" w:hAnsi="Times New Roman"/>
                <w:bCs/>
                <w:i/>
                <w:sz w:val="26"/>
                <w:szCs w:val="26"/>
              </w:rPr>
              <w:t>½ ngày</w:t>
            </w:r>
          </w:p>
        </w:tc>
        <w:tc>
          <w:tcPr>
            <w:tcW w:w="1388" w:type="dxa"/>
          </w:tcPr>
          <w:p w14:paraId="12AD19F5" w14:textId="77777777" w:rsidR="00EA07FE" w:rsidRPr="0020589E"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20589E" w14:paraId="4F76EFA7" w14:textId="77777777" w:rsidTr="0088110F">
        <w:tc>
          <w:tcPr>
            <w:tcW w:w="851" w:type="dxa"/>
            <w:vMerge/>
          </w:tcPr>
          <w:p w14:paraId="70CA2538" w14:textId="77777777" w:rsidR="00EA07FE" w:rsidRPr="0020589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602D3FA" w14:textId="77777777" w:rsidR="00EA07FE" w:rsidRPr="0020589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58AD067" w14:textId="77777777" w:rsidR="00EA07FE" w:rsidRPr="0020589E"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20589E">
              <w:rPr>
                <w:rFonts w:ascii="Times New Roman" w:hAnsi="Times New Roman"/>
                <w:bCs/>
                <w:i/>
                <w:sz w:val="26"/>
                <w:szCs w:val="26"/>
              </w:rPr>
              <w:t>2. Giải quyết hồ sơ (cơ quan/bộ phận chuyên môn), t</w:t>
            </w:r>
            <w:r w:rsidRPr="0020589E">
              <w:rPr>
                <w:rFonts w:ascii="Times New Roman" w:hAnsi="Times New Roman"/>
                <w:i/>
                <w:sz w:val="26"/>
                <w:szCs w:val="26"/>
              </w:rPr>
              <w:t>rong đó:</w:t>
            </w:r>
          </w:p>
        </w:tc>
        <w:tc>
          <w:tcPr>
            <w:tcW w:w="3118" w:type="dxa"/>
            <w:vAlign w:val="center"/>
          </w:tcPr>
          <w:p w14:paraId="3969A3D5" w14:textId="77777777" w:rsidR="00EA07FE" w:rsidRPr="0020589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0589E">
              <w:rPr>
                <w:rFonts w:ascii="Times New Roman" w:hAnsi="Times New Roman"/>
                <w:bCs/>
                <w:i/>
                <w:sz w:val="26"/>
                <w:szCs w:val="26"/>
              </w:rPr>
              <w:t>19 ngày</w:t>
            </w:r>
          </w:p>
        </w:tc>
        <w:tc>
          <w:tcPr>
            <w:tcW w:w="1388" w:type="dxa"/>
          </w:tcPr>
          <w:p w14:paraId="24BF06DC" w14:textId="77777777" w:rsidR="00EA07FE" w:rsidRPr="0020589E"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20589E" w14:paraId="29F8FACF" w14:textId="77777777" w:rsidTr="0088110F">
        <w:tc>
          <w:tcPr>
            <w:tcW w:w="851" w:type="dxa"/>
            <w:vMerge/>
          </w:tcPr>
          <w:p w14:paraId="20D4A952" w14:textId="77777777" w:rsidR="00EA07FE" w:rsidRPr="0020589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970657D" w14:textId="77777777" w:rsidR="00EA07FE" w:rsidRPr="0020589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7F236D1" w14:textId="77777777" w:rsidR="00EA07FE" w:rsidRPr="0020589E" w:rsidRDefault="00EA07FE" w:rsidP="0088110F">
            <w:pPr>
              <w:pStyle w:val="NormalWeb"/>
              <w:spacing w:before="0" w:beforeAutospacing="0" w:after="120" w:afterAutospacing="0" w:line="234" w:lineRule="atLeast"/>
              <w:jc w:val="both"/>
              <w:rPr>
                <w:rFonts w:ascii="Times New Roman" w:hAnsi="Times New Roman"/>
                <w:b/>
                <w:sz w:val="26"/>
                <w:szCs w:val="26"/>
              </w:rPr>
            </w:pPr>
            <w:r w:rsidRPr="0020589E">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722DB18F" w14:textId="77777777" w:rsidR="00EA07FE" w:rsidRPr="0020589E"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5E01BFA5" w14:textId="77777777" w:rsidR="00EA07FE" w:rsidRPr="0020589E"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04221129" w14:textId="77777777" w:rsidR="00EA07FE" w:rsidRPr="0020589E"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20589E" w14:paraId="353FFBFC" w14:textId="77777777" w:rsidTr="0088110F">
        <w:tc>
          <w:tcPr>
            <w:tcW w:w="851" w:type="dxa"/>
            <w:vMerge/>
          </w:tcPr>
          <w:p w14:paraId="4FBA916B" w14:textId="77777777" w:rsidR="00EA07FE" w:rsidRPr="0020589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36994E1" w14:textId="77777777" w:rsidR="00EA07FE" w:rsidRPr="0020589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48161DE" w14:textId="77777777" w:rsidR="00EA07FE" w:rsidRPr="0020589E"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20589E">
              <w:rPr>
                <w:rFonts w:ascii="Times New Roman" w:hAnsi="Times New Roman"/>
                <w:bCs/>
                <w:i/>
                <w:sz w:val="26"/>
                <w:szCs w:val="26"/>
              </w:rPr>
              <w:t xml:space="preserve">+ Chuyên viên </w:t>
            </w:r>
          </w:p>
          <w:p w14:paraId="32944B3B" w14:textId="77777777" w:rsidR="00EA07FE" w:rsidRPr="0020589E"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20589E">
              <w:rPr>
                <w:rFonts w:ascii="Times New Roman" w:hAnsi="Times New Roman"/>
                <w:bCs/>
                <w:i/>
                <w:sz w:val="26"/>
                <w:szCs w:val="26"/>
              </w:rPr>
              <w:t>+ Lãnh đạo phòng/bộ phận</w:t>
            </w:r>
          </w:p>
          <w:p w14:paraId="7E16D824" w14:textId="77777777" w:rsidR="00EA07FE" w:rsidRPr="0020589E"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20589E">
              <w:rPr>
                <w:rFonts w:ascii="Times New Roman" w:hAnsi="Times New Roman"/>
                <w:bCs/>
                <w:i/>
                <w:sz w:val="26"/>
                <w:szCs w:val="26"/>
              </w:rPr>
              <w:t xml:space="preserve">+ Lãnh đạo đơn vị: </w:t>
            </w:r>
          </w:p>
          <w:p w14:paraId="4D6EE8BE" w14:textId="77777777" w:rsidR="00EA07FE" w:rsidRPr="0020589E"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20589E">
              <w:rPr>
                <w:rFonts w:ascii="Times New Roman" w:hAnsi="Times New Roman"/>
                <w:bCs/>
                <w:i/>
                <w:sz w:val="26"/>
                <w:szCs w:val="26"/>
              </w:rPr>
              <w:t xml:space="preserve">+ Văn thư đơn vị: </w:t>
            </w:r>
          </w:p>
        </w:tc>
        <w:tc>
          <w:tcPr>
            <w:tcW w:w="3118" w:type="dxa"/>
            <w:vAlign w:val="center"/>
          </w:tcPr>
          <w:p w14:paraId="32E3B10B" w14:textId="77777777" w:rsidR="00EA07FE" w:rsidRPr="0020589E"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20589E">
              <w:rPr>
                <w:rFonts w:ascii="Times New Roman" w:hAnsi="Times New Roman"/>
                <w:bCs/>
                <w:i/>
                <w:sz w:val="26"/>
                <w:szCs w:val="26"/>
              </w:rPr>
              <w:t>17 ngày</w:t>
            </w:r>
          </w:p>
          <w:p w14:paraId="640BBBAD" w14:textId="77777777" w:rsidR="00EA07FE" w:rsidRPr="0020589E"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20589E">
              <w:rPr>
                <w:rFonts w:ascii="Times New Roman" w:hAnsi="Times New Roman"/>
                <w:bCs/>
                <w:i/>
                <w:sz w:val="26"/>
                <w:szCs w:val="26"/>
              </w:rPr>
              <w:t>1 ngày</w:t>
            </w:r>
          </w:p>
          <w:p w14:paraId="312BBD08" w14:textId="77777777" w:rsidR="00EA07FE" w:rsidRPr="0020589E"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20589E">
              <w:rPr>
                <w:rFonts w:ascii="Times New Roman" w:hAnsi="Times New Roman"/>
                <w:bCs/>
                <w:i/>
                <w:sz w:val="26"/>
                <w:szCs w:val="26"/>
              </w:rPr>
              <w:t>1/2 ngày</w:t>
            </w:r>
          </w:p>
          <w:p w14:paraId="75FFA5EF" w14:textId="77777777" w:rsidR="00EA07FE" w:rsidRPr="0020589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0589E">
              <w:rPr>
                <w:rFonts w:ascii="Times New Roman" w:hAnsi="Times New Roman"/>
                <w:bCs/>
                <w:i/>
                <w:sz w:val="26"/>
                <w:szCs w:val="26"/>
              </w:rPr>
              <w:t>1/2 ngày</w:t>
            </w:r>
          </w:p>
        </w:tc>
        <w:tc>
          <w:tcPr>
            <w:tcW w:w="1388" w:type="dxa"/>
          </w:tcPr>
          <w:p w14:paraId="6B8DAD58" w14:textId="77777777" w:rsidR="00EA07FE" w:rsidRPr="0020589E"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20589E" w14:paraId="2945BDCB" w14:textId="77777777" w:rsidTr="0088110F">
        <w:tc>
          <w:tcPr>
            <w:tcW w:w="851" w:type="dxa"/>
            <w:vAlign w:val="center"/>
          </w:tcPr>
          <w:p w14:paraId="72B2C57D" w14:textId="77777777" w:rsidR="00EA07FE" w:rsidRPr="0020589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0589E">
              <w:rPr>
                <w:rFonts w:ascii="Times New Roman" w:hAnsi="Times New Roman"/>
                <w:b/>
                <w:sz w:val="26"/>
                <w:szCs w:val="26"/>
              </w:rPr>
              <w:t>Bước 4</w:t>
            </w:r>
          </w:p>
        </w:tc>
        <w:tc>
          <w:tcPr>
            <w:tcW w:w="2376" w:type="dxa"/>
          </w:tcPr>
          <w:p w14:paraId="4F4F4F89" w14:textId="77777777" w:rsidR="00EA07FE" w:rsidRPr="0020589E" w:rsidRDefault="00EA07FE" w:rsidP="0088110F">
            <w:pPr>
              <w:pStyle w:val="NormalWeb"/>
              <w:spacing w:before="0" w:beforeAutospacing="0" w:after="120" w:afterAutospacing="0" w:line="234" w:lineRule="atLeast"/>
              <w:jc w:val="both"/>
              <w:rPr>
                <w:rStyle w:val="fontstyle21"/>
                <w:i/>
              </w:rPr>
            </w:pPr>
            <w:r w:rsidRPr="0020589E">
              <w:rPr>
                <w:rFonts w:ascii="Times New Roman" w:hAnsi="Times New Roman"/>
                <w:b/>
                <w:sz w:val="26"/>
                <w:szCs w:val="26"/>
                <w:lang w:val="nl-NL"/>
              </w:rPr>
              <w:t>Trả kết quả giải quyết thủ tục hành chính</w:t>
            </w:r>
          </w:p>
          <w:p w14:paraId="30AB0FD0" w14:textId="77777777" w:rsidR="00EA07FE" w:rsidRPr="0020589E" w:rsidRDefault="00EA07FE" w:rsidP="0088110F">
            <w:pPr>
              <w:pStyle w:val="NormalWeb"/>
              <w:spacing w:before="0" w:beforeAutospacing="0" w:after="120" w:afterAutospacing="0" w:line="234" w:lineRule="atLeast"/>
              <w:jc w:val="both"/>
              <w:rPr>
                <w:rFonts w:ascii="Times New Roman" w:hAnsi="Times New Roman"/>
                <w:b/>
                <w:sz w:val="26"/>
                <w:szCs w:val="26"/>
              </w:rPr>
            </w:pPr>
            <w:r w:rsidRPr="0020589E">
              <w:rPr>
                <w:rStyle w:val="fontstyle21"/>
                <w:i/>
              </w:rPr>
              <w:t xml:space="preserve">(Kết quả giải quyết thủ tục hành chính gửi trả cho tổ chức, cá nhân phải bảo đảm đầy đủ theo </w:t>
            </w:r>
            <w:r w:rsidRPr="0020589E">
              <w:rPr>
                <w:rStyle w:val="fontstyle21"/>
                <w:i/>
              </w:rPr>
              <w:lastRenderedPageBreak/>
              <w:t>quy định mà cơ quan có thẩm quyền trả cho tổ chức, cá nhân sau khi giải quyết xong thủ tục hành chính)</w:t>
            </w:r>
          </w:p>
        </w:tc>
        <w:tc>
          <w:tcPr>
            <w:tcW w:w="7513" w:type="dxa"/>
          </w:tcPr>
          <w:p w14:paraId="2D8A7E9F" w14:textId="77777777" w:rsidR="00EA07FE" w:rsidRPr="0020589E" w:rsidRDefault="00EA07FE" w:rsidP="0088110F">
            <w:pPr>
              <w:spacing w:before="120" w:after="120" w:line="340" w:lineRule="exact"/>
              <w:ind w:firstLine="347"/>
              <w:jc w:val="both"/>
              <w:rPr>
                <w:iCs/>
                <w:sz w:val="26"/>
                <w:szCs w:val="26"/>
                <w:lang w:val="nl-NL"/>
              </w:rPr>
            </w:pPr>
            <w:r w:rsidRPr="0020589E">
              <w:rPr>
                <w:iCs/>
                <w:sz w:val="26"/>
                <w:szCs w:val="26"/>
                <w:lang w:val="nl-NL"/>
              </w:rPr>
              <w:lastRenderedPageBreak/>
              <w:t>Công chức tiếp nhận và trả  kết quả nhập vào sổ theo dõi hồ sơ và phần mềm điện tử thực hiện như sau:</w:t>
            </w:r>
          </w:p>
          <w:p w14:paraId="35286E5B" w14:textId="77777777" w:rsidR="00EA07FE" w:rsidRPr="0020589E" w:rsidRDefault="00EA07FE" w:rsidP="0088110F">
            <w:pPr>
              <w:spacing w:before="120" w:after="120" w:line="340" w:lineRule="exact"/>
              <w:ind w:firstLine="347"/>
              <w:jc w:val="both"/>
              <w:rPr>
                <w:iCs/>
                <w:sz w:val="26"/>
                <w:szCs w:val="26"/>
                <w:lang w:val="nl-NL"/>
              </w:rPr>
            </w:pPr>
            <w:r w:rsidRPr="0020589E">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B1E75AB" w14:textId="77777777" w:rsidR="00EA07FE" w:rsidRPr="0020589E" w:rsidRDefault="00EA07FE" w:rsidP="0088110F">
            <w:pPr>
              <w:spacing w:before="120" w:after="120"/>
              <w:ind w:firstLine="347"/>
              <w:jc w:val="both"/>
              <w:rPr>
                <w:iCs/>
                <w:sz w:val="26"/>
                <w:szCs w:val="26"/>
                <w:lang w:val="nl-NL"/>
              </w:rPr>
            </w:pPr>
            <w:r w:rsidRPr="0020589E">
              <w:rPr>
                <w:iCs/>
                <w:sz w:val="26"/>
                <w:szCs w:val="26"/>
                <w:lang w:val="nl-NL"/>
              </w:rPr>
              <w:lastRenderedPageBreak/>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20589E">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0A950E72" w14:textId="77777777" w:rsidR="00EA07FE" w:rsidRPr="0020589E" w:rsidRDefault="00EA07FE" w:rsidP="0088110F">
            <w:pPr>
              <w:spacing w:before="120" w:after="120"/>
              <w:ind w:firstLine="347"/>
              <w:jc w:val="both"/>
              <w:rPr>
                <w:iCs/>
                <w:sz w:val="26"/>
                <w:szCs w:val="26"/>
                <w:lang w:val="nl-NL"/>
              </w:rPr>
            </w:pPr>
            <w:r w:rsidRPr="0020589E">
              <w:rPr>
                <w:iCs/>
                <w:sz w:val="26"/>
                <w:szCs w:val="26"/>
                <w:lang w:val="nl-NL"/>
              </w:rPr>
              <w:t xml:space="preserve">- Trường hợp nhận kết quả </w:t>
            </w:r>
            <w:r w:rsidRPr="00281F0D">
              <w:rPr>
                <w:sz w:val="26"/>
                <w:szCs w:val="26"/>
                <w:lang w:val="nl-NL"/>
              </w:rPr>
              <w:t xml:space="preserve">thông </w:t>
            </w:r>
            <w:r w:rsidRPr="0020589E">
              <w:rPr>
                <w:sz w:val="26"/>
                <w:szCs w:val="26"/>
                <w:lang w:val="vi-VN"/>
              </w:rPr>
              <w:t xml:space="preserve">qua dịch vụ bưu chính </w:t>
            </w:r>
            <w:r w:rsidRPr="00281F0D">
              <w:rPr>
                <w:sz w:val="26"/>
                <w:szCs w:val="26"/>
                <w:lang w:val="nl-NL"/>
              </w:rPr>
              <w:t>công ích. (</w:t>
            </w:r>
            <w:r w:rsidRPr="0020589E">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1357DF7E" w14:textId="77777777" w:rsidR="00EA07FE" w:rsidRPr="0020589E" w:rsidRDefault="00EA07FE" w:rsidP="0088110F">
            <w:pPr>
              <w:spacing w:before="120" w:after="120" w:line="340" w:lineRule="exact"/>
              <w:ind w:firstLine="347"/>
              <w:jc w:val="both"/>
              <w:rPr>
                <w:b/>
                <w:i/>
                <w:sz w:val="26"/>
                <w:szCs w:val="26"/>
                <w:lang w:val="pt-BR"/>
              </w:rPr>
            </w:pPr>
            <w:r w:rsidRPr="0020589E">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2D25A178" w14:textId="77777777" w:rsidR="00EA07FE" w:rsidRPr="0020589E" w:rsidRDefault="00EA07FE" w:rsidP="0088110F">
            <w:pPr>
              <w:spacing w:before="120" w:after="120"/>
              <w:ind w:firstLine="347"/>
              <w:jc w:val="both"/>
              <w:rPr>
                <w:rStyle w:val="fontstyle21"/>
                <w:iCs/>
                <w:lang w:val="nl-NL"/>
              </w:rPr>
            </w:pPr>
            <w:r w:rsidRPr="0020589E">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17B03104" w14:textId="77777777" w:rsidR="00EA07FE" w:rsidRPr="0020589E"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20589E">
              <w:rPr>
                <w:rFonts w:ascii="Times New Roman" w:hAnsi="Times New Roman"/>
                <w:bCs/>
                <w:i/>
                <w:sz w:val="26"/>
                <w:szCs w:val="26"/>
              </w:rPr>
              <w:lastRenderedPageBreak/>
              <w:t>½ ngày</w:t>
            </w:r>
          </w:p>
        </w:tc>
        <w:tc>
          <w:tcPr>
            <w:tcW w:w="1388" w:type="dxa"/>
          </w:tcPr>
          <w:p w14:paraId="5D5537AD" w14:textId="77777777" w:rsidR="00EA07FE" w:rsidRPr="0020589E"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738ED555" w14:textId="77777777" w:rsidR="00EA07FE" w:rsidRDefault="00EA07FE" w:rsidP="00EA07FE">
      <w:pPr>
        <w:pStyle w:val="NormalWeb"/>
        <w:shd w:val="clear" w:color="auto" w:fill="FFFFFF"/>
        <w:spacing w:before="120" w:beforeAutospacing="0" w:after="120" w:afterAutospacing="0"/>
        <w:ind w:firstLine="652"/>
        <w:jc w:val="both"/>
        <w:rPr>
          <w:rFonts w:ascii="Times New Roman" w:hAnsi="Times New Roman"/>
          <w:b/>
          <w:bCs/>
          <w:sz w:val="28"/>
          <w:szCs w:val="28"/>
        </w:rPr>
      </w:pPr>
    </w:p>
    <w:p w14:paraId="499B0DBF"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5C6B3991"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188C6012"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Văn bản đề nghị cho phép hoạt động giáo dục, trong đó nêu rõ điều kiện đáp ứng hoạt động tương ứng với các nhiệm vụ;</w:t>
      </w:r>
    </w:p>
    <w:p w14:paraId="5C4E57B2"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Bản sao được cấp từ sổ gốc, bản sao được chứng thực từ bản chính hoặc bản sao kèm theo bản chính để đối chiếu quyết định thành lập hoặc quyết định cho phép thành lập trung tâm.</w:t>
      </w:r>
    </w:p>
    <w:p w14:paraId="44873A9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12E01837"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3A0DA988"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Trung tâm hỗ trợ và phát triển giáo dục hòa nhập.</w:t>
      </w:r>
    </w:p>
    <w:p w14:paraId="392D9F0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lastRenderedPageBreak/>
        <w:t>d. Cơ quan giải quyết thủ tục hành chính:</w:t>
      </w:r>
    </w:p>
    <w:p w14:paraId="263B64A1"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Sở Giáo dục và Đào tạo.</w:t>
      </w:r>
    </w:p>
    <w:p w14:paraId="4F90431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6C6A9195"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Cs/>
          <w:sz w:val="28"/>
          <w:szCs w:val="28"/>
        </w:rPr>
        <w:t>Quyết định cho phép trung tâm hoạt động giáo dục của Giám đốc Sở Giáo dục và Đào tạo.</w:t>
      </w:r>
    </w:p>
    <w:p w14:paraId="4F60053A"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31B564E7"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16ECBBCD"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12ED5EB3"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Có cơ sở vật chất, phương tiện, thiết bị và dịch vụ hỗ trợ phù hợp với đặc điểm người khuyết tật, gồm:</w:t>
      </w:r>
    </w:p>
    <w:p w14:paraId="3756A77C"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Trụ sở, phòng làm việc của cán bộ quản lý, giáo viên, nhân viên;</w:t>
      </w:r>
    </w:p>
    <w:p w14:paraId="12640B34"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Phòng học, phòng chức năng tương ứng để thực hiện các hoạt động của trung tâm;</w:t>
      </w:r>
    </w:p>
    <w:p w14:paraId="230E847D"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Khu nhà ở cho học sinh đối với trung tâm có người khuyết tật nội trú;</w:t>
      </w:r>
    </w:p>
    <w:p w14:paraId="7EFD6488"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Phương tiện, thiết bị, công cụ sử dụng để đánh giá, can thiệp, dạy học, hướng nghiệp, dạy nghề;</w:t>
      </w:r>
    </w:p>
    <w:p w14:paraId="5A06AD4A"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Tài liệu chuyên môn, tài liệu hỗ trợ bảo đảm thực hiện các hoạt động của trung tâm.</w:t>
      </w:r>
    </w:p>
    <w:p w14:paraId="4D32E1B3"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Đội ngũ cán bộ, giáo viên, nhân viên hỗ trợ giáo dục có trình độ chuyên môn phù hợp với các phương thức giáo dục người khuyết tật.</w:t>
      </w:r>
    </w:p>
    <w:p w14:paraId="3409667F"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Nội dung chương trình giáo dục và tài liệu bồi dưỡng, tư vấn phù hợp với các phương thức giáo dục người khuyết tật.</w:t>
      </w:r>
    </w:p>
    <w:p w14:paraId="67ADE123"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81F0D">
        <w:rPr>
          <w:rFonts w:ascii="Times New Roman" w:hAnsi="Times New Roman"/>
          <w:b/>
          <w:bCs/>
          <w:sz w:val="28"/>
          <w:szCs w:val="28"/>
          <w:lang w:val="hr-HR"/>
        </w:rPr>
        <w:t xml:space="preserve">i. Căn cứ pháp lý của thủ tục hành chính: </w:t>
      </w:r>
    </w:p>
    <w:p w14:paraId="14A2F51A" w14:textId="77777777" w:rsidR="00EA07FE" w:rsidRPr="00281F0D" w:rsidRDefault="00EA07FE" w:rsidP="00EA07FE">
      <w:pPr>
        <w:shd w:val="clear" w:color="auto" w:fill="FFFFFF"/>
        <w:spacing w:before="120" w:after="120"/>
        <w:ind w:firstLine="720"/>
        <w:jc w:val="both"/>
        <w:rPr>
          <w:sz w:val="28"/>
          <w:szCs w:val="28"/>
          <w:lang w:val="hr-HR"/>
        </w:rPr>
      </w:pPr>
      <w:r w:rsidRPr="00281F0D">
        <w:rPr>
          <w:sz w:val="28"/>
          <w:szCs w:val="28"/>
          <w:lang w:val="hr-HR"/>
        </w:rPr>
        <w:t>- Điều 62, 63 Nghị định số </w:t>
      </w:r>
      <w:hyperlink r:id="rId51"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4AA1A3D0" w14:textId="77777777" w:rsidR="00EA07FE" w:rsidRPr="00281F0D" w:rsidRDefault="00EA07FE" w:rsidP="00EA07FE">
      <w:pPr>
        <w:shd w:val="clear" w:color="auto" w:fill="FFFFFF"/>
        <w:spacing w:before="120" w:after="120"/>
        <w:ind w:firstLine="720"/>
        <w:jc w:val="both"/>
        <w:rPr>
          <w:sz w:val="28"/>
          <w:szCs w:val="28"/>
          <w:lang w:val="hr-HR"/>
        </w:rPr>
      </w:pPr>
      <w:r w:rsidRPr="00281F0D">
        <w:rPr>
          <w:iCs/>
          <w:sz w:val="28"/>
          <w:szCs w:val="28"/>
          <w:lang w:val="hr-HR"/>
        </w:rPr>
        <w:t>- Khoản 25, 26 Điều 1 Nghị định số </w:t>
      </w:r>
      <w:hyperlink r:id="rId52" w:tgtFrame="_blank" w:tooltip="Nghị định 135/2018/NĐ-CP" w:history="1">
        <w:r w:rsidRPr="00281F0D">
          <w:rPr>
            <w:iCs/>
            <w:sz w:val="28"/>
            <w:szCs w:val="28"/>
            <w:lang w:val="hr-HR"/>
          </w:rPr>
          <w:t>135/2018/NĐ-CP</w:t>
        </w:r>
      </w:hyperlink>
      <w:r w:rsidRPr="00281F0D">
        <w:rPr>
          <w:iCs/>
          <w:sz w:val="28"/>
          <w:szCs w:val="28"/>
          <w:lang w:val="hr-HR"/>
        </w:rPr>
        <w:t> ngày 04/10/2018 của Chính phủ sửa đổi một số điều của Nghị định </w:t>
      </w:r>
      <w:hyperlink r:id="rId53" w:tgtFrame="_blank" w:tooltip="Nghị định 46/2017/NĐ-CP" w:history="1">
        <w:r w:rsidRPr="00281F0D">
          <w:rPr>
            <w:iCs/>
            <w:sz w:val="28"/>
            <w:szCs w:val="28"/>
            <w:lang w:val="hr-HR"/>
          </w:rPr>
          <w:t>46/2017/NĐ-CP</w:t>
        </w:r>
      </w:hyperlink>
      <w:r w:rsidRPr="00281F0D">
        <w:rPr>
          <w:iCs/>
          <w:sz w:val="28"/>
          <w:szCs w:val="28"/>
          <w:lang w:val="hr-HR"/>
        </w:rPr>
        <w:t> ngày 21/4/2017 của Chính phủ quy định về điều kiện đầu tư và hoạt động trong lĩnh vực giáo dục.</w:t>
      </w:r>
    </w:p>
    <w:p w14:paraId="3616335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EA07FE" w:rsidRPr="007D038B" w14:paraId="01234425"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CBC3CBE" w14:textId="77777777" w:rsidR="00EA07FE" w:rsidRPr="007D038B" w:rsidRDefault="00EA07FE" w:rsidP="0088110F">
            <w:pPr>
              <w:spacing w:before="40" w:after="40"/>
              <w:jc w:val="center"/>
              <w:rPr>
                <w:sz w:val="28"/>
                <w:szCs w:val="28"/>
                <w:lang w:val="nl-NL"/>
              </w:rPr>
            </w:pPr>
            <w:r w:rsidRPr="007D038B">
              <w:rPr>
                <w:b/>
                <w:bCs/>
                <w:sz w:val="28"/>
                <w:szCs w:val="28"/>
                <w:lang w:val="nl-NL"/>
              </w:rPr>
              <w:lastRenderedPageBreak/>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2C72F7FA"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19FF914"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2E6BCB4E"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0F9E4AE"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4DC6CB9E"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5E7E3A9F"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2B9BD7E1"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14B59EB8"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1696B35E"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74B405DD"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86344FA"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135A1C44"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02FB107C" w14:textId="77777777" w:rsidR="00EA07FE" w:rsidRPr="007D038B" w:rsidRDefault="00EA07FE" w:rsidP="0088110F">
            <w:pPr>
              <w:spacing w:before="40" w:after="40"/>
              <w:rPr>
                <w:sz w:val="26"/>
                <w:szCs w:val="26"/>
                <w:lang w:val="nl-NL"/>
              </w:rPr>
            </w:pPr>
          </w:p>
        </w:tc>
      </w:tr>
    </w:tbl>
    <w:p w14:paraId="3951DE8F" w14:textId="77777777" w:rsidR="00EA07FE" w:rsidRPr="00281F0D" w:rsidRDefault="00EA07FE" w:rsidP="00EA07FE">
      <w:pPr>
        <w:rPr>
          <w:bCs/>
          <w:i/>
          <w:sz w:val="28"/>
          <w:szCs w:val="28"/>
          <w:lang w:val="nl-NL"/>
        </w:rPr>
      </w:pPr>
    </w:p>
    <w:p w14:paraId="14D3D451"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1D84DC07"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0CF9BFA7"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643A2B9A"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26A7AD28"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09AA94D4"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701C2C74"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03E25B20"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1DCE8D34"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180BCEAC"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2EFFE6CE" w14:textId="6455F9D6" w:rsidR="00EA07FE" w:rsidRPr="007D038B" w:rsidRDefault="00DA708F" w:rsidP="00EA07FE">
      <w:pPr>
        <w:shd w:val="clear" w:color="auto" w:fill="FFFFFF"/>
        <w:spacing w:before="120" w:after="120" w:line="212" w:lineRule="atLeast"/>
        <w:ind w:firstLine="720"/>
        <w:jc w:val="both"/>
        <w:rPr>
          <w:b/>
          <w:bCs/>
          <w:i/>
          <w:sz w:val="28"/>
          <w:szCs w:val="28"/>
          <w:lang w:val="hr-HR"/>
        </w:rPr>
      </w:pPr>
      <w:r w:rsidRPr="00281F0D">
        <w:rPr>
          <w:b/>
          <w:bCs/>
          <w:sz w:val="28"/>
          <w:szCs w:val="28"/>
          <w:lang w:val="nl-NL"/>
        </w:rPr>
        <w:lastRenderedPageBreak/>
        <w:t>13</w:t>
      </w:r>
      <w:r w:rsidR="00EA07FE" w:rsidRPr="00281F0D">
        <w:rPr>
          <w:b/>
          <w:bCs/>
          <w:sz w:val="28"/>
          <w:szCs w:val="28"/>
          <w:lang w:val="nl-NL"/>
        </w:rPr>
        <w:t xml:space="preserve">. Tên thủ tục hành chính: Cho phép trung tâm hỗ trợ và phát triển giáo dục hòa nhập hoạt động trở lại </w:t>
      </w:r>
    </w:p>
    <w:p w14:paraId="2A46416E"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hr-HR"/>
        </w:rPr>
        <w:t xml:space="preserve"> </w:t>
      </w:r>
      <w:r w:rsidRPr="007D038B">
        <w:rPr>
          <w:b/>
          <w:bCs/>
          <w:sz w:val="28"/>
          <w:szCs w:val="28"/>
          <w:lang w:val="vi-VN"/>
        </w:rPr>
        <w:t>tự</w:t>
      </w:r>
      <w:r w:rsidRPr="00281F0D">
        <w:rPr>
          <w:b/>
          <w:bCs/>
          <w:sz w:val="28"/>
          <w:szCs w:val="28"/>
          <w:lang w:val="hr-HR"/>
        </w:rPr>
        <w:t xml:space="preserve">, cách thức, thời gian </w:t>
      </w:r>
      <w:r w:rsidRPr="007D038B">
        <w:rPr>
          <w:b/>
          <w:bCs/>
          <w:sz w:val="28"/>
          <w:szCs w:val="28"/>
          <w:lang w:val="vi-VN"/>
        </w:rPr>
        <w:t>giải quyết</w:t>
      </w:r>
      <w:r w:rsidRPr="00281F0D">
        <w:rPr>
          <w:b/>
          <w:sz w:val="28"/>
          <w:szCs w:val="28"/>
          <w:lang w:val="hr-HR"/>
        </w:rPr>
        <w:t xml:space="preserve"> thủ tục hành chính: </w:t>
      </w:r>
    </w:p>
    <w:tbl>
      <w:tblPr>
        <w:tblW w:w="1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7513"/>
        <w:gridCol w:w="3118"/>
        <w:gridCol w:w="1388"/>
      </w:tblGrid>
      <w:tr w:rsidR="00EA07FE" w:rsidRPr="00003EB3" w14:paraId="5250F454" w14:textId="77777777" w:rsidTr="0088110F">
        <w:trPr>
          <w:trHeight w:val="405"/>
          <w:tblHeader/>
        </w:trPr>
        <w:tc>
          <w:tcPr>
            <w:tcW w:w="851" w:type="dxa"/>
            <w:vAlign w:val="center"/>
          </w:tcPr>
          <w:p w14:paraId="6448F592" w14:textId="77777777" w:rsidR="00EA07FE" w:rsidRPr="00003EB3" w:rsidRDefault="00EA07FE" w:rsidP="0088110F">
            <w:pPr>
              <w:pStyle w:val="NormalWeb"/>
              <w:spacing w:before="0" w:beforeAutospacing="0" w:after="0" w:afterAutospacing="0"/>
              <w:jc w:val="center"/>
              <w:rPr>
                <w:rFonts w:ascii="Times New Roman" w:hAnsi="Times New Roman"/>
                <w:b/>
                <w:sz w:val="26"/>
                <w:szCs w:val="26"/>
              </w:rPr>
            </w:pPr>
            <w:r w:rsidRPr="00003EB3">
              <w:rPr>
                <w:rFonts w:ascii="Times New Roman" w:hAnsi="Times New Roman"/>
                <w:b/>
                <w:sz w:val="26"/>
                <w:szCs w:val="26"/>
              </w:rPr>
              <w:t>TT</w:t>
            </w:r>
          </w:p>
        </w:tc>
        <w:tc>
          <w:tcPr>
            <w:tcW w:w="2376" w:type="dxa"/>
            <w:vAlign w:val="center"/>
          </w:tcPr>
          <w:p w14:paraId="5E01CF5C" w14:textId="77777777" w:rsidR="00EA07FE" w:rsidRPr="00003EB3" w:rsidRDefault="00EA07FE" w:rsidP="0088110F">
            <w:pPr>
              <w:pStyle w:val="NormalWeb"/>
              <w:spacing w:before="0" w:beforeAutospacing="0" w:after="0" w:afterAutospacing="0"/>
              <w:jc w:val="center"/>
              <w:rPr>
                <w:rFonts w:ascii="Times New Roman" w:hAnsi="Times New Roman"/>
                <w:b/>
                <w:sz w:val="26"/>
                <w:szCs w:val="26"/>
              </w:rPr>
            </w:pPr>
            <w:r w:rsidRPr="00003EB3">
              <w:rPr>
                <w:rFonts w:ascii="Times New Roman" w:hAnsi="Times New Roman"/>
                <w:b/>
                <w:sz w:val="26"/>
                <w:szCs w:val="26"/>
              </w:rPr>
              <w:t>Trình tự thực hiện</w:t>
            </w:r>
          </w:p>
        </w:tc>
        <w:tc>
          <w:tcPr>
            <w:tcW w:w="7513" w:type="dxa"/>
            <w:vAlign w:val="center"/>
          </w:tcPr>
          <w:p w14:paraId="067CD6CA" w14:textId="77777777" w:rsidR="00EA07FE" w:rsidRPr="00003EB3" w:rsidRDefault="00EA07FE" w:rsidP="0088110F">
            <w:pPr>
              <w:pStyle w:val="NormalWeb"/>
              <w:spacing w:before="0" w:beforeAutospacing="0" w:after="0" w:afterAutospacing="0"/>
              <w:jc w:val="center"/>
              <w:rPr>
                <w:rFonts w:ascii="Times New Roman" w:hAnsi="Times New Roman"/>
                <w:b/>
                <w:sz w:val="26"/>
                <w:szCs w:val="26"/>
              </w:rPr>
            </w:pPr>
            <w:r w:rsidRPr="00003EB3">
              <w:rPr>
                <w:rFonts w:ascii="Times New Roman" w:hAnsi="Times New Roman"/>
                <w:b/>
                <w:sz w:val="26"/>
                <w:szCs w:val="26"/>
              </w:rPr>
              <w:t>Cách thức thực hiện</w:t>
            </w:r>
          </w:p>
        </w:tc>
        <w:tc>
          <w:tcPr>
            <w:tcW w:w="3118" w:type="dxa"/>
            <w:vAlign w:val="center"/>
          </w:tcPr>
          <w:p w14:paraId="7E48B91A" w14:textId="77777777" w:rsidR="00EA07FE" w:rsidRPr="00003EB3" w:rsidRDefault="00EA07FE" w:rsidP="0088110F">
            <w:pPr>
              <w:pStyle w:val="NormalWeb"/>
              <w:spacing w:before="0" w:beforeAutospacing="0" w:after="0" w:afterAutospacing="0"/>
              <w:jc w:val="center"/>
              <w:rPr>
                <w:rFonts w:ascii="Times New Roman" w:hAnsi="Times New Roman"/>
                <w:b/>
                <w:sz w:val="26"/>
                <w:szCs w:val="26"/>
              </w:rPr>
            </w:pPr>
            <w:r w:rsidRPr="00003EB3">
              <w:rPr>
                <w:rFonts w:ascii="Times New Roman" w:hAnsi="Times New Roman"/>
                <w:b/>
                <w:sz w:val="26"/>
                <w:szCs w:val="26"/>
              </w:rPr>
              <w:t>Thời gian giải quyết</w:t>
            </w:r>
          </w:p>
        </w:tc>
        <w:tc>
          <w:tcPr>
            <w:tcW w:w="1388" w:type="dxa"/>
            <w:vAlign w:val="center"/>
          </w:tcPr>
          <w:p w14:paraId="46F223B7" w14:textId="77777777" w:rsidR="00EA07FE" w:rsidRPr="00003EB3" w:rsidRDefault="00EA07FE" w:rsidP="0088110F">
            <w:pPr>
              <w:pStyle w:val="NormalWeb"/>
              <w:spacing w:before="0" w:beforeAutospacing="0" w:after="0" w:afterAutospacing="0"/>
              <w:jc w:val="center"/>
              <w:rPr>
                <w:rFonts w:ascii="Times New Roman" w:hAnsi="Times New Roman"/>
                <w:b/>
                <w:sz w:val="26"/>
                <w:szCs w:val="26"/>
              </w:rPr>
            </w:pPr>
            <w:r w:rsidRPr="00003EB3">
              <w:rPr>
                <w:rFonts w:ascii="Times New Roman" w:hAnsi="Times New Roman"/>
                <w:b/>
                <w:sz w:val="26"/>
                <w:szCs w:val="26"/>
              </w:rPr>
              <w:t>Ghi chú</w:t>
            </w:r>
          </w:p>
        </w:tc>
      </w:tr>
      <w:tr w:rsidR="00EA07FE" w:rsidRPr="00003EB3" w14:paraId="3468345C" w14:textId="77777777" w:rsidTr="0088110F">
        <w:trPr>
          <w:trHeight w:val="1250"/>
        </w:trPr>
        <w:tc>
          <w:tcPr>
            <w:tcW w:w="851" w:type="dxa"/>
            <w:vMerge w:val="restart"/>
            <w:vAlign w:val="center"/>
          </w:tcPr>
          <w:p w14:paraId="06BA13FC" w14:textId="77777777" w:rsidR="00EA07FE" w:rsidRPr="00003EB3"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003EB3">
              <w:rPr>
                <w:rFonts w:ascii="Times New Roman" w:hAnsi="Times New Roman"/>
                <w:b/>
                <w:sz w:val="26"/>
                <w:szCs w:val="26"/>
              </w:rPr>
              <w:t>Bước 1</w:t>
            </w:r>
          </w:p>
        </w:tc>
        <w:tc>
          <w:tcPr>
            <w:tcW w:w="2376" w:type="dxa"/>
            <w:vMerge w:val="restart"/>
            <w:vAlign w:val="center"/>
          </w:tcPr>
          <w:p w14:paraId="2B9D5961" w14:textId="77777777" w:rsidR="00EA07FE" w:rsidRPr="00003EB3"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003EB3">
              <w:rPr>
                <w:rFonts w:ascii="Times New Roman" w:hAnsi="Times New Roman"/>
                <w:b/>
                <w:sz w:val="26"/>
                <w:szCs w:val="26"/>
              </w:rPr>
              <w:t xml:space="preserve">Nộp hồ sơ thủ tục hành chính: </w:t>
            </w:r>
            <w:r w:rsidRPr="00003EB3">
              <w:rPr>
                <w:rFonts w:ascii="Times New Roman" w:hAnsi="Times New Roman"/>
                <w:i/>
                <w:sz w:val="26"/>
                <w:szCs w:val="26"/>
              </w:rPr>
              <w:t xml:space="preserve">Tổ chức, cá nhân chuẩn bị hồ sơ đầy đủ theo quy định và </w:t>
            </w:r>
            <w:r w:rsidRPr="00003EB3">
              <w:rPr>
                <w:rFonts w:ascii="Times New Roman" w:hAnsi="Times New Roman"/>
                <w:i/>
                <w:sz w:val="26"/>
                <w:szCs w:val="26"/>
                <w:lang w:val="vi-VN"/>
              </w:rPr>
              <w:t xml:space="preserve">nộp hồ sơ </w:t>
            </w:r>
            <w:r w:rsidRPr="00003EB3">
              <w:rPr>
                <w:rFonts w:ascii="Times New Roman" w:hAnsi="Times New Roman"/>
                <w:i/>
                <w:sz w:val="26"/>
                <w:szCs w:val="26"/>
              </w:rPr>
              <w:t>qua các cách thức sau:</w:t>
            </w:r>
          </w:p>
        </w:tc>
        <w:tc>
          <w:tcPr>
            <w:tcW w:w="7513" w:type="dxa"/>
            <w:vAlign w:val="center"/>
          </w:tcPr>
          <w:p w14:paraId="4E7AA5DF" w14:textId="77777777" w:rsidR="00EA07FE" w:rsidRPr="00003EB3"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003EB3">
              <w:rPr>
                <w:rFonts w:ascii="Times New Roman" w:hAnsi="Times New Roman"/>
                <w:sz w:val="26"/>
                <w:szCs w:val="26"/>
              </w:rPr>
              <w:t xml:space="preserve">   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003EB3">
              <w:rPr>
                <w:rFonts w:ascii="Times New Roman" w:hAnsi="Times New Roman"/>
                <w:sz w:val="26"/>
                <w:szCs w:val="26"/>
              </w:rPr>
              <w:t>).</w:t>
            </w:r>
          </w:p>
          <w:p w14:paraId="625EA1EE"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003EB3">
              <w:rPr>
                <w:rFonts w:ascii="Times New Roman" w:hAnsi="Times New Roman"/>
                <w:sz w:val="26"/>
                <w:szCs w:val="26"/>
              </w:rPr>
              <w:t xml:space="preserve">   2. Hoặc thông qua bưu điện.</w:t>
            </w:r>
          </w:p>
          <w:p w14:paraId="523A285D" w14:textId="1F05FFEE" w:rsidR="003B6856" w:rsidRPr="00003EB3" w:rsidRDefault="003B6856" w:rsidP="003B6856">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54" w:history="1">
              <w:r w:rsidRPr="004605B5">
                <w:rPr>
                  <w:rStyle w:val="Hyperlink"/>
                  <w:rFonts w:ascii="Times New Roman" w:hAnsi="Times New Roman"/>
                  <w:sz w:val="26"/>
                  <w:szCs w:val="26"/>
                </w:rPr>
                <w:t>http://dichvucong.dongthap.gov.vn</w:t>
              </w:r>
            </w:hyperlink>
          </w:p>
        </w:tc>
        <w:tc>
          <w:tcPr>
            <w:tcW w:w="3118" w:type="dxa"/>
            <w:vAlign w:val="center"/>
          </w:tcPr>
          <w:p w14:paraId="1C2B5526" w14:textId="77777777" w:rsidR="00EA07FE" w:rsidRPr="00003EB3"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003EB3">
              <w:rPr>
                <w:rFonts w:ascii="Times New Roman" w:hAnsi="Times New Roman"/>
                <w:sz w:val="26"/>
                <w:szCs w:val="26"/>
                <w:lang w:val="vi-VN"/>
              </w:rPr>
              <w:t>Sáng: từ 07 giờ đến 11 giờ 30 phút; chiều: từ 13 giờ 30 đến 17 giờ của các ngày làm việc.</w:t>
            </w:r>
          </w:p>
        </w:tc>
        <w:tc>
          <w:tcPr>
            <w:tcW w:w="1388" w:type="dxa"/>
            <w:vAlign w:val="center"/>
          </w:tcPr>
          <w:p w14:paraId="456E52B8" w14:textId="77777777" w:rsidR="00EA07FE" w:rsidRPr="00003EB3" w:rsidRDefault="00EA07FE" w:rsidP="0088110F">
            <w:pPr>
              <w:jc w:val="center"/>
              <w:rPr>
                <w:i/>
                <w:sz w:val="26"/>
                <w:szCs w:val="26"/>
                <w:lang w:val="vi-VN"/>
              </w:rPr>
            </w:pPr>
          </w:p>
        </w:tc>
      </w:tr>
      <w:tr w:rsidR="00EA07FE" w:rsidRPr="00003EB3" w14:paraId="6BD64A8B" w14:textId="77777777" w:rsidTr="0088110F">
        <w:trPr>
          <w:trHeight w:val="1198"/>
        </w:trPr>
        <w:tc>
          <w:tcPr>
            <w:tcW w:w="851" w:type="dxa"/>
            <w:vMerge/>
          </w:tcPr>
          <w:p w14:paraId="1CAD8D42" w14:textId="77777777" w:rsidR="00EA07FE" w:rsidRPr="00003EB3"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910DCAA" w14:textId="77777777" w:rsidR="00EA07FE" w:rsidRPr="00003EB3"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26EE4EBC" w14:textId="7B4758FE" w:rsidR="00EA07FE" w:rsidRPr="00003EB3" w:rsidRDefault="00EA07FE" w:rsidP="003B6856">
            <w:pPr>
              <w:pStyle w:val="NormalWeb"/>
              <w:shd w:val="clear" w:color="auto" w:fill="FFFFFF"/>
              <w:spacing w:before="0" w:beforeAutospacing="0" w:after="0" w:afterAutospacing="0"/>
              <w:jc w:val="both"/>
              <w:rPr>
                <w:rFonts w:ascii="Times New Roman" w:hAnsi="Times New Roman"/>
                <w:sz w:val="26"/>
                <w:szCs w:val="26"/>
              </w:rPr>
            </w:pPr>
            <w:r w:rsidRPr="00003EB3">
              <w:rPr>
                <w:rFonts w:ascii="Times New Roman" w:hAnsi="Times New Roman"/>
                <w:sz w:val="26"/>
                <w:szCs w:val="26"/>
              </w:rPr>
              <w:t xml:space="preserve">   </w:t>
            </w:r>
            <w:r w:rsidR="003B6856">
              <w:rPr>
                <w:rFonts w:ascii="Times New Roman" w:hAnsi="Times New Roman"/>
                <w:sz w:val="26"/>
                <w:szCs w:val="26"/>
              </w:rPr>
              <w:t>4</w:t>
            </w:r>
            <w:r w:rsidRPr="00003EB3">
              <w:rPr>
                <w:rFonts w:ascii="Times New Roman" w:hAnsi="Times New Roman"/>
                <w:sz w:val="26"/>
                <w:szCs w:val="26"/>
              </w:rPr>
              <w:t xml:space="preserve">. </w:t>
            </w:r>
            <w:r w:rsidRPr="00003EB3">
              <w:rPr>
                <w:rFonts w:ascii="Times New Roman" w:hAnsi="Times New Roman"/>
                <w:sz w:val="26"/>
                <w:szCs w:val="26"/>
                <w:lang w:val="vi-VN"/>
              </w:rPr>
              <w:t xml:space="preserve">Sở </w:t>
            </w:r>
            <w:r w:rsidRPr="00003EB3">
              <w:rPr>
                <w:rFonts w:ascii="Times New Roman" w:hAnsi="Times New Roman"/>
                <w:sz w:val="26"/>
                <w:szCs w:val="26"/>
              </w:rPr>
              <w:t xml:space="preserve">GDĐT </w:t>
            </w:r>
            <w:r w:rsidRPr="00003EB3">
              <w:rPr>
                <w:rFonts w:ascii="Times New Roman" w:hAnsi="Times New Roman"/>
                <w:sz w:val="26"/>
                <w:szCs w:val="26"/>
                <w:lang w:val="vi-VN"/>
              </w:rPr>
              <w:t>tiếp nhận</w:t>
            </w:r>
            <w:r w:rsidRPr="00003EB3">
              <w:rPr>
                <w:rFonts w:ascii="Times New Roman" w:hAnsi="Times New Roman"/>
                <w:sz w:val="26"/>
                <w:szCs w:val="26"/>
              </w:rPr>
              <w:t>, kiểm tra hồ sơ cho phép trung tâm hỗ trợ và phát triển giáo dục hòa nhập hoạt động trở lại trên địa bàn thuộc phạm vi quản lý và thông tin cho Trung tâm hỗ trợ và phát triển giáo dục hòa nhập biết hồ sơ được chấp nhận hoặc yêu cầu tiếp tục hoàn thiện.</w:t>
            </w:r>
          </w:p>
        </w:tc>
        <w:tc>
          <w:tcPr>
            <w:tcW w:w="3118" w:type="dxa"/>
            <w:vAlign w:val="center"/>
          </w:tcPr>
          <w:p w14:paraId="1F4F4822" w14:textId="77777777" w:rsidR="00EA07FE" w:rsidRPr="00003EB3"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388" w:type="dxa"/>
          </w:tcPr>
          <w:p w14:paraId="3F8EFEEB" w14:textId="77777777" w:rsidR="00EA07FE" w:rsidRPr="00003EB3"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003EB3" w14:paraId="6656AA9F" w14:textId="77777777" w:rsidTr="0088110F">
        <w:trPr>
          <w:trHeight w:val="600"/>
        </w:trPr>
        <w:tc>
          <w:tcPr>
            <w:tcW w:w="851" w:type="dxa"/>
            <w:vMerge w:val="restart"/>
            <w:vAlign w:val="center"/>
          </w:tcPr>
          <w:p w14:paraId="16F6BA26" w14:textId="77777777" w:rsidR="00EA07FE" w:rsidRPr="00003EB3"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003EB3">
              <w:rPr>
                <w:rFonts w:ascii="Times New Roman" w:hAnsi="Times New Roman"/>
                <w:b/>
                <w:sz w:val="26"/>
                <w:szCs w:val="26"/>
              </w:rPr>
              <w:t>Bước 2</w:t>
            </w:r>
          </w:p>
        </w:tc>
        <w:tc>
          <w:tcPr>
            <w:tcW w:w="2376" w:type="dxa"/>
            <w:vMerge w:val="restart"/>
            <w:vAlign w:val="center"/>
          </w:tcPr>
          <w:p w14:paraId="124FFCD4" w14:textId="77777777" w:rsidR="00EA07FE" w:rsidRPr="00003EB3" w:rsidRDefault="00EA07FE" w:rsidP="0088110F">
            <w:pPr>
              <w:spacing w:before="120" w:after="120"/>
              <w:jc w:val="both"/>
              <w:rPr>
                <w:sz w:val="26"/>
                <w:szCs w:val="26"/>
              </w:rPr>
            </w:pPr>
            <w:r w:rsidRPr="00003EB3">
              <w:rPr>
                <w:b/>
                <w:sz w:val="26"/>
                <w:szCs w:val="26"/>
              </w:rPr>
              <w:t>Tiếp nhận và chuyển hồ sơ thủ tục hành chính</w:t>
            </w:r>
          </w:p>
        </w:tc>
        <w:tc>
          <w:tcPr>
            <w:tcW w:w="7513" w:type="dxa"/>
            <w:vMerge w:val="restart"/>
          </w:tcPr>
          <w:p w14:paraId="21A30D43" w14:textId="77777777" w:rsidR="00EA07FE" w:rsidRPr="00003EB3"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003EB3">
              <w:rPr>
                <w:rFonts w:ascii="Times New Roman" w:hAnsi="Times New Roman"/>
                <w:sz w:val="26"/>
                <w:szCs w:val="26"/>
              </w:rPr>
              <w:t xml:space="preserve">Đối với hồ sơ được nộp </w:t>
            </w:r>
            <w:r w:rsidRPr="00003EB3">
              <w:rPr>
                <w:rFonts w:ascii="Times New Roman" w:hAnsi="Times New Roman"/>
                <w:sz w:val="26"/>
                <w:szCs w:val="26"/>
                <w:lang w:val="vi-VN"/>
              </w:rPr>
              <w:t xml:space="preserve">trực tiếp qua </w:t>
            </w:r>
            <w:r w:rsidRPr="00003EB3">
              <w:rPr>
                <w:rFonts w:ascii="Times New Roman" w:hAnsi="Times New Roman"/>
                <w:sz w:val="26"/>
                <w:szCs w:val="26"/>
              </w:rPr>
              <w:t xml:space="preserve">Bộ phận </w:t>
            </w:r>
            <w:r w:rsidRPr="00003EB3">
              <w:rPr>
                <w:rFonts w:ascii="Times New Roman" w:hAnsi="Times New Roman"/>
                <w:sz w:val="26"/>
                <w:szCs w:val="26"/>
                <w:lang w:val="vi-VN"/>
              </w:rPr>
              <w:t>tiếp nhận và trả kết quả</w:t>
            </w:r>
            <w:r w:rsidRPr="00003EB3">
              <w:rPr>
                <w:rFonts w:ascii="Times New Roman" w:hAnsi="Times New Roman"/>
                <w:sz w:val="26"/>
                <w:szCs w:val="26"/>
              </w:rPr>
              <w:t xml:space="preserve"> hoặc thông </w:t>
            </w:r>
            <w:r w:rsidRPr="00003EB3">
              <w:rPr>
                <w:rFonts w:ascii="Times New Roman" w:hAnsi="Times New Roman"/>
                <w:sz w:val="26"/>
                <w:szCs w:val="26"/>
                <w:lang w:val="vi-VN"/>
              </w:rPr>
              <w:t xml:space="preserve">qua dịch vụ bưu chính </w:t>
            </w:r>
            <w:r w:rsidRPr="00003EB3">
              <w:rPr>
                <w:rFonts w:ascii="Times New Roman" w:hAnsi="Times New Roman"/>
                <w:sz w:val="26"/>
                <w:szCs w:val="26"/>
              </w:rPr>
              <w:t xml:space="preserve">công ích cán bộ, công chức, viên chức tiếp nhận hồ sơ tại Bộ phận </w:t>
            </w:r>
            <w:r w:rsidRPr="00003EB3">
              <w:rPr>
                <w:rFonts w:ascii="Times New Roman" w:hAnsi="Times New Roman"/>
                <w:sz w:val="26"/>
                <w:szCs w:val="26"/>
                <w:lang w:val="vi-VN"/>
              </w:rPr>
              <w:t>tiếp nhận và trả kết quả</w:t>
            </w:r>
            <w:r w:rsidRPr="00003EB3">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07407851" w14:textId="77777777" w:rsidR="00EA07FE" w:rsidRPr="00003EB3"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003EB3">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4F547F03" w14:textId="77777777" w:rsidR="00EA07FE" w:rsidRPr="00003EB3"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003EB3">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779969C8" w14:textId="77777777" w:rsidR="00EA07FE" w:rsidRPr="00003EB3" w:rsidRDefault="00EA07FE" w:rsidP="0088110F">
            <w:pPr>
              <w:spacing w:before="120" w:after="120"/>
              <w:ind w:firstLine="347"/>
              <w:jc w:val="both"/>
              <w:rPr>
                <w:sz w:val="26"/>
                <w:szCs w:val="26"/>
              </w:rPr>
            </w:pPr>
            <w:r w:rsidRPr="00003EB3">
              <w:rPr>
                <w:sz w:val="26"/>
                <w:szCs w:val="26"/>
              </w:rPr>
              <w:t xml:space="preserve">c) Trường hợp hồ sơ đầy đủ, chính xác theo quy định, cán bộ, công chức, viên chức tiếp nhận hồ sơ và lập Giấy tiếp nhận hồ sơ và hẹn </w:t>
            </w:r>
            <w:r w:rsidRPr="00003EB3">
              <w:rPr>
                <w:sz w:val="26"/>
                <w:szCs w:val="26"/>
              </w:rPr>
              <w:lastRenderedPageBreak/>
              <w:t>ngày trả kết quả; đồng thời, chuyển cho cơ quan có thẩm quyền để giải quyết theo quy trình.</w:t>
            </w:r>
          </w:p>
        </w:tc>
        <w:tc>
          <w:tcPr>
            <w:tcW w:w="3118" w:type="dxa"/>
            <w:vAlign w:val="center"/>
          </w:tcPr>
          <w:p w14:paraId="537C19BD" w14:textId="77777777" w:rsidR="00EA07FE" w:rsidRPr="00003EB3" w:rsidRDefault="00EA07FE" w:rsidP="0088110F">
            <w:pPr>
              <w:pStyle w:val="NormalWeb"/>
              <w:spacing w:before="0" w:beforeAutospacing="0" w:after="120" w:afterAutospacing="0" w:line="234" w:lineRule="atLeast"/>
              <w:jc w:val="both"/>
              <w:rPr>
                <w:rFonts w:ascii="Times New Roman" w:hAnsi="Times New Roman"/>
                <w:b/>
                <w:sz w:val="26"/>
                <w:szCs w:val="26"/>
              </w:rPr>
            </w:pPr>
            <w:r w:rsidRPr="00003EB3">
              <w:rPr>
                <w:rFonts w:ascii="Times New Roman" w:hAnsi="Times New Roman"/>
                <w:sz w:val="26"/>
                <w:szCs w:val="26"/>
              </w:rPr>
              <w:lastRenderedPageBreak/>
              <w:t>C</w:t>
            </w:r>
            <w:r w:rsidRPr="00003EB3">
              <w:rPr>
                <w:rStyle w:val="fontstyle21"/>
              </w:rPr>
              <w:t xml:space="preserve">huyển ngay hồ sơ tiếp nhận trực tiếp trong ngày làm việc </w:t>
            </w:r>
            <w:r w:rsidRPr="00003EB3">
              <w:rPr>
                <w:rStyle w:val="fontstyle21"/>
                <w:i/>
              </w:rPr>
              <w:t>(k</w:t>
            </w:r>
            <w:r w:rsidRPr="00003EB3">
              <w:rPr>
                <w:rFonts w:ascii="Times New Roman" w:hAnsi="Times New Roman"/>
                <w:i/>
                <w:sz w:val="26"/>
                <w:szCs w:val="26"/>
              </w:rPr>
              <w:t>hông để quá 3 giờ làm việc)</w:t>
            </w:r>
            <w:r w:rsidRPr="00003EB3">
              <w:rPr>
                <w:rStyle w:val="fontstyle21"/>
              </w:rPr>
              <w:t xml:space="preserve"> hoặc chuyển vào đầu giờ ngày làm việc tiếp theo đối với trường hợp tiếp nhận sau 15 giờ hàng ngày.</w:t>
            </w:r>
          </w:p>
        </w:tc>
        <w:tc>
          <w:tcPr>
            <w:tcW w:w="1388" w:type="dxa"/>
            <w:vMerge w:val="restart"/>
            <w:vAlign w:val="center"/>
          </w:tcPr>
          <w:p w14:paraId="5AF439B5" w14:textId="77777777" w:rsidR="00EA07FE" w:rsidRPr="00003EB3" w:rsidRDefault="00EA07FE" w:rsidP="0088110F">
            <w:pPr>
              <w:jc w:val="center"/>
              <w:rPr>
                <w:i/>
                <w:sz w:val="26"/>
                <w:szCs w:val="26"/>
                <w:lang w:val="vi-VN"/>
              </w:rPr>
            </w:pPr>
          </w:p>
        </w:tc>
      </w:tr>
      <w:tr w:rsidR="00EA07FE" w:rsidRPr="00003EB3" w14:paraId="71D1CCE6" w14:textId="77777777" w:rsidTr="0088110F">
        <w:trPr>
          <w:trHeight w:val="600"/>
        </w:trPr>
        <w:tc>
          <w:tcPr>
            <w:tcW w:w="851" w:type="dxa"/>
            <w:vMerge/>
          </w:tcPr>
          <w:p w14:paraId="25DC75BF" w14:textId="77777777" w:rsidR="00EA07FE" w:rsidRPr="00003EB3"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59DEE04" w14:textId="77777777" w:rsidR="00EA07FE" w:rsidRPr="00003EB3" w:rsidRDefault="00EA07FE" w:rsidP="0088110F">
            <w:pPr>
              <w:spacing w:before="120" w:after="120"/>
              <w:jc w:val="both"/>
              <w:rPr>
                <w:b/>
                <w:sz w:val="26"/>
                <w:szCs w:val="26"/>
              </w:rPr>
            </w:pPr>
          </w:p>
        </w:tc>
        <w:tc>
          <w:tcPr>
            <w:tcW w:w="7513" w:type="dxa"/>
            <w:vMerge/>
          </w:tcPr>
          <w:p w14:paraId="66C0C9D2" w14:textId="77777777" w:rsidR="00EA07FE" w:rsidRPr="00003EB3"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p>
        </w:tc>
        <w:tc>
          <w:tcPr>
            <w:tcW w:w="3118" w:type="dxa"/>
            <w:vAlign w:val="center"/>
          </w:tcPr>
          <w:p w14:paraId="0D0B6A3D" w14:textId="77777777" w:rsidR="00EA07FE" w:rsidRPr="00003EB3" w:rsidRDefault="00EA07FE" w:rsidP="0088110F">
            <w:pPr>
              <w:pStyle w:val="NormalWeb"/>
              <w:spacing w:before="0" w:beforeAutospacing="0" w:after="120" w:afterAutospacing="0" w:line="234" w:lineRule="atLeast"/>
              <w:jc w:val="center"/>
              <w:rPr>
                <w:rFonts w:ascii="Times New Roman" w:hAnsi="Times New Roman"/>
                <w:sz w:val="26"/>
                <w:szCs w:val="26"/>
              </w:rPr>
            </w:pPr>
            <w:r w:rsidRPr="00003EB3">
              <w:rPr>
                <w:rFonts w:ascii="Times New Roman" w:hAnsi="Times New Roman"/>
                <w:sz w:val="26"/>
                <w:szCs w:val="26"/>
              </w:rPr>
              <w:t>Không quá 1/2 ngày kể từ ngày phát sinh hồ sơ trực tuyến</w:t>
            </w:r>
          </w:p>
        </w:tc>
        <w:tc>
          <w:tcPr>
            <w:tcW w:w="1388" w:type="dxa"/>
            <w:vMerge/>
          </w:tcPr>
          <w:p w14:paraId="09F75DB0" w14:textId="77777777" w:rsidR="00EA07FE" w:rsidRPr="00003EB3"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003EB3" w14:paraId="24E2D9A6" w14:textId="77777777" w:rsidTr="0088110F">
        <w:tc>
          <w:tcPr>
            <w:tcW w:w="851" w:type="dxa"/>
            <w:vMerge w:val="restart"/>
            <w:vAlign w:val="center"/>
          </w:tcPr>
          <w:p w14:paraId="18AE9AF4" w14:textId="77777777" w:rsidR="00EA07FE" w:rsidRPr="00003EB3"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003EB3">
              <w:rPr>
                <w:rFonts w:ascii="Times New Roman" w:hAnsi="Times New Roman"/>
                <w:b/>
                <w:sz w:val="26"/>
                <w:szCs w:val="26"/>
              </w:rPr>
              <w:t>Bước 3</w:t>
            </w:r>
          </w:p>
        </w:tc>
        <w:tc>
          <w:tcPr>
            <w:tcW w:w="2376" w:type="dxa"/>
            <w:vMerge w:val="restart"/>
            <w:vAlign w:val="center"/>
          </w:tcPr>
          <w:p w14:paraId="7D7B3ECE" w14:textId="77777777" w:rsidR="00EA07FE" w:rsidRPr="00003EB3" w:rsidRDefault="00EA07FE" w:rsidP="0088110F">
            <w:pPr>
              <w:pStyle w:val="NormalWeb"/>
              <w:spacing w:before="0" w:beforeAutospacing="0" w:after="120" w:afterAutospacing="0" w:line="234" w:lineRule="atLeast"/>
              <w:jc w:val="both"/>
              <w:rPr>
                <w:rFonts w:ascii="Times New Roman" w:hAnsi="Times New Roman"/>
                <w:b/>
                <w:sz w:val="26"/>
                <w:szCs w:val="26"/>
              </w:rPr>
            </w:pPr>
            <w:r w:rsidRPr="00003EB3">
              <w:rPr>
                <w:rStyle w:val="fontstyle01"/>
              </w:rPr>
              <w:t>Giải quyết thủ tục hành chính</w:t>
            </w:r>
          </w:p>
        </w:tc>
        <w:tc>
          <w:tcPr>
            <w:tcW w:w="7513" w:type="dxa"/>
          </w:tcPr>
          <w:p w14:paraId="7C255F91" w14:textId="77777777" w:rsidR="00EA07FE" w:rsidRPr="00003EB3" w:rsidRDefault="00EA07FE" w:rsidP="0088110F">
            <w:pPr>
              <w:spacing w:before="120" w:after="120"/>
              <w:jc w:val="both"/>
              <w:rPr>
                <w:sz w:val="26"/>
                <w:szCs w:val="26"/>
              </w:rPr>
            </w:pPr>
            <w:r w:rsidRPr="00003EB3">
              <w:rPr>
                <w:rStyle w:val="fontstyle21"/>
              </w:rPr>
              <w:t xml:space="preserve">Sau khi nhận hồ sơ thủ tục hành chính từ </w:t>
            </w:r>
            <w:r w:rsidRPr="00003EB3">
              <w:rPr>
                <w:sz w:val="26"/>
                <w:szCs w:val="26"/>
              </w:rPr>
              <w:t xml:space="preserve">Bộ phận </w:t>
            </w:r>
            <w:r w:rsidRPr="00003EB3">
              <w:rPr>
                <w:sz w:val="26"/>
                <w:szCs w:val="26"/>
                <w:lang w:val="vi-VN"/>
              </w:rPr>
              <w:t>tiếp nhận và trả kết quả</w:t>
            </w:r>
            <w:r w:rsidRPr="00003EB3">
              <w:rPr>
                <w:rStyle w:val="fontstyle21"/>
              </w:rPr>
              <w:t>công chức, viên chức xử lý xem xét, thẩm định hồ sơ, trình phê duyệt kết quả giải quyết thủ tục hành chính:</w:t>
            </w:r>
          </w:p>
        </w:tc>
        <w:tc>
          <w:tcPr>
            <w:tcW w:w="3118" w:type="dxa"/>
            <w:vAlign w:val="center"/>
          </w:tcPr>
          <w:p w14:paraId="40D02BE5" w14:textId="77777777" w:rsidR="00EA07FE" w:rsidRPr="00003EB3"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003EB3">
              <w:rPr>
                <w:rFonts w:ascii="Times New Roman" w:hAnsi="Times New Roman"/>
                <w:b/>
                <w:sz w:val="26"/>
                <w:szCs w:val="26"/>
              </w:rPr>
              <w:t>25 ngày</w:t>
            </w:r>
            <w:r w:rsidRPr="00003EB3">
              <w:rPr>
                <w:rFonts w:ascii="Times New Roman" w:hAnsi="Times New Roman"/>
                <w:sz w:val="26"/>
                <w:szCs w:val="26"/>
              </w:rPr>
              <w:t>, trong đó:</w:t>
            </w:r>
          </w:p>
        </w:tc>
        <w:tc>
          <w:tcPr>
            <w:tcW w:w="1388" w:type="dxa"/>
            <w:vAlign w:val="center"/>
          </w:tcPr>
          <w:p w14:paraId="0D30D187" w14:textId="77777777" w:rsidR="00EA07FE" w:rsidRPr="00003EB3"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003EB3" w14:paraId="1B68C460" w14:textId="77777777" w:rsidTr="0088110F">
        <w:tc>
          <w:tcPr>
            <w:tcW w:w="851" w:type="dxa"/>
            <w:vMerge/>
          </w:tcPr>
          <w:p w14:paraId="2DC47239" w14:textId="77777777" w:rsidR="00EA07FE" w:rsidRPr="00003EB3"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45EC208" w14:textId="77777777" w:rsidR="00EA07FE" w:rsidRPr="00003EB3"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2469821" w14:textId="77777777" w:rsidR="00EA07FE" w:rsidRPr="00003EB3"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003EB3">
              <w:rPr>
                <w:rFonts w:ascii="Times New Roman" w:hAnsi="Times New Roman"/>
                <w:bCs/>
                <w:i/>
                <w:sz w:val="26"/>
                <w:szCs w:val="26"/>
              </w:rPr>
              <w:t>1. Tiếp nhận hồ sơ (Bộ phận TN&amp;TKQ)</w:t>
            </w:r>
          </w:p>
        </w:tc>
        <w:tc>
          <w:tcPr>
            <w:tcW w:w="3118" w:type="dxa"/>
            <w:vAlign w:val="center"/>
          </w:tcPr>
          <w:p w14:paraId="0947010F" w14:textId="77777777" w:rsidR="00EA07FE" w:rsidRPr="00003EB3"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003EB3">
              <w:rPr>
                <w:rFonts w:ascii="Times New Roman" w:hAnsi="Times New Roman"/>
                <w:bCs/>
                <w:i/>
                <w:sz w:val="26"/>
                <w:szCs w:val="26"/>
              </w:rPr>
              <w:t>½ ngày</w:t>
            </w:r>
          </w:p>
        </w:tc>
        <w:tc>
          <w:tcPr>
            <w:tcW w:w="1388" w:type="dxa"/>
          </w:tcPr>
          <w:p w14:paraId="0400527A" w14:textId="77777777" w:rsidR="00EA07FE" w:rsidRPr="00003EB3"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003EB3" w14:paraId="2A35D63C" w14:textId="77777777" w:rsidTr="0088110F">
        <w:tc>
          <w:tcPr>
            <w:tcW w:w="851" w:type="dxa"/>
            <w:vMerge/>
          </w:tcPr>
          <w:p w14:paraId="1D42573E" w14:textId="77777777" w:rsidR="00EA07FE" w:rsidRPr="00003EB3"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5199A20" w14:textId="77777777" w:rsidR="00EA07FE" w:rsidRPr="00003EB3"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23A84BC" w14:textId="77777777" w:rsidR="00EA07FE" w:rsidRPr="00003EB3"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003EB3">
              <w:rPr>
                <w:rFonts w:ascii="Times New Roman" w:hAnsi="Times New Roman"/>
                <w:bCs/>
                <w:i/>
                <w:sz w:val="26"/>
                <w:szCs w:val="26"/>
              </w:rPr>
              <w:t>2. Giải quyết hồ sơ (cơ quan/bộ phận chuyên môn), t</w:t>
            </w:r>
            <w:r w:rsidRPr="00003EB3">
              <w:rPr>
                <w:rFonts w:ascii="Times New Roman" w:hAnsi="Times New Roman"/>
                <w:i/>
                <w:sz w:val="26"/>
                <w:szCs w:val="26"/>
              </w:rPr>
              <w:t>rong đó:</w:t>
            </w:r>
          </w:p>
        </w:tc>
        <w:tc>
          <w:tcPr>
            <w:tcW w:w="3118" w:type="dxa"/>
            <w:vAlign w:val="center"/>
          </w:tcPr>
          <w:p w14:paraId="6A02E23B" w14:textId="77777777" w:rsidR="00EA07FE" w:rsidRPr="00003EB3"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003EB3">
              <w:rPr>
                <w:rFonts w:ascii="Times New Roman" w:hAnsi="Times New Roman"/>
                <w:bCs/>
                <w:i/>
                <w:sz w:val="26"/>
                <w:szCs w:val="26"/>
              </w:rPr>
              <w:t>24 ngày</w:t>
            </w:r>
          </w:p>
        </w:tc>
        <w:tc>
          <w:tcPr>
            <w:tcW w:w="1388" w:type="dxa"/>
          </w:tcPr>
          <w:p w14:paraId="0BADEBA5" w14:textId="77777777" w:rsidR="00EA07FE" w:rsidRPr="00003EB3"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003EB3" w14:paraId="2BF4741C" w14:textId="77777777" w:rsidTr="0088110F">
        <w:tc>
          <w:tcPr>
            <w:tcW w:w="851" w:type="dxa"/>
            <w:vMerge/>
          </w:tcPr>
          <w:p w14:paraId="6E688599" w14:textId="77777777" w:rsidR="00EA07FE" w:rsidRPr="00003EB3"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ADA3B90" w14:textId="77777777" w:rsidR="00EA07FE" w:rsidRPr="00003EB3"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12BDC40" w14:textId="77777777" w:rsidR="00EA07FE" w:rsidRPr="00003EB3" w:rsidRDefault="00EA07FE" w:rsidP="0088110F">
            <w:pPr>
              <w:pStyle w:val="NormalWeb"/>
              <w:spacing w:before="0" w:beforeAutospacing="0" w:after="120" w:afterAutospacing="0" w:line="234" w:lineRule="atLeast"/>
              <w:jc w:val="both"/>
              <w:rPr>
                <w:rFonts w:ascii="Times New Roman" w:hAnsi="Times New Roman"/>
                <w:b/>
                <w:sz w:val="26"/>
                <w:szCs w:val="26"/>
              </w:rPr>
            </w:pPr>
            <w:r w:rsidRPr="00003EB3">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6AAD7464" w14:textId="77777777" w:rsidR="00EA07FE" w:rsidRPr="00003EB3"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1B5704CF" w14:textId="77777777" w:rsidR="00EA07FE" w:rsidRPr="00003EB3"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746042ED" w14:textId="77777777" w:rsidR="00EA07FE" w:rsidRPr="00003EB3"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003EB3" w14:paraId="6A67397E" w14:textId="77777777" w:rsidTr="0088110F">
        <w:tc>
          <w:tcPr>
            <w:tcW w:w="851" w:type="dxa"/>
            <w:vMerge/>
          </w:tcPr>
          <w:p w14:paraId="5C17334E" w14:textId="77777777" w:rsidR="00EA07FE" w:rsidRPr="00003EB3"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1182F13" w14:textId="77777777" w:rsidR="00EA07FE" w:rsidRPr="00003EB3"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7D2A96C" w14:textId="77777777" w:rsidR="00EA07FE" w:rsidRPr="00003EB3"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003EB3">
              <w:rPr>
                <w:rFonts w:ascii="Times New Roman" w:hAnsi="Times New Roman"/>
                <w:bCs/>
                <w:i/>
                <w:sz w:val="26"/>
                <w:szCs w:val="26"/>
              </w:rPr>
              <w:t xml:space="preserve">+ Chuyên viên </w:t>
            </w:r>
          </w:p>
          <w:p w14:paraId="07BA4C96" w14:textId="77777777" w:rsidR="00EA07FE" w:rsidRPr="00003EB3"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003EB3">
              <w:rPr>
                <w:rFonts w:ascii="Times New Roman" w:hAnsi="Times New Roman"/>
                <w:bCs/>
                <w:i/>
                <w:sz w:val="26"/>
                <w:szCs w:val="26"/>
              </w:rPr>
              <w:t>+ Lãnh đạo phòng/bộ phận</w:t>
            </w:r>
          </w:p>
          <w:p w14:paraId="1118C5E3" w14:textId="77777777" w:rsidR="00EA07FE" w:rsidRPr="00003EB3"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003EB3">
              <w:rPr>
                <w:rFonts w:ascii="Times New Roman" w:hAnsi="Times New Roman"/>
                <w:bCs/>
                <w:i/>
                <w:sz w:val="26"/>
                <w:szCs w:val="26"/>
              </w:rPr>
              <w:t xml:space="preserve">+ Lãnh đạo đơn vị: </w:t>
            </w:r>
          </w:p>
          <w:p w14:paraId="7E6C57CF" w14:textId="77777777" w:rsidR="00EA07FE" w:rsidRPr="00003EB3"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003EB3">
              <w:rPr>
                <w:rFonts w:ascii="Times New Roman" w:hAnsi="Times New Roman"/>
                <w:bCs/>
                <w:i/>
                <w:sz w:val="26"/>
                <w:szCs w:val="26"/>
              </w:rPr>
              <w:t xml:space="preserve">+ Văn thư đơn vị: </w:t>
            </w:r>
          </w:p>
        </w:tc>
        <w:tc>
          <w:tcPr>
            <w:tcW w:w="3118" w:type="dxa"/>
            <w:vAlign w:val="center"/>
          </w:tcPr>
          <w:p w14:paraId="1D71AD8E" w14:textId="77777777" w:rsidR="00EA07FE" w:rsidRPr="00003EB3"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003EB3">
              <w:rPr>
                <w:rFonts w:ascii="Times New Roman" w:hAnsi="Times New Roman"/>
                <w:bCs/>
                <w:i/>
                <w:sz w:val="26"/>
                <w:szCs w:val="26"/>
              </w:rPr>
              <w:t>22 ngày</w:t>
            </w:r>
          </w:p>
          <w:p w14:paraId="2D1BDA82" w14:textId="77777777" w:rsidR="00EA07FE" w:rsidRPr="00003EB3"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003EB3">
              <w:rPr>
                <w:rFonts w:ascii="Times New Roman" w:hAnsi="Times New Roman"/>
                <w:bCs/>
                <w:i/>
                <w:sz w:val="26"/>
                <w:szCs w:val="26"/>
              </w:rPr>
              <w:t>1 ngày</w:t>
            </w:r>
          </w:p>
          <w:p w14:paraId="209A705D" w14:textId="77777777" w:rsidR="00EA07FE" w:rsidRPr="00003EB3"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003EB3">
              <w:rPr>
                <w:rFonts w:ascii="Times New Roman" w:hAnsi="Times New Roman"/>
                <w:bCs/>
                <w:i/>
                <w:sz w:val="26"/>
                <w:szCs w:val="26"/>
              </w:rPr>
              <w:t>1/2 ngày</w:t>
            </w:r>
          </w:p>
          <w:p w14:paraId="5FD57008" w14:textId="77777777" w:rsidR="00EA07FE" w:rsidRPr="00003EB3"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003EB3">
              <w:rPr>
                <w:rFonts w:ascii="Times New Roman" w:hAnsi="Times New Roman"/>
                <w:bCs/>
                <w:i/>
                <w:sz w:val="26"/>
                <w:szCs w:val="26"/>
              </w:rPr>
              <w:t>1/2 ngày</w:t>
            </w:r>
          </w:p>
        </w:tc>
        <w:tc>
          <w:tcPr>
            <w:tcW w:w="1388" w:type="dxa"/>
          </w:tcPr>
          <w:p w14:paraId="1A37D15A" w14:textId="77777777" w:rsidR="00EA07FE" w:rsidRPr="00003EB3"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003EB3" w14:paraId="45D8ED07" w14:textId="77777777" w:rsidTr="0088110F">
        <w:tc>
          <w:tcPr>
            <w:tcW w:w="851" w:type="dxa"/>
            <w:vAlign w:val="center"/>
          </w:tcPr>
          <w:p w14:paraId="151581C6" w14:textId="77777777" w:rsidR="00EA07FE" w:rsidRPr="00003EB3"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003EB3">
              <w:rPr>
                <w:rFonts w:ascii="Times New Roman" w:hAnsi="Times New Roman"/>
                <w:b/>
                <w:sz w:val="26"/>
                <w:szCs w:val="26"/>
              </w:rPr>
              <w:t>Bước 4</w:t>
            </w:r>
          </w:p>
        </w:tc>
        <w:tc>
          <w:tcPr>
            <w:tcW w:w="2376" w:type="dxa"/>
          </w:tcPr>
          <w:p w14:paraId="75204B17" w14:textId="77777777" w:rsidR="00EA07FE" w:rsidRPr="00003EB3" w:rsidRDefault="00EA07FE" w:rsidP="0088110F">
            <w:pPr>
              <w:pStyle w:val="NormalWeb"/>
              <w:spacing w:before="0" w:beforeAutospacing="0" w:after="120" w:afterAutospacing="0" w:line="234" w:lineRule="atLeast"/>
              <w:jc w:val="both"/>
              <w:rPr>
                <w:rStyle w:val="fontstyle21"/>
                <w:i/>
              </w:rPr>
            </w:pPr>
            <w:r w:rsidRPr="00003EB3">
              <w:rPr>
                <w:rFonts w:ascii="Times New Roman" w:hAnsi="Times New Roman"/>
                <w:b/>
                <w:sz w:val="26"/>
                <w:szCs w:val="26"/>
                <w:lang w:val="nl-NL"/>
              </w:rPr>
              <w:t>Trả kết quả giải quyết thủ tục hành chính</w:t>
            </w:r>
          </w:p>
          <w:p w14:paraId="72ED9A1A" w14:textId="77777777" w:rsidR="00EA07FE" w:rsidRPr="00003EB3" w:rsidRDefault="00EA07FE" w:rsidP="0088110F">
            <w:pPr>
              <w:pStyle w:val="NormalWeb"/>
              <w:spacing w:before="0" w:beforeAutospacing="0" w:after="120" w:afterAutospacing="0" w:line="234" w:lineRule="atLeast"/>
              <w:jc w:val="both"/>
              <w:rPr>
                <w:rFonts w:ascii="Times New Roman" w:hAnsi="Times New Roman"/>
                <w:b/>
                <w:sz w:val="26"/>
                <w:szCs w:val="26"/>
              </w:rPr>
            </w:pPr>
            <w:r w:rsidRPr="00003EB3">
              <w:rPr>
                <w:rStyle w:val="fontstyle21"/>
                <w:i/>
              </w:rPr>
              <w:t xml:space="preserve">(Kết quả giải quyết thủ tục hành chính gửi trả cho tổ chức, cá nhân phải bảo đảm đầy đủ theo </w:t>
            </w:r>
            <w:r w:rsidRPr="00003EB3">
              <w:rPr>
                <w:rStyle w:val="fontstyle21"/>
                <w:i/>
              </w:rPr>
              <w:lastRenderedPageBreak/>
              <w:t>quy định mà cơ quan có thẩm quyền trả cho tổ chức, cá nhân sau khi giải quyết xong thủ tục hành chính)</w:t>
            </w:r>
          </w:p>
        </w:tc>
        <w:tc>
          <w:tcPr>
            <w:tcW w:w="7513" w:type="dxa"/>
          </w:tcPr>
          <w:p w14:paraId="203DD541" w14:textId="77777777" w:rsidR="00EA07FE" w:rsidRPr="00003EB3" w:rsidRDefault="00EA07FE" w:rsidP="0088110F">
            <w:pPr>
              <w:spacing w:before="120" w:after="120" w:line="340" w:lineRule="exact"/>
              <w:ind w:firstLine="205"/>
              <w:jc w:val="both"/>
              <w:rPr>
                <w:iCs/>
                <w:sz w:val="26"/>
                <w:szCs w:val="26"/>
                <w:lang w:val="nl-NL"/>
              </w:rPr>
            </w:pPr>
            <w:r w:rsidRPr="00003EB3">
              <w:rPr>
                <w:iCs/>
                <w:sz w:val="26"/>
                <w:szCs w:val="26"/>
                <w:lang w:val="nl-NL"/>
              </w:rPr>
              <w:lastRenderedPageBreak/>
              <w:t>Công chức tiếp nhận và trả  kết quả nhập vào sổ theo dõi hồ sơ và phần mềm điện tử thực hiện như sau:</w:t>
            </w:r>
          </w:p>
          <w:p w14:paraId="7F2AD130" w14:textId="77777777" w:rsidR="00EA07FE" w:rsidRPr="00003EB3" w:rsidRDefault="00EA07FE" w:rsidP="0088110F">
            <w:pPr>
              <w:spacing w:before="120" w:after="120" w:line="340" w:lineRule="exact"/>
              <w:ind w:firstLine="205"/>
              <w:jc w:val="both"/>
              <w:rPr>
                <w:iCs/>
                <w:sz w:val="26"/>
                <w:szCs w:val="26"/>
                <w:lang w:val="nl-NL"/>
              </w:rPr>
            </w:pPr>
            <w:r w:rsidRPr="00003EB3">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8A80F95" w14:textId="77777777" w:rsidR="00EA07FE" w:rsidRPr="00003EB3" w:rsidRDefault="00EA07FE" w:rsidP="0088110F">
            <w:pPr>
              <w:spacing w:before="120" w:after="120"/>
              <w:ind w:firstLine="205"/>
              <w:jc w:val="both"/>
              <w:rPr>
                <w:iCs/>
                <w:sz w:val="26"/>
                <w:szCs w:val="26"/>
                <w:lang w:val="nl-NL"/>
              </w:rPr>
            </w:pPr>
            <w:r w:rsidRPr="00003EB3">
              <w:rPr>
                <w:iCs/>
                <w:sz w:val="26"/>
                <w:szCs w:val="26"/>
                <w:lang w:val="nl-NL"/>
              </w:rPr>
              <w:lastRenderedPageBreak/>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003EB3">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526A8565" w14:textId="77777777" w:rsidR="00EA07FE" w:rsidRPr="00003EB3" w:rsidRDefault="00EA07FE" w:rsidP="0088110F">
            <w:pPr>
              <w:spacing w:before="120" w:after="120"/>
              <w:ind w:firstLine="205"/>
              <w:jc w:val="both"/>
              <w:rPr>
                <w:iCs/>
                <w:sz w:val="26"/>
                <w:szCs w:val="26"/>
                <w:lang w:val="nl-NL"/>
              </w:rPr>
            </w:pPr>
            <w:r w:rsidRPr="00003EB3">
              <w:rPr>
                <w:iCs/>
                <w:sz w:val="26"/>
                <w:szCs w:val="26"/>
                <w:lang w:val="nl-NL"/>
              </w:rPr>
              <w:t>- Trường hợp nhận kết quả</w:t>
            </w:r>
            <w:r>
              <w:rPr>
                <w:iCs/>
                <w:sz w:val="26"/>
                <w:szCs w:val="26"/>
                <w:lang w:val="nl-NL"/>
              </w:rPr>
              <w:t xml:space="preserve"> </w:t>
            </w:r>
            <w:r w:rsidRPr="00281F0D">
              <w:rPr>
                <w:sz w:val="26"/>
                <w:szCs w:val="26"/>
                <w:lang w:val="nl-NL"/>
              </w:rPr>
              <w:t xml:space="preserve">thông </w:t>
            </w:r>
            <w:r w:rsidRPr="00003EB3">
              <w:rPr>
                <w:sz w:val="26"/>
                <w:szCs w:val="26"/>
                <w:lang w:val="vi-VN"/>
              </w:rPr>
              <w:t xml:space="preserve">qua dịch vụ bưu chính </w:t>
            </w:r>
            <w:r w:rsidRPr="00281F0D">
              <w:rPr>
                <w:sz w:val="26"/>
                <w:szCs w:val="26"/>
                <w:lang w:val="nl-NL"/>
              </w:rPr>
              <w:t>công ích. (</w:t>
            </w:r>
            <w:r w:rsidRPr="00003EB3">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5B8C4B5B" w14:textId="77777777" w:rsidR="00EA07FE" w:rsidRPr="00003EB3" w:rsidRDefault="00EA07FE" w:rsidP="0088110F">
            <w:pPr>
              <w:spacing w:before="120" w:after="120" w:line="340" w:lineRule="exact"/>
              <w:ind w:firstLine="205"/>
              <w:jc w:val="both"/>
              <w:rPr>
                <w:b/>
                <w:i/>
                <w:sz w:val="26"/>
                <w:szCs w:val="26"/>
                <w:lang w:val="pt-BR"/>
              </w:rPr>
            </w:pPr>
            <w:r w:rsidRPr="00003EB3">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3033CFD4" w14:textId="77777777" w:rsidR="00EA07FE" w:rsidRPr="00003EB3" w:rsidRDefault="00EA07FE" w:rsidP="0088110F">
            <w:pPr>
              <w:spacing w:before="120" w:after="120"/>
              <w:ind w:firstLine="205"/>
              <w:jc w:val="both"/>
              <w:rPr>
                <w:rStyle w:val="fontstyle21"/>
                <w:iCs/>
                <w:lang w:val="nl-NL"/>
              </w:rPr>
            </w:pPr>
            <w:r w:rsidRPr="00003EB3">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4EB8D5D3" w14:textId="77777777" w:rsidR="00EA07FE" w:rsidRPr="00003EB3"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003EB3">
              <w:rPr>
                <w:rFonts w:ascii="Times New Roman" w:hAnsi="Times New Roman"/>
                <w:bCs/>
                <w:i/>
                <w:sz w:val="26"/>
                <w:szCs w:val="26"/>
              </w:rPr>
              <w:lastRenderedPageBreak/>
              <w:t>½ ngày</w:t>
            </w:r>
          </w:p>
        </w:tc>
        <w:tc>
          <w:tcPr>
            <w:tcW w:w="1388" w:type="dxa"/>
          </w:tcPr>
          <w:p w14:paraId="23EFE961" w14:textId="77777777" w:rsidR="00EA07FE" w:rsidRPr="00003EB3"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0C743ED2" w14:textId="77777777" w:rsidR="00EA07FE" w:rsidRPr="0076101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6101B">
        <w:rPr>
          <w:rFonts w:ascii="Times New Roman" w:hAnsi="Times New Roman"/>
          <w:b/>
          <w:bCs/>
          <w:sz w:val="28"/>
          <w:szCs w:val="28"/>
        </w:rPr>
        <w:t xml:space="preserve">b. Thành phần, số lượng hồ sơ: </w:t>
      </w:r>
    </w:p>
    <w:p w14:paraId="629AC64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66B61A70"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cho phép hoạt động giáo dục trở lại;</w:t>
      </w:r>
    </w:p>
    <w:p w14:paraId="732129CE"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5A4DABF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70CBCEF7"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Trung tâm hỗ trợ và phát triển giáo dục hòa nhập.</w:t>
      </w:r>
    </w:p>
    <w:p w14:paraId="55CFD390" w14:textId="77777777" w:rsidR="00EA07FE" w:rsidRPr="007D038B" w:rsidRDefault="00EA07FE" w:rsidP="00EA07FE">
      <w:pPr>
        <w:pStyle w:val="NormalWeb"/>
        <w:shd w:val="clear" w:color="auto" w:fill="FFFFFF"/>
        <w:spacing w:before="120" w:beforeAutospacing="0" w:after="0" w:afterAutospacing="0"/>
        <w:ind w:firstLine="720"/>
        <w:jc w:val="both"/>
        <w:rPr>
          <w:rFonts w:ascii="Times New Roman" w:hAnsi="Times New Roman"/>
          <w:b/>
          <w:bCs/>
          <w:sz w:val="28"/>
          <w:szCs w:val="28"/>
        </w:rPr>
      </w:pPr>
      <w:r w:rsidRPr="007D038B">
        <w:rPr>
          <w:rFonts w:ascii="Times New Roman" w:hAnsi="Times New Roman"/>
          <w:b/>
          <w:bCs/>
          <w:sz w:val="28"/>
          <w:szCs w:val="28"/>
        </w:rPr>
        <w:t>d. Cơ quan giải quyết thủ tục hành chính:</w:t>
      </w:r>
    </w:p>
    <w:p w14:paraId="20F422A4" w14:textId="77777777" w:rsidR="00EA07FE" w:rsidRPr="007D038B" w:rsidRDefault="00EA07FE" w:rsidP="00EA07FE">
      <w:pPr>
        <w:pStyle w:val="NormalWeb"/>
        <w:shd w:val="clear" w:color="auto" w:fill="FFFFFF"/>
        <w:spacing w:before="120" w:beforeAutospacing="0" w:after="0" w:afterAutospacing="0"/>
        <w:ind w:firstLine="720"/>
        <w:jc w:val="both"/>
        <w:rPr>
          <w:rFonts w:ascii="Times New Roman" w:hAnsi="Times New Roman"/>
          <w:sz w:val="28"/>
          <w:szCs w:val="28"/>
        </w:rPr>
      </w:pPr>
      <w:r w:rsidRPr="007D038B">
        <w:rPr>
          <w:rFonts w:ascii="Times New Roman" w:hAnsi="Times New Roman"/>
          <w:sz w:val="28"/>
          <w:szCs w:val="28"/>
        </w:rPr>
        <w:t>Sở Giáo dục và Đào tạo</w:t>
      </w:r>
    </w:p>
    <w:p w14:paraId="50E1B38F" w14:textId="77777777" w:rsidR="00EA07FE" w:rsidRPr="007D038B" w:rsidRDefault="00EA07FE" w:rsidP="00EA07FE">
      <w:pPr>
        <w:pStyle w:val="NormalWeb"/>
        <w:shd w:val="clear" w:color="auto" w:fill="FFFFFF"/>
        <w:spacing w:before="120" w:beforeAutospacing="0" w:after="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7DB267D0" w14:textId="77777777" w:rsidR="00EA07FE" w:rsidRPr="007D038B" w:rsidRDefault="00EA07FE" w:rsidP="00EA07FE">
      <w:pPr>
        <w:pStyle w:val="NormalWeb"/>
        <w:shd w:val="clear" w:color="auto" w:fill="FFFFFF"/>
        <w:spacing w:before="120" w:beforeAutospacing="0" w:after="0" w:afterAutospacing="0"/>
        <w:ind w:firstLine="720"/>
        <w:jc w:val="both"/>
        <w:rPr>
          <w:rFonts w:ascii="Times New Roman" w:hAnsi="Times New Roman"/>
          <w:bCs/>
          <w:sz w:val="28"/>
          <w:szCs w:val="28"/>
        </w:rPr>
      </w:pPr>
      <w:r w:rsidRPr="007D038B">
        <w:rPr>
          <w:rFonts w:ascii="Times New Roman" w:hAnsi="Times New Roman"/>
          <w:bCs/>
          <w:sz w:val="28"/>
          <w:szCs w:val="28"/>
        </w:rPr>
        <w:lastRenderedPageBreak/>
        <w:t>Quyết định cho phép trung tâm hỗ trợ và phát triển giáo dục hòa nhập hoạt động giáo dục trở lại</w:t>
      </w:r>
    </w:p>
    <w:p w14:paraId="404581DC" w14:textId="77777777" w:rsidR="00EA07FE" w:rsidRPr="007D038B" w:rsidRDefault="00EA07FE" w:rsidP="00EA07FE">
      <w:pPr>
        <w:pStyle w:val="NormalWeb"/>
        <w:shd w:val="clear" w:color="auto" w:fill="FFFFFF"/>
        <w:spacing w:before="120" w:beforeAutospacing="0" w:after="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4593B2F5" w14:textId="77777777" w:rsidR="00EA07FE" w:rsidRPr="007D038B" w:rsidRDefault="00EA07FE" w:rsidP="00EA07FE">
      <w:pPr>
        <w:pStyle w:val="NormalWeb"/>
        <w:shd w:val="clear" w:color="auto" w:fill="FFFFFF"/>
        <w:spacing w:before="120" w:beforeAutospacing="0" w:after="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4E453945" w14:textId="77777777" w:rsidR="00EA07FE" w:rsidRPr="007D038B" w:rsidRDefault="00EA07FE" w:rsidP="00EA07FE">
      <w:pPr>
        <w:pStyle w:val="NormalWeb"/>
        <w:shd w:val="clear" w:color="auto" w:fill="FFFFFF"/>
        <w:spacing w:before="120" w:beforeAutospacing="0" w:after="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50B2E4DB" w14:textId="77777777" w:rsidR="00EA07FE" w:rsidRPr="00281F0D" w:rsidRDefault="00EA07FE" w:rsidP="00EA07FE">
      <w:pPr>
        <w:pStyle w:val="NormalWeb"/>
        <w:shd w:val="clear" w:color="auto" w:fill="FFFFFF"/>
        <w:spacing w:before="120" w:beforeAutospacing="0" w:after="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Sau thời hạn đình chỉ hoạt động giáo dục, nếu các nguyên nhân dẫn đến việc đình chỉ được khắc phục.</w:t>
      </w:r>
    </w:p>
    <w:p w14:paraId="7A0288C3" w14:textId="77777777" w:rsidR="00EA07FE" w:rsidRPr="00281F0D" w:rsidRDefault="00EA07FE" w:rsidP="00EA07FE">
      <w:pPr>
        <w:pStyle w:val="NormalWeb"/>
        <w:shd w:val="clear" w:color="auto" w:fill="FFFFFF"/>
        <w:spacing w:before="120" w:beforeAutospacing="0" w:after="0" w:afterAutospacing="0"/>
        <w:ind w:firstLine="720"/>
        <w:jc w:val="both"/>
        <w:rPr>
          <w:rFonts w:ascii="Times New Roman" w:hAnsi="Times New Roman"/>
          <w:i/>
          <w:spacing w:val="-8"/>
          <w:sz w:val="28"/>
          <w:szCs w:val="28"/>
          <w:lang w:val="hr-HR"/>
        </w:rPr>
      </w:pPr>
      <w:r w:rsidRPr="00281F0D">
        <w:rPr>
          <w:rFonts w:ascii="Times New Roman" w:hAnsi="Times New Roman"/>
          <w:b/>
          <w:bCs/>
          <w:sz w:val="28"/>
          <w:szCs w:val="28"/>
          <w:lang w:val="hr-HR"/>
        </w:rPr>
        <w:t xml:space="preserve">i. Căn cứ pháp lý của thủ tục hành chính: </w:t>
      </w:r>
    </w:p>
    <w:p w14:paraId="4E458D8F" w14:textId="77777777" w:rsidR="00EA07FE" w:rsidRPr="00281F0D" w:rsidRDefault="00EA07FE" w:rsidP="00EA07FE">
      <w:pPr>
        <w:shd w:val="clear" w:color="auto" w:fill="FFFFFF"/>
        <w:spacing w:before="120"/>
        <w:ind w:firstLine="720"/>
        <w:jc w:val="both"/>
        <w:rPr>
          <w:sz w:val="28"/>
          <w:szCs w:val="28"/>
          <w:lang w:val="hr-HR"/>
        </w:rPr>
      </w:pPr>
      <w:r w:rsidRPr="00281F0D">
        <w:rPr>
          <w:sz w:val="28"/>
          <w:szCs w:val="28"/>
          <w:lang w:val="hr-HR"/>
        </w:rPr>
        <w:t>+ Điều 65 Nghị định số </w:t>
      </w:r>
      <w:hyperlink r:id="rId55"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5D54965E" w14:textId="77777777" w:rsidR="00EA07FE" w:rsidRPr="00281F0D" w:rsidRDefault="00EA07FE" w:rsidP="00EA07FE">
      <w:pPr>
        <w:shd w:val="clear" w:color="auto" w:fill="FFFFFF"/>
        <w:spacing w:before="120"/>
        <w:ind w:firstLine="720"/>
        <w:jc w:val="both"/>
        <w:rPr>
          <w:sz w:val="28"/>
          <w:szCs w:val="28"/>
          <w:lang w:val="hr-HR"/>
        </w:rPr>
      </w:pPr>
      <w:r w:rsidRPr="00281F0D">
        <w:rPr>
          <w:iCs/>
          <w:sz w:val="28"/>
          <w:szCs w:val="28"/>
          <w:lang w:val="hr-HR"/>
        </w:rPr>
        <w:t>+ Điều 2 Nghị định số </w:t>
      </w:r>
      <w:hyperlink r:id="rId56" w:tgtFrame="_blank" w:tooltip="Nghị định 135/2018/NĐ-CP" w:history="1">
        <w:r w:rsidRPr="00281F0D">
          <w:rPr>
            <w:iCs/>
            <w:sz w:val="28"/>
            <w:szCs w:val="28"/>
            <w:lang w:val="hr-HR"/>
          </w:rPr>
          <w:t>135/2018/NĐ-CP</w:t>
        </w:r>
      </w:hyperlink>
      <w:r w:rsidRPr="00281F0D">
        <w:rPr>
          <w:iCs/>
          <w:sz w:val="28"/>
          <w:szCs w:val="28"/>
          <w:lang w:val="hr-HR"/>
        </w:rPr>
        <w:t> ngày 04/10/2018 của Chính phủ sửa đổi một số điều của Nghị định </w:t>
      </w:r>
      <w:hyperlink r:id="rId57" w:tgtFrame="_blank" w:tooltip="Nghị định 46/2017/NĐ-CP" w:history="1">
        <w:r w:rsidRPr="00281F0D">
          <w:rPr>
            <w:iCs/>
            <w:sz w:val="28"/>
            <w:szCs w:val="28"/>
            <w:lang w:val="hr-HR"/>
          </w:rPr>
          <w:t>46/2017/NĐ-CP</w:t>
        </w:r>
      </w:hyperlink>
      <w:r w:rsidRPr="00281F0D">
        <w:rPr>
          <w:iCs/>
          <w:sz w:val="28"/>
          <w:szCs w:val="28"/>
          <w:lang w:val="hr-HR"/>
        </w:rPr>
        <w:t> ngày 21/4/2017 của Chính phủ quy định về điều kiện đầu tư và hoạt động trong lĩnh vực giáo dục.</w:t>
      </w:r>
    </w:p>
    <w:p w14:paraId="355503E2"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EA07FE" w:rsidRPr="007D038B" w14:paraId="5007B5AC"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982CD13"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4A01FF75"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49B21620"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5063737B"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2D15E7A"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452243BD"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4E8D8632"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26621285"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1B6D3071"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46E81466"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608EC8A5"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2521B24"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72E7E54E"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4554C823" w14:textId="77777777" w:rsidR="00EA07FE" w:rsidRPr="007D038B" w:rsidRDefault="00EA07FE" w:rsidP="0088110F">
            <w:pPr>
              <w:spacing w:before="40" w:after="40"/>
              <w:rPr>
                <w:sz w:val="26"/>
                <w:szCs w:val="26"/>
                <w:lang w:val="nl-NL"/>
              </w:rPr>
            </w:pPr>
          </w:p>
        </w:tc>
      </w:tr>
    </w:tbl>
    <w:p w14:paraId="64211DC3" w14:textId="77777777" w:rsidR="003B6856" w:rsidRPr="00281F0D" w:rsidRDefault="003B6856" w:rsidP="00EA07FE">
      <w:pPr>
        <w:shd w:val="clear" w:color="auto" w:fill="FFFFFF"/>
        <w:spacing w:before="120" w:after="120" w:line="212" w:lineRule="atLeast"/>
        <w:ind w:firstLine="720"/>
        <w:jc w:val="both"/>
        <w:rPr>
          <w:b/>
          <w:bCs/>
          <w:sz w:val="28"/>
          <w:szCs w:val="28"/>
          <w:lang w:val="nl-NL"/>
        </w:rPr>
      </w:pPr>
    </w:p>
    <w:p w14:paraId="328B4D03" w14:textId="49B29C40" w:rsidR="00EA07FE" w:rsidRPr="00281F0D" w:rsidRDefault="009C5F25" w:rsidP="00EA07FE">
      <w:pPr>
        <w:shd w:val="clear" w:color="auto" w:fill="FFFFFF"/>
        <w:spacing w:before="120" w:after="120" w:line="212" w:lineRule="atLeast"/>
        <w:ind w:firstLine="720"/>
        <w:jc w:val="both"/>
        <w:rPr>
          <w:b/>
          <w:bCs/>
          <w:sz w:val="28"/>
          <w:szCs w:val="28"/>
          <w:lang w:val="nl-NL"/>
        </w:rPr>
      </w:pPr>
      <w:r w:rsidRPr="00281F0D">
        <w:rPr>
          <w:b/>
          <w:bCs/>
          <w:sz w:val="28"/>
          <w:szCs w:val="28"/>
          <w:lang w:val="nl-NL"/>
        </w:rPr>
        <w:lastRenderedPageBreak/>
        <w:t>14</w:t>
      </w:r>
      <w:r w:rsidR="00EA07FE" w:rsidRPr="00281F0D">
        <w:rPr>
          <w:b/>
          <w:bCs/>
          <w:sz w:val="28"/>
          <w:szCs w:val="28"/>
          <w:lang w:val="nl-NL"/>
        </w:rPr>
        <w:t xml:space="preserve">. Tên thủ tục hành chính: Tổ chức lại, cho phép tổ chức lại trung tâm hỗ trợ và phát triển giáo dục hòa nhập </w:t>
      </w:r>
    </w:p>
    <w:p w14:paraId="25164DA6" w14:textId="77777777" w:rsidR="00EA07FE" w:rsidRPr="007D038B" w:rsidRDefault="00EA07FE" w:rsidP="00EA07FE">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nl-NL"/>
        </w:rPr>
        <w:t xml:space="preserve"> </w:t>
      </w:r>
      <w:r w:rsidRPr="007D038B">
        <w:rPr>
          <w:b/>
          <w:bCs/>
          <w:sz w:val="28"/>
          <w:szCs w:val="28"/>
          <w:lang w:val="vi-VN"/>
        </w:rPr>
        <w:t>tự</w:t>
      </w:r>
      <w:r w:rsidRPr="00281F0D">
        <w:rPr>
          <w:b/>
          <w:bCs/>
          <w:sz w:val="28"/>
          <w:szCs w:val="28"/>
          <w:lang w:val="nl-NL"/>
        </w:rPr>
        <w:t xml:space="preserve">, cách thức, thời gian </w:t>
      </w:r>
      <w:r w:rsidRPr="007D038B">
        <w:rPr>
          <w:b/>
          <w:bCs/>
          <w:sz w:val="28"/>
          <w:szCs w:val="28"/>
          <w:lang w:val="vi-VN"/>
        </w:rPr>
        <w:t>giải quyết</w:t>
      </w:r>
      <w:r w:rsidRPr="00281F0D">
        <w:rPr>
          <w:b/>
          <w:sz w:val="28"/>
          <w:szCs w:val="28"/>
          <w:lang w:val="nl-NL"/>
        </w:rPr>
        <w:t xml:space="preserve"> thủ tục hành chính: </w:t>
      </w:r>
    </w:p>
    <w:tbl>
      <w:tblPr>
        <w:tblW w:w="15246" w:type="dxa"/>
        <w:tblLook w:val="04A0" w:firstRow="1" w:lastRow="0" w:firstColumn="1" w:lastColumn="0" w:noHBand="0" w:noVBand="1"/>
      </w:tblPr>
      <w:tblGrid>
        <w:gridCol w:w="851"/>
        <w:gridCol w:w="2376"/>
        <w:gridCol w:w="7513"/>
        <w:gridCol w:w="3118"/>
        <w:gridCol w:w="1388"/>
      </w:tblGrid>
      <w:tr w:rsidR="00EA07FE" w:rsidRPr="00752CCE" w14:paraId="65D08C65" w14:textId="77777777" w:rsidTr="0088110F">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63AD9FCF" w14:textId="77777777" w:rsidR="00EA07FE" w:rsidRPr="00752CCE" w:rsidRDefault="00EA07FE" w:rsidP="0088110F">
            <w:pPr>
              <w:pStyle w:val="NormalWeb"/>
              <w:spacing w:before="0" w:beforeAutospacing="0" w:after="0" w:afterAutospacing="0"/>
              <w:jc w:val="center"/>
              <w:rPr>
                <w:rFonts w:ascii="Times New Roman" w:hAnsi="Times New Roman"/>
                <w:b/>
                <w:sz w:val="26"/>
                <w:szCs w:val="26"/>
              </w:rPr>
            </w:pPr>
            <w:r w:rsidRPr="00752CCE">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16D8C57B" w14:textId="77777777" w:rsidR="00EA07FE" w:rsidRPr="00752CCE" w:rsidRDefault="00EA07FE" w:rsidP="0088110F">
            <w:pPr>
              <w:pStyle w:val="NormalWeb"/>
              <w:spacing w:before="0" w:beforeAutospacing="0" w:after="0" w:afterAutospacing="0"/>
              <w:jc w:val="center"/>
              <w:rPr>
                <w:rFonts w:ascii="Times New Roman" w:hAnsi="Times New Roman"/>
                <w:b/>
                <w:sz w:val="26"/>
                <w:szCs w:val="26"/>
              </w:rPr>
            </w:pPr>
            <w:r w:rsidRPr="00752CCE">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151CCE23" w14:textId="77777777" w:rsidR="00EA07FE" w:rsidRPr="00752CCE" w:rsidRDefault="00EA07FE" w:rsidP="0088110F">
            <w:pPr>
              <w:pStyle w:val="NormalWeb"/>
              <w:spacing w:before="0" w:beforeAutospacing="0" w:after="0" w:afterAutospacing="0"/>
              <w:jc w:val="center"/>
              <w:rPr>
                <w:rFonts w:ascii="Times New Roman" w:hAnsi="Times New Roman"/>
                <w:b/>
                <w:sz w:val="26"/>
                <w:szCs w:val="26"/>
              </w:rPr>
            </w:pPr>
            <w:r w:rsidRPr="00752CCE">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0D1CCF03" w14:textId="77777777" w:rsidR="00EA07FE" w:rsidRPr="00752CCE" w:rsidRDefault="00EA07FE" w:rsidP="0088110F">
            <w:pPr>
              <w:pStyle w:val="NormalWeb"/>
              <w:spacing w:before="0" w:beforeAutospacing="0" w:after="0" w:afterAutospacing="0"/>
              <w:jc w:val="center"/>
              <w:rPr>
                <w:rFonts w:ascii="Times New Roman" w:hAnsi="Times New Roman"/>
                <w:b/>
                <w:sz w:val="26"/>
                <w:szCs w:val="26"/>
              </w:rPr>
            </w:pPr>
            <w:r w:rsidRPr="00752CCE">
              <w:rPr>
                <w:rFonts w:ascii="Times New Roman" w:hAnsi="Times New Roman"/>
                <w:b/>
                <w:sz w:val="26"/>
                <w:szCs w:val="26"/>
              </w:rPr>
              <w:t>Thời gian giải quyết</w:t>
            </w:r>
          </w:p>
        </w:tc>
        <w:tc>
          <w:tcPr>
            <w:tcW w:w="1388" w:type="dxa"/>
            <w:tcBorders>
              <w:top w:val="single" w:sz="4" w:space="0" w:color="auto"/>
              <w:left w:val="single" w:sz="4" w:space="0" w:color="auto"/>
              <w:bottom w:val="single" w:sz="4" w:space="0" w:color="auto"/>
              <w:right w:val="single" w:sz="4" w:space="0" w:color="auto"/>
            </w:tcBorders>
            <w:vAlign w:val="center"/>
          </w:tcPr>
          <w:p w14:paraId="253E65B5" w14:textId="77777777" w:rsidR="00EA07FE" w:rsidRPr="00752CCE" w:rsidRDefault="00EA07FE" w:rsidP="0088110F">
            <w:pPr>
              <w:pStyle w:val="NormalWeb"/>
              <w:spacing w:before="0" w:beforeAutospacing="0" w:after="0" w:afterAutospacing="0"/>
              <w:jc w:val="center"/>
              <w:rPr>
                <w:rFonts w:ascii="Times New Roman" w:hAnsi="Times New Roman"/>
                <w:b/>
                <w:sz w:val="26"/>
                <w:szCs w:val="26"/>
              </w:rPr>
            </w:pPr>
            <w:r w:rsidRPr="00752CCE">
              <w:rPr>
                <w:rFonts w:ascii="Times New Roman" w:hAnsi="Times New Roman"/>
                <w:b/>
                <w:sz w:val="26"/>
                <w:szCs w:val="26"/>
              </w:rPr>
              <w:t>Ghi chú</w:t>
            </w:r>
          </w:p>
        </w:tc>
      </w:tr>
      <w:tr w:rsidR="00EA07FE" w:rsidRPr="00752CCE" w14:paraId="16522C25" w14:textId="77777777" w:rsidTr="0088110F">
        <w:trPr>
          <w:trHeight w:val="1108"/>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0CA6EF03" w14:textId="77777777" w:rsidR="00EA07FE" w:rsidRPr="00752CC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52CCE">
              <w:rPr>
                <w:rFonts w:ascii="Times New Roman" w:hAnsi="Times New Roman"/>
                <w:b/>
                <w:sz w:val="26"/>
                <w:szCs w:val="26"/>
              </w:rPr>
              <w:t>Bước 1</w:t>
            </w:r>
          </w:p>
        </w:tc>
        <w:tc>
          <w:tcPr>
            <w:tcW w:w="2376" w:type="dxa"/>
            <w:vMerge w:val="restart"/>
            <w:tcBorders>
              <w:top w:val="single" w:sz="4" w:space="0" w:color="auto"/>
              <w:left w:val="single" w:sz="4" w:space="0" w:color="auto"/>
              <w:bottom w:val="single" w:sz="4" w:space="0" w:color="auto"/>
              <w:right w:val="single" w:sz="4" w:space="0" w:color="auto"/>
            </w:tcBorders>
            <w:vAlign w:val="center"/>
          </w:tcPr>
          <w:p w14:paraId="7B2C0447" w14:textId="77777777" w:rsidR="00EA07FE" w:rsidRPr="00752CCE"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752CCE">
              <w:rPr>
                <w:rFonts w:ascii="Times New Roman" w:hAnsi="Times New Roman"/>
                <w:b/>
                <w:sz w:val="26"/>
                <w:szCs w:val="26"/>
              </w:rPr>
              <w:t xml:space="preserve">Nộp hồ sơ thủ tục hành chính: </w:t>
            </w:r>
            <w:r w:rsidRPr="00752CCE">
              <w:rPr>
                <w:rFonts w:ascii="Times New Roman" w:hAnsi="Times New Roman"/>
                <w:i/>
                <w:sz w:val="26"/>
                <w:szCs w:val="26"/>
              </w:rPr>
              <w:t xml:space="preserve">Tổ chức, cá nhân chuẩn bị hồ sơ đầy đủ theo quy định và </w:t>
            </w:r>
            <w:r w:rsidRPr="00752CCE">
              <w:rPr>
                <w:rFonts w:ascii="Times New Roman" w:hAnsi="Times New Roman"/>
                <w:i/>
                <w:sz w:val="26"/>
                <w:szCs w:val="26"/>
                <w:lang w:val="vi-VN"/>
              </w:rPr>
              <w:t xml:space="preserve">nộp hồ sơ </w:t>
            </w:r>
            <w:r w:rsidRPr="00752CCE">
              <w:rPr>
                <w:rFonts w:ascii="Times New Roman" w:hAnsi="Times New Roman"/>
                <w:i/>
                <w:sz w:val="26"/>
                <w:szCs w:val="26"/>
              </w:rPr>
              <w:t>qua các cách thức sau:</w:t>
            </w:r>
          </w:p>
        </w:tc>
        <w:tc>
          <w:tcPr>
            <w:tcW w:w="7513" w:type="dxa"/>
            <w:tcBorders>
              <w:top w:val="single" w:sz="4" w:space="0" w:color="auto"/>
              <w:left w:val="single" w:sz="4" w:space="0" w:color="auto"/>
              <w:right w:val="single" w:sz="4" w:space="0" w:color="auto"/>
            </w:tcBorders>
            <w:vAlign w:val="center"/>
          </w:tcPr>
          <w:p w14:paraId="62AD0EDA" w14:textId="77777777" w:rsidR="00EA07FE" w:rsidRPr="00752CC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752CCE">
              <w:rPr>
                <w:rFonts w:ascii="Times New Roman" w:hAnsi="Times New Roman"/>
                <w:sz w:val="26"/>
                <w:szCs w:val="26"/>
              </w:rPr>
              <w:t xml:space="preserve">   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752CCE">
              <w:rPr>
                <w:rFonts w:ascii="Times New Roman" w:hAnsi="Times New Roman"/>
                <w:sz w:val="26"/>
                <w:szCs w:val="26"/>
              </w:rPr>
              <w:t>).</w:t>
            </w:r>
          </w:p>
          <w:p w14:paraId="18B5AB6B"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752CCE">
              <w:rPr>
                <w:rFonts w:ascii="Times New Roman" w:hAnsi="Times New Roman"/>
                <w:sz w:val="26"/>
                <w:szCs w:val="26"/>
              </w:rPr>
              <w:t xml:space="preserve">   2. Hoặc thông qua bưu điện.</w:t>
            </w:r>
          </w:p>
          <w:p w14:paraId="241FB32A" w14:textId="1C0D7A46" w:rsidR="00B44F5E" w:rsidRPr="00B44F5E" w:rsidRDefault="00B44F5E" w:rsidP="00B44F5E">
            <w:pPr>
              <w:pStyle w:val="NormalWeb"/>
              <w:shd w:val="clear" w:color="auto" w:fill="FFFFFF"/>
              <w:spacing w:before="0" w:beforeAutospacing="0" w:after="0" w:afterAutospacing="0"/>
              <w:jc w:val="both"/>
              <w:rPr>
                <w:rFonts w:ascii="Times New Roman" w:hAnsi="Times New Roman"/>
                <w:b/>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58" w:history="1">
              <w:r w:rsidRPr="004605B5">
                <w:rPr>
                  <w:rStyle w:val="Hyperlink"/>
                  <w:rFonts w:ascii="Times New Roman" w:hAnsi="Times New Roman"/>
                  <w:sz w:val="26"/>
                  <w:szCs w:val="26"/>
                </w:rPr>
                <w:t>http://dichvucong.dongthap.gov.vn</w:t>
              </w:r>
            </w:hyperlink>
          </w:p>
        </w:tc>
        <w:tc>
          <w:tcPr>
            <w:tcW w:w="3118" w:type="dxa"/>
            <w:tcBorders>
              <w:top w:val="single" w:sz="4" w:space="0" w:color="auto"/>
              <w:left w:val="single" w:sz="4" w:space="0" w:color="auto"/>
              <w:right w:val="single" w:sz="4" w:space="0" w:color="auto"/>
            </w:tcBorders>
            <w:vAlign w:val="center"/>
          </w:tcPr>
          <w:p w14:paraId="6F29104C" w14:textId="77777777" w:rsidR="00EA07FE" w:rsidRPr="00752CC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52CCE">
              <w:rPr>
                <w:rFonts w:ascii="Times New Roman" w:hAnsi="Times New Roman"/>
                <w:sz w:val="26"/>
                <w:szCs w:val="26"/>
                <w:lang w:val="vi-VN"/>
              </w:rPr>
              <w:t>Sáng: từ 07 giờ đến 11 giờ 30 phút; chiều: từ 13 giờ 30 đến 17 giờ của các ngày làm việc.</w:t>
            </w:r>
          </w:p>
        </w:tc>
        <w:tc>
          <w:tcPr>
            <w:tcW w:w="1388" w:type="dxa"/>
            <w:tcBorders>
              <w:top w:val="single" w:sz="4" w:space="0" w:color="auto"/>
              <w:left w:val="single" w:sz="4" w:space="0" w:color="auto"/>
              <w:bottom w:val="single" w:sz="4" w:space="0" w:color="auto"/>
              <w:right w:val="single" w:sz="4" w:space="0" w:color="auto"/>
            </w:tcBorders>
            <w:vAlign w:val="center"/>
          </w:tcPr>
          <w:p w14:paraId="15631CBD" w14:textId="77777777" w:rsidR="00EA07FE" w:rsidRPr="00752CCE" w:rsidRDefault="00EA07FE" w:rsidP="0088110F">
            <w:pPr>
              <w:jc w:val="center"/>
              <w:rPr>
                <w:i/>
                <w:sz w:val="26"/>
                <w:szCs w:val="26"/>
                <w:lang w:val="vi-VN"/>
              </w:rPr>
            </w:pPr>
          </w:p>
        </w:tc>
      </w:tr>
      <w:tr w:rsidR="00EA07FE" w:rsidRPr="00752CCE" w14:paraId="1C4C3141" w14:textId="77777777" w:rsidTr="0088110F">
        <w:trPr>
          <w:trHeight w:val="359"/>
        </w:trPr>
        <w:tc>
          <w:tcPr>
            <w:tcW w:w="851" w:type="dxa"/>
            <w:vMerge/>
            <w:tcBorders>
              <w:top w:val="single" w:sz="4" w:space="0" w:color="auto"/>
              <w:left w:val="single" w:sz="4" w:space="0" w:color="auto"/>
              <w:bottom w:val="single" w:sz="4" w:space="0" w:color="auto"/>
              <w:right w:val="single" w:sz="4" w:space="0" w:color="auto"/>
            </w:tcBorders>
          </w:tcPr>
          <w:p w14:paraId="697444BB" w14:textId="77777777" w:rsidR="00EA07FE" w:rsidRPr="00752CC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2C7DAA1A" w14:textId="77777777" w:rsidR="00EA07FE" w:rsidRPr="00752CCE"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tcBorders>
              <w:top w:val="single" w:sz="4" w:space="0" w:color="auto"/>
              <w:left w:val="single" w:sz="4" w:space="0" w:color="auto"/>
              <w:bottom w:val="single" w:sz="4" w:space="0" w:color="auto"/>
              <w:right w:val="single" w:sz="4" w:space="0" w:color="auto"/>
            </w:tcBorders>
            <w:vAlign w:val="center"/>
          </w:tcPr>
          <w:p w14:paraId="6BF37E0F" w14:textId="1A76C468" w:rsidR="00EA07FE" w:rsidRPr="00752CCE" w:rsidRDefault="00EA07FE" w:rsidP="00B44F5E">
            <w:pPr>
              <w:pStyle w:val="NormalWeb"/>
              <w:shd w:val="clear" w:color="auto" w:fill="FFFFFF"/>
              <w:spacing w:before="0" w:beforeAutospacing="0" w:after="0" w:afterAutospacing="0"/>
              <w:jc w:val="both"/>
              <w:rPr>
                <w:rFonts w:ascii="Times New Roman" w:hAnsi="Times New Roman"/>
                <w:sz w:val="26"/>
                <w:szCs w:val="26"/>
              </w:rPr>
            </w:pPr>
            <w:r w:rsidRPr="00752CCE">
              <w:rPr>
                <w:rFonts w:ascii="Times New Roman" w:hAnsi="Times New Roman"/>
                <w:sz w:val="26"/>
                <w:szCs w:val="26"/>
              </w:rPr>
              <w:t xml:space="preserve">   </w:t>
            </w:r>
            <w:r w:rsidR="00B44F5E">
              <w:rPr>
                <w:rFonts w:ascii="Times New Roman" w:hAnsi="Times New Roman"/>
                <w:sz w:val="26"/>
                <w:szCs w:val="26"/>
              </w:rPr>
              <w:t>4</w:t>
            </w:r>
            <w:r w:rsidRPr="00752CCE">
              <w:rPr>
                <w:rFonts w:ascii="Times New Roman" w:hAnsi="Times New Roman"/>
                <w:sz w:val="26"/>
                <w:szCs w:val="26"/>
              </w:rPr>
              <w:t xml:space="preserve">. </w:t>
            </w:r>
            <w:r w:rsidRPr="00752CCE">
              <w:rPr>
                <w:rFonts w:ascii="Times New Roman" w:hAnsi="Times New Roman"/>
                <w:sz w:val="26"/>
                <w:szCs w:val="26"/>
                <w:lang w:val="vi-VN"/>
              </w:rPr>
              <w:t>Sở Nội vụ tiếp nhận</w:t>
            </w:r>
            <w:r w:rsidRPr="00752CCE">
              <w:rPr>
                <w:rFonts w:ascii="Times New Roman" w:hAnsi="Times New Roman"/>
                <w:sz w:val="26"/>
                <w:szCs w:val="26"/>
              </w:rPr>
              <w:t>, kiểm tra tổ chức lại, cho phép tổ chức lại trung tâm hỗ trợ và phát triển giáo dục hòa nhập trên địa bàn thuộc phạm vi quản lý và thông tin cho Trung tâm hỗ trợ và phát triển giáo dục hòa nhập biết hồ sơ được chấp nhận hoặc yêu cầu tiếp tục hoàn thiện.</w:t>
            </w:r>
          </w:p>
        </w:tc>
        <w:tc>
          <w:tcPr>
            <w:tcW w:w="3118" w:type="dxa"/>
            <w:tcBorders>
              <w:top w:val="single" w:sz="4" w:space="0" w:color="auto"/>
              <w:left w:val="single" w:sz="4" w:space="0" w:color="auto"/>
              <w:bottom w:val="single" w:sz="4" w:space="0" w:color="auto"/>
              <w:right w:val="single" w:sz="4" w:space="0" w:color="auto"/>
            </w:tcBorders>
            <w:vAlign w:val="center"/>
          </w:tcPr>
          <w:p w14:paraId="773804C0" w14:textId="77777777" w:rsidR="00EA07FE" w:rsidRPr="00752CCE"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388" w:type="dxa"/>
            <w:tcBorders>
              <w:top w:val="single" w:sz="4" w:space="0" w:color="auto"/>
              <w:left w:val="single" w:sz="4" w:space="0" w:color="auto"/>
              <w:bottom w:val="single" w:sz="4" w:space="0" w:color="auto"/>
              <w:right w:val="single" w:sz="4" w:space="0" w:color="auto"/>
            </w:tcBorders>
          </w:tcPr>
          <w:p w14:paraId="3B1B2AF8" w14:textId="77777777" w:rsidR="00EA07FE" w:rsidRPr="00752CCE"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752CCE" w14:paraId="4B6EEF29" w14:textId="77777777" w:rsidTr="0088110F">
        <w:trPr>
          <w:trHeight w:val="600"/>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320A5731" w14:textId="77777777" w:rsidR="00EA07FE" w:rsidRPr="00752CC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52CCE">
              <w:rPr>
                <w:rFonts w:ascii="Times New Roman" w:hAnsi="Times New Roman"/>
                <w:b/>
                <w:sz w:val="26"/>
                <w:szCs w:val="26"/>
              </w:rPr>
              <w:t>Bước 2</w:t>
            </w:r>
          </w:p>
        </w:tc>
        <w:tc>
          <w:tcPr>
            <w:tcW w:w="2376" w:type="dxa"/>
            <w:vMerge w:val="restart"/>
            <w:tcBorders>
              <w:top w:val="single" w:sz="4" w:space="0" w:color="auto"/>
              <w:left w:val="single" w:sz="4" w:space="0" w:color="auto"/>
              <w:bottom w:val="single" w:sz="4" w:space="0" w:color="auto"/>
              <w:right w:val="single" w:sz="4" w:space="0" w:color="auto"/>
            </w:tcBorders>
            <w:vAlign w:val="center"/>
          </w:tcPr>
          <w:p w14:paraId="51BFBEB4" w14:textId="77777777" w:rsidR="00EA07FE" w:rsidRPr="00752CCE" w:rsidRDefault="00EA07FE" w:rsidP="0088110F">
            <w:pPr>
              <w:spacing w:before="120" w:after="120"/>
              <w:jc w:val="both"/>
              <w:rPr>
                <w:sz w:val="26"/>
                <w:szCs w:val="26"/>
              </w:rPr>
            </w:pPr>
            <w:r w:rsidRPr="00752CCE">
              <w:rPr>
                <w:b/>
                <w:sz w:val="26"/>
                <w:szCs w:val="26"/>
              </w:rPr>
              <w:t>Tiếp nhận và chuyển hồ sơ thủ tục hành chính</w:t>
            </w:r>
          </w:p>
        </w:tc>
        <w:tc>
          <w:tcPr>
            <w:tcW w:w="7513" w:type="dxa"/>
            <w:vMerge w:val="restart"/>
            <w:tcBorders>
              <w:top w:val="single" w:sz="4" w:space="0" w:color="auto"/>
              <w:left w:val="single" w:sz="4" w:space="0" w:color="auto"/>
              <w:right w:val="single" w:sz="4" w:space="0" w:color="auto"/>
            </w:tcBorders>
          </w:tcPr>
          <w:p w14:paraId="4403D94E" w14:textId="77777777" w:rsidR="00EA07FE" w:rsidRPr="00752CCE"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752CCE">
              <w:rPr>
                <w:rFonts w:ascii="Times New Roman" w:hAnsi="Times New Roman"/>
                <w:sz w:val="26"/>
                <w:szCs w:val="26"/>
              </w:rPr>
              <w:t xml:space="preserve">Đối với hồ sơ được nộp </w:t>
            </w:r>
            <w:r w:rsidRPr="00752CCE">
              <w:rPr>
                <w:rFonts w:ascii="Times New Roman" w:hAnsi="Times New Roman"/>
                <w:sz w:val="26"/>
                <w:szCs w:val="26"/>
                <w:lang w:val="vi-VN"/>
              </w:rPr>
              <w:t xml:space="preserve">trực tiếp qua </w:t>
            </w:r>
            <w:r w:rsidRPr="00752CCE">
              <w:rPr>
                <w:rFonts w:ascii="Times New Roman" w:hAnsi="Times New Roman"/>
                <w:sz w:val="26"/>
                <w:szCs w:val="26"/>
              </w:rPr>
              <w:t xml:space="preserve">Bộ phận </w:t>
            </w:r>
            <w:r w:rsidRPr="00752CCE">
              <w:rPr>
                <w:rFonts w:ascii="Times New Roman" w:hAnsi="Times New Roman"/>
                <w:sz w:val="26"/>
                <w:szCs w:val="26"/>
                <w:lang w:val="vi-VN"/>
              </w:rPr>
              <w:t>tiếp nhận và trả kết quả</w:t>
            </w:r>
            <w:r>
              <w:rPr>
                <w:rFonts w:ascii="Times New Roman" w:hAnsi="Times New Roman"/>
                <w:sz w:val="26"/>
                <w:szCs w:val="26"/>
              </w:rPr>
              <w:t xml:space="preserve"> </w:t>
            </w:r>
            <w:r w:rsidRPr="00752CCE">
              <w:rPr>
                <w:rFonts w:ascii="Times New Roman" w:hAnsi="Times New Roman"/>
                <w:sz w:val="26"/>
                <w:szCs w:val="26"/>
              </w:rPr>
              <w:t xml:space="preserve">hoặc thông </w:t>
            </w:r>
            <w:r w:rsidRPr="00752CCE">
              <w:rPr>
                <w:rFonts w:ascii="Times New Roman" w:hAnsi="Times New Roman"/>
                <w:sz w:val="26"/>
                <w:szCs w:val="26"/>
                <w:lang w:val="vi-VN"/>
              </w:rPr>
              <w:t xml:space="preserve">qua dịch vụ bưu chính </w:t>
            </w:r>
            <w:r w:rsidRPr="00752CCE">
              <w:rPr>
                <w:rFonts w:ascii="Times New Roman" w:hAnsi="Times New Roman"/>
                <w:sz w:val="26"/>
                <w:szCs w:val="26"/>
              </w:rPr>
              <w:t xml:space="preserve">công ích cán bộ, công chức, viên chức tiếp nhận hồ sơ tại Bộ phận </w:t>
            </w:r>
            <w:r w:rsidRPr="00752CCE">
              <w:rPr>
                <w:rFonts w:ascii="Times New Roman" w:hAnsi="Times New Roman"/>
                <w:sz w:val="26"/>
                <w:szCs w:val="26"/>
                <w:lang w:val="vi-VN"/>
              </w:rPr>
              <w:t>tiếp nhận và trả kết quả</w:t>
            </w:r>
            <w:r w:rsidRPr="00752CCE">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62B45DF9" w14:textId="77777777" w:rsidR="00EA07FE" w:rsidRPr="00752CCE"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752CCE">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3C861517" w14:textId="77777777" w:rsidR="00EA07FE" w:rsidRPr="00752CCE"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752CCE">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7EE3E1F4" w14:textId="77777777" w:rsidR="00EA07FE" w:rsidRPr="00752CCE" w:rsidRDefault="00EA07FE" w:rsidP="0088110F">
            <w:pPr>
              <w:spacing w:before="120" w:after="120"/>
              <w:ind w:firstLine="205"/>
              <w:jc w:val="both"/>
              <w:rPr>
                <w:sz w:val="26"/>
                <w:szCs w:val="26"/>
              </w:rPr>
            </w:pPr>
            <w:r w:rsidRPr="00752CCE">
              <w:rPr>
                <w:sz w:val="26"/>
                <w:szCs w:val="26"/>
              </w:rPr>
              <w:t xml:space="preserve">c) Trường hợp hồ sơ đầy đủ, chính xác theo quy định, cán bộ, công chức, viên chức tiếp nhận hồ sơ và lập Giấy tiếp nhận hồ sơ và hẹn </w:t>
            </w:r>
            <w:r w:rsidRPr="00752CCE">
              <w:rPr>
                <w:sz w:val="26"/>
                <w:szCs w:val="26"/>
              </w:rPr>
              <w:lastRenderedPageBreak/>
              <w:t>ngày trả kết quả; đồng thời, chuyển cho cơ quan có thẩm quyền để giải quyết theo quy trình.</w:t>
            </w:r>
          </w:p>
        </w:tc>
        <w:tc>
          <w:tcPr>
            <w:tcW w:w="3118" w:type="dxa"/>
            <w:tcBorders>
              <w:top w:val="single" w:sz="4" w:space="0" w:color="auto"/>
              <w:left w:val="single" w:sz="4" w:space="0" w:color="auto"/>
              <w:bottom w:val="single" w:sz="4" w:space="0" w:color="auto"/>
              <w:right w:val="single" w:sz="4" w:space="0" w:color="auto"/>
            </w:tcBorders>
            <w:vAlign w:val="center"/>
          </w:tcPr>
          <w:p w14:paraId="07603C3D" w14:textId="77777777" w:rsidR="00EA07FE" w:rsidRPr="00752CCE" w:rsidRDefault="00EA07FE" w:rsidP="0088110F">
            <w:pPr>
              <w:pStyle w:val="NormalWeb"/>
              <w:spacing w:before="0" w:beforeAutospacing="0" w:after="120" w:afterAutospacing="0" w:line="234" w:lineRule="atLeast"/>
              <w:jc w:val="both"/>
              <w:rPr>
                <w:rFonts w:ascii="Times New Roman" w:hAnsi="Times New Roman"/>
                <w:b/>
                <w:sz w:val="26"/>
                <w:szCs w:val="26"/>
              </w:rPr>
            </w:pPr>
            <w:r w:rsidRPr="00752CCE">
              <w:rPr>
                <w:rFonts w:ascii="Times New Roman" w:hAnsi="Times New Roman"/>
                <w:sz w:val="26"/>
                <w:szCs w:val="26"/>
              </w:rPr>
              <w:lastRenderedPageBreak/>
              <w:t>C</w:t>
            </w:r>
            <w:r w:rsidRPr="00752CCE">
              <w:rPr>
                <w:rStyle w:val="fontstyle21"/>
              </w:rPr>
              <w:t xml:space="preserve">huyển ngay hồ sơ tiếp nhận trực tiếp trong ngày làm việc </w:t>
            </w:r>
            <w:r w:rsidRPr="00752CCE">
              <w:rPr>
                <w:rStyle w:val="fontstyle21"/>
                <w:i/>
              </w:rPr>
              <w:t>(k</w:t>
            </w:r>
            <w:r w:rsidRPr="00752CCE">
              <w:rPr>
                <w:rFonts w:ascii="Times New Roman" w:hAnsi="Times New Roman"/>
                <w:i/>
                <w:sz w:val="26"/>
                <w:szCs w:val="26"/>
              </w:rPr>
              <w:t>hông để quá 3 giờ làm việc)</w:t>
            </w:r>
            <w:r w:rsidRPr="00752CCE">
              <w:rPr>
                <w:rStyle w:val="fontstyle21"/>
              </w:rPr>
              <w:t xml:space="preserve"> hoặc chuyển vào đầu giờ ngày làm việc tiếp theo đối với trường hợp tiếp nhận sau 15 giờ hàng ngày.</w:t>
            </w:r>
          </w:p>
        </w:tc>
        <w:tc>
          <w:tcPr>
            <w:tcW w:w="1388" w:type="dxa"/>
            <w:vMerge w:val="restart"/>
            <w:tcBorders>
              <w:top w:val="single" w:sz="4" w:space="0" w:color="auto"/>
              <w:left w:val="single" w:sz="4" w:space="0" w:color="auto"/>
              <w:bottom w:val="single" w:sz="4" w:space="0" w:color="auto"/>
              <w:right w:val="single" w:sz="4" w:space="0" w:color="auto"/>
            </w:tcBorders>
            <w:vAlign w:val="center"/>
          </w:tcPr>
          <w:p w14:paraId="11F3A789" w14:textId="77777777" w:rsidR="00EA07FE" w:rsidRPr="00752CCE" w:rsidRDefault="00EA07FE" w:rsidP="0088110F">
            <w:pPr>
              <w:jc w:val="center"/>
              <w:rPr>
                <w:i/>
                <w:sz w:val="26"/>
                <w:szCs w:val="26"/>
                <w:lang w:val="vi-VN"/>
              </w:rPr>
            </w:pPr>
          </w:p>
        </w:tc>
      </w:tr>
      <w:tr w:rsidR="00EA07FE" w:rsidRPr="00752CCE" w14:paraId="2E1B06C8" w14:textId="77777777" w:rsidTr="0088110F">
        <w:trPr>
          <w:trHeight w:val="600"/>
        </w:trPr>
        <w:tc>
          <w:tcPr>
            <w:tcW w:w="851" w:type="dxa"/>
            <w:vMerge/>
            <w:tcBorders>
              <w:top w:val="single" w:sz="4" w:space="0" w:color="auto"/>
              <w:left w:val="single" w:sz="4" w:space="0" w:color="auto"/>
              <w:bottom w:val="single" w:sz="4" w:space="0" w:color="auto"/>
              <w:right w:val="single" w:sz="4" w:space="0" w:color="auto"/>
            </w:tcBorders>
          </w:tcPr>
          <w:p w14:paraId="79D9E12A" w14:textId="77777777" w:rsidR="00EA07FE" w:rsidRPr="00752CC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36A01054" w14:textId="77777777" w:rsidR="00EA07FE" w:rsidRPr="00752CCE" w:rsidRDefault="00EA07FE" w:rsidP="0088110F">
            <w:pPr>
              <w:spacing w:before="120" w:after="120"/>
              <w:jc w:val="both"/>
              <w:rPr>
                <w:b/>
                <w:sz w:val="26"/>
                <w:szCs w:val="26"/>
              </w:rPr>
            </w:pPr>
          </w:p>
        </w:tc>
        <w:tc>
          <w:tcPr>
            <w:tcW w:w="7513" w:type="dxa"/>
            <w:vMerge/>
            <w:tcBorders>
              <w:left w:val="single" w:sz="4" w:space="0" w:color="auto"/>
              <w:bottom w:val="single" w:sz="4" w:space="0" w:color="auto"/>
              <w:right w:val="single" w:sz="4" w:space="0" w:color="auto"/>
            </w:tcBorders>
          </w:tcPr>
          <w:p w14:paraId="359F3AF6" w14:textId="77777777" w:rsidR="00EA07FE" w:rsidRPr="00752CCE"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p>
        </w:tc>
        <w:tc>
          <w:tcPr>
            <w:tcW w:w="3118" w:type="dxa"/>
            <w:tcBorders>
              <w:top w:val="single" w:sz="4" w:space="0" w:color="auto"/>
              <w:left w:val="single" w:sz="4" w:space="0" w:color="auto"/>
              <w:bottom w:val="single" w:sz="4" w:space="0" w:color="auto"/>
              <w:right w:val="single" w:sz="4" w:space="0" w:color="auto"/>
            </w:tcBorders>
            <w:vAlign w:val="center"/>
          </w:tcPr>
          <w:p w14:paraId="38A5BE0B" w14:textId="77777777" w:rsidR="00EA07FE" w:rsidRPr="00752CCE" w:rsidRDefault="00EA07FE" w:rsidP="0088110F">
            <w:pPr>
              <w:pStyle w:val="NormalWeb"/>
              <w:spacing w:before="0" w:beforeAutospacing="0" w:after="120" w:afterAutospacing="0" w:line="234" w:lineRule="atLeast"/>
              <w:jc w:val="center"/>
              <w:rPr>
                <w:rFonts w:ascii="Times New Roman" w:hAnsi="Times New Roman"/>
                <w:sz w:val="26"/>
                <w:szCs w:val="26"/>
              </w:rPr>
            </w:pPr>
            <w:r w:rsidRPr="00752CCE">
              <w:rPr>
                <w:rFonts w:ascii="Times New Roman" w:hAnsi="Times New Roman"/>
                <w:sz w:val="26"/>
                <w:szCs w:val="26"/>
              </w:rPr>
              <w:t>Không quá 1/2 ngày kể từ ngày phát sinh hồ sơ trực tuyến</w:t>
            </w:r>
          </w:p>
        </w:tc>
        <w:tc>
          <w:tcPr>
            <w:tcW w:w="1388" w:type="dxa"/>
            <w:vMerge/>
            <w:tcBorders>
              <w:top w:val="single" w:sz="4" w:space="0" w:color="auto"/>
              <w:left w:val="single" w:sz="4" w:space="0" w:color="auto"/>
              <w:bottom w:val="single" w:sz="4" w:space="0" w:color="auto"/>
              <w:right w:val="single" w:sz="4" w:space="0" w:color="auto"/>
            </w:tcBorders>
          </w:tcPr>
          <w:p w14:paraId="49787B32" w14:textId="77777777" w:rsidR="00EA07FE" w:rsidRPr="00752CCE"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52CCE" w14:paraId="0EB4B0C6" w14:textId="77777777" w:rsidTr="0088110F">
        <w:tc>
          <w:tcPr>
            <w:tcW w:w="851" w:type="dxa"/>
            <w:vMerge w:val="restart"/>
            <w:tcBorders>
              <w:top w:val="single" w:sz="4" w:space="0" w:color="auto"/>
              <w:left w:val="single" w:sz="4" w:space="0" w:color="auto"/>
              <w:bottom w:val="single" w:sz="4" w:space="0" w:color="auto"/>
              <w:right w:val="single" w:sz="4" w:space="0" w:color="auto"/>
            </w:tcBorders>
            <w:vAlign w:val="center"/>
          </w:tcPr>
          <w:p w14:paraId="5DDFE36C" w14:textId="77777777" w:rsidR="00EA07FE" w:rsidRPr="00752CC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52CCE">
              <w:rPr>
                <w:rFonts w:ascii="Times New Roman" w:hAnsi="Times New Roman"/>
                <w:b/>
                <w:sz w:val="26"/>
                <w:szCs w:val="26"/>
              </w:rPr>
              <w:t>Bước 3</w:t>
            </w:r>
          </w:p>
        </w:tc>
        <w:tc>
          <w:tcPr>
            <w:tcW w:w="2376" w:type="dxa"/>
            <w:vMerge w:val="restart"/>
            <w:tcBorders>
              <w:top w:val="single" w:sz="4" w:space="0" w:color="auto"/>
              <w:left w:val="single" w:sz="4" w:space="0" w:color="auto"/>
              <w:bottom w:val="single" w:sz="4" w:space="0" w:color="auto"/>
              <w:right w:val="single" w:sz="4" w:space="0" w:color="auto"/>
            </w:tcBorders>
            <w:vAlign w:val="center"/>
          </w:tcPr>
          <w:p w14:paraId="71248BFC" w14:textId="77777777" w:rsidR="00EA07FE" w:rsidRPr="00752CCE" w:rsidRDefault="00EA07FE" w:rsidP="0088110F">
            <w:pPr>
              <w:pStyle w:val="NormalWeb"/>
              <w:spacing w:before="0" w:beforeAutospacing="0" w:after="120" w:afterAutospacing="0" w:line="234" w:lineRule="atLeast"/>
              <w:jc w:val="both"/>
              <w:rPr>
                <w:rFonts w:ascii="Times New Roman" w:hAnsi="Times New Roman"/>
                <w:b/>
                <w:sz w:val="26"/>
                <w:szCs w:val="26"/>
              </w:rPr>
            </w:pPr>
            <w:r w:rsidRPr="00752CCE">
              <w:rPr>
                <w:rStyle w:val="fontstyle01"/>
              </w:rPr>
              <w:t>Giải quyết thủ tục hành chính</w:t>
            </w:r>
          </w:p>
        </w:tc>
        <w:tc>
          <w:tcPr>
            <w:tcW w:w="7513" w:type="dxa"/>
            <w:tcBorders>
              <w:top w:val="single" w:sz="4" w:space="0" w:color="auto"/>
              <w:left w:val="single" w:sz="4" w:space="0" w:color="auto"/>
              <w:bottom w:val="single" w:sz="4" w:space="0" w:color="auto"/>
              <w:right w:val="single" w:sz="4" w:space="0" w:color="auto"/>
            </w:tcBorders>
          </w:tcPr>
          <w:p w14:paraId="221B3603" w14:textId="77777777" w:rsidR="00EA07FE" w:rsidRPr="00752CCE" w:rsidRDefault="00EA07FE" w:rsidP="0088110F">
            <w:pPr>
              <w:spacing w:before="120" w:after="120"/>
              <w:jc w:val="both"/>
              <w:rPr>
                <w:sz w:val="26"/>
                <w:szCs w:val="26"/>
              </w:rPr>
            </w:pPr>
            <w:r w:rsidRPr="00752CCE">
              <w:rPr>
                <w:rStyle w:val="fontstyle21"/>
              </w:rPr>
              <w:t xml:space="preserve">Sau khi nhận hồ sơ thủ tục hành chính từ </w:t>
            </w:r>
            <w:r w:rsidRPr="00752CCE">
              <w:rPr>
                <w:sz w:val="26"/>
                <w:szCs w:val="26"/>
              </w:rPr>
              <w:t xml:space="preserve">Bộ phận </w:t>
            </w:r>
            <w:r w:rsidRPr="00752CCE">
              <w:rPr>
                <w:sz w:val="26"/>
                <w:szCs w:val="26"/>
                <w:lang w:val="vi-VN"/>
              </w:rPr>
              <w:t>tiếp nhận và trả kết quả</w:t>
            </w:r>
            <w:r w:rsidRPr="00752CCE">
              <w:rPr>
                <w:rStyle w:val="fontstyle21"/>
              </w:rPr>
              <w:t>công chức, viên chức xử lý xem xét, thẩm định hồ sơ, trình phê duyệt kết quả giải quyết thủ tục hành chính:</w:t>
            </w:r>
          </w:p>
        </w:tc>
        <w:tc>
          <w:tcPr>
            <w:tcW w:w="3118" w:type="dxa"/>
            <w:tcBorders>
              <w:top w:val="single" w:sz="4" w:space="0" w:color="auto"/>
              <w:left w:val="single" w:sz="4" w:space="0" w:color="auto"/>
              <w:bottom w:val="single" w:sz="4" w:space="0" w:color="auto"/>
              <w:right w:val="single" w:sz="4" w:space="0" w:color="auto"/>
            </w:tcBorders>
            <w:vAlign w:val="center"/>
          </w:tcPr>
          <w:p w14:paraId="08F3E77C" w14:textId="77777777" w:rsidR="00EA07FE" w:rsidRPr="00752CC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52CCE">
              <w:rPr>
                <w:rFonts w:ascii="Times New Roman" w:hAnsi="Times New Roman"/>
                <w:b/>
                <w:sz w:val="26"/>
                <w:szCs w:val="26"/>
              </w:rPr>
              <w:t>20 ngày</w:t>
            </w:r>
            <w:r w:rsidRPr="00752CCE">
              <w:rPr>
                <w:rFonts w:ascii="Times New Roman" w:hAnsi="Times New Roman"/>
                <w:sz w:val="26"/>
                <w:szCs w:val="26"/>
              </w:rPr>
              <w:t>, trong đó:</w:t>
            </w:r>
          </w:p>
        </w:tc>
        <w:tc>
          <w:tcPr>
            <w:tcW w:w="1388" w:type="dxa"/>
            <w:tcBorders>
              <w:top w:val="single" w:sz="4" w:space="0" w:color="auto"/>
              <w:left w:val="single" w:sz="4" w:space="0" w:color="auto"/>
              <w:bottom w:val="single" w:sz="4" w:space="0" w:color="auto"/>
              <w:right w:val="single" w:sz="4" w:space="0" w:color="auto"/>
            </w:tcBorders>
            <w:vAlign w:val="center"/>
          </w:tcPr>
          <w:p w14:paraId="10044416" w14:textId="77777777" w:rsidR="00EA07FE" w:rsidRPr="00752CCE"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752CCE" w14:paraId="7BB70967" w14:textId="77777777" w:rsidTr="0088110F">
        <w:tc>
          <w:tcPr>
            <w:tcW w:w="851" w:type="dxa"/>
            <w:vMerge/>
            <w:tcBorders>
              <w:top w:val="single" w:sz="4" w:space="0" w:color="auto"/>
              <w:left w:val="single" w:sz="4" w:space="0" w:color="auto"/>
              <w:bottom w:val="single" w:sz="4" w:space="0" w:color="auto"/>
              <w:right w:val="single" w:sz="4" w:space="0" w:color="auto"/>
            </w:tcBorders>
          </w:tcPr>
          <w:p w14:paraId="44EE58EC" w14:textId="77777777" w:rsidR="00EA07FE" w:rsidRPr="00752CC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06D62A08" w14:textId="77777777" w:rsidR="00EA07FE" w:rsidRPr="00752CC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Borders>
              <w:top w:val="single" w:sz="4" w:space="0" w:color="auto"/>
              <w:left w:val="single" w:sz="4" w:space="0" w:color="auto"/>
              <w:bottom w:val="single" w:sz="4" w:space="0" w:color="auto"/>
              <w:right w:val="single" w:sz="4" w:space="0" w:color="auto"/>
            </w:tcBorders>
          </w:tcPr>
          <w:p w14:paraId="611735A5" w14:textId="77777777" w:rsidR="00EA07FE" w:rsidRPr="00752CCE"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52CCE">
              <w:rPr>
                <w:rFonts w:ascii="Times New Roman" w:hAnsi="Times New Roman"/>
                <w:bCs/>
                <w:i/>
                <w:sz w:val="26"/>
                <w:szCs w:val="26"/>
              </w:rPr>
              <w:t>1. Tiếp nhận hồ sơ (Bộ phận TN&amp;TKQ)</w:t>
            </w:r>
          </w:p>
        </w:tc>
        <w:tc>
          <w:tcPr>
            <w:tcW w:w="3118" w:type="dxa"/>
            <w:tcBorders>
              <w:top w:val="single" w:sz="4" w:space="0" w:color="auto"/>
              <w:left w:val="single" w:sz="4" w:space="0" w:color="auto"/>
              <w:bottom w:val="single" w:sz="4" w:space="0" w:color="auto"/>
              <w:right w:val="single" w:sz="4" w:space="0" w:color="auto"/>
            </w:tcBorders>
            <w:vAlign w:val="center"/>
          </w:tcPr>
          <w:p w14:paraId="5271D262" w14:textId="77777777" w:rsidR="00EA07FE" w:rsidRPr="00752CC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52CCE">
              <w:rPr>
                <w:rFonts w:ascii="Times New Roman" w:hAnsi="Times New Roman"/>
                <w:bCs/>
                <w:i/>
                <w:sz w:val="26"/>
                <w:szCs w:val="26"/>
              </w:rPr>
              <w:t>½ ngày</w:t>
            </w:r>
          </w:p>
        </w:tc>
        <w:tc>
          <w:tcPr>
            <w:tcW w:w="1388" w:type="dxa"/>
            <w:tcBorders>
              <w:top w:val="single" w:sz="4" w:space="0" w:color="auto"/>
              <w:left w:val="single" w:sz="4" w:space="0" w:color="auto"/>
              <w:bottom w:val="single" w:sz="4" w:space="0" w:color="auto"/>
              <w:right w:val="single" w:sz="4" w:space="0" w:color="auto"/>
            </w:tcBorders>
          </w:tcPr>
          <w:p w14:paraId="73A0D277" w14:textId="77777777" w:rsidR="00EA07FE" w:rsidRPr="00752CCE"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52CCE" w14:paraId="481CB6F3" w14:textId="77777777" w:rsidTr="0088110F">
        <w:tc>
          <w:tcPr>
            <w:tcW w:w="851" w:type="dxa"/>
            <w:vMerge/>
            <w:tcBorders>
              <w:top w:val="single" w:sz="4" w:space="0" w:color="auto"/>
              <w:left w:val="single" w:sz="4" w:space="0" w:color="auto"/>
              <w:bottom w:val="single" w:sz="4" w:space="0" w:color="auto"/>
              <w:right w:val="single" w:sz="4" w:space="0" w:color="auto"/>
            </w:tcBorders>
          </w:tcPr>
          <w:p w14:paraId="37F09D18" w14:textId="77777777" w:rsidR="00EA07FE" w:rsidRPr="00752CC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24C7721E" w14:textId="77777777" w:rsidR="00EA07FE" w:rsidRPr="00752CC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Borders>
              <w:top w:val="single" w:sz="4" w:space="0" w:color="auto"/>
              <w:left w:val="single" w:sz="4" w:space="0" w:color="auto"/>
              <w:bottom w:val="single" w:sz="4" w:space="0" w:color="auto"/>
              <w:right w:val="single" w:sz="4" w:space="0" w:color="auto"/>
            </w:tcBorders>
          </w:tcPr>
          <w:p w14:paraId="1271BEEB" w14:textId="77777777" w:rsidR="00EA07FE" w:rsidRPr="00752CCE"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752CCE">
              <w:rPr>
                <w:rFonts w:ascii="Times New Roman" w:hAnsi="Times New Roman"/>
                <w:bCs/>
                <w:i/>
                <w:sz w:val="26"/>
                <w:szCs w:val="26"/>
              </w:rPr>
              <w:t>2. Giải quyết hồ sơ (cơ quan/bộ phận chuyên môn), t</w:t>
            </w:r>
            <w:r w:rsidRPr="00752CCE">
              <w:rPr>
                <w:rFonts w:ascii="Times New Roman" w:hAnsi="Times New Roman"/>
                <w:i/>
                <w:sz w:val="26"/>
                <w:szCs w:val="26"/>
              </w:rPr>
              <w:t>rong đó:</w:t>
            </w:r>
          </w:p>
        </w:tc>
        <w:tc>
          <w:tcPr>
            <w:tcW w:w="3118" w:type="dxa"/>
            <w:tcBorders>
              <w:top w:val="single" w:sz="4" w:space="0" w:color="auto"/>
              <w:left w:val="single" w:sz="4" w:space="0" w:color="auto"/>
              <w:bottom w:val="single" w:sz="4" w:space="0" w:color="auto"/>
              <w:right w:val="single" w:sz="4" w:space="0" w:color="auto"/>
            </w:tcBorders>
            <w:vAlign w:val="center"/>
          </w:tcPr>
          <w:p w14:paraId="30B604EE" w14:textId="77777777" w:rsidR="00EA07FE" w:rsidRPr="00752CC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52CCE">
              <w:rPr>
                <w:rFonts w:ascii="Times New Roman" w:hAnsi="Times New Roman"/>
                <w:bCs/>
                <w:i/>
                <w:sz w:val="26"/>
                <w:szCs w:val="26"/>
              </w:rPr>
              <w:t>19 ngày</w:t>
            </w:r>
          </w:p>
        </w:tc>
        <w:tc>
          <w:tcPr>
            <w:tcW w:w="1388" w:type="dxa"/>
            <w:tcBorders>
              <w:top w:val="single" w:sz="4" w:space="0" w:color="auto"/>
              <w:left w:val="single" w:sz="4" w:space="0" w:color="auto"/>
              <w:bottom w:val="single" w:sz="4" w:space="0" w:color="auto"/>
              <w:right w:val="single" w:sz="4" w:space="0" w:color="auto"/>
            </w:tcBorders>
          </w:tcPr>
          <w:p w14:paraId="51E7E3D8" w14:textId="77777777" w:rsidR="00EA07FE" w:rsidRPr="00752CCE"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52CCE" w14:paraId="5522D60B" w14:textId="77777777" w:rsidTr="0088110F">
        <w:tc>
          <w:tcPr>
            <w:tcW w:w="851" w:type="dxa"/>
            <w:vMerge/>
            <w:tcBorders>
              <w:top w:val="single" w:sz="4" w:space="0" w:color="auto"/>
              <w:left w:val="single" w:sz="4" w:space="0" w:color="auto"/>
              <w:bottom w:val="single" w:sz="4" w:space="0" w:color="auto"/>
              <w:right w:val="single" w:sz="4" w:space="0" w:color="auto"/>
            </w:tcBorders>
          </w:tcPr>
          <w:p w14:paraId="10A36E2F" w14:textId="77777777" w:rsidR="00EA07FE" w:rsidRPr="00752CC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68C6B5BF" w14:textId="77777777" w:rsidR="00EA07FE" w:rsidRPr="00752CC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Borders>
              <w:top w:val="single" w:sz="4" w:space="0" w:color="auto"/>
              <w:left w:val="single" w:sz="4" w:space="0" w:color="auto"/>
              <w:bottom w:val="single" w:sz="4" w:space="0" w:color="auto"/>
              <w:right w:val="single" w:sz="4" w:space="0" w:color="auto"/>
            </w:tcBorders>
          </w:tcPr>
          <w:p w14:paraId="2A3754D4" w14:textId="77777777" w:rsidR="00EA07FE" w:rsidRPr="00752CCE" w:rsidRDefault="00EA07FE" w:rsidP="0088110F">
            <w:pPr>
              <w:pStyle w:val="NormalWeb"/>
              <w:spacing w:before="0" w:beforeAutospacing="0" w:after="120" w:afterAutospacing="0" w:line="234" w:lineRule="atLeast"/>
              <w:jc w:val="both"/>
              <w:rPr>
                <w:rFonts w:ascii="Times New Roman" w:hAnsi="Times New Roman"/>
                <w:b/>
                <w:sz w:val="26"/>
                <w:szCs w:val="26"/>
              </w:rPr>
            </w:pPr>
            <w:r w:rsidRPr="00752CCE">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tcBorders>
              <w:top w:val="single" w:sz="4" w:space="0" w:color="auto"/>
              <w:left w:val="single" w:sz="4" w:space="0" w:color="auto"/>
              <w:bottom w:val="single" w:sz="4" w:space="0" w:color="auto"/>
              <w:right w:val="single" w:sz="4" w:space="0" w:color="auto"/>
            </w:tcBorders>
            <w:vAlign w:val="center"/>
          </w:tcPr>
          <w:p w14:paraId="27BE06D5" w14:textId="77777777" w:rsidR="00EA07FE" w:rsidRPr="00752CCE"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4018ED99" w14:textId="77777777" w:rsidR="00EA07FE" w:rsidRPr="00752CCE"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388" w:type="dxa"/>
            <w:tcBorders>
              <w:top w:val="single" w:sz="4" w:space="0" w:color="auto"/>
              <w:left w:val="single" w:sz="4" w:space="0" w:color="auto"/>
              <w:bottom w:val="single" w:sz="4" w:space="0" w:color="auto"/>
              <w:right w:val="single" w:sz="4" w:space="0" w:color="auto"/>
            </w:tcBorders>
          </w:tcPr>
          <w:p w14:paraId="175FE6B8" w14:textId="77777777" w:rsidR="00EA07FE" w:rsidRPr="00752CCE"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52CCE" w14:paraId="5909DDC1" w14:textId="77777777" w:rsidTr="0088110F">
        <w:tc>
          <w:tcPr>
            <w:tcW w:w="851" w:type="dxa"/>
            <w:vMerge/>
            <w:tcBorders>
              <w:top w:val="single" w:sz="4" w:space="0" w:color="auto"/>
              <w:left w:val="single" w:sz="4" w:space="0" w:color="auto"/>
              <w:bottom w:val="single" w:sz="4" w:space="0" w:color="auto"/>
              <w:right w:val="single" w:sz="4" w:space="0" w:color="auto"/>
            </w:tcBorders>
          </w:tcPr>
          <w:p w14:paraId="347A3C7D" w14:textId="77777777" w:rsidR="00EA07FE" w:rsidRPr="00752CC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506F4EBE" w14:textId="77777777" w:rsidR="00EA07FE" w:rsidRPr="00752CC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Borders>
              <w:top w:val="single" w:sz="4" w:space="0" w:color="auto"/>
              <w:left w:val="single" w:sz="4" w:space="0" w:color="auto"/>
              <w:bottom w:val="single" w:sz="4" w:space="0" w:color="auto"/>
              <w:right w:val="single" w:sz="4" w:space="0" w:color="auto"/>
            </w:tcBorders>
          </w:tcPr>
          <w:p w14:paraId="592CA5DD" w14:textId="77777777" w:rsidR="00EA07FE" w:rsidRPr="00752CCE"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52CCE">
              <w:rPr>
                <w:rFonts w:ascii="Times New Roman" w:hAnsi="Times New Roman"/>
                <w:bCs/>
                <w:i/>
                <w:sz w:val="26"/>
                <w:szCs w:val="26"/>
              </w:rPr>
              <w:t xml:space="preserve">+ Chuyên viên </w:t>
            </w:r>
          </w:p>
          <w:p w14:paraId="20E3FD22" w14:textId="77777777" w:rsidR="00EA07FE" w:rsidRPr="00752CCE"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52CCE">
              <w:rPr>
                <w:rFonts w:ascii="Times New Roman" w:hAnsi="Times New Roman"/>
                <w:bCs/>
                <w:i/>
                <w:sz w:val="26"/>
                <w:szCs w:val="26"/>
              </w:rPr>
              <w:t>+ Lãnh đạo phòng/bộ phận</w:t>
            </w:r>
          </w:p>
          <w:p w14:paraId="6572BFC4" w14:textId="77777777" w:rsidR="00EA07FE" w:rsidRPr="00752CCE"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52CCE">
              <w:rPr>
                <w:rFonts w:ascii="Times New Roman" w:hAnsi="Times New Roman"/>
                <w:bCs/>
                <w:i/>
                <w:sz w:val="26"/>
                <w:szCs w:val="26"/>
              </w:rPr>
              <w:t xml:space="preserve">+ Lãnh đạo đơn vị: </w:t>
            </w:r>
          </w:p>
          <w:p w14:paraId="7E33A7CD" w14:textId="77777777" w:rsidR="00EA07FE" w:rsidRPr="00752CCE"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52CCE">
              <w:rPr>
                <w:rFonts w:ascii="Times New Roman" w:hAnsi="Times New Roman"/>
                <w:bCs/>
                <w:i/>
                <w:sz w:val="26"/>
                <w:szCs w:val="26"/>
              </w:rPr>
              <w:t xml:space="preserve">+ Văn thư đơn vị: </w:t>
            </w:r>
          </w:p>
          <w:p w14:paraId="1EB96F5E" w14:textId="77777777" w:rsidR="00EA07FE" w:rsidRPr="00752CCE" w:rsidRDefault="00EA07FE" w:rsidP="0088110F">
            <w:pPr>
              <w:pStyle w:val="NormalWeb"/>
              <w:spacing w:before="0" w:beforeAutospacing="0" w:after="120" w:afterAutospacing="0" w:line="234" w:lineRule="atLeast"/>
              <w:jc w:val="both"/>
              <w:rPr>
                <w:rFonts w:ascii="Times New Roman" w:hAnsi="Times New Roman"/>
                <w:sz w:val="26"/>
                <w:szCs w:val="26"/>
              </w:rPr>
            </w:pPr>
            <w:r w:rsidRPr="00752CCE">
              <w:rPr>
                <w:rFonts w:ascii="Times New Roman" w:hAnsi="Times New Roman"/>
                <w:sz w:val="26"/>
                <w:szCs w:val="26"/>
              </w:rPr>
              <w:t>+ UBND Tỉnh</w:t>
            </w:r>
          </w:p>
        </w:tc>
        <w:tc>
          <w:tcPr>
            <w:tcW w:w="3118" w:type="dxa"/>
            <w:tcBorders>
              <w:top w:val="single" w:sz="4" w:space="0" w:color="auto"/>
              <w:left w:val="single" w:sz="4" w:space="0" w:color="auto"/>
              <w:bottom w:val="single" w:sz="4" w:space="0" w:color="auto"/>
              <w:right w:val="single" w:sz="4" w:space="0" w:color="auto"/>
            </w:tcBorders>
            <w:vAlign w:val="center"/>
          </w:tcPr>
          <w:p w14:paraId="4AF2216B" w14:textId="77777777" w:rsidR="00EA07FE" w:rsidRPr="00752CCE"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752CCE">
              <w:rPr>
                <w:rFonts w:ascii="Times New Roman" w:hAnsi="Times New Roman"/>
                <w:bCs/>
                <w:i/>
                <w:sz w:val="26"/>
                <w:szCs w:val="26"/>
              </w:rPr>
              <w:t>12 ngày</w:t>
            </w:r>
          </w:p>
          <w:p w14:paraId="45F8EF85" w14:textId="77777777" w:rsidR="00EA07FE" w:rsidRPr="00752CCE"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752CCE">
              <w:rPr>
                <w:rFonts w:ascii="Times New Roman" w:hAnsi="Times New Roman"/>
                <w:bCs/>
                <w:i/>
                <w:sz w:val="26"/>
                <w:szCs w:val="26"/>
              </w:rPr>
              <w:t>1 ngày</w:t>
            </w:r>
          </w:p>
          <w:p w14:paraId="7A099F80" w14:textId="77777777" w:rsidR="00EA07FE" w:rsidRPr="00752CCE"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752CCE">
              <w:rPr>
                <w:rFonts w:ascii="Times New Roman" w:hAnsi="Times New Roman"/>
                <w:bCs/>
                <w:i/>
                <w:sz w:val="26"/>
                <w:szCs w:val="26"/>
              </w:rPr>
              <w:t>1/2 ngày</w:t>
            </w:r>
          </w:p>
          <w:p w14:paraId="5E38D7B3" w14:textId="77777777" w:rsidR="00EA07FE" w:rsidRPr="00752CCE"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752CCE">
              <w:rPr>
                <w:rFonts w:ascii="Times New Roman" w:hAnsi="Times New Roman"/>
                <w:bCs/>
                <w:i/>
                <w:sz w:val="26"/>
                <w:szCs w:val="26"/>
              </w:rPr>
              <w:t>1/2 ngày</w:t>
            </w:r>
          </w:p>
          <w:p w14:paraId="45B7E4F0" w14:textId="77777777" w:rsidR="00EA07FE" w:rsidRPr="00752CC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52CCE">
              <w:rPr>
                <w:rFonts w:ascii="Times New Roman" w:hAnsi="Times New Roman"/>
                <w:bCs/>
                <w:i/>
                <w:sz w:val="26"/>
                <w:szCs w:val="26"/>
              </w:rPr>
              <w:t>05 ngày</w:t>
            </w:r>
          </w:p>
        </w:tc>
        <w:tc>
          <w:tcPr>
            <w:tcW w:w="1388" w:type="dxa"/>
            <w:tcBorders>
              <w:top w:val="single" w:sz="4" w:space="0" w:color="auto"/>
              <w:left w:val="single" w:sz="4" w:space="0" w:color="auto"/>
              <w:bottom w:val="single" w:sz="4" w:space="0" w:color="auto"/>
              <w:right w:val="single" w:sz="4" w:space="0" w:color="auto"/>
            </w:tcBorders>
          </w:tcPr>
          <w:p w14:paraId="3AD6AF24" w14:textId="77777777" w:rsidR="00EA07FE" w:rsidRPr="00752CCE"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752CCE" w14:paraId="7E35309D" w14:textId="77777777" w:rsidTr="0088110F">
        <w:tc>
          <w:tcPr>
            <w:tcW w:w="851" w:type="dxa"/>
            <w:tcBorders>
              <w:top w:val="single" w:sz="4" w:space="0" w:color="auto"/>
              <w:left w:val="single" w:sz="4" w:space="0" w:color="auto"/>
              <w:bottom w:val="single" w:sz="4" w:space="0" w:color="auto"/>
              <w:right w:val="single" w:sz="4" w:space="0" w:color="auto"/>
            </w:tcBorders>
            <w:vAlign w:val="center"/>
          </w:tcPr>
          <w:p w14:paraId="6A8D219B" w14:textId="77777777" w:rsidR="00EA07FE" w:rsidRPr="00752CC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52CCE">
              <w:rPr>
                <w:rFonts w:ascii="Times New Roman" w:hAnsi="Times New Roman"/>
                <w:b/>
                <w:sz w:val="26"/>
                <w:szCs w:val="26"/>
              </w:rPr>
              <w:t>Bước 4</w:t>
            </w:r>
          </w:p>
        </w:tc>
        <w:tc>
          <w:tcPr>
            <w:tcW w:w="2376" w:type="dxa"/>
            <w:tcBorders>
              <w:top w:val="single" w:sz="4" w:space="0" w:color="auto"/>
              <w:left w:val="single" w:sz="4" w:space="0" w:color="auto"/>
              <w:bottom w:val="single" w:sz="4" w:space="0" w:color="auto"/>
              <w:right w:val="single" w:sz="4" w:space="0" w:color="auto"/>
            </w:tcBorders>
          </w:tcPr>
          <w:p w14:paraId="434F381C" w14:textId="77777777" w:rsidR="00EA07FE" w:rsidRPr="00752CCE" w:rsidRDefault="00EA07FE" w:rsidP="0088110F">
            <w:pPr>
              <w:pStyle w:val="NormalWeb"/>
              <w:spacing w:before="0" w:beforeAutospacing="0" w:after="120" w:afterAutospacing="0" w:line="234" w:lineRule="atLeast"/>
              <w:jc w:val="both"/>
              <w:rPr>
                <w:rStyle w:val="fontstyle21"/>
                <w:i/>
              </w:rPr>
            </w:pPr>
            <w:r w:rsidRPr="00752CCE">
              <w:rPr>
                <w:rFonts w:ascii="Times New Roman" w:hAnsi="Times New Roman"/>
                <w:b/>
                <w:sz w:val="26"/>
                <w:szCs w:val="26"/>
                <w:lang w:val="nl-NL"/>
              </w:rPr>
              <w:t>Trả kết quả giải quyết thủ tục hành chính</w:t>
            </w:r>
          </w:p>
          <w:p w14:paraId="51286D3A" w14:textId="77777777" w:rsidR="00EA07FE" w:rsidRPr="00752CCE" w:rsidRDefault="00EA07FE" w:rsidP="0088110F">
            <w:pPr>
              <w:pStyle w:val="NormalWeb"/>
              <w:spacing w:before="0" w:beforeAutospacing="0" w:after="120" w:afterAutospacing="0" w:line="234" w:lineRule="atLeast"/>
              <w:jc w:val="both"/>
              <w:rPr>
                <w:rFonts w:ascii="Times New Roman" w:hAnsi="Times New Roman"/>
                <w:b/>
                <w:sz w:val="26"/>
                <w:szCs w:val="26"/>
              </w:rPr>
            </w:pPr>
            <w:r w:rsidRPr="00752CCE">
              <w:rPr>
                <w:rStyle w:val="fontstyle21"/>
                <w:i/>
              </w:rPr>
              <w:t xml:space="preserve">(Kết quả giải quyết thủ tục hành chính gửi trả cho tổ chức, cá nhân phải bảo </w:t>
            </w:r>
            <w:r w:rsidRPr="00752CCE">
              <w:rPr>
                <w:rStyle w:val="fontstyle21"/>
                <w:i/>
              </w:rPr>
              <w:lastRenderedPageBreak/>
              <w:t>đảm đầy đủ theo quy định mà cơ quan có thẩm quyền trả cho tổ chức, cá nhân sau khi giải quyết xong thủ tục hành chính)</w:t>
            </w:r>
          </w:p>
        </w:tc>
        <w:tc>
          <w:tcPr>
            <w:tcW w:w="7513" w:type="dxa"/>
            <w:tcBorders>
              <w:top w:val="single" w:sz="4" w:space="0" w:color="auto"/>
              <w:left w:val="single" w:sz="4" w:space="0" w:color="auto"/>
              <w:bottom w:val="single" w:sz="4" w:space="0" w:color="auto"/>
              <w:right w:val="single" w:sz="4" w:space="0" w:color="auto"/>
            </w:tcBorders>
          </w:tcPr>
          <w:p w14:paraId="16F328DC" w14:textId="77777777" w:rsidR="00EA07FE" w:rsidRPr="00752CCE" w:rsidRDefault="00EA07FE" w:rsidP="0088110F">
            <w:pPr>
              <w:spacing w:before="120" w:after="120" w:line="340" w:lineRule="exact"/>
              <w:ind w:firstLine="347"/>
              <w:jc w:val="both"/>
              <w:rPr>
                <w:iCs/>
                <w:sz w:val="26"/>
                <w:szCs w:val="26"/>
                <w:lang w:val="nl-NL"/>
              </w:rPr>
            </w:pPr>
            <w:r w:rsidRPr="00752CCE">
              <w:rPr>
                <w:iCs/>
                <w:sz w:val="26"/>
                <w:szCs w:val="26"/>
                <w:lang w:val="nl-NL"/>
              </w:rPr>
              <w:lastRenderedPageBreak/>
              <w:t>Công chức tiếp nhận và trả  kết quả nhập vào sổ theo dõi hồ sơ và phần mềm điện tử thực hiện như sau:</w:t>
            </w:r>
          </w:p>
          <w:p w14:paraId="09732AC9" w14:textId="77777777" w:rsidR="00EA07FE" w:rsidRPr="00752CCE" w:rsidRDefault="00EA07FE" w:rsidP="0088110F">
            <w:pPr>
              <w:spacing w:before="120" w:after="120" w:line="340" w:lineRule="exact"/>
              <w:ind w:firstLine="347"/>
              <w:jc w:val="both"/>
              <w:rPr>
                <w:iCs/>
                <w:sz w:val="26"/>
                <w:szCs w:val="26"/>
                <w:lang w:val="nl-NL"/>
              </w:rPr>
            </w:pPr>
            <w:r w:rsidRPr="00752CCE">
              <w:rPr>
                <w:iCs/>
                <w:sz w:val="26"/>
                <w:szCs w:val="26"/>
                <w:lang w:val="nl-NL"/>
              </w:rPr>
              <w:t>- T</w:t>
            </w:r>
            <w:r w:rsidRPr="00281F0D">
              <w:rPr>
                <w:rStyle w:val="fontstyle21"/>
                <w:lang w:val="nl-NL"/>
              </w:rPr>
              <w:t xml:space="preserve">hông báo cho tổ chức, cá nhân biết trước qua tin nhắn, thư điện tử, điện thoại hoặc qua mạng xã hội được cấp có thẩm quyền </w:t>
            </w:r>
            <w:r w:rsidRPr="00281F0D">
              <w:rPr>
                <w:rStyle w:val="fontstyle21"/>
                <w:lang w:val="nl-NL"/>
              </w:rPr>
              <w:lastRenderedPageBreak/>
              <w:t>cho phép đối với hồ sơ giải quyết thủ tục hành chính trước thời hạn quy định.</w:t>
            </w:r>
          </w:p>
          <w:p w14:paraId="223D109A" w14:textId="77777777" w:rsidR="00EA07FE" w:rsidRPr="00752CCE" w:rsidRDefault="00EA07FE" w:rsidP="0088110F">
            <w:pPr>
              <w:spacing w:before="120" w:after="120"/>
              <w:ind w:firstLine="347"/>
              <w:jc w:val="both"/>
              <w:rPr>
                <w:iCs/>
                <w:sz w:val="26"/>
                <w:szCs w:val="26"/>
                <w:lang w:val="nl-NL"/>
              </w:rPr>
            </w:pPr>
            <w:r w:rsidRPr="00752CCE">
              <w:rPr>
                <w:iCs/>
                <w:sz w:val="26"/>
                <w:szCs w:val="26"/>
                <w:lang w:val="nl-NL"/>
              </w:rPr>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752CCE">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1BB2A489" w14:textId="77777777" w:rsidR="00EA07FE" w:rsidRPr="00752CCE" w:rsidRDefault="00EA07FE" w:rsidP="0088110F">
            <w:pPr>
              <w:spacing w:before="120" w:after="120"/>
              <w:ind w:firstLine="347"/>
              <w:jc w:val="both"/>
              <w:rPr>
                <w:iCs/>
                <w:sz w:val="26"/>
                <w:szCs w:val="26"/>
                <w:lang w:val="nl-NL"/>
              </w:rPr>
            </w:pPr>
            <w:r w:rsidRPr="00752CCE">
              <w:rPr>
                <w:iCs/>
                <w:sz w:val="26"/>
                <w:szCs w:val="26"/>
                <w:lang w:val="nl-NL"/>
              </w:rPr>
              <w:t>- Trường hợp nhận kết quả</w:t>
            </w:r>
            <w:r>
              <w:rPr>
                <w:iCs/>
                <w:sz w:val="26"/>
                <w:szCs w:val="26"/>
                <w:lang w:val="nl-NL"/>
              </w:rPr>
              <w:t xml:space="preserve"> </w:t>
            </w:r>
            <w:r w:rsidRPr="00281F0D">
              <w:rPr>
                <w:sz w:val="26"/>
                <w:szCs w:val="26"/>
                <w:lang w:val="nl-NL"/>
              </w:rPr>
              <w:t xml:space="preserve">thông </w:t>
            </w:r>
            <w:r w:rsidRPr="00752CCE">
              <w:rPr>
                <w:sz w:val="26"/>
                <w:szCs w:val="26"/>
                <w:lang w:val="vi-VN"/>
              </w:rPr>
              <w:t xml:space="preserve">qua dịch vụ bưu chính </w:t>
            </w:r>
            <w:r w:rsidRPr="00281F0D">
              <w:rPr>
                <w:sz w:val="26"/>
                <w:szCs w:val="26"/>
                <w:lang w:val="nl-NL"/>
              </w:rPr>
              <w:t>công ích. (</w:t>
            </w:r>
            <w:r w:rsidRPr="00752CCE">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2F5EE547" w14:textId="77777777" w:rsidR="00EA07FE" w:rsidRPr="00752CCE" w:rsidRDefault="00EA07FE" w:rsidP="0088110F">
            <w:pPr>
              <w:spacing w:before="120" w:after="120" w:line="340" w:lineRule="exact"/>
              <w:ind w:firstLine="347"/>
              <w:jc w:val="both"/>
              <w:rPr>
                <w:b/>
                <w:i/>
                <w:sz w:val="26"/>
                <w:szCs w:val="26"/>
                <w:lang w:val="pt-BR"/>
              </w:rPr>
            </w:pPr>
            <w:r w:rsidRPr="00752CCE">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668E8F89" w14:textId="77777777" w:rsidR="00EA07FE" w:rsidRPr="00752CCE" w:rsidRDefault="00EA07FE" w:rsidP="0088110F">
            <w:pPr>
              <w:spacing w:before="120" w:after="120"/>
              <w:ind w:firstLine="347"/>
              <w:jc w:val="both"/>
              <w:rPr>
                <w:rStyle w:val="fontstyle21"/>
                <w:iCs/>
                <w:lang w:val="nl-NL"/>
              </w:rPr>
            </w:pPr>
            <w:r w:rsidRPr="00752CCE">
              <w:rPr>
                <w:iCs/>
                <w:sz w:val="26"/>
                <w:szCs w:val="26"/>
                <w:lang w:val="nl-NL"/>
              </w:rPr>
              <w:t>- Thời gian trả kết quả: Sáng: từ 07 giờ đến 11 giờ 30 phút; chiều: từ 13 giờ 30 đến 17 giờ của các ngày làm việc.</w:t>
            </w:r>
          </w:p>
        </w:tc>
        <w:tc>
          <w:tcPr>
            <w:tcW w:w="3118" w:type="dxa"/>
            <w:tcBorders>
              <w:top w:val="single" w:sz="4" w:space="0" w:color="auto"/>
              <w:left w:val="single" w:sz="4" w:space="0" w:color="auto"/>
              <w:bottom w:val="single" w:sz="4" w:space="0" w:color="auto"/>
              <w:right w:val="single" w:sz="4" w:space="0" w:color="auto"/>
            </w:tcBorders>
            <w:vAlign w:val="center"/>
          </w:tcPr>
          <w:p w14:paraId="06256433" w14:textId="77777777" w:rsidR="00EA07FE" w:rsidRPr="00752CCE"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752CCE">
              <w:rPr>
                <w:rFonts w:ascii="Times New Roman" w:hAnsi="Times New Roman"/>
                <w:bCs/>
                <w:i/>
                <w:sz w:val="26"/>
                <w:szCs w:val="26"/>
              </w:rPr>
              <w:lastRenderedPageBreak/>
              <w:t>½ ngày</w:t>
            </w:r>
          </w:p>
        </w:tc>
        <w:tc>
          <w:tcPr>
            <w:tcW w:w="1388" w:type="dxa"/>
            <w:tcBorders>
              <w:top w:val="single" w:sz="4" w:space="0" w:color="auto"/>
              <w:left w:val="single" w:sz="4" w:space="0" w:color="auto"/>
              <w:bottom w:val="single" w:sz="4" w:space="0" w:color="auto"/>
              <w:right w:val="single" w:sz="4" w:space="0" w:color="auto"/>
            </w:tcBorders>
          </w:tcPr>
          <w:p w14:paraId="63819B71" w14:textId="77777777" w:rsidR="00EA07FE" w:rsidRPr="00752CCE"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692C35F7"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601F2B9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26D8C23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Sự cần thiết và cơ sở pháp lý của việc tổ chức lại trung tâm;</w:t>
      </w:r>
    </w:p>
    <w:p w14:paraId="649F507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Phương án xử lý các vấn đề về nhân sự, tổ chức bộ máy, tài chính, tài sản, đất đai và các vấn đề khác có liên quan;</w:t>
      </w:r>
    </w:p>
    <w:p w14:paraId="4EDF67B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Các văn bản của cơ quan có thẩm quyền xác nhận về tài chính, tài sản, đất đai, các khoản vay, nợ phải trả và các vấn đề khác có liên quan (nếu có);</w:t>
      </w:r>
    </w:p>
    <w:p w14:paraId="6B9B6419"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lastRenderedPageBreak/>
        <w:t>+ Quy định trách nhiệm của người đứng đầu trung tâm và các cá nhân có liên quan đối với việc thực hiện phương án tổ chức lại, giải thể của trung tâm hỗ trợ và phát triển giáo dục hòa nhập và thời hạn xử lý.</w:t>
      </w:r>
    </w:p>
    <w:p w14:paraId="435BF3E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39A83F61"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06944602"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Trung tâm hỗ trợ và phát triển giáo dục hòa nhập.</w:t>
      </w:r>
    </w:p>
    <w:p w14:paraId="014E5F12" w14:textId="77777777" w:rsidR="00EA07FE" w:rsidRPr="007D038B" w:rsidRDefault="00EA07FE" w:rsidP="00EA07FE">
      <w:pPr>
        <w:pStyle w:val="NormalWeb"/>
        <w:shd w:val="clear" w:color="auto" w:fill="FFFFFF"/>
        <w:spacing w:before="120" w:beforeAutospacing="0" w:after="0" w:afterAutospacing="0"/>
        <w:ind w:firstLine="720"/>
        <w:jc w:val="both"/>
        <w:rPr>
          <w:rFonts w:ascii="Times New Roman" w:hAnsi="Times New Roman"/>
          <w:b/>
          <w:bCs/>
          <w:sz w:val="28"/>
          <w:szCs w:val="28"/>
        </w:rPr>
      </w:pPr>
      <w:r w:rsidRPr="007D038B">
        <w:rPr>
          <w:rFonts w:ascii="Times New Roman" w:hAnsi="Times New Roman"/>
          <w:b/>
          <w:bCs/>
          <w:sz w:val="28"/>
          <w:szCs w:val="28"/>
        </w:rPr>
        <w:t xml:space="preserve">d. Cơ quan giải quyết thủ tục hành chính: </w:t>
      </w:r>
    </w:p>
    <w:p w14:paraId="36A1ECB0" w14:textId="77777777" w:rsidR="00EA07FE" w:rsidRPr="007D038B" w:rsidRDefault="00EA07FE" w:rsidP="00EA07FE">
      <w:pPr>
        <w:pStyle w:val="NormalWeb"/>
        <w:shd w:val="clear" w:color="auto" w:fill="FFFFFF"/>
        <w:spacing w:before="120" w:beforeAutospacing="0" w:after="0" w:afterAutospacing="0"/>
        <w:ind w:firstLine="720"/>
        <w:jc w:val="both"/>
        <w:rPr>
          <w:rFonts w:ascii="Times New Roman" w:hAnsi="Times New Roman"/>
          <w:b/>
          <w:bCs/>
          <w:sz w:val="28"/>
          <w:szCs w:val="28"/>
        </w:rPr>
      </w:pPr>
      <w:r w:rsidRPr="007D038B">
        <w:rPr>
          <w:rFonts w:ascii="Times New Roman" w:hAnsi="Times New Roman"/>
          <w:sz w:val="28"/>
          <w:szCs w:val="28"/>
        </w:rPr>
        <w:t>Sở Nội vụ.</w:t>
      </w:r>
    </w:p>
    <w:p w14:paraId="7D01E9C9" w14:textId="77777777" w:rsidR="00EA07FE" w:rsidRPr="007D038B" w:rsidRDefault="00EA07FE" w:rsidP="00EA07FE">
      <w:pPr>
        <w:pStyle w:val="NormalWeb"/>
        <w:shd w:val="clear" w:color="auto" w:fill="FFFFFF"/>
        <w:spacing w:before="120" w:beforeAutospacing="0" w:after="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4D72C51F" w14:textId="77777777" w:rsidR="00EA07FE" w:rsidRPr="007D038B" w:rsidRDefault="00EA07FE" w:rsidP="00EA07FE">
      <w:pPr>
        <w:pStyle w:val="NormalWeb"/>
        <w:shd w:val="clear" w:color="auto" w:fill="FFFFFF"/>
        <w:spacing w:before="120" w:beforeAutospacing="0" w:after="0" w:afterAutospacing="0"/>
        <w:ind w:firstLine="720"/>
        <w:jc w:val="both"/>
        <w:rPr>
          <w:rFonts w:ascii="Times New Roman" w:hAnsi="Times New Roman"/>
          <w:bCs/>
          <w:sz w:val="28"/>
          <w:szCs w:val="28"/>
        </w:rPr>
      </w:pPr>
      <w:r w:rsidRPr="007D038B">
        <w:rPr>
          <w:rFonts w:ascii="Times New Roman" w:hAnsi="Times New Roman"/>
          <w:bCs/>
          <w:sz w:val="28"/>
          <w:szCs w:val="28"/>
        </w:rPr>
        <w:t>Quyết định tổ chức lại, cho phép tổ chức lại trung tâm hỗ trợ và phát triển giáo dục hòa nhập của Chủ tịch Ủy ban nhân dân cấp tỉnh.</w:t>
      </w:r>
    </w:p>
    <w:p w14:paraId="47010EE7" w14:textId="77777777" w:rsidR="00EA07FE" w:rsidRPr="007D038B" w:rsidRDefault="00EA07FE" w:rsidP="00EA07FE">
      <w:pPr>
        <w:pStyle w:val="NormalWeb"/>
        <w:shd w:val="clear" w:color="auto" w:fill="FFFFFF"/>
        <w:spacing w:before="120" w:beforeAutospacing="0" w:after="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0EA58931" w14:textId="77777777" w:rsidR="00EA07FE" w:rsidRPr="007D038B" w:rsidRDefault="00EA07FE" w:rsidP="00EA07FE">
      <w:pPr>
        <w:pStyle w:val="NormalWeb"/>
        <w:shd w:val="clear" w:color="auto" w:fill="FFFFFF"/>
        <w:spacing w:before="120" w:beforeAutospacing="0" w:after="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7F8CC509"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566FD8DD"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Trung tâm hỗ trợ và phát triển giáo dục hòa nhập được tổ chức lại, cho phép tổ chức lại khi bảo đảm các điều kiện sau đây:</w:t>
      </w:r>
    </w:p>
    <w:p w14:paraId="1BDF7406"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Có sự điều chỉnh về chức năng, nhiệm vụ, quyền hạn của trung tâm hỗ trợ và phát triển giáo dục hòa nhập;</w:t>
      </w:r>
    </w:p>
    <w:p w14:paraId="6672C692"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Được cơ quan quản lý nhà nước có thẩm quyền phê duyệt.</w:t>
      </w:r>
    </w:p>
    <w:p w14:paraId="5C38B850"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81F0D">
        <w:rPr>
          <w:rFonts w:ascii="Times New Roman" w:hAnsi="Times New Roman"/>
          <w:b/>
          <w:bCs/>
          <w:sz w:val="28"/>
          <w:szCs w:val="28"/>
          <w:lang w:val="hr-HR"/>
        </w:rPr>
        <w:t xml:space="preserve">i. Căn cứ pháp lý của thủ tục hành chính: </w:t>
      </w:r>
    </w:p>
    <w:p w14:paraId="0703B6C6" w14:textId="77777777" w:rsidR="00EA07FE" w:rsidRPr="00281F0D" w:rsidRDefault="00EA07FE" w:rsidP="00EA07FE">
      <w:pPr>
        <w:shd w:val="clear" w:color="auto" w:fill="FFFFFF"/>
        <w:spacing w:before="120" w:after="120"/>
        <w:ind w:firstLine="720"/>
        <w:jc w:val="both"/>
        <w:rPr>
          <w:sz w:val="28"/>
          <w:szCs w:val="28"/>
          <w:lang w:val="hr-HR"/>
        </w:rPr>
      </w:pPr>
      <w:r w:rsidRPr="00281F0D">
        <w:rPr>
          <w:sz w:val="28"/>
          <w:szCs w:val="28"/>
          <w:lang w:val="hr-HR"/>
        </w:rPr>
        <w:t>- Điều 64 Nghị định số </w:t>
      </w:r>
      <w:hyperlink r:id="rId59"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34877803" w14:textId="77777777" w:rsidR="00EA07FE" w:rsidRPr="00281F0D" w:rsidRDefault="00EA07FE" w:rsidP="00EA07FE">
      <w:pPr>
        <w:shd w:val="clear" w:color="auto" w:fill="FFFFFF"/>
        <w:spacing w:before="120"/>
        <w:ind w:firstLine="720"/>
        <w:jc w:val="both"/>
        <w:rPr>
          <w:sz w:val="28"/>
          <w:szCs w:val="28"/>
          <w:lang w:val="hr-HR"/>
        </w:rPr>
      </w:pPr>
      <w:r w:rsidRPr="00281F0D">
        <w:rPr>
          <w:iCs/>
          <w:sz w:val="28"/>
          <w:szCs w:val="28"/>
          <w:lang w:val="hr-HR"/>
        </w:rPr>
        <w:t>- Khoản 27, Điều 1 Nghị định số </w:t>
      </w:r>
      <w:hyperlink r:id="rId60" w:tgtFrame="_blank" w:tooltip="Nghị định 135/2018/NĐ-CP" w:history="1">
        <w:r w:rsidRPr="00281F0D">
          <w:rPr>
            <w:iCs/>
            <w:sz w:val="28"/>
            <w:szCs w:val="28"/>
            <w:lang w:val="hr-HR"/>
          </w:rPr>
          <w:t>135/2018/NĐ-CP</w:t>
        </w:r>
      </w:hyperlink>
      <w:r w:rsidRPr="00281F0D">
        <w:rPr>
          <w:iCs/>
          <w:sz w:val="28"/>
          <w:szCs w:val="28"/>
          <w:lang w:val="hr-HR"/>
        </w:rPr>
        <w:t> ngày 04/10/2018 của Chính phủ sửa đổi một số điều của Nghị định </w:t>
      </w:r>
      <w:hyperlink r:id="rId61" w:tgtFrame="_blank" w:tooltip="Nghị định 46/2017/NĐ-CP" w:history="1">
        <w:r w:rsidRPr="00281F0D">
          <w:rPr>
            <w:iCs/>
            <w:sz w:val="28"/>
            <w:szCs w:val="28"/>
            <w:lang w:val="hr-HR"/>
          </w:rPr>
          <w:t>46/2017/NĐ-CP</w:t>
        </w:r>
      </w:hyperlink>
      <w:r w:rsidRPr="00281F0D">
        <w:rPr>
          <w:iCs/>
          <w:sz w:val="28"/>
          <w:szCs w:val="28"/>
          <w:lang w:val="hr-HR"/>
        </w:rPr>
        <w:t> ngày 21/4/2017 của Chính phủ quy định về điều kiện đầu tư và hoạt động trong lĩnh vực giáo dục.</w:t>
      </w:r>
    </w:p>
    <w:p w14:paraId="4C13D9C4" w14:textId="77777777" w:rsidR="00EA07FE"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
          <w:sz w:val="28"/>
          <w:szCs w:val="28"/>
          <w:lang w:val="nl-NL"/>
        </w:rPr>
      </w:pPr>
    </w:p>
    <w:p w14:paraId="30960367"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EA07FE" w:rsidRPr="007D038B" w14:paraId="4C24BC48"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60D6009" w14:textId="77777777" w:rsidR="00EA07FE" w:rsidRPr="007D038B" w:rsidRDefault="00EA07FE" w:rsidP="0088110F">
            <w:pPr>
              <w:spacing w:before="40" w:after="40"/>
              <w:jc w:val="center"/>
              <w:rPr>
                <w:sz w:val="28"/>
                <w:szCs w:val="28"/>
                <w:lang w:val="nl-NL"/>
              </w:rPr>
            </w:pPr>
            <w:r w:rsidRPr="007D038B">
              <w:rPr>
                <w:b/>
                <w:bCs/>
                <w:sz w:val="28"/>
                <w:szCs w:val="28"/>
                <w:lang w:val="nl-NL"/>
              </w:rPr>
              <w:lastRenderedPageBreak/>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4A29F609"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46D09D06"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6A1460E3"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857EC79"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2017C164"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4A62CE3A"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4B8E6A0D"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31874C8A"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2E901F7A"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077E7024"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AD5CEF1"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6770AB4C"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686861D7" w14:textId="77777777" w:rsidR="00EA07FE" w:rsidRPr="007D038B" w:rsidRDefault="00EA07FE" w:rsidP="0088110F">
            <w:pPr>
              <w:spacing w:before="40" w:after="40"/>
              <w:rPr>
                <w:sz w:val="26"/>
                <w:szCs w:val="26"/>
                <w:lang w:val="nl-NL"/>
              </w:rPr>
            </w:pPr>
          </w:p>
        </w:tc>
      </w:tr>
    </w:tbl>
    <w:p w14:paraId="18A0D24C" w14:textId="77777777" w:rsidR="00EA07FE" w:rsidRPr="00281F0D" w:rsidRDefault="00EA07FE" w:rsidP="00EA07FE">
      <w:pPr>
        <w:shd w:val="clear" w:color="auto" w:fill="FFFFFF"/>
        <w:spacing w:before="120" w:after="120" w:line="212" w:lineRule="atLeast"/>
        <w:jc w:val="both"/>
        <w:rPr>
          <w:b/>
          <w:bCs/>
          <w:sz w:val="28"/>
          <w:szCs w:val="28"/>
          <w:lang w:val="nl-NL"/>
        </w:rPr>
      </w:pPr>
    </w:p>
    <w:p w14:paraId="6CB07071"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47D6A027"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0FCAD0D0"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72B96A77"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4E364C31"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1415E279"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269DFA4D"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1598143F"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064D782D"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65080E2B"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07C60834" w14:textId="4F4FD153" w:rsidR="00EA07FE" w:rsidRPr="007D038B" w:rsidRDefault="00D02A9A" w:rsidP="00EA07FE">
      <w:pPr>
        <w:shd w:val="clear" w:color="auto" w:fill="FFFFFF"/>
        <w:spacing w:before="120" w:after="120" w:line="212" w:lineRule="atLeast"/>
        <w:ind w:firstLine="720"/>
        <w:jc w:val="both"/>
        <w:rPr>
          <w:b/>
          <w:bCs/>
          <w:i/>
          <w:sz w:val="28"/>
          <w:szCs w:val="28"/>
          <w:lang w:val="hr-HR"/>
        </w:rPr>
      </w:pPr>
      <w:r w:rsidRPr="00281F0D">
        <w:rPr>
          <w:b/>
          <w:bCs/>
          <w:sz w:val="28"/>
          <w:szCs w:val="28"/>
          <w:lang w:val="nl-NL"/>
        </w:rPr>
        <w:lastRenderedPageBreak/>
        <w:t>15</w:t>
      </w:r>
      <w:r w:rsidR="00EA07FE" w:rsidRPr="00281F0D">
        <w:rPr>
          <w:b/>
          <w:bCs/>
          <w:sz w:val="28"/>
          <w:szCs w:val="28"/>
          <w:lang w:val="nl-NL"/>
        </w:rPr>
        <w:t>. Tên thủ tục hành chính: Giải thể trung tâm hỗ trợ và phát triển giáo dục hòa nhập</w:t>
      </w:r>
    </w:p>
    <w:p w14:paraId="5335707B"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hr-HR"/>
        </w:rPr>
        <w:t xml:space="preserve"> </w:t>
      </w:r>
      <w:r w:rsidRPr="007D038B">
        <w:rPr>
          <w:b/>
          <w:bCs/>
          <w:sz w:val="28"/>
          <w:szCs w:val="28"/>
          <w:lang w:val="vi-VN"/>
        </w:rPr>
        <w:t>tự</w:t>
      </w:r>
      <w:r w:rsidRPr="00281F0D">
        <w:rPr>
          <w:b/>
          <w:bCs/>
          <w:sz w:val="28"/>
          <w:szCs w:val="28"/>
          <w:lang w:val="hr-HR"/>
        </w:rPr>
        <w:t xml:space="preserve">, cách thức, thời gian </w:t>
      </w:r>
      <w:r w:rsidRPr="007D038B">
        <w:rPr>
          <w:b/>
          <w:bCs/>
          <w:sz w:val="28"/>
          <w:szCs w:val="28"/>
          <w:lang w:val="vi-VN"/>
        </w:rPr>
        <w:t>giải quyết</w:t>
      </w:r>
      <w:r w:rsidRPr="00281F0D">
        <w:rPr>
          <w:b/>
          <w:sz w:val="28"/>
          <w:szCs w:val="28"/>
          <w:lang w:val="hr-HR"/>
        </w:rPr>
        <w:t xml:space="preserve"> thủ tục hành chính: </w:t>
      </w:r>
    </w:p>
    <w:tbl>
      <w:tblPr>
        <w:tblW w:w="1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7513"/>
        <w:gridCol w:w="3118"/>
        <w:gridCol w:w="1388"/>
      </w:tblGrid>
      <w:tr w:rsidR="00EA07FE" w:rsidRPr="007D038B" w14:paraId="08E5AFFF" w14:textId="77777777" w:rsidTr="0088110F">
        <w:trPr>
          <w:trHeight w:val="405"/>
          <w:tblHeader/>
        </w:trPr>
        <w:tc>
          <w:tcPr>
            <w:tcW w:w="851" w:type="dxa"/>
            <w:vAlign w:val="center"/>
          </w:tcPr>
          <w:p w14:paraId="44290FDD" w14:textId="77777777" w:rsidR="00EA07FE" w:rsidRPr="00034479" w:rsidRDefault="00EA07FE" w:rsidP="0088110F">
            <w:pPr>
              <w:pStyle w:val="NormalWeb"/>
              <w:spacing w:before="0" w:beforeAutospacing="0" w:after="0" w:afterAutospacing="0"/>
              <w:jc w:val="center"/>
              <w:rPr>
                <w:rFonts w:ascii="Times New Roman" w:hAnsi="Times New Roman"/>
                <w:b/>
                <w:sz w:val="26"/>
                <w:szCs w:val="26"/>
              </w:rPr>
            </w:pPr>
            <w:r w:rsidRPr="00034479">
              <w:rPr>
                <w:rFonts w:ascii="Times New Roman" w:hAnsi="Times New Roman"/>
                <w:b/>
                <w:sz w:val="26"/>
                <w:szCs w:val="26"/>
              </w:rPr>
              <w:t>TT</w:t>
            </w:r>
          </w:p>
        </w:tc>
        <w:tc>
          <w:tcPr>
            <w:tcW w:w="2376" w:type="dxa"/>
            <w:vAlign w:val="center"/>
          </w:tcPr>
          <w:p w14:paraId="7652661A" w14:textId="77777777" w:rsidR="00EA07FE" w:rsidRPr="00034479" w:rsidRDefault="00EA07FE" w:rsidP="0088110F">
            <w:pPr>
              <w:pStyle w:val="NormalWeb"/>
              <w:spacing w:before="0" w:beforeAutospacing="0" w:after="0" w:afterAutospacing="0"/>
              <w:jc w:val="center"/>
              <w:rPr>
                <w:rFonts w:ascii="Times New Roman" w:hAnsi="Times New Roman"/>
                <w:b/>
                <w:sz w:val="26"/>
                <w:szCs w:val="26"/>
              </w:rPr>
            </w:pPr>
            <w:r w:rsidRPr="00034479">
              <w:rPr>
                <w:rFonts w:ascii="Times New Roman" w:hAnsi="Times New Roman"/>
                <w:b/>
                <w:sz w:val="26"/>
                <w:szCs w:val="26"/>
              </w:rPr>
              <w:t>Trình tự thực hiện</w:t>
            </w:r>
          </w:p>
        </w:tc>
        <w:tc>
          <w:tcPr>
            <w:tcW w:w="7513" w:type="dxa"/>
            <w:vAlign w:val="center"/>
          </w:tcPr>
          <w:p w14:paraId="5223E4F6" w14:textId="77777777" w:rsidR="00EA07FE" w:rsidRPr="00034479" w:rsidRDefault="00EA07FE" w:rsidP="0088110F">
            <w:pPr>
              <w:pStyle w:val="NormalWeb"/>
              <w:spacing w:before="0" w:beforeAutospacing="0" w:after="0" w:afterAutospacing="0"/>
              <w:jc w:val="center"/>
              <w:rPr>
                <w:rFonts w:ascii="Times New Roman" w:hAnsi="Times New Roman"/>
                <w:b/>
                <w:sz w:val="26"/>
                <w:szCs w:val="26"/>
              </w:rPr>
            </w:pPr>
            <w:r w:rsidRPr="00034479">
              <w:rPr>
                <w:rFonts w:ascii="Times New Roman" w:hAnsi="Times New Roman"/>
                <w:b/>
                <w:sz w:val="26"/>
                <w:szCs w:val="26"/>
              </w:rPr>
              <w:t>Cách thức thực hiện</w:t>
            </w:r>
          </w:p>
        </w:tc>
        <w:tc>
          <w:tcPr>
            <w:tcW w:w="3118" w:type="dxa"/>
            <w:vAlign w:val="center"/>
          </w:tcPr>
          <w:p w14:paraId="46139266" w14:textId="77777777" w:rsidR="00EA07FE" w:rsidRPr="007D038B" w:rsidRDefault="00EA07FE" w:rsidP="0088110F">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Thời gian giải quyết</w:t>
            </w:r>
          </w:p>
        </w:tc>
        <w:tc>
          <w:tcPr>
            <w:tcW w:w="1388" w:type="dxa"/>
            <w:vAlign w:val="center"/>
          </w:tcPr>
          <w:p w14:paraId="77E43582" w14:textId="77777777" w:rsidR="00EA07FE" w:rsidRPr="007D038B" w:rsidRDefault="00EA07FE" w:rsidP="0088110F">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EA07FE" w:rsidRPr="007D038B" w14:paraId="1DD9335A" w14:textId="77777777" w:rsidTr="0088110F">
        <w:trPr>
          <w:trHeight w:val="1392"/>
        </w:trPr>
        <w:tc>
          <w:tcPr>
            <w:tcW w:w="851" w:type="dxa"/>
            <w:vMerge w:val="restart"/>
            <w:vAlign w:val="center"/>
          </w:tcPr>
          <w:p w14:paraId="6E9D6F2C" w14:textId="77777777" w:rsidR="00EA07FE" w:rsidRPr="00034479"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034479">
              <w:rPr>
                <w:rFonts w:ascii="Times New Roman" w:hAnsi="Times New Roman"/>
                <w:b/>
                <w:sz w:val="26"/>
                <w:szCs w:val="26"/>
              </w:rPr>
              <w:t>Bước 1</w:t>
            </w:r>
          </w:p>
        </w:tc>
        <w:tc>
          <w:tcPr>
            <w:tcW w:w="2376" w:type="dxa"/>
            <w:vMerge w:val="restart"/>
            <w:vAlign w:val="center"/>
          </w:tcPr>
          <w:p w14:paraId="28BEEB43" w14:textId="77777777" w:rsidR="00EA07FE" w:rsidRPr="00034479"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034479">
              <w:rPr>
                <w:rFonts w:ascii="Times New Roman" w:hAnsi="Times New Roman"/>
                <w:b/>
                <w:sz w:val="26"/>
                <w:szCs w:val="26"/>
              </w:rPr>
              <w:t xml:space="preserve">Nộp hồ sơ thủ tục hành chính: </w:t>
            </w:r>
            <w:r w:rsidRPr="00034479">
              <w:rPr>
                <w:rFonts w:ascii="Times New Roman" w:hAnsi="Times New Roman"/>
                <w:i/>
                <w:sz w:val="26"/>
                <w:szCs w:val="26"/>
              </w:rPr>
              <w:t xml:space="preserve">Tổ chức, cá nhân chuẩn bị hồ sơ đầy đủ theo quy định và </w:t>
            </w:r>
            <w:r w:rsidRPr="00034479">
              <w:rPr>
                <w:rFonts w:ascii="Times New Roman" w:hAnsi="Times New Roman"/>
                <w:i/>
                <w:sz w:val="26"/>
                <w:szCs w:val="26"/>
                <w:lang w:val="vi-VN"/>
              </w:rPr>
              <w:t xml:space="preserve">nộp hồ sơ </w:t>
            </w:r>
            <w:r w:rsidRPr="00034479">
              <w:rPr>
                <w:rFonts w:ascii="Times New Roman" w:hAnsi="Times New Roman"/>
                <w:i/>
                <w:sz w:val="26"/>
                <w:szCs w:val="26"/>
              </w:rPr>
              <w:t>qua các cách thức sau:</w:t>
            </w:r>
          </w:p>
        </w:tc>
        <w:tc>
          <w:tcPr>
            <w:tcW w:w="7513" w:type="dxa"/>
            <w:vAlign w:val="center"/>
          </w:tcPr>
          <w:p w14:paraId="3F5441FB" w14:textId="77777777" w:rsidR="00EA07FE" w:rsidRPr="00034479"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034479">
              <w:rPr>
                <w:rFonts w:ascii="Times New Roman" w:hAnsi="Times New Roman"/>
                <w:sz w:val="26"/>
                <w:szCs w:val="26"/>
              </w:rPr>
              <w:t xml:space="preserve">   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034479">
              <w:rPr>
                <w:rFonts w:ascii="Times New Roman" w:hAnsi="Times New Roman"/>
                <w:sz w:val="26"/>
                <w:szCs w:val="26"/>
              </w:rPr>
              <w:t>).</w:t>
            </w:r>
          </w:p>
          <w:p w14:paraId="34214EE9"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034479">
              <w:rPr>
                <w:rFonts w:ascii="Times New Roman" w:hAnsi="Times New Roman"/>
                <w:sz w:val="26"/>
                <w:szCs w:val="26"/>
              </w:rPr>
              <w:t xml:space="preserve">   2. Hoặc thông qua bưu điện.</w:t>
            </w:r>
          </w:p>
          <w:p w14:paraId="1E740F74" w14:textId="0282D068" w:rsidR="00A71C95" w:rsidRPr="00034479" w:rsidRDefault="00A71C95" w:rsidP="00A71C95">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62" w:history="1">
              <w:r w:rsidRPr="004605B5">
                <w:rPr>
                  <w:rStyle w:val="Hyperlink"/>
                  <w:rFonts w:ascii="Times New Roman" w:hAnsi="Times New Roman"/>
                  <w:sz w:val="26"/>
                  <w:szCs w:val="26"/>
                </w:rPr>
                <w:t>http://dichvucong.dongthap.gov.vn</w:t>
              </w:r>
            </w:hyperlink>
          </w:p>
        </w:tc>
        <w:tc>
          <w:tcPr>
            <w:tcW w:w="3118" w:type="dxa"/>
            <w:vAlign w:val="center"/>
          </w:tcPr>
          <w:p w14:paraId="6581A3BD"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sz w:val="26"/>
                <w:szCs w:val="26"/>
                <w:lang w:val="vi-VN"/>
              </w:rPr>
              <w:t>Sáng: từ 07 giờ đến 11 giờ 30 phút; chiều: từ 13 giờ 30 đến 17 giờ của các ngày làm việc.</w:t>
            </w:r>
          </w:p>
        </w:tc>
        <w:tc>
          <w:tcPr>
            <w:tcW w:w="1388" w:type="dxa"/>
            <w:vAlign w:val="center"/>
          </w:tcPr>
          <w:p w14:paraId="39737841" w14:textId="77777777" w:rsidR="00EA07FE" w:rsidRPr="007D038B" w:rsidRDefault="00EA07FE" w:rsidP="0088110F">
            <w:pPr>
              <w:jc w:val="center"/>
              <w:rPr>
                <w:i/>
                <w:sz w:val="26"/>
                <w:szCs w:val="26"/>
                <w:lang w:val="vi-VN"/>
              </w:rPr>
            </w:pPr>
          </w:p>
        </w:tc>
      </w:tr>
      <w:tr w:rsidR="00EA07FE" w:rsidRPr="007D038B" w14:paraId="2411F29C" w14:textId="77777777" w:rsidTr="0088110F">
        <w:trPr>
          <w:trHeight w:val="986"/>
        </w:trPr>
        <w:tc>
          <w:tcPr>
            <w:tcW w:w="851" w:type="dxa"/>
            <w:vMerge/>
          </w:tcPr>
          <w:p w14:paraId="3093C017" w14:textId="77777777" w:rsidR="00EA07FE" w:rsidRPr="00034479"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F3CF545" w14:textId="77777777" w:rsidR="00EA07FE" w:rsidRPr="00034479"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509A1369" w14:textId="6A8F4E1A" w:rsidR="00EA07FE" w:rsidRPr="00034479" w:rsidRDefault="00EA07FE" w:rsidP="00A71C95">
            <w:pPr>
              <w:pStyle w:val="NormalWeb"/>
              <w:shd w:val="clear" w:color="auto" w:fill="FFFFFF"/>
              <w:spacing w:before="0" w:beforeAutospacing="0" w:after="0" w:afterAutospacing="0"/>
              <w:jc w:val="both"/>
              <w:rPr>
                <w:rFonts w:ascii="Times New Roman" w:hAnsi="Times New Roman"/>
                <w:sz w:val="26"/>
                <w:szCs w:val="26"/>
              </w:rPr>
            </w:pPr>
            <w:r w:rsidRPr="00034479">
              <w:rPr>
                <w:rFonts w:ascii="Times New Roman" w:hAnsi="Times New Roman"/>
                <w:sz w:val="26"/>
                <w:szCs w:val="26"/>
              </w:rPr>
              <w:t xml:space="preserve">   </w:t>
            </w:r>
            <w:r w:rsidR="00A71C95">
              <w:rPr>
                <w:rFonts w:ascii="Times New Roman" w:hAnsi="Times New Roman"/>
                <w:sz w:val="26"/>
                <w:szCs w:val="26"/>
              </w:rPr>
              <w:t>4</w:t>
            </w:r>
            <w:r w:rsidRPr="00034479">
              <w:rPr>
                <w:rFonts w:ascii="Times New Roman" w:hAnsi="Times New Roman"/>
                <w:sz w:val="26"/>
                <w:szCs w:val="26"/>
              </w:rPr>
              <w:t xml:space="preserve">. </w:t>
            </w:r>
            <w:r w:rsidRPr="00034479">
              <w:rPr>
                <w:rFonts w:ascii="Times New Roman" w:hAnsi="Times New Roman"/>
                <w:sz w:val="26"/>
                <w:szCs w:val="26"/>
                <w:lang w:val="vi-VN"/>
              </w:rPr>
              <w:t>Sở Nội vụ tiếp nhận</w:t>
            </w:r>
            <w:r w:rsidRPr="00034479">
              <w:rPr>
                <w:rFonts w:ascii="Times New Roman" w:hAnsi="Times New Roman"/>
                <w:sz w:val="26"/>
                <w:szCs w:val="26"/>
              </w:rPr>
              <w:t>, kiểm tra hồ sơ cho phép giải thể trung tâm hỗ trợ và phát triển giáo dục hòa nhập trên địa bàn thuộc phạm vi quản lý và thông tin cho Trung tâm hỗ trợ và phát triển giáo dục hòa nhập biết hồ sơ được chấp nhận hoặc yêu cầu tiếp tục hoàn thiện.</w:t>
            </w:r>
          </w:p>
        </w:tc>
        <w:tc>
          <w:tcPr>
            <w:tcW w:w="3118" w:type="dxa"/>
            <w:vAlign w:val="center"/>
          </w:tcPr>
          <w:p w14:paraId="41E77797"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388" w:type="dxa"/>
          </w:tcPr>
          <w:p w14:paraId="67E3AA87"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7D038B" w14:paraId="614829E4" w14:textId="77777777" w:rsidTr="0088110F">
        <w:trPr>
          <w:trHeight w:val="600"/>
        </w:trPr>
        <w:tc>
          <w:tcPr>
            <w:tcW w:w="851" w:type="dxa"/>
            <w:vMerge w:val="restart"/>
            <w:vAlign w:val="center"/>
          </w:tcPr>
          <w:p w14:paraId="5F94FDEC" w14:textId="77777777" w:rsidR="00EA07FE" w:rsidRPr="00034479"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034479">
              <w:rPr>
                <w:rFonts w:ascii="Times New Roman" w:hAnsi="Times New Roman"/>
                <w:b/>
                <w:sz w:val="26"/>
                <w:szCs w:val="26"/>
              </w:rPr>
              <w:t>Bước 2</w:t>
            </w:r>
          </w:p>
        </w:tc>
        <w:tc>
          <w:tcPr>
            <w:tcW w:w="2376" w:type="dxa"/>
            <w:vMerge w:val="restart"/>
            <w:vAlign w:val="center"/>
          </w:tcPr>
          <w:p w14:paraId="71DE29DD" w14:textId="77777777" w:rsidR="00EA07FE" w:rsidRPr="00034479" w:rsidRDefault="00EA07FE" w:rsidP="0088110F">
            <w:pPr>
              <w:spacing w:before="120" w:after="120"/>
              <w:jc w:val="both"/>
              <w:rPr>
                <w:sz w:val="26"/>
                <w:szCs w:val="26"/>
              </w:rPr>
            </w:pPr>
            <w:r w:rsidRPr="00034479">
              <w:rPr>
                <w:b/>
                <w:sz w:val="26"/>
                <w:szCs w:val="26"/>
              </w:rPr>
              <w:t>Tiếp nhận và chuyển hồ sơ thủ tục hành chính</w:t>
            </w:r>
          </w:p>
        </w:tc>
        <w:tc>
          <w:tcPr>
            <w:tcW w:w="7513" w:type="dxa"/>
            <w:vMerge w:val="restart"/>
          </w:tcPr>
          <w:p w14:paraId="72F8E909" w14:textId="77777777" w:rsidR="00EA07FE" w:rsidRPr="00034479"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034479">
              <w:rPr>
                <w:rFonts w:ascii="Times New Roman" w:hAnsi="Times New Roman"/>
                <w:sz w:val="26"/>
                <w:szCs w:val="26"/>
              </w:rPr>
              <w:t xml:space="preserve">Đối với hồ sơ được nộp </w:t>
            </w:r>
            <w:r w:rsidRPr="00034479">
              <w:rPr>
                <w:rFonts w:ascii="Times New Roman" w:hAnsi="Times New Roman"/>
                <w:sz w:val="26"/>
                <w:szCs w:val="26"/>
                <w:lang w:val="vi-VN"/>
              </w:rPr>
              <w:t xml:space="preserve">trực tiếp qua </w:t>
            </w:r>
            <w:r w:rsidRPr="00034479">
              <w:rPr>
                <w:rFonts w:ascii="Times New Roman" w:hAnsi="Times New Roman"/>
                <w:sz w:val="26"/>
                <w:szCs w:val="26"/>
              </w:rPr>
              <w:t xml:space="preserve">Bộ phận </w:t>
            </w:r>
            <w:r w:rsidRPr="00034479">
              <w:rPr>
                <w:rFonts w:ascii="Times New Roman" w:hAnsi="Times New Roman"/>
                <w:sz w:val="26"/>
                <w:szCs w:val="26"/>
                <w:lang w:val="vi-VN"/>
              </w:rPr>
              <w:t>tiếp nhận và trả kết quả</w:t>
            </w:r>
            <w:r>
              <w:rPr>
                <w:rFonts w:ascii="Times New Roman" w:hAnsi="Times New Roman"/>
                <w:sz w:val="26"/>
                <w:szCs w:val="26"/>
              </w:rPr>
              <w:t xml:space="preserve"> </w:t>
            </w:r>
            <w:r w:rsidRPr="00034479">
              <w:rPr>
                <w:rFonts w:ascii="Times New Roman" w:hAnsi="Times New Roman"/>
                <w:sz w:val="26"/>
                <w:szCs w:val="26"/>
              </w:rPr>
              <w:t xml:space="preserve">hoặc thông </w:t>
            </w:r>
            <w:r w:rsidRPr="00034479">
              <w:rPr>
                <w:rFonts w:ascii="Times New Roman" w:hAnsi="Times New Roman"/>
                <w:sz w:val="26"/>
                <w:szCs w:val="26"/>
                <w:lang w:val="vi-VN"/>
              </w:rPr>
              <w:t xml:space="preserve">qua dịch vụ bưu chính </w:t>
            </w:r>
            <w:r w:rsidRPr="00034479">
              <w:rPr>
                <w:rFonts w:ascii="Times New Roman" w:hAnsi="Times New Roman"/>
                <w:sz w:val="26"/>
                <w:szCs w:val="26"/>
              </w:rPr>
              <w:t xml:space="preserve">công ích cán bộ, công chức, viên chức tiếp nhận hồ sơ tại Bộ phận </w:t>
            </w:r>
            <w:r w:rsidRPr="00034479">
              <w:rPr>
                <w:rFonts w:ascii="Times New Roman" w:hAnsi="Times New Roman"/>
                <w:sz w:val="26"/>
                <w:szCs w:val="26"/>
                <w:lang w:val="vi-VN"/>
              </w:rPr>
              <w:t>tiếp nhận và trả kết quả</w:t>
            </w:r>
            <w:r w:rsidRPr="00034479">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5210F1E2" w14:textId="77777777" w:rsidR="00EA07FE" w:rsidRPr="00034479"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034479">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6F1C4F6E" w14:textId="77777777" w:rsidR="00EA07FE" w:rsidRPr="00034479"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034479">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2C20111E" w14:textId="77777777" w:rsidR="00EA07FE" w:rsidRPr="00034479" w:rsidRDefault="00EA07FE" w:rsidP="0088110F">
            <w:pPr>
              <w:spacing w:before="120" w:after="120"/>
              <w:ind w:firstLine="347"/>
              <w:jc w:val="both"/>
              <w:rPr>
                <w:sz w:val="26"/>
                <w:szCs w:val="26"/>
              </w:rPr>
            </w:pPr>
            <w:r w:rsidRPr="00034479">
              <w:rPr>
                <w:sz w:val="26"/>
                <w:szCs w:val="26"/>
              </w:rPr>
              <w:t xml:space="preserve">c) Trường hợp hồ sơ đầy đủ, chính xác theo quy định, cán bộ, công chức, viên chức tiếp nhận hồ sơ và lập Giấy tiếp nhận hồ sơ và hẹn </w:t>
            </w:r>
            <w:r w:rsidRPr="00034479">
              <w:rPr>
                <w:sz w:val="26"/>
                <w:szCs w:val="26"/>
              </w:rPr>
              <w:lastRenderedPageBreak/>
              <w:t>ngày trả kết quả; đồng thời, chuyển cho cơ quan có thẩm quyền để giải quyết theo quy trình.</w:t>
            </w:r>
          </w:p>
        </w:tc>
        <w:tc>
          <w:tcPr>
            <w:tcW w:w="3118" w:type="dxa"/>
            <w:vAlign w:val="center"/>
          </w:tcPr>
          <w:p w14:paraId="653D83F0"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r w:rsidRPr="007D038B">
              <w:rPr>
                <w:rFonts w:ascii="Times New Roman" w:hAnsi="Times New Roman"/>
                <w:sz w:val="26"/>
                <w:szCs w:val="26"/>
              </w:rPr>
              <w:lastRenderedPageBreak/>
              <w:t>C</w:t>
            </w:r>
            <w:r w:rsidRPr="007D038B">
              <w:rPr>
                <w:rStyle w:val="fontstyle21"/>
              </w:rPr>
              <w:t xml:space="preserve">huyển ngay hồ sơ tiếp nhận trực tiếp trong ngày làm việc </w:t>
            </w:r>
            <w:r w:rsidRPr="007D038B">
              <w:rPr>
                <w:rStyle w:val="fontstyle21"/>
                <w:i/>
              </w:rPr>
              <w:t>(k</w:t>
            </w:r>
            <w:r w:rsidRPr="007D038B">
              <w:rPr>
                <w:rFonts w:ascii="Times New Roman" w:hAnsi="Times New Roman"/>
                <w:i/>
                <w:sz w:val="26"/>
                <w:szCs w:val="26"/>
              </w:rPr>
              <w:t>hông để quá 3 giờ làm việc)</w:t>
            </w:r>
            <w:r w:rsidRPr="007D038B">
              <w:rPr>
                <w:rStyle w:val="fontstyle21"/>
              </w:rPr>
              <w:t xml:space="preserve"> hoặc chuyển vào đầu giờ ngày làm việc tiếp theo đối với trường hợp tiếp nhận sau 15 giờ hàng ngày.</w:t>
            </w:r>
          </w:p>
        </w:tc>
        <w:tc>
          <w:tcPr>
            <w:tcW w:w="1388" w:type="dxa"/>
            <w:vMerge w:val="restart"/>
            <w:vAlign w:val="center"/>
          </w:tcPr>
          <w:p w14:paraId="03FB7871" w14:textId="77777777" w:rsidR="00EA07FE" w:rsidRPr="007D038B" w:rsidRDefault="00EA07FE" w:rsidP="0088110F">
            <w:pPr>
              <w:jc w:val="center"/>
              <w:rPr>
                <w:i/>
                <w:sz w:val="26"/>
                <w:szCs w:val="26"/>
                <w:lang w:val="vi-VN"/>
              </w:rPr>
            </w:pPr>
          </w:p>
        </w:tc>
      </w:tr>
      <w:tr w:rsidR="00EA07FE" w:rsidRPr="007D038B" w14:paraId="1B92CD24" w14:textId="77777777" w:rsidTr="0088110F">
        <w:trPr>
          <w:trHeight w:val="600"/>
        </w:trPr>
        <w:tc>
          <w:tcPr>
            <w:tcW w:w="851" w:type="dxa"/>
            <w:vMerge/>
          </w:tcPr>
          <w:p w14:paraId="287BFB6D" w14:textId="77777777" w:rsidR="00EA07FE" w:rsidRPr="00034479"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7695825" w14:textId="77777777" w:rsidR="00EA07FE" w:rsidRPr="00034479" w:rsidRDefault="00EA07FE" w:rsidP="0088110F">
            <w:pPr>
              <w:spacing w:before="120" w:after="120"/>
              <w:jc w:val="both"/>
              <w:rPr>
                <w:b/>
                <w:sz w:val="26"/>
                <w:szCs w:val="26"/>
              </w:rPr>
            </w:pPr>
          </w:p>
        </w:tc>
        <w:tc>
          <w:tcPr>
            <w:tcW w:w="7513" w:type="dxa"/>
            <w:vMerge/>
          </w:tcPr>
          <w:p w14:paraId="5F674B39" w14:textId="77777777" w:rsidR="00EA07FE" w:rsidRPr="00034479"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b/>
                <w:sz w:val="26"/>
                <w:szCs w:val="26"/>
              </w:rPr>
            </w:pPr>
          </w:p>
        </w:tc>
        <w:tc>
          <w:tcPr>
            <w:tcW w:w="3118" w:type="dxa"/>
            <w:vAlign w:val="center"/>
          </w:tcPr>
          <w:p w14:paraId="18BDA400"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sz w:val="26"/>
                <w:szCs w:val="26"/>
              </w:rPr>
            </w:pPr>
            <w:r w:rsidRPr="007D038B">
              <w:rPr>
                <w:rFonts w:ascii="Times New Roman" w:hAnsi="Times New Roman"/>
                <w:sz w:val="26"/>
                <w:szCs w:val="26"/>
              </w:rPr>
              <w:t>Không quá 1/2 ngày kể từ ngày phát sinh hồ sơ trực tuyến</w:t>
            </w:r>
          </w:p>
        </w:tc>
        <w:tc>
          <w:tcPr>
            <w:tcW w:w="1388" w:type="dxa"/>
            <w:vMerge/>
          </w:tcPr>
          <w:p w14:paraId="3E4942C1"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61290221" w14:textId="77777777" w:rsidTr="0088110F">
        <w:tc>
          <w:tcPr>
            <w:tcW w:w="851" w:type="dxa"/>
            <w:vMerge w:val="restart"/>
            <w:vAlign w:val="center"/>
          </w:tcPr>
          <w:p w14:paraId="69D4AE8D" w14:textId="77777777" w:rsidR="00EA07FE" w:rsidRPr="00034479"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034479">
              <w:rPr>
                <w:rFonts w:ascii="Times New Roman" w:hAnsi="Times New Roman"/>
                <w:b/>
                <w:sz w:val="26"/>
                <w:szCs w:val="26"/>
              </w:rPr>
              <w:t>Bước 3</w:t>
            </w:r>
          </w:p>
        </w:tc>
        <w:tc>
          <w:tcPr>
            <w:tcW w:w="2376" w:type="dxa"/>
            <w:vMerge w:val="restart"/>
            <w:vAlign w:val="center"/>
          </w:tcPr>
          <w:p w14:paraId="1F393436" w14:textId="77777777" w:rsidR="00EA07FE" w:rsidRPr="00034479" w:rsidRDefault="00EA07FE" w:rsidP="0088110F">
            <w:pPr>
              <w:pStyle w:val="NormalWeb"/>
              <w:spacing w:before="0" w:beforeAutospacing="0" w:after="120" w:afterAutospacing="0" w:line="234" w:lineRule="atLeast"/>
              <w:jc w:val="both"/>
              <w:rPr>
                <w:rFonts w:ascii="Times New Roman" w:hAnsi="Times New Roman"/>
                <w:b/>
                <w:sz w:val="26"/>
                <w:szCs w:val="26"/>
              </w:rPr>
            </w:pPr>
            <w:r w:rsidRPr="00034479">
              <w:rPr>
                <w:rStyle w:val="fontstyle01"/>
              </w:rPr>
              <w:t>Giải quyết thủ tục hành chính</w:t>
            </w:r>
          </w:p>
        </w:tc>
        <w:tc>
          <w:tcPr>
            <w:tcW w:w="7513" w:type="dxa"/>
          </w:tcPr>
          <w:p w14:paraId="7094BF0D" w14:textId="77777777" w:rsidR="00EA07FE" w:rsidRPr="00034479" w:rsidRDefault="00EA07FE" w:rsidP="0088110F">
            <w:pPr>
              <w:spacing w:before="120" w:after="120"/>
              <w:jc w:val="both"/>
              <w:rPr>
                <w:sz w:val="26"/>
                <w:szCs w:val="26"/>
              </w:rPr>
            </w:pPr>
            <w:r w:rsidRPr="00034479">
              <w:rPr>
                <w:rStyle w:val="fontstyle21"/>
              </w:rPr>
              <w:t xml:space="preserve">Sau khi nhận hồ sơ thủ tục hành chính từ </w:t>
            </w:r>
            <w:r w:rsidRPr="00034479">
              <w:rPr>
                <w:sz w:val="26"/>
                <w:szCs w:val="26"/>
              </w:rPr>
              <w:t xml:space="preserve">Bộ phận </w:t>
            </w:r>
            <w:r w:rsidRPr="00034479">
              <w:rPr>
                <w:sz w:val="26"/>
                <w:szCs w:val="26"/>
                <w:lang w:val="vi-VN"/>
              </w:rPr>
              <w:t>tiếp nhận và trả kết quả</w:t>
            </w:r>
            <w:r w:rsidRPr="00034479">
              <w:rPr>
                <w:rStyle w:val="fontstyle21"/>
              </w:rPr>
              <w:t>công chức, viên chức xử lý xem xét, thẩm định hồ sơ, trình phê duyệt kết quả giải quyết thủ tục hành chính:</w:t>
            </w:r>
          </w:p>
        </w:tc>
        <w:tc>
          <w:tcPr>
            <w:tcW w:w="3118" w:type="dxa"/>
            <w:vAlign w:val="center"/>
          </w:tcPr>
          <w:p w14:paraId="157241D9"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
                <w:sz w:val="26"/>
                <w:szCs w:val="26"/>
              </w:rPr>
              <w:t>20 ngày</w:t>
            </w:r>
            <w:r w:rsidRPr="007D038B">
              <w:rPr>
                <w:rFonts w:ascii="Times New Roman" w:hAnsi="Times New Roman"/>
                <w:sz w:val="26"/>
                <w:szCs w:val="26"/>
              </w:rPr>
              <w:t>, trong đó:</w:t>
            </w:r>
          </w:p>
        </w:tc>
        <w:tc>
          <w:tcPr>
            <w:tcW w:w="1388" w:type="dxa"/>
            <w:vAlign w:val="center"/>
          </w:tcPr>
          <w:p w14:paraId="5B54D981"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7D038B" w14:paraId="3FACA152" w14:textId="77777777" w:rsidTr="0088110F">
        <w:tc>
          <w:tcPr>
            <w:tcW w:w="851" w:type="dxa"/>
            <w:vMerge/>
          </w:tcPr>
          <w:p w14:paraId="7D4384C6" w14:textId="77777777" w:rsidR="00EA07FE" w:rsidRPr="00034479"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249A980" w14:textId="77777777" w:rsidR="00EA07FE" w:rsidRPr="00034479"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EF859DB" w14:textId="77777777" w:rsidR="00EA07FE" w:rsidRPr="00034479"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034479">
              <w:rPr>
                <w:rFonts w:ascii="Times New Roman" w:hAnsi="Times New Roman"/>
                <w:bCs/>
                <w:i/>
                <w:sz w:val="26"/>
                <w:szCs w:val="26"/>
              </w:rPr>
              <w:t>1. Tiếp nhận hồ sơ (Bộ phận TN&amp;TKQ)</w:t>
            </w:r>
          </w:p>
        </w:tc>
        <w:tc>
          <w:tcPr>
            <w:tcW w:w="3118" w:type="dxa"/>
            <w:vAlign w:val="center"/>
          </w:tcPr>
          <w:p w14:paraId="189C15E8" w14:textId="77777777" w:rsidR="00EA07FE" w:rsidRPr="00FF1CF8"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F1CF8">
              <w:rPr>
                <w:rFonts w:ascii="Times New Roman" w:hAnsi="Times New Roman"/>
                <w:bCs/>
                <w:i/>
                <w:sz w:val="26"/>
                <w:szCs w:val="26"/>
              </w:rPr>
              <w:t>½ ngày</w:t>
            </w:r>
          </w:p>
        </w:tc>
        <w:tc>
          <w:tcPr>
            <w:tcW w:w="1388" w:type="dxa"/>
          </w:tcPr>
          <w:p w14:paraId="370115C3"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6C380E65" w14:textId="77777777" w:rsidTr="0088110F">
        <w:tc>
          <w:tcPr>
            <w:tcW w:w="851" w:type="dxa"/>
            <w:vMerge/>
          </w:tcPr>
          <w:p w14:paraId="5CB5AB91" w14:textId="77777777" w:rsidR="00EA07FE" w:rsidRPr="00034479"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083BF47" w14:textId="77777777" w:rsidR="00EA07FE" w:rsidRPr="00034479"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94DEC53" w14:textId="77777777" w:rsidR="00EA07FE" w:rsidRPr="00034479"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034479">
              <w:rPr>
                <w:rFonts w:ascii="Times New Roman" w:hAnsi="Times New Roman"/>
                <w:bCs/>
                <w:i/>
                <w:sz w:val="26"/>
                <w:szCs w:val="26"/>
              </w:rPr>
              <w:t>2. Giải quyết hồ sơ (cơ quan/bộ phận chuyên môn), t</w:t>
            </w:r>
            <w:r w:rsidRPr="00034479">
              <w:rPr>
                <w:rFonts w:ascii="Times New Roman" w:hAnsi="Times New Roman"/>
                <w:i/>
                <w:sz w:val="26"/>
                <w:szCs w:val="26"/>
              </w:rPr>
              <w:t>rong đó:</w:t>
            </w:r>
          </w:p>
        </w:tc>
        <w:tc>
          <w:tcPr>
            <w:tcW w:w="3118" w:type="dxa"/>
            <w:vAlign w:val="center"/>
          </w:tcPr>
          <w:p w14:paraId="5D6FE459" w14:textId="77777777" w:rsidR="00EA07FE" w:rsidRPr="00FF1CF8"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F1CF8">
              <w:rPr>
                <w:rFonts w:ascii="Times New Roman" w:hAnsi="Times New Roman"/>
                <w:bCs/>
                <w:i/>
                <w:sz w:val="26"/>
                <w:szCs w:val="26"/>
              </w:rPr>
              <w:t>19 ngày</w:t>
            </w:r>
          </w:p>
        </w:tc>
        <w:tc>
          <w:tcPr>
            <w:tcW w:w="1388" w:type="dxa"/>
          </w:tcPr>
          <w:p w14:paraId="28980D04"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03AEB327" w14:textId="77777777" w:rsidTr="0088110F">
        <w:tc>
          <w:tcPr>
            <w:tcW w:w="851" w:type="dxa"/>
            <w:vMerge/>
          </w:tcPr>
          <w:p w14:paraId="3D8D1E85" w14:textId="77777777" w:rsidR="00EA07FE" w:rsidRPr="00034479"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9D8A875" w14:textId="77777777" w:rsidR="00EA07FE" w:rsidRPr="00034479"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7C39008" w14:textId="77777777" w:rsidR="00EA07FE" w:rsidRPr="00034479" w:rsidRDefault="00EA07FE" w:rsidP="0088110F">
            <w:pPr>
              <w:pStyle w:val="NormalWeb"/>
              <w:spacing w:before="0" w:beforeAutospacing="0" w:after="120" w:afterAutospacing="0" w:line="234" w:lineRule="atLeast"/>
              <w:jc w:val="both"/>
              <w:rPr>
                <w:rFonts w:ascii="Times New Roman" w:hAnsi="Times New Roman"/>
                <w:b/>
                <w:sz w:val="26"/>
                <w:szCs w:val="26"/>
              </w:rPr>
            </w:pPr>
            <w:r w:rsidRPr="00034479">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64796296"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Cs/>
                <w:i/>
                <w:sz w:val="28"/>
                <w:szCs w:val="28"/>
              </w:rPr>
            </w:pPr>
          </w:p>
          <w:p w14:paraId="1FC812F9"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598CA54F"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4F440C8B" w14:textId="77777777" w:rsidTr="0088110F">
        <w:tc>
          <w:tcPr>
            <w:tcW w:w="851" w:type="dxa"/>
            <w:vMerge/>
          </w:tcPr>
          <w:p w14:paraId="601B7E69" w14:textId="77777777" w:rsidR="00EA07FE" w:rsidRPr="00034479"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9CD7889" w14:textId="77777777" w:rsidR="00EA07FE" w:rsidRPr="00034479"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A95D2F1" w14:textId="77777777" w:rsidR="00EA07FE" w:rsidRPr="00034479"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034479">
              <w:rPr>
                <w:rFonts w:ascii="Times New Roman" w:hAnsi="Times New Roman"/>
                <w:bCs/>
                <w:i/>
                <w:sz w:val="26"/>
                <w:szCs w:val="26"/>
              </w:rPr>
              <w:t xml:space="preserve">+ Chuyên viên </w:t>
            </w:r>
          </w:p>
          <w:p w14:paraId="60CA6A13" w14:textId="77777777" w:rsidR="00EA07FE" w:rsidRPr="00034479"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034479">
              <w:rPr>
                <w:rFonts w:ascii="Times New Roman" w:hAnsi="Times New Roman"/>
                <w:bCs/>
                <w:i/>
                <w:sz w:val="26"/>
                <w:szCs w:val="26"/>
              </w:rPr>
              <w:t>+ Lãnh đạo phòng/bộ phận</w:t>
            </w:r>
          </w:p>
          <w:p w14:paraId="505444ED" w14:textId="77777777" w:rsidR="00EA07FE" w:rsidRPr="00034479"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034479">
              <w:rPr>
                <w:rFonts w:ascii="Times New Roman" w:hAnsi="Times New Roman"/>
                <w:bCs/>
                <w:i/>
                <w:sz w:val="26"/>
                <w:szCs w:val="26"/>
              </w:rPr>
              <w:t xml:space="preserve">+ Lãnh đạo đơn vị: </w:t>
            </w:r>
          </w:p>
          <w:p w14:paraId="4BE512C3" w14:textId="77777777" w:rsidR="00EA07FE" w:rsidRPr="00034479"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034479">
              <w:rPr>
                <w:rFonts w:ascii="Times New Roman" w:hAnsi="Times New Roman"/>
                <w:bCs/>
                <w:i/>
                <w:sz w:val="26"/>
                <w:szCs w:val="26"/>
              </w:rPr>
              <w:t xml:space="preserve">+ Văn thư đơn vị: </w:t>
            </w:r>
          </w:p>
          <w:p w14:paraId="2E0D9470" w14:textId="77777777" w:rsidR="00EA07FE" w:rsidRPr="00034479" w:rsidRDefault="00EA07FE" w:rsidP="0088110F">
            <w:pPr>
              <w:pStyle w:val="NormalWeb"/>
              <w:spacing w:before="0" w:beforeAutospacing="0" w:after="120" w:afterAutospacing="0" w:line="234" w:lineRule="atLeast"/>
              <w:jc w:val="both"/>
              <w:rPr>
                <w:rFonts w:ascii="Times New Roman" w:hAnsi="Times New Roman"/>
                <w:sz w:val="26"/>
                <w:szCs w:val="26"/>
              </w:rPr>
            </w:pPr>
            <w:r w:rsidRPr="00034479">
              <w:rPr>
                <w:rFonts w:ascii="Times New Roman" w:hAnsi="Times New Roman"/>
                <w:sz w:val="26"/>
                <w:szCs w:val="26"/>
              </w:rPr>
              <w:t>+ UBND Tỉnh</w:t>
            </w:r>
          </w:p>
        </w:tc>
        <w:tc>
          <w:tcPr>
            <w:tcW w:w="3118" w:type="dxa"/>
            <w:vAlign w:val="center"/>
          </w:tcPr>
          <w:p w14:paraId="5A045F1B" w14:textId="77777777" w:rsidR="00EA07FE" w:rsidRPr="001E7468"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1E7468">
              <w:rPr>
                <w:rFonts w:ascii="Times New Roman" w:hAnsi="Times New Roman"/>
                <w:bCs/>
                <w:i/>
                <w:sz w:val="26"/>
                <w:szCs w:val="26"/>
              </w:rPr>
              <w:t>12 ngày</w:t>
            </w:r>
          </w:p>
          <w:p w14:paraId="74C18784" w14:textId="77777777" w:rsidR="00EA07FE" w:rsidRPr="001E7468"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1E7468">
              <w:rPr>
                <w:rFonts w:ascii="Times New Roman" w:hAnsi="Times New Roman"/>
                <w:bCs/>
                <w:i/>
                <w:sz w:val="26"/>
                <w:szCs w:val="26"/>
              </w:rPr>
              <w:t>1 ngày</w:t>
            </w:r>
          </w:p>
          <w:p w14:paraId="3F78C4B2" w14:textId="77777777" w:rsidR="00EA07FE" w:rsidRPr="001E7468"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1E7468">
              <w:rPr>
                <w:rFonts w:ascii="Times New Roman" w:hAnsi="Times New Roman"/>
                <w:bCs/>
                <w:i/>
                <w:sz w:val="26"/>
                <w:szCs w:val="26"/>
              </w:rPr>
              <w:t>1/2 ngày</w:t>
            </w:r>
          </w:p>
          <w:p w14:paraId="171EB051" w14:textId="77777777" w:rsidR="00EA07FE" w:rsidRPr="001E7468"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1E7468">
              <w:rPr>
                <w:rFonts w:ascii="Times New Roman" w:hAnsi="Times New Roman"/>
                <w:bCs/>
                <w:i/>
                <w:sz w:val="26"/>
                <w:szCs w:val="26"/>
              </w:rPr>
              <w:t>1/2 ngày</w:t>
            </w:r>
          </w:p>
          <w:p w14:paraId="0F5ECA20" w14:textId="77777777" w:rsidR="00EA07FE" w:rsidRPr="001E7468"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E7468">
              <w:rPr>
                <w:rFonts w:ascii="Times New Roman" w:hAnsi="Times New Roman"/>
                <w:bCs/>
                <w:i/>
                <w:sz w:val="26"/>
                <w:szCs w:val="26"/>
              </w:rPr>
              <w:t>05 ngày</w:t>
            </w:r>
          </w:p>
        </w:tc>
        <w:tc>
          <w:tcPr>
            <w:tcW w:w="1388" w:type="dxa"/>
          </w:tcPr>
          <w:p w14:paraId="427CF807" w14:textId="77777777" w:rsidR="00EA07FE" w:rsidRPr="007D038B"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7D038B" w14:paraId="0CAAFCCB" w14:textId="77777777" w:rsidTr="0088110F">
        <w:tc>
          <w:tcPr>
            <w:tcW w:w="851" w:type="dxa"/>
            <w:vAlign w:val="center"/>
          </w:tcPr>
          <w:p w14:paraId="00A20ED6" w14:textId="77777777" w:rsidR="00EA07FE" w:rsidRPr="00034479"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034479">
              <w:rPr>
                <w:rFonts w:ascii="Times New Roman" w:hAnsi="Times New Roman"/>
                <w:b/>
                <w:sz w:val="26"/>
                <w:szCs w:val="26"/>
              </w:rPr>
              <w:t>Bước 4</w:t>
            </w:r>
          </w:p>
        </w:tc>
        <w:tc>
          <w:tcPr>
            <w:tcW w:w="2376" w:type="dxa"/>
          </w:tcPr>
          <w:p w14:paraId="641FCF27" w14:textId="77777777" w:rsidR="00EA07FE" w:rsidRPr="00034479" w:rsidRDefault="00EA07FE" w:rsidP="0088110F">
            <w:pPr>
              <w:pStyle w:val="NormalWeb"/>
              <w:spacing w:before="0" w:beforeAutospacing="0" w:after="120" w:afterAutospacing="0" w:line="234" w:lineRule="atLeast"/>
              <w:jc w:val="both"/>
              <w:rPr>
                <w:rStyle w:val="fontstyle21"/>
                <w:i/>
              </w:rPr>
            </w:pPr>
            <w:r w:rsidRPr="00034479">
              <w:rPr>
                <w:rFonts w:ascii="Times New Roman" w:hAnsi="Times New Roman"/>
                <w:b/>
                <w:sz w:val="26"/>
                <w:szCs w:val="26"/>
                <w:lang w:val="nl-NL"/>
              </w:rPr>
              <w:t>Trả kết quả giải quyết thủ tục hành chính</w:t>
            </w:r>
          </w:p>
          <w:p w14:paraId="335AF9D7" w14:textId="77777777" w:rsidR="00EA07FE" w:rsidRPr="00034479" w:rsidRDefault="00EA07FE" w:rsidP="0088110F">
            <w:pPr>
              <w:pStyle w:val="NormalWeb"/>
              <w:spacing w:before="0" w:beforeAutospacing="0" w:after="120" w:afterAutospacing="0" w:line="234" w:lineRule="atLeast"/>
              <w:jc w:val="both"/>
              <w:rPr>
                <w:rFonts w:ascii="Times New Roman" w:hAnsi="Times New Roman"/>
                <w:b/>
                <w:sz w:val="26"/>
                <w:szCs w:val="26"/>
              </w:rPr>
            </w:pPr>
            <w:r w:rsidRPr="00034479">
              <w:rPr>
                <w:rStyle w:val="fontstyle21"/>
                <w:i/>
              </w:rPr>
              <w:t xml:space="preserve">(Kết quả giải quyết thủ tục hành chính gửi trả cho tổ chức, cá nhân phải bảo </w:t>
            </w:r>
            <w:r w:rsidRPr="00034479">
              <w:rPr>
                <w:rStyle w:val="fontstyle21"/>
                <w:i/>
              </w:rPr>
              <w:lastRenderedPageBreak/>
              <w:t>đảm đầy đủ theo quy định mà cơ quan có thẩm quyền trả cho tổ chức, cá nhân sau khi giải quyết xong thủ tục hành chính)</w:t>
            </w:r>
          </w:p>
        </w:tc>
        <w:tc>
          <w:tcPr>
            <w:tcW w:w="7513" w:type="dxa"/>
          </w:tcPr>
          <w:p w14:paraId="442F76E9" w14:textId="77777777" w:rsidR="00EA07FE" w:rsidRPr="00034479" w:rsidRDefault="00EA07FE" w:rsidP="0088110F">
            <w:pPr>
              <w:spacing w:before="120" w:after="120" w:line="340" w:lineRule="exact"/>
              <w:ind w:firstLine="347"/>
              <w:jc w:val="both"/>
              <w:rPr>
                <w:iCs/>
                <w:sz w:val="26"/>
                <w:szCs w:val="26"/>
                <w:lang w:val="nl-NL"/>
              </w:rPr>
            </w:pPr>
            <w:r w:rsidRPr="00034479">
              <w:rPr>
                <w:iCs/>
                <w:sz w:val="26"/>
                <w:szCs w:val="26"/>
                <w:lang w:val="nl-NL"/>
              </w:rPr>
              <w:lastRenderedPageBreak/>
              <w:t>Công chức tiếp nhận và trả  kết quả nhập vào sổ theo dõi hồ sơ và phần mềm điện tử thực hiện như sau:</w:t>
            </w:r>
          </w:p>
          <w:p w14:paraId="6BF19F42" w14:textId="77777777" w:rsidR="00EA07FE" w:rsidRPr="00034479" w:rsidRDefault="00EA07FE" w:rsidP="0088110F">
            <w:pPr>
              <w:spacing w:before="120" w:after="120" w:line="340" w:lineRule="exact"/>
              <w:ind w:firstLine="347"/>
              <w:jc w:val="both"/>
              <w:rPr>
                <w:iCs/>
                <w:sz w:val="26"/>
                <w:szCs w:val="26"/>
                <w:lang w:val="nl-NL"/>
              </w:rPr>
            </w:pPr>
            <w:r w:rsidRPr="00034479">
              <w:rPr>
                <w:iCs/>
                <w:sz w:val="26"/>
                <w:szCs w:val="26"/>
                <w:lang w:val="nl-NL"/>
              </w:rPr>
              <w:t>- T</w:t>
            </w:r>
            <w:r w:rsidRPr="00281F0D">
              <w:rPr>
                <w:rStyle w:val="fontstyle21"/>
                <w:lang w:val="nl-NL"/>
              </w:rPr>
              <w:t xml:space="preserve">hông báo cho tổ chức, cá nhân biết trước qua tin nhắn, thư điện tử, điện thoại hoặc qua mạng xã hội được cấp có thẩm quyền </w:t>
            </w:r>
            <w:r w:rsidRPr="00281F0D">
              <w:rPr>
                <w:rStyle w:val="fontstyle21"/>
                <w:lang w:val="nl-NL"/>
              </w:rPr>
              <w:lastRenderedPageBreak/>
              <w:t>cho phép đối với hồ sơ giải quyết thủ tục hành chính trước thời hạn quy định.</w:t>
            </w:r>
          </w:p>
          <w:p w14:paraId="2F77A648" w14:textId="77777777" w:rsidR="00EA07FE" w:rsidRPr="00034479" w:rsidRDefault="00EA07FE" w:rsidP="0088110F">
            <w:pPr>
              <w:spacing w:before="120" w:after="120"/>
              <w:ind w:firstLine="347"/>
              <w:jc w:val="both"/>
              <w:rPr>
                <w:iCs/>
                <w:sz w:val="26"/>
                <w:szCs w:val="26"/>
                <w:lang w:val="nl-NL"/>
              </w:rPr>
            </w:pPr>
            <w:r w:rsidRPr="00034479">
              <w:rPr>
                <w:iCs/>
                <w:sz w:val="26"/>
                <w:szCs w:val="26"/>
                <w:lang w:val="nl-NL"/>
              </w:rPr>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034479">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1C32E303" w14:textId="77777777" w:rsidR="00EA07FE" w:rsidRPr="00034479" w:rsidRDefault="00EA07FE" w:rsidP="0088110F">
            <w:pPr>
              <w:spacing w:before="120" w:after="120"/>
              <w:ind w:firstLine="347"/>
              <w:jc w:val="both"/>
              <w:rPr>
                <w:iCs/>
                <w:sz w:val="26"/>
                <w:szCs w:val="26"/>
                <w:lang w:val="nl-NL"/>
              </w:rPr>
            </w:pPr>
            <w:r w:rsidRPr="00034479">
              <w:rPr>
                <w:iCs/>
                <w:sz w:val="26"/>
                <w:szCs w:val="26"/>
                <w:lang w:val="nl-NL"/>
              </w:rPr>
              <w:t>- Trường hợp nhận kết quả</w:t>
            </w:r>
            <w:r>
              <w:rPr>
                <w:iCs/>
                <w:sz w:val="26"/>
                <w:szCs w:val="26"/>
                <w:lang w:val="nl-NL"/>
              </w:rPr>
              <w:t xml:space="preserve"> </w:t>
            </w:r>
            <w:r w:rsidRPr="00281F0D">
              <w:rPr>
                <w:sz w:val="26"/>
                <w:szCs w:val="26"/>
                <w:lang w:val="nl-NL"/>
              </w:rPr>
              <w:t xml:space="preserve">thông </w:t>
            </w:r>
            <w:r w:rsidRPr="00034479">
              <w:rPr>
                <w:sz w:val="26"/>
                <w:szCs w:val="26"/>
                <w:lang w:val="vi-VN"/>
              </w:rPr>
              <w:t xml:space="preserve">qua dịch vụ bưu chính </w:t>
            </w:r>
            <w:r w:rsidRPr="00281F0D">
              <w:rPr>
                <w:sz w:val="26"/>
                <w:szCs w:val="26"/>
                <w:lang w:val="nl-NL"/>
              </w:rPr>
              <w:t>công ích. (</w:t>
            </w:r>
            <w:r w:rsidRPr="00034479">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673BAF2C" w14:textId="77777777" w:rsidR="00EA07FE" w:rsidRPr="00034479" w:rsidRDefault="00EA07FE" w:rsidP="0088110F">
            <w:pPr>
              <w:spacing w:before="120" w:after="120" w:line="340" w:lineRule="exact"/>
              <w:ind w:firstLine="347"/>
              <w:jc w:val="both"/>
              <w:rPr>
                <w:b/>
                <w:i/>
                <w:sz w:val="26"/>
                <w:szCs w:val="26"/>
                <w:lang w:val="pt-BR"/>
              </w:rPr>
            </w:pPr>
            <w:r w:rsidRPr="00034479">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77BC16F4" w14:textId="77777777" w:rsidR="00EA07FE" w:rsidRPr="00034479" w:rsidRDefault="00EA07FE" w:rsidP="0088110F">
            <w:pPr>
              <w:spacing w:before="120" w:after="120"/>
              <w:ind w:firstLine="347"/>
              <w:jc w:val="both"/>
              <w:rPr>
                <w:rStyle w:val="fontstyle21"/>
                <w:iCs/>
                <w:lang w:val="nl-NL"/>
              </w:rPr>
            </w:pPr>
            <w:r w:rsidRPr="00034479">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05C98508" w14:textId="77777777" w:rsidR="00EA07FE" w:rsidRPr="001E7468"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1E7468">
              <w:rPr>
                <w:rFonts w:ascii="Times New Roman" w:hAnsi="Times New Roman"/>
                <w:bCs/>
                <w:i/>
                <w:sz w:val="26"/>
                <w:szCs w:val="26"/>
              </w:rPr>
              <w:lastRenderedPageBreak/>
              <w:t>½ ngày</w:t>
            </w:r>
          </w:p>
        </w:tc>
        <w:tc>
          <w:tcPr>
            <w:tcW w:w="1388" w:type="dxa"/>
          </w:tcPr>
          <w:p w14:paraId="1F013716" w14:textId="77777777" w:rsidR="00EA07FE" w:rsidRPr="007D038B"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16B0BB42"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150C9FB5"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2057963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giải thể trung tâm hỗ trợ và phát triển giáo dục hòa nhập;</w:t>
      </w:r>
    </w:p>
    <w:p w14:paraId="5B2B271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Đề án giải thể trung tâm hỗ trợ và phát triển giáo dục hòa nhập;</w:t>
      </w:r>
    </w:p>
    <w:p w14:paraId="21881033"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Các văn bản của cơ quan có thẩm quyền xác nhận việc hoàn thành nghĩa vụ về tài chính, tài sản, đất đai, các khoản vay, nợ phải trả và các vấn đề khác có liên quan (nếu có).</w:t>
      </w:r>
    </w:p>
    <w:p w14:paraId="7BE242C0"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3227B1DE"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lastRenderedPageBreak/>
        <w:t>c. Đối tượng thực hiện thủ tục hành chính:</w:t>
      </w:r>
    </w:p>
    <w:p w14:paraId="37DF5DB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Trung tâm hỗ trợ và phát triển giáo dục hòa nhập.</w:t>
      </w:r>
    </w:p>
    <w:p w14:paraId="0F1A83E2"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 xml:space="preserve">d. Cơ quan giải quyết thủ tục hành chính: </w:t>
      </w:r>
    </w:p>
    <w:p w14:paraId="07421F2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sz w:val="28"/>
          <w:szCs w:val="28"/>
        </w:rPr>
        <w:t>Sở Nội vụ.</w:t>
      </w:r>
    </w:p>
    <w:p w14:paraId="0EB157B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447F8EDA"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Cs/>
          <w:sz w:val="28"/>
          <w:szCs w:val="28"/>
        </w:rPr>
        <w:t>Quyết định tổ chức lại, cho phép tổ chức lại trung tâm hỗ trợ và phát triển giáo dục hòa nhập của Chủ tịch Ủy ban nhân dân cấp tỉnh.</w:t>
      </w:r>
    </w:p>
    <w:p w14:paraId="6C982CF1"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2500FB09"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31AB47E3"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12F18B1C"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Trung tâm hỗ trợ và phát triển giáo dục hòa nhập bị giải thể khi xảy ra một trong các trường hợp sau đây:</w:t>
      </w:r>
    </w:p>
    <w:p w14:paraId="57727B20"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Không còn chức năng, nhiệm vụ;</w:t>
      </w:r>
    </w:p>
    <w:p w14:paraId="5DEA5F2D"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Ba năm liên tiếp không hoàn thành nhiệm vụ hoặc hoạt động không hiệu quả theo đánh giá của người có thẩm quyền thành lập hoặc cho phép thành lập;</w:t>
      </w:r>
    </w:p>
    <w:p w14:paraId="0352386A"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Vi phạm nghiêm trọng các quy định về tổ chức, hoạt động;</w:t>
      </w:r>
    </w:p>
    <w:p w14:paraId="044ADFAD"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Hết thời hạn đình chỉ ghi trong quyết định đình chỉ hoạt động giáo dục mà không khắc phục được nguyên nhân dẫn đến việc đình chỉ;</w:t>
      </w:r>
    </w:p>
    <w:p w14:paraId="4773A6EC"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Theo đề nghị của tổ chức, cá nhân thành lập; theo yêu cầu sắp xếp về tổ chức trung tâm hỗ trợ và phát triển giáo dục hòa nhập để phù hợp với quy hoạch mạng lưới tổ chức trung tâm hỗ trợ và phát triển giáo dục hòa nhập đã được cấp có thẩm quyền phê duyệt.</w:t>
      </w:r>
    </w:p>
    <w:p w14:paraId="3AD7899C"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81F0D">
        <w:rPr>
          <w:rFonts w:ascii="Times New Roman" w:hAnsi="Times New Roman"/>
          <w:b/>
          <w:bCs/>
          <w:sz w:val="28"/>
          <w:szCs w:val="28"/>
          <w:lang w:val="hr-HR"/>
        </w:rPr>
        <w:t xml:space="preserve">i. Căn cứ pháp lý của thủ tục hành chính: </w:t>
      </w:r>
    </w:p>
    <w:p w14:paraId="79C70713" w14:textId="77777777" w:rsidR="00EA07FE" w:rsidRPr="00281F0D" w:rsidRDefault="00EA07FE" w:rsidP="00EA07FE">
      <w:pPr>
        <w:shd w:val="clear" w:color="auto" w:fill="FFFFFF"/>
        <w:spacing w:before="120" w:after="120"/>
        <w:ind w:firstLine="720"/>
        <w:jc w:val="both"/>
        <w:rPr>
          <w:sz w:val="28"/>
          <w:szCs w:val="28"/>
          <w:lang w:val="hr-HR"/>
        </w:rPr>
      </w:pPr>
      <w:r w:rsidRPr="00281F0D">
        <w:rPr>
          <w:sz w:val="28"/>
          <w:szCs w:val="28"/>
          <w:lang w:val="hr-HR"/>
        </w:rPr>
        <w:t>- Điều 66 Nghị định số </w:t>
      </w:r>
      <w:hyperlink r:id="rId63"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63676933" w14:textId="77777777" w:rsidR="00EA07FE" w:rsidRPr="00281F0D" w:rsidRDefault="00EA07FE" w:rsidP="00EA07FE">
      <w:pPr>
        <w:shd w:val="clear" w:color="auto" w:fill="FFFFFF"/>
        <w:spacing w:before="120" w:after="120"/>
        <w:ind w:firstLine="720"/>
        <w:jc w:val="both"/>
        <w:rPr>
          <w:sz w:val="28"/>
          <w:szCs w:val="28"/>
          <w:lang w:val="hr-HR"/>
        </w:rPr>
      </w:pPr>
      <w:r w:rsidRPr="00281F0D">
        <w:rPr>
          <w:iCs/>
          <w:sz w:val="28"/>
          <w:szCs w:val="28"/>
          <w:lang w:val="hr-HR"/>
        </w:rPr>
        <w:lastRenderedPageBreak/>
        <w:t>- Nghị định số </w:t>
      </w:r>
      <w:hyperlink r:id="rId64" w:tgtFrame="_blank" w:tooltip="Nghị định 135/2018/NĐ-CP" w:history="1">
        <w:r w:rsidRPr="00281F0D">
          <w:rPr>
            <w:iCs/>
            <w:sz w:val="28"/>
            <w:szCs w:val="28"/>
            <w:lang w:val="hr-HR"/>
          </w:rPr>
          <w:t>135/2018/NĐ-CP</w:t>
        </w:r>
      </w:hyperlink>
      <w:r w:rsidRPr="00281F0D">
        <w:rPr>
          <w:iCs/>
          <w:sz w:val="28"/>
          <w:szCs w:val="28"/>
          <w:lang w:val="hr-HR"/>
        </w:rPr>
        <w:t> ngày 04/10/2018 của Chính phủ sửa đổi một số điều của Nghị định </w:t>
      </w:r>
      <w:hyperlink r:id="rId65" w:tgtFrame="_blank" w:tooltip="Nghị định 46/2017/NĐ-CP" w:history="1">
        <w:r w:rsidRPr="00281F0D">
          <w:rPr>
            <w:iCs/>
            <w:sz w:val="28"/>
            <w:szCs w:val="28"/>
            <w:lang w:val="hr-HR"/>
          </w:rPr>
          <w:t>46/2017/NĐ-CP</w:t>
        </w:r>
      </w:hyperlink>
      <w:r w:rsidRPr="00281F0D">
        <w:rPr>
          <w:iCs/>
          <w:sz w:val="28"/>
          <w:szCs w:val="28"/>
          <w:lang w:val="hr-HR"/>
        </w:rPr>
        <w:t> ngày 21/4/2017 của Chính phủ quy định về điều kiện đầu tư và hoạt động trong lĩnh vực giáo dục.</w:t>
      </w:r>
    </w:p>
    <w:p w14:paraId="113BA8C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EA07FE" w:rsidRPr="007D038B" w14:paraId="78BC1301"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8C61582"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2233FFCF"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3FE96B09"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6A7CEE97"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2320C4A"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350E67B2"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04ACF853"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7ABF47C3"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17310C36"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4FAE3D92"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08722E29"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5DA0DEA"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2954BBE7"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32B943FE" w14:textId="77777777" w:rsidR="00EA07FE" w:rsidRPr="007D038B" w:rsidRDefault="00EA07FE" w:rsidP="0088110F">
            <w:pPr>
              <w:spacing w:before="40" w:after="40"/>
              <w:rPr>
                <w:sz w:val="26"/>
                <w:szCs w:val="26"/>
                <w:lang w:val="nl-NL"/>
              </w:rPr>
            </w:pPr>
          </w:p>
        </w:tc>
      </w:tr>
    </w:tbl>
    <w:p w14:paraId="1F6187EE" w14:textId="77777777" w:rsidR="00EA07FE" w:rsidRPr="00281F0D"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sz w:val="28"/>
          <w:szCs w:val="28"/>
          <w:lang w:val="nl-NL"/>
        </w:rPr>
      </w:pPr>
    </w:p>
    <w:p w14:paraId="7BA86F4D"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07C2E5DF"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5AF94A17"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289C4965"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0EB876E5"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55B5E271"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3DBCEC2E"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6859DA7B" w14:textId="5E86CA06" w:rsidR="00EA07FE" w:rsidRPr="007D038B" w:rsidRDefault="00CE4969" w:rsidP="00EA07FE">
      <w:pPr>
        <w:shd w:val="clear" w:color="auto" w:fill="FFFFFF"/>
        <w:spacing w:before="120" w:after="120" w:line="212" w:lineRule="atLeast"/>
        <w:ind w:firstLine="720"/>
        <w:jc w:val="both"/>
        <w:rPr>
          <w:b/>
          <w:bCs/>
          <w:i/>
          <w:sz w:val="28"/>
          <w:szCs w:val="28"/>
          <w:lang w:val="hr-HR"/>
        </w:rPr>
      </w:pPr>
      <w:r w:rsidRPr="00281F0D">
        <w:rPr>
          <w:b/>
          <w:bCs/>
          <w:sz w:val="28"/>
          <w:szCs w:val="28"/>
          <w:lang w:val="nl-NL"/>
        </w:rPr>
        <w:lastRenderedPageBreak/>
        <w:t>1</w:t>
      </w:r>
      <w:r w:rsidR="00481127" w:rsidRPr="00281F0D">
        <w:rPr>
          <w:b/>
          <w:bCs/>
          <w:sz w:val="28"/>
          <w:szCs w:val="28"/>
          <w:lang w:val="nl-NL"/>
        </w:rPr>
        <w:t>6.</w:t>
      </w:r>
      <w:r w:rsidR="00EA07FE" w:rsidRPr="00281F0D">
        <w:rPr>
          <w:b/>
          <w:bCs/>
          <w:sz w:val="28"/>
          <w:szCs w:val="28"/>
          <w:lang w:val="nl-NL"/>
        </w:rPr>
        <w:t xml:space="preserve"> Tên thủ tục hành chính: Cấp giấy chứng nhận đăng ký kinh doanh dịch vụ tư vấn du học </w:t>
      </w:r>
    </w:p>
    <w:p w14:paraId="5A1F83D0"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hr-HR"/>
        </w:rPr>
        <w:t xml:space="preserve"> </w:t>
      </w:r>
      <w:r w:rsidRPr="007D038B">
        <w:rPr>
          <w:b/>
          <w:bCs/>
          <w:sz w:val="28"/>
          <w:szCs w:val="28"/>
          <w:lang w:val="vi-VN"/>
        </w:rPr>
        <w:t>tự</w:t>
      </w:r>
      <w:r w:rsidRPr="00281F0D">
        <w:rPr>
          <w:b/>
          <w:bCs/>
          <w:sz w:val="28"/>
          <w:szCs w:val="28"/>
          <w:lang w:val="hr-HR"/>
        </w:rPr>
        <w:t xml:space="preserve">, cách thức, thời gian </w:t>
      </w:r>
      <w:r w:rsidRPr="007D038B">
        <w:rPr>
          <w:b/>
          <w:bCs/>
          <w:sz w:val="28"/>
          <w:szCs w:val="28"/>
          <w:lang w:val="vi-VN"/>
        </w:rPr>
        <w:t>giải quyết</w:t>
      </w:r>
      <w:r w:rsidRPr="00281F0D">
        <w:rPr>
          <w:b/>
          <w:sz w:val="28"/>
          <w:szCs w:val="28"/>
          <w:lang w:val="hr-HR"/>
        </w:rPr>
        <w:t xml:space="preserve"> thủ tục hành chính: </w:t>
      </w:r>
    </w:p>
    <w:tbl>
      <w:tblPr>
        <w:tblW w:w="1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7513"/>
        <w:gridCol w:w="3118"/>
        <w:gridCol w:w="1388"/>
      </w:tblGrid>
      <w:tr w:rsidR="00EA07FE" w:rsidRPr="003622DA" w14:paraId="1A1DF27D" w14:textId="77777777" w:rsidTr="0088110F">
        <w:trPr>
          <w:trHeight w:val="405"/>
          <w:tblHeader/>
        </w:trPr>
        <w:tc>
          <w:tcPr>
            <w:tcW w:w="851" w:type="dxa"/>
            <w:vAlign w:val="center"/>
          </w:tcPr>
          <w:p w14:paraId="0610A852" w14:textId="77777777" w:rsidR="00EA07FE" w:rsidRPr="003622DA" w:rsidRDefault="00EA07FE" w:rsidP="0088110F">
            <w:pPr>
              <w:pStyle w:val="NormalWeb"/>
              <w:spacing w:before="0" w:beforeAutospacing="0" w:after="0" w:afterAutospacing="0"/>
              <w:jc w:val="center"/>
              <w:rPr>
                <w:rFonts w:ascii="Times New Roman" w:hAnsi="Times New Roman"/>
                <w:b/>
                <w:sz w:val="26"/>
                <w:szCs w:val="26"/>
              </w:rPr>
            </w:pPr>
            <w:r w:rsidRPr="003622DA">
              <w:rPr>
                <w:rFonts w:ascii="Times New Roman" w:hAnsi="Times New Roman"/>
                <w:b/>
                <w:sz w:val="26"/>
                <w:szCs w:val="26"/>
              </w:rPr>
              <w:t>TT</w:t>
            </w:r>
          </w:p>
        </w:tc>
        <w:tc>
          <w:tcPr>
            <w:tcW w:w="2376" w:type="dxa"/>
            <w:vAlign w:val="center"/>
          </w:tcPr>
          <w:p w14:paraId="4815F887" w14:textId="77777777" w:rsidR="00EA07FE" w:rsidRPr="003622DA" w:rsidRDefault="00EA07FE" w:rsidP="0088110F">
            <w:pPr>
              <w:pStyle w:val="NormalWeb"/>
              <w:spacing w:before="0" w:beforeAutospacing="0" w:after="0" w:afterAutospacing="0"/>
              <w:jc w:val="center"/>
              <w:rPr>
                <w:rFonts w:ascii="Times New Roman" w:hAnsi="Times New Roman"/>
                <w:b/>
                <w:sz w:val="26"/>
                <w:szCs w:val="26"/>
              </w:rPr>
            </w:pPr>
            <w:r w:rsidRPr="003622DA">
              <w:rPr>
                <w:rFonts w:ascii="Times New Roman" w:hAnsi="Times New Roman"/>
                <w:b/>
                <w:sz w:val="26"/>
                <w:szCs w:val="26"/>
              </w:rPr>
              <w:t>Trình tự thực hiện</w:t>
            </w:r>
          </w:p>
        </w:tc>
        <w:tc>
          <w:tcPr>
            <w:tcW w:w="7513" w:type="dxa"/>
            <w:vAlign w:val="center"/>
          </w:tcPr>
          <w:p w14:paraId="0DEC295D" w14:textId="77777777" w:rsidR="00EA07FE" w:rsidRPr="003622DA" w:rsidRDefault="00EA07FE" w:rsidP="0088110F">
            <w:pPr>
              <w:pStyle w:val="NormalWeb"/>
              <w:spacing w:before="0" w:beforeAutospacing="0" w:after="0" w:afterAutospacing="0"/>
              <w:jc w:val="center"/>
              <w:rPr>
                <w:rFonts w:ascii="Times New Roman" w:hAnsi="Times New Roman"/>
                <w:b/>
                <w:sz w:val="26"/>
                <w:szCs w:val="26"/>
              </w:rPr>
            </w:pPr>
            <w:r w:rsidRPr="003622DA">
              <w:rPr>
                <w:rFonts w:ascii="Times New Roman" w:hAnsi="Times New Roman"/>
                <w:b/>
                <w:sz w:val="26"/>
                <w:szCs w:val="26"/>
              </w:rPr>
              <w:t>Cách thức thực hiện</w:t>
            </w:r>
          </w:p>
        </w:tc>
        <w:tc>
          <w:tcPr>
            <w:tcW w:w="3118" w:type="dxa"/>
            <w:vAlign w:val="center"/>
          </w:tcPr>
          <w:p w14:paraId="37FB91DA" w14:textId="77777777" w:rsidR="00EA07FE" w:rsidRPr="003622DA" w:rsidRDefault="00EA07FE" w:rsidP="0088110F">
            <w:pPr>
              <w:pStyle w:val="NormalWeb"/>
              <w:spacing w:before="0" w:beforeAutospacing="0" w:after="0" w:afterAutospacing="0"/>
              <w:jc w:val="center"/>
              <w:rPr>
                <w:rFonts w:ascii="Times New Roman" w:hAnsi="Times New Roman"/>
                <w:b/>
                <w:sz w:val="26"/>
                <w:szCs w:val="26"/>
              </w:rPr>
            </w:pPr>
            <w:r w:rsidRPr="003622DA">
              <w:rPr>
                <w:rFonts w:ascii="Times New Roman" w:hAnsi="Times New Roman"/>
                <w:b/>
                <w:sz w:val="26"/>
                <w:szCs w:val="26"/>
              </w:rPr>
              <w:t>Thời gian giải quyết</w:t>
            </w:r>
          </w:p>
        </w:tc>
        <w:tc>
          <w:tcPr>
            <w:tcW w:w="1388" w:type="dxa"/>
            <w:vAlign w:val="center"/>
          </w:tcPr>
          <w:p w14:paraId="49173375" w14:textId="77777777" w:rsidR="00EA07FE" w:rsidRPr="003622DA" w:rsidRDefault="00EA07FE" w:rsidP="0088110F">
            <w:pPr>
              <w:pStyle w:val="NormalWeb"/>
              <w:spacing w:before="0" w:beforeAutospacing="0" w:after="0" w:afterAutospacing="0"/>
              <w:jc w:val="center"/>
              <w:rPr>
                <w:rFonts w:ascii="Times New Roman" w:hAnsi="Times New Roman"/>
                <w:b/>
                <w:sz w:val="26"/>
                <w:szCs w:val="26"/>
              </w:rPr>
            </w:pPr>
            <w:r w:rsidRPr="003622DA">
              <w:rPr>
                <w:rFonts w:ascii="Times New Roman" w:hAnsi="Times New Roman"/>
                <w:b/>
                <w:sz w:val="26"/>
                <w:szCs w:val="26"/>
              </w:rPr>
              <w:t>Ghi chú</w:t>
            </w:r>
          </w:p>
        </w:tc>
      </w:tr>
      <w:tr w:rsidR="00EA07FE" w:rsidRPr="003622DA" w14:paraId="42DEE251" w14:textId="77777777" w:rsidTr="0088110F">
        <w:trPr>
          <w:trHeight w:val="1392"/>
        </w:trPr>
        <w:tc>
          <w:tcPr>
            <w:tcW w:w="851" w:type="dxa"/>
            <w:vMerge w:val="restart"/>
            <w:vAlign w:val="center"/>
          </w:tcPr>
          <w:p w14:paraId="09EC56DE" w14:textId="77777777" w:rsidR="00EA07FE" w:rsidRPr="003622D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622DA">
              <w:rPr>
                <w:rFonts w:ascii="Times New Roman" w:hAnsi="Times New Roman"/>
                <w:b/>
                <w:sz w:val="26"/>
                <w:szCs w:val="26"/>
              </w:rPr>
              <w:t>Bước 1</w:t>
            </w:r>
          </w:p>
        </w:tc>
        <w:tc>
          <w:tcPr>
            <w:tcW w:w="2376" w:type="dxa"/>
            <w:vMerge w:val="restart"/>
            <w:vAlign w:val="center"/>
          </w:tcPr>
          <w:p w14:paraId="4ACD31A1" w14:textId="77777777" w:rsidR="00EA07FE" w:rsidRPr="003622DA"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3622DA">
              <w:rPr>
                <w:rFonts w:ascii="Times New Roman" w:hAnsi="Times New Roman"/>
                <w:b/>
                <w:sz w:val="26"/>
                <w:szCs w:val="26"/>
              </w:rPr>
              <w:t xml:space="preserve">Nộp hồ sơ thủ tục hành chính: </w:t>
            </w:r>
            <w:r w:rsidRPr="003622DA">
              <w:rPr>
                <w:rFonts w:ascii="Times New Roman" w:hAnsi="Times New Roman"/>
                <w:i/>
                <w:sz w:val="26"/>
                <w:szCs w:val="26"/>
              </w:rPr>
              <w:t xml:space="preserve">Tổ chức, cá nhân chuẩn bị hồ sơ đầy đủ theo quy định và </w:t>
            </w:r>
            <w:r w:rsidRPr="003622DA">
              <w:rPr>
                <w:rFonts w:ascii="Times New Roman" w:hAnsi="Times New Roman"/>
                <w:i/>
                <w:sz w:val="26"/>
                <w:szCs w:val="26"/>
                <w:lang w:val="vi-VN"/>
              </w:rPr>
              <w:t xml:space="preserve">nộp hồ sơ </w:t>
            </w:r>
            <w:r w:rsidRPr="003622DA">
              <w:rPr>
                <w:rFonts w:ascii="Times New Roman" w:hAnsi="Times New Roman"/>
                <w:i/>
                <w:sz w:val="26"/>
                <w:szCs w:val="26"/>
              </w:rPr>
              <w:t>qua các cách thức sau:</w:t>
            </w:r>
          </w:p>
        </w:tc>
        <w:tc>
          <w:tcPr>
            <w:tcW w:w="7513" w:type="dxa"/>
            <w:vAlign w:val="center"/>
          </w:tcPr>
          <w:p w14:paraId="3CF5C30F" w14:textId="77777777" w:rsidR="00EA07FE" w:rsidRPr="003622DA"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3622DA">
              <w:rPr>
                <w:rFonts w:ascii="Times New Roman" w:hAnsi="Times New Roman"/>
                <w:sz w:val="26"/>
                <w:szCs w:val="26"/>
              </w:rPr>
              <w:t xml:space="preserve">   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3622DA">
              <w:rPr>
                <w:rFonts w:ascii="Times New Roman" w:hAnsi="Times New Roman"/>
                <w:sz w:val="26"/>
                <w:szCs w:val="26"/>
              </w:rPr>
              <w:t>).</w:t>
            </w:r>
          </w:p>
          <w:p w14:paraId="26CD1434"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3622DA">
              <w:rPr>
                <w:rFonts w:ascii="Times New Roman" w:hAnsi="Times New Roman"/>
                <w:sz w:val="26"/>
                <w:szCs w:val="26"/>
              </w:rPr>
              <w:t xml:space="preserve">   2. Hoặc thông qua bưu điện.</w:t>
            </w:r>
          </w:p>
          <w:p w14:paraId="3B48DA8F" w14:textId="1A6EA3D1" w:rsidR="00CE4969" w:rsidRPr="003622DA" w:rsidRDefault="00CE4969" w:rsidP="00CE4969">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66" w:history="1">
              <w:r w:rsidRPr="004605B5">
                <w:rPr>
                  <w:rStyle w:val="Hyperlink"/>
                  <w:rFonts w:ascii="Times New Roman" w:hAnsi="Times New Roman"/>
                  <w:sz w:val="26"/>
                  <w:szCs w:val="26"/>
                </w:rPr>
                <w:t>http://dichvucong.dongthap.gov.vn</w:t>
              </w:r>
            </w:hyperlink>
          </w:p>
        </w:tc>
        <w:tc>
          <w:tcPr>
            <w:tcW w:w="3118" w:type="dxa"/>
            <w:vAlign w:val="center"/>
          </w:tcPr>
          <w:p w14:paraId="74F57E0E" w14:textId="77777777" w:rsidR="00EA07FE" w:rsidRPr="003622D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622DA">
              <w:rPr>
                <w:rFonts w:ascii="Times New Roman" w:hAnsi="Times New Roman"/>
                <w:sz w:val="26"/>
                <w:szCs w:val="26"/>
                <w:lang w:val="vi-VN"/>
              </w:rPr>
              <w:t>Sáng: từ 07 giờ đến 11 giờ 30 phút; chiều: từ 13 giờ 30 đến 17 giờ của các ngày làm việc.</w:t>
            </w:r>
          </w:p>
        </w:tc>
        <w:tc>
          <w:tcPr>
            <w:tcW w:w="1388" w:type="dxa"/>
            <w:vAlign w:val="center"/>
          </w:tcPr>
          <w:p w14:paraId="08F1E4B0" w14:textId="77777777" w:rsidR="00EA07FE" w:rsidRPr="003622DA" w:rsidRDefault="00EA07FE" w:rsidP="0088110F">
            <w:pPr>
              <w:jc w:val="center"/>
              <w:rPr>
                <w:i/>
                <w:sz w:val="26"/>
                <w:szCs w:val="26"/>
                <w:lang w:val="vi-VN"/>
              </w:rPr>
            </w:pPr>
          </w:p>
        </w:tc>
      </w:tr>
      <w:tr w:rsidR="00EA07FE" w:rsidRPr="003622DA" w14:paraId="5379074C" w14:textId="77777777" w:rsidTr="0088110F">
        <w:trPr>
          <w:trHeight w:val="1128"/>
        </w:trPr>
        <w:tc>
          <w:tcPr>
            <w:tcW w:w="851" w:type="dxa"/>
            <w:vMerge/>
          </w:tcPr>
          <w:p w14:paraId="7B9D27F8" w14:textId="77777777" w:rsidR="00EA07FE" w:rsidRPr="003622D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7136089" w14:textId="77777777" w:rsidR="00EA07FE" w:rsidRPr="003622DA"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1D6B42F6" w14:textId="5B37C432" w:rsidR="00EA07FE" w:rsidRPr="003622DA" w:rsidRDefault="00EA07FE" w:rsidP="00CE4969">
            <w:pPr>
              <w:pStyle w:val="NormalWeb"/>
              <w:shd w:val="clear" w:color="auto" w:fill="FFFFFF"/>
              <w:spacing w:before="0" w:beforeAutospacing="0" w:after="0" w:afterAutospacing="0"/>
              <w:jc w:val="both"/>
              <w:rPr>
                <w:rFonts w:ascii="Times New Roman" w:hAnsi="Times New Roman"/>
                <w:sz w:val="26"/>
                <w:szCs w:val="26"/>
              </w:rPr>
            </w:pPr>
            <w:r w:rsidRPr="003622DA">
              <w:rPr>
                <w:rFonts w:ascii="Times New Roman" w:hAnsi="Times New Roman"/>
                <w:sz w:val="26"/>
                <w:szCs w:val="26"/>
              </w:rPr>
              <w:t xml:space="preserve">   </w:t>
            </w:r>
            <w:r w:rsidR="00CE4969">
              <w:rPr>
                <w:rFonts w:ascii="Times New Roman" w:hAnsi="Times New Roman"/>
                <w:sz w:val="26"/>
                <w:szCs w:val="26"/>
              </w:rPr>
              <w:t>4</w:t>
            </w:r>
            <w:r w:rsidRPr="003622DA">
              <w:rPr>
                <w:rFonts w:ascii="Times New Roman" w:hAnsi="Times New Roman"/>
                <w:sz w:val="26"/>
                <w:szCs w:val="26"/>
              </w:rPr>
              <w:t xml:space="preserve">. </w:t>
            </w:r>
            <w:r w:rsidRPr="003622DA">
              <w:rPr>
                <w:rFonts w:ascii="Times New Roman" w:hAnsi="Times New Roman"/>
                <w:sz w:val="26"/>
                <w:szCs w:val="26"/>
                <w:lang w:val="vi-VN"/>
              </w:rPr>
              <w:t xml:space="preserve">Sở </w:t>
            </w:r>
            <w:r w:rsidRPr="003622DA">
              <w:rPr>
                <w:rFonts w:ascii="Times New Roman" w:hAnsi="Times New Roman"/>
                <w:sz w:val="26"/>
                <w:szCs w:val="26"/>
              </w:rPr>
              <w:t xml:space="preserve">GDĐT </w:t>
            </w:r>
            <w:r w:rsidRPr="003622DA">
              <w:rPr>
                <w:rFonts w:ascii="Times New Roman" w:hAnsi="Times New Roman"/>
                <w:sz w:val="26"/>
                <w:szCs w:val="26"/>
                <w:lang w:val="vi-VN"/>
              </w:rPr>
              <w:t>tiếp nhận</w:t>
            </w:r>
            <w:r w:rsidRPr="003622DA">
              <w:rPr>
                <w:rFonts w:ascii="Times New Roman" w:hAnsi="Times New Roman"/>
                <w:sz w:val="26"/>
                <w:szCs w:val="26"/>
              </w:rPr>
              <w:t>, kiểm tra hồ sơ cho phép cấp giấy chứng nhận đăng ký kinh doanh dịch vụ tư vấn du học trên địa bàn thuộc phạm vi quản lý và thông tin cho tổ chức kinh doanh dịch vụ tư vấn du học biết hồ sơ được chấp nhận hoặc yêu cầu tiếp tục hoàn thiện.</w:t>
            </w:r>
          </w:p>
        </w:tc>
        <w:tc>
          <w:tcPr>
            <w:tcW w:w="3118" w:type="dxa"/>
            <w:vAlign w:val="center"/>
          </w:tcPr>
          <w:p w14:paraId="36F48D04" w14:textId="77777777" w:rsidR="00EA07FE" w:rsidRPr="003622DA"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388" w:type="dxa"/>
          </w:tcPr>
          <w:p w14:paraId="5ED2AE63" w14:textId="77777777" w:rsidR="00EA07FE" w:rsidRPr="003622DA"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3622DA" w14:paraId="710949F9" w14:textId="77777777" w:rsidTr="0088110F">
        <w:trPr>
          <w:trHeight w:val="600"/>
        </w:trPr>
        <w:tc>
          <w:tcPr>
            <w:tcW w:w="851" w:type="dxa"/>
            <w:vMerge w:val="restart"/>
            <w:vAlign w:val="center"/>
          </w:tcPr>
          <w:p w14:paraId="6519C7B2" w14:textId="77777777" w:rsidR="00EA07FE" w:rsidRPr="003622D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622DA">
              <w:rPr>
                <w:rFonts w:ascii="Times New Roman" w:hAnsi="Times New Roman"/>
                <w:b/>
                <w:sz w:val="26"/>
                <w:szCs w:val="26"/>
              </w:rPr>
              <w:t>Bước 2</w:t>
            </w:r>
          </w:p>
        </w:tc>
        <w:tc>
          <w:tcPr>
            <w:tcW w:w="2376" w:type="dxa"/>
            <w:vMerge w:val="restart"/>
            <w:vAlign w:val="center"/>
          </w:tcPr>
          <w:p w14:paraId="290EF6BF" w14:textId="77777777" w:rsidR="00EA07FE" w:rsidRPr="003622DA" w:rsidRDefault="00EA07FE" w:rsidP="0088110F">
            <w:pPr>
              <w:spacing w:before="120" w:after="120"/>
              <w:jc w:val="both"/>
              <w:rPr>
                <w:sz w:val="26"/>
                <w:szCs w:val="26"/>
              </w:rPr>
            </w:pPr>
            <w:r w:rsidRPr="003622DA">
              <w:rPr>
                <w:b/>
                <w:sz w:val="26"/>
                <w:szCs w:val="26"/>
              </w:rPr>
              <w:t>Tiếp nhận và chuyển hồ sơ thủ tục hành chính</w:t>
            </w:r>
          </w:p>
        </w:tc>
        <w:tc>
          <w:tcPr>
            <w:tcW w:w="7513" w:type="dxa"/>
            <w:vMerge w:val="restart"/>
          </w:tcPr>
          <w:p w14:paraId="3E1CB343" w14:textId="77777777" w:rsidR="00EA07FE" w:rsidRPr="003622DA"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3622DA">
              <w:rPr>
                <w:rFonts w:ascii="Times New Roman" w:hAnsi="Times New Roman"/>
                <w:sz w:val="26"/>
                <w:szCs w:val="26"/>
              </w:rPr>
              <w:t xml:space="preserve">Đối với hồ sơ được nộp </w:t>
            </w:r>
            <w:r w:rsidRPr="003622DA">
              <w:rPr>
                <w:rFonts w:ascii="Times New Roman" w:hAnsi="Times New Roman"/>
                <w:sz w:val="26"/>
                <w:szCs w:val="26"/>
                <w:lang w:val="vi-VN"/>
              </w:rPr>
              <w:t xml:space="preserve">trực tiếp qua </w:t>
            </w:r>
            <w:r w:rsidRPr="003622DA">
              <w:rPr>
                <w:rFonts w:ascii="Times New Roman" w:hAnsi="Times New Roman"/>
                <w:sz w:val="26"/>
                <w:szCs w:val="26"/>
              </w:rPr>
              <w:t xml:space="preserve">Bộ phận </w:t>
            </w:r>
            <w:r w:rsidRPr="003622DA">
              <w:rPr>
                <w:rFonts w:ascii="Times New Roman" w:hAnsi="Times New Roman"/>
                <w:sz w:val="26"/>
                <w:szCs w:val="26"/>
                <w:lang w:val="vi-VN"/>
              </w:rPr>
              <w:t>tiếp nhận và trả kết quả</w:t>
            </w:r>
            <w:r w:rsidRPr="003622DA">
              <w:rPr>
                <w:rFonts w:ascii="Times New Roman" w:hAnsi="Times New Roman"/>
                <w:sz w:val="26"/>
                <w:szCs w:val="26"/>
              </w:rPr>
              <w:t xml:space="preserve"> hoặc thông </w:t>
            </w:r>
            <w:r w:rsidRPr="003622DA">
              <w:rPr>
                <w:rFonts w:ascii="Times New Roman" w:hAnsi="Times New Roman"/>
                <w:sz w:val="26"/>
                <w:szCs w:val="26"/>
                <w:lang w:val="vi-VN"/>
              </w:rPr>
              <w:t xml:space="preserve">qua dịch vụ bưu chính </w:t>
            </w:r>
            <w:r w:rsidRPr="003622DA">
              <w:rPr>
                <w:rFonts w:ascii="Times New Roman" w:hAnsi="Times New Roman"/>
                <w:sz w:val="26"/>
                <w:szCs w:val="26"/>
              </w:rPr>
              <w:t xml:space="preserve">công ích cán bộ, công chức, viên chức tiếp nhận hồ sơ tại Bộ phận </w:t>
            </w:r>
            <w:r w:rsidRPr="003622DA">
              <w:rPr>
                <w:rFonts w:ascii="Times New Roman" w:hAnsi="Times New Roman"/>
                <w:sz w:val="26"/>
                <w:szCs w:val="26"/>
                <w:lang w:val="vi-VN"/>
              </w:rPr>
              <w:t>tiếp nhận và trả kết quả</w:t>
            </w:r>
            <w:r w:rsidRPr="003622DA">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6E15DBD1" w14:textId="77777777" w:rsidR="00EA07FE" w:rsidRPr="003622DA"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3622DA">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579ECFE5" w14:textId="77777777" w:rsidR="00EA07FE" w:rsidRPr="003622DA"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3622DA">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029A5E7C" w14:textId="77777777" w:rsidR="00EA07FE" w:rsidRPr="003622DA" w:rsidRDefault="00EA07FE" w:rsidP="0088110F">
            <w:pPr>
              <w:spacing w:before="120" w:after="120"/>
              <w:ind w:firstLine="347"/>
              <w:jc w:val="both"/>
              <w:rPr>
                <w:sz w:val="26"/>
                <w:szCs w:val="26"/>
              </w:rPr>
            </w:pPr>
            <w:r w:rsidRPr="003622DA">
              <w:rPr>
                <w:sz w:val="26"/>
                <w:szCs w:val="26"/>
              </w:rPr>
              <w:t xml:space="preserve">c) Trường hợp hồ sơ đầy đủ, chính xác theo quy định, cán bộ, công chức, viên chức tiếp nhận hồ sơ và lập Giấy tiếp nhận hồ sơ và hẹn </w:t>
            </w:r>
            <w:r w:rsidRPr="003622DA">
              <w:rPr>
                <w:sz w:val="26"/>
                <w:szCs w:val="26"/>
              </w:rPr>
              <w:lastRenderedPageBreak/>
              <w:t>ngày trả kết quả; đồng thời, chuyển cho cơ quan có thẩm quyền để giải quyết theo quy trình.</w:t>
            </w:r>
          </w:p>
        </w:tc>
        <w:tc>
          <w:tcPr>
            <w:tcW w:w="3118" w:type="dxa"/>
            <w:vAlign w:val="center"/>
          </w:tcPr>
          <w:p w14:paraId="772769CD" w14:textId="77777777" w:rsidR="00EA07FE" w:rsidRPr="003622DA" w:rsidRDefault="00EA07FE" w:rsidP="0088110F">
            <w:pPr>
              <w:pStyle w:val="NormalWeb"/>
              <w:spacing w:before="0" w:beforeAutospacing="0" w:after="120" w:afterAutospacing="0" w:line="234" w:lineRule="atLeast"/>
              <w:jc w:val="both"/>
              <w:rPr>
                <w:rFonts w:ascii="Times New Roman" w:hAnsi="Times New Roman"/>
                <w:b/>
                <w:sz w:val="26"/>
                <w:szCs w:val="26"/>
              </w:rPr>
            </w:pPr>
            <w:r w:rsidRPr="003622DA">
              <w:rPr>
                <w:rFonts w:ascii="Times New Roman" w:hAnsi="Times New Roman"/>
                <w:sz w:val="26"/>
                <w:szCs w:val="26"/>
              </w:rPr>
              <w:lastRenderedPageBreak/>
              <w:t>C</w:t>
            </w:r>
            <w:r w:rsidRPr="003622DA">
              <w:rPr>
                <w:rStyle w:val="fontstyle21"/>
              </w:rPr>
              <w:t xml:space="preserve">huyển ngay hồ sơ tiếp nhận trực tiếp trong ngày làm việc </w:t>
            </w:r>
            <w:r w:rsidRPr="003622DA">
              <w:rPr>
                <w:rStyle w:val="fontstyle21"/>
                <w:i/>
              </w:rPr>
              <w:t>(k</w:t>
            </w:r>
            <w:r w:rsidRPr="003622DA">
              <w:rPr>
                <w:rFonts w:ascii="Times New Roman" w:hAnsi="Times New Roman"/>
                <w:i/>
                <w:sz w:val="26"/>
                <w:szCs w:val="26"/>
              </w:rPr>
              <w:t>hông để quá 3 giờ làm việc)</w:t>
            </w:r>
            <w:r w:rsidRPr="003622DA">
              <w:rPr>
                <w:rStyle w:val="fontstyle21"/>
              </w:rPr>
              <w:t xml:space="preserve"> hoặc chuyển vào đầu giờ ngày làm việc tiếp theo đối với trường hợp tiếp nhận sau 15 giờ hàng ngày.</w:t>
            </w:r>
          </w:p>
        </w:tc>
        <w:tc>
          <w:tcPr>
            <w:tcW w:w="1388" w:type="dxa"/>
            <w:vMerge w:val="restart"/>
            <w:vAlign w:val="center"/>
          </w:tcPr>
          <w:p w14:paraId="3E12C480" w14:textId="77777777" w:rsidR="00EA07FE" w:rsidRPr="003622DA" w:rsidRDefault="00EA07FE" w:rsidP="0088110F">
            <w:pPr>
              <w:jc w:val="center"/>
              <w:rPr>
                <w:i/>
                <w:sz w:val="26"/>
                <w:szCs w:val="26"/>
                <w:lang w:val="vi-VN"/>
              </w:rPr>
            </w:pPr>
          </w:p>
        </w:tc>
      </w:tr>
      <w:tr w:rsidR="00EA07FE" w:rsidRPr="003622DA" w14:paraId="64B438DA" w14:textId="77777777" w:rsidTr="0088110F">
        <w:trPr>
          <w:trHeight w:val="600"/>
        </w:trPr>
        <w:tc>
          <w:tcPr>
            <w:tcW w:w="851" w:type="dxa"/>
            <w:vMerge/>
          </w:tcPr>
          <w:p w14:paraId="0C67CFBE" w14:textId="77777777" w:rsidR="00EA07FE" w:rsidRPr="003622D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5997049" w14:textId="77777777" w:rsidR="00EA07FE" w:rsidRPr="003622DA" w:rsidRDefault="00EA07FE" w:rsidP="0088110F">
            <w:pPr>
              <w:spacing w:before="120" w:after="120"/>
              <w:jc w:val="both"/>
              <w:rPr>
                <w:b/>
                <w:sz w:val="26"/>
                <w:szCs w:val="26"/>
              </w:rPr>
            </w:pPr>
          </w:p>
        </w:tc>
        <w:tc>
          <w:tcPr>
            <w:tcW w:w="7513" w:type="dxa"/>
            <w:vMerge/>
          </w:tcPr>
          <w:p w14:paraId="6A756633" w14:textId="77777777" w:rsidR="00EA07FE" w:rsidRPr="003622DA" w:rsidRDefault="00EA07FE" w:rsidP="0088110F">
            <w:pPr>
              <w:pStyle w:val="NormalWeb"/>
              <w:spacing w:before="0" w:beforeAutospacing="0" w:after="120" w:afterAutospacing="0" w:line="234" w:lineRule="atLeast"/>
              <w:ind w:firstLine="347"/>
              <w:jc w:val="both"/>
              <w:rPr>
                <w:rFonts w:ascii="Times New Roman" w:hAnsi="Times New Roman"/>
                <w:b/>
                <w:sz w:val="26"/>
                <w:szCs w:val="26"/>
              </w:rPr>
            </w:pPr>
          </w:p>
        </w:tc>
        <w:tc>
          <w:tcPr>
            <w:tcW w:w="3118" w:type="dxa"/>
            <w:vAlign w:val="center"/>
          </w:tcPr>
          <w:p w14:paraId="34DEAFE2" w14:textId="77777777" w:rsidR="00EA07FE" w:rsidRPr="003622DA" w:rsidRDefault="00EA07FE" w:rsidP="0088110F">
            <w:pPr>
              <w:pStyle w:val="NormalWeb"/>
              <w:spacing w:before="0" w:beforeAutospacing="0" w:after="120" w:afterAutospacing="0" w:line="234" w:lineRule="atLeast"/>
              <w:jc w:val="center"/>
              <w:rPr>
                <w:rFonts w:ascii="Times New Roman" w:hAnsi="Times New Roman"/>
                <w:sz w:val="26"/>
                <w:szCs w:val="26"/>
              </w:rPr>
            </w:pPr>
            <w:r w:rsidRPr="003622DA">
              <w:rPr>
                <w:rFonts w:ascii="Times New Roman" w:hAnsi="Times New Roman"/>
                <w:sz w:val="26"/>
                <w:szCs w:val="26"/>
              </w:rPr>
              <w:t>Không quá 1/2 ngày kể từ ngày phát sinh hồ sơ trực tuyến</w:t>
            </w:r>
          </w:p>
        </w:tc>
        <w:tc>
          <w:tcPr>
            <w:tcW w:w="1388" w:type="dxa"/>
            <w:vMerge/>
          </w:tcPr>
          <w:p w14:paraId="5E0E4685" w14:textId="77777777" w:rsidR="00EA07FE" w:rsidRPr="003622DA"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3622DA" w14:paraId="426C27EA" w14:textId="77777777" w:rsidTr="0088110F">
        <w:tc>
          <w:tcPr>
            <w:tcW w:w="851" w:type="dxa"/>
            <w:vMerge w:val="restart"/>
            <w:vAlign w:val="center"/>
          </w:tcPr>
          <w:p w14:paraId="70F5E98B" w14:textId="77777777" w:rsidR="00EA07FE" w:rsidRPr="003622D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622DA">
              <w:rPr>
                <w:rFonts w:ascii="Times New Roman" w:hAnsi="Times New Roman"/>
                <w:b/>
                <w:sz w:val="26"/>
                <w:szCs w:val="26"/>
              </w:rPr>
              <w:t>Bước 3</w:t>
            </w:r>
          </w:p>
        </w:tc>
        <w:tc>
          <w:tcPr>
            <w:tcW w:w="2376" w:type="dxa"/>
            <w:vMerge w:val="restart"/>
            <w:vAlign w:val="center"/>
          </w:tcPr>
          <w:p w14:paraId="250D7E59" w14:textId="77777777" w:rsidR="00EA07FE" w:rsidRPr="003622DA" w:rsidRDefault="00EA07FE" w:rsidP="0088110F">
            <w:pPr>
              <w:pStyle w:val="NormalWeb"/>
              <w:spacing w:before="0" w:beforeAutospacing="0" w:after="120" w:afterAutospacing="0" w:line="234" w:lineRule="atLeast"/>
              <w:jc w:val="both"/>
              <w:rPr>
                <w:rFonts w:ascii="Times New Roman" w:hAnsi="Times New Roman"/>
                <w:b/>
                <w:sz w:val="26"/>
                <w:szCs w:val="26"/>
              </w:rPr>
            </w:pPr>
            <w:r w:rsidRPr="003622DA">
              <w:rPr>
                <w:rStyle w:val="fontstyle01"/>
              </w:rPr>
              <w:t>Giải quyết thủ tục hành chính</w:t>
            </w:r>
          </w:p>
        </w:tc>
        <w:tc>
          <w:tcPr>
            <w:tcW w:w="7513" w:type="dxa"/>
          </w:tcPr>
          <w:p w14:paraId="11B4D1C2" w14:textId="77777777" w:rsidR="00EA07FE" w:rsidRPr="003622DA" w:rsidRDefault="00EA07FE" w:rsidP="0088110F">
            <w:pPr>
              <w:spacing w:before="120" w:after="120"/>
              <w:jc w:val="both"/>
              <w:rPr>
                <w:sz w:val="26"/>
                <w:szCs w:val="26"/>
              </w:rPr>
            </w:pPr>
            <w:r w:rsidRPr="003622DA">
              <w:rPr>
                <w:rStyle w:val="fontstyle21"/>
              </w:rPr>
              <w:t xml:space="preserve">Sau khi nhận hồ sơ thủ tục hành chính từ </w:t>
            </w:r>
            <w:r w:rsidRPr="003622DA">
              <w:rPr>
                <w:sz w:val="26"/>
                <w:szCs w:val="26"/>
              </w:rPr>
              <w:t xml:space="preserve">Bộ phận </w:t>
            </w:r>
            <w:r w:rsidRPr="003622DA">
              <w:rPr>
                <w:sz w:val="26"/>
                <w:szCs w:val="26"/>
                <w:lang w:val="vi-VN"/>
              </w:rPr>
              <w:t>tiếp nhận và trả kết quả</w:t>
            </w:r>
            <w:r w:rsidRPr="003622DA">
              <w:rPr>
                <w:sz w:val="26"/>
                <w:szCs w:val="26"/>
              </w:rPr>
              <w:t xml:space="preserve"> </w:t>
            </w:r>
            <w:r w:rsidRPr="003622DA">
              <w:rPr>
                <w:rStyle w:val="fontstyle21"/>
              </w:rPr>
              <w:t>công chức, viên chức xử lý xem xét, thẩm định hồ sơ, trình phê duyệt kết quả giải quyết thủ tục hành chính:</w:t>
            </w:r>
          </w:p>
        </w:tc>
        <w:tc>
          <w:tcPr>
            <w:tcW w:w="3118" w:type="dxa"/>
            <w:vAlign w:val="center"/>
          </w:tcPr>
          <w:p w14:paraId="60DFC682" w14:textId="77777777" w:rsidR="00EA07FE" w:rsidRPr="003622D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622DA">
              <w:rPr>
                <w:rFonts w:ascii="Times New Roman" w:hAnsi="Times New Roman"/>
                <w:b/>
                <w:sz w:val="26"/>
                <w:szCs w:val="26"/>
              </w:rPr>
              <w:t>15 ngày</w:t>
            </w:r>
            <w:r w:rsidRPr="003622DA">
              <w:rPr>
                <w:rFonts w:ascii="Times New Roman" w:hAnsi="Times New Roman"/>
                <w:sz w:val="26"/>
                <w:szCs w:val="26"/>
              </w:rPr>
              <w:t>, trong đó:</w:t>
            </w:r>
          </w:p>
        </w:tc>
        <w:tc>
          <w:tcPr>
            <w:tcW w:w="1388" w:type="dxa"/>
            <w:vAlign w:val="center"/>
          </w:tcPr>
          <w:p w14:paraId="03CF4A90" w14:textId="77777777" w:rsidR="00EA07FE" w:rsidRPr="003622DA"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3622DA" w14:paraId="3342791D" w14:textId="77777777" w:rsidTr="0088110F">
        <w:tc>
          <w:tcPr>
            <w:tcW w:w="851" w:type="dxa"/>
            <w:vMerge/>
          </w:tcPr>
          <w:p w14:paraId="4A441F4A" w14:textId="77777777" w:rsidR="00EA07FE" w:rsidRPr="003622D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2712736" w14:textId="77777777" w:rsidR="00EA07FE" w:rsidRPr="003622D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9FA077A" w14:textId="77777777" w:rsidR="00EA07FE" w:rsidRPr="003622D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622DA">
              <w:rPr>
                <w:rFonts w:ascii="Times New Roman" w:hAnsi="Times New Roman"/>
                <w:bCs/>
                <w:i/>
                <w:sz w:val="26"/>
                <w:szCs w:val="26"/>
              </w:rPr>
              <w:t>1. Tiếp nhận hồ sơ (Bộ phận TN&amp;TKQ)</w:t>
            </w:r>
          </w:p>
        </w:tc>
        <w:tc>
          <w:tcPr>
            <w:tcW w:w="3118" w:type="dxa"/>
            <w:vAlign w:val="center"/>
          </w:tcPr>
          <w:p w14:paraId="47FDAA63" w14:textId="77777777" w:rsidR="00EA07FE" w:rsidRPr="003622D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622DA">
              <w:rPr>
                <w:rFonts w:ascii="Times New Roman" w:hAnsi="Times New Roman"/>
                <w:bCs/>
                <w:i/>
                <w:sz w:val="26"/>
                <w:szCs w:val="26"/>
              </w:rPr>
              <w:t>½ ngày</w:t>
            </w:r>
          </w:p>
        </w:tc>
        <w:tc>
          <w:tcPr>
            <w:tcW w:w="1388" w:type="dxa"/>
          </w:tcPr>
          <w:p w14:paraId="697E7459" w14:textId="77777777" w:rsidR="00EA07FE" w:rsidRPr="003622DA"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3622DA" w14:paraId="63830CB0" w14:textId="77777777" w:rsidTr="0088110F">
        <w:tc>
          <w:tcPr>
            <w:tcW w:w="851" w:type="dxa"/>
            <w:vMerge/>
          </w:tcPr>
          <w:p w14:paraId="182D0DE7" w14:textId="77777777" w:rsidR="00EA07FE" w:rsidRPr="003622D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37B0B85" w14:textId="77777777" w:rsidR="00EA07FE" w:rsidRPr="003622D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275B46C" w14:textId="77777777" w:rsidR="00EA07FE" w:rsidRPr="003622DA"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3622DA">
              <w:rPr>
                <w:rFonts w:ascii="Times New Roman" w:hAnsi="Times New Roman"/>
                <w:bCs/>
                <w:i/>
                <w:sz w:val="26"/>
                <w:szCs w:val="26"/>
              </w:rPr>
              <w:t>2. Giải quyết hồ sơ (cơ quan/bộ phận chuyên môn), t</w:t>
            </w:r>
            <w:r w:rsidRPr="003622DA">
              <w:rPr>
                <w:rFonts w:ascii="Times New Roman" w:hAnsi="Times New Roman"/>
                <w:i/>
                <w:sz w:val="26"/>
                <w:szCs w:val="26"/>
              </w:rPr>
              <w:t>rong đó:</w:t>
            </w:r>
          </w:p>
        </w:tc>
        <w:tc>
          <w:tcPr>
            <w:tcW w:w="3118" w:type="dxa"/>
            <w:vAlign w:val="center"/>
          </w:tcPr>
          <w:p w14:paraId="28977B89" w14:textId="77777777" w:rsidR="00EA07FE" w:rsidRPr="003622D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622DA">
              <w:rPr>
                <w:rFonts w:ascii="Times New Roman" w:hAnsi="Times New Roman"/>
                <w:bCs/>
                <w:i/>
                <w:sz w:val="26"/>
                <w:szCs w:val="26"/>
              </w:rPr>
              <w:t>14 ngày</w:t>
            </w:r>
          </w:p>
        </w:tc>
        <w:tc>
          <w:tcPr>
            <w:tcW w:w="1388" w:type="dxa"/>
          </w:tcPr>
          <w:p w14:paraId="566B0A9D" w14:textId="77777777" w:rsidR="00EA07FE" w:rsidRPr="003622DA"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3622DA" w14:paraId="2A9806B6" w14:textId="77777777" w:rsidTr="0088110F">
        <w:tc>
          <w:tcPr>
            <w:tcW w:w="851" w:type="dxa"/>
            <w:vMerge/>
          </w:tcPr>
          <w:p w14:paraId="358AAC1B" w14:textId="77777777" w:rsidR="00EA07FE" w:rsidRPr="003622D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3F95E6E" w14:textId="77777777" w:rsidR="00EA07FE" w:rsidRPr="003622D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0A8548A" w14:textId="77777777" w:rsidR="00EA07FE" w:rsidRPr="003622DA" w:rsidRDefault="00EA07FE" w:rsidP="0088110F">
            <w:pPr>
              <w:pStyle w:val="NormalWeb"/>
              <w:spacing w:before="0" w:beforeAutospacing="0" w:after="120" w:afterAutospacing="0" w:line="234" w:lineRule="atLeast"/>
              <w:jc w:val="both"/>
              <w:rPr>
                <w:rFonts w:ascii="Times New Roman" w:hAnsi="Times New Roman"/>
                <w:b/>
                <w:sz w:val="26"/>
                <w:szCs w:val="26"/>
              </w:rPr>
            </w:pPr>
            <w:r w:rsidRPr="003622DA">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44BFFCE9" w14:textId="77777777" w:rsidR="00EA07FE" w:rsidRPr="003622DA"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14565B20" w14:textId="77777777" w:rsidR="00EA07FE" w:rsidRPr="003622DA"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4FF2A45B" w14:textId="77777777" w:rsidR="00EA07FE" w:rsidRPr="003622DA"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3622DA" w14:paraId="310C69E3" w14:textId="77777777" w:rsidTr="0088110F">
        <w:tc>
          <w:tcPr>
            <w:tcW w:w="851" w:type="dxa"/>
            <w:vMerge/>
          </w:tcPr>
          <w:p w14:paraId="25462AD1" w14:textId="77777777" w:rsidR="00EA07FE" w:rsidRPr="003622D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FE55E55" w14:textId="77777777" w:rsidR="00EA07FE" w:rsidRPr="003622D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D60A483" w14:textId="77777777" w:rsidR="00EA07FE" w:rsidRPr="003622D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622DA">
              <w:rPr>
                <w:rFonts w:ascii="Times New Roman" w:hAnsi="Times New Roman"/>
                <w:bCs/>
                <w:i/>
                <w:sz w:val="26"/>
                <w:szCs w:val="26"/>
              </w:rPr>
              <w:t xml:space="preserve">+ Chuyên viên </w:t>
            </w:r>
          </w:p>
          <w:p w14:paraId="2F943A4A" w14:textId="77777777" w:rsidR="00EA07FE" w:rsidRPr="003622D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622DA">
              <w:rPr>
                <w:rFonts w:ascii="Times New Roman" w:hAnsi="Times New Roman"/>
                <w:bCs/>
                <w:i/>
                <w:sz w:val="26"/>
                <w:szCs w:val="26"/>
              </w:rPr>
              <w:t>+ Lãnh đạo phòng/bộ phận</w:t>
            </w:r>
          </w:p>
          <w:p w14:paraId="648CF6BB" w14:textId="77777777" w:rsidR="00EA07FE" w:rsidRPr="003622D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622DA">
              <w:rPr>
                <w:rFonts w:ascii="Times New Roman" w:hAnsi="Times New Roman"/>
                <w:bCs/>
                <w:i/>
                <w:sz w:val="26"/>
                <w:szCs w:val="26"/>
              </w:rPr>
              <w:t xml:space="preserve">+ Lãnh đạo đơn vị: </w:t>
            </w:r>
          </w:p>
          <w:p w14:paraId="0EE25993" w14:textId="77777777" w:rsidR="00EA07FE" w:rsidRPr="003622DA"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3622DA">
              <w:rPr>
                <w:rFonts w:ascii="Times New Roman" w:hAnsi="Times New Roman"/>
                <w:bCs/>
                <w:i/>
                <w:sz w:val="26"/>
                <w:szCs w:val="26"/>
              </w:rPr>
              <w:t xml:space="preserve">+ Văn thư đơn vị: </w:t>
            </w:r>
          </w:p>
        </w:tc>
        <w:tc>
          <w:tcPr>
            <w:tcW w:w="3118" w:type="dxa"/>
            <w:vAlign w:val="center"/>
          </w:tcPr>
          <w:p w14:paraId="1C9316A0" w14:textId="77777777" w:rsidR="00EA07FE" w:rsidRPr="003622D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622DA">
              <w:rPr>
                <w:rFonts w:ascii="Times New Roman" w:hAnsi="Times New Roman"/>
                <w:bCs/>
                <w:i/>
                <w:sz w:val="26"/>
                <w:szCs w:val="26"/>
              </w:rPr>
              <w:t>12 ngày</w:t>
            </w:r>
          </w:p>
          <w:p w14:paraId="51D7B0C5" w14:textId="77777777" w:rsidR="00EA07FE" w:rsidRPr="003622D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622DA">
              <w:rPr>
                <w:rFonts w:ascii="Times New Roman" w:hAnsi="Times New Roman"/>
                <w:bCs/>
                <w:i/>
                <w:sz w:val="26"/>
                <w:szCs w:val="26"/>
              </w:rPr>
              <w:t>1 ngày</w:t>
            </w:r>
          </w:p>
          <w:p w14:paraId="5AA55BB1" w14:textId="77777777" w:rsidR="00EA07FE" w:rsidRPr="003622D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622DA">
              <w:rPr>
                <w:rFonts w:ascii="Times New Roman" w:hAnsi="Times New Roman"/>
                <w:bCs/>
                <w:i/>
                <w:sz w:val="26"/>
                <w:szCs w:val="26"/>
              </w:rPr>
              <w:t>1/2 ngày</w:t>
            </w:r>
          </w:p>
          <w:p w14:paraId="14BB853F" w14:textId="77777777" w:rsidR="00EA07FE" w:rsidRPr="003622D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622DA">
              <w:rPr>
                <w:rFonts w:ascii="Times New Roman" w:hAnsi="Times New Roman"/>
                <w:bCs/>
                <w:i/>
                <w:sz w:val="26"/>
                <w:szCs w:val="26"/>
              </w:rPr>
              <w:t>1/2 ngày</w:t>
            </w:r>
          </w:p>
        </w:tc>
        <w:tc>
          <w:tcPr>
            <w:tcW w:w="1388" w:type="dxa"/>
          </w:tcPr>
          <w:p w14:paraId="78F38398" w14:textId="77777777" w:rsidR="00EA07FE" w:rsidRPr="003622DA"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3622DA" w14:paraId="506E80E4" w14:textId="77777777" w:rsidTr="0088110F">
        <w:tc>
          <w:tcPr>
            <w:tcW w:w="851" w:type="dxa"/>
            <w:vAlign w:val="center"/>
          </w:tcPr>
          <w:p w14:paraId="4446F31F" w14:textId="77777777" w:rsidR="00EA07FE" w:rsidRPr="003622D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622DA">
              <w:rPr>
                <w:rFonts w:ascii="Times New Roman" w:hAnsi="Times New Roman"/>
                <w:b/>
                <w:sz w:val="26"/>
                <w:szCs w:val="26"/>
              </w:rPr>
              <w:t>Bước 4</w:t>
            </w:r>
          </w:p>
        </w:tc>
        <w:tc>
          <w:tcPr>
            <w:tcW w:w="2376" w:type="dxa"/>
          </w:tcPr>
          <w:p w14:paraId="70E9B4F1" w14:textId="77777777" w:rsidR="00EA07FE" w:rsidRPr="003622DA" w:rsidRDefault="00EA07FE" w:rsidP="0088110F">
            <w:pPr>
              <w:pStyle w:val="NormalWeb"/>
              <w:spacing w:before="0" w:beforeAutospacing="0" w:after="120" w:afterAutospacing="0" w:line="234" w:lineRule="atLeast"/>
              <w:jc w:val="both"/>
              <w:rPr>
                <w:rStyle w:val="fontstyle21"/>
                <w:i/>
              </w:rPr>
            </w:pPr>
            <w:r w:rsidRPr="003622DA">
              <w:rPr>
                <w:rFonts w:ascii="Times New Roman" w:hAnsi="Times New Roman"/>
                <w:b/>
                <w:sz w:val="26"/>
                <w:szCs w:val="26"/>
                <w:lang w:val="nl-NL"/>
              </w:rPr>
              <w:t>Trả kết quả giải quyết thủ tục hành chính</w:t>
            </w:r>
          </w:p>
          <w:p w14:paraId="50CF62BB" w14:textId="77777777" w:rsidR="00EA07FE" w:rsidRPr="003622DA" w:rsidRDefault="00EA07FE" w:rsidP="0088110F">
            <w:pPr>
              <w:pStyle w:val="NormalWeb"/>
              <w:spacing w:before="0" w:beforeAutospacing="0" w:after="120" w:afterAutospacing="0" w:line="234" w:lineRule="atLeast"/>
              <w:jc w:val="both"/>
              <w:rPr>
                <w:rFonts w:ascii="Times New Roman" w:hAnsi="Times New Roman"/>
                <w:b/>
                <w:sz w:val="26"/>
                <w:szCs w:val="26"/>
              </w:rPr>
            </w:pPr>
            <w:r w:rsidRPr="003622DA">
              <w:rPr>
                <w:rStyle w:val="fontstyle21"/>
                <w:i/>
              </w:rPr>
              <w:t xml:space="preserve">(Kết quả giải quyết thủ tục hành chính gửi trả cho tổ chức, cá nhân phải bảo đảm đầy đủ theo </w:t>
            </w:r>
            <w:r w:rsidRPr="003622DA">
              <w:rPr>
                <w:rStyle w:val="fontstyle21"/>
                <w:i/>
              </w:rPr>
              <w:lastRenderedPageBreak/>
              <w:t>quy định mà cơ quan có thẩm quyền trả cho tổ chức, cá nhân sau khi giải quyết xong thủ tục hành chính)</w:t>
            </w:r>
          </w:p>
        </w:tc>
        <w:tc>
          <w:tcPr>
            <w:tcW w:w="7513" w:type="dxa"/>
          </w:tcPr>
          <w:p w14:paraId="3F0B9067" w14:textId="77777777" w:rsidR="00EA07FE" w:rsidRPr="003622DA" w:rsidRDefault="00EA07FE" w:rsidP="0088110F">
            <w:pPr>
              <w:spacing w:before="120" w:after="120" w:line="340" w:lineRule="exact"/>
              <w:ind w:firstLine="347"/>
              <w:jc w:val="both"/>
              <w:rPr>
                <w:iCs/>
                <w:sz w:val="26"/>
                <w:szCs w:val="26"/>
                <w:lang w:val="nl-NL"/>
              </w:rPr>
            </w:pPr>
            <w:r w:rsidRPr="003622DA">
              <w:rPr>
                <w:iCs/>
                <w:sz w:val="26"/>
                <w:szCs w:val="26"/>
                <w:lang w:val="nl-NL"/>
              </w:rPr>
              <w:lastRenderedPageBreak/>
              <w:t>Công chức tiếp nhận và trả  kết quả nhập vào sổ theo dõi hồ sơ và phần mềm điện tử thực hiện như sau:</w:t>
            </w:r>
          </w:p>
          <w:p w14:paraId="39AF8B8C" w14:textId="77777777" w:rsidR="00EA07FE" w:rsidRPr="003622DA" w:rsidRDefault="00EA07FE" w:rsidP="0088110F">
            <w:pPr>
              <w:spacing w:before="120" w:after="120" w:line="340" w:lineRule="exact"/>
              <w:ind w:firstLine="347"/>
              <w:jc w:val="both"/>
              <w:rPr>
                <w:iCs/>
                <w:sz w:val="26"/>
                <w:szCs w:val="26"/>
                <w:lang w:val="nl-NL"/>
              </w:rPr>
            </w:pPr>
            <w:r w:rsidRPr="003622DA">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E894251" w14:textId="77777777" w:rsidR="00EA07FE" w:rsidRPr="003622DA" w:rsidRDefault="00EA07FE" w:rsidP="0088110F">
            <w:pPr>
              <w:spacing w:before="120" w:after="120"/>
              <w:ind w:firstLine="347"/>
              <w:jc w:val="both"/>
              <w:rPr>
                <w:iCs/>
                <w:sz w:val="26"/>
                <w:szCs w:val="26"/>
                <w:lang w:val="nl-NL"/>
              </w:rPr>
            </w:pPr>
            <w:r w:rsidRPr="003622DA">
              <w:rPr>
                <w:iCs/>
                <w:sz w:val="26"/>
                <w:szCs w:val="26"/>
                <w:lang w:val="nl-NL"/>
              </w:rPr>
              <w:lastRenderedPageBreak/>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3622DA">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12C1E9B5" w14:textId="77777777" w:rsidR="00EA07FE" w:rsidRPr="003622DA" w:rsidRDefault="00EA07FE" w:rsidP="0088110F">
            <w:pPr>
              <w:spacing w:before="120" w:after="120"/>
              <w:ind w:firstLine="347"/>
              <w:jc w:val="both"/>
              <w:rPr>
                <w:iCs/>
                <w:sz w:val="26"/>
                <w:szCs w:val="26"/>
                <w:lang w:val="nl-NL"/>
              </w:rPr>
            </w:pPr>
            <w:r w:rsidRPr="003622DA">
              <w:rPr>
                <w:iCs/>
                <w:sz w:val="26"/>
                <w:szCs w:val="26"/>
                <w:lang w:val="nl-NL"/>
              </w:rPr>
              <w:t>- Trường hợp nhận kết quả</w:t>
            </w:r>
            <w:r>
              <w:rPr>
                <w:iCs/>
                <w:sz w:val="26"/>
                <w:szCs w:val="26"/>
                <w:lang w:val="nl-NL"/>
              </w:rPr>
              <w:t xml:space="preserve"> </w:t>
            </w:r>
            <w:r w:rsidRPr="00281F0D">
              <w:rPr>
                <w:sz w:val="26"/>
                <w:szCs w:val="26"/>
                <w:lang w:val="nl-NL"/>
              </w:rPr>
              <w:t xml:space="preserve">thông </w:t>
            </w:r>
            <w:r w:rsidRPr="003622DA">
              <w:rPr>
                <w:sz w:val="26"/>
                <w:szCs w:val="26"/>
                <w:lang w:val="vi-VN"/>
              </w:rPr>
              <w:t xml:space="preserve">qua dịch vụ bưu chính </w:t>
            </w:r>
            <w:r w:rsidRPr="00281F0D">
              <w:rPr>
                <w:sz w:val="26"/>
                <w:szCs w:val="26"/>
                <w:lang w:val="nl-NL"/>
              </w:rPr>
              <w:t>công ích. (</w:t>
            </w:r>
            <w:r w:rsidRPr="003622DA">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342F74C9" w14:textId="77777777" w:rsidR="00EA07FE" w:rsidRPr="003622DA" w:rsidRDefault="00EA07FE" w:rsidP="0088110F">
            <w:pPr>
              <w:spacing w:before="120" w:after="120" w:line="340" w:lineRule="exact"/>
              <w:ind w:firstLine="347"/>
              <w:jc w:val="both"/>
              <w:rPr>
                <w:b/>
                <w:i/>
                <w:sz w:val="26"/>
                <w:szCs w:val="26"/>
                <w:lang w:val="pt-BR"/>
              </w:rPr>
            </w:pPr>
            <w:r w:rsidRPr="003622DA">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1BA0070F" w14:textId="77777777" w:rsidR="00EA07FE" w:rsidRPr="003622DA" w:rsidRDefault="00EA07FE" w:rsidP="0088110F">
            <w:pPr>
              <w:spacing w:before="120" w:after="120"/>
              <w:ind w:firstLine="347"/>
              <w:jc w:val="both"/>
              <w:rPr>
                <w:rStyle w:val="fontstyle21"/>
                <w:iCs/>
                <w:lang w:val="nl-NL"/>
              </w:rPr>
            </w:pPr>
            <w:r w:rsidRPr="003622DA">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653B7B3A" w14:textId="77777777" w:rsidR="00EA07FE" w:rsidRPr="003622D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622DA">
              <w:rPr>
                <w:rFonts w:ascii="Times New Roman" w:hAnsi="Times New Roman"/>
                <w:bCs/>
                <w:i/>
                <w:sz w:val="26"/>
                <w:szCs w:val="26"/>
              </w:rPr>
              <w:lastRenderedPageBreak/>
              <w:t>½ ngày</w:t>
            </w:r>
          </w:p>
        </w:tc>
        <w:tc>
          <w:tcPr>
            <w:tcW w:w="1388" w:type="dxa"/>
          </w:tcPr>
          <w:p w14:paraId="35F3436D" w14:textId="77777777" w:rsidR="00EA07FE" w:rsidRPr="003622DA"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3A5391EE" w14:textId="77777777" w:rsidR="00EA07FE" w:rsidRDefault="00EA07FE" w:rsidP="00EA07FE">
      <w:pPr>
        <w:pStyle w:val="NormalWeb"/>
        <w:shd w:val="clear" w:color="auto" w:fill="FFFFFF"/>
        <w:spacing w:before="120" w:beforeAutospacing="0" w:after="120" w:afterAutospacing="0"/>
        <w:ind w:firstLine="652"/>
        <w:jc w:val="both"/>
        <w:rPr>
          <w:rFonts w:ascii="Times New Roman" w:hAnsi="Times New Roman"/>
          <w:b/>
          <w:bCs/>
          <w:sz w:val="28"/>
          <w:szCs w:val="28"/>
        </w:rPr>
      </w:pPr>
    </w:p>
    <w:p w14:paraId="33122EE7"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5B9E2CC8"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5E28DED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Văn bản đề nghị cấp giấy chứng nhận đăng ký kinh doanh dịch vụ tư vấn du học; với những nội dung chủ yếu gồm: Mục tiêu, nội dung hoạt động; khả năng khai thác và phát triển dịch vụ du học ở nước ngoài; kế hoạch và các biện pháp tổ chức thực hiện; phương án giải quyết khi gặp vấn đề rủi ro đối với người được tư vấn du học;</w:t>
      </w:r>
    </w:p>
    <w:p w14:paraId="60F9539D"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Bản sao được cấp từ sổ gốc, bản sao được chứng thực từ bản chính hoặc bản sao kèm theo bản chính để đối chiếu giấy chứng nhận đăng ký doanh nghiệp, quyết định thành lập hoặc giấy chứng nhận đăng ký đầu tư;</w:t>
      </w:r>
    </w:p>
    <w:p w14:paraId="58099DC1"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Pr>
          <w:rFonts w:ascii="Times New Roman" w:hAnsi="Times New Roman"/>
          <w:sz w:val="28"/>
          <w:szCs w:val="28"/>
        </w:rPr>
        <w:t>+</w:t>
      </w:r>
      <w:r w:rsidRPr="007D038B">
        <w:rPr>
          <w:rFonts w:ascii="Times New Roman" w:hAnsi="Times New Roman"/>
          <w:sz w:val="28"/>
          <w:szCs w:val="28"/>
        </w:rPr>
        <w:t xml:space="preserve"> Danh sách đội ngũ nhân viên trực tiếp tư vấn du học bao gồm các thông tin chủ yếu sau đây: Họ và tên, ngày tháng năm sinh, giới tính, trình độ chuyên môn, trình độ ngoại ngữ, vị trí công việc sẽ đảm nhiệm tại tổ chức dịch vụ tư vấn du học; bản sao </w:t>
      </w:r>
      <w:r w:rsidRPr="007D038B">
        <w:rPr>
          <w:rFonts w:ascii="Times New Roman" w:hAnsi="Times New Roman"/>
          <w:sz w:val="28"/>
          <w:szCs w:val="28"/>
        </w:rPr>
        <w:lastRenderedPageBreak/>
        <w:t>được cấp từ sổ gốc, bản sao được chứng thực từ bản chính hoặc bản sao kèm theo bản chính để đối chiếu văn bằng tốt nghiệp đại học, chứng chỉ ngoại ngữ, chứng chỉ bồi dưỡng nghiệp vụ tư vấn du học.</w:t>
      </w:r>
    </w:p>
    <w:p w14:paraId="03F5C84A"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071163D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412F5E2F"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Tổ chức kinh doanh dịch vụ tư vấn du học</w:t>
      </w:r>
    </w:p>
    <w:p w14:paraId="513D0452"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d. Cơ quan giải quyết thủ tục hành chính:</w:t>
      </w:r>
    </w:p>
    <w:p w14:paraId="2CDB9010"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Sở Giáo dục và Đào tạo</w:t>
      </w:r>
    </w:p>
    <w:p w14:paraId="7E327A38"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7187B053"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Cs/>
          <w:sz w:val="28"/>
          <w:szCs w:val="28"/>
        </w:rPr>
        <w:t xml:space="preserve">Cấp giấy chứng nhận đăng ký kinh doanh dịch vụ tư vấn du học của Giám đốc </w:t>
      </w:r>
      <w:r w:rsidRPr="007D038B">
        <w:rPr>
          <w:rFonts w:ascii="Times New Roman" w:hAnsi="Times New Roman"/>
          <w:sz w:val="28"/>
          <w:szCs w:val="28"/>
        </w:rPr>
        <w:t>Sở Giáo dục và Đào tạo.</w:t>
      </w:r>
    </w:p>
    <w:p w14:paraId="7D845543"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58C7E7F2"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081A0B7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6A362121"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Đội ngũ nhân viên trực tiếp tư vấn du học có trình độ đại học trở lên; có năng lực sử dụng ít nhất một ngoại ngữ từ bậc 4 trở lên theo Khung năng lực ngoại ngữ 6 bậc dùng cho Việt Nam và tương đương; có chứng chỉ bồi dưỡng nghiệp vụ tư vấn du học theo quy định của Bộ Giáo dục và Đào tạo.</w:t>
      </w:r>
    </w:p>
    <w:p w14:paraId="39A1CD79"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81F0D">
        <w:rPr>
          <w:rFonts w:ascii="Times New Roman" w:hAnsi="Times New Roman"/>
          <w:b/>
          <w:bCs/>
          <w:sz w:val="28"/>
          <w:szCs w:val="28"/>
          <w:lang w:val="hr-HR"/>
        </w:rPr>
        <w:t xml:space="preserve">i. Căn cứ pháp lý của thủ tục hành chính: </w:t>
      </w:r>
    </w:p>
    <w:p w14:paraId="0F5476AC" w14:textId="77777777" w:rsidR="00EA07FE" w:rsidRPr="00281F0D" w:rsidRDefault="00EA07FE" w:rsidP="00EA07FE">
      <w:pPr>
        <w:shd w:val="clear" w:color="auto" w:fill="FFFFFF"/>
        <w:spacing w:before="120" w:after="120"/>
        <w:ind w:firstLine="720"/>
        <w:jc w:val="both"/>
        <w:rPr>
          <w:sz w:val="28"/>
          <w:szCs w:val="28"/>
          <w:lang w:val="hr-HR"/>
        </w:rPr>
      </w:pPr>
      <w:r w:rsidRPr="00281F0D">
        <w:rPr>
          <w:sz w:val="28"/>
          <w:szCs w:val="28"/>
          <w:lang w:val="hr-HR"/>
        </w:rPr>
        <w:t>- Điều 107, 108 Nghị định số </w:t>
      </w:r>
      <w:hyperlink r:id="rId67"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3659648D" w14:textId="77777777" w:rsidR="00EA07FE" w:rsidRPr="00281F0D" w:rsidRDefault="00EA07FE" w:rsidP="00EA07FE">
      <w:pPr>
        <w:shd w:val="clear" w:color="auto" w:fill="FFFFFF"/>
        <w:spacing w:before="120" w:after="120"/>
        <w:ind w:firstLine="720"/>
        <w:jc w:val="both"/>
        <w:rPr>
          <w:sz w:val="28"/>
          <w:szCs w:val="28"/>
          <w:lang w:val="hr-HR"/>
        </w:rPr>
      </w:pPr>
      <w:r w:rsidRPr="00281F0D">
        <w:rPr>
          <w:iCs/>
          <w:sz w:val="28"/>
          <w:szCs w:val="28"/>
          <w:lang w:val="hr-HR"/>
        </w:rPr>
        <w:t>- Khoản 44, Điều 1 Nghị định số </w:t>
      </w:r>
      <w:hyperlink r:id="rId68" w:tgtFrame="_blank" w:tooltip="Nghị định 135/2018/NĐ-CP" w:history="1">
        <w:r w:rsidRPr="00281F0D">
          <w:rPr>
            <w:iCs/>
            <w:sz w:val="28"/>
            <w:szCs w:val="28"/>
            <w:lang w:val="hr-HR"/>
          </w:rPr>
          <w:t>135/2018/NĐ-CP</w:t>
        </w:r>
      </w:hyperlink>
      <w:r w:rsidRPr="00281F0D">
        <w:rPr>
          <w:iCs/>
          <w:sz w:val="28"/>
          <w:szCs w:val="28"/>
          <w:lang w:val="hr-HR"/>
        </w:rPr>
        <w:t> ngày 04/10/2018 của Chính phủ sửa đổi một số điều của Nghị định </w:t>
      </w:r>
      <w:hyperlink r:id="rId69" w:tgtFrame="_blank" w:tooltip="Nghị định 46/2017/NĐ-CP" w:history="1">
        <w:r w:rsidRPr="00281F0D">
          <w:rPr>
            <w:iCs/>
            <w:sz w:val="28"/>
            <w:szCs w:val="28"/>
            <w:lang w:val="hr-HR"/>
          </w:rPr>
          <w:t>46/2017/NĐ-CP</w:t>
        </w:r>
      </w:hyperlink>
      <w:r w:rsidRPr="00281F0D">
        <w:rPr>
          <w:iCs/>
          <w:sz w:val="28"/>
          <w:szCs w:val="28"/>
          <w:lang w:val="hr-HR"/>
        </w:rPr>
        <w:t xml:space="preserve"> ngày 21/4/2017 của Chính phủ quy định về điều kiện đầu tư và hoạt động trong lĩnh vực giáo dục. </w:t>
      </w:r>
    </w:p>
    <w:p w14:paraId="1E733451"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b/>
          <w:sz w:val="28"/>
          <w:szCs w:val="28"/>
          <w:lang w:val="hr-HR"/>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EA07FE" w:rsidRPr="007D038B" w14:paraId="0CFAF408"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4AAB8A7"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647AC578"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4F66E86"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1836CA67"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2709939" w14:textId="77777777" w:rsidR="00EA07FE" w:rsidRPr="007D038B" w:rsidRDefault="00EA07FE" w:rsidP="0088110F">
            <w:pPr>
              <w:spacing w:before="40" w:after="40"/>
              <w:rPr>
                <w:sz w:val="28"/>
                <w:szCs w:val="28"/>
                <w:lang w:val="nl-NL"/>
              </w:rPr>
            </w:pPr>
            <w:r w:rsidRPr="007D038B">
              <w:rPr>
                <w:sz w:val="28"/>
                <w:szCs w:val="28"/>
                <w:lang w:val="nl-NL"/>
              </w:rPr>
              <w:lastRenderedPageBreak/>
              <w:t>- Như mục b;</w:t>
            </w:r>
          </w:p>
          <w:p w14:paraId="04B2C9AC"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59EF742B"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524887A9"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438949C4"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04DFC936"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4A0DEA3F"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8FF8439"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4D803807"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4AF23CA9" w14:textId="77777777" w:rsidR="00EA07FE" w:rsidRPr="007D038B" w:rsidRDefault="00EA07FE" w:rsidP="0088110F">
            <w:pPr>
              <w:spacing w:before="40" w:after="40"/>
              <w:rPr>
                <w:sz w:val="26"/>
                <w:szCs w:val="26"/>
                <w:lang w:val="nl-NL"/>
              </w:rPr>
            </w:pPr>
          </w:p>
        </w:tc>
      </w:tr>
    </w:tbl>
    <w:p w14:paraId="12E05E56"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448FCEDA"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5BFF5138"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6CDBAAE1"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42377C43"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65A7005D"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52C5CA73"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08F46F61"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2461884C"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4CB69DF5"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14D68B62"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05ADFE1B"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42A11A6B" w14:textId="1D240827" w:rsidR="00EA07FE" w:rsidRPr="00281F0D" w:rsidRDefault="00524C30" w:rsidP="00EA07FE">
      <w:pPr>
        <w:shd w:val="clear" w:color="auto" w:fill="FFFFFF"/>
        <w:spacing w:before="120" w:after="120" w:line="212" w:lineRule="atLeast"/>
        <w:ind w:firstLine="720"/>
        <w:jc w:val="both"/>
        <w:rPr>
          <w:b/>
          <w:bCs/>
          <w:sz w:val="28"/>
          <w:szCs w:val="28"/>
          <w:lang w:val="nl-NL"/>
        </w:rPr>
      </w:pPr>
      <w:r w:rsidRPr="00281F0D">
        <w:rPr>
          <w:b/>
          <w:bCs/>
          <w:sz w:val="28"/>
          <w:szCs w:val="28"/>
          <w:lang w:val="nl-NL"/>
        </w:rPr>
        <w:lastRenderedPageBreak/>
        <w:t>17</w:t>
      </w:r>
      <w:r w:rsidR="00EA07FE" w:rsidRPr="00281F0D">
        <w:rPr>
          <w:b/>
          <w:bCs/>
          <w:sz w:val="28"/>
          <w:szCs w:val="28"/>
          <w:lang w:val="nl-NL"/>
        </w:rPr>
        <w:t>. Tên thủ tục hành chính: Điều chỉnh, bổ sung giấy chứng nhận đăng ký kinh doanh dịch vụ tư vấn du học</w:t>
      </w:r>
    </w:p>
    <w:p w14:paraId="397F662B" w14:textId="77777777" w:rsidR="00EA07FE" w:rsidRPr="007D038B" w:rsidRDefault="00EA07FE" w:rsidP="00EA07FE">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nl-NL"/>
        </w:rPr>
        <w:t xml:space="preserve"> </w:t>
      </w:r>
      <w:r w:rsidRPr="007D038B">
        <w:rPr>
          <w:b/>
          <w:bCs/>
          <w:sz w:val="28"/>
          <w:szCs w:val="28"/>
          <w:lang w:val="vi-VN"/>
        </w:rPr>
        <w:t>tự</w:t>
      </w:r>
      <w:r w:rsidRPr="00281F0D">
        <w:rPr>
          <w:b/>
          <w:bCs/>
          <w:sz w:val="28"/>
          <w:szCs w:val="28"/>
          <w:lang w:val="nl-NL"/>
        </w:rPr>
        <w:t xml:space="preserve">, cách thức, thời gian </w:t>
      </w:r>
      <w:r w:rsidRPr="007D038B">
        <w:rPr>
          <w:b/>
          <w:bCs/>
          <w:sz w:val="28"/>
          <w:szCs w:val="28"/>
          <w:lang w:val="vi-VN"/>
        </w:rPr>
        <w:t>giải quyết</w:t>
      </w:r>
      <w:r w:rsidRPr="00281F0D">
        <w:rPr>
          <w:b/>
          <w:sz w:val="28"/>
          <w:szCs w:val="28"/>
          <w:lang w:val="nl-NL"/>
        </w:rPr>
        <w:t xml:space="preserve"> thủ tục hành chính: </w:t>
      </w:r>
    </w:p>
    <w:tbl>
      <w:tblPr>
        <w:tblW w:w="1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7513"/>
        <w:gridCol w:w="3118"/>
        <w:gridCol w:w="1388"/>
      </w:tblGrid>
      <w:tr w:rsidR="00EA07FE" w:rsidRPr="008D2175" w14:paraId="4E871202" w14:textId="77777777" w:rsidTr="0088110F">
        <w:trPr>
          <w:trHeight w:val="405"/>
          <w:tblHeader/>
        </w:trPr>
        <w:tc>
          <w:tcPr>
            <w:tcW w:w="851" w:type="dxa"/>
            <w:vAlign w:val="center"/>
          </w:tcPr>
          <w:p w14:paraId="677F5DA7" w14:textId="77777777" w:rsidR="00EA07FE" w:rsidRPr="008D2175" w:rsidRDefault="00EA07FE" w:rsidP="0088110F">
            <w:pPr>
              <w:pStyle w:val="NormalWeb"/>
              <w:spacing w:before="0" w:beforeAutospacing="0" w:after="0" w:afterAutospacing="0"/>
              <w:jc w:val="center"/>
              <w:rPr>
                <w:rFonts w:ascii="Times New Roman" w:hAnsi="Times New Roman"/>
                <w:b/>
                <w:sz w:val="26"/>
                <w:szCs w:val="26"/>
              </w:rPr>
            </w:pPr>
            <w:r w:rsidRPr="008D2175">
              <w:rPr>
                <w:rFonts w:ascii="Times New Roman" w:hAnsi="Times New Roman"/>
                <w:b/>
                <w:sz w:val="26"/>
                <w:szCs w:val="26"/>
              </w:rPr>
              <w:t>TT</w:t>
            </w:r>
          </w:p>
        </w:tc>
        <w:tc>
          <w:tcPr>
            <w:tcW w:w="2376" w:type="dxa"/>
            <w:vAlign w:val="center"/>
          </w:tcPr>
          <w:p w14:paraId="1C38CE4D" w14:textId="77777777" w:rsidR="00EA07FE" w:rsidRPr="008D2175" w:rsidRDefault="00EA07FE" w:rsidP="0088110F">
            <w:pPr>
              <w:pStyle w:val="NormalWeb"/>
              <w:spacing w:before="0" w:beforeAutospacing="0" w:after="0" w:afterAutospacing="0"/>
              <w:jc w:val="center"/>
              <w:rPr>
                <w:rFonts w:ascii="Times New Roman" w:hAnsi="Times New Roman"/>
                <w:b/>
                <w:sz w:val="26"/>
                <w:szCs w:val="26"/>
              </w:rPr>
            </w:pPr>
            <w:r w:rsidRPr="008D2175">
              <w:rPr>
                <w:rFonts w:ascii="Times New Roman" w:hAnsi="Times New Roman"/>
                <w:b/>
                <w:sz w:val="26"/>
                <w:szCs w:val="26"/>
              </w:rPr>
              <w:t>Trình tự thực hiện</w:t>
            </w:r>
          </w:p>
        </w:tc>
        <w:tc>
          <w:tcPr>
            <w:tcW w:w="7513" w:type="dxa"/>
            <w:vAlign w:val="center"/>
          </w:tcPr>
          <w:p w14:paraId="4A4F1266" w14:textId="77777777" w:rsidR="00EA07FE" w:rsidRPr="008D2175" w:rsidRDefault="00EA07FE" w:rsidP="0088110F">
            <w:pPr>
              <w:pStyle w:val="NormalWeb"/>
              <w:spacing w:before="0" w:beforeAutospacing="0" w:after="0" w:afterAutospacing="0"/>
              <w:jc w:val="center"/>
              <w:rPr>
                <w:rFonts w:ascii="Times New Roman" w:hAnsi="Times New Roman"/>
                <w:b/>
                <w:sz w:val="26"/>
                <w:szCs w:val="26"/>
              </w:rPr>
            </w:pPr>
            <w:r w:rsidRPr="008D2175">
              <w:rPr>
                <w:rFonts w:ascii="Times New Roman" w:hAnsi="Times New Roman"/>
                <w:b/>
                <w:sz w:val="26"/>
                <w:szCs w:val="26"/>
              </w:rPr>
              <w:t>Cách thức thực hiện</w:t>
            </w:r>
          </w:p>
        </w:tc>
        <w:tc>
          <w:tcPr>
            <w:tcW w:w="3118" w:type="dxa"/>
            <w:vAlign w:val="center"/>
          </w:tcPr>
          <w:p w14:paraId="5681B642" w14:textId="77777777" w:rsidR="00EA07FE" w:rsidRPr="008D2175" w:rsidRDefault="00EA07FE" w:rsidP="0088110F">
            <w:pPr>
              <w:pStyle w:val="NormalWeb"/>
              <w:spacing w:before="0" w:beforeAutospacing="0" w:after="0" w:afterAutospacing="0"/>
              <w:jc w:val="center"/>
              <w:rPr>
                <w:rFonts w:ascii="Times New Roman" w:hAnsi="Times New Roman"/>
                <w:b/>
                <w:sz w:val="26"/>
                <w:szCs w:val="26"/>
              </w:rPr>
            </w:pPr>
            <w:r w:rsidRPr="008D2175">
              <w:rPr>
                <w:rFonts w:ascii="Times New Roman" w:hAnsi="Times New Roman"/>
                <w:b/>
                <w:sz w:val="26"/>
                <w:szCs w:val="26"/>
              </w:rPr>
              <w:t>Thời gian giải quyết</w:t>
            </w:r>
          </w:p>
        </w:tc>
        <w:tc>
          <w:tcPr>
            <w:tcW w:w="1388" w:type="dxa"/>
            <w:vAlign w:val="center"/>
          </w:tcPr>
          <w:p w14:paraId="4939EEB3" w14:textId="77777777" w:rsidR="00EA07FE" w:rsidRPr="008D2175" w:rsidRDefault="00EA07FE" w:rsidP="0088110F">
            <w:pPr>
              <w:pStyle w:val="NormalWeb"/>
              <w:spacing w:before="0" w:beforeAutospacing="0" w:after="0" w:afterAutospacing="0"/>
              <w:jc w:val="center"/>
              <w:rPr>
                <w:rFonts w:ascii="Times New Roman" w:hAnsi="Times New Roman"/>
                <w:b/>
                <w:sz w:val="26"/>
                <w:szCs w:val="26"/>
              </w:rPr>
            </w:pPr>
            <w:r w:rsidRPr="008D2175">
              <w:rPr>
                <w:rFonts w:ascii="Times New Roman" w:hAnsi="Times New Roman"/>
                <w:b/>
                <w:sz w:val="26"/>
                <w:szCs w:val="26"/>
              </w:rPr>
              <w:t>Ghi chú</w:t>
            </w:r>
          </w:p>
        </w:tc>
      </w:tr>
      <w:tr w:rsidR="00EA07FE" w:rsidRPr="008D2175" w14:paraId="03018FEC" w14:textId="77777777" w:rsidTr="0088110F">
        <w:trPr>
          <w:trHeight w:val="1392"/>
        </w:trPr>
        <w:tc>
          <w:tcPr>
            <w:tcW w:w="851" w:type="dxa"/>
            <w:vMerge w:val="restart"/>
            <w:vAlign w:val="center"/>
          </w:tcPr>
          <w:p w14:paraId="2ECAAD6C" w14:textId="77777777" w:rsidR="00EA07FE" w:rsidRPr="008D217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D2175">
              <w:rPr>
                <w:rFonts w:ascii="Times New Roman" w:hAnsi="Times New Roman"/>
                <w:b/>
                <w:sz w:val="26"/>
                <w:szCs w:val="26"/>
              </w:rPr>
              <w:t>Bước 1</w:t>
            </w:r>
          </w:p>
        </w:tc>
        <w:tc>
          <w:tcPr>
            <w:tcW w:w="2376" w:type="dxa"/>
            <w:vMerge w:val="restart"/>
            <w:vAlign w:val="center"/>
          </w:tcPr>
          <w:p w14:paraId="306BC1C8" w14:textId="77777777" w:rsidR="00EA07FE" w:rsidRPr="008D2175"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8D2175">
              <w:rPr>
                <w:rFonts w:ascii="Times New Roman" w:hAnsi="Times New Roman"/>
                <w:b/>
                <w:sz w:val="26"/>
                <w:szCs w:val="26"/>
              </w:rPr>
              <w:t xml:space="preserve">Nộp hồ sơ thủ tục hành chính: </w:t>
            </w:r>
            <w:r w:rsidRPr="008D2175">
              <w:rPr>
                <w:rFonts w:ascii="Times New Roman" w:hAnsi="Times New Roman"/>
                <w:i/>
                <w:sz w:val="26"/>
                <w:szCs w:val="26"/>
              </w:rPr>
              <w:t xml:space="preserve">Tổ chức, cá nhân chuẩn bị hồ sơ đầy đủ theo quy định và </w:t>
            </w:r>
            <w:r w:rsidRPr="008D2175">
              <w:rPr>
                <w:rFonts w:ascii="Times New Roman" w:hAnsi="Times New Roman"/>
                <w:i/>
                <w:sz w:val="26"/>
                <w:szCs w:val="26"/>
                <w:lang w:val="vi-VN"/>
              </w:rPr>
              <w:t xml:space="preserve">nộp hồ sơ </w:t>
            </w:r>
            <w:r w:rsidRPr="008D2175">
              <w:rPr>
                <w:rFonts w:ascii="Times New Roman" w:hAnsi="Times New Roman"/>
                <w:i/>
                <w:sz w:val="26"/>
                <w:szCs w:val="26"/>
              </w:rPr>
              <w:t>qua các cách thức sau:</w:t>
            </w:r>
          </w:p>
        </w:tc>
        <w:tc>
          <w:tcPr>
            <w:tcW w:w="7513" w:type="dxa"/>
            <w:vAlign w:val="center"/>
          </w:tcPr>
          <w:p w14:paraId="30F5DC51" w14:textId="77777777" w:rsidR="00EA07FE" w:rsidRPr="008D2175" w:rsidRDefault="00EA07FE" w:rsidP="0088110F">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w:t>
            </w:r>
            <w:r w:rsidRPr="008D2175">
              <w:rPr>
                <w:rFonts w:ascii="Times New Roman" w:hAnsi="Times New Roman"/>
                <w:sz w:val="26"/>
                <w:szCs w:val="26"/>
              </w:rPr>
              <w:t>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8D2175">
              <w:rPr>
                <w:rFonts w:ascii="Times New Roman" w:hAnsi="Times New Roman"/>
                <w:sz w:val="26"/>
                <w:szCs w:val="26"/>
              </w:rPr>
              <w:t>).</w:t>
            </w:r>
          </w:p>
          <w:p w14:paraId="3934D3F3"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w:t>
            </w:r>
            <w:r w:rsidRPr="008D2175">
              <w:rPr>
                <w:rFonts w:ascii="Times New Roman" w:hAnsi="Times New Roman"/>
                <w:sz w:val="26"/>
                <w:szCs w:val="26"/>
              </w:rPr>
              <w:t>2. Hoặc thông qua bưu điện.</w:t>
            </w:r>
          </w:p>
          <w:p w14:paraId="6311CDEA" w14:textId="5442BCEA" w:rsidR="00CE4969" w:rsidRPr="008D2175" w:rsidRDefault="00CE4969" w:rsidP="00CE4969">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70" w:history="1">
              <w:r w:rsidRPr="004605B5">
                <w:rPr>
                  <w:rStyle w:val="Hyperlink"/>
                  <w:rFonts w:ascii="Times New Roman" w:hAnsi="Times New Roman"/>
                  <w:sz w:val="26"/>
                  <w:szCs w:val="26"/>
                </w:rPr>
                <w:t>http://dichvucong.dongthap.gov.vn</w:t>
              </w:r>
            </w:hyperlink>
          </w:p>
        </w:tc>
        <w:tc>
          <w:tcPr>
            <w:tcW w:w="3118" w:type="dxa"/>
            <w:vAlign w:val="center"/>
          </w:tcPr>
          <w:p w14:paraId="3D157694" w14:textId="77777777" w:rsidR="00EA07FE" w:rsidRPr="008D217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D2175">
              <w:rPr>
                <w:rFonts w:ascii="Times New Roman" w:hAnsi="Times New Roman"/>
                <w:sz w:val="26"/>
                <w:szCs w:val="26"/>
                <w:lang w:val="vi-VN"/>
              </w:rPr>
              <w:t>Sáng: từ 07 giờ đến 11 giờ 30 phút; chiều: từ 13 giờ 30 đến 17 giờ của các ngày làm việc.</w:t>
            </w:r>
          </w:p>
        </w:tc>
        <w:tc>
          <w:tcPr>
            <w:tcW w:w="1388" w:type="dxa"/>
            <w:vAlign w:val="center"/>
          </w:tcPr>
          <w:p w14:paraId="7B72ED2B" w14:textId="77777777" w:rsidR="00EA07FE" w:rsidRPr="008D2175" w:rsidRDefault="00EA07FE" w:rsidP="0088110F">
            <w:pPr>
              <w:jc w:val="center"/>
              <w:rPr>
                <w:i/>
                <w:sz w:val="26"/>
                <w:szCs w:val="26"/>
                <w:lang w:val="vi-VN"/>
              </w:rPr>
            </w:pPr>
          </w:p>
        </w:tc>
      </w:tr>
      <w:tr w:rsidR="00EA07FE" w:rsidRPr="008D2175" w14:paraId="6D1DD2B6" w14:textId="77777777" w:rsidTr="0088110F">
        <w:trPr>
          <w:trHeight w:val="359"/>
        </w:trPr>
        <w:tc>
          <w:tcPr>
            <w:tcW w:w="851" w:type="dxa"/>
            <w:vMerge/>
          </w:tcPr>
          <w:p w14:paraId="6DFB099A" w14:textId="77777777" w:rsidR="00EA07FE" w:rsidRPr="008D217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2AC53FB" w14:textId="77777777" w:rsidR="00EA07FE" w:rsidRPr="008D2175"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381E987B" w14:textId="238B5CFD" w:rsidR="00EA07FE" w:rsidRPr="008D2175" w:rsidRDefault="00EA07FE" w:rsidP="00CE4969">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w:t>
            </w:r>
            <w:r w:rsidR="00CE4969">
              <w:rPr>
                <w:rFonts w:ascii="Times New Roman" w:hAnsi="Times New Roman"/>
                <w:sz w:val="26"/>
                <w:szCs w:val="26"/>
              </w:rPr>
              <w:t>4</w:t>
            </w:r>
            <w:r w:rsidRPr="008D2175">
              <w:rPr>
                <w:rFonts w:ascii="Times New Roman" w:hAnsi="Times New Roman"/>
                <w:sz w:val="26"/>
                <w:szCs w:val="26"/>
              </w:rPr>
              <w:t xml:space="preserve">. </w:t>
            </w:r>
            <w:r w:rsidRPr="008D2175">
              <w:rPr>
                <w:rFonts w:ascii="Times New Roman" w:hAnsi="Times New Roman"/>
                <w:sz w:val="26"/>
                <w:szCs w:val="26"/>
                <w:lang w:val="vi-VN"/>
              </w:rPr>
              <w:t xml:space="preserve">Sở </w:t>
            </w:r>
            <w:r w:rsidRPr="008D2175">
              <w:rPr>
                <w:rFonts w:ascii="Times New Roman" w:hAnsi="Times New Roman"/>
                <w:sz w:val="26"/>
                <w:szCs w:val="26"/>
              </w:rPr>
              <w:t xml:space="preserve">GDĐT </w:t>
            </w:r>
            <w:r w:rsidRPr="008D2175">
              <w:rPr>
                <w:rFonts w:ascii="Times New Roman" w:hAnsi="Times New Roman"/>
                <w:sz w:val="26"/>
                <w:szCs w:val="26"/>
                <w:lang w:val="vi-VN"/>
              </w:rPr>
              <w:t>tiếp nhận</w:t>
            </w:r>
            <w:r w:rsidRPr="008D2175">
              <w:rPr>
                <w:rFonts w:ascii="Times New Roman" w:hAnsi="Times New Roman"/>
                <w:sz w:val="26"/>
                <w:szCs w:val="26"/>
              </w:rPr>
              <w:t xml:space="preserve">, kiểm tra hồ sơ điều chỉnh, bổ sung giấy chứng nhận đăng ký kinh doanh dịch vụ tư vấn du học trên địa bàn thuộc phạm vi quản lý và thông tin cho tổ chức kinh doanh dịch vụ tư vấn du </w:t>
            </w:r>
            <w:proofErr w:type="gramStart"/>
            <w:r w:rsidRPr="008D2175">
              <w:rPr>
                <w:rFonts w:ascii="Times New Roman" w:hAnsi="Times New Roman"/>
                <w:sz w:val="26"/>
                <w:szCs w:val="26"/>
              </w:rPr>
              <w:t>học  biết</w:t>
            </w:r>
            <w:proofErr w:type="gramEnd"/>
            <w:r w:rsidRPr="008D2175">
              <w:rPr>
                <w:rFonts w:ascii="Times New Roman" w:hAnsi="Times New Roman"/>
                <w:sz w:val="26"/>
                <w:szCs w:val="26"/>
              </w:rPr>
              <w:t xml:space="preserve"> hồ sơ được chấp nhận hoặc yêu cầu tiếp tục hoàn thiện.</w:t>
            </w:r>
          </w:p>
        </w:tc>
        <w:tc>
          <w:tcPr>
            <w:tcW w:w="3118" w:type="dxa"/>
            <w:vAlign w:val="center"/>
          </w:tcPr>
          <w:p w14:paraId="08CC676D" w14:textId="77777777" w:rsidR="00EA07FE" w:rsidRPr="008D2175"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388" w:type="dxa"/>
          </w:tcPr>
          <w:p w14:paraId="24A871AD" w14:textId="77777777" w:rsidR="00EA07FE" w:rsidRPr="008D2175"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8D2175" w14:paraId="30D57C5C" w14:textId="77777777" w:rsidTr="0088110F">
        <w:trPr>
          <w:trHeight w:val="600"/>
        </w:trPr>
        <w:tc>
          <w:tcPr>
            <w:tcW w:w="851" w:type="dxa"/>
            <w:vMerge w:val="restart"/>
            <w:vAlign w:val="center"/>
          </w:tcPr>
          <w:p w14:paraId="2C297A4B" w14:textId="77777777" w:rsidR="00EA07FE" w:rsidRPr="008D217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D2175">
              <w:rPr>
                <w:rFonts w:ascii="Times New Roman" w:hAnsi="Times New Roman"/>
                <w:b/>
                <w:sz w:val="26"/>
                <w:szCs w:val="26"/>
              </w:rPr>
              <w:t>Bước 2</w:t>
            </w:r>
          </w:p>
        </w:tc>
        <w:tc>
          <w:tcPr>
            <w:tcW w:w="2376" w:type="dxa"/>
            <w:vMerge w:val="restart"/>
            <w:vAlign w:val="center"/>
          </w:tcPr>
          <w:p w14:paraId="4E45518F" w14:textId="77777777" w:rsidR="00EA07FE" w:rsidRPr="008D2175" w:rsidRDefault="00EA07FE" w:rsidP="0088110F">
            <w:pPr>
              <w:spacing w:before="120" w:after="120"/>
              <w:jc w:val="both"/>
              <w:rPr>
                <w:sz w:val="26"/>
                <w:szCs w:val="26"/>
              </w:rPr>
            </w:pPr>
            <w:r w:rsidRPr="008D2175">
              <w:rPr>
                <w:b/>
                <w:sz w:val="26"/>
                <w:szCs w:val="26"/>
              </w:rPr>
              <w:t>Tiếp nhận và chuyển hồ sơ thủ tục hành chính</w:t>
            </w:r>
          </w:p>
        </w:tc>
        <w:tc>
          <w:tcPr>
            <w:tcW w:w="7513" w:type="dxa"/>
            <w:vMerge w:val="restart"/>
          </w:tcPr>
          <w:p w14:paraId="5456AB45" w14:textId="77777777" w:rsidR="00EA07FE" w:rsidRPr="008D2175"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8D2175">
              <w:rPr>
                <w:rFonts w:ascii="Times New Roman" w:hAnsi="Times New Roman"/>
                <w:sz w:val="26"/>
                <w:szCs w:val="26"/>
              </w:rPr>
              <w:t xml:space="preserve">Đối với hồ sơ được nộp </w:t>
            </w:r>
            <w:r w:rsidRPr="008D2175">
              <w:rPr>
                <w:rFonts w:ascii="Times New Roman" w:hAnsi="Times New Roman"/>
                <w:sz w:val="26"/>
                <w:szCs w:val="26"/>
                <w:lang w:val="vi-VN"/>
              </w:rPr>
              <w:t xml:space="preserve">trực tiếp qua </w:t>
            </w:r>
            <w:r w:rsidRPr="008D2175">
              <w:rPr>
                <w:rFonts w:ascii="Times New Roman" w:hAnsi="Times New Roman"/>
                <w:sz w:val="26"/>
                <w:szCs w:val="26"/>
              </w:rPr>
              <w:t xml:space="preserve">Bộ phận </w:t>
            </w:r>
            <w:r w:rsidRPr="008D2175">
              <w:rPr>
                <w:rFonts w:ascii="Times New Roman" w:hAnsi="Times New Roman"/>
                <w:sz w:val="26"/>
                <w:szCs w:val="26"/>
                <w:lang w:val="vi-VN"/>
              </w:rPr>
              <w:t>tiếp nhận và trả kết quả</w:t>
            </w:r>
            <w:r>
              <w:rPr>
                <w:rFonts w:ascii="Times New Roman" w:hAnsi="Times New Roman"/>
                <w:sz w:val="26"/>
                <w:szCs w:val="26"/>
              </w:rPr>
              <w:t xml:space="preserve"> </w:t>
            </w:r>
            <w:r w:rsidRPr="008D2175">
              <w:rPr>
                <w:rFonts w:ascii="Times New Roman" w:hAnsi="Times New Roman"/>
                <w:sz w:val="26"/>
                <w:szCs w:val="26"/>
              </w:rPr>
              <w:t xml:space="preserve">hoặc thông </w:t>
            </w:r>
            <w:r w:rsidRPr="008D2175">
              <w:rPr>
                <w:rFonts w:ascii="Times New Roman" w:hAnsi="Times New Roman"/>
                <w:sz w:val="26"/>
                <w:szCs w:val="26"/>
                <w:lang w:val="vi-VN"/>
              </w:rPr>
              <w:t xml:space="preserve">qua dịch vụ bưu chính </w:t>
            </w:r>
            <w:r w:rsidRPr="008D2175">
              <w:rPr>
                <w:rFonts w:ascii="Times New Roman" w:hAnsi="Times New Roman"/>
                <w:sz w:val="26"/>
                <w:szCs w:val="26"/>
              </w:rPr>
              <w:t xml:space="preserve">công ích cán bộ, công chức, viên chức tiếp nhận hồ sơ tại Bộ phận </w:t>
            </w:r>
            <w:r w:rsidRPr="008D2175">
              <w:rPr>
                <w:rFonts w:ascii="Times New Roman" w:hAnsi="Times New Roman"/>
                <w:sz w:val="26"/>
                <w:szCs w:val="26"/>
                <w:lang w:val="vi-VN"/>
              </w:rPr>
              <w:t>tiếp nhận và trả kết quả</w:t>
            </w:r>
            <w:r w:rsidRPr="008D2175">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1BF56B7B" w14:textId="77777777" w:rsidR="00EA07FE" w:rsidRPr="008D2175"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8D2175">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3129195D" w14:textId="77777777" w:rsidR="00EA07FE" w:rsidRPr="008D2175"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8D2175">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10BEC9CC" w14:textId="77777777" w:rsidR="00EA07FE" w:rsidRPr="008D2175" w:rsidRDefault="00EA07FE" w:rsidP="0088110F">
            <w:pPr>
              <w:spacing w:before="120" w:after="120"/>
              <w:ind w:firstLine="347"/>
              <w:jc w:val="both"/>
              <w:rPr>
                <w:sz w:val="26"/>
                <w:szCs w:val="26"/>
              </w:rPr>
            </w:pPr>
            <w:r w:rsidRPr="008D2175">
              <w:rPr>
                <w:sz w:val="26"/>
                <w:szCs w:val="26"/>
              </w:rPr>
              <w:t xml:space="preserve">c) Trường hợp hồ sơ đầy đủ, chính xác theo quy định, cán bộ, công chức, viên chức tiếp nhận hồ sơ và lập Giấy tiếp nhận hồ sơ và hẹn </w:t>
            </w:r>
            <w:r w:rsidRPr="008D2175">
              <w:rPr>
                <w:sz w:val="26"/>
                <w:szCs w:val="26"/>
              </w:rPr>
              <w:lastRenderedPageBreak/>
              <w:t>ngày trả kết quả; đồng thời, chuyển cho cơ quan có thẩm quyền để giải quyết theo quy trình.</w:t>
            </w:r>
          </w:p>
        </w:tc>
        <w:tc>
          <w:tcPr>
            <w:tcW w:w="3118" w:type="dxa"/>
            <w:vAlign w:val="center"/>
          </w:tcPr>
          <w:p w14:paraId="025055C1" w14:textId="77777777" w:rsidR="00EA07FE" w:rsidRPr="008D2175" w:rsidRDefault="00EA07FE" w:rsidP="0088110F">
            <w:pPr>
              <w:pStyle w:val="NormalWeb"/>
              <w:spacing w:before="0" w:beforeAutospacing="0" w:after="120" w:afterAutospacing="0" w:line="234" w:lineRule="atLeast"/>
              <w:jc w:val="both"/>
              <w:rPr>
                <w:rFonts w:ascii="Times New Roman" w:hAnsi="Times New Roman"/>
                <w:b/>
                <w:sz w:val="26"/>
                <w:szCs w:val="26"/>
              </w:rPr>
            </w:pPr>
            <w:r w:rsidRPr="008D2175">
              <w:rPr>
                <w:rFonts w:ascii="Times New Roman" w:hAnsi="Times New Roman"/>
                <w:sz w:val="26"/>
                <w:szCs w:val="26"/>
              </w:rPr>
              <w:lastRenderedPageBreak/>
              <w:t>C</w:t>
            </w:r>
            <w:r w:rsidRPr="008D2175">
              <w:rPr>
                <w:rStyle w:val="fontstyle21"/>
              </w:rPr>
              <w:t xml:space="preserve">huyển ngay hồ sơ tiếp nhận trực tiếp trong ngày làm việc </w:t>
            </w:r>
            <w:r w:rsidRPr="008D2175">
              <w:rPr>
                <w:rStyle w:val="fontstyle21"/>
                <w:i/>
              </w:rPr>
              <w:t>(k</w:t>
            </w:r>
            <w:r w:rsidRPr="008D2175">
              <w:rPr>
                <w:rFonts w:ascii="Times New Roman" w:hAnsi="Times New Roman"/>
                <w:i/>
                <w:sz w:val="26"/>
                <w:szCs w:val="26"/>
              </w:rPr>
              <w:t>hông để quá 3 giờ làm việc)</w:t>
            </w:r>
            <w:r w:rsidRPr="008D2175">
              <w:rPr>
                <w:rStyle w:val="fontstyle21"/>
              </w:rPr>
              <w:t xml:space="preserve"> hoặc chuyển vào đầu giờ ngày làm việc tiếp theo đối với trường hợp tiếp nhận sau 15 giờ hàng ngày.</w:t>
            </w:r>
          </w:p>
        </w:tc>
        <w:tc>
          <w:tcPr>
            <w:tcW w:w="1388" w:type="dxa"/>
            <w:vMerge w:val="restart"/>
            <w:vAlign w:val="center"/>
          </w:tcPr>
          <w:p w14:paraId="5EF67AE5" w14:textId="77777777" w:rsidR="00EA07FE" w:rsidRPr="008D2175" w:rsidRDefault="00EA07FE" w:rsidP="0088110F">
            <w:pPr>
              <w:jc w:val="center"/>
              <w:rPr>
                <w:i/>
                <w:sz w:val="26"/>
                <w:szCs w:val="26"/>
                <w:lang w:val="vi-VN"/>
              </w:rPr>
            </w:pPr>
          </w:p>
        </w:tc>
      </w:tr>
      <w:tr w:rsidR="00EA07FE" w:rsidRPr="008D2175" w14:paraId="3A5238EB" w14:textId="77777777" w:rsidTr="0088110F">
        <w:trPr>
          <w:trHeight w:val="600"/>
        </w:trPr>
        <w:tc>
          <w:tcPr>
            <w:tcW w:w="851" w:type="dxa"/>
            <w:vMerge/>
          </w:tcPr>
          <w:p w14:paraId="0910A5C0" w14:textId="77777777" w:rsidR="00EA07FE" w:rsidRPr="008D217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EB35F6F" w14:textId="77777777" w:rsidR="00EA07FE" w:rsidRPr="008D2175" w:rsidRDefault="00EA07FE" w:rsidP="0088110F">
            <w:pPr>
              <w:spacing w:before="120" w:after="120"/>
              <w:jc w:val="both"/>
              <w:rPr>
                <w:b/>
                <w:sz w:val="26"/>
                <w:szCs w:val="26"/>
              </w:rPr>
            </w:pPr>
          </w:p>
        </w:tc>
        <w:tc>
          <w:tcPr>
            <w:tcW w:w="7513" w:type="dxa"/>
            <w:vMerge/>
          </w:tcPr>
          <w:p w14:paraId="2261175E" w14:textId="77777777" w:rsidR="00EA07FE" w:rsidRPr="008D2175" w:rsidRDefault="00EA07FE" w:rsidP="0088110F">
            <w:pPr>
              <w:pStyle w:val="NormalWeb"/>
              <w:spacing w:before="0" w:beforeAutospacing="0" w:after="120" w:afterAutospacing="0" w:line="234" w:lineRule="atLeast"/>
              <w:ind w:firstLine="347"/>
              <w:jc w:val="both"/>
              <w:rPr>
                <w:rFonts w:ascii="Times New Roman" w:hAnsi="Times New Roman"/>
                <w:b/>
                <w:sz w:val="26"/>
                <w:szCs w:val="26"/>
              </w:rPr>
            </w:pPr>
          </w:p>
        </w:tc>
        <w:tc>
          <w:tcPr>
            <w:tcW w:w="3118" w:type="dxa"/>
            <w:vAlign w:val="center"/>
          </w:tcPr>
          <w:p w14:paraId="01CA3629" w14:textId="77777777" w:rsidR="00EA07FE" w:rsidRPr="008D2175" w:rsidRDefault="00EA07FE" w:rsidP="0088110F">
            <w:pPr>
              <w:pStyle w:val="NormalWeb"/>
              <w:spacing w:before="0" w:beforeAutospacing="0" w:after="120" w:afterAutospacing="0" w:line="234" w:lineRule="atLeast"/>
              <w:jc w:val="center"/>
              <w:rPr>
                <w:rFonts w:ascii="Times New Roman" w:hAnsi="Times New Roman"/>
                <w:sz w:val="26"/>
                <w:szCs w:val="26"/>
              </w:rPr>
            </w:pPr>
            <w:r w:rsidRPr="008D2175">
              <w:rPr>
                <w:rFonts w:ascii="Times New Roman" w:hAnsi="Times New Roman"/>
                <w:sz w:val="26"/>
                <w:szCs w:val="26"/>
              </w:rPr>
              <w:t>Không quá 1/2 ngày kể từ ngày phát sinh hồ sơ trực tuyến</w:t>
            </w:r>
          </w:p>
        </w:tc>
        <w:tc>
          <w:tcPr>
            <w:tcW w:w="1388" w:type="dxa"/>
            <w:vMerge/>
          </w:tcPr>
          <w:p w14:paraId="458C8189" w14:textId="77777777" w:rsidR="00EA07FE" w:rsidRPr="008D2175"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8D2175" w14:paraId="503F1605" w14:textId="77777777" w:rsidTr="0088110F">
        <w:tc>
          <w:tcPr>
            <w:tcW w:w="851" w:type="dxa"/>
            <w:vMerge w:val="restart"/>
            <w:vAlign w:val="center"/>
          </w:tcPr>
          <w:p w14:paraId="7F5E592C" w14:textId="77777777" w:rsidR="00EA07FE" w:rsidRPr="008D217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D2175">
              <w:rPr>
                <w:rFonts w:ascii="Times New Roman" w:hAnsi="Times New Roman"/>
                <w:b/>
                <w:sz w:val="26"/>
                <w:szCs w:val="26"/>
              </w:rPr>
              <w:t>Bước 3</w:t>
            </w:r>
          </w:p>
        </w:tc>
        <w:tc>
          <w:tcPr>
            <w:tcW w:w="2376" w:type="dxa"/>
            <w:vMerge w:val="restart"/>
            <w:vAlign w:val="center"/>
          </w:tcPr>
          <w:p w14:paraId="618FE9F7" w14:textId="77777777" w:rsidR="00EA07FE" w:rsidRPr="008D2175" w:rsidRDefault="00EA07FE" w:rsidP="0088110F">
            <w:pPr>
              <w:pStyle w:val="NormalWeb"/>
              <w:spacing w:before="0" w:beforeAutospacing="0" w:after="120" w:afterAutospacing="0" w:line="234" w:lineRule="atLeast"/>
              <w:jc w:val="both"/>
              <w:rPr>
                <w:rFonts w:ascii="Times New Roman" w:hAnsi="Times New Roman"/>
                <w:b/>
                <w:sz w:val="26"/>
                <w:szCs w:val="26"/>
              </w:rPr>
            </w:pPr>
            <w:r w:rsidRPr="008D2175">
              <w:rPr>
                <w:rStyle w:val="fontstyle01"/>
              </w:rPr>
              <w:t>Giải quyết thủ tục hành chính</w:t>
            </w:r>
          </w:p>
        </w:tc>
        <w:tc>
          <w:tcPr>
            <w:tcW w:w="7513" w:type="dxa"/>
          </w:tcPr>
          <w:p w14:paraId="690F81AB" w14:textId="77777777" w:rsidR="00EA07FE" w:rsidRPr="008D2175" w:rsidRDefault="00EA07FE" w:rsidP="0088110F">
            <w:pPr>
              <w:spacing w:before="120" w:after="120"/>
              <w:jc w:val="both"/>
              <w:rPr>
                <w:sz w:val="26"/>
                <w:szCs w:val="26"/>
              </w:rPr>
            </w:pPr>
            <w:r w:rsidRPr="008D2175">
              <w:rPr>
                <w:rStyle w:val="fontstyle21"/>
              </w:rPr>
              <w:t xml:space="preserve">Sau khi nhận hồ sơ thủ tục hành chính từ </w:t>
            </w:r>
            <w:r w:rsidRPr="008D2175">
              <w:rPr>
                <w:sz w:val="26"/>
                <w:szCs w:val="26"/>
              </w:rPr>
              <w:t xml:space="preserve">Bộ phận </w:t>
            </w:r>
            <w:r w:rsidRPr="008D2175">
              <w:rPr>
                <w:sz w:val="26"/>
                <w:szCs w:val="26"/>
                <w:lang w:val="vi-VN"/>
              </w:rPr>
              <w:t>tiếp nhận và trả kết quả</w:t>
            </w:r>
            <w:r w:rsidRPr="008D2175">
              <w:rPr>
                <w:rStyle w:val="fontstyle21"/>
              </w:rPr>
              <w:t>công chức, viên chức xử lý xem xét, thẩm định hồ sơ, trình phê duyệt kết quả giải quyết thủ tục hành chính:</w:t>
            </w:r>
          </w:p>
        </w:tc>
        <w:tc>
          <w:tcPr>
            <w:tcW w:w="3118" w:type="dxa"/>
            <w:vAlign w:val="center"/>
          </w:tcPr>
          <w:p w14:paraId="12EE6E44" w14:textId="77777777" w:rsidR="00EA07FE" w:rsidRPr="008D217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D2175">
              <w:rPr>
                <w:rFonts w:ascii="Times New Roman" w:hAnsi="Times New Roman"/>
                <w:b/>
                <w:sz w:val="26"/>
                <w:szCs w:val="26"/>
              </w:rPr>
              <w:t>15 ngày</w:t>
            </w:r>
            <w:r w:rsidRPr="008D2175">
              <w:rPr>
                <w:rFonts w:ascii="Times New Roman" w:hAnsi="Times New Roman"/>
                <w:sz w:val="26"/>
                <w:szCs w:val="26"/>
              </w:rPr>
              <w:t>, trong đó:</w:t>
            </w:r>
          </w:p>
        </w:tc>
        <w:tc>
          <w:tcPr>
            <w:tcW w:w="1388" w:type="dxa"/>
            <w:vAlign w:val="center"/>
          </w:tcPr>
          <w:p w14:paraId="6008E4D1" w14:textId="77777777" w:rsidR="00EA07FE" w:rsidRPr="008D2175"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8D2175" w14:paraId="7BF97A05" w14:textId="77777777" w:rsidTr="0088110F">
        <w:tc>
          <w:tcPr>
            <w:tcW w:w="851" w:type="dxa"/>
            <w:vMerge/>
          </w:tcPr>
          <w:p w14:paraId="1F3C8D78" w14:textId="77777777" w:rsidR="00EA07FE" w:rsidRPr="008D217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10BEB4A" w14:textId="77777777" w:rsidR="00EA07FE" w:rsidRPr="008D217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14E66A6" w14:textId="77777777" w:rsidR="00EA07FE" w:rsidRPr="008D2175"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D2175">
              <w:rPr>
                <w:rFonts w:ascii="Times New Roman" w:hAnsi="Times New Roman"/>
                <w:bCs/>
                <w:i/>
                <w:sz w:val="26"/>
                <w:szCs w:val="26"/>
              </w:rPr>
              <w:t>1. Tiếp nhận hồ sơ (Bộ phận TN&amp;TKQ)</w:t>
            </w:r>
          </w:p>
        </w:tc>
        <w:tc>
          <w:tcPr>
            <w:tcW w:w="3118" w:type="dxa"/>
            <w:vAlign w:val="center"/>
          </w:tcPr>
          <w:p w14:paraId="67C4D661" w14:textId="77777777" w:rsidR="00EA07FE" w:rsidRPr="008D217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D2175">
              <w:rPr>
                <w:rFonts w:ascii="Times New Roman" w:hAnsi="Times New Roman"/>
                <w:bCs/>
                <w:i/>
                <w:sz w:val="26"/>
                <w:szCs w:val="26"/>
              </w:rPr>
              <w:t>½ ngày</w:t>
            </w:r>
          </w:p>
        </w:tc>
        <w:tc>
          <w:tcPr>
            <w:tcW w:w="1388" w:type="dxa"/>
          </w:tcPr>
          <w:p w14:paraId="05612C9F" w14:textId="77777777" w:rsidR="00EA07FE" w:rsidRPr="008D2175"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8D2175" w14:paraId="339E65DF" w14:textId="77777777" w:rsidTr="0088110F">
        <w:tc>
          <w:tcPr>
            <w:tcW w:w="851" w:type="dxa"/>
            <w:vMerge/>
          </w:tcPr>
          <w:p w14:paraId="2CCAFCBE" w14:textId="77777777" w:rsidR="00EA07FE" w:rsidRPr="008D217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24EC04C" w14:textId="77777777" w:rsidR="00EA07FE" w:rsidRPr="008D217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233CAB9" w14:textId="77777777" w:rsidR="00EA07FE" w:rsidRPr="008D2175"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8D2175">
              <w:rPr>
                <w:rFonts w:ascii="Times New Roman" w:hAnsi="Times New Roman"/>
                <w:bCs/>
                <w:i/>
                <w:sz w:val="26"/>
                <w:szCs w:val="26"/>
              </w:rPr>
              <w:t>2. Giải quyết hồ sơ (cơ quan/bộ phận chuyên môn), t</w:t>
            </w:r>
            <w:r w:rsidRPr="008D2175">
              <w:rPr>
                <w:rFonts w:ascii="Times New Roman" w:hAnsi="Times New Roman"/>
                <w:i/>
                <w:sz w:val="26"/>
                <w:szCs w:val="26"/>
              </w:rPr>
              <w:t>rong đó:</w:t>
            </w:r>
          </w:p>
        </w:tc>
        <w:tc>
          <w:tcPr>
            <w:tcW w:w="3118" w:type="dxa"/>
            <w:vAlign w:val="center"/>
          </w:tcPr>
          <w:p w14:paraId="37F4EE02" w14:textId="77777777" w:rsidR="00EA07FE" w:rsidRPr="008D217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D2175">
              <w:rPr>
                <w:rFonts w:ascii="Times New Roman" w:hAnsi="Times New Roman"/>
                <w:bCs/>
                <w:i/>
                <w:sz w:val="26"/>
                <w:szCs w:val="26"/>
              </w:rPr>
              <w:t>14 ngày</w:t>
            </w:r>
          </w:p>
        </w:tc>
        <w:tc>
          <w:tcPr>
            <w:tcW w:w="1388" w:type="dxa"/>
          </w:tcPr>
          <w:p w14:paraId="4A5B8231" w14:textId="77777777" w:rsidR="00EA07FE" w:rsidRPr="008D2175"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8D2175" w14:paraId="7B6F9AC7" w14:textId="77777777" w:rsidTr="0088110F">
        <w:tc>
          <w:tcPr>
            <w:tcW w:w="851" w:type="dxa"/>
            <w:vMerge/>
          </w:tcPr>
          <w:p w14:paraId="5EB6EE35" w14:textId="77777777" w:rsidR="00EA07FE" w:rsidRPr="008D217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ADD4B0F" w14:textId="77777777" w:rsidR="00EA07FE" w:rsidRPr="008D217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6955632" w14:textId="77777777" w:rsidR="00EA07FE" w:rsidRPr="008D2175" w:rsidRDefault="00EA07FE" w:rsidP="0088110F">
            <w:pPr>
              <w:pStyle w:val="NormalWeb"/>
              <w:spacing w:before="0" w:beforeAutospacing="0" w:after="120" w:afterAutospacing="0" w:line="234" w:lineRule="atLeast"/>
              <w:jc w:val="both"/>
              <w:rPr>
                <w:rFonts w:ascii="Times New Roman" w:hAnsi="Times New Roman"/>
                <w:b/>
                <w:sz w:val="26"/>
                <w:szCs w:val="26"/>
              </w:rPr>
            </w:pPr>
            <w:r w:rsidRPr="008D2175">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2A18642D" w14:textId="77777777" w:rsidR="00EA07FE" w:rsidRPr="008D2175"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04C7EC0A" w14:textId="77777777" w:rsidR="00EA07FE" w:rsidRPr="008D2175"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04B6FF5F" w14:textId="77777777" w:rsidR="00EA07FE" w:rsidRPr="008D2175"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8D2175" w14:paraId="6A0C0F92" w14:textId="77777777" w:rsidTr="0088110F">
        <w:tc>
          <w:tcPr>
            <w:tcW w:w="851" w:type="dxa"/>
            <w:vMerge/>
          </w:tcPr>
          <w:p w14:paraId="0391B823" w14:textId="77777777" w:rsidR="00EA07FE" w:rsidRPr="008D217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851C34D" w14:textId="77777777" w:rsidR="00EA07FE" w:rsidRPr="008D217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3BE175F" w14:textId="77777777" w:rsidR="00EA07FE" w:rsidRPr="008D2175"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D2175">
              <w:rPr>
                <w:rFonts w:ascii="Times New Roman" w:hAnsi="Times New Roman"/>
                <w:bCs/>
                <w:i/>
                <w:sz w:val="26"/>
                <w:szCs w:val="26"/>
              </w:rPr>
              <w:t xml:space="preserve">+ Chuyên viên </w:t>
            </w:r>
          </w:p>
          <w:p w14:paraId="6E936C67" w14:textId="77777777" w:rsidR="00EA07FE" w:rsidRPr="008D2175"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D2175">
              <w:rPr>
                <w:rFonts w:ascii="Times New Roman" w:hAnsi="Times New Roman"/>
                <w:bCs/>
                <w:i/>
                <w:sz w:val="26"/>
                <w:szCs w:val="26"/>
              </w:rPr>
              <w:t>+ Lãnh đạo phòng/bộ phận</w:t>
            </w:r>
          </w:p>
          <w:p w14:paraId="28B2A3E8" w14:textId="77777777" w:rsidR="00EA07FE" w:rsidRPr="008D2175"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D2175">
              <w:rPr>
                <w:rFonts w:ascii="Times New Roman" w:hAnsi="Times New Roman"/>
                <w:bCs/>
                <w:i/>
                <w:sz w:val="26"/>
                <w:szCs w:val="26"/>
              </w:rPr>
              <w:t xml:space="preserve">+ Lãnh đạo đơn vị: </w:t>
            </w:r>
          </w:p>
          <w:p w14:paraId="6846B1C1" w14:textId="77777777" w:rsidR="00EA07FE" w:rsidRPr="008D2175"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8D2175">
              <w:rPr>
                <w:rFonts w:ascii="Times New Roman" w:hAnsi="Times New Roman"/>
                <w:bCs/>
                <w:i/>
                <w:sz w:val="26"/>
                <w:szCs w:val="26"/>
              </w:rPr>
              <w:t xml:space="preserve">+ Văn thư đơn vị: </w:t>
            </w:r>
          </w:p>
        </w:tc>
        <w:tc>
          <w:tcPr>
            <w:tcW w:w="3118" w:type="dxa"/>
            <w:vAlign w:val="center"/>
          </w:tcPr>
          <w:p w14:paraId="7B1E14F9" w14:textId="77777777" w:rsidR="00EA07FE" w:rsidRPr="008D2175"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8D2175">
              <w:rPr>
                <w:rFonts w:ascii="Times New Roman" w:hAnsi="Times New Roman"/>
                <w:bCs/>
                <w:i/>
                <w:sz w:val="26"/>
                <w:szCs w:val="26"/>
              </w:rPr>
              <w:t>12 ngày</w:t>
            </w:r>
          </w:p>
          <w:p w14:paraId="4C1788D2" w14:textId="77777777" w:rsidR="00EA07FE" w:rsidRPr="008D2175"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8D2175">
              <w:rPr>
                <w:rFonts w:ascii="Times New Roman" w:hAnsi="Times New Roman"/>
                <w:bCs/>
                <w:i/>
                <w:sz w:val="26"/>
                <w:szCs w:val="26"/>
              </w:rPr>
              <w:t>1 ngày</w:t>
            </w:r>
          </w:p>
          <w:p w14:paraId="3DE8BD93" w14:textId="77777777" w:rsidR="00EA07FE" w:rsidRPr="008D2175"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8D2175">
              <w:rPr>
                <w:rFonts w:ascii="Times New Roman" w:hAnsi="Times New Roman"/>
                <w:bCs/>
                <w:i/>
                <w:sz w:val="26"/>
                <w:szCs w:val="26"/>
              </w:rPr>
              <w:t>1/2 ngày</w:t>
            </w:r>
          </w:p>
          <w:p w14:paraId="24BD8FB7" w14:textId="77777777" w:rsidR="00EA07FE" w:rsidRPr="008D217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D2175">
              <w:rPr>
                <w:rFonts w:ascii="Times New Roman" w:hAnsi="Times New Roman"/>
                <w:bCs/>
                <w:i/>
                <w:sz w:val="26"/>
                <w:szCs w:val="26"/>
              </w:rPr>
              <w:t>1/2 ngày</w:t>
            </w:r>
          </w:p>
        </w:tc>
        <w:tc>
          <w:tcPr>
            <w:tcW w:w="1388" w:type="dxa"/>
          </w:tcPr>
          <w:p w14:paraId="173F14C2" w14:textId="77777777" w:rsidR="00EA07FE" w:rsidRPr="008D2175"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8D2175" w14:paraId="5867491B" w14:textId="77777777" w:rsidTr="0088110F">
        <w:tc>
          <w:tcPr>
            <w:tcW w:w="851" w:type="dxa"/>
            <w:vAlign w:val="center"/>
          </w:tcPr>
          <w:p w14:paraId="6BBE3D9C" w14:textId="77777777" w:rsidR="00EA07FE" w:rsidRPr="008D217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D2175">
              <w:rPr>
                <w:rFonts w:ascii="Times New Roman" w:hAnsi="Times New Roman"/>
                <w:b/>
                <w:sz w:val="26"/>
                <w:szCs w:val="26"/>
              </w:rPr>
              <w:t>Bước 4</w:t>
            </w:r>
          </w:p>
        </w:tc>
        <w:tc>
          <w:tcPr>
            <w:tcW w:w="2376" w:type="dxa"/>
          </w:tcPr>
          <w:p w14:paraId="7C4E8740" w14:textId="77777777" w:rsidR="00EA07FE" w:rsidRPr="008D2175" w:rsidRDefault="00EA07FE" w:rsidP="0088110F">
            <w:pPr>
              <w:pStyle w:val="NormalWeb"/>
              <w:spacing w:before="0" w:beforeAutospacing="0" w:after="120" w:afterAutospacing="0" w:line="234" w:lineRule="atLeast"/>
              <w:jc w:val="both"/>
              <w:rPr>
                <w:rStyle w:val="fontstyle21"/>
                <w:i/>
              </w:rPr>
            </w:pPr>
            <w:r w:rsidRPr="008D2175">
              <w:rPr>
                <w:rFonts w:ascii="Times New Roman" w:hAnsi="Times New Roman"/>
                <w:b/>
                <w:sz w:val="26"/>
                <w:szCs w:val="26"/>
                <w:lang w:val="nl-NL"/>
              </w:rPr>
              <w:t>Trả kết quả giải quyết thủ tục hành chính</w:t>
            </w:r>
          </w:p>
          <w:p w14:paraId="6BA78C92" w14:textId="77777777" w:rsidR="00EA07FE" w:rsidRPr="008D2175" w:rsidRDefault="00EA07FE" w:rsidP="0088110F">
            <w:pPr>
              <w:pStyle w:val="NormalWeb"/>
              <w:spacing w:before="0" w:beforeAutospacing="0" w:after="120" w:afterAutospacing="0" w:line="234" w:lineRule="atLeast"/>
              <w:jc w:val="both"/>
              <w:rPr>
                <w:rFonts w:ascii="Times New Roman" w:hAnsi="Times New Roman"/>
                <w:b/>
                <w:sz w:val="26"/>
                <w:szCs w:val="26"/>
              </w:rPr>
            </w:pPr>
            <w:r w:rsidRPr="008D2175">
              <w:rPr>
                <w:rStyle w:val="fontstyle21"/>
                <w:i/>
              </w:rPr>
              <w:t xml:space="preserve">(Kết quả giải quyết thủ tục hành chính gửi trả cho tổ chức, cá nhân phải bảo đảm đầy đủ theo </w:t>
            </w:r>
            <w:r w:rsidRPr="008D2175">
              <w:rPr>
                <w:rStyle w:val="fontstyle21"/>
                <w:i/>
              </w:rPr>
              <w:lastRenderedPageBreak/>
              <w:t>quy định mà cơ quan có thẩm quyền trả cho tổ chức, cá nhân sau khi giải quyết xong thủ tục hành chính)</w:t>
            </w:r>
          </w:p>
        </w:tc>
        <w:tc>
          <w:tcPr>
            <w:tcW w:w="7513" w:type="dxa"/>
          </w:tcPr>
          <w:p w14:paraId="15C8B3A7" w14:textId="77777777" w:rsidR="00EA07FE" w:rsidRPr="008D2175" w:rsidRDefault="00EA07FE" w:rsidP="0088110F">
            <w:pPr>
              <w:spacing w:before="120" w:after="120" w:line="340" w:lineRule="exact"/>
              <w:ind w:firstLine="347"/>
              <w:jc w:val="both"/>
              <w:rPr>
                <w:iCs/>
                <w:sz w:val="26"/>
                <w:szCs w:val="26"/>
                <w:lang w:val="nl-NL"/>
              </w:rPr>
            </w:pPr>
            <w:r w:rsidRPr="008D2175">
              <w:rPr>
                <w:iCs/>
                <w:sz w:val="26"/>
                <w:szCs w:val="26"/>
                <w:lang w:val="nl-NL"/>
              </w:rPr>
              <w:lastRenderedPageBreak/>
              <w:t>Công chức tiếp nhận và trả  kết quả nhập vào sổ theo dõi hồ sơ và phần mềm điện tử thực hiện như sau:</w:t>
            </w:r>
          </w:p>
          <w:p w14:paraId="4FA0D5D3" w14:textId="77777777" w:rsidR="00EA07FE" w:rsidRPr="008D2175" w:rsidRDefault="00EA07FE" w:rsidP="0088110F">
            <w:pPr>
              <w:spacing w:before="120" w:after="120" w:line="340" w:lineRule="exact"/>
              <w:ind w:firstLine="347"/>
              <w:jc w:val="both"/>
              <w:rPr>
                <w:iCs/>
                <w:sz w:val="26"/>
                <w:szCs w:val="26"/>
                <w:lang w:val="nl-NL"/>
              </w:rPr>
            </w:pPr>
            <w:r w:rsidRPr="008D2175">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837D66B" w14:textId="77777777" w:rsidR="00EA07FE" w:rsidRPr="008D2175" w:rsidRDefault="00EA07FE" w:rsidP="0088110F">
            <w:pPr>
              <w:spacing w:before="120" w:after="120"/>
              <w:ind w:firstLine="347"/>
              <w:jc w:val="both"/>
              <w:rPr>
                <w:iCs/>
                <w:sz w:val="26"/>
                <w:szCs w:val="26"/>
                <w:lang w:val="nl-NL"/>
              </w:rPr>
            </w:pPr>
            <w:r w:rsidRPr="008D2175">
              <w:rPr>
                <w:iCs/>
                <w:sz w:val="26"/>
                <w:szCs w:val="26"/>
                <w:lang w:val="nl-NL"/>
              </w:rPr>
              <w:lastRenderedPageBreak/>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8D2175">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4129ADBF" w14:textId="77777777" w:rsidR="00EA07FE" w:rsidRPr="008D2175" w:rsidRDefault="00EA07FE" w:rsidP="0088110F">
            <w:pPr>
              <w:spacing w:before="120" w:after="120"/>
              <w:ind w:firstLine="347"/>
              <w:jc w:val="both"/>
              <w:rPr>
                <w:iCs/>
                <w:sz w:val="26"/>
                <w:szCs w:val="26"/>
                <w:lang w:val="nl-NL"/>
              </w:rPr>
            </w:pPr>
            <w:r w:rsidRPr="008D2175">
              <w:rPr>
                <w:iCs/>
                <w:sz w:val="26"/>
                <w:szCs w:val="26"/>
                <w:lang w:val="nl-NL"/>
              </w:rPr>
              <w:t>- Trường hợp nhận kết quả</w:t>
            </w:r>
            <w:r>
              <w:rPr>
                <w:iCs/>
                <w:sz w:val="26"/>
                <w:szCs w:val="26"/>
                <w:lang w:val="nl-NL"/>
              </w:rPr>
              <w:t xml:space="preserve"> </w:t>
            </w:r>
            <w:r w:rsidRPr="00281F0D">
              <w:rPr>
                <w:sz w:val="26"/>
                <w:szCs w:val="26"/>
                <w:lang w:val="nl-NL"/>
              </w:rPr>
              <w:t xml:space="preserve">thông </w:t>
            </w:r>
            <w:r w:rsidRPr="008D2175">
              <w:rPr>
                <w:sz w:val="26"/>
                <w:szCs w:val="26"/>
                <w:lang w:val="vi-VN"/>
              </w:rPr>
              <w:t xml:space="preserve">qua dịch vụ bưu chính </w:t>
            </w:r>
            <w:r w:rsidRPr="00281F0D">
              <w:rPr>
                <w:sz w:val="26"/>
                <w:szCs w:val="26"/>
                <w:lang w:val="nl-NL"/>
              </w:rPr>
              <w:t>công ích. (</w:t>
            </w:r>
            <w:r w:rsidRPr="008D2175">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76FB6149" w14:textId="77777777" w:rsidR="00EA07FE" w:rsidRPr="008D2175" w:rsidRDefault="00EA07FE" w:rsidP="0088110F">
            <w:pPr>
              <w:spacing w:before="120" w:after="120" w:line="340" w:lineRule="exact"/>
              <w:ind w:firstLine="347"/>
              <w:jc w:val="both"/>
              <w:rPr>
                <w:b/>
                <w:i/>
                <w:sz w:val="26"/>
                <w:szCs w:val="26"/>
                <w:lang w:val="pt-BR"/>
              </w:rPr>
            </w:pPr>
            <w:r w:rsidRPr="008D2175">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24D012C0" w14:textId="77777777" w:rsidR="00EA07FE" w:rsidRPr="008D2175" w:rsidRDefault="00EA07FE" w:rsidP="0088110F">
            <w:pPr>
              <w:spacing w:before="120" w:after="120"/>
              <w:ind w:firstLine="347"/>
              <w:jc w:val="both"/>
              <w:rPr>
                <w:rStyle w:val="fontstyle21"/>
                <w:iCs/>
                <w:lang w:val="nl-NL"/>
              </w:rPr>
            </w:pPr>
            <w:r w:rsidRPr="008D2175">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5D6C1282" w14:textId="77777777" w:rsidR="00EA07FE" w:rsidRPr="008D2175"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8D2175">
              <w:rPr>
                <w:rFonts w:ascii="Times New Roman" w:hAnsi="Times New Roman"/>
                <w:bCs/>
                <w:i/>
                <w:sz w:val="26"/>
                <w:szCs w:val="26"/>
              </w:rPr>
              <w:lastRenderedPageBreak/>
              <w:t>½ ngày</w:t>
            </w:r>
          </w:p>
        </w:tc>
        <w:tc>
          <w:tcPr>
            <w:tcW w:w="1388" w:type="dxa"/>
          </w:tcPr>
          <w:p w14:paraId="160EFF5D" w14:textId="77777777" w:rsidR="00EA07FE" w:rsidRPr="008D2175"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0D6C851A" w14:textId="77777777" w:rsidR="00EA07FE" w:rsidRDefault="00EA07FE" w:rsidP="00EA07FE">
      <w:pPr>
        <w:pStyle w:val="NormalWeb"/>
        <w:shd w:val="clear" w:color="auto" w:fill="FFFFFF"/>
        <w:spacing w:before="120" w:beforeAutospacing="0" w:after="120" w:afterAutospacing="0"/>
        <w:ind w:firstLine="652"/>
        <w:jc w:val="both"/>
        <w:rPr>
          <w:rFonts w:ascii="Times New Roman" w:hAnsi="Times New Roman"/>
          <w:b/>
          <w:bCs/>
          <w:sz w:val="28"/>
          <w:szCs w:val="28"/>
        </w:rPr>
      </w:pPr>
    </w:p>
    <w:p w14:paraId="173AE654"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49A2DA9D"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07A9986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Văn bản đề nghị điều chỉnh, bổ sung giấy chứng nhận đăng ký kinh doanh dịch vụ tư vấn du học; với những nội dung chủ yếu gồm: Mục tiêu, nội dung hoạt động; khả năng khai thác và phát triển dịch vụ du học ở nước ngoài; kế hoạch và các biện pháp tổ chức thực hiện; phương án giải quyết khi gặp vấn đề rủi ro đối với người được tư vấn du học;</w:t>
      </w:r>
    </w:p>
    <w:p w14:paraId="1049237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Bản sao có chứng thực giấy chứng nhận đăng ký doanh nghiệp, quyết định thành lập hoặc giấy chứng nhận đăng ký đầu tư;</w:t>
      </w:r>
    </w:p>
    <w:p w14:paraId="60E2DAA8"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lastRenderedPageBreak/>
        <w:t>+ Danh sách đội ngũ nhân viên trực tiếp tư vấn du học bao gồm các thông tin chủ yếu sau đây: Họ và tên, ngày tháng năm sinh, giới tính, trình độ chuyên môn, trình độ ngoại ngữ, vị trí công việc sẽ đảm nhiệm tại tổ chức dịch vụ tư vấn du học; bản sao có chứng thực văn bằng tốt nghiệp đại học, chứng chỉ ngoại ngữ, chứng chỉ bồi dưỡng nghiệp vụ tư vấn du học.</w:t>
      </w:r>
    </w:p>
    <w:p w14:paraId="79EB48FA"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525B98E1"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c. Đối tượng thực hiện thủ tục hành chính: </w:t>
      </w:r>
      <w:r w:rsidRPr="007D038B">
        <w:rPr>
          <w:rFonts w:ascii="Times New Roman" w:hAnsi="Times New Roman"/>
          <w:sz w:val="28"/>
          <w:szCs w:val="28"/>
        </w:rPr>
        <w:t>Doanh nghiệp, đơn vị sự nghiệp có chức năng kinh doanh, cung cấp dịch vụ tư vấn du học.</w:t>
      </w:r>
    </w:p>
    <w:p w14:paraId="1F04C589"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 xml:space="preserve">d. Cơ quan giải quyết thủ tục hành chính: </w:t>
      </w:r>
      <w:r w:rsidRPr="007D038B">
        <w:rPr>
          <w:rFonts w:ascii="Times New Roman" w:hAnsi="Times New Roman"/>
          <w:sz w:val="28"/>
          <w:szCs w:val="28"/>
        </w:rPr>
        <w:t> Sở Giáo dục và Đào tạo.</w:t>
      </w:r>
    </w:p>
    <w:p w14:paraId="151ACB6D"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 xml:space="preserve">đ. Kết quả thực hiện thủ tục hành chính:  </w:t>
      </w:r>
      <w:r w:rsidRPr="007D038B">
        <w:rPr>
          <w:rFonts w:ascii="Times New Roman" w:hAnsi="Times New Roman"/>
          <w:sz w:val="28"/>
          <w:szCs w:val="28"/>
        </w:rPr>
        <w:t>Văn bản của Sở Giáo dục và Đào tạo về điều chỉnh bổ sung giấy chứng nhận hoạt động dịch vụ tư vấn du học.</w:t>
      </w:r>
    </w:p>
    <w:p w14:paraId="3FFABFF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11A3E08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Mẫu 01. 02 đính kèm.</w:t>
      </w:r>
    </w:p>
    <w:p w14:paraId="56E9FE99"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69D92612"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Tổ chức dịch vụ tư vấn du học được cấp Giấy chứng nhận đăng ký hoạt động dịch vụ tư vấn du học khi có đủ các điều kiện sau đây:</w:t>
      </w:r>
    </w:p>
    <w:p w14:paraId="4A966F5C"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Được thành lập theo quy định pháp luật;</w:t>
      </w:r>
    </w:p>
    <w:p w14:paraId="083AE8B4"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Có trụ sở, cơ sở vật chất, thiết bị đáp ứng yêu cầu hoạt động cung cấp dịch vụ tư vấn du học;</w:t>
      </w:r>
    </w:p>
    <w:p w14:paraId="56FDF16B"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Có đủ nguồn lực tài chính để bảo đảm giải quyết các trường hợp rủi ro; có tiền ký quỹ tối thiểu 500.000.000 đồng (năm trăm triệu đồng) tại ngân hàng thương mại;</w:t>
      </w:r>
    </w:p>
    <w:p w14:paraId="67238044"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Người đứng đầu tổ chức dịch vụ tư vấn du học và nhân viên trực tiếp tư vấn du học phải có trình độ đại học trở lên, thông thạo ít nhất một ngoại ngữ, có chứng chỉ bồi dưỡng nghiệp vụ tư vấn du học do Bộ Giáo dục và Đào tạo cấp.</w:t>
      </w:r>
    </w:p>
    <w:p w14:paraId="57FCAE35"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xml:space="preserve">  - Tổ chức dịch vụ tư vấn du học chỉ được phép hoạt động cung cấp dịch vụ tư vấn du học từ khi được cấp Giấy chứng nhận đăng ký hoạt động dịch vụ tư vấn du học.</w:t>
      </w:r>
    </w:p>
    <w:p w14:paraId="13B40A9D"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81F0D">
        <w:rPr>
          <w:rFonts w:ascii="Times New Roman" w:hAnsi="Times New Roman"/>
          <w:b/>
          <w:bCs/>
          <w:sz w:val="28"/>
          <w:szCs w:val="28"/>
          <w:lang w:val="hr-HR"/>
        </w:rPr>
        <w:t xml:space="preserve">i. Căn cứ pháp lý của thủ tục hành chính: </w:t>
      </w:r>
    </w:p>
    <w:p w14:paraId="7D07D6F6" w14:textId="77777777" w:rsidR="00EA07FE" w:rsidRPr="00281F0D" w:rsidRDefault="00EA07FE" w:rsidP="00EA07FE">
      <w:pPr>
        <w:shd w:val="clear" w:color="auto" w:fill="FFFFFF"/>
        <w:spacing w:before="120" w:after="120"/>
        <w:ind w:firstLine="720"/>
        <w:jc w:val="both"/>
        <w:rPr>
          <w:sz w:val="28"/>
          <w:szCs w:val="28"/>
          <w:lang w:val="hr-HR"/>
        </w:rPr>
      </w:pPr>
      <w:r w:rsidRPr="00281F0D">
        <w:rPr>
          <w:sz w:val="28"/>
          <w:szCs w:val="28"/>
          <w:lang w:val="hr-HR"/>
        </w:rPr>
        <w:lastRenderedPageBreak/>
        <w:t>- Khoản 2, 3,4, Điều 108, Nghị định số </w:t>
      </w:r>
      <w:hyperlink r:id="rId71"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30CEA8D5" w14:textId="77777777" w:rsidR="00EA07FE" w:rsidRPr="00281F0D" w:rsidRDefault="00EA07FE" w:rsidP="00EA07FE">
      <w:pPr>
        <w:shd w:val="clear" w:color="auto" w:fill="FFFFFF"/>
        <w:spacing w:before="120" w:after="120"/>
        <w:ind w:firstLine="720"/>
        <w:jc w:val="both"/>
        <w:rPr>
          <w:sz w:val="28"/>
          <w:szCs w:val="28"/>
          <w:lang w:val="hr-HR"/>
        </w:rPr>
      </w:pPr>
      <w:r w:rsidRPr="00281F0D">
        <w:rPr>
          <w:iCs/>
          <w:sz w:val="28"/>
          <w:szCs w:val="28"/>
          <w:lang w:val="hr-HR"/>
        </w:rPr>
        <w:t>- Nghị định số </w:t>
      </w:r>
      <w:hyperlink r:id="rId72" w:tgtFrame="_blank" w:tooltip="Nghị định 135/2018/NĐ-CP" w:history="1">
        <w:r w:rsidRPr="00281F0D">
          <w:rPr>
            <w:iCs/>
            <w:sz w:val="28"/>
            <w:szCs w:val="28"/>
            <w:lang w:val="hr-HR"/>
          </w:rPr>
          <w:t>135/2018/NĐ-CP</w:t>
        </w:r>
      </w:hyperlink>
      <w:r w:rsidRPr="00281F0D">
        <w:rPr>
          <w:iCs/>
          <w:sz w:val="28"/>
          <w:szCs w:val="28"/>
          <w:lang w:val="hr-HR"/>
        </w:rPr>
        <w:t> ngày 04/10/2018 của Chính phủ sửa đổi một số điều của Nghị định </w:t>
      </w:r>
      <w:hyperlink r:id="rId73" w:tgtFrame="_blank" w:tooltip="Nghị định 46/2017/NĐ-CP" w:history="1">
        <w:r w:rsidRPr="00281F0D">
          <w:rPr>
            <w:iCs/>
            <w:sz w:val="28"/>
            <w:szCs w:val="28"/>
            <w:lang w:val="hr-HR"/>
          </w:rPr>
          <w:t>46/2017/NĐ-CP</w:t>
        </w:r>
      </w:hyperlink>
      <w:r w:rsidRPr="00281F0D">
        <w:rPr>
          <w:iCs/>
          <w:sz w:val="28"/>
          <w:szCs w:val="28"/>
          <w:lang w:val="hr-HR"/>
        </w:rPr>
        <w:t> ngày 21/4/2017 của Chính phủ quy định về điều kiện đầu tư và hoạt động trong lĩnh vực giáo dục.</w:t>
      </w:r>
    </w:p>
    <w:p w14:paraId="032FCAD3"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EA07FE" w:rsidRPr="007D038B" w14:paraId="2843EDE8"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B84B327"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0CD9C959"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1A0E0E36"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24E30699"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10AB146"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223FBC06"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021CF3BF"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2BBF9764"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701FA939"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09ABF502" w14:textId="77777777" w:rsidR="00EA07FE" w:rsidRPr="007D038B" w:rsidRDefault="00EA07FE" w:rsidP="0088110F">
            <w:pPr>
              <w:spacing w:before="40" w:after="40"/>
              <w:jc w:val="both"/>
              <w:rPr>
                <w:sz w:val="28"/>
                <w:szCs w:val="28"/>
                <w:lang w:val="nl-NL"/>
              </w:rPr>
            </w:pPr>
            <w:r w:rsidRPr="007D038B">
              <w:rPr>
                <w:sz w:val="28"/>
                <w:szCs w:val="28"/>
                <w:lang w:val="nl-NL"/>
              </w:rPr>
              <w:t>Từ 3 năm, sau đó chuyển hồ sơ đến kho lưu trữ của đơn vị (hoặc lưu trữ tỉnh, huyện)</w:t>
            </w:r>
          </w:p>
        </w:tc>
      </w:tr>
      <w:tr w:rsidR="00EA07FE" w:rsidRPr="00212A1E" w14:paraId="10E0C8B9"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480F041"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518DAAD4"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42DF7037" w14:textId="77777777" w:rsidR="00EA07FE" w:rsidRPr="007D038B" w:rsidRDefault="00EA07FE" w:rsidP="0088110F">
            <w:pPr>
              <w:spacing w:before="40" w:after="40"/>
              <w:rPr>
                <w:sz w:val="26"/>
                <w:szCs w:val="26"/>
                <w:lang w:val="nl-NL"/>
              </w:rPr>
            </w:pPr>
          </w:p>
        </w:tc>
      </w:tr>
    </w:tbl>
    <w:p w14:paraId="1A811369" w14:textId="77777777" w:rsidR="00EA07FE" w:rsidRPr="00281F0D"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nl-NL"/>
        </w:rPr>
      </w:pPr>
    </w:p>
    <w:p w14:paraId="64D27171" w14:textId="77777777" w:rsidR="00EA07FE" w:rsidRPr="007D038B" w:rsidRDefault="00EA07FE" w:rsidP="00EA07FE">
      <w:pPr>
        <w:jc w:val="right"/>
        <w:rPr>
          <w:b/>
          <w:bCs/>
          <w:sz w:val="28"/>
          <w:szCs w:val="28"/>
          <w:lang w:val="it-IT"/>
        </w:rPr>
        <w:sectPr w:rsidR="00EA07FE" w:rsidRPr="007D038B" w:rsidSect="005F7D96">
          <w:footerReference w:type="even" r:id="rId74"/>
          <w:footerReference w:type="default" r:id="rId75"/>
          <w:footerReference w:type="first" r:id="rId76"/>
          <w:pgSz w:w="16840" w:h="11907" w:orient="landscape" w:code="9"/>
          <w:pgMar w:top="1418" w:right="1134" w:bottom="851" w:left="1134" w:header="567" w:footer="567" w:gutter="0"/>
          <w:cols w:space="720"/>
          <w:titlePg/>
          <w:docGrid w:linePitch="326"/>
        </w:sectPr>
      </w:pPr>
    </w:p>
    <w:p w14:paraId="7856F522" w14:textId="77777777" w:rsidR="00EA07FE" w:rsidRPr="009101B6" w:rsidRDefault="00EA07FE" w:rsidP="00EA07FE">
      <w:pPr>
        <w:jc w:val="right"/>
        <w:rPr>
          <w:bCs/>
          <w:i/>
          <w:lang w:val="it-IT"/>
        </w:rPr>
      </w:pPr>
      <w:r w:rsidRPr="009101B6">
        <w:rPr>
          <w:b/>
          <w:bCs/>
          <w:lang w:val="it-IT"/>
        </w:rPr>
        <w:lastRenderedPageBreak/>
        <w:t>Mẫu số 01</w:t>
      </w:r>
    </w:p>
    <w:p w14:paraId="3B070792" w14:textId="77777777" w:rsidR="00EA07FE" w:rsidRPr="007D038B" w:rsidRDefault="00EA07FE" w:rsidP="00EA07FE">
      <w:pPr>
        <w:spacing w:before="240"/>
        <w:jc w:val="center"/>
        <w:rPr>
          <w:b/>
          <w:bCs/>
          <w:sz w:val="2"/>
          <w:u w:val="single"/>
          <w:lang w:val="it-IT"/>
        </w:rPr>
      </w:pPr>
    </w:p>
    <w:tbl>
      <w:tblPr>
        <w:tblW w:w="9480" w:type="dxa"/>
        <w:tblInd w:w="-372" w:type="dxa"/>
        <w:tblLook w:val="04A0" w:firstRow="1" w:lastRow="0" w:firstColumn="1" w:lastColumn="0" w:noHBand="0" w:noVBand="1"/>
      </w:tblPr>
      <w:tblGrid>
        <w:gridCol w:w="3708"/>
        <w:gridCol w:w="5772"/>
      </w:tblGrid>
      <w:tr w:rsidR="00EA07FE" w:rsidRPr="007D038B" w14:paraId="1367E42D" w14:textId="77777777" w:rsidTr="0088110F">
        <w:tc>
          <w:tcPr>
            <w:tcW w:w="3708" w:type="dxa"/>
          </w:tcPr>
          <w:p w14:paraId="17BA4D60" w14:textId="77777777" w:rsidR="00EA07FE" w:rsidRPr="007D038B" w:rsidRDefault="00EA07FE" w:rsidP="0088110F">
            <w:pPr>
              <w:jc w:val="center"/>
              <w:rPr>
                <w:szCs w:val="26"/>
                <w:lang w:val="it-IT"/>
              </w:rPr>
            </w:pPr>
            <w:r w:rsidRPr="007D038B">
              <w:rPr>
                <w:sz w:val="28"/>
                <w:szCs w:val="26"/>
                <w:lang w:val="it-IT"/>
              </w:rPr>
              <w:t xml:space="preserve">(Tên của Bộ, địa phương </w:t>
            </w:r>
          </w:p>
          <w:p w14:paraId="61370D7A" w14:textId="77777777" w:rsidR="00EA07FE" w:rsidRPr="007D038B" w:rsidRDefault="00EA07FE" w:rsidP="0088110F">
            <w:pPr>
              <w:jc w:val="center"/>
              <w:rPr>
                <w:szCs w:val="26"/>
                <w:lang w:val="it-IT"/>
              </w:rPr>
            </w:pPr>
            <w:r w:rsidRPr="007D038B">
              <w:rPr>
                <w:sz w:val="28"/>
                <w:szCs w:val="26"/>
                <w:lang w:val="it-IT"/>
              </w:rPr>
              <w:t>chủ quản)</w:t>
            </w:r>
          </w:p>
          <w:p w14:paraId="180CE49A" w14:textId="77777777" w:rsidR="00EA07FE" w:rsidRPr="007D038B" w:rsidRDefault="00EA07FE" w:rsidP="0088110F">
            <w:pPr>
              <w:jc w:val="center"/>
              <w:rPr>
                <w:sz w:val="26"/>
                <w:szCs w:val="26"/>
              </w:rPr>
            </w:pPr>
            <w:r w:rsidRPr="007D038B">
              <w:rPr>
                <w:sz w:val="28"/>
                <w:szCs w:val="26"/>
              </w:rPr>
              <w:t>(Tên tổ chức)</w:t>
            </w:r>
          </w:p>
        </w:tc>
        <w:tc>
          <w:tcPr>
            <w:tcW w:w="5772" w:type="dxa"/>
          </w:tcPr>
          <w:p w14:paraId="41AAB546" w14:textId="77777777" w:rsidR="00EA07FE" w:rsidRPr="007D038B" w:rsidRDefault="00EA07FE" w:rsidP="0088110F">
            <w:pPr>
              <w:jc w:val="center"/>
              <w:rPr>
                <w:b/>
                <w:bCs/>
                <w:sz w:val="26"/>
                <w:szCs w:val="26"/>
              </w:rPr>
            </w:pPr>
            <w:r w:rsidRPr="007D038B">
              <w:rPr>
                <w:b/>
                <w:bCs/>
                <w:sz w:val="26"/>
                <w:szCs w:val="26"/>
              </w:rPr>
              <w:t xml:space="preserve">CỘNG HOÀ XÃ HỘI CHỦ NGHĨA VIỆT </w:t>
            </w:r>
            <w:smartTag w:uri="urn:schemas-microsoft-com:office:smarttags" w:element="country-region">
              <w:smartTag w:uri="urn:schemas-microsoft-com:office:smarttags" w:element="place">
                <w:r w:rsidRPr="007D038B">
                  <w:rPr>
                    <w:b/>
                    <w:bCs/>
                    <w:sz w:val="26"/>
                    <w:szCs w:val="26"/>
                  </w:rPr>
                  <w:t>NAM</w:t>
                </w:r>
              </w:smartTag>
            </w:smartTag>
          </w:p>
          <w:p w14:paraId="4CF9034A" w14:textId="77777777" w:rsidR="00EA07FE" w:rsidRPr="007D038B" w:rsidRDefault="00EA07FE" w:rsidP="0088110F">
            <w:pPr>
              <w:jc w:val="center"/>
              <w:rPr>
                <w:b/>
                <w:sz w:val="26"/>
                <w:szCs w:val="26"/>
              </w:rPr>
            </w:pPr>
            <w:r w:rsidRPr="007D038B">
              <w:rPr>
                <w:b/>
                <w:sz w:val="26"/>
                <w:szCs w:val="26"/>
              </w:rPr>
              <w:t>Độc lập - Tự do - Hạnh phúc</w:t>
            </w:r>
          </w:p>
          <w:p w14:paraId="080004F4" w14:textId="77777777" w:rsidR="00EA07FE" w:rsidRPr="007D038B" w:rsidRDefault="00EA07FE" w:rsidP="0088110F">
            <w:pPr>
              <w:jc w:val="center"/>
              <w:rPr>
                <w:sz w:val="26"/>
                <w:szCs w:val="26"/>
                <w:vertAlign w:val="superscript"/>
              </w:rPr>
            </w:pPr>
            <w:r w:rsidRPr="007D038B">
              <w:rPr>
                <w:sz w:val="26"/>
                <w:szCs w:val="26"/>
                <w:vertAlign w:val="superscript"/>
              </w:rPr>
              <w:t>_____________________________________</w:t>
            </w:r>
          </w:p>
          <w:p w14:paraId="03CABAAB" w14:textId="77777777" w:rsidR="00EA07FE" w:rsidRPr="007D038B" w:rsidRDefault="00EA07FE" w:rsidP="0088110F">
            <w:pPr>
              <w:jc w:val="center"/>
              <w:rPr>
                <w:b/>
                <w:sz w:val="26"/>
                <w:szCs w:val="26"/>
              </w:rPr>
            </w:pPr>
            <w:r w:rsidRPr="007D038B">
              <w:rPr>
                <w:i/>
                <w:sz w:val="26"/>
                <w:szCs w:val="26"/>
              </w:rPr>
              <w:t>………, ngày…tháng… năm…</w:t>
            </w:r>
          </w:p>
        </w:tc>
      </w:tr>
    </w:tbl>
    <w:p w14:paraId="13A952B7" w14:textId="77777777" w:rsidR="00EA07FE" w:rsidRPr="007D038B" w:rsidRDefault="00EA07FE" w:rsidP="00EA07FE">
      <w:pPr>
        <w:jc w:val="center"/>
        <w:rPr>
          <w:sz w:val="28"/>
        </w:rPr>
      </w:pPr>
    </w:p>
    <w:p w14:paraId="61D6EB14" w14:textId="77777777" w:rsidR="00EA07FE" w:rsidRPr="007D038B" w:rsidRDefault="00EA07FE" w:rsidP="00EA07FE">
      <w:pPr>
        <w:jc w:val="center"/>
        <w:rPr>
          <w:b/>
          <w:bCs/>
          <w:sz w:val="26"/>
        </w:rPr>
      </w:pPr>
      <w:r w:rsidRPr="007D038B">
        <w:rPr>
          <w:i/>
          <w:iCs/>
          <w:sz w:val="26"/>
        </w:rPr>
        <w:t xml:space="preserve"> </w:t>
      </w:r>
      <w:r w:rsidRPr="007D038B">
        <w:rPr>
          <w:b/>
          <w:bCs/>
          <w:sz w:val="26"/>
        </w:rPr>
        <w:t>ĐƠN ĐỀ NGHỊ CẤP GIẤY CHỨNG NHẬN</w:t>
      </w:r>
    </w:p>
    <w:p w14:paraId="0D054BBD" w14:textId="77777777" w:rsidR="00EA07FE" w:rsidRPr="007D038B" w:rsidRDefault="00EA07FE" w:rsidP="00EA07FE">
      <w:pPr>
        <w:keepNext/>
        <w:jc w:val="center"/>
        <w:outlineLvl w:val="0"/>
        <w:rPr>
          <w:b/>
          <w:bCs/>
          <w:sz w:val="26"/>
        </w:rPr>
      </w:pPr>
      <w:r w:rsidRPr="007D038B">
        <w:rPr>
          <w:b/>
          <w:bCs/>
          <w:sz w:val="26"/>
        </w:rPr>
        <w:t>ĐĂNG KÝ HOẠT ĐỘNG DỊCH VỤ TƯ VẤN DU HỌC</w:t>
      </w:r>
    </w:p>
    <w:p w14:paraId="1F375399" w14:textId="77777777" w:rsidR="00EA07FE" w:rsidRPr="007D038B" w:rsidRDefault="00EA07FE" w:rsidP="00EA07FE">
      <w:pPr>
        <w:keepNext/>
        <w:jc w:val="center"/>
        <w:outlineLvl w:val="0"/>
        <w:rPr>
          <w:bCs/>
          <w:sz w:val="26"/>
          <w:vertAlign w:val="superscript"/>
        </w:rPr>
      </w:pPr>
      <w:r w:rsidRPr="007D038B">
        <w:rPr>
          <w:bCs/>
          <w:sz w:val="26"/>
          <w:vertAlign w:val="superscript"/>
        </w:rPr>
        <w:t>__________</w:t>
      </w:r>
    </w:p>
    <w:p w14:paraId="288EE86E" w14:textId="77777777" w:rsidR="00EA07FE" w:rsidRPr="007D038B" w:rsidRDefault="00EA07FE" w:rsidP="00EA07FE">
      <w:pPr>
        <w:keepNext/>
        <w:jc w:val="center"/>
        <w:outlineLvl w:val="0"/>
        <w:rPr>
          <w:b/>
          <w:bCs/>
        </w:rPr>
      </w:pPr>
    </w:p>
    <w:p w14:paraId="0D778141" w14:textId="77777777" w:rsidR="00EA07FE" w:rsidRPr="007D038B" w:rsidRDefault="00EA07FE" w:rsidP="00EA07FE">
      <w:pPr>
        <w:keepNext/>
        <w:spacing w:before="120"/>
        <w:jc w:val="center"/>
        <w:outlineLvl w:val="0"/>
        <w:rPr>
          <w:bCs/>
          <w:sz w:val="28"/>
          <w:szCs w:val="28"/>
        </w:rPr>
      </w:pPr>
      <w:r w:rsidRPr="007D038B">
        <w:rPr>
          <w:bCs/>
          <w:sz w:val="28"/>
          <w:szCs w:val="28"/>
        </w:rPr>
        <w:t>Kính gửi: Sở Giáo dục và Đào tạo (tỉnh/thành phố).</w:t>
      </w:r>
    </w:p>
    <w:p w14:paraId="3CA6646B" w14:textId="77777777" w:rsidR="00EA07FE" w:rsidRPr="007D038B" w:rsidRDefault="00EA07FE" w:rsidP="00EA07FE">
      <w:pPr>
        <w:ind w:firstLine="567"/>
        <w:jc w:val="both"/>
        <w:rPr>
          <w:sz w:val="28"/>
          <w:szCs w:val="28"/>
        </w:rPr>
      </w:pPr>
    </w:p>
    <w:p w14:paraId="5667337D" w14:textId="77777777" w:rsidR="00EA07FE" w:rsidRPr="007D038B" w:rsidRDefault="00EA07FE" w:rsidP="00EA07FE">
      <w:pPr>
        <w:ind w:firstLine="567"/>
        <w:jc w:val="both"/>
        <w:rPr>
          <w:sz w:val="28"/>
          <w:szCs w:val="28"/>
        </w:rPr>
      </w:pPr>
      <w:r w:rsidRPr="007D038B">
        <w:rPr>
          <w:sz w:val="28"/>
          <w:szCs w:val="28"/>
        </w:rPr>
        <w:t>1. Tên tổ chức: ...........................................................................................</w:t>
      </w:r>
    </w:p>
    <w:p w14:paraId="502F1B59" w14:textId="77777777" w:rsidR="00EA07FE" w:rsidRPr="007D038B" w:rsidRDefault="00EA07FE" w:rsidP="00EA07FE">
      <w:pPr>
        <w:spacing w:before="120"/>
        <w:ind w:firstLine="567"/>
        <w:jc w:val="both"/>
        <w:rPr>
          <w:sz w:val="28"/>
          <w:szCs w:val="28"/>
        </w:rPr>
      </w:pPr>
      <w:r w:rsidRPr="007D038B">
        <w:rPr>
          <w:sz w:val="28"/>
          <w:szCs w:val="28"/>
        </w:rPr>
        <w:t>Tên giao dịch: .............................................................................................</w:t>
      </w:r>
    </w:p>
    <w:p w14:paraId="3A391679" w14:textId="77777777" w:rsidR="00EA07FE" w:rsidRPr="007D038B" w:rsidRDefault="00EA07FE" w:rsidP="00EA07FE">
      <w:pPr>
        <w:spacing w:before="120"/>
        <w:ind w:firstLine="567"/>
        <w:jc w:val="both"/>
        <w:rPr>
          <w:sz w:val="28"/>
          <w:szCs w:val="28"/>
        </w:rPr>
      </w:pPr>
      <w:r w:rsidRPr="007D038B">
        <w:rPr>
          <w:sz w:val="28"/>
          <w:szCs w:val="28"/>
        </w:rPr>
        <w:t xml:space="preserve">2. Địa chỉ trụ sở chính: ............................................................................... </w:t>
      </w:r>
    </w:p>
    <w:p w14:paraId="3B200470" w14:textId="77777777" w:rsidR="00EA07FE" w:rsidRPr="007D038B" w:rsidRDefault="00EA07FE" w:rsidP="00EA07FE">
      <w:pPr>
        <w:spacing w:before="120"/>
        <w:ind w:firstLine="567"/>
        <w:jc w:val="both"/>
        <w:rPr>
          <w:sz w:val="28"/>
          <w:szCs w:val="28"/>
        </w:rPr>
      </w:pPr>
      <w:r w:rsidRPr="007D038B">
        <w:rPr>
          <w:sz w:val="28"/>
          <w:szCs w:val="28"/>
        </w:rPr>
        <w:t>Điện thoại: ................................; Fax: ........................................................</w:t>
      </w:r>
    </w:p>
    <w:p w14:paraId="5657066A" w14:textId="77777777" w:rsidR="00EA07FE" w:rsidRPr="007D038B" w:rsidRDefault="00EA07FE" w:rsidP="00EA07FE">
      <w:pPr>
        <w:spacing w:before="120"/>
        <w:ind w:firstLine="567"/>
        <w:jc w:val="both"/>
        <w:rPr>
          <w:sz w:val="28"/>
          <w:szCs w:val="28"/>
        </w:rPr>
      </w:pPr>
      <w:r w:rsidRPr="007D038B">
        <w:rPr>
          <w:sz w:val="28"/>
          <w:szCs w:val="28"/>
        </w:rPr>
        <w:t>3. Tài khoản tại Ngân hàng:</w:t>
      </w:r>
    </w:p>
    <w:p w14:paraId="639E0685" w14:textId="77777777" w:rsidR="00EA07FE" w:rsidRPr="007D038B" w:rsidRDefault="00EA07FE" w:rsidP="00EA07FE">
      <w:pPr>
        <w:spacing w:before="120"/>
        <w:ind w:firstLine="567"/>
        <w:jc w:val="both"/>
        <w:rPr>
          <w:sz w:val="28"/>
          <w:szCs w:val="28"/>
        </w:rPr>
      </w:pPr>
      <w:r w:rsidRPr="007D038B">
        <w:rPr>
          <w:sz w:val="28"/>
          <w:szCs w:val="28"/>
        </w:rPr>
        <w:t xml:space="preserve">- Tài khoản tiền Việt </w:t>
      </w:r>
      <w:smartTag w:uri="urn:schemas-microsoft-com:office:smarttags" w:element="country-region">
        <w:smartTag w:uri="urn:schemas-microsoft-com:office:smarttags" w:element="place">
          <w:r w:rsidRPr="007D038B">
            <w:rPr>
              <w:sz w:val="28"/>
              <w:szCs w:val="28"/>
            </w:rPr>
            <w:t>Nam</w:t>
          </w:r>
        </w:smartTag>
      </w:smartTag>
      <w:r w:rsidRPr="007D038B">
        <w:rPr>
          <w:sz w:val="28"/>
          <w:szCs w:val="28"/>
        </w:rPr>
        <w:t>: .........................................................................</w:t>
      </w:r>
    </w:p>
    <w:p w14:paraId="406CF961" w14:textId="77777777" w:rsidR="00EA07FE" w:rsidRPr="007D038B" w:rsidRDefault="00EA07FE" w:rsidP="00EA07FE">
      <w:pPr>
        <w:spacing w:before="120"/>
        <w:ind w:firstLine="567"/>
        <w:jc w:val="both"/>
        <w:rPr>
          <w:sz w:val="28"/>
          <w:szCs w:val="28"/>
        </w:rPr>
      </w:pPr>
      <w:r w:rsidRPr="007D038B">
        <w:rPr>
          <w:sz w:val="28"/>
          <w:szCs w:val="28"/>
        </w:rPr>
        <w:t>- Tài khoản ngoại tệ: ..................................................................................</w:t>
      </w:r>
    </w:p>
    <w:p w14:paraId="2FA7C8A5" w14:textId="77777777" w:rsidR="00EA07FE" w:rsidRPr="007D038B" w:rsidRDefault="00EA07FE" w:rsidP="00EA07FE">
      <w:pPr>
        <w:spacing w:before="120"/>
        <w:ind w:firstLine="567"/>
        <w:jc w:val="both"/>
        <w:rPr>
          <w:sz w:val="28"/>
          <w:szCs w:val="28"/>
        </w:rPr>
      </w:pPr>
      <w:r w:rsidRPr="007D038B">
        <w:rPr>
          <w:sz w:val="28"/>
          <w:szCs w:val="28"/>
        </w:rPr>
        <w:t>4. Giấy đăng ký kinh doanh/Giấy phép đầu tư/Quyết định thành lập tổ chức: số....... ngày......tháng...... năm ...... do ............................................... (tên cơ quan ra quyết định) .....................… cấp.</w:t>
      </w:r>
    </w:p>
    <w:p w14:paraId="52C92394" w14:textId="77777777" w:rsidR="00EA07FE" w:rsidRPr="007D038B" w:rsidRDefault="00EA07FE" w:rsidP="00EA07FE">
      <w:pPr>
        <w:spacing w:before="120"/>
        <w:ind w:firstLine="567"/>
        <w:jc w:val="both"/>
        <w:rPr>
          <w:sz w:val="28"/>
          <w:szCs w:val="28"/>
        </w:rPr>
      </w:pPr>
      <w:r w:rsidRPr="007D038B">
        <w:rPr>
          <w:sz w:val="28"/>
          <w:szCs w:val="28"/>
        </w:rPr>
        <w:t>5. Vốn điều lệ (tại thời điểm đề nghị xin cấp Giấy chứng nhận): ………….............................................................................................................</w:t>
      </w:r>
    </w:p>
    <w:p w14:paraId="0966C31B" w14:textId="77777777" w:rsidR="00EA07FE" w:rsidRPr="007D038B" w:rsidRDefault="00EA07FE" w:rsidP="00EA07FE">
      <w:pPr>
        <w:spacing w:before="120"/>
        <w:ind w:firstLine="567"/>
        <w:jc w:val="both"/>
        <w:rPr>
          <w:sz w:val="28"/>
          <w:szCs w:val="28"/>
        </w:rPr>
      </w:pPr>
      <w:r w:rsidRPr="007D038B">
        <w:rPr>
          <w:sz w:val="28"/>
          <w:szCs w:val="28"/>
        </w:rPr>
        <w:t>6. Họ và tên người đứng đầu  tổ chức: .......................................................</w:t>
      </w:r>
    </w:p>
    <w:p w14:paraId="46578A39" w14:textId="77777777" w:rsidR="00EA07FE" w:rsidRPr="007D038B" w:rsidRDefault="00EA07FE" w:rsidP="00EA07FE">
      <w:pPr>
        <w:spacing w:before="120"/>
        <w:ind w:firstLine="567"/>
        <w:jc w:val="both"/>
        <w:rPr>
          <w:sz w:val="28"/>
          <w:szCs w:val="28"/>
        </w:rPr>
      </w:pPr>
      <w:r w:rsidRPr="007D038B">
        <w:rPr>
          <w:sz w:val="28"/>
          <w:szCs w:val="28"/>
        </w:rPr>
        <w:t>Đề nghị cấp Giấy chứng nhận đăng ký hoạt động dịch vụ tư vấn du học.</w:t>
      </w:r>
    </w:p>
    <w:p w14:paraId="275E7504" w14:textId="77777777" w:rsidR="00EA07FE" w:rsidRPr="007D038B" w:rsidRDefault="00EA07FE" w:rsidP="00EA07FE">
      <w:pPr>
        <w:spacing w:before="120"/>
        <w:ind w:firstLine="567"/>
        <w:jc w:val="both"/>
        <w:rPr>
          <w:sz w:val="28"/>
          <w:szCs w:val="28"/>
        </w:rPr>
      </w:pPr>
      <w:r w:rsidRPr="007D038B">
        <w:rPr>
          <w:sz w:val="28"/>
          <w:szCs w:val="28"/>
        </w:rPr>
        <w:t>7. Hồ sơ gửi kèm theo, gồm:</w:t>
      </w:r>
    </w:p>
    <w:p w14:paraId="6DBBD8CA" w14:textId="77777777" w:rsidR="00EA07FE" w:rsidRPr="007D038B" w:rsidRDefault="00EA07FE" w:rsidP="00EA07FE">
      <w:pPr>
        <w:tabs>
          <w:tab w:val="left" w:leader="dot" w:pos="8640"/>
        </w:tabs>
        <w:spacing w:before="120"/>
        <w:ind w:firstLine="567"/>
        <w:jc w:val="both"/>
        <w:rPr>
          <w:sz w:val="28"/>
          <w:szCs w:val="28"/>
        </w:rPr>
      </w:pPr>
      <w:r w:rsidRPr="007D038B">
        <w:rPr>
          <w:sz w:val="28"/>
          <w:szCs w:val="28"/>
        </w:rPr>
        <w:tab/>
      </w:r>
    </w:p>
    <w:p w14:paraId="5A78C261" w14:textId="77777777" w:rsidR="00EA07FE" w:rsidRPr="007D038B" w:rsidRDefault="00EA07FE" w:rsidP="00EA07FE">
      <w:pPr>
        <w:tabs>
          <w:tab w:val="left" w:leader="dot" w:pos="8640"/>
        </w:tabs>
        <w:spacing w:before="120"/>
        <w:ind w:firstLine="567"/>
        <w:jc w:val="both"/>
        <w:rPr>
          <w:sz w:val="28"/>
          <w:szCs w:val="28"/>
        </w:rPr>
      </w:pPr>
      <w:r w:rsidRPr="007D038B">
        <w:rPr>
          <w:sz w:val="28"/>
          <w:szCs w:val="28"/>
        </w:rPr>
        <w:tab/>
      </w:r>
    </w:p>
    <w:p w14:paraId="65C5ECF6" w14:textId="77777777" w:rsidR="00EA07FE" w:rsidRPr="007D038B" w:rsidRDefault="00EA07FE" w:rsidP="00EA07FE">
      <w:pPr>
        <w:spacing w:before="120"/>
        <w:ind w:firstLine="567"/>
        <w:jc w:val="both"/>
        <w:rPr>
          <w:sz w:val="28"/>
          <w:szCs w:val="28"/>
        </w:rPr>
      </w:pPr>
      <w:r w:rsidRPr="007D038B">
        <w:rPr>
          <w:sz w:val="28"/>
          <w:szCs w:val="28"/>
        </w:rPr>
        <w:t>(Tên tổ chức) ........................... cam kết thực hiện đầy đủ trách nhiệm theo đúng quy định pháp luật.</w:t>
      </w:r>
    </w:p>
    <w:p w14:paraId="75207E84" w14:textId="77777777" w:rsidR="00EA07FE" w:rsidRPr="007D038B" w:rsidRDefault="00EA07FE" w:rsidP="00EA07FE">
      <w:pPr>
        <w:ind w:left="2880"/>
        <w:jc w:val="center"/>
        <w:rPr>
          <w:b/>
          <w:bCs/>
          <w:sz w:val="26"/>
          <w:szCs w:val="26"/>
        </w:rPr>
      </w:pPr>
      <w:r w:rsidRPr="007D038B">
        <w:rPr>
          <w:b/>
          <w:bCs/>
          <w:sz w:val="26"/>
          <w:szCs w:val="26"/>
        </w:rPr>
        <w:t>NGƯỜI ĐẠI DIỆN THEO PHÁP LUẬT</w:t>
      </w:r>
    </w:p>
    <w:p w14:paraId="7AA29665" w14:textId="77777777" w:rsidR="00EA07FE" w:rsidRPr="007D038B" w:rsidRDefault="00EA07FE" w:rsidP="00EA07FE">
      <w:pPr>
        <w:ind w:left="2880"/>
        <w:jc w:val="center"/>
        <w:rPr>
          <w:i/>
          <w:sz w:val="26"/>
          <w:szCs w:val="26"/>
        </w:rPr>
      </w:pPr>
      <w:r w:rsidRPr="007D038B">
        <w:rPr>
          <w:bCs/>
          <w:i/>
          <w:sz w:val="26"/>
          <w:szCs w:val="26"/>
        </w:rPr>
        <w:t>(Ký tên, ghi rõ họ tên và đóng dấu)</w:t>
      </w:r>
    </w:p>
    <w:p w14:paraId="4A70980D" w14:textId="77777777" w:rsidR="00EA07FE" w:rsidRPr="007D038B" w:rsidRDefault="00EA07FE" w:rsidP="00EA07FE">
      <w:pPr>
        <w:jc w:val="right"/>
        <w:rPr>
          <w:b/>
          <w:bCs/>
          <w:sz w:val="28"/>
          <w:szCs w:val="28"/>
        </w:rPr>
      </w:pPr>
    </w:p>
    <w:p w14:paraId="5C861232" w14:textId="77777777" w:rsidR="00EA07FE" w:rsidRPr="007D038B" w:rsidRDefault="00EA07FE" w:rsidP="00EA07FE">
      <w:pPr>
        <w:jc w:val="right"/>
        <w:rPr>
          <w:b/>
          <w:bCs/>
          <w:sz w:val="28"/>
          <w:szCs w:val="28"/>
        </w:rPr>
      </w:pPr>
    </w:p>
    <w:p w14:paraId="1E750273" w14:textId="77777777" w:rsidR="00EA07FE" w:rsidRPr="007D038B" w:rsidRDefault="00EA07FE" w:rsidP="00EA07FE">
      <w:pPr>
        <w:jc w:val="right"/>
        <w:rPr>
          <w:b/>
          <w:bCs/>
          <w:sz w:val="28"/>
          <w:szCs w:val="28"/>
        </w:rPr>
      </w:pPr>
    </w:p>
    <w:p w14:paraId="09EBBA0A" w14:textId="77777777" w:rsidR="00EA07FE" w:rsidRPr="007D038B" w:rsidRDefault="00EA07FE" w:rsidP="00EA07FE">
      <w:pPr>
        <w:jc w:val="right"/>
        <w:rPr>
          <w:b/>
          <w:bCs/>
          <w:sz w:val="28"/>
          <w:szCs w:val="28"/>
        </w:rPr>
      </w:pPr>
    </w:p>
    <w:p w14:paraId="334CD751" w14:textId="77777777" w:rsidR="00EA07FE" w:rsidRPr="007D038B" w:rsidRDefault="00EA07FE" w:rsidP="00EA07FE">
      <w:pPr>
        <w:jc w:val="right"/>
        <w:rPr>
          <w:b/>
          <w:bCs/>
          <w:sz w:val="28"/>
          <w:szCs w:val="28"/>
        </w:rPr>
      </w:pPr>
    </w:p>
    <w:p w14:paraId="25ED156B" w14:textId="77777777" w:rsidR="00EA07FE" w:rsidRPr="00F80169" w:rsidRDefault="00EA07FE" w:rsidP="00EA07FE">
      <w:pPr>
        <w:jc w:val="right"/>
        <w:rPr>
          <w:b/>
          <w:bCs/>
        </w:rPr>
      </w:pPr>
      <w:r w:rsidRPr="00F80169">
        <w:rPr>
          <w:b/>
          <w:bCs/>
        </w:rPr>
        <w:lastRenderedPageBreak/>
        <w:t>Mẫu số 02</w:t>
      </w:r>
    </w:p>
    <w:p w14:paraId="135B7F4B" w14:textId="77777777" w:rsidR="00EA07FE" w:rsidRPr="007D038B" w:rsidRDefault="00EA07FE" w:rsidP="00EA07FE">
      <w:pPr>
        <w:jc w:val="center"/>
        <w:rPr>
          <w:b/>
          <w:bCs/>
          <w:u w:val="single"/>
        </w:rPr>
      </w:pPr>
    </w:p>
    <w:p w14:paraId="382F166C" w14:textId="77777777" w:rsidR="00EA07FE" w:rsidRPr="007D038B" w:rsidRDefault="00EA07FE" w:rsidP="00EA07FE">
      <w:pPr>
        <w:jc w:val="center"/>
        <w:rPr>
          <w:b/>
          <w:bCs/>
          <w:u w:val="single"/>
        </w:rPr>
      </w:pPr>
    </w:p>
    <w:p w14:paraId="017BED3A" w14:textId="77777777" w:rsidR="00EA07FE" w:rsidRPr="007D038B" w:rsidRDefault="00EA07FE" w:rsidP="00EA07FE">
      <w:pPr>
        <w:jc w:val="center"/>
        <w:rPr>
          <w:b/>
          <w:bCs/>
          <w:sz w:val="26"/>
          <w:szCs w:val="26"/>
        </w:rPr>
      </w:pPr>
      <w:r w:rsidRPr="007D038B">
        <w:rPr>
          <w:b/>
          <w:bCs/>
          <w:sz w:val="26"/>
          <w:szCs w:val="26"/>
        </w:rPr>
        <w:t xml:space="preserve">CỘNG HOÀ XÃ HỘI CHỦ NGHĨA VIỆT </w:t>
      </w:r>
      <w:smartTag w:uri="urn:schemas-microsoft-com:office:smarttags" w:element="country-region">
        <w:smartTag w:uri="urn:schemas-microsoft-com:office:smarttags" w:element="place">
          <w:r w:rsidRPr="007D038B">
            <w:rPr>
              <w:b/>
              <w:bCs/>
              <w:sz w:val="26"/>
              <w:szCs w:val="26"/>
            </w:rPr>
            <w:t>NAM</w:t>
          </w:r>
        </w:smartTag>
      </w:smartTag>
    </w:p>
    <w:p w14:paraId="0A488232" w14:textId="77777777" w:rsidR="00EA07FE" w:rsidRPr="007D038B" w:rsidRDefault="00EA07FE" w:rsidP="00EA07FE">
      <w:pPr>
        <w:jc w:val="center"/>
        <w:rPr>
          <w:b/>
          <w:sz w:val="26"/>
          <w:szCs w:val="26"/>
        </w:rPr>
      </w:pPr>
      <w:r w:rsidRPr="007D038B">
        <w:rPr>
          <w:b/>
          <w:sz w:val="26"/>
          <w:szCs w:val="26"/>
        </w:rPr>
        <w:t>Độc lập - Tự do - Hạnh phúc</w:t>
      </w:r>
    </w:p>
    <w:p w14:paraId="1AB76D84" w14:textId="77777777" w:rsidR="00EA07FE" w:rsidRPr="007D038B" w:rsidRDefault="00EA07FE" w:rsidP="00EA07FE">
      <w:pPr>
        <w:jc w:val="center"/>
        <w:rPr>
          <w:sz w:val="26"/>
          <w:szCs w:val="26"/>
          <w:vertAlign w:val="superscript"/>
        </w:rPr>
      </w:pPr>
      <w:r w:rsidRPr="007D038B">
        <w:rPr>
          <w:sz w:val="26"/>
          <w:szCs w:val="26"/>
          <w:vertAlign w:val="superscript"/>
        </w:rPr>
        <w:t>____________________________________</w:t>
      </w:r>
    </w:p>
    <w:p w14:paraId="09F12C86" w14:textId="77777777" w:rsidR="00EA07FE" w:rsidRPr="007D038B" w:rsidRDefault="00EA07FE" w:rsidP="00EA07FE">
      <w:pPr>
        <w:spacing w:before="240"/>
        <w:jc w:val="center"/>
        <w:rPr>
          <w:b/>
          <w:bCs/>
          <w:sz w:val="28"/>
        </w:rPr>
      </w:pPr>
    </w:p>
    <w:p w14:paraId="0445B80F" w14:textId="77777777" w:rsidR="00EA07FE" w:rsidRPr="007D038B" w:rsidRDefault="00EA07FE" w:rsidP="00EA07FE">
      <w:pPr>
        <w:keepNext/>
        <w:jc w:val="center"/>
        <w:outlineLvl w:val="0"/>
        <w:rPr>
          <w:b/>
          <w:bCs/>
          <w:sz w:val="28"/>
        </w:rPr>
      </w:pPr>
      <w:r w:rsidRPr="007D038B">
        <w:rPr>
          <w:b/>
          <w:bCs/>
          <w:sz w:val="28"/>
        </w:rPr>
        <w:t>SƠ YẾU LÝ LỊCH</w:t>
      </w:r>
    </w:p>
    <w:p w14:paraId="01B2C918" w14:textId="77777777" w:rsidR="00EA07FE" w:rsidRPr="007D038B" w:rsidRDefault="00EA07FE" w:rsidP="00EA07FE">
      <w:pPr>
        <w:jc w:val="center"/>
        <w:rPr>
          <w:b/>
          <w:bCs/>
          <w:sz w:val="28"/>
        </w:rPr>
      </w:pPr>
      <w:r w:rsidRPr="007D038B">
        <w:rPr>
          <w:b/>
          <w:bCs/>
          <w:sz w:val="28"/>
        </w:rPr>
        <w:t xml:space="preserve"> (Dùng cho người đứng đầu tổ chức dịch vụ tư vấn du học)</w:t>
      </w:r>
    </w:p>
    <w:p w14:paraId="42D94AF0" w14:textId="77777777" w:rsidR="00EA07FE" w:rsidRPr="007D038B" w:rsidRDefault="00EA07FE" w:rsidP="00EA07FE">
      <w:pPr>
        <w:jc w:val="center"/>
        <w:rPr>
          <w:bCs/>
          <w:sz w:val="28"/>
          <w:vertAlign w:val="superscript"/>
          <w:lang w:val="pt-BR"/>
        </w:rPr>
      </w:pPr>
      <w:r w:rsidRPr="007D038B">
        <w:rPr>
          <w:bCs/>
          <w:sz w:val="28"/>
          <w:vertAlign w:val="superscript"/>
          <w:lang w:val="pt-BR"/>
        </w:rPr>
        <w:t>_________</w:t>
      </w:r>
    </w:p>
    <w:p w14:paraId="251CB7A4" w14:textId="77777777" w:rsidR="00EA07FE" w:rsidRPr="007D038B" w:rsidRDefault="00EA07FE" w:rsidP="00EA07FE">
      <w:pPr>
        <w:rPr>
          <w:sz w:val="14"/>
          <w:lang w:val="pt-BR"/>
        </w:rPr>
      </w:pPr>
    </w:p>
    <w:p w14:paraId="59BDC43A" w14:textId="77777777" w:rsidR="00EA07FE" w:rsidRPr="007D038B" w:rsidRDefault="00EA07FE" w:rsidP="00EA07FE">
      <w:pPr>
        <w:spacing w:before="60"/>
        <w:ind w:firstLine="567"/>
        <w:jc w:val="both"/>
        <w:rPr>
          <w:b/>
          <w:sz w:val="26"/>
          <w:szCs w:val="28"/>
          <w:lang w:val="pt-BR"/>
        </w:rPr>
      </w:pPr>
      <w:r w:rsidRPr="007D038B">
        <w:rPr>
          <w:b/>
          <w:sz w:val="26"/>
          <w:szCs w:val="28"/>
          <w:lang w:val="pt-BR"/>
        </w:rPr>
        <w:t>I. THÔNG TIN CÁ NHÂN:</w:t>
      </w:r>
    </w:p>
    <w:p w14:paraId="601DC101" w14:textId="77777777" w:rsidR="00EA07FE" w:rsidRPr="007D038B" w:rsidRDefault="00EA07FE" w:rsidP="00EA07FE">
      <w:pPr>
        <w:spacing w:before="60"/>
        <w:ind w:firstLine="567"/>
        <w:jc w:val="both"/>
        <w:rPr>
          <w:sz w:val="28"/>
          <w:szCs w:val="28"/>
          <w:lang w:val="pt-BR"/>
        </w:rPr>
      </w:pPr>
      <w:r w:rsidRPr="007D038B">
        <w:rPr>
          <w:sz w:val="28"/>
          <w:szCs w:val="28"/>
          <w:lang w:val="pt-BR"/>
        </w:rPr>
        <w:t>1. Họ và tên: ...............................................................................................</w:t>
      </w:r>
    </w:p>
    <w:p w14:paraId="70823EB1" w14:textId="77777777" w:rsidR="00EA07FE" w:rsidRPr="007D038B" w:rsidRDefault="00EA07FE" w:rsidP="00EA07FE">
      <w:pPr>
        <w:spacing w:before="60"/>
        <w:ind w:firstLine="567"/>
        <w:jc w:val="both"/>
        <w:rPr>
          <w:sz w:val="28"/>
          <w:szCs w:val="28"/>
          <w:lang w:val="pt-BR"/>
        </w:rPr>
      </w:pPr>
      <w:r w:rsidRPr="007D038B">
        <w:rPr>
          <w:sz w:val="28"/>
          <w:szCs w:val="28"/>
          <w:lang w:val="pt-BR"/>
        </w:rPr>
        <w:t>2. Ngày, tháng, năm sinh: ...........................................................................</w:t>
      </w:r>
    </w:p>
    <w:p w14:paraId="4FAC0BC1" w14:textId="77777777" w:rsidR="00EA07FE" w:rsidRPr="007D038B" w:rsidRDefault="00EA07FE" w:rsidP="00EA07FE">
      <w:pPr>
        <w:spacing w:before="60"/>
        <w:ind w:firstLine="567"/>
        <w:jc w:val="both"/>
        <w:rPr>
          <w:sz w:val="28"/>
          <w:szCs w:val="28"/>
          <w:lang w:val="pt-BR"/>
        </w:rPr>
      </w:pPr>
      <w:r w:rsidRPr="007D038B">
        <w:rPr>
          <w:sz w:val="28"/>
          <w:szCs w:val="28"/>
          <w:lang w:val="pt-BR"/>
        </w:rPr>
        <w:t>3. Quê quán:................................................................................................</w:t>
      </w:r>
    </w:p>
    <w:p w14:paraId="164BC3E8" w14:textId="77777777" w:rsidR="00EA07FE" w:rsidRPr="007D038B" w:rsidRDefault="00EA07FE" w:rsidP="00EA07FE">
      <w:pPr>
        <w:spacing w:before="60"/>
        <w:ind w:firstLine="567"/>
        <w:jc w:val="both"/>
        <w:rPr>
          <w:sz w:val="28"/>
          <w:szCs w:val="28"/>
          <w:lang w:val="pt-BR"/>
        </w:rPr>
      </w:pPr>
      <w:r w:rsidRPr="007D038B">
        <w:rPr>
          <w:sz w:val="28"/>
          <w:szCs w:val="28"/>
          <w:lang w:val="pt-BR"/>
        </w:rPr>
        <w:t>4. Nơi ở hiện nay: .......................................................................................</w:t>
      </w:r>
    </w:p>
    <w:p w14:paraId="73A7581F" w14:textId="77777777" w:rsidR="00EA07FE" w:rsidRPr="007D038B" w:rsidRDefault="00EA07FE" w:rsidP="00EA07FE">
      <w:pPr>
        <w:spacing w:before="60"/>
        <w:ind w:firstLine="567"/>
        <w:jc w:val="both"/>
        <w:rPr>
          <w:sz w:val="28"/>
          <w:szCs w:val="28"/>
          <w:lang w:val="pt-BR"/>
        </w:rPr>
      </w:pPr>
      <w:r w:rsidRPr="007D038B">
        <w:rPr>
          <w:sz w:val="28"/>
          <w:szCs w:val="28"/>
          <w:lang w:val="pt-BR"/>
        </w:rPr>
        <w:t>5. Số CMTND: ......................... Ngày cấp: .................. Nơi cấp:...............</w:t>
      </w:r>
    </w:p>
    <w:p w14:paraId="75EC89FB" w14:textId="77777777" w:rsidR="00EA07FE" w:rsidRPr="007D038B" w:rsidRDefault="00EA07FE" w:rsidP="00EA07FE">
      <w:pPr>
        <w:spacing w:before="60"/>
        <w:ind w:firstLine="567"/>
        <w:jc w:val="both"/>
        <w:rPr>
          <w:sz w:val="28"/>
          <w:szCs w:val="28"/>
          <w:lang w:val="pt-BR"/>
        </w:rPr>
      </w:pPr>
      <w:r w:rsidRPr="007D038B">
        <w:rPr>
          <w:sz w:val="28"/>
          <w:szCs w:val="28"/>
          <w:lang w:val="pt-BR"/>
        </w:rPr>
        <w:t>6. Điện thoại: .................................; Fax:……............................................</w:t>
      </w:r>
    </w:p>
    <w:p w14:paraId="0E76519B" w14:textId="77777777" w:rsidR="00EA07FE" w:rsidRPr="007D038B" w:rsidRDefault="00EA07FE" w:rsidP="00EA07FE">
      <w:pPr>
        <w:spacing w:before="60"/>
        <w:ind w:firstLine="567"/>
        <w:jc w:val="both"/>
        <w:rPr>
          <w:sz w:val="28"/>
          <w:szCs w:val="28"/>
          <w:lang w:val="pt-BR"/>
        </w:rPr>
      </w:pPr>
      <w:r w:rsidRPr="007D038B">
        <w:rPr>
          <w:b/>
          <w:sz w:val="26"/>
          <w:szCs w:val="28"/>
          <w:lang w:val="pt-BR"/>
        </w:rPr>
        <w:t>II.</w:t>
      </w:r>
      <w:r w:rsidRPr="007D038B">
        <w:rPr>
          <w:sz w:val="26"/>
          <w:szCs w:val="28"/>
          <w:lang w:val="pt-BR"/>
        </w:rPr>
        <w:t xml:space="preserve"> </w:t>
      </w:r>
      <w:r w:rsidRPr="007D038B">
        <w:rPr>
          <w:b/>
          <w:sz w:val="26"/>
          <w:szCs w:val="28"/>
          <w:lang w:val="pt-BR"/>
        </w:rPr>
        <w:t>QUÁ TRÌNH ĐÀO TẠO</w:t>
      </w:r>
      <w:r w:rsidRPr="007D038B">
        <w:rPr>
          <w:sz w:val="28"/>
          <w:szCs w:val="28"/>
          <w:lang w:val="pt-BR"/>
        </w:rPr>
        <w:t>: (từ ngày, tháng, năm đến ngày, tháng, năm được đào tạo tại cơ sở đào tạo, bằng, chứng chỉ được cấp ...)</w:t>
      </w:r>
    </w:p>
    <w:p w14:paraId="6C255EAE" w14:textId="77777777" w:rsidR="00EA07FE" w:rsidRPr="007D038B" w:rsidRDefault="00EA07FE" w:rsidP="00EA07FE">
      <w:pPr>
        <w:ind w:firstLine="567"/>
        <w:jc w:val="both"/>
        <w:rPr>
          <w:sz w:val="18"/>
          <w:szCs w:val="28"/>
          <w:lang w:val="pt-BR"/>
        </w:rPr>
      </w:pPr>
    </w:p>
    <w:tbl>
      <w:tblPr>
        <w:tblW w:w="9531" w:type="dxa"/>
        <w:tblBorders>
          <w:top w:val="single" w:sz="2" w:space="0" w:color="auto"/>
          <w:left w:val="single" w:sz="2" w:space="0" w:color="auto"/>
          <w:bottom w:val="single" w:sz="2" w:space="0" w:color="auto"/>
          <w:right w:val="single" w:sz="8" w:space="0" w:color="auto"/>
          <w:insideH w:val="single" w:sz="2" w:space="0" w:color="auto"/>
          <w:insideV w:val="single" w:sz="2" w:space="0" w:color="auto"/>
        </w:tblBorders>
        <w:tblLayout w:type="fixed"/>
        <w:tblLook w:val="01E0" w:firstRow="1" w:lastRow="1" w:firstColumn="1" w:lastColumn="1" w:noHBand="0" w:noVBand="0"/>
      </w:tblPr>
      <w:tblGrid>
        <w:gridCol w:w="1384"/>
        <w:gridCol w:w="2977"/>
        <w:gridCol w:w="2977"/>
        <w:gridCol w:w="2193"/>
      </w:tblGrid>
      <w:tr w:rsidR="00EA07FE" w:rsidRPr="007D038B" w14:paraId="51DF3E84" w14:textId="77777777" w:rsidTr="0088110F">
        <w:tc>
          <w:tcPr>
            <w:tcW w:w="1384" w:type="dxa"/>
            <w:vAlign w:val="center"/>
          </w:tcPr>
          <w:p w14:paraId="70AE1BF7" w14:textId="77777777" w:rsidR="00EA07FE" w:rsidRPr="007D038B" w:rsidRDefault="00EA07FE" w:rsidP="0088110F">
            <w:pPr>
              <w:spacing w:before="60" w:after="60" w:line="320" w:lineRule="exact"/>
              <w:jc w:val="center"/>
              <w:rPr>
                <w:b/>
                <w:szCs w:val="28"/>
              </w:rPr>
            </w:pPr>
            <w:r w:rsidRPr="007D038B">
              <w:rPr>
                <w:b/>
                <w:sz w:val="28"/>
                <w:szCs w:val="28"/>
              </w:rPr>
              <w:t>Thời gian</w:t>
            </w:r>
          </w:p>
        </w:tc>
        <w:tc>
          <w:tcPr>
            <w:tcW w:w="2977" w:type="dxa"/>
            <w:vAlign w:val="center"/>
          </w:tcPr>
          <w:p w14:paraId="6273BC27" w14:textId="77777777" w:rsidR="00EA07FE" w:rsidRPr="007D038B" w:rsidRDefault="00EA07FE" w:rsidP="0088110F">
            <w:pPr>
              <w:spacing w:before="60" w:after="60" w:line="320" w:lineRule="exact"/>
              <w:jc w:val="center"/>
              <w:rPr>
                <w:b/>
                <w:szCs w:val="28"/>
              </w:rPr>
            </w:pPr>
            <w:r w:rsidRPr="007D038B">
              <w:rPr>
                <w:b/>
                <w:sz w:val="28"/>
                <w:szCs w:val="28"/>
              </w:rPr>
              <w:t>Tên cơ sở đào tạo</w:t>
            </w:r>
          </w:p>
        </w:tc>
        <w:tc>
          <w:tcPr>
            <w:tcW w:w="2977" w:type="dxa"/>
            <w:vAlign w:val="center"/>
          </w:tcPr>
          <w:p w14:paraId="0D0613E4" w14:textId="77777777" w:rsidR="00EA07FE" w:rsidRPr="007D038B" w:rsidRDefault="00EA07FE" w:rsidP="0088110F">
            <w:pPr>
              <w:spacing w:before="60" w:after="60" w:line="320" w:lineRule="exact"/>
              <w:jc w:val="center"/>
              <w:rPr>
                <w:b/>
                <w:szCs w:val="28"/>
              </w:rPr>
            </w:pPr>
            <w:r w:rsidRPr="007D038B">
              <w:rPr>
                <w:b/>
                <w:sz w:val="28"/>
                <w:szCs w:val="28"/>
              </w:rPr>
              <w:t>Chuyên ngành</w:t>
            </w:r>
          </w:p>
        </w:tc>
        <w:tc>
          <w:tcPr>
            <w:tcW w:w="2193" w:type="dxa"/>
            <w:vAlign w:val="center"/>
          </w:tcPr>
          <w:p w14:paraId="3D35BEA3" w14:textId="77777777" w:rsidR="00EA07FE" w:rsidRPr="007D038B" w:rsidRDefault="00EA07FE" w:rsidP="0088110F">
            <w:pPr>
              <w:spacing w:before="60" w:after="60" w:line="320" w:lineRule="exact"/>
              <w:jc w:val="center"/>
              <w:rPr>
                <w:b/>
                <w:szCs w:val="28"/>
              </w:rPr>
            </w:pPr>
            <w:r w:rsidRPr="007D038B">
              <w:rPr>
                <w:b/>
                <w:sz w:val="28"/>
                <w:szCs w:val="28"/>
              </w:rPr>
              <w:t>Bằng/chứng chỉ được cấp</w:t>
            </w:r>
          </w:p>
        </w:tc>
      </w:tr>
      <w:tr w:rsidR="00EA07FE" w:rsidRPr="007D038B" w14:paraId="23F84902" w14:textId="77777777" w:rsidTr="0088110F">
        <w:tc>
          <w:tcPr>
            <w:tcW w:w="1384" w:type="dxa"/>
          </w:tcPr>
          <w:p w14:paraId="7C6E3CD8" w14:textId="77777777" w:rsidR="00EA07FE" w:rsidRPr="007D038B" w:rsidRDefault="00EA07FE" w:rsidP="0088110F">
            <w:pPr>
              <w:spacing w:before="60" w:after="60" w:line="320" w:lineRule="exact"/>
              <w:rPr>
                <w:szCs w:val="28"/>
              </w:rPr>
            </w:pPr>
          </w:p>
        </w:tc>
        <w:tc>
          <w:tcPr>
            <w:tcW w:w="2977" w:type="dxa"/>
          </w:tcPr>
          <w:p w14:paraId="2C212414" w14:textId="77777777" w:rsidR="00EA07FE" w:rsidRPr="007D038B" w:rsidRDefault="00EA07FE" w:rsidP="0088110F">
            <w:pPr>
              <w:spacing w:before="60" w:after="60" w:line="320" w:lineRule="exact"/>
              <w:rPr>
                <w:szCs w:val="28"/>
              </w:rPr>
            </w:pPr>
          </w:p>
        </w:tc>
        <w:tc>
          <w:tcPr>
            <w:tcW w:w="2977" w:type="dxa"/>
          </w:tcPr>
          <w:p w14:paraId="0E71E59D" w14:textId="77777777" w:rsidR="00EA07FE" w:rsidRPr="007D038B" w:rsidRDefault="00EA07FE" w:rsidP="0088110F">
            <w:pPr>
              <w:spacing w:before="60" w:after="60" w:line="320" w:lineRule="exact"/>
              <w:rPr>
                <w:szCs w:val="28"/>
              </w:rPr>
            </w:pPr>
          </w:p>
        </w:tc>
        <w:tc>
          <w:tcPr>
            <w:tcW w:w="2193" w:type="dxa"/>
          </w:tcPr>
          <w:p w14:paraId="4282836A" w14:textId="77777777" w:rsidR="00EA07FE" w:rsidRPr="007D038B" w:rsidRDefault="00EA07FE" w:rsidP="0088110F">
            <w:pPr>
              <w:spacing w:before="60" w:after="60" w:line="320" w:lineRule="exact"/>
              <w:rPr>
                <w:szCs w:val="28"/>
              </w:rPr>
            </w:pPr>
          </w:p>
        </w:tc>
      </w:tr>
    </w:tbl>
    <w:p w14:paraId="0715A0DB" w14:textId="77777777" w:rsidR="00EA07FE" w:rsidRPr="007D038B" w:rsidRDefault="00EA07FE" w:rsidP="00EA07FE">
      <w:pPr>
        <w:ind w:firstLine="567"/>
        <w:jc w:val="both"/>
        <w:rPr>
          <w:b/>
          <w:sz w:val="18"/>
          <w:szCs w:val="28"/>
        </w:rPr>
      </w:pPr>
    </w:p>
    <w:p w14:paraId="63C89DD7" w14:textId="77777777" w:rsidR="00EA07FE" w:rsidRPr="007D038B" w:rsidRDefault="00EA07FE" w:rsidP="00EA07FE">
      <w:pPr>
        <w:ind w:firstLine="567"/>
        <w:jc w:val="both"/>
        <w:rPr>
          <w:sz w:val="28"/>
          <w:szCs w:val="28"/>
        </w:rPr>
      </w:pPr>
      <w:r w:rsidRPr="007D038B">
        <w:rPr>
          <w:b/>
          <w:sz w:val="26"/>
          <w:szCs w:val="28"/>
        </w:rPr>
        <w:t>III. QUÁ TRÌNH CÔNG TÁC</w:t>
      </w:r>
      <w:r w:rsidRPr="007D038B">
        <w:rPr>
          <w:sz w:val="28"/>
          <w:szCs w:val="28"/>
        </w:rPr>
        <w:t>: (từ ngày, tháng, năm đến ngày, tháng, năm công tác tại cơ quan, chức vụ, ...)</w:t>
      </w:r>
    </w:p>
    <w:p w14:paraId="225C285C" w14:textId="77777777" w:rsidR="00EA07FE" w:rsidRPr="007D038B" w:rsidRDefault="00EA07FE" w:rsidP="00EA07FE">
      <w:pPr>
        <w:ind w:firstLine="567"/>
        <w:jc w:val="both"/>
        <w:rPr>
          <w:sz w:val="20"/>
          <w:szCs w:val="28"/>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384"/>
        <w:gridCol w:w="3044"/>
        <w:gridCol w:w="2250"/>
        <w:gridCol w:w="2790"/>
      </w:tblGrid>
      <w:tr w:rsidR="00EA07FE" w:rsidRPr="007D038B" w14:paraId="3267674C" w14:textId="77777777" w:rsidTr="0088110F">
        <w:tc>
          <w:tcPr>
            <w:tcW w:w="1384" w:type="dxa"/>
            <w:vAlign w:val="center"/>
          </w:tcPr>
          <w:p w14:paraId="44851070" w14:textId="77777777" w:rsidR="00EA07FE" w:rsidRPr="007D038B" w:rsidRDefault="00EA07FE" w:rsidP="0088110F">
            <w:pPr>
              <w:spacing w:before="60" w:after="60" w:line="320" w:lineRule="exact"/>
              <w:jc w:val="center"/>
              <w:rPr>
                <w:b/>
                <w:szCs w:val="28"/>
              </w:rPr>
            </w:pPr>
            <w:r w:rsidRPr="007D038B">
              <w:rPr>
                <w:b/>
                <w:sz w:val="28"/>
                <w:szCs w:val="28"/>
              </w:rPr>
              <w:t>Thời gian</w:t>
            </w:r>
          </w:p>
        </w:tc>
        <w:tc>
          <w:tcPr>
            <w:tcW w:w="3044" w:type="dxa"/>
            <w:vAlign w:val="center"/>
          </w:tcPr>
          <w:p w14:paraId="3FD46950" w14:textId="77777777" w:rsidR="00EA07FE" w:rsidRPr="007D038B" w:rsidRDefault="00EA07FE" w:rsidP="0088110F">
            <w:pPr>
              <w:spacing w:before="60" w:after="60" w:line="320" w:lineRule="exact"/>
              <w:jc w:val="center"/>
              <w:rPr>
                <w:b/>
                <w:szCs w:val="28"/>
              </w:rPr>
            </w:pPr>
            <w:r w:rsidRPr="007D038B">
              <w:rPr>
                <w:b/>
                <w:sz w:val="28"/>
                <w:szCs w:val="28"/>
              </w:rPr>
              <w:t>Cơ quan công tác</w:t>
            </w:r>
          </w:p>
        </w:tc>
        <w:tc>
          <w:tcPr>
            <w:tcW w:w="2250" w:type="dxa"/>
            <w:vAlign w:val="center"/>
          </w:tcPr>
          <w:p w14:paraId="52D8E69F" w14:textId="77777777" w:rsidR="00EA07FE" w:rsidRPr="007D038B" w:rsidRDefault="00EA07FE" w:rsidP="0088110F">
            <w:pPr>
              <w:spacing w:before="60" w:after="60" w:line="320" w:lineRule="exact"/>
              <w:jc w:val="center"/>
              <w:rPr>
                <w:b/>
                <w:szCs w:val="28"/>
              </w:rPr>
            </w:pPr>
            <w:r w:rsidRPr="007D038B">
              <w:rPr>
                <w:b/>
                <w:sz w:val="28"/>
                <w:szCs w:val="28"/>
              </w:rPr>
              <w:t>Chức vụ</w:t>
            </w:r>
          </w:p>
        </w:tc>
        <w:tc>
          <w:tcPr>
            <w:tcW w:w="2790" w:type="dxa"/>
            <w:vAlign w:val="center"/>
          </w:tcPr>
          <w:p w14:paraId="66144351" w14:textId="77777777" w:rsidR="00EA07FE" w:rsidRPr="007D038B" w:rsidRDefault="00EA07FE" w:rsidP="0088110F">
            <w:pPr>
              <w:spacing w:before="60" w:after="60" w:line="320" w:lineRule="exact"/>
              <w:jc w:val="center"/>
              <w:rPr>
                <w:b/>
                <w:szCs w:val="28"/>
              </w:rPr>
            </w:pPr>
            <w:r w:rsidRPr="007D038B">
              <w:rPr>
                <w:b/>
                <w:sz w:val="28"/>
                <w:szCs w:val="28"/>
              </w:rPr>
              <w:t xml:space="preserve">Địa chỉ và Điện thoại </w:t>
            </w:r>
          </w:p>
        </w:tc>
      </w:tr>
      <w:tr w:rsidR="00EA07FE" w:rsidRPr="007D038B" w14:paraId="48954A45" w14:textId="77777777" w:rsidTr="0088110F">
        <w:tc>
          <w:tcPr>
            <w:tcW w:w="1384" w:type="dxa"/>
          </w:tcPr>
          <w:p w14:paraId="43F2A587" w14:textId="77777777" w:rsidR="00EA07FE" w:rsidRPr="007D038B" w:rsidRDefault="00EA07FE" w:rsidP="0088110F">
            <w:pPr>
              <w:spacing w:before="60" w:after="60" w:line="320" w:lineRule="exact"/>
              <w:rPr>
                <w:szCs w:val="28"/>
              </w:rPr>
            </w:pPr>
          </w:p>
        </w:tc>
        <w:tc>
          <w:tcPr>
            <w:tcW w:w="3044" w:type="dxa"/>
          </w:tcPr>
          <w:p w14:paraId="4EC4FA7E" w14:textId="77777777" w:rsidR="00EA07FE" w:rsidRPr="007D038B" w:rsidRDefault="00EA07FE" w:rsidP="0088110F">
            <w:pPr>
              <w:spacing w:before="60" w:after="60" w:line="320" w:lineRule="exact"/>
              <w:rPr>
                <w:szCs w:val="28"/>
              </w:rPr>
            </w:pPr>
          </w:p>
        </w:tc>
        <w:tc>
          <w:tcPr>
            <w:tcW w:w="2250" w:type="dxa"/>
          </w:tcPr>
          <w:p w14:paraId="75CA946E" w14:textId="77777777" w:rsidR="00EA07FE" w:rsidRPr="007D038B" w:rsidRDefault="00EA07FE" w:rsidP="0088110F">
            <w:pPr>
              <w:spacing w:before="60" w:after="60" w:line="320" w:lineRule="exact"/>
              <w:rPr>
                <w:szCs w:val="28"/>
              </w:rPr>
            </w:pPr>
          </w:p>
        </w:tc>
        <w:tc>
          <w:tcPr>
            <w:tcW w:w="2790" w:type="dxa"/>
          </w:tcPr>
          <w:p w14:paraId="77AD25EF" w14:textId="77777777" w:rsidR="00EA07FE" w:rsidRPr="007D038B" w:rsidRDefault="00EA07FE" w:rsidP="0088110F">
            <w:pPr>
              <w:spacing w:before="60" w:after="60" w:line="320" w:lineRule="exact"/>
              <w:rPr>
                <w:szCs w:val="28"/>
              </w:rPr>
            </w:pPr>
          </w:p>
        </w:tc>
      </w:tr>
    </w:tbl>
    <w:p w14:paraId="224F0A11" w14:textId="77777777" w:rsidR="00EA07FE" w:rsidRPr="007D038B" w:rsidRDefault="00EA07FE" w:rsidP="00EA07FE">
      <w:pPr>
        <w:spacing w:before="120"/>
        <w:ind w:firstLine="567"/>
        <w:jc w:val="both"/>
        <w:rPr>
          <w:sz w:val="28"/>
          <w:szCs w:val="28"/>
        </w:rPr>
      </w:pPr>
      <w:r w:rsidRPr="007D038B">
        <w:rPr>
          <w:rFonts w:ascii="Times New Roman Bold" w:hAnsi="Times New Roman Bold"/>
          <w:b/>
          <w:spacing w:val="-4"/>
          <w:sz w:val="26"/>
          <w:szCs w:val="26"/>
        </w:rPr>
        <w:t>IV.</w:t>
      </w:r>
      <w:r w:rsidRPr="007D038B">
        <w:rPr>
          <w:rFonts w:ascii="Times New Roman Bold" w:hAnsi="Times New Roman Bold"/>
          <w:spacing w:val="-4"/>
          <w:sz w:val="26"/>
          <w:szCs w:val="26"/>
        </w:rPr>
        <w:t xml:space="preserve"> </w:t>
      </w:r>
      <w:r w:rsidRPr="007D038B">
        <w:rPr>
          <w:rFonts w:ascii="Times New Roman Bold" w:hAnsi="Times New Roman Bold"/>
          <w:b/>
          <w:spacing w:val="-4"/>
          <w:sz w:val="26"/>
          <w:szCs w:val="26"/>
        </w:rPr>
        <w:t>THỜI GIAN, KINH NGHIỆM VỀ HOẠT ĐỘNG DỊCH VỤ DU HỌC</w:t>
      </w:r>
      <w:r w:rsidRPr="007D038B">
        <w:rPr>
          <w:b/>
          <w:sz w:val="26"/>
          <w:szCs w:val="28"/>
        </w:rPr>
        <w:t>:</w:t>
      </w:r>
    </w:p>
    <w:p w14:paraId="4D41EF37" w14:textId="77777777" w:rsidR="00EA07FE" w:rsidRPr="00281F0D" w:rsidRDefault="00EA07FE" w:rsidP="00EA07FE">
      <w:pPr>
        <w:spacing w:before="120"/>
        <w:ind w:firstLine="567"/>
        <w:jc w:val="both"/>
        <w:rPr>
          <w:b/>
          <w:sz w:val="26"/>
          <w:szCs w:val="28"/>
          <w:lang w:val="sv-SE"/>
        </w:rPr>
      </w:pPr>
      <w:r w:rsidRPr="00281F0D">
        <w:rPr>
          <w:b/>
          <w:sz w:val="26"/>
          <w:szCs w:val="28"/>
          <w:lang w:val="sv-SE"/>
        </w:rPr>
        <w:t>V.</w:t>
      </w:r>
      <w:r w:rsidRPr="00281F0D">
        <w:rPr>
          <w:sz w:val="26"/>
          <w:szCs w:val="28"/>
          <w:lang w:val="sv-SE"/>
        </w:rPr>
        <w:t xml:space="preserve"> </w:t>
      </w:r>
      <w:r w:rsidRPr="00281F0D">
        <w:rPr>
          <w:b/>
          <w:sz w:val="26"/>
          <w:szCs w:val="28"/>
          <w:lang w:val="sv-SE"/>
        </w:rPr>
        <w:t xml:space="preserve">KHEN THƯỞNG: </w:t>
      </w:r>
    </w:p>
    <w:p w14:paraId="7582DDEE" w14:textId="77777777" w:rsidR="00EA07FE" w:rsidRPr="00281F0D" w:rsidRDefault="00EA07FE" w:rsidP="00EA07FE">
      <w:pPr>
        <w:spacing w:before="120"/>
        <w:ind w:firstLine="567"/>
        <w:jc w:val="both"/>
        <w:rPr>
          <w:b/>
          <w:sz w:val="26"/>
          <w:szCs w:val="28"/>
          <w:lang w:val="sv-SE"/>
        </w:rPr>
      </w:pPr>
      <w:r w:rsidRPr="00281F0D">
        <w:rPr>
          <w:b/>
          <w:sz w:val="26"/>
          <w:szCs w:val="28"/>
          <w:lang w:val="sv-SE"/>
        </w:rPr>
        <w:t>VI. KỶ LUẬT:</w:t>
      </w:r>
    </w:p>
    <w:p w14:paraId="3888E235" w14:textId="77777777" w:rsidR="00EA07FE" w:rsidRPr="00281F0D" w:rsidRDefault="00EA07FE" w:rsidP="00EA07FE">
      <w:pPr>
        <w:spacing w:before="120"/>
        <w:ind w:firstLine="567"/>
        <w:jc w:val="both"/>
        <w:rPr>
          <w:i/>
          <w:iCs/>
          <w:sz w:val="28"/>
          <w:szCs w:val="28"/>
          <w:lang w:val="sv-SE"/>
        </w:rPr>
      </w:pPr>
      <w:r w:rsidRPr="00281F0D">
        <w:rPr>
          <w:sz w:val="28"/>
          <w:szCs w:val="28"/>
          <w:lang w:val="sv-SE"/>
        </w:rPr>
        <w:t>Tôi xin cam đoan những lời khai trên là đúng sự thật. Nếu không đúng, tôi xin hoàn toàn chịu trách nhiệm trước pháp luật.</w:t>
      </w:r>
    </w:p>
    <w:p w14:paraId="765AD0B6" w14:textId="77777777" w:rsidR="00EA07FE" w:rsidRPr="00281F0D" w:rsidRDefault="00EA07FE" w:rsidP="00EA07FE">
      <w:pPr>
        <w:ind w:left="4320"/>
        <w:jc w:val="center"/>
        <w:rPr>
          <w:iCs/>
          <w:sz w:val="26"/>
          <w:szCs w:val="26"/>
          <w:lang w:val="sv-SE"/>
        </w:rPr>
      </w:pPr>
    </w:p>
    <w:tbl>
      <w:tblPr>
        <w:tblW w:w="9720" w:type="dxa"/>
        <w:tblInd w:w="-372" w:type="dxa"/>
        <w:tblLook w:val="01E0" w:firstRow="1" w:lastRow="1" w:firstColumn="1" w:lastColumn="1" w:noHBand="0" w:noVBand="0"/>
      </w:tblPr>
      <w:tblGrid>
        <w:gridCol w:w="5388"/>
        <w:gridCol w:w="4332"/>
      </w:tblGrid>
      <w:tr w:rsidR="00EA07FE" w:rsidRPr="007D038B" w14:paraId="2F4E6FD2" w14:textId="77777777" w:rsidTr="0088110F">
        <w:tc>
          <w:tcPr>
            <w:tcW w:w="5388" w:type="dxa"/>
          </w:tcPr>
          <w:p w14:paraId="1505BE92" w14:textId="77777777" w:rsidR="00EA07FE" w:rsidRPr="00281F0D" w:rsidRDefault="00EA07FE" w:rsidP="0088110F">
            <w:pPr>
              <w:jc w:val="center"/>
              <w:rPr>
                <w:b/>
                <w:sz w:val="26"/>
                <w:szCs w:val="26"/>
                <w:lang w:val="sv-SE"/>
              </w:rPr>
            </w:pPr>
          </w:p>
          <w:p w14:paraId="186CA29C" w14:textId="77777777" w:rsidR="00EA07FE" w:rsidRPr="00281F0D" w:rsidRDefault="00EA07FE" w:rsidP="0088110F">
            <w:pPr>
              <w:jc w:val="center"/>
              <w:rPr>
                <w:b/>
                <w:sz w:val="26"/>
                <w:szCs w:val="26"/>
                <w:lang w:val="sv-SE"/>
              </w:rPr>
            </w:pPr>
            <w:r w:rsidRPr="00281F0D">
              <w:rPr>
                <w:b/>
                <w:sz w:val="26"/>
                <w:szCs w:val="26"/>
                <w:lang w:val="sv-SE"/>
              </w:rPr>
              <w:t>XÁC NHẬN CỦA CƠ QUAN/ĐỊA PHƯƠNG</w:t>
            </w:r>
          </w:p>
          <w:p w14:paraId="1AA6FDA9" w14:textId="77777777" w:rsidR="00EA07FE" w:rsidRPr="00281F0D" w:rsidRDefault="00EA07FE" w:rsidP="0088110F">
            <w:pPr>
              <w:jc w:val="center"/>
              <w:rPr>
                <w:b/>
                <w:sz w:val="26"/>
                <w:szCs w:val="26"/>
                <w:lang w:val="sv-SE"/>
              </w:rPr>
            </w:pPr>
            <w:r w:rsidRPr="00281F0D">
              <w:rPr>
                <w:b/>
                <w:sz w:val="26"/>
                <w:szCs w:val="26"/>
                <w:lang w:val="sv-SE"/>
              </w:rPr>
              <w:t xml:space="preserve">NƠI QUẢN LÝ TRỰC TIẾP </w:t>
            </w:r>
          </w:p>
          <w:p w14:paraId="135DFEB6" w14:textId="77777777" w:rsidR="00EA07FE" w:rsidRPr="00281F0D" w:rsidRDefault="00EA07FE" w:rsidP="0088110F">
            <w:pPr>
              <w:jc w:val="center"/>
              <w:rPr>
                <w:iCs/>
                <w:sz w:val="26"/>
                <w:szCs w:val="26"/>
                <w:lang w:val="sv-SE"/>
              </w:rPr>
            </w:pPr>
            <w:r w:rsidRPr="00281F0D">
              <w:rPr>
                <w:i/>
                <w:sz w:val="26"/>
                <w:szCs w:val="26"/>
                <w:lang w:val="sv-SE"/>
              </w:rPr>
              <w:t>(Ghi rõ họ tên, chức vụ, đóng dấu cơ quan)</w:t>
            </w:r>
            <w:r w:rsidRPr="00281F0D">
              <w:rPr>
                <w:sz w:val="26"/>
                <w:szCs w:val="26"/>
                <w:lang w:val="sv-SE"/>
              </w:rPr>
              <w:t xml:space="preserve"> </w:t>
            </w:r>
          </w:p>
        </w:tc>
        <w:tc>
          <w:tcPr>
            <w:tcW w:w="4332" w:type="dxa"/>
          </w:tcPr>
          <w:p w14:paraId="18013614" w14:textId="77777777" w:rsidR="00EA07FE" w:rsidRPr="00281F0D" w:rsidRDefault="00EA07FE" w:rsidP="0088110F">
            <w:pPr>
              <w:jc w:val="center"/>
              <w:rPr>
                <w:b/>
                <w:sz w:val="26"/>
                <w:szCs w:val="26"/>
                <w:lang w:val="sv-SE"/>
              </w:rPr>
            </w:pPr>
            <w:r w:rsidRPr="00281F0D">
              <w:rPr>
                <w:iCs/>
                <w:sz w:val="26"/>
                <w:szCs w:val="26"/>
                <w:lang w:val="sv-SE"/>
              </w:rPr>
              <w:t xml:space="preserve">.........., </w:t>
            </w:r>
            <w:r w:rsidRPr="00281F0D">
              <w:rPr>
                <w:i/>
                <w:iCs/>
                <w:sz w:val="26"/>
                <w:szCs w:val="26"/>
                <w:lang w:val="sv-SE"/>
              </w:rPr>
              <w:t xml:space="preserve">ngày </w:t>
            </w:r>
            <w:r w:rsidRPr="00281F0D">
              <w:rPr>
                <w:iCs/>
                <w:sz w:val="26"/>
                <w:szCs w:val="26"/>
                <w:lang w:val="sv-SE"/>
              </w:rPr>
              <w:t>......</w:t>
            </w:r>
            <w:r w:rsidRPr="00281F0D">
              <w:rPr>
                <w:i/>
                <w:iCs/>
                <w:sz w:val="26"/>
                <w:szCs w:val="26"/>
                <w:lang w:val="sv-SE"/>
              </w:rPr>
              <w:t xml:space="preserve">  tháng</w:t>
            </w:r>
            <w:r w:rsidRPr="00281F0D">
              <w:rPr>
                <w:iCs/>
                <w:sz w:val="26"/>
                <w:szCs w:val="26"/>
                <w:lang w:val="sv-SE"/>
              </w:rPr>
              <w:t xml:space="preserve">...... </w:t>
            </w:r>
            <w:r w:rsidRPr="00281F0D">
              <w:rPr>
                <w:i/>
                <w:iCs/>
                <w:sz w:val="26"/>
                <w:szCs w:val="26"/>
                <w:lang w:val="sv-SE"/>
              </w:rPr>
              <w:t xml:space="preserve">năm </w:t>
            </w:r>
            <w:r w:rsidRPr="00281F0D">
              <w:rPr>
                <w:iCs/>
                <w:sz w:val="26"/>
                <w:szCs w:val="26"/>
                <w:lang w:val="sv-SE"/>
              </w:rPr>
              <w:t xml:space="preserve">....... </w:t>
            </w:r>
          </w:p>
          <w:p w14:paraId="01846C52" w14:textId="77777777" w:rsidR="00EA07FE" w:rsidRPr="00281F0D" w:rsidRDefault="00EA07FE" w:rsidP="0088110F">
            <w:pPr>
              <w:jc w:val="center"/>
              <w:rPr>
                <w:b/>
                <w:sz w:val="26"/>
                <w:szCs w:val="26"/>
                <w:lang w:val="sv-SE"/>
              </w:rPr>
            </w:pPr>
            <w:r w:rsidRPr="00281F0D">
              <w:rPr>
                <w:b/>
                <w:sz w:val="26"/>
                <w:szCs w:val="26"/>
                <w:lang w:val="sv-SE"/>
              </w:rPr>
              <w:t>NGƯỜI KHAI KÝ TÊN</w:t>
            </w:r>
          </w:p>
          <w:p w14:paraId="503C2B1A" w14:textId="77777777" w:rsidR="00EA07FE" w:rsidRPr="007D038B" w:rsidRDefault="00EA07FE" w:rsidP="0088110F">
            <w:pPr>
              <w:jc w:val="center"/>
              <w:rPr>
                <w:iCs/>
                <w:sz w:val="26"/>
                <w:szCs w:val="26"/>
              </w:rPr>
            </w:pPr>
            <w:r w:rsidRPr="007D038B">
              <w:rPr>
                <w:i/>
                <w:sz w:val="26"/>
                <w:szCs w:val="26"/>
              </w:rPr>
              <w:t>(Ghi rõ họ tên)</w:t>
            </w:r>
          </w:p>
        </w:tc>
      </w:tr>
    </w:tbl>
    <w:p w14:paraId="6F249564"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sz w:val="28"/>
          <w:szCs w:val="28"/>
        </w:rPr>
      </w:pPr>
    </w:p>
    <w:p w14:paraId="69840FD1" w14:textId="77777777" w:rsidR="00EA07FE" w:rsidRPr="007D038B" w:rsidRDefault="00EA07FE" w:rsidP="00EA07FE">
      <w:pPr>
        <w:shd w:val="clear" w:color="auto" w:fill="FFFFFF"/>
        <w:spacing w:before="120" w:after="120" w:line="212" w:lineRule="atLeast"/>
        <w:ind w:firstLine="720"/>
        <w:jc w:val="both"/>
        <w:rPr>
          <w:b/>
          <w:bCs/>
          <w:sz w:val="28"/>
          <w:szCs w:val="28"/>
        </w:rPr>
        <w:sectPr w:rsidR="00EA07FE" w:rsidRPr="007D038B" w:rsidSect="005F7D96">
          <w:pgSz w:w="11907" w:h="16840" w:code="9"/>
          <w:pgMar w:top="1418" w:right="1021" w:bottom="1247" w:left="1418" w:header="567" w:footer="567" w:gutter="0"/>
          <w:cols w:space="720"/>
          <w:titlePg/>
          <w:docGrid w:linePitch="326"/>
        </w:sectPr>
      </w:pPr>
    </w:p>
    <w:p w14:paraId="0A5FB3C0" w14:textId="136C3C4E" w:rsidR="00EA07FE" w:rsidRPr="007D038B" w:rsidRDefault="00524C30" w:rsidP="00EA07FE">
      <w:pPr>
        <w:shd w:val="clear" w:color="auto" w:fill="FFFFFF"/>
        <w:spacing w:before="120" w:after="120" w:line="212" w:lineRule="atLeast"/>
        <w:ind w:firstLine="720"/>
        <w:jc w:val="both"/>
        <w:rPr>
          <w:b/>
          <w:bCs/>
          <w:i/>
          <w:sz w:val="28"/>
          <w:szCs w:val="28"/>
          <w:lang w:val="hr-HR"/>
        </w:rPr>
      </w:pPr>
      <w:r>
        <w:rPr>
          <w:b/>
          <w:bCs/>
          <w:sz w:val="28"/>
          <w:szCs w:val="28"/>
        </w:rPr>
        <w:lastRenderedPageBreak/>
        <w:t>18</w:t>
      </w:r>
      <w:r w:rsidR="00EA07FE" w:rsidRPr="007D038B">
        <w:rPr>
          <w:b/>
          <w:bCs/>
          <w:sz w:val="28"/>
          <w:szCs w:val="28"/>
        </w:rPr>
        <w:t>. Tên thủ tục hành chính: Đề nghị được kinh doanh dịch vụ tư vấn du học trở lại</w:t>
      </w:r>
    </w:p>
    <w:p w14:paraId="147F72AB"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hr-HR"/>
        </w:rPr>
        <w:t xml:space="preserve"> </w:t>
      </w:r>
      <w:r w:rsidRPr="007D038B">
        <w:rPr>
          <w:b/>
          <w:bCs/>
          <w:sz w:val="28"/>
          <w:szCs w:val="28"/>
          <w:lang w:val="vi-VN"/>
        </w:rPr>
        <w:t>tự</w:t>
      </w:r>
      <w:r w:rsidRPr="00281F0D">
        <w:rPr>
          <w:b/>
          <w:bCs/>
          <w:sz w:val="28"/>
          <w:szCs w:val="28"/>
          <w:lang w:val="hr-HR"/>
        </w:rPr>
        <w:t xml:space="preserve">, cách thức, thời gian </w:t>
      </w:r>
      <w:r w:rsidRPr="007D038B">
        <w:rPr>
          <w:b/>
          <w:bCs/>
          <w:sz w:val="28"/>
          <w:szCs w:val="28"/>
          <w:lang w:val="vi-VN"/>
        </w:rPr>
        <w:t>giải quyết</w:t>
      </w:r>
      <w:r w:rsidRPr="00281F0D">
        <w:rPr>
          <w:b/>
          <w:sz w:val="28"/>
          <w:szCs w:val="28"/>
          <w:lang w:val="hr-HR"/>
        </w:rPr>
        <w:t xml:space="preserve"> thủ tục hành chính: </w:t>
      </w:r>
    </w:p>
    <w:tbl>
      <w:tblPr>
        <w:tblW w:w="1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7513"/>
        <w:gridCol w:w="3118"/>
        <w:gridCol w:w="1388"/>
      </w:tblGrid>
      <w:tr w:rsidR="00EA07FE" w:rsidRPr="007D038B" w14:paraId="14F191B2" w14:textId="77777777" w:rsidTr="0088110F">
        <w:trPr>
          <w:trHeight w:val="405"/>
          <w:tblHeader/>
        </w:trPr>
        <w:tc>
          <w:tcPr>
            <w:tcW w:w="851" w:type="dxa"/>
            <w:vAlign w:val="center"/>
          </w:tcPr>
          <w:p w14:paraId="785EBA26" w14:textId="77777777" w:rsidR="00EA07FE" w:rsidRPr="0095048E" w:rsidRDefault="00EA07FE" w:rsidP="0088110F">
            <w:pPr>
              <w:pStyle w:val="NormalWeb"/>
              <w:spacing w:before="0" w:beforeAutospacing="0" w:after="0" w:afterAutospacing="0"/>
              <w:jc w:val="center"/>
              <w:rPr>
                <w:rFonts w:ascii="Times New Roman" w:hAnsi="Times New Roman"/>
                <w:b/>
                <w:sz w:val="26"/>
                <w:szCs w:val="26"/>
              </w:rPr>
            </w:pPr>
            <w:r w:rsidRPr="0095048E">
              <w:rPr>
                <w:rFonts w:ascii="Times New Roman" w:hAnsi="Times New Roman"/>
                <w:b/>
                <w:sz w:val="26"/>
                <w:szCs w:val="26"/>
              </w:rPr>
              <w:t>TT</w:t>
            </w:r>
          </w:p>
        </w:tc>
        <w:tc>
          <w:tcPr>
            <w:tcW w:w="2376" w:type="dxa"/>
            <w:vAlign w:val="center"/>
          </w:tcPr>
          <w:p w14:paraId="65182E33" w14:textId="77777777" w:rsidR="00EA07FE" w:rsidRPr="0095048E" w:rsidRDefault="00EA07FE" w:rsidP="0088110F">
            <w:pPr>
              <w:pStyle w:val="NormalWeb"/>
              <w:spacing w:before="0" w:beforeAutospacing="0" w:after="0" w:afterAutospacing="0"/>
              <w:jc w:val="center"/>
              <w:rPr>
                <w:rFonts w:ascii="Times New Roman" w:hAnsi="Times New Roman"/>
                <w:b/>
                <w:sz w:val="26"/>
                <w:szCs w:val="26"/>
              </w:rPr>
            </w:pPr>
            <w:r w:rsidRPr="0095048E">
              <w:rPr>
                <w:rFonts w:ascii="Times New Roman" w:hAnsi="Times New Roman"/>
                <w:b/>
                <w:sz w:val="26"/>
                <w:szCs w:val="26"/>
              </w:rPr>
              <w:t>Trình tự thực hiện</w:t>
            </w:r>
          </w:p>
        </w:tc>
        <w:tc>
          <w:tcPr>
            <w:tcW w:w="7513" w:type="dxa"/>
            <w:vAlign w:val="center"/>
          </w:tcPr>
          <w:p w14:paraId="6BB15808" w14:textId="77777777" w:rsidR="00EA07FE" w:rsidRPr="0095048E" w:rsidRDefault="00EA07FE" w:rsidP="0088110F">
            <w:pPr>
              <w:pStyle w:val="NormalWeb"/>
              <w:spacing w:before="0" w:beforeAutospacing="0" w:after="0" w:afterAutospacing="0"/>
              <w:jc w:val="center"/>
              <w:rPr>
                <w:rFonts w:ascii="Times New Roman" w:hAnsi="Times New Roman"/>
                <w:b/>
                <w:sz w:val="26"/>
                <w:szCs w:val="26"/>
              </w:rPr>
            </w:pPr>
            <w:r w:rsidRPr="0095048E">
              <w:rPr>
                <w:rFonts w:ascii="Times New Roman" w:hAnsi="Times New Roman"/>
                <w:b/>
                <w:sz w:val="26"/>
                <w:szCs w:val="26"/>
              </w:rPr>
              <w:t>Cách thức thực hiện</w:t>
            </w:r>
          </w:p>
        </w:tc>
        <w:tc>
          <w:tcPr>
            <w:tcW w:w="3118" w:type="dxa"/>
            <w:vAlign w:val="center"/>
          </w:tcPr>
          <w:p w14:paraId="0D8B0E44" w14:textId="77777777" w:rsidR="00EA07FE" w:rsidRPr="0095048E" w:rsidRDefault="00EA07FE" w:rsidP="0088110F">
            <w:pPr>
              <w:pStyle w:val="NormalWeb"/>
              <w:spacing w:before="0" w:beforeAutospacing="0" w:after="0" w:afterAutospacing="0"/>
              <w:jc w:val="center"/>
              <w:rPr>
                <w:rFonts w:ascii="Times New Roman" w:hAnsi="Times New Roman"/>
                <w:b/>
                <w:sz w:val="26"/>
                <w:szCs w:val="26"/>
              </w:rPr>
            </w:pPr>
            <w:r w:rsidRPr="0095048E">
              <w:rPr>
                <w:rFonts w:ascii="Times New Roman" w:hAnsi="Times New Roman"/>
                <w:b/>
                <w:sz w:val="26"/>
                <w:szCs w:val="26"/>
              </w:rPr>
              <w:t>Thời gian giải quyết</w:t>
            </w:r>
          </w:p>
        </w:tc>
        <w:tc>
          <w:tcPr>
            <w:tcW w:w="1388" w:type="dxa"/>
            <w:vAlign w:val="center"/>
          </w:tcPr>
          <w:p w14:paraId="2AAEF4C9" w14:textId="77777777" w:rsidR="00EA07FE" w:rsidRPr="0095048E" w:rsidRDefault="00EA07FE" w:rsidP="0088110F">
            <w:pPr>
              <w:pStyle w:val="NormalWeb"/>
              <w:spacing w:before="0" w:beforeAutospacing="0" w:after="0" w:afterAutospacing="0"/>
              <w:jc w:val="center"/>
              <w:rPr>
                <w:rFonts w:ascii="Times New Roman" w:hAnsi="Times New Roman"/>
                <w:b/>
                <w:sz w:val="26"/>
                <w:szCs w:val="26"/>
              </w:rPr>
            </w:pPr>
            <w:r w:rsidRPr="0095048E">
              <w:rPr>
                <w:rFonts w:ascii="Times New Roman" w:hAnsi="Times New Roman"/>
                <w:b/>
                <w:sz w:val="26"/>
                <w:szCs w:val="26"/>
              </w:rPr>
              <w:t>Ghi chú</w:t>
            </w:r>
          </w:p>
        </w:tc>
      </w:tr>
      <w:tr w:rsidR="00EA07FE" w:rsidRPr="007D038B" w14:paraId="1B0A49EA" w14:textId="77777777" w:rsidTr="0088110F">
        <w:trPr>
          <w:trHeight w:val="1250"/>
        </w:trPr>
        <w:tc>
          <w:tcPr>
            <w:tcW w:w="851" w:type="dxa"/>
            <w:vMerge w:val="restart"/>
            <w:vAlign w:val="center"/>
          </w:tcPr>
          <w:p w14:paraId="126F28DE" w14:textId="77777777" w:rsidR="00EA07FE" w:rsidRPr="0095048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95048E">
              <w:rPr>
                <w:rFonts w:ascii="Times New Roman" w:hAnsi="Times New Roman"/>
                <w:b/>
                <w:sz w:val="26"/>
                <w:szCs w:val="26"/>
              </w:rPr>
              <w:t>Bước 1</w:t>
            </w:r>
          </w:p>
        </w:tc>
        <w:tc>
          <w:tcPr>
            <w:tcW w:w="2376" w:type="dxa"/>
            <w:vMerge w:val="restart"/>
            <w:vAlign w:val="center"/>
          </w:tcPr>
          <w:p w14:paraId="4D7F7FE6" w14:textId="77777777" w:rsidR="00EA07FE" w:rsidRPr="0095048E"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95048E">
              <w:rPr>
                <w:rFonts w:ascii="Times New Roman" w:hAnsi="Times New Roman"/>
                <w:b/>
                <w:sz w:val="26"/>
                <w:szCs w:val="26"/>
              </w:rPr>
              <w:t xml:space="preserve">Nộp hồ sơ thủ tục hành chính: </w:t>
            </w:r>
            <w:r w:rsidRPr="0095048E">
              <w:rPr>
                <w:rFonts w:ascii="Times New Roman" w:hAnsi="Times New Roman"/>
                <w:i/>
                <w:sz w:val="26"/>
                <w:szCs w:val="26"/>
              </w:rPr>
              <w:t xml:space="preserve">Tổ chức, cá nhân chuẩn bị hồ sơ đầy đủ theo quy định và </w:t>
            </w:r>
            <w:r w:rsidRPr="0095048E">
              <w:rPr>
                <w:rFonts w:ascii="Times New Roman" w:hAnsi="Times New Roman"/>
                <w:i/>
                <w:sz w:val="26"/>
                <w:szCs w:val="26"/>
                <w:lang w:val="vi-VN"/>
              </w:rPr>
              <w:t xml:space="preserve">nộp hồ sơ </w:t>
            </w:r>
            <w:r w:rsidRPr="0095048E">
              <w:rPr>
                <w:rFonts w:ascii="Times New Roman" w:hAnsi="Times New Roman"/>
                <w:i/>
                <w:sz w:val="26"/>
                <w:szCs w:val="26"/>
              </w:rPr>
              <w:t>qua các cách thức sau:</w:t>
            </w:r>
          </w:p>
        </w:tc>
        <w:tc>
          <w:tcPr>
            <w:tcW w:w="7513" w:type="dxa"/>
            <w:vAlign w:val="center"/>
          </w:tcPr>
          <w:p w14:paraId="2F5A7DB0" w14:textId="77777777" w:rsidR="00EA07FE" w:rsidRPr="0095048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95048E">
              <w:rPr>
                <w:rFonts w:ascii="Times New Roman" w:hAnsi="Times New Roman"/>
                <w:sz w:val="26"/>
                <w:szCs w:val="26"/>
              </w:rPr>
              <w:t xml:space="preserve">   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95048E">
              <w:rPr>
                <w:rFonts w:ascii="Times New Roman" w:hAnsi="Times New Roman"/>
                <w:sz w:val="26"/>
                <w:szCs w:val="26"/>
              </w:rPr>
              <w:t>).</w:t>
            </w:r>
          </w:p>
          <w:p w14:paraId="6586E871"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95048E">
              <w:rPr>
                <w:rFonts w:ascii="Times New Roman" w:hAnsi="Times New Roman"/>
                <w:sz w:val="26"/>
                <w:szCs w:val="26"/>
              </w:rPr>
              <w:t xml:space="preserve">   2. Hoặc thông qua bưu điện.</w:t>
            </w:r>
          </w:p>
          <w:p w14:paraId="3D948854" w14:textId="446D9A3A" w:rsidR="00CE4969" w:rsidRPr="0095048E" w:rsidRDefault="00CE4969" w:rsidP="00CE4969">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77" w:history="1">
              <w:r w:rsidRPr="004605B5">
                <w:rPr>
                  <w:rStyle w:val="Hyperlink"/>
                  <w:rFonts w:ascii="Times New Roman" w:hAnsi="Times New Roman"/>
                  <w:sz w:val="26"/>
                  <w:szCs w:val="26"/>
                </w:rPr>
                <w:t>http://dichvucong.dongthap.gov.vn</w:t>
              </w:r>
            </w:hyperlink>
          </w:p>
        </w:tc>
        <w:tc>
          <w:tcPr>
            <w:tcW w:w="3118" w:type="dxa"/>
            <w:vAlign w:val="center"/>
          </w:tcPr>
          <w:p w14:paraId="063ECB9F" w14:textId="77777777" w:rsidR="00EA07FE" w:rsidRPr="0095048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95048E">
              <w:rPr>
                <w:rFonts w:ascii="Times New Roman" w:hAnsi="Times New Roman"/>
                <w:sz w:val="26"/>
                <w:szCs w:val="26"/>
                <w:lang w:val="vi-VN"/>
              </w:rPr>
              <w:t>Sáng: từ 07 giờ đến 11 giờ 30 phút; chiều: từ 13 giờ 30 đến 17 giờ của các ngày làm việc.</w:t>
            </w:r>
          </w:p>
        </w:tc>
        <w:tc>
          <w:tcPr>
            <w:tcW w:w="1388" w:type="dxa"/>
            <w:vAlign w:val="center"/>
          </w:tcPr>
          <w:p w14:paraId="321642B8" w14:textId="77777777" w:rsidR="00EA07FE" w:rsidRPr="0095048E" w:rsidRDefault="00EA07FE" w:rsidP="0088110F">
            <w:pPr>
              <w:jc w:val="center"/>
              <w:rPr>
                <w:i/>
                <w:sz w:val="26"/>
                <w:szCs w:val="26"/>
                <w:lang w:val="vi-VN"/>
              </w:rPr>
            </w:pPr>
          </w:p>
        </w:tc>
      </w:tr>
      <w:tr w:rsidR="00EA07FE" w:rsidRPr="007D038B" w14:paraId="745C5439" w14:textId="77777777" w:rsidTr="0088110F">
        <w:trPr>
          <w:trHeight w:val="359"/>
        </w:trPr>
        <w:tc>
          <w:tcPr>
            <w:tcW w:w="851" w:type="dxa"/>
            <w:vMerge/>
          </w:tcPr>
          <w:p w14:paraId="74C24AE7" w14:textId="77777777" w:rsidR="00EA07FE" w:rsidRPr="0095048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CC08943" w14:textId="77777777" w:rsidR="00EA07FE" w:rsidRPr="0095048E"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615EA73B" w14:textId="0EA53EFB" w:rsidR="00EA07FE" w:rsidRPr="0095048E" w:rsidRDefault="00EA07FE" w:rsidP="00CE4969">
            <w:pPr>
              <w:pStyle w:val="NormalWeb"/>
              <w:shd w:val="clear" w:color="auto" w:fill="FFFFFF"/>
              <w:spacing w:before="0" w:beforeAutospacing="0" w:after="0" w:afterAutospacing="0"/>
              <w:jc w:val="both"/>
              <w:rPr>
                <w:rFonts w:ascii="Times New Roman" w:hAnsi="Times New Roman"/>
                <w:sz w:val="26"/>
                <w:szCs w:val="26"/>
              </w:rPr>
            </w:pPr>
            <w:r w:rsidRPr="0095048E">
              <w:rPr>
                <w:rFonts w:ascii="Times New Roman" w:hAnsi="Times New Roman"/>
                <w:sz w:val="26"/>
                <w:szCs w:val="26"/>
              </w:rPr>
              <w:t xml:space="preserve">   </w:t>
            </w:r>
            <w:r w:rsidR="00CE4969">
              <w:rPr>
                <w:rFonts w:ascii="Times New Roman" w:hAnsi="Times New Roman"/>
                <w:sz w:val="26"/>
                <w:szCs w:val="26"/>
              </w:rPr>
              <w:t>4</w:t>
            </w:r>
            <w:r w:rsidRPr="0095048E">
              <w:rPr>
                <w:rFonts w:ascii="Times New Roman" w:hAnsi="Times New Roman"/>
                <w:sz w:val="26"/>
                <w:szCs w:val="26"/>
              </w:rPr>
              <w:t xml:space="preserve">. </w:t>
            </w:r>
            <w:r w:rsidRPr="0095048E">
              <w:rPr>
                <w:rFonts w:ascii="Times New Roman" w:hAnsi="Times New Roman"/>
                <w:sz w:val="26"/>
                <w:szCs w:val="26"/>
                <w:lang w:val="vi-VN"/>
              </w:rPr>
              <w:t xml:space="preserve">Sở </w:t>
            </w:r>
            <w:r w:rsidRPr="0095048E">
              <w:rPr>
                <w:rFonts w:ascii="Times New Roman" w:hAnsi="Times New Roman"/>
                <w:sz w:val="26"/>
                <w:szCs w:val="26"/>
              </w:rPr>
              <w:t xml:space="preserve">GDĐT </w:t>
            </w:r>
            <w:r w:rsidRPr="0095048E">
              <w:rPr>
                <w:rFonts w:ascii="Times New Roman" w:hAnsi="Times New Roman"/>
                <w:sz w:val="26"/>
                <w:szCs w:val="26"/>
                <w:lang w:val="vi-VN"/>
              </w:rPr>
              <w:t>tiếp nhận</w:t>
            </w:r>
            <w:r w:rsidRPr="0095048E">
              <w:rPr>
                <w:rFonts w:ascii="Times New Roman" w:hAnsi="Times New Roman"/>
                <w:sz w:val="26"/>
                <w:szCs w:val="26"/>
              </w:rPr>
              <w:t>, kiểm tra hồ sơ đề nghị được kinh doanh dịch vụ tư vấn du học trở lại trên địa bàn thuộc phạm vi quản lý và thông tin cho tổ chức kinh doanh dịch vụ tư vấn du học biết hồ sơ được chấp nhận hoặc yêu cầu tiếp tục hoàn thiện.</w:t>
            </w:r>
          </w:p>
        </w:tc>
        <w:tc>
          <w:tcPr>
            <w:tcW w:w="3118" w:type="dxa"/>
            <w:vAlign w:val="center"/>
          </w:tcPr>
          <w:p w14:paraId="07425EC0" w14:textId="77777777" w:rsidR="00EA07FE" w:rsidRPr="0095048E"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388" w:type="dxa"/>
          </w:tcPr>
          <w:p w14:paraId="183996D6" w14:textId="77777777" w:rsidR="00EA07FE" w:rsidRPr="0095048E"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7D038B" w14:paraId="11B8CDC1" w14:textId="77777777" w:rsidTr="0088110F">
        <w:trPr>
          <w:trHeight w:val="600"/>
        </w:trPr>
        <w:tc>
          <w:tcPr>
            <w:tcW w:w="851" w:type="dxa"/>
            <w:vMerge w:val="restart"/>
            <w:vAlign w:val="center"/>
          </w:tcPr>
          <w:p w14:paraId="15180FA9" w14:textId="77777777" w:rsidR="00EA07FE" w:rsidRPr="0095048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95048E">
              <w:rPr>
                <w:rFonts w:ascii="Times New Roman" w:hAnsi="Times New Roman"/>
                <w:b/>
                <w:sz w:val="26"/>
                <w:szCs w:val="26"/>
              </w:rPr>
              <w:t>Bước 2</w:t>
            </w:r>
          </w:p>
        </w:tc>
        <w:tc>
          <w:tcPr>
            <w:tcW w:w="2376" w:type="dxa"/>
            <w:vMerge w:val="restart"/>
            <w:vAlign w:val="center"/>
          </w:tcPr>
          <w:p w14:paraId="571D9119" w14:textId="77777777" w:rsidR="00EA07FE" w:rsidRPr="0095048E" w:rsidRDefault="00EA07FE" w:rsidP="0088110F">
            <w:pPr>
              <w:spacing w:before="120" w:after="120"/>
              <w:jc w:val="both"/>
              <w:rPr>
                <w:sz w:val="26"/>
                <w:szCs w:val="26"/>
              </w:rPr>
            </w:pPr>
            <w:r w:rsidRPr="0095048E">
              <w:rPr>
                <w:b/>
                <w:sz w:val="26"/>
                <w:szCs w:val="26"/>
              </w:rPr>
              <w:t>Tiếp nhận và chuyển hồ sơ thủ tục hành chính</w:t>
            </w:r>
          </w:p>
        </w:tc>
        <w:tc>
          <w:tcPr>
            <w:tcW w:w="7513" w:type="dxa"/>
            <w:vMerge w:val="restart"/>
          </w:tcPr>
          <w:p w14:paraId="24544998" w14:textId="77777777" w:rsidR="00EA07FE" w:rsidRPr="0095048E"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95048E">
              <w:rPr>
                <w:rFonts w:ascii="Times New Roman" w:hAnsi="Times New Roman"/>
                <w:sz w:val="26"/>
                <w:szCs w:val="26"/>
              </w:rPr>
              <w:t xml:space="preserve">Đối với hồ sơ được nộp </w:t>
            </w:r>
            <w:r w:rsidRPr="0095048E">
              <w:rPr>
                <w:rFonts w:ascii="Times New Roman" w:hAnsi="Times New Roman"/>
                <w:sz w:val="26"/>
                <w:szCs w:val="26"/>
                <w:lang w:val="vi-VN"/>
              </w:rPr>
              <w:t xml:space="preserve">trực tiếp qua </w:t>
            </w:r>
            <w:r w:rsidRPr="0095048E">
              <w:rPr>
                <w:rFonts w:ascii="Times New Roman" w:hAnsi="Times New Roman"/>
                <w:sz w:val="26"/>
                <w:szCs w:val="26"/>
              </w:rPr>
              <w:t xml:space="preserve">Bộ phận </w:t>
            </w:r>
            <w:r w:rsidRPr="0095048E">
              <w:rPr>
                <w:rFonts w:ascii="Times New Roman" w:hAnsi="Times New Roman"/>
                <w:sz w:val="26"/>
                <w:szCs w:val="26"/>
                <w:lang w:val="vi-VN"/>
              </w:rPr>
              <w:t>tiếp nhận và trả kết quả</w:t>
            </w:r>
            <w:r>
              <w:rPr>
                <w:rFonts w:ascii="Times New Roman" w:hAnsi="Times New Roman"/>
                <w:sz w:val="26"/>
                <w:szCs w:val="26"/>
              </w:rPr>
              <w:t xml:space="preserve"> </w:t>
            </w:r>
            <w:r w:rsidRPr="0095048E">
              <w:rPr>
                <w:rFonts w:ascii="Times New Roman" w:hAnsi="Times New Roman"/>
                <w:sz w:val="26"/>
                <w:szCs w:val="26"/>
              </w:rPr>
              <w:t xml:space="preserve">hoặc thông </w:t>
            </w:r>
            <w:r w:rsidRPr="0095048E">
              <w:rPr>
                <w:rFonts w:ascii="Times New Roman" w:hAnsi="Times New Roman"/>
                <w:sz w:val="26"/>
                <w:szCs w:val="26"/>
                <w:lang w:val="vi-VN"/>
              </w:rPr>
              <w:t xml:space="preserve">qua dịch vụ bưu chính </w:t>
            </w:r>
            <w:r w:rsidRPr="0095048E">
              <w:rPr>
                <w:rFonts w:ascii="Times New Roman" w:hAnsi="Times New Roman"/>
                <w:sz w:val="26"/>
                <w:szCs w:val="26"/>
              </w:rPr>
              <w:t xml:space="preserve">công ích cán bộ, công chức, viên chức tiếp nhận hồ sơ tại Bộ phận </w:t>
            </w:r>
            <w:r w:rsidRPr="0095048E">
              <w:rPr>
                <w:rFonts w:ascii="Times New Roman" w:hAnsi="Times New Roman"/>
                <w:sz w:val="26"/>
                <w:szCs w:val="26"/>
                <w:lang w:val="vi-VN"/>
              </w:rPr>
              <w:t>tiếp nhận và trả kết quả</w:t>
            </w:r>
            <w:r w:rsidRPr="0095048E">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50981A12" w14:textId="77777777" w:rsidR="00EA07FE" w:rsidRPr="0095048E"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95048E">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62CF3CF" w14:textId="77777777" w:rsidR="00EA07FE" w:rsidRPr="0095048E"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95048E">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35925325" w14:textId="77777777" w:rsidR="00EA07FE" w:rsidRPr="0095048E" w:rsidRDefault="00EA07FE" w:rsidP="0088110F">
            <w:pPr>
              <w:spacing w:before="120" w:after="120"/>
              <w:ind w:firstLine="347"/>
              <w:jc w:val="both"/>
              <w:rPr>
                <w:sz w:val="26"/>
                <w:szCs w:val="26"/>
              </w:rPr>
            </w:pPr>
            <w:r w:rsidRPr="0095048E">
              <w:rPr>
                <w:sz w:val="26"/>
                <w:szCs w:val="26"/>
              </w:rPr>
              <w:t xml:space="preserve">c) Trường hợp hồ sơ đầy đủ, chính xác theo quy định, cán bộ, công chức, viên chức tiếp nhận hồ sơ và lập Giấy tiếp nhận hồ sơ và hẹn </w:t>
            </w:r>
            <w:r w:rsidRPr="0095048E">
              <w:rPr>
                <w:sz w:val="26"/>
                <w:szCs w:val="26"/>
              </w:rPr>
              <w:lastRenderedPageBreak/>
              <w:t>ngày trả kết quả; đồng thời, chuyển cho cơ quan có thẩm quyền để giải quyết theo quy trình.</w:t>
            </w:r>
          </w:p>
        </w:tc>
        <w:tc>
          <w:tcPr>
            <w:tcW w:w="3118" w:type="dxa"/>
            <w:vAlign w:val="center"/>
          </w:tcPr>
          <w:p w14:paraId="498C9186" w14:textId="77777777" w:rsidR="00EA07FE" w:rsidRPr="0095048E" w:rsidRDefault="00EA07FE" w:rsidP="0088110F">
            <w:pPr>
              <w:pStyle w:val="NormalWeb"/>
              <w:spacing w:before="0" w:beforeAutospacing="0" w:after="120" w:afterAutospacing="0" w:line="234" w:lineRule="atLeast"/>
              <w:jc w:val="both"/>
              <w:rPr>
                <w:rFonts w:ascii="Times New Roman" w:hAnsi="Times New Roman"/>
                <w:b/>
                <w:sz w:val="26"/>
                <w:szCs w:val="26"/>
              </w:rPr>
            </w:pPr>
            <w:r w:rsidRPr="0095048E">
              <w:rPr>
                <w:rFonts w:ascii="Times New Roman" w:hAnsi="Times New Roman"/>
                <w:sz w:val="26"/>
                <w:szCs w:val="26"/>
              </w:rPr>
              <w:lastRenderedPageBreak/>
              <w:t>C</w:t>
            </w:r>
            <w:r w:rsidRPr="0095048E">
              <w:rPr>
                <w:rStyle w:val="fontstyle21"/>
              </w:rPr>
              <w:t xml:space="preserve">huyển ngay hồ sơ tiếp nhận trực tiếp trong ngày làm việc </w:t>
            </w:r>
            <w:r w:rsidRPr="0095048E">
              <w:rPr>
                <w:rStyle w:val="fontstyle21"/>
                <w:i/>
              </w:rPr>
              <w:t>(k</w:t>
            </w:r>
            <w:r w:rsidRPr="0095048E">
              <w:rPr>
                <w:rFonts w:ascii="Times New Roman" w:hAnsi="Times New Roman"/>
                <w:i/>
                <w:sz w:val="26"/>
                <w:szCs w:val="26"/>
              </w:rPr>
              <w:t>hông để quá 3 giờ làm việc)</w:t>
            </w:r>
            <w:r w:rsidRPr="0095048E">
              <w:rPr>
                <w:rStyle w:val="fontstyle21"/>
              </w:rPr>
              <w:t xml:space="preserve"> hoặc chuyển vào đầu giờ ngày làm việc tiếp theo đối với trường hợp tiếp nhận sau 15 giờ hàng ngày.</w:t>
            </w:r>
          </w:p>
        </w:tc>
        <w:tc>
          <w:tcPr>
            <w:tcW w:w="1388" w:type="dxa"/>
            <w:vMerge w:val="restart"/>
            <w:vAlign w:val="center"/>
          </w:tcPr>
          <w:p w14:paraId="30B7AEC7" w14:textId="77777777" w:rsidR="00EA07FE" w:rsidRPr="0095048E" w:rsidRDefault="00EA07FE" w:rsidP="0088110F">
            <w:pPr>
              <w:jc w:val="center"/>
              <w:rPr>
                <w:i/>
                <w:sz w:val="26"/>
                <w:szCs w:val="26"/>
                <w:lang w:val="vi-VN"/>
              </w:rPr>
            </w:pPr>
          </w:p>
        </w:tc>
      </w:tr>
      <w:tr w:rsidR="00EA07FE" w:rsidRPr="007D038B" w14:paraId="5DCD4DA5" w14:textId="77777777" w:rsidTr="0088110F">
        <w:trPr>
          <w:trHeight w:val="600"/>
        </w:trPr>
        <w:tc>
          <w:tcPr>
            <w:tcW w:w="851" w:type="dxa"/>
            <w:vMerge/>
          </w:tcPr>
          <w:p w14:paraId="79BA2732" w14:textId="77777777" w:rsidR="00EA07FE" w:rsidRPr="0095048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57EB14E" w14:textId="77777777" w:rsidR="00EA07FE" w:rsidRPr="0095048E" w:rsidRDefault="00EA07FE" w:rsidP="0088110F">
            <w:pPr>
              <w:spacing w:before="120" w:after="120"/>
              <w:jc w:val="both"/>
              <w:rPr>
                <w:b/>
                <w:sz w:val="26"/>
                <w:szCs w:val="26"/>
              </w:rPr>
            </w:pPr>
          </w:p>
        </w:tc>
        <w:tc>
          <w:tcPr>
            <w:tcW w:w="7513" w:type="dxa"/>
            <w:vMerge/>
          </w:tcPr>
          <w:p w14:paraId="1864FF30" w14:textId="77777777" w:rsidR="00EA07FE" w:rsidRPr="0095048E" w:rsidRDefault="00EA07FE" w:rsidP="0088110F">
            <w:pPr>
              <w:pStyle w:val="NormalWeb"/>
              <w:spacing w:before="0" w:beforeAutospacing="0" w:after="120" w:afterAutospacing="0" w:line="234" w:lineRule="atLeast"/>
              <w:ind w:firstLine="347"/>
              <w:jc w:val="both"/>
              <w:rPr>
                <w:rFonts w:ascii="Times New Roman" w:hAnsi="Times New Roman"/>
                <w:b/>
                <w:sz w:val="26"/>
                <w:szCs w:val="26"/>
              </w:rPr>
            </w:pPr>
          </w:p>
        </w:tc>
        <w:tc>
          <w:tcPr>
            <w:tcW w:w="3118" w:type="dxa"/>
            <w:vAlign w:val="center"/>
          </w:tcPr>
          <w:p w14:paraId="759EA608" w14:textId="77777777" w:rsidR="00EA07FE" w:rsidRPr="0095048E" w:rsidRDefault="00EA07FE" w:rsidP="0088110F">
            <w:pPr>
              <w:pStyle w:val="NormalWeb"/>
              <w:spacing w:before="0" w:beforeAutospacing="0" w:after="120" w:afterAutospacing="0" w:line="234" w:lineRule="atLeast"/>
              <w:jc w:val="center"/>
              <w:rPr>
                <w:rFonts w:ascii="Times New Roman" w:hAnsi="Times New Roman"/>
                <w:sz w:val="26"/>
                <w:szCs w:val="26"/>
              </w:rPr>
            </w:pPr>
            <w:r w:rsidRPr="0095048E">
              <w:rPr>
                <w:rFonts w:ascii="Times New Roman" w:hAnsi="Times New Roman"/>
                <w:sz w:val="26"/>
                <w:szCs w:val="26"/>
              </w:rPr>
              <w:t>Không quá 1/2 ngày kể từ ngày phát sinh hồ sơ trực tuyến</w:t>
            </w:r>
          </w:p>
        </w:tc>
        <w:tc>
          <w:tcPr>
            <w:tcW w:w="1388" w:type="dxa"/>
            <w:vMerge/>
          </w:tcPr>
          <w:p w14:paraId="625479B0" w14:textId="77777777" w:rsidR="00EA07FE" w:rsidRPr="0095048E"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01A68952" w14:textId="77777777" w:rsidTr="0088110F">
        <w:tc>
          <w:tcPr>
            <w:tcW w:w="851" w:type="dxa"/>
            <w:vMerge w:val="restart"/>
            <w:vAlign w:val="center"/>
          </w:tcPr>
          <w:p w14:paraId="2828A4AF" w14:textId="77777777" w:rsidR="00EA07FE" w:rsidRPr="0095048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95048E">
              <w:rPr>
                <w:rFonts w:ascii="Times New Roman" w:hAnsi="Times New Roman"/>
                <w:b/>
                <w:sz w:val="26"/>
                <w:szCs w:val="26"/>
              </w:rPr>
              <w:t>Bước 3</w:t>
            </w:r>
          </w:p>
        </w:tc>
        <w:tc>
          <w:tcPr>
            <w:tcW w:w="2376" w:type="dxa"/>
            <w:vMerge w:val="restart"/>
            <w:vAlign w:val="center"/>
          </w:tcPr>
          <w:p w14:paraId="3A429D13" w14:textId="77777777" w:rsidR="00EA07FE" w:rsidRPr="0095048E" w:rsidRDefault="00EA07FE" w:rsidP="0088110F">
            <w:pPr>
              <w:pStyle w:val="NormalWeb"/>
              <w:spacing w:before="0" w:beforeAutospacing="0" w:after="120" w:afterAutospacing="0" w:line="234" w:lineRule="atLeast"/>
              <w:jc w:val="both"/>
              <w:rPr>
                <w:rFonts w:ascii="Times New Roman" w:hAnsi="Times New Roman"/>
                <w:b/>
                <w:sz w:val="26"/>
                <w:szCs w:val="26"/>
              </w:rPr>
            </w:pPr>
            <w:r w:rsidRPr="0095048E">
              <w:rPr>
                <w:rStyle w:val="fontstyle01"/>
              </w:rPr>
              <w:t>Giải quyết thủ tục hành chính</w:t>
            </w:r>
          </w:p>
        </w:tc>
        <w:tc>
          <w:tcPr>
            <w:tcW w:w="7513" w:type="dxa"/>
          </w:tcPr>
          <w:p w14:paraId="2890B107" w14:textId="77777777" w:rsidR="00EA07FE" w:rsidRPr="0095048E" w:rsidRDefault="00EA07FE" w:rsidP="0088110F">
            <w:pPr>
              <w:spacing w:before="120" w:after="120"/>
              <w:jc w:val="both"/>
              <w:rPr>
                <w:sz w:val="26"/>
                <w:szCs w:val="26"/>
              </w:rPr>
            </w:pPr>
            <w:r w:rsidRPr="0095048E">
              <w:rPr>
                <w:rStyle w:val="fontstyle21"/>
              </w:rPr>
              <w:t xml:space="preserve">Sau khi nhận hồ sơ thủ tục hành chính từ </w:t>
            </w:r>
            <w:r w:rsidRPr="0095048E">
              <w:rPr>
                <w:sz w:val="26"/>
                <w:szCs w:val="26"/>
              </w:rPr>
              <w:t xml:space="preserve">Bộ phận </w:t>
            </w:r>
            <w:r w:rsidRPr="0095048E">
              <w:rPr>
                <w:sz w:val="26"/>
                <w:szCs w:val="26"/>
                <w:lang w:val="vi-VN"/>
              </w:rPr>
              <w:t>tiếp nhận và trả kết quả</w:t>
            </w:r>
            <w:r>
              <w:rPr>
                <w:sz w:val="26"/>
                <w:szCs w:val="26"/>
              </w:rPr>
              <w:t xml:space="preserve"> </w:t>
            </w:r>
            <w:r w:rsidRPr="0095048E">
              <w:rPr>
                <w:rStyle w:val="fontstyle21"/>
              </w:rPr>
              <w:t>công chức, viên chức xử lý xem xét, thẩm định hồ sơ, trình phê duyệt kết quả giải quyết thủ tục hành chính:</w:t>
            </w:r>
          </w:p>
        </w:tc>
        <w:tc>
          <w:tcPr>
            <w:tcW w:w="3118" w:type="dxa"/>
            <w:vAlign w:val="center"/>
          </w:tcPr>
          <w:p w14:paraId="51E42C30" w14:textId="77777777" w:rsidR="00EA07FE" w:rsidRPr="0095048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95048E">
              <w:rPr>
                <w:rFonts w:ascii="Times New Roman" w:hAnsi="Times New Roman"/>
                <w:b/>
                <w:sz w:val="26"/>
                <w:szCs w:val="26"/>
              </w:rPr>
              <w:t>15 ngày</w:t>
            </w:r>
            <w:r w:rsidRPr="0095048E">
              <w:rPr>
                <w:rFonts w:ascii="Times New Roman" w:hAnsi="Times New Roman"/>
                <w:sz w:val="26"/>
                <w:szCs w:val="26"/>
              </w:rPr>
              <w:t>, trong đó:</w:t>
            </w:r>
          </w:p>
        </w:tc>
        <w:tc>
          <w:tcPr>
            <w:tcW w:w="1388" w:type="dxa"/>
            <w:vAlign w:val="center"/>
          </w:tcPr>
          <w:p w14:paraId="398014B0" w14:textId="77777777" w:rsidR="00EA07FE" w:rsidRPr="0095048E"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7D038B" w14:paraId="115A27E6" w14:textId="77777777" w:rsidTr="0088110F">
        <w:tc>
          <w:tcPr>
            <w:tcW w:w="851" w:type="dxa"/>
            <w:vMerge/>
          </w:tcPr>
          <w:p w14:paraId="6CEEB90C" w14:textId="77777777" w:rsidR="00EA07FE" w:rsidRPr="0095048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D3DEC49" w14:textId="77777777" w:rsidR="00EA07FE" w:rsidRPr="0095048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B9E7353" w14:textId="77777777" w:rsidR="00EA07FE" w:rsidRPr="0095048E"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5048E">
              <w:rPr>
                <w:rFonts w:ascii="Times New Roman" w:hAnsi="Times New Roman"/>
                <w:bCs/>
                <w:i/>
                <w:sz w:val="26"/>
                <w:szCs w:val="26"/>
              </w:rPr>
              <w:t>1. Tiếp nhận hồ sơ (Bộ phận TN&amp;TKQ)</w:t>
            </w:r>
          </w:p>
        </w:tc>
        <w:tc>
          <w:tcPr>
            <w:tcW w:w="3118" w:type="dxa"/>
            <w:vAlign w:val="center"/>
          </w:tcPr>
          <w:p w14:paraId="38BB29F1" w14:textId="77777777" w:rsidR="00EA07FE" w:rsidRPr="0095048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95048E">
              <w:rPr>
                <w:rFonts w:ascii="Times New Roman" w:hAnsi="Times New Roman"/>
                <w:bCs/>
                <w:i/>
                <w:sz w:val="26"/>
                <w:szCs w:val="26"/>
              </w:rPr>
              <w:t>½ ngày</w:t>
            </w:r>
          </w:p>
        </w:tc>
        <w:tc>
          <w:tcPr>
            <w:tcW w:w="1388" w:type="dxa"/>
          </w:tcPr>
          <w:p w14:paraId="7F44E6E0" w14:textId="77777777" w:rsidR="00EA07FE" w:rsidRPr="0095048E"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5DF834A8" w14:textId="77777777" w:rsidTr="0088110F">
        <w:tc>
          <w:tcPr>
            <w:tcW w:w="851" w:type="dxa"/>
            <w:vMerge/>
          </w:tcPr>
          <w:p w14:paraId="4AB9543B" w14:textId="77777777" w:rsidR="00EA07FE" w:rsidRPr="0095048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2E145AF" w14:textId="77777777" w:rsidR="00EA07FE" w:rsidRPr="0095048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73B13C7" w14:textId="77777777" w:rsidR="00EA07FE" w:rsidRPr="0095048E"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5048E">
              <w:rPr>
                <w:rFonts w:ascii="Times New Roman" w:hAnsi="Times New Roman"/>
                <w:bCs/>
                <w:i/>
                <w:sz w:val="26"/>
                <w:szCs w:val="26"/>
              </w:rPr>
              <w:t>2. Giải quyết hồ sơ (cơ quan/bộ phận chuyên môn), t</w:t>
            </w:r>
            <w:r w:rsidRPr="0095048E">
              <w:rPr>
                <w:rFonts w:ascii="Times New Roman" w:hAnsi="Times New Roman"/>
                <w:i/>
                <w:sz w:val="26"/>
                <w:szCs w:val="26"/>
              </w:rPr>
              <w:t>rong đó:</w:t>
            </w:r>
          </w:p>
        </w:tc>
        <w:tc>
          <w:tcPr>
            <w:tcW w:w="3118" w:type="dxa"/>
            <w:vAlign w:val="center"/>
          </w:tcPr>
          <w:p w14:paraId="1072A4E5" w14:textId="77777777" w:rsidR="00EA07FE" w:rsidRPr="0095048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95048E">
              <w:rPr>
                <w:rFonts w:ascii="Times New Roman" w:hAnsi="Times New Roman"/>
                <w:bCs/>
                <w:i/>
                <w:sz w:val="26"/>
                <w:szCs w:val="26"/>
              </w:rPr>
              <w:t>14 ngày</w:t>
            </w:r>
          </w:p>
        </w:tc>
        <w:tc>
          <w:tcPr>
            <w:tcW w:w="1388" w:type="dxa"/>
          </w:tcPr>
          <w:p w14:paraId="192C9260" w14:textId="77777777" w:rsidR="00EA07FE" w:rsidRPr="0095048E"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312AF927" w14:textId="77777777" w:rsidTr="0088110F">
        <w:tc>
          <w:tcPr>
            <w:tcW w:w="851" w:type="dxa"/>
            <w:vMerge/>
          </w:tcPr>
          <w:p w14:paraId="1608EB53" w14:textId="77777777" w:rsidR="00EA07FE" w:rsidRPr="0095048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F387DE8" w14:textId="77777777" w:rsidR="00EA07FE" w:rsidRPr="0095048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543144E" w14:textId="77777777" w:rsidR="00EA07FE" w:rsidRPr="0095048E" w:rsidRDefault="00EA07FE" w:rsidP="0088110F">
            <w:pPr>
              <w:pStyle w:val="NormalWeb"/>
              <w:spacing w:before="0" w:beforeAutospacing="0" w:after="120" w:afterAutospacing="0" w:line="234" w:lineRule="atLeast"/>
              <w:jc w:val="both"/>
              <w:rPr>
                <w:rFonts w:ascii="Times New Roman" w:hAnsi="Times New Roman"/>
                <w:b/>
                <w:sz w:val="26"/>
                <w:szCs w:val="26"/>
              </w:rPr>
            </w:pPr>
            <w:r w:rsidRPr="0095048E">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596EEB3F" w14:textId="77777777" w:rsidR="00EA07FE" w:rsidRPr="0095048E"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0F43B3D8" w14:textId="77777777" w:rsidR="00EA07FE" w:rsidRPr="0095048E"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335724C9" w14:textId="77777777" w:rsidR="00EA07FE" w:rsidRPr="0095048E"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19757613" w14:textId="77777777" w:rsidTr="0088110F">
        <w:tc>
          <w:tcPr>
            <w:tcW w:w="851" w:type="dxa"/>
            <w:vMerge/>
          </w:tcPr>
          <w:p w14:paraId="58A5279B" w14:textId="77777777" w:rsidR="00EA07FE" w:rsidRPr="0095048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2ED485D" w14:textId="77777777" w:rsidR="00EA07FE" w:rsidRPr="0095048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3FDF691" w14:textId="77777777" w:rsidR="00EA07FE" w:rsidRPr="0095048E"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5048E">
              <w:rPr>
                <w:rFonts w:ascii="Times New Roman" w:hAnsi="Times New Roman"/>
                <w:bCs/>
                <w:i/>
                <w:sz w:val="26"/>
                <w:szCs w:val="26"/>
              </w:rPr>
              <w:t xml:space="preserve">+ Chuyên viên </w:t>
            </w:r>
          </w:p>
          <w:p w14:paraId="70E91042" w14:textId="77777777" w:rsidR="00EA07FE" w:rsidRPr="0095048E"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5048E">
              <w:rPr>
                <w:rFonts w:ascii="Times New Roman" w:hAnsi="Times New Roman"/>
                <w:bCs/>
                <w:i/>
                <w:sz w:val="26"/>
                <w:szCs w:val="26"/>
              </w:rPr>
              <w:t>+ Lãnh đạo phòng/bộ phận</w:t>
            </w:r>
          </w:p>
          <w:p w14:paraId="3821B049" w14:textId="77777777" w:rsidR="00EA07FE" w:rsidRPr="0095048E"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5048E">
              <w:rPr>
                <w:rFonts w:ascii="Times New Roman" w:hAnsi="Times New Roman"/>
                <w:bCs/>
                <w:i/>
                <w:sz w:val="26"/>
                <w:szCs w:val="26"/>
              </w:rPr>
              <w:t xml:space="preserve">+ Lãnh đạo đơn vị: </w:t>
            </w:r>
          </w:p>
          <w:p w14:paraId="7F74A12E" w14:textId="77777777" w:rsidR="00EA07FE" w:rsidRPr="0095048E"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95048E">
              <w:rPr>
                <w:rFonts w:ascii="Times New Roman" w:hAnsi="Times New Roman"/>
                <w:bCs/>
                <w:i/>
                <w:sz w:val="26"/>
                <w:szCs w:val="26"/>
              </w:rPr>
              <w:t xml:space="preserve">+ Văn thư đơn vị: </w:t>
            </w:r>
          </w:p>
        </w:tc>
        <w:tc>
          <w:tcPr>
            <w:tcW w:w="3118" w:type="dxa"/>
            <w:vAlign w:val="center"/>
          </w:tcPr>
          <w:p w14:paraId="3858588C" w14:textId="77777777" w:rsidR="00EA07FE" w:rsidRPr="0095048E"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95048E">
              <w:rPr>
                <w:rFonts w:ascii="Times New Roman" w:hAnsi="Times New Roman"/>
                <w:bCs/>
                <w:i/>
                <w:sz w:val="26"/>
                <w:szCs w:val="26"/>
              </w:rPr>
              <w:t>12 ngày</w:t>
            </w:r>
          </w:p>
          <w:p w14:paraId="3049CFFF" w14:textId="77777777" w:rsidR="00EA07FE" w:rsidRPr="0095048E"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95048E">
              <w:rPr>
                <w:rFonts w:ascii="Times New Roman" w:hAnsi="Times New Roman"/>
                <w:bCs/>
                <w:i/>
                <w:sz w:val="26"/>
                <w:szCs w:val="26"/>
              </w:rPr>
              <w:t>1 ngày</w:t>
            </w:r>
          </w:p>
          <w:p w14:paraId="1ABD3B03" w14:textId="77777777" w:rsidR="00EA07FE" w:rsidRPr="0095048E"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95048E">
              <w:rPr>
                <w:rFonts w:ascii="Times New Roman" w:hAnsi="Times New Roman"/>
                <w:bCs/>
                <w:i/>
                <w:sz w:val="26"/>
                <w:szCs w:val="26"/>
              </w:rPr>
              <w:t>1/2 ngày</w:t>
            </w:r>
          </w:p>
          <w:p w14:paraId="688D9F9B" w14:textId="77777777" w:rsidR="00EA07FE" w:rsidRPr="0095048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95048E">
              <w:rPr>
                <w:rFonts w:ascii="Times New Roman" w:hAnsi="Times New Roman"/>
                <w:bCs/>
                <w:i/>
                <w:sz w:val="26"/>
                <w:szCs w:val="26"/>
              </w:rPr>
              <w:t>1/2 ngày</w:t>
            </w:r>
          </w:p>
        </w:tc>
        <w:tc>
          <w:tcPr>
            <w:tcW w:w="1388" w:type="dxa"/>
          </w:tcPr>
          <w:p w14:paraId="1C30DC05" w14:textId="77777777" w:rsidR="00EA07FE" w:rsidRPr="0095048E"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7D038B" w14:paraId="215FB3B0" w14:textId="77777777" w:rsidTr="0088110F">
        <w:tc>
          <w:tcPr>
            <w:tcW w:w="851" w:type="dxa"/>
            <w:vAlign w:val="center"/>
          </w:tcPr>
          <w:p w14:paraId="4A3F6A9A" w14:textId="77777777" w:rsidR="00EA07FE" w:rsidRPr="0095048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95048E">
              <w:rPr>
                <w:rFonts w:ascii="Times New Roman" w:hAnsi="Times New Roman"/>
                <w:b/>
                <w:sz w:val="26"/>
                <w:szCs w:val="26"/>
              </w:rPr>
              <w:t>Bước 4</w:t>
            </w:r>
          </w:p>
        </w:tc>
        <w:tc>
          <w:tcPr>
            <w:tcW w:w="2376" w:type="dxa"/>
          </w:tcPr>
          <w:p w14:paraId="7DE97C85" w14:textId="77777777" w:rsidR="00EA07FE" w:rsidRPr="0095048E" w:rsidRDefault="00EA07FE" w:rsidP="0088110F">
            <w:pPr>
              <w:pStyle w:val="NormalWeb"/>
              <w:spacing w:before="0" w:beforeAutospacing="0" w:after="120" w:afterAutospacing="0" w:line="234" w:lineRule="atLeast"/>
              <w:jc w:val="both"/>
              <w:rPr>
                <w:rStyle w:val="fontstyle21"/>
                <w:i/>
              </w:rPr>
            </w:pPr>
            <w:r w:rsidRPr="0095048E">
              <w:rPr>
                <w:rFonts w:ascii="Times New Roman" w:hAnsi="Times New Roman"/>
                <w:b/>
                <w:sz w:val="26"/>
                <w:szCs w:val="26"/>
                <w:lang w:val="nl-NL"/>
              </w:rPr>
              <w:t>Trả kết quả giải quyết thủ tục hành chính</w:t>
            </w:r>
          </w:p>
          <w:p w14:paraId="015AEDB6" w14:textId="77777777" w:rsidR="00EA07FE" w:rsidRPr="0095048E" w:rsidRDefault="00EA07FE" w:rsidP="0088110F">
            <w:pPr>
              <w:pStyle w:val="NormalWeb"/>
              <w:spacing w:before="0" w:beforeAutospacing="0" w:after="120" w:afterAutospacing="0" w:line="234" w:lineRule="atLeast"/>
              <w:jc w:val="both"/>
              <w:rPr>
                <w:rFonts w:ascii="Times New Roman" w:hAnsi="Times New Roman"/>
                <w:b/>
                <w:sz w:val="26"/>
                <w:szCs w:val="26"/>
              </w:rPr>
            </w:pPr>
            <w:r w:rsidRPr="0095048E">
              <w:rPr>
                <w:rStyle w:val="fontstyle21"/>
                <w:i/>
              </w:rPr>
              <w:t xml:space="preserve">(Kết quả giải quyết thủ tục hành chính gửi trả cho tổ chức, cá nhân phải bảo đảm đầy đủ theo </w:t>
            </w:r>
            <w:r w:rsidRPr="0095048E">
              <w:rPr>
                <w:rStyle w:val="fontstyle21"/>
                <w:i/>
              </w:rPr>
              <w:lastRenderedPageBreak/>
              <w:t>quy định mà cơ quan có thẩm quyền trả cho tổ chức, cá nhân sau khi giải quyết xong thủ tục hành chính)</w:t>
            </w:r>
          </w:p>
        </w:tc>
        <w:tc>
          <w:tcPr>
            <w:tcW w:w="7513" w:type="dxa"/>
          </w:tcPr>
          <w:p w14:paraId="185E081B" w14:textId="77777777" w:rsidR="00EA07FE" w:rsidRPr="0095048E" w:rsidRDefault="00EA07FE" w:rsidP="0088110F">
            <w:pPr>
              <w:spacing w:before="120" w:after="120" w:line="340" w:lineRule="exact"/>
              <w:ind w:firstLine="347"/>
              <w:jc w:val="both"/>
              <w:rPr>
                <w:iCs/>
                <w:sz w:val="26"/>
                <w:szCs w:val="26"/>
                <w:lang w:val="nl-NL"/>
              </w:rPr>
            </w:pPr>
            <w:r w:rsidRPr="0095048E">
              <w:rPr>
                <w:iCs/>
                <w:sz w:val="26"/>
                <w:szCs w:val="26"/>
                <w:lang w:val="nl-NL"/>
              </w:rPr>
              <w:lastRenderedPageBreak/>
              <w:t>Công chức tiếp nhận và trả  kết quả nhập vào sổ theo dõi hồ sơ và phần mềm điện tử thực hiện như sau:</w:t>
            </w:r>
          </w:p>
          <w:p w14:paraId="6A69B4FF" w14:textId="77777777" w:rsidR="00EA07FE" w:rsidRPr="0095048E" w:rsidRDefault="00EA07FE" w:rsidP="0088110F">
            <w:pPr>
              <w:spacing w:before="120" w:after="120" w:line="340" w:lineRule="exact"/>
              <w:ind w:firstLine="347"/>
              <w:jc w:val="both"/>
              <w:rPr>
                <w:iCs/>
                <w:sz w:val="26"/>
                <w:szCs w:val="26"/>
                <w:lang w:val="nl-NL"/>
              </w:rPr>
            </w:pPr>
            <w:r w:rsidRPr="0095048E">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74518106" w14:textId="77777777" w:rsidR="00EA07FE" w:rsidRPr="0095048E" w:rsidRDefault="00EA07FE" w:rsidP="0088110F">
            <w:pPr>
              <w:spacing w:before="120" w:after="120"/>
              <w:ind w:firstLine="347"/>
              <w:jc w:val="both"/>
              <w:rPr>
                <w:iCs/>
                <w:sz w:val="26"/>
                <w:szCs w:val="26"/>
                <w:lang w:val="nl-NL"/>
              </w:rPr>
            </w:pPr>
            <w:r w:rsidRPr="0095048E">
              <w:rPr>
                <w:iCs/>
                <w:sz w:val="26"/>
                <w:szCs w:val="26"/>
                <w:lang w:val="nl-NL"/>
              </w:rPr>
              <w:lastRenderedPageBreak/>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95048E">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75CFB85D" w14:textId="77777777" w:rsidR="00EA07FE" w:rsidRPr="0095048E" w:rsidRDefault="00EA07FE" w:rsidP="0088110F">
            <w:pPr>
              <w:spacing w:before="120" w:after="120"/>
              <w:ind w:firstLine="347"/>
              <w:jc w:val="both"/>
              <w:rPr>
                <w:iCs/>
                <w:sz w:val="26"/>
                <w:szCs w:val="26"/>
                <w:lang w:val="nl-NL"/>
              </w:rPr>
            </w:pPr>
            <w:r w:rsidRPr="0095048E">
              <w:rPr>
                <w:iCs/>
                <w:sz w:val="26"/>
                <w:szCs w:val="26"/>
                <w:lang w:val="nl-NL"/>
              </w:rPr>
              <w:t>- Trường hợp nhận kết quả</w:t>
            </w:r>
            <w:r>
              <w:rPr>
                <w:iCs/>
                <w:sz w:val="26"/>
                <w:szCs w:val="26"/>
                <w:lang w:val="nl-NL"/>
              </w:rPr>
              <w:t xml:space="preserve"> </w:t>
            </w:r>
            <w:r w:rsidRPr="00281F0D">
              <w:rPr>
                <w:sz w:val="26"/>
                <w:szCs w:val="26"/>
                <w:lang w:val="nl-NL"/>
              </w:rPr>
              <w:t xml:space="preserve">thông </w:t>
            </w:r>
            <w:r w:rsidRPr="0095048E">
              <w:rPr>
                <w:sz w:val="26"/>
                <w:szCs w:val="26"/>
                <w:lang w:val="vi-VN"/>
              </w:rPr>
              <w:t xml:space="preserve">qua dịch vụ bưu chính </w:t>
            </w:r>
            <w:r w:rsidRPr="00281F0D">
              <w:rPr>
                <w:sz w:val="26"/>
                <w:szCs w:val="26"/>
                <w:lang w:val="nl-NL"/>
              </w:rPr>
              <w:t>công ích. (</w:t>
            </w:r>
            <w:r w:rsidRPr="0095048E">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3CE0CB49" w14:textId="77777777" w:rsidR="00EA07FE" w:rsidRPr="0095048E" w:rsidRDefault="00EA07FE" w:rsidP="0088110F">
            <w:pPr>
              <w:spacing w:before="120" w:after="120" w:line="340" w:lineRule="exact"/>
              <w:ind w:firstLine="347"/>
              <w:jc w:val="both"/>
              <w:rPr>
                <w:b/>
                <w:i/>
                <w:sz w:val="26"/>
                <w:szCs w:val="26"/>
                <w:lang w:val="pt-BR"/>
              </w:rPr>
            </w:pPr>
            <w:r w:rsidRPr="0095048E">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16E380F8" w14:textId="77777777" w:rsidR="00EA07FE" w:rsidRPr="0095048E" w:rsidRDefault="00EA07FE" w:rsidP="0088110F">
            <w:pPr>
              <w:spacing w:before="120" w:after="120"/>
              <w:ind w:firstLine="347"/>
              <w:jc w:val="both"/>
              <w:rPr>
                <w:rStyle w:val="fontstyle21"/>
                <w:iCs/>
                <w:lang w:val="nl-NL"/>
              </w:rPr>
            </w:pPr>
            <w:r w:rsidRPr="0095048E">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30D76E94" w14:textId="77777777" w:rsidR="00EA07FE" w:rsidRPr="0095048E"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95048E">
              <w:rPr>
                <w:rFonts w:ascii="Times New Roman" w:hAnsi="Times New Roman"/>
                <w:bCs/>
                <w:i/>
                <w:sz w:val="26"/>
                <w:szCs w:val="26"/>
              </w:rPr>
              <w:lastRenderedPageBreak/>
              <w:t>½ ngày</w:t>
            </w:r>
          </w:p>
        </w:tc>
        <w:tc>
          <w:tcPr>
            <w:tcW w:w="1388" w:type="dxa"/>
          </w:tcPr>
          <w:p w14:paraId="53B9FE5A" w14:textId="77777777" w:rsidR="00EA07FE" w:rsidRPr="0095048E"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6F7D3D7A" w14:textId="77777777" w:rsidR="00EA07FE" w:rsidRDefault="00EA07FE" w:rsidP="00EA07FE">
      <w:pPr>
        <w:pStyle w:val="NormalWeb"/>
        <w:shd w:val="clear" w:color="auto" w:fill="FFFFFF"/>
        <w:spacing w:before="120" w:beforeAutospacing="0" w:after="120" w:afterAutospacing="0"/>
        <w:ind w:firstLine="652"/>
        <w:jc w:val="both"/>
        <w:rPr>
          <w:rFonts w:ascii="Times New Roman" w:hAnsi="Times New Roman"/>
          <w:b/>
          <w:bCs/>
          <w:sz w:val="28"/>
          <w:szCs w:val="28"/>
        </w:rPr>
      </w:pPr>
    </w:p>
    <w:p w14:paraId="0527EE4F"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
          <w:bCs/>
          <w:sz w:val="28"/>
          <w:szCs w:val="28"/>
        </w:rPr>
      </w:pPr>
      <w:r w:rsidRPr="007D038B">
        <w:rPr>
          <w:rFonts w:ascii="Times New Roman" w:hAnsi="Times New Roman"/>
          <w:b/>
          <w:bCs/>
          <w:sz w:val="28"/>
          <w:szCs w:val="28"/>
        </w:rPr>
        <w:t xml:space="preserve">b. Thành phần, số lượng hồ sơ: </w:t>
      </w:r>
    </w:p>
    <w:p w14:paraId="67EE11B5"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332A31C2"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sz w:val="28"/>
          <w:szCs w:val="28"/>
        </w:rPr>
      </w:pPr>
      <w:r w:rsidRPr="007D038B">
        <w:rPr>
          <w:rFonts w:ascii="Times New Roman" w:hAnsi="Times New Roman"/>
          <w:sz w:val="28"/>
          <w:szCs w:val="28"/>
        </w:rPr>
        <w:t>+ Tờ trình nêu rõ việc khắc phục các nguyên nhân dẫn đến việc bị đình chỉ kèm theo các tài liệu minh chứng (nếu có);</w:t>
      </w:r>
    </w:p>
    <w:p w14:paraId="74C3B39E"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sz w:val="28"/>
          <w:szCs w:val="28"/>
        </w:rPr>
      </w:pPr>
      <w:r w:rsidRPr="007D038B">
        <w:rPr>
          <w:rFonts w:ascii="Times New Roman" w:hAnsi="Times New Roman"/>
          <w:sz w:val="28"/>
          <w:szCs w:val="28"/>
        </w:rPr>
        <w:t>+ Văn bản đề nghị cấp giấy chứng nhận đăng ký kinh doanh dịch vụ tư vấn du học; với những nội dung chủ yếu gồm: Mục tiêu, nội dung hoạt động; khả năng khai thác và phát triển dịch vụ du học ở nước ngoài; kế hoạch và các biện pháp tổ chức thực hiện; phương án giải quyết khi gặp vấn đề rủi ro đối với người được tư vấn du học;</w:t>
      </w:r>
    </w:p>
    <w:p w14:paraId="12CEB3EE"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sz w:val="28"/>
          <w:szCs w:val="28"/>
        </w:rPr>
      </w:pPr>
      <w:r w:rsidRPr="007D038B">
        <w:rPr>
          <w:rFonts w:ascii="Times New Roman" w:hAnsi="Times New Roman"/>
          <w:sz w:val="28"/>
          <w:szCs w:val="28"/>
        </w:rPr>
        <w:t>+ Bản sao có chứng thực giấy chứng nhận đăng ký doanh nghiệp, quyết định thành lập hoặc giấy chứng nhận đăng ký đầu tư;</w:t>
      </w:r>
    </w:p>
    <w:p w14:paraId="1ED96AEF"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sz w:val="28"/>
          <w:szCs w:val="28"/>
        </w:rPr>
      </w:pPr>
      <w:r w:rsidRPr="007D038B">
        <w:rPr>
          <w:rFonts w:ascii="Times New Roman" w:hAnsi="Times New Roman"/>
          <w:sz w:val="28"/>
          <w:szCs w:val="28"/>
        </w:rPr>
        <w:lastRenderedPageBreak/>
        <w:t>+ Danh sách đội ngũ nhân viên trực tiếp tư vấn du học bao gồm các thông tin chủ yếu sau đây: Họ và tên, ngày tháng năm sinh, giới tính, trình độ chuyên môn, trình độ ngoại ngữ, vị trí công việc sẽ đảm nhiệm tại tổ chức dịch vụ tư vấn du học; bản sao có chứng thực văn bằng tốt nghiệp đại học, chứng chỉ ngoại ngữ, chứng chỉ bồi dưỡng nghiệp vụ tư vấn du học.</w:t>
      </w:r>
    </w:p>
    <w:p w14:paraId="15E8128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031B1492"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c. Đối tượng thực hiện thủ tục hành chính: </w:t>
      </w:r>
      <w:r w:rsidRPr="007D038B">
        <w:rPr>
          <w:rFonts w:ascii="Times New Roman" w:hAnsi="Times New Roman"/>
          <w:sz w:val="28"/>
          <w:szCs w:val="28"/>
        </w:rPr>
        <w:t>Doanh nghiệp, đơn vị sự nghiệp có chức năng kinh doanh, cung cấp dịch vụ tư vấn du học.</w:t>
      </w:r>
    </w:p>
    <w:p w14:paraId="40F0C482"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 xml:space="preserve">d. Cơ quan giải quyết thủ tục hành chính: </w:t>
      </w:r>
      <w:r w:rsidRPr="007D038B">
        <w:rPr>
          <w:rFonts w:ascii="Times New Roman" w:hAnsi="Times New Roman"/>
          <w:sz w:val="28"/>
          <w:szCs w:val="28"/>
        </w:rPr>
        <w:t> Sở Giáo dục và Đào tạo.</w:t>
      </w:r>
    </w:p>
    <w:p w14:paraId="6FAF9428"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 xml:space="preserve">đ. Kết quả thực hiện thủ tục hành chính:  </w:t>
      </w:r>
      <w:r w:rsidRPr="007D038B">
        <w:rPr>
          <w:rFonts w:ascii="Times New Roman" w:hAnsi="Times New Roman"/>
          <w:sz w:val="28"/>
          <w:szCs w:val="28"/>
        </w:rPr>
        <w:t>Giấy chứng nhận hoạt động dịch vụ tư vấn du học trở lại.</w:t>
      </w:r>
    </w:p>
    <w:p w14:paraId="3DD3A6B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7BAF6868"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Mẫu 01. 02 đính kèm.</w:t>
      </w:r>
    </w:p>
    <w:p w14:paraId="13456B40"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69302753"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Tổ chức dịch vụ tư vấn du học được cấp Giấy chứng nhận đăng ký hoạt động dịch vụ tư vấn du học khi có đủ các điều kiện sau đây:</w:t>
      </w:r>
    </w:p>
    <w:p w14:paraId="77619A61"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Được thành lập theo quy định pháp luật;</w:t>
      </w:r>
    </w:p>
    <w:p w14:paraId="766C6569"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Có trụ sở, cơ sở vật chất, thiết bị đáp ứng yêu cầu hoạt động cung cấp dịch vụ tư vấn du học;</w:t>
      </w:r>
    </w:p>
    <w:p w14:paraId="377B55D2"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Có đủ nguồn lực tài chính để bảo đảm giải quyết các trường hợp rủi ro; có tiền ký quỹ tối thiểu 500.000.000 đồng (năm trăm triệu đồng) tại ngân hàng thương mại;</w:t>
      </w:r>
    </w:p>
    <w:p w14:paraId="119829B1"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Người đứng đầu tổ chức dịch vụ tư vấn du học và nhân viên trực tiếp tư vấn du học phải có trình độ đại học trở lên, thông thạo ít nhất một ngoại ngữ, có chứng chỉ bồi dưỡng nghiệp vụ tư vấn du học do Bộ Giáo dục và Đào tạo cấp.</w:t>
      </w:r>
    </w:p>
    <w:p w14:paraId="15841AF5"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xml:space="preserve">  - Tổ chức dịch vụ tư vấn du học chỉ được phép hoạt động cung cấp dịch vụ tư vấn du học từ khi được cấp Giấy chứng nhận đăng ký hoạt động dịch vụ tư vấn du học.</w:t>
      </w:r>
    </w:p>
    <w:p w14:paraId="080AF090"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81F0D">
        <w:rPr>
          <w:rFonts w:ascii="Times New Roman" w:hAnsi="Times New Roman"/>
          <w:b/>
          <w:bCs/>
          <w:sz w:val="28"/>
          <w:szCs w:val="28"/>
          <w:lang w:val="hr-HR"/>
        </w:rPr>
        <w:t xml:space="preserve">i. Căn cứ pháp lý của thủ tục hành chính: </w:t>
      </w:r>
      <w:r w:rsidRPr="00281F0D">
        <w:rPr>
          <w:rFonts w:ascii="Times New Roman" w:hAnsi="Times New Roman"/>
          <w:i/>
          <w:spacing w:val="-8"/>
          <w:sz w:val="28"/>
          <w:szCs w:val="28"/>
          <w:lang w:val="hr-HR"/>
        </w:rPr>
        <w:t>.</w:t>
      </w:r>
    </w:p>
    <w:p w14:paraId="26BB89B3" w14:textId="77777777" w:rsidR="00EA07FE" w:rsidRPr="00281F0D" w:rsidRDefault="00EA07FE" w:rsidP="00EA07FE">
      <w:pPr>
        <w:shd w:val="clear" w:color="auto" w:fill="FFFFFF"/>
        <w:spacing w:before="120" w:after="120"/>
        <w:ind w:firstLine="720"/>
        <w:jc w:val="both"/>
        <w:rPr>
          <w:sz w:val="28"/>
          <w:szCs w:val="28"/>
          <w:lang w:val="hr-HR"/>
        </w:rPr>
      </w:pPr>
      <w:r w:rsidRPr="00281F0D">
        <w:rPr>
          <w:sz w:val="28"/>
          <w:szCs w:val="28"/>
          <w:lang w:val="hr-HR"/>
        </w:rPr>
        <w:lastRenderedPageBreak/>
        <w:t>- Điểm c, d, khoản 3, Điều 109, Nghị định số </w:t>
      </w:r>
      <w:hyperlink r:id="rId78"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039E532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EA07FE" w:rsidRPr="007D038B" w14:paraId="31A98986"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BE89857"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55294301"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2AFC71E1"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5E950C27"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00DA9C7"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373717CD"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5798EB83"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208FEAD7"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4C31034F"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0F58D94D"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758DF896"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7002251"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7B313159"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293F1ED1" w14:textId="77777777" w:rsidR="00EA07FE" w:rsidRPr="007D038B" w:rsidRDefault="00EA07FE" w:rsidP="0088110F">
            <w:pPr>
              <w:spacing w:before="40" w:after="40"/>
              <w:rPr>
                <w:sz w:val="26"/>
                <w:szCs w:val="26"/>
                <w:lang w:val="nl-NL"/>
              </w:rPr>
            </w:pPr>
          </w:p>
        </w:tc>
      </w:tr>
    </w:tbl>
    <w:p w14:paraId="62868954" w14:textId="77777777" w:rsidR="00EA07FE" w:rsidRPr="00281F0D" w:rsidRDefault="00EA07FE" w:rsidP="00EA07FE">
      <w:pPr>
        <w:spacing w:after="60"/>
        <w:ind w:firstLine="709"/>
        <w:jc w:val="both"/>
        <w:rPr>
          <w:b/>
          <w:bCs/>
          <w:sz w:val="28"/>
          <w:szCs w:val="28"/>
          <w:lang w:val="nl-NL"/>
        </w:rPr>
      </w:pPr>
    </w:p>
    <w:p w14:paraId="5E4F38A6" w14:textId="77777777" w:rsidR="00EA07FE" w:rsidRPr="00281F0D" w:rsidRDefault="00EA07FE" w:rsidP="00EA07FE">
      <w:pPr>
        <w:spacing w:after="60"/>
        <w:ind w:firstLine="709"/>
        <w:jc w:val="both"/>
        <w:rPr>
          <w:b/>
          <w:bCs/>
          <w:sz w:val="28"/>
          <w:szCs w:val="28"/>
          <w:lang w:val="nl-NL"/>
        </w:rPr>
      </w:pPr>
    </w:p>
    <w:p w14:paraId="203D300B" w14:textId="77777777" w:rsidR="00EA07FE" w:rsidRPr="00281F0D" w:rsidRDefault="00EA07FE" w:rsidP="00EA07FE">
      <w:pPr>
        <w:spacing w:after="60"/>
        <w:ind w:firstLine="709"/>
        <w:jc w:val="both"/>
        <w:rPr>
          <w:b/>
          <w:bCs/>
          <w:sz w:val="28"/>
          <w:szCs w:val="28"/>
          <w:lang w:val="nl-NL"/>
        </w:rPr>
      </w:pPr>
    </w:p>
    <w:p w14:paraId="6668D383" w14:textId="77777777" w:rsidR="00EA07FE" w:rsidRPr="007D038B" w:rsidRDefault="00EA07FE" w:rsidP="00EA07FE">
      <w:pPr>
        <w:jc w:val="right"/>
        <w:rPr>
          <w:b/>
          <w:bCs/>
          <w:sz w:val="28"/>
          <w:szCs w:val="28"/>
          <w:lang w:val="it-IT"/>
        </w:rPr>
        <w:sectPr w:rsidR="00EA07FE" w:rsidRPr="007D038B" w:rsidSect="005F7D96">
          <w:pgSz w:w="16840" w:h="11907" w:orient="landscape" w:code="9"/>
          <w:pgMar w:top="1418" w:right="1418" w:bottom="1021" w:left="1247" w:header="567" w:footer="567" w:gutter="0"/>
          <w:cols w:space="720"/>
          <w:titlePg/>
          <w:docGrid w:linePitch="326"/>
        </w:sectPr>
      </w:pPr>
    </w:p>
    <w:p w14:paraId="5E87274C" w14:textId="77777777" w:rsidR="00EA07FE" w:rsidRPr="00F3770E" w:rsidRDefault="00EA07FE" w:rsidP="00EA07FE">
      <w:pPr>
        <w:jc w:val="right"/>
        <w:rPr>
          <w:bCs/>
          <w:i/>
          <w:lang w:val="it-IT"/>
        </w:rPr>
      </w:pPr>
      <w:r w:rsidRPr="00F3770E">
        <w:rPr>
          <w:b/>
          <w:bCs/>
          <w:lang w:val="it-IT"/>
        </w:rPr>
        <w:lastRenderedPageBreak/>
        <w:t>Mẫu số 01</w:t>
      </w:r>
    </w:p>
    <w:p w14:paraId="01FB7F3B" w14:textId="77777777" w:rsidR="00EA07FE" w:rsidRPr="007D038B" w:rsidRDefault="00EA07FE" w:rsidP="00EA07FE">
      <w:pPr>
        <w:spacing w:before="240"/>
        <w:jc w:val="center"/>
        <w:rPr>
          <w:b/>
          <w:bCs/>
          <w:sz w:val="2"/>
          <w:u w:val="single"/>
          <w:lang w:val="it-IT"/>
        </w:rPr>
      </w:pPr>
    </w:p>
    <w:tbl>
      <w:tblPr>
        <w:tblW w:w="9480" w:type="dxa"/>
        <w:tblInd w:w="-372" w:type="dxa"/>
        <w:tblLook w:val="04A0" w:firstRow="1" w:lastRow="0" w:firstColumn="1" w:lastColumn="0" w:noHBand="0" w:noVBand="1"/>
      </w:tblPr>
      <w:tblGrid>
        <w:gridCol w:w="3708"/>
        <w:gridCol w:w="5772"/>
      </w:tblGrid>
      <w:tr w:rsidR="00EA07FE" w:rsidRPr="007D038B" w14:paraId="4B369B91" w14:textId="77777777" w:rsidTr="0088110F">
        <w:tc>
          <w:tcPr>
            <w:tcW w:w="3708" w:type="dxa"/>
          </w:tcPr>
          <w:p w14:paraId="284CAE23" w14:textId="77777777" w:rsidR="00EA07FE" w:rsidRPr="007D038B" w:rsidRDefault="00EA07FE" w:rsidP="0088110F">
            <w:pPr>
              <w:jc w:val="center"/>
              <w:rPr>
                <w:sz w:val="28"/>
                <w:szCs w:val="26"/>
                <w:lang w:val="it-IT"/>
              </w:rPr>
            </w:pPr>
            <w:r w:rsidRPr="007D038B">
              <w:rPr>
                <w:sz w:val="28"/>
                <w:szCs w:val="26"/>
                <w:lang w:val="it-IT"/>
              </w:rPr>
              <w:t xml:space="preserve">(Tên của Bộ, địa phương </w:t>
            </w:r>
          </w:p>
          <w:p w14:paraId="20C134EF" w14:textId="77777777" w:rsidR="00EA07FE" w:rsidRPr="007D038B" w:rsidRDefault="00EA07FE" w:rsidP="0088110F">
            <w:pPr>
              <w:jc w:val="center"/>
              <w:rPr>
                <w:sz w:val="28"/>
                <w:szCs w:val="26"/>
                <w:lang w:val="it-IT"/>
              </w:rPr>
            </w:pPr>
            <w:r w:rsidRPr="007D038B">
              <w:rPr>
                <w:sz w:val="28"/>
                <w:szCs w:val="26"/>
                <w:lang w:val="it-IT"/>
              </w:rPr>
              <w:t>chủ quản)</w:t>
            </w:r>
          </w:p>
          <w:p w14:paraId="2F18727E" w14:textId="77777777" w:rsidR="00EA07FE" w:rsidRPr="007D038B" w:rsidRDefault="00EA07FE" w:rsidP="0088110F">
            <w:pPr>
              <w:jc w:val="center"/>
              <w:rPr>
                <w:sz w:val="26"/>
                <w:szCs w:val="26"/>
              </w:rPr>
            </w:pPr>
            <w:r w:rsidRPr="007D038B">
              <w:rPr>
                <w:sz w:val="28"/>
                <w:szCs w:val="26"/>
              </w:rPr>
              <w:t>(Tên tổ chức)</w:t>
            </w:r>
          </w:p>
        </w:tc>
        <w:tc>
          <w:tcPr>
            <w:tcW w:w="5772" w:type="dxa"/>
          </w:tcPr>
          <w:p w14:paraId="57ED120E" w14:textId="77777777" w:rsidR="00EA07FE" w:rsidRPr="007D038B" w:rsidRDefault="00EA07FE" w:rsidP="0088110F">
            <w:pPr>
              <w:jc w:val="center"/>
              <w:rPr>
                <w:b/>
                <w:bCs/>
                <w:sz w:val="26"/>
                <w:szCs w:val="26"/>
              </w:rPr>
            </w:pPr>
            <w:r w:rsidRPr="007D038B">
              <w:rPr>
                <w:b/>
                <w:bCs/>
                <w:sz w:val="26"/>
                <w:szCs w:val="26"/>
              </w:rPr>
              <w:t>CỘNG HOÀ XÃ HỘI CHỦ NGHĨA VIỆT NAM</w:t>
            </w:r>
          </w:p>
          <w:p w14:paraId="3CDA8B76" w14:textId="77777777" w:rsidR="00EA07FE" w:rsidRPr="007D038B" w:rsidRDefault="00EA07FE" w:rsidP="0088110F">
            <w:pPr>
              <w:jc w:val="center"/>
              <w:rPr>
                <w:b/>
                <w:sz w:val="26"/>
                <w:szCs w:val="26"/>
              </w:rPr>
            </w:pPr>
            <w:r w:rsidRPr="007D038B">
              <w:rPr>
                <w:b/>
                <w:sz w:val="26"/>
                <w:szCs w:val="26"/>
              </w:rPr>
              <w:t>Độc lập - Tự do - Hạnh phúc</w:t>
            </w:r>
          </w:p>
          <w:p w14:paraId="272508AF" w14:textId="77777777" w:rsidR="00EA07FE" w:rsidRPr="007D038B" w:rsidRDefault="00EA07FE" w:rsidP="0088110F">
            <w:pPr>
              <w:jc w:val="center"/>
              <w:rPr>
                <w:sz w:val="26"/>
                <w:szCs w:val="26"/>
                <w:vertAlign w:val="superscript"/>
              </w:rPr>
            </w:pPr>
            <w:r w:rsidRPr="007D038B">
              <w:rPr>
                <w:sz w:val="26"/>
                <w:szCs w:val="26"/>
                <w:vertAlign w:val="superscript"/>
              </w:rPr>
              <w:t>_____________________________________</w:t>
            </w:r>
          </w:p>
          <w:p w14:paraId="52CADABE" w14:textId="77777777" w:rsidR="00EA07FE" w:rsidRPr="007D038B" w:rsidRDefault="00EA07FE" w:rsidP="0088110F">
            <w:pPr>
              <w:jc w:val="center"/>
              <w:rPr>
                <w:b/>
                <w:sz w:val="26"/>
                <w:szCs w:val="26"/>
              </w:rPr>
            </w:pPr>
            <w:r w:rsidRPr="007D038B">
              <w:rPr>
                <w:i/>
                <w:sz w:val="26"/>
                <w:szCs w:val="26"/>
              </w:rPr>
              <w:t>………, ngày…tháng… năm…</w:t>
            </w:r>
          </w:p>
        </w:tc>
      </w:tr>
    </w:tbl>
    <w:p w14:paraId="08FADCC6" w14:textId="77777777" w:rsidR="00EA07FE" w:rsidRPr="007D038B" w:rsidRDefault="00EA07FE" w:rsidP="00EA07FE">
      <w:pPr>
        <w:jc w:val="center"/>
        <w:rPr>
          <w:sz w:val="28"/>
        </w:rPr>
      </w:pPr>
    </w:p>
    <w:p w14:paraId="1AF45C44" w14:textId="77777777" w:rsidR="00EA07FE" w:rsidRPr="007D038B" w:rsidRDefault="00EA07FE" w:rsidP="00EA07FE">
      <w:pPr>
        <w:jc w:val="center"/>
        <w:rPr>
          <w:b/>
          <w:bCs/>
          <w:sz w:val="26"/>
        </w:rPr>
      </w:pPr>
      <w:r w:rsidRPr="007D038B">
        <w:rPr>
          <w:i/>
          <w:iCs/>
          <w:sz w:val="26"/>
        </w:rPr>
        <w:t xml:space="preserve"> </w:t>
      </w:r>
      <w:r w:rsidRPr="007D038B">
        <w:rPr>
          <w:b/>
          <w:bCs/>
          <w:sz w:val="26"/>
        </w:rPr>
        <w:t>ĐƠN ĐỀ NGHỊ CẤP GIẤY CHỨNG NHẬN</w:t>
      </w:r>
    </w:p>
    <w:p w14:paraId="2B84695B" w14:textId="77777777" w:rsidR="00EA07FE" w:rsidRPr="007D038B" w:rsidRDefault="00EA07FE" w:rsidP="00EA07FE">
      <w:pPr>
        <w:keepNext/>
        <w:jc w:val="center"/>
        <w:outlineLvl w:val="0"/>
        <w:rPr>
          <w:b/>
          <w:bCs/>
          <w:sz w:val="26"/>
        </w:rPr>
      </w:pPr>
      <w:r w:rsidRPr="007D038B">
        <w:rPr>
          <w:b/>
          <w:bCs/>
          <w:sz w:val="26"/>
        </w:rPr>
        <w:t>ĐĂNG KÝ HOẠT ĐỘNG DỊCH VỤ TƯ VẤN DU HỌC TRỞ LẠI</w:t>
      </w:r>
    </w:p>
    <w:p w14:paraId="11CA9AEF" w14:textId="77777777" w:rsidR="00EA07FE" w:rsidRPr="007D038B" w:rsidRDefault="00EA07FE" w:rsidP="00EA07FE">
      <w:pPr>
        <w:keepNext/>
        <w:jc w:val="center"/>
        <w:outlineLvl w:val="0"/>
        <w:rPr>
          <w:bCs/>
          <w:sz w:val="26"/>
          <w:vertAlign w:val="superscript"/>
        </w:rPr>
      </w:pPr>
      <w:r w:rsidRPr="007D038B">
        <w:rPr>
          <w:bCs/>
          <w:sz w:val="26"/>
          <w:vertAlign w:val="superscript"/>
        </w:rPr>
        <w:t>__________</w:t>
      </w:r>
    </w:p>
    <w:p w14:paraId="24A67241" w14:textId="77777777" w:rsidR="00EA07FE" w:rsidRPr="007D038B" w:rsidRDefault="00EA07FE" w:rsidP="00EA07FE">
      <w:pPr>
        <w:keepNext/>
        <w:jc w:val="center"/>
        <w:outlineLvl w:val="0"/>
        <w:rPr>
          <w:b/>
          <w:bCs/>
        </w:rPr>
      </w:pPr>
    </w:p>
    <w:p w14:paraId="207A00A1" w14:textId="77777777" w:rsidR="00EA07FE" w:rsidRPr="007D038B" w:rsidRDefault="00EA07FE" w:rsidP="00EA07FE">
      <w:pPr>
        <w:keepNext/>
        <w:spacing w:before="120"/>
        <w:jc w:val="center"/>
        <w:outlineLvl w:val="0"/>
        <w:rPr>
          <w:bCs/>
          <w:sz w:val="28"/>
          <w:szCs w:val="28"/>
        </w:rPr>
      </w:pPr>
      <w:r w:rsidRPr="007D038B">
        <w:rPr>
          <w:bCs/>
          <w:sz w:val="28"/>
          <w:szCs w:val="28"/>
        </w:rPr>
        <w:t>Kính gửi: Sở Giáo dục và Đào tạo (tỉnh/thành phố).</w:t>
      </w:r>
    </w:p>
    <w:p w14:paraId="0376F23D" w14:textId="77777777" w:rsidR="00EA07FE" w:rsidRPr="007D038B" w:rsidRDefault="00EA07FE" w:rsidP="00EA07FE">
      <w:pPr>
        <w:ind w:firstLine="567"/>
        <w:jc w:val="both"/>
        <w:rPr>
          <w:sz w:val="28"/>
          <w:szCs w:val="28"/>
        </w:rPr>
      </w:pPr>
    </w:p>
    <w:p w14:paraId="0537C829" w14:textId="77777777" w:rsidR="00EA07FE" w:rsidRPr="007D038B" w:rsidRDefault="00EA07FE" w:rsidP="00EA07FE">
      <w:pPr>
        <w:ind w:firstLine="567"/>
        <w:jc w:val="both"/>
        <w:rPr>
          <w:sz w:val="28"/>
          <w:szCs w:val="28"/>
        </w:rPr>
      </w:pPr>
      <w:r w:rsidRPr="007D038B">
        <w:rPr>
          <w:sz w:val="28"/>
          <w:szCs w:val="28"/>
        </w:rPr>
        <w:t>1. Tên tổ chức: ...........................................................................................</w:t>
      </w:r>
    </w:p>
    <w:p w14:paraId="480670A3" w14:textId="77777777" w:rsidR="00EA07FE" w:rsidRPr="007D038B" w:rsidRDefault="00EA07FE" w:rsidP="00EA07FE">
      <w:pPr>
        <w:spacing w:before="120"/>
        <w:ind w:firstLine="567"/>
        <w:jc w:val="both"/>
        <w:rPr>
          <w:sz w:val="28"/>
          <w:szCs w:val="28"/>
        </w:rPr>
      </w:pPr>
      <w:r w:rsidRPr="007D038B">
        <w:rPr>
          <w:sz w:val="28"/>
          <w:szCs w:val="28"/>
        </w:rPr>
        <w:t>Tên giao dịch: .............................................................................................</w:t>
      </w:r>
    </w:p>
    <w:p w14:paraId="3A1BE958" w14:textId="77777777" w:rsidR="00EA07FE" w:rsidRPr="007D038B" w:rsidRDefault="00EA07FE" w:rsidP="00EA07FE">
      <w:pPr>
        <w:spacing w:before="120"/>
        <w:ind w:firstLine="567"/>
        <w:jc w:val="both"/>
        <w:rPr>
          <w:sz w:val="28"/>
          <w:szCs w:val="28"/>
        </w:rPr>
      </w:pPr>
      <w:r w:rsidRPr="007D038B">
        <w:rPr>
          <w:sz w:val="28"/>
          <w:szCs w:val="28"/>
        </w:rPr>
        <w:t xml:space="preserve">2. Địa chỉ trụ sở chính: ............................................................................... </w:t>
      </w:r>
    </w:p>
    <w:p w14:paraId="5BD39D6C" w14:textId="77777777" w:rsidR="00EA07FE" w:rsidRPr="007D038B" w:rsidRDefault="00EA07FE" w:rsidP="00EA07FE">
      <w:pPr>
        <w:spacing w:before="120"/>
        <w:ind w:firstLine="567"/>
        <w:jc w:val="both"/>
        <w:rPr>
          <w:sz w:val="28"/>
          <w:szCs w:val="28"/>
        </w:rPr>
      </w:pPr>
      <w:r w:rsidRPr="007D038B">
        <w:rPr>
          <w:sz w:val="28"/>
          <w:szCs w:val="28"/>
        </w:rPr>
        <w:t>Điện thoại: ................................; Fax: ........................................................</w:t>
      </w:r>
    </w:p>
    <w:p w14:paraId="604B2ADF" w14:textId="77777777" w:rsidR="00EA07FE" w:rsidRPr="007D038B" w:rsidRDefault="00EA07FE" w:rsidP="00EA07FE">
      <w:pPr>
        <w:spacing w:before="120"/>
        <w:ind w:firstLine="567"/>
        <w:jc w:val="both"/>
        <w:rPr>
          <w:sz w:val="28"/>
          <w:szCs w:val="28"/>
        </w:rPr>
      </w:pPr>
      <w:r w:rsidRPr="007D038B">
        <w:rPr>
          <w:sz w:val="28"/>
          <w:szCs w:val="28"/>
        </w:rPr>
        <w:t>3. Tài khoản tại Ngân hàng:</w:t>
      </w:r>
    </w:p>
    <w:p w14:paraId="3EB8A9C5" w14:textId="77777777" w:rsidR="00EA07FE" w:rsidRPr="007D038B" w:rsidRDefault="00EA07FE" w:rsidP="00EA07FE">
      <w:pPr>
        <w:spacing w:before="120"/>
        <w:ind w:firstLine="567"/>
        <w:jc w:val="both"/>
        <w:rPr>
          <w:sz w:val="28"/>
          <w:szCs w:val="28"/>
        </w:rPr>
      </w:pPr>
      <w:r w:rsidRPr="007D038B">
        <w:rPr>
          <w:sz w:val="28"/>
          <w:szCs w:val="28"/>
        </w:rPr>
        <w:t>- Tài khoản tiền Việt Nam: .........................................................................</w:t>
      </w:r>
    </w:p>
    <w:p w14:paraId="4D55AE9A" w14:textId="77777777" w:rsidR="00EA07FE" w:rsidRPr="007D038B" w:rsidRDefault="00EA07FE" w:rsidP="00EA07FE">
      <w:pPr>
        <w:spacing w:before="120"/>
        <w:ind w:firstLine="567"/>
        <w:jc w:val="both"/>
        <w:rPr>
          <w:sz w:val="28"/>
          <w:szCs w:val="28"/>
        </w:rPr>
      </w:pPr>
      <w:r w:rsidRPr="007D038B">
        <w:rPr>
          <w:sz w:val="28"/>
          <w:szCs w:val="28"/>
        </w:rPr>
        <w:t>- Tài khoản ngoại tệ: ..................................................................................</w:t>
      </w:r>
    </w:p>
    <w:p w14:paraId="6B182116" w14:textId="77777777" w:rsidR="00EA07FE" w:rsidRPr="007D038B" w:rsidRDefault="00EA07FE" w:rsidP="00EA07FE">
      <w:pPr>
        <w:spacing w:before="120"/>
        <w:ind w:firstLine="567"/>
        <w:jc w:val="both"/>
        <w:rPr>
          <w:sz w:val="28"/>
          <w:szCs w:val="28"/>
        </w:rPr>
      </w:pPr>
      <w:r w:rsidRPr="007D038B">
        <w:rPr>
          <w:sz w:val="28"/>
          <w:szCs w:val="28"/>
        </w:rPr>
        <w:t>4. Giấy đăng ký kinh doanh/Giấy phép đầu tư/Quyết định thành lập tổ chức: số....... ngày......tháng...... năm ...... do ............................................... (tên cơ quan ra quyết định) .....................… cấp.</w:t>
      </w:r>
    </w:p>
    <w:p w14:paraId="17BA2C5A" w14:textId="77777777" w:rsidR="00EA07FE" w:rsidRPr="007D038B" w:rsidRDefault="00EA07FE" w:rsidP="00EA07FE">
      <w:pPr>
        <w:spacing w:before="120"/>
        <w:ind w:firstLine="567"/>
        <w:jc w:val="both"/>
        <w:rPr>
          <w:sz w:val="28"/>
          <w:szCs w:val="28"/>
        </w:rPr>
      </w:pPr>
      <w:r w:rsidRPr="007D038B">
        <w:rPr>
          <w:sz w:val="28"/>
          <w:szCs w:val="28"/>
        </w:rPr>
        <w:t>5. Vốn điều lệ (tại thời điểm đề nghị xin cấp Giấy chứng nhận): ………….............................................................................................................</w:t>
      </w:r>
    </w:p>
    <w:p w14:paraId="5C4426C6" w14:textId="77777777" w:rsidR="00EA07FE" w:rsidRPr="007D038B" w:rsidRDefault="00EA07FE" w:rsidP="00EA07FE">
      <w:pPr>
        <w:spacing w:before="120"/>
        <w:ind w:firstLine="567"/>
        <w:jc w:val="both"/>
        <w:rPr>
          <w:sz w:val="28"/>
          <w:szCs w:val="28"/>
        </w:rPr>
      </w:pPr>
      <w:r w:rsidRPr="007D038B">
        <w:rPr>
          <w:sz w:val="28"/>
          <w:szCs w:val="28"/>
        </w:rPr>
        <w:t>6. Họ và tên người đứng đầu  tổ chức: .......................................................</w:t>
      </w:r>
    </w:p>
    <w:p w14:paraId="3D906EF8" w14:textId="77777777" w:rsidR="00EA07FE" w:rsidRPr="007D038B" w:rsidRDefault="00EA07FE" w:rsidP="00EA07FE">
      <w:pPr>
        <w:spacing w:before="120"/>
        <w:ind w:firstLine="567"/>
        <w:jc w:val="both"/>
        <w:rPr>
          <w:sz w:val="28"/>
          <w:szCs w:val="28"/>
        </w:rPr>
      </w:pPr>
      <w:r w:rsidRPr="007D038B">
        <w:rPr>
          <w:sz w:val="28"/>
          <w:szCs w:val="28"/>
        </w:rPr>
        <w:t>Đề nghị cấp Giấy chứng nhận đăng ký hoạt động dịch vụ tư vấn du học trở lại.</w:t>
      </w:r>
    </w:p>
    <w:p w14:paraId="68FDEF4A" w14:textId="77777777" w:rsidR="00EA07FE" w:rsidRPr="007D038B" w:rsidRDefault="00EA07FE" w:rsidP="00EA07FE">
      <w:pPr>
        <w:spacing w:before="120"/>
        <w:ind w:firstLine="567"/>
        <w:jc w:val="both"/>
        <w:rPr>
          <w:sz w:val="28"/>
          <w:szCs w:val="28"/>
        </w:rPr>
      </w:pPr>
      <w:r w:rsidRPr="007D038B">
        <w:rPr>
          <w:sz w:val="28"/>
          <w:szCs w:val="28"/>
        </w:rPr>
        <w:t>7. Hồ sơ gửi kèm theo, gồm:</w:t>
      </w:r>
    </w:p>
    <w:p w14:paraId="70D1E9DC" w14:textId="77777777" w:rsidR="00EA07FE" w:rsidRPr="007D038B" w:rsidRDefault="00EA07FE" w:rsidP="00EA07FE">
      <w:pPr>
        <w:tabs>
          <w:tab w:val="left" w:leader="dot" w:pos="8640"/>
        </w:tabs>
        <w:spacing w:before="120"/>
        <w:ind w:firstLine="567"/>
        <w:jc w:val="both"/>
        <w:rPr>
          <w:sz w:val="28"/>
          <w:szCs w:val="28"/>
        </w:rPr>
      </w:pPr>
      <w:r w:rsidRPr="007D038B">
        <w:rPr>
          <w:sz w:val="28"/>
          <w:szCs w:val="28"/>
        </w:rPr>
        <w:tab/>
      </w:r>
    </w:p>
    <w:p w14:paraId="4005800D" w14:textId="77777777" w:rsidR="00EA07FE" w:rsidRPr="007D038B" w:rsidRDefault="00EA07FE" w:rsidP="00EA07FE">
      <w:pPr>
        <w:tabs>
          <w:tab w:val="left" w:leader="dot" w:pos="8640"/>
        </w:tabs>
        <w:spacing w:before="120"/>
        <w:ind w:firstLine="567"/>
        <w:jc w:val="both"/>
        <w:rPr>
          <w:sz w:val="28"/>
          <w:szCs w:val="28"/>
        </w:rPr>
      </w:pPr>
      <w:r w:rsidRPr="007D038B">
        <w:rPr>
          <w:sz w:val="28"/>
          <w:szCs w:val="28"/>
        </w:rPr>
        <w:tab/>
      </w:r>
    </w:p>
    <w:p w14:paraId="2E0E588D" w14:textId="77777777" w:rsidR="00EA07FE" w:rsidRPr="007D038B" w:rsidRDefault="00EA07FE" w:rsidP="00EA07FE">
      <w:pPr>
        <w:spacing w:before="120"/>
        <w:ind w:firstLine="567"/>
        <w:jc w:val="both"/>
        <w:rPr>
          <w:sz w:val="28"/>
          <w:szCs w:val="28"/>
        </w:rPr>
      </w:pPr>
      <w:r w:rsidRPr="007D038B">
        <w:rPr>
          <w:sz w:val="28"/>
          <w:szCs w:val="28"/>
        </w:rPr>
        <w:t>(Tên tổ chức) ........................... cam kết thực hiện đầy đủ trách nhiệm theo đúng quy định pháp luật.</w:t>
      </w:r>
    </w:p>
    <w:p w14:paraId="7767ED4A" w14:textId="77777777" w:rsidR="00EA07FE" w:rsidRPr="007D038B" w:rsidRDefault="00EA07FE" w:rsidP="00EA07FE">
      <w:pPr>
        <w:spacing w:before="120"/>
        <w:ind w:firstLine="567"/>
        <w:jc w:val="both"/>
        <w:rPr>
          <w:sz w:val="28"/>
          <w:szCs w:val="28"/>
        </w:rPr>
      </w:pPr>
    </w:p>
    <w:p w14:paraId="69072871" w14:textId="77777777" w:rsidR="00EA07FE" w:rsidRPr="007D038B" w:rsidRDefault="00EA07FE" w:rsidP="00EA07FE">
      <w:pPr>
        <w:ind w:left="2880"/>
        <w:jc w:val="center"/>
        <w:rPr>
          <w:b/>
          <w:bCs/>
          <w:sz w:val="26"/>
          <w:szCs w:val="26"/>
        </w:rPr>
      </w:pPr>
      <w:r w:rsidRPr="007D038B">
        <w:rPr>
          <w:b/>
          <w:bCs/>
          <w:sz w:val="26"/>
          <w:szCs w:val="26"/>
        </w:rPr>
        <w:t>NGƯỜI ĐẠI DIỆN THEO PHÁP LUẬT</w:t>
      </w:r>
    </w:p>
    <w:p w14:paraId="52A75AEE" w14:textId="77777777" w:rsidR="00EA07FE" w:rsidRPr="007D038B" w:rsidRDefault="00EA07FE" w:rsidP="00EA07FE">
      <w:pPr>
        <w:ind w:left="2880"/>
        <w:jc w:val="center"/>
        <w:rPr>
          <w:i/>
          <w:sz w:val="26"/>
          <w:szCs w:val="26"/>
        </w:rPr>
      </w:pPr>
      <w:r w:rsidRPr="007D038B">
        <w:rPr>
          <w:bCs/>
          <w:i/>
          <w:sz w:val="26"/>
          <w:szCs w:val="26"/>
        </w:rPr>
        <w:t>(Ký tên, ghi rõ họ tên và đóng dấu)</w:t>
      </w:r>
    </w:p>
    <w:p w14:paraId="79583B2B" w14:textId="77777777" w:rsidR="00EA07FE" w:rsidRPr="007D038B" w:rsidRDefault="00EA07FE" w:rsidP="00EA07FE">
      <w:pPr>
        <w:rPr>
          <w:b/>
          <w:bCs/>
          <w:u w:val="single"/>
        </w:rPr>
      </w:pPr>
    </w:p>
    <w:p w14:paraId="48E2D13D" w14:textId="77777777" w:rsidR="00EA07FE" w:rsidRPr="007D038B" w:rsidRDefault="00EA07FE" w:rsidP="00EA07FE">
      <w:pPr>
        <w:jc w:val="right"/>
        <w:rPr>
          <w:b/>
          <w:bCs/>
          <w:sz w:val="28"/>
          <w:szCs w:val="28"/>
        </w:rPr>
      </w:pPr>
    </w:p>
    <w:p w14:paraId="4081EB4D" w14:textId="77777777" w:rsidR="00EA07FE" w:rsidRPr="007D038B" w:rsidRDefault="00EA07FE" w:rsidP="00EA07FE">
      <w:pPr>
        <w:jc w:val="right"/>
        <w:rPr>
          <w:b/>
          <w:bCs/>
          <w:sz w:val="28"/>
          <w:szCs w:val="28"/>
        </w:rPr>
      </w:pPr>
    </w:p>
    <w:p w14:paraId="532CB027" w14:textId="77777777" w:rsidR="00EA07FE" w:rsidRPr="007D038B" w:rsidRDefault="00EA07FE" w:rsidP="00EA07FE">
      <w:pPr>
        <w:jc w:val="right"/>
        <w:rPr>
          <w:b/>
          <w:bCs/>
          <w:sz w:val="28"/>
          <w:szCs w:val="28"/>
        </w:rPr>
      </w:pPr>
    </w:p>
    <w:p w14:paraId="746EB76F" w14:textId="77777777" w:rsidR="00EA07FE" w:rsidRPr="00F3770E" w:rsidRDefault="00EA07FE" w:rsidP="00EA07FE">
      <w:pPr>
        <w:jc w:val="right"/>
        <w:rPr>
          <w:b/>
          <w:bCs/>
        </w:rPr>
      </w:pPr>
      <w:r w:rsidRPr="00F3770E">
        <w:rPr>
          <w:b/>
          <w:bCs/>
        </w:rPr>
        <w:lastRenderedPageBreak/>
        <w:t>Mẫu số 02</w:t>
      </w:r>
    </w:p>
    <w:p w14:paraId="56801369" w14:textId="77777777" w:rsidR="00EA07FE" w:rsidRPr="007D038B" w:rsidRDefault="00EA07FE" w:rsidP="00EA07FE">
      <w:pPr>
        <w:jc w:val="center"/>
        <w:rPr>
          <w:b/>
          <w:bCs/>
          <w:u w:val="single"/>
        </w:rPr>
      </w:pPr>
    </w:p>
    <w:p w14:paraId="0A75872D" w14:textId="77777777" w:rsidR="00EA07FE" w:rsidRPr="007D038B" w:rsidRDefault="00EA07FE" w:rsidP="00EA07FE">
      <w:pPr>
        <w:jc w:val="center"/>
        <w:rPr>
          <w:b/>
          <w:bCs/>
          <w:sz w:val="26"/>
          <w:szCs w:val="26"/>
        </w:rPr>
      </w:pPr>
      <w:r w:rsidRPr="007D038B">
        <w:rPr>
          <w:b/>
          <w:bCs/>
          <w:sz w:val="26"/>
          <w:szCs w:val="26"/>
        </w:rPr>
        <w:t>CỘNG HOÀ XÃ HỘI CHỦ NGHĨA VIỆT NAM</w:t>
      </w:r>
    </w:p>
    <w:p w14:paraId="59CF8FA1" w14:textId="77777777" w:rsidR="00EA07FE" w:rsidRPr="007D038B" w:rsidRDefault="00EA07FE" w:rsidP="00EA07FE">
      <w:pPr>
        <w:jc w:val="center"/>
        <w:rPr>
          <w:b/>
          <w:sz w:val="26"/>
          <w:szCs w:val="26"/>
        </w:rPr>
      </w:pPr>
      <w:r w:rsidRPr="007D038B">
        <w:rPr>
          <w:b/>
          <w:sz w:val="26"/>
          <w:szCs w:val="26"/>
        </w:rPr>
        <w:t>Độc lập - Tự do - Hạnh phúc</w:t>
      </w:r>
    </w:p>
    <w:p w14:paraId="0AC5FBDE" w14:textId="77777777" w:rsidR="00EA07FE" w:rsidRPr="007D038B" w:rsidRDefault="00EA07FE" w:rsidP="00EA07FE">
      <w:pPr>
        <w:jc w:val="center"/>
        <w:rPr>
          <w:sz w:val="26"/>
          <w:szCs w:val="26"/>
          <w:vertAlign w:val="superscript"/>
        </w:rPr>
      </w:pPr>
      <w:r w:rsidRPr="007D038B">
        <w:rPr>
          <w:sz w:val="26"/>
          <w:szCs w:val="26"/>
          <w:vertAlign w:val="superscript"/>
        </w:rPr>
        <w:t>____________________________________</w:t>
      </w:r>
    </w:p>
    <w:p w14:paraId="685C2819" w14:textId="77777777" w:rsidR="00EA07FE" w:rsidRPr="007D038B" w:rsidRDefault="00EA07FE" w:rsidP="00EA07FE">
      <w:pPr>
        <w:spacing w:before="240"/>
        <w:jc w:val="center"/>
        <w:rPr>
          <w:b/>
          <w:bCs/>
          <w:sz w:val="28"/>
        </w:rPr>
      </w:pPr>
    </w:p>
    <w:p w14:paraId="327B269E" w14:textId="77777777" w:rsidR="00EA07FE" w:rsidRPr="007D038B" w:rsidRDefault="00EA07FE" w:rsidP="00EA07FE">
      <w:pPr>
        <w:keepNext/>
        <w:jc w:val="center"/>
        <w:outlineLvl w:val="0"/>
        <w:rPr>
          <w:b/>
          <w:bCs/>
          <w:sz w:val="28"/>
        </w:rPr>
      </w:pPr>
      <w:r w:rsidRPr="007D038B">
        <w:rPr>
          <w:b/>
          <w:bCs/>
          <w:sz w:val="28"/>
        </w:rPr>
        <w:t>SƠ YẾU LÝ LỊCH</w:t>
      </w:r>
    </w:p>
    <w:p w14:paraId="39854594" w14:textId="77777777" w:rsidR="00EA07FE" w:rsidRPr="007D038B" w:rsidRDefault="00EA07FE" w:rsidP="00EA07FE">
      <w:pPr>
        <w:jc w:val="center"/>
        <w:rPr>
          <w:b/>
          <w:bCs/>
          <w:sz w:val="28"/>
        </w:rPr>
      </w:pPr>
      <w:r w:rsidRPr="007D038B">
        <w:rPr>
          <w:b/>
          <w:bCs/>
          <w:sz w:val="28"/>
        </w:rPr>
        <w:t xml:space="preserve"> (Dùng cho người đứng đầu tổ chức dịch vụ tư vấn du học)</w:t>
      </w:r>
    </w:p>
    <w:p w14:paraId="48CB11DC" w14:textId="77777777" w:rsidR="00EA07FE" w:rsidRPr="007D038B" w:rsidRDefault="00EA07FE" w:rsidP="00EA07FE">
      <w:pPr>
        <w:jc w:val="center"/>
        <w:rPr>
          <w:bCs/>
          <w:sz w:val="28"/>
          <w:vertAlign w:val="superscript"/>
          <w:lang w:val="pt-BR"/>
        </w:rPr>
      </w:pPr>
      <w:r w:rsidRPr="007D038B">
        <w:rPr>
          <w:bCs/>
          <w:sz w:val="28"/>
          <w:vertAlign w:val="superscript"/>
          <w:lang w:val="pt-BR"/>
        </w:rPr>
        <w:t>_________</w:t>
      </w:r>
    </w:p>
    <w:p w14:paraId="31790F9F" w14:textId="77777777" w:rsidR="00EA07FE" w:rsidRPr="007D038B" w:rsidRDefault="00EA07FE" w:rsidP="00EA07FE">
      <w:pPr>
        <w:rPr>
          <w:sz w:val="14"/>
          <w:lang w:val="pt-BR"/>
        </w:rPr>
      </w:pPr>
    </w:p>
    <w:p w14:paraId="0C59136B" w14:textId="77777777" w:rsidR="00EA07FE" w:rsidRPr="007D038B" w:rsidRDefault="00EA07FE" w:rsidP="00EA07FE">
      <w:pPr>
        <w:spacing w:before="60"/>
        <w:ind w:firstLine="567"/>
        <w:jc w:val="both"/>
        <w:rPr>
          <w:b/>
          <w:sz w:val="26"/>
          <w:szCs w:val="28"/>
          <w:lang w:val="pt-BR"/>
        </w:rPr>
      </w:pPr>
      <w:r w:rsidRPr="007D038B">
        <w:rPr>
          <w:b/>
          <w:sz w:val="26"/>
          <w:szCs w:val="28"/>
          <w:lang w:val="pt-BR"/>
        </w:rPr>
        <w:t>I. THÔNG TIN CÁ NHÂN:</w:t>
      </w:r>
    </w:p>
    <w:p w14:paraId="504A9C61" w14:textId="77777777" w:rsidR="00EA07FE" w:rsidRPr="007D038B" w:rsidRDefault="00EA07FE" w:rsidP="00EA07FE">
      <w:pPr>
        <w:spacing w:before="60"/>
        <w:ind w:firstLine="567"/>
        <w:jc w:val="both"/>
        <w:rPr>
          <w:sz w:val="28"/>
          <w:szCs w:val="28"/>
          <w:lang w:val="pt-BR"/>
        </w:rPr>
      </w:pPr>
      <w:r w:rsidRPr="007D038B">
        <w:rPr>
          <w:sz w:val="28"/>
          <w:szCs w:val="28"/>
          <w:lang w:val="pt-BR"/>
        </w:rPr>
        <w:t>1. Họ và tên: ...............................................................................................</w:t>
      </w:r>
    </w:p>
    <w:p w14:paraId="595E0B08" w14:textId="77777777" w:rsidR="00EA07FE" w:rsidRPr="007D038B" w:rsidRDefault="00EA07FE" w:rsidP="00EA07FE">
      <w:pPr>
        <w:spacing w:before="60"/>
        <w:ind w:firstLine="567"/>
        <w:jc w:val="both"/>
        <w:rPr>
          <w:sz w:val="28"/>
          <w:szCs w:val="28"/>
          <w:lang w:val="pt-BR"/>
        </w:rPr>
      </w:pPr>
      <w:r w:rsidRPr="007D038B">
        <w:rPr>
          <w:sz w:val="28"/>
          <w:szCs w:val="28"/>
          <w:lang w:val="pt-BR"/>
        </w:rPr>
        <w:t>2. Ngày, tháng, năm sinh: ...........................................................................</w:t>
      </w:r>
    </w:p>
    <w:p w14:paraId="07DA0AED" w14:textId="77777777" w:rsidR="00EA07FE" w:rsidRPr="007D038B" w:rsidRDefault="00EA07FE" w:rsidP="00EA07FE">
      <w:pPr>
        <w:spacing w:before="60"/>
        <w:ind w:firstLine="567"/>
        <w:jc w:val="both"/>
        <w:rPr>
          <w:sz w:val="28"/>
          <w:szCs w:val="28"/>
          <w:lang w:val="pt-BR"/>
        </w:rPr>
      </w:pPr>
      <w:r w:rsidRPr="007D038B">
        <w:rPr>
          <w:sz w:val="28"/>
          <w:szCs w:val="28"/>
          <w:lang w:val="pt-BR"/>
        </w:rPr>
        <w:t>3. Quê quán:................................................................................................</w:t>
      </w:r>
    </w:p>
    <w:p w14:paraId="52E1D17B" w14:textId="77777777" w:rsidR="00EA07FE" w:rsidRPr="007D038B" w:rsidRDefault="00EA07FE" w:rsidP="00EA07FE">
      <w:pPr>
        <w:spacing w:before="60"/>
        <w:ind w:firstLine="567"/>
        <w:jc w:val="both"/>
        <w:rPr>
          <w:sz w:val="28"/>
          <w:szCs w:val="28"/>
          <w:lang w:val="pt-BR"/>
        </w:rPr>
      </w:pPr>
      <w:r w:rsidRPr="007D038B">
        <w:rPr>
          <w:sz w:val="28"/>
          <w:szCs w:val="28"/>
          <w:lang w:val="pt-BR"/>
        </w:rPr>
        <w:t>4. Nơi ở hiện nay: .......................................................................................</w:t>
      </w:r>
    </w:p>
    <w:p w14:paraId="3C2E3C0B" w14:textId="77777777" w:rsidR="00EA07FE" w:rsidRPr="007D038B" w:rsidRDefault="00EA07FE" w:rsidP="00EA07FE">
      <w:pPr>
        <w:spacing w:before="60"/>
        <w:ind w:firstLine="567"/>
        <w:jc w:val="both"/>
        <w:rPr>
          <w:sz w:val="28"/>
          <w:szCs w:val="28"/>
          <w:lang w:val="pt-BR"/>
        </w:rPr>
      </w:pPr>
      <w:r w:rsidRPr="007D038B">
        <w:rPr>
          <w:sz w:val="28"/>
          <w:szCs w:val="28"/>
          <w:lang w:val="pt-BR"/>
        </w:rPr>
        <w:t>5. Số CMTND: ......................... Ngày cấp: .................. Nơi cấp:...............</w:t>
      </w:r>
    </w:p>
    <w:p w14:paraId="54C23C19" w14:textId="77777777" w:rsidR="00EA07FE" w:rsidRPr="007D038B" w:rsidRDefault="00EA07FE" w:rsidP="00EA07FE">
      <w:pPr>
        <w:spacing w:before="60"/>
        <w:ind w:firstLine="567"/>
        <w:jc w:val="both"/>
        <w:rPr>
          <w:sz w:val="28"/>
          <w:szCs w:val="28"/>
          <w:lang w:val="pt-BR"/>
        </w:rPr>
      </w:pPr>
      <w:r w:rsidRPr="007D038B">
        <w:rPr>
          <w:sz w:val="28"/>
          <w:szCs w:val="28"/>
          <w:lang w:val="pt-BR"/>
        </w:rPr>
        <w:t>6. Điện thoại: .................................; Fax:……............................................</w:t>
      </w:r>
    </w:p>
    <w:p w14:paraId="3A887D93" w14:textId="77777777" w:rsidR="00EA07FE" w:rsidRPr="007D038B" w:rsidRDefault="00EA07FE" w:rsidP="00EA07FE">
      <w:pPr>
        <w:spacing w:before="60"/>
        <w:ind w:firstLine="567"/>
        <w:jc w:val="both"/>
        <w:rPr>
          <w:sz w:val="28"/>
          <w:szCs w:val="28"/>
          <w:lang w:val="pt-BR"/>
        </w:rPr>
      </w:pPr>
      <w:r w:rsidRPr="007D038B">
        <w:rPr>
          <w:b/>
          <w:sz w:val="26"/>
          <w:szCs w:val="28"/>
          <w:lang w:val="pt-BR"/>
        </w:rPr>
        <w:t>II.</w:t>
      </w:r>
      <w:r w:rsidRPr="007D038B">
        <w:rPr>
          <w:sz w:val="26"/>
          <w:szCs w:val="28"/>
          <w:lang w:val="pt-BR"/>
        </w:rPr>
        <w:t xml:space="preserve"> </w:t>
      </w:r>
      <w:r w:rsidRPr="007D038B">
        <w:rPr>
          <w:b/>
          <w:sz w:val="26"/>
          <w:szCs w:val="28"/>
          <w:lang w:val="pt-BR"/>
        </w:rPr>
        <w:t>QUÁ TRÌNH ĐÀO TẠO</w:t>
      </w:r>
      <w:r w:rsidRPr="007D038B">
        <w:rPr>
          <w:sz w:val="28"/>
          <w:szCs w:val="28"/>
          <w:lang w:val="pt-BR"/>
        </w:rPr>
        <w:t>: (từ ngày, tháng, năm đến ngày, tháng, năm được đào tạo tại cơ sở đào tạo, bằng, chứng chỉ được cấp ...)</w:t>
      </w:r>
    </w:p>
    <w:p w14:paraId="214638DC" w14:textId="77777777" w:rsidR="00EA07FE" w:rsidRPr="007D038B" w:rsidRDefault="00EA07FE" w:rsidP="00EA07FE">
      <w:pPr>
        <w:ind w:firstLine="567"/>
        <w:jc w:val="both"/>
        <w:rPr>
          <w:sz w:val="18"/>
          <w:szCs w:val="28"/>
          <w:lang w:val="pt-BR"/>
        </w:rPr>
      </w:pPr>
    </w:p>
    <w:tbl>
      <w:tblPr>
        <w:tblW w:w="9531" w:type="dxa"/>
        <w:tblBorders>
          <w:top w:val="single" w:sz="2" w:space="0" w:color="auto"/>
          <w:left w:val="single" w:sz="2" w:space="0" w:color="auto"/>
          <w:bottom w:val="single" w:sz="2" w:space="0" w:color="auto"/>
          <w:right w:val="single" w:sz="8" w:space="0" w:color="auto"/>
          <w:insideH w:val="single" w:sz="2" w:space="0" w:color="auto"/>
          <w:insideV w:val="single" w:sz="2" w:space="0" w:color="auto"/>
        </w:tblBorders>
        <w:tblLayout w:type="fixed"/>
        <w:tblLook w:val="01E0" w:firstRow="1" w:lastRow="1" w:firstColumn="1" w:lastColumn="1" w:noHBand="0" w:noVBand="0"/>
      </w:tblPr>
      <w:tblGrid>
        <w:gridCol w:w="1384"/>
        <w:gridCol w:w="2977"/>
        <w:gridCol w:w="2977"/>
        <w:gridCol w:w="2193"/>
      </w:tblGrid>
      <w:tr w:rsidR="00EA07FE" w:rsidRPr="007D038B" w14:paraId="616B961C" w14:textId="77777777" w:rsidTr="0088110F">
        <w:tc>
          <w:tcPr>
            <w:tcW w:w="1384" w:type="dxa"/>
            <w:vAlign w:val="center"/>
          </w:tcPr>
          <w:p w14:paraId="1E001C34" w14:textId="77777777" w:rsidR="00EA07FE" w:rsidRPr="007D038B" w:rsidRDefault="00EA07FE" w:rsidP="0088110F">
            <w:pPr>
              <w:spacing w:before="60" w:after="60" w:line="320" w:lineRule="exact"/>
              <w:jc w:val="center"/>
              <w:rPr>
                <w:b/>
                <w:sz w:val="28"/>
                <w:szCs w:val="28"/>
              </w:rPr>
            </w:pPr>
            <w:r w:rsidRPr="007D038B">
              <w:rPr>
                <w:b/>
                <w:sz w:val="28"/>
                <w:szCs w:val="28"/>
              </w:rPr>
              <w:t>Thời gian</w:t>
            </w:r>
          </w:p>
        </w:tc>
        <w:tc>
          <w:tcPr>
            <w:tcW w:w="2977" w:type="dxa"/>
            <w:vAlign w:val="center"/>
          </w:tcPr>
          <w:p w14:paraId="0546A6EC" w14:textId="77777777" w:rsidR="00EA07FE" w:rsidRPr="007D038B" w:rsidRDefault="00EA07FE" w:rsidP="0088110F">
            <w:pPr>
              <w:spacing w:before="60" w:after="60" w:line="320" w:lineRule="exact"/>
              <w:jc w:val="center"/>
              <w:rPr>
                <w:b/>
                <w:sz w:val="28"/>
                <w:szCs w:val="28"/>
              </w:rPr>
            </w:pPr>
            <w:r w:rsidRPr="007D038B">
              <w:rPr>
                <w:b/>
                <w:sz w:val="28"/>
                <w:szCs w:val="28"/>
              </w:rPr>
              <w:t>Tên cơ sở đào tạo</w:t>
            </w:r>
          </w:p>
        </w:tc>
        <w:tc>
          <w:tcPr>
            <w:tcW w:w="2977" w:type="dxa"/>
            <w:vAlign w:val="center"/>
          </w:tcPr>
          <w:p w14:paraId="027E6FC6" w14:textId="77777777" w:rsidR="00EA07FE" w:rsidRPr="007D038B" w:rsidRDefault="00EA07FE" w:rsidP="0088110F">
            <w:pPr>
              <w:spacing w:before="60" w:after="60" w:line="320" w:lineRule="exact"/>
              <w:jc w:val="center"/>
              <w:rPr>
                <w:b/>
                <w:sz w:val="28"/>
                <w:szCs w:val="28"/>
              </w:rPr>
            </w:pPr>
            <w:r w:rsidRPr="007D038B">
              <w:rPr>
                <w:b/>
                <w:sz w:val="28"/>
                <w:szCs w:val="28"/>
              </w:rPr>
              <w:t>Chuyên ngành</w:t>
            </w:r>
          </w:p>
        </w:tc>
        <w:tc>
          <w:tcPr>
            <w:tcW w:w="2193" w:type="dxa"/>
            <w:vAlign w:val="center"/>
          </w:tcPr>
          <w:p w14:paraId="4792AFB5" w14:textId="77777777" w:rsidR="00EA07FE" w:rsidRPr="007D038B" w:rsidRDefault="00EA07FE" w:rsidP="0088110F">
            <w:pPr>
              <w:spacing w:before="60" w:after="60" w:line="320" w:lineRule="exact"/>
              <w:jc w:val="center"/>
              <w:rPr>
                <w:b/>
                <w:sz w:val="28"/>
                <w:szCs w:val="28"/>
              </w:rPr>
            </w:pPr>
            <w:r w:rsidRPr="007D038B">
              <w:rPr>
                <w:b/>
                <w:sz w:val="28"/>
                <w:szCs w:val="28"/>
              </w:rPr>
              <w:t>Bằng/chứng chỉ được cấp</w:t>
            </w:r>
          </w:p>
        </w:tc>
      </w:tr>
      <w:tr w:rsidR="00EA07FE" w:rsidRPr="007D038B" w14:paraId="7C609F03" w14:textId="77777777" w:rsidTr="0088110F">
        <w:tc>
          <w:tcPr>
            <w:tcW w:w="1384" w:type="dxa"/>
          </w:tcPr>
          <w:p w14:paraId="776A9B77" w14:textId="77777777" w:rsidR="00EA07FE" w:rsidRPr="007D038B" w:rsidRDefault="00EA07FE" w:rsidP="0088110F">
            <w:pPr>
              <w:spacing w:before="60" w:after="60" w:line="320" w:lineRule="exact"/>
              <w:rPr>
                <w:sz w:val="28"/>
                <w:szCs w:val="28"/>
              </w:rPr>
            </w:pPr>
          </w:p>
        </w:tc>
        <w:tc>
          <w:tcPr>
            <w:tcW w:w="2977" w:type="dxa"/>
          </w:tcPr>
          <w:p w14:paraId="4FDB28A1" w14:textId="77777777" w:rsidR="00EA07FE" w:rsidRPr="007D038B" w:rsidRDefault="00EA07FE" w:rsidP="0088110F">
            <w:pPr>
              <w:spacing w:before="60" w:after="60" w:line="320" w:lineRule="exact"/>
              <w:rPr>
                <w:sz w:val="28"/>
                <w:szCs w:val="28"/>
              </w:rPr>
            </w:pPr>
          </w:p>
        </w:tc>
        <w:tc>
          <w:tcPr>
            <w:tcW w:w="2977" w:type="dxa"/>
          </w:tcPr>
          <w:p w14:paraId="25B280D5" w14:textId="77777777" w:rsidR="00EA07FE" w:rsidRPr="007D038B" w:rsidRDefault="00EA07FE" w:rsidP="0088110F">
            <w:pPr>
              <w:spacing w:before="60" w:after="60" w:line="320" w:lineRule="exact"/>
              <w:rPr>
                <w:sz w:val="28"/>
                <w:szCs w:val="28"/>
              </w:rPr>
            </w:pPr>
          </w:p>
        </w:tc>
        <w:tc>
          <w:tcPr>
            <w:tcW w:w="2193" w:type="dxa"/>
          </w:tcPr>
          <w:p w14:paraId="4C0524C6" w14:textId="77777777" w:rsidR="00EA07FE" w:rsidRPr="007D038B" w:rsidRDefault="00EA07FE" w:rsidP="0088110F">
            <w:pPr>
              <w:spacing w:before="60" w:after="60" w:line="320" w:lineRule="exact"/>
              <w:rPr>
                <w:sz w:val="28"/>
                <w:szCs w:val="28"/>
              </w:rPr>
            </w:pPr>
          </w:p>
        </w:tc>
      </w:tr>
    </w:tbl>
    <w:p w14:paraId="21C12330" w14:textId="77777777" w:rsidR="00EA07FE" w:rsidRPr="007D038B" w:rsidRDefault="00EA07FE" w:rsidP="00EA07FE">
      <w:pPr>
        <w:ind w:firstLine="567"/>
        <w:jc w:val="both"/>
        <w:rPr>
          <w:b/>
          <w:sz w:val="18"/>
          <w:szCs w:val="28"/>
        </w:rPr>
      </w:pPr>
    </w:p>
    <w:p w14:paraId="096FADE6" w14:textId="77777777" w:rsidR="00EA07FE" w:rsidRPr="007D038B" w:rsidRDefault="00EA07FE" w:rsidP="00EA07FE">
      <w:pPr>
        <w:ind w:firstLine="567"/>
        <w:jc w:val="both"/>
        <w:rPr>
          <w:sz w:val="28"/>
          <w:szCs w:val="28"/>
        </w:rPr>
      </w:pPr>
      <w:r w:rsidRPr="007D038B">
        <w:rPr>
          <w:b/>
          <w:sz w:val="26"/>
          <w:szCs w:val="28"/>
        </w:rPr>
        <w:t>III. QUÁ TRÌNH CÔNG TÁC</w:t>
      </w:r>
      <w:r w:rsidRPr="007D038B">
        <w:rPr>
          <w:sz w:val="28"/>
          <w:szCs w:val="28"/>
        </w:rPr>
        <w:t>: (từ ngày, tháng, năm đến ngày, tháng, năm công tác tại cơ quan, chức vụ, ...)</w:t>
      </w:r>
    </w:p>
    <w:p w14:paraId="1C6F12A5" w14:textId="77777777" w:rsidR="00EA07FE" w:rsidRPr="007D038B" w:rsidRDefault="00EA07FE" w:rsidP="00EA07FE">
      <w:pPr>
        <w:ind w:firstLine="567"/>
        <w:jc w:val="both"/>
        <w:rPr>
          <w:sz w:val="20"/>
          <w:szCs w:val="28"/>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384"/>
        <w:gridCol w:w="3044"/>
        <w:gridCol w:w="2250"/>
        <w:gridCol w:w="2790"/>
      </w:tblGrid>
      <w:tr w:rsidR="00EA07FE" w:rsidRPr="007D038B" w14:paraId="226D872B" w14:textId="77777777" w:rsidTr="0088110F">
        <w:tc>
          <w:tcPr>
            <w:tcW w:w="1384" w:type="dxa"/>
            <w:vAlign w:val="center"/>
          </w:tcPr>
          <w:p w14:paraId="6C2AFF5B" w14:textId="77777777" w:rsidR="00EA07FE" w:rsidRPr="007D038B" w:rsidRDefault="00EA07FE" w:rsidP="0088110F">
            <w:pPr>
              <w:spacing w:before="60" w:after="60" w:line="320" w:lineRule="exact"/>
              <w:jc w:val="center"/>
              <w:rPr>
                <w:b/>
                <w:sz w:val="28"/>
                <w:szCs w:val="28"/>
              </w:rPr>
            </w:pPr>
            <w:r w:rsidRPr="007D038B">
              <w:rPr>
                <w:b/>
                <w:sz w:val="28"/>
                <w:szCs w:val="28"/>
              </w:rPr>
              <w:t>Thời gian</w:t>
            </w:r>
          </w:p>
        </w:tc>
        <w:tc>
          <w:tcPr>
            <w:tcW w:w="3044" w:type="dxa"/>
            <w:vAlign w:val="center"/>
          </w:tcPr>
          <w:p w14:paraId="489347D6" w14:textId="77777777" w:rsidR="00EA07FE" w:rsidRPr="007D038B" w:rsidRDefault="00EA07FE" w:rsidP="0088110F">
            <w:pPr>
              <w:spacing w:before="60" w:after="60" w:line="320" w:lineRule="exact"/>
              <w:jc w:val="center"/>
              <w:rPr>
                <w:b/>
                <w:sz w:val="28"/>
                <w:szCs w:val="28"/>
              </w:rPr>
            </w:pPr>
            <w:r w:rsidRPr="007D038B">
              <w:rPr>
                <w:b/>
                <w:sz w:val="28"/>
                <w:szCs w:val="28"/>
              </w:rPr>
              <w:t>Cơ quan công tác</w:t>
            </w:r>
          </w:p>
        </w:tc>
        <w:tc>
          <w:tcPr>
            <w:tcW w:w="2250" w:type="dxa"/>
            <w:vAlign w:val="center"/>
          </w:tcPr>
          <w:p w14:paraId="5537A74B" w14:textId="77777777" w:rsidR="00EA07FE" w:rsidRPr="007D038B" w:rsidRDefault="00EA07FE" w:rsidP="0088110F">
            <w:pPr>
              <w:spacing w:before="60" w:after="60" w:line="320" w:lineRule="exact"/>
              <w:jc w:val="center"/>
              <w:rPr>
                <w:b/>
                <w:sz w:val="28"/>
                <w:szCs w:val="28"/>
              </w:rPr>
            </w:pPr>
            <w:r w:rsidRPr="007D038B">
              <w:rPr>
                <w:b/>
                <w:sz w:val="28"/>
                <w:szCs w:val="28"/>
              </w:rPr>
              <w:t>Chức vụ</w:t>
            </w:r>
          </w:p>
        </w:tc>
        <w:tc>
          <w:tcPr>
            <w:tcW w:w="2790" w:type="dxa"/>
            <w:vAlign w:val="center"/>
          </w:tcPr>
          <w:p w14:paraId="5319DE2F" w14:textId="77777777" w:rsidR="00EA07FE" w:rsidRPr="007D038B" w:rsidRDefault="00EA07FE" w:rsidP="0088110F">
            <w:pPr>
              <w:spacing w:before="60" w:after="60" w:line="320" w:lineRule="exact"/>
              <w:jc w:val="center"/>
              <w:rPr>
                <w:b/>
                <w:sz w:val="28"/>
                <w:szCs w:val="28"/>
              </w:rPr>
            </w:pPr>
            <w:r w:rsidRPr="007D038B">
              <w:rPr>
                <w:b/>
                <w:sz w:val="28"/>
                <w:szCs w:val="28"/>
              </w:rPr>
              <w:t xml:space="preserve">Địa chỉ và Điện thoại </w:t>
            </w:r>
          </w:p>
        </w:tc>
      </w:tr>
      <w:tr w:rsidR="00EA07FE" w:rsidRPr="007D038B" w14:paraId="5FDC5650" w14:textId="77777777" w:rsidTr="0088110F">
        <w:tc>
          <w:tcPr>
            <w:tcW w:w="1384" w:type="dxa"/>
          </w:tcPr>
          <w:p w14:paraId="5EE74B25" w14:textId="77777777" w:rsidR="00EA07FE" w:rsidRPr="007D038B" w:rsidRDefault="00EA07FE" w:rsidP="0088110F">
            <w:pPr>
              <w:spacing w:before="60" w:after="60" w:line="320" w:lineRule="exact"/>
              <w:rPr>
                <w:sz w:val="28"/>
                <w:szCs w:val="28"/>
              </w:rPr>
            </w:pPr>
          </w:p>
        </w:tc>
        <w:tc>
          <w:tcPr>
            <w:tcW w:w="3044" w:type="dxa"/>
          </w:tcPr>
          <w:p w14:paraId="6A3AB211" w14:textId="77777777" w:rsidR="00EA07FE" w:rsidRPr="007D038B" w:rsidRDefault="00EA07FE" w:rsidP="0088110F">
            <w:pPr>
              <w:spacing w:before="60" w:after="60" w:line="320" w:lineRule="exact"/>
              <w:rPr>
                <w:sz w:val="28"/>
                <w:szCs w:val="28"/>
              </w:rPr>
            </w:pPr>
          </w:p>
        </w:tc>
        <w:tc>
          <w:tcPr>
            <w:tcW w:w="2250" w:type="dxa"/>
          </w:tcPr>
          <w:p w14:paraId="68CE1808" w14:textId="77777777" w:rsidR="00EA07FE" w:rsidRPr="007D038B" w:rsidRDefault="00EA07FE" w:rsidP="0088110F">
            <w:pPr>
              <w:spacing w:before="60" w:after="60" w:line="320" w:lineRule="exact"/>
              <w:rPr>
                <w:sz w:val="28"/>
                <w:szCs w:val="28"/>
              </w:rPr>
            </w:pPr>
          </w:p>
        </w:tc>
        <w:tc>
          <w:tcPr>
            <w:tcW w:w="2790" w:type="dxa"/>
          </w:tcPr>
          <w:p w14:paraId="457CCD49" w14:textId="77777777" w:rsidR="00EA07FE" w:rsidRPr="007D038B" w:rsidRDefault="00EA07FE" w:rsidP="0088110F">
            <w:pPr>
              <w:spacing w:before="60" w:after="60" w:line="320" w:lineRule="exact"/>
              <w:rPr>
                <w:sz w:val="28"/>
                <w:szCs w:val="28"/>
              </w:rPr>
            </w:pPr>
          </w:p>
        </w:tc>
      </w:tr>
    </w:tbl>
    <w:p w14:paraId="22E83160" w14:textId="77777777" w:rsidR="00EA07FE" w:rsidRPr="007D038B" w:rsidRDefault="00EA07FE" w:rsidP="00EA07FE">
      <w:pPr>
        <w:spacing w:before="120"/>
        <w:ind w:firstLine="567"/>
        <w:jc w:val="both"/>
        <w:rPr>
          <w:sz w:val="28"/>
          <w:szCs w:val="28"/>
        </w:rPr>
      </w:pPr>
      <w:r w:rsidRPr="007D038B">
        <w:rPr>
          <w:rFonts w:ascii="Times New Roman Bold" w:hAnsi="Times New Roman Bold"/>
          <w:b/>
          <w:spacing w:val="-4"/>
          <w:sz w:val="26"/>
          <w:szCs w:val="26"/>
        </w:rPr>
        <w:t>IV.</w:t>
      </w:r>
      <w:r w:rsidRPr="007D038B">
        <w:rPr>
          <w:rFonts w:ascii="Times New Roman Bold" w:hAnsi="Times New Roman Bold"/>
          <w:spacing w:val="-4"/>
          <w:sz w:val="26"/>
          <w:szCs w:val="26"/>
        </w:rPr>
        <w:t xml:space="preserve"> </w:t>
      </w:r>
      <w:r w:rsidRPr="007D038B">
        <w:rPr>
          <w:rFonts w:ascii="Times New Roman Bold" w:hAnsi="Times New Roman Bold"/>
          <w:b/>
          <w:spacing w:val="-4"/>
          <w:sz w:val="26"/>
          <w:szCs w:val="26"/>
        </w:rPr>
        <w:t>THỜI GIAN, KINH NGHIỆM VỀ HOẠT ĐỘNG DỊCH VỤ DU HỌC</w:t>
      </w:r>
      <w:r w:rsidRPr="007D038B">
        <w:rPr>
          <w:b/>
          <w:sz w:val="26"/>
          <w:szCs w:val="28"/>
        </w:rPr>
        <w:t>:</w:t>
      </w:r>
    </w:p>
    <w:p w14:paraId="40BB0272" w14:textId="77777777" w:rsidR="00EA07FE" w:rsidRPr="00281F0D" w:rsidRDefault="00EA07FE" w:rsidP="00EA07FE">
      <w:pPr>
        <w:spacing w:before="120"/>
        <w:ind w:firstLine="567"/>
        <w:jc w:val="both"/>
        <w:rPr>
          <w:b/>
          <w:sz w:val="26"/>
          <w:szCs w:val="28"/>
          <w:lang w:val="sv-SE"/>
        </w:rPr>
      </w:pPr>
      <w:r w:rsidRPr="00281F0D">
        <w:rPr>
          <w:b/>
          <w:sz w:val="26"/>
          <w:szCs w:val="28"/>
          <w:lang w:val="sv-SE"/>
        </w:rPr>
        <w:t>V.</w:t>
      </w:r>
      <w:r w:rsidRPr="00281F0D">
        <w:rPr>
          <w:sz w:val="26"/>
          <w:szCs w:val="28"/>
          <w:lang w:val="sv-SE"/>
        </w:rPr>
        <w:t xml:space="preserve"> </w:t>
      </w:r>
      <w:r w:rsidRPr="00281F0D">
        <w:rPr>
          <w:b/>
          <w:sz w:val="26"/>
          <w:szCs w:val="28"/>
          <w:lang w:val="sv-SE"/>
        </w:rPr>
        <w:t xml:space="preserve">KHEN THƯỞNG: </w:t>
      </w:r>
    </w:p>
    <w:p w14:paraId="6159AFB2" w14:textId="77777777" w:rsidR="00EA07FE" w:rsidRPr="00281F0D" w:rsidRDefault="00EA07FE" w:rsidP="00EA07FE">
      <w:pPr>
        <w:spacing w:before="120"/>
        <w:ind w:firstLine="567"/>
        <w:jc w:val="both"/>
        <w:rPr>
          <w:b/>
          <w:sz w:val="26"/>
          <w:szCs w:val="28"/>
          <w:lang w:val="sv-SE"/>
        </w:rPr>
      </w:pPr>
      <w:r w:rsidRPr="00281F0D">
        <w:rPr>
          <w:b/>
          <w:sz w:val="26"/>
          <w:szCs w:val="28"/>
          <w:lang w:val="sv-SE"/>
        </w:rPr>
        <w:t>VI. KỶ LUẬT:</w:t>
      </w:r>
    </w:p>
    <w:p w14:paraId="48B6292A" w14:textId="77777777" w:rsidR="00EA07FE" w:rsidRPr="00281F0D" w:rsidRDefault="00EA07FE" w:rsidP="00EA07FE">
      <w:pPr>
        <w:spacing w:before="120"/>
        <w:ind w:firstLine="567"/>
        <w:jc w:val="both"/>
        <w:rPr>
          <w:i/>
          <w:iCs/>
          <w:sz w:val="28"/>
          <w:szCs w:val="28"/>
          <w:lang w:val="sv-SE"/>
        </w:rPr>
      </w:pPr>
      <w:r w:rsidRPr="00281F0D">
        <w:rPr>
          <w:sz w:val="28"/>
          <w:szCs w:val="28"/>
          <w:lang w:val="sv-SE"/>
        </w:rPr>
        <w:t>Tôi xin cam đoan những lời khai trên là đúng sự thật. Nếu không đúng, tôi xin hoàn toàn chịu trách nhiệm trước pháp luật.</w:t>
      </w:r>
    </w:p>
    <w:p w14:paraId="0F560082" w14:textId="77777777" w:rsidR="00EA07FE" w:rsidRPr="00281F0D" w:rsidRDefault="00EA07FE" w:rsidP="00EA07FE">
      <w:pPr>
        <w:ind w:left="4320"/>
        <w:jc w:val="center"/>
        <w:rPr>
          <w:iCs/>
          <w:sz w:val="26"/>
          <w:szCs w:val="26"/>
          <w:lang w:val="sv-SE"/>
        </w:rPr>
      </w:pPr>
    </w:p>
    <w:tbl>
      <w:tblPr>
        <w:tblW w:w="9720" w:type="dxa"/>
        <w:tblInd w:w="-372" w:type="dxa"/>
        <w:tblLook w:val="01E0" w:firstRow="1" w:lastRow="1" w:firstColumn="1" w:lastColumn="1" w:noHBand="0" w:noVBand="0"/>
      </w:tblPr>
      <w:tblGrid>
        <w:gridCol w:w="5388"/>
        <w:gridCol w:w="4332"/>
      </w:tblGrid>
      <w:tr w:rsidR="00EA07FE" w:rsidRPr="007D038B" w14:paraId="4F5092EE" w14:textId="77777777" w:rsidTr="0088110F">
        <w:tc>
          <w:tcPr>
            <w:tcW w:w="5388" w:type="dxa"/>
          </w:tcPr>
          <w:p w14:paraId="715E434E" w14:textId="77777777" w:rsidR="00EA07FE" w:rsidRPr="00281F0D" w:rsidRDefault="00EA07FE" w:rsidP="0088110F">
            <w:pPr>
              <w:jc w:val="center"/>
              <w:rPr>
                <w:b/>
                <w:sz w:val="26"/>
                <w:szCs w:val="26"/>
                <w:lang w:val="sv-SE"/>
              </w:rPr>
            </w:pPr>
          </w:p>
          <w:p w14:paraId="4848FD7F" w14:textId="77777777" w:rsidR="00EA07FE" w:rsidRPr="00281F0D" w:rsidRDefault="00EA07FE" w:rsidP="0088110F">
            <w:pPr>
              <w:jc w:val="center"/>
              <w:rPr>
                <w:b/>
                <w:sz w:val="26"/>
                <w:szCs w:val="26"/>
                <w:lang w:val="sv-SE"/>
              </w:rPr>
            </w:pPr>
            <w:r w:rsidRPr="00281F0D">
              <w:rPr>
                <w:b/>
                <w:sz w:val="26"/>
                <w:szCs w:val="26"/>
                <w:lang w:val="sv-SE"/>
              </w:rPr>
              <w:t>XÁC NHẬN CỦA CƠ QUAN/ĐỊA PHƯƠNG</w:t>
            </w:r>
          </w:p>
          <w:p w14:paraId="3331DC36" w14:textId="77777777" w:rsidR="00EA07FE" w:rsidRPr="00281F0D" w:rsidRDefault="00EA07FE" w:rsidP="0088110F">
            <w:pPr>
              <w:jc w:val="center"/>
              <w:rPr>
                <w:b/>
                <w:sz w:val="26"/>
                <w:szCs w:val="26"/>
                <w:lang w:val="sv-SE"/>
              </w:rPr>
            </w:pPr>
            <w:r w:rsidRPr="00281F0D">
              <w:rPr>
                <w:b/>
                <w:sz w:val="26"/>
                <w:szCs w:val="26"/>
                <w:lang w:val="sv-SE"/>
              </w:rPr>
              <w:t xml:space="preserve">NƠI QUẢN LÝ TRỰC TIẾP </w:t>
            </w:r>
          </w:p>
          <w:p w14:paraId="1AD9CCC0" w14:textId="77777777" w:rsidR="00EA07FE" w:rsidRPr="00281F0D" w:rsidRDefault="00EA07FE" w:rsidP="0088110F">
            <w:pPr>
              <w:jc w:val="center"/>
              <w:rPr>
                <w:iCs/>
                <w:sz w:val="26"/>
                <w:szCs w:val="26"/>
                <w:lang w:val="sv-SE"/>
              </w:rPr>
            </w:pPr>
            <w:r w:rsidRPr="00281F0D">
              <w:rPr>
                <w:i/>
                <w:sz w:val="26"/>
                <w:szCs w:val="26"/>
                <w:lang w:val="sv-SE"/>
              </w:rPr>
              <w:t>(Ghi rõ họ tên, chức vụ, đóng dấu cơ quan)</w:t>
            </w:r>
            <w:r w:rsidRPr="00281F0D">
              <w:rPr>
                <w:sz w:val="26"/>
                <w:szCs w:val="26"/>
                <w:lang w:val="sv-SE"/>
              </w:rPr>
              <w:t xml:space="preserve"> </w:t>
            </w:r>
          </w:p>
        </w:tc>
        <w:tc>
          <w:tcPr>
            <w:tcW w:w="4332" w:type="dxa"/>
          </w:tcPr>
          <w:p w14:paraId="3090A004" w14:textId="77777777" w:rsidR="00EA07FE" w:rsidRPr="00281F0D" w:rsidRDefault="00EA07FE" w:rsidP="0088110F">
            <w:pPr>
              <w:jc w:val="center"/>
              <w:rPr>
                <w:b/>
                <w:sz w:val="26"/>
                <w:szCs w:val="26"/>
                <w:lang w:val="sv-SE"/>
              </w:rPr>
            </w:pPr>
            <w:r w:rsidRPr="00281F0D">
              <w:rPr>
                <w:iCs/>
                <w:sz w:val="26"/>
                <w:szCs w:val="26"/>
                <w:lang w:val="sv-SE"/>
              </w:rPr>
              <w:t xml:space="preserve">.........., </w:t>
            </w:r>
            <w:r w:rsidRPr="00281F0D">
              <w:rPr>
                <w:i/>
                <w:iCs/>
                <w:sz w:val="26"/>
                <w:szCs w:val="26"/>
                <w:lang w:val="sv-SE"/>
              </w:rPr>
              <w:t xml:space="preserve">ngày </w:t>
            </w:r>
            <w:r w:rsidRPr="00281F0D">
              <w:rPr>
                <w:iCs/>
                <w:sz w:val="26"/>
                <w:szCs w:val="26"/>
                <w:lang w:val="sv-SE"/>
              </w:rPr>
              <w:t>......</w:t>
            </w:r>
            <w:r w:rsidRPr="00281F0D">
              <w:rPr>
                <w:i/>
                <w:iCs/>
                <w:sz w:val="26"/>
                <w:szCs w:val="26"/>
                <w:lang w:val="sv-SE"/>
              </w:rPr>
              <w:t xml:space="preserve">  tháng</w:t>
            </w:r>
            <w:r w:rsidRPr="00281F0D">
              <w:rPr>
                <w:iCs/>
                <w:sz w:val="26"/>
                <w:szCs w:val="26"/>
                <w:lang w:val="sv-SE"/>
              </w:rPr>
              <w:t xml:space="preserve">...... </w:t>
            </w:r>
            <w:r w:rsidRPr="00281F0D">
              <w:rPr>
                <w:i/>
                <w:iCs/>
                <w:sz w:val="26"/>
                <w:szCs w:val="26"/>
                <w:lang w:val="sv-SE"/>
              </w:rPr>
              <w:t xml:space="preserve">năm </w:t>
            </w:r>
            <w:r w:rsidRPr="00281F0D">
              <w:rPr>
                <w:iCs/>
                <w:sz w:val="26"/>
                <w:szCs w:val="26"/>
                <w:lang w:val="sv-SE"/>
              </w:rPr>
              <w:t xml:space="preserve">....... </w:t>
            </w:r>
          </w:p>
          <w:p w14:paraId="3757911F" w14:textId="77777777" w:rsidR="00EA07FE" w:rsidRPr="00281F0D" w:rsidRDefault="00EA07FE" w:rsidP="0088110F">
            <w:pPr>
              <w:jc w:val="center"/>
              <w:rPr>
                <w:b/>
                <w:sz w:val="26"/>
                <w:szCs w:val="26"/>
                <w:lang w:val="sv-SE"/>
              </w:rPr>
            </w:pPr>
            <w:r w:rsidRPr="00281F0D">
              <w:rPr>
                <w:b/>
                <w:sz w:val="26"/>
                <w:szCs w:val="26"/>
                <w:lang w:val="sv-SE"/>
              </w:rPr>
              <w:t>NGƯỜI KHAI KÝ TÊN</w:t>
            </w:r>
          </w:p>
          <w:p w14:paraId="356719AB" w14:textId="77777777" w:rsidR="00EA07FE" w:rsidRPr="007D038B" w:rsidRDefault="00EA07FE" w:rsidP="0088110F">
            <w:pPr>
              <w:jc w:val="center"/>
              <w:rPr>
                <w:iCs/>
                <w:sz w:val="26"/>
                <w:szCs w:val="26"/>
              </w:rPr>
            </w:pPr>
            <w:r w:rsidRPr="007D038B">
              <w:rPr>
                <w:i/>
                <w:sz w:val="26"/>
                <w:szCs w:val="26"/>
              </w:rPr>
              <w:t>(Ghi rõ họ tên)</w:t>
            </w:r>
          </w:p>
        </w:tc>
      </w:tr>
    </w:tbl>
    <w:p w14:paraId="61219E2F" w14:textId="77777777" w:rsidR="00EA07FE" w:rsidRPr="007D038B" w:rsidRDefault="00EA07FE" w:rsidP="00EA07FE">
      <w:pPr>
        <w:spacing w:after="60"/>
        <w:ind w:firstLine="709"/>
        <w:jc w:val="both"/>
        <w:rPr>
          <w:b/>
          <w:bCs/>
          <w:sz w:val="28"/>
          <w:szCs w:val="28"/>
        </w:rPr>
      </w:pPr>
    </w:p>
    <w:p w14:paraId="61BE563A" w14:textId="77777777" w:rsidR="00EA07FE" w:rsidRPr="007D038B" w:rsidRDefault="00EA07FE" w:rsidP="00EA07FE">
      <w:pPr>
        <w:spacing w:after="60"/>
        <w:ind w:firstLine="709"/>
        <w:jc w:val="both"/>
        <w:rPr>
          <w:b/>
          <w:bCs/>
          <w:sz w:val="28"/>
          <w:szCs w:val="28"/>
        </w:rPr>
      </w:pPr>
    </w:p>
    <w:p w14:paraId="5DFED126" w14:textId="77777777" w:rsidR="00EA07FE" w:rsidRPr="007D038B" w:rsidRDefault="00EA07FE" w:rsidP="00EA07FE">
      <w:pPr>
        <w:spacing w:after="60"/>
        <w:ind w:firstLine="709"/>
        <w:jc w:val="both"/>
        <w:rPr>
          <w:b/>
          <w:bCs/>
          <w:sz w:val="28"/>
          <w:szCs w:val="28"/>
        </w:rPr>
        <w:sectPr w:rsidR="00EA07FE" w:rsidRPr="007D038B" w:rsidSect="005F7D96">
          <w:pgSz w:w="11907" w:h="16840" w:code="9"/>
          <w:pgMar w:top="1418" w:right="1021" w:bottom="1247" w:left="1418" w:header="567" w:footer="567" w:gutter="0"/>
          <w:cols w:space="720"/>
          <w:titlePg/>
          <w:docGrid w:linePitch="326"/>
        </w:sectPr>
      </w:pPr>
    </w:p>
    <w:p w14:paraId="13AA9618" w14:textId="1D0CD976" w:rsidR="00EA07FE" w:rsidRPr="007D038B" w:rsidRDefault="00EA07FE" w:rsidP="00EA07FE">
      <w:pPr>
        <w:spacing w:after="60"/>
        <w:ind w:firstLine="709"/>
        <w:jc w:val="both"/>
        <w:rPr>
          <w:b/>
          <w:szCs w:val="28"/>
        </w:rPr>
      </w:pPr>
      <w:r w:rsidRPr="007D038B">
        <w:rPr>
          <w:b/>
          <w:bCs/>
          <w:sz w:val="28"/>
          <w:szCs w:val="28"/>
        </w:rPr>
        <w:lastRenderedPageBreak/>
        <w:t>1</w:t>
      </w:r>
      <w:r w:rsidR="00910B44">
        <w:rPr>
          <w:b/>
          <w:bCs/>
          <w:sz w:val="28"/>
          <w:szCs w:val="28"/>
        </w:rPr>
        <w:t>9</w:t>
      </w:r>
      <w:r w:rsidRPr="007D038B">
        <w:rPr>
          <w:b/>
          <w:bCs/>
          <w:sz w:val="28"/>
          <w:szCs w:val="28"/>
        </w:rPr>
        <w:t xml:space="preserve">. Tên thủ tục hành chính: </w:t>
      </w:r>
      <w:r w:rsidR="00322B53">
        <w:rPr>
          <w:b/>
          <w:bCs/>
          <w:sz w:val="28"/>
          <w:szCs w:val="28"/>
        </w:rPr>
        <w:t>C</w:t>
      </w:r>
      <w:r w:rsidRPr="007D038B">
        <w:rPr>
          <w:b/>
          <w:bCs/>
          <w:sz w:val="28"/>
          <w:szCs w:val="28"/>
        </w:rPr>
        <w:t xml:space="preserve">ấp chứng nhận Trường mầm non đạt kiểm định chất lượng giáo dục </w:t>
      </w:r>
    </w:p>
    <w:p w14:paraId="124CD0CB"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lang w:val="hr-HR"/>
        </w:rPr>
        <w:t xml:space="preserve"> </w:t>
      </w:r>
      <w:r w:rsidRPr="007D038B">
        <w:rPr>
          <w:b/>
          <w:bCs/>
          <w:sz w:val="28"/>
          <w:szCs w:val="28"/>
          <w:lang w:val="vi-VN"/>
        </w:rPr>
        <w:t>tự</w:t>
      </w:r>
      <w:r w:rsidRPr="007D038B">
        <w:rPr>
          <w:b/>
          <w:bCs/>
          <w:sz w:val="28"/>
          <w:szCs w:val="28"/>
        </w:rPr>
        <w:t>, cách thức, thời gian</w:t>
      </w:r>
      <w:r w:rsidRPr="007D038B">
        <w:rPr>
          <w:b/>
          <w:bCs/>
          <w:sz w:val="28"/>
          <w:szCs w:val="28"/>
          <w:lang w:val="hr-HR"/>
        </w:rPr>
        <w:t xml:space="preserve"> </w:t>
      </w:r>
      <w:r w:rsidRPr="007D038B">
        <w:rPr>
          <w:b/>
          <w:bCs/>
          <w:sz w:val="28"/>
          <w:szCs w:val="28"/>
          <w:lang w:val="vi-VN"/>
        </w:rPr>
        <w:t>giải quyết</w:t>
      </w:r>
      <w:r w:rsidRPr="007D038B">
        <w:rPr>
          <w:b/>
          <w:sz w:val="28"/>
          <w:szCs w:val="28"/>
        </w:rPr>
        <w:t xml:space="preserve"> thủ tục hành chính</w:t>
      </w:r>
      <w:r w:rsidRPr="007D038B">
        <w:rPr>
          <w:sz w:val="28"/>
          <w:szCs w:val="28"/>
          <w:lang w:val="es-AR"/>
        </w:rPr>
        <w:t xml:space="preserve"> </w:t>
      </w:r>
    </w:p>
    <w:tbl>
      <w:tblPr>
        <w:tblW w:w="15246" w:type="dxa"/>
        <w:tblLook w:val="04A0" w:firstRow="1" w:lastRow="0" w:firstColumn="1" w:lastColumn="0" w:noHBand="0" w:noVBand="1"/>
      </w:tblPr>
      <w:tblGrid>
        <w:gridCol w:w="851"/>
        <w:gridCol w:w="2376"/>
        <w:gridCol w:w="7513"/>
        <w:gridCol w:w="3118"/>
        <w:gridCol w:w="1388"/>
      </w:tblGrid>
      <w:tr w:rsidR="00EA07FE" w:rsidRPr="007D038B" w14:paraId="0CB774B9" w14:textId="77777777" w:rsidTr="0088110F">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27F2A675" w14:textId="77777777" w:rsidR="00EA07FE" w:rsidRPr="00C141E0" w:rsidRDefault="00EA07FE" w:rsidP="0088110F">
            <w:pPr>
              <w:pStyle w:val="NormalWeb"/>
              <w:spacing w:before="0" w:beforeAutospacing="0" w:after="0" w:afterAutospacing="0"/>
              <w:jc w:val="center"/>
              <w:rPr>
                <w:rFonts w:ascii="Times New Roman" w:hAnsi="Times New Roman"/>
                <w:b/>
                <w:sz w:val="26"/>
                <w:szCs w:val="26"/>
              </w:rPr>
            </w:pPr>
            <w:r w:rsidRPr="00C141E0">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22E89E83" w14:textId="77777777" w:rsidR="00EA07FE" w:rsidRPr="00C141E0" w:rsidRDefault="00EA07FE" w:rsidP="0088110F">
            <w:pPr>
              <w:pStyle w:val="NormalWeb"/>
              <w:spacing w:before="0" w:beforeAutospacing="0" w:after="0" w:afterAutospacing="0"/>
              <w:jc w:val="center"/>
              <w:rPr>
                <w:rFonts w:ascii="Times New Roman" w:hAnsi="Times New Roman"/>
                <w:b/>
                <w:sz w:val="26"/>
                <w:szCs w:val="26"/>
              </w:rPr>
            </w:pPr>
            <w:r w:rsidRPr="00C141E0">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5115D06B" w14:textId="77777777" w:rsidR="00EA07FE" w:rsidRPr="00C141E0" w:rsidRDefault="00EA07FE" w:rsidP="0088110F">
            <w:pPr>
              <w:pStyle w:val="NormalWeb"/>
              <w:spacing w:before="0" w:beforeAutospacing="0" w:after="0" w:afterAutospacing="0"/>
              <w:jc w:val="center"/>
              <w:rPr>
                <w:rFonts w:ascii="Times New Roman" w:hAnsi="Times New Roman"/>
                <w:b/>
                <w:sz w:val="26"/>
                <w:szCs w:val="26"/>
              </w:rPr>
            </w:pPr>
            <w:r w:rsidRPr="00C141E0">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4CE987FD" w14:textId="77777777" w:rsidR="00EA07FE" w:rsidRPr="00C141E0" w:rsidRDefault="00EA07FE" w:rsidP="0088110F">
            <w:pPr>
              <w:pStyle w:val="NormalWeb"/>
              <w:spacing w:before="0" w:beforeAutospacing="0" w:after="0" w:afterAutospacing="0"/>
              <w:jc w:val="center"/>
              <w:rPr>
                <w:rFonts w:ascii="Times New Roman" w:hAnsi="Times New Roman"/>
                <w:b/>
                <w:sz w:val="26"/>
                <w:szCs w:val="26"/>
              </w:rPr>
            </w:pPr>
            <w:r w:rsidRPr="00C141E0">
              <w:rPr>
                <w:rFonts w:ascii="Times New Roman" w:hAnsi="Times New Roman"/>
                <w:b/>
                <w:sz w:val="26"/>
                <w:szCs w:val="26"/>
              </w:rPr>
              <w:t>Thời gian giải quyết</w:t>
            </w:r>
          </w:p>
        </w:tc>
        <w:tc>
          <w:tcPr>
            <w:tcW w:w="1388" w:type="dxa"/>
            <w:tcBorders>
              <w:top w:val="single" w:sz="4" w:space="0" w:color="auto"/>
              <w:left w:val="single" w:sz="4" w:space="0" w:color="auto"/>
              <w:bottom w:val="single" w:sz="4" w:space="0" w:color="auto"/>
              <w:right w:val="single" w:sz="4" w:space="0" w:color="auto"/>
            </w:tcBorders>
            <w:vAlign w:val="center"/>
          </w:tcPr>
          <w:p w14:paraId="3612DD10" w14:textId="77777777" w:rsidR="00EA07FE" w:rsidRPr="007D038B" w:rsidRDefault="00EA07FE" w:rsidP="0088110F">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EA07FE" w:rsidRPr="00212A1E" w14:paraId="218DDFA9" w14:textId="77777777" w:rsidTr="0088110F">
        <w:trPr>
          <w:trHeight w:val="898"/>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7505A2BD" w14:textId="77777777" w:rsidR="00EA07FE" w:rsidRPr="00C141E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141E0">
              <w:rPr>
                <w:rFonts w:ascii="Times New Roman" w:hAnsi="Times New Roman"/>
                <w:b/>
                <w:sz w:val="26"/>
                <w:szCs w:val="26"/>
              </w:rPr>
              <w:t>Bước 1</w:t>
            </w:r>
          </w:p>
        </w:tc>
        <w:tc>
          <w:tcPr>
            <w:tcW w:w="2376" w:type="dxa"/>
            <w:vMerge w:val="restart"/>
            <w:tcBorders>
              <w:top w:val="single" w:sz="4" w:space="0" w:color="auto"/>
              <w:left w:val="single" w:sz="4" w:space="0" w:color="auto"/>
              <w:bottom w:val="single" w:sz="4" w:space="0" w:color="auto"/>
              <w:right w:val="single" w:sz="4" w:space="0" w:color="auto"/>
            </w:tcBorders>
            <w:vAlign w:val="center"/>
          </w:tcPr>
          <w:p w14:paraId="74411C13" w14:textId="77777777" w:rsidR="00EA07FE" w:rsidRPr="00C141E0"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C141E0">
              <w:rPr>
                <w:rFonts w:ascii="Times New Roman" w:hAnsi="Times New Roman"/>
                <w:b/>
                <w:sz w:val="26"/>
                <w:szCs w:val="26"/>
              </w:rPr>
              <w:t xml:space="preserve">Nộp hồ sơ thủ tục hành chính: </w:t>
            </w:r>
            <w:r w:rsidRPr="00C141E0">
              <w:rPr>
                <w:rFonts w:ascii="Times New Roman" w:hAnsi="Times New Roman"/>
                <w:i/>
                <w:sz w:val="26"/>
                <w:szCs w:val="26"/>
              </w:rPr>
              <w:t xml:space="preserve">Tổ chức, cá nhân chuẩn bị hồ sơ đầy đủ theo quy định và </w:t>
            </w:r>
            <w:r w:rsidRPr="00C141E0">
              <w:rPr>
                <w:rFonts w:ascii="Times New Roman" w:hAnsi="Times New Roman"/>
                <w:i/>
                <w:sz w:val="26"/>
                <w:szCs w:val="26"/>
                <w:lang w:val="vi-VN"/>
              </w:rPr>
              <w:t xml:space="preserve">nộp hồ sơ </w:t>
            </w:r>
            <w:r w:rsidRPr="00C141E0">
              <w:rPr>
                <w:rFonts w:ascii="Times New Roman" w:hAnsi="Times New Roman"/>
                <w:i/>
                <w:sz w:val="26"/>
                <w:szCs w:val="26"/>
              </w:rPr>
              <w:t>qua các cách thức sau:</w:t>
            </w:r>
          </w:p>
        </w:tc>
        <w:tc>
          <w:tcPr>
            <w:tcW w:w="7513" w:type="dxa"/>
            <w:tcBorders>
              <w:top w:val="single" w:sz="4" w:space="0" w:color="auto"/>
              <w:left w:val="single" w:sz="4" w:space="0" w:color="auto"/>
              <w:bottom w:val="single" w:sz="4" w:space="0" w:color="auto"/>
              <w:right w:val="single" w:sz="4" w:space="0" w:color="auto"/>
            </w:tcBorders>
            <w:vAlign w:val="center"/>
          </w:tcPr>
          <w:p w14:paraId="00DF0901" w14:textId="77777777" w:rsidR="00EA07FE" w:rsidRPr="00C141E0"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C141E0">
              <w:rPr>
                <w:rFonts w:ascii="Times New Roman" w:hAnsi="Times New Roman"/>
                <w:sz w:val="26"/>
                <w:szCs w:val="26"/>
              </w:rPr>
              <w:t xml:space="preserve">   1. Phòng GDĐT tiếp nhận, kiểm tra hồ sơ đăng ký đánh giá ngoài của trường mẩm non trên địa bàn thuộc phạm vi quản lý và thông tin cho trường mầm non biết hồ sơ được chấp nhận hoặc yêu cầu tiếp tục hoàn thiện.</w:t>
            </w:r>
          </w:p>
          <w:p w14:paraId="076927D6" w14:textId="77777777" w:rsidR="00EA07FE" w:rsidRPr="00C141E0" w:rsidRDefault="00EA07FE" w:rsidP="0088110F">
            <w:pPr>
              <w:pStyle w:val="NormalWeb"/>
              <w:shd w:val="clear" w:color="auto" w:fill="FFFFFF"/>
              <w:spacing w:before="0" w:beforeAutospacing="0" w:after="0" w:afterAutospacing="0"/>
              <w:jc w:val="both"/>
              <w:rPr>
                <w:rFonts w:ascii="Times New Roman" w:hAnsi="Times New Roman"/>
                <w:i/>
                <w:sz w:val="26"/>
                <w:szCs w:val="26"/>
                <w:lang w:val="vi-VN"/>
              </w:rPr>
            </w:pPr>
            <w:r w:rsidRPr="00C141E0">
              <w:rPr>
                <w:rFonts w:ascii="Times New Roman" w:hAnsi="Times New Roman"/>
                <w:sz w:val="26"/>
                <w:szCs w:val="26"/>
              </w:rPr>
              <w:t xml:space="preserve">   2.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C141E0">
              <w:rPr>
                <w:rFonts w:ascii="Times New Roman" w:hAnsi="Times New Roman"/>
                <w:sz w:val="26"/>
                <w:szCs w:val="26"/>
              </w:rPr>
              <w:t>).</w:t>
            </w:r>
          </w:p>
          <w:p w14:paraId="6829E042" w14:textId="77777777" w:rsidR="00EA07FE" w:rsidRPr="00C141E0" w:rsidRDefault="00EA07FE" w:rsidP="0088110F">
            <w:pPr>
              <w:pStyle w:val="NormalWeb"/>
              <w:shd w:val="clear" w:color="auto" w:fill="FFFFFF"/>
              <w:spacing w:before="0" w:beforeAutospacing="0" w:after="0" w:afterAutospacing="0"/>
              <w:jc w:val="both"/>
              <w:rPr>
                <w:rFonts w:ascii="Times New Roman" w:hAnsi="Times New Roman"/>
                <w:i/>
                <w:sz w:val="26"/>
                <w:szCs w:val="26"/>
                <w:lang w:val="vi-VN"/>
              </w:rPr>
            </w:pPr>
            <w:r w:rsidRPr="00C141E0">
              <w:rPr>
                <w:rFonts w:ascii="Times New Roman" w:hAnsi="Times New Roman"/>
                <w:sz w:val="26"/>
                <w:szCs w:val="26"/>
              </w:rPr>
              <w:t xml:space="preserve">   3. Hoặc thông </w:t>
            </w:r>
            <w:r w:rsidRPr="00C141E0">
              <w:rPr>
                <w:rFonts w:ascii="Times New Roman" w:hAnsi="Times New Roman"/>
                <w:sz w:val="26"/>
                <w:szCs w:val="26"/>
                <w:lang w:val="vi-VN"/>
              </w:rPr>
              <w:t xml:space="preserve">qua dịch vụ bưu chính </w:t>
            </w:r>
            <w:r w:rsidRPr="00C141E0">
              <w:rPr>
                <w:rFonts w:ascii="Times New Roman" w:hAnsi="Times New Roman"/>
                <w:sz w:val="26"/>
                <w:szCs w:val="26"/>
              </w:rPr>
              <w:t>công ích.</w:t>
            </w:r>
          </w:p>
        </w:tc>
        <w:tc>
          <w:tcPr>
            <w:tcW w:w="3118" w:type="dxa"/>
            <w:tcBorders>
              <w:top w:val="single" w:sz="4" w:space="0" w:color="auto"/>
              <w:left w:val="single" w:sz="4" w:space="0" w:color="auto"/>
              <w:bottom w:val="single" w:sz="4" w:space="0" w:color="auto"/>
              <w:right w:val="single" w:sz="4" w:space="0" w:color="auto"/>
            </w:tcBorders>
            <w:vAlign w:val="center"/>
          </w:tcPr>
          <w:p w14:paraId="298D2D11" w14:textId="77777777" w:rsidR="00EA07FE" w:rsidRPr="00281F0D" w:rsidRDefault="00EA07FE" w:rsidP="0088110F">
            <w:pPr>
              <w:pStyle w:val="NormalWeb"/>
              <w:spacing w:before="0" w:beforeAutospacing="0" w:after="120" w:afterAutospacing="0" w:line="234" w:lineRule="atLeast"/>
              <w:jc w:val="center"/>
              <w:rPr>
                <w:rFonts w:ascii="Times New Roman" w:hAnsi="Times New Roman"/>
                <w:b/>
                <w:sz w:val="26"/>
                <w:szCs w:val="26"/>
                <w:lang w:val="vi-VN"/>
              </w:rPr>
            </w:pPr>
            <w:r w:rsidRPr="00C141E0">
              <w:rPr>
                <w:rFonts w:ascii="Times New Roman" w:hAnsi="Times New Roman"/>
                <w:sz w:val="26"/>
                <w:szCs w:val="26"/>
                <w:lang w:val="vi-VN"/>
              </w:rPr>
              <w:t>Sáng: từ 07 giờ đến 11 giờ 30 phút; chiều: từ 13 giờ 30 đến 17 giờ của các ngày làm việc.</w:t>
            </w:r>
          </w:p>
        </w:tc>
        <w:tc>
          <w:tcPr>
            <w:tcW w:w="1388" w:type="dxa"/>
            <w:vMerge w:val="restart"/>
            <w:tcBorders>
              <w:top w:val="single" w:sz="4" w:space="0" w:color="auto"/>
              <w:left w:val="single" w:sz="4" w:space="0" w:color="auto"/>
              <w:bottom w:val="single" w:sz="4" w:space="0" w:color="auto"/>
              <w:right w:val="single" w:sz="4" w:space="0" w:color="auto"/>
            </w:tcBorders>
            <w:vAlign w:val="center"/>
          </w:tcPr>
          <w:p w14:paraId="2806A252" w14:textId="77777777" w:rsidR="00EA07FE" w:rsidRPr="007D038B" w:rsidRDefault="00EA07FE" w:rsidP="0088110F">
            <w:pPr>
              <w:jc w:val="center"/>
              <w:rPr>
                <w:i/>
                <w:sz w:val="26"/>
                <w:szCs w:val="26"/>
                <w:lang w:val="vi-VN"/>
              </w:rPr>
            </w:pPr>
          </w:p>
        </w:tc>
      </w:tr>
      <w:tr w:rsidR="00EA07FE" w:rsidRPr="00212A1E" w14:paraId="10FC5F30" w14:textId="77777777" w:rsidTr="0088110F">
        <w:trPr>
          <w:trHeight w:val="359"/>
        </w:trPr>
        <w:tc>
          <w:tcPr>
            <w:tcW w:w="851" w:type="dxa"/>
            <w:vMerge/>
            <w:tcBorders>
              <w:top w:val="single" w:sz="4" w:space="0" w:color="auto"/>
              <w:left w:val="single" w:sz="4" w:space="0" w:color="auto"/>
              <w:bottom w:val="single" w:sz="4" w:space="0" w:color="auto"/>
              <w:right w:val="single" w:sz="4" w:space="0" w:color="auto"/>
            </w:tcBorders>
          </w:tcPr>
          <w:p w14:paraId="5ACA0EE4" w14:textId="77777777" w:rsidR="00EA07FE" w:rsidRPr="00281F0D" w:rsidRDefault="00EA07FE" w:rsidP="0088110F">
            <w:pPr>
              <w:pStyle w:val="NormalWeb"/>
              <w:spacing w:before="0" w:beforeAutospacing="0" w:after="120" w:afterAutospacing="0" w:line="234" w:lineRule="atLeast"/>
              <w:jc w:val="both"/>
              <w:rPr>
                <w:rFonts w:ascii="Times New Roman" w:hAnsi="Times New Roman"/>
                <w:b/>
                <w:sz w:val="26"/>
                <w:szCs w:val="26"/>
                <w:lang w:val="vi-VN"/>
              </w:rPr>
            </w:pPr>
          </w:p>
        </w:tc>
        <w:tc>
          <w:tcPr>
            <w:tcW w:w="2376" w:type="dxa"/>
            <w:vMerge/>
            <w:tcBorders>
              <w:top w:val="single" w:sz="4" w:space="0" w:color="auto"/>
              <w:left w:val="single" w:sz="4" w:space="0" w:color="auto"/>
              <w:bottom w:val="single" w:sz="4" w:space="0" w:color="auto"/>
              <w:right w:val="single" w:sz="4" w:space="0" w:color="auto"/>
            </w:tcBorders>
          </w:tcPr>
          <w:p w14:paraId="14AA1906" w14:textId="77777777" w:rsidR="00EA07FE" w:rsidRPr="00281F0D"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lang w:val="vi-VN"/>
              </w:rPr>
            </w:pPr>
          </w:p>
        </w:tc>
        <w:tc>
          <w:tcPr>
            <w:tcW w:w="7513" w:type="dxa"/>
            <w:tcBorders>
              <w:top w:val="single" w:sz="4" w:space="0" w:color="auto"/>
              <w:left w:val="single" w:sz="4" w:space="0" w:color="auto"/>
              <w:bottom w:val="single" w:sz="4" w:space="0" w:color="auto"/>
              <w:right w:val="single" w:sz="4" w:space="0" w:color="auto"/>
            </w:tcBorders>
            <w:vAlign w:val="center"/>
          </w:tcPr>
          <w:p w14:paraId="5C8EA6A3" w14:textId="77777777" w:rsidR="00EA07FE" w:rsidRPr="00281F0D"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lang w:val="vi-VN"/>
              </w:rPr>
            </w:pPr>
            <w:r w:rsidRPr="00281F0D">
              <w:rPr>
                <w:rFonts w:ascii="Times New Roman" w:hAnsi="Times New Roman"/>
                <w:sz w:val="26"/>
                <w:szCs w:val="26"/>
                <w:lang w:val="vi-VN"/>
              </w:rPr>
              <w:t xml:space="preserve">   4. Hoặc nộp trực tuyến tại website cổng Dịch vụ công của tỉnh Đồng Tháp: </w:t>
            </w:r>
            <w:hyperlink r:id="rId79" w:history="1">
              <w:r w:rsidRPr="00281F0D">
                <w:rPr>
                  <w:rStyle w:val="Hyperlink"/>
                  <w:rFonts w:ascii="Times New Roman" w:hAnsi="Times New Roman"/>
                  <w:sz w:val="26"/>
                  <w:szCs w:val="26"/>
                  <w:lang w:val="vi-VN"/>
                </w:rPr>
                <w:t>http://dichvucong.dongthap.gov.vn</w:t>
              </w:r>
            </w:hyperlink>
            <w:r w:rsidRPr="00281F0D">
              <w:rPr>
                <w:rFonts w:ascii="Times New Roman" w:hAnsi="Times New Roman"/>
                <w:sz w:val="26"/>
                <w:szCs w:val="26"/>
                <w:lang w:val="vi-VN"/>
              </w:rPr>
              <w:t>.</w:t>
            </w:r>
          </w:p>
        </w:tc>
        <w:tc>
          <w:tcPr>
            <w:tcW w:w="3118" w:type="dxa"/>
            <w:tcBorders>
              <w:top w:val="single" w:sz="4" w:space="0" w:color="auto"/>
              <w:left w:val="single" w:sz="4" w:space="0" w:color="auto"/>
              <w:bottom w:val="single" w:sz="4" w:space="0" w:color="auto"/>
              <w:right w:val="single" w:sz="4" w:space="0" w:color="auto"/>
            </w:tcBorders>
            <w:vAlign w:val="center"/>
          </w:tcPr>
          <w:p w14:paraId="679BA28A" w14:textId="77777777" w:rsidR="00EA07FE" w:rsidRPr="00281F0D" w:rsidRDefault="00EA07FE" w:rsidP="0088110F">
            <w:pPr>
              <w:pStyle w:val="NormalWeb"/>
              <w:spacing w:before="0" w:beforeAutospacing="0" w:after="120" w:afterAutospacing="0" w:line="234" w:lineRule="atLeast"/>
              <w:jc w:val="center"/>
              <w:rPr>
                <w:rFonts w:ascii="Times New Roman" w:hAnsi="Times New Roman"/>
                <w:sz w:val="26"/>
                <w:szCs w:val="26"/>
                <w:lang w:val="vi-VN"/>
              </w:rPr>
            </w:pPr>
            <w:r w:rsidRPr="00281F0D">
              <w:rPr>
                <w:rFonts w:ascii="Times New Roman" w:hAnsi="Times New Roman"/>
                <w:sz w:val="26"/>
                <w:szCs w:val="26"/>
                <w:lang w:val="vi-VN"/>
              </w:rPr>
              <w:t xml:space="preserve">Không quy định </w:t>
            </w:r>
            <w:r w:rsidRPr="00281F0D">
              <w:rPr>
                <w:rFonts w:ascii="Times New Roman" w:hAnsi="Times New Roman"/>
                <w:i/>
                <w:sz w:val="26"/>
                <w:szCs w:val="26"/>
                <w:lang w:val="vi-VN"/>
              </w:rPr>
              <w:t>(tùy khách hàng)</w:t>
            </w:r>
          </w:p>
        </w:tc>
        <w:tc>
          <w:tcPr>
            <w:tcW w:w="1388" w:type="dxa"/>
            <w:vMerge/>
            <w:tcBorders>
              <w:top w:val="single" w:sz="4" w:space="0" w:color="auto"/>
              <w:left w:val="single" w:sz="4" w:space="0" w:color="auto"/>
              <w:bottom w:val="single" w:sz="4" w:space="0" w:color="auto"/>
              <w:right w:val="single" w:sz="4" w:space="0" w:color="auto"/>
            </w:tcBorders>
          </w:tcPr>
          <w:p w14:paraId="58B7747A" w14:textId="77777777" w:rsidR="00EA07FE" w:rsidRPr="00281F0D" w:rsidRDefault="00EA07FE" w:rsidP="0088110F">
            <w:pPr>
              <w:pStyle w:val="NormalWeb"/>
              <w:spacing w:before="0" w:beforeAutospacing="0" w:after="120" w:afterAutospacing="0" w:line="234" w:lineRule="atLeast"/>
              <w:jc w:val="both"/>
              <w:rPr>
                <w:rFonts w:ascii="Times New Roman" w:hAnsi="Times New Roman"/>
                <w:b/>
                <w:i/>
                <w:sz w:val="26"/>
                <w:szCs w:val="26"/>
                <w:lang w:val="vi-VN"/>
              </w:rPr>
            </w:pPr>
          </w:p>
        </w:tc>
      </w:tr>
      <w:tr w:rsidR="00EA07FE" w:rsidRPr="007D038B" w14:paraId="60093B4B" w14:textId="77777777" w:rsidTr="0088110F">
        <w:trPr>
          <w:trHeight w:val="600"/>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3CDC795F" w14:textId="77777777" w:rsidR="00EA07FE" w:rsidRPr="00C141E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141E0">
              <w:rPr>
                <w:rFonts w:ascii="Times New Roman" w:hAnsi="Times New Roman"/>
                <w:b/>
                <w:sz w:val="26"/>
                <w:szCs w:val="26"/>
              </w:rPr>
              <w:t>Bước 2</w:t>
            </w:r>
          </w:p>
        </w:tc>
        <w:tc>
          <w:tcPr>
            <w:tcW w:w="2376" w:type="dxa"/>
            <w:vMerge w:val="restart"/>
            <w:tcBorders>
              <w:top w:val="single" w:sz="4" w:space="0" w:color="auto"/>
              <w:left w:val="single" w:sz="4" w:space="0" w:color="auto"/>
              <w:bottom w:val="single" w:sz="4" w:space="0" w:color="auto"/>
              <w:right w:val="single" w:sz="4" w:space="0" w:color="auto"/>
            </w:tcBorders>
            <w:vAlign w:val="center"/>
          </w:tcPr>
          <w:p w14:paraId="71290F8B" w14:textId="77777777" w:rsidR="00EA07FE" w:rsidRPr="00C141E0" w:rsidRDefault="00EA07FE" w:rsidP="0088110F">
            <w:pPr>
              <w:spacing w:before="120" w:after="120"/>
              <w:jc w:val="both"/>
              <w:rPr>
                <w:sz w:val="26"/>
                <w:szCs w:val="26"/>
              </w:rPr>
            </w:pPr>
            <w:r w:rsidRPr="00C141E0">
              <w:rPr>
                <w:b/>
                <w:sz w:val="26"/>
                <w:szCs w:val="26"/>
              </w:rPr>
              <w:t>Tiếp nhận và chuyển hồ sơ thủ tục hành chính</w:t>
            </w:r>
          </w:p>
        </w:tc>
        <w:tc>
          <w:tcPr>
            <w:tcW w:w="7513" w:type="dxa"/>
            <w:vMerge w:val="restart"/>
            <w:tcBorders>
              <w:top w:val="single" w:sz="4" w:space="0" w:color="auto"/>
              <w:left w:val="single" w:sz="4" w:space="0" w:color="auto"/>
              <w:right w:val="single" w:sz="4" w:space="0" w:color="auto"/>
            </w:tcBorders>
          </w:tcPr>
          <w:p w14:paraId="4F464620" w14:textId="77777777" w:rsidR="00EA07FE" w:rsidRPr="00C141E0"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C141E0">
              <w:rPr>
                <w:rFonts w:ascii="Times New Roman" w:hAnsi="Times New Roman"/>
                <w:sz w:val="26"/>
                <w:szCs w:val="26"/>
              </w:rPr>
              <w:t xml:space="preserve">1. Đối với hồ sơ được nộp </w:t>
            </w:r>
            <w:r w:rsidRPr="00C141E0">
              <w:rPr>
                <w:rFonts w:ascii="Times New Roman" w:hAnsi="Times New Roman"/>
                <w:sz w:val="26"/>
                <w:szCs w:val="26"/>
                <w:lang w:val="vi-VN"/>
              </w:rPr>
              <w:t xml:space="preserve">trực tiếp qua </w:t>
            </w:r>
            <w:r w:rsidRPr="00C141E0">
              <w:rPr>
                <w:rFonts w:ascii="Times New Roman" w:hAnsi="Times New Roman"/>
                <w:sz w:val="26"/>
                <w:szCs w:val="26"/>
              </w:rPr>
              <w:t xml:space="preserve">Bộ phận </w:t>
            </w:r>
            <w:r w:rsidRPr="00C141E0">
              <w:rPr>
                <w:rFonts w:ascii="Times New Roman" w:hAnsi="Times New Roman"/>
                <w:sz w:val="26"/>
                <w:szCs w:val="26"/>
                <w:lang w:val="vi-VN"/>
              </w:rPr>
              <w:t>tiếp nhận và trả kết quả</w:t>
            </w:r>
            <w:r w:rsidRPr="00C141E0">
              <w:rPr>
                <w:rFonts w:ascii="Times New Roman" w:hAnsi="Times New Roman"/>
                <w:sz w:val="26"/>
                <w:szCs w:val="26"/>
              </w:rPr>
              <w:t xml:space="preserve"> hoặc thông </w:t>
            </w:r>
            <w:r w:rsidRPr="00C141E0">
              <w:rPr>
                <w:rFonts w:ascii="Times New Roman" w:hAnsi="Times New Roman"/>
                <w:sz w:val="26"/>
                <w:szCs w:val="26"/>
                <w:lang w:val="vi-VN"/>
              </w:rPr>
              <w:t xml:space="preserve">qua dịch vụ bưu chính </w:t>
            </w:r>
            <w:r w:rsidRPr="00C141E0">
              <w:rPr>
                <w:rFonts w:ascii="Times New Roman" w:hAnsi="Times New Roman"/>
                <w:sz w:val="26"/>
                <w:szCs w:val="26"/>
              </w:rPr>
              <w:t xml:space="preserve">công ích cán bộ, công chức, viên chức tiếp nhận hồ sơ tại Bộ phận </w:t>
            </w:r>
            <w:r w:rsidRPr="00C141E0">
              <w:rPr>
                <w:rFonts w:ascii="Times New Roman" w:hAnsi="Times New Roman"/>
                <w:sz w:val="26"/>
                <w:szCs w:val="26"/>
                <w:lang w:val="vi-VN"/>
              </w:rPr>
              <w:t>tiếp nhận và trả kết quả</w:t>
            </w:r>
            <w:r w:rsidRPr="00C141E0">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55FD1290" w14:textId="77777777" w:rsidR="00EA07FE" w:rsidRPr="00C141E0"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C141E0">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68BE0F74" w14:textId="77777777" w:rsidR="00EA07FE" w:rsidRPr="00C141E0"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C141E0">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5E63B99E" w14:textId="77777777" w:rsidR="00EA07FE" w:rsidRPr="00C141E0" w:rsidRDefault="00EA07FE" w:rsidP="0088110F">
            <w:pPr>
              <w:spacing w:before="120" w:after="120"/>
              <w:ind w:firstLine="205"/>
              <w:jc w:val="both"/>
              <w:rPr>
                <w:sz w:val="26"/>
                <w:szCs w:val="26"/>
              </w:rPr>
            </w:pPr>
            <w:r w:rsidRPr="00C141E0">
              <w:rPr>
                <w:sz w:val="26"/>
                <w:szCs w:val="26"/>
              </w:rPr>
              <w:t xml:space="preserve">c) Trường hợp hồ sơ đầy đủ, chính xác theo quy định, cán bộ, công chức, viên chức tiếp nhận hồ sơ và lập Giấy tiếp nhận hồ sơ và hẹn </w:t>
            </w:r>
            <w:r w:rsidRPr="00C141E0">
              <w:rPr>
                <w:sz w:val="26"/>
                <w:szCs w:val="26"/>
              </w:rPr>
              <w:lastRenderedPageBreak/>
              <w:t>ngày trả kết quả; đồng thời, chuyển cho cơ quan có thẩm quyền để giải quyết theo quy trình.</w:t>
            </w:r>
          </w:p>
        </w:tc>
        <w:tc>
          <w:tcPr>
            <w:tcW w:w="3118" w:type="dxa"/>
            <w:tcBorders>
              <w:top w:val="single" w:sz="4" w:space="0" w:color="auto"/>
              <w:left w:val="single" w:sz="4" w:space="0" w:color="auto"/>
              <w:bottom w:val="single" w:sz="4" w:space="0" w:color="auto"/>
              <w:right w:val="single" w:sz="4" w:space="0" w:color="auto"/>
            </w:tcBorders>
            <w:vAlign w:val="center"/>
          </w:tcPr>
          <w:p w14:paraId="32D4D27E" w14:textId="77777777" w:rsidR="00EA07FE" w:rsidRPr="00C141E0" w:rsidRDefault="00EA07FE" w:rsidP="0088110F">
            <w:pPr>
              <w:pStyle w:val="NormalWeb"/>
              <w:spacing w:before="0" w:beforeAutospacing="0" w:after="120" w:afterAutospacing="0" w:line="234" w:lineRule="atLeast"/>
              <w:jc w:val="both"/>
              <w:rPr>
                <w:rFonts w:ascii="Times New Roman" w:hAnsi="Times New Roman"/>
                <w:b/>
                <w:sz w:val="26"/>
                <w:szCs w:val="26"/>
              </w:rPr>
            </w:pPr>
            <w:r w:rsidRPr="00C141E0">
              <w:rPr>
                <w:sz w:val="26"/>
                <w:szCs w:val="26"/>
              </w:rPr>
              <w:lastRenderedPageBreak/>
              <w:t>C</w:t>
            </w:r>
            <w:r w:rsidRPr="00C141E0">
              <w:rPr>
                <w:rStyle w:val="fontstyle21"/>
              </w:rPr>
              <w:t xml:space="preserve">huyển ngay hồ sơ tiếp nhận trực tiếp trong ngày làm việc </w:t>
            </w:r>
            <w:r w:rsidRPr="00C141E0">
              <w:rPr>
                <w:rStyle w:val="fontstyle21"/>
                <w:i/>
              </w:rPr>
              <w:t>(k</w:t>
            </w:r>
            <w:r w:rsidRPr="00C141E0">
              <w:rPr>
                <w:rFonts w:ascii="Times New Roman" w:hAnsi="Times New Roman"/>
                <w:i/>
                <w:sz w:val="26"/>
                <w:szCs w:val="26"/>
              </w:rPr>
              <w:t>hông để quá 3 giờ làm việc)</w:t>
            </w:r>
            <w:r w:rsidRPr="00C141E0">
              <w:rPr>
                <w:rStyle w:val="fontstyle21"/>
              </w:rPr>
              <w:t xml:space="preserve"> hoặc chuyển vào đầu giờ ngày làm việc tiếp theo đối với trường hợp tiếp nhận sau 15 giờ hàng ngày.</w:t>
            </w:r>
          </w:p>
        </w:tc>
        <w:tc>
          <w:tcPr>
            <w:tcW w:w="1388" w:type="dxa"/>
            <w:vMerge w:val="restart"/>
            <w:tcBorders>
              <w:top w:val="single" w:sz="4" w:space="0" w:color="auto"/>
              <w:left w:val="single" w:sz="4" w:space="0" w:color="auto"/>
              <w:bottom w:val="single" w:sz="4" w:space="0" w:color="auto"/>
              <w:right w:val="single" w:sz="4" w:space="0" w:color="auto"/>
            </w:tcBorders>
            <w:vAlign w:val="center"/>
          </w:tcPr>
          <w:p w14:paraId="299BFB6D" w14:textId="77777777" w:rsidR="00EA07FE" w:rsidRPr="007D038B" w:rsidRDefault="00EA07FE" w:rsidP="0088110F">
            <w:pPr>
              <w:jc w:val="center"/>
              <w:rPr>
                <w:i/>
                <w:sz w:val="26"/>
                <w:szCs w:val="26"/>
                <w:lang w:val="vi-VN"/>
              </w:rPr>
            </w:pPr>
          </w:p>
        </w:tc>
      </w:tr>
      <w:tr w:rsidR="00EA07FE" w:rsidRPr="007D038B" w14:paraId="7CA438BD" w14:textId="77777777" w:rsidTr="0088110F">
        <w:trPr>
          <w:trHeight w:val="600"/>
        </w:trPr>
        <w:tc>
          <w:tcPr>
            <w:tcW w:w="851" w:type="dxa"/>
            <w:vMerge/>
            <w:tcBorders>
              <w:top w:val="single" w:sz="4" w:space="0" w:color="auto"/>
              <w:left w:val="single" w:sz="4" w:space="0" w:color="auto"/>
              <w:bottom w:val="single" w:sz="4" w:space="0" w:color="auto"/>
              <w:right w:val="single" w:sz="4" w:space="0" w:color="auto"/>
            </w:tcBorders>
          </w:tcPr>
          <w:p w14:paraId="5D349D03" w14:textId="77777777" w:rsidR="00EA07FE" w:rsidRPr="00C141E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46786417" w14:textId="77777777" w:rsidR="00EA07FE" w:rsidRPr="00C141E0" w:rsidRDefault="00EA07FE" w:rsidP="0088110F">
            <w:pPr>
              <w:spacing w:before="120" w:after="120"/>
              <w:jc w:val="both"/>
              <w:rPr>
                <w:b/>
                <w:sz w:val="26"/>
                <w:szCs w:val="26"/>
              </w:rPr>
            </w:pPr>
          </w:p>
        </w:tc>
        <w:tc>
          <w:tcPr>
            <w:tcW w:w="7513" w:type="dxa"/>
            <w:vMerge/>
            <w:tcBorders>
              <w:left w:val="single" w:sz="4" w:space="0" w:color="auto"/>
              <w:bottom w:val="single" w:sz="4" w:space="0" w:color="auto"/>
              <w:right w:val="single" w:sz="4" w:space="0" w:color="auto"/>
            </w:tcBorders>
          </w:tcPr>
          <w:p w14:paraId="13A4A4B1" w14:textId="77777777" w:rsidR="00EA07FE" w:rsidRPr="00C141E0" w:rsidRDefault="00EA07FE" w:rsidP="0088110F">
            <w:pPr>
              <w:pStyle w:val="NormalWeb"/>
              <w:spacing w:before="0" w:beforeAutospacing="0" w:after="120" w:afterAutospacing="0" w:line="234" w:lineRule="atLeast"/>
              <w:ind w:firstLine="347"/>
              <w:jc w:val="both"/>
              <w:rPr>
                <w:rFonts w:ascii="Times New Roman" w:hAnsi="Times New Roman"/>
                <w:b/>
                <w:sz w:val="26"/>
                <w:szCs w:val="26"/>
              </w:rPr>
            </w:pPr>
          </w:p>
        </w:tc>
        <w:tc>
          <w:tcPr>
            <w:tcW w:w="3118" w:type="dxa"/>
            <w:tcBorders>
              <w:top w:val="single" w:sz="4" w:space="0" w:color="auto"/>
              <w:left w:val="single" w:sz="4" w:space="0" w:color="auto"/>
              <w:bottom w:val="single" w:sz="4" w:space="0" w:color="auto"/>
              <w:right w:val="single" w:sz="4" w:space="0" w:color="auto"/>
            </w:tcBorders>
            <w:vAlign w:val="center"/>
          </w:tcPr>
          <w:p w14:paraId="2E4EE814" w14:textId="77777777" w:rsidR="00EA07FE" w:rsidRPr="00C141E0" w:rsidRDefault="00EA07FE" w:rsidP="0088110F">
            <w:pPr>
              <w:pStyle w:val="NormalWeb"/>
              <w:spacing w:before="0" w:beforeAutospacing="0" w:after="120" w:afterAutospacing="0" w:line="234" w:lineRule="atLeast"/>
              <w:jc w:val="center"/>
              <w:rPr>
                <w:rFonts w:ascii="Times New Roman" w:hAnsi="Times New Roman"/>
                <w:sz w:val="26"/>
                <w:szCs w:val="26"/>
              </w:rPr>
            </w:pPr>
            <w:r w:rsidRPr="00C141E0">
              <w:rPr>
                <w:rFonts w:ascii="Times New Roman" w:hAnsi="Times New Roman"/>
                <w:sz w:val="26"/>
                <w:szCs w:val="26"/>
              </w:rPr>
              <w:t>Không quá 1/2 ngày kể từ ngày phát sinh hồ sơ trực tuyến</w:t>
            </w:r>
          </w:p>
        </w:tc>
        <w:tc>
          <w:tcPr>
            <w:tcW w:w="1388" w:type="dxa"/>
            <w:vMerge/>
            <w:tcBorders>
              <w:top w:val="single" w:sz="4" w:space="0" w:color="auto"/>
              <w:left w:val="single" w:sz="4" w:space="0" w:color="auto"/>
              <w:bottom w:val="single" w:sz="4" w:space="0" w:color="auto"/>
              <w:right w:val="single" w:sz="4" w:space="0" w:color="auto"/>
            </w:tcBorders>
          </w:tcPr>
          <w:p w14:paraId="242A0F93"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78F5D4C3" w14:textId="77777777" w:rsidTr="0088110F">
        <w:tc>
          <w:tcPr>
            <w:tcW w:w="851" w:type="dxa"/>
            <w:vMerge w:val="restart"/>
            <w:tcBorders>
              <w:top w:val="single" w:sz="4" w:space="0" w:color="auto"/>
              <w:left w:val="single" w:sz="4" w:space="0" w:color="auto"/>
              <w:bottom w:val="single" w:sz="4" w:space="0" w:color="auto"/>
              <w:right w:val="single" w:sz="4" w:space="0" w:color="auto"/>
            </w:tcBorders>
            <w:vAlign w:val="center"/>
          </w:tcPr>
          <w:p w14:paraId="4321AFA8" w14:textId="77777777" w:rsidR="00EA07FE" w:rsidRPr="00C141E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141E0">
              <w:rPr>
                <w:rFonts w:ascii="Times New Roman" w:hAnsi="Times New Roman"/>
                <w:b/>
                <w:sz w:val="26"/>
                <w:szCs w:val="26"/>
              </w:rPr>
              <w:t>Bước 3</w:t>
            </w:r>
          </w:p>
        </w:tc>
        <w:tc>
          <w:tcPr>
            <w:tcW w:w="2376" w:type="dxa"/>
            <w:vMerge w:val="restart"/>
            <w:tcBorders>
              <w:top w:val="single" w:sz="4" w:space="0" w:color="auto"/>
              <w:left w:val="single" w:sz="4" w:space="0" w:color="auto"/>
              <w:bottom w:val="single" w:sz="4" w:space="0" w:color="auto"/>
              <w:right w:val="single" w:sz="4" w:space="0" w:color="auto"/>
            </w:tcBorders>
            <w:vAlign w:val="center"/>
          </w:tcPr>
          <w:p w14:paraId="7E5CA9C0" w14:textId="77777777" w:rsidR="00EA07FE" w:rsidRPr="00C141E0" w:rsidRDefault="00EA07FE" w:rsidP="0088110F">
            <w:pPr>
              <w:pStyle w:val="NormalWeb"/>
              <w:spacing w:before="0" w:beforeAutospacing="0" w:after="120" w:afterAutospacing="0" w:line="234" w:lineRule="atLeast"/>
              <w:jc w:val="both"/>
              <w:rPr>
                <w:rFonts w:ascii="Times New Roman" w:hAnsi="Times New Roman"/>
                <w:b/>
                <w:sz w:val="26"/>
                <w:szCs w:val="26"/>
              </w:rPr>
            </w:pPr>
            <w:r w:rsidRPr="00C141E0">
              <w:rPr>
                <w:rStyle w:val="fontstyle01"/>
              </w:rPr>
              <w:t>Giải quyết thủ tục hành chính</w:t>
            </w:r>
          </w:p>
        </w:tc>
        <w:tc>
          <w:tcPr>
            <w:tcW w:w="7513" w:type="dxa"/>
            <w:tcBorders>
              <w:top w:val="single" w:sz="4" w:space="0" w:color="auto"/>
              <w:left w:val="single" w:sz="4" w:space="0" w:color="auto"/>
              <w:bottom w:val="single" w:sz="4" w:space="0" w:color="auto"/>
              <w:right w:val="single" w:sz="4" w:space="0" w:color="auto"/>
            </w:tcBorders>
          </w:tcPr>
          <w:p w14:paraId="43E93644" w14:textId="77777777" w:rsidR="00EA07FE" w:rsidRPr="00C141E0" w:rsidRDefault="00EA07FE" w:rsidP="0088110F">
            <w:pPr>
              <w:spacing w:before="120" w:after="120"/>
              <w:jc w:val="both"/>
              <w:rPr>
                <w:sz w:val="26"/>
                <w:szCs w:val="26"/>
              </w:rPr>
            </w:pPr>
            <w:r w:rsidRPr="00C141E0">
              <w:rPr>
                <w:rStyle w:val="fontstyle21"/>
              </w:rPr>
              <w:t xml:space="preserve">Sau khi nhận hồ sơ thủ tục hành chính từ </w:t>
            </w:r>
            <w:r w:rsidRPr="00C141E0">
              <w:rPr>
                <w:sz w:val="26"/>
                <w:szCs w:val="26"/>
              </w:rPr>
              <w:t xml:space="preserve">Bộ phận </w:t>
            </w:r>
            <w:r w:rsidRPr="00C141E0">
              <w:rPr>
                <w:sz w:val="26"/>
                <w:szCs w:val="26"/>
                <w:lang w:val="vi-VN"/>
              </w:rPr>
              <w:t>tiếp nhận và trả kết quả</w:t>
            </w:r>
            <w:r w:rsidRPr="00C141E0">
              <w:rPr>
                <w:sz w:val="26"/>
                <w:szCs w:val="26"/>
              </w:rPr>
              <w:t xml:space="preserve"> </w:t>
            </w:r>
            <w:r w:rsidRPr="00C141E0">
              <w:rPr>
                <w:rStyle w:val="fontstyle21"/>
              </w:rPr>
              <w:t>công chức, viên chức xử lý xem xét, thẩm định hồ sơ, trình phê duyệt kết quả giải quyết thủ tục hành chính:</w:t>
            </w:r>
          </w:p>
        </w:tc>
        <w:tc>
          <w:tcPr>
            <w:tcW w:w="3118" w:type="dxa"/>
            <w:tcBorders>
              <w:top w:val="single" w:sz="4" w:space="0" w:color="auto"/>
              <w:left w:val="single" w:sz="4" w:space="0" w:color="auto"/>
              <w:bottom w:val="single" w:sz="4" w:space="0" w:color="auto"/>
              <w:right w:val="single" w:sz="4" w:space="0" w:color="auto"/>
            </w:tcBorders>
            <w:vAlign w:val="center"/>
          </w:tcPr>
          <w:p w14:paraId="64D3B0EF" w14:textId="77777777" w:rsidR="00EA07FE" w:rsidRPr="00C141E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141E0">
              <w:rPr>
                <w:rFonts w:ascii="Times New Roman" w:hAnsi="Times New Roman"/>
                <w:b/>
                <w:sz w:val="26"/>
                <w:szCs w:val="26"/>
              </w:rPr>
              <w:t>120 ngày</w:t>
            </w:r>
            <w:r w:rsidRPr="00C141E0">
              <w:rPr>
                <w:rFonts w:ascii="Times New Roman" w:hAnsi="Times New Roman"/>
                <w:sz w:val="26"/>
                <w:szCs w:val="26"/>
              </w:rPr>
              <w:t>, trong đó:</w:t>
            </w:r>
          </w:p>
        </w:tc>
        <w:tc>
          <w:tcPr>
            <w:tcW w:w="1388" w:type="dxa"/>
            <w:tcBorders>
              <w:top w:val="single" w:sz="4" w:space="0" w:color="auto"/>
              <w:left w:val="single" w:sz="4" w:space="0" w:color="auto"/>
              <w:bottom w:val="single" w:sz="4" w:space="0" w:color="auto"/>
              <w:right w:val="single" w:sz="4" w:space="0" w:color="auto"/>
            </w:tcBorders>
            <w:vAlign w:val="center"/>
          </w:tcPr>
          <w:p w14:paraId="28379FAF"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7D038B" w14:paraId="03549534" w14:textId="77777777" w:rsidTr="0088110F">
        <w:tc>
          <w:tcPr>
            <w:tcW w:w="851" w:type="dxa"/>
            <w:vMerge/>
            <w:tcBorders>
              <w:top w:val="single" w:sz="4" w:space="0" w:color="auto"/>
              <w:left w:val="single" w:sz="4" w:space="0" w:color="auto"/>
              <w:bottom w:val="single" w:sz="4" w:space="0" w:color="auto"/>
              <w:right w:val="single" w:sz="4" w:space="0" w:color="auto"/>
            </w:tcBorders>
          </w:tcPr>
          <w:p w14:paraId="09F03507" w14:textId="77777777" w:rsidR="00EA07FE" w:rsidRPr="00C141E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5F2F0E81" w14:textId="77777777" w:rsidR="00EA07FE" w:rsidRPr="00C141E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Borders>
              <w:top w:val="single" w:sz="4" w:space="0" w:color="auto"/>
              <w:left w:val="single" w:sz="4" w:space="0" w:color="auto"/>
              <w:bottom w:val="single" w:sz="4" w:space="0" w:color="auto"/>
              <w:right w:val="single" w:sz="4" w:space="0" w:color="auto"/>
            </w:tcBorders>
          </w:tcPr>
          <w:p w14:paraId="2B4C5736" w14:textId="77777777" w:rsidR="00EA07FE" w:rsidRPr="00C141E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141E0">
              <w:rPr>
                <w:rFonts w:ascii="Times New Roman" w:hAnsi="Times New Roman"/>
                <w:bCs/>
                <w:i/>
                <w:sz w:val="26"/>
                <w:szCs w:val="26"/>
              </w:rPr>
              <w:t>1. Tiếp nhận hồ sơ (Bộ phận TN&amp;TKQ)</w:t>
            </w:r>
          </w:p>
        </w:tc>
        <w:tc>
          <w:tcPr>
            <w:tcW w:w="3118" w:type="dxa"/>
            <w:tcBorders>
              <w:top w:val="single" w:sz="4" w:space="0" w:color="auto"/>
              <w:left w:val="single" w:sz="4" w:space="0" w:color="auto"/>
              <w:bottom w:val="single" w:sz="4" w:space="0" w:color="auto"/>
              <w:right w:val="single" w:sz="4" w:space="0" w:color="auto"/>
            </w:tcBorders>
            <w:vAlign w:val="center"/>
          </w:tcPr>
          <w:p w14:paraId="2ABA7F1F" w14:textId="77777777" w:rsidR="00EA07FE" w:rsidRPr="00C141E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141E0">
              <w:rPr>
                <w:rFonts w:ascii="Times New Roman" w:hAnsi="Times New Roman"/>
                <w:bCs/>
                <w:i/>
                <w:sz w:val="26"/>
                <w:szCs w:val="26"/>
              </w:rPr>
              <w:t>½ ngày</w:t>
            </w:r>
          </w:p>
        </w:tc>
        <w:tc>
          <w:tcPr>
            <w:tcW w:w="1388" w:type="dxa"/>
            <w:tcBorders>
              <w:top w:val="single" w:sz="4" w:space="0" w:color="auto"/>
              <w:left w:val="single" w:sz="4" w:space="0" w:color="auto"/>
              <w:bottom w:val="single" w:sz="4" w:space="0" w:color="auto"/>
              <w:right w:val="single" w:sz="4" w:space="0" w:color="auto"/>
            </w:tcBorders>
          </w:tcPr>
          <w:p w14:paraId="4FAB8D32"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3779383E" w14:textId="77777777" w:rsidTr="0088110F">
        <w:tc>
          <w:tcPr>
            <w:tcW w:w="851" w:type="dxa"/>
            <w:vMerge/>
            <w:tcBorders>
              <w:top w:val="single" w:sz="4" w:space="0" w:color="auto"/>
              <w:left w:val="single" w:sz="4" w:space="0" w:color="auto"/>
              <w:bottom w:val="single" w:sz="4" w:space="0" w:color="auto"/>
              <w:right w:val="single" w:sz="4" w:space="0" w:color="auto"/>
            </w:tcBorders>
          </w:tcPr>
          <w:p w14:paraId="5EEC9DCB" w14:textId="77777777" w:rsidR="00EA07FE" w:rsidRPr="00C141E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366E4D8A" w14:textId="77777777" w:rsidR="00EA07FE" w:rsidRPr="00C141E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Borders>
              <w:top w:val="single" w:sz="4" w:space="0" w:color="auto"/>
              <w:left w:val="single" w:sz="4" w:space="0" w:color="auto"/>
              <w:bottom w:val="single" w:sz="4" w:space="0" w:color="auto"/>
              <w:right w:val="single" w:sz="4" w:space="0" w:color="auto"/>
            </w:tcBorders>
          </w:tcPr>
          <w:p w14:paraId="40A17AFA" w14:textId="77777777" w:rsidR="00EA07FE" w:rsidRPr="00C141E0"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C141E0">
              <w:rPr>
                <w:rFonts w:ascii="Times New Roman" w:hAnsi="Times New Roman"/>
                <w:bCs/>
                <w:i/>
                <w:sz w:val="26"/>
                <w:szCs w:val="26"/>
              </w:rPr>
              <w:t>2. Giải quyết hồ sơ (cơ quan/bộ phận chuyên môn), t</w:t>
            </w:r>
            <w:r w:rsidRPr="00C141E0">
              <w:rPr>
                <w:rFonts w:ascii="Times New Roman" w:hAnsi="Times New Roman"/>
                <w:i/>
                <w:sz w:val="26"/>
                <w:szCs w:val="26"/>
              </w:rPr>
              <w:t>rong đó:</w:t>
            </w:r>
          </w:p>
        </w:tc>
        <w:tc>
          <w:tcPr>
            <w:tcW w:w="3118" w:type="dxa"/>
            <w:tcBorders>
              <w:top w:val="single" w:sz="4" w:space="0" w:color="auto"/>
              <w:left w:val="single" w:sz="4" w:space="0" w:color="auto"/>
              <w:bottom w:val="single" w:sz="4" w:space="0" w:color="auto"/>
              <w:right w:val="single" w:sz="4" w:space="0" w:color="auto"/>
            </w:tcBorders>
            <w:vAlign w:val="center"/>
          </w:tcPr>
          <w:p w14:paraId="0DF7AC7A" w14:textId="77777777" w:rsidR="00EA07FE" w:rsidRPr="00C141E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141E0">
              <w:rPr>
                <w:rFonts w:ascii="Times New Roman" w:hAnsi="Times New Roman"/>
                <w:bCs/>
                <w:i/>
                <w:sz w:val="26"/>
                <w:szCs w:val="26"/>
              </w:rPr>
              <w:t>119 ngày</w:t>
            </w:r>
          </w:p>
        </w:tc>
        <w:tc>
          <w:tcPr>
            <w:tcW w:w="1388" w:type="dxa"/>
            <w:tcBorders>
              <w:top w:val="single" w:sz="4" w:space="0" w:color="auto"/>
              <w:left w:val="single" w:sz="4" w:space="0" w:color="auto"/>
              <w:bottom w:val="single" w:sz="4" w:space="0" w:color="auto"/>
              <w:right w:val="single" w:sz="4" w:space="0" w:color="auto"/>
            </w:tcBorders>
          </w:tcPr>
          <w:p w14:paraId="71A08E1F"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2351403A" w14:textId="77777777" w:rsidTr="0088110F">
        <w:tc>
          <w:tcPr>
            <w:tcW w:w="851" w:type="dxa"/>
            <w:vMerge/>
            <w:tcBorders>
              <w:top w:val="single" w:sz="4" w:space="0" w:color="auto"/>
              <w:left w:val="single" w:sz="4" w:space="0" w:color="auto"/>
              <w:bottom w:val="single" w:sz="4" w:space="0" w:color="auto"/>
              <w:right w:val="single" w:sz="4" w:space="0" w:color="auto"/>
            </w:tcBorders>
          </w:tcPr>
          <w:p w14:paraId="406F7B77" w14:textId="77777777" w:rsidR="00EA07FE" w:rsidRPr="00C141E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0FE04F03" w14:textId="77777777" w:rsidR="00EA07FE" w:rsidRPr="00C141E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Borders>
              <w:top w:val="single" w:sz="4" w:space="0" w:color="auto"/>
              <w:left w:val="single" w:sz="4" w:space="0" w:color="auto"/>
              <w:bottom w:val="single" w:sz="4" w:space="0" w:color="auto"/>
              <w:right w:val="single" w:sz="4" w:space="0" w:color="auto"/>
            </w:tcBorders>
          </w:tcPr>
          <w:p w14:paraId="2B43E435" w14:textId="77777777" w:rsidR="00EA07FE" w:rsidRPr="00C141E0" w:rsidRDefault="00EA07FE" w:rsidP="0088110F">
            <w:pPr>
              <w:pStyle w:val="NormalWeb"/>
              <w:spacing w:before="0" w:beforeAutospacing="0" w:after="120" w:afterAutospacing="0" w:line="234" w:lineRule="atLeast"/>
              <w:jc w:val="both"/>
              <w:rPr>
                <w:rFonts w:ascii="Times New Roman" w:hAnsi="Times New Roman"/>
                <w:b/>
                <w:sz w:val="26"/>
                <w:szCs w:val="26"/>
              </w:rPr>
            </w:pPr>
            <w:r w:rsidRPr="00C141E0">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tcBorders>
              <w:top w:val="single" w:sz="4" w:space="0" w:color="auto"/>
              <w:left w:val="single" w:sz="4" w:space="0" w:color="auto"/>
              <w:bottom w:val="single" w:sz="4" w:space="0" w:color="auto"/>
              <w:right w:val="single" w:sz="4" w:space="0" w:color="auto"/>
            </w:tcBorders>
            <w:vAlign w:val="center"/>
          </w:tcPr>
          <w:p w14:paraId="66968EFB" w14:textId="77777777" w:rsidR="00EA07FE" w:rsidRPr="00C141E0"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388" w:type="dxa"/>
            <w:tcBorders>
              <w:top w:val="single" w:sz="4" w:space="0" w:color="auto"/>
              <w:left w:val="single" w:sz="4" w:space="0" w:color="auto"/>
              <w:bottom w:val="single" w:sz="4" w:space="0" w:color="auto"/>
              <w:right w:val="single" w:sz="4" w:space="0" w:color="auto"/>
            </w:tcBorders>
          </w:tcPr>
          <w:p w14:paraId="38F82932"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506A8070" w14:textId="77777777" w:rsidTr="0088110F">
        <w:tc>
          <w:tcPr>
            <w:tcW w:w="851" w:type="dxa"/>
            <w:vMerge/>
            <w:tcBorders>
              <w:top w:val="single" w:sz="4" w:space="0" w:color="auto"/>
              <w:left w:val="single" w:sz="4" w:space="0" w:color="auto"/>
              <w:bottom w:val="single" w:sz="4" w:space="0" w:color="auto"/>
              <w:right w:val="single" w:sz="4" w:space="0" w:color="auto"/>
            </w:tcBorders>
          </w:tcPr>
          <w:p w14:paraId="7F19BB78" w14:textId="77777777" w:rsidR="00EA07FE" w:rsidRPr="00C141E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1939F8F6" w14:textId="77777777" w:rsidR="00EA07FE" w:rsidRPr="00C141E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Borders>
              <w:top w:val="single" w:sz="4" w:space="0" w:color="auto"/>
              <w:left w:val="single" w:sz="4" w:space="0" w:color="auto"/>
              <w:bottom w:val="single" w:sz="4" w:space="0" w:color="auto"/>
              <w:right w:val="single" w:sz="4" w:space="0" w:color="auto"/>
            </w:tcBorders>
          </w:tcPr>
          <w:p w14:paraId="6010AD56" w14:textId="77777777" w:rsidR="00EA07FE" w:rsidRPr="00C141E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141E0">
              <w:rPr>
                <w:rFonts w:ascii="Times New Roman" w:hAnsi="Times New Roman"/>
                <w:bCs/>
                <w:i/>
                <w:sz w:val="26"/>
                <w:szCs w:val="26"/>
              </w:rPr>
              <w:t>+ Nghiên cứu, khảo sát sơ bộ, khảo sát chính thức, dự thảo báo cáo</w:t>
            </w:r>
          </w:p>
          <w:p w14:paraId="7AD6B061" w14:textId="77777777" w:rsidR="00EA07FE" w:rsidRPr="00C141E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141E0">
              <w:rPr>
                <w:rFonts w:ascii="Times New Roman" w:hAnsi="Times New Roman"/>
                <w:bCs/>
                <w:i/>
                <w:sz w:val="26"/>
                <w:szCs w:val="26"/>
              </w:rPr>
              <w:t>+ Ý kiến Trường được đánh giá</w:t>
            </w:r>
          </w:p>
          <w:p w14:paraId="193967E9" w14:textId="77777777" w:rsidR="00EA07FE" w:rsidRPr="00C141E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141E0">
              <w:rPr>
                <w:rFonts w:ascii="Times New Roman" w:hAnsi="Times New Roman"/>
                <w:bCs/>
                <w:i/>
                <w:sz w:val="26"/>
                <w:szCs w:val="26"/>
              </w:rPr>
              <w:t>+ Ý kiến tiếp thu của Đoàn đánh giá</w:t>
            </w:r>
          </w:p>
          <w:p w14:paraId="4A54140F" w14:textId="77777777" w:rsidR="00EA07FE" w:rsidRPr="00C141E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141E0">
              <w:rPr>
                <w:rFonts w:ascii="Times New Roman" w:hAnsi="Times New Roman"/>
                <w:bCs/>
                <w:i/>
                <w:sz w:val="26"/>
                <w:szCs w:val="26"/>
              </w:rPr>
              <w:t>+ Đoàn đánh giá hoàn thiện báo cáo</w:t>
            </w:r>
          </w:p>
          <w:p w14:paraId="1692690E" w14:textId="77777777" w:rsidR="00EA07FE" w:rsidRPr="00C141E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141E0">
              <w:rPr>
                <w:rFonts w:ascii="Times New Roman" w:hAnsi="Times New Roman"/>
                <w:bCs/>
                <w:i/>
                <w:sz w:val="26"/>
                <w:szCs w:val="26"/>
              </w:rPr>
              <w:t xml:space="preserve">+ Chuyên viên </w:t>
            </w:r>
          </w:p>
          <w:p w14:paraId="09D4FD41" w14:textId="77777777" w:rsidR="00EA07FE" w:rsidRPr="00C141E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141E0">
              <w:rPr>
                <w:rFonts w:ascii="Times New Roman" w:hAnsi="Times New Roman"/>
                <w:bCs/>
                <w:i/>
                <w:sz w:val="26"/>
                <w:szCs w:val="26"/>
              </w:rPr>
              <w:t>+ Lãnh đạo phòng/bộ phận</w:t>
            </w:r>
          </w:p>
          <w:p w14:paraId="4B045ECF" w14:textId="77777777" w:rsidR="00EA07FE" w:rsidRPr="00C141E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141E0">
              <w:rPr>
                <w:rFonts w:ascii="Times New Roman" w:hAnsi="Times New Roman"/>
                <w:bCs/>
                <w:i/>
                <w:sz w:val="26"/>
                <w:szCs w:val="26"/>
              </w:rPr>
              <w:t xml:space="preserve">+ Lãnh đạo đơn vị: </w:t>
            </w:r>
          </w:p>
          <w:p w14:paraId="01B60DE2" w14:textId="77777777" w:rsidR="00EA07FE" w:rsidRPr="00C141E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141E0">
              <w:rPr>
                <w:rFonts w:ascii="Times New Roman" w:hAnsi="Times New Roman"/>
                <w:bCs/>
                <w:i/>
                <w:sz w:val="26"/>
                <w:szCs w:val="26"/>
              </w:rPr>
              <w:t xml:space="preserve">+ Văn thư đơn vị: </w:t>
            </w:r>
          </w:p>
          <w:p w14:paraId="403F530B" w14:textId="77777777" w:rsidR="00EA07FE" w:rsidRPr="00C141E0" w:rsidRDefault="00EA07FE" w:rsidP="0088110F">
            <w:pPr>
              <w:pStyle w:val="NormalWeb"/>
              <w:spacing w:before="0" w:beforeAutospacing="0" w:after="120" w:afterAutospacing="0" w:line="234" w:lineRule="atLeast"/>
              <w:jc w:val="both"/>
              <w:rPr>
                <w:rFonts w:ascii="Times New Roman" w:hAnsi="Times New Roman"/>
                <w:b/>
                <w:sz w:val="26"/>
                <w:szCs w:val="26"/>
              </w:rPr>
            </w:pPr>
            <w:r w:rsidRPr="00C141E0">
              <w:rPr>
                <w:rFonts w:ascii="Times New Roman" w:hAnsi="Times New Roman"/>
                <w:b/>
                <w:sz w:val="26"/>
                <w:szCs w:val="26"/>
              </w:rPr>
              <w:t xml:space="preserve">+ </w:t>
            </w:r>
            <w:r w:rsidRPr="00C141E0">
              <w:rPr>
                <w:rFonts w:ascii="Times New Roman" w:hAnsi="Times New Roman"/>
                <w:sz w:val="26"/>
                <w:szCs w:val="26"/>
              </w:rPr>
              <w:t>Sở GDĐT</w:t>
            </w:r>
            <w:r w:rsidRPr="00C141E0">
              <w:rPr>
                <w:rFonts w:ascii="Times New Roman" w:hAnsi="Times New Roman"/>
                <w:b/>
                <w:sz w:val="26"/>
                <w:szCs w:val="26"/>
              </w:rPr>
              <w:t xml:space="preserve"> </w:t>
            </w:r>
          </w:p>
        </w:tc>
        <w:tc>
          <w:tcPr>
            <w:tcW w:w="3118" w:type="dxa"/>
            <w:tcBorders>
              <w:top w:val="single" w:sz="4" w:space="0" w:color="auto"/>
              <w:left w:val="single" w:sz="4" w:space="0" w:color="auto"/>
              <w:bottom w:val="single" w:sz="4" w:space="0" w:color="auto"/>
              <w:right w:val="single" w:sz="4" w:space="0" w:color="auto"/>
            </w:tcBorders>
            <w:vAlign w:val="center"/>
          </w:tcPr>
          <w:p w14:paraId="5861B2D3" w14:textId="77777777" w:rsidR="00EA07FE" w:rsidRPr="00C141E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C141E0">
              <w:rPr>
                <w:rFonts w:ascii="Times New Roman" w:hAnsi="Times New Roman"/>
                <w:bCs/>
                <w:i/>
                <w:sz w:val="26"/>
                <w:szCs w:val="26"/>
              </w:rPr>
              <w:t>70 ngày</w:t>
            </w:r>
          </w:p>
          <w:p w14:paraId="371633BA" w14:textId="77777777" w:rsidR="00EA07FE" w:rsidRPr="00C141E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C141E0">
              <w:rPr>
                <w:rFonts w:ascii="Times New Roman" w:hAnsi="Times New Roman"/>
                <w:bCs/>
                <w:i/>
                <w:sz w:val="26"/>
                <w:szCs w:val="26"/>
              </w:rPr>
              <w:t>10 ngày</w:t>
            </w:r>
          </w:p>
          <w:p w14:paraId="69CB2FB3" w14:textId="77777777" w:rsidR="00EA07FE" w:rsidRPr="00C141E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C141E0">
              <w:rPr>
                <w:rFonts w:ascii="Times New Roman" w:hAnsi="Times New Roman"/>
                <w:bCs/>
                <w:i/>
                <w:sz w:val="26"/>
                <w:szCs w:val="26"/>
              </w:rPr>
              <w:t>10 ngày</w:t>
            </w:r>
          </w:p>
          <w:p w14:paraId="32F1CAA8" w14:textId="77777777" w:rsidR="00EA07FE" w:rsidRPr="00C141E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C141E0">
              <w:rPr>
                <w:rFonts w:ascii="Times New Roman" w:hAnsi="Times New Roman"/>
                <w:bCs/>
                <w:i/>
                <w:sz w:val="26"/>
                <w:szCs w:val="26"/>
              </w:rPr>
              <w:t>10 ngày</w:t>
            </w:r>
          </w:p>
          <w:p w14:paraId="00F866B4" w14:textId="77777777" w:rsidR="00EA07FE" w:rsidRPr="00C141E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C141E0">
              <w:rPr>
                <w:rFonts w:ascii="Times New Roman" w:hAnsi="Times New Roman"/>
                <w:bCs/>
                <w:i/>
                <w:sz w:val="26"/>
                <w:szCs w:val="26"/>
              </w:rPr>
              <w:t>12 ngày</w:t>
            </w:r>
          </w:p>
          <w:p w14:paraId="5488A86F" w14:textId="77777777" w:rsidR="00EA07FE" w:rsidRPr="00C141E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C141E0">
              <w:rPr>
                <w:rFonts w:ascii="Times New Roman" w:hAnsi="Times New Roman"/>
                <w:bCs/>
                <w:i/>
                <w:sz w:val="26"/>
                <w:szCs w:val="26"/>
              </w:rPr>
              <w:t>1 ngày</w:t>
            </w:r>
          </w:p>
          <w:p w14:paraId="19B28823" w14:textId="77777777" w:rsidR="00EA07FE" w:rsidRPr="00C141E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C141E0">
              <w:rPr>
                <w:rFonts w:ascii="Times New Roman" w:hAnsi="Times New Roman"/>
                <w:bCs/>
                <w:i/>
                <w:sz w:val="26"/>
                <w:szCs w:val="26"/>
              </w:rPr>
              <w:t>1/2 ngày</w:t>
            </w:r>
          </w:p>
          <w:p w14:paraId="711D7589" w14:textId="77777777" w:rsidR="00EA07FE" w:rsidRPr="00C141E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C141E0">
              <w:rPr>
                <w:rFonts w:ascii="Times New Roman" w:hAnsi="Times New Roman"/>
                <w:bCs/>
                <w:i/>
                <w:sz w:val="26"/>
                <w:szCs w:val="26"/>
              </w:rPr>
              <w:t>1/2 ngày</w:t>
            </w:r>
          </w:p>
          <w:p w14:paraId="12330C46" w14:textId="77777777" w:rsidR="00EA07FE" w:rsidRPr="00C141E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141E0">
              <w:rPr>
                <w:rFonts w:ascii="Times New Roman" w:hAnsi="Times New Roman"/>
                <w:bCs/>
                <w:i/>
                <w:sz w:val="26"/>
                <w:szCs w:val="26"/>
              </w:rPr>
              <w:t>5 ngày</w:t>
            </w:r>
          </w:p>
        </w:tc>
        <w:tc>
          <w:tcPr>
            <w:tcW w:w="1388" w:type="dxa"/>
            <w:tcBorders>
              <w:top w:val="single" w:sz="4" w:space="0" w:color="auto"/>
              <w:left w:val="single" w:sz="4" w:space="0" w:color="auto"/>
              <w:bottom w:val="single" w:sz="4" w:space="0" w:color="auto"/>
              <w:right w:val="single" w:sz="4" w:space="0" w:color="auto"/>
            </w:tcBorders>
          </w:tcPr>
          <w:p w14:paraId="4B6A8483" w14:textId="77777777" w:rsidR="00EA07FE" w:rsidRPr="007D038B"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7D038B" w14:paraId="25672D0A" w14:textId="77777777" w:rsidTr="0088110F">
        <w:tc>
          <w:tcPr>
            <w:tcW w:w="851" w:type="dxa"/>
            <w:tcBorders>
              <w:top w:val="single" w:sz="4" w:space="0" w:color="auto"/>
              <w:left w:val="single" w:sz="4" w:space="0" w:color="auto"/>
              <w:bottom w:val="single" w:sz="4" w:space="0" w:color="auto"/>
              <w:right w:val="single" w:sz="4" w:space="0" w:color="auto"/>
            </w:tcBorders>
            <w:vAlign w:val="center"/>
          </w:tcPr>
          <w:p w14:paraId="20CE2347" w14:textId="77777777" w:rsidR="00EA07FE" w:rsidRPr="00C141E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141E0">
              <w:rPr>
                <w:rFonts w:ascii="Times New Roman" w:hAnsi="Times New Roman"/>
                <w:b/>
                <w:sz w:val="26"/>
                <w:szCs w:val="26"/>
              </w:rPr>
              <w:lastRenderedPageBreak/>
              <w:t>Bước 4</w:t>
            </w:r>
          </w:p>
        </w:tc>
        <w:tc>
          <w:tcPr>
            <w:tcW w:w="2376" w:type="dxa"/>
            <w:tcBorders>
              <w:top w:val="single" w:sz="4" w:space="0" w:color="auto"/>
              <w:left w:val="single" w:sz="4" w:space="0" w:color="auto"/>
              <w:bottom w:val="single" w:sz="4" w:space="0" w:color="auto"/>
              <w:right w:val="single" w:sz="4" w:space="0" w:color="auto"/>
            </w:tcBorders>
          </w:tcPr>
          <w:p w14:paraId="1F2C256D" w14:textId="77777777" w:rsidR="00EA07FE" w:rsidRPr="00C141E0" w:rsidRDefault="00EA07FE" w:rsidP="0088110F">
            <w:pPr>
              <w:pStyle w:val="NormalWeb"/>
              <w:spacing w:before="0" w:beforeAutospacing="0" w:after="120" w:afterAutospacing="0" w:line="234" w:lineRule="atLeast"/>
              <w:jc w:val="both"/>
              <w:rPr>
                <w:rStyle w:val="fontstyle21"/>
                <w:i/>
              </w:rPr>
            </w:pPr>
            <w:r w:rsidRPr="00C141E0">
              <w:rPr>
                <w:rFonts w:ascii="Times New Roman" w:hAnsi="Times New Roman"/>
                <w:b/>
                <w:sz w:val="26"/>
                <w:szCs w:val="26"/>
                <w:lang w:val="nl-NL"/>
              </w:rPr>
              <w:t>Trả kết quả giải quyết thủ tục hành chính</w:t>
            </w:r>
            <w:r w:rsidRPr="00C141E0">
              <w:rPr>
                <w:rStyle w:val="fontstyle21"/>
                <w:i/>
              </w:rPr>
              <w:t xml:space="preserve"> </w:t>
            </w:r>
          </w:p>
          <w:p w14:paraId="7BA476C6" w14:textId="77777777" w:rsidR="00EA07FE" w:rsidRPr="00C141E0" w:rsidRDefault="00EA07FE" w:rsidP="0088110F">
            <w:pPr>
              <w:pStyle w:val="NormalWeb"/>
              <w:spacing w:before="0" w:beforeAutospacing="0" w:after="120" w:afterAutospacing="0" w:line="234" w:lineRule="atLeast"/>
              <w:jc w:val="both"/>
              <w:rPr>
                <w:rFonts w:ascii="Times New Roman" w:hAnsi="Times New Roman"/>
                <w:b/>
                <w:sz w:val="26"/>
                <w:szCs w:val="26"/>
              </w:rPr>
            </w:pPr>
            <w:r w:rsidRPr="00C141E0">
              <w:rPr>
                <w:rStyle w:val="fontstyle21"/>
                <w:i/>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Borders>
              <w:top w:val="single" w:sz="4" w:space="0" w:color="auto"/>
              <w:left w:val="single" w:sz="4" w:space="0" w:color="auto"/>
              <w:bottom w:val="single" w:sz="4" w:space="0" w:color="auto"/>
              <w:right w:val="single" w:sz="4" w:space="0" w:color="auto"/>
            </w:tcBorders>
          </w:tcPr>
          <w:p w14:paraId="6F6D8243" w14:textId="77777777" w:rsidR="00EA07FE" w:rsidRPr="00C141E0" w:rsidRDefault="00EA07FE" w:rsidP="0088110F">
            <w:pPr>
              <w:spacing w:before="120" w:after="120" w:line="340" w:lineRule="exact"/>
              <w:ind w:firstLine="347"/>
              <w:jc w:val="both"/>
              <w:rPr>
                <w:iCs/>
                <w:sz w:val="26"/>
                <w:szCs w:val="26"/>
                <w:lang w:val="nl-NL"/>
              </w:rPr>
            </w:pPr>
            <w:r w:rsidRPr="00C141E0">
              <w:rPr>
                <w:iCs/>
                <w:sz w:val="26"/>
                <w:szCs w:val="26"/>
                <w:lang w:val="nl-NL"/>
              </w:rPr>
              <w:t>Công chức tiếp nhận và trả  kết quả nhập vào sổ theo dõi hồ sơ và phần mềm điện tử thực hiện như sau:</w:t>
            </w:r>
          </w:p>
          <w:p w14:paraId="572B39C0" w14:textId="77777777" w:rsidR="00EA07FE" w:rsidRPr="00C141E0" w:rsidRDefault="00EA07FE" w:rsidP="0088110F">
            <w:pPr>
              <w:spacing w:before="120" w:after="120" w:line="340" w:lineRule="exact"/>
              <w:ind w:firstLine="347"/>
              <w:jc w:val="both"/>
              <w:rPr>
                <w:iCs/>
                <w:sz w:val="26"/>
                <w:szCs w:val="26"/>
                <w:lang w:val="nl-NL"/>
              </w:rPr>
            </w:pPr>
            <w:r w:rsidRPr="00C141E0">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30536CDE" w14:textId="77777777" w:rsidR="00EA07FE" w:rsidRPr="00C141E0" w:rsidRDefault="00EA07FE" w:rsidP="0088110F">
            <w:pPr>
              <w:spacing w:before="120" w:after="120"/>
              <w:ind w:firstLine="347"/>
              <w:jc w:val="both"/>
              <w:rPr>
                <w:iCs/>
                <w:sz w:val="26"/>
                <w:szCs w:val="26"/>
                <w:lang w:val="nl-NL"/>
              </w:rPr>
            </w:pPr>
            <w:r w:rsidRPr="00C141E0">
              <w:rPr>
                <w:iCs/>
                <w:sz w:val="26"/>
                <w:szCs w:val="26"/>
                <w:lang w:val="nl-NL"/>
              </w:rPr>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C141E0">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0B844CA1" w14:textId="77777777" w:rsidR="00EA07FE" w:rsidRPr="00C141E0" w:rsidRDefault="00EA07FE" w:rsidP="0088110F">
            <w:pPr>
              <w:spacing w:before="120" w:after="120"/>
              <w:ind w:firstLine="347"/>
              <w:jc w:val="both"/>
              <w:rPr>
                <w:iCs/>
                <w:sz w:val="26"/>
                <w:szCs w:val="26"/>
                <w:lang w:val="nl-NL"/>
              </w:rPr>
            </w:pPr>
            <w:r w:rsidRPr="00C141E0">
              <w:rPr>
                <w:iCs/>
                <w:sz w:val="26"/>
                <w:szCs w:val="26"/>
                <w:lang w:val="nl-NL"/>
              </w:rPr>
              <w:t>- Trường hợp nhận kết quả</w:t>
            </w:r>
            <w:r w:rsidRPr="00281F0D">
              <w:rPr>
                <w:sz w:val="26"/>
                <w:szCs w:val="26"/>
                <w:lang w:val="nl-NL"/>
              </w:rPr>
              <w:t xml:space="preserve"> thông </w:t>
            </w:r>
            <w:r w:rsidRPr="00C141E0">
              <w:rPr>
                <w:sz w:val="26"/>
                <w:szCs w:val="26"/>
                <w:lang w:val="vi-VN"/>
              </w:rPr>
              <w:t xml:space="preserve">qua dịch vụ bưu chính </w:t>
            </w:r>
            <w:r w:rsidRPr="00281F0D">
              <w:rPr>
                <w:sz w:val="26"/>
                <w:szCs w:val="26"/>
                <w:lang w:val="nl-NL"/>
              </w:rPr>
              <w:t>công ích. (</w:t>
            </w:r>
            <w:r w:rsidRPr="00C141E0">
              <w:rPr>
                <w:iCs/>
                <w:sz w:val="26"/>
                <w:szCs w:val="26"/>
                <w:lang w:val="nl-NL"/>
              </w:rPr>
              <w:t>đăng ký</w:t>
            </w:r>
            <w:r w:rsidRPr="00281F0D">
              <w:rPr>
                <w:sz w:val="26"/>
                <w:szCs w:val="26"/>
                <w:lang w:val="nl-NL"/>
              </w:rPr>
              <w:t xml:space="preserve"> theo hướng dẫn của Bưu điện)</w:t>
            </w:r>
            <w:r w:rsidRPr="00281F0D">
              <w:rPr>
                <w:rStyle w:val="fontstyle21"/>
                <w:lang w:val="nl-NL"/>
              </w:rPr>
              <w:t xml:space="preserve"> (nếu có)</w:t>
            </w:r>
          </w:p>
          <w:p w14:paraId="6D7C7701" w14:textId="77777777" w:rsidR="00EA07FE" w:rsidRPr="00C141E0" w:rsidRDefault="00EA07FE" w:rsidP="0088110F">
            <w:pPr>
              <w:spacing w:before="120" w:after="120" w:line="340" w:lineRule="exact"/>
              <w:ind w:firstLine="347"/>
              <w:jc w:val="both"/>
              <w:rPr>
                <w:b/>
                <w:i/>
                <w:sz w:val="26"/>
                <w:szCs w:val="26"/>
                <w:lang w:val="pt-BR"/>
              </w:rPr>
            </w:pPr>
            <w:r w:rsidRPr="00C141E0">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5AEE5C3F" w14:textId="77777777" w:rsidR="00EA07FE" w:rsidRPr="00C141E0" w:rsidRDefault="00EA07FE" w:rsidP="0088110F">
            <w:pPr>
              <w:spacing w:before="120" w:after="120"/>
              <w:ind w:firstLine="347"/>
              <w:jc w:val="both"/>
              <w:rPr>
                <w:rStyle w:val="fontstyle21"/>
                <w:iCs/>
                <w:lang w:val="nl-NL"/>
              </w:rPr>
            </w:pPr>
            <w:r w:rsidRPr="00C141E0">
              <w:rPr>
                <w:iCs/>
                <w:sz w:val="26"/>
                <w:szCs w:val="26"/>
                <w:lang w:val="nl-NL"/>
              </w:rPr>
              <w:t>- Thời gian trả kết quả: Sáng: từ 07 giờ đến 11 giờ 30 phút; chiều: từ 13 giờ 30 đến 17 giờ của các ngày làm việc.</w:t>
            </w:r>
          </w:p>
        </w:tc>
        <w:tc>
          <w:tcPr>
            <w:tcW w:w="3118" w:type="dxa"/>
            <w:tcBorders>
              <w:top w:val="single" w:sz="4" w:space="0" w:color="auto"/>
              <w:left w:val="single" w:sz="4" w:space="0" w:color="auto"/>
              <w:bottom w:val="single" w:sz="4" w:space="0" w:color="auto"/>
              <w:right w:val="single" w:sz="4" w:space="0" w:color="auto"/>
            </w:tcBorders>
            <w:vAlign w:val="center"/>
          </w:tcPr>
          <w:p w14:paraId="0555B289" w14:textId="77777777" w:rsidR="00EA07FE" w:rsidRPr="00C141E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C141E0">
              <w:rPr>
                <w:rFonts w:ascii="Times New Roman" w:hAnsi="Times New Roman"/>
                <w:bCs/>
                <w:i/>
                <w:sz w:val="26"/>
                <w:szCs w:val="26"/>
              </w:rPr>
              <w:t>½ ngày</w:t>
            </w:r>
          </w:p>
        </w:tc>
        <w:tc>
          <w:tcPr>
            <w:tcW w:w="1388" w:type="dxa"/>
            <w:tcBorders>
              <w:top w:val="single" w:sz="4" w:space="0" w:color="auto"/>
              <w:left w:val="single" w:sz="4" w:space="0" w:color="auto"/>
              <w:bottom w:val="single" w:sz="4" w:space="0" w:color="auto"/>
              <w:right w:val="single" w:sz="4" w:space="0" w:color="auto"/>
            </w:tcBorders>
          </w:tcPr>
          <w:p w14:paraId="43AED67C" w14:textId="77777777" w:rsidR="00EA07FE" w:rsidRPr="007D038B"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023791E2"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28E435E3"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55F41471" w14:textId="77777777" w:rsidR="00EA07FE" w:rsidRPr="007D038B" w:rsidRDefault="00EA07FE" w:rsidP="00EA07FE">
      <w:pPr>
        <w:spacing w:before="120" w:after="120"/>
        <w:ind w:firstLine="720"/>
        <w:jc w:val="both"/>
        <w:rPr>
          <w:bCs/>
          <w:sz w:val="28"/>
          <w:szCs w:val="28"/>
        </w:rPr>
      </w:pPr>
      <w:r w:rsidRPr="007D038B">
        <w:rPr>
          <w:sz w:val="28"/>
          <w:szCs w:val="28"/>
        </w:rPr>
        <w:lastRenderedPageBreak/>
        <w:t>- Công văn đăng ký đánh giá ngoài,</w:t>
      </w:r>
      <w:r w:rsidRPr="007D038B">
        <w:rPr>
          <w:bCs/>
          <w:sz w:val="28"/>
          <w:szCs w:val="28"/>
        </w:rPr>
        <w:t xml:space="preserve"> trong đó có nêu rõ nguyện vọng đánh giá ngoài Trường Mầm non để được công nhận đạt kiểm định chất lượng giáo dục hoặc công nhận đạt chuẩn quốc gia hoặc đồng thời công nhận đạt kiểm định chất lượng giáo dục và công nhận đạt chuẩn quốc gia.</w:t>
      </w:r>
    </w:p>
    <w:p w14:paraId="0FC10EC4" w14:textId="77777777" w:rsidR="00EA07FE" w:rsidRPr="007D038B" w:rsidRDefault="00EA07FE" w:rsidP="00EA07FE">
      <w:pPr>
        <w:spacing w:before="120" w:after="120"/>
        <w:ind w:firstLine="720"/>
        <w:jc w:val="both"/>
        <w:rPr>
          <w:sz w:val="28"/>
          <w:szCs w:val="28"/>
          <w:lang w:eastAsia="vi-VN"/>
        </w:rPr>
      </w:pPr>
      <w:r w:rsidRPr="007D038B">
        <w:rPr>
          <w:sz w:val="28"/>
          <w:szCs w:val="28"/>
          <w:lang w:eastAsia="vi-VN"/>
        </w:rPr>
        <w:t>-</w:t>
      </w:r>
      <w:r w:rsidRPr="007D038B">
        <w:rPr>
          <w:bCs/>
          <w:sz w:val="28"/>
          <w:szCs w:val="28"/>
        </w:rPr>
        <w:t xml:space="preserve"> </w:t>
      </w:r>
      <w:r w:rsidRPr="007D038B">
        <w:rPr>
          <w:sz w:val="28"/>
          <w:szCs w:val="28"/>
        </w:rPr>
        <w:t>Báo cáo tự đánh giá: 02 (hai) bản.</w:t>
      </w:r>
    </w:p>
    <w:p w14:paraId="7C603543"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7D038B">
        <w:rPr>
          <w:rFonts w:ascii="Times New Roman" w:hAnsi="Times New Roman"/>
          <w:sz w:val="28"/>
          <w:szCs w:val="28"/>
        </w:rPr>
        <w:t xml:space="preserve">+ Số lượng hồ sơ: 01 </w:t>
      </w:r>
    </w:p>
    <w:p w14:paraId="11E85729" w14:textId="77777777" w:rsidR="00EA07FE" w:rsidRPr="007D038B" w:rsidRDefault="00EA07FE" w:rsidP="00EA07FE">
      <w:pPr>
        <w:spacing w:after="60"/>
        <w:ind w:firstLine="709"/>
        <w:jc w:val="both"/>
        <w:rPr>
          <w:sz w:val="28"/>
          <w:szCs w:val="28"/>
        </w:rPr>
      </w:pPr>
      <w:r w:rsidRPr="007D038B">
        <w:rPr>
          <w:b/>
          <w:bCs/>
          <w:sz w:val="28"/>
          <w:szCs w:val="28"/>
        </w:rPr>
        <w:t xml:space="preserve">c. Đối tượng thực hiện thủ tục hành chính: </w:t>
      </w:r>
      <w:r w:rsidRPr="007D038B">
        <w:rPr>
          <w:sz w:val="28"/>
          <w:szCs w:val="28"/>
        </w:rPr>
        <w:t>Trường mầm non</w:t>
      </w:r>
    </w:p>
    <w:p w14:paraId="19647146"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rPr>
      </w:pPr>
      <w:r w:rsidRPr="007D038B">
        <w:rPr>
          <w:rFonts w:ascii="Times New Roman" w:hAnsi="Times New Roman"/>
          <w:b/>
          <w:bCs/>
          <w:sz w:val="28"/>
          <w:szCs w:val="28"/>
        </w:rPr>
        <w:t>d. Cơ quan giải quyết thủ tục hành chính</w:t>
      </w:r>
      <w:r w:rsidRPr="007D038B">
        <w:rPr>
          <w:rFonts w:ascii="Times New Roman" w:hAnsi="Times New Roman"/>
          <w:sz w:val="28"/>
          <w:szCs w:val="28"/>
        </w:rPr>
        <w:t>: Sở Giáo dục và Đào tạo</w:t>
      </w:r>
      <w:r w:rsidRPr="007D038B">
        <w:rPr>
          <w:rFonts w:ascii="Times New Roman" w:hAnsi="Times New Roman"/>
          <w:bCs/>
          <w:i/>
          <w:sz w:val="28"/>
          <w:szCs w:val="28"/>
        </w:rPr>
        <w:t xml:space="preserve"> </w:t>
      </w:r>
    </w:p>
    <w:p w14:paraId="3D5A58CE" w14:textId="77777777" w:rsidR="00EA07FE" w:rsidRPr="007D038B" w:rsidRDefault="00EA07FE" w:rsidP="00EA07FE">
      <w:pPr>
        <w:spacing w:after="60"/>
        <w:ind w:firstLine="709"/>
        <w:jc w:val="both"/>
        <w:rPr>
          <w:b/>
          <w:bCs/>
          <w:sz w:val="28"/>
          <w:szCs w:val="28"/>
        </w:rPr>
      </w:pPr>
      <w:r w:rsidRPr="007D038B">
        <w:rPr>
          <w:b/>
          <w:bCs/>
          <w:sz w:val="28"/>
          <w:szCs w:val="28"/>
        </w:rPr>
        <w:t xml:space="preserve">đ. Kết quả thực hiện thủ tục hành chính </w:t>
      </w:r>
    </w:p>
    <w:p w14:paraId="4E0DB086" w14:textId="77777777" w:rsidR="00EA07FE" w:rsidRPr="007D038B" w:rsidRDefault="00EA07FE" w:rsidP="00EA07FE">
      <w:pPr>
        <w:spacing w:after="60"/>
        <w:ind w:firstLine="709"/>
        <w:jc w:val="both"/>
        <w:rPr>
          <w:sz w:val="28"/>
          <w:szCs w:val="28"/>
        </w:rPr>
      </w:pPr>
      <w:r w:rsidRPr="007D038B">
        <w:rPr>
          <w:bCs/>
          <w:sz w:val="28"/>
          <w:szCs w:val="28"/>
        </w:rPr>
        <w:t>Giấy c</w:t>
      </w:r>
      <w:r w:rsidRPr="007D038B">
        <w:rPr>
          <w:sz w:val="28"/>
          <w:szCs w:val="28"/>
        </w:rPr>
        <w:t>hứng nhận trường đạt kiểm định chất lượng giáo dục của Giám đốc Sở Giáo dục và Đào tạo.</w:t>
      </w:r>
    </w:p>
    <w:p w14:paraId="7E39EEC6"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w:t>
      </w:r>
      <w:r w:rsidRPr="007D038B">
        <w:rPr>
          <w:rFonts w:ascii="Times New Roman" w:hAnsi="Times New Roman"/>
          <w:bCs/>
          <w:i/>
          <w:sz w:val="28"/>
          <w:szCs w:val="28"/>
        </w:rPr>
        <w:t xml:space="preserve">Không </w:t>
      </w:r>
    </w:p>
    <w:p w14:paraId="0F8A29EE"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bCs/>
          <w:i/>
          <w:sz w:val="28"/>
          <w:szCs w:val="28"/>
        </w:rPr>
        <w:t xml:space="preserve">Không </w:t>
      </w:r>
    </w:p>
    <w:p w14:paraId="427736A6"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72785811" w14:textId="77777777" w:rsidR="00EA07FE" w:rsidRPr="00281F0D" w:rsidRDefault="00EA07FE" w:rsidP="00EA07FE">
      <w:pPr>
        <w:spacing w:before="120" w:after="120"/>
        <w:ind w:firstLine="720"/>
        <w:jc w:val="both"/>
        <w:rPr>
          <w:sz w:val="28"/>
          <w:szCs w:val="28"/>
          <w:lang w:val="hr-HR"/>
        </w:rPr>
      </w:pPr>
      <w:r w:rsidRPr="00281F0D">
        <w:rPr>
          <w:sz w:val="28"/>
          <w:szCs w:val="28"/>
          <w:lang w:val="hr-HR"/>
        </w:rPr>
        <w:t xml:space="preserve">Có kết quả đánh giá ngoài đạt Mức 1 trở lên. </w:t>
      </w:r>
    </w:p>
    <w:p w14:paraId="0DD7753F" w14:textId="77777777" w:rsidR="00EA07FE" w:rsidRPr="00281F0D" w:rsidRDefault="00EA07FE" w:rsidP="00EA07FE">
      <w:pPr>
        <w:tabs>
          <w:tab w:val="left" w:pos="0"/>
          <w:tab w:val="left" w:pos="900"/>
          <w:tab w:val="left" w:pos="1701"/>
        </w:tabs>
        <w:spacing w:before="120" w:after="120"/>
        <w:ind w:firstLine="720"/>
        <w:jc w:val="both"/>
        <w:rPr>
          <w:sz w:val="28"/>
          <w:szCs w:val="28"/>
          <w:lang w:val="hr-HR"/>
        </w:rPr>
      </w:pPr>
      <w:r w:rsidRPr="00281F0D">
        <w:rPr>
          <w:spacing w:val="-4"/>
          <w:sz w:val="28"/>
          <w:szCs w:val="28"/>
          <w:lang w:val="hr-HR"/>
        </w:rPr>
        <w:t xml:space="preserve">Tiêu chuẩn đánh giá Trường mầm non các Mức 1, 2, 3 và 4 </w:t>
      </w:r>
      <w:r w:rsidRPr="00281F0D">
        <w:rPr>
          <w:sz w:val="28"/>
          <w:szCs w:val="28"/>
          <w:lang w:val="hr-HR"/>
        </w:rPr>
        <w:t xml:space="preserve">cụ thể như sau: </w:t>
      </w:r>
    </w:p>
    <w:p w14:paraId="76D0BA6C" w14:textId="77777777" w:rsidR="00EA07FE" w:rsidRPr="00281F0D" w:rsidRDefault="00EA07FE" w:rsidP="00EA07FE">
      <w:pPr>
        <w:tabs>
          <w:tab w:val="left" w:pos="1400"/>
        </w:tabs>
        <w:spacing w:before="120" w:after="120" w:line="320" w:lineRule="exact"/>
        <w:jc w:val="center"/>
        <w:rPr>
          <w:b/>
          <w:sz w:val="28"/>
          <w:szCs w:val="28"/>
          <w:lang w:val="hr-HR"/>
        </w:rPr>
      </w:pPr>
      <w:r w:rsidRPr="00281F0D">
        <w:rPr>
          <w:b/>
          <w:sz w:val="28"/>
          <w:szCs w:val="28"/>
          <w:lang w:val="hr-HR"/>
        </w:rPr>
        <w:t>TIÊU CHUẨN ĐÁNH GIÁ TRƯỜNG MẦM NON MỨC 1</w:t>
      </w:r>
    </w:p>
    <w:p w14:paraId="408CC8A1" w14:textId="77777777" w:rsidR="00EA07FE" w:rsidRPr="00281F0D" w:rsidRDefault="00EA07FE" w:rsidP="00EA07FE">
      <w:pPr>
        <w:tabs>
          <w:tab w:val="left" w:pos="1400"/>
        </w:tabs>
        <w:spacing w:before="120" w:after="120" w:line="320" w:lineRule="exact"/>
        <w:ind w:firstLine="720"/>
        <w:jc w:val="both"/>
        <w:rPr>
          <w:b/>
          <w:sz w:val="28"/>
          <w:szCs w:val="28"/>
          <w:lang w:val="hr-HR"/>
        </w:rPr>
      </w:pPr>
      <w:r w:rsidRPr="00281F0D">
        <w:rPr>
          <w:sz w:val="28"/>
          <w:szCs w:val="28"/>
          <w:lang w:val="hr-HR"/>
        </w:rPr>
        <w:t>1.10.1.</w:t>
      </w:r>
      <w:r w:rsidRPr="00281F0D">
        <w:rPr>
          <w:b/>
          <w:sz w:val="28"/>
          <w:szCs w:val="28"/>
          <w:lang w:val="hr-HR"/>
        </w:rPr>
        <w:t xml:space="preserve"> Tiêu chuẩn 1: Tổ chức và quản lý nhà trường </w:t>
      </w:r>
    </w:p>
    <w:p w14:paraId="73F9AB04" w14:textId="77777777" w:rsidR="00EA07FE" w:rsidRPr="00281F0D" w:rsidRDefault="00EA07FE" w:rsidP="00EA07FE">
      <w:pPr>
        <w:spacing w:before="120" w:after="120" w:line="340" w:lineRule="exact"/>
        <w:ind w:firstLine="720"/>
        <w:jc w:val="both"/>
        <w:rPr>
          <w:rFonts w:eastAsia="Calibri"/>
          <w:spacing w:val="-4"/>
          <w:sz w:val="28"/>
          <w:szCs w:val="28"/>
          <w:lang w:val="hr-HR"/>
        </w:rPr>
      </w:pPr>
      <w:r w:rsidRPr="00281F0D">
        <w:rPr>
          <w:sz w:val="28"/>
          <w:szCs w:val="28"/>
          <w:lang w:val="hr-HR"/>
        </w:rPr>
        <w:t>1.10.1.</w:t>
      </w:r>
      <w:r w:rsidRPr="007D038B">
        <w:rPr>
          <w:rFonts w:eastAsia="Calibri"/>
          <w:spacing w:val="-4"/>
          <w:sz w:val="28"/>
          <w:szCs w:val="28"/>
          <w:lang w:val="vi-VN"/>
        </w:rPr>
        <w:t xml:space="preserve">1. Tiêu chí 1.1: </w:t>
      </w:r>
      <w:r w:rsidRPr="00281F0D">
        <w:rPr>
          <w:rFonts w:eastAsia="Calibri"/>
          <w:spacing w:val="-4"/>
          <w:sz w:val="28"/>
          <w:szCs w:val="28"/>
          <w:lang w:val="hr-HR"/>
        </w:rPr>
        <w:t>Phương hướng, chiến lược xây dựng và phát triển nhà trường</w:t>
      </w:r>
    </w:p>
    <w:p w14:paraId="4C22B32F" w14:textId="77777777" w:rsidR="00EA07FE" w:rsidRPr="00281F0D" w:rsidRDefault="00EA07FE" w:rsidP="00EA07FE">
      <w:pPr>
        <w:spacing w:before="120" w:after="120" w:line="340" w:lineRule="exact"/>
        <w:ind w:firstLine="720"/>
        <w:jc w:val="both"/>
        <w:rPr>
          <w:sz w:val="28"/>
          <w:szCs w:val="28"/>
          <w:lang w:val="hr-HR"/>
        </w:rPr>
      </w:pPr>
      <w:r w:rsidRPr="00281F0D">
        <w:rPr>
          <w:sz w:val="28"/>
          <w:szCs w:val="28"/>
          <w:lang w:val="hr-HR"/>
        </w:rPr>
        <w:t xml:space="preserve">a) Phù hợp với mục tiêu giáo dục mầm non được quy định tại Luật giáo dục, định hướng phát triển kinh tế - xã hội của địa phương theo từng giai đoạn và các nguồn lực của nhà trường; </w:t>
      </w:r>
    </w:p>
    <w:p w14:paraId="6A41004B" w14:textId="77777777" w:rsidR="00EA07FE" w:rsidRPr="00281F0D" w:rsidRDefault="00EA07FE" w:rsidP="00EA07FE">
      <w:pPr>
        <w:spacing w:before="120" w:after="120" w:line="340" w:lineRule="exact"/>
        <w:ind w:firstLine="720"/>
        <w:jc w:val="both"/>
        <w:rPr>
          <w:sz w:val="28"/>
          <w:szCs w:val="28"/>
          <w:lang w:val="hr-HR"/>
        </w:rPr>
      </w:pPr>
      <w:r w:rsidRPr="00281F0D">
        <w:rPr>
          <w:sz w:val="28"/>
          <w:szCs w:val="28"/>
          <w:lang w:val="hr-HR"/>
        </w:rPr>
        <w:t>b) Được xác định bằng văn bản và cấp có thẩm quyền phê duyệt;</w:t>
      </w:r>
    </w:p>
    <w:p w14:paraId="5AB51E80" w14:textId="77777777" w:rsidR="00EA07FE" w:rsidRPr="00281F0D" w:rsidRDefault="00EA07FE" w:rsidP="00EA07FE">
      <w:pPr>
        <w:spacing w:before="120" w:after="120" w:line="340" w:lineRule="exact"/>
        <w:ind w:firstLine="720"/>
        <w:jc w:val="both"/>
        <w:rPr>
          <w:sz w:val="28"/>
          <w:szCs w:val="28"/>
          <w:lang w:val="hr-HR"/>
        </w:rPr>
      </w:pPr>
      <w:r w:rsidRPr="00281F0D">
        <w:rPr>
          <w:sz w:val="28"/>
          <w:szCs w:val="28"/>
          <w:lang w:val="hr-HR"/>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w:t>
      </w:r>
    </w:p>
    <w:p w14:paraId="71600BDC" w14:textId="77777777" w:rsidR="00EA07FE" w:rsidRPr="00281F0D" w:rsidRDefault="00EA07FE" w:rsidP="00EA07FE">
      <w:pPr>
        <w:spacing w:before="120" w:after="120" w:line="340" w:lineRule="exact"/>
        <w:ind w:firstLine="720"/>
        <w:jc w:val="both"/>
        <w:rPr>
          <w:sz w:val="28"/>
          <w:szCs w:val="28"/>
          <w:lang w:val="hr-HR"/>
        </w:rPr>
      </w:pPr>
      <w:r w:rsidRPr="00281F0D">
        <w:rPr>
          <w:sz w:val="28"/>
          <w:szCs w:val="28"/>
          <w:lang w:val="hr-HR"/>
        </w:rPr>
        <w:lastRenderedPageBreak/>
        <w:t>1.10.1.2. Tiêu chí 1.2: Hội đồng trường (Hội đồng quản trị đối với trường tư thục) và các hội đồng khác</w:t>
      </w:r>
    </w:p>
    <w:p w14:paraId="0CB3DE54" w14:textId="77777777" w:rsidR="00EA07FE" w:rsidRPr="007D038B" w:rsidRDefault="00EA07FE" w:rsidP="00EA07FE">
      <w:pPr>
        <w:spacing w:before="120" w:after="120" w:line="340" w:lineRule="exact"/>
        <w:ind w:firstLine="720"/>
        <w:jc w:val="both"/>
        <w:rPr>
          <w:sz w:val="28"/>
          <w:szCs w:val="28"/>
        </w:rPr>
      </w:pPr>
      <w:r w:rsidRPr="007D038B">
        <w:rPr>
          <w:sz w:val="28"/>
          <w:szCs w:val="28"/>
        </w:rPr>
        <w:t>a) Được thành lập theo quy định;</w:t>
      </w:r>
    </w:p>
    <w:p w14:paraId="6B64E31A" w14:textId="77777777" w:rsidR="00EA07FE" w:rsidRPr="007D038B" w:rsidRDefault="00EA07FE" w:rsidP="00EA07FE">
      <w:pPr>
        <w:spacing w:before="120" w:after="120" w:line="340" w:lineRule="exact"/>
        <w:ind w:firstLine="720"/>
        <w:jc w:val="both"/>
        <w:rPr>
          <w:sz w:val="28"/>
          <w:szCs w:val="28"/>
        </w:rPr>
      </w:pPr>
      <w:r w:rsidRPr="007D038B">
        <w:rPr>
          <w:sz w:val="28"/>
          <w:szCs w:val="28"/>
        </w:rPr>
        <w:t>b) Thực hiện chức năng, nhiệm vụ và quyền hạn theo quy định;</w:t>
      </w:r>
    </w:p>
    <w:p w14:paraId="18694B31" w14:textId="77777777" w:rsidR="00EA07FE" w:rsidRPr="007D038B" w:rsidRDefault="00EA07FE" w:rsidP="00EA07FE">
      <w:pPr>
        <w:spacing w:before="120" w:after="120" w:line="340" w:lineRule="exact"/>
        <w:ind w:firstLine="720"/>
        <w:jc w:val="both"/>
        <w:rPr>
          <w:sz w:val="28"/>
          <w:szCs w:val="28"/>
        </w:rPr>
      </w:pPr>
      <w:r w:rsidRPr="007D038B">
        <w:rPr>
          <w:sz w:val="28"/>
          <w:szCs w:val="28"/>
        </w:rPr>
        <w:t>c) Các hoạt động được định kỳ rà soát, đánh giá.</w:t>
      </w:r>
    </w:p>
    <w:p w14:paraId="1A765C43" w14:textId="77777777" w:rsidR="00EA07FE" w:rsidRPr="007D038B" w:rsidRDefault="00EA07FE" w:rsidP="00EA07FE">
      <w:pPr>
        <w:spacing w:before="120" w:after="120" w:line="340" w:lineRule="exact"/>
        <w:ind w:firstLine="720"/>
        <w:jc w:val="both"/>
        <w:rPr>
          <w:sz w:val="28"/>
          <w:szCs w:val="28"/>
        </w:rPr>
      </w:pPr>
      <w:r w:rsidRPr="007D038B">
        <w:rPr>
          <w:sz w:val="28"/>
          <w:szCs w:val="28"/>
        </w:rPr>
        <w:t>1.10.1.3. Tiêu chí 1.3: Tổ chức Đảng Cộng sản Việt Nam, các đoàn thể và tổ chức khác trong nhà trường</w:t>
      </w:r>
    </w:p>
    <w:p w14:paraId="49BE386D" w14:textId="77777777" w:rsidR="00EA07FE" w:rsidRPr="007D038B" w:rsidRDefault="00EA07FE" w:rsidP="00EA07FE">
      <w:pPr>
        <w:spacing w:before="120" w:after="120" w:line="340" w:lineRule="exact"/>
        <w:ind w:firstLine="720"/>
        <w:jc w:val="both"/>
        <w:rPr>
          <w:sz w:val="28"/>
          <w:szCs w:val="28"/>
        </w:rPr>
      </w:pPr>
      <w:r w:rsidRPr="007D038B">
        <w:rPr>
          <w:sz w:val="28"/>
          <w:szCs w:val="28"/>
          <w:lang w:val="vi-VN"/>
        </w:rPr>
        <w:t xml:space="preserve">a) </w:t>
      </w:r>
      <w:r w:rsidRPr="007D038B">
        <w:rPr>
          <w:sz w:val="28"/>
          <w:szCs w:val="28"/>
        </w:rPr>
        <w:t>Các đoàn thể và tổ chức khác trong nhà trường</w:t>
      </w:r>
      <w:r w:rsidRPr="007D038B" w:rsidDel="006C4820">
        <w:rPr>
          <w:sz w:val="28"/>
          <w:szCs w:val="28"/>
        </w:rPr>
        <w:t xml:space="preserve"> </w:t>
      </w:r>
      <w:r w:rsidRPr="007D038B">
        <w:rPr>
          <w:sz w:val="28"/>
          <w:szCs w:val="28"/>
        </w:rPr>
        <w:t>có cơ cấu tổ chức theo</w:t>
      </w:r>
      <w:r w:rsidRPr="007D038B">
        <w:rPr>
          <w:sz w:val="28"/>
          <w:szCs w:val="28"/>
          <w:lang w:val="vi-VN"/>
        </w:rPr>
        <w:t xml:space="preserve"> quy định;</w:t>
      </w:r>
    </w:p>
    <w:p w14:paraId="21878F62" w14:textId="77777777" w:rsidR="00EA07FE" w:rsidRPr="007D038B" w:rsidRDefault="00EA07FE" w:rsidP="00EA07FE">
      <w:pPr>
        <w:tabs>
          <w:tab w:val="left" w:pos="5626"/>
        </w:tabs>
        <w:spacing w:before="120" w:after="120" w:line="340" w:lineRule="exact"/>
        <w:ind w:firstLine="720"/>
        <w:jc w:val="both"/>
        <w:rPr>
          <w:rFonts w:eastAsia="Calibri"/>
          <w:sz w:val="28"/>
          <w:szCs w:val="28"/>
        </w:rPr>
      </w:pPr>
      <w:r w:rsidRPr="007D038B">
        <w:rPr>
          <w:rFonts w:eastAsia="Calibri"/>
          <w:sz w:val="28"/>
          <w:szCs w:val="28"/>
        </w:rPr>
        <w:t xml:space="preserve">b) Hoạt động theo quy định; </w:t>
      </w:r>
      <w:r w:rsidRPr="007D038B">
        <w:rPr>
          <w:rFonts w:eastAsia="Calibri"/>
          <w:sz w:val="28"/>
          <w:szCs w:val="28"/>
        </w:rPr>
        <w:tab/>
      </w:r>
    </w:p>
    <w:p w14:paraId="689457A6" w14:textId="77777777" w:rsidR="00EA07FE" w:rsidRPr="007D038B" w:rsidRDefault="00EA07FE" w:rsidP="00EA07FE">
      <w:pPr>
        <w:spacing w:before="120" w:after="120" w:line="340" w:lineRule="exact"/>
        <w:ind w:firstLine="720"/>
        <w:jc w:val="both"/>
        <w:rPr>
          <w:sz w:val="28"/>
          <w:szCs w:val="28"/>
        </w:rPr>
      </w:pPr>
      <w:r w:rsidRPr="007D038B">
        <w:rPr>
          <w:sz w:val="28"/>
          <w:szCs w:val="28"/>
        </w:rPr>
        <w:t>c) Hằng năm, các hoạt động được rà soát, đánh giá.</w:t>
      </w:r>
    </w:p>
    <w:p w14:paraId="1DF36C39" w14:textId="77777777" w:rsidR="00EA07FE" w:rsidRPr="007D038B" w:rsidRDefault="00EA07FE" w:rsidP="00EA07FE">
      <w:pPr>
        <w:spacing w:before="120" w:after="120" w:line="340" w:lineRule="exact"/>
        <w:ind w:firstLine="720"/>
        <w:jc w:val="both"/>
        <w:rPr>
          <w:spacing w:val="6"/>
          <w:sz w:val="28"/>
          <w:szCs w:val="28"/>
        </w:rPr>
      </w:pPr>
      <w:r w:rsidRPr="007D038B">
        <w:rPr>
          <w:sz w:val="28"/>
          <w:szCs w:val="28"/>
        </w:rPr>
        <w:t>1.10.1.</w:t>
      </w:r>
      <w:r w:rsidRPr="007D038B">
        <w:rPr>
          <w:spacing w:val="6"/>
          <w:sz w:val="28"/>
          <w:szCs w:val="28"/>
        </w:rPr>
        <w:t>4</w:t>
      </w:r>
      <w:r w:rsidRPr="007D038B">
        <w:rPr>
          <w:spacing w:val="6"/>
          <w:sz w:val="28"/>
          <w:szCs w:val="28"/>
          <w:lang w:val="vi-VN"/>
        </w:rPr>
        <w:t xml:space="preserve">. </w:t>
      </w:r>
      <w:r w:rsidRPr="007D038B">
        <w:rPr>
          <w:spacing w:val="6"/>
          <w:sz w:val="28"/>
          <w:szCs w:val="28"/>
        </w:rPr>
        <w:t xml:space="preserve">Tiêu chí 1.4: Hiệu trưởng, phó hiệu trưởng, </w:t>
      </w:r>
      <w:r w:rsidRPr="007D038B">
        <w:rPr>
          <w:spacing w:val="6"/>
          <w:sz w:val="28"/>
          <w:szCs w:val="28"/>
          <w:lang w:val="vi-VN"/>
        </w:rPr>
        <w:t>tổ chuyên môn</w:t>
      </w:r>
      <w:r w:rsidRPr="007D038B">
        <w:rPr>
          <w:spacing w:val="6"/>
          <w:sz w:val="28"/>
          <w:szCs w:val="28"/>
        </w:rPr>
        <w:t xml:space="preserve"> và tổ văn phòng</w:t>
      </w:r>
    </w:p>
    <w:p w14:paraId="1E8B9649" w14:textId="77777777" w:rsidR="00EA07FE" w:rsidRPr="007D038B" w:rsidRDefault="00EA07FE" w:rsidP="00EA07FE">
      <w:pPr>
        <w:spacing w:before="120" w:after="120" w:line="322" w:lineRule="exact"/>
        <w:ind w:firstLine="720"/>
        <w:jc w:val="both"/>
        <w:rPr>
          <w:sz w:val="28"/>
          <w:szCs w:val="28"/>
        </w:rPr>
      </w:pPr>
      <w:r w:rsidRPr="007D038B">
        <w:rPr>
          <w:sz w:val="28"/>
          <w:szCs w:val="28"/>
        </w:rPr>
        <w:t xml:space="preserve">a) Có hiệu trưởng, số lượng phó hiệu trưởng theo quy định; </w:t>
      </w:r>
    </w:p>
    <w:p w14:paraId="6C111E3F" w14:textId="77777777" w:rsidR="00EA07FE" w:rsidRPr="007D038B" w:rsidRDefault="00EA07FE" w:rsidP="00EA07FE">
      <w:pPr>
        <w:spacing w:before="120" w:after="120" w:line="322" w:lineRule="exact"/>
        <w:ind w:firstLine="720"/>
        <w:jc w:val="both"/>
        <w:rPr>
          <w:sz w:val="28"/>
          <w:szCs w:val="28"/>
        </w:rPr>
      </w:pPr>
      <w:r w:rsidRPr="007D038B">
        <w:rPr>
          <w:sz w:val="28"/>
          <w:szCs w:val="28"/>
        </w:rPr>
        <w:t>b) T</w:t>
      </w:r>
      <w:r w:rsidRPr="007D038B">
        <w:rPr>
          <w:sz w:val="28"/>
          <w:szCs w:val="28"/>
          <w:lang w:val="vi-VN"/>
        </w:rPr>
        <w:t>ổ chuyên môn</w:t>
      </w:r>
      <w:r w:rsidRPr="007D038B">
        <w:rPr>
          <w:sz w:val="28"/>
          <w:szCs w:val="28"/>
        </w:rPr>
        <w:t xml:space="preserve"> và tổ văn phòng có cơ cấu tổ chức theo quy định;</w:t>
      </w:r>
    </w:p>
    <w:p w14:paraId="67C24BC6" w14:textId="77777777" w:rsidR="00EA07FE" w:rsidRPr="007D038B" w:rsidRDefault="00EA07FE" w:rsidP="00EA07FE">
      <w:pPr>
        <w:spacing w:before="120" w:after="120" w:line="322" w:lineRule="exact"/>
        <w:ind w:firstLine="720"/>
        <w:jc w:val="both"/>
        <w:rPr>
          <w:sz w:val="28"/>
          <w:szCs w:val="28"/>
        </w:rPr>
      </w:pPr>
      <w:r w:rsidRPr="007D038B">
        <w:rPr>
          <w:sz w:val="28"/>
          <w:szCs w:val="28"/>
        </w:rPr>
        <w:t>c) T</w:t>
      </w:r>
      <w:r w:rsidRPr="007D038B">
        <w:rPr>
          <w:sz w:val="28"/>
          <w:szCs w:val="28"/>
          <w:lang w:val="vi-VN"/>
        </w:rPr>
        <w:t>ổ chuyên môn</w:t>
      </w:r>
      <w:r w:rsidRPr="007D038B">
        <w:rPr>
          <w:sz w:val="28"/>
          <w:szCs w:val="28"/>
        </w:rPr>
        <w:t>, tổ văn phòng có kế hoạch hoạt động và thực hiện các nhiệm vụ theo quy định.</w:t>
      </w:r>
    </w:p>
    <w:p w14:paraId="23E1D28F" w14:textId="77777777" w:rsidR="00EA07FE" w:rsidRPr="007D038B" w:rsidRDefault="00EA07FE" w:rsidP="00EA07FE">
      <w:pPr>
        <w:spacing w:before="120" w:after="120" w:line="322" w:lineRule="exact"/>
        <w:ind w:firstLine="720"/>
        <w:jc w:val="both"/>
        <w:rPr>
          <w:sz w:val="28"/>
          <w:szCs w:val="28"/>
        </w:rPr>
      </w:pPr>
      <w:r w:rsidRPr="007D038B">
        <w:rPr>
          <w:sz w:val="28"/>
          <w:szCs w:val="28"/>
        </w:rPr>
        <w:t>1.10.1.5. Tiêu chí 1.5: Tổ chức nhóm trẻ và lớp mẫu giáo</w:t>
      </w:r>
    </w:p>
    <w:p w14:paraId="29577372" w14:textId="77777777" w:rsidR="00EA07FE" w:rsidRPr="007D038B" w:rsidRDefault="00EA07FE" w:rsidP="00EA07FE">
      <w:pPr>
        <w:spacing w:before="120" w:after="120" w:line="322" w:lineRule="exact"/>
        <w:ind w:firstLine="720"/>
        <w:jc w:val="both"/>
        <w:rPr>
          <w:sz w:val="28"/>
          <w:szCs w:val="28"/>
        </w:rPr>
      </w:pPr>
      <w:r w:rsidRPr="007D038B">
        <w:rPr>
          <w:sz w:val="28"/>
          <w:szCs w:val="28"/>
        </w:rPr>
        <w:t xml:space="preserve">a) Các nhóm trẻ, lớp mẫu giáo được phân chia theo độ tuổi; trong trường hợp số lượng trẻ trong mỗi nhóm, lớp không đủ 50% so với số trẻ tối đa quy định tại Điều lệ trường mầm non thì được tổ chức thành nhóm trẻ ghép hoặc lớp mẫu giáo ghép; </w:t>
      </w:r>
    </w:p>
    <w:p w14:paraId="1AF4986F" w14:textId="77777777" w:rsidR="00EA07FE" w:rsidRPr="007D038B" w:rsidRDefault="00EA07FE" w:rsidP="00EA07FE">
      <w:pPr>
        <w:spacing w:before="120" w:after="120" w:line="322" w:lineRule="exact"/>
        <w:ind w:firstLine="720"/>
        <w:jc w:val="both"/>
        <w:rPr>
          <w:sz w:val="28"/>
          <w:szCs w:val="28"/>
        </w:rPr>
      </w:pPr>
      <w:r w:rsidRPr="007D038B">
        <w:rPr>
          <w:sz w:val="28"/>
          <w:szCs w:val="28"/>
        </w:rPr>
        <w:t>b) Các nhóm trẻ, lớp mẫu giáo được tổ chức học 02 buổi trên ngày;</w:t>
      </w:r>
    </w:p>
    <w:p w14:paraId="3488A0C2" w14:textId="77777777" w:rsidR="00EA07FE" w:rsidRPr="007D038B" w:rsidRDefault="00EA07FE" w:rsidP="00EA07FE">
      <w:pPr>
        <w:spacing w:before="120" w:after="120" w:line="322" w:lineRule="exact"/>
        <w:ind w:firstLine="720"/>
        <w:jc w:val="both"/>
        <w:rPr>
          <w:sz w:val="28"/>
          <w:szCs w:val="28"/>
        </w:rPr>
      </w:pPr>
      <w:r w:rsidRPr="007D038B">
        <w:rPr>
          <w:sz w:val="28"/>
          <w:szCs w:val="28"/>
        </w:rPr>
        <w:t xml:space="preserve">c) </w:t>
      </w:r>
      <w:r w:rsidRPr="007D038B">
        <w:rPr>
          <w:sz w:val="28"/>
          <w:szCs w:val="28"/>
          <w:lang w:val="vi-VN"/>
        </w:rPr>
        <w:t xml:space="preserve">Mỗi nhóm trẻ, lớp mẫu giáo có không quá </w:t>
      </w:r>
      <w:r w:rsidRPr="007D038B">
        <w:rPr>
          <w:sz w:val="28"/>
          <w:szCs w:val="28"/>
        </w:rPr>
        <w:t>0</w:t>
      </w:r>
      <w:r w:rsidRPr="007D038B">
        <w:rPr>
          <w:sz w:val="28"/>
          <w:szCs w:val="28"/>
          <w:lang w:val="vi-VN"/>
        </w:rPr>
        <w:t xml:space="preserve">2 </w:t>
      </w:r>
      <w:r w:rsidRPr="007D038B">
        <w:rPr>
          <w:sz w:val="28"/>
          <w:szCs w:val="28"/>
        </w:rPr>
        <w:t xml:space="preserve">(hai) </w:t>
      </w:r>
      <w:r w:rsidRPr="007D038B">
        <w:rPr>
          <w:sz w:val="28"/>
          <w:szCs w:val="28"/>
          <w:lang w:val="vi-VN"/>
        </w:rPr>
        <w:t xml:space="preserve">trẻ cùng một </w:t>
      </w:r>
      <w:r w:rsidRPr="007D038B">
        <w:rPr>
          <w:sz w:val="28"/>
          <w:szCs w:val="28"/>
        </w:rPr>
        <w:t xml:space="preserve">dạng </w:t>
      </w:r>
      <w:r w:rsidRPr="007D038B">
        <w:rPr>
          <w:sz w:val="28"/>
          <w:szCs w:val="28"/>
          <w:lang w:val="vi-VN"/>
        </w:rPr>
        <w:t>khuyết tật</w:t>
      </w:r>
      <w:r w:rsidRPr="007D038B">
        <w:rPr>
          <w:sz w:val="28"/>
          <w:szCs w:val="28"/>
        </w:rPr>
        <w:t>.</w:t>
      </w:r>
    </w:p>
    <w:p w14:paraId="788C026C" w14:textId="77777777" w:rsidR="00EA07FE" w:rsidRPr="007D038B" w:rsidRDefault="00EA07FE" w:rsidP="00EA07FE">
      <w:pPr>
        <w:spacing w:before="120" w:after="120" w:line="322" w:lineRule="exact"/>
        <w:ind w:firstLine="720"/>
        <w:jc w:val="both"/>
        <w:rPr>
          <w:sz w:val="28"/>
          <w:szCs w:val="28"/>
        </w:rPr>
      </w:pPr>
      <w:r w:rsidRPr="007D038B">
        <w:rPr>
          <w:sz w:val="28"/>
          <w:szCs w:val="28"/>
        </w:rPr>
        <w:t>1.10.1.6. Tiêu chí 1.6:</w:t>
      </w:r>
      <w:r w:rsidRPr="007D038B">
        <w:rPr>
          <w:sz w:val="28"/>
          <w:szCs w:val="28"/>
          <w:lang w:val="vi-VN"/>
        </w:rPr>
        <w:t xml:space="preserve"> </w:t>
      </w:r>
      <w:r w:rsidRPr="007D038B">
        <w:rPr>
          <w:sz w:val="28"/>
          <w:szCs w:val="28"/>
        </w:rPr>
        <w:t>Quản lý hành chính, tài chính và tài sản</w:t>
      </w:r>
    </w:p>
    <w:p w14:paraId="2E45E22C" w14:textId="77777777" w:rsidR="00EA07FE" w:rsidRPr="007D038B" w:rsidRDefault="00EA07FE" w:rsidP="00EA07FE">
      <w:pPr>
        <w:spacing w:before="120" w:after="120" w:line="322" w:lineRule="exact"/>
        <w:ind w:firstLine="720"/>
        <w:jc w:val="both"/>
        <w:rPr>
          <w:b/>
          <w:sz w:val="28"/>
          <w:szCs w:val="28"/>
          <w:lang w:val="vi-VN"/>
        </w:rPr>
      </w:pPr>
      <w:r w:rsidRPr="007D038B">
        <w:rPr>
          <w:sz w:val="28"/>
          <w:szCs w:val="28"/>
          <w:lang w:val="vi-VN"/>
        </w:rPr>
        <w:t xml:space="preserve">a) Hệ thống hồ sơ của nhà trường được lưu trữ theo quy định; </w:t>
      </w:r>
    </w:p>
    <w:p w14:paraId="4A026C0E" w14:textId="77777777" w:rsidR="00EA07FE" w:rsidRPr="00281F0D" w:rsidRDefault="00EA07FE" w:rsidP="00EA07FE">
      <w:pPr>
        <w:spacing w:before="120" w:after="120" w:line="322" w:lineRule="exact"/>
        <w:ind w:firstLine="720"/>
        <w:jc w:val="both"/>
        <w:rPr>
          <w:sz w:val="28"/>
          <w:szCs w:val="28"/>
          <w:lang w:val="vi-VN"/>
        </w:rPr>
      </w:pPr>
      <w:r w:rsidRPr="007D038B">
        <w:rPr>
          <w:spacing w:val="-4"/>
          <w:sz w:val="28"/>
          <w:szCs w:val="28"/>
          <w:lang w:val="vi-VN"/>
        </w:rPr>
        <w:t xml:space="preserve">b) Lập dự toán, thực hiện thu chi, quyết toán, thống kê, báo cáo tài chính và </w:t>
      </w:r>
      <w:r w:rsidRPr="00281F0D">
        <w:rPr>
          <w:spacing w:val="-4"/>
          <w:sz w:val="28"/>
          <w:szCs w:val="28"/>
          <w:lang w:val="vi-VN"/>
        </w:rPr>
        <w:t>tài sản</w:t>
      </w:r>
      <w:r w:rsidRPr="007D038B">
        <w:rPr>
          <w:spacing w:val="-4"/>
          <w:sz w:val="28"/>
          <w:szCs w:val="28"/>
          <w:lang w:val="vi-VN"/>
        </w:rPr>
        <w:t xml:space="preserve">; công khai </w:t>
      </w:r>
      <w:r w:rsidRPr="00281F0D">
        <w:rPr>
          <w:spacing w:val="-4"/>
          <w:sz w:val="28"/>
          <w:szCs w:val="28"/>
          <w:lang w:val="vi-VN"/>
        </w:rPr>
        <w:t>và</w:t>
      </w:r>
      <w:r w:rsidRPr="007D038B">
        <w:rPr>
          <w:spacing w:val="-4"/>
          <w:sz w:val="28"/>
          <w:szCs w:val="28"/>
          <w:lang w:val="vi-VN"/>
        </w:rPr>
        <w:t xml:space="preserve"> định kỳ tự kiểm tra tài chính</w:t>
      </w:r>
      <w:r w:rsidRPr="00281F0D">
        <w:rPr>
          <w:spacing w:val="-4"/>
          <w:sz w:val="28"/>
          <w:szCs w:val="28"/>
          <w:lang w:val="vi-VN"/>
        </w:rPr>
        <w:t xml:space="preserve">, </w:t>
      </w:r>
      <w:r w:rsidRPr="007D038B">
        <w:rPr>
          <w:spacing w:val="-4"/>
          <w:sz w:val="28"/>
          <w:szCs w:val="28"/>
          <w:lang w:val="vi-VN"/>
        </w:rPr>
        <w:t>tài sản</w:t>
      </w:r>
      <w:r w:rsidRPr="00281F0D">
        <w:rPr>
          <w:spacing w:val="-4"/>
          <w:sz w:val="28"/>
          <w:szCs w:val="28"/>
          <w:lang w:val="vi-VN"/>
        </w:rPr>
        <w:t xml:space="preserve"> theo quy định</w:t>
      </w:r>
      <w:r w:rsidRPr="007D038B">
        <w:rPr>
          <w:spacing w:val="-4"/>
          <w:sz w:val="28"/>
          <w:szCs w:val="28"/>
          <w:lang w:val="vi-VN"/>
        </w:rPr>
        <w:t xml:space="preserve">; </w:t>
      </w:r>
      <w:r w:rsidRPr="00281F0D">
        <w:rPr>
          <w:sz w:val="28"/>
          <w:szCs w:val="28"/>
          <w:lang w:val="vi-VN"/>
        </w:rPr>
        <w:t>quy chế chi tiêu nội bộ được bổ sung, cập nhật phù hợp với điều kiện thực tế và các quy định hiện hành;</w:t>
      </w:r>
    </w:p>
    <w:p w14:paraId="59F82628" w14:textId="77777777" w:rsidR="00EA07FE" w:rsidRPr="007D038B" w:rsidRDefault="00EA07FE" w:rsidP="00EA07FE">
      <w:pPr>
        <w:spacing w:before="120" w:after="120" w:line="322" w:lineRule="exact"/>
        <w:ind w:firstLine="720"/>
        <w:jc w:val="both"/>
        <w:rPr>
          <w:sz w:val="28"/>
          <w:szCs w:val="28"/>
          <w:lang w:val="vi-VN"/>
        </w:rPr>
      </w:pPr>
      <w:r w:rsidRPr="007D038B">
        <w:rPr>
          <w:sz w:val="28"/>
          <w:szCs w:val="28"/>
          <w:lang w:val="vi-VN"/>
        </w:rPr>
        <w:lastRenderedPageBreak/>
        <w:t>c) Quản lý, sử dụng tài chính</w:t>
      </w:r>
      <w:r w:rsidRPr="00281F0D">
        <w:rPr>
          <w:sz w:val="28"/>
          <w:szCs w:val="28"/>
          <w:lang w:val="vi-VN"/>
        </w:rPr>
        <w:t xml:space="preserve">, </w:t>
      </w:r>
      <w:r w:rsidRPr="007D038B">
        <w:rPr>
          <w:sz w:val="28"/>
          <w:szCs w:val="28"/>
          <w:lang w:val="vi-VN"/>
        </w:rPr>
        <w:t>tài sản đúng mục đích và có hiệu quả để phục vụ các hoạt động giáo dục.</w:t>
      </w:r>
    </w:p>
    <w:p w14:paraId="1FDCBAE7"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1.10.1.7. Tiêu chí 1.7:</w:t>
      </w:r>
      <w:r w:rsidRPr="007D038B">
        <w:rPr>
          <w:sz w:val="28"/>
          <w:szCs w:val="28"/>
          <w:lang w:val="vi-VN"/>
        </w:rPr>
        <w:t xml:space="preserve"> Quản lý</w:t>
      </w:r>
      <w:r w:rsidRPr="00281F0D">
        <w:rPr>
          <w:sz w:val="28"/>
          <w:szCs w:val="28"/>
          <w:lang w:val="vi-VN"/>
        </w:rPr>
        <w:t xml:space="preserve"> </w:t>
      </w:r>
      <w:r w:rsidRPr="007D038B">
        <w:rPr>
          <w:sz w:val="28"/>
          <w:szCs w:val="28"/>
          <w:lang w:val="vi-VN"/>
        </w:rPr>
        <w:t>cán bộ, giáo viên</w:t>
      </w:r>
      <w:r w:rsidRPr="00281F0D">
        <w:rPr>
          <w:sz w:val="28"/>
          <w:szCs w:val="28"/>
          <w:lang w:val="vi-VN"/>
        </w:rPr>
        <w:t xml:space="preserve"> và</w:t>
      </w:r>
      <w:r w:rsidRPr="007D038B">
        <w:rPr>
          <w:sz w:val="28"/>
          <w:szCs w:val="28"/>
          <w:lang w:val="vi-VN"/>
        </w:rPr>
        <w:t xml:space="preserve"> nhân viên</w:t>
      </w:r>
    </w:p>
    <w:p w14:paraId="71FAF8BF" w14:textId="77777777" w:rsidR="00EA07FE" w:rsidRPr="00281F0D" w:rsidRDefault="00EA07FE" w:rsidP="00EA07FE">
      <w:pPr>
        <w:spacing w:before="120" w:after="120" w:line="322" w:lineRule="exact"/>
        <w:ind w:firstLine="720"/>
        <w:jc w:val="both"/>
        <w:rPr>
          <w:sz w:val="28"/>
          <w:szCs w:val="28"/>
          <w:lang w:val="vi-VN"/>
        </w:rPr>
      </w:pPr>
      <w:r w:rsidRPr="007D038B">
        <w:rPr>
          <w:sz w:val="28"/>
          <w:szCs w:val="28"/>
          <w:lang w:val="vi-VN"/>
        </w:rPr>
        <w:t>a) Có kế hoạch bồi dưỡng</w:t>
      </w:r>
      <w:r w:rsidRPr="00281F0D">
        <w:rPr>
          <w:sz w:val="28"/>
          <w:szCs w:val="28"/>
          <w:lang w:val="vi-VN"/>
        </w:rPr>
        <w:t xml:space="preserve"> chuyên môn, nghiệp vụ cho </w:t>
      </w:r>
      <w:r w:rsidRPr="007D038B">
        <w:rPr>
          <w:sz w:val="28"/>
          <w:szCs w:val="28"/>
          <w:lang w:val="vi-VN"/>
        </w:rPr>
        <w:t>đội ngũ cán bộ quản lý, giáo viên</w:t>
      </w:r>
      <w:r w:rsidRPr="00281F0D">
        <w:rPr>
          <w:sz w:val="28"/>
          <w:szCs w:val="28"/>
          <w:lang w:val="vi-VN"/>
        </w:rPr>
        <w:t xml:space="preserve"> và</w:t>
      </w:r>
      <w:r w:rsidRPr="007D038B">
        <w:rPr>
          <w:sz w:val="28"/>
          <w:szCs w:val="28"/>
          <w:lang w:val="vi-VN"/>
        </w:rPr>
        <w:t xml:space="preserve"> nhân viên;</w:t>
      </w:r>
    </w:p>
    <w:p w14:paraId="4425A681" w14:textId="77777777" w:rsidR="00EA07FE" w:rsidRPr="00281F0D" w:rsidRDefault="00EA07FE" w:rsidP="00EA07FE">
      <w:pPr>
        <w:spacing w:before="120" w:after="120" w:line="322" w:lineRule="exact"/>
        <w:ind w:firstLine="720"/>
        <w:jc w:val="both"/>
        <w:rPr>
          <w:sz w:val="28"/>
          <w:szCs w:val="28"/>
          <w:lang w:val="vi-VN"/>
        </w:rPr>
      </w:pPr>
      <w:r w:rsidRPr="007D038B">
        <w:rPr>
          <w:sz w:val="28"/>
          <w:szCs w:val="28"/>
          <w:lang w:val="vi-VN"/>
        </w:rPr>
        <w:t>b) Phân công, sử dụng cán bộ quản lý, giáo viên</w:t>
      </w:r>
      <w:r w:rsidRPr="00281F0D">
        <w:rPr>
          <w:sz w:val="28"/>
          <w:szCs w:val="28"/>
          <w:lang w:val="vi-VN"/>
        </w:rPr>
        <w:t>,</w:t>
      </w:r>
      <w:r w:rsidRPr="007D038B">
        <w:rPr>
          <w:sz w:val="28"/>
          <w:szCs w:val="28"/>
          <w:lang w:val="vi-VN"/>
        </w:rPr>
        <w:t xml:space="preserve"> nhân viên rõ ràng,</w:t>
      </w:r>
      <w:r w:rsidRPr="00281F0D">
        <w:rPr>
          <w:sz w:val="28"/>
          <w:szCs w:val="28"/>
          <w:lang w:val="vi-VN"/>
        </w:rPr>
        <w:t xml:space="preserve"> hợp lý, đảm bảo hiệu quả hoạt động của nhà trường;</w:t>
      </w:r>
    </w:p>
    <w:p w14:paraId="73718B16" w14:textId="77777777" w:rsidR="00EA07FE" w:rsidRPr="00281F0D" w:rsidRDefault="00EA07FE" w:rsidP="00EA07FE">
      <w:pPr>
        <w:spacing w:before="120" w:after="120" w:line="322" w:lineRule="exact"/>
        <w:ind w:firstLine="720"/>
        <w:jc w:val="both"/>
        <w:rPr>
          <w:spacing w:val="4"/>
          <w:sz w:val="28"/>
          <w:szCs w:val="28"/>
          <w:lang w:val="vi-VN"/>
        </w:rPr>
      </w:pPr>
      <w:r w:rsidRPr="007D038B">
        <w:rPr>
          <w:spacing w:val="4"/>
          <w:sz w:val="28"/>
          <w:szCs w:val="28"/>
          <w:lang w:val="vi-VN"/>
        </w:rPr>
        <w:t>c) Cán bộ quản lý, giáo viên</w:t>
      </w:r>
      <w:r w:rsidRPr="00281F0D">
        <w:rPr>
          <w:spacing w:val="4"/>
          <w:sz w:val="28"/>
          <w:szCs w:val="28"/>
          <w:lang w:val="vi-VN"/>
        </w:rPr>
        <w:t>,</w:t>
      </w:r>
      <w:r w:rsidRPr="007D038B">
        <w:rPr>
          <w:spacing w:val="4"/>
          <w:sz w:val="28"/>
          <w:szCs w:val="28"/>
          <w:lang w:val="vi-VN"/>
        </w:rPr>
        <w:t xml:space="preserve"> nhân viên</w:t>
      </w:r>
      <w:r w:rsidRPr="00281F0D">
        <w:rPr>
          <w:spacing w:val="4"/>
          <w:sz w:val="28"/>
          <w:szCs w:val="28"/>
          <w:lang w:val="vi-VN"/>
        </w:rPr>
        <w:t xml:space="preserve"> </w:t>
      </w:r>
      <w:r w:rsidRPr="007D038B">
        <w:rPr>
          <w:spacing w:val="4"/>
          <w:sz w:val="28"/>
          <w:szCs w:val="28"/>
          <w:lang w:val="vi-VN"/>
        </w:rPr>
        <w:t xml:space="preserve">được </w:t>
      </w:r>
      <w:r w:rsidRPr="00281F0D">
        <w:rPr>
          <w:spacing w:val="4"/>
          <w:sz w:val="28"/>
          <w:szCs w:val="28"/>
          <w:lang w:val="vi-VN"/>
        </w:rPr>
        <w:t xml:space="preserve">đảm bảo </w:t>
      </w:r>
      <w:r w:rsidRPr="007D038B">
        <w:rPr>
          <w:spacing w:val="4"/>
          <w:sz w:val="28"/>
          <w:szCs w:val="28"/>
          <w:lang w:val="vi-VN"/>
        </w:rPr>
        <w:t>các quyền theo quy định</w:t>
      </w:r>
      <w:r w:rsidRPr="00281F0D">
        <w:rPr>
          <w:spacing w:val="4"/>
          <w:sz w:val="28"/>
          <w:szCs w:val="28"/>
          <w:lang w:val="vi-VN"/>
        </w:rPr>
        <w:t>.</w:t>
      </w:r>
    </w:p>
    <w:p w14:paraId="65F1BE3B"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 xml:space="preserve">1.10.1.8. Tiêu chí 1.8: </w:t>
      </w:r>
      <w:r w:rsidRPr="007D038B">
        <w:rPr>
          <w:sz w:val="28"/>
          <w:szCs w:val="28"/>
          <w:lang w:val="vi-VN"/>
        </w:rPr>
        <w:t xml:space="preserve">Quản lý </w:t>
      </w:r>
      <w:r w:rsidRPr="00281F0D">
        <w:rPr>
          <w:sz w:val="28"/>
          <w:szCs w:val="28"/>
          <w:lang w:val="vi-VN"/>
        </w:rPr>
        <w:t>các hoạt động giáo dục</w:t>
      </w:r>
    </w:p>
    <w:p w14:paraId="061BC55D"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a) Kế hoạch giáo dục phù hợp với quy định hiện hành, điều kiện thực tế địa phương và điều kiện của nhà trường;</w:t>
      </w:r>
    </w:p>
    <w:p w14:paraId="726F31C9"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b) Kế hoạch giáo dục được thực hiện đầy đủ;</w:t>
      </w:r>
    </w:p>
    <w:p w14:paraId="2ED5E448" w14:textId="77777777" w:rsidR="00EA07FE" w:rsidRPr="00281F0D" w:rsidRDefault="00EA07FE" w:rsidP="00EA07FE">
      <w:pPr>
        <w:spacing w:before="120" w:after="120" w:line="322" w:lineRule="exact"/>
        <w:ind w:firstLine="720"/>
        <w:jc w:val="both"/>
        <w:rPr>
          <w:spacing w:val="-4"/>
          <w:sz w:val="28"/>
          <w:szCs w:val="28"/>
          <w:lang w:val="vi-VN"/>
        </w:rPr>
      </w:pPr>
      <w:r w:rsidRPr="00281F0D">
        <w:rPr>
          <w:spacing w:val="-4"/>
          <w:sz w:val="28"/>
          <w:szCs w:val="28"/>
          <w:lang w:val="vi-VN"/>
        </w:rPr>
        <w:t>c) Kế hoạch giáo dục được rà soát, đánh giá, điều chỉnh kịp thời.</w:t>
      </w:r>
    </w:p>
    <w:p w14:paraId="5EA36629"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1.10.1.9. Tiêu chí 1.9: Thực hiện quy chế dân chủ cơ sở</w:t>
      </w:r>
    </w:p>
    <w:p w14:paraId="3D932217" w14:textId="77777777" w:rsidR="00EA07FE" w:rsidRPr="00281F0D" w:rsidRDefault="00EA07FE" w:rsidP="00EA07FE">
      <w:pPr>
        <w:spacing w:before="120" w:after="120" w:line="322" w:lineRule="exact"/>
        <w:ind w:firstLine="720"/>
        <w:jc w:val="both"/>
        <w:rPr>
          <w:spacing w:val="-4"/>
          <w:sz w:val="28"/>
          <w:szCs w:val="28"/>
          <w:lang w:val="vi-VN"/>
        </w:rPr>
      </w:pPr>
      <w:r w:rsidRPr="00281F0D">
        <w:rPr>
          <w:spacing w:val="-4"/>
          <w:sz w:val="28"/>
          <w:szCs w:val="28"/>
          <w:lang w:val="vi-VN"/>
        </w:rPr>
        <w:t xml:space="preserve">a) </w:t>
      </w:r>
      <w:r w:rsidRPr="007D038B">
        <w:rPr>
          <w:spacing w:val="-4"/>
          <w:sz w:val="28"/>
          <w:szCs w:val="28"/>
          <w:lang w:val="vi-VN"/>
        </w:rPr>
        <w:t xml:space="preserve">Cán bộ quản lý, giáo viên, nhân viên được tham gia thảo luận, đóng góp ý kiến </w:t>
      </w:r>
      <w:r w:rsidRPr="00281F0D">
        <w:rPr>
          <w:spacing w:val="-4"/>
          <w:sz w:val="28"/>
          <w:szCs w:val="28"/>
          <w:lang w:val="vi-VN"/>
        </w:rPr>
        <w:t>khi xây dựng</w:t>
      </w:r>
      <w:r w:rsidRPr="007D038B">
        <w:rPr>
          <w:spacing w:val="-4"/>
          <w:sz w:val="28"/>
          <w:szCs w:val="28"/>
          <w:lang w:val="vi-VN"/>
        </w:rPr>
        <w:t xml:space="preserve"> kế hoạch, nội quy, quy định, quy chế</w:t>
      </w:r>
      <w:r w:rsidRPr="00281F0D">
        <w:rPr>
          <w:spacing w:val="-4"/>
          <w:sz w:val="28"/>
          <w:szCs w:val="28"/>
          <w:lang w:val="vi-VN"/>
        </w:rPr>
        <w:t xml:space="preserve"> </w:t>
      </w:r>
      <w:r w:rsidRPr="00281F0D">
        <w:rPr>
          <w:sz w:val="28"/>
          <w:szCs w:val="28"/>
          <w:lang w:val="vi-VN"/>
        </w:rPr>
        <w:t>liên quan đến các hoạt động của nhà trường</w:t>
      </w:r>
      <w:r w:rsidRPr="007D038B">
        <w:rPr>
          <w:spacing w:val="-4"/>
          <w:sz w:val="28"/>
          <w:szCs w:val="28"/>
          <w:lang w:val="vi-VN"/>
        </w:rPr>
        <w:t xml:space="preserve">; </w:t>
      </w:r>
    </w:p>
    <w:p w14:paraId="508F951C"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b) Các</w:t>
      </w:r>
      <w:r w:rsidRPr="007D038B">
        <w:rPr>
          <w:sz w:val="28"/>
          <w:szCs w:val="28"/>
          <w:lang w:val="vi-VN"/>
        </w:rPr>
        <w:t xml:space="preserve"> khiếu nại, tố cáo</w:t>
      </w:r>
      <w:r w:rsidRPr="00281F0D">
        <w:rPr>
          <w:sz w:val="28"/>
          <w:szCs w:val="28"/>
          <w:lang w:val="vi-VN"/>
        </w:rPr>
        <w:t>, kiến nghị, phản ánh</w:t>
      </w:r>
      <w:r w:rsidRPr="007D038B">
        <w:rPr>
          <w:sz w:val="28"/>
          <w:szCs w:val="28"/>
          <w:lang w:val="vi-VN"/>
        </w:rPr>
        <w:t xml:space="preserve"> (nếu có) thuộc thẩm quyền xử lý của nhà trường được giải quyết đúng pháp luật</w:t>
      </w:r>
      <w:r w:rsidRPr="00281F0D">
        <w:rPr>
          <w:sz w:val="28"/>
          <w:szCs w:val="28"/>
          <w:lang w:val="vi-VN"/>
        </w:rPr>
        <w:t>;</w:t>
      </w:r>
    </w:p>
    <w:p w14:paraId="2F583B53"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c</w:t>
      </w:r>
      <w:r w:rsidRPr="007D038B">
        <w:rPr>
          <w:sz w:val="28"/>
          <w:szCs w:val="28"/>
          <w:lang w:val="vi-VN"/>
        </w:rPr>
        <w:t>) Hằng năm</w:t>
      </w:r>
      <w:r w:rsidRPr="00281F0D">
        <w:rPr>
          <w:sz w:val="28"/>
          <w:szCs w:val="28"/>
          <w:lang w:val="vi-VN"/>
        </w:rPr>
        <w:t>,</w:t>
      </w:r>
      <w:r w:rsidRPr="007D038B">
        <w:rPr>
          <w:sz w:val="28"/>
          <w:szCs w:val="28"/>
          <w:lang w:val="vi-VN"/>
        </w:rPr>
        <w:t xml:space="preserve"> có báo cáo thực hiện quy chế dân chủ cơ sở</w:t>
      </w:r>
      <w:r w:rsidRPr="00281F0D">
        <w:rPr>
          <w:sz w:val="28"/>
          <w:szCs w:val="28"/>
          <w:lang w:val="vi-VN"/>
        </w:rPr>
        <w:t>.</w:t>
      </w:r>
    </w:p>
    <w:p w14:paraId="66E8A50F"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 xml:space="preserve">1.10.1.10. Tiêu chí 1.10: Đảm bảo an ninh trật tự, </w:t>
      </w:r>
      <w:r w:rsidRPr="007D038B">
        <w:rPr>
          <w:sz w:val="28"/>
          <w:szCs w:val="28"/>
          <w:lang w:val="vi-VN"/>
        </w:rPr>
        <w:t xml:space="preserve">an toàn </w:t>
      </w:r>
      <w:r w:rsidRPr="00281F0D">
        <w:rPr>
          <w:sz w:val="28"/>
          <w:szCs w:val="28"/>
          <w:lang w:val="vi-VN"/>
        </w:rPr>
        <w:t>trường học</w:t>
      </w:r>
    </w:p>
    <w:p w14:paraId="06111C5A" w14:textId="77777777" w:rsidR="00EA07FE" w:rsidRPr="00281F0D" w:rsidRDefault="00EA07FE" w:rsidP="00EA07FE">
      <w:pPr>
        <w:spacing w:before="120" w:after="120" w:line="322" w:lineRule="exact"/>
        <w:ind w:firstLine="720"/>
        <w:jc w:val="both"/>
        <w:rPr>
          <w:spacing w:val="-4"/>
          <w:sz w:val="28"/>
          <w:szCs w:val="28"/>
          <w:lang w:val="vi-VN"/>
        </w:rPr>
      </w:pPr>
      <w:r w:rsidRPr="00281F0D">
        <w:rPr>
          <w:spacing w:val="-4"/>
          <w:sz w:val="28"/>
          <w:szCs w:val="28"/>
          <w:lang w:val="vi-VN"/>
        </w:rPr>
        <w:t xml:space="preserve">a) Có </w:t>
      </w:r>
      <w:r w:rsidRPr="00281F0D">
        <w:rPr>
          <w:sz w:val="28"/>
          <w:szCs w:val="28"/>
          <w:lang w:val="vi-VN"/>
        </w:rPr>
        <w:t>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r w:rsidRPr="00281F0D">
        <w:rPr>
          <w:spacing w:val="-4"/>
          <w:sz w:val="28"/>
          <w:szCs w:val="28"/>
          <w:lang w:val="vi-VN"/>
        </w:rPr>
        <w:t xml:space="preserve">; </w:t>
      </w:r>
      <w:r w:rsidRPr="00281F0D">
        <w:rPr>
          <w:rFonts w:eastAsia="Calibri"/>
          <w:spacing w:val="-4"/>
          <w:sz w:val="28"/>
          <w:szCs w:val="28"/>
          <w:lang w:val="vi-VN"/>
        </w:rPr>
        <w:t xml:space="preserve">những trường có tổ chức bếp ăn cho trẻ được </w:t>
      </w:r>
      <w:r w:rsidRPr="00281F0D">
        <w:rPr>
          <w:spacing w:val="-4"/>
          <w:sz w:val="28"/>
          <w:szCs w:val="28"/>
          <w:lang w:val="vi-VN"/>
        </w:rPr>
        <w:t>cấp giấy chứng nhận đủ điều kiện an toàn thực phẩm;</w:t>
      </w:r>
    </w:p>
    <w:p w14:paraId="59794B63" w14:textId="77777777" w:rsidR="00EA07FE" w:rsidRPr="00281F0D" w:rsidRDefault="00EA07FE" w:rsidP="00EA07FE">
      <w:pPr>
        <w:spacing w:before="120" w:after="120" w:line="322" w:lineRule="exact"/>
        <w:ind w:firstLine="720"/>
        <w:jc w:val="both"/>
        <w:rPr>
          <w:sz w:val="28"/>
          <w:szCs w:val="28"/>
          <w:lang w:val="vi-VN"/>
        </w:rPr>
      </w:pPr>
      <w:r w:rsidRPr="007D038B">
        <w:rPr>
          <w:spacing w:val="-6"/>
          <w:sz w:val="28"/>
          <w:szCs w:val="28"/>
          <w:lang w:val="vi-VN"/>
        </w:rPr>
        <w:t xml:space="preserve">b) </w:t>
      </w:r>
      <w:r w:rsidRPr="00281F0D">
        <w:rPr>
          <w:spacing w:val="-6"/>
          <w:sz w:val="28"/>
          <w:szCs w:val="28"/>
          <w:lang w:val="vi-VN"/>
        </w:rPr>
        <w:t>Có hộp thư góp ý, đường dây nóng và các hình thức khác để tiếp nhận, xử lý các thông tin phản ánh của người dân; đ</w:t>
      </w:r>
      <w:r w:rsidRPr="007D038B">
        <w:rPr>
          <w:spacing w:val="-6"/>
          <w:sz w:val="28"/>
          <w:szCs w:val="28"/>
          <w:lang w:val="vi-VN"/>
        </w:rPr>
        <w:t>ảm bảo an toàn cho cán bộ</w:t>
      </w:r>
      <w:r w:rsidRPr="00281F0D">
        <w:rPr>
          <w:spacing w:val="-6"/>
          <w:sz w:val="28"/>
          <w:szCs w:val="28"/>
          <w:lang w:val="vi-VN"/>
        </w:rPr>
        <w:t xml:space="preserve"> quản lý</w:t>
      </w:r>
      <w:r w:rsidRPr="007D038B">
        <w:rPr>
          <w:spacing w:val="-6"/>
          <w:sz w:val="28"/>
          <w:szCs w:val="28"/>
          <w:lang w:val="vi-VN"/>
        </w:rPr>
        <w:t>, giáo viên, nhân viên</w:t>
      </w:r>
      <w:r w:rsidRPr="00281F0D">
        <w:rPr>
          <w:spacing w:val="-6"/>
          <w:sz w:val="28"/>
          <w:szCs w:val="28"/>
          <w:lang w:val="vi-VN"/>
        </w:rPr>
        <w:t xml:space="preserve"> và trẻ</w:t>
      </w:r>
      <w:r w:rsidRPr="007D038B">
        <w:rPr>
          <w:spacing w:val="-6"/>
          <w:sz w:val="28"/>
          <w:szCs w:val="28"/>
          <w:lang w:val="vi-VN"/>
        </w:rPr>
        <w:t xml:space="preserve"> trong nhà trường</w:t>
      </w:r>
      <w:r w:rsidRPr="00281F0D">
        <w:rPr>
          <w:sz w:val="28"/>
          <w:szCs w:val="28"/>
          <w:lang w:val="vi-VN"/>
        </w:rPr>
        <w:t>;</w:t>
      </w:r>
    </w:p>
    <w:p w14:paraId="1D4DF2A1"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c) Không có hiện tượng kỳ thị, hành vi bạo lực, vi phạm pháp luật về bình đẳng giới trong nhà trường.</w:t>
      </w:r>
    </w:p>
    <w:p w14:paraId="5261BFE9" w14:textId="77777777" w:rsidR="00EA07FE" w:rsidRPr="00281F0D" w:rsidRDefault="00EA07FE" w:rsidP="00EA07FE">
      <w:pPr>
        <w:spacing w:before="120" w:after="120" w:line="322" w:lineRule="exact"/>
        <w:ind w:firstLine="720"/>
        <w:jc w:val="both"/>
        <w:rPr>
          <w:b/>
          <w:bCs/>
          <w:sz w:val="28"/>
          <w:szCs w:val="28"/>
          <w:lang w:val="vi-VN"/>
        </w:rPr>
      </w:pPr>
      <w:r w:rsidRPr="00281F0D">
        <w:rPr>
          <w:sz w:val="28"/>
          <w:szCs w:val="28"/>
          <w:lang w:val="vi-VN"/>
        </w:rPr>
        <w:lastRenderedPageBreak/>
        <w:t>1.10.2.</w:t>
      </w:r>
      <w:r w:rsidRPr="00281F0D">
        <w:rPr>
          <w:b/>
          <w:bCs/>
          <w:sz w:val="28"/>
          <w:szCs w:val="28"/>
          <w:lang w:val="vi-VN"/>
        </w:rPr>
        <w:t xml:space="preserve"> </w:t>
      </w:r>
      <w:r w:rsidRPr="007D038B">
        <w:rPr>
          <w:b/>
          <w:bCs/>
          <w:sz w:val="28"/>
          <w:szCs w:val="28"/>
          <w:lang w:val="vi-VN"/>
        </w:rPr>
        <w:t>Tiêu chuẩn</w:t>
      </w:r>
      <w:r w:rsidRPr="00281F0D">
        <w:rPr>
          <w:b/>
          <w:bCs/>
          <w:sz w:val="28"/>
          <w:szCs w:val="28"/>
          <w:lang w:val="vi-VN"/>
        </w:rPr>
        <w:t xml:space="preserve"> </w:t>
      </w:r>
      <w:r w:rsidRPr="007D038B">
        <w:rPr>
          <w:b/>
          <w:bCs/>
          <w:sz w:val="28"/>
          <w:szCs w:val="28"/>
          <w:lang w:val="vi-VN"/>
        </w:rPr>
        <w:t>2</w:t>
      </w:r>
      <w:r w:rsidRPr="00281F0D">
        <w:rPr>
          <w:b/>
          <w:sz w:val="28"/>
          <w:szCs w:val="28"/>
          <w:lang w:val="vi-VN"/>
        </w:rPr>
        <w:t xml:space="preserve">: </w:t>
      </w:r>
      <w:r w:rsidRPr="007D038B">
        <w:rPr>
          <w:b/>
          <w:bCs/>
          <w:sz w:val="28"/>
          <w:szCs w:val="28"/>
          <w:lang w:val="vi-VN"/>
        </w:rPr>
        <w:t>Cán bộ quản lý, giáo viên</w:t>
      </w:r>
      <w:r w:rsidRPr="00281F0D">
        <w:rPr>
          <w:b/>
          <w:bCs/>
          <w:sz w:val="28"/>
          <w:szCs w:val="28"/>
          <w:lang w:val="vi-VN"/>
        </w:rPr>
        <w:t>,</w:t>
      </w:r>
      <w:r w:rsidRPr="007D038B">
        <w:rPr>
          <w:b/>
          <w:bCs/>
          <w:sz w:val="28"/>
          <w:szCs w:val="28"/>
          <w:lang w:val="vi-VN"/>
        </w:rPr>
        <w:t xml:space="preserve"> nhân viên</w:t>
      </w:r>
    </w:p>
    <w:p w14:paraId="0B0C3B0B"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1.10.2.</w:t>
      </w:r>
      <w:r w:rsidRPr="00281F0D">
        <w:rPr>
          <w:bCs/>
          <w:sz w:val="28"/>
          <w:szCs w:val="28"/>
          <w:lang w:val="vi-VN"/>
        </w:rPr>
        <w:t xml:space="preserve">1. </w:t>
      </w:r>
      <w:r w:rsidRPr="00281F0D">
        <w:rPr>
          <w:sz w:val="28"/>
          <w:szCs w:val="28"/>
          <w:lang w:val="vi-VN"/>
        </w:rPr>
        <w:t xml:space="preserve">Tiêu chí 2.1: </w:t>
      </w:r>
      <w:r w:rsidRPr="00281F0D">
        <w:rPr>
          <w:rFonts w:eastAsia="Calibri"/>
          <w:sz w:val="28"/>
          <w:szCs w:val="28"/>
          <w:lang w:val="vi-VN"/>
        </w:rPr>
        <w:t>Đối với</w:t>
      </w:r>
      <w:r w:rsidRPr="007D038B">
        <w:rPr>
          <w:rFonts w:eastAsia="Calibri"/>
          <w:sz w:val="28"/>
          <w:szCs w:val="28"/>
          <w:lang w:val="vi-VN"/>
        </w:rPr>
        <w:t xml:space="preserve"> </w:t>
      </w:r>
      <w:r w:rsidRPr="00281F0D">
        <w:rPr>
          <w:bCs/>
          <w:sz w:val="28"/>
          <w:szCs w:val="28"/>
          <w:lang w:val="vi-VN"/>
        </w:rPr>
        <w:t>hiệu trưởng, phó hiệu trưởng</w:t>
      </w:r>
    </w:p>
    <w:p w14:paraId="6F41CFF6" w14:textId="77777777" w:rsidR="00EA07FE" w:rsidRPr="007D038B" w:rsidRDefault="00EA07FE" w:rsidP="00EA07FE">
      <w:pPr>
        <w:spacing w:before="120" w:after="120" w:line="322" w:lineRule="exact"/>
        <w:ind w:firstLine="720"/>
        <w:jc w:val="both"/>
        <w:rPr>
          <w:sz w:val="28"/>
          <w:szCs w:val="28"/>
        </w:rPr>
      </w:pPr>
      <w:r w:rsidRPr="007D038B">
        <w:rPr>
          <w:sz w:val="28"/>
          <w:szCs w:val="28"/>
          <w:lang w:val="vi-VN"/>
        </w:rPr>
        <w:t xml:space="preserve">a) </w:t>
      </w:r>
      <w:r w:rsidRPr="007D038B">
        <w:rPr>
          <w:bCs/>
          <w:sz w:val="28"/>
          <w:szCs w:val="28"/>
        </w:rPr>
        <w:t>Đạt tiêu chuẩn theo quy định</w:t>
      </w:r>
      <w:r w:rsidRPr="007D038B">
        <w:rPr>
          <w:sz w:val="28"/>
          <w:szCs w:val="28"/>
          <w:lang w:val="vi-VN"/>
        </w:rPr>
        <w:t>;</w:t>
      </w:r>
    </w:p>
    <w:p w14:paraId="4AD40EB2" w14:textId="77777777" w:rsidR="00EA07FE" w:rsidRPr="007D038B" w:rsidRDefault="00EA07FE" w:rsidP="00EA07FE">
      <w:pPr>
        <w:spacing w:before="120" w:after="120" w:line="322" w:lineRule="exact"/>
        <w:ind w:firstLine="720"/>
        <w:jc w:val="both"/>
        <w:rPr>
          <w:spacing w:val="-4"/>
          <w:sz w:val="28"/>
          <w:szCs w:val="28"/>
        </w:rPr>
      </w:pPr>
      <w:r w:rsidRPr="007D038B">
        <w:rPr>
          <w:spacing w:val="-4"/>
          <w:sz w:val="28"/>
          <w:szCs w:val="28"/>
          <w:lang w:val="vi-VN"/>
        </w:rPr>
        <w:t xml:space="preserve">b) </w:t>
      </w:r>
      <w:r w:rsidRPr="007D038B">
        <w:rPr>
          <w:spacing w:val="-4"/>
          <w:sz w:val="28"/>
          <w:szCs w:val="28"/>
        </w:rPr>
        <w:t>Đ</w:t>
      </w:r>
      <w:r w:rsidRPr="007D038B">
        <w:rPr>
          <w:spacing w:val="-4"/>
          <w:sz w:val="28"/>
          <w:szCs w:val="28"/>
          <w:lang w:val="vi-VN"/>
        </w:rPr>
        <w:t xml:space="preserve">ược đánh giá </w:t>
      </w:r>
      <w:r w:rsidRPr="007D038B">
        <w:rPr>
          <w:spacing w:val="-4"/>
          <w:sz w:val="28"/>
          <w:szCs w:val="28"/>
        </w:rPr>
        <w:t>đạt c</w:t>
      </w:r>
      <w:r w:rsidRPr="007D038B">
        <w:rPr>
          <w:spacing w:val="-4"/>
          <w:sz w:val="28"/>
          <w:szCs w:val="28"/>
          <w:lang w:val="vi-VN"/>
        </w:rPr>
        <w:t>huẩn hiệu trưởng</w:t>
      </w:r>
      <w:r w:rsidRPr="007D038B">
        <w:rPr>
          <w:spacing w:val="-4"/>
          <w:sz w:val="28"/>
          <w:szCs w:val="28"/>
        </w:rPr>
        <w:t xml:space="preserve"> trở lên;</w:t>
      </w:r>
    </w:p>
    <w:p w14:paraId="4444A618" w14:textId="77777777" w:rsidR="00EA07FE" w:rsidRPr="007D038B" w:rsidRDefault="00EA07FE" w:rsidP="00EA07FE">
      <w:pPr>
        <w:spacing w:before="120" w:after="120" w:line="322" w:lineRule="exact"/>
        <w:ind w:firstLine="720"/>
        <w:jc w:val="both"/>
        <w:rPr>
          <w:sz w:val="28"/>
          <w:szCs w:val="28"/>
        </w:rPr>
      </w:pPr>
      <w:r w:rsidRPr="007D038B">
        <w:rPr>
          <w:sz w:val="28"/>
          <w:szCs w:val="28"/>
        </w:rPr>
        <w:t>c) Được bồi dưỡng, tập huấn về chuyên môn, nghiệp vụ quản lý giáo dục theo quy định.</w:t>
      </w:r>
    </w:p>
    <w:p w14:paraId="18A4C1FC" w14:textId="77777777" w:rsidR="00EA07FE" w:rsidRPr="007D038B" w:rsidRDefault="00EA07FE" w:rsidP="00EA07FE">
      <w:pPr>
        <w:spacing w:before="120" w:after="120" w:line="322" w:lineRule="exact"/>
        <w:ind w:firstLine="720"/>
        <w:jc w:val="both"/>
        <w:rPr>
          <w:sz w:val="28"/>
          <w:szCs w:val="28"/>
        </w:rPr>
      </w:pPr>
      <w:r w:rsidRPr="007D038B">
        <w:rPr>
          <w:sz w:val="28"/>
          <w:szCs w:val="28"/>
        </w:rPr>
        <w:t xml:space="preserve">1.10.2.2. Tiêu chí 2.2: </w:t>
      </w:r>
      <w:r w:rsidRPr="007D038B">
        <w:rPr>
          <w:rFonts w:eastAsia="Calibri"/>
          <w:sz w:val="28"/>
          <w:szCs w:val="28"/>
        </w:rPr>
        <w:t>Đối với</w:t>
      </w:r>
      <w:r w:rsidRPr="007D038B">
        <w:rPr>
          <w:rFonts w:eastAsia="Calibri"/>
          <w:sz w:val="28"/>
          <w:szCs w:val="28"/>
          <w:lang w:val="vi-VN"/>
        </w:rPr>
        <w:t xml:space="preserve"> </w:t>
      </w:r>
      <w:r w:rsidRPr="007D038B">
        <w:rPr>
          <w:sz w:val="28"/>
          <w:szCs w:val="28"/>
        </w:rPr>
        <w:t>giáo viên</w:t>
      </w:r>
    </w:p>
    <w:p w14:paraId="03B29D2B" w14:textId="77777777" w:rsidR="00EA07FE" w:rsidRPr="007D038B" w:rsidRDefault="00EA07FE" w:rsidP="00EA07FE">
      <w:pPr>
        <w:spacing w:before="120" w:after="120" w:line="322" w:lineRule="exact"/>
        <w:ind w:firstLine="720"/>
        <w:jc w:val="both"/>
        <w:rPr>
          <w:spacing w:val="-4"/>
          <w:sz w:val="28"/>
          <w:szCs w:val="28"/>
        </w:rPr>
      </w:pPr>
      <w:r w:rsidRPr="007D038B">
        <w:rPr>
          <w:spacing w:val="-4"/>
          <w:sz w:val="28"/>
          <w:szCs w:val="28"/>
          <w:lang w:val="vi-VN"/>
        </w:rPr>
        <w:t xml:space="preserve">a) </w:t>
      </w:r>
      <w:r w:rsidRPr="007D038B">
        <w:rPr>
          <w:spacing w:val="-4"/>
          <w:sz w:val="28"/>
          <w:szCs w:val="28"/>
        </w:rPr>
        <w:t>Có đội ngũ</w:t>
      </w:r>
      <w:r w:rsidRPr="007D038B">
        <w:rPr>
          <w:spacing w:val="-4"/>
          <w:sz w:val="28"/>
          <w:szCs w:val="28"/>
          <w:lang w:val="vi-VN"/>
        </w:rPr>
        <w:t xml:space="preserve"> giáo</w:t>
      </w:r>
      <w:r w:rsidRPr="007D038B">
        <w:rPr>
          <w:spacing w:val="-4"/>
          <w:sz w:val="28"/>
          <w:szCs w:val="28"/>
        </w:rPr>
        <w:t xml:space="preserve"> </w:t>
      </w:r>
      <w:r w:rsidRPr="007D038B">
        <w:rPr>
          <w:spacing w:val="-4"/>
          <w:sz w:val="28"/>
          <w:szCs w:val="28"/>
          <w:lang w:val="vi-VN"/>
        </w:rPr>
        <w:t>viên</w:t>
      </w:r>
      <w:r w:rsidRPr="007D038B">
        <w:rPr>
          <w:spacing w:val="-4"/>
          <w:sz w:val="28"/>
          <w:szCs w:val="28"/>
        </w:rPr>
        <w:t xml:space="preserve"> đủ về số lượng, hợp lý về cơ cấu đảm bảo thực hiện Chương trình giáo dục mầm non theo quy định;</w:t>
      </w:r>
      <w:r w:rsidRPr="007D038B">
        <w:rPr>
          <w:spacing w:val="-4"/>
          <w:sz w:val="28"/>
          <w:szCs w:val="28"/>
          <w:lang w:val="vi-VN"/>
        </w:rPr>
        <w:t xml:space="preserve"> </w:t>
      </w:r>
    </w:p>
    <w:p w14:paraId="76442C12" w14:textId="77777777" w:rsidR="00EA07FE" w:rsidRPr="007D038B" w:rsidRDefault="00EA07FE" w:rsidP="00EA07FE">
      <w:pPr>
        <w:spacing w:before="120" w:after="120" w:line="322" w:lineRule="exact"/>
        <w:ind w:firstLine="720"/>
        <w:jc w:val="both"/>
        <w:rPr>
          <w:sz w:val="28"/>
          <w:szCs w:val="28"/>
        </w:rPr>
      </w:pPr>
      <w:r w:rsidRPr="007D038B">
        <w:rPr>
          <w:sz w:val="28"/>
          <w:szCs w:val="28"/>
          <w:lang w:val="vi-VN"/>
        </w:rPr>
        <w:t>b)</w:t>
      </w:r>
      <w:r w:rsidRPr="007D038B">
        <w:rPr>
          <w:sz w:val="28"/>
          <w:szCs w:val="28"/>
        </w:rPr>
        <w:t xml:space="preserve"> </w:t>
      </w:r>
      <w:r w:rsidRPr="007D038B">
        <w:rPr>
          <w:sz w:val="28"/>
          <w:szCs w:val="28"/>
          <w:lang w:val="vi-VN"/>
        </w:rPr>
        <w:t xml:space="preserve">100% giáo viên đạt </w:t>
      </w:r>
      <w:r w:rsidRPr="007D038B">
        <w:rPr>
          <w:sz w:val="28"/>
          <w:szCs w:val="28"/>
        </w:rPr>
        <w:t xml:space="preserve">chuẩn </w:t>
      </w:r>
      <w:r w:rsidRPr="007D038B">
        <w:rPr>
          <w:sz w:val="28"/>
          <w:szCs w:val="28"/>
          <w:lang w:val="vi-VN"/>
        </w:rPr>
        <w:t xml:space="preserve">trình độ đào tạo </w:t>
      </w:r>
      <w:r w:rsidRPr="007D038B">
        <w:rPr>
          <w:sz w:val="28"/>
          <w:szCs w:val="28"/>
        </w:rPr>
        <w:t xml:space="preserve">theo quy định; </w:t>
      </w:r>
    </w:p>
    <w:p w14:paraId="305BAA3F" w14:textId="77777777" w:rsidR="00EA07FE" w:rsidRPr="007D038B" w:rsidRDefault="00EA07FE" w:rsidP="00EA07FE">
      <w:pPr>
        <w:spacing w:before="120" w:after="120" w:line="322" w:lineRule="exact"/>
        <w:ind w:firstLine="720"/>
        <w:jc w:val="both"/>
        <w:rPr>
          <w:spacing w:val="4"/>
          <w:sz w:val="28"/>
          <w:szCs w:val="28"/>
        </w:rPr>
      </w:pPr>
      <w:r w:rsidRPr="007D038B">
        <w:rPr>
          <w:spacing w:val="4"/>
          <w:sz w:val="28"/>
          <w:szCs w:val="28"/>
        </w:rPr>
        <w:t xml:space="preserve">c) Có ít nhất 95% </w:t>
      </w:r>
      <w:r w:rsidRPr="007D038B">
        <w:rPr>
          <w:spacing w:val="4"/>
          <w:sz w:val="28"/>
          <w:szCs w:val="28"/>
          <w:lang w:val="vi-VN"/>
        </w:rPr>
        <w:t>giáo viên</w:t>
      </w:r>
      <w:r w:rsidRPr="007D038B">
        <w:rPr>
          <w:spacing w:val="4"/>
          <w:sz w:val="28"/>
          <w:szCs w:val="28"/>
        </w:rPr>
        <w:t xml:space="preserve"> đạt chuẩn nghề nghiệp giáo viên ở mức đạt trở lên. </w:t>
      </w:r>
    </w:p>
    <w:p w14:paraId="479F0888" w14:textId="77777777" w:rsidR="00EA07FE" w:rsidRPr="007D038B" w:rsidRDefault="00EA07FE" w:rsidP="00EA07FE">
      <w:pPr>
        <w:spacing w:before="120" w:after="120" w:line="322" w:lineRule="exact"/>
        <w:ind w:firstLine="720"/>
        <w:jc w:val="both"/>
        <w:rPr>
          <w:sz w:val="28"/>
          <w:szCs w:val="28"/>
        </w:rPr>
      </w:pPr>
      <w:r w:rsidRPr="007D038B">
        <w:rPr>
          <w:sz w:val="28"/>
          <w:szCs w:val="28"/>
        </w:rPr>
        <w:t xml:space="preserve">1.10.2.3. Tiêu chí 2.3: </w:t>
      </w:r>
      <w:r w:rsidRPr="007D038B">
        <w:rPr>
          <w:rFonts w:eastAsia="Calibri"/>
          <w:sz w:val="28"/>
          <w:szCs w:val="28"/>
        </w:rPr>
        <w:t>Đối với</w:t>
      </w:r>
      <w:r w:rsidRPr="007D038B">
        <w:rPr>
          <w:rFonts w:eastAsia="Calibri"/>
          <w:sz w:val="28"/>
          <w:szCs w:val="28"/>
          <w:lang w:val="vi-VN"/>
        </w:rPr>
        <w:t xml:space="preserve"> </w:t>
      </w:r>
      <w:r w:rsidRPr="007D038B">
        <w:rPr>
          <w:sz w:val="28"/>
          <w:szCs w:val="28"/>
        </w:rPr>
        <w:t>nhân viên</w:t>
      </w:r>
    </w:p>
    <w:p w14:paraId="3B17147C" w14:textId="77777777" w:rsidR="00EA07FE" w:rsidRPr="007D038B" w:rsidRDefault="00EA07FE" w:rsidP="00EA07FE">
      <w:pPr>
        <w:spacing w:before="120" w:after="120" w:line="322" w:lineRule="exact"/>
        <w:ind w:firstLine="720"/>
        <w:jc w:val="both"/>
        <w:rPr>
          <w:sz w:val="28"/>
          <w:szCs w:val="28"/>
        </w:rPr>
      </w:pPr>
      <w:r w:rsidRPr="007D038B">
        <w:rPr>
          <w:sz w:val="28"/>
          <w:szCs w:val="28"/>
          <w:lang w:val="vi-VN"/>
        </w:rPr>
        <w:t xml:space="preserve">a) </w:t>
      </w:r>
      <w:r w:rsidRPr="007D038B">
        <w:rPr>
          <w:sz w:val="28"/>
          <w:szCs w:val="28"/>
        </w:rPr>
        <w:t>Có nhân viên hoặc giáo viên kiêm nhiệm để đảm nhiệm các nhiệm vụ do hiệu trưởng phân công;</w:t>
      </w:r>
    </w:p>
    <w:p w14:paraId="7F79B308" w14:textId="77777777" w:rsidR="00EA07FE" w:rsidRPr="007D038B" w:rsidRDefault="00EA07FE" w:rsidP="00EA07FE">
      <w:pPr>
        <w:spacing w:before="120" w:after="120" w:line="322" w:lineRule="exact"/>
        <w:ind w:firstLine="720"/>
        <w:jc w:val="both"/>
        <w:rPr>
          <w:spacing w:val="-4"/>
          <w:sz w:val="28"/>
          <w:szCs w:val="28"/>
        </w:rPr>
      </w:pPr>
      <w:r w:rsidRPr="007D038B">
        <w:rPr>
          <w:spacing w:val="-4"/>
          <w:sz w:val="28"/>
          <w:szCs w:val="28"/>
          <w:lang w:val="vi-VN"/>
        </w:rPr>
        <w:t>b)</w:t>
      </w:r>
      <w:r w:rsidRPr="007D038B">
        <w:rPr>
          <w:spacing w:val="-4"/>
          <w:sz w:val="28"/>
          <w:szCs w:val="28"/>
        </w:rPr>
        <w:t xml:space="preserve"> </w:t>
      </w:r>
      <w:r w:rsidRPr="007D038B">
        <w:rPr>
          <w:spacing w:val="-4"/>
          <w:sz w:val="28"/>
          <w:szCs w:val="28"/>
          <w:lang w:val="vi-VN"/>
        </w:rPr>
        <w:t xml:space="preserve">Được phân công công việc </w:t>
      </w:r>
      <w:r w:rsidRPr="007D038B">
        <w:rPr>
          <w:spacing w:val="-4"/>
          <w:sz w:val="28"/>
          <w:szCs w:val="28"/>
        </w:rPr>
        <w:t xml:space="preserve">phù hợp, </w:t>
      </w:r>
      <w:r w:rsidRPr="007D038B">
        <w:rPr>
          <w:spacing w:val="-4"/>
          <w:sz w:val="28"/>
          <w:szCs w:val="28"/>
          <w:lang w:val="vi-VN"/>
        </w:rPr>
        <w:t>hợp lý theo năng lực</w:t>
      </w:r>
      <w:r w:rsidRPr="007D038B">
        <w:rPr>
          <w:spacing w:val="-4"/>
          <w:sz w:val="28"/>
          <w:szCs w:val="28"/>
        </w:rPr>
        <w:t>;</w:t>
      </w:r>
    </w:p>
    <w:p w14:paraId="7AD63FE0" w14:textId="77777777" w:rsidR="00EA07FE" w:rsidRPr="007D038B" w:rsidRDefault="00EA07FE" w:rsidP="00EA07FE">
      <w:pPr>
        <w:tabs>
          <w:tab w:val="left" w:pos="1400"/>
        </w:tabs>
        <w:spacing w:before="120" w:after="120" w:line="322" w:lineRule="exact"/>
        <w:ind w:firstLine="720"/>
        <w:jc w:val="both"/>
        <w:rPr>
          <w:sz w:val="28"/>
          <w:szCs w:val="28"/>
        </w:rPr>
      </w:pPr>
      <w:r w:rsidRPr="007D038B">
        <w:rPr>
          <w:sz w:val="28"/>
          <w:szCs w:val="28"/>
        </w:rPr>
        <w:t xml:space="preserve">c) Hoàn thành các </w:t>
      </w:r>
      <w:r w:rsidRPr="007D038B">
        <w:rPr>
          <w:sz w:val="28"/>
          <w:szCs w:val="28"/>
          <w:lang w:val="vi-VN"/>
        </w:rPr>
        <w:t xml:space="preserve">nhiệm vụ </w:t>
      </w:r>
      <w:r w:rsidRPr="007D038B">
        <w:rPr>
          <w:sz w:val="28"/>
          <w:szCs w:val="28"/>
        </w:rPr>
        <w:t>được giao.</w:t>
      </w:r>
    </w:p>
    <w:p w14:paraId="085D6BE4" w14:textId="77777777" w:rsidR="00EA07FE" w:rsidRPr="007D038B" w:rsidRDefault="00EA07FE" w:rsidP="00EA07FE">
      <w:pPr>
        <w:tabs>
          <w:tab w:val="left" w:pos="1400"/>
        </w:tabs>
        <w:spacing w:before="120" w:after="120" w:line="322" w:lineRule="exact"/>
        <w:ind w:firstLine="720"/>
        <w:jc w:val="both"/>
        <w:rPr>
          <w:b/>
          <w:bCs/>
          <w:sz w:val="28"/>
          <w:szCs w:val="28"/>
        </w:rPr>
      </w:pPr>
      <w:r w:rsidRPr="007D038B">
        <w:rPr>
          <w:sz w:val="28"/>
          <w:szCs w:val="28"/>
        </w:rPr>
        <w:t>1.10.3.</w:t>
      </w:r>
      <w:r w:rsidRPr="007D038B">
        <w:rPr>
          <w:b/>
          <w:bCs/>
          <w:sz w:val="28"/>
          <w:szCs w:val="28"/>
        </w:rPr>
        <w:t xml:space="preserve"> </w:t>
      </w:r>
      <w:r w:rsidRPr="007D038B">
        <w:rPr>
          <w:b/>
          <w:bCs/>
          <w:sz w:val="28"/>
          <w:szCs w:val="28"/>
          <w:lang w:val="vi-VN"/>
        </w:rPr>
        <w:t>Tiêu chuẩn 3</w:t>
      </w:r>
      <w:r w:rsidRPr="007D038B">
        <w:rPr>
          <w:b/>
          <w:bCs/>
          <w:sz w:val="28"/>
          <w:szCs w:val="28"/>
        </w:rPr>
        <w:t>:</w:t>
      </w:r>
      <w:r w:rsidRPr="007D038B">
        <w:rPr>
          <w:b/>
          <w:bCs/>
          <w:sz w:val="28"/>
          <w:szCs w:val="28"/>
          <w:lang w:val="vi-VN"/>
        </w:rPr>
        <w:t xml:space="preserve"> Cơ sở vật chất</w:t>
      </w:r>
      <w:r w:rsidRPr="007D038B">
        <w:rPr>
          <w:b/>
          <w:bCs/>
          <w:sz w:val="28"/>
          <w:szCs w:val="28"/>
        </w:rPr>
        <w:t xml:space="preserve"> và thiết bị dạy học</w:t>
      </w:r>
    </w:p>
    <w:p w14:paraId="0300B285" w14:textId="77777777" w:rsidR="00EA07FE" w:rsidRPr="007D038B" w:rsidRDefault="00EA07FE" w:rsidP="00EA07FE">
      <w:pPr>
        <w:tabs>
          <w:tab w:val="left" w:pos="1400"/>
        </w:tabs>
        <w:spacing w:before="120" w:after="120" w:line="322" w:lineRule="exact"/>
        <w:ind w:firstLine="720"/>
        <w:jc w:val="both"/>
        <w:rPr>
          <w:sz w:val="28"/>
          <w:szCs w:val="28"/>
        </w:rPr>
      </w:pPr>
      <w:r w:rsidRPr="007D038B">
        <w:rPr>
          <w:sz w:val="28"/>
          <w:szCs w:val="28"/>
        </w:rPr>
        <w:t>1.10.3.</w:t>
      </w:r>
      <w:r w:rsidRPr="007D038B">
        <w:rPr>
          <w:sz w:val="28"/>
          <w:szCs w:val="28"/>
          <w:lang w:val="vi-VN"/>
        </w:rPr>
        <w:t>1</w:t>
      </w:r>
      <w:r w:rsidRPr="007D038B">
        <w:rPr>
          <w:sz w:val="28"/>
          <w:szCs w:val="28"/>
        </w:rPr>
        <w:t>. Tiêu chí 3.1: Diện tích, khuôn viên và sân vườn</w:t>
      </w:r>
    </w:p>
    <w:p w14:paraId="4CCD3DA1" w14:textId="77777777" w:rsidR="00EA07FE" w:rsidRPr="007D038B" w:rsidRDefault="00EA07FE" w:rsidP="00EA07FE">
      <w:pPr>
        <w:spacing w:before="120" w:after="120" w:line="322" w:lineRule="exact"/>
        <w:ind w:firstLine="720"/>
        <w:jc w:val="both"/>
        <w:rPr>
          <w:sz w:val="28"/>
          <w:szCs w:val="28"/>
        </w:rPr>
      </w:pPr>
      <w:r w:rsidRPr="007D038B">
        <w:rPr>
          <w:sz w:val="28"/>
          <w:szCs w:val="28"/>
        </w:rPr>
        <w:t>a) Diện tích khu đất xây dựng hoặc diện tích sàn xây dựng bình quân tối thiểu cho một trẻ đảm bảo theo quy định;</w:t>
      </w:r>
    </w:p>
    <w:p w14:paraId="78C234DC" w14:textId="77777777" w:rsidR="00EA07FE" w:rsidRPr="007D038B" w:rsidRDefault="00EA07FE" w:rsidP="00EA07FE">
      <w:pPr>
        <w:tabs>
          <w:tab w:val="left" w:pos="1400"/>
        </w:tabs>
        <w:spacing w:before="120" w:after="120" w:line="322" w:lineRule="exact"/>
        <w:ind w:firstLine="720"/>
        <w:jc w:val="both"/>
        <w:rPr>
          <w:sz w:val="28"/>
          <w:szCs w:val="28"/>
        </w:rPr>
      </w:pPr>
      <w:r w:rsidRPr="007D038B">
        <w:rPr>
          <w:sz w:val="28"/>
          <w:szCs w:val="28"/>
          <w:lang w:val="vi-VN"/>
        </w:rPr>
        <w:t xml:space="preserve">b) </w:t>
      </w:r>
      <w:r w:rsidRPr="007D038B">
        <w:rPr>
          <w:sz w:val="28"/>
          <w:szCs w:val="28"/>
        </w:rPr>
        <w:t>Có cổng, biển tên trường, tường hoặc hàng rào bao quanh; khuôn viên đảm bảo vệ sinh, phù hợp cảnh quan, môi trường thân thiện và an toàn cho trẻ;</w:t>
      </w:r>
    </w:p>
    <w:p w14:paraId="4D72D7ED" w14:textId="77777777" w:rsidR="00EA07FE" w:rsidRPr="007D038B" w:rsidRDefault="00EA07FE" w:rsidP="00EA07FE">
      <w:pPr>
        <w:spacing w:before="120" w:after="120" w:line="330" w:lineRule="exact"/>
        <w:ind w:firstLine="720"/>
        <w:jc w:val="both"/>
        <w:rPr>
          <w:sz w:val="28"/>
          <w:szCs w:val="28"/>
        </w:rPr>
      </w:pPr>
      <w:r w:rsidRPr="007D038B">
        <w:rPr>
          <w:sz w:val="28"/>
          <w:szCs w:val="28"/>
        </w:rPr>
        <w:t>c) Có sân chơi, hiên chơi, hành lang của nhóm, lớp; sân chơi chung; sân chơi - cây xanh bố trí phù hợp với điều kiện của nhà trường, an toàn, đảm bảo cho tất cả trẻ được sử dụng.</w:t>
      </w:r>
    </w:p>
    <w:p w14:paraId="49D2909D" w14:textId="77777777" w:rsidR="00EA07FE" w:rsidRPr="007D038B" w:rsidRDefault="00EA07FE" w:rsidP="00EA07FE">
      <w:pPr>
        <w:spacing w:before="120" w:after="120" w:line="330" w:lineRule="exact"/>
        <w:ind w:firstLine="720"/>
        <w:jc w:val="both"/>
        <w:rPr>
          <w:sz w:val="28"/>
          <w:szCs w:val="28"/>
        </w:rPr>
      </w:pPr>
      <w:r w:rsidRPr="007D038B">
        <w:rPr>
          <w:sz w:val="28"/>
          <w:szCs w:val="28"/>
        </w:rPr>
        <w:t>1.10.3.</w:t>
      </w:r>
      <w:r w:rsidRPr="007D038B">
        <w:rPr>
          <w:sz w:val="28"/>
          <w:szCs w:val="28"/>
          <w:lang w:val="vi-VN"/>
        </w:rPr>
        <w:t xml:space="preserve">2. </w:t>
      </w:r>
      <w:r w:rsidRPr="007D038B">
        <w:rPr>
          <w:sz w:val="28"/>
          <w:szCs w:val="28"/>
        </w:rPr>
        <w:t>Tiêu chí 3.2: Khối phòng nhóm trẻ, lớp mẫu giáo và khối phòng phục vụ học tập</w:t>
      </w:r>
    </w:p>
    <w:p w14:paraId="2E02B7FE" w14:textId="77777777" w:rsidR="00EA07FE" w:rsidRPr="007D038B" w:rsidRDefault="00EA07FE" w:rsidP="00EA07FE">
      <w:pPr>
        <w:spacing w:before="120" w:after="120" w:line="330" w:lineRule="exact"/>
        <w:ind w:firstLine="720"/>
        <w:jc w:val="both"/>
        <w:rPr>
          <w:sz w:val="28"/>
          <w:szCs w:val="28"/>
        </w:rPr>
      </w:pPr>
      <w:r w:rsidRPr="007D038B">
        <w:rPr>
          <w:sz w:val="28"/>
          <w:szCs w:val="28"/>
          <w:lang w:val="vi-VN"/>
        </w:rPr>
        <w:t xml:space="preserve">a) </w:t>
      </w:r>
      <w:r w:rsidRPr="007D038B">
        <w:rPr>
          <w:sz w:val="28"/>
          <w:szCs w:val="28"/>
        </w:rPr>
        <w:t xml:space="preserve">Số phòng của các nhóm trẻ, lớp mẫu giáo tương ứng với số nhóm, lớp theo độ tuổi; </w:t>
      </w:r>
    </w:p>
    <w:p w14:paraId="395966C3" w14:textId="77777777" w:rsidR="00EA07FE" w:rsidRPr="007D038B" w:rsidRDefault="00EA07FE" w:rsidP="00EA07FE">
      <w:pPr>
        <w:spacing w:before="120" w:after="120" w:line="330" w:lineRule="exact"/>
        <w:ind w:firstLine="720"/>
        <w:jc w:val="both"/>
        <w:rPr>
          <w:sz w:val="28"/>
          <w:szCs w:val="28"/>
        </w:rPr>
      </w:pPr>
      <w:r w:rsidRPr="007D038B">
        <w:rPr>
          <w:sz w:val="28"/>
          <w:szCs w:val="28"/>
        </w:rPr>
        <w:lastRenderedPageBreak/>
        <w:t>b) Có phòng sinh hoạt chung, phòng ngủ (có thể dùng phòng sinh hoạt chung làm phòng ngủ đối với lớp mẫu giáo); có phòng để tổ chức hoạt động giáo dục thể chất, giáo dục nghệ thuật hoặc phòng đa chức năng, đảm bảo đáp ứng được nhu cầu tối thiểu hoạt động nuôi dưỡng, chăm sóc và giáo dục trẻ;</w:t>
      </w:r>
    </w:p>
    <w:p w14:paraId="35C8185D" w14:textId="77777777" w:rsidR="00EA07FE" w:rsidRPr="007D038B" w:rsidRDefault="00EA07FE" w:rsidP="00EA07FE">
      <w:pPr>
        <w:tabs>
          <w:tab w:val="left" w:pos="1400"/>
        </w:tabs>
        <w:spacing w:before="120" w:after="120" w:line="330" w:lineRule="exact"/>
        <w:ind w:firstLine="720"/>
        <w:jc w:val="both"/>
        <w:rPr>
          <w:sz w:val="28"/>
          <w:szCs w:val="28"/>
        </w:rPr>
      </w:pPr>
      <w:r w:rsidRPr="007D038B">
        <w:rPr>
          <w:sz w:val="28"/>
          <w:szCs w:val="28"/>
        </w:rPr>
        <w:t>c) Có hệ thống đèn, hệ thống quạt (ở nơi có điện); có tủ đựng hồ sơ, thiết bị dạy học.</w:t>
      </w:r>
    </w:p>
    <w:p w14:paraId="585B733D" w14:textId="77777777" w:rsidR="00EA07FE" w:rsidRPr="007D038B" w:rsidRDefault="00EA07FE" w:rsidP="00EA07FE">
      <w:pPr>
        <w:tabs>
          <w:tab w:val="left" w:pos="1400"/>
        </w:tabs>
        <w:spacing w:before="120" w:after="120" w:line="330" w:lineRule="exact"/>
        <w:ind w:firstLine="720"/>
        <w:jc w:val="both"/>
        <w:rPr>
          <w:bCs/>
          <w:iCs/>
          <w:sz w:val="28"/>
          <w:szCs w:val="28"/>
        </w:rPr>
      </w:pPr>
      <w:r w:rsidRPr="007D038B">
        <w:rPr>
          <w:sz w:val="28"/>
          <w:szCs w:val="28"/>
        </w:rPr>
        <w:t>1.10.3.3</w:t>
      </w:r>
      <w:r w:rsidRPr="007D038B">
        <w:rPr>
          <w:sz w:val="28"/>
          <w:szCs w:val="28"/>
          <w:lang w:val="vi-VN"/>
        </w:rPr>
        <w:t>.</w:t>
      </w:r>
      <w:r w:rsidRPr="007D038B">
        <w:rPr>
          <w:sz w:val="28"/>
          <w:szCs w:val="28"/>
        </w:rPr>
        <w:t xml:space="preserve"> Tiêu chí 3.3: K</w:t>
      </w:r>
      <w:r w:rsidRPr="007D038B">
        <w:rPr>
          <w:sz w:val="28"/>
          <w:szCs w:val="28"/>
          <w:lang w:val="vi-VN"/>
        </w:rPr>
        <w:t xml:space="preserve">hối phòng hành chính </w:t>
      </w:r>
      <w:r w:rsidRPr="007D038B">
        <w:rPr>
          <w:sz w:val="28"/>
          <w:szCs w:val="28"/>
        </w:rPr>
        <w:t xml:space="preserve">- </w:t>
      </w:r>
      <w:r w:rsidRPr="007D038B">
        <w:rPr>
          <w:sz w:val="28"/>
          <w:szCs w:val="28"/>
          <w:lang w:val="vi-VN"/>
        </w:rPr>
        <w:t>quản trị</w:t>
      </w:r>
    </w:p>
    <w:p w14:paraId="4760C1A1" w14:textId="77777777" w:rsidR="00EA07FE" w:rsidRPr="007D038B" w:rsidRDefault="00EA07FE" w:rsidP="00EA07FE">
      <w:pPr>
        <w:spacing w:before="120" w:after="120" w:line="330" w:lineRule="exact"/>
        <w:ind w:firstLine="720"/>
        <w:jc w:val="both"/>
        <w:rPr>
          <w:sz w:val="28"/>
          <w:szCs w:val="28"/>
        </w:rPr>
      </w:pPr>
      <w:r w:rsidRPr="007D038B">
        <w:rPr>
          <w:sz w:val="28"/>
          <w:szCs w:val="28"/>
          <w:lang w:val="vi-VN"/>
        </w:rPr>
        <w:t xml:space="preserve">a) </w:t>
      </w:r>
      <w:r w:rsidRPr="007D038B">
        <w:rPr>
          <w:sz w:val="28"/>
          <w:szCs w:val="28"/>
        </w:rPr>
        <w:t xml:space="preserve">Có các loại phòng theo quy định; </w:t>
      </w:r>
    </w:p>
    <w:p w14:paraId="65F1087D" w14:textId="77777777" w:rsidR="00EA07FE" w:rsidRPr="007D038B" w:rsidRDefault="00EA07FE" w:rsidP="00EA07FE">
      <w:pPr>
        <w:spacing w:before="120" w:after="120" w:line="330" w:lineRule="exact"/>
        <w:ind w:firstLine="720"/>
        <w:jc w:val="both"/>
        <w:rPr>
          <w:sz w:val="28"/>
          <w:szCs w:val="28"/>
        </w:rPr>
      </w:pPr>
      <w:r w:rsidRPr="007D038B">
        <w:rPr>
          <w:sz w:val="28"/>
          <w:szCs w:val="28"/>
          <w:lang w:val="vi-VN"/>
        </w:rPr>
        <w:t xml:space="preserve">b) </w:t>
      </w:r>
      <w:r w:rsidRPr="007D038B">
        <w:rPr>
          <w:sz w:val="28"/>
          <w:szCs w:val="28"/>
        </w:rPr>
        <w:t>Có trang thiết bị tối thiểu tại các phòng;</w:t>
      </w:r>
    </w:p>
    <w:p w14:paraId="6ADF9CCB" w14:textId="77777777" w:rsidR="00EA07FE" w:rsidRPr="007D038B" w:rsidRDefault="00EA07FE" w:rsidP="00EA07FE">
      <w:pPr>
        <w:tabs>
          <w:tab w:val="left" w:pos="1400"/>
        </w:tabs>
        <w:spacing w:before="120" w:after="120" w:line="330" w:lineRule="exact"/>
        <w:ind w:firstLine="720"/>
        <w:jc w:val="both"/>
        <w:rPr>
          <w:sz w:val="28"/>
          <w:szCs w:val="28"/>
        </w:rPr>
      </w:pPr>
      <w:r w:rsidRPr="007D038B">
        <w:rPr>
          <w:sz w:val="28"/>
          <w:szCs w:val="28"/>
          <w:lang w:val="vi-VN"/>
        </w:rPr>
        <w:t>c)</w:t>
      </w:r>
      <w:r w:rsidRPr="007D038B">
        <w:rPr>
          <w:sz w:val="28"/>
          <w:szCs w:val="28"/>
        </w:rPr>
        <w:t xml:space="preserve"> Khu để xe cho </w:t>
      </w:r>
      <w:r w:rsidRPr="007D038B">
        <w:rPr>
          <w:spacing w:val="-4"/>
          <w:sz w:val="28"/>
          <w:szCs w:val="28"/>
        </w:rPr>
        <w:t xml:space="preserve">cán bộ quản lý, giáo viên, nhân viên </w:t>
      </w:r>
      <w:r w:rsidRPr="007D038B">
        <w:rPr>
          <w:sz w:val="28"/>
          <w:szCs w:val="28"/>
        </w:rPr>
        <w:t xml:space="preserve">được bố trí hợp lý, đảm bảo an toàn, trật tự. </w:t>
      </w:r>
    </w:p>
    <w:p w14:paraId="1F8EFB7A" w14:textId="77777777" w:rsidR="00EA07FE" w:rsidRPr="007D038B" w:rsidRDefault="00EA07FE" w:rsidP="00EA07FE">
      <w:pPr>
        <w:tabs>
          <w:tab w:val="left" w:pos="1400"/>
        </w:tabs>
        <w:spacing w:before="120" w:after="120" w:line="330" w:lineRule="exact"/>
        <w:ind w:firstLine="720"/>
        <w:jc w:val="both"/>
        <w:rPr>
          <w:sz w:val="28"/>
          <w:szCs w:val="28"/>
        </w:rPr>
      </w:pPr>
      <w:r w:rsidRPr="007D038B">
        <w:rPr>
          <w:sz w:val="28"/>
          <w:szCs w:val="28"/>
        </w:rPr>
        <w:t>1.10.3.4. Tiêu chí 3.4: Khối phòng tổ chức ăn</w:t>
      </w:r>
    </w:p>
    <w:p w14:paraId="4B52482B" w14:textId="77777777" w:rsidR="00EA07FE" w:rsidRPr="007D038B" w:rsidRDefault="00EA07FE" w:rsidP="00EA07FE">
      <w:pPr>
        <w:tabs>
          <w:tab w:val="left" w:pos="1400"/>
        </w:tabs>
        <w:spacing w:before="120" w:after="120" w:line="330" w:lineRule="exact"/>
        <w:ind w:firstLine="720"/>
        <w:jc w:val="both"/>
        <w:rPr>
          <w:sz w:val="28"/>
          <w:szCs w:val="28"/>
        </w:rPr>
      </w:pPr>
      <w:r w:rsidRPr="007D038B">
        <w:rPr>
          <w:sz w:val="28"/>
          <w:szCs w:val="28"/>
        </w:rPr>
        <w:t>a) Bếp ăn được xây dựng kiên cố hoặc bán kiên cố;</w:t>
      </w:r>
    </w:p>
    <w:p w14:paraId="2EA77316" w14:textId="77777777" w:rsidR="00EA07FE" w:rsidRPr="007D038B" w:rsidRDefault="00EA07FE" w:rsidP="00EA07FE">
      <w:pPr>
        <w:tabs>
          <w:tab w:val="left" w:pos="1400"/>
        </w:tabs>
        <w:spacing w:before="120" w:after="120" w:line="330" w:lineRule="exact"/>
        <w:ind w:firstLine="720"/>
        <w:jc w:val="both"/>
        <w:rPr>
          <w:sz w:val="28"/>
          <w:szCs w:val="28"/>
        </w:rPr>
      </w:pPr>
      <w:r w:rsidRPr="007D038B">
        <w:rPr>
          <w:sz w:val="28"/>
          <w:szCs w:val="28"/>
        </w:rPr>
        <w:t>b) Kho thực phẩm được phân chia thành khu vực để các loại thực phẩm riêng biệt, đảm bảo các quy định về vệ sinh an toàn thực phẩm;</w:t>
      </w:r>
    </w:p>
    <w:p w14:paraId="68F6E82F" w14:textId="77777777" w:rsidR="00EA07FE" w:rsidRPr="007D038B" w:rsidRDefault="00EA07FE" w:rsidP="00EA07FE">
      <w:pPr>
        <w:tabs>
          <w:tab w:val="left" w:pos="1400"/>
        </w:tabs>
        <w:spacing w:before="120" w:after="120" w:line="330" w:lineRule="exact"/>
        <w:ind w:firstLine="720"/>
        <w:jc w:val="both"/>
        <w:rPr>
          <w:sz w:val="28"/>
          <w:szCs w:val="28"/>
        </w:rPr>
      </w:pPr>
      <w:r w:rsidRPr="007D038B">
        <w:rPr>
          <w:sz w:val="28"/>
          <w:szCs w:val="28"/>
        </w:rPr>
        <w:t>c) Có tủ lạnh lưu mẫu thức ăn.</w:t>
      </w:r>
    </w:p>
    <w:p w14:paraId="63364111" w14:textId="77777777" w:rsidR="00EA07FE" w:rsidRPr="007D038B" w:rsidRDefault="00EA07FE" w:rsidP="00EA07FE">
      <w:pPr>
        <w:tabs>
          <w:tab w:val="left" w:pos="1400"/>
        </w:tabs>
        <w:spacing w:before="120" w:after="120" w:line="330" w:lineRule="exact"/>
        <w:ind w:firstLine="720"/>
        <w:jc w:val="both"/>
        <w:rPr>
          <w:sz w:val="28"/>
          <w:szCs w:val="28"/>
        </w:rPr>
      </w:pPr>
      <w:r w:rsidRPr="007D038B">
        <w:rPr>
          <w:sz w:val="28"/>
          <w:szCs w:val="28"/>
        </w:rPr>
        <w:t xml:space="preserve">1.10.3.5. Tiêu chí 3.5: </w:t>
      </w:r>
      <w:r w:rsidRPr="007D038B">
        <w:rPr>
          <w:iCs/>
          <w:sz w:val="28"/>
          <w:szCs w:val="28"/>
        </w:rPr>
        <w:t>T</w:t>
      </w:r>
      <w:r w:rsidRPr="007D038B">
        <w:rPr>
          <w:iCs/>
          <w:sz w:val="28"/>
          <w:szCs w:val="28"/>
          <w:lang w:val="vi-VN"/>
        </w:rPr>
        <w:t>hiết bị, đồ dùng, đồ chơ</w:t>
      </w:r>
      <w:r w:rsidRPr="007D038B">
        <w:rPr>
          <w:iCs/>
          <w:sz w:val="28"/>
          <w:szCs w:val="28"/>
        </w:rPr>
        <w:t>i</w:t>
      </w:r>
    </w:p>
    <w:p w14:paraId="336B1BE4" w14:textId="77777777" w:rsidR="00EA07FE" w:rsidRPr="007D038B" w:rsidRDefault="00EA07FE" w:rsidP="00EA07FE">
      <w:pPr>
        <w:spacing w:before="120" w:after="120" w:line="330" w:lineRule="exact"/>
        <w:ind w:firstLine="709"/>
        <w:jc w:val="both"/>
        <w:rPr>
          <w:rFonts w:eastAsia="Calibri"/>
          <w:sz w:val="28"/>
          <w:szCs w:val="28"/>
        </w:rPr>
      </w:pPr>
      <w:r w:rsidRPr="007D038B">
        <w:rPr>
          <w:iCs/>
          <w:sz w:val="28"/>
          <w:szCs w:val="28"/>
          <w:lang w:val="vi-VN"/>
        </w:rPr>
        <w:t xml:space="preserve">a) Có </w:t>
      </w:r>
      <w:r w:rsidRPr="007D038B">
        <w:rPr>
          <w:iCs/>
          <w:sz w:val="28"/>
          <w:szCs w:val="28"/>
        </w:rPr>
        <w:t xml:space="preserve">các </w:t>
      </w:r>
      <w:r w:rsidRPr="007D038B">
        <w:rPr>
          <w:iCs/>
          <w:sz w:val="28"/>
          <w:szCs w:val="28"/>
          <w:lang w:val="vi-VN"/>
        </w:rPr>
        <w:t>thiết bị, đồ dùng, đồ chơi</w:t>
      </w:r>
      <w:r w:rsidRPr="007D038B">
        <w:rPr>
          <w:iCs/>
          <w:sz w:val="28"/>
          <w:szCs w:val="28"/>
        </w:rPr>
        <w:t xml:space="preserve"> </w:t>
      </w:r>
      <w:r w:rsidRPr="007D038B">
        <w:rPr>
          <w:rFonts w:eastAsia="Calibri"/>
          <w:sz w:val="28"/>
          <w:szCs w:val="28"/>
        </w:rPr>
        <w:t xml:space="preserve">đáp ứng yêu cầu </w:t>
      </w:r>
      <w:r w:rsidRPr="007D038B">
        <w:rPr>
          <w:rFonts w:eastAsia="Calibri"/>
          <w:sz w:val="28"/>
          <w:szCs w:val="28"/>
          <w:lang w:val="vi-VN"/>
        </w:rPr>
        <w:t xml:space="preserve">tối thiểu </w:t>
      </w:r>
      <w:r w:rsidRPr="007D038B">
        <w:rPr>
          <w:rFonts w:eastAsia="Calibri"/>
          <w:sz w:val="28"/>
          <w:szCs w:val="28"/>
        </w:rPr>
        <w:t>phục vụ nuôi dưỡng, chăm sóc và giáo dục trẻ;</w:t>
      </w:r>
    </w:p>
    <w:p w14:paraId="2F19D731" w14:textId="77777777" w:rsidR="00EA07FE" w:rsidRPr="007D038B" w:rsidRDefault="00EA07FE" w:rsidP="00EA07FE">
      <w:pPr>
        <w:spacing w:before="120" w:after="120" w:line="330" w:lineRule="exact"/>
        <w:ind w:firstLine="720"/>
        <w:jc w:val="both"/>
        <w:rPr>
          <w:iCs/>
          <w:sz w:val="28"/>
          <w:szCs w:val="28"/>
          <w:lang w:val="vi-VN"/>
        </w:rPr>
      </w:pPr>
      <w:r w:rsidRPr="007D038B">
        <w:rPr>
          <w:iCs/>
          <w:sz w:val="28"/>
          <w:szCs w:val="28"/>
          <w:lang w:val="vi-VN"/>
        </w:rPr>
        <w:t>b) Các thiết bị, đồ dùng, đồ chơi</w:t>
      </w:r>
      <w:r w:rsidRPr="007D038B">
        <w:rPr>
          <w:iCs/>
          <w:sz w:val="28"/>
          <w:szCs w:val="28"/>
        </w:rPr>
        <w:t xml:space="preserve"> tự làm hoặc</w:t>
      </w:r>
      <w:r w:rsidRPr="007D038B">
        <w:rPr>
          <w:iCs/>
          <w:sz w:val="28"/>
          <w:szCs w:val="28"/>
          <w:lang w:val="vi-VN"/>
        </w:rPr>
        <w:t xml:space="preserve"> ngoài danh mục quy định phải đảm bảo tính giáo dục, an toàn, phù hợp với trẻ;</w:t>
      </w:r>
    </w:p>
    <w:p w14:paraId="0D6132B8" w14:textId="77777777" w:rsidR="00EA07FE" w:rsidRPr="00281F0D" w:rsidRDefault="00EA07FE" w:rsidP="00EA07FE">
      <w:pPr>
        <w:tabs>
          <w:tab w:val="left" w:pos="1400"/>
          <w:tab w:val="left" w:pos="8104"/>
        </w:tabs>
        <w:spacing w:before="120" w:after="120" w:line="330" w:lineRule="exact"/>
        <w:ind w:firstLine="720"/>
        <w:jc w:val="both"/>
        <w:rPr>
          <w:iCs/>
          <w:sz w:val="28"/>
          <w:szCs w:val="28"/>
          <w:lang w:val="vi-VN"/>
        </w:rPr>
      </w:pPr>
      <w:r w:rsidRPr="007D038B">
        <w:rPr>
          <w:iCs/>
          <w:sz w:val="28"/>
          <w:szCs w:val="28"/>
          <w:lang w:val="vi-VN"/>
        </w:rPr>
        <w:t xml:space="preserve">c) </w:t>
      </w:r>
      <w:r w:rsidRPr="00281F0D">
        <w:rPr>
          <w:iCs/>
          <w:sz w:val="28"/>
          <w:szCs w:val="28"/>
          <w:lang w:val="vi-VN"/>
        </w:rPr>
        <w:t xml:space="preserve">Hằng năm các thiết bị được kiểm kê, </w:t>
      </w:r>
      <w:r w:rsidRPr="007D038B">
        <w:rPr>
          <w:iCs/>
          <w:sz w:val="28"/>
          <w:szCs w:val="28"/>
          <w:lang w:val="vi-VN"/>
        </w:rPr>
        <w:t>sửa chữa.</w:t>
      </w:r>
    </w:p>
    <w:p w14:paraId="64E36DFF"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 xml:space="preserve">1.10.3.6. Tiêu chí 3.6: Khu vệ sinh, hệ thống cấp thoát nước </w:t>
      </w:r>
    </w:p>
    <w:p w14:paraId="03FFAF79"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a) Phòng vệ sinh cho trẻ, khu vệ sinh cho cán bộ quản lý, giáo viên, nhân viên đảm bảo không ô nhiễm môi trường; phòng vệ sinh đảm bảo sử dụng thuận lợi cho trẻ khuyết tật;</w:t>
      </w:r>
    </w:p>
    <w:p w14:paraId="02FB74A6" w14:textId="77777777" w:rsidR="00EA07FE" w:rsidRPr="00281F0D" w:rsidRDefault="00EA07FE" w:rsidP="00EA07FE">
      <w:pPr>
        <w:spacing w:before="120" w:after="120" w:line="330" w:lineRule="exact"/>
        <w:ind w:firstLine="720"/>
        <w:jc w:val="both"/>
        <w:rPr>
          <w:spacing w:val="-6"/>
          <w:sz w:val="28"/>
          <w:szCs w:val="28"/>
          <w:lang w:val="vi-VN"/>
        </w:rPr>
      </w:pPr>
      <w:r w:rsidRPr="00281F0D">
        <w:rPr>
          <w:spacing w:val="-6"/>
          <w:sz w:val="28"/>
          <w:szCs w:val="28"/>
          <w:lang w:val="vi-VN"/>
        </w:rPr>
        <w:lastRenderedPageBreak/>
        <w:t>b) Có hệ thống thoát nước đảm bảo vệ sinh môi trường; hệ thống nước sạch đảm bảo nước uống và nước sinh hoạt cho giáo viên, nhân viên và trẻ;</w:t>
      </w:r>
    </w:p>
    <w:p w14:paraId="03B6C6EC" w14:textId="77777777" w:rsidR="00EA07FE" w:rsidRPr="00281F0D" w:rsidRDefault="00EA07FE" w:rsidP="00EA07FE">
      <w:pPr>
        <w:tabs>
          <w:tab w:val="left" w:pos="1400"/>
          <w:tab w:val="left" w:pos="8104"/>
        </w:tabs>
        <w:spacing w:before="120" w:after="120" w:line="330" w:lineRule="exact"/>
        <w:ind w:firstLine="720"/>
        <w:jc w:val="both"/>
        <w:rPr>
          <w:iCs/>
          <w:sz w:val="28"/>
          <w:szCs w:val="28"/>
          <w:lang w:val="vi-VN"/>
        </w:rPr>
      </w:pPr>
      <w:r w:rsidRPr="00281F0D">
        <w:rPr>
          <w:sz w:val="28"/>
          <w:szCs w:val="28"/>
          <w:lang w:val="vi-VN"/>
        </w:rPr>
        <w:t>c) Thu gom rác và xử lý chất thải đảm bảo vệ sinh môi trường.</w:t>
      </w:r>
      <w:r w:rsidRPr="007D038B">
        <w:rPr>
          <w:iCs/>
          <w:sz w:val="28"/>
          <w:szCs w:val="28"/>
          <w:lang w:val="vi-VN"/>
        </w:rPr>
        <w:tab/>
      </w:r>
    </w:p>
    <w:p w14:paraId="15F9EB36" w14:textId="77777777" w:rsidR="00EA07FE" w:rsidRPr="007D038B" w:rsidRDefault="00EA07FE" w:rsidP="00EA07FE">
      <w:pPr>
        <w:tabs>
          <w:tab w:val="left" w:pos="1400"/>
        </w:tabs>
        <w:spacing w:before="120" w:after="120" w:line="330" w:lineRule="exact"/>
        <w:ind w:firstLine="720"/>
        <w:jc w:val="both"/>
        <w:rPr>
          <w:b/>
          <w:iCs/>
          <w:sz w:val="28"/>
          <w:szCs w:val="28"/>
          <w:lang w:val="vi-VN"/>
        </w:rPr>
      </w:pPr>
      <w:r w:rsidRPr="00281F0D">
        <w:rPr>
          <w:sz w:val="28"/>
          <w:szCs w:val="28"/>
          <w:lang w:val="vi-VN"/>
        </w:rPr>
        <w:t>1.10.4.</w:t>
      </w:r>
      <w:r w:rsidRPr="00281F0D">
        <w:rPr>
          <w:b/>
          <w:bCs/>
          <w:sz w:val="28"/>
          <w:szCs w:val="28"/>
          <w:lang w:val="vi-VN"/>
        </w:rPr>
        <w:t xml:space="preserve"> </w:t>
      </w:r>
      <w:r w:rsidRPr="007D038B">
        <w:rPr>
          <w:b/>
          <w:bCs/>
          <w:sz w:val="28"/>
          <w:szCs w:val="28"/>
          <w:lang w:val="vi-VN"/>
        </w:rPr>
        <w:t>Tiêu chuẩn 4</w:t>
      </w:r>
      <w:r w:rsidRPr="00281F0D">
        <w:rPr>
          <w:b/>
          <w:bCs/>
          <w:sz w:val="28"/>
          <w:szCs w:val="28"/>
          <w:lang w:val="vi-VN"/>
        </w:rPr>
        <w:t>:</w:t>
      </w:r>
      <w:r w:rsidRPr="007D038B">
        <w:rPr>
          <w:b/>
          <w:bCs/>
          <w:sz w:val="28"/>
          <w:szCs w:val="28"/>
          <w:lang w:val="vi-VN"/>
        </w:rPr>
        <w:t xml:space="preserve"> Quan hệ giữa nhà trường, gia đình và xã hội</w:t>
      </w:r>
    </w:p>
    <w:p w14:paraId="2FC125D0" w14:textId="77777777" w:rsidR="00EA07FE" w:rsidRPr="00281F0D" w:rsidRDefault="00EA07FE" w:rsidP="00EA07FE">
      <w:pPr>
        <w:tabs>
          <w:tab w:val="left" w:pos="1400"/>
        </w:tabs>
        <w:spacing w:before="120" w:after="120" w:line="330" w:lineRule="exact"/>
        <w:ind w:firstLine="720"/>
        <w:jc w:val="both"/>
        <w:rPr>
          <w:sz w:val="28"/>
          <w:szCs w:val="28"/>
          <w:lang w:val="vi-VN"/>
        </w:rPr>
      </w:pPr>
      <w:r w:rsidRPr="00281F0D">
        <w:rPr>
          <w:sz w:val="28"/>
          <w:szCs w:val="28"/>
          <w:lang w:val="vi-VN"/>
        </w:rPr>
        <w:t>1.10.4.</w:t>
      </w:r>
      <w:r w:rsidRPr="007D038B">
        <w:rPr>
          <w:sz w:val="28"/>
          <w:szCs w:val="28"/>
          <w:lang w:val="vi-VN"/>
        </w:rPr>
        <w:t>1.</w:t>
      </w:r>
      <w:r w:rsidRPr="00281F0D">
        <w:rPr>
          <w:sz w:val="28"/>
          <w:szCs w:val="28"/>
          <w:lang w:val="vi-VN"/>
        </w:rPr>
        <w:t xml:space="preserve"> Tiêu chí 4.1: Ban </w:t>
      </w:r>
      <w:r w:rsidRPr="007D038B">
        <w:rPr>
          <w:sz w:val="28"/>
          <w:szCs w:val="28"/>
          <w:lang w:val="vi-VN"/>
        </w:rPr>
        <w:t>đại diện cha</w:t>
      </w:r>
      <w:r w:rsidRPr="00281F0D">
        <w:rPr>
          <w:sz w:val="28"/>
          <w:szCs w:val="28"/>
          <w:lang w:val="vi-VN"/>
        </w:rPr>
        <w:t xml:space="preserve"> mẹ trẻ</w:t>
      </w:r>
    </w:p>
    <w:p w14:paraId="1FD477CA" w14:textId="77777777" w:rsidR="00EA07FE" w:rsidRPr="00281F0D" w:rsidRDefault="00EA07FE" w:rsidP="00EA07FE">
      <w:pPr>
        <w:spacing w:before="120" w:after="120" w:line="330" w:lineRule="exact"/>
        <w:ind w:firstLine="720"/>
        <w:jc w:val="both"/>
        <w:rPr>
          <w:sz w:val="28"/>
          <w:szCs w:val="28"/>
          <w:lang w:val="vi-VN"/>
        </w:rPr>
      </w:pPr>
      <w:r w:rsidRPr="007D038B">
        <w:rPr>
          <w:sz w:val="28"/>
          <w:szCs w:val="28"/>
          <w:lang w:val="vi-VN"/>
        </w:rPr>
        <w:t xml:space="preserve">a) </w:t>
      </w:r>
      <w:r w:rsidRPr="00281F0D">
        <w:rPr>
          <w:sz w:val="28"/>
          <w:szCs w:val="28"/>
          <w:lang w:val="vi-VN"/>
        </w:rPr>
        <w:t xml:space="preserve">Được thành lập và hoạt động </w:t>
      </w:r>
      <w:r w:rsidRPr="007D038B">
        <w:rPr>
          <w:sz w:val="28"/>
          <w:szCs w:val="28"/>
          <w:lang w:val="vi-VN"/>
        </w:rPr>
        <w:t xml:space="preserve">theo </w:t>
      </w:r>
      <w:r w:rsidRPr="00281F0D">
        <w:rPr>
          <w:sz w:val="28"/>
          <w:szCs w:val="28"/>
          <w:lang w:val="vi-VN"/>
        </w:rPr>
        <w:t>quy định tại Điều lệ Ban đại diện cha mẹ học sinh;</w:t>
      </w:r>
    </w:p>
    <w:p w14:paraId="35044CB3" w14:textId="77777777" w:rsidR="00EA07FE" w:rsidRPr="00281F0D" w:rsidRDefault="00EA07FE" w:rsidP="00EA07FE">
      <w:pPr>
        <w:spacing w:before="120" w:after="120" w:line="330" w:lineRule="exact"/>
        <w:ind w:firstLine="720"/>
        <w:jc w:val="both"/>
        <w:rPr>
          <w:sz w:val="28"/>
          <w:szCs w:val="28"/>
          <w:lang w:val="vi-VN"/>
        </w:rPr>
      </w:pPr>
      <w:r w:rsidRPr="007D038B">
        <w:rPr>
          <w:sz w:val="28"/>
          <w:szCs w:val="28"/>
          <w:lang w:val="vi-VN"/>
        </w:rPr>
        <w:t>b) Có kế hoạch hoạt động theo năm học</w:t>
      </w:r>
      <w:r w:rsidRPr="00281F0D">
        <w:rPr>
          <w:sz w:val="28"/>
          <w:szCs w:val="28"/>
          <w:lang w:val="vi-VN"/>
        </w:rPr>
        <w:t xml:space="preserve">; </w:t>
      </w:r>
    </w:p>
    <w:p w14:paraId="00FF35BA" w14:textId="77777777" w:rsidR="00EA07FE" w:rsidRPr="00281F0D" w:rsidRDefault="00EA07FE" w:rsidP="00EA07FE">
      <w:pPr>
        <w:spacing w:before="120" w:after="120" w:line="330" w:lineRule="exact"/>
        <w:ind w:firstLine="720"/>
        <w:jc w:val="both"/>
        <w:rPr>
          <w:sz w:val="28"/>
          <w:szCs w:val="28"/>
          <w:lang w:val="vi-VN"/>
        </w:rPr>
      </w:pPr>
      <w:r w:rsidRPr="007D038B">
        <w:rPr>
          <w:sz w:val="28"/>
          <w:szCs w:val="28"/>
          <w:lang w:val="vi-VN"/>
        </w:rPr>
        <w:t xml:space="preserve">c) Tổ chức thực hiện kế hoạch </w:t>
      </w:r>
      <w:r w:rsidRPr="00281F0D">
        <w:rPr>
          <w:sz w:val="28"/>
          <w:szCs w:val="28"/>
          <w:lang w:val="vi-VN"/>
        </w:rPr>
        <w:t xml:space="preserve">hoạt động </w:t>
      </w:r>
      <w:r w:rsidRPr="007D038B">
        <w:rPr>
          <w:sz w:val="28"/>
          <w:szCs w:val="28"/>
          <w:lang w:val="vi-VN"/>
        </w:rPr>
        <w:t>đúng tiến độ.</w:t>
      </w:r>
    </w:p>
    <w:p w14:paraId="59BCCF5D"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 xml:space="preserve">1.10.4.2. Tiêu chí 4.2: </w:t>
      </w:r>
      <w:r w:rsidRPr="00281F0D">
        <w:rPr>
          <w:rFonts w:eastAsia="Calibri"/>
          <w:sz w:val="28"/>
          <w:szCs w:val="28"/>
          <w:lang w:val="vi-VN"/>
        </w:rPr>
        <w:t xml:space="preserve">Công tác </w:t>
      </w:r>
      <w:r w:rsidRPr="00281F0D">
        <w:rPr>
          <w:sz w:val="28"/>
          <w:szCs w:val="28"/>
          <w:lang w:val="vi-VN"/>
        </w:rPr>
        <w:t>tham mưu cấp ủy đảng, chính quyền và phối hợp với các tổ chức, cá nhân của nhà trường;</w:t>
      </w:r>
    </w:p>
    <w:p w14:paraId="3B6BFA1E" w14:textId="77777777" w:rsidR="00EA07FE" w:rsidRPr="00281F0D" w:rsidRDefault="00EA07FE" w:rsidP="00EA07FE">
      <w:pPr>
        <w:spacing w:before="120" w:after="120" w:line="330" w:lineRule="exact"/>
        <w:ind w:firstLine="720"/>
        <w:jc w:val="both"/>
        <w:rPr>
          <w:sz w:val="28"/>
          <w:szCs w:val="28"/>
          <w:lang w:val="vi-VN"/>
        </w:rPr>
      </w:pPr>
      <w:r w:rsidRPr="007D038B">
        <w:rPr>
          <w:sz w:val="28"/>
          <w:szCs w:val="28"/>
          <w:lang w:val="vi-VN"/>
        </w:rPr>
        <w:t xml:space="preserve">a) </w:t>
      </w:r>
      <w:r w:rsidRPr="00281F0D">
        <w:rPr>
          <w:sz w:val="28"/>
          <w:szCs w:val="28"/>
          <w:lang w:val="vi-VN"/>
        </w:rPr>
        <w:t>T</w:t>
      </w:r>
      <w:r w:rsidRPr="007D038B">
        <w:rPr>
          <w:sz w:val="28"/>
          <w:szCs w:val="28"/>
          <w:lang w:val="vi-VN"/>
        </w:rPr>
        <w:t xml:space="preserve">ham mưu cấp ủy </w:t>
      </w:r>
      <w:r w:rsidRPr="00281F0D">
        <w:rPr>
          <w:sz w:val="28"/>
          <w:szCs w:val="28"/>
          <w:lang w:val="vi-VN"/>
        </w:rPr>
        <w:t>đ</w:t>
      </w:r>
      <w:r w:rsidRPr="007D038B">
        <w:rPr>
          <w:sz w:val="28"/>
          <w:szCs w:val="28"/>
          <w:lang w:val="vi-VN"/>
        </w:rPr>
        <w:t>ảng</w:t>
      </w:r>
      <w:r w:rsidRPr="00281F0D">
        <w:rPr>
          <w:sz w:val="28"/>
          <w:szCs w:val="28"/>
          <w:lang w:val="vi-VN"/>
        </w:rPr>
        <w:t xml:space="preserve">, </w:t>
      </w:r>
      <w:r w:rsidRPr="007D038B">
        <w:rPr>
          <w:sz w:val="28"/>
          <w:szCs w:val="28"/>
          <w:lang w:val="vi-VN"/>
        </w:rPr>
        <w:t xml:space="preserve">chính quyền địa phương </w:t>
      </w:r>
      <w:r w:rsidRPr="00281F0D">
        <w:rPr>
          <w:sz w:val="28"/>
          <w:szCs w:val="28"/>
          <w:lang w:val="vi-VN"/>
        </w:rPr>
        <w:t>để thực hiện kế hoạch giáo dục của</w:t>
      </w:r>
      <w:r w:rsidRPr="007D038B">
        <w:rPr>
          <w:sz w:val="28"/>
          <w:szCs w:val="28"/>
          <w:lang w:val="vi-VN"/>
        </w:rPr>
        <w:t xml:space="preserve"> nhà trường;</w:t>
      </w:r>
    </w:p>
    <w:p w14:paraId="386717A2" w14:textId="77777777" w:rsidR="00EA07FE" w:rsidRPr="00281F0D" w:rsidRDefault="00EA07FE" w:rsidP="00EA07FE">
      <w:pPr>
        <w:spacing w:before="120" w:after="120" w:line="330" w:lineRule="exact"/>
        <w:ind w:firstLine="720"/>
        <w:jc w:val="both"/>
        <w:rPr>
          <w:sz w:val="28"/>
          <w:szCs w:val="28"/>
          <w:lang w:val="vi-VN"/>
        </w:rPr>
      </w:pPr>
      <w:r w:rsidRPr="007D038B">
        <w:rPr>
          <w:sz w:val="28"/>
          <w:szCs w:val="28"/>
          <w:lang w:val="vi-VN"/>
        </w:rPr>
        <w:t xml:space="preserve">b) </w:t>
      </w:r>
      <w:r w:rsidRPr="00281F0D">
        <w:rPr>
          <w:sz w:val="28"/>
          <w:szCs w:val="28"/>
          <w:lang w:val="vi-VN"/>
        </w:rPr>
        <w:t>Tuyên truyền</w:t>
      </w:r>
      <w:r w:rsidRPr="007D038B">
        <w:rPr>
          <w:sz w:val="28"/>
          <w:szCs w:val="28"/>
          <w:lang w:val="vi-VN"/>
        </w:rPr>
        <w:t xml:space="preserve"> </w:t>
      </w:r>
      <w:r w:rsidRPr="00281F0D">
        <w:rPr>
          <w:sz w:val="28"/>
          <w:szCs w:val="28"/>
          <w:lang w:val="vi-VN"/>
        </w:rPr>
        <w:t>nâng cao nhận thức</w:t>
      </w:r>
      <w:r w:rsidRPr="007D038B">
        <w:rPr>
          <w:sz w:val="28"/>
          <w:szCs w:val="28"/>
          <w:lang w:val="vi-VN"/>
        </w:rPr>
        <w:t xml:space="preserve"> </w:t>
      </w:r>
      <w:r w:rsidRPr="00281F0D">
        <w:rPr>
          <w:sz w:val="28"/>
          <w:szCs w:val="28"/>
          <w:lang w:val="vi-VN"/>
        </w:rPr>
        <w:t xml:space="preserve">và trách nhiệm của </w:t>
      </w:r>
      <w:r w:rsidRPr="007D038B">
        <w:rPr>
          <w:sz w:val="28"/>
          <w:szCs w:val="28"/>
          <w:lang w:val="vi-VN"/>
        </w:rPr>
        <w:t>cộng đồng về</w:t>
      </w:r>
      <w:r w:rsidRPr="00281F0D">
        <w:rPr>
          <w:sz w:val="28"/>
          <w:szCs w:val="28"/>
          <w:lang w:val="vi-VN"/>
        </w:rPr>
        <w:t xml:space="preserve"> </w:t>
      </w:r>
      <w:r w:rsidRPr="00281F0D">
        <w:rPr>
          <w:rFonts w:eastAsia="Calibri"/>
          <w:sz w:val="28"/>
          <w:szCs w:val="28"/>
          <w:lang w:val="vi-VN"/>
        </w:rPr>
        <w:t xml:space="preserve">chủ trương, chính sách của Đảng, Nhà nước, ngành </w:t>
      </w:r>
      <w:r w:rsidRPr="00281F0D">
        <w:rPr>
          <w:sz w:val="28"/>
          <w:szCs w:val="28"/>
          <w:lang w:val="vi-VN"/>
        </w:rPr>
        <w:t>giáo dục,</w:t>
      </w:r>
      <w:r w:rsidRPr="007D038B">
        <w:rPr>
          <w:sz w:val="28"/>
          <w:szCs w:val="28"/>
          <w:lang w:val="vi-VN"/>
        </w:rPr>
        <w:t xml:space="preserve"> </w:t>
      </w:r>
      <w:r w:rsidRPr="00281F0D">
        <w:rPr>
          <w:sz w:val="28"/>
          <w:szCs w:val="28"/>
          <w:lang w:val="vi-VN"/>
        </w:rPr>
        <w:t xml:space="preserve">về </w:t>
      </w:r>
      <w:r w:rsidRPr="007D038B">
        <w:rPr>
          <w:sz w:val="28"/>
          <w:szCs w:val="28"/>
          <w:lang w:val="vi-VN"/>
        </w:rPr>
        <w:t>mục tiêu</w:t>
      </w:r>
      <w:r w:rsidRPr="00281F0D">
        <w:rPr>
          <w:sz w:val="28"/>
          <w:szCs w:val="28"/>
          <w:lang w:val="vi-VN"/>
        </w:rPr>
        <w:t>, nội dung</w:t>
      </w:r>
      <w:r w:rsidRPr="007D038B">
        <w:rPr>
          <w:sz w:val="28"/>
          <w:szCs w:val="28"/>
          <w:lang w:val="vi-VN"/>
        </w:rPr>
        <w:t xml:space="preserve"> và kế hoạch giáo dục của nhà trườn</w:t>
      </w:r>
      <w:r w:rsidRPr="00281F0D">
        <w:rPr>
          <w:sz w:val="28"/>
          <w:szCs w:val="28"/>
          <w:lang w:val="vi-VN"/>
        </w:rPr>
        <w:t>g;</w:t>
      </w:r>
    </w:p>
    <w:p w14:paraId="6602674F" w14:textId="77777777" w:rsidR="00EA07FE" w:rsidRPr="00281F0D" w:rsidRDefault="00EA07FE" w:rsidP="00EA07FE">
      <w:pPr>
        <w:spacing w:before="120" w:after="120" w:line="330" w:lineRule="exact"/>
        <w:ind w:firstLine="720"/>
        <w:jc w:val="both"/>
        <w:rPr>
          <w:sz w:val="28"/>
          <w:szCs w:val="28"/>
          <w:lang w:val="vi-VN"/>
        </w:rPr>
      </w:pPr>
      <w:r w:rsidRPr="007D038B">
        <w:rPr>
          <w:sz w:val="28"/>
          <w:szCs w:val="28"/>
          <w:lang w:val="vi-VN"/>
        </w:rPr>
        <w:t>c) Huy động và sử dụng</w:t>
      </w:r>
      <w:r w:rsidRPr="00281F0D">
        <w:rPr>
          <w:sz w:val="28"/>
          <w:szCs w:val="28"/>
          <w:lang w:val="vi-VN"/>
        </w:rPr>
        <w:t xml:space="preserve"> </w:t>
      </w:r>
      <w:r w:rsidRPr="007D038B">
        <w:rPr>
          <w:sz w:val="28"/>
          <w:szCs w:val="28"/>
          <w:lang w:val="vi-VN"/>
        </w:rPr>
        <w:t>các nguồn lực</w:t>
      </w:r>
      <w:r w:rsidRPr="00281F0D">
        <w:rPr>
          <w:sz w:val="28"/>
          <w:szCs w:val="28"/>
          <w:lang w:val="vi-VN"/>
        </w:rPr>
        <w:t xml:space="preserve"> hợp pháp </w:t>
      </w:r>
      <w:r w:rsidRPr="007D038B">
        <w:rPr>
          <w:sz w:val="28"/>
          <w:szCs w:val="28"/>
          <w:lang w:val="vi-VN"/>
        </w:rPr>
        <w:t xml:space="preserve">của các tổ chức, cá nhân </w:t>
      </w:r>
      <w:r w:rsidRPr="00281F0D">
        <w:rPr>
          <w:sz w:val="28"/>
          <w:szCs w:val="28"/>
          <w:lang w:val="vi-VN"/>
        </w:rPr>
        <w:t xml:space="preserve">đúng quy định. </w:t>
      </w:r>
    </w:p>
    <w:p w14:paraId="05422A27" w14:textId="77777777" w:rsidR="00EA07FE" w:rsidRPr="00281F0D" w:rsidRDefault="00EA07FE" w:rsidP="00EA07FE">
      <w:pPr>
        <w:spacing w:before="120" w:after="120" w:line="330" w:lineRule="exact"/>
        <w:ind w:firstLine="720"/>
        <w:jc w:val="both"/>
        <w:rPr>
          <w:b/>
          <w:bCs/>
          <w:sz w:val="28"/>
          <w:szCs w:val="28"/>
          <w:lang w:val="vi-VN"/>
        </w:rPr>
      </w:pPr>
      <w:r w:rsidRPr="00281F0D">
        <w:rPr>
          <w:sz w:val="28"/>
          <w:szCs w:val="28"/>
          <w:lang w:val="vi-VN"/>
        </w:rPr>
        <w:t>1.10.5.</w:t>
      </w:r>
      <w:r w:rsidRPr="00281F0D">
        <w:rPr>
          <w:b/>
          <w:sz w:val="28"/>
          <w:szCs w:val="28"/>
          <w:lang w:val="vi-VN"/>
        </w:rPr>
        <w:t xml:space="preserve"> </w:t>
      </w:r>
      <w:r w:rsidRPr="007D038B">
        <w:rPr>
          <w:b/>
          <w:bCs/>
          <w:sz w:val="28"/>
          <w:szCs w:val="28"/>
          <w:lang w:val="vi-VN"/>
        </w:rPr>
        <w:t xml:space="preserve">Tiêu chuẩn </w:t>
      </w:r>
      <w:r w:rsidRPr="00281F0D">
        <w:rPr>
          <w:b/>
          <w:bCs/>
          <w:sz w:val="28"/>
          <w:szCs w:val="28"/>
          <w:lang w:val="vi-VN"/>
        </w:rPr>
        <w:t>5: Hoạt động và kết quả nuôi dưỡng, chăm sóc, giáo dục trẻ</w:t>
      </w:r>
    </w:p>
    <w:p w14:paraId="5657D596" w14:textId="77777777" w:rsidR="00EA07FE" w:rsidRPr="00281F0D" w:rsidRDefault="00EA07FE" w:rsidP="00EA07FE">
      <w:pPr>
        <w:tabs>
          <w:tab w:val="left" w:pos="1400"/>
        </w:tabs>
        <w:spacing w:before="120" w:after="120" w:line="330" w:lineRule="exact"/>
        <w:ind w:firstLine="720"/>
        <w:jc w:val="both"/>
        <w:rPr>
          <w:sz w:val="28"/>
          <w:szCs w:val="28"/>
          <w:lang w:val="vi-VN"/>
        </w:rPr>
      </w:pPr>
      <w:r w:rsidRPr="00281F0D">
        <w:rPr>
          <w:sz w:val="28"/>
          <w:szCs w:val="28"/>
          <w:lang w:val="vi-VN"/>
        </w:rPr>
        <w:t>1.10.5.</w:t>
      </w:r>
      <w:r w:rsidRPr="007D038B">
        <w:rPr>
          <w:sz w:val="28"/>
          <w:szCs w:val="28"/>
          <w:lang w:val="vi-VN"/>
        </w:rPr>
        <w:t xml:space="preserve">1. </w:t>
      </w:r>
      <w:r w:rsidRPr="00281F0D">
        <w:rPr>
          <w:sz w:val="28"/>
          <w:szCs w:val="28"/>
          <w:lang w:val="vi-VN"/>
        </w:rPr>
        <w:t xml:space="preserve">Tiêu chí 5.1: Thực hiện Chương trình giáo dục mầm non </w:t>
      </w:r>
    </w:p>
    <w:p w14:paraId="02A9B6E9" w14:textId="77777777" w:rsidR="00EA07FE" w:rsidRPr="00281F0D" w:rsidRDefault="00EA07FE" w:rsidP="00EA07FE">
      <w:pPr>
        <w:tabs>
          <w:tab w:val="left" w:pos="1400"/>
        </w:tabs>
        <w:spacing w:before="120" w:after="120" w:line="330" w:lineRule="exact"/>
        <w:ind w:firstLine="720"/>
        <w:jc w:val="both"/>
        <w:rPr>
          <w:spacing w:val="-4"/>
          <w:sz w:val="28"/>
          <w:szCs w:val="28"/>
          <w:lang w:val="vi-VN"/>
        </w:rPr>
      </w:pPr>
      <w:r w:rsidRPr="00281F0D">
        <w:rPr>
          <w:spacing w:val="-4"/>
          <w:sz w:val="28"/>
          <w:szCs w:val="28"/>
          <w:lang w:val="vi-VN"/>
        </w:rPr>
        <w:t>a) Tổ chức thực hiện Chương trình giáo dục mầm non theo kế hoạch;</w:t>
      </w:r>
    </w:p>
    <w:p w14:paraId="43DAACD6"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b) Nhà trường phát triển Chương trình giáo dục mầm non do Bộ Giáo dục và Đào tạo ban hành phù hợp quy định về chuyên môn của cơ quan quản lý giáo dục, với điều kiện nhà trường;</w:t>
      </w:r>
    </w:p>
    <w:p w14:paraId="37255D52"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c) Định kỳ r</w:t>
      </w:r>
      <w:r w:rsidRPr="007D038B">
        <w:rPr>
          <w:sz w:val="28"/>
          <w:szCs w:val="28"/>
          <w:lang w:val="vi-VN"/>
        </w:rPr>
        <w:t xml:space="preserve">à soát, đánh giá việc thực hiện </w:t>
      </w:r>
      <w:r w:rsidRPr="00281F0D">
        <w:rPr>
          <w:sz w:val="28"/>
          <w:szCs w:val="28"/>
          <w:lang w:val="vi-VN"/>
        </w:rPr>
        <w:t>Chương trình giáo dục mầm non và có điều chỉnh kịp thời, phù hợp.</w:t>
      </w:r>
    </w:p>
    <w:p w14:paraId="2F79D986"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1.10.5.2. Tiêu chí 5.</w:t>
      </w:r>
      <w:r w:rsidRPr="007D038B">
        <w:rPr>
          <w:sz w:val="28"/>
          <w:szCs w:val="28"/>
          <w:lang w:val="vi-VN"/>
        </w:rPr>
        <w:t>2</w:t>
      </w:r>
      <w:r w:rsidRPr="00281F0D">
        <w:rPr>
          <w:sz w:val="28"/>
          <w:szCs w:val="28"/>
          <w:lang w:val="vi-VN"/>
        </w:rPr>
        <w:t xml:space="preserve">: Tổ chức hoạt động nuôi dưỡng, chăm sóc và giáo dục trẻ </w:t>
      </w:r>
    </w:p>
    <w:p w14:paraId="709AAF23"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a) Thực hiện linh hoạt các phương pháp, đảm bảo phù hợp với mục tiêu, nội dung giáo dục, phù hợp với trẻ mầm non và điều kiện nhà trường;</w:t>
      </w:r>
    </w:p>
    <w:p w14:paraId="793DBA29"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lastRenderedPageBreak/>
        <w:t>b) Tổ chức môi trường giáo dục theo hướng tạo điều kiện cho trẻ được vui chơi, trải nghiệm;</w:t>
      </w:r>
    </w:p>
    <w:p w14:paraId="501BBF30" w14:textId="77777777" w:rsidR="00EA07FE" w:rsidRPr="00281F0D" w:rsidRDefault="00EA07FE" w:rsidP="00EA07FE">
      <w:pPr>
        <w:tabs>
          <w:tab w:val="left" w:pos="1400"/>
        </w:tabs>
        <w:spacing w:before="120" w:after="120" w:line="330" w:lineRule="exact"/>
        <w:ind w:firstLine="720"/>
        <w:jc w:val="both"/>
        <w:rPr>
          <w:sz w:val="28"/>
          <w:szCs w:val="28"/>
          <w:lang w:val="vi-VN"/>
        </w:rPr>
      </w:pPr>
      <w:r w:rsidRPr="00281F0D">
        <w:rPr>
          <w:sz w:val="28"/>
          <w:szCs w:val="28"/>
          <w:lang w:val="vi-VN"/>
        </w:rPr>
        <w:t>c) Tổ chức các hoạt động giáo dục bằng nhiều hình thức đa dạng phù hợp với độ tuổi của trẻ và điều kiện thực tế.</w:t>
      </w:r>
    </w:p>
    <w:p w14:paraId="53827DDC" w14:textId="77777777" w:rsidR="00EA07FE" w:rsidRPr="00281F0D" w:rsidRDefault="00EA07FE" w:rsidP="00EA07FE">
      <w:pPr>
        <w:tabs>
          <w:tab w:val="left" w:pos="1400"/>
        </w:tabs>
        <w:spacing w:before="120" w:after="120" w:line="330" w:lineRule="exact"/>
        <w:ind w:firstLine="720"/>
        <w:jc w:val="both"/>
        <w:rPr>
          <w:sz w:val="28"/>
          <w:szCs w:val="28"/>
          <w:lang w:val="vi-VN"/>
        </w:rPr>
      </w:pPr>
      <w:r w:rsidRPr="00281F0D">
        <w:rPr>
          <w:sz w:val="28"/>
          <w:szCs w:val="28"/>
          <w:lang w:val="vi-VN"/>
        </w:rPr>
        <w:t>1.10.5.3</w:t>
      </w:r>
      <w:r w:rsidRPr="007D038B">
        <w:rPr>
          <w:sz w:val="28"/>
          <w:szCs w:val="28"/>
          <w:lang w:val="vi-VN"/>
        </w:rPr>
        <w:t xml:space="preserve">. </w:t>
      </w:r>
      <w:r w:rsidRPr="00281F0D">
        <w:rPr>
          <w:sz w:val="28"/>
          <w:szCs w:val="28"/>
          <w:lang w:val="vi-VN"/>
        </w:rPr>
        <w:t xml:space="preserve">Tiêu chí 5.3: Kết quả nuôi dưỡng và chăm sóc sức khoẻ </w:t>
      </w:r>
    </w:p>
    <w:p w14:paraId="50235090"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a) Nhà trường phối hợp với cơ sở y tế địa phương tổ chức các hoạt động chăm sóc sức khỏe cho trẻ;</w:t>
      </w:r>
    </w:p>
    <w:p w14:paraId="75D696E0" w14:textId="77777777" w:rsidR="00EA07FE" w:rsidRPr="00281F0D" w:rsidRDefault="00EA07FE" w:rsidP="00EA07FE">
      <w:pPr>
        <w:tabs>
          <w:tab w:val="left" w:pos="1400"/>
        </w:tabs>
        <w:spacing w:before="120" w:after="120" w:line="322" w:lineRule="exact"/>
        <w:ind w:firstLine="720"/>
        <w:jc w:val="both"/>
        <w:rPr>
          <w:sz w:val="28"/>
          <w:szCs w:val="28"/>
          <w:lang w:val="vi-VN"/>
        </w:rPr>
      </w:pPr>
      <w:r w:rsidRPr="00281F0D">
        <w:rPr>
          <w:sz w:val="28"/>
          <w:szCs w:val="28"/>
          <w:lang w:val="vi-VN"/>
        </w:rPr>
        <w:t>b) 100% trẻ được kiểm tra sức khỏe, đo chiều cao, cân nặng, đánh giá tình trạng dinh dưỡng bằng biểu đồ tăng trưởng theo quy định;</w:t>
      </w:r>
    </w:p>
    <w:p w14:paraId="4467052A" w14:textId="77777777" w:rsidR="00EA07FE" w:rsidRPr="00281F0D" w:rsidRDefault="00EA07FE" w:rsidP="00EA07FE">
      <w:pPr>
        <w:spacing w:before="120" w:after="120" w:line="322" w:lineRule="exact"/>
        <w:ind w:firstLine="720"/>
        <w:jc w:val="both"/>
        <w:rPr>
          <w:rFonts w:eastAsia="Calibri"/>
          <w:sz w:val="28"/>
          <w:szCs w:val="28"/>
          <w:lang w:val="vi-VN"/>
        </w:rPr>
      </w:pPr>
      <w:r w:rsidRPr="00281F0D">
        <w:rPr>
          <w:sz w:val="28"/>
          <w:szCs w:val="28"/>
          <w:lang w:val="vi-VN"/>
        </w:rPr>
        <w:t>c) Ít nhất 80% trẻ suy dinh dưỡng, thừa cân, béo phì được can thiệp bằng những biện pháp phù hợp, tình trạng dinh dưỡng của trẻ cải thiện so với đầu năm học.</w:t>
      </w:r>
    </w:p>
    <w:p w14:paraId="3F3DE46A" w14:textId="77777777" w:rsidR="00EA07FE" w:rsidRPr="00281F0D" w:rsidRDefault="00EA07FE" w:rsidP="00EA07FE">
      <w:pPr>
        <w:tabs>
          <w:tab w:val="left" w:pos="1400"/>
        </w:tabs>
        <w:spacing w:before="120" w:after="120" w:line="322" w:lineRule="exact"/>
        <w:ind w:firstLine="720"/>
        <w:jc w:val="both"/>
        <w:rPr>
          <w:sz w:val="28"/>
          <w:szCs w:val="28"/>
          <w:lang w:val="vi-VN"/>
        </w:rPr>
      </w:pPr>
      <w:r w:rsidRPr="00281F0D">
        <w:rPr>
          <w:sz w:val="28"/>
          <w:szCs w:val="28"/>
          <w:lang w:val="vi-VN"/>
        </w:rPr>
        <w:t>1.10.5.4. Tiêu chí 5.4: Kết quả giáo dục</w:t>
      </w:r>
    </w:p>
    <w:p w14:paraId="44708D46"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a) Tỷ lệ chuyên cần đạt ít nhất 90% đối với trẻ 5 tuổi, 85% đối với trẻ dưới 5 tuổi; trường thuộc vùng khó khăn đạt ít nhất 85% đối với trẻ 5 tuổi, 80% đối với trẻ dưới 5 tuổi;</w:t>
      </w:r>
    </w:p>
    <w:p w14:paraId="2CE89D4F" w14:textId="77777777" w:rsidR="00EA07FE" w:rsidRPr="00281F0D" w:rsidRDefault="00EA07FE" w:rsidP="00EA07FE">
      <w:pPr>
        <w:spacing w:before="120" w:after="120" w:line="322" w:lineRule="exact"/>
        <w:ind w:firstLine="720"/>
        <w:jc w:val="both"/>
        <w:rPr>
          <w:spacing w:val="-8"/>
          <w:sz w:val="28"/>
          <w:szCs w:val="28"/>
          <w:lang w:val="vi-VN"/>
        </w:rPr>
      </w:pPr>
      <w:r w:rsidRPr="00281F0D">
        <w:rPr>
          <w:spacing w:val="-8"/>
          <w:sz w:val="28"/>
          <w:szCs w:val="28"/>
          <w:lang w:val="vi-VN"/>
        </w:rPr>
        <w:t>b) Tỷ lệ trẻ 5 tuổi hoàn thành Chương trình giáo dục mầm non đạt ít nhất 85%; trường thuộc vùng khó khăn đạt ít nhất 80%;</w:t>
      </w:r>
    </w:p>
    <w:p w14:paraId="72E7A23C" w14:textId="77777777" w:rsidR="00EA07FE" w:rsidRPr="00281F0D" w:rsidRDefault="00EA07FE" w:rsidP="00EA07FE">
      <w:pPr>
        <w:spacing w:before="120" w:after="120" w:line="322" w:lineRule="exact"/>
        <w:ind w:firstLine="720"/>
        <w:jc w:val="both"/>
        <w:rPr>
          <w:spacing w:val="-8"/>
          <w:sz w:val="28"/>
          <w:szCs w:val="28"/>
          <w:lang w:val="vi-VN"/>
        </w:rPr>
      </w:pPr>
      <w:r w:rsidRPr="00281F0D">
        <w:rPr>
          <w:spacing w:val="-8"/>
          <w:sz w:val="28"/>
          <w:szCs w:val="28"/>
          <w:lang w:val="vi-VN"/>
        </w:rPr>
        <w:t>c) Trẻ khuyết tật học hòa nhập, trẻ có hoàn cảnh khó khăn được nhà trường quan tâm giáo dục theo kế hoạch giáo dục cá nhân.</w:t>
      </w:r>
    </w:p>
    <w:p w14:paraId="4A2B784E" w14:textId="77777777" w:rsidR="00EA07FE" w:rsidRPr="00281F0D" w:rsidRDefault="00EA07FE" w:rsidP="00EA07FE">
      <w:pPr>
        <w:spacing w:before="120" w:after="120" w:line="322" w:lineRule="exact"/>
        <w:jc w:val="center"/>
        <w:rPr>
          <w:b/>
          <w:sz w:val="28"/>
          <w:szCs w:val="28"/>
          <w:lang w:val="vi-VN"/>
        </w:rPr>
      </w:pPr>
      <w:r w:rsidRPr="00281F0D">
        <w:rPr>
          <w:b/>
          <w:sz w:val="28"/>
          <w:szCs w:val="28"/>
          <w:lang w:val="vi-VN"/>
        </w:rPr>
        <w:t>TIÊU CHUẨN ĐÁNH GIÁ TRƯỜNG MẦM NON MỨC 2</w:t>
      </w:r>
    </w:p>
    <w:p w14:paraId="00B31C1C" w14:textId="77777777" w:rsidR="00EA07FE" w:rsidRPr="00281F0D" w:rsidRDefault="00EA07FE" w:rsidP="00EA07FE">
      <w:pPr>
        <w:spacing w:before="120" w:after="120" w:line="322" w:lineRule="exact"/>
        <w:ind w:firstLine="720"/>
        <w:jc w:val="both"/>
        <w:rPr>
          <w:spacing w:val="-2"/>
          <w:sz w:val="28"/>
          <w:szCs w:val="28"/>
          <w:lang w:val="vi-VN"/>
        </w:rPr>
      </w:pPr>
      <w:r w:rsidRPr="00281F0D">
        <w:rPr>
          <w:spacing w:val="-2"/>
          <w:sz w:val="28"/>
          <w:szCs w:val="28"/>
          <w:lang w:val="vi-VN"/>
        </w:rPr>
        <w:t xml:space="preserve">Trường mầm non đạt Mức 2 khi đảm bảo Tiêu chuẩn đánh giá trường mầm non Mức </w:t>
      </w:r>
      <w:r w:rsidRPr="007D038B">
        <w:rPr>
          <w:spacing w:val="-2"/>
          <w:sz w:val="28"/>
          <w:szCs w:val="28"/>
          <w:lang w:val="vi-VN"/>
        </w:rPr>
        <w:t>1</w:t>
      </w:r>
      <w:r w:rsidRPr="00281F0D">
        <w:rPr>
          <w:spacing w:val="-2"/>
          <w:sz w:val="28"/>
          <w:szCs w:val="28"/>
          <w:lang w:val="vi-VN"/>
        </w:rPr>
        <w:t xml:space="preserve"> và các tiêu chuẩn </w:t>
      </w:r>
      <w:r w:rsidRPr="007D038B">
        <w:rPr>
          <w:spacing w:val="-2"/>
          <w:sz w:val="28"/>
          <w:szCs w:val="28"/>
          <w:lang w:val="vi-VN"/>
        </w:rPr>
        <w:t>sau:</w:t>
      </w:r>
    </w:p>
    <w:p w14:paraId="724A147E" w14:textId="77777777" w:rsidR="00EA07FE" w:rsidRPr="00281F0D" w:rsidRDefault="00EA07FE" w:rsidP="00EA07FE">
      <w:pPr>
        <w:tabs>
          <w:tab w:val="left" w:pos="1400"/>
        </w:tabs>
        <w:spacing w:before="120" w:after="120" w:line="322" w:lineRule="exact"/>
        <w:ind w:firstLine="720"/>
        <w:jc w:val="both"/>
        <w:rPr>
          <w:b/>
          <w:sz w:val="28"/>
          <w:szCs w:val="28"/>
          <w:lang w:val="vi-VN"/>
        </w:rPr>
      </w:pPr>
      <w:r w:rsidRPr="00281F0D">
        <w:rPr>
          <w:sz w:val="28"/>
          <w:szCs w:val="28"/>
          <w:lang w:val="vi-VN"/>
        </w:rPr>
        <w:t xml:space="preserve">1.10.6. </w:t>
      </w:r>
      <w:r w:rsidRPr="00281F0D">
        <w:rPr>
          <w:b/>
          <w:sz w:val="28"/>
          <w:szCs w:val="28"/>
          <w:lang w:val="vi-VN"/>
        </w:rPr>
        <w:t>Tiêu chuẩn 1: Tổ chức và quản lý nhà trường</w:t>
      </w:r>
    </w:p>
    <w:p w14:paraId="1F011A11" w14:textId="77777777" w:rsidR="00EA07FE" w:rsidRPr="00281F0D" w:rsidRDefault="00EA07FE" w:rsidP="00EA07FE">
      <w:pPr>
        <w:spacing w:before="120" w:after="120" w:line="322" w:lineRule="exact"/>
        <w:ind w:firstLine="720"/>
        <w:jc w:val="both"/>
        <w:rPr>
          <w:rFonts w:eastAsia="Calibri"/>
          <w:spacing w:val="-4"/>
          <w:sz w:val="28"/>
          <w:szCs w:val="28"/>
          <w:lang w:val="vi-VN"/>
        </w:rPr>
      </w:pPr>
      <w:r w:rsidRPr="00281F0D">
        <w:rPr>
          <w:sz w:val="28"/>
          <w:szCs w:val="28"/>
          <w:lang w:val="vi-VN"/>
        </w:rPr>
        <w:t>1.10.6.</w:t>
      </w:r>
      <w:r w:rsidRPr="007D038B">
        <w:rPr>
          <w:rFonts w:eastAsia="Calibri"/>
          <w:spacing w:val="-4"/>
          <w:sz w:val="28"/>
          <w:szCs w:val="28"/>
          <w:lang w:val="vi-VN"/>
        </w:rPr>
        <w:t xml:space="preserve">1. Tiêu chí 1.1: </w:t>
      </w:r>
      <w:r w:rsidRPr="00281F0D">
        <w:rPr>
          <w:rFonts w:eastAsia="Calibri"/>
          <w:spacing w:val="-4"/>
          <w:sz w:val="28"/>
          <w:szCs w:val="28"/>
          <w:lang w:val="vi-VN"/>
        </w:rPr>
        <w:t>Phương hướng, chiến lược xây dựng và phát triển nhà trường</w:t>
      </w:r>
    </w:p>
    <w:p w14:paraId="0851B999"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Nhà trường có các giải pháp giám sát việc thực hiện phương hướng, chiến lược xây dựng và phát triển.</w:t>
      </w:r>
    </w:p>
    <w:p w14:paraId="4249D7A2"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1.10.6.2. Tiêu chí 1.2: Hội đồng trường (Hội đồng quản trị đối với trường tư thục) và các hội đồng khác</w:t>
      </w:r>
    </w:p>
    <w:p w14:paraId="25E22C68" w14:textId="77777777" w:rsidR="00EA07FE" w:rsidRPr="007D038B" w:rsidRDefault="00EA07FE" w:rsidP="00EA07FE">
      <w:pPr>
        <w:spacing w:before="120" w:after="120" w:line="322" w:lineRule="exact"/>
        <w:ind w:firstLine="720"/>
        <w:jc w:val="both"/>
        <w:rPr>
          <w:spacing w:val="-4"/>
          <w:sz w:val="28"/>
          <w:szCs w:val="28"/>
          <w:lang w:val="nb-NO"/>
        </w:rPr>
      </w:pPr>
      <w:r w:rsidRPr="007D038B">
        <w:rPr>
          <w:spacing w:val="-4"/>
          <w:sz w:val="28"/>
          <w:szCs w:val="28"/>
          <w:lang w:val="nb-NO"/>
        </w:rPr>
        <w:t xml:space="preserve">Hoạt động có hiệu quả, góp phần nâng cao chất lượng nuôi dưỡng, chăm sóc và giáo dục trẻ của nhà trường. </w:t>
      </w:r>
    </w:p>
    <w:p w14:paraId="70CE615A"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1.10.6.3. Tiêu chí 1.3:</w:t>
      </w:r>
      <w:r w:rsidRPr="00281F0D">
        <w:rPr>
          <w:b/>
          <w:sz w:val="28"/>
          <w:szCs w:val="28"/>
          <w:lang w:val="nb-NO"/>
        </w:rPr>
        <w:t xml:space="preserve"> </w:t>
      </w:r>
      <w:r w:rsidRPr="00281F0D">
        <w:rPr>
          <w:sz w:val="28"/>
          <w:szCs w:val="28"/>
          <w:lang w:val="nb-NO"/>
        </w:rPr>
        <w:t>Tổ chức Đảng Cộng sản Việt Nam, các đoàn thể và tổ chức khác trong nhà trường</w:t>
      </w:r>
    </w:p>
    <w:p w14:paraId="3879B627" w14:textId="77777777" w:rsidR="00EA07FE" w:rsidRPr="00281F0D" w:rsidRDefault="00EA07FE" w:rsidP="00EA07FE">
      <w:pPr>
        <w:spacing w:before="120" w:after="120" w:line="322" w:lineRule="exact"/>
        <w:ind w:firstLine="720"/>
        <w:jc w:val="both"/>
        <w:rPr>
          <w:rStyle w:val="Emphasis"/>
          <w:i w:val="0"/>
          <w:sz w:val="28"/>
          <w:szCs w:val="28"/>
          <w:lang w:val="nb-NO"/>
        </w:rPr>
      </w:pPr>
      <w:r w:rsidRPr="00281F0D">
        <w:rPr>
          <w:sz w:val="28"/>
          <w:szCs w:val="28"/>
          <w:lang w:val="nb-NO"/>
        </w:rPr>
        <w:lastRenderedPageBreak/>
        <w:t xml:space="preserve">a) </w:t>
      </w:r>
      <w:r w:rsidRPr="007D038B">
        <w:rPr>
          <w:sz w:val="28"/>
          <w:szCs w:val="28"/>
          <w:lang w:val="vi-VN"/>
        </w:rPr>
        <w:t>Tổ chức Đảng Cộng sản Việt Nam</w:t>
      </w:r>
      <w:r w:rsidRPr="00281F0D">
        <w:rPr>
          <w:sz w:val="28"/>
          <w:szCs w:val="28"/>
          <w:lang w:val="nb-NO"/>
        </w:rPr>
        <w:t xml:space="preserve"> có cơ cấu tổ chức và hoạt động theo quy định; </w:t>
      </w:r>
      <w:r w:rsidRPr="007D038B">
        <w:rPr>
          <w:sz w:val="28"/>
          <w:szCs w:val="28"/>
          <w:lang w:val="vi-VN"/>
        </w:rPr>
        <w:t xml:space="preserve">trong 05 năm </w:t>
      </w:r>
      <w:r w:rsidRPr="00281F0D">
        <w:rPr>
          <w:sz w:val="28"/>
          <w:szCs w:val="28"/>
          <w:lang w:val="nb-NO"/>
        </w:rPr>
        <w:t>liên tiếp</w:t>
      </w:r>
      <w:r w:rsidRPr="007D038B">
        <w:rPr>
          <w:sz w:val="28"/>
          <w:szCs w:val="28"/>
          <w:lang w:val="vi-VN"/>
        </w:rPr>
        <w:t xml:space="preserve"> tính đến thời điểm đánh giá</w:t>
      </w:r>
      <w:r w:rsidRPr="00281F0D">
        <w:rPr>
          <w:sz w:val="28"/>
          <w:szCs w:val="28"/>
          <w:lang w:val="nb-NO"/>
        </w:rPr>
        <w:t>, có í</w:t>
      </w:r>
      <w:r w:rsidRPr="007D038B">
        <w:rPr>
          <w:sz w:val="28"/>
          <w:szCs w:val="28"/>
          <w:lang w:val="vi-VN"/>
        </w:rPr>
        <w:t xml:space="preserve">t nhất </w:t>
      </w:r>
      <w:r w:rsidRPr="00281F0D">
        <w:rPr>
          <w:sz w:val="28"/>
          <w:szCs w:val="28"/>
          <w:lang w:val="nb-NO"/>
        </w:rPr>
        <w:t>0</w:t>
      </w:r>
      <w:r w:rsidRPr="007D038B">
        <w:rPr>
          <w:sz w:val="28"/>
          <w:szCs w:val="28"/>
          <w:lang w:val="vi-VN"/>
        </w:rPr>
        <w:t xml:space="preserve">1 năm </w:t>
      </w:r>
      <w:r w:rsidRPr="007D038B">
        <w:rPr>
          <w:rStyle w:val="Emphasis"/>
          <w:sz w:val="28"/>
          <w:szCs w:val="28"/>
          <w:lang w:val="vi-VN"/>
        </w:rPr>
        <w:t xml:space="preserve">hoàn thành tốt nhiệm vụ, </w:t>
      </w:r>
      <w:r w:rsidRPr="00281F0D">
        <w:rPr>
          <w:rStyle w:val="Emphasis"/>
          <w:sz w:val="28"/>
          <w:szCs w:val="28"/>
          <w:lang w:val="nb-NO"/>
        </w:rPr>
        <w:t xml:space="preserve">các </w:t>
      </w:r>
      <w:r w:rsidRPr="007D038B">
        <w:rPr>
          <w:rStyle w:val="Emphasis"/>
          <w:sz w:val="28"/>
          <w:szCs w:val="28"/>
          <w:lang w:val="vi-VN"/>
        </w:rPr>
        <w:t>năm còn lại hoàn thành nhiệm vụ trở lên</w:t>
      </w:r>
      <w:r w:rsidRPr="00281F0D">
        <w:rPr>
          <w:rStyle w:val="Emphasis"/>
          <w:sz w:val="28"/>
          <w:szCs w:val="28"/>
          <w:lang w:val="nb-NO"/>
        </w:rPr>
        <w:t>;</w:t>
      </w:r>
    </w:p>
    <w:p w14:paraId="304DC4C5" w14:textId="77777777" w:rsidR="00EA07FE" w:rsidRPr="00281F0D" w:rsidRDefault="00EA07FE" w:rsidP="00EA07FE">
      <w:pPr>
        <w:spacing w:before="120" w:after="120" w:line="322" w:lineRule="exact"/>
        <w:ind w:firstLine="720"/>
        <w:jc w:val="both"/>
        <w:rPr>
          <w:spacing w:val="6"/>
          <w:sz w:val="28"/>
          <w:szCs w:val="28"/>
          <w:lang w:val="nb-NO"/>
        </w:rPr>
      </w:pPr>
      <w:r w:rsidRPr="00281F0D">
        <w:rPr>
          <w:rStyle w:val="Emphasis"/>
          <w:sz w:val="28"/>
          <w:szCs w:val="28"/>
          <w:lang w:val="nb-NO"/>
        </w:rPr>
        <w:t>b)</w:t>
      </w:r>
      <w:r w:rsidRPr="007D038B">
        <w:rPr>
          <w:rStyle w:val="Emphasis"/>
          <w:sz w:val="28"/>
          <w:szCs w:val="28"/>
          <w:lang w:val="vi-VN"/>
        </w:rPr>
        <w:t xml:space="preserve"> </w:t>
      </w:r>
      <w:r w:rsidRPr="007D038B">
        <w:rPr>
          <w:sz w:val="28"/>
          <w:szCs w:val="28"/>
          <w:lang w:val="vi-VN"/>
        </w:rPr>
        <w:t xml:space="preserve">Các đoàn thể, tổ chức </w:t>
      </w:r>
      <w:r w:rsidRPr="00281F0D">
        <w:rPr>
          <w:sz w:val="28"/>
          <w:szCs w:val="28"/>
          <w:lang w:val="nb-NO"/>
        </w:rPr>
        <w:t>khác</w:t>
      </w:r>
      <w:r w:rsidRPr="007D038B">
        <w:rPr>
          <w:sz w:val="28"/>
          <w:szCs w:val="28"/>
          <w:lang w:val="vi-VN"/>
        </w:rPr>
        <w:t xml:space="preserve"> có đóng góp </w:t>
      </w:r>
      <w:r w:rsidRPr="00281F0D">
        <w:rPr>
          <w:sz w:val="28"/>
          <w:szCs w:val="28"/>
          <w:lang w:val="nb-NO"/>
        </w:rPr>
        <w:t xml:space="preserve">tích cực cho </w:t>
      </w:r>
      <w:r w:rsidRPr="007D038B">
        <w:rPr>
          <w:sz w:val="28"/>
          <w:szCs w:val="28"/>
          <w:lang w:val="vi-VN"/>
        </w:rPr>
        <w:t xml:space="preserve">các hoạt động </w:t>
      </w:r>
      <w:r w:rsidRPr="00281F0D">
        <w:rPr>
          <w:sz w:val="28"/>
          <w:szCs w:val="28"/>
          <w:lang w:val="nb-NO"/>
        </w:rPr>
        <w:t xml:space="preserve">của </w:t>
      </w:r>
      <w:r w:rsidRPr="007D038B">
        <w:rPr>
          <w:sz w:val="28"/>
          <w:szCs w:val="28"/>
          <w:lang w:val="vi-VN"/>
        </w:rPr>
        <w:t>nhà trường.</w:t>
      </w:r>
      <w:r w:rsidRPr="00281F0D">
        <w:rPr>
          <w:spacing w:val="6"/>
          <w:sz w:val="28"/>
          <w:szCs w:val="28"/>
          <w:lang w:val="nb-NO"/>
        </w:rPr>
        <w:t xml:space="preserve"> </w:t>
      </w:r>
    </w:p>
    <w:p w14:paraId="328281CC" w14:textId="77777777" w:rsidR="00EA07FE" w:rsidRPr="00281F0D" w:rsidRDefault="00EA07FE" w:rsidP="00EA07FE">
      <w:pPr>
        <w:spacing w:before="120" w:after="120" w:line="322" w:lineRule="exact"/>
        <w:ind w:firstLine="720"/>
        <w:jc w:val="both"/>
        <w:rPr>
          <w:spacing w:val="6"/>
          <w:sz w:val="28"/>
          <w:szCs w:val="28"/>
          <w:lang w:val="nb-NO"/>
        </w:rPr>
      </w:pPr>
      <w:r w:rsidRPr="00281F0D">
        <w:rPr>
          <w:sz w:val="28"/>
          <w:szCs w:val="28"/>
          <w:lang w:val="nb-NO"/>
        </w:rPr>
        <w:t>1.10.6.</w:t>
      </w:r>
      <w:r w:rsidRPr="00281F0D">
        <w:rPr>
          <w:spacing w:val="6"/>
          <w:sz w:val="28"/>
          <w:szCs w:val="28"/>
          <w:lang w:val="nb-NO"/>
        </w:rPr>
        <w:t>4</w:t>
      </w:r>
      <w:r w:rsidRPr="007D038B">
        <w:rPr>
          <w:spacing w:val="6"/>
          <w:sz w:val="28"/>
          <w:szCs w:val="28"/>
          <w:lang w:val="vi-VN"/>
        </w:rPr>
        <w:t xml:space="preserve">. </w:t>
      </w:r>
      <w:r w:rsidRPr="00281F0D">
        <w:rPr>
          <w:spacing w:val="6"/>
          <w:sz w:val="28"/>
          <w:szCs w:val="28"/>
          <w:lang w:val="nb-NO"/>
        </w:rPr>
        <w:t xml:space="preserve">Tiêu chí 1.4: Hiệu trưởng, phó hiệu trưởng, </w:t>
      </w:r>
      <w:r w:rsidRPr="007D038B">
        <w:rPr>
          <w:spacing w:val="6"/>
          <w:sz w:val="28"/>
          <w:szCs w:val="28"/>
          <w:lang w:val="vi-VN"/>
        </w:rPr>
        <w:t>tổ chuyên môn</w:t>
      </w:r>
      <w:r w:rsidRPr="00281F0D">
        <w:rPr>
          <w:spacing w:val="6"/>
          <w:sz w:val="28"/>
          <w:szCs w:val="28"/>
          <w:lang w:val="nb-NO"/>
        </w:rPr>
        <w:t xml:space="preserve"> và tổ văn phòng</w:t>
      </w:r>
    </w:p>
    <w:p w14:paraId="53BA4CD8" w14:textId="77777777" w:rsidR="00EA07FE" w:rsidRPr="00281F0D" w:rsidRDefault="00EA07FE" w:rsidP="00EA07FE">
      <w:pPr>
        <w:spacing w:before="120" w:after="120" w:line="322" w:lineRule="exact"/>
        <w:ind w:firstLine="720"/>
        <w:jc w:val="both"/>
        <w:rPr>
          <w:rFonts w:eastAsia="Calibri"/>
          <w:sz w:val="28"/>
          <w:szCs w:val="28"/>
          <w:lang w:val="nb-NO"/>
        </w:rPr>
      </w:pPr>
      <w:r w:rsidRPr="00281F0D">
        <w:rPr>
          <w:sz w:val="28"/>
          <w:szCs w:val="28"/>
          <w:lang w:val="nb-NO"/>
        </w:rPr>
        <w:t xml:space="preserve">a) </w:t>
      </w:r>
      <w:r w:rsidRPr="00281F0D">
        <w:rPr>
          <w:rFonts w:eastAsia="Calibri"/>
          <w:sz w:val="28"/>
          <w:szCs w:val="28"/>
          <w:lang w:val="nb-NO"/>
        </w:rPr>
        <w:t>Hằng năm, tổ chuyên môn đề xuất và thực hiện được ít nhất 01 (một) chuyên đề chuyên môn có tác dụng nâng cao chất lượng và hiệu quả giáo dục;</w:t>
      </w:r>
    </w:p>
    <w:p w14:paraId="2D22DD3A"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b) Hoạt động của tổ chuyên môn và tổ văn phòng được định kỳ rà soát, đánh giá, điều chỉnh.</w:t>
      </w:r>
    </w:p>
    <w:p w14:paraId="2D8DBCFC"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1.10.6.5. Tiêu chí 1.5: Tổ chức nhóm trẻ và lớp mẫu giáo</w:t>
      </w:r>
    </w:p>
    <w:p w14:paraId="3197CAE4"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Số trẻ trong các nhóm trẻ và lớp mẫu giáo không vượt quá quy định và được phân chia theo độ tuổi.</w:t>
      </w:r>
    </w:p>
    <w:p w14:paraId="274F6146"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1.10.6.6. Tiêu chí 1.6: Quản lý hành chính, tài chính và tài sản</w:t>
      </w:r>
    </w:p>
    <w:p w14:paraId="2B53891B"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a) Ứng dụng công nghệ thông tin hiệu quả trong công tác quản lý hành chính, tài chính và tài sản của nhà trường;</w:t>
      </w:r>
    </w:p>
    <w:p w14:paraId="3EBFA002"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b</w:t>
      </w:r>
      <w:r w:rsidRPr="007D038B">
        <w:rPr>
          <w:sz w:val="28"/>
          <w:szCs w:val="28"/>
          <w:lang w:val="vi-VN"/>
        </w:rPr>
        <w:t xml:space="preserve">) Trong 05 năm </w:t>
      </w:r>
      <w:r w:rsidRPr="00281F0D">
        <w:rPr>
          <w:sz w:val="28"/>
          <w:szCs w:val="28"/>
          <w:lang w:val="nb-NO"/>
        </w:rPr>
        <w:t>liên tiếp</w:t>
      </w:r>
      <w:r w:rsidRPr="007D038B">
        <w:rPr>
          <w:sz w:val="28"/>
          <w:szCs w:val="28"/>
          <w:lang w:val="vi-VN"/>
        </w:rPr>
        <w:t xml:space="preserve"> tính đến thời điểm đánh giá</w:t>
      </w:r>
      <w:r w:rsidRPr="00281F0D">
        <w:rPr>
          <w:sz w:val="28"/>
          <w:szCs w:val="28"/>
          <w:lang w:val="nb-NO"/>
        </w:rPr>
        <w:t>,</w:t>
      </w:r>
      <w:r w:rsidRPr="007D038B">
        <w:rPr>
          <w:sz w:val="28"/>
          <w:szCs w:val="28"/>
          <w:lang w:val="vi-VN"/>
        </w:rPr>
        <w:t xml:space="preserve"> không có vi phạm liên quan đến việc quản lý hành chính, tài chính và tài sản theo kết luận của thanh tra, kiểm toán. </w:t>
      </w:r>
    </w:p>
    <w:p w14:paraId="586A4657"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 xml:space="preserve">1.10.6.7. Tiêu chí 1.7: </w:t>
      </w:r>
      <w:r w:rsidRPr="007D038B">
        <w:rPr>
          <w:sz w:val="28"/>
          <w:szCs w:val="28"/>
          <w:lang w:val="vi-VN"/>
        </w:rPr>
        <w:t>Quản lý</w:t>
      </w:r>
      <w:r w:rsidRPr="00281F0D">
        <w:rPr>
          <w:sz w:val="28"/>
          <w:szCs w:val="28"/>
          <w:lang w:val="nb-NO"/>
        </w:rPr>
        <w:t xml:space="preserve"> </w:t>
      </w:r>
      <w:r w:rsidRPr="007D038B">
        <w:rPr>
          <w:sz w:val="28"/>
          <w:szCs w:val="28"/>
          <w:lang w:val="vi-VN"/>
        </w:rPr>
        <w:t>cán bộ, giáo viên</w:t>
      </w:r>
      <w:r w:rsidRPr="00281F0D">
        <w:rPr>
          <w:sz w:val="28"/>
          <w:szCs w:val="28"/>
          <w:lang w:val="nb-NO"/>
        </w:rPr>
        <w:t xml:space="preserve"> và</w:t>
      </w:r>
      <w:r w:rsidRPr="007D038B">
        <w:rPr>
          <w:sz w:val="28"/>
          <w:szCs w:val="28"/>
          <w:lang w:val="vi-VN"/>
        </w:rPr>
        <w:t xml:space="preserve"> nhân viên</w:t>
      </w:r>
    </w:p>
    <w:p w14:paraId="00195ABD" w14:textId="77777777" w:rsidR="00EA07FE" w:rsidRPr="00281F0D" w:rsidRDefault="00EA07FE" w:rsidP="00EA07FE">
      <w:pPr>
        <w:spacing w:before="120" w:after="120" w:line="322" w:lineRule="exact"/>
        <w:ind w:firstLine="720"/>
        <w:jc w:val="both"/>
        <w:rPr>
          <w:b/>
          <w:sz w:val="28"/>
          <w:szCs w:val="28"/>
          <w:lang w:val="nb-NO"/>
        </w:rPr>
      </w:pPr>
      <w:r w:rsidRPr="00281F0D">
        <w:rPr>
          <w:sz w:val="28"/>
          <w:szCs w:val="28"/>
          <w:lang w:val="nb-NO"/>
        </w:rPr>
        <w:t xml:space="preserve"> Có biện pháp để phát huy được năng lực của cán bộ quản lý, giáo viên, nhân viên trong việc xây dựng, phát triển và nâng cao chất lượng giáo dục nhà trường.</w:t>
      </w:r>
    </w:p>
    <w:p w14:paraId="67BAC40C"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1.10.6.8. Tiêu chí 1.8:</w:t>
      </w:r>
      <w:r w:rsidRPr="007D038B">
        <w:rPr>
          <w:sz w:val="28"/>
          <w:szCs w:val="28"/>
          <w:lang w:val="vi-VN"/>
        </w:rPr>
        <w:t xml:space="preserve"> Quản lý </w:t>
      </w:r>
      <w:r w:rsidRPr="00281F0D">
        <w:rPr>
          <w:sz w:val="28"/>
          <w:szCs w:val="28"/>
          <w:lang w:val="nb-NO"/>
        </w:rPr>
        <w:t>các hoạt động giáo dục</w:t>
      </w:r>
    </w:p>
    <w:p w14:paraId="02FFF3D4"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Các biện pháp chỉ đạo, kiểm tra, đánh giá của nhà trường đối với các hoạt động nuôi dưỡng, chăm sóc và giáo dục trẻ, được cơ quan quản lý đánh giá đạt hiệu quả.</w:t>
      </w:r>
    </w:p>
    <w:p w14:paraId="3039C99C"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1.10.6.9. Tiêu chí 1.9. Thực hiện quy chế dân chủ cơ sở</w:t>
      </w:r>
    </w:p>
    <w:p w14:paraId="33F824FD" w14:textId="77777777" w:rsidR="00EA07FE" w:rsidRPr="00281F0D" w:rsidRDefault="00EA07FE" w:rsidP="00EA07FE">
      <w:pPr>
        <w:spacing w:before="120" w:after="120" w:line="322" w:lineRule="exact"/>
        <w:ind w:firstLine="720"/>
        <w:jc w:val="both"/>
        <w:rPr>
          <w:rFonts w:eastAsia="Calibri"/>
          <w:spacing w:val="-8"/>
          <w:sz w:val="28"/>
          <w:szCs w:val="28"/>
          <w:lang w:val="nb-NO"/>
        </w:rPr>
      </w:pPr>
      <w:r w:rsidRPr="00281F0D">
        <w:rPr>
          <w:rFonts w:eastAsia="Calibri"/>
          <w:spacing w:val="-8"/>
          <w:sz w:val="28"/>
          <w:szCs w:val="28"/>
          <w:lang w:val="nb-NO"/>
        </w:rPr>
        <w:t xml:space="preserve">Các biện pháp và cơ chế giám sát việc thực hiện quy chế dân chủ trong nhà trường đảm bảo công khai, minh bạch, hiệu quả. </w:t>
      </w:r>
    </w:p>
    <w:p w14:paraId="51AFDB0C"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 xml:space="preserve">1.10.6.10. Tiêu chí 1.10: Đảm bảo </w:t>
      </w:r>
      <w:r w:rsidRPr="007D038B">
        <w:rPr>
          <w:sz w:val="28"/>
          <w:szCs w:val="28"/>
          <w:lang w:val="vi-VN"/>
        </w:rPr>
        <w:t>an</w:t>
      </w:r>
      <w:r w:rsidRPr="00281F0D">
        <w:rPr>
          <w:sz w:val="28"/>
          <w:szCs w:val="28"/>
          <w:lang w:val="nb-NO"/>
        </w:rPr>
        <w:t xml:space="preserve"> ninh trật tự, an</w:t>
      </w:r>
      <w:r w:rsidRPr="007D038B">
        <w:rPr>
          <w:sz w:val="28"/>
          <w:szCs w:val="28"/>
          <w:lang w:val="vi-VN"/>
        </w:rPr>
        <w:t xml:space="preserve"> toàn </w:t>
      </w:r>
      <w:r w:rsidRPr="00281F0D">
        <w:rPr>
          <w:sz w:val="28"/>
          <w:szCs w:val="28"/>
          <w:lang w:val="nb-NO"/>
        </w:rPr>
        <w:t>trường học</w:t>
      </w:r>
    </w:p>
    <w:p w14:paraId="62732CBB"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lastRenderedPageBreak/>
        <w:t xml:space="preserve">a) Cán bộ quản lý, giáo viên, nhân viên và trẻ được phổ biến, hướng dẫn, thực hiện phương án đảm </w:t>
      </w:r>
      <w:r w:rsidRPr="007D038B">
        <w:rPr>
          <w:sz w:val="28"/>
          <w:szCs w:val="28"/>
          <w:lang w:val="vi-VN"/>
        </w:rPr>
        <w:t>bảo an ninh trật tự</w:t>
      </w:r>
      <w:r w:rsidRPr="00281F0D">
        <w:rPr>
          <w:sz w:val="28"/>
          <w:szCs w:val="28"/>
          <w:lang w:val="nb-NO"/>
        </w:rPr>
        <w:t>; vệ sinh an toàn thực phẩm;</w:t>
      </w:r>
      <w:r w:rsidRPr="007D038B">
        <w:rPr>
          <w:sz w:val="28"/>
          <w:szCs w:val="28"/>
          <w:lang w:val="vi-VN"/>
        </w:rPr>
        <w:t xml:space="preserve"> </w:t>
      </w:r>
      <w:r w:rsidRPr="00281F0D">
        <w:rPr>
          <w:sz w:val="28"/>
          <w:szCs w:val="28"/>
          <w:lang w:val="nb-NO"/>
        </w:rPr>
        <w:t xml:space="preserve">an toàn </w:t>
      </w:r>
      <w:r w:rsidRPr="007D038B">
        <w:rPr>
          <w:sz w:val="28"/>
          <w:szCs w:val="28"/>
          <w:lang w:val="vi-VN"/>
        </w:rPr>
        <w:t>phòng chống tai nạn</w:t>
      </w:r>
      <w:r w:rsidRPr="00281F0D">
        <w:rPr>
          <w:sz w:val="28"/>
          <w:szCs w:val="28"/>
          <w:lang w:val="nb-NO"/>
        </w:rPr>
        <w:t>,</w:t>
      </w:r>
      <w:r w:rsidRPr="007D038B">
        <w:rPr>
          <w:sz w:val="28"/>
          <w:szCs w:val="28"/>
          <w:lang w:val="vi-VN"/>
        </w:rPr>
        <w:t xml:space="preserve"> thương tích</w:t>
      </w:r>
      <w:r w:rsidRPr="00281F0D">
        <w:rPr>
          <w:sz w:val="28"/>
          <w:szCs w:val="28"/>
          <w:lang w:val="nb-NO"/>
        </w:rPr>
        <w:t>; an toàn phòng, chống</w:t>
      </w:r>
      <w:r w:rsidRPr="007D038B">
        <w:rPr>
          <w:sz w:val="28"/>
          <w:szCs w:val="28"/>
          <w:lang w:val="vi-VN"/>
        </w:rPr>
        <w:t xml:space="preserve"> cháy nổ</w:t>
      </w:r>
      <w:r w:rsidRPr="00281F0D">
        <w:rPr>
          <w:sz w:val="28"/>
          <w:szCs w:val="28"/>
          <w:lang w:val="nb-NO"/>
        </w:rPr>
        <w:t>; an toàn phòng, chống thảm</w:t>
      </w:r>
      <w:r w:rsidRPr="007D038B">
        <w:rPr>
          <w:sz w:val="28"/>
          <w:szCs w:val="28"/>
          <w:lang w:val="vi-VN"/>
        </w:rPr>
        <w:t xml:space="preserve"> họa thiên tai</w:t>
      </w:r>
      <w:r w:rsidRPr="00281F0D">
        <w:rPr>
          <w:sz w:val="28"/>
          <w:szCs w:val="28"/>
          <w:lang w:val="nb-NO"/>
        </w:rPr>
        <w:t>;</w:t>
      </w:r>
      <w:r w:rsidRPr="007D038B">
        <w:rPr>
          <w:sz w:val="28"/>
          <w:szCs w:val="28"/>
          <w:lang w:val="vi-VN"/>
        </w:rPr>
        <w:t xml:space="preserve"> phòng</w:t>
      </w:r>
      <w:r w:rsidRPr="00281F0D">
        <w:rPr>
          <w:sz w:val="28"/>
          <w:szCs w:val="28"/>
          <w:lang w:val="nb-NO"/>
        </w:rPr>
        <w:t>,</w:t>
      </w:r>
      <w:r w:rsidRPr="007D038B">
        <w:rPr>
          <w:sz w:val="28"/>
          <w:szCs w:val="28"/>
          <w:lang w:val="vi-VN"/>
        </w:rPr>
        <w:t xml:space="preserve"> chống dịch bệnh</w:t>
      </w:r>
      <w:r w:rsidRPr="00281F0D">
        <w:rPr>
          <w:sz w:val="28"/>
          <w:szCs w:val="28"/>
          <w:lang w:val="nb-NO"/>
        </w:rPr>
        <w:t>; phòng, chống các tệ nạn xã hội và phòng, chống bạo lực trong nhà trường;</w:t>
      </w:r>
    </w:p>
    <w:p w14:paraId="7787E5CF"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b) Nhà trường thường xuyên kiểm tra, thu thập, đánh giá, xử lý các thông tin, biểu hiện liên quan đến bạo lực học đường, an ninh trật tự và có biện pháp ngăn chặn kịp thời, hiệu quả.</w:t>
      </w:r>
    </w:p>
    <w:p w14:paraId="33883B46"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1.10.7.</w:t>
      </w:r>
      <w:r w:rsidRPr="007D038B">
        <w:rPr>
          <w:b/>
          <w:bCs/>
          <w:sz w:val="28"/>
          <w:szCs w:val="28"/>
          <w:lang w:val="vi-VN"/>
        </w:rPr>
        <w:t>Tiêu chuẩn</w:t>
      </w:r>
      <w:r w:rsidRPr="00281F0D">
        <w:rPr>
          <w:b/>
          <w:bCs/>
          <w:sz w:val="28"/>
          <w:szCs w:val="28"/>
          <w:lang w:val="nb-NO"/>
        </w:rPr>
        <w:t xml:space="preserve"> </w:t>
      </w:r>
      <w:r w:rsidRPr="007D038B">
        <w:rPr>
          <w:b/>
          <w:bCs/>
          <w:sz w:val="28"/>
          <w:szCs w:val="28"/>
          <w:lang w:val="vi-VN"/>
        </w:rPr>
        <w:t>2</w:t>
      </w:r>
      <w:r w:rsidRPr="00281F0D">
        <w:rPr>
          <w:b/>
          <w:sz w:val="28"/>
          <w:szCs w:val="28"/>
          <w:lang w:val="nb-NO"/>
        </w:rPr>
        <w:t xml:space="preserve">: </w:t>
      </w:r>
      <w:r w:rsidRPr="007D038B">
        <w:rPr>
          <w:b/>
          <w:bCs/>
          <w:sz w:val="28"/>
          <w:szCs w:val="28"/>
          <w:lang w:val="vi-VN"/>
        </w:rPr>
        <w:t>Cán bộ quản lý, giáo viên</w:t>
      </w:r>
      <w:r w:rsidRPr="00281F0D">
        <w:rPr>
          <w:b/>
          <w:bCs/>
          <w:sz w:val="28"/>
          <w:szCs w:val="28"/>
          <w:lang w:val="nb-NO"/>
        </w:rPr>
        <w:t>,</w:t>
      </w:r>
      <w:r w:rsidRPr="007D038B">
        <w:rPr>
          <w:b/>
          <w:bCs/>
          <w:sz w:val="28"/>
          <w:szCs w:val="28"/>
          <w:lang w:val="vi-VN"/>
        </w:rPr>
        <w:t xml:space="preserve"> nhân viên</w:t>
      </w:r>
    </w:p>
    <w:p w14:paraId="0C56B6B0"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 xml:space="preserve">1.10.7.1. Tiêu chí 2.1: </w:t>
      </w:r>
      <w:r w:rsidRPr="00281F0D">
        <w:rPr>
          <w:rFonts w:eastAsia="Calibri"/>
          <w:sz w:val="28"/>
          <w:szCs w:val="28"/>
          <w:lang w:val="nb-NO"/>
        </w:rPr>
        <w:t>Đối với</w:t>
      </w:r>
      <w:r w:rsidRPr="007D038B">
        <w:rPr>
          <w:rFonts w:eastAsia="Calibri"/>
          <w:sz w:val="28"/>
          <w:szCs w:val="28"/>
          <w:lang w:val="vi-VN"/>
        </w:rPr>
        <w:t xml:space="preserve"> </w:t>
      </w:r>
      <w:r w:rsidRPr="00281F0D">
        <w:rPr>
          <w:bCs/>
          <w:sz w:val="28"/>
          <w:szCs w:val="28"/>
          <w:lang w:val="nb-NO"/>
        </w:rPr>
        <w:t>hiệu trưởng, phó hiệu trưởng</w:t>
      </w:r>
    </w:p>
    <w:p w14:paraId="75AB31A3" w14:textId="77777777" w:rsidR="00EA07FE" w:rsidRPr="00281F0D" w:rsidRDefault="00EA07FE" w:rsidP="00EA07FE">
      <w:pPr>
        <w:spacing w:before="120" w:after="120" w:line="322" w:lineRule="exact"/>
        <w:ind w:firstLine="720"/>
        <w:jc w:val="both"/>
        <w:rPr>
          <w:rFonts w:eastAsia="Calibri"/>
          <w:sz w:val="28"/>
          <w:szCs w:val="28"/>
          <w:lang w:val="nb-NO"/>
        </w:rPr>
      </w:pPr>
      <w:r w:rsidRPr="00281F0D">
        <w:rPr>
          <w:rFonts w:eastAsia="Calibri"/>
          <w:sz w:val="28"/>
          <w:szCs w:val="28"/>
          <w:lang w:val="nb-NO"/>
        </w:rPr>
        <w:t>a) Trong 05 năm liên tiếp tính đến thời điểm đánh giá, có ít nhất 02 năm được đánh giá đạt chuẩn hiệu trưởng ở mức khá trở lên;</w:t>
      </w:r>
    </w:p>
    <w:p w14:paraId="439C20CB" w14:textId="77777777" w:rsidR="00EA07FE" w:rsidRPr="00281F0D" w:rsidRDefault="00EA07FE" w:rsidP="00EA07FE">
      <w:pPr>
        <w:spacing w:before="120" w:after="120" w:line="322" w:lineRule="exact"/>
        <w:ind w:firstLine="720"/>
        <w:jc w:val="both"/>
        <w:rPr>
          <w:spacing w:val="2"/>
          <w:sz w:val="28"/>
          <w:szCs w:val="28"/>
          <w:lang w:val="nb-NO"/>
        </w:rPr>
      </w:pPr>
      <w:r w:rsidRPr="00281F0D">
        <w:rPr>
          <w:sz w:val="28"/>
          <w:szCs w:val="28"/>
          <w:lang w:val="nb-NO"/>
        </w:rPr>
        <w:t xml:space="preserve">b) </w:t>
      </w:r>
      <w:r w:rsidRPr="00281F0D">
        <w:rPr>
          <w:spacing w:val="2"/>
          <w:sz w:val="28"/>
          <w:szCs w:val="28"/>
          <w:lang w:val="nb-NO"/>
        </w:rPr>
        <w:t>Đ</w:t>
      </w:r>
      <w:r w:rsidRPr="00281F0D">
        <w:rPr>
          <w:spacing w:val="-6"/>
          <w:sz w:val="28"/>
          <w:szCs w:val="28"/>
          <w:lang w:val="nb-NO"/>
        </w:rPr>
        <w:t xml:space="preserve">ược bồi dưỡng, tập huấn về lý luận chính trị theo quy định; </w:t>
      </w:r>
      <w:r w:rsidRPr="00281F0D">
        <w:rPr>
          <w:sz w:val="28"/>
          <w:szCs w:val="28"/>
          <w:lang w:val="nb-NO"/>
        </w:rPr>
        <w:t>được giáo viên, nhân viên trong trường tín nhiệm.</w:t>
      </w:r>
    </w:p>
    <w:p w14:paraId="57A2D8D9"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 xml:space="preserve">1.10.7.2. Tiêu chí 2.2: </w:t>
      </w:r>
      <w:r w:rsidRPr="00281F0D">
        <w:rPr>
          <w:rFonts w:eastAsia="Calibri"/>
          <w:sz w:val="28"/>
          <w:szCs w:val="28"/>
          <w:lang w:val="nb-NO"/>
        </w:rPr>
        <w:t>Đối với</w:t>
      </w:r>
      <w:r w:rsidRPr="007D038B">
        <w:rPr>
          <w:rFonts w:eastAsia="Calibri"/>
          <w:sz w:val="28"/>
          <w:szCs w:val="28"/>
          <w:lang w:val="vi-VN"/>
        </w:rPr>
        <w:t xml:space="preserve"> </w:t>
      </w:r>
      <w:r w:rsidRPr="00281F0D">
        <w:rPr>
          <w:sz w:val="28"/>
          <w:szCs w:val="28"/>
          <w:lang w:val="nb-NO"/>
        </w:rPr>
        <w:t>giáo viên</w:t>
      </w:r>
    </w:p>
    <w:p w14:paraId="1D65D327" w14:textId="77777777" w:rsidR="00EA07FE" w:rsidRPr="00281F0D" w:rsidRDefault="00EA07FE" w:rsidP="00EA07FE">
      <w:pPr>
        <w:spacing w:before="120" w:after="120" w:line="322" w:lineRule="exact"/>
        <w:ind w:firstLine="720"/>
        <w:jc w:val="both"/>
        <w:rPr>
          <w:spacing w:val="4"/>
          <w:sz w:val="28"/>
          <w:szCs w:val="28"/>
          <w:lang w:val="nb-NO"/>
        </w:rPr>
      </w:pPr>
      <w:r w:rsidRPr="007D038B">
        <w:rPr>
          <w:rFonts w:eastAsia="Calibri"/>
          <w:sz w:val="28"/>
          <w:szCs w:val="28"/>
          <w:lang w:val="vi-VN"/>
        </w:rPr>
        <w:t xml:space="preserve">a) Tỷ lệ giáo viên </w:t>
      </w:r>
      <w:r w:rsidRPr="00281F0D">
        <w:rPr>
          <w:rFonts w:eastAsia="Calibri"/>
          <w:sz w:val="28"/>
          <w:szCs w:val="28"/>
          <w:lang w:val="nb-NO"/>
        </w:rPr>
        <w:t xml:space="preserve">đạt </w:t>
      </w:r>
      <w:r w:rsidRPr="007D038B">
        <w:rPr>
          <w:rFonts w:eastAsia="Calibri"/>
          <w:sz w:val="28"/>
          <w:szCs w:val="28"/>
          <w:lang w:val="vi-VN"/>
        </w:rPr>
        <w:t>trên chuẩn trình độ đào tạo đạt ít nhất 55%</w:t>
      </w:r>
      <w:r w:rsidRPr="00281F0D">
        <w:rPr>
          <w:rFonts w:eastAsia="Calibri"/>
          <w:sz w:val="28"/>
          <w:szCs w:val="28"/>
          <w:lang w:val="nb-NO"/>
        </w:rPr>
        <w:t xml:space="preserve">; </w:t>
      </w:r>
      <w:r w:rsidRPr="007D038B">
        <w:rPr>
          <w:rFonts w:eastAsia="Calibri"/>
          <w:sz w:val="28"/>
          <w:szCs w:val="28"/>
          <w:lang w:val="vi-VN"/>
        </w:rPr>
        <w:t xml:space="preserve">đối với </w:t>
      </w:r>
      <w:r w:rsidRPr="00281F0D">
        <w:rPr>
          <w:rFonts w:eastAsia="Calibri"/>
          <w:sz w:val="28"/>
          <w:szCs w:val="28"/>
          <w:lang w:val="nb-NO"/>
        </w:rPr>
        <w:t xml:space="preserve">các trường thuộc vùng khó khăn </w:t>
      </w:r>
      <w:r w:rsidRPr="007D038B">
        <w:rPr>
          <w:rFonts w:eastAsia="Calibri"/>
          <w:sz w:val="28"/>
          <w:szCs w:val="28"/>
          <w:lang w:val="vi-VN"/>
        </w:rPr>
        <w:t xml:space="preserve">đạt ít nhất 40%; </w:t>
      </w:r>
      <w:r w:rsidRPr="007D038B">
        <w:rPr>
          <w:spacing w:val="4"/>
          <w:sz w:val="28"/>
          <w:szCs w:val="28"/>
          <w:lang w:val="vi-VN"/>
        </w:rPr>
        <w:t>trong 05 năm liên tiếp tính đến thời điểm đánh giá,</w:t>
      </w:r>
      <w:r w:rsidRPr="007D038B">
        <w:rPr>
          <w:sz w:val="28"/>
          <w:szCs w:val="28"/>
          <w:lang w:val="vi-VN"/>
        </w:rPr>
        <w:t xml:space="preserve"> tỷ lệ giáo viên trên chuẩn trình độ đào tạo được duy trì ổn định và tăng dần theo lộ trình phù hợp</w:t>
      </w:r>
      <w:r w:rsidRPr="007D038B">
        <w:rPr>
          <w:spacing w:val="4"/>
          <w:sz w:val="28"/>
          <w:szCs w:val="28"/>
          <w:lang w:val="vi-VN"/>
        </w:rPr>
        <w:t>;</w:t>
      </w:r>
    </w:p>
    <w:p w14:paraId="66623C3C" w14:textId="77777777" w:rsidR="00EA07FE" w:rsidRPr="00281F0D" w:rsidRDefault="00EA07FE" w:rsidP="00EA07FE">
      <w:pPr>
        <w:spacing w:before="120" w:after="120" w:line="322" w:lineRule="exact"/>
        <w:ind w:firstLine="709"/>
        <w:jc w:val="both"/>
        <w:rPr>
          <w:sz w:val="28"/>
          <w:szCs w:val="28"/>
          <w:lang w:val="nb-NO"/>
        </w:rPr>
      </w:pPr>
      <w:r w:rsidRPr="007D038B">
        <w:rPr>
          <w:spacing w:val="4"/>
          <w:sz w:val="28"/>
          <w:szCs w:val="28"/>
          <w:lang w:val="vi-VN"/>
        </w:rPr>
        <w:t>b) Trong 05 năm li</w:t>
      </w:r>
      <w:r w:rsidRPr="00281F0D">
        <w:rPr>
          <w:spacing w:val="4"/>
          <w:sz w:val="28"/>
          <w:szCs w:val="28"/>
          <w:lang w:val="nb-NO"/>
        </w:rPr>
        <w:t>ên tiếp</w:t>
      </w:r>
      <w:r w:rsidRPr="007D038B">
        <w:rPr>
          <w:spacing w:val="4"/>
          <w:sz w:val="28"/>
          <w:szCs w:val="28"/>
          <w:lang w:val="vi-VN"/>
        </w:rPr>
        <w:t xml:space="preserve"> tính đến thời điểm đánh</w:t>
      </w:r>
      <w:r w:rsidRPr="00281F0D">
        <w:rPr>
          <w:spacing w:val="4"/>
          <w:sz w:val="28"/>
          <w:szCs w:val="28"/>
          <w:lang w:val="nb-NO"/>
        </w:rPr>
        <w:t xml:space="preserve"> giá</w:t>
      </w:r>
      <w:r w:rsidRPr="007D038B">
        <w:rPr>
          <w:sz w:val="28"/>
          <w:szCs w:val="28"/>
          <w:lang w:val="vi-VN"/>
        </w:rPr>
        <w:t xml:space="preserve">, </w:t>
      </w:r>
      <w:r w:rsidRPr="00281F0D">
        <w:rPr>
          <w:sz w:val="28"/>
          <w:szCs w:val="28"/>
          <w:lang w:val="nb-NO"/>
        </w:rPr>
        <w:t>c</w:t>
      </w:r>
      <w:r w:rsidRPr="007D038B">
        <w:rPr>
          <w:sz w:val="28"/>
          <w:szCs w:val="28"/>
          <w:lang w:val="vi-VN"/>
        </w:rPr>
        <w:t xml:space="preserve">ó </w:t>
      </w:r>
      <w:r w:rsidRPr="00281F0D">
        <w:rPr>
          <w:sz w:val="28"/>
          <w:szCs w:val="28"/>
          <w:lang w:val="nb-NO"/>
        </w:rPr>
        <w:t>100</w:t>
      </w:r>
      <w:r w:rsidRPr="007D038B">
        <w:rPr>
          <w:sz w:val="28"/>
          <w:szCs w:val="28"/>
          <w:lang w:val="vi-VN"/>
        </w:rPr>
        <w:t xml:space="preserve">% giáo viên </w:t>
      </w:r>
      <w:r w:rsidRPr="007D038B">
        <w:rPr>
          <w:spacing w:val="-4"/>
          <w:sz w:val="28"/>
          <w:szCs w:val="28"/>
          <w:lang w:val="vi-VN"/>
        </w:rPr>
        <w:t xml:space="preserve">đạt </w:t>
      </w:r>
      <w:r w:rsidRPr="00281F0D">
        <w:rPr>
          <w:sz w:val="28"/>
          <w:szCs w:val="28"/>
          <w:lang w:val="nb-NO"/>
        </w:rPr>
        <w:t>c</w:t>
      </w:r>
      <w:r w:rsidRPr="007D038B">
        <w:rPr>
          <w:sz w:val="28"/>
          <w:szCs w:val="28"/>
          <w:lang w:val="vi-VN"/>
        </w:rPr>
        <w:t>huẩn nghề nghiệp giáo viên</w:t>
      </w:r>
      <w:r w:rsidRPr="00281F0D">
        <w:rPr>
          <w:sz w:val="28"/>
          <w:szCs w:val="28"/>
          <w:lang w:val="nb-NO"/>
        </w:rPr>
        <w:t xml:space="preserve"> ở mức đạt trở lên, trong đó </w:t>
      </w:r>
      <w:r w:rsidRPr="007D038B">
        <w:rPr>
          <w:bCs/>
          <w:sz w:val="28"/>
          <w:szCs w:val="28"/>
          <w:lang w:val="vi-VN"/>
        </w:rPr>
        <w:t xml:space="preserve">có ít nhất </w:t>
      </w:r>
      <w:r w:rsidRPr="00281F0D">
        <w:rPr>
          <w:bCs/>
          <w:sz w:val="28"/>
          <w:szCs w:val="28"/>
          <w:lang w:val="nb-NO"/>
        </w:rPr>
        <w:t>6</w:t>
      </w:r>
      <w:r w:rsidRPr="007D038B">
        <w:rPr>
          <w:bCs/>
          <w:sz w:val="28"/>
          <w:szCs w:val="28"/>
          <w:lang w:val="vi-VN"/>
        </w:rPr>
        <w:t xml:space="preserve">0% </w:t>
      </w:r>
      <w:r w:rsidRPr="00281F0D">
        <w:rPr>
          <w:sz w:val="28"/>
          <w:szCs w:val="28"/>
          <w:lang w:val="nb-NO"/>
        </w:rPr>
        <w:t>đạt c</w:t>
      </w:r>
      <w:r w:rsidRPr="007D038B">
        <w:rPr>
          <w:sz w:val="28"/>
          <w:szCs w:val="28"/>
          <w:lang w:val="vi-VN"/>
        </w:rPr>
        <w:t>huẩn nghề nghiệp giáo viên</w:t>
      </w:r>
      <w:r w:rsidRPr="00281F0D">
        <w:rPr>
          <w:sz w:val="28"/>
          <w:szCs w:val="28"/>
          <w:lang w:val="nb-NO"/>
        </w:rPr>
        <w:t xml:space="preserve"> ở mức khá trở lên và </w:t>
      </w:r>
      <w:r w:rsidRPr="007D038B">
        <w:rPr>
          <w:rFonts w:eastAsia="Calibri"/>
          <w:sz w:val="28"/>
          <w:szCs w:val="28"/>
          <w:lang w:val="vi-VN"/>
        </w:rPr>
        <w:t xml:space="preserve">ít nhất </w:t>
      </w:r>
      <w:r w:rsidRPr="00281F0D">
        <w:rPr>
          <w:rFonts w:eastAsia="Calibri"/>
          <w:sz w:val="28"/>
          <w:szCs w:val="28"/>
          <w:lang w:val="nb-NO"/>
        </w:rPr>
        <w:t>50</w:t>
      </w:r>
      <w:r w:rsidRPr="007D038B">
        <w:rPr>
          <w:rFonts w:eastAsia="Calibri"/>
          <w:sz w:val="28"/>
          <w:szCs w:val="28"/>
          <w:lang w:val="vi-VN"/>
        </w:rPr>
        <w:t xml:space="preserve">% </w:t>
      </w:r>
      <w:r w:rsidRPr="00281F0D">
        <w:rPr>
          <w:sz w:val="28"/>
          <w:szCs w:val="28"/>
          <w:lang w:val="nb-NO"/>
        </w:rPr>
        <w:t>ở mức khá trở lên đối với trường thuộc vùng khó khăn</w:t>
      </w:r>
      <w:r w:rsidRPr="007D038B">
        <w:rPr>
          <w:sz w:val="28"/>
          <w:szCs w:val="28"/>
          <w:lang w:val="vi-VN"/>
        </w:rPr>
        <w:t xml:space="preserve">; </w:t>
      </w:r>
    </w:p>
    <w:p w14:paraId="61ADA50F" w14:textId="77777777" w:rsidR="00EA07FE" w:rsidRPr="00281F0D" w:rsidRDefault="00EA07FE" w:rsidP="00EA07FE">
      <w:pPr>
        <w:spacing w:before="120" w:after="120" w:line="322" w:lineRule="exact"/>
        <w:ind w:firstLine="720"/>
        <w:jc w:val="both"/>
        <w:rPr>
          <w:sz w:val="28"/>
          <w:szCs w:val="28"/>
          <w:lang w:val="nb-NO"/>
        </w:rPr>
      </w:pPr>
      <w:r w:rsidRPr="00281F0D">
        <w:rPr>
          <w:spacing w:val="4"/>
          <w:sz w:val="28"/>
          <w:szCs w:val="28"/>
          <w:lang w:val="nb-NO"/>
        </w:rPr>
        <w:t>c) T</w:t>
      </w:r>
      <w:r w:rsidRPr="007D038B">
        <w:rPr>
          <w:spacing w:val="4"/>
          <w:sz w:val="28"/>
          <w:szCs w:val="28"/>
          <w:lang w:val="vi-VN"/>
        </w:rPr>
        <w:t>rong 05 năm liên tiếp tính đến thời điểm đánh giá,</w:t>
      </w:r>
      <w:r w:rsidRPr="007D038B">
        <w:rPr>
          <w:sz w:val="28"/>
          <w:szCs w:val="28"/>
          <w:lang w:val="vi-VN"/>
        </w:rPr>
        <w:t xml:space="preserve"> không có giáo viên bị kỷ luật từ hình thức cảnh cáo trở lên.</w:t>
      </w:r>
    </w:p>
    <w:p w14:paraId="5DA2136E"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 xml:space="preserve">1.10.7.3. Tiêu chí 2.3: </w:t>
      </w:r>
      <w:r w:rsidRPr="00281F0D">
        <w:rPr>
          <w:rFonts w:eastAsia="Calibri"/>
          <w:sz w:val="28"/>
          <w:szCs w:val="28"/>
          <w:lang w:val="nb-NO"/>
        </w:rPr>
        <w:t>Đối với</w:t>
      </w:r>
      <w:r w:rsidRPr="007D038B">
        <w:rPr>
          <w:rFonts w:eastAsia="Calibri"/>
          <w:sz w:val="28"/>
          <w:szCs w:val="28"/>
          <w:lang w:val="vi-VN"/>
        </w:rPr>
        <w:t xml:space="preserve"> </w:t>
      </w:r>
      <w:r w:rsidRPr="00281F0D">
        <w:rPr>
          <w:sz w:val="28"/>
          <w:szCs w:val="28"/>
          <w:lang w:val="nb-NO"/>
        </w:rPr>
        <w:t>nhân viên</w:t>
      </w:r>
    </w:p>
    <w:p w14:paraId="2DD03AC7"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 xml:space="preserve">a) Số lượng và cơ cấu nhân viên đảm bảo theo quy định; </w:t>
      </w:r>
    </w:p>
    <w:p w14:paraId="286BB9A3"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 xml:space="preserve">b) </w:t>
      </w:r>
      <w:r w:rsidRPr="007D038B">
        <w:rPr>
          <w:spacing w:val="4"/>
          <w:sz w:val="28"/>
          <w:szCs w:val="28"/>
          <w:lang w:val="vi-VN"/>
        </w:rPr>
        <w:t xml:space="preserve">Trong 05 năm </w:t>
      </w:r>
      <w:r w:rsidRPr="00281F0D">
        <w:rPr>
          <w:spacing w:val="4"/>
          <w:sz w:val="28"/>
          <w:szCs w:val="28"/>
          <w:lang w:val="nb-NO"/>
        </w:rPr>
        <w:t xml:space="preserve">liên tiếp </w:t>
      </w:r>
      <w:r w:rsidRPr="007D038B">
        <w:rPr>
          <w:spacing w:val="4"/>
          <w:sz w:val="28"/>
          <w:szCs w:val="28"/>
          <w:lang w:val="vi-VN"/>
        </w:rPr>
        <w:t>tính đến thời điểm đánh giá</w:t>
      </w:r>
      <w:r w:rsidRPr="00281F0D">
        <w:rPr>
          <w:spacing w:val="4"/>
          <w:sz w:val="28"/>
          <w:szCs w:val="28"/>
          <w:lang w:val="nb-NO"/>
        </w:rPr>
        <w:t>,</w:t>
      </w:r>
      <w:r w:rsidRPr="00281F0D">
        <w:rPr>
          <w:sz w:val="28"/>
          <w:szCs w:val="28"/>
          <w:lang w:val="nb-NO"/>
        </w:rPr>
        <w:t xml:space="preserve"> không có nhân viên bị kỷ luật từ hình thức cảnh cáo trở lên. </w:t>
      </w:r>
    </w:p>
    <w:p w14:paraId="47BD77C8" w14:textId="77777777" w:rsidR="00EA07FE" w:rsidRPr="00281F0D" w:rsidRDefault="00EA07FE" w:rsidP="00EA07FE">
      <w:pPr>
        <w:spacing w:before="120" w:after="120" w:line="322" w:lineRule="exact"/>
        <w:ind w:firstLine="720"/>
        <w:jc w:val="both"/>
        <w:rPr>
          <w:b/>
          <w:bCs/>
          <w:sz w:val="28"/>
          <w:szCs w:val="28"/>
          <w:lang w:val="nb-NO"/>
        </w:rPr>
      </w:pPr>
      <w:r w:rsidRPr="00281F0D">
        <w:rPr>
          <w:sz w:val="28"/>
          <w:szCs w:val="28"/>
          <w:lang w:val="nb-NO"/>
        </w:rPr>
        <w:t xml:space="preserve">1.10.8. </w:t>
      </w:r>
      <w:r w:rsidRPr="007D038B">
        <w:rPr>
          <w:b/>
          <w:bCs/>
          <w:sz w:val="28"/>
          <w:szCs w:val="28"/>
          <w:lang w:val="vi-VN"/>
        </w:rPr>
        <w:t>Tiêu chuẩn 3</w:t>
      </w:r>
      <w:r w:rsidRPr="00281F0D">
        <w:rPr>
          <w:b/>
          <w:bCs/>
          <w:sz w:val="28"/>
          <w:szCs w:val="28"/>
          <w:lang w:val="nb-NO"/>
        </w:rPr>
        <w:t>:</w:t>
      </w:r>
      <w:r w:rsidRPr="007D038B">
        <w:rPr>
          <w:b/>
          <w:bCs/>
          <w:sz w:val="28"/>
          <w:szCs w:val="28"/>
          <w:lang w:val="vi-VN"/>
        </w:rPr>
        <w:t xml:space="preserve"> Cơ sở vật chất</w:t>
      </w:r>
      <w:r w:rsidRPr="00281F0D">
        <w:rPr>
          <w:b/>
          <w:bCs/>
          <w:sz w:val="28"/>
          <w:szCs w:val="28"/>
          <w:lang w:val="nb-NO"/>
        </w:rPr>
        <w:t xml:space="preserve"> và thiết bị dạy học</w:t>
      </w:r>
    </w:p>
    <w:p w14:paraId="4AA91E21" w14:textId="77777777" w:rsidR="00EA07FE" w:rsidRPr="00281F0D" w:rsidRDefault="00EA07FE" w:rsidP="00EA07FE">
      <w:pPr>
        <w:tabs>
          <w:tab w:val="left" w:pos="1400"/>
        </w:tabs>
        <w:spacing w:before="120" w:after="120" w:line="322" w:lineRule="exact"/>
        <w:ind w:firstLine="720"/>
        <w:jc w:val="both"/>
        <w:rPr>
          <w:sz w:val="28"/>
          <w:szCs w:val="28"/>
          <w:lang w:val="nb-NO"/>
        </w:rPr>
      </w:pPr>
      <w:r w:rsidRPr="00281F0D">
        <w:rPr>
          <w:sz w:val="28"/>
          <w:szCs w:val="28"/>
          <w:lang w:val="nb-NO"/>
        </w:rPr>
        <w:t>1.10.8.</w:t>
      </w:r>
      <w:r w:rsidRPr="007D038B">
        <w:rPr>
          <w:sz w:val="28"/>
          <w:szCs w:val="28"/>
          <w:lang w:val="vi-VN"/>
        </w:rPr>
        <w:t>1</w:t>
      </w:r>
      <w:r w:rsidRPr="00281F0D">
        <w:rPr>
          <w:sz w:val="28"/>
          <w:szCs w:val="28"/>
          <w:lang w:val="nb-NO"/>
        </w:rPr>
        <w:t>. Tiêu chí 3.1: Diện tích, khuôn viên và sân vườn</w:t>
      </w:r>
    </w:p>
    <w:p w14:paraId="54F5B619" w14:textId="77777777" w:rsidR="00EA07FE" w:rsidRPr="00281F0D" w:rsidRDefault="00EA07FE" w:rsidP="00EA07FE">
      <w:pPr>
        <w:tabs>
          <w:tab w:val="left" w:pos="1400"/>
        </w:tabs>
        <w:spacing w:before="120" w:after="120" w:line="322" w:lineRule="exact"/>
        <w:ind w:firstLine="720"/>
        <w:jc w:val="both"/>
        <w:rPr>
          <w:spacing w:val="4"/>
          <w:sz w:val="28"/>
          <w:szCs w:val="28"/>
          <w:lang w:val="nb-NO"/>
        </w:rPr>
      </w:pPr>
      <w:r w:rsidRPr="00281F0D">
        <w:rPr>
          <w:spacing w:val="4"/>
          <w:sz w:val="28"/>
          <w:szCs w:val="28"/>
          <w:lang w:val="nb-NO"/>
        </w:rPr>
        <w:lastRenderedPageBreak/>
        <w:t>a) Diện tích xây dựng công trình và diện tích sân vườn đảm bảo theo quy định;</w:t>
      </w:r>
    </w:p>
    <w:p w14:paraId="7157BC50" w14:textId="77777777" w:rsidR="00EA07FE" w:rsidRPr="00281F0D" w:rsidRDefault="00EA07FE" w:rsidP="00EA07FE">
      <w:pPr>
        <w:tabs>
          <w:tab w:val="left" w:pos="1400"/>
        </w:tabs>
        <w:spacing w:before="120" w:after="120" w:line="322" w:lineRule="exact"/>
        <w:ind w:firstLine="720"/>
        <w:jc w:val="both"/>
        <w:rPr>
          <w:sz w:val="28"/>
          <w:szCs w:val="28"/>
          <w:lang w:val="nb-NO"/>
        </w:rPr>
      </w:pPr>
      <w:r w:rsidRPr="00281F0D">
        <w:rPr>
          <w:sz w:val="28"/>
          <w:szCs w:val="28"/>
          <w:lang w:val="nb-NO"/>
        </w:rPr>
        <w:t xml:space="preserve">b) Khuôn viên có tường bao ngăn cách với bên ngoài; có sân chơi của nhóm, lớp; có </w:t>
      </w:r>
      <w:r w:rsidRPr="007D038B">
        <w:rPr>
          <w:sz w:val="28"/>
          <w:szCs w:val="28"/>
          <w:lang w:val="it-IT"/>
        </w:rPr>
        <w:t xml:space="preserve">nhiều cây xanh tạo bóng mát sân trường, </w:t>
      </w:r>
      <w:r w:rsidRPr="00281F0D">
        <w:rPr>
          <w:sz w:val="28"/>
          <w:szCs w:val="28"/>
          <w:lang w:val="nb-NO"/>
        </w:rPr>
        <w:t xml:space="preserve">thường xuyên được chăm sóc, cắt tỉa đẹp; có vườn cây dành riêng cho trẻ chăm sóc, bảo vệ và tạo cơ hội cho trẻ khám phá, học tập; </w:t>
      </w:r>
    </w:p>
    <w:p w14:paraId="4DE04418"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c) Khu vực trẻ chơi có đủ thiết bị và đồ chơi ngoài trời theo quy định; có rào chắn an toàn ngăn cách với ao, hồ (nếu có).</w:t>
      </w:r>
    </w:p>
    <w:p w14:paraId="2FA13073"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1.10.8.</w:t>
      </w:r>
      <w:r w:rsidRPr="007D038B">
        <w:rPr>
          <w:sz w:val="28"/>
          <w:szCs w:val="28"/>
          <w:lang w:val="vi-VN"/>
        </w:rPr>
        <w:t xml:space="preserve">2. </w:t>
      </w:r>
      <w:r w:rsidRPr="00281F0D">
        <w:rPr>
          <w:sz w:val="28"/>
          <w:szCs w:val="28"/>
          <w:lang w:val="nb-NO"/>
        </w:rPr>
        <w:t>Tiêu chí 3.2: Khối phòng nhóm trẻ, lớp mẫu giáo và khối phòng phục vụ học tập</w:t>
      </w:r>
    </w:p>
    <w:p w14:paraId="55CC7C8D"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 xml:space="preserve">a) Phòng sinh hoạt chung, phòng ngủ, phòng giáo dục thể chất, phòng giáo dục nghệ thuật hoặc phòng đa chức năng đảm bảo đạt chuẩn theo quy định; </w:t>
      </w:r>
    </w:p>
    <w:p w14:paraId="20D2FFB9"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b) H</w:t>
      </w:r>
      <w:r w:rsidRPr="007D038B">
        <w:rPr>
          <w:sz w:val="28"/>
          <w:szCs w:val="28"/>
          <w:lang w:val="vi-VN"/>
        </w:rPr>
        <w:t>ệ thống tủ, kệ, giá đựng đồ chơi, đồ dùng, tài liệu</w:t>
      </w:r>
      <w:r w:rsidRPr="00281F0D">
        <w:rPr>
          <w:sz w:val="28"/>
          <w:szCs w:val="28"/>
          <w:lang w:val="nb-NO"/>
        </w:rPr>
        <w:t xml:space="preserve"> đảm bảo đủ theo quy định, được sắp xếp hợp lý, an toàn, thuận tiện khi sử dụng.</w:t>
      </w:r>
    </w:p>
    <w:p w14:paraId="59A90F28" w14:textId="77777777" w:rsidR="00EA07FE" w:rsidRPr="00281F0D" w:rsidRDefault="00EA07FE" w:rsidP="00EA07FE">
      <w:pPr>
        <w:tabs>
          <w:tab w:val="left" w:pos="1400"/>
        </w:tabs>
        <w:spacing w:before="120" w:after="120" w:line="322" w:lineRule="exact"/>
        <w:ind w:firstLine="720"/>
        <w:jc w:val="both"/>
        <w:rPr>
          <w:bCs/>
          <w:iCs/>
          <w:sz w:val="28"/>
          <w:szCs w:val="28"/>
          <w:lang w:val="nb-NO"/>
        </w:rPr>
      </w:pPr>
      <w:r w:rsidRPr="00281F0D">
        <w:rPr>
          <w:sz w:val="28"/>
          <w:szCs w:val="28"/>
          <w:lang w:val="nb-NO"/>
        </w:rPr>
        <w:t>1.10.8.3</w:t>
      </w:r>
      <w:r w:rsidRPr="007D038B">
        <w:rPr>
          <w:sz w:val="28"/>
          <w:szCs w:val="28"/>
          <w:lang w:val="vi-VN"/>
        </w:rPr>
        <w:t>.</w:t>
      </w:r>
      <w:r w:rsidRPr="00281F0D">
        <w:rPr>
          <w:sz w:val="28"/>
          <w:szCs w:val="28"/>
          <w:lang w:val="nb-NO"/>
        </w:rPr>
        <w:t xml:space="preserve"> Tiêu chí 3.3: K</w:t>
      </w:r>
      <w:r w:rsidRPr="007D038B">
        <w:rPr>
          <w:sz w:val="28"/>
          <w:szCs w:val="28"/>
          <w:lang w:val="vi-VN"/>
        </w:rPr>
        <w:t>hối phòng hành chính</w:t>
      </w:r>
      <w:r w:rsidRPr="00281F0D">
        <w:rPr>
          <w:sz w:val="28"/>
          <w:szCs w:val="28"/>
          <w:lang w:val="nb-NO"/>
        </w:rPr>
        <w:t xml:space="preserve"> -</w:t>
      </w:r>
      <w:r w:rsidRPr="007D038B">
        <w:rPr>
          <w:sz w:val="28"/>
          <w:szCs w:val="28"/>
          <w:lang w:val="vi-VN"/>
        </w:rPr>
        <w:t xml:space="preserve"> quản trị</w:t>
      </w:r>
    </w:p>
    <w:p w14:paraId="45B75F27" w14:textId="77777777" w:rsidR="00EA07FE" w:rsidRPr="007D038B" w:rsidRDefault="00EA07FE" w:rsidP="00EA07FE">
      <w:pPr>
        <w:widowControl w:val="0"/>
        <w:tabs>
          <w:tab w:val="left" w:pos="720"/>
        </w:tabs>
        <w:spacing w:before="120" w:after="120" w:line="322" w:lineRule="exact"/>
        <w:ind w:firstLine="720"/>
        <w:jc w:val="both"/>
        <w:rPr>
          <w:rFonts w:eastAsia="Calibri"/>
          <w:sz w:val="28"/>
          <w:szCs w:val="28"/>
        </w:rPr>
      </w:pPr>
      <w:r w:rsidRPr="007D038B">
        <w:rPr>
          <w:sz w:val="28"/>
          <w:szCs w:val="28"/>
        </w:rPr>
        <w:t xml:space="preserve">a) </w:t>
      </w:r>
      <w:r w:rsidRPr="007D038B">
        <w:rPr>
          <w:rFonts w:eastAsia="Calibri"/>
          <w:sz w:val="28"/>
          <w:szCs w:val="28"/>
        </w:rPr>
        <w:t>Đảm bảo diện tích theo quy định;</w:t>
      </w:r>
    </w:p>
    <w:p w14:paraId="26CA2B0B" w14:textId="77777777" w:rsidR="00EA07FE" w:rsidRPr="007D038B" w:rsidRDefault="00EA07FE" w:rsidP="00EA07FE">
      <w:pPr>
        <w:widowControl w:val="0"/>
        <w:tabs>
          <w:tab w:val="left" w:pos="720"/>
        </w:tabs>
        <w:spacing w:before="120" w:after="120" w:line="322" w:lineRule="exact"/>
        <w:ind w:firstLine="720"/>
        <w:jc w:val="both"/>
        <w:rPr>
          <w:spacing w:val="-4"/>
          <w:sz w:val="28"/>
          <w:szCs w:val="28"/>
        </w:rPr>
      </w:pPr>
      <w:r w:rsidRPr="007D038B">
        <w:rPr>
          <w:spacing w:val="-4"/>
          <w:sz w:val="28"/>
          <w:szCs w:val="28"/>
        </w:rPr>
        <w:t>b) Khu để xe cho cán bộ quản lý, giáo viên, nhân viên có mái che đảm bảo an toàn, tiện lợi.</w:t>
      </w:r>
    </w:p>
    <w:p w14:paraId="34E2109A" w14:textId="77777777" w:rsidR="00EA07FE" w:rsidRPr="007D038B" w:rsidRDefault="00EA07FE" w:rsidP="00EA07FE">
      <w:pPr>
        <w:widowControl w:val="0"/>
        <w:tabs>
          <w:tab w:val="left" w:pos="720"/>
        </w:tabs>
        <w:spacing w:before="120" w:after="120" w:line="322" w:lineRule="exact"/>
        <w:ind w:firstLine="720"/>
        <w:jc w:val="both"/>
        <w:rPr>
          <w:sz w:val="28"/>
          <w:szCs w:val="28"/>
        </w:rPr>
      </w:pPr>
      <w:r w:rsidRPr="007D038B">
        <w:rPr>
          <w:sz w:val="28"/>
          <w:szCs w:val="28"/>
        </w:rPr>
        <w:t>1.10.8.4. Tiêu chí 3.4: Khối phòng tổ chức ăn</w:t>
      </w:r>
    </w:p>
    <w:p w14:paraId="5FA3A1FC" w14:textId="77777777" w:rsidR="00EA07FE" w:rsidRPr="007D038B" w:rsidRDefault="00EA07FE" w:rsidP="00EA07FE">
      <w:pPr>
        <w:shd w:val="clear" w:color="auto" w:fill="FFFFFF"/>
        <w:spacing w:before="120" w:after="120" w:line="322" w:lineRule="exact"/>
        <w:ind w:firstLine="720"/>
        <w:jc w:val="both"/>
        <w:rPr>
          <w:bCs/>
          <w:sz w:val="28"/>
          <w:szCs w:val="28"/>
          <w:lang w:val="it-IT"/>
        </w:rPr>
      </w:pPr>
      <w:r w:rsidRPr="007D038B">
        <w:rPr>
          <w:bCs/>
          <w:sz w:val="28"/>
          <w:szCs w:val="28"/>
          <w:lang w:val="it-IT"/>
        </w:rPr>
        <w:t>Bếp ăn đảm bảo theo quy định tại Điều lệ trường mầm non.</w:t>
      </w:r>
    </w:p>
    <w:p w14:paraId="238A29AC" w14:textId="77777777" w:rsidR="00EA07FE" w:rsidRPr="00281F0D" w:rsidRDefault="00EA07FE" w:rsidP="00EA07FE">
      <w:pPr>
        <w:spacing w:before="120" w:after="120" w:line="322" w:lineRule="exact"/>
        <w:ind w:firstLine="720"/>
        <w:jc w:val="both"/>
        <w:rPr>
          <w:sz w:val="28"/>
          <w:szCs w:val="28"/>
          <w:lang w:val="it-IT"/>
        </w:rPr>
      </w:pPr>
      <w:r w:rsidRPr="00281F0D">
        <w:rPr>
          <w:sz w:val="28"/>
          <w:szCs w:val="28"/>
          <w:lang w:val="it-IT"/>
        </w:rPr>
        <w:t>1.10.8.</w:t>
      </w:r>
      <w:r w:rsidRPr="007D038B">
        <w:rPr>
          <w:bCs/>
          <w:sz w:val="28"/>
          <w:szCs w:val="28"/>
          <w:lang w:val="it-IT"/>
        </w:rPr>
        <w:t xml:space="preserve">5. </w:t>
      </w:r>
      <w:r w:rsidRPr="00281F0D">
        <w:rPr>
          <w:sz w:val="28"/>
          <w:szCs w:val="28"/>
          <w:lang w:val="it-IT"/>
        </w:rPr>
        <w:t>Tiêu chí 3.5: Thiết bị, đồ dùng, đồ chơi</w:t>
      </w:r>
    </w:p>
    <w:p w14:paraId="066D7F42" w14:textId="77777777" w:rsidR="00EA07FE" w:rsidRPr="00281F0D" w:rsidRDefault="00EA07FE" w:rsidP="00EA07FE">
      <w:pPr>
        <w:spacing w:before="120" w:after="120" w:line="322" w:lineRule="exact"/>
        <w:ind w:firstLine="709"/>
        <w:jc w:val="both"/>
        <w:rPr>
          <w:rFonts w:eastAsia="Calibri"/>
          <w:sz w:val="28"/>
          <w:szCs w:val="28"/>
          <w:lang w:val="it-IT"/>
        </w:rPr>
      </w:pPr>
      <w:r w:rsidRPr="007D038B">
        <w:rPr>
          <w:rFonts w:eastAsia="Calibri"/>
          <w:sz w:val="28"/>
          <w:szCs w:val="28"/>
          <w:lang w:val="vi-VN"/>
        </w:rPr>
        <w:t xml:space="preserve">a) </w:t>
      </w:r>
      <w:r w:rsidRPr="00281F0D">
        <w:rPr>
          <w:rFonts w:eastAsia="Calibri"/>
          <w:sz w:val="28"/>
          <w:szCs w:val="28"/>
          <w:lang w:val="it-IT"/>
        </w:rPr>
        <w:t>H</w:t>
      </w:r>
      <w:r w:rsidRPr="007D038B">
        <w:rPr>
          <w:rFonts w:eastAsia="Calibri"/>
          <w:sz w:val="28"/>
          <w:szCs w:val="28"/>
          <w:lang w:val="vi-VN"/>
        </w:rPr>
        <w:t xml:space="preserve">ệ thống máy tính được kết nối </w:t>
      </w:r>
      <w:r w:rsidRPr="00281F0D">
        <w:rPr>
          <w:rFonts w:eastAsia="Calibri"/>
          <w:sz w:val="28"/>
          <w:szCs w:val="28"/>
          <w:lang w:val="it-IT"/>
        </w:rPr>
        <w:t>I</w:t>
      </w:r>
      <w:r w:rsidRPr="007D038B">
        <w:rPr>
          <w:rFonts w:eastAsia="Calibri"/>
          <w:sz w:val="28"/>
          <w:szCs w:val="28"/>
          <w:lang w:val="vi-VN"/>
        </w:rPr>
        <w:t>nternet phục vụ công tác quản lý</w:t>
      </w:r>
      <w:r w:rsidRPr="00281F0D">
        <w:rPr>
          <w:rFonts w:eastAsia="Calibri"/>
          <w:sz w:val="28"/>
          <w:szCs w:val="28"/>
          <w:lang w:val="it-IT"/>
        </w:rPr>
        <w:t>, hoạt động dạy học</w:t>
      </w:r>
      <w:r w:rsidRPr="007D038B">
        <w:rPr>
          <w:rFonts w:eastAsia="Calibri"/>
          <w:sz w:val="28"/>
          <w:szCs w:val="28"/>
          <w:lang w:val="vi-VN"/>
        </w:rPr>
        <w:t>;</w:t>
      </w:r>
    </w:p>
    <w:p w14:paraId="31B7BD4D" w14:textId="77777777" w:rsidR="00EA07FE" w:rsidRPr="00281F0D" w:rsidRDefault="00EA07FE" w:rsidP="00EA07FE">
      <w:pPr>
        <w:spacing w:before="120" w:after="120" w:line="322" w:lineRule="exact"/>
        <w:ind w:firstLine="709"/>
        <w:jc w:val="both"/>
        <w:rPr>
          <w:rFonts w:eastAsia="Calibri"/>
          <w:sz w:val="28"/>
          <w:szCs w:val="28"/>
          <w:lang w:val="it-IT"/>
        </w:rPr>
      </w:pPr>
      <w:r w:rsidRPr="007D038B">
        <w:rPr>
          <w:rFonts w:eastAsia="Calibri"/>
          <w:sz w:val="28"/>
          <w:szCs w:val="28"/>
          <w:lang w:val="vi-VN"/>
        </w:rPr>
        <w:t>b) Có đủ thiết bị dạy học theo quy định</w:t>
      </w:r>
      <w:r w:rsidRPr="00281F0D">
        <w:rPr>
          <w:rFonts w:eastAsia="Calibri"/>
          <w:sz w:val="28"/>
          <w:szCs w:val="28"/>
          <w:lang w:val="it-IT"/>
        </w:rPr>
        <w:t>;</w:t>
      </w:r>
    </w:p>
    <w:p w14:paraId="70E600E5" w14:textId="77777777" w:rsidR="00EA07FE" w:rsidRPr="007D038B" w:rsidRDefault="00EA07FE" w:rsidP="00EA07FE">
      <w:pPr>
        <w:spacing w:before="120" w:after="120" w:line="322" w:lineRule="exact"/>
        <w:ind w:firstLine="709"/>
        <w:jc w:val="both"/>
        <w:rPr>
          <w:sz w:val="28"/>
          <w:szCs w:val="28"/>
          <w:lang w:val="vi-VN"/>
        </w:rPr>
      </w:pPr>
      <w:r w:rsidRPr="007D038B">
        <w:rPr>
          <w:sz w:val="28"/>
          <w:szCs w:val="28"/>
          <w:lang w:val="vi-VN"/>
        </w:rPr>
        <w:t xml:space="preserve">c) Hằng năm, được bổ sung các </w:t>
      </w:r>
      <w:r w:rsidRPr="007D038B">
        <w:rPr>
          <w:rFonts w:eastAsia="Calibri"/>
          <w:sz w:val="28"/>
          <w:szCs w:val="28"/>
          <w:lang w:val="vi-VN"/>
        </w:rPr>
        <w:t>thiết bị dạy học</w:t>
      </w:r>
      <w:r w:rsidRPr="007D038B">
        <w:rPr>
          <w:sz w:val="28"/>
          <w:szCs w:val="28"/>
          <w:lang w:val="vi-VN"/>
        </w:rPr>
        <w:t>, thiết bị dạy học tự làm.</w:t>
      </w:r>
    </w:p>
    <w:p w14:paraId="42BD4DCC"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1.10.8.6. Tiêu chí 3.6: Khu vệ sinh, hệ thống cấp thoát nước</w:t>
      </w:r>
    </w:p>
    <w:p w14:paraId="735E67A5"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 xml:space="preserve">a) Phòng vệ sinh cho trẻ, khu vệ sinh cho cán bộ quản lý, giáo viên, nhân viên thuận tiện, </w:t>
      </w:r>
      <w:r w:rsidRPr="00281F0D">
        <w:rPr>
          <w:spacing w:val="4"/>
          <w:sz w:val="28"/>
          <w:szCs w:val="28"/>
          <w:lang w:val="vi-VN"/>
        </w:rPr>
        <w:t xml:space="preserve">được xây dựng phù hợp với cảnh quan và theo quy định; </w:t>
      </w:r>
    </w:p>
    <w:p w14:paraId="07BB0B4C" w14:textId="77777777" w:rsidR="00EA07FE" w:rsidRPr="00281F0D" w:rsidRDefault="00EA07FE" w:rsidP="00EA07FE">
      <w:pPr>
        <w:spacing w:before="120" w:after="120" w:line="322" w:lineRule="exact"/>
        <w:ind w:firstLine="720"/>
        <w:jc w:val="both"/>
        <w:rPr>
          <w:spacing w:val="4"/>
          <w:sz w:val="28"/>
          <w:szCs w:val="28"/>
          <w:lang w:val="vi-VN"/>
        </w:rPr>
      </w:pPr>
      <w:r w:rsidRPr="00281F0D">
        <w:rPr>
          <w:sz w:val="28"/>
          <w:szCs w:val="28"/>
          <w:lang w:val="vi-VN"/>
        </w:rPr>
        <w:lastRenderedPageBreak/>
        <w:t>b) H</w:t>
      </w:r>
      <w:r w:rsidRPr="00281F0D">
        <w:rPr>
          <w:spacing w:val="4"/>
          <w:sz w:val="28"/>
          <w:szCs w:val="28"/>
          <w:lang w:val="vi-VN"/>
        </w:rPr>
        <w:t>ệ thống cung cấp nước sạch, hệ thống thoát nước, thu gom và xử lý chất thải đáp ứng quy định của Bộ Giáo dục và Đào tạo và Bộ Y tế.</w:t>
      </w:r>
    </w:p>
    <w:p w14:paraId="2DAD1AE2" w14:textId="77777777" w:rsidR="00EA07FE" w:rsidRPr="007D038B" w:rsidRDefault="00EA07FE" w:rsidP="00EA07FE">
      <w:pPr>
        <w:tabs>
          <w:tab w:val="left" w:pos="1400"/>
        </w:tabs>
        <w:spacing w:before="120" w:after="120" w:line="322" w:lineRule="exact"/>
        <w:ind w:firstLine="720"/>
        <w:jc w:val="both"/>
        <w:rPr>
          <w:b/>
          <w:iCs/>
          <w:sz w:val="28"/>
          <w:szCs w:val="28"/>
          <w:lang w:val="vi-VN"/>
        </w:rPr>
      </w:pPr>
      <w:r w:rsidRPr="00281F0D">
        <w:rPr>
          <w:sz w:val="28"/>
          <w:szCs w:val="28"/>
          <w:lang w:val="vi-VN"/>
        </w:rPr>
        <w:t>1.10.9.</w:t>
      </w:r>
      <w:r w:rsidRPr="00281F0D">
        <w:rPr>
          <w:b/>
          <w:bCs/>
          <w:sz w:val="28"/>
          <w:szCs w:val="28"/>
          <w:lang w:val="vi-VN"/>
        </w:rPr>
        <w:t xml:space="preserve"> </w:t>
      </w:r>
      <w:r w:rsidRPr="007D038B">
        <w:rPr>
          <w:b/>
          <w:bCs/>
          <w:sz w:val="28"/>
          <w:szCs w:val="28"/>
          <w:lang w:val="vi-VN"/>
        </w:rPr>
        <w:t>Tiêu chuẩn 4</w:t>
      </w:r>
      <w:r w:rsidRPr="00281F0D">
        <w:rPr>
          <w:b/>
          <w:bCs/>
          <w:sz w:val="28"/>
          <w:szCs w:val="28"/>
          <w:lang w:val="vi-VN"/>
        </w:rPr>
        <w:t>:</w:t>
      </w:r>
      <w:r w:rsidRPr="007D038B">
        <w:rPr>
          <w:b/>
          <w:bCs/>
          <w:sz w:val="28"/>
          <w:szCs w:val="28"/>
          <w:lang w:val="vi-VN"/>
        </w:rPr>
        <w:t xml:space="preserve"> Quan hệ giữa nhà trường, gia đình và xã hội</w:t>
      </w:r>
    </w:p>
    <w:p w14:paraId="64ED1363" w14:textId="77777777" w:rsidR="00EA07FE" w:rsidRPr="00281F0D" w:rsidRDefault="00EA07FE" w:rsidP="00EA07FE">
      <w:pPr>
        <w:spacing w:before="120" w:after="120" w:line="322" w:lineRule="exact"/>
        <w:ind w:firstLine="720"/>
        <w:jc w:val="both"/>
        <w:rPr>
          <w:rFonts w:eastAsia="Calibri"/>
          <w:sz w:val="28"/>
          <w:szCs w:val="28"/>
          <w:lang w:val="vi-VN"/>
        </w:rPr>
      </w:pPr>
      <w:r w:rsidRPr="007D038B">
        <w:rPr>
          <w:sz w:val="28"/>
          <w:szCs w:val="28"/>
          <w:lang w:val="vi-VN"/>
        </w:rPr>
        <w:t xml:space="preserve">1. </w:t>
      </w:r>
      <w:r w:rsidRPr="00281F0D">
        <w:rPr>
          <w:rFonts w:eastAsia="Calibri"/>
          <w:sz w:val="28"/>
          <w:szCs w:val="28"/>
          <w:lang w:val="vi-VN"/>
        </w:rPr>
        <w:t xml:space="preserve">Tiêu chí 4.1: Ban </w:t>
      </w:r>
      <w:r w:rsidRPr="007D038B">
        <w:rPr>
          <w:rFonts w:eastAsia="Calibri"/>
          <w:sz w:val="28"/>
          <w:szCs w:val="28"/>
          <w:lang w:val="vi-VN"/>
        </w:rPr>
        <w:t>đại diện cha</w:t>
      </w:r>
      <w:r w:rsidRPr="00281F0D">
        <w:rPr>
          <w:rFonts w:eastAsia="Calibri"/>
          <w:sz w:val="28"/>
          <w:szCs w:val="28"/>
          <w:lang w:val="vi-VN"/>
        </w:rPr>
        <w:t xml:space="preserve"> mẹ trẻ</w:t>
      </w:r>
    </w:p>
    <w:p w14:paraId="760D9B26" w14:textId="77777777" w:rsidR="00EA07FE" w:rsidRPr="00281F0D" w:rsidRDefault="00EA07FE" w:rsidP="00EA07FE">
      <w:pPr>
        <w:spacing w:before="120" w:after="120" w:line="322" w:lineRule="exact"/>
        <w:ind w:firstLine="709"/>
        <w:jc w:val="both"/>
        <w:rPr>
          <w:rFonts w:eastAsia="Calibri"/>
          <w:spacing w:val="-4"/>
          <w:sz w:val="28"/>
          <w:szCs w:val="28"/>
          <w:lang w:val="vi-VN"/>
        </w:rPr>
      </w:pPr>
      <w:r w:rsidRPr="007D038B">
        <w:rPr>
          <w:rFonts w:eastAsia="Calibri"/>
          <w:spacing w:val="-4"/>
          <w:sz w:val="28"/>
          <w:szCs w:val="28"/>
          <w:lang w:val="vi-VN"/>
        </w:rPr>
        <w:t xml:space="preserve">Phối hợp </w:t>
      </w:r>
      <w:r w:rsidRPr="00281F0D">
        <w:rPr>
          <w:rFonts w:eastAsia="Calibri"/>
          <w:spacing w:val="-4"/>
          <w:sz w:val="28"/>
          <w:szCs w:val="28"/>
          <w:lang w:val="vi-VN"/>
        </w:rPr>
        <w:t xml:space="preserve">có hiệu quả </w:t>
      </w:r>
      <w:r w:rsidRPr="007D038B">
        <w:rPr>
          <w:rFonts w:eastAsia="Calibri"/>
          <w:spacing w:val="-4"/>
          <w:sz w:val="28"/>
          <w:szCs w:val="28"/>
          <w:lang w:val="vi-VN"/>
        </w:rPr>
        <w:t xml:space="preserve">với </w:t>
      </w:r>
      <w:r w:rsidRPr="00281F0D">
        <w:rPr>
          <w:rFonts w:eastAsia="Calibri"/>
          <w:spacing w:val="-4"/>
          <w:sz w:val="28"/>
          <w:szCs w:val="28"/>
          <w:lang w:val="vi-VN"/>
        </w:rPr>
        <w:t>nhà trường trong việc</w:t>
      </w:r>
      <w:r w:rsidRPr="007D038B">
        <w:rPr>
          <w:rFonts w:eastAsia="Calibri"/>
          <w:spacing w:val="-4"/>
          <w:sz w:val="28"/>
          <w:szCs w:val="28"/>
          <w:lang w:val="vi-VN"/>
        </w:rPr>
        <w:t xml:space="preserve"> tổ chức thực hiện nhiệm vụ năm học và các hoạt động giáo dục;</w:t>
      </w:r>
      <w:r w:rsidRPr="00281F0D">
        <w:rPr>
          <w:rFonts w:eastAsia="Calibri"/>
          <w:spacing w:val="-4"/>
          <w:sz w:val="28"/>
          <w:szCs w:val="28"/>
          <w:lang w:val="vi-VN"/>
        </w:rPr>
        <w:t xml:space="preserve"> </w:t>
      </w:r>
      <w:r w:rsidRPr="007D038B">
        <w:rPr>
          <w:rFonts w:eastAsia="Calibri"/>
          <w:spacing w:val="-4"/>
          <w:sz w:val="28"/>
          <w:szCs w:val="28"/>
          <w:lang w:val="vi-VN"/>
        </w:rPr>
        <w:t xml:space="preserve">hướng dẫn, tuyên truyền, phổ biến pháp luật, chủ trương chính sách về giáo dục đối với cha mẹ </w:t>
      </w:r>
      <w:r w:rsidRPr="00281F0D">
        <w:rPr>
          <w:rFonts w:eastAsia="Calibri"/>
          <w:spacing w:val="-4"/>
          <w:sz w:val="28"/>
          <w:szCs w:val="28"/>
          <w:lang w:val="vi-VN"/>
        </w:rPr>
        <w:t>trẻ.</w:t>
      </w:r>
    </w:p>
    <w:p w14:paraId="0305E703" w14:textId="77777777" w:rsidR="00EA07FE" w:rsidRPr="00281F0D" w:rsidRDefault="00EA07FE" w:rsidP="00EA07FE">
      <w:pPr>
        <w:spacing w:before="120" w:after="120" w:line="322" w:lineRule="exact"/>
        <w:ind w:firstLine="720"/>
        <w:jc w:val="both"/>
        <w:rPr>
          <w:rFonts w:eastAsia="Calibri"/>
          <w:sz w:val="28"/>
          <w:szCs w:val="28"/>
          <w:lang w:val="vi-VN"/>
        </w:rPr>
      </w:pPr>
      <w:r w:rsidRPr="00281F0D">
        <w:rPr>
          <w:sz w:val="28"/>
          <w:szCs w:val="28"/>
          <w:lang w:val="vi-VN"/>
        </w:rPr>
        <w:t>1.10.9.</w:t>
      </w:r>
      <w:r w:rsidRPr="00281F0D">
        <w:rPr>
          <w:rFonts w:eastAsia="Calibri"/>
          <w:sz w:val="28"/>
          <w:szCs w:val="28"/>
          <w:lang w:val="vi-VN"/>
        </w:rPr>
        <w:t>2. Tiêu chí 4.2: Công tác tham mưu cấp ủy đảng, chính quyền và phối hợp với các tổ chức, cá nhân của nhà trường</w:t>
      </w:r>
    </w:p>
    <w:p w14:paraId="147C0847"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a) Tham mưu cấp ủy đảng, chính quyền để tạo điều kiện cho nhà trường thực hiện p</w:t>
      </w:r>
      <w:r w:rsidRPr="00281F0D">
        <w:rPr>
          <w:rFonts w:eastAsia="Calibri"/>
          <w:sz w:val="28"/>
          <w:szCs w:val="28"/>
          <w:lang w:val="vi-VN"/>
        </w:rPr>
        <w:t>hương hướng, chiến lược xây dựng và phát triển;</w:t>
      </w:r>
    </w:p>
    <w:p w14:paraId="75564962" w14:textId="77777777" w:rsidR="00EA07FE" w:rsidRPr="00281F0D" w:rsidRDefault="00EA07FE" w:rsidP="00EA07FE">
      <w:pPr>
        <w:spacing w:before="120" w:after="120" w:line="322" w:lineRule="exact"/>
        <w:ind w:firstLine="720"/>
        <w:jc w:val="both"/>
        <w:rPr>
          <w:spacing w:val="4"/>
          <w:sz w:val="28"/>
          <w:szCs w:val="28"/>
          <w:lang w:val="vi-VN"/>
        </w:rPr>
      </w:pPr>
      <w:r w:rsidRPr="00281F0D">
        <w:rPr>
          <w:rFonts w:eastAsia="Calibri"/>
          <w:spacing w:val="4"/>
          <w:sz w:val="28"/>
          <w:szCs w:val="28"/>
          <w:lang w:val="vi-VN"/>
        </w:rPr>
        <w:t xml:space="preserve">b) Phối hợp với </w:t>
      </w:r>
      <w:r w:rsidRPr="00281F0D">
        <w:rPr>
          <w:spacing w:val="4"/>
          <w:sz w:val="28"/>
          <w:szCs w:val="28"/>
          <w:lang w:val="vi-VN"/>
        </w:rPr>
        <w:t>các tổ chức, đoàn thể, cá nhân</w:t>
      </w:r>
      <w:r w:rsidRPr="00281F0D">
        <w:rPr>
          <w:rFonts w:eastAsia="Calibri"/>
          <w:spacing w:val="4"/>
          <w:sz w:val="28"/>
          <w:szCs w:val="28"/>
          <w:lang w:val="vi-VN"/>
        </w:rPr>
        <w:t xml:space="preserve"> để tổ chức các hoạt động lễ hội, sự kiện theo kế hoạch, phù hợp với truyền thống của địa phương.</w:t>
      </w:r>
    </w:p>
    <w:p w14:paraId="0A4A3149" w14:textId="77777777" w:rsidR="00EA07FE" w:rsidRPr="00281F0D" w:rsidRDefault="00EA07FE" w:rsidP="00EA07FE">
      <w:pPr>
        <w:tabs>
          <w:tab w:val="left" w:pos="1400"/>
        </w:tabs>
        <w:spacing w:before="120" w:after="120" w:line="322" w:lineRule="exact"/>
        <w:ind w:firstLine="720"/>
        <w:jc w:val="both"/>
        <w:rPr>
          <w:b/>
          <w:bCs/>
          <w:sz w:val="28"/>
          <w:szCs w:val="28"/>
          <w:lang w:val="vi-VN"/>
        </w:rPr>
      </w:pPr>
      <w:r w:rsidRPr="00281F0D">
        <w:rPr>
          <w:sz w:val="28"/>
          <w:szCs w:val="28"/>
          <w:lang w:val="vi-VN"/>
        </w:rPr>
        <w:t>1.10.10.</w:t>
      </w:r>
      <w:r w:rsidRPr="00281F0D">
        <w:rPr>
          <w:b/>
          <w:sz w:val="28"/>
          <w:szCs w:val="28"/>
          <w:lang w:val="vi-VN"/>
        </w:rPr>
        <w:t xml:space="preserve"> </w:t>
      </w:r>
      <w:r w:rsidRPr="007D038B">
        <w:rPr>
          <w:b/>
          <w:bCs/>
          <w:sz w:val="28"/>
          <w:szCs w:val="28"/>
          <w:lang w:val="vi-VN"/>
        </w:rPr>
        <w:t xml:space="preserve">Tiêu chuẩn </w:t>
      </w:r>
      <w:r w:rsidRPr="00281F0D">
        <w:rPr>
          <w:b/>
          <w:bCs/>
          <w:sz w:val="28"/>
          <w:szCs w:val="28"/>
          <w:lang w:val="vi-VN"/>
        </w:rPr>
        <w:t>5: Hoạt động và kết quả nuôi dưỡng, chăm sóc, giáo dục trẻ</w:t>
      </w:r>
    </w:p>
    <w:p w14:paraId="5B517A96" w14:textId="77777777" w:rsidR="00EA07FE" w:rsidRPr="00281F0D" w:rsidRDefault="00EA07FE" w:rsidP="00EA07FE">
      <w:pPr>
        <w:tabs>
          <w:tab w:val="left" w:pos="1400"/>
        </w:tabs>
        <w:spacing w:before="120" w:after="120" w:line="322" w:lineRule="exact"/>
        <w:ind w:firstLine="720"/>
        <w:jc w:val="both"/>
        <w:rPr>
          <w:rFonts w:eastAsia="Calibri"/>
          <w:sz w:val="28"/>
          <w:szCs w:val="28"/>
          <w:lang w:val="vi-VN"/>
        </w:rPr>
      </w:pPr>
      <w:r w:rsidRPr="00281F0D">
        <w:rPr>
          <w:sz w:val="28"/>
          <w:szCs w:val="28"/>
          <w:lang w:val="vi-VN"/>
        </w:rPr>
        <w:t>1.10.10.</w:t>
      </w:r>
      <w:r w:rsidRPr="007D038B">
        <w:rPr>
          <w:rFonts w:eastAsia="Calibri"/>
          <w:sz w:val="28"/>
          <w:szCs w:val="28"/>
          <w:lang w:val="vi-VN"/>
        </w:rPr>
        <w:t xml:space="preserve">1. </w:t>
      </w:r>
      <w:r w:rsidRPr="00281F0D">
        <w:rPr>
          <w:rFonts w:eastAsia="Calibri"/>
          <w:sz w:val="28"/>
          <w:szCs w:val="28"/>
          <w:lang w:val="vi-VN"/>
        </w:rPr>
        <w:t xml:space="preserve">Tiêu chí 5.1: Thực hiện Chương trình giáo dục mầm non </w:t>
      </w:r>
    </w:p>
    <w:p w14:paraId="5FD8A7C1" w14:textId="77777777" w:rsidR="00EA07FE" w:rsidRPr="00281F0D" w:rsidRDefault="00EA07FE" w:rsidP="00EA07FE">
      <w:pPr>
        <w:tabs>
          <w:tab w:val="left" w:pos="1400"/>
        </w:tabs>
        <w:spacing w:before="120" w:after="120" w:line="322" w:lineRule="exact"/>
        <w:ind w:firstLine="720"/>
        <w:jc w:val="both"/>
        <w:rPr>
          <w:rFonts w:eastAsia="Calibri"/>
          <w:sz w:val="28"/>
          <w:szCs w:val="28"/>
          <w:lang w:val="vi-VN"/>
        </w:rPr>
      </w:pPr>
      <w:r w:rsidRPr="00281F0D">
        <w:rPr>
          <w:rFonts w:eastAsia="Calibri"/>
          <w:sz w:val="28"/>
          <w:szCs w:val="28"/>
          <w:lang w:val="vi-VN"/>
        </w:rPr>
        <w:t>a) Tổ chức thực hiện Chương trình giáo dục mầm non đảm bảo chất lượng;</w:t>
      </w:r>
    </w:p>
    <w:p w14:paraId="15A87A19" w14:textId="77777777" w:rsidR="00EA07FE" w:rsidRPr="00281F0D" w:rsidRDefault="00EA07FE" w:rsidP="00EA07FE">
      <w:pPr>
        <w:tabs>
          <w:tab w:val="left" w:pos="1400"/>
        </w:tabs>
        <w:spacing w:before="120" w:after="120" w:line="322" w:lineRule="exact"/>
        <w:ind w:firstLine="720"/>
        <w:jc w:val="both"/>
        <w:rPr>
          <w:rFonts w:eastAsia="Calibri"/>
          <w:sz w:val="28"/>
          <w:szCs w:val="28"/>
          <w:lang w:val="vi-VN"/>
        </w:rPr>
      </w:pPr>
      <w:r w:rsidRPr="00281F0D">
        <w:rPr>
          <w:rFonts w:eastAsia="Calibri"/>
          <w:sz w:val="28"/>
          <w:szCs w:val="28"/>
          <w:lang w:val="vi-VN"/>
        </w:rPr>
        <w:t>b) Nhà trường phát triển Chương trình giáo dục mầm non do Bộ Giáo dục và Đào tạo ban hành, phù hợp với văn hóa địa phương, đáp ứng khả năng và nhu cầu của trẻ.</w:t>
      </w:r>
    </w:p>
    <w:p w14:paraId="7B60C288" w14:textId="77777777" w:rsidR="00EA07FE" w:rsidRPr="00281F0D" w:rsidRDefault="00EA07FE" w:rsidP="00EA07FE">
      <w:pPr>
        <w:tabs>
          <w:tab w:val="left" w:pos="1400"/>
        </w:tabs>
        <w:spacing w:before="120" w:after="120" w:line="322" w:lineRule="exact"/>
        <w:ind w:firstLine="720"/>
        <w:jc w:val="both"/>
        <w:rPr>
          <w:bCs/>
          <w:sz w:val="28"/>
          <w:szCs w:val="28"/>
          <w:lang w:val="vi-VN"/>
        </w:rPr>
      </w:pPr>
      <w:r w:rsidRPr="00281F0D">
        <w:rPr>
          <w:sz w:val="28"/>
          <w:szCs w:val="28"/>
          <w:lang w:val="vi-VN"/>
        </w:rPr>
        <w:t>1.10.10.</w:t>
      </w:r>
      <w:r w:rsidRPr="00281F0D">
        <w:rPr>
          <w:bCs/>
          <w:sz w:val="28"/>
          <w:szCs w:val="28"/>
          <w:lang w:val="vi-VN"/>
        </w:rPr>
        <w:t xml:space="preserve">2. Tiêu chí 5.2: </w:t>
      </w:r>
      <w:r w:rsidRPr="00281F0D">
        <w:rPr>
          <w:sz w:val="28"/>
          <w:szCs w:val="28"/>
          <w:lang w:val="vi-VN"/>
        </w:rPr>
        <w:t xml:space="preserve">Tổ chức hoạt động nuôi dưỡng, chăm sóc và giáo dục trẻ </w:t>
      </w:r>
    </w:p>
    <w:p w14:paraId="4A13D71D" w14:textId="77777777" w:rsidR="00EA07FE" w:rsidRPr="00281F0D" w:rsidRDefault="00EA07FE" w:rsidP="00EA07FE">
      <w:pPr>
        <w:tabs>
          <w:tab w:val="left" w:pos="1400"/>
        </w:tabs>
        <w:spacing w:before="120" w:after="120" w:line="322" w:lineRule="exact"/>
        <w:ind w:firstLine="720"/>
        <w:jc w:val="both"/>
        <w:rPr>
          <w:sz w:val="28"/>
          <w:szCs w:val="28"/>
          <w:lang w:val="vi-VN"/>
        </w:rPr>
      </w:pPr>
      <w:r w:rsidRPr="00281F0D">
        <w:rPr>
          <w:sz w:val="28"/>
          <w:szCs w:val="28"/>
          <w:lang w:val="vi-VN"/>
        </w:rPr>
        <w:t>Tổ chức các hoạt động thực hành, trải nghiệm, khám phá môi trường xung quanh phù hợp với nhu cầu, hứng thú của trẻ và điều kiện thực tế.</w:t>
      </w:r>
    </w:p>
    <w:p w14:paraId="7630492D"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 xml:space="preserve">1.10.10.3. Tiêu chí 5.3: Kết quả nuôi dưỡng và chăm sóc sức khoẻ </w:t>
      </w:r>
    </w:p>
    <w:p w14:paraId="357434CA"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a) Nhà trường tổ chức tư vấn cho cha mẹ trẻ hoặc người giám hộ về các vấn đề liên quan đến sức khỏe, phát triển thể chất và tinh thần của trẻ;</w:t>
      </w:r>
    </w:p>
    <w:p w14:paraId="461A0386"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b) Chế độ dinh dưỡng của trẻ tại trường được đảm bảo cân đối, đáp ứng nhu cầu dinh dưỡng, đảm bảo theo quy định;</w:t>
      </w:r>
    </w:p>
    <w:p w14:paraId="6F05F2DC" w14:textId="77777777" w:rsidR="00EA07FE" w:rsidRPr="00281F0D" w:rsidRDefault="00EA07FE" w:rsidP="00EA07FE">
      <w:pPr>
        <w:spacing w:before="120" w:after="120" w:line="322" w:lineRule="exact"/>
        <w:ind w:firstLine="720"/>
        <w:jc w:val="both"/>
        <w:rPr>
          <w:rFonts w:eastAsia="Calibri"/>
          <w:sz w:val="28"/>
          <w:szCs w:val="28"/>
          <w:lang w:val="vi-VN"/>
        </w:rPr>
      </w:pPr>
      <w:r w:rsidRPr="00281F0D">
        <w:rPr>
          <w:sz w:val="28"/>
          <w:szCs w:val="28"/>
          <w:lang w:val="vi-VN"/>
        </w:rPr>
        <w:lastRenderedPageBreak/>
        <w:t xml:space="preserve"> c) 100% trẻ suy dinh dưỡng, thừa cân, béo phì được can thiệp bằng những biện pháp phù hợp, tình trạng dinh dưỡng của trẻ cải thiện so với đầu năm học.</w:t>
      </w:r>
    </w:p>
    <w:p w14:paraId="5242D131"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1.10.10.4. Tiêu chí 5.4: Kết quả giáo dục</w:t>
      </w:r>
    </w:p>
    <w:p w14:paraId="68601499"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a) Tỷ lệ chuyên cần đạt ít nhất 95% đối với trẻ 5 tuổi, 90% đối với trẻ dưới 5 tuổi; trường thuộc vùng khó khăn đạt ít nhất 90% đối với trẻ 5 tuổi, 85% đối với trẻ dưới 5 tuổi;</w:t>
      </w:r>
    </w:p>
    <w:p w14:paraId="49031C94" w14:textId="77777777" w:rsidR="00EA07FE" w:rsidRPr="00281F0D" w:rsidRDefault="00EA07FE" w:rsidP="00EA07FE">
      <w:pPr>
        <w:spacing w:before="120" w:after="120" w:line="322" w:lineRule="exact"/>
        <w:ind w:firstLine="720"/>
        <w:jc w:val="both"/>
        <w:rPr>
          <w:spacing w:val="-8"/>
          <w:sz w:val="28"/>
          <w:szCs w:val="28"/>
          <w:lang w:val="vi-VN"/>
        </w:rPr>
      </w:pPr>
      <w:r w:rsidRPr="00281F0D">
        <w:rPr>
          <w:spacing w:val="-8"/>
          <w:sz w:val="28"/>
          <w:szCs w:val="28"/>
          <w:lang w:val="vi-VN"/>
        </w:rPr>
        <w:t>b) Tỷ lệ trẻ 5 tuổi hoàn thành Chương trình giáo dục mầm non đạt ít nhất 95%; trường thuộc vùng khó khăn đạt ít nhất 90%;</w:t>
      </w:r>
    </w:p>
    <w:p w14:paraId="176C424B"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c) Trẻ khuyết tật học hòa nhập (nếu có) được đánh giá có tiến bộ đạt ít nhất 80%.</w:t>
      </w:r>
    </w:p>
    <w:p w14:paraId="11709325" w14:textId="77777777" w:rsidR="00EA07FE" w:rsidRPr="00281F0D" w:rsidRDefault="00EA07FE" w:rsidP="00EA07FE">
      <w:pPr>
        <w:spacing w:before="120" w:after="120" w:line="322" w:lineRule="exact"/>
        <w:jc w:val="center"/>
        <w:rPr>
          <w:b/>
          <w:sz w:val="28"/>
          <w:szCs w:val="28"/>
          <w:lang w:val="vi-VN"/>
        </w:rPr>
      </w:pPr>
      <w:r w:rsidRPr="00281F0D">
        <w:rPr>
          <w:b/>
          <w:sz w:val="28"/>
          <w:szCs w:val="28"/>
          <w:lang w:val="vi-VN"/>
        </w:rPr>
        <w:t>TIÊU CHUẨN ĐÁNH GIÁ TRƯỜNG MẦM NON MỨC 3</w:t>
      </w:r>
    </w:p>
    <w:p w14:paraId="26C9BD5F" w14:textId="77777777" w:rsidR="00EA07FE" w:rsidRPr="00281F0D" w:rsidRDefault="00EA07FE" w:rsidP="00EA07FE">
      <w:pPr>
        <w:spacing w:before="120" w:after="120" w:line="322" w:lineRule="exact"/>
        <w:ind w:firstLine="720"/>
        <w:jc w:val="both"/>
        <w:rPr>
          <w:spacing w:val="-2"/>
          <w:sz w:val="28"/>
          <w:szCs w:val="28"/>
          <w:lang w:val="vi-VN"/>
        </w:rPr>
      </w:pPr>
      <w:r w:rsidRPr="00281F0D">
        <w:rPr>
          <w:spacing w:val="-2"/>
          <w:sz w:val="28"/>
          <w:szCs w:val="28"/>
          <w:lang w:val="vi-VN"/>
        </w:rPr>
        <w:t xml:space="preserve">Trường mầm non đạt Mức 3 khi đảm bảo Tiêu chuẩn đánh giá trường mầm non Mức 2 và các tiêu chuẩn </w:t>
      </w:r>
      <w:r w:rsidRPr="007D038B">
        <w:rPr>
          <w:spacing w:val="-2"/>
          <w:sz w:val="28"/>
          <w:szCs w:val="28"/>
          <w:lang w:val="vi-VN"/>
        </w:rPr>
        <w:t>sau:</w:t>
      </w:r>
    </w:p>
    <w:p w14:paraId="2472B191" w14:textId="77777777" w:rsidR="00EA07FE" w:rsidRPr="00281F0D" w:rsidRDefault="00EA07FE" w:rsidP="00EA07FE">
      <w:pPr>
        <w:spacing w:before="120" w:after="120" w:line="322" w:lineRule="exact"/>
        <w:ind w:firstLine="720"/>
        <w:jc w:val="both"/>
        <w:rPr>
          <w:b/>
          <w:bCs/>
          <w:sz w:val="28"/>
          <w:szCs w:val="28"/>
          <w:lang w:val="vi-VN"/>
        </w:rPr>
      </w:pPr>
      <w:r w:rsidRPr="00281F0D">
        <w:rPr>
          <w:sz w:val="28"/>
          <w:szCs w:val="28"/>
          <w:lang w:val="vi-VN"/>
        </w:rPr>
        <w:t>1.10.11.</w:t>
      </w:r>
      <w:r w:rsidRPr="00281F0D">
        <w:rPr>
          <w:b/>
          <w:bCs/>
          <w:sz w:val="28"/>
          <w:szCs w:val="28"/>
          <w:lang w:val="vi-VN"/>
        </w:rPr>
        <w:t xml:space="preserve"> </w:t>
      </w:r>
      <w:r w:rsidRPr="007D038B">
        <w:rPr>
          <w:b/>
          <w:bCs/>
          <w:sz w:val="28"/>
          <w:szCs w:val="28"/>
          <w:lang w:val="vi-VN"/>
        </w:rPr>
        <w:t>Tiêu chuẩn</w:t>
      </w:r>
      <w:r w:rsidRPr="00281F0D">
        <w:rPr>
          <w:b/>
          <w:bCs/>
          <w:sz w:val="28"/>
          <w:szCs w:val="28"/>
          <w:lang w:val="vi-VN"/>
        </w:rPr>
        <w:t xml:space="preserve"> 1: Tổ chức và quản lý nhà trường</w:t>
      </w:r>
    </w:p>
    <w:p w14:paraId="5F12C929" w14:textId="77777777" w:rsidR="00EA07FE" w:rsidRPr="00281F0D" w:rsidRDefault="00EA07FE" w:rsidP="00EA07FE">
      <w:pPr>
        <w:spacing w:before="120" w:after="120" w:line="322" w:lineRule="exact"/>
        <w:ind w:firstLine="720"/>
        <w:jc w:val="both"/>
        <w:rPr>
          <w:rFonts w:eastAsia="Calibri"/>
          <w:spacing w:val="-4"/>
          <w:sz w:val="28"/>
          <w:szCs w:val="28"/>
          <w:lang w:val="vi-VN"/>
        </w:rPr>
      </w:pPr>
      <w:r w:rsidRPr="00281F0D">
        <w:rPr>
          <w:sz w:val="28"/>
          <w:szCs w:val="28"/>
          <w:lang w:val="vi-VN"/>
        </w:rPr>
        <w:t>1.10.11.</w:t>
      </w:r>
      <w:r w:rsidRPr="007D038B">
        <w:rPr>
          <w:rFonts w:eastAsia="Calibri"/>
          <w:spacing w:val="-4"/>
          <w:sz w:val="28"/>
          <w:szCs w:val="28"/>
          <w:lang w:val="vi-VN"/>
        </w:rPr>
        <w:t xml:space="preserve">1. Tiêu chí 1.1: </w:t>
      </w:r>
      <w:r w:rsidRPr="00281F0D">
        <w:rPr>
          <w:rFonts w:eastAsia="Calibri"/>
          <w:spacing w:val="-4"/>
          <w:sz w:val="28"/>
          <w:szCs w:val="28"/>
          <w:lang w:val="vi-VN"/>
        </w:rPr>
        <w:t>Phương hướng, chiến lược xây dựng và phát triển nhà trường</w:t>
      </w:r>
    </w:p>
    <w:p w14:paraId="6EBC20A7" w14:textId="77777777" w:rsidR="00EA07FE" w:rsidRPr="007D038B" w:rsidRDefault="00EA07FE" w:rsidP="00EA07FE">
      <w:pPr>
        <w:spacing w:before="120" w:after="120" w:line="322" w:lineRule="exact"/>
        <w:ind w:firstLine="709"/>
        <w:jc w:val="both"/>
        <w:rPr>
          <w:spacing w:val="4"/>
          <w:sz w:val="28"/>
          <w:szCs w:val="28"/>
          <w:lang w:val="vi-VN"/>
        </w:rPr>
      </w:pPr>
      <w:r w:rsidRPr="00281F0D">
        <w:rPr>
          <w:spacing w:val="4"/>
          <w:sz w:val="28"/>
          <w:szCs w:val="28"/>
          <w:lang w:val="vi-VN"/>
        </w:rPr>
        <w:t>Đ</w:t>
      </w:r>
      <w:r w:rsidRPr="007D038B">
        <w:rPr>
          <w:spacing w:val="4"/>
          <w:sz w:val="28"/>
          <w:szCs w:val="28"/>
          <w:lang w:val="vi-VN"/>
        </w:rPr>
        <w:t>ịnh kỳ rà soát, bổ sung, điều chỉnh</w:t>
      </w:r>
      <w:r w:rsidRPr="00281F0D">
        <w:rPr>
          <w:spacing w:val="4"/>
          <w:sz w:val="28"/>
          <w:szCs w:val="28"/>
          <w:lang w:val="vi-VN"/>
        </w:rPr>
        <w:t xml:space="preserve"> p</w:t>
      </w:r>
      <w:r w:rsidRPr="007D038B">
        <w:rPr>
          <w:rFonts w:eastAsia="Calibri"/>
          <w:spacing w:val="-4"/>
          <w:sz w:val="28"/>
          <w:szCs w:val="28"/>
          <w:lang w:val="vi-VN"/>
        </w:rPr>
        <w:t>hương hướng</w:t>
      </w:r>
      <w:r w:rsidRPr="00281F0D">
        <w:rPr>
          <w:rFonts w:eastAsia="Calibri"/>
          <w:spacing w:val="-4"/>
          <w:sz w:val="28"/>
          <w:szCs w:val="28"/>
          <w:lang w:val="vi-VN"/>
        </w:rPr>
        <w:t>,</w:t>
      </w:r>
      <w:r w:rsidRPr="007D038B">
        <w:rPr>
          <w:rFonts w:eastAsia="Calibri"/>
          <w:spacing w:val="-4"/>
          <w:sz w:val="28"/>
          <w:szCs w:val="28"/>
          <w:lang w:val="vi-VN"/>
        </w:rPr>
        <w:t xml:space="preserve"> chiến lược xây dựng và phát triển</w:t>
      </w:r>
      <w:r w:rsidRPr="00281F0D">
        <w:rPr>
          <w:rFonts w:eastAsia="Calibri"/>
          <w:spacing w:val="-4"/>
          <w:sz w:val="28"/>
          <w:szCs w:val="28"/>
          <w:lang w:val="vi-VN"/>
        </w:rPr>
        <w:t xml:space="preserve">. </w:t>
      </w:r>
      <w:r w:rsidRPr="007D038B">
        <w:rPr>
          <w:spacing w:val="4"/>
          <w:sz w:val="28"/>
          <w:szCs w:val="28"/>
          <w:lang w:val="vi-VN"/>
        </w:rPr>
        <w:t xml:space="preserve">Tổ chức xây dựng </w:t>
      </w:r>
      <w:r w:rsidRPr="00281F0D">
        <w:rPr>
          <w:spacing w:val="4"/>
          <w:sz w:val="28"/>
          <w:szCs w:val="28"/>
          <w:lang w:val="vi-VN"/>
        </w:rPr>
        <w:t>p</w:t>
      </w:r>
      <w:r w:rsidRPr="007D038B">
        <w:rPr>
          <w:rFonts w:eastAsia="Calibri"/>
          <w:spacing w:val="-4"/>
          <w:sz w:val="28"/>
          <w:szCs w:val="28"/>
          <w:lang w:val="vi-VN"/>
        </w:rPr>
        <w:t>hương hướng</w:t>
      </w:r>
      <w:r w:rsidRPr="00281F0D">
        <w:rPr>
          <w:rFonts w:eastAsia="Calibri"/>
          <w:spacing w:val="-4"/>
          <w:sz w:val="28"/>
          <w:szCs w:val="28"/>
          <w:lang w:val="vi-VN"/>
        </w:rPr>
        <w:t>,</w:t>
      </w:r>
      <w:r w:rsidRPr="007D038B">
        <w:rPr>
          <w:rFonts w:eastAsia="Calibri"/>
          <w:spacing w:val="-4"/>
          <w:sz w:val="28"/>
          <w:szCs w:val="28"/>
          <w:lang w:val="vi-VN"/>
        </w:rPr>
        <w:t xml:space="preserve"> chiến lược </w:t>
      </w:r>
      <w:r w:rsidRPr="00281F0D">
        <w:rPr>
          <w:rFonts w:eastAsia="Calibri"/>
          <w:spacing w:val="-4"/>
          <w:sz w:val="28"/>
          <w:szCs w:val="28"/>
          <w:lang w:val="vi-VN"/>
        </w:rPr>
        <w:t xml:space="preserve">xây dựng </w:t>
      </w:r>
      <w:r w:rsidRPr="007D038B">
        <w:rPr>
          <w:rFonts w:eastAsia="Calibri"/>
          <w:spacing w:val="-4"/>
          <w:sz w:val="28"/>
          <w:szCs w:val="28"/>
          <w:lang w:val="vi-VN"/>
        </w:rPr>
        <w:t>và phát triển</w:t>
      </w:r>
      <w:r w:rsidRPr="007D038B">
        <w:rPr>
          <w:spacing w:val="4"/>
          <w:sz w:val="28"/>
          <w:szCs w:val="28"/>
          <w:lang w:val="vi-VN"/>
        </w:rPr>
        <w:t xml:space="preserve"> có sự tham gia của các thành viên trong Hội đồng trường (Hội đồng quản trị đối với trường tư thục), cán bộ quản lý, giáo viên, nhân viên, cha mẹ </w:t>
      </w:r>
      <w:r w:rsidRPr="00281F0D">
        <w:rPr>
          <w:spacing w:val="4"/>
          <w:sz w:val="28"/>
          <w:szCs w:val="28"/>
          <w:lang w:val="vi-VN"/>
        </w:rPr>
        <w:t>trẻ</w:t>
      </w:r>
      <w:r w:rsidRPr="007D038B">
        <w:rPr>
          <w:spacing w:val="4"/>
          <w:sz w:val="28"/>
          <w:szCs w:val="28"/>
          <w:lang w:val="vi-VN"/>
        </w:rPr>
        <w:t xml:space="preserve"> và cộng đồng.</w:t>
      </w:r>
    </w:p>
    <w:p w14:paraId="423DA30D"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 xml:space="preserve">1.10.11.2. </w:t>
      </w:r>
      <w:r w:rsidRPr="007D038B">
        <w:rPr>
          <w:sz w:val="28"/>
          <w:szCs w:val="28"/>
          <w:lang w:val="vi-VN"/>
        </w:rPr>
        <w:t>Tiêu chí 1.</w:t>
      </w:r>
      <w:r w:rsidRPr="00281F0D">
        <w:rPr>
          <w:sz w:val="28"/>
          <w:szCs w:val="28"/>
          <w:lang w:val="vi-VN"/>
        </w:rPr>
        <w:t>3</w:t>
      </w:r>
      <w:r w:rsidRPr="007D038B">
        <w:rPr>
          <w:sz w:val="28"/>
          <w:szCs w:val="28"/>
          <w:lang w:val="vi-VN"/>
        </w:rPr>
        <w:t xml:space="preserve">: </w:t>
      </w:r>
      <w:r w:rsidRPr="00281F0D">
        <w:rPr>
          <w:sz w:val="28"/>
          <w:szCs w:val="28"/>
          <w:lang w:val="vi-VN"/>
        </w:rPr>
        <w:t>Tổ chức Đảng Cộng sản Việt Nam, các đoàn thể và tổ chức khác trong nhà trường</w:t>
      </w:r>
    </w:p>
    <w:p w14:paraId="51A4F147" w14:textId="77777777" w:rsidR="00EA07FE" w:rsidRPr="00281F0D" w:rsidRDefault="00EA07FE" w:rsidP="00EA07FE">
      <w:pPr>
        <w:spacing w:before="120" w:after="120" w:line="322" w:lineRule="exact"/>
        <w:ind w:firstLine="720"/>
        <w:jc w:val="both"/>
        <w:rPr>
          <w:rStyle w:val="Emphasis"/>
          <w:i w:val="0"/>
          <w:sz w:val="28"/>
          <w:szCs w:val="28"/>
          <w:lang w:val="vi-VN"/>
        </w:rPr>
      </w:pPr>
      <w:r w:rsidRPr="00281F0D">
        <w:rPr>
          <w:sz w:val="28"/>
          <w:szCs w:val="28"/>
          <w:lang w:val="vi-VN"/>
        </w:rPr>
        <w:t>a) Trong 05 năm liên tiếp tính đến thời điểm đánh giá, tổ chức Đảng Cộng sản Việt Nam có í</w:t>
      </w:r>
      <w:r w:rsidRPr="007D038B">
        <w:rPr>
          <w:sz w:val="28"/>
          <w:szCs w:val="28"/>
          <w:lang w:val="vi-VN"/>
        </w:rPr>
        <w:t xml:space="preserve">t nhất </w:t>
      </w:r>
      <w:r w:rsidRPr="00281F0D">
        <w:rPr>
          <w:sz w:val="28"/>
          <w:szCs w:val="28"/>
          <w:lang w:val="vi-VN"/>
        </w:rPr>
        <w:t>02</w:t>
      </w:r>
      <w:r w:rsidRPr="007D038B">
        <w:rPr>
          <w:sz w:val="28"/>
          <w:szCs w:val="28"/>
          <w:lang w:val="vi-VN"/>
        </w:rPr>
        <w:t xml:space="preserve"> năm </w:t>
      </w:r>
      <w:r w:rsidRPr="007D038B">
        <w:rPr>
          <w:rStyle w:val="Emphasis"/>
          <w:sz w:val="28"/>
          <w:szCs w:val="28"/>
          <w:lang w:val="vi-VN"/>
        </w:rPr>
        <w:t xml:space="preserve">hoàn thành tốt nhiệm vụ, </w:t>
      </w:r>
      <w:r w:rsidRPr="00281F0D">
        <w:rPr>
          <w:rStyle w:val="Emphasis"/>
          <w:sz w:val="28"/>
          <w:szCs w:val="28"/>
          <w:lang w:val="vi-VN"/>
        </w:rPr>
        <w:t>các</w:t>
      </w:r>
      <w:r w:rsidRPr="007D038B">
        <w:rPr>
          <w:rStyle w:val="Emphasis"/>
          <w:sz w:val="28"/>
          <w:szCs w:val="28"/>
          <w:lang w:val="vi-VN"/>
        </w:rPr>
        <w:t xml:space="preserve"> năm còn lại hoàn thành nhiệm vụ trở lên</w:t>
      </w:r>
      <w:r w:rsidRPr="00281F0D">
        <w:rPr>
          <w:rStyle w:val="Emphasis"/>
          <w:sz w:val="28"/>
          <w:szCs w:val="28"/>
          <w:lang w:val="vi-VN"/>
        </w:rPr>
        <w:t>;</w:t>
      </w:r>
    </w:p>
    <w:p w14:paraId="3FC91C8A" w14:textId="77777777" w:rsidR="00EA07FE" w:rsidRPr="007D038B" w:rsidRDefault="00EA07FE" w:rsidP="00EA07FE">
      <w:pPr>
        <w:spacing w:before="120" w:after="120" w:line="322" w:lineRule="exact"/>
        <w:ind w:firstLine="709"/>
        <w:jc w:val="both"/>
        <w:rPr>
          <w:sz w:val="28"/>
          <w:szCs w:val="28"/>
          <w:lang w:val="vi-VN"/>
        </w:rPr>
      </w:pPr>
      <w:r w:rsidRPr="007D038B">
        <w:rPr>
          <w:rStyle w:val="Emphasis"/>
          <w:sz w:val="28"/>
          <w:szCs w:val="28"/>
          <w:lang w:val="vi-VN"/>
        </w:rPr>
        <w:t xml:space="preserve">b) </w:t>
      </w:r>
      <w:r w:rsidRPr="007D038B">
        <w:rPr>
          <w:sz w:val="28"/>
          <w:szCs w:val="28"/>
          <w:lang w:val="vi-VN"/>
        </w:rPr>
        <w:t>Các đoàn thể, tổ chức khác đóng góp hiệu quả cho các hoạt động của nhà trường và cộng đồng.</w:t>
      </w:r>
    </w:p>
    <w:p w14:paraId="2158BB9E" w14:textId="77777777" w:rsidR="00EA07FE" w:rsidRPr="00281F0D" w:rsidRDefault="00EA07FE" w:rsidP="00EA07FE">
      <w:pPr>
        <w:spacing w:before="120" w:after="120" w:line="322" w:lineRule="exact"/>
        <w:ind w:firstLine="720"/>
        <w:jc w:val="both"/>
        <w:rPr>
          <w:spacing w:val="6"/>
          <w:sz w:val="28"/>
          <w:szCs w:val="28"/>
          <w:lang w:val="vi-VN"/>
        </w:rPr>
      </w:pPr>
      <w:r w:rsidRPr="00281F0D">
        <w:rPr>
          <w:sz w:val="28"/>
          <w:szCs w:val="28"/>
          <w:lang w:val="vi-VN"/>
        </w:rPr>
        <w:t>1.10.11.</w:t>
      </w:r>
      <w:r w:rsidRPr="00281F0D">
        <w:rPr>
          <w:spacing w:val="6"/>
          <w:sz w:val="28"/>
          <w:szCs w:val="28"/>
          <w:lang w:val="vi-VN"/>
        </w:rPr>
        <w:t xml:space="preserve">3. </w:t>
      </w:r>
      <w:r w:rsidRPr="007D038B">
        <w:rPr>
          <w:spacing w:val="6"/>
          <w:sz w:val="28"/>
          <w:szCs w:val="28"/>
          <w:lang w:val="vi-VN"/>
        </w:rPr>
        <w:t>Tiêu chí 1.</w:t>
      </w:r>
      <w:r w:rsidRPr="00281F0D">
        <w:rPr>
          <w:spacing w:val="6"/>
          <w:sz w:val="28"/>
          <w:szCs w:val="28"/>
          <w:lang w:val="vi-VN"/>
        </w:rPr>
        <w:t>4</w:t>
      </w:r>
      <w:r w:rsidRPr="007D038B">
        <w:rPr>
          <w:spacing w:val="6"/>
          <w:sz w:val="28"/>
          <w:szCs w:val="28"/>
          <w:lang w:val="vi-VN"/>
        </w:rPr>
        <w:t>: Hiệu trưởng, phó hiệu trưởng, tổ chuyên môn và tổ văn phòng</w:t>
      </w:r>
    </w:p>
    <w:p w14:paraId="64225BF0" w14:textId="77777777" w:rsidR="00EA07FE" w:rsidRPr="00281F0D" w:rsidRDefault="00EA07FE" w:rsidP="00EA07FE">
      <w:pPr>
        <w:spacing w:before="120" w:after="120" w:line="322" w:lineRule="exact"/>
        <w:ind w:firstLine="720"/>
        <w:jc w:val="both"/>
        <w:rPr>
          <w:rFonts w:eastAsia="Calibri"/>
          <w:sz w:val="28"/>
          <w:szCs w:val="28"/>
          <w:lang w:val="vi-VN"/>
        </w:rPr>
      </w:pPr>
      <w:r w:rsidRPr="00281F0D">
        <w:rPr>
          <w:rFonts w:eastAsia="Calibri"/>
          <w:sz w:val="28"/>
          <w:szCs w:val="28"/>
          <w:lang w:val="vi-VN"/>
        </w:rPr>
        <w:t xml:space="preserve">a) </w:t>
      </w:r>
      <w:r w:rsidRPr="007D038B">
        <w:rPr>
          <w:rFonts w:eastAsia="Calibri"/>
          <w:sz w:val="28"/>
          <w:szCs w:val="28"/>
          <w:lang w:val="vi-VN"/>
        </w:rPr>
        <w:t>Hoạt động của tổ chuyên môn</w:t>
      </w:r>
      <w:r w:rsidRPr="00281F0D">
        <w:rPr>
          <w:rFonts w:eastAsia="Calibri"/>
          <w:sz w:val="28"/>
          <w:szCs w:val="28"/>
          <w:lang w:val="vi-VN"/>
        </w:rPr>
        <w:t xml:space="preserve"> và</w:t>
      </w:r>
      <w:r w:rsidRPr="007D038B">
        <w:rPr>
          <w:rFonts w:eastAsia="Calibri"/>
          <w:sz w:val="28"/>
          <w:szCs w:val="28"/>
          <w:lang w:val="vi-VN"/>
        </w:rPr>
        <w:t xml:space="preserve"> tổ văn phòng có đóng góp </w:t>
      </w:r>
      <w:r w:rsidRPr="00281F0D">
        <w:rPr>
          <w:rFonts w:eastAsia="Calibri"/>
          <w:sz w:val="28"/>
          <w:szCs w:val="28"/>
          <w:lang w:val="vi-VN"/>
        </w:rPr>
        <w:t xml:space="preserve">hiệu quả </w:t>
      </w:r>
      <w:r w:rsidRPr="007D038B">
        <w:rPr>
          <w:rFonts w:eastAsia="Calibri"/>
          <w:sz w:val="28"/>
          <w:szCs w:val="28"/>
          <w:lang w:val="vi-VN"/>
        </w:rPr>
        <w:t xml:space="preserve">trong việc nâng cao chất lượng các hoạt động </w:t>
      </w:r>
      <w:r w:rsidRPr="00281F0D">
        <w:rPr>
          <w:rFonts w:eastAsia="Calibri"/>
          <w:sz w:val="28"/>
          <w:szCs w:val="28"/>
          <w:lang w:val="vi-VN"/>
        </w:rPr>
        <w:t xml:space="preserve">của </w:t>
      </w:r>
      <w:r w:rsidRPr="007D038B">
        <w:rPr>
          <w:rFonts w:eastAsia="Calibri"/>
          <w:sz w:val="28"/>
          <w:szCs w:val="28"/>
          <w:lang w:val="vi-VN"/>
        </w:rPr>
        <w:t>nhà trường</w:t>
      </w:r>
      <w:r w:rsidRPr="00281F0D">
        <w:rPr>
          <w:rFonts w:eastAsia="Calibri"/>
          <w:sz w:val="28"/>
          <w:szCs w:val="28"/>
          <w:lang w:val="vi-VN"/>
        </w:rPr>
        <w:t>;</w:t>
      </w:r>
    </w:p>
    <w:p w14:paraId="152DE13A" w14:textId="77777777" w:rsidR="00EA07FE" w:rsidRPr="00281F0D" w:rsidRDefault="00EA07FE" w:rsidP="00EA07FE">
      <w:pPr>
        <w:spacing w:before="120" w:after="120" w:line="322" w:lineRule="exact"/>
        <w:ind w:firstLine="720"/>
        <w:jc w:val="both"/>
        <w:rPr>
          <w:rFonts w:eastAsia="Calibri"/>
          <w:sz w:val="28"/>
          <w:szCs w:val="28"/>
          <w:lang w:val="vi-VN"/>
        </w:rPr>
      </w:pPr>
      <w:r w:rsidRPr="00281F0D">
        <w:rPr>
          <w:rFonts w:eastAsia="Calibri"/>
          <w:sz w:val="28"/>
          <w:szCs w:val="28"/>
          <w:lang w:val="vi-VN"/>
        </w:rPr>
        <w:t>b) Tổ chuyên môn thực hiện hiệu quả các chuyên đề chuyên môn góp phần nâng cao chất lượng nuôi dưỡng, chăm sóc và giáo dục trẻ.</w:t>
      </w:r>
    </w:p>
    <w:p w14:paraId="1C263C26"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lastRenderedPageBreak/>
        <w:t>1.10.11.4. Tiêu chí 1.5: Tổ chức nhóm trẻ và lớp mẫu giáo</w:t>
      </w:r>
    </w:p>
    <w:p w14:paraId="01DE3BA0" w14:textId="77777777" w:rsidR="00EA07FE" w:rsidRPr="00281F0D" w:rsidRDefault="00EA07FE" w:rsidP="00EA07FE">
      <w:pPr>
        <w:spacing w:before="120" w:after="120" w:line="322" w:lineRule="exact"/>
        <w:ind w:firstLine="720"/>
        <w:jc w:val="both"/>
        <w:rPr>
          <w:rFonts w:eastAsia="Calibri"/>
          <w:sz w:val="28"/>
          <w:szCs w:val="28"/>
          <w:lang w:val="vi-VN"/>
        </w:rPr>
      </w:pPr>
      <w:r w:rsidRPr="00281F0D">
        <w:rPr>
          <w:rFonts w:eastAsia="Calibri"/>
          <w:sz w:val="28"/>
          <w:szCs w:val="28"/>
          <w:lang w:val="vi-VN"/>
        </w:rPr>
        <w:t xml:space="preserve">Nhà trường có không quá 20 (hai mươi) </w:t>
      </w:r>
      <w:r w:rsidRPr="00281F0D">
        <w:rPr>
          <w:sz w:val="28"/>
          <w:szCs w:val="28"/>
          <w:lang w:val="vi-VN"/>
        </w:rPr>
        <w:t>nhóm trẻ, lớp mẫu giáo.</w:t>
      </w:r>
    </w:p>
    <w:p w14:paraId="45A216FB"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1.10.11.5. Tiêu chí 1.6: Quản lý hành chính, tài chính và tài sản</w:t>
      </w:r>
    </w:p>
    <w:p w14:paraId="76587B51" w14:textId="77777777" w:rsidR="00EA07FE" w:rsidRPr="00281F0D" w:rsidRDefault="00EA07FE" w:rsidP="00EA07FE">
      <w:pPr>
        <w:spacing w:before="120" w:after="120" w:line="322" w:lineRule="exact"/>
        <w:ind w:firstLine="720"/>
        <w:jc w:val="both"/>
        <w:rPr>
          <w:spacing w:val="-4"/>
          <w:sz w:val="28"/>
          <w:szCs w:val="28"/>
          <w:lang w:val="vi-VN"/>
        </w:rPr>
      </w:pPr>
      <w:r w:rsidRPr="007D038B">
        <w:rPr>
          <w:spacing w:val="-4"/>
          <w:sz w:val="28"/>
          <w:szCs w:val="28"/>
          <w:lang w:val="vi-VN"/>
        </w:rPr>
        <w:t>Có kế hoạch ngắn hạn</w:t>
      </w:r>
      <w:r w:rsidRPr="00281F0D">
        <w:rPr>
          <w:spacing w:val="-4"/>
          <w:sz w:val="28"/>
          <w:szCs w:val="28"/>
          <w:lang w:val="vi-VN"/>
        </w:rPr>
        <w:t>, trung hạn, dài hạn</w:t>
      </w:r>
      <w:r w:rsidRPr="007D038B">
        <w:rPr>
          <w:spacing w:val="-4"/>
          <w:sz w:val="28"/>
          <w:szCs w:val="28"/>
          <w:lang w:val="vi-VN"/>
        </w:rPr>
        <w:t xml:space="preserve"> để tạo ra các nguồn tài chính hợp pháp</w:t>
      </w:r>
      <w:r w:rsidRPr="00281F0D">
        <w:rPr>
          <w:spacing w:val="-4"/>
          <w:sz w:val="28"/>
          <w:szCs w:val="28"/>
          <w:lang w:val="vi-VN"/>
        </w:rPr>
        <w:t xml:space="preserve"> phù hợp với điều kiện nhà trường, thực tế địa phương.</w:t>
      </w:r>
    </w:p>
    <w:p w14:paraId="3B7FC4FE" w14:textId="77777777" w:rsidR="00EA07FE" w:rsidRPr="00281F0D" w:rsidRDefault="00EA07FE" w:rsidP="00EA07FE">
      <w:pPr>
        <w:spacing w:before="120" w:after="120" w:line="322" w:lineRule="exact"/>
        <w:ind w:firstLine="720"/>
        <w:jc w:val="both"/>
        <w:rPr>
          <w:b/>
          <w:bCs/>
          <w:sz w:val="28"/>
          <w:szCs w:val="28"/>
          <w:lang w:val="vi-VN"/>
        </w:rPr>
      </w:pPr>
      <w:r w:rsidRPr="00281F0D">
        <w:rPr>
          <w:sz w:val="28"/>
          <w:szCs w:val="28"/>
          <w:lang w:val="vi-VN"/>
        </w:rPr>
        <w:t>1.10.12.</w:t>
      </w:r>
      <w:r w:rsidRPr="00281F0D">
        <w:rPr>
          <w:b/>
          <w:bCs/>
          <w:sz w:val="28"/>
          <w:szCs w:val="28"/>
          <w:lang w:val="vi-VN"/>
        </w:rPr>
        <w:t xml:space="preserve"> </w:t>
      </w:r>
      <w:r w:rsidRPr="007D038B">
        <w:rPr>
          <w:b/>
          <w:bCs/>
          <w:sz w:val="28"/>
          <w:szCs w:val="28"/>
          <w:lang w:val="vi-VN"/>
        </w:rPr>
        <w:t>Tiêu chuẩn</w:t>
      </w:r>
      <w:r w:rsidRPr="00281F0D">
        <w:rPr>
          <w:b/>
          <w:bCs/>
          <w:sz w:val="28"/>
          <w:szCs w:val="28"/>
          <w:lang w:val="vi-VN"/>
        </w:rPr>
        <w:t xml:space="preserve"> </w:t>
      </w:r>
      <w:r w:rsidRPr="007D038B">
        <w:rPr>
          <w:b/>
          <w:bCs/>
          <w:sz w:val="28"/>
          <w:szCs w:val="28"/>
          <w:lang w:val="vi-VN"/>
        </w:rPr>
        <w:t>2</w:t>
      </w:r>
      <w:r w:rsidRPr="00281F0D">
        <w:rPr>
          <w:b/>
          <w:sz w:val="28"/>
          <w:szCs w:val="28"/>
          <w:lang w:val="vi-VN"/>
        </w:rPr>
        <w:t xml:space="preserve">: </w:t>
      </w:r>
      <w:r w:rsidRPr="007D038B">
        <w:rPr>
          <w:b/>
          <w:bCs/>
          <w:sz w:val="28"/>
          <w:szCs w:val="28"/>
          <w:lang w:val="vi-VN"/>
        </w:rPr>
        <w:t>Cán bộ quản lý, giáo viên</w:t>
      </w:r>
      <w:r w:rsidRPr="00281F0D">
        <w:rPr>
          <w:b/>
          <w:bCs/>
          <w:sz w:val="28"/>
          <w:szCs w:val="28"/>
          <w:lang w:val="vi-VN"/>
        </w:rPr>
        <w:t>,</w:t>
      </w:r>
      <w:r w:rsidRPr="007D038B">
        <w:rPr>
          <w:b/>
          <w:bCs/>
          <w:sz w:val="28"/>
          <w:szCs w:val="28"/>
          <w:lang w:val="vi-VN"/>
        </w:rPr>
        <w:t xml:space="preserve"> nhân viên</w:t>
      </w:r>
    </w:p>
    <w:p w14:paraId="2FB513C6"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 xml:space="preserve">1.10.12.1. Tiêu chí 2.1: </w:t>
      </w:r>
      <w:r w:rsidRPr="00281F0D">
        <w:rPr>
          <w:rFonts w:eastAsia="Calibri"/>
          <w:sz w:val="28"/>
          <w:szCs w:val="28"/>
          <w:lang w:val="vi-VN"/>
        </w:rPr>
        <w:t>Đối với</w:t>
      </w:r>
      <w:r w:rsidRPr="007D038B">
        <w:rPr>
          <w:rFonts w:eastAsia="Calibri"/>
          <w:sz w:val="28"/>
          <w:szCs w:val="28"/>
          <w:lang w:val="vi-VN"/>
        </w:rPr>
        <w:t xml:space="preserve"> </w:t>
      </w:r>
      <w:r w:rsidRPr="00281F0D">
        <w:rPr>
          <w:bCs/>
          <w:sz w:val="28"/>
          <w:szCs w:val="28"/>
          <w:lang w:val="vi-VN"/>
        </w:rPr>
        <w:t>hiệu trưởng, phó hiệu trưởng</w:t>
      </w:r>
    </w:p>
    <w:p w14:paraId="50C4620E" w14:textId="77777777" w:rsidR="00EA07FE" w:rsidRPr="00281F0D" w:rsidRDefault="00EA07FE" w:rsidP="00EA07FE">
      <w:pPr>
        <w:spacing w:before="120" w:after="120" w:line="322" w:lineRule="exact"/>
        <w:ind w:firstLine="720"/>
        <w:jc w:val="both"/>
        <w:rPr>
          <w:rFonts w:eastAsia="Calibri"/>
          <w:spacing w:val="-4"/>
          <w:sz w:val="28"/>
          <w:szCs w:val="28"/>
          <w:lang w:val="vi-VN"/>
        </w:rPr>
      </w:pPr>
      <w:r w:rsidRPr="007D038B">
        <w:rPr>
          <w:rFonts w:eastAsia="Calibri"/>
          <w:spacing w:val="-4"/>
          <w:sz w:val="28"/>
          <w:szCs w:val="28"/>
          <w:lang w:val="vi-VN"/>
        </w:rPr>
        <w:t xml:space="preserve">Trong 05 năm liên tiếp tính đến thời điểm đánh giá, đạt </w:t>
      </w:r>
      <w:r w:rsidRPr="00281F0D">
        <w:rPr>
          <w:rFonts w:eastAsia="Calibri"/>
          <w:spacing w:val="-4"/>
          <w:sz w:val="28"/>
          <w:szCs w:val="28"/>
          <w:lang w:val="vi-VN"/>
        </w:rPr>
        <w:t>c</w:t>
      </w:r>
      <w:r w:rsidRPr="007D038B">
        <w:rPr>
          <w:rFonts w:eastAsia="Calibri"/>
          <w:spacing w:val="-4"/>
          <w:sz w:val="28"/>
          <w:szCs w:val="28"/>
          <w:lang w:val="vi-VN"/>
        </w:rPr>
        <w:t>huẩn hiệu trưởng</w:t>
      </w:r>
      <w:r w:rsidRPr="00281F0D">
        <w:rPr>
          <w:rFonts w:eastAsia="Calibri"/>
          <w:spacing w:val="-4"/>
          <w:sz w:val="28"/>
          <w:szCs w:val="28"/>
          <w:lang w:val="vi-VN"/>
        </w:rPr>
        <w:t xml:space="preserve"> ở mức khá trở lên, trong đó có ít nhất 01 năm </w:t>
      </w:r>
      <w:r w:rsidRPr="007D038B">
        <w:rPr>
          <w:rFonts w:eastAsia="Calibri"/>
          <w:spacing w:val="-4"/>
          <w:sz w:val="28"/>
          <w:szCs w:val="28"/>
          <w:lang w:val="vi-VN"/>
        </w:rPr>
        <w:t xml:space="preserve">đạt </w:t>
      </w:r>
      <w:r w:rsidRPr="00281F0D">
        <w:rPr>
          <w:rFonts w:eastAsia="Calibri"/>
          <w:spacing w:val="-4"/>
          <w:sz w:val="28"/>
          <w:szCs w:val="28"/>
          <w:lang w:val="vi-VN"/>
        </w:rPr>
        <w:t>c</w:t>
      </w:r>
      <w:r w:rsidRPr="007D038B">
        <w:rPr>
          <w:rFonts w:eastAsia="Calibri"/>
          <w:spacing w:val="-4"/>
          <w:sz w:val="28"/>
          <w:szCs w:val="28"/>
          <w:lang w:val="vi-VN"/>
        </w:rPr>
        <w:t>huẩn hiệu trưởng</w:t>
      </w:r>
      <w:r w:rsidRPr="00281F0D">
        <w:rPr>
          <w:rFonts w:eastAsia="Calibri"/>
          <w:spacing w:val="-4"/>
          <w:sz w:val="28"/>
          <w:szCs w:val="28"/>
          <w:lang w:val="vi-VN"/>
        </w:rPr>
        <w:t xml:space="preserve"> ở mức tốt</w:t>
      </w:r>
      <w:r w:rsidRPr="007D038B">
        <w:rPr>
          <w:rFonts w:eastAsia="Calibri"/>
          <w:spacing w:val="-4"/>
          <w:sz w:val="28"/>
          <w:szCs w:val="28"/>
          <w:lang w:val="vi-VN"/>
        </w:rPr>
        <w:t>.</w:t>
      </w:r>
    </w:p>
    <w:p w14:paraId="18F285BC"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 xml:space="preserve">1.10.12.2. Tiêu chí 2.2: </w:t>
      </w:r>
      <w:r w:rsidRPr="00281F0D">
        <w:rPr>
          <w:rFonts w:eastAsia="Calibri"/>
          <w:sz w:val="28"/>
          <w:szCs w:val="28"/>
          <w:lang w:val="vi-VN"/>
        </w:rPr>
        <w:t>Đối với</w:t>
      </w:r>
      <w:r w:rsidRPr="007D038B">
        <w:rPr>
          <w:rFonts w:eastAsia="Calibri"/>
          <w:sz w:val="28"/>
          <w:szCs w:val="28"/>
          <w:lang w:val="vi-VN"/>
        </w:rPr>
        <w:t xml:space="preserve"> </w:t>
      </w:r>
      <w:r w:rsidRPr="00281F0D">
        <w:rPr>
          <w:sz w:val="28"/>
          <w:szCs w:val="28"/>
          <w:lang w:val="vi-VN"/>
        </w:rPr>
        <w:t>giáo viên</w:t>
      </w:r>
    </w:p>
    <w:p w14:paraId="2B013E30" w14:textId="77777777" w:rsidR="00EA07FE" w:rsidRPr="00A94EA2" w:rsidRDefault="00EA07FE" w:rsidP="00EA07FE">
      <w:pPr>
        <w:spacing w:before="120" w:after="120" w:line="322" w:lineRule="exact"/>
        <w:ind w:firstLine="709"/>
        <w:jc w:val="both"/>
        <w:rPr>
          <w:rFonts w:eastAsia="Calibri"/>
          <w:spacing w:val="-8"/>
          <w:sz w:val="28"/>
          <w:szCs w:val="28"/>
          <w:lang w:val="vi-VN"/>
        </w:rPr>
      </w:pPr>
      <w:r w:rsidRPr="00A94EA2">
        <w:rPr>
          <w:rFonts w:eastAsia="Calibri"/>
          <w:spacing w:val="-8"/>
          <w:sz w:val="28"/>
          <w:szCs w:val="28"/>
          <w:lang w:val="vi-VN"/>
        </w:rPr>
        <w:t>a</w:t>
      </w:r>
      <w:r w:rsidRPr="00A94EA2">
        <w:rPr>
          <w:spacing w:val="-8"/>
          <w:sz w:val="28"/>
          <w:szCs w:val="28"/>
          <w:lang w:val="vi-VN"/>
        </w:rPr>
        <w:t xml:space="preserve">) </w:t>
      </w:r>
      <w:r w:rsidRPr="00A94EA2">
        <w:rPr>
          <w:rFonts w:eastAsia="Calibri"/>
          <w:spacing w:val="-8"/>
          <w:sz w:val="28"/>
          <w:szCs w:val="28"/>
          <w:lang w:val="vi-VN"/>
        </w:rPr>
        <w:t xml:space="preserve">Tỷ lệ giáo viên </w:t>
      </w:r>
      <w:r w:rsidRPr="00281F0D">
        <w:rPr>
          <w:rFonts w:eastAsia="Calibri"/>
          <w:spacing w:val="-8"/>
          <w:sz w:val="28"/>
          <w:szCs w:val="28"/>
          <w:lang w:val="vi-VN"/>
        </w:rPr>
        <w:t xml:space="preserve">đạt </w:t>
      </w:r>
      <w:r w:rsidRPr="00A94EA2">
        <w:rPr>
          <w:rFonts w:eastAsia="Calibri"/>
          <w:spacing w:val="-8"/>
          <w:sz w:val="28"/>
          <w:szCs w:val="28"/>
          <w:lang w:val="vi-VN"/>
        </w:rPr>
        <w:t xml:space="preserve">trên chuẩn trình độ đào tạo đạt ít nhất </w:t>
      </w:r>
      <w:r w:rsidRPr="00281F0D">
        <w:rPr>
          <w:rFonts w:eastAsia="Calibri"/>
          <w:spacing w:val="-8"/>
          <w:sz w:val="28"/>
          <w:szCs w:val="28"/>
          <w:lang w:val="vi-VN"/>
        </w:rPr>
        <w:t>65</w:t>
      </w:r>
      <w:r w:rsidRPr="00A94EA2">
        <w:rPr>
          <w:rFonts w:eastAsia="Calibri"/>
          <w:spacing w:val="-8"/>
          <w:sz w:val="28"/>
          <w:szCs w:val="28"/>
          <w:lang w:val="vi-VN"/>
        </w:rPr>
        <w:t xml:space="preserve">%, đối với </w:t>
      </w:r>
      <w:r w:rsidRPr="00281F0D">
        <w:rPr>
          <w:rFonts w:eastAsia="Calibri"/>
          <w:spacing w:val="-8"/>
          <w:sz w:val="28"/>
          <w:szCs w:val="28"/>
          <w:lang w:val="vi-VN"/>
        </w:rPr>
        <w:t xml:space="preserve">các trường thuộc vùng khó khăn </w:t>
      </w:r>
      <w:r w:rsidRPr="00A94EA2">
        <w:rPr>
          <w:rFonts w:eastAsia="Calibri"/>
          <w:spacing w:val="-8"/>
          <w:sz w:val="28"/>
          <w:szCs w:val="28"/>
          <w:lang w:val="vi-VN"/>
        </w:rPr>
        <w:t>đạt ít nhất 50%</w:t>
      </w:r>
      <w:r w:rsidRPr="00281F0D">
        <w:rPr>
          <w:rFonts w:eastAsia="Calibri"/>
          <w:spacing w:val="-8"/>
          <w:sz w:val="28"/>
          <w:szCs w:val="28"/>
          <w:lang w:val="vi-VN"/>
        </w:rPr>
        <w:t>;</w:t>
      </w:r>
    </w:p>
    <w:p w14:paraId="69BB7673" w14:textId="77777777" w:rsidR="00EA07FE" w:rsidRPr="00281F0D" w:rsidRDefault="00EA07FE" w:rsidP="00EA07FE">
      <w:pPr>
        <w:spacing w:before="120" w:after="120" w:line="322" w:lineRule="exact"/>
        <w:ind w:firstLine="709"/>
        <w:jc w:val="both"/>
        <w:rPr>
          <w:sz w:val="28"/>
          <w:szCs w:val="28"/>
          <w:lang w:val="vi-VN"/>
        </w:rPr>
      </w:pPr>
      <w:r w:rsidRPr="00281F0D">
        <w:rPr>
          <w:spacing w:val="4"/>
          <w:sz w:val="28"/>
          <w:szCs w:val="28"/>
          <w:lang w:val="vi-VN"/>
        </w:rPr>
        <w:tab/>
      </w:r>
      <w:r w:rsidRPr="007D038B">
        <w:rPr>
          <w:spacing w:val="4"/>
          <w:sz w:val="28"/>
          <w:szCs w:val="28"/>
          <w:lang w:val="vi-VN"/>
        </w:rPr>
        <w:t>b) Trong 05 năm liên tiếp tính đến thời điểm đánh giá</w:t>
      </w:r>
      <w:r w:rsidRPr="007D038B">
        <w:rPr>
          <w:sz w:val="28"/>
          <w:szCs w:val="28"/>
          <w:lang w:val="vi-VN"/>
        </w:rPr>
        <w:t xml:space="preserve">, </w:t>
      </w:r>
      <w:r w:rsidRPr="007D038B">
        <w:rPr>
          <w:bCs/>
          <w:sz w:val="28"/>
          <w:szCs w:val="28"/>
          <w:lang w:val="vi-VN"/>
        </w:rPr>
        <w:t xml:space="preserve">có ít nhất </w:t>
      </w:r>
      <w:r w:rsidRPr="00281F0D">
        <w:rPr>
          <w:bCs/>
          <w:sz w:val="28"/>
          <w:szCs w:val="28"/>
          <w:lang w:val="vi-VN"/>
        </w:rPr>
        <w:t>8</w:t>
      </w:r>
      <w:r w:rsidRPr="007D038B">
        <w:rPr>
          <w:bCs/>
          <w:sz w:val="28"/>
          <w:szCs w:val="28"/>
          <w:lang w:val="vi-VN"/>
        </w:rPr>
        <w:t xml:space="preserve">0% </w:t>
      </w:r>
      <w:r w:rsidRPr="00281F0D">
        <w:rPr>
          <w:bCs/>
          <w:sz w:val="28"/>
          <w:szCs w:val="28"/>
          <w:lang w:val="vi-VN"/>
        </w:rPr>
        <w:t xml:space="preserve">giáo viên </w:t>
      </w:r>
      <w:r w:rsidRPr="007D038B">
        <w:rPr>
          <w:sz w:val="28"/>
          <w:szCs w:val="28"/>
          <w:lang w:val="vi-VN"/>
        </w:rPr>
        <w:t>đạt chuẩn nghề nghiệp giáo viên ở mức khá trở lên</w:t>
      </w:r>
      <w:r w:rsidRPr="00281F0D">
        <w:rPr>
          <w:bCs/>
          <w:sz w:val="28"/>
          <w:szCs w:val="28"/>
          <w:lang w:val="vi-VN"/>
        </w:rPr>
        <w:t>,</w:t>
      </w:r>
      <w:r w:rsidRPr="007D038B">
        <w:rPr>
          <w:sz w:val="28"/>
          <w:szCs w:val="28"/>
          <w:lang w:val="vi-VN"/>
        </w:rPr>
        <w:t xml:space="preserve"> trong đó có ít nhất </w:t>
      </w:r>
      <w:r w:rsidRPr="00281F0D">
        <w:rPr>
          <w:sz w:val="28"/>
          <w:szCs w:val="28"/>
          <w:lang w:val="vi-VN"/>
        </w:rPr>
        <w:t>3</w:t>
      </w:r>
      <w:r w:rsidRPr="007D038B">
        <w:rPr>
          <w:sz w:val="28"/>
          <w:szCs w:val="28"/>
          <w:lang w:val="vi-VN"/>
        </w:rPr>
        <w:t>0% đạt chuẩn nghề nghiệp giáo viên ở mức tốt</w:t>
      </w:r>
      <w:r w:rsidRPr="00281F0D">
        <w:rPr>
          <w:bCs/>
          <w:sz w:val="28"/>
          <w:szCs w:val="28"/>
          <w:lang w:val="vi-VN"/>
        </w:rPr>
        <w:t xml:space="preserve">; </w:t>
      </w:r>
      <w:r w:rsidRPr="007D038B">
        <w:rPr>
          <w:bCs/>
          <w:sz w:val="28"/>
          <w:szCs w:val="28"/>
          <w:lang w:val="vi-VN"/>
        </w:rPr>
        <w:t xml:space="preserve">đối với trường thuộc </w:t>
      </w:r>
      <w:r w:rsidRPr="00281F0D">
        <w:rPr>
          <w:bCs/>
          <w:sz w:val="28"/>
          <w:szCs w:val="28"/>
          <w:lang w:val="vi-VN"/>
        </w:rPr>
        <w:t xml:space="preserve">vùng </w:t>
      </w:r>
      <w:r w:rsidRPr="00281F0D">
        <w:rPr>
          <w:rFonts w:eastAsia="Calibri"/>
          <w:sz w:val="28"/>
          <w:szCs w:val="28"/>
          <w:lang w:val="vi-VN"/>
        </w:rPr>
        <w:t>khó khăn có</w:t>
      </w:r>
      <w:r w:rsidRPr="007D038B">
        <w:rPr>
          <w:rFonts w:eastAsia="Calibri"/>
          <w:sz w:val="28"/>
          <w:szCs w:val="28"/>
          <w:lang w:val="vi-VN"/>
        </w:rPr>
        <w:t xml:space="preserve"> ít nhất 70% </w:t>
      </w:r>
      <w:r w:rsidRPr="007D038B">
        <w:rPr>
          <w:sz w:val="28"/>
          <w:szCs w:val="28"/>
          <w:lang w:val="vi-VN"/>
        </w:rPr>
        <w:t>đạt chuẩn nghề nghiệp giáo viên ở mức khá trở lên</w:t>
      </w:r>
      <w:r w:rsidRPr="00281F0D">
        <w:rPr>
          <w:sz w:val="28"/>
          <w:szCs w:val="28"/>
          <w:lang w:val="vi-VN"/>
        </w:rPr>
        <w:t xml:space="preserve">, </w:t>
      </w:r>
      <w:r w:rsidRPr="007D038B">
        <w:rPr>
          <w:sz w:val="28"/>
          <w:szCs w:val="28"/>
          <w:lang w:val="vi-VN"/>
        </w:rPr>
        <w:t xml:space="preserve">trong đó có ít nhất </w:t>
      </w:r>
      <w:r w:rsidRPr="00281F0D">
        <w:rPr>
          <w:sz w:val="28"/>
          <w:szCs w:val="28"/>
          <w:lang w:val="vi-VN"/>
        </w:rPr>
        <w:t>2</w:t>
      </w:r>
      <w:r w:rsidRPr="007D038B">
        <w:rPr>
          <w:sz w:val="28"/>
          <w:szCs w:val="28"/>
          <w:lang w:val="vi-VN"/>
        </w:rPr>
        <w:t>0% đạt chuẩn nghề nghiệp giáo viên ở mức tốt</w:t>
      </w:r>
      <w:r w:rsidRPr="00281F0D">
        <w:rPr>
          <w:sz w:val="28"/>
          <w:szCs w:val="28"/>
          <w:lang w:val="vi-VN"/>
        </w:rPr>
        <w:t>.</w:t>
      </w:r>
    </w:p>
    <w:p w14:paraId="57BC10C3" w14:textId="77777777" w:rsidR="00EA07FE" w:rsidRPr="00281F0D" w:rsidRDefault="00EA07FE" w:rsidP="00EA07FE">
      <w:pPr>
        <w:spacing w:before="120" w:after="120" w:line="322" w:lineRule="exact"/>
        <w:ind w:firstLine="720"/>
        <w:jc w:val="both"/>
        <w:rPr>
          <w:rFonts w:eastAsia="Calibri"/>
          <w:sz w:val="28"/>
          <w:szCs w:val="28"/>
          <w:lang w:val="vi-VN"/>
        </w:rPr>
      </w:pPr>
      <w:r w:rsidRPr="00281F0D">
        <w:rPr>
          <w:sz w:val="28"/>
          <w:szCs w:val="28"/>
          <w:lang w:val="vi-VN"/>
        </w:rPr>
        <w:t>1.10.12.</w:t>
      </w:r>
      <w:r w:rsidRPr="00281F0D">
        <w:rPr>
          <w:rFonts w:eastAsia="Calibri"/>
          <w:sz w:val="28"/>
          <w:szCs w:val="28"/>
          <w:lang w:val="vi-VN"/>
        </w:rPr>
        <w:t>3. Tiêu chí 2.3: Đối với</w:t>
      </w:r>
      <w:r w:rsidRPr="007D038B">
        <w:rPr>
          <w:rFonts w:eastAsia="Calibri"/>
          <w:sz w:val="28"/>
          <w:szCs w:val="28"/>
          <w:lang w:val="vi-VN"/>
        </w:rPr>
        <w:t xml:space="preserve"> </w:t>
      </w:r>
      <w:r w:rsidRPr="00281F0D">
        <w:rPr>
          <w:rFonts w:eastAsia="Calibri"/>
          <w:sz w:val="28"/>
          <w:szCs w:val="28"/>
          <w:lang w:val="vi-VN"/>
        </w:rPr>
        <w:t>nhân viên</w:t>
      </w:r>
    </w:p>
    <w:p w14:paraId="64DBF3C3" w14:textId="77777777" w:rsidR="00EA07FE" w:rsidRPr="00281F0D" w:rsidRDefault="00EA07FE" w:rsidP="00EA07FE">
      <w:pPr>
        <w:spacing w:before="120" w:after="120" w:line="322" w:lineRule="exact"/>
        <w:ind w:firstLine="720"/>
        <w:jc w:val="both"/>
        <w:rPr>
          <w:rFonts w:eastAsia="Calibri"/>
          <w:sz w:val="28"/>
          <w:szCs w:val="28"/>
          <w:lang w:val="vi-VN"/>
        </w:rPr>
      </w:pPr>
      <w:r w:rsidRPr="00281F0D">
        <w:rPr>
          <w:sz w:val="28"/>
          <w:szCs w:val="28"/>
          <w:lang w:val="vi-VN"/>
        </w:rPr>
        <w:t>a</w:t>
      </w:r>
      <w:r w:rsidRPr="007D038B">
        <w:rPr>
          <w:sz w:val="28"/>
          <w:szCs w:val="28"/>
          <w:lang w:val="vi-VN"/>
        </w:rPr>
        <w:t xml:space="preserve">) Có trình độ đào tạo đáp ứng được vị trí việc </w:t>
      </w:r>
      <w:r w:rsidRPr="00281F0D">
        <w:rPr>
          <w:sz w:val="28"/>
          <w:szCs w:val="28"/>
          <w:lang w:val="vi-VN"/>
        </w:rPr>
        <w:t>làm</w:t>
      </w:r>
      <w:r w:rsidRPr="00281F0D">
        <w:rPr>
          <w:rFonts w:eastAsia="Calibri"/>
          <w:sz w:val="28"/>
          <w:szCs w:val="28"/>
          <w:lang w:val="vi-VN"/>
        </w:rPr>
        <w:t>;</w:t>
      </w:r>
    </w:p>
    <w:p w14:paraId="65236165" w14:textId="77777777" w:rsidR="00EA07FE" w:rsidRPr="00281F0D" w:rsidRDefault="00EA07FE" w:rsidP="00EA07FE">
      <w:pPr>
        <w:spacing w:before="120" w:after="120" w:line="322" w:lineRule="exact"/>
        <w:ind w:firstLine="720"/>
        <w:jc w:val="both"/>
        <w:rPr>
          <w:sz w:val="28"/>
          <w:szCs w:val="28"/>
          <w:lang w:val="vi-VN"/>
        </w:rPr>
      </w:pPr>
      <w:r w:rsidRPr="00281F0D">
        <w:rPr>
          <w:rFonts w:eastAsia="Calibri"/>
          <w:sz w:val="28"/>
          <w:szCs w:val="28"/>
          <w:lang w:val="vi-VN"/>
        </w:rPr>
        <w:t xml:space="preserve">b) Hằng năm, </w:t>
      </w:r>
      <w:r w:rsidRPr="00281F0D">
        <w:rPr>
          <w:sz w:val="28"/>
          <w:szCs w:val="28"/>
          <w:lang w:val="vi-VN"/>
        </w:rPr>
        <w:t>đ</w:t>
      </w:r>
      <w:r w:rsidRPr="007D038B">
        <w:rPr>
          <w:sz w:val="28"/>
          <w:szCs w:val="28"/>
          <w:lang w:val="vi-VN"/>
        </w:rPr>
        <w:t xml:space="preserve">ược tham gia đầy đủ các </w:t>
      </w:r>
      <w:r w:rsidRPr="00281F0D">
        <w:rPr>
          <w:sz w:val="28"/>
          <w:szCs w:val="28"/>
          <w:lang w:val="vi-VN"/>
        </w:rPr>
        <w:t>lớp</w:t>
      </w:r>
      <w:r w:rsidRPr="007D038B">
        <w:rPr>
          <w:sz w:val="28"/>
          <w:szCs w:val="28"/>
          <w:lang w:val="vi-VN"/>
        </w:rPr>
        <w:t xml:space="preserve"> </w:t>
      </w:r>
      <w:r w:rsidRPr="00281F0D">
        <w:rPr>
          <w:sz w:val="28"/>
          <w:szCs w:val="28"/>
          <w:lang w:val="vi-VN"/>
        </w:rPr>
        <w:t xml:space="preserve">tập huấn, </w:t>
      </w:r>
      <w:r w:rsidRPr="007D038B">
        <w:rPr>
          <w:sz w:val="28"/>
          <w:szCs w:val="28"/>
          <w:lang w:val="vi-VN"/>
        </w:rPr>
        <w:t>bồi dưỡng chuyên môn</w:t>
      </w:r>
      <w:r w:rsidRPr="00281F0D">
        <w:rPr>
          <w:sz w:val="28"/>
          <w:szCs w:val="28"/>
          <w:lang w:val="vi-VN"/>
        </w:rPr>
        <w:t>, nghiệp vụ</w:t>
      </w:r>
      <w:r w:rsidRPr="007D038B">
        <w:rPr>
          <w:sz w:val="28"/>
          <w:szCs w:val="28"/>
          <w:lang w:val="vi-VN"/>
        </w:rPr>
        <w:t xml:space="preserve"> theo vị trí </w:t>
      </w:r>
      <w:r w:rsidRPr="00281F0D">
        <w:rPr>
          <w:sz w:val="28"/>
          <w:szCs w:val="28"/>
          <w:lang w:val="vi-VN"/>
        </w:rPr>
        <w:t>việc làm</w:t>
      </w:r>
      <w:r w:rsidRPr="007D038B">
        <w:rPr>
          <w:sz w:val="28"/>
          <w:szCs w:val="28"/>
          <w:lang w:val="vi-VN"/>
        </w:rPr>
        <w:t>.</w:t>
      </w:r>
    </w:p>
    <w:p w14:paraId="195C4C91" w14:textId="77777777" w:rsidR="00EA07FE" w:rsidRPr="00281F0D" w:rsidRDefault="00EA07FE" w:rsidP="00EA07FE">
      <w:pPr>
        <w:spacing w:before="120" w:after="120" w:line="322" w:lineRule="exact"/>
        <w:ind w:firstLine="720"/>
        <w:jc w:val="both"/>
        <w:rPr>
          <w:b/>
          <w:bCs/>
          <w:sz w:val="28"/>
          <w:szCs w:val="28"/>
          <w:lang w:val="vi-VN"/>
        </w:rPr>
      </w:pPr>
      <w:r w:rsidRPr="00281F0D">
        <w:rPr>
          <w:sz w:val="28"/>
          <w:szCs w:val="28"/>
          <w:lang w:val="vi-VN"/>
        </w:rPr>
        <w:t xml:space="preserve">1.10.13. </w:t>
      </w:r>
      <w:r w:rsidRPr="007D038B">
        <w:rPr>
          <w:b/>
          <w:bCs/>
          <w:sz w:val="28"/>
          <w:szCs w:val="28"/>
          <w:lang w:val="vi-VN"/>
        </w:rPr>
        <w:t>Tiêu chuẩn 3</w:t>
      </w:r>
      <w:r w:rsidRPr="00281F0D">
        <w:rPr>
          <w:b/>
          <w:bCs/>
          <w:sz w:val="28"/>
          <w:szCs w:val="28"/>
          <w:lang w:val="vi-VN"/>
        </w:rPr>
        <w:t>:</w:t>
      </w:r>
      <w:r w:rsidRPr="007D038B">
        <w:rPr>
          <w:b/>
          <w:bCs/>
          <w:sz w:val="28"/>
          <w:szCs w:val="28"/>
          <w:lang w:val="vi-VN"/>
        </w:rPr>
        <w:t xml:space="preserve"> Cơ sở vật chất</w:t>
      </w:r>
      <w:r w:rsidRPr="00281F0D">
        <w:rPr>
          <w:b/>
          <w:bCs/>
          <w:sz w:val="28"/>
          <w:szCs w:val="28"/>
          <w:lang w:val="vi-VN"/>
        </w:rPr>
        <w:t xml:space="preserve"> và thiết bị dạy học</w:t>
      </w:r>
    </w:p>
    <w:p w14:paraId="04F2073C" w14:textId="77777777" w:rsidR="00EA07FE" w:rsidRPr="00281F0D" w:rsidRDefault="00EA07FE" w:rsidP="00EA07FE">
      <w:pPr>
        <w:tabs>
          <w:tab w:val="left" w:pos="1400"/>
        </w:tabs>
        <w:spacing w:before="120" w:after="120" w:line="322" w:lineRule="exact"/>
        <w:ind w:firstLine="720"/>
        <w:jc w:val="both"/>
        <w:rPr>
          <w:sz w:val="28"/>
          <w:szCs w:val="28"/>
          <w:lang w:val="vi-VN"/>
        </w:rPr>
      </w:pPr>
      <w:r w:rsidRPr="00281F0D">
        <w:rPr>
          <w:sz w:val="28"/>
          <w:szCs w:val="28"/>
          <w:lang w:val="vi-VN"/>
        </w:rPr>
        <w:t>1.10.13.</w:t>
      </w:r>
      <w:r w:rsidRPr="007D038B">
        <w:rPr>
          <w:sz w:val="28"/>
          <w:szCs w:val="28"/>
          <w:lang w:val="vi-VN"/>
        </w:rPr>
        <w:t>1</w:t>
      </w:r>
      <w:r w:rsidRPr="00281F0D">
        <w:rPr>
          <w:sz w:val="28"/>
          <w:szCs w:val="28"/>
          <w:lang w:val="vi-VN"/>
        </w:rPr>
        <w:t>. Tiêu chí 3.1: Diện tích, khuôn viên và sân vườn</w:t>
      </w:r>
    </w:p>
    <w:p w14:paraId="540C30E2" w14:textId="77777777" w:rsidR="00EA07FE" w:rsidRPr="00281F0D" w:rsidRDefault="00EA07FE" w:rsidP="00EA07FE">
      <w:pPr>
        <w:tabs>
          <w:tab w:val="left" w:pos="1400"/>
        </w:tabs>
        <w:spacing w:before="120" w:after="120" w:line="322" w:lineRule="exact"/>
        <w:ind w:firstLine="720"/>
        <w:jc w:val="both"/>
        <w:rPr>
          <w:spacing w:val="-6"/>
          <w:sz w:val="28"/>
          <w:szCs w:val="28"/>
          <w:lang w:val="vi-VN"/>
        </w:rPr>
      </w:pPr>
      <w:r w:rsidRPr="00281F0D">
        <w:rPr>
          <w:spacing w:val="-6"/>
          <w:sz w:val="28"/>
          <w:szCs w:val="28"/>
          <w:lang w:val="vi-VN"/>
        </w:rPr>
        <w:t>Sân vườn có khu vực riêng để thực hiện các hoạt động giáo dục phát triển vận động, có đủ các loại thiết bị và đồ chơi ngoài trời theo Danh mục thiết bị và đồ chơi ngoài trời cho giáo dục mầm non do Bộ Giáo dục và Đào tạo ban hành và có bổ sung thiết bị đồ chơi ngoài Danh mục phù hợp với thực tế, đảm bảo an toàn cho trẻ.</w:t>
      </w:r>
    </w:p>
    <w:p w14:paraId="72BC2EC2"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1.10.13.</w:t>
      </w:r>
      <w:r w:rsidRPr="007D038B">
        <w:rPr>
          <w:sz w:val="28"/>
          <w:szCs w:val="28"/>
          <w:lang w:val="vi-VN"/>
        </w:rPr>
        <w:t xml:space="preserve">2. </w:t>
      </w:r>
      <w:r w:rsidRPr="00281F0D">
        <w:rPr>
          <w:sz w:val="28"/>
          <w:szCs w:val="28"/>
          <w:lang w:val="vi-VN"/>
        </w:rPr>
        <w:t>Tiêu chí 3.2: Khối phòng nhóm trẻ, lớp mẫu giáo và khối phòng phục vụ học tập</w:t>
      </w:r>
    </w:p>
    <w:p w14:paraId="385AAE74" w14:textId="77777777" w:rsidR="00EA07FE" w:rsidRPr="00281F0D" w:rsidRDefault="00EA07FE" w:rsidP="00EA07FE">
      <w:pPr>
        <w:tabs>
          <w:tab w:val="left" w:pos="1400"/>
        </w:tabs>
        <w:spacing w:before="120" w:after="120" w:line="322" w:lineRule="exact"/>
        <w:ind w:firstLine="720"/>
        <w:jc w:val="both"/>
        <w:rPr>
          <w:spacing w:val="4"/>
          <w:sz w:val="28"/>
          <w:szCs w:val="28"/>
          <w:lang w:val="vi-VN"/>
        </w:rPr>
      </w:pPr>
      <w:r w:rsidRPr="00281F0D">
        <w:rPr>
          <w:spacing w:val="4"/>
          <w:sz w:val="28"/>
          <w:szCs w:val="28"/>
          <w:lang w:val="vi-VN"/>
        </w:rPr>
        <w:lastRenderedPageBreak/>
        <w:t xml:space="preserve">Có phòng riêng để tổ chức cho trẻ làm quen với </w:t>
      </w:r>
      <w:r w:rsidRPr="007D038B">
        <w:rPr>
          <w:spacing w:val="4"/>
          <w:sz w:val="28"/>
          <w:szCs w:val="28"/>
          <w:lang w:val="vi-VN"/>
        </w:rPr>
        <w:t>ngoại ngữ</w:t>
      </w:r>
      <w:r w:rsidRPr="00281F0D">
        <w:rPr>
          <w:spacing w:val="4"/>
          <w:sz w:val="28"/>
          <w:szCs w:val="28"/>
          <w:lang w:val="vi-VN"/>
        </w:rPr>
        <w:t xml:space="preserve">, tin học và âm nhạc. </w:t>
      </w:r>
    </w:p>
    <w:p w14:paraId="09E37A3A"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1.10.13.3</w:t>
      </w:r>
      <w:r w:rsidRPr="007D038B">
        <w:rPr>
          <w:sz w:val="28"/>
          <w:szCs w:val="28"/>
          <w:lang w:val="vi-VN"/>
        </w:rPr>
        <w:t>.</w:t>
      </w:r>
      <w:r w:rsidRPr="00281F0D">
        <w:rPr>
          <w:sz w:val="28"/>
          <w:szCs w:val="28"/>
          <w:lang w:val="vi-VN"/>
        </w:rPr>
        <w:t xml:space="preserve"> Tiêu chí 3.3: K</w:t>
      </w:r>
      <w:r w:rsidRPr="007D038B">
        <w:rPr>
          <w:sz w:val="28"/>
          <w:szCs w:val="28"/>
          <w:lang w:val="vi-VN"/>
        </w:rPr>
        <w:t xml:space="preserve">hối phòng hành chính </w:t>
      </w:r>
      <w:r w:rsidRPr="00281F0D">
        <w:rPr>
          <w:sz w:val="28"/>
          <w:szCs w:val="28"/>
          <w:lang w:val="vi-VN"/>
        </w:rPr>
        <w:t xml:space="preserve">- </w:t>
      </w:r>
      <w:r w:rsidRPr="007D038B">
        <w:rPr>
          <w:sz w:val="28"/>
          <w:szCs w:val="28"/>
          <w:lang w:val="vi-VN"/>
        </w:rPr>
        <w:t>quản trị</w:t>
      </w:r>
    </w:p>
    <w:p w14:paraId="76D4ADA0" w14:textId="77777777" w:rsidR="00EA07FE" w:rsidRPr="00281F0D" w:rsidRDefault="00EA07FE" w:rsidP="00EA07FE">
      <w:pPr>
        <w:tabs>
          <w:tab w:val="left" w:pos="1400"/>
        </w:tabs>
        <w:spacing w:before="120" w:after="120" w:line="322" w:lineRule="exact"/>
        <w:ind w:firstLine="720"/>
        <w:jc w:val="both"/>
        <w:rPr>
          <w:sz w:val="28"/>
          <w:szCs w:val="28"/>
          <w:lang w:val="vi-VN"/>
        </w:rPr>
      </w:pPr>
      <w:r w:rsidRPr="00281F0D">
        <w:rPr>
          <w:sz w:val="28"/>
          <w:szCs w:val="28"/>
          <w:lang w:val="vi-VN"/>
        </w:rPr>
        <w:t>Có đủ các phòng, đảm bảo theo Tiêu chuẩn quốc gia về yêu cầu thiết kế trường mầm non.</w:t>
      </w:r>
    </w:p>
    <w:p w14:paraId="5815D9EB"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1.10.13.</w:t>
      </w:r>
      <w:r w:rsidRPr="00281F0D">
        <w:rPr>
          <w:rFonts w:eastAsia="Calibri"/>
          <w:sz w:val="28"/>
          <w:szCs w:val="28"/>
          <w:lang w:val="vi-VN"/>
        </w:rPr>
        <w:t xml:space="preserve">4. </w:t>
      </w:r>
      <w:r w:rsidRPr="00281F0D">
        <w:rPr>
          <w:sz w:val="28"/>
          <w:szCs w:val="28"/>
          <w:lang w:val="vi-VN"/>
        </w:rPr>
        <w:t>Tiêu chí 3.4: Khối phòng tổ chức ăn</w:t>
      </w:r>
    </w:p>
    <w:p w14:paraId="595603E1" w14:textId="77777777" w:rsidR="00EA07FE" w:rsidRPr="00281F0D" w:rsidRDefault="00EA07FE" w:rsidP="00EA07FE">
      <w:pPr>
        <w:spacing w:before="120" w:after="120" w:line="330" w:lineRule="exact"/>
        <w:ind w:firstLine="720"/>
        <w:jc w:val="both"/>
        <w:rPr>
          <w:spacing w:val="4"/>
          <w:sz w:val="28"/>
          <w:szCs w:val="28"/>
          <w:lang w:val="vi-VN"/>
        </w:rPr>
      </w:pPr>
      <w:r w:rsidRPr="00281F0D">
        <w:rPr>
          <w:spacing w:val="4"/>
          <w:sz w:val="28"/>
          <w:szCs w:val="28"/>
          <w:lang w:val="vi-VN"/>
        </w:rPr>
        <w:t>Bếp ăn đảm bảo theo Tiêu chuẩn quốc gia về yêu cầu thiết kế trường mầm non.</w:t>
      </w:r>
    </w:p>
    <w:p w14:paraId="53DFC413"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1.10.13.5. Tiêu chí 3.5: Thiết bị, đồ dùng, đồ chơi</w:t>
      </w:r>
    </w:p>
    <w:p w14:paraId="4A71F7F9" w14:textId="77777777" w:rsidR="00EA07FE" w:rsidRPr="00281F0D" w:rsidRDefault="00EA07FE" w:rsidP="00EA07FE">
      <w:pPr>
        <w:spacing w:before="120" w:after="120" w:line="330" w:lineRule="exact"/>
        <w:ind w:firstLine="720"/>
        <w:jc w:val="both"/>
        <w:rPr>
          <w:iCs/>
          <w:sz w:val="28"/>
          <w:szCs w:val="28"/>
          <w:lang w:val="vi-VN"/>
        </w:rPr>
      </w:pPr>
      <w:r w:rsidRPr="007D038B">
        <w:rPr>
          <w:iCs/>
          <w:sz w:val="28"/>
          <w:szCs w:val="28"/>
          <w:lang w:val="vi-VN"/>
        </w:rPr>
        <w:t>Các thiết bị, đồ dùng, đồ chơi</w:t>
      </w:r>
      <w:r w:rsidRPr="00281F0D">
        <w:rPr>
          <w:iCs/>
          <w:sz w:val="28"/>
          <w:szCs w:val="28"/>
          <w:lang w:val="vi-VN"/>
        </w:rPr>
        <w:t xml:space="preserve"> tự làm hoặc</w:t>
      </w:r>
      <w:r w:rsidRPr="007D038B">
        <w:rPr>
          <w:iCs/>
          <w:sz w:val="28"/>
          <w:szCs w:val="28"/>
          <w:lang w:val="vi-VN"/>
        </w:rPr>
        <w:t xml:space="preserve"> ngoài danh mục quy định</w:t>
      </w:r>
      <w:r w:rsidRPr="00281F0D">
        <w:rPr>
          <w:iCs/>
          <w:sz w:val="28"/>
          <w:szCs w:val="28"/>
          <w:lang w:val="vi-VN"/>
        </w:rPr>
        <w:t xml:space="preserve"> được khai thác và sử dụng hiệu quả, đáp ứng yêu cầu đổi mới nội dung, phương pháp giáo dục, nâng cao chất lượng nuôi dưỡng, chăm sóc và giáo dục trẻ. </w:t>
      </w:r>
    </w:p>
    <w:p w14:paraId="1142FAF4" w14:textId="77777777" w:rsidR="00EA07FE" w:rsidRPr="00281F0D" w:rsidRDefault="00EA07FE" w:rsidP="00EA07FE">
      <w:pPr>
        <w:spacing w:before="120" w:after="120" w:line="330" w:lineRule="exact"/>
        <w:ind w:firstLine="720"/>
        <w:jc w:val="both"/>
        <w:rPr>
          <w:iCs/>
          <w:sz w:val="28"/>
          <w:szCs w:val="28"/>
          <w:lang w:val="vi-VN"/>
        </w:rPr>
      </w:pPr>
      <w:r w:rsidRPr="00281F0D">
        <w:rPr>
          <w:sz w:val="28"/>
          <w:szCs w:val="28"/>
          <w:lang w:val="vi-VN"/>
        </w:rPr>
        <w:t>1.10.14.</w:t>
      </w:r>
      <w:r w:rsidRPr="00281F0D">
        <w:rPr>
          <w:b/>
          <w:iCs/>
          <w:sz w:val="28"/>
          <w:szCs w:val="28"/>
          <w:lang w:val="vi-VN"/>
        </w:rPr>
        <w:t xml:space="preserve"> Tiêu chuẩn 4</w:t>
      </w:r>
      <w:r w:rsidRPr="00281F0D">
        <w:rPr>
          <w:iCs/>
          <w:sz w:val="28"/>
          <w:szCs w:val="28"/>
          <w:lang w:val="vi-VN"/>
        </w:rPr>
        <w:t xml:space="preserve">. </w:t>
      </w:r>
      <w:r w:rsidRPr="007D038B">
        <w:rPr>
          <w:rFonts w:eastAsia="Calibri"/>
          <w:b/>
          <w:bCs/>
          <w:sz w:val="28"/>
          <w:szCs w:val="28"/>
          <w:lang w:val="vi-VN"/>
        </w:rPr>
        <w:t>Quan hệ giữa nhà trường</w:t>
      </w:r>
      <w:r w:rsidRPr="00281F0D">
        <w:rPr>
          <w:rFonts w:eastAsia="Calibri"/>
          <w:b/>
          <w:bCs/>
          <w:sz w:val="28"/>
          <w:szCs w:val="28"/>
          <w:lang w:val="vi-VN"/>
        </w:rPr>
        <w:t xml:space="preserve">, </w:t>
      </w:r>
      <w:r w:rsidRPr="007D038B">
        <w:rPr>
          <w:rFonts w:eastAsia="Calibri"/>
          <w:b/>
          <w:bCs/>
          <w:sz w:val="28"/>
          <w:szCs w:val="28"/>
          <w:lang w:val="vi-VN"/>
        </w:rPr>
        <w:t>gia đình và xã hội</w:t>
      </w:r>
    </w:p>
    <w:p w14:paraId="51A220E8"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1.10.14.1. Tiêu chí 4.1: Ban đại diện cha mẹ trẻ</w:t>
      </w:r>
    </w:p>
    <w:p w14:paraId="53D53BF2" w14:textId="77777777" w:rsidR="00EA07FE" w:rsidRPr="007D038B" w:rsidRDefault="00EA07FE" w:rsidP="00EA07FE">
      <w:pPr>
        <w:spacing w:before="120" w:after="120" w:line="330" w:lineRule="exact"/>
        <w:ind w:firstLine="709"/>
        <w:jc w:val="both"/>
        <w:rPr>
          <w:sz w:val="28"/>
          <w:szCs w:val="28"/>
          <w:lang w:val="vi-VN"/>
        </w:rPr>
      </w:pPr>
      <w:r w:rsidRPr="007D038B">
        <w:rPr>
          <w:sz w:val="28"/>
          <w:szCs w:val="28"/>
          <w:lang w:val="vi-VN"/>
        </w:rPr>
        <w:t xml:space="preserve">Phối hợp có hiệu quả với nhà trường, xã hội trong việc </w:t>
      </w:r>
      <w:r w:rsidRPr="00281F0D">
        <w:rPr>
          <w:sz w:val="28"/>
          <w:szCs w:val="28"/>
          <w:lang w:val="vi-VN"/>
        </w:rPr>
        <w:t xml:space="preserve">thực hiện các nhiệm vụ theo quy định của Điều lệ </w:t>
      </w:r>
      <w:r w:rsidRPr="007D038B">
        <w:rPr>
          <w:sz w:val="28"/>
          <w:szCs w:val="28"/>
          <w:lang w:val="vi-VN"/>
        </w:rPr>
        <w:t>Ban đại diện cha mẹ học sinh.</w:t>
      </w:r>
    </w:p>
    <w:p w14:paraId="3669A0AF" w14:textId="77777777" w:rsidR="00EA07FE" w:rsidRPr="00281F0D" w:rsidRDefault="00EA07FE" w:rsidP="00EA07FE">
      <w:pPr>
        <w:spacing w:before="120" w:after="120" w:line="330" w:lineRule="exact"/>
        <w:ind w:firstLine="720"/>
        <w:jc w:val="both"/>
        <w:rPr>
          <w:rFonts w:eastAsia="Calibri"/>
          <w:spacing w:val="-8"/>
          <w:sz w:val="28"/>
          <w:szCs w:val="28"/>
          <w:lang w:val="vi-VN"/>
        </w:rPr>
      </w:pPr>
      <w:r w:rsidRPr="00281F0D">
        <w:rPr>
          <w:spacing w:val="-8"/>
          <w:sz w:val="28"/>
          <w:szCs w:val="28"/>
          <w:lang w:val="vi-VN"/>
        </w:rPr>
        <w:t>1.10.14.</w:t>
      </w:r>
      <w:r w:rsidRPr="00281F0D">
        <w:rPr>
          <w:rFonts w:eastAsia="Calibri"/>
          <w:spacing w:val="-8"/>
          <w:sz w:val="28"/>
          <w:szCs w:val="28"/>
          <w:lang w:val="vi-VN"/>
        </w:rPr>
        <w:t xml:space="preserve">2. </w:t>
      </w:r>
      <w:r w:rsidRPr="00A94EA2">
        <w:rPr>
          <w:rFonts w:eastAsia="Calibri"/>
          <w:spacing w:val="-8"/>
          <w:sz w:val="28"/>
          <w:szCs w:val="28"/>
          <w:lang w:val="vi-VN"/>
        </w:rPr>
        <w:t xml:space="preserve">Tiêu chí 4.2: </w:t>
      </w:r>
      <w:r w:rsidRPr="00281F0D">
        <w:rPr>
          <w:rFonts w:eastAsia="Calibri"/>
          <w:spacing w:val="-8"/>
          <w:sz w:val="28"/>
          <w:szCs w:val="28"/>
          <w:lang w:val="vi-VN"/>
        </w:rPr>
        <w:t>Công tác t</w:t>
      </w:r>
      <w:r w:rsidRPr="00A94EA2">
        <w:rPr>
          <w:rFonts w:eastAsia="Calibri"/>
          <w:spacing w:val="-8"/>
          <w:sz w:val="28"/>
          <w:szCs w:val="28"/>
          <w:lang w:val="vi-VN"/>
        </w:rPr>
        <w:t xml:space="preserve">ham mưu cấp ủy </w:t>
      </w:r>
      <w:r w:rsidRPr="00281F0D">
        <w:rPr>
          <w:rFonts w:eastAsia="Calibri"/>
          <w:spacing w:val="-8"/>
          <w:sz w:val="28"/>
          <w:szCs w:val="28"/>
          <w:lang w:val="vi-VN"/>
        </w:rPr>
        <w:t>đ</w:t>
      </w:r>
      <w:r w:rsidRPr="00A94EA2">
        <w:rPr>
          <w:rFonts w:eastAsia="Calibri"/>
          <w:spacing w:val="-8"/>
          <w:sz w:val="28"/>
          <w:szCs w:val="28"/>
          <w:lang w:val="vi-VN"/>
        </w:rPr>
        <w:t>ảng, chính quyền và phối hợp với các tổ chức, cá nhân</w:t>
      </w:r>
      <w:r w:rsidRPr="00281F0D">
        <w:rPr>
          <w:rFonts w:eastAsia="Calibri"/>
          <w:spacing w:val="-8"/>
          <w:sz w:val="28"/>
          <w:szCs w:val="28"/>
          <w:lang w:val="vi-VN"/>
        </w:rPr>
        <w:t xml:space="preserve"> của nhà trường</w:t>
      </w:r>
    </w:p>
    <w:p w14:paraId="0D463763" w14:textId="77777777" w:rsidR="00EA07FE" w:rsidRPr="00281F0D" w:rsidRDefault="00EA07FE" w:rsidP="00EA07FE">
      <w:pPr>
        <w:spacing w:before="120" w:after="120" w:line="330" w:lineRule="exact"/>
        <w:ind w:firstLine="720"/>
        <w:jc w:val="both"/>
        <w:rPr>
          <w:spacing w:val="8"/>
          <w:sz w:val="28"/>
          <w:szCs w:val="28"/>
          <w:lang w:val="vi-VN"/>
        </w:rPr>
      </w:pPr>
      <w:r w:rsidRPr="007D038B">
        <w:rPr>
          <w:sz w:val="28"/>
          <w:szCs w:val="28"/>
          <w:lang w:val="vi-VN"/>
        </w:rPr>
        <w:t xml:space="preserve">Tham mưu cấp ủy Đảng, chính quyền </w:t>
      </w:r>
      <w:r w:rsidRPr="00281F0D">
        <w:rPr>
          <w:sz w:val="28"/>
          <w:szCs w:val="28"/>
          <w:lang w:val="vi-VN"/>
        </w:rPr>
        <w:t xml:space="preserve">và phối hợp có hiệu quả với </w:t>
      </w:r>
      <w:r w:rsidRPr="007D038B">
        <w:rPr>
          <w:rFonts w:eastAsia="Calibri"/>
          <w:sz w:val="28"/>
          <w:szCs w:val="28"/>
          <w:lang w:val="vi-VN"/>
        </w:rPr>
        <w:t>các tổ chức, cá nhân</w:t>
      </w:r>
      <w:r w:rsidRPr="00281F0D">
        <w:rPr>
          <w:sz w:val="28"/>
          <w:szCs w:val="28"/>
          <w:lang w:val="vi-VN"/>
        </w:rPr>
        <w:t xml:space="preserve"> </w:t>
      </w:r>
      <w:r w:rsidRPr="00281F0D">
        <w:rPr>
          <w:spacing w:val="8"/>
          <w:sz w:val="28"/>
          <w:szCs w:val="28"/>
          <w:lang w:val="vi-VN"/>
        </w:rPr>
        <w:t>xây dựng nhà trường trở thành trung tâm văn hóa, giáo dục của địa phương.</w:t>
      </w:r>
    </w:p>
    <w:p w14:paraId="59C79453" w14:textId="77777777" w:rsidR="00EA07FE" w:rsidRPr="00281F0D" w:rsidRDefault="00EA07FE" w:rsidP="00EA07FE">
      <w:pPr>
        <w:spacing w:before="120" w:after="120" w:line="330" w:lineRule="exact"/>
        <w:ind w:firstLine="720"/>
        <w:jc w:val="both"/>
        <w:rPr>
          <w:b/>
          <w:bCs/>
          <w:sz w:val="28"/>
          <w:szCs w:val="28"/>
          <w:lang w:val="vi-VN"/>
        </w:rPr>
      </w:pPr>
      <w:r w:rsidRPr="00281F0D">
        <w:rPr>
          <w:sz w:val="28"/>
          <w:szCs w:val="28"/>
          <w:lang w:val="vi-VN"/>
        </w:rPr>
        <w:t>1.10.15.</w:t>
      </w:r>
      <w:r w:rsidRPr="00281F0D">
        <w:rPr>
          <w:b/>
          <w:sz w:val="28"/>
          <w:szCs w:val="28"/>
          <w:lang w:val="vi-VN"/>
        </w:rPr>
        <w:t xml:space="preserve"> Tiêu chuẩn 5</w:t>
      </w:r>
      <w:r w:rsidRPr="00281F0D">
        <w:rPr>
          <w:b/>
          <w:bCs/>
          <w:sz w:val="28"/>
          <w:szCs w:val="28"/>
          <w:lang w:val="vi-VN"/>
        </w:rPr>
        <w:t>: Hoạt động và kết quả nuôi dưỡng, chăm sóc, giáo dục trẻ</w:t>
      </w:r>
    </w:p>
    <w:p w14:paraId="5892194E" w14:textId="77777777" w:rsidR="00EA07FE" w:rsidRPr="00281F0D" w:rsidRDefault="00EA07FE" w:rsidP="00EA07FE">
      <w:pPr>
        <w:tabs>
          <w:tab w:val="left" w:pos="1400"/>
        </w:tabs>
        <w:spacing w:before="120" w:after="120" w:line="330" w:lineRule="exact"/>
        <w:ind w:firstLine="720"/>
        <w:jc w:val="both"/>
        <w:rPr>
          <w:rFonts w:eastAsia="Calibri"/>
          <w:sz w:val="28"/>
          <w:szCs w:val="28"/>
          <w:lang w:val="vi-VN"/>
        </w:rPr>
      </w:pPr>
      <w:r w:rsidRPr="00281F0D">
        <w:rPr>
          <w:sz w:val="28"/>
          <w:szCs w:val="28"/>
          <w:lang w:val="vi-VN"/>
        </w:rPr>
        <w:t>1.10.15.</w:t>
      </w:r>
      <w:r w:rsidRPr="007D038B">
        <w:rPr>
          <w:rFonts w:eastAsia="Calibri"/>
          <w:sz w:val="28"/>
          <w:szCs w:val="28"/>
          <w:lang w:val="vi-VN"/>
        </w:rPr>
        <w:t xml:space="preserve">1. </w:t>
      </w:r>
      <w:r w:rsidRPr="00281F0D">
        <w:rPr>
          <w:rFonts w:eastAsia="Calibri"/>
          <w:sz w:val="28"/>
          <w:szCs w:val="28"/>
          <w:lang w:val="vi-VN"/>
        </w:rPr>
        <w:t xml:space="preserve">Tiêu chí 5.1: Thực hiện Chương trình giáo dục mầm non </w:t>
      </w:r>
    </w:p>
    <w:p w14:paraId="77E1A76A" w14:textId="77777777" w:rsidR="00EA07FE" w:rsidRPr="00281F0D" w:rsidRDefault="00EA07FE" w:rsidP="00EA07FE">
      <w:pPr>
        <w:tabs>
          <w:tab w:val="left" w:pos="1400"/>
        </w:tabs>
        <w:spacing w:before="120" w:after="120" w:line="330" w:lineRule="exact"/>
        <w:ind w:firstLine="720"/>
        <w:jc w:val="both"/>
        <w:rPr>
          <w:rFonts w:eastAsia="Calibri"/>
          <w:sz w:val="28"/>
          <w:szCs w:val="28"/>
          <w:lang w:val="vi-VN"/>
        </w:rPr>
      </w:pPr>
      <w:r w:rsidRPr="00281F0D">
        <w:rPr>
          <w:bCs/>
          <w:sz w:val="28"/>
          <w:szCs w:val="28"/>
          <w:lang w:val="vi-VN"/>
        </w:rPr>
        <w:t xml:space="preserve">a) Nhà trường phát triển </w:t>
      </w:r>
      <w:r w:rsidRPr="00281F0D">
        <w:rPr>
          <w:sz w:val="28"/>
          <w:szCs w:val="28"/>
          <w:lang w:val="vi-VN"/>
        </w:rPr>
        <w:t xml:space="preserve">Chương trình giáo dục mầm non do Bộ Giáo dục và Đào tạo ban hành </w:t>
      </w:r>
      <w:r w:rsidRPr="00281F0D">
        <w:rPr>
          <w:bCs/>
          <w:sz w:val="28"/>
          <w:szCs w:val="28"/>
          <w:lang w:val="vi-VN"/>
        </w:rPr>
        <w:t xml:space="preserve">trên cơ sở tham khảo chương trình giáo dục </w:t>
      </w:r>
      <w:r w:rsidRPr="00281F0D">
        <w:rPr>
          <w:spacing w:val="-4"/>
          <w:sz w:val="28"/>
          <w:szCs w:val="28"/>
          <w:lang w:val="vi-VN"/>
        </w:rPr>
        <w:t xml:space="preserve">của các nước trong khu vực và thế giới đúng quy định, hiệu quả, </w:t>
      </w:r>
      <w:r w:rsidRPr="00281F0D">
        <w:rPr>
          <w:bCs/>
          <w:sz w:val="28"/>
          <w:szCs w:val="28"/>
          <w:lang w:val="vi-VN"/>
        </w:rPr>
        <w:t xml:space="preserve">phù hợp với thực tiễn của trường, địa phương; </w:t>
      </w:r>
    </w:p>
    <w:p w14:paraId="26E084CC" w14:textId="77777777" w:rsidR="00EA07FE" w:rsidRPr="00281F0D" w:rsidRDefault="00EA07FE" w:rsidP="00EA07FE">
      <w:pPr>
        <w:spacing w:before="120" w:after="120" w:line="330" w:lineRule="exact"/>
        <w:ind w:firstLine="720"/>
        <w:jc w:val="both"/>
        <w:rPr>
          <w:rFonts w:eastAsia="Calibri"/>
          <w:sz w:val="28"/>
          <w:szCs w:val="28"/>
          <w:lang w:val="vi-VN"/>
        </w:rPr>
      </w:pPr>
      <w:r w:rsidRPr="00281F0D">
        <w:rPr>
          <w:rFonts w:eastAsia="Calibri"/>
          <w:sz w:val="28"/>
          <w:szCs w:val="28"/>
          <w:lang w:val="vi-VN"/>
        </w:rPr>
        <w:t xml:space="preserve">b) </w:t>
      </w:r>
      <w:r w:rsidRPr="007D038B">
        <w:rPr>
          <w:rFonts w:eastAsia="Calibri"/>
          <w:sz w:val="28"/>
          <w:szCs w:val="28"/>
          <w:lang w:val="vi-VN"/>
        </w:rPr>
        <w:t xml:space="preserve">Hằng năm, tổng kết, đánh giá </w:t>
      </w:r>
      <w:r w:rsidRPr="00281F0D">
        <w:rPr>
          <w:rFonts w:eastAsia="Calibri"/>
          <w:sz w:val="28"/>
          <w:szCs w:val="28"/>
          <w:lang w:val="vi-VN"/>
        </w:rPr>
        <w:t xml:space="preserve">việc thực hiện chương trình </w:t>
      </w:r>
      <w:r w:rsidRPr="007D038B">
        <w:rPr>
          <w:rFonts w:eastAsia="Calibri"/>
          <w:sz w:val="28"/>
          <w:szCs w:val="28"/>
          <w:lang w:val="vi-VN"/>
        </w:rPr>
        <w:t xml:space="preserve">giáo dục </w:t>
      </w:r>
      <w:r w:rsidRPr="00281F0D">
        <w:rPr>
          <w:rFonts w:eastAsia="Calibri"/>
          <w:sz w:val="28"/>
          <w:szCs w:val="28"/>
          <w:lang w:val="vi-VN"/>
        </w:rPr>
        <w:t xml:space="preserve">của </w:t>
      </w:r>
      <w:r w:rsidRPr="007D038B">
        <w:rPr>
          <w:rFonts w:eastAsia="Calibri"/>
          <w:sz w:val="28"/>
          <w:szCs w:val="28"/>
          <w:lang w:val="vi-VN"/>
        </w:rPr>
        <w:t xml:space="preserve">nhà trường, từ đó điều chỉnh, cải tiến nội dung, phương pháp giáo dục </w:t>
      </w:r>
      <w:r w:rsidRPr="00281F0D">
        <w:rPr>
          <w:rFonts w:eastAsia="Calibri"/>
          <w:sz w:val="28"/>
          <w:szCs w:val="28"/>
          <w:lang w:val="vi-VN"/>
        </w:rPr>
        <w:t xml:space="preserve">để </w:t>
      </w:r>
      <w:r w:rsidRPr="007D038B">
        <w:rPr>
          <w:rFonts w:eastAsia="Calibri"/>
          <w:sz w:val="28"/>
          <w:szCs w:val="28"/>
          <w:lang w:val="vi-VN"/>
        </w:rPr>
        <w:t>nâng cao chất lượng</w:t>
      </w:r>
      <w:r w:rsidRPr="00281F0D">
        <w:rPr>
          <w:rFonts w:eastAsia="Calibri"/>
          <w:sz w:val="28"/>
          <w:szCs w:val="28"/>
          <w:lang w:val="vi-VN"/>
        </w:rPr>
        <w:t xml:space="preserve"> nuôi dưỡng, chăm sóc và </w:t>
      </w:r>
      <w:r w:rsidRPr="007D038B">
        <w:rPr>
          <w:rFonts w:eastAsia="Calibri"/>
          <w:sz w:val="28"/>
          <w:szCs w:val="28"/>
          <w:lang w:val="vi-VN"/>
        </w:rPr>
        <w:t>giáo dục</w:t>
      </w:r>
      <w:r w:rsidRPr="00281F0D">
        <w:rPr>
          <w:rFonts w:eastAsia="Calibri"/>
          <w:sz w:val="28"/>
          <w:szCs w:val="28"/>
          <w:lang w:val="vi-VN"/>
        </w:rPr>
        <w:t xml:space="preserve"> trẻ.</w:t>
      </w:r>
    </w:p>
    <w:p w14:paraId="0E53402F"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lastRenderedPageBreak/>
        <w:t>1.10.15.2. Tiêu chí 5.</w:t>
      </w:r>
      <w:r w:rsidRPr="007D038B">
        <w:rPr>
          <w:sz w:val="28"/>
          <w:szCs w:val="28"/>
          <w:lang w:val="vi-VN"/>
        </w:rPr>
        <w:t>2</w:t>
      </w:r>
      <w:r w:rsidRPr="00281F0D">
        <w:rPr>
          <w:sz w:val="28"/>
          <w:szCs w:val="28"/>
          <w:lang w:val="vi-VN"/>
        </w:rPr>
        <w:t xml:space="preserve">: Tổ chức hoạt động nuôi dưỡng, chăm sóc và giáo dục trẻ </w:t>
      </w:r>
    </w:p>
    <w:p w14:paraId="2AD1F5C9"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 xml:space="preserve">Tổ chức môi trường giáo dục trong và ngoài lớp học phù hợp với nhu cầu, khả năng của trẻ, kích thích hứng thú, tạo cơ hội cho trẻ tham gia hoạt động vui chơi, trải nghiệm theo phương châm “chơi mà học, học bằng chơi”. </w:t>
      </w:r>
    </w:p>
    <w:p w14:paraId="53CEE806"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 xml:space="preserve">1.10.15.3. Tiêu chí 5.3: Kết quả nuôi dưỡng và chăm sóc sức khoẻ </w:t>
      </w:r>
    </w:p>
    <w:p w14:paraId="43A81D60" w14:textId="77777777" w:rsidR="00EA07FE" w:rsidRPr="00281F0D" w:rsidRDefault="00EA07FE" w:rsidP="00EA07FE">
      <w:pPr>
        <w:spacing w:before="120" w:after="120" w:line="330" w:lineRule="exact"/>
        <w:ind w:firstLine="720"/>
        <w:jc w:val="both"/>
        <w:rPr>
          <w:rFonts w:eastAsia="Calibri"/>
          <w:strike/>
          <w:spacing w:val="-4"/>
          <w:sz w:val="28"/>
          <w:szCs w:val="28"/>
          <w:lang w:val="vi-VN"/>
        </w:rPr>
      </w:pPr>
      <w:r w:rsidRPr="00281F0D">
        <w:rPr>
          <w:rFonts w:eastAsia="Calibri"/>
          <w:spacing w:val="-4"/>
          <w:sz w:val="28"/>
          <w:szCs w:val="28"/>
          <w:lang w:val="vi-VN"/>
        </w:rPr>
        <w:t>Có ít nhất 95% trẻ khỏe mạnh, chiều cao, cân nặng phát triển bình thường.</w:t>
      </w:r>
    </w:p>
    <w:p w14:paraId="237BB4A2" w14:textId="77777777" w:rsidR="00EA07FE" w:rsidRPr="00281F0D" w:rsidRDefault="00EA07FE" w:rsidP="00EA07FE">
      <w:pPr>
        <w:spacing w:before="120" w:after="120" w:line="330" w:lineRule="exact"/>
        <w:ind w:firstLine="720"/>
        <w:jc w:val="both"/>
        <w:rPr>
          <w:rFonts w:eastAsia="Calibri"/>
          <w:sz w:val="28"/>
          <w:szCs w:val="28"/>
          <w:lang w:val="vi-VN"/>
        </w:rPr>
      </w:pPr>
      <w:r w:rsidRPr="00281F0D">
        <w:rPr>
          <w:sz w:val="28"/>
          <w:szCs w:val="28"/>
          <w:lang w:val="vi-VN"/>
        </w:rPr>
        <w:t>1.10.15.</w:t>
      </w:r>
      <w:r w:rsidRPr="00281F0D">
        <w:rPr>
          <w:rFonts w:eastAsia="Calibri"/>
          <w:sz w:val="28"/>
          <w:szCs w:val="28"/>
          <w:lang w:val="vi-VN"/>
        </w:rPr>
        <w:t>4. Tiêu chí 5.4: Kết quả giáo dục</w:t>
      </w:r>
    </w:p>
    <w:p w14:paraId="5BCD6CA3" w14:textId="77777777" w:rsidR="00EA07FE" w:rsidRPr="00281F0D" w:rsidRDefault="00EA07FE" w:rsidP="00EA07FE">
      <w:pPr>
        <w:spacing w:before="120" w:after="120" w:line="330" w:lineRule="exact"/>
        <w:ind w:firstLine="720"/>
        <w:jc w:val="both"/>
        <w:rPr>
          <w:spacing w:val="-8"/>
          <w:sz w:val="28"/>
          <w:szCs w:val="28"/>
          <w:lang w:val="vi-VN"/>
        </w:rPr>
      </w:pPr>
      <w:r w:rsidRPr="00281F0D">
        <w:rPr>
          <w:spacing w:val="-8"/>
          <w:sz w:val="28"/>
          <w:szCs w:val="28"/>
          <w:lang w:val="vi-VN"/>
        </w:rPr>
        <w:t>a) Tỷ lệ trẻ 5 tuổi hoàn thành Chương trình giáo dục mầm non đạt ít nhất 97%; trường thuộc vùng khó khăn đạt ít nhất 95%;</w:t>
      </w:r>
    </w:p>
    <w:p w14:paraId="72CD957C"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b) Trẻ khuyết tật học hòa nhập (nếu có) được đánh giá có tiến bộ đạt ít nhất 85%.</w:t>
      </w:r>
    </w:p>
    <w:p w14:paraId="53ECA1F1" w14:textId="77777777" w:rsidR="00EA07FE" w:rsidRPr="00281F0D" w:rsidRDefault="00EA07FE" w:rsidP="00EA07FE">
      <w:pPr>
        <w:tabs>
          <w:tab w:val="left" w:pos="1400"/>
        </w:tabs>
        <w:spacing w:before="120" w:after="120" w:line="322" w:lineRule="exact"/>
        <w:jc w:val="center"/>
        <w:rPr>
          <w:b/>
          <w:sz w:val="28"/>
          <w:szCs w:val="28"/>
          <w:lang w:val="vi-VN"/>
        </w:rPr>
      </w:pPr>
      <w:r w:rsidRPr="00281F0D">
        <w:rPr>
          <w:b/>
          <w:sz w:val="28"/>
          <w:szCs w:val="28"/>
          <w:lang w:val="vi-VN"/>
        </w:rPr>
        <w:t xml:space="preserve">TIÊU CHUẨN ĐÁNH GIÁ </w:t>
      </w:r>
      <w:r w:rsidRPr="007D038B">
        <w:rPr>
          <w:b/>
          <w:sz w:val="28"/>
          <w:szCs w:val="28"/>
          <w:lang w:val="vi-VN"/>
        </w:rPr>
        <w:t xml:space="preserve">TRƯỜNG </w:t>
      </w:r>
      <w:r w:rsidRPr="00281F0D">
        <w:rPr>
          <w:b/>
          <w:sz w:val="28"/>
          <w:szCs w:val="28"/>
          <w:lang w:val="vi-VN"/>
        </w:rPr>
        <w:t>MẦM NON</w:t>
      </w:r>
      <w:r w:rsidRPr="007D038B">
        <w:rPr>
          <w:b/>
          <w:sz w:val="28"/>
          <w:szCs w:val="28"/>
          <w:lang w:val="vi-VN"/>
        </w:rPr>
        <w:t xml:space="preserve"> </w:t>
      </w:r>
      <w:r w:rsidRPr="00281F0D">
        <w:rPr>
          <w:b/>
          <w:sz w:val="28"/>
          <w:szCs w:val="28"/>
          <w:lang w:val="vi-VN"/>
        </w:rPr>
        <w:t>MỨC 4</w:t>
      </w:r>
    </w:p>
    <w:p w14:paraId="380D89F8" w14:textId="77777777" w:rsidR="00EA07FE" w:rsidRPr="00281F0D" w:rsidRDefault="00EA07FE" w:rsidP="00EA07FE">
      <w:pPr>
        <w:spacing w:before="120" w:after="120" w:line="322" w:lineRule="exact"/>
        <w:ind w:firstLine="720"/>
        <w:jc w:val="both"/>
        <w:rPr>
          <w:spacing w:val="-2"/>
          <w:sz w:val="28"/>
          <w:szCs w:val="28"/>
          <w:lang w:val="vi-VN"/>
        </w:rPr>
      </w:pPr>
      <w:r w:rsidRPr="00281F0D">
        <w:rPr>
          <w:spacing w:val="-2"/>
          <w:sz w:val="28"/>
          <w:szCs w:val="28"/>
          <w:lang w:val="vi-VN"/>
        </w:rPr>
        <w:t xml:space="preserve">Trường mầm non đạt Mức 4 khi đảm bảo Tiêu chuẩn đánh giá trường mầm non Mức 3 và các quy định </w:t>
      </w:r>
      <w:r w:rsidRPr="007D038B">
        <w:rPr>
          <w:spacing w:val="-2"/>
          <w:sz w:val="28"/>
          <w:szCs w:val="28"/>
          <w:lang w:val="vi-VN"/>
        </w:rPr>
        <w:t>sau:</w:t>
      </w:r>
    </w:p>
    <w:p w14:paraId="7A72CCC0"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 N</w:t>
      </w:r>
      <w:r w:rsidRPr="007D038B">
        <w:rPr>
          <w:sz w:val="28"/>
          <w:szCs w:val="28"/>
          <w:lang w:val="vi-VN"/>
        </w:rPr>
        <w:t xml:space="preserve">hà trường </w:t>
      </w:r>
      <w:r w:rsidRPr="00281F0D">
        <w:rPr>
          <w:sz w:val="28"/>
          <w:szCs w:val="28"/>
          <w:lang w:val="vi-VN"/>
        </w:rPr>
        <w:t xml:space="preserve">phát triển Chương trình giáo dục mầm non của Bộ Giáo dục và Đào tạo trên cơ sở tham khảo, </w:t>
      </w:r>
      <w:r w:rsidRPr="007D038B">
        <w:rPr>
          <w:sz w:val="28"/>
          <w:szCs w:val="28"/>
          <w:lang w:val="vi-VN"/>
        </w:rPr>
        <w:t>áp dụng hiệu quả mô hình</w:t>
      </w:r>
      <w:r w:rsidRPr="00281F0D">
        <w:rPr>
          <w:sz w:val="28"/>
          <w:szCs w:val="28"/>
          <w:lang w:val="vi-VN"/>
        </w:rPr>
        <w:t>,</w:t>
      </w:r>
      <w:r w:rsidRPr="007D038B">
        <w:rPr>
          <w:sz w:val="28"/>
          <w:szCs w:val="28"/>
          <w:lang w:val="vi-VN"/>
        </w:rPr>
        <w:t xml:space="preserve"> phương pháp giáo dục</w:t>
      </w:r>
      <w:r w:rsidRPr="00281F0D">
        <w:rPr>
          <w:sz w:val="28"/>
          <w:szCs w:val="28"/>
          <w:lang w:val="vi-VN"/>
        </w:rPr>
        <w:t xml:space="preserve"> </w:t>
      </w:r>
      <w:r w:rsidRPr="007D038B">
        <w:rPr>
          <w:sz w:val="28"/>
          <w:szCs w:val="28"/>
          <w:lang w:val="vi-VN"/>
        </w:rPr>
        <w:t>tiên tiến của các nước trong khu vực và thế giới</w:t>
      </w:r>
      <w:r w:rsidRPr="00281F0D">
        <w:rPr>
          <w:sz w:val="28"/>
          <w:szCs w:val="28"/>
          <w:lang w:val="vi-VN"/>
        </w:rPr>
        <w:t>; c</w:t>
      </w:r>
      <w:r w:rsidRPr="007D038B">
        <w:rPr>
          <w:sz w:val="28"/>
          <w:szCs w:val="28"/>
          <w:lang w:val="vi-VN"/>
        </w:rPr>
        <w:t xml:space="preserve">hương trình giáo dục thúc đẩy </w:t>
      </w:r>
      <w:r w:rsidRPr="00281F0D">
        <w:rPr>
          <w:sz w:val="28"/>
          <w:szCs w:val="28"/>
          <w:lang w:val="vi-VN"/>
        </w:rPr>
        <w:t xml:space="preserve">được </w:t>
      </w:r>
      <w:r w:rsidRPr="007D038B">
        <w:rPr>
          <w:sz w:val="28"/>
          <w:szCs w:val="28"/>
          <w:lang w:val="vi-VN"/>
        </w:rPr>
        <w:t xml:space="preserve">sự phát triển </w:t>
      </w:r>
      <w:r w:rsidRPr="00281F0D">
        <w:rPr>
          <w:sz w:val="28"/>
          <w:szCs w:val="28"/>
          <w:lang w:val="vi-VN"/>
        </w:rPr>
        <w:t>toàn diện của trẻ, phù hợp với độ tuổi và điều kiện của nhà trường, văn hóa địa phương.</w:t>
      </w:r>
    </w:p>
    <w:p w14:paraId="2125E3E7" w14:textId="77777777" w:rsidR="00EA07FE" w:rsidRPr="00281F0D" w:rsidRDefault="00EA07FE" w:rsidP="00EA07FE">
      <w:pPr>
        <w:spacing w:before="120" w:after="120" w:line="322" w:lineRule="exact"/>
        <w:ind w:firstLine="720"/>
        <w:jc w:val="both"/>
        <w:rPr>
          <w:sz w:val="28"/>
          <w:szCs w:val="28"/>
          <w:lang w:val="it-IT"/>
        </w:rPr>
      </w:pPr>
      <w:r w:rsidRPr="007D038B">
        <w:rPr>
          <w:sz w:val="28"/>
          <w:szCs w:val="28"/>
          <w:lang w:val="it-IT"/>
        </w:rPr>
        <w:t xml:space="preserve">- Ít nhất 90% giáo viên </w:t>
      </w:r>
      <w:r w:rsidRPr="007D038B">
        <w:rPr>
          <w:sz w:val="28"/>
          <w:szCs w:val="28"/>
          <w:lang w:val="nl-NL"/>
        </w:rPr>
        <w:t>đạt chuẩn nghề nghiệp giáo viên ở mức khá</w:t>
      </w:r>
      <w:r w:rsidRPr="007D038B">
        <w:rPr>
          <w:sz w:val="28"/>
          <w:szCs w:val="28"/>
          <w:lang w:val="it-IT"/>
        </w:rPr>
        <w:t xml:space="preserve">, trong đó ít nhất 40% giáo viên </w:t>
      </w:r>
      <w:r w:rsidRPr="007D038B">
        <w:rPr>
          <w:sz w:val="28"/>
          <w:szCs w:val="28"/>
          <w:lang w:val="nl-NL"/>
        </w:rPr>
        <w:t>đạt chuẩn nghề nghiệp giáo viên ở</w:t>
      </w:r>
      <w:r w:rsidRPr="007D038B">
        <w:rPr>
          <w:sz w:val="28"/>
          <w:szCs w:val="28"/>
          <w:lang w:val="it-IT"/>
        </w:rPr>
        <w:t xml:space="preserve"> mức tốt; </w:t>
      </w:r>
      <w:r w:rsidRPr="007D038B">
        <w:rPr>
          <w:bCs/>
          <w:sz w:val="28"/>
          <w:szCs w:val="28"/>
          <w:lang w:val="vi-VN"/>
        </w:rPr>
        <w:t xml:space="preserve">đối với trường thuộc </w:t>
      </w:r>
      <w:r w:rsidRPr="00281F0D">
        <w:rPr>
          <w:bCs/>
          <w:sz w:val="28"/>
          <w:szCs w:val="28"/>
          <w:lang w:val="vi-VN"/>
        </w:rPr>
        <w:t xml:space="preserve">vùng </w:t>
      </w:r>
      <w:r w:rsidRPr="00281F0D">
        <w:rPr>
          <w:rFonts w:eastAsia="Calibri"/>
          <w:sz w:val="28"/>
          <w:szCs w:val="28"/>
          <w:lang w:val="vi-VN"/>
        </w:rPr>
        <w:t>khó khăn có</w:t>
      </w:r>
      <w:r w:rsidRPr="007D038B">
        <w:rPr>
          <w:rFonts w:eastAsia="Calibri"/>
          <w:sz w:val="28"/>
          <w:szCs w:val="28"/>
          <w:lang w:val="vi-VN"/>
        </w:rPr>
        <w:t xml:space="preserve"> ít nhất </w:t>
      </w:r>
      <w:r w:rsidRPr="00281F0D">
        <w:rPr>
          <w:rFonts w:eastAsia="Calibri"/>
          <w:sz w:val="28"/>
          <w:szCs w:val="28"/>
          <w:lang w:val="vi-VN"/>
        </w:rPr>
        <w:t>8</w:t>
      </w:r>
      <w:r w:rsidRPr="007D038B">
        <w:rPr>
          <w:rFonts w:eastAsia="Calibri"/>
          <w:sz w:val="28"/>
          <w:szCs w:val="28"/>
          <w:lang w:val="vi-VN"/>
        </w:rPr>
        <w:t xml:space="preserve">0% </w:t>
      </w:r>
      <w:r w:rsidRPr="007D038B">
        <w:rPr>
          <w:sz w:val="28"/>
          <w:szCs w:val="28"/>
          <w:lang w:val="vi-VN"/>
        </w:rPr>
        <w:t>đạt chuẩn nghề nghiệp giáo viên ở mức khá trở lên</w:t>
      </w:r>
      <w:r w:rsidRPr="00281F0D">
        <w:rPr>
          <w:sz w:val="28"/>
          <w:szCs w:val="28"/>
          <w:lang w:val="vi-VN"/>
        </w:rPr>
        <w:t xml:space="preserve">, </w:t>
      </w:r>
      <w:r w:rsidRPr="007D038B">
        <w:rPr>
          <w:sz w:val="28"/>
          <w:szCs w:val="28"/>
          <w:lang w:val="vi-VN"/>
        </w:rPr>
        <w:t xml:space="preserve">trong đó có ít nhất </w:t>
      </w:r>
      <w:r w:rsidRPr="00281F0D">
        <w:rPr>
          <w:sz w:val="28"/>
          <w:szCs w:val="28"/>
          <w:lang w:val="vi-VN"/>
        </w:rPr>
        <w:t>3</w:t>
      </w:r>
      <w:r w:rsidRPr="007D038B">
        <w:rPr>
          <w:sz w:val="28"/>
          <w:szCs w:val="28"/>
          <w:lang w:val="vi-VN"/>
        </w:rPr>
        <w:t>0% đạt chuẩn nghề nghiệp giáo viên ở mức tốt</w:t>
      </w:r>
      <w:r w:rsidRPr="007D038B">
        <w:rPr>
          <w:sz w:val="28"/>
          <w:szCs w:val="28"/>
          <w:lang w:val="it-IT"/>
        </w:rPr>
        <w:t xml:space="preserve">. </w:t>
      </w:r>
      <w:r w:rsidRPr="00281F0D">
        <w:rPr>
          <w:sz w:val="28"/>
          <w:szCs w:val="28"/>
          <w:lang w:val="it-IT"/>
        </w:rPr>
        <w:t xml:space="preserve">Chất lượng đội ngũ giáo viên đáp ứng được phương hướng, chiến lược xây dựng và phát triển nhà trường. </w:t>
      </w:r>
    </w:p>
    <w:p w14:paraId="45A4DC06" w14:textId="77777777" w:rsidR="00EA07FE" w:rsidRPr="007D038B" w:rsidRDefault="00EA07FE" w:rsidP="00EA07FE">
      <w:pPr>
        <w:spacing w:before="120" w:after="120" w:line="322" w:lineRule="exact"/>
        <w:ind w:firstLine="720"/>
        <w:jc w:val="both"/>
        <w:rPr>
          <w:sz w:val="28"/>
          <w:szCs w:val="28"/>
          <w:lang w:val="it-IT"/>
        </w:rPr>
      </w:pPr>
      <w:r w:rsidRPr="00281F0D">
        <w:rPr>
          <w:sz w:val="28"/>
          <w:szCs w:val="28"/>
          <w:lang w:val="it-IT"/>
        </w:rPr>
        <w:t xml:space="preserve">- </w:t>
      </w:r>
      <w:r w:rsidRPr="007D038B">
        <w:rPr>
          <w:sz w:val="28"/>
          <w:szCs w:val="28"/>
          <w:lang w:val="it-IT"/>
        </w:rPr>
        <w:t>Sân vườn và khu vực cho trẻ chơi có diện tích đạt chuẩn hoặc trên chuẩn theo quy định tại Tiêu chuẩn Việt Nam về yêu cầu thiết kế trường mầm non; có các góc chơi, khu vực hoạt động trong và ngoài nhóm lớp tạo cơ hội cho trẻ được khám phá, trải nghiệm, giúp trẻ phát triển toàn diện.</w:t>
      </w:r>
    </w:p>
    <w:p w14:paraId="6099BA7A" w14:textId="77777777" w:rsidR="00EA07FE" w:rsidRPr="00281F0D" w:rsidRDefault="00EA07FE" w:rsidP="00EA07FE">
      <w:pPr>
        <w:spacing w:before="120" w:after="120" w:line="322" w:lineRule="exact"/>
        <w:ind w:firstLine="720"/>
        <w:jc w:val="both"/>
        <w:rPr>
          <w:sz w:val="28"/>
          <w:szCs w:val="28"/>
          <w:shd w:val="clear" w:color="auto" w:fill="FFFFFF"/>
          <w:lang w:val="it-IT"/>
        </w:rPr>
      </w:pPr>
      <w:r w:rsidRPr="00281F0D">
        <w:rPr>
          <w:rFonts w:eastAsia="Calibri"/>
          <w:sz w:val="28"/>
          <w:szCs w:val="28"/>
          <w:lang w:val="it-IT"/>
        </w:rPr>
        <w:t xml:space="preserve">- 100% các công trình của nhà trường được xây dựng kiên cố. Có phòng tư vấn tâm lý. Có </w:t>
      </w:r>
      <w:r w:rsidRPr="007D038B">
        <w:rPr>
          <w:rFonts w:eastAsia="Calibri"/>
          <w:sz w:val="28"/>
          <w:szCs w:val="28"/>
          <w:lang w:val="vi-VN"/>
        </w:rPr>
        <w:t xml:space="preserve">đầy đủ các trang thiết bị </w:t>
      </w:r>
      <w:r w:rsidRPr="00281F0D">
        <w:rPr>
          <w:rFonts w:eastAsia="Calibri"/>
          <w:sz w:val="28"/>
          <w:szCs w:val="28"/>
          <w:lang w:val="it-IT"/>
        </w:rPr>
        <w:t xml:space="preserve">hiện đại phục vụ hoạt động nuôi dưỡng, chăm sóc và giáo dục trẻ. Có khu vực dành riêng để phát triển vận động cho trẻ, trong đó </w:t>
      </w:r>
      <w:r w:rsidRPr="00281F0D">
        <w:rPr>
          <w:sz w:val="28"/>
          <w:szCs w:val="28"/>
          <w:shd w:val="clear" w:color="auto" w:fill="FFFFFF"/>
          <w:lang w:val="it-IT"/>
        </w:rPr>
        <w:t>tổ chức được 02 (hai) môn thể thao phù hợp với trẻ lứa tuổi mầm non.</w:t>
      </w:r>
    </w:p>
    <w:p w14:paraId="0493D488" w14:textId="77777777" w:rsidR="00EA07FE" w:rsidRPr="00281F0D" w:rsidRDefault="00EA07FE" w:rsidP="00EA07FE">
      <w:pPr>
        <w:spacing w:before="120" w:after="120" w:line="322" w:lineRule="exact"/>
        <w:ind w:firstLine="720"/>
        <w:jc w:val="both"/>
        <w:rPr>
          <w:sz w:val="28"/>
          <w:szCs w:val="28"/>
          <w:lang w:val="it-IT"/>
        </w:rPr>
      </w:pPr>
      <w:r w:rsidRPr="00281F0D">
        <w:rPr>
          <w:sz w:val="28"/>
          <w:szCs w:val="28"/>
          <w:shd w:val="clear" w:color="auto" w:fill="FFFFFF"/>
          <w:lang w:val="it-IT"/>
        </w:rPr>
        <w:lastRenderedPageBreak/>
        <w:t xml:space="preserve">- </w:t>
      </w:r>
      <w:r w:rsidRPr="00281F0D">
        <w:rPr>
          <w:sz w:val="28"/>
          <w:szCs w:val="28"/>
          <w:lang w:val="it-IT"/>
        </w:rPr>
        <w:t>Trong 05 năm liên tiếp tính đến thời điểm đánh giá, nhà trường hoàn thành tất cả các mục tiêu theo phương hướng, chiến lược phát triển nhà trường.</w:t>
      </w:r>
    </w:p>
    <w:p w14:paraId="364D22B3" w14:textId="77777777" w:rsidR="00EA07FE" w:rsidRPr="00281F0D" w:rsidRDefault="00EA07FE" w:rsidP="00EA07FE">
      <w:pPr>
        <w:spacing w:before="120" w:after="120" w:line="322" w:lineRule="exact"/>
        <w:ind w:firstLine="720"/>
        <w:jc w:val="both"/>
        <w:rPr>
          <w:rFonts w:eastAsia="Calibri"/>
          <w:sz w:val="28"/>
          <w:szCs w:val="28"/>
          <w:lang w:val="it-IT"/>
        </w:rPr>
      </w:pPr>
      <w:r w:rsidRPr="00281F0D">
        <w:rPr>
          <w:rFonts w:eastAsia="Calibri"/>
          <w:sz w:val="28"/>
          <w:szCs w:val="28"/>
          <w:lang w:val="it-IT"/>
        </w:rPr>
        <w:t xml:space="preserve">- </w:t>
      </w:r>
      <w:r w:rsidRPr="007D038B">
        <w:rPr>
          <w:rFonts w:eastAsia="Calibri"/>
          <w:sz w:val="28"/>
          <w:szCs w:val="28"/>
          <w:lang w:val="vi-VN"/>
        </w:rPr>
        <w:t xml:space="preserve">Trong 05 năm </w:t>
      </w:r>
      <w:r w:rsidRPr="00281F0D">
        <w:rPr>
          <w:rFonts w:eastAsia="Calibri"/>
          <w:sz w:val="28"/>
          <w:szCs w:val="28"/>
          <w:lang w:val="it-IT"/>
        </w:rPr>
        <w:t>liên tiếp</w:t>
      </w:r>
      <w:r w:rsidRPr="007D038B">
        <w:rPr>
          <w:rFonts w:eastAsia="Calibri"/>
          <w:sz w:val="28"/>
          <w:szCs w:val="28"/>
          <w:lang w:val="vi-VN"/>
        </w:rPr>
        <w:t xml:space="preserve"> tính đến thời điểm đánh giá, nhà trường có </w:t>
      </w:r>
      <w:r w:rsidRPr="00281F0D">
        <w:rPr>
          <w:rFonts w:eastAsia="Calibri"/>
          <w:sz w:val="28"/>
          <w:szCs w:val="28"/>
          <w:lang w:val="it-IT"/>
        </w:rPr>
        <w:t xml:space="preserve">02 năm đạt </w:t>
      </w:r>
      <w:r w:rsidRPr="007D038B">
        <w:rPr>
          <w:rFonts w:eastAsia="Calibri"/>
          <w:sz w:val="28"/>
          <w:szCs w:val="28"/>
          <w:lang w:val="vi-VN"/>
        </w:rPr>
        <w:t>kết quả giáo dục</w:t>
      </w:r>
      <w:r w:rsidRPr="00281F0D">
        <w:rPr>
          <w:rFonts w:eastAsia="Calibri"/>
          <w:sz w:val="28"/>
          <w:szCs w:val="28"/>
          <w:lang w:val="it-IT"/>
        </w:rPr>
        <w:t xml:space="preserve"> và</w:t>
      </w:r>
      <w:r w:rsidRPr="007D038B">
        <w:rPr>
          <w:rFonts w:eastAsia="Calibri"/>
          <w:sz w:val="28"/>
          <w:szCs w:val="28"/>
          <w:lang w:val="vi-VN"/>
        </w:rPr>
        <w:t xml:space="preserve"> </w:t>
      </w:r>
      <w:r w:rsidRPr="00281F0D">
        <w:rPr>
          <w:rFonts w:eastAsia="Calibri"/>
          <w:sz w:val="28"/>
          <w:szCs w:val="28"/>
          <w:lang w:val="it-IT"/>
        </w:rPr>
        <w:t xml:space="preserve">các hoạt động khác </w:t>
      </w:r>
      <w:r w:rsidRPr="007D038B">
        <w:rPr>
          <w:rFonts w:eastAsia="Calibri"/>
          <w:sz w:val="28"/>
          <w:szCs w:val="28"/>
          <w:lang w:val="vi-VN"/>
        </w:rPr>
        <w:t>vượt trội so với các trường có điều kiện kinh tế - xã hội tương đồng</w:t>
      </w:r>
      <w:r w:rsidRPr="00281F0D">
        <w:rPr>
          <w:rFonts w:eastAsia="Calibri"/>
          <w:sz w:val="28"/>
          <w:szCs w:val="28"/>
          <w:lang w:val="it-IT"/>
        </w:rPr>
        <w:t>,</w:t>
      </w:r>
      <w:r w:rsidRPr="007D038B">
        <w:rPr>
          <w:rFonts w:eastAsia="Calibri"/>
          <w:sz w:val="28"/>
          <w:szCs w:val="28"/>
          <w:lang w:val="vi-VN"/>
        </w:rPr>
        <w:t xml:space="preserve"> được các cấp </w:t>
      </w:r>
      <w:r w:rsidRPr="00281F0D">
        <w:rPr>
          <w:rFonts w:eastAsia="Calibri"/>
          <w:sz w:val="28"/>
          <w:szCs w:val="28"/>
          <w:lang w:val="it-IT"/>
        </w:rPr>
        <w:t xml:space="preserve">có </w:t>
      </w:r>
      <w:r w:rsidRPr="007D038B">
        <w:rPr>
          <w:rFonts w:eastAsia="Calibri"/>
          <w:sz w:val="28"/>
          <w:szCs w:val="28"/>
          <w:lang w:val="vi-VN"/>
        </w:rPr>
        <w:t>thẩm quyền</w:t>
      </w:r>
      <w:r w:rsidRPr="00281F0D">
        <w:rPr>
          <w:rFonts w:eastAsia="Calibri"/>
          <w:sz w:val="28"/>
          <w:szCs w:val="28"/>
          <w:lang w:val="it-IT"/>
        </w:rPr>
        <w:t xml:space="preserve"> và</w:t>
      </w:r>
      <w:r w:rsidRPr="007D038B">
        <w:rPr>
          <w:rFonts w:eastAsia="Calibri"/>
          <w:sz w:val="28"/>
          <w:szCs w:val="28"/>
          <w:lang w:val="vi-VN"/>
        </w:rPr>
        <w:t xml:space="preserve"> cộng đồng ghi nhận</w:t>
      </w:r>
      <w:r w:rsidRPr="00281F0D">
        <w:rPr>
          <w:rFonts w:eastAsia="Calibri"/>
          <w:sz w:val="28"/>
          <w:szCs w:val="28"/>
          <w:lang w:val="it-IT"/>
        </w:rPr>
        <w:t>.</w:t>
      </w:r>
    </w:p>
    <w:p w14:paraId="4838F6D5" w14:textId="77777777" w:rsidR="00EA07FE" w:rsidRPr="00281F0D" w:rsidRDefault="00EA07FE" w:rsidP="00EA07FE">
      <w:pPr>
        <w:spacing w:after="60"/>
        <w:ind w:firstLine="709"/>
        <w:jc w:val="both"/>
        <w:rPr>
          <w:b/>
          <w:bCs/>
          <w:sz w:val="28"/>
          <w:szCs w:val="28"/>
          <w:lang w:val="it-IT"/>
        </w:rPr>
      </w:pPr>
      <w:r w:rsidRPr="00281F0D">
        <w:rPr>
          <w:b/>
          <w:bCs/>
          <w:sz w:val="28"/>
          <w:szCs w:val="28"/>
          <w:lang w:val="it-IT"/>
        </w:rPr>
        <w:t xml:space="preserve">i. Căn cứ pháp lý của thủ tục hành chính: </w:t>
      </w:r>
    </w:p>
    <w:p w14:paraId="4C621FFF" w14:textId="77777777" w:rsidR="00EA07FE" w:rsidRPr="00281F0D" w:rsidRDefault="00EA07FE" w:rsidP="00EA07FE">
      <w:pPr>
        <w:spacing w:after="60"/>
        <w:ind w:firstLine="709"/>
        <w:jc w:val="both"/>
        <w:rPr>
          <w:sz w:val="28"/>
          <w:szCs w:val="28"/>
          <w:lang w:val="it-IT"/>
        </w:rPr>
      </w:pPr>
      <w:r w:rsidRPr="00281F0D">
        <w:rPr>
          <w:sz w:val="28"/>
          <w:szCs w:val="28"/>
          <w:lang w:val="it-IT"/>
        </w:rPr>
        <w:t>Thông tư số 19/2018/TT-BGDĐT ngày 22 tháng 8 năm 2018 của Bộ trưởng Bộ Giáo dục và Đào tạo ban hành Quy định về kiểm định chất lượng giáo dục và công nhận đạt chuẩn quốc gia đối với trường mầm non.</w:t>
      </w:r>
    </w:p>
    <w:p w14:paraId="1EA02A4B"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sidRPr="007D038B">
        <w:rPr>
          <w:rFonts w:ascii="Times New Roman" w:hAnsi="Times New Roman"/>
          <w:b/>
          <w:sz w:val="28"/>
          <w:szCs w:val="28"/>
          <w:lang w:val="nl-NL"/>
        </w:rPr>
        <w:t>j.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EA07FE" w:rsidRPr="007D038B" w14:paraId="452422A7"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18346A8"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243A527B"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6C7AFC0B"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1C3BBF20"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6522B13"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694B398A"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05EB4179"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2D3B665F"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5AD312D1"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6E85C0A0"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35116118"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B1FF1FC"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w:t>
            </w:r>
            <w:r w:rsidRPr="00281F0D">
              <w:rPr>
                <w:rFonts w:ascii="Times New Roman" w:hAnsi="Times New Roman"/>
                <w:b/>
                <w:bCs/>
                <w:sz w:val="28"/>
                <w:szCs w:val="28"/>
                <w:lang w:val="nl-NL"/>
              </w:rPr>
              <w:t xml:space="preserve"> </w:t>
            </w:r>
            <w:r w:rsidRPr="00281F0D">
              <w:rPr>
                <w:rStyle w:val="fontstyle01"/>
                <w:b w:val="0"/>
                <w:lang w:val="nl-NL"/>
              </w:rPr>
              <w:t>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539335B3"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517FF61C" w14:textId="77777777" w:rsidR="00EA07FE" w:rsidRPr="007D038B" w:rsidRDefault="00EA07FE" w:rsidP="0088110F">
            <w:pPr>
              <w:spacing w:before="40" w:after="40"/>
              <w:rPr>
                <w:sz w:val="26"/>
                <w:szCs w:val="26"/>
                <w:lang w:val="nl-NL"/>
              </w:rPr>
            </w:pPr>
          </w:p>
        </w:tc>
      </w:tr>
    </w:tbl>
    <w:p w14:paraId="76C6B626" w14:textId="77777777" w:rsidR="00EA07FE" w:rsidRPr="00281F0D"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sz w:val="28"/>
          <w:szCs w:val="28"/>
          <w:lang w:val="nl-NL"/>
        </w:rPr>
      </w:pPr>
    </w:p>
    <w:p w14:paraId="4046C73E" w14:textId="77777777" w:rsidR="00EA07FE" w:rsidRPr="00281F0D"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sz w:val="28"/>
          <w:szCs w:val="28"/>
          <w:lang w:val="nl-NL"/>
        </w:rPr>
      </w:pPr>
    </w:p>
    <w:p w14:paraId="76565DAD" w14:textId="77777777" w:rsidR="00EA07FE" w:rsidRPr="00281F0D"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sz w:val="28"/>
          <w:szCs w:val="28"/>
          <w:lang w:val="nl-NL"/>
        </w:rPr>
      </w:pPr>
    </w:p>
    <w:p w14:paraId="6A54B2FA" w14:textId="77777777" w:rsidR="00EA07FE" w:rsidRPr="00281F0D"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sz w:val="28"/>
          <w:szCs w:val="28"/>
          <w:lang w:val="nl-NL"/>
        </w:rPr>
      </w:pPr>
    </w:p>
    <w:p w14:paraId="486391C0" w14:textId="15E9A15F" w:rsidR="00EA07FE" w:rsidRPr="00281F0D" w:rsidRDefault="00227AB1" w:rsidP="00EA07FE">
      <w:pPr>
        <w:spacing w:after="60"/>
        <w:ind w:firstLine="709"/>
        <w:jc w:val="both"/>
        <w:rPr>
          <w:b/>
          <w:szCs w:val="28"/>
          <w:lang w:val="nl-NL"/>
        </w:rPr>
      </w:pPr>
      <w:r w:rsidRPr="00281F0D">
        <w:rPr>
          <w:b/>
          <w:bCs/>
          <w:sz w:val="28"/>
          <w:szCs w:val="28"/>
          <w:lang w:val="nl-NL"/>
        </w:rPr>
        <w:lastRenderedPageBreak/>
        <w:t>20</w:t>
      </w:r>
      <w:r w:rsidR="00EA07FE" w:rsidRPr="00281F0D">
        <w:rPr>
          <w:b/>
          <w:bCs/>
          <w:sz w:val="28"/>
          <w:szCs w:val="28"/>
          <w:lang w:val="nl-NL"/>
        </w:rPr>
        <w:t xml:space="preserve">. Tên thủ tục hành chính: </w:t>
      </w:r>
      <w:r w:rsidR="00A94EA2" w:rsidRPr="00281F0D">
        <w:rPr>
          <w:b/>
          <w:bCs/>
          <w:sz w:val="28"/>
          <w:szCs w:val="28"/>
          <w:lang w:val="nl-NL"/>
        </w:rPr>
        <w:t>C</w:t>
      </w:r>
      <w:r w:rsidR="00EA07FE" w:rsidRPr="00281F0D">
        <w:rPr>
          <w:b/>
          <w:bCs/>
          <w:sz w:val="28"/>
          <w:szCs w:val="28"/>
          <w:lang w:val="nl-NL"/>
        </w:rPr>
        <w:t xml:space="preserve">ấp chứng nhận trường tiểu học đạt kiểm định chất lượng giáo dục </w:t>
      </w:r>
    </w:p>
    <w:p w14:paraId="2EDB5F66"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lang w:val="hr-HR"/>
        </w:rPr>
        <w:t xml:space="preserve"> </w:t>
      </w:r>
      <w:r w:rsidRPr="007D038B">
        <w:rPr>
          <w:b/>
          <w:bCs/>
          <w:sz w:val="28"/>
          <w:szCs w:val="28"/>
          <w:lang w:val="vi-VN"/>
        </w:rPr>
        <w:t>tự</w:t>
      </w:r>
      <w:r w:rsidRPr="00281F0D">
        <w:rPr>
          <w:b/>
          <w:bCs/>
          <w:sz w:val="28"/>
          <w:szCs w:val="28"/>
          <w:lang w:val="nl-NL"/>
        </w:rPr>
        <w:t>, cách thức, thời gian</w:t>
      </w:r>
      <w:r w:rsidRPr="007D038B">
        <w:rPr>
          <w:b/>
          <w:bCs/>
          <w:sz w:val="28"/>
          <w:szCs w:val="28"/>
          <w:lang w:val="hr-HR"/>
        </w:rPr>
        <w:t xml:space="preserve"> </w:t>
      </w:r>
      <w:r w:rsidRPr="007D038B">
        <w:rPr>
          <w:b/>
          <w:bCs/>
          <w:sz w:val="28"/>
          <w:szCs w:val="28"/>
          <w:lang w:val="vi-VN"/>
        </w:rPr>
        <w:t>giải quyết</w:t>
      </w:r>
      <w:r w:rsidRPr="00281F0D">
        <w:rPr>
          <w:b/>
          <w:sz w:val="28"/>
          <w:szCs w:val="28"/>
          <w:lang w:val="nl-NL"/>
        </w:rPr>
        <w:t xml:space="preserve"> thủ tục hành chính</w:t>
      </w:r>
      <w:r w:rsidRPr="007D038B">
        <w:rPr>
          <w:sz w:val="28"/>
          <w:szCs w:val="28"/>
          <w:lang w:val="es-AR"/>
        </w:rPr>
        <w:t xml:space="preserve"> </w:t>
      </w:r>
    </w:p>
    <w:tbl>
      <w:tblPr>
        <w:tblW w:w="1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7513"/>
        <w:gridCol w:w="3118"/>
        <w:gridCol w:w="1388"/>
      </w:tblGrid>
      <w:tr w:rsidR="00EA07FE" w:rsidRPr="00525EA0" w14:paraId="394399C3" w14:textId="77777777" w:rsidTr="0088110F">
        <w:trPr>
          <w:trHeight w:val="405"/>
          <w:tblHeader/>
        </w:trPr>
        <w:tc>
          <w:tcPr>
            <w:tcW w:w="851" w:type="dxa"/>
            <w:vAlign w:val="center"/>
          </w:tcPr>
          <w:p w14:paraId="30E78E11" w14:textId="77777777" w:rsidR="00EA07FE" w:rsidRPr="00525EA0" w:rsidRDefault="00EA07FE" w:rsidP="0088110F">
            <w:pPr>
              <w:pStyle w:val="NormalWeb"/>
              <w:spacing w:before="0" w:beforeAutospacing="0" w:after="0" w:afterAutospacing="0"/>
              <w:jc w:val="center"/>
              <w:rPr>
                <w:rFonts w:ascii="Times New Roman" w:hAnsi="Times New Roman"/>
                <w:b/>
                <w:sz w:val="26"/>
                <w:szCs w:val="26"/>
              </w:rPr>
            </w:pPr>
            <w:r w:rsidRPr="00525EA0">
              <w:rPr>
                <w:rFonts w:ascii="Times New Roman" w:hAnsi="Times New Roman"/>
                <w:b/>
                <w:sz w:val="26"/>
                <w:szCs w:val="26"/>
              </w:rPr>
              <w:t>TT</w:t>
            </w:r>
          </w:p>
        </w:tc>
        <w:tc>
          <w:tcPr>
            <w:tcW w:w="2376" w:type="dxa"/>
            <w:vAlign w:val="center"/>
          </w:tcPr>
          <w:p w14:paraId="3E41FCFD" w14:textId="77777777" w:rsidR="00EA07FE" w:rsidRPr="00525EA0" w:rsidRDefault="00EA07FE" w:rsidP="0088110F">
            <w:pPr>
              <w:pStyle w:val="NormalWeb"/>
              <w:spacing w:before="0" w:beforeAutospacing="0" w:after="0" w:afterAutospacing="0"/>
              <w:jc w:val="center"/>
              <w:rPr>
                <w:rFonts w:ascii="Times New Roman" w:hAnsi="Times New Roman"/>
                <w:b/>
                <w:sz w:val="26"/>
                <w:szCs w:val="26"/>
              </w:rPr>
            </w:pPr>
            <w:r w:rsidRPr="00525EA0">
              <w:rPr>
                <w:rFonts w:ascii="Times New Roman" w:hAnsi="Times New Roman"/>
                <w:b/>
                <w:sz w:val="26"/>
                <w:szCs w:val="26"/>
              </w:rPr>
              <w:t>Trình tự thực hiện</w:t>
            </w:r>
          </w:p>
        </w:tc>
        <w:tc>
          <w:tcPr>
            <w:tcW w:w="7513" w:type="dxa"/>
            <w:vAlign w:val="center"/>
          </w:tcPr>
          <w:p w14:paraId="04935573" w14:textId="77777777" w:rsidR="00EA07FE" w:rsidRPr="00525EA0" w:rsidRDefault="00EA07FE" w:rsidP="0088110F">
            <w:pPr>
              <w:pStyle w:val="NormalWeb"/>
              <w:spacing w:before="0" w:beforeAutospacing="0" w:after="0" w:afterAutospacing="0"/>
              <w:jc w:val="center"/>
              <w:rPr>
                <w:rFonts w:ascii="Times New Roman" w:hAnsi="Times New Roman"/>
                <w:b/>
                <w:sz w:val="26"/>
                <w:szCs w:val="26"/>
              </w:rPr>
            </w:pPr>
            <w:r w:rsidRPr="00525EA0">
              <w:rPr>
                <w:rFonts w:ascii="Times New Roman" w:hAnsi="Times New Roman"/>
                <w:b/>
                <w:sz w:val="26"/>
                <w:szCs w:val="26"/>
              </w:rPr>
              <w:t>Cách thức thực hiện</w:t>
            </w:r>
          </w:p>
        </w:tc>
        <w:tc>
          <w:tcPr>
            <w:tcW w:w="3118" w:type="dxa"/>
            <w:vAlign w:val="center"/>
          </w:tcPr>
          <w:p w14:paraId="2341C098" w14:textId="77777777" w:rsidR="00EA07FE" w:rsidRPr="00525EA0" w:rsidRDefault="00EA07FE" w:rsidP="0088110F">
            <w:pPr>
              <w:pStyle w:val="NormalWeb"/>
              <w:spacing w:before="0" w:beforeAutospacing="0" w:after="0" w:afterAutospacing="0"/>
              <w:jc w:val="center"/>
              <w:rPr>
                <w:rFonts w:ascii="Times New Roman" w:hAnsi="Times New Roman"/>
                <w:b/>
                <w:sz w:val="26"/>
                <w:szCs w:val="26"/>
              </w:rPr>
            </w:pPr>
            <w:r w:rsidRPr="00525EA0">
              <w:rPr>
                <w:rFonts w:ascii="Times New Roman" w:hAnsi="Times New Roman"/>
                <w:b/>
                <w:sz w:val="26"/>
                <w:szCs w:val="26"/>
              </w:rPr>
              <w:t>Thời gian giải quyết</w:t>
            </w:r>
          </w:p>
        </w:tc>
        <w:tc>
          <w:tcPr>
            <w:tcW w:w="1388" w:type="dxa"/>
            <w:vAlign w:val="center"/>
          </w:tcPr>
          <w:p w14:paraId="2C865A51" w14:textId="77777777" w:rsidR="00EA07FE" w:rsidRPr="00525EA0" w:rsidRDefault="00EA07FE" w:rsidP="0088110F">
            <w:pPr>
              <w:pStyle w:val="NormalWeb"/>
              <w:spacing w:before="0" w:beforeAutospacing="0" w:after="0" w:afterAutospacing="0"/>
              <w:jc w:val="center"/>
              <w:rPr>
                <w:rFonts w:ascii="Times New Roman" w:hAnsi="Times New Roman"/>
                <w:b/>
                <w:sz w:val="26"/>
                <w:szCs w:val="26"/>
              </w:rPr>
            </w:pPr>
            <w:r w:rsidRPr="00525EA0">
              <w:rPr>
                <w:rFonts w:ascii="Times New Roman" w:hAnsi="Times New Roman"/>
                <w:b/>
                <w:sz w:val="26"/>
                <w:szCs w:val="26"/>
              </w:rPr>
              <w:t>Ghi chú</w:t>
            </w:r>
          </w:p>
        </w:tc>
      </w:tr>
      <w:tr w:rsidR="00EA07FE" w:rsidRPr="00212A1E" w14:paraId="78C84406" w14:textId="77777777" w:rsidTr="0088110F">
        <w:trPr>
          <w:trHeight w:val="898"/>
        </w:trPr>
        <w:tc>
          <w:tcPr>
            <w:tcW w:w="851" w:type="dxa"/>
            <w:vMerge w:val="restart"/>
            <w:vAlign w:val="center"/>
          </w:tcPr>
          <w:p w14:paraId="716E9A7D" w14:textId="77777777" w:rsidR="00EA07FE" w:rsidRPr="00525EA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525EA0">
              <w:rPr>
                <w:rFonts w:ascii="Times New Roman" w:hAnsi="Times New Roman"/>
                <w:b/>
                <w:sz w:val="26"/>
                <w:szCs w:val="26"/>
              </w:rPr>
              <w:t>Bước 1</w:t>
            </w:r>
          </w:p>
        </w:tc>
        <w:tc>
          <w:tcPr>
            <w:tcW w:w="2376" w:type="dxa"/>
            <w:vMerge w:val="restart"/>
            <w:vAlign w:val="center"/>
          </w:tcPr>
          <w:p w14:paraId="3B29A6A5" w14:textId="77777777" w:rsidR="00EA07FE" w:rsidRPr="00525EA0"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525EA0">
              <w:rPr>
                <w:rFonts w:ascii="Times New Roman" w:hAnsi="Times New Roman"/>
                <w:b/>
                <w:sz w:val="26"/>
                <w:szCs w:val="26"/>
              </w:rPr>
              <w:t xml:space="preserve">Nộp hồ sơ thủ tục hành chính: </w:t>
            </w:r>
            <w:r w:rsidRPr="00525EA0">
              <w:rPr>
                <w:rFonts w:ascii="Times New Roman" w:hAnsi="Times New Roman"/>
                <w:i/>
                <w:sz w:val="26"/>
                <w:szCs w:val="26"/>
              </w:rPr>
              <w:t xml:space="preserve">Tổ chức, cá nhân chuẩn bị hồ sơ đầy đủ theo quy định và </w:t>
            </w:r>
            <w:r w:rsidRPr="00525EA0">
              <w:rPr>
                <w:rFonts w:ascii="Times New Roman" w:hAnsi="Times New Roman"/>
                <w:i/>
                <w:sz w:val="26"/>
                <w:szCs w:val="26"/>
                <w:lang w:val="vi-VN"/>
              </w:rPr>
              <w:t xml:space="preserve">nộp hồ sơ </w:t>
            </w:r>
            <w:r w:rsidRPr="00525EA0">
              <w:rPr>
                <w:rFonts w:ascii="Times New Roman" w:hAnsi="Times New Roman"/>
                <w:i/>
                <w:sz w:val="26"/>
                <w:szCs w:val="26"/>
              </w:rPr>
              <w:t>qua các cách thức sau:</w:t>
            </w:r>
          </w:p>
        </w:tc>
        <w:tc>
          <w:tcPr>
            <w:tcW w:w="7513" w:type="dxa"/>
            <w:vAlign w:val="center"/>
          </w:tcPr>
          <w:p w14:paraId="47EADDE2" w14:textId="77777777" w:rsidR="00EA07FE" w:rsidRPr="00525EA0"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525EA0">
              <w:rPr>
                <w:rFonts w:ascii="Times New Roman" w:hAnsi="Times New Roman"/>
                <w:sz w:val="26"/>
                <w:szCs w:val="26"/>
              </w:rPr>
              <w:t xml:space="preserve">   1. Phòng GDĐT tiếp nhận, kiểm tra hồ sơ đăng ký đánh giá ngoài của trường tiểu học trên địa bàn thuộc phạm vi quản lý và thông tin cho trường tiểu học biết hồ sơ được chấp nhận hoặc yêu cầu tiếp tục hoàn thiện.</w:t>
            </w:r>
          </w:p>
          <w:p w14:paraId="184F0E0E" w14:textId="77777777" w:rsidR="00EA07FE" w:rsidRPr="00525EA0" w:rsidRDefault="00EA07FE" w:rsidP="0088110F">
            <w:pPr>
              <w:pStyle w:val="NormalWeb"/>
              <w:shd w:val="clear" w:color="auto" w:fill="FFFFFF"/>
              <w:spacing w:before="0" w:beforeAutospacing="0" w:after="0" w:afterAutospacing="0"/>
              <w:jc w:val="both"/>
              <w:rPr>
                <w:rFonts w:ascii="Times New Roman" w:hAnsi="Times New Roman"/>
                <w:i/>
                <w:sz w:val="26"/>
                <w:szCs w:val="26"/>
                <w:lang w:val="vi-VN"/>
              </w:rPr>
            </w:pPr>
            <w:r w:rsidRPr="00525EA0">
              <w:rPr>
                <w:rFonts w:ascii="Times New Roman" w:hAnsi="Times New Roman"/>
                <w:sz w:val="26"/>
                <w:szCs w:val="26"/>
              </w:rPr>
              <w:t xml:space="preserve">   2.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525EA0">
              <w:rPr>
                <w:rFonts w:ascii="Times New Roman" w:hAnsi="Times New Roman"/>
                <w:sz w:val="26"/>
                <w:szCs w:val="26"/>
              </w:rPr>
              <w:t>).</w:t>
            </w:r>
          </w:p>
          <w:p w14:paraId="2BDAF898" w14:textId="77777777" w:rsidR="00EA07FE" w:rsidRPr="00525EA0" w:rsidRDefault="00EA07FE" w:rsidP="0088110F">
            <w:pPr>
              <w:pStyle w:val="NormalWeb"/>
              <w:shd w:val="clear" w:color="auto" w:fill="FFFFFF"/>
              <w:spacing w:before="0" w:beforeAutospacing="0" w:after="0" w:afterAutospacing="0"/>
              <w:jc w:val="both"/>
              <w:rPr>
                <w:rFonts w:ascii="Times New Roman" w:hAnsi="Times New Roman"/>
                <w:i/>
                <w:sz w:val="26"/>
                <w:szCs w:val="26"/>
                <w:lang w:val="vi-VN"/>
              </w:rPr>
            </w:pPr>
            <w:r w:rsidRPr="00525EA0">
              <w:rPr>
                <w:rFonts w:ascii="Times New Roman" w:hAnsi="Times New Roman"/>
                <w:sz w:val="26"/>
                <w:szCs w:val="26"/>
              </w:rPr>
              <w:t xml:space="preserve">   3. Hoặc thông </w:t>
            </w:r>
            <w:r w:rsidRPr="00525EA0">
              <w:rPr>
                <w:rFonts w:ascii="Times New Roman" w:hAnsi="Times New Roman"/>
                <w:sz w:val="26"/>
                <w:szCs w:val="26"/>
                <w:lang w:val="vi-VN"/>
              </w:rPr>
              <w:t xml:space="preserve">qua dịch vụ bưu chính </w:t>
            </w:r>
            <w:r w:rsidRPr="00525EA0">
              <w:rPr>
                <w:rFonts w:ascii="Times New Roman" w:hAnsi="Times New Roman"/>
                <w:sz w:val="26"/>
                <w:szCs w:val="26"/>
              </w:rPr>
              <w:t>công ích.</w:t>
            </w:r>
          </w:p>
        </w:tc>
        <w:tc>
          <w:tcPr>
            <w:tcW w:w="3118" w:type="dxa"/>
            <w:vAlign w:val="center"/>
          </w:tcPr>
          <w:p w14:paraId="0A7F99F7" w14:textId="77777777" w:rsidR="00EA07FE" w:rsidRPr="00281F0D" w:rsidRDefault="00EA07FE" w:rsidP="0088110F">
            <w:pPr>
              <w:pStyle w:val="NormalWeb"/>
              <w:spacing w:before="0" w:beforeAutospacing="0" w:after="120" w:afterAutospacing="0" w:line="234" w:lineRule="atLeast"/>
              <w:jc w:val="center"/>
              <w:rPr>
                <w:rFonts w:ascii="Times New Roman" w:hAnsi="Times New Roman"/>
                <w:b/>
                <w:sz w:val="26"/>
                <w:szCs w:val="26"/>
                <w:lang w:val="vi-VN"/>
              </w:rPr>
            </w:pPr>
            <w:r w:rsidRPr="00525EA0">
              <w:rPr>
                <w:rFonts w:ascii="Times New Roman" w:hAnsi="Times New Roman"/>
                <w:sz w:val="26"/>
                <w:szCs w:val="26"/>
                <w:lang w:val="vi-VN"/>
              </w:rPr>
              <w:t>Sáng: từ 07 giờ đến 11 giờ 30 phút; chiều: từ 13 giờ 30 đến 17 giờ của các ngày làm việc.</w:t>
            </w:r>
          </w:p>
        </w:tc>
        <w:tc>
          <w:tcPr>
            <w:tcW w:w="1388" w:type="dxa"/>
            <w:vMerge w:val="restart"/>
            <w:vAlign w:val="center"/>
          </w:tcPr>
          <w:p w14:paraId="5C425BCA" w14:textId="77777777" w:rsidR="00EA07FE" w:rsidRPr="00525EA0" w:rsidRDefault="00EA07FE" w:rsidP="0088110F">
            <w:pPr>
              <w:jc w:val="center"/>
              <w:rPr>
                <w:i/>
                <w:sz w:val="26"/>
                <w:szCs w:val="26"/>
                <w:lang w:val="vi-VN"/>
              </w:rPr>
            </w:pPr>
          </w:p>
        </w:tc>
      </w:tr>
      <w:tr w:rsidR="00EA07FE" w:rsidRPr="00212A1E" w14:paraId="7BC22046" w14:textId="77777777" w:rsidTr="0088110F">
        <w:trPr>
          <w:trHeight w:val="359"/>
        </w:trPr>
        <w:tc>
          <w:tcPr>
            <w:tcW w:w="851" w:type="dxa"/>
            <w:vMerge/>
          </w:tcPr>
          <w:p w14:paraId="35E68CBF" w14:textId="77777777" w:rsidR="00EA07FE" w:rsidRPr="00281F0D" w:rsidRDefault="00EA07FE" w:rsidP="0088110F">
            <w:pPr>
              <w:pStyle w:val="NormalWeb"/>
              <w:spacing w:before="0" w:beforeAutospacing="0" w:after="120" w:afterAutospacing="0" w:line="234" w:lineRule="atLeast"/>
              <w:jc w:val="both"/>
              <w:rPr>
                <w:rFonts w:ascii="Times New Roman" w:hAnsi="Times New Roman"/>
                <w:b/>
                <w:sz w:val="26"/>
                <w:szCs w:val="26"/>
                <w:lang w:val="vi-VN"/>
              </w:rPr>
            </w:pPr>
          </w:p>
        </w:tc>
        <w:tc>
          <w:tcPr>
            <w:tcW w:w="2376" w:type="dxa"/>
            <w:vMerge/>
          </w:tcPr>
          <w:p w14:paraId="68B24AE2" w14:textId="77777777" w:rsidR="00EA07FE" w:rsidRPr="00281F0D"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lang w:val="vi-VN"/>
              </w:rPr>
            </w:pPr>
          </w:p>
        </w:tc>
        <w:tc>
          <w:tcPr>
            <w:tcW w:w="7513" w:type="dxa"/>
            <w:vAlign w:val="center"/>
          </w:tcPr>
          <w:p w14:paraId="1AEFB597" w14:textId="77777777" w:rsidR="00EA07FE" w:rsidRPr="00281F0D"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lang w:val="vi-VN"/>
              </w:rPr>
            </w:pPr>
            <w:r w:rsidRPr="00281F0D">
              <w:rPr>
                <w:rFonts w:ascii="Times New Roman" w:hAnsi="Times New Roman"/>
                <w:sz w:val="26"/>
                <w:szCs w:val="26"/>
                <w:lang w:val="vi-VN"/>
              </w:rPr>
              <w:t xml:space="preserve">   4. Hoặc nộp trực tuyến tại website cổng Dịch vụ công của tỉnh Đồng Tháp: </w:t>
            </w:r>
            <w:hyperlink r:id="rId80" w:history="1">
              <w:r w:rsidRPr="00281F0D">
                <w:rPr>
                  <w:rStyle w:val="Hyperlink"/>
                  <w:rFonts w:ascii="Times New Roman" w:hAnsi="Times New Roman"/>
                  <w:sz w:val="26"/>
                  <w:szCs w:val="26"/>
                  <w:lang w:val="vi-VN"/>
                </w:rPr>
                <w:t>http://dichvucong.dongthap.gov.vn</w:t>
              </w:r>
            </w:hyperlink>
            <w:r w:rsidRPr="00281F0D">
              <w:rPr>
                <w:rFonts w:ascii="Times New Roman" w:hAnsi="Times New Roman"/>
                <w:sz w:val="26"/>
                <w:szCs w:val="26"/>
                <w:lang w:val="vi-VN"/>
              </w:rPr>
              <w:t>.</w:t>
            </w:r>
          </w:p>
        </w:tc>
        <w:tc>
          <w:tcPr>
            <w:tcW w:w="3118" w:type="dxa"/>
            <w:vAlign w:val="center"/>
          </w:tcPr>
          <w:p w14:paraId="79163480" w14:textId="77777777" w:rsidR="00EA07FE" w:rsidRPr="00281F0D" w:rsidRDefault="00EA07FE" w:rsidP="0088110F">
            <w:pPr>
              <w:pStyle w:val="NormalWeb"/>
              <w:spacing w:before="0" w:beforeAutospacing="0" w:after="120" w:afterAutospacing="0" w:line="234" w:lineRule="atLeast"/>
              <w:jc w:val="center"/>
              <w:rPr>
                <w:rFonts w:ascii="Times New Roman" w:hAnsi="Times New Roman"/>
                <w:sz w:val="26"/>
                <w:szCs w:val="26"/>
                <w:lang w:val="vi-VN"/>
              </w:rPr>
            </w:pPr>
            <w:r w:rsidRPr="00281F0D">
              <w:rPr>
                <w:rFonts w:ascii="Times New Roman" w:hAnsi="Times New Roman"/>
                <w:sz w:val="26"/>
                <w:szCs w:val="26"/>
                <w:lang w:val="vi-VN"/>
              </w:rPr>
              <w:t xml:space="preserve">Không quy định </w:t>
            </w:r>
            <w:r w:rsidRPr="00281F0D">
              <w:rPr>
                <w:rFonts w:ascii="Times New Roman" w:hAnsi="Times New Roman"/>
                <w:i/>
                <w:sz w:val="26"/>
                <w:szCs w:val="26"/>
                <w:lang w:val="vi-VN"/>
              </w:rPr>
              <w:t>(tùy khách hàng)</w:t>
            </w:r>
          </w:p>
        </w:tc>
        <w:tc>
          <w:tcPr>
            <w:tcW w:w="1388" w:type="dxa"/>
            <w:vMerge/>
          </w:tcPr>
          <w:p w14:paraId="63E8F9C0" w14:textId="77777777" w:rsidR="00EA07FE" w:rsidRPr="00281F0D" w:rsidRDefault="00EA07FE" w:rsidP="0088110F">
            <w:pPr>
              <w:pStyle w:val="NormalWeb"/>
              <w:spacing w:before="0" w:beforeAutospacing="0" w:after="120" w:afterAutospacing="0" w:line="234" w:lineRule="atLeast"/>
              <w:jc w:val="both"/>
              <w:rPr>
                <w:rFonts w:ascii="Times New Roman" w:hAnsi="Times New Roman"/>
                <w:b/>
                <w:i/>
                <w:sz w:val="26"/>
                <w:szCs w:val="26"/>
                <w:lang w:val="vi-VN"/>
              </w:rPr>
            </w:pPr>
          </w:p>
        </w:tc>
      </w:tr>
      <w:tr w:rsidR="00EA07FE" w:rsidRPr="00525EA0" w14:paraId="43EA23B0" w14:textId="77777777" w:rsidTr="0088110F">
        <w:trPr>
          <w:trHeight w:val="600"/>
        </w:trPr>
        <w:tc>
          <w:tcPr>
            <w:tcW w:w="851" w:type="dxa"/>
            <w:vMerge w:val="restart"/>
            <w:vAlign w:val="center"/>
          </w:tcPr>
          <w:p w14:paraId="615D225A" w14:textId="77777777" w:rsidR="00EA07FE" w:rsidRPr="00525EA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525EA0">
              <w:rPr>
                <w:rFonts w:ascii="Times New Roman" w:hAnsi="Times New Roman"/>
                <w:b/>
                <w:sz w:val="26"/>
                <w:szCs w:val="26"/>
              </w:rPr>
              <w:t>Bước 2</w:t>
            </w:r>
          </w:p>
        </w:tc>
        <w:tc>
          <w:tcPr>
            <w:tcW w:w="2376" w:type="dxa"/>
            <w:vMerge w:val="restart"/>
            <w:vAlign w:val="center"/>
          </w:tcPr>
          <w:p w14:paraId="4CFBB986" w14:textId="77777777" w:rsidR="00EA07FE" w:rsidRPr="00525EA0" w:rsidRDefault="00EA07FE" w:rsidP="0088110F">
            <w:pPr>
              <w:spacing w:before="120" w:after="120"/>
              <w:jc w:val="both"/>
              <w:rPr>
                <w:sz w:val="26"/>
                <w:szCs w:val="26"/>
              </w:rPr>
            </w:pPr>
            <w:r w:rsidRPr="00525EA0">
              <w:rPr>
                <w:b/>
                <w:sz w:val="26"/>
                <w:szCs w:val="26"/>
              </w:rPr>
              <w:t>Tiếp nhận và chuyển hồ sơ thủ tục hành chính</w:t>
            </w:r>
          </w:p>
        </w:tc>
        <w:tc>
          <w:tcPr>
            <w:tcW w:w="7513" w:type="dxa"/>
            <w:vMerge w:val="restart"/>
          </w:tcPr>
          <w:p w14:paraId="700939EB" w14:textId="77777777" w:rsidR="00EA07FE" w:rsidRPr="00525EA0"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525EA0">
              <w:rPr>
                <w:rFonts w:ascii="Times New Roman" w:hAnsi="Times New Roman"/>
                <w:sz w:val="26"/>
                <w:szCs w:val="26"/>
              </w:rPr>
              <w:t xml:space="preserve">1. Đối với hồ sơ được nộp </w:t>
            </w:r>
            <w:r w:rsidRPr="00525EA0">
              <w:rPr>
                <w:rFonts w:ascii="Times New Roman" w:hAnsi="Times New Roman"/>
                <w:sz w:val="26"/>
                <w:szCs w:val="26"/>
                <w:lang w:val="vi-VN"/>
              </w:rPr>
              <w:t xml:space="preserve">trực tiếp qua </w:t>
            </w:r>
            <w:r w:rsidRPr="00525EA0">
              <w:rPr>
                <w:rFonts w:ascii="Times New Roman" w:hAnsi="Times New Roman"/>
                <w:sz w:val="26"/>
                <w:szCs w:val="26"/>
              </w:rPr>
              <w:t xml:space="preserve">Bộ phận </w:t>
            </w:r>
            <w:r w:rsidRPr="00525EA0">
              <w:rPr>
                <w:rFonts w:ascii="Times New Roman" w:hAnsi="Times New Roman"/>
                <w:sz w:val="26"/>
                <w:szCs w:val="26"/>
                <w:lang w:val="vi-VN"/>
              </w:rPr>
              <w:t>tiếp nhận và trả kết quả</w:t>
            </w:r>
            <w:r w:rsidRPr="00525EA0">
              <w:rPr>
                <w:rFonts w:ascii="Times New Roman" w:hAnsi="Times New Roman"/>
                <w:sz w:val="26"/>
                <w:szCs w:val="26"/>
              </w:rPr>
              <w:t xml:space="preserve"> hoặc thông </w:t>
            </w:r>
            <w:r w:rsidRPr="00525EA0">
              <w:rPr>
                <w:rFonts w:ascii="Times New Roman" w:hAnsi="Times New Roman"/>
                <w:sz w:val="26"/>
                <w:szCs w:val="26"/>
                <w:lang w:val="vi-VN"/>
              </w:rPr>
              <w:t xml:space="preserve">qua dịch vụ bưu chính </w:t>
            </w:r>
            <w:r w:rsidRPr="00525EA0">
              <w:rPr>
                <w:rFonts w:ascii="Times New Roman" w:hAnsi="Times New Roman"/>
                <w:sz w:val="26"/>
                <w:szCs w:val="26"/>
              </w:rPr>
              <w:t xml:space="preserve">công ích cán bộ, công chức, viên chức tiếp nhận hồ sơ tại Bộ phận </w:t>
            </w:r>
            <w:r w:rsidRPr="00525EA0">
              <w:rPr>
                <w:rFonts w:ascii="Times New Roman" w:hAnsi="Times New Roman"/>
                <w:sz w:val="26"/>
                <w:szCs w:val="26"/>
                <w:lang w:val="vi-VN"/>
              </w:rPr>
              <w:t>tiếp nhận và trả kết quả</w:t>
            </w:r>
            <w:r w:rsidRPr="00525EA0">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2CFFF052" w14:textId="77777777" w:rsidR="00EA07FE" w:rsidRPr="00525EA0"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525EA0">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1B34EAE" w14:textId="77777777" w:rsidR="00EA07FE" w:rsidRPr="00525EA0"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525EA0">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06DE61B3" w14:textId="77777777" w:rsidR="00EA07FE" w:rsidRDefault="00EA07FE" w:rsidP="0088110F">
            <w:pPr>
              <w:spacing w:before="120" w:after="120"/>
              <w:ind w:firstLine="347"/>
              <w:jc w:val="both"/>
              <w:rPr>
                <w:sz w:val="26"/>
                <w:szCs w:val="26"/>
              </w:rPr>
            </w:pPr>
            <w:r w:rsidRPr="00525EA0">
              <w:rPr>
                <w:sz w:val="26"/>
                <w:szCs w:val="26"/>
              </w:rPr>
              <w:t xml:space="preserve">c) Trường hợp hồ sơ đầy đủ, chính xác theo quy định, cán bộ, công chức, viên chức tiếp nhận hồ sơ và lập Giấy tiếp nhận hồ sơ và hẹn </w:t>
            </w:r>
            <w:r w:rsidRPr="00525EA0">
              <w:rPr>
                <w:sz w:val="26"/>
                <w:szCs w:val="26"/>
              </w:rPr>
              <w:lastRenderedPageBreak/>
              <w:t>ngày trả kết quả; đồng thời, chuyển cho cơ quan có thẩm quyền để giải quyết theo quy trình.</w:t>
            </w:r>
          </w:p>
          <w:p w14:paraId="1C56C681" w14:textId="77777777" w:rsidR="00EA07FE" w:rsidRDefault="00EA07FE" w:rsidP="0088110F">
            <w:pPr>
              <w:pStyle w:val="NormalWeb"/>
              <w:shd w:val="clear" w:color="auto" w:fill="FFFFFF"/>
              <w:spacing w:before="0" w:beforeAutospacing="0" w:after="120" w:afterAutospacing="0" w:line="234" w:lineRule="atLeast"/>
              <w:ind w:firstLine="34"/>
              <w:jc w:val="both"/>
              <w:rPr>
                <w:rFonts w:ascii="Times New Roman" w:hAnsi="Times New Roman"/>
                <w:sz w:val="26"/>
                <w:szCs w:val="26"/>
              </w:rPr>
            </w:pPr>
            <w:r>
              <w:rPr>
                <w:rFonts w:ascii="Times New Roman" w:hAnsi="Times New Roman"/>
                <w:sz w:val="26"/>
                <w:szCs w:val="26"/>
              </w:rPr>
              <w:t xml:space="preserve">     2. Đối với hồ sơ được nộp trực tuyến thông qua Cổng Dịch vụ công của tỉnh, cán bộ, công chức, viên chức tiếp nhận hồ sơ tại Bộ phận </w:t>
            </w:r>
            <w:r>
              <w:rPr>
                <w:rFonts w:ascii="Times New Roman" w:hAnsi="Times New Roman"/>
                <w:sz w:val="26"/>
                <w:szCs w:val="26"/>
                <w:lang w:val="vi-VN"/>
              </w:rPr>
              <w:t>tiếp nhận và trả kết quả</w:t>
            </w:r>
            <w:r>
              <w:rPr>
                <w:rFonts w:ascii="Times New Roman" w:hAnsi="Times New Roman"/>
                <w:sz w:val="26"/>
                <w:szCs w:val="26"/>
              </w:rPr>
              <w:t xml:space="preserve"> phải xem xét, kiểm tra tính chính xác, đầy đủ của hồ sơ. </w:t>
            </w:r>
          </w:p>
          <w:p w14:paraId="4809F85D" w14:textId="77777777" w:rsidR="00EA07FE" w:rsidRDefault="00EA07FE" w:rsidP="0088110F">
            <w:pPr>
              <w:pStyle w:val="NormalWeb"/>
              <w:shd w:val="clear" w:color="auto" w:fill="FFFFFF"/>
              <w:spacing w:before="0" w:beforeAutospacing="0" w:after="120" w:afterAutospacing="0" w:line="234" w:lineRule="atLeast"/>
              <w:ind w:firstLine="34"/>
              <w:jc w:val="both"/>
              <w:rPr>
                <w:rFonts w:ascii="Times New Roman" w:hAnsi="Times New Roman"/>
                <w:sz w:val="26"/>
                <w:szCs w:val="26"/>
              </w:rPr>
            </w:pPr>
            <w:r>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4189D5C9" w14:textId="77777777" w:rsidR="00EA07FE" w:rsidRPr="00525EA0" w:rsidRDefault="00EA07FE" w:rsidP="0088110F">
            <w:pPr>
              <w:spacing w:before="120" w:after="120"/>
              <w:ind w:firstLine="347"/>
              <w:jc w:val="both"/>
              <w:rPr>
                <w:sz w:val="26"/>
                <w:szCs w:val="26"/>
              </w:rPr>
            </w:pPr>
            <w:r>
              <w:rPr>
                <w:sz w:val="26"/>
                <w:szCs w:val="26"/>
              </w:rPr>
              <w:t xml:space="preserve">b) Nếu hồ sơ của tổ chức, cá nhân đầy đủ, hợp lệ thì cán bộ, công chức, viên chức tại Bộ phận </w:t>
            </w:r>
            <w:r>
              <w:rPr>
                <w:sz w:val="26"/>
                <w:szCs w:val="26"/>
                <w:lang w:val="vi-VN"/>
              </w:rPr>
              <w:t>tiếp nhận và trả kết quả</w:t>
            </w:r>
            <w:r>
              <w:rPr>
                <w:sz w:val="26"/>
                <w:szCs w:val="26"/>
              </w:rPr>
              <w:t xml:space="preserve"> tiếp nhận và chuyển cho cơ quan có thẩm quyền để giải quyết theo quy trình.</w:t>
            </w:r>
          </w:p>
        </w:tc>
        <w:tc>
          <w:tcPr>
            <w:tcW w:w="3118" w:type="dxa"/>
            <w:vAlign w:val="center"/>
          </w:tcPr>
          <w:p w14:paraId="5FDB5D3B" w14:textId="77777777" w:rsidR="00EA07FE" w:rsidRPr="00525EA0" w:rsidRDefault="00EA07FE" w:rsidP="0088110F">
            <w:pPr>
              <w:pStyle w:val="NormalWeb"/>
              <w:spacing w:before="0" w:beforeAutospacing="0" w:after="120" w:afterAutospacing="0" w:line="234" w:lineRule="atLeast"/>
              <w:jc w:val="both"/>
              <w:rPr>
                <w:rFonts w:ascii="Times New Roman" w:hAnsi="Times New Roman"/>
                <w:b/>
                <w:sz w:val="26"/>
                <w:szCs w:val="26"/>
              </w:rPr>
            </w:pPr>
            <w:r w:rsidRPr="00525EA0">
              <w:rPr>
                <w:sz w:val="26"/>
                <w:szCs w:val="26"/>
              </w:rPr>
              <w:lastRenderedPageBreak/>
              <w:t>C</w:t>
            </w:r>
            <w:r w:rsidRPr="00525EA0">
              <w:rPr>
                <w:rStyle w:val="fontstyle21"/>
              </w:rPr>
              <w:t xml:space="preserve">huyển ngay hồ sơ tiếp nhận trực tiếp trong ngày làm việc </w:t>
            </w:r>
            <w:r w:rsidRPr="00525EA0">
              <w:rPr>
                <w:rStyle w:val="fontstyle21"/>
                <w:i/>
              </w:rPr>
              <w:t>(k</w:t>
            </w:r>
            <w:r w:rsidRPr="00525EA0">
              <w:rPr>
                <w:rFonts w:ascii="Times New Roman" w:hAnsi="Times New Roman"/>
                <w:i/>
                <w:sz w:val="26"/>
                <w:szCs w:val="26"/>
              </w:rPr>
              <w:t>hông để quá 3 giờ làm việc)</w:t>
            </w:r>
            <w:r w:rsidRPr="00525EA0">
              <w:rPr>
                <w:rStyle w:val="fontstyle21"/>
              </w:rPr>
              <w:t xml:space="preserve"> hoặc chuyển vào đầu giờ ngày làm việc tiếp theo đối với trường hợp tiếp nhận sau 15 giờ hàng ngày.</w:t>
            </w:r>
          </w:p>
        </w:tc>
        <w:tc>
          <w:tcPr>
            <w:tcW w:w="1388" w:type="dxa"/>
            <w:vMerge w:val="restart"/>
            <w:vAlign w:val="center"/>
          </w:tcPr>
          <w:p w14:paraId="7D9478C5" w14:textId="77777777" w:rsidR="00EA07FE" w:rsidRPr="00525EA0" w:rsidRDefault="00EA07FE" w:rsidP="0088110F">
            <w:pPr>
              <w:jc w:val="center"/>
              <w:rPr>
                <w:i/>
                <w:sz w:val="26"/>
                <w:szCs w:val="26"/>
                <w:lang w:val="vi-VN"/>
              </w:rPr>
            </w:pPr>
          </w:p>
        </w:tc>
      </w:tr>
      <w:tr w:rsidR="00EA07FE" w:rsidRPr="00525EA0" w14:paraId="056CD281" w14:textId="77777777" w:rsidTr="0088110F">
        <w:trPr>
          <w:trHeight w:val="600"/>
        </w:trPr>
        <w:tc>
          <w:tcPr>
            <w:tcW w:w="851" w:type="dxa"/>
            <w:vMerge/>
          </w:tcPr>
          <w:p w14:paraId="0867F62D" w14:textId="77777777" w:rsidR="00EA07FE" w:rsidRPr="00525EA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75BCAA8" w14:textId="77777777" w:rsidR="00EA07FE" w:rsidRPr="00525EA0" w:rsidRDefault="00EA07FE" w:rsidP="0088110F">
            <w:pPr>
              <w:spacing w:before="120" w:after="120"/>
              <w:jc w:val="both"/>
              <w:rPr>
                <w:b/>
                <w:sz w:val="26"/>
                <w:szCs w:val="26"/>
              </w:rPr>
            </w:pPr>
          </w:p>
        </w:tc>
        <w:tc>
          <w:tcPr>
            <w:tcW w:w="7513" w:type="dxa"/>
            <w:vMerge/>
          </w:tcPr>
          <w:p w14:paraId="377A4C40" w14:textId="77777777" w:rsidR="00EA07FE" w:rsidRPr="00525EA0" w:rsidRDefault="00EA07FE" w:rsidP="0088110F">
            <w:pPr>
              <w:pStyle w:val="NormalWeb"/>
              <w:spacing w:before="0" w:beforeAutospacing="0" w:after="120" w:afterAutospacing="0" w:line="234" w:lineRule="atLeast"/>
              <w:ind w:firstLine="347"/>
              <w:jc w:val="both"/>
              <w:rPr>
                <w:rFonts w:ascii="Times New Roman" w:hAnsi="Times New Roman"/>
                <w:b/>
                <w:sz w:val="26"/>
                <w:szCs w:val="26"/>
              </w:rPr>
            </w:pPr>
          </w:p>
        </w:tc>
        <w:tc>
          <w:tcPr>
            <w:tcW w:w="3118" w:type="dxa"/>
            <w:vAlign w:val="center"/>
          </w:tcPr>
          <w:p w14:paraId="69CBF615" w14:textId="77777777" w:rsidR="00EA07FE" w:rsidRPr="00525EA0" w:rsidRDefault="00EA07FE" w:rsidP="0088110F">
            <w:pPr>
              <w:pStyle w:val="NormalWeb"/>
              <w:spacing w:before="0" w:beforeAutospacing="0" w:after="120" w:afterAutospacing="0" w:line="234" w:lineRule="atLeast"/>
              <w:jc w:val="center"/>
              <w:rPr>
                <w:rFonts w:ascii="Times New Roman" w:hAnsi="Times New Roman"/>
                <w:sz w:val="26"/>
                <w:szCs w:val="26"/>
              </w:rPr>
            </w:pPr>
            <w:r w:rsidRPr="00525EA0">
              <w:rPr>
                <w:rFonts w:ascii="Times New Roman" w:hAnsi="Times New Roman"/>
                <w:sz w:val="26"/>
                <w:szCs w:val="26"/>
              </w:rPr>
              <w:t>Không quá 1/2 ngày kể từ ngày phát sinh hồ sơ trực tuyến</w:t>
            </w:r>
          </w:p>
        </w:tc>
        <w:tc>
          <w:tcPr>
            <w:tcW w:w="1388" w:type="dxa"/>
            <w:vMerge/>
          </w:tcPr>
          <w:p w14:paraId="50AC84BB" w14:textId="77777777" w:rsidR="00EA07FE" w:rsidRPr="00525EA0"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525EA0" w14:paraId="2F483DD9" w14:textId="77777777" w:rsidTr="0088110F">
        <w:tc>
          <w:tcPr>
            <w:tcW w:w="851" w:type="dxa"/>
            <w:vMerge w:val="restart"/>
            <w:vAlign w:val="center"/>
          </w:tcPr>
          <w:p w14:paraId="3AD446CD" w14:textId="77777777" w:rsidR="00EA07FE" w:rsidRPr="00525EA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525EA0">
              <w:rPr>
                <w:rFonts w:ascii="Times New Roman" w:hAnsi="Times New Roman"/>
                <w:b/>
                <w:sz w:val="26"/>
                <w:szCs w:val="26"/>
              </w:rPr>
              <w:t>Bước 3</w:t>
            </w:r>
          </w:p>
        </w:tc>
        <w:tc>
          <w:tcPr>
            <w:tcW w:w="2376" w:type="dxa"/>
            <w:vMerge w:val="restart"/>
            <w:vAlign w:val="center"/>
          </w:tcPr>
          <w:p w14:paraId="7CACF931" w14:textId="77777777" w:rsidR="00EA07FE" w:rsidRPr="00525EA0" w:rsidRDefault="00EA07FE" w:rsidP="0088110F">
            <w:pPr>
              <w:pStyle w:val="NormalWeb"/>
              <w:spacing w:before="0" w:beforeAutospacing="0" w:after="120" w:afterAutospacing="0" w:line="234" w:lineRule="atLeast"/>
              <w:jc w:val="both"/>
              <w:rPr>
                <w:rFonts w:ascii="Times New Roman" w:hAnsi="Times New Roman"/>
                <w:b/>
                <w:sz w:val="26"/>
                <w:szCs w:val="26"/>
              </w:rPr>
            </w:pPr>
            <w:r w:rsidRPr="00525EA0">
              <w:rPr>
                <w:rStyle w:val="fontstyle01"/>
              </w:rPr>
              <w:t>Giải quyết thủ tục hành chính</w:t>
            </w:r>
          </w:p>
        </w:tc>
        <w:tc>
          <w:tcPr>
            <w:tcW w:w="7513" w:type="dxa"/>
          </w:tcPr>
          <w:p w14:paraId="12E0BB06" w14:textId="77777777" w:rsidR="00EA07FE" w:rsidRPr="00525EA0" w:rsidRDefault="00EA07FE" w:rsidP="0088110F">
            <w:pPr>
              <w:spacing w:before="120" w:after="120"/>
              <w:jc w:val="both"/>
              <w:rPr>
                <w:sz w:val="26"/>
                <w:szCs w:val="26"/>
              </w:rPr>
            </w:pPr>
            <w:r w:rsidRPr="00525EA0">
              <w:rPr>
                <w:rStyle w:val="fontstyle21"/>
              </w:rPr>
              <w:t xml:space="preserve">Sau khi nhận hồ sơ thủ tục hành chính từ </w:t>
            </w:r>
            <w:r w:rsidRPr="00525EA0">
              <w:rPr>
                <w:sz w:val="26"/>
                <w:szCs w:val="26"/>
              </w:rPr>
              <w:t xml:space="preserve">Bộ phận </w:t>
            </w:r>
            <w:r w:rsidRPr="00525EA0">
              <w:rPr>
                <w:sz w:val="26"/>
                <w:szCs w:val="26"/>
                <w:lang w:val="vi-VN"/>
              </w:rPr>
              <w:t>tiếp nhận và trả kết quả</w:t>
            </w:r>
            <w:r w:rsidRPr="00525EA0">
              <w:rPr>
                <w:sz w:val="26"/>
                <w:szCs w:val="26"/>
              </w:rPr>
              <w:t xml:space="preserve"> </w:t>
            </w:r>
            <w:r w:rsidRPr="00525EA0">
              <w:rPr>
                <w:rStyle w:val="fontstyle21"/>
              </w:rPr>
              <w:t>công chức, viên chức xử lý xem xét, thẩm định hồ sơ, trình phê duyệt kết quả giải quyết thủ tục hành chính:</w:t>
            </w:r>
          </w:p>
        </w:tc>
        <w:tc>
          <w:tcPr>
            <w:tcW w:w="3118" w:type="dxa"/>
            <w:vAlign w:val="center"/>
          </w:tcPr>
          <w:p w14:paraId="52739026" w14:textId="77777777" w:rsidR="00EA07FE" w:rsidRPr="00525EA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525EA0">
              <w:rPr>
                <w:rFonts w:ascii="Times New Roman" w:hAnsi="Times New Roman"/>
                <w:b/>
                <w:sz w:val="26"/>
                <w:szCs w:val="26"/>
              </w:rPr>
              <w:t>120 ngày</w:t>
            </w:r>
            <w:r w:rsidRPr="00525EA0">
              <w:rPr>
                <w:rFonts w:ascii="Times New Roman" w:hAnsi="Times New Roman"/>
                <w:sz w:val="26"/>
                <w:szCs w:val="26"/>
              </w:rPr>
              <w:t>, trong đó:</w:t>
            </w:r>
          </w:p>
        </w:tc>
        <w:tc>
          <w:tcPr>
            <w:tcW w:w="1388" w:type="dxa"/>
            <w:vAlign w:val="center"/>
          </w:tcPr>
          <w:p w14:paraId="366DD9C5" w14:textId="77777777" w:rsidR="00EA07FE" w:rsidRPr="00525EA0"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525EA0" w14:paraId="41ED2804" w14:textId="77777777" w:rsidTr="0088110F">
        <w:tc>
          <w:tcPr>
            <w:tcW w:w="851" w:type="dxa"/>
            <w:vMerge/>
          </w:tcPr>
          <w:p w14:paraId="01797B2A" w14:textId="77777777" w:rsidR="00EA07FE" w:rsidRPr="00525EA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C7698C1" w14:textId="77777777" w:rsidR="00EA07FE" w:rsidRPr="00525EA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CCEFB2E" w14:textId="77777777" w:rsidR="00EA07FE" w:rsidRPr="00525EA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525EA0">
              <w:rPr>
                <w:rFonts w:ascii="Times New Roman" w:hAnsi="Times New Roman"/>
                <w:bCs/>
                <w:i/>
                <w:sz w:val="26"/>
                <w:szCs w:val="26"/>
              </w:rPr>
              <w:t>1. Tiếp nhận hồ sơ (Bộ phận TN&amp;TKQ)</w:t>
            </w:r>
          </w:p>
        </w:tc>
        <w:tc>
          <w:tcPr>
            <w:tcW w:w="3118" w:type="dxa"/>
            <w:vAlign w:val="center"/>
          </w:tcPr>
          <w:p w14:paraId="0B86FB9A" w14:textId="77777777" w:rsidR="00EA07FE" w:rsidRPr="00525EA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525EA0">
              <w:rPr>
                <w:rFonts w:ascii="Times New Roman" w:hAnsi="Times New Roman"/>
                <w:bCs/>
                <w:i/>
                <w:sz w:val="26"/>
                <w:szCs w:val="26"/>
              </w:rPr>
              <w:t>½ ngày</w:t>
            </w:r>
          </w:p>
        </w:tc>
        <w:tc>
          <w:tcPr>
            <w:tcW w:w="1388" w:type="dxa"/>
          </w:tcPr>
          <w:p w14:paraId="546F03AF" w14:textId="77777777" w:rsidR="00EA07FE" w:rsidRPr="00525EA0"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525EA0" w14:paraId="6CEF2799" w14:textId="77777777" w:rsidTr="0088110F">
        <w:tc>
          <w:tcPr>
            <w:tcW w:w="851" w:type="dxa"/>
            <w:vMerge/>
          </w:tcPr>
          <w:p w14:paraId="4224FA51" w14:textId="77777777" w:rsidR="00EA07FE" w:rsidRPr="00525EA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FA3DF9A" w14:textId="77777777" w:rsidR="00EA07FE" w:rsidRPr="00525EA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CC5D92E" w14:textId="77777777" w:rsidR="00EA07FE" w:rsidRPr="00525EA0"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525EA0">
              <w:rPr>
                <w:rFonts w:ascii="Times New Roman" w:hAnsi="Times New Roman"/>
                <w:bCs/>
                <w:i/>
                <w:sz w:val="26"/>
                <w:szCs w:val="26"/>
              </w:rPr>
              <w:t>2. Giải quyết hồ sơ (cơ quan/bộ phận chuyên môn), t</w:t>
            </w:r>
            <w:r w:rsidRPr="00525EA0">
              <w:rPr>
                <w:rFonts w:ascii="Times New Roman" w:hAnsi="Times New Roman"/>
                <w:i/>
                <w:sz w:val="26"/>
                <w:szCs w:val="26"/>
              </w:rPr>
              <w:t>rong đó:</w:t>
            </w:r>
          </w:p>
        </w:tc>
        <w:tc>
          <w:tcPr>
            <w:tcW w:w="3118" w:type="dxa"/>
            <w:vAlign w:val="center"/>
          </w:tcPr>
          <w:p w14:paraId="7D29A96D" w14:textId="77777777" w:rsidR="00EA07FE" w:rsidRPr="00525EA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525EA0">
              <w:rPr>
                <w:rFonts w:ascii="Times New Roman" w:hAnsi="Times New Roman"/>
                <w:bCs/>
                <w:i/>
                <w:sz w:val="26"/>
                <w:szCs w:val="26"/>
              </w:rPr>
              <w:t>119 ngày</w:t>
            </w:r>
          </w:p>
        </w:tc>
        <w:tc>
          <w:tcPr>
            <w:tcW w:w="1388" w:type="dxa"/>
          </w:tcPr>
          <w:p w14:paraId="4255B435" w14:textId="77777777" w:rsidR="00EA07FE" w:rsidRPr="00525EA0"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525EA0" w14:paraId="12A07489" w14:textId="77777777" w:rsidTr="0088110F">
        <w:tc>
          <w:tcPr>
            <w:tcW w:w="851" w:type="dxa"/>
            <w:vMerge/>
          </w:tcPr>
          <w:p w14:paraId="2DCF0A53" w14:textId="77777777" w:rsidR="00EA07FE" w:rsidRPr="00525EA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ACBE1CC" w14:textId="77777777" w:rsidR="00EA07FE" w:rsidRPr="00525EA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AA25288" w14:textId="77777777" w:rsidR="00EA07FE" w:rsidRPr="00525EA0" w:rsidRDefault="00EA07FE" w:rsidP="0088110F">
            <w:pPr>
              <w:pStyle w:val="NormalWeb"/>
              <w:spacing w:before="0" w:beforeAutospacing="0" w:after="120" w:afterAutospacing="0" w:line="234" w:lineRule="atLeast"/>
              <w:jc w:val="both"/>
              <w:rPr>
                <w:rFonts w:ascii="Times New Roman" w:hAnsi="Times New Roman"/>
                <w:b/>
                <w:sz w:val="26"/>
                <w:szCs w:val="26"/>
              </w:rPr>
            </w:pPr>
            <w:r w:rsidRPr="00525EA0">
              <w:rPr>
                <w:rStyle w:val="fontstyle21"/>
              </w:rPr>
              <w:t xml:space="preserve">- Trường hợp thủ tục hành chính không quy định phải thẩm tra, xác minh hồ sơ, lấy ý kiến của cơ quan, tổ chức, có liên quan, cán bộ, công chức, viên chức được giao xử lý hồ sơ thẩm định, trình </w:t>
            </w:r>
            <w:r w:rsidRPr="00525EA0">
              <w:rPr>
                <w:rStyle w:val="fontstyle21"/>
              </w:rPr>
              <w:lastRenderedPageBreak/>
              <w:t>cấp có thẩm quyền quyết định; cập nhật thông tin vào Phần mềm một cửa điện tử; trả kết quả giải quyết thủ tục hành chính.</w:t>
            </w:r>
          </w:p>
        </w:tc>
        <w:tc>
          <w:tcPr>
            <w:tcW w:w="3118" w:type="dxa"/>
            <w:vAlign w:val="center"/>
          </w:tcPr>
          <w:p w14:paraId="40451C53" w14:textId="77777777" w:rsidR="00EA07FE" w:rsidRPr="00525EA0"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365C6BCD" w14:textId="77777777" w:rsidR="00EA07FE" w:rsidRPr="00525EA0"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525EA0" w14:paraId="7857E8B5" w14:textId="77777777" w:rsidTr="0088110F">
        <w:tc>
          <w:tcPr>
            <w:tcW w:w="851" w:type="dxa"/>
            <w:vMerge/>
          </w:tcPr>
          <w:p w14:paraId="30A3762D" w14:textId="77777777" w:rsidR="00EA07FE" w:rsidRPr="00525EA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9F95DFD" w14:textId="77777777" w:rsidR="00EA07FE" w:rsidRPr="00525EA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E976AE2" w14:textId="77777777" w:rsidR="00EA07FE" w:rsidRPr="00525EA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525EA0">
              <w:rPr>
                <w:rFonts w:ascii="Times New Roman" w:hAnsi="Times New Roman"/>
                <w:bCs/>
                <w:i/>
                <w:sz w:val="26"/>
                <w:szCs w:val="26"/>
              </w:rPr>
              <w:t>+ Nghiên cứu, khảo sát sơ bộ, khảo sát chính thức, dự thảo báo cáo</w:t>
            </w:r>
          </w:p>
          <w:p w14:paraId="51EC2DE0" w14:textId="77777777" w:rsidR="00EA07FE" w:rsidRPr="00525EA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525EA0">
              <w:rPr>
                <w:rFonts w:ascii="Times New Roman" w:hAnsi="Times New Roman"/>
                <w:bCs/>
                <w:i/>
                <w:sz w:val="26"/>
                <w:szCs w:val="26"/>
              </w:rPr>
              <w:t>+ Ý kiến Trường được đánh giá</w:t>
            </w:r>
          </w:p>
          <w:p w14:paraId="6CA8D90B" w14:textId="77777777" w:rsidR="00EA07FE" w:rsidRPr="00525EA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525EA0">
              <w:rPr>
                <w:rFonts w:ascii="Times New Roman" w:hAnsi="Times New Roman"/>
                <w:bCs/>
                <w:i/>
                <w:sz w:val="26"/>
                <w:szCs w:val="26"/>
              </w:rPr>
              <w:t>+ Ý kiến tiếp thu của Đoàn đánh giá</w:t>
            </w:r>
          </w:p>
          <w:p w14:paraId="249B5FB4" w14:textId="77777777" w:rsidR="00EA07FE" w:rsidRPr="00525EA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525EA0">
              <w:rPr>
                <w:rFonts w:ascii="Times New Roman" w:hAnsi="Times New Roman"/>
                <w:bCs/>
                <w:i/>
                <w:sz w:val="26"/>
                <w:szCs w:val="26"/>
              </w:rPr>
              <w:t>+ Đoàn đánh giá hoàn thiện báo cáo</w:t>
            </w:r>
          </w:p>
          <w:p w14:paraId="77B334A9" w14:textId="77777777" w:rsidR="00EA07FE" w:rsidRPr="00525EA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525EA0">
              <w:rPr>
                <w:rFonts w:ascii="Times New Roman" w:hAnsi="Times New Roman"/>
                <w:bCs/>
                <w:i/>
                <w:sz w:val="26"/>
                <w:szCs w:val="26"/>
              </w:rPr>
              <w:t xml:space="preserve">+ Chuyên viên </w:t>
            </w:r>
          </w:p>
          <w:p w14:paraId="30F8210B" w14:textId="77777777" w:rsidR="00EA07FE" w:rsidRPr="00525EA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525EA0">
              <w:rPr>
                <w:rFonts w:ascii="Times New Roman" w:hAnsi="Times New Roman"/>
                <w:bCs/>
                <w:i/>
                <w:sz w:val="26"/>
                <w:szCs w:val="26"/>
              </w:rPr>
              <w:t>+ Lãnh đạo phòng/bộ phận</w:t>
            </w:r>
          </w:p>
          <w:p w14:paraId="3A188155" w14:textId="77777777" w:rsidR="00EA07FE" w:rsidRPr="00525EA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525EA0">
              <w:rPr>
                <w:rFonts w:ascii="Times New Roman" w:hAnsi="Times New Roman"/>
                <w:bCs/>
                <w:i/>
                <w:sz w:val="26"/>
                <w:szCs w:val="26"/>
              </w:rPr>
              <w:t xml:space="preserve">+ Lãnh đạo đơn vị: </w:t>
            </w:r>
          </w:p>
          <w:p w14:paraId="592667A7" w14:textId="77777777" w:rsidR="00EA07FE" w:rsidRPr="00525EA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525EA0">
              <w:rPr>
                <w:rFonts w:ascii="Times New Roman" w:hAnsi="Times New Roman"/>
                <w:bCs/>
                <w:i/>
                <w:sz w:val="26"/>
                <w:szCs w:val="26"/>
              </w:rPr>
              <w:t xml:space="preserve">+ Văn thư đơn vị: </w:t>
            </w:r>
          </w:p>
          <w:p w14:paraId="31636057" w14:textId="77777777" w:rsidR="00EA07FE" w:rsidRPr="00525EA0" w:rsidRDefault="00EA07FE" w:rsidP="0088110F">
            <w:pPr>
              <w:pStyle w:val="NormalWeb"/>
              <w:spacing w:before="0" w:beforeAutospacing="0" w:after="120" w:afterAutospacing="0" w:line="234" w:lineRule="atLeast"/>
              <w:jc w:val="both"/>
              <w:rPr>
                <w:rFonts w:ascii="Times New Roman" w:hAnsi="Times New Roman"/>
                <w:b/>
                <w:sz w:val="26"/>
                <w:szCs w:val="26"/>
              </w:rPr>
            </w:pPr>
            <w:r w:rsidRPr="00525EA0">
              <w:rPr>
                <w:rFonts w:ascii="Times New Roman" w:hAnsi="Times New Roman"/>
                <w:b/>
                <w:sz w:val="26"/>
                <w:szCs w:val="26"/>
              </w:rPr>
              <w:t xml:space="preserve">+ </w:t>
            </w:r>
            <w:r w:rsidRPr="00525EA0">
              <w:rPr>
                <w:rFonts w:ascii="Times New Roman" w:hAnsi="Times New Roman"/>
                <w:sz w:val="26"/>
                <w:szCs w:val="26"/>
              </w:rPr>
              <w:t>Sở GDĐT</w:t>
            </w:r>
            <w:r w:rsidRPr="00525EA0">
              <w:rPr>
                <w:rFonts w:ascii="Times New Roman" w:hAnsi="Times New Roman"/>
                <w:b/>
                <w:sz w:val="26"/>
                <w:szCs w:val="26"/>
              </w:rPr>
              <w:t xml:space="preserve"> </w:t>
            </w:r>
          </w:p>
        </w:tc>
        <w:tc>
          <w:tcPr>
            <w:tcW w:w="3118" w:type="dxa"/>
            <w:vAlign w:val="center"/>
          </w:tcPr>
          <w:p w14:paraId="4C73A7F2" w14:textId="77777777" w:rsidR="00EA07FE" w:rsidRPr="00525EA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525EA0">
              <w:rPr>
                <w:rFonts w:ascii="Times New Roman" w:hAnsi="Times New Roman"/>
                <w:bCs/>
                <w:i/>
                <w:sz w:val="26"/>
                <w:szCs w:val="26"/>
              </w:rPr>
              <w:t>70 ngày</w:t>
            </w:r>
          </w:p>
          <w:p w14:paraId="0BFECD8D" w14:textId="77777777" w:rsidR="00EA07FE" w:rsidRPr="00525EA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525EA0">
              <w:rPr>
                <w:rFonts w:ascii="Times New Roman" w:hAnsi="Times New Roman"/>
                <w:bCs/>
                <w:i/>
                <w:sz w:val="26"/>
                <w:szCs w:val="26"/>
              </w:rPr>
              <w:t>10 ngày</w:t>
            </w:r>
          </w:p>
          <w:p w14:paraId="49205D82" w14:textId="77777777" w:rsidR="00EA07FE" w:rsidRPr="00525EA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525EA0">
              <w:rPr>
                <w:rFonts w:ascii="Times New Roman" w:hAnsi="Times New Roman"/>
                <w:bCs/>
                <w:i/>
                <w:sz w:val="26"/>
                <w:szCs w:val="26"/>
              </w:rPr>
              <w:t>10 ngày</w:t>
            </w:r>
          </w:p>
          <w:p w14:paraId="79B02269" w14:textId="77777777" w:rsidR="00EA07FE" w:rsidRPr="00525EA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525EA0">
              <w:rPr>
                <w:rFonts w:ascii="Times New Roman" w:hAnsi="Times New Roman"/>
                <w:bCs/>
                <w:i/>
                <w:sz w:val="26"/>
                <w:szCs w:val="26"/>
              </w:rPr>
              <w:t>10 ngày</w:t>
            </w:r>
          </w:p>
          <w:p w14:paraId="7524FC58" w14:textId="77777777" w:rsidR="00EA07FE" w:rsidRPr="00525EA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525EA0">
              <w:rPr>
                <w:rFonts w:ascii="Times New Roman" w:hAnsi="Times New Roman"/>
                <w:bCs/>
                <w:i/>
                <w:sz w:val="26"/>
                <w:szCs w:val="26"/>
              </w:rPr>
              <w:t>12 ngày</w:t>
            </w:r>
          </w:p>
          <w:p w14:paraId="26F1B2E2" w14:textId="77777777" w:rsidR="00EA07FE" w:rsidRPr="00525EA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525EA0">
              <w:rPr>
                <w:rFonts w:ascii="Times New Roman" w:hAnsi="Times New Roman"/>
                <w:bCs/>
                <w:i/>
                <w:sz w:val="26"/>
                <w:szCs w:val="26"/>
              </w:rPr>
              <w:t>1 ngày</w:t>
            </w:r>
          </w:p>
          <w:p w14:paraId="216845C5" w14:textId="77777777" w:rsidR="00EA07FE" w:rsidRPr="00525EA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525EA0">
              <w:rPr>
                <w:rFonts w:ascii="Times New Roman" w:hAnsi="Times New Roman"/>
                <w:bCs/>
                <w:i/>
                <w:sz w:val="26"/>
                <w:szCs w:val="26"/>
              </w:rPr>
              <w:t>1/2 ngày</w:t>
            </w:r>
          </w:p>
          <w:p w14:paraId="38495CDA" w14:textId="77777777" w:rsidR="00EA07FE" w:rsidRPr="00525EA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525EA0">
              <w:rPr>
                <w:rFonts w:ascii="Times New Roman" w:hAnsi="Times New Roman"/>
                <w:bCs/>
                <w:i/>
                <w:sz w:val="26"/>
                <w:szCs w:val="26"/>
              </w:rPr>
              <w:t>1/2 ngày</w:t>
            </w:r>
          </w:p>
          <w:p w14:paraId="717BD934" w14:textId="77777777" w:rsidR="00EA07FE" w:rsidRPr="00525EA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525EA0">
              <w:rPr>
                <w:rFonts w:ascii="Times New Roman" w:hAnsi="Times New Roman"/>
                <w:bCs/>
                <w:i/>
                <w:sz w:val="26"/>
                <w:szCs w:val="26"/>
              </w:rPr>
              <w:t>5 ngày</w:t>
            </w:r>
          </w:p>
        </w:tc>
        <w:tc>
          <w:tcPr>
            <w:tcW w:w="1388" w:type="dxa"/>
          </w:tcPr>
          <w:p w14:paraId="3748A111" w14:textId="77777777" w:rsidR="00EA07FE" w:rsidRPr="00525EA0"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525EA0" w14:paraId="4821C777" w14:textId="77777777" w:rsidTr="0088110F">
        <w:tc>
          <w:tcPr>
            <w:tcW w:w="851" w:type="dxa"/>
            <w:vAlign w:val="center"/>
          </w:tcPr>
          <w:p w14:paraId="5F87584B" w14:textId="77777777" w:rsidR="00EA07FE" w:rsidRPr="00525EA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525EA0">
              <w:rPr>
                <w:rFonts w:ascii="Times New Roman" w:hAnsi="Times New Roman"/>
                <w:b/>
                <w:sz w:val="26"/>
                <w:szCs w:val="26"/>
              </w:rPr>
              <w:t>Bước 4</w:t>
            </w:r>
          </w:p>
        </w:tc>
        <w:tc>
          <w:tcPr>
            <w:tcW w:w="2376" w:type="dxa"/>
          </w:tcPr>
          <w:p w14:paraId="66532EDA" w14:textId="77777777" w:rsidR="00EA07FE" w:rsidRPr="00525EA0" w:rsidRDefault="00EA07FE" w:rsidP="0088110F">
            <w:pPr>
              <w:pStyle w:val="NormalWeb"/>
              <w:spacing w:before="0" w:beforeAutospacing="0" w:after="120" w:afterAutospacing="0" w:line="234" w:lineRule="atLeast"/>
              <w:jc w:val="both"/>
              <w:rPr>
                <w:rStyle w:val="fontstyle21"/>
                <w:i/>
              </w:rPr>
            </w:pPr>
            <w:r w:rsidRPr="00525EA0">
              <w:rPr>
                <w:rFonts w:ascii="Times New Roman" w:hAnsi="Times New Roman"/>
                <w:b/>
                <w:sz w:val="26"/>
                <w:szCs w:val="26"/>
                <w:lang w:val="nl-NL"/>
              </w:rPr>
              <w:t>Trả kết quả giải quyết thủ tục hành chính</w:t>
            </w:r>
            <w:r w:rsidRPr="00525EA0">
              <w:rPr>
                <w:rStyle w:val="fontstyle21"/>
                <w:i/>
              </w:rPr>
              <w:t xml:space="preserve"> </w:t>
            </w:r>
          </w:p>
          <w:p w14:paraId="203959D5" w14:textId="77777777" w:rsidR="00EA07FE" w:rsidRPr="00525EA0" w:rsidRDefault="00EA07FE" w:rsidP="0088110F">
            <w:pPr>
              <w:pStyle w:val="NormalWeb"/>
              <w:spacing w:before="0" w:beforeAutospacing="0" w:after="120" w:afterAutospacing="0" w:line="234" w:lineRule="atLeast"/>
              <w:jc w:val="both"/>
              <w:rPr>
                <w:rFonts w:ascii="Times New Roman" w:hAnsi="Times New Roman"/>
                <w:b/>
                <w:sz w:val="26"/>
                <w:szCs w:val="26"/>
              </w:rPr>
            </w:pPr>
            <w:r w:rsidRPr="00525EA0">
              <w:rPr>
                <w:rStyle w:val="fontstyle21"/>
                <w:i/>
              </w:rPr>
              <w:t xml:space="preserve">(Kết quả giải quyết thủ tục hành chính gửi trả cho tổ chức, cá nhân phải bảo đảm đầy đủ theo quy định mà cơ quan có thẩm quyền trả cho tổ chức, cá nhân sau </w:t>
            </w:r>
            <w:r w:rsidRPr="00525EA0">
              <w:rPr>
                <w:rStyle w:val="fontstyle21"/>
                <w:i/>
              </w:rPr>
              <w:lastRenderedPageBreak/>
              <w:t>khi giải quyết xong thủ tục hành chính)</w:t>
            </w:r>
          </w:p>
        </w:tc>
        <w:tc>
          <w:tcPr>
            <w:tcW w:w="7513" w:type="dxa"/>
          </w:tcPr>
          <w:p w14:paraId="533804CA" w14:textId="77777777" w:rsidR="00EA07FE" w:rsidRPr="00525EA0" w:rsidRDefault="00EA07FE" w:rsidP="0088110F">
            <w:pPr>
              <w:spacing w:before="120" w:after="120" w:line="340" w:lineRule="exact"/>
              <w:ind w:firstLine="205"/>
              <w:jc w:val="both"/>
              <w:rPr>
                <w:iCs/>
                <w:sz w:val="26"/>
                <w:szCs w:val="26"/>
                <w:lang w:val="nl-NL"/>
              </w:rPr>
            </w:pPr>
            <w:r w:rsidRPr="00525EA0">
              <w:rPr>
                <w:iCs/>
                <w:sz w:val="26"/>
                <w:szCs w:val="26"/>
                <w:lang w:val="nl-NL"/>
              </w:rPr>
              <w:lastRenderedPageBreak/>
              <w:t>Công chức tiếp nhận và trả  kết quả nhập vào sổ theo dõi hồ sơ và phần mềm điện tử thực hiện như sau:</w:t>
            </w:r>
          </w:p>
          <w:p w14:paraId="271C8D01" w14:textId="77777777" w:rsidR="00EA07FE" w:rsidRPr="00525EA0" w:rsidRDefault="00EA07FE" w:rsidP="0088110F">
            <w:pPr>
              <w:spacing w:before="120" w:after="120" w:line="340" w:lineRule="exact"/>
              <w:ind w:firstLine="205"/>
              <w:jc w:val="both"/>
              <w:rPr>
                <w:iCs/>
                <w:sz w:val="26"/>
                <w:szCs w:val="26"/>
                <w:lang w:val="nl-NL"/>
              </w:rPr>
            </w:pPr>
            <w:r w:rsidRPr="00525EA0">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0D5A2E1E" w14:textId="77777777" w:rsidR="00EA07FE" w:rsidRPr="00525EA0" w:rsidRDefault="00EA07FE" w:rsidP="0088110F">
            <w:pPr>
              <w:spacing w:before="120" w:after="120"/>
              <w:ind w:firstLine="205"/>
              <w:jc w:val="both"/>
              <w:rPr>
                <w:iCs/>
                <w:sz w:val="26"/>
                <w:szCs w:val="26"/>
                <w:lang w:val="nl-NL"/>
              </w:rPr>
            </w:pPr>
            <w:r w:rsidRPr="00525EA0">
              <w:rPr>
                <w:iCs/>
                <w:sz w:val="26"/>
                <w:szCs w:val="26"/>
                <w:lang w:val="nl-NL"/>
              </w:rPr>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525EA0">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57A7E4B4" w14:textId="77777777" w:rsidR="00EA07FE" w:rsidRPr="00525EA0" w:rsidRDefault="00EA07FE" w:rsidP="0088110F">
            <w:pPr>
              <w:spacing w:before="120" w:after="120"/>
              <w:ind w:firstLine="205"/>
              <w:jc w:val="both"/>
              <w:rPr>
                <w:iCs/>
                <w:sz w:val="26"/>
                <w:szCs w:val="26"/>
                <w:lang w:val="nl-NL"/>
              </w:rPr>
            </w:pPr>
            <w:r w:rsidRPr="00525EA0">
              <w:rPr>
                <w:iCs/>
                <w:sz w:val="26"/>
                <w:szCs w:val="26"/>
                <w:lang w:val="nl-NL"/>
              </w:rPr>
              <w:lastRenderedPageBreak/>
              <w:t>- Trường hợp nhận kết quả</w:t>
            </w:r>
            <w:r w:rsidRPr="00281F0D">
              <w:rPr>
                <w:sz w:val="26"/>
                <w:szCs w:val="26"/>
                <w:lang w:val="nl-NL"/>
              </w:rPr>
              <w:t xml:space="preserve"> thông </w:t>
            </w:r>
            <w:r w:rsidRPr="00525EA0">
              <w:rPr>
                <w:sz w:val="26"/>
                <w:szCs w:val="26"/>
                <w:lang w:val="vi-VN"/>
              </w:rPr>
              <w:t xml:space="preserve">qua dịch vụ bưu chính </w:t>
            </w:r>
            <w:r w:rsidRPr="00281F0D">
              <w:rPr>
                <w:sz w:val="26"/>
                <w:szCs w:val="26"/>
                <w:lang w:val="nl-NL"/>
              </w:rPr>
              <w:t>công ích. (</w:t>
            </w:r>
            <w:r w:rsidRPr="00525EA0">
              <w:rPr>
                <w:iCs/>
                <w:sz w:val="26"/>
                <w:szCs w:val="26"/>
                <w:lang w:val="nl-NL"/>
              </w:rPr>
              <w:t>đăng ký</w:t>
            </w:r>
            <w:r w:rsidRPr="00281F0D">
              <w:rPr>
                <w:sz w:val="26"/>
                <w:szCs w:val="26"/>
                <w:lang w:val="nl-NL"/>
              </w:rPr>
              <w:t xml:space="preserve"> theo hướng dẫn của Bưu điện)</w:t>
            </w:r>
            <w:r w:rsidRPr="00281F0D">
              <w:rPr>
                <w:rStyle w:val="fontstyle21"/>
                <w:lang w:val="nl-NL"/>
              </w:rPr>
              <w:t xml:space="preserve"> (nếu có)</w:t>
            </w:r>
          </w:p>
          <w:p w14:paraId="5EFDA2E2" w14:textId="77777777" w:rsidR="00EA07FE" w:rsidRPr="00525EA0" w:rsidRDefault="00EA07FE" w:rsidP="0088110F">
            <w:pPr>
              <w:spacing w:before="120" w:after="120" w:line="340" w:lineRule="exact"/>
              <w:ind w:firstLine="205"/>
              <w:jc w:val="both"/>
              <w:rPr>
                <w:b/>
                <w:i/>
                <w:sz w:val="26"/>
                <w:szCs w:val="26"/>
                <w:lang w:val="pt-BR"/>
              </w:rPr>
            </w:pPr>
            <w:r w:rsidRPr="00525EA0">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435E9B9B" w14:textId="77777777" w:rsidR="00EA07FE" w:rsidRPr="00525EA0" w:rsidRDefault="00EA07FE" w:rsidP="0088110F">
            <w:pPr>
              <w:spacing w:before="120" w:after="120"/>
              <w:ind w:firstLine="205"/>
              <w:jc w:val="both"/>
              <w:rPr>
                <w:rStyle w:val="fontstyle21"/>
                <w:iCs/>
                <w:lang w:val="nl-NL"/>
              </w:rPr>
            </w:pPr>
            <w:r w:rsidRPr="00525EA0">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1F846B8B" w14:textId="77777777" w:rsidR="00EA07FE" w:rsidRPr="00525EA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525EA0">
              <w:rPr>
                <w:rFonts w:ascii="Times New Roman" w:hAnsi="Times New Roman"/>
                <w:bCs/>
                <w:i/>
                <w:sz w:val="26"/>
                <w:szCs w:val="26"/>
              </w:rPr>
              <w:lastRenderedPageBreak/>
              <w:t>½ ngày</w:t>
            </w:r>
          </w:p>
        </w:tc>
        <w:tc>
          <w:tcPr>
            <w:tcW w:w="1388" w:type="dxa"/>
          </w:tcPr>
          <w:p w14:paraId="361E6BFE" w14:textId="77777777" w:rsidR="00EA07FE" w:rsidRPr="00525EA0"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52EDF20D"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0D6BC40D"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7A4CECB4" w14:textId="77777777" w:rsidR="00EA07FE" w:rsidRPr="007D038B" w:rsidRDefault="00EA07FE" w:rsidP="00EA07FE">
      <w:pPr>
        <w:spacing w:before="120" w:after="120"/>
        <w:ind w:firstLine="720"/>
        <w:jc w:val="both"/>
        <w:rPr>
          <w:bCs/>
          <w:sz w:val="28"/>
          <w:szCs w:val="28"/>
        </w:rPr>
      </w:pPr>
      <w:r w:rsidRPr="007D038B">
        <w:rPr>
          <w:sz w:val="28"/>
          <w:szCs w:val="28"/>
        </w:rPr>
        <w:t>- Công văn đăng ký đánh giá ngoài,</w:t>
      </w:r>
      <w:r w:rsidRPr="007D038B">
        <w:rPr>
          <w:bCs/>
          <w:sz w:val="28"/>
          <w:szCs w:val="28"/>
        </w:rPr>
        <w:t xml:space="preserve"> trong đó có nêu rõ nguyện vọng đánh giá ngoài trường tiểu học để được công nhận đạt kiểm định chất lượng giáo dục hoặc công nhận đạt chuẩn quốc gia hoặc đồng thời công nhận đạt kiểm định chất lượng giáo dục và công nhận đạt chuẩn quốc gia.</w:t>
      </w:r>
    </w:p>
    <w:p w14:paraId="7421A841" w14:textId="77777777" w:rsidR="00EA07FE" w:rsidRPr="007D038B" w:rsidRDefault="00EA07FE" w:rsidP="00EA07FE">
      <w:pPr>
        <w:spacing w:before="120" w:after="120"/>
        <w:ind w:firstLine="720"/>
        <w:jc w:val="both"/>
        <w:rPr>
          <w:sz w:val="28"/>
          <w:szCs w:val="28"/>
          <w:lang w:eastAsia="vi-VN"/>
        </w:rPr>
      </w:pPr>
      <w:r w:rsidRPr="007D038B">
        <w:rPr>
          <w:sz w:val="28"/>
          <w:szCs w:val="28"/>
          <w:lang w:eastAsia="vi-VN"/>
        </w:rPr>
        <w:t>-</w:t>
      </w:r>
      <w:r w:rsidRPr="007D038B">
        <w:rPr>
          <w:bCs/>
          <w:sz w:val="28"/>
          <w:szCs w:val="28"/>
        </w:rPr>
        <w:t xml:space="preserve"> </w:t>
      </w:r>
      <w:r w:rsidRPr="007D038B">
        <w:rPr>
          <w:sz w:val="28"/>
          <w:szCs w:val="28"/>
        </w:rPr>
        <w:t>Báo cáo tự đánh giá: 02 (hai) bản.</w:t>
      </w:r>
    </w:p>
    <w:p w14:paraId="4A40B0FC"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7D038B">
        <w:rPr>
          <w:rFonts w:ascii="Times New Roman" w:hAnsi="Times New Roman"/>
          <w:sz w:val="28"/>
          <w:szCs w:val="28"/>
        </w:rPr>
        <w:t xml:space="preserve">+ Số lượng hồ sơ: 01 </w:t>
      </w:r>
    </w:p>
    <w:p w14:paraId="2ED298A0" w14:textId="77777777" w:rsidR="00EA07FE" w:rsidRPr="007D038B" w:rsidRDefault="00EA07FE" w:rsidP="00EA07FE">
      <w:pPr>
        <w:spacing w:after="60"/>
        <w:ind w:firstLine="709"/>
        <w:jc w:val="both"/>
        <w:rPr>
          <w:sz w:val="28"/>
          <w:szCs w:val="28"/>
        </w:rPr>
      </w:pPr>
      <w:r w:rsidRPr="007D038B">
        <w:rPr>
          <w:b/>
          <w:bCs/>
          <w:sz w:val="28"/>
          <w:szCs w:val="28"/>
        </w:rPr>
        <w:t xml:space="preserve">c. Đối tượng thực hiện thủ tục hành chính: </w:t>
      </w:r>
      <w:r w:rsidRPr="007D038B">
        <w:rPr>
          <w:sz w:val="28"/>
          <w:szCs w:val="28"/>
        </w:rPr>
        <w:t>Trường tiểu học</w:t>
      </w:r>
    </w:p>
    <w:p w14:paraId="60360D3C"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rPr>
      </w:pPr>
      <w:r w:rsidRPr="007D038B">
        <w:rPr>
          <w:rFonts w:ascii="Times New Roman" w:hAnsi="Times New Roman"/>
          <w:b/>
          <w:bCs/>
          <w:sz w:val="28"/>
          <w:szCs w:val="28"/>
        </w:rPr>
        <w:t>d. Cơ quan giải quyết thủ tục hành chính</w:t>
      </w:r>
      <w:r w:rsidRPr="007D038B">
        <w:rPr>
          <w:rFonts w:ascii="Times New Roman" w:hAnsi="Times New Roman"/>
          <w:sz w:val="28"/>
          <w:szCs w:val="28"/>
        </w:rPr>
        <w:t>: Sở Giáo dục và Đào tạo</w:t>
      </w:r>
      <w:r w:rsidRPr="007D038B">
        <w:rPr>
          <w:rFonts w:ascii="Times New Roman" w:hAnsi="Times New Roman"/>
          <w:bCs/>
          <w:i/>
          <w:sz w:val="28"/>
          <w:szCs w:val="28"/>
        </w:rPr>
        <w:t xml:space="preserve"> </w:t>
      </w:r>
    </w:p>
    <w:p w14:paraId="14A6B235" w14:textId="77777777" w:rsidR="00EA07FE" w:rsidRPr="007D038B" w:rsidRDefault="00EA07FE" w:rsidP="00EA07FE">
      <w:pPr>
        <w:spacing w:after="60"/>
        <w:ind w:firstLine="709"/>
        <w:jc w:val="both"/>
        <w:rPr>
          <w:b/>
          <w:bCs/>
          <w:sz w:val="28"/>
          <w:szCs w:val="28"/>
        </w:rPr>
      </w:pPr>
      <w:r w:rsidRPr="007D038B">
        <w:rPr>
          <w:b/>
          <w:bCs/>
          <w:sz w:val="28"/>
          <w:szCs w:val="28"/>
        </w:rPr>
        <w:t xml:space="preserve">e. Kết quả thực hiện thủ tục hành chính </w:t>
      </w:r>
    </w:p>
    <w:p w14:paraId="5A0F54F3" w14:textId="77777777" w:rsidR="00EA07FE" w:rsidRPr="007D038B" w:rsidRDefault="00EA07FE" w:rsidP="00EA07FE">
      <w:pPr>
        <w:spacing w:after="60"/>
        <w:ind w:firstLine="709"/>
        <w:jc w:val="both"/>
        <w:rPr>
          <w:sz w:val="28"/>
          <w:szCs w:val="28"/>
        </w:rPr>
      </w:pPr>
      <w:r w:rsidRPr="007D038B">
        <w:rPr>
          <w:bCs/>
          <w:sz w:val="28"/>
          <w:szCs w:val="28"/>
        </w:rPr>
        <w:t>Giấy c</w:t>
      </w:r>
      <w:r w:rsidRPr="007D038B">
        <w:rPr>
          <w:sz w:val="28"/>
          <w:szCs w:val="28"/>
        </w:rPr>
        <w:t>hứng nhận trường tiểu học đạt kiểm định chất lượng giáo dục của Giám đốc Sở Giáo dục và Đào tạo.</w:t>
      </w:r>
    </w:p>
    <w:p w14:paraId="193AC2E0"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rPr>
      </w:pPr>
      <w:r w:rsidRPr="007D038B">
        <w:rPr>
          <w:rFonts w:ascii="Times New Roman" w:hAnsi="Times New Roman"/>
          <w:b/>
          <w:bCs/>
          <w:sz w:val="28"/>
          <w:szCs w:val="28"/>
        </w:rPr>
        <w:t>f. Phí, lệ phí:</w:t>
      </w:r>
      <w:r w:rsidRPr="007D038B">
        <w:rPr>
          <w:rFonts w:ascii="Times New Roman" w:hAnsi="Times New Roman"/>
          <w:sz w:val="28"/>
          <w:szCs w:val="28"/>
        </w:rPr>
        <w:t> </w:t>
      </w:r>
      <w:r w:rsidRPr="007D038B">
        <w:rPr>
          <w:rFonts w:ascii="Times New Roman" w:hAnsi="Times New Roman"/>
          <w:bCs/>
          <w:i/>
          <w:sz w:val="28"/>
          <w:szCs w:val="28"/>
        </w:rPr>
        <w:t xml:space="preserve">Không </w:t>
      </w:r>
    </w:p>
    <w:p w14:paraId="7E52C19F"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bCs/>
          <w:i/>
          <w:sz w:val="28"/>
          <w:szCs w:val="28"/>
        </w:rPr>
        <w:t xml:space="preserve">Không </w:t>
      </w:r>
    </w:p>
    <w:p w14:paraId="47DADE15"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7D038B">
        <w:rPr>
          <w:rFonts w:ascii="Times New Roman" w:hAnsi="Times New Roman"/>
          <w:b/>
          <w:bCs/>
          <w:sz w:val="28"/>
          <w:szCs w:val="28"/>
          <w:lang w:val="hr-HR"/>
        </w:rPr>
        <w:lastRenderedPageBreak/>
        <w:t xml:space="preserve">h. Yêu cầu, điều kiện thực hiện thủ tục hành chính </w:t>
      </w:r>
    </w:p>
    <w:p w14:paraId="3286A612" w14:textId="77777777" w:rsidR="00EA07FE" w:rsidRPr="00281F0D" w:rsidRDefault="00EA07FE" w:rsidP="00EA07FE">
      <w:pPr>
        <w:spacing w:before="120" w:after="120"/>
        <w:ind w:firstLine="720"/>
        <w:jc w:val="both"/>
        <w:rPr>
          <w:sz w:val="28"/>
          <w:szCs w:val="28"/>
          <w:lang w:val="hr-HR"/>
        </w:rPr>
      </w:pPr>
      <w:r w:rsidRPr="00281F0D">
        <w:rPr>
          <w:sz w:val="28"/>
          <w:szCs w:val="28"/>
          <w:lang w:val="hr-HR"/>
        </w:rPr>
        <w:t xml:space="preserve">Có kết quả đánh giá ngoài đạt Mức 1 trở lên. </w:t>
      </w:r>
    </w:p>
    <w:p w14:paraId="729DBD3A" w14:textId="77777777" w:rsidR="00EA07FE" w:rsidRPr="00281F0D" w:rsidRDefault="00EA07FE" w:rsidP="00EA07FE">
      <w:pPr>
        <w:tabs>
          <w:tab w:val="left" w:pos="0"/>
          <w:tab w:val="left" w:pos="900"/>
          <w:tab w:val="left" w:pos="1701"/>
        </w:tabs>
        <w:spacing w:before="120" w:after="120"/>
        <w:ind w:firstLine="720"/>
        <w:jc w:val="both"/>
        <w:rPr>
          <w:sz w:val="28"/>
          <w:szCs w:val="28"/>
          <w:lang w:val="hr-HR"/>
        </w:rPr>
      </w:pPr>
      <w:r w:rsidRPr="00281F0D">
        <w:rPr>
          <w:spacing w:val="-4"/>
          <w:sz w:val="28"/>
          <w:szCs w:val="28"/>
          <w:lang w:val="hr-HR"/>
        </w:rPr>
        <w:t xml:space="preserve">Tiêu chuẩn đánh giá trường tiểu học các Mức 1, 2, 3 và 4 </w:t>
      </w:r>
      <w:r w:rsidRPr="00281F0D">
        <w:rPr>
          <w:sz w:val="28"/>
          <w:szCs w:val="28"/>
          <w:lang w:val="hr-HR"/>
        </w:rPr>
        <w:t xml:space="preserve">cụ thể như sau: </w:t>
      </w:r>
    </w:p>
    <w:p w14:paraId="28715F38" w14:textId="77777777" w:rsidR="00EA07FE" w:rsidRDefault="00EA07FE" w:rsidP="00EA07FE">
      <w:pPr>
        <w:tabs>
          <w:tab w:val="left" w:pos="1400"/>
        </w:tabs>
        <w:spacing w:before="120" w:after="120" w:line="320" w:lineRule="exact"/>
        <w:ind w:firstLine="709"/>
        <w:jc w:val="center"/>
        <w:rPr>
          <w:b/>
          <w:szCs w:val="28"/>
          <w:lang w:val="vi-VN"/>
        </w:rPr>
      </w:pPr>
    </w:p>
    <w:p w14:paraId="205EB8A5" w14:textId="77777777" w:rsidR="00EA07FE" w:rsidRPr="00251D6C" w:rsidRDefault="00EA07FE" w:rsidP="00EA07FE">
      <w:pPr>
        <w:tabs>
          <w:tab w:val="left" w:pos="1400"/>
        </w:tabs>
        <w:spacing w:before="120" w:after="120" w:line="320" w:lineRule="exact"/>
        <w:ind w:firstLine="709"/>
        <w:jc w:val="center"/>
        <w:rPr>
          <w:b/>
          <w:sz w:val="28"/>
          <w:szCs w:val="28"/>
          <w:lang w:val="vi-VN"/>
        </w:rPr>
      </w:pPr>
      <w:r w:rsidRPr="00251D6C">
        <w:rPr>
          <w:b/>
          <w:sz w:val="28"/>
          <w:szCs w:val="28"/>
          <w:lang w:val="vi-VN"/>
        </w:rPr>
        <w:t>TIÊU CHUẨN ĐÁNH GIÁ TRƯỜNG TIỂU HỌC MỨC 1</w:t>
      </w:r>
    </w:p>
    <w:p w14:paraId="6CDE487D" w14:textId="77777777" w:rsidR="00EA07FE" w:rsidRPr="007D038B" w:rsidRDefault="00EA07FE" w:rsidP="00EA07FE">
      <w:pPr>
        <w:spacing w:before="120" w:after="120" w:line="320" w:lineRule="exact"/>
        <w:ind w:firstLine="720"/>
        <w:jc w:val="both"/>
        <w:outlineLvl w:val="0"/>
        <w:rPr>
          <w:rFonts w:eastAsia="Calibri"/>
          <w:b/>
          <w:bCs/>
          <w:sz w:val="28"/>
          <w:szCs w:val="28"/>
          <w:lang w:val="vi-VN"/>
        </w:rPr>
      </w:pPr>
      <w:r w:rsidRPr="00281F0D">
        <w:rPr>
          <w:sz w:val="28"/>
          <w:szCs w:val="28"/>
          <w:lang w:val="vi-VN"/>
        </w:rPr>
        <w:t>1.10.1</w:t>
      </w:r>
      <w:r w:rsidRPr="007D038B">
        <w:rPr>
          <w:rFonts w:eastAsia="Calibri"/>
          <w:b/>
          <w:bCs/>
          <w:sz w:val="28"/>
          <w:szCs w:val="28"/>
          <w:lang w:val="vi-VN"/>
        </w:rPr>
        <w:t>. Tiêu chuẩn 1: Tổ chức và quản lý nhà trường</w:t>
      </w:r>
    </w:p>
    <w:p w14:paraId="268FC63E"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281F0D">
        <w:rPr>
          <w:sz w:val="28"/>
          <w:szCs w:val="28"/>
          <w:lang w:val="vi-VN"/>
        </w:rPr>
        <w:t>1.10.1</w:t>
      </w:r>
      <w:r w:rsidRPr="007D038B">
        <w:rPr>
          <w:rFonts w:eastAsia="Calibri"/>
          <w:b/>
          <w:bCs/>
          <w:sz w:val="28"/>
          <w:szCs w:val="28"/>
          <w:lang w:val="vi-VN"/>
        </w:rPr>
        <w:t>.</w:t>
      </w:r>
      <w:r w:rsidRPr="007D038B">
        <w:rPr>
          <w:rFonts w:eastAsia="Calibri"/>
          <w:spacing w:val="-4"/>
          <w:sz w:val="28"/>
          <w:szCs w:val="28"/>
          <w:lang w:val="vi-VN"/>
        </w:rPr>
        <w:t>1. Tiêu chí 1.1: Phương hướng, chiến lược xây dựng và phát triển nhà trường</w:t>
      </w:r>
    </w:p>
    <w:p w14:paraId="74B5027A" w14:textId="77777777" w:rsidR="00EA07FE" w:rsidRPr="007D038B" w:rsidRDefault="00EA07FE" w:rsidP="00EA07FE">
      <w:pPr>
        <w:spacing w:before="120" w:after="120" w:line="312" w:lineRule="exact"/>
        <w:ind w:firstLine="720"/>
        <w:jc w:val="both"/>
        <w:rPr>
          <w:sz w:val="28"/>
          <w:szCs w:val="28"/>
          <w:lang w:val="vi-VN"/>
        </w:rPr>
      </w:pPr>
      <w:r w:rsidRPr="007D038B">
        <w:rPr>
          <w:sz w:val="28"/>
          <w:szCs w:val="28"/>
          <w:lang w:val="vi-VN"/>
        </w:rPr>
        <w:t>a) Phù hợp mục tiêu giáo dục được quy định tại Luật giáo dục, định hướng phát triển kinh tế - xã hội của địa phương theo từng giai đoạn và các nguồn lực của nhà trường;</w:t>
      </w:r>
    </w:p>
    <w:p w14:paraId="5F2CE6DF" w14:textId="77777777" w:rsidR="00EA07FE" w:rsidRPr="007D038B" w:rsidRDefault="00EA07FE" w:rsidP="00EA07FE">
      <w:pPr>
        <w:spacing w:before="120" w:after="120" w:line="312" w:lineRule="exact"/>
        <w:ind w:firstLine="720"/>
        <w:jc w:val="both"/>
        <w:rPr>
          <w:sz w:val="28"/>
          <w:szCs w:val="28"/>
          <w:lang w:val="vi-VN"/>
        </w:rPr>
      </w:pPr>
      <w:r w:rsidRPr="007D038B">
        <w:rPr>
          <w:sz w:val="28"/>
          <w:szCs w:val="28"/>
          <w:lang w:val="vi-VN"/>
        </w:rPr>
        <w:t xml:space="preserve">b) Được xác định bằng văn bản và cấp có thẩm quyền phê duyệt; </w:t>
      </w:r>
    </w:p>
    <w:p w14:paraId="58A1F039" w14:textId="77777777" w:rsidR="00EA07FE" w:rsidRPr="007D038B" w:rsidRDefault="00EA07FE" w:rsidP="00EA07FE">
      <w:pPr>
        <w:spacing w:before="120" w:after="120" w:line="312" w:lineRule="exact"/>
        <w:ind w:firstLine="720"/>
        <w:jc w:val="both"/>
        <w:rPr>
          <w:sz w:val="28"/>
          <w:szCs w:val="28"/>
          <w:lang w:val="vi-VN"/>
        </w:rPr>
      </w:pPr>
      <w:r w:rsidRPr="007D038B">
        <w:rPr>
          <w:sz w:val="28"/>
          <w:szCs w:val="28"/>
          <w:lang w:val="vi-VN"/>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w:t>
      </w:r>
    </w:p>
    <w:p w14:paraId="5789942C" w14:textId="77777777" w:rsidR="00EA07FE" w:rsidRPr="007D038B" w:rsidRDefault="00EA07FE" w:rsidP="00EA07FE">
      <w:pPr>
        <w:spacing w:before="120" w:after="120" w:line="312" w:lineRule="exact"/>
        <w:ind w:firstLine="720"/>
        <w:jc w:val="both"/>
        <w:rPr>
          <w:rFonts w:eastAsia="Calibri"/>
          <w:sz w:val="28"/>
          <w:szCs w:val="28"/>
          <w:lang w:val="vi-VN"/>
        </w:rPr>
      </w:pPr>
      <w:r w:rsidRPr="00281F0D">
        <w:rPr>
          <w:sz w:val="28"/>
          <w:szCs w:val="28"/>
          <w:lang w:val="vi-VN"/>
        </w:rPr>
        <w:t>1.10.1</w:t>
      </w:r>
      <w:r w:rsidRPr="007D038B">
        <w:rPr>
          <w:rFonts w:eastAsia="Calibri"/>
          <w:b/>
          <w:bCs/>
          <w:sz w:val="28"/>
          <w:szCs w:val="28"/>
          <w:lang w:val="vi-VN"/>
        </w:rPr>
        <w:t>.</w:t>
      </w:r>
      <w:r w:rsidRPr="007D038B">
        <w:rPr>
          <w:rFonts w:eastAsia="Calibri"/>
          <w:sz w:val="28"/>
          <w:szCs w:val="28"/>
          <w:lang w:val="vi-VN"/>
        </w:rPr>
        <w:t xml:space="preserve">2. Tiêu chí 1.2: </w:t>
      </w:r>
      <w:r w:rsidRPr="007D038B">
        <w:rPr>
          <w:sz w:val="28"/>
          <w:szCs w:val="28"/>
          <w:lang w:val="vi-VN"/>
        </w:rPr>
        <w:t>Hội đồng trường (Hội đồng quản trị đối với trường tư thục) và các hội đồng khác</w:t>
      </w:r>
    </w:p>
    <w:p w14:paraId="5406312D" w14:textId="77777777" w:rsidR="00EA07FE" w:rsidRPr="007D038B" w:rsidRDefault="00EA07FE" w:rsidP="00EA07FE">
      <w:pPr>
        <w:spacing w:before="120" w:after="120" w:line="312" w:lineRule="exact"/>
        <w:ind w:firstLine="720"/>
        <w:jc w:val="both"/>
        <w:rPr>
          <w:rFonts w:eastAsia="Calibri"/>
          <w:sz w:val="28"/>
          <w:szCs w:val="28"/>
        </w:rPr>
      </w:pPr>
      <w:r w:rsidRPr="007D038B">
        <w:rPr>
          <w:rFonts w:eastAsia="Calibri"/>
          <w:sz w:val="28"/>
          <w:szCs w:val="28"/>
        </w:rPr>
        <w:t>a) Được thành lập theo quy định;</w:t>
      </w:r>
    </w:p>
    <w:p w14:paraId="0C997959" w14:textId="77777777" w:rsidR="00EA07FE" w:rsidRPr="007D038B" w:rsidRDefault="00EA07FE" w:rsidP="00EA07FE">
      <w:pPr>
        <w:spacing w:before="120" w:after="120" w:line="312" w:lineRule="exact"/>
        <w:ind w:firstLine="720"/>
        <w:jc w:val="both"/>
        <w:rPr>
          <w:rFonts w:eastAsia="Calibri"/>
          <w:sz w:val="28"/>
          <w:szCs w:val="28"/>
        </w:rPr>
      </w:pPr>
      <w:r w:rsidRPr="007D038B">
        <w:rPr>
          <w:rFonts w:eastAsia="Calibri"/>
          <w:sz w:val="28"/>
          <w:szCs w:val="28"/>
        </w:rPr>
        <w:t>b) Thực hiện chức năng, nhiệm vụ và quyền hạn theo quy định;</w:t>
      </w:r>
    </w:p>
    <w:p w14:paraId="76D0F151" w14:textId="77777777" w:rsidR="00EA07FE" w:rsidRPr="007D038B" w:rsidRDefault="00EA07FE" w:rsidP="00EA07FE">
      <w:pPr>
        <w:spacing w:before="120" w:after="120" w:line="312" w:lineRule="exact"/>
        <w:ind w:firstLine="720"/>
        <w:jc w:val="both"/>
        <w:rPr>
          <w:rFonts w:eastAsia="Calibri"/>
          <w:sz w:val="28"/>
          <w:szCs w:val="28"/>
        </w:rPr>
      </w:pPr>
      <w:r w:rsidRPr="007D038B">
        <w:rPr>
          <w:rFonts w:eastAsia="Calibri"/>
          <w:sz w:val="28"/>
          <w:szCs w:val="28"/>
        </w:rPr>
        <w:t>c) Các hoạt động được định kỳ r</w:t>
      </w:r>
      <w:r w:rsidRPr="007D038B">
        <w:rPr>
          <w:sz w:val="28"/>
          <w:szCs w:val="28"/>
        </w:rPr>
        <w:t>à soát, đánh giá</w:t>
      </w:r>
      <w:r w:rsidRPr="007D038B">
        <w:rPr>
          <w:rFonts w:eastAsia="Calibri"/>
          <w:sz w:val="28"/>
          <w:szCs w:val="28"/>
        </w:rPr>
        <w:t>.</w:t>
      </w:r>
    </w:p>
    <w:p w14:paraId="48C6B426" w14:textId="77777777" w:rsidR="00EA07FE" w:rsidRPr="007D038B" w:rsidRDefault="00EA07FE" w:rsidP="00EA07FE">
      <w:pPr>
        <w:spacing w:before="120" w:after="120" w:line="312" w:lineRule="exact"/>
        <w:ind w:firstLine="720"/>
        <w:jc w:val="both"/>
        <w:rPr>
          <w:sz w:val="28"/>
          <w:szCs w:val="28"/>
        </w:rPr>
      </w:pPr>
      <w:r w:rsidRPr="007D038B">
        <w:rPr>
          <w:sz w:val="28"/>
          <w:szCs w:val="28"/>
        </w:rPr>
        <w:t>1.10.1</w:t>
      </w:r>
      <w:r w:rsidRPr="007D038B">
        <w:rPr>
          <w:rFonts w:eastAsia="Calibri"/>
          <w:b/>
          <w:bCs/>
          <w:sz w:val="28"/>
          <w:szCs w:val="28"/>
          <w:lang w:val="vi-VN"/>
        </w:rPr>
        <w:t>.</w:t>
      </w:r>
      <w:r w:rsidRPr="007D038B">
        <w:rPr>
          <w:rFonts w:eastAsia="Calibri"/>
          <w:sz w:val="28"/>
          <w:szCs w:val="28"/>
          <w:lang w:val="vi-VN"/>
        </w:rPr>
        <w:t xml:space="preserve">3. Tiêu chí 1.3: </w:t>
      </w:r>
      <w:r w:rsidRPr="007D038B">
        <w:rPr>
          <w:rFonts w:eastAsia="Calibri"/>
          <w:sz w:val="28"/>
          <w:szCs w:val="28"/>
        </w:rPr>
        <w:t xml:space="preserve">Tổ chức </w:t>
      </w:r>
      <w:r w:rsidRPr="007D038B">
        <w:rPr>
          <w:rFonts w:eastAsia="Calibri"/>
          <w:sz w:val="28"/>
          <w:szCs w:val="28"/>
          <w:lang w:val="vi-VN"/>
        </w:rPr>
        <w:t>Đảng Cộng sản Việt Nam</w:t>
      </w:r>
      <w:r w:rsidRPr="007D038B">
        <w:rPr>
          <w:rFonts w:eastAsia="Calibri"/>
          <w:sz w:val="28"/>
          <w:szCs w:val="28"/>
        </w:rPr>
        <w:t xml:space="preserve">, </w:t>
      </w:r>
      <w:r w:rsidRPr="007D038B">
        <w:rPr>
          <w:sz w:val="28"/>
          <w:szCs w:val="28"/>
        </w:rPr>
        <w:t>các đoàn thể và tổ chức khác trong nhà trường</w:t>
      </w:r>
    </w:p>
    <w:p w14:paraId="09F9FC3C"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 xml:space="preserve">a) </w:t>
      </w:r>
      <w:r w:rsidRPr="007D038B">
        <w:rPr>
          <w:sz w:val="28"/>
          <w:szCs w:val="28"/>
        </w:rPr>
        <w:t xml:space="preserve">Các đoàn thể và tổ chức khác trong nhà trường </w:t>
      </w:r>
      <w:r w:rsidRPr="007D038B">
        <w:rPr>
          <w:rFonts w:eastAsia="Calibri"/>
          <w:sz w:val="28"/>
          <w:szCs w:val="28"/>
        </w:rPr>
        <w:t>c</w:t>
      </w:r>
      <w:r w:rsidRPr="007D038B">
        <w:rPr>
          <w:rFonts w:eastAsia="Calibri"/>
          <w:sz w:val="28"/>
          <w:szCs w:val="28"/>
          <w:lang w:val="vi-VN"/>
        </w:rPr>
        <w:t>ó cơ cấu tổ chức theo quy định;</w:t>
      </w:r>
    </w:p>
    <w:p w14:paraId="564E48E3"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b) Hoạt động theo quy định;</w:t>
      </w:r>
    </w:p>
    <w:p w14:paraId="144F040F"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c) Hằng năm, các hoạt động được rà soát, đánh giá.</w:t>
      </w:r>
    </w:p>
    <w:p w14:paraId="365B73E3" w14:textId="77777777" w:rsidR="00EA07FE" w:rsidRPr="007D038B" w:rsidRDefault="00EA07FE" w:rsidP="00EA07FE">
      <w:pPr>
        <w:spacing w:before="120" w:after="120" w:line="312" w:lineRule="exact"/>
        <w:ind w:firstLine="720"/>
        <w:jc w:val="both"/>
        <w:rPr>
          <w:rFonts w:eastAsia="Calibri"/>
          <w:spacing w:val="6"/>
          <w:sz w:val="28"/>
          <w:szCs w:val="28"/>
          <w:lang w:val="vi-VN"/>
        </w:rPr>
      </w:pPr>
      <w:r w:rsidRPr="00281F0D">
        <w:rPr>
          <w:sz w:val="28"/>
          <w:szCs w:val="28"/>
          <w:lang w:val="vi-VN"/>
        </w:rPr>
        <w:t>1.10.1</w:t>
      </w:r>
      <w:r w:rsidRPr="007D038B">
        <w:rPr>
          <w:rFonts w:eastAsia="Calibri"/>
          <w:b/>
          <w:bCs/>
          <w:sz w:val="28"/>
          <w:szCs w:val="28"/>
          <w:lang w:val="vi-VN"/>
        </w:rPr>
        <w:t>.</w:t>
      </w:r>
      <w:r w:rsidRPr="007D038B">
        <w:rPr>
          <w:rFonts w:eastAsia="Calibri"/>
          <w:spacing w:val="6"/>
          <w:sz w:val="28"/>
          <w:szCs w:val="28"/>
          <w:lang w:val="vi-VN"/>
        </w:rPr>
        <w:t>4. Tiêu chí 1.4: Hiệu trưởng, phó hiệu trưởng, tổ chuyên môn và tổ văn phòng</w:t>
      </w:r>
    </w:p>
    <w:p w14:paraId="6D79AD65"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lastRenderedPageBreak/>
        <w:t>a) Có hiệu trưởng, số lượng phó hiệu trưởng theo quy định;</w:t>
      </w:r>
    </w:p>
    <w:p w14:paraId="6FFDE50A"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b) Tổ chuyên môn và tổ văn phòng có cơ cấu tổ chức theo quy định;</w:t>
      </w:r>
    </w:p>
    <w:p w14:paraId="7A489974"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c) Tổ chuyên môn, tổ văn phòng có kế hoạch hoạt động và thực hiện các nhiệm vụ theo quy định.</w:t>
      </w:r>
    </w:p>
    <w:p w14:paraId="4E33FBD7"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281F0D">
        <w:rPr>
          <w:sz w:val="28"/>
          <w:szCs w:val="28"/>
          <w:lang w:val="vi-VN"/>
        </w:rPr>
        <w:t>1.10.1</w:t>
      </w:r>
      <w:r w:rsidRPr="007D038B">
        <w:rPr>
          <w:rFonts w:eastAsia="Calibri"/>
          <w:b/>
          <w:bCs/>
          <w:sz w:val="28"/>
          <w:szCs w:val="28"/>
          <w:lang w:val="vi-VN"/>
        </w:rPr>
        <w:t>.</w:t>
      </w:r>
      <w:r w:rsidRPr="007D038B">
        <w:rPr>
          <w:rFonts w:eastAsia="Calibri"/>
          <w:spacing w:val="-4"/>
          <w:sz w:val="28"/>
          <w:szCs w:val="28"/>
          <w:lang w:val="vi-VN"/>
        </w:rPr>
        <w:t>5. Tiêu chí 1.5: Khối lớp và tổ chức lớp học</w:t>
      </w:r>
    </w:p>
    <w:p w14:paraId="3B5134F5"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a) Có đủ các khối lớp cấp tiểu học;</w:t>
      </w:r>
    </w:p>
    <w:p w14:paraId="35696A47"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b) Học sinh đ</w:t>
      </w:r>
      <w:r w:rsidRPr="007D038B">
        <w:rPr>
          <w:rFonts w:eastAsia="Calibri"/>
          <w:spacing w:val="-4"/>
          <w:sz w:val="28"/>
          <w:szCs w:val="28"/>
          <w:lang w:val="vi-VN"/>
        </w:rPr>
        <w:softHyphen/>
        <w:t>ược tổ chức theo lớp học; lớp học được tổ chức theo quy định;</w:t>
      </w:r>
    </w:p>
    <w:p w14:paraId="281F0661"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c) Lớp học hoạt động theo nguyên tắc tự quản, dân chủ.</w:t>
      </w:r>
    </w:p>
    <w:p w14:paraId="49446FE2"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281F0D">
        <w:rPr>
          <w:sz w:val="28"/>
          <w:szCs w:val="28"/>
          <w:lang w:val="vi-VN"/>
        </w:rPr>
        <w:t>1.10.1</w:t>
      </w:r>
      <w:r w:rsidRPr="007D038B">
        <w:rPr>
          <w:rFonts w:eastAsia="Calibri"/>
          <w:b/>
          <w:bCs/>
          <w:sz w:val="28"/>
          <w:szCs w:val="28"/>
          <w:lang w:val="vi-VN"/>
        </w:rPr>
        <w:t>.</w:t>
      </w:r>
      <w:r w:rsidRPr="007D038B">
        <w:rPr>
          <w:rFonts w:eastAsia="Calibri"/>
          <w:spacing w:val="-4"/>
          <w:sz w:val="28"/>
          <w:szCs w:val="28"/>
          <w:lang w:val="vi-VN"/>
        </w:rPr>
        <w:t>6. Tiêu chí 1.6: Quản lý hành chính, tài chính và tài sản</w:t>
      </w:r>
    </w:p>
    <w:p w14:paraId="6185173A"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 xml:space="preserve">a) Hệ thống hồ sơ của nhà trường được lưu trữ theo quy định; </w:t>
      </w:r>
    </w:p>
    <w:p w14:paraId="49D8FC03" w14:textId="77777777" w:rsidR="00EA07FE" w:rsidRPr="007D038B" w:rsidRDefault="00EA07FE" w:rsidP="00EA07FE">
      <w:pPr>
        <w:spacing w:before="120" w:after="120" w:line="312" w:lineRule="exact"/>
        <w:ind w:firstLine="720"/>
        <w:jc w:val="both"/>
        <w:rPr>
          <w:spacing w:val="-4"/>
          <w:sz w:val="28"/>
          <w:szCs w:val="28"/>
          <w:lang w:val="vi-VN"/>
        </w:rPr>
      </w:pPr>
      <w:r w:rsidRPr="007D038B">
        <w:rPr>
          <w:rFonts w:eastAsia="Calibri"/>
          <w:spacing w:val="-4"/>
          <w:sz w:val="28"/>
          <w:szCs w:val="28"/>
          <w:lang w:val="vi-VN"/>
        </w:rPr>
        <w:t xml:space="preserve">b) Lập dự toán, thực hiện thu chi, quyết toán, thống kê, báo cáo tài chính và cơ sở vật chất; công khai và định kỳ tự kiểm tra tài chính, tài sản theo quy định; </w:t>
      </w:r>
      <w:r w:rsidRPr="007D038B">
        <w:rPr>
          <w:spacing w:val="-4"/>
          <w:sz w:val="28"/>
          <w:szCs w:val="28"/>
          <w:lang w:val="vi-VN"/>
        </w:rPr>
        <w:t>quy chế chi tiêu nội bộ được bổ sung, cập nhật phù hợp với điều kiện thực tế và các quy định hiện hành;</w:t>
      </w:r>
    </w:p>
    <w:p w14:paraId="2448E72B"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c) Quản lý, sử dụng tài chính, tài sản đúng mục đích và có hiệu quả để phục vụ các hoạt động giáo dục.</w:t>
      </w:r>
    </w:p>
    <w:p w14:paraId="1BD91B90"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281F0D">
        <w:rPr>
          <w:sz w:val="28"/>
          <w:szCs w:val="28"/>
          <w:lang w:val="vi-VN"/>
        </w:rPr>
        <w:t>1.10.1</w:t>
      </w:r>
      <w:r w:rsidRPr="007D038B">
        <w:rPr>
          <w:rFonts w:eastAsia="Calibri"/>
          <w:b/>
          <w:bCs/>
          <w:sz w:val="28"/>
          <w:szCs w:val="28"/>
          <w:lang w:val="vi-VN"/>
        </w:rPr>
        <w:t>.</w:t>
      </w:r>
      <w:r w:rsidRPr="007D038B">
        <w:rPr>
          <w:rFonts w:eastAsia="Calibri"/>
          <w:spacing w:val="-4"/>
          <w:sz w:val="28"/>
          <w:szCs w:val="28"/>
          <w:lang w:val="vi-VN"/>
        </w:rPr>
        <w:t>7. Tiêu chí 1.7: Quản lý cán bộ, giáo viên và nhân viên</w:t>
      </w:r>
    </w:p>
    <w:p w14:paraId="73032CF7"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 xml:space="preserve"> a) Có kế hoạch bồi dưỡng chuyên môn, nghiệp vụ cho đội ngũ cán bộ quản lý, giáo viên và nhân viên; </w:t>
      </w:r>
    </w:p>
    <w:p w14:paraId="5BE0EEC6"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b) Phân công, sử dụng cán bộ quản lý, giáo viên, nhân viên rõ ràng, hợp lý đảm bảo hiệu quả các hoạt động của nhà trường;</w:t>
      </w:r>
    </w:p>
    <w:p w14:paraId="5F350343" w14:textId="77777777" w:rsidR="00EA07FE" w:rsidRPr="007D038B" w:rsidRDefault="00EA07FE" w:rsidP="00EA07FE">
      <w:pPr>
        <w:spacing w:before="120" w:after="120" w:line="312" w:lineRule="exact"/>
        <w:ind w:firstLine="720"/>
        <w:jc w:val="both"/>
        <w:rPr>
          <w:rFonts w:eastAsia="Calibri"/>
          <w:spacing w:val="2"/>
          <w:sz w:val="28"/>
          <w:szCs w:val="28"/>
          <w:lang w:val="vi-VN"/>
        </w:rPr>
      </w:pPr>
      <w:r w:rsidRPr="007D038B">
        <w:rPr>
          <w:rFonts w:eastAsia="Calibri"/>
          <w:spacing w:val="2"/>
          <w:sz w:val="28"/>
          <w:szCs w:val="28"/>
          <w:lang w:val="vi-VN"/>
        </w:rPr>
        <w:t>c) Cán bộ quản lý, giáo viên và nhân viên được đảm bảo các quyền theo quy định.</w:t>
      </w:r>
    </w:p>
    <w:p w14:paraId="0FCAF94F"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281F0D">
        <w:rPr>
          <w:sz w:val="28"/>
          <w:szCs w:val="28"/>
          <w:lang w:val="vi-VN"/>
        </w:rPr>
        <w:t>1.10.1</w:t>
      </w:r>
      <w:r w:rsidRPr="007D038B">
        <w:rPr>
          <w:rFonts w:eastAsia="Calibri"/>
          <w:b/>
          <w:bCs/>
          <w:sz w:val="28"/>
          <w:szCs w:val="28"/>
          <w:lang w:val="vi-VN"/>
        </w:rPr>
        <w:t>.</w:t>
      </w:r>
      <w:r w:rsidRPr="007D038B">
        <w:rPr>
          <w:rFonts w:eastAsia="Calibri"/>
          <w:spacing w:val="-4"/>
          <w:sz w:val="28"/>
          <w:szCs w:val="28"/>
          <w:lang w:val="vi-VN"/>
        </w:rPr>
        <w:t>8. Tiêu chí 1.8: Quản lý các hoạt động giáo dục</w:t>
      </w:r>
    </w:p>
    <w:p w14:paraId="78CB089D"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a) Kế hoạch giáo dục phù hợp với quy định hiện hành, điều kiện thực tế địa phương và điều kiện của nhà trường;</w:t>
      </w:r>
    </w:p>
    <w:p w14:paraId="201662BA"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b) Kế hoạch giáo dục được thực hiện đầy đủ;</w:t>
      </w:r>
    </w:p>
    <w:p w14:paraId="15D63E6F"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 xml:space="preserve">c) Kế hoạch giáo dục </w:t>
      </w:r>
      <w:r w:rsidRPr="007D038B">
        <w:rPr>
          <w:sz w:val="28"/>
          <w:szCs w:val="28"/>
          <w:lang w:val="vi-VN"/>
        </w:rPr>
        <w:t>được rà soát, đánh giá, điều chỉnh kịp thời</w:t>
      </w:r>
      <w:r w:rsidRPr="007D038B">
        <w:rPr>
          <w:rFonts w:eastAsia="Calibri"/>
          <w:spacing w:val="-4"/>
          <w:sz w:val="28"/>
          <w:szCs w:val="28"/>
          <w:lang w:val="vi-VN"/>
        </w:rPr>
        <w:t>.</w:t>
      </w:r>
    </w:p>
    <w:p w14:paraId="5725D907" w14:textId="77777777" w:rsidR="00EA07FE" w:rsidRPr="007D038B" w:rsidRDefault="00EA07FE" w:rsidP="00EA07FE">
      <w:pPr>
        <w:spacing w:before="120" w:after="120" w:line="312" w:lineRule="exact"/>
        <w:ind w:firstLine="720"/>
        <w:jc w:val="both"/>
        <w:rPr>
          <w:rFonts w:eastAsia="Calibri"/>
          <w:sz w:val="28"/>
          <w:szCs w:val="28"/>
          <w:lang w:val="vi-VN"/>
        </w:rPr>
      </w:pPr>
      <w:r w:rsidRPr="00281F0D">
        <w:rPr>
          <w:sz w:val="28"/>
          <w:szCs w:val="28"/>
          <w:lang w:val="vi-VN"/>
        </w:rPr>
        <w:t>1.10.1</w:t>
      </w:r>
      <w:r w:rsidRPr="007D038B">
        <w:rPr>
          <w:rFonts w:eastAsia="Calibri"/>
          <w:b/>
          <w:bCs/>
          <w:sz w:val="28"/>
          <w:szCs w:val="28"/>
          <w:lang w:val="vi-VN"/>
        </w:rPr>
        <w:t>.</w:t>
      </w:r>
      <w:r w:rsidRPr="007D038B">
        <w:rPr>
          <w:rFonts w:eastAsia="Calibri"/>
          <w:sz w:val="28"/>
          <w:szCs w:val="28"/>
          <w:lang w:val="vi-VN"/>
        </w:rPr>
        <w:t>9. Tiêu chí 1.9: Thực hiện quy chế dân chủ cơ sở</w:t>
      </w:r>
    </w:p>
    <w:p w14:paraId="6203BDEE" w14:textId="77777777" w:rsidR="00EA07FE" w:rsidRPr="007D038B" w:rsidRDefault="00EA07FE" w:rsidP="00EA07FE">
      <w:pPr>
        <w:tabs>
          <w:tab w:val="left" w:pos="1134"/>
        </w:tabs>
        <w:spacing w:before="120" w:after="120" w:line="312" w:lineRule="exact"/>
        <w:ind w:firstLine="720"/>
        <w:jc w:val="both"/>
        <w:rPr>
          <w:sz w:val="28"/>
          <w:szCs w:val="28"/>
          <w:lang w:val="vi-VN"/>
        </w:rPr>
      </w:pPr>
      <w:r w:rsidRPr="007D038B">
        <w:rPr>
          <w:sz w:val="28"/>
          <w:szCs w:val="28"/>
          <w:lang w:val="vi-VN"/>
        </w:rPr>
        <w:lastRenderedPageBreak/>
        <w:t xml:space="preserve">a) Cán bộ quản lý, giáo viên, nhân viên được tham gia thảo luận, đóng góp ý kiến khi xây dựng kế hoạch, nội quy, quy định, quy chế liên quan đến các hoạt động của nhà trường; </w:t>
      </w:r>
    </w:p>
    <w:p w14:paraId="449A2BE0" w14:textId="77777777" w:rsidR="00EA07FE" w:rsidRPr="007D038B" w:rsidRDefault="00EA07FE" w:rsidP="00EA07FE">
      <w:pPr>
        <w:spacing w:before="120" w:after="120" w:line="312" w:lineRule="exact"/>
        <w:ind w:firstLine="720"/>
        <w:jc w:val="both"/>
        <w:rPr>
          <w:sz w:val="28"/>
          <w:szCs w:val="28"/>
          <w:lang w:val="vi-VN"/>
        </w:rPr>
      </w:pPr>
      <w:r w:rsidRPr="007D038B">
        <w:rPr>
          <w:sz w:val="28"/>
          <w:szCs w:val="28"/>
          <w:lang w:val="vi-VN"/>
        </w:rPr>
        <w:t>b) Các khiếu nại, tố cáo, kiến nghị, phản ánh (nếu có) thuộc thẩm quyền xử lý của nhà trường được giải quyết đúng pháp luật;</w:t>
      </w:r>
    </w:p>
    <w:p w14:paraId="69921719"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sz w:val="28"/>
          <w:szCs w:val="28"/>
          <w:lang w:val="pt-BR"/>
        </w:rPr>
        <w:t>c</w:t>
      </w:r>
      <w:r w:rsidRPr="007D038B">
        <w:rPr>
          <w:sz w:val="28"/>
          <w:szCs w:val="28"/>
          <w:lang w:val="vi-VN"/>
        </w:rPr>
        <w:t>) Hằng năm, có báo cáo thực hiện quy chế dân chủ cơ sở</w:t>
      </w:r>
      <w:r w:rsidRPr="007D038B">
        <w:rPr>
          <w:sz w:val="28"/>
          <w:szCs w:val="28"/>
          <w:lang w:val="pt-BR"/>
        </w:rPr>
        <w:t>.</w:t>
      </w:r>
    </w:p>
    <w:p w14:paraId="248D1B69" w14:textId="77777777" w:rsidR="00EA07FE" w:rsidRPr="007D038B" w:rsidRDefault="00EA07FE" w:rsidP="00EA07FE">
      <w:pPr>
        <w:spacing w:before="120" w:after="120" w:line="312" w:lineRule="exact"/>
        <w:ind w:firstLine="720"/>
        <w:jc w:val="both"/>
        <w:rPr>
          <w:rFonts w:eastAsia="Calibri"/>
          <w:sz w:val="28"/>
          <w:szCs w:val="28"/>
          <w:lang w:val="vi-VN"/>
        </w:rPr>
      </w:pPr>
      <w:r w:rsidRPr="00281F0D">
        <w:rPr>
          <w:sz w:val="28"/>
          <w:szCs w:val="28"/>
          <w:lang w:val="vi-VN"/>
        </w:rPr>
        <w:t>1.10.1</w:t>
      </w:r>
      <w:r w:rsidRPr="007D038B">
        <w:rPr>
          <w:rFonts w:eastAsia="Calibri"/>
          <w:b/>
          <w:bCs/>
          <w:sz w:val="28"/>
          <w:szCs w:val="28"/>
          <w:lang w:val="vi-VN"/>
        </w:rPr>
        <w:t>.</w:t>
      </w:r>
      <w:r w:rsidRPr="007D038B">
        <w:rPr>
          <w:rFonts w:eastAsia="Calibri"/>
          <w:sz w:val="28"/>
          <w:szCs w:val="28"/>
          <w:lang w:val="vi-VN"/>
        </w:rPr>
        <w:t xml:space="preserve">10. Tiêu chí 1.10: </w:t>
      </w:r>
      <w:r w:rsidRPr="007D038B">
        <w:rPr>
          <w:sz w:val="28"/>
          <w:szCs w:val="28"/>
          <w:lang w:val="vi-VN"/>
        </w:rPr>
        <w:t>Đảm bảo an ninh trật tự, an toàn trường học</w:t>
      </w:r>
    </w:p>
    <w:p w14:paraId="54615240" w14:textId="77777777" w:rsidR="00EA07FE" w:rsidRPr="007D038B" w:rsidRDefault="00EA07FE" w:rsidP="00EA07FE">
      <w:pPr>
        <w:spacing w:before="120" w:after="120" w:line="312" w:lineRule="exact"/>
        <w:ind w:firstLine="720"/>
        <w:jc w:val="both"/>
        <w:rPr>
          <w:spacing w:val="-6"/>
          <w:sz w:val="28"/>
          <w:szCs w:val="28"/>
          <w:lang w:val="vi-VN"/>
        </w:rPr>
      </w:pPr>
      <w:r w:rsidRPr="007D038B">
        <w:rPr>
          <w:spacing w:val="-4"/>
          <w:sz w:val="28"/>
          <w:szCs w:val="28"/>
          <w:lang w:val="vi-VN"/>
        </w:rPr>
        <w:t xml:space="preserve">a) Có </w:t>
      </w:r>
      <w:r w:rsidRPr="007D038B">
        <w:rPr>
          <w:sz w:val="28"/>
          <w:szCs w:val="28"/>
          <w:lang w:val="vi-VN"/>
        </w:rPr>
        <w:t>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r w:rsidRPr="007D038B">
        <w:rPr>
          <w:spacing w:val="-4"/>
          <w:sz w:val="28"/>
          <w:szCs w:val="28"/>
          <w:lang w:val="vi-VN"/>
        </w:rPr>
        <w:t xml:space="preserve">; </w:t>
      </w:r>
      <w:r w:rsidRPr="007D038B">
        <w:rPr>
          <w:rFonts w:eastAsia="Calibri"/>
          <w:spacing w:val="-4"/>
          <w:sz w:val="28"/>
          <w:szCs w:val="28"/>
          <w:lang w:val="vi-VN"/>
        </w:rPr>
        <w:t xml:space="preserve">những trường có tổ chức bếp ăn cho học sinh được </w:t>
      </w:r>
      <w:r w:rsidRPr="007D038B">
        <w:rPr>
          <w:spacing w:val="-4"/>
          <w:sz w:val="28"/>
          <w:szCs w:val="28"/>
          <w:lang w:val="vi-VN"/>
        </w:rPr>
        <w:t xml:space="preserve">cấp giấy chứng nhận đủ điều kiện an toàn thực phẩm; </w:t>
      </w:r>
    </w:p>
    <w:p w14:paraId="349D498D" w14:textId="77777777" w:rsidR="00EA07FE" w:rsidRPr="007D038B" w:rsidRDefault="00EA07FE" w:rsidP="00EA07FE">
      <w:pPr>
        <w:spacing w:before="120" w:after="120" w:line="312" w:lineRule="exact"/>
        <w:ind w:firstLine="720"/>
        <w:jc w:val="both"/>
        <w:rPr>
          <w:sz w:val="28"/>
          <w:szCs w:val="28"/>
          <w:lang w:val="vi-VN"/>
        </w:rPr>
      </w:pPr>
      <w:r w:rsidRPr="007D038B">
        <w:rPr>
          <w:rFonts w:eastAsia="Calibri"/>
          <w:spacing w:val="-8"/>
          <w:sz w:val="28"/>
          <w:szCs w:val="28"/>
          <w:lang w:val="vi-VN"/>
        </w:rPr>
        <w:t xml:space="preserve">b) </w:t>
      </w:r>
      <w:r w:rsidRPr="007D038B">
        <w:rPr>
          <w:spacing w:val="-6"/>
          <w:sz w:val="28"/>
          <w:szCs w:val="28"/>
          <w:lang w:val="vi-VN"/>
        </w:rPr>
        <w:t xml:space="preserve">Có hộp thư góp ý, đường dây nóng và các hình thức khác để tiếp nhận, xử lý các thông tin phản ánh của người dân; </w:t>
      </w:r>
      <w:r w:rsidRPr="007D038B">
        <w:rPr>
          <w:rFonts w:eastAsia="Calibri"/>
          <w:spacing w:val="-8"/>
          <w:sz w:val="28"/>
          <w:szCs w:val="28"/>
          <w:lang w:val="vi-VN"/>
        </w:rPr>
        <w:t xml:space="preserve">đảm bảo an toàn cho cán bộ quản lý, giáo viên, nhân viên và học sinh trong nhà trường; </w:t>
      </w:r>
    </w:p>
    <w:p w14:paraId="111B7A12" w14:textId="77777777" w:rsidR="00EA07FE" w:rsidRPr="007D038B" w:rsidRDefault="00EA07FE" w:rsidP="00EA07FE">
      <w:pPr>
        <w:spacing w:before="120" w:after="120" w:line="312" w:lineRule="exact"/>
        <w:ind w:firstLine="720"/>
        <w:jc w:val="both"/>
        <w:rPr>
          <w:sz w:val="28"/>
          <w:szCs w:val="28"/>
          <w:lang w:val="vi-VN"/>
        </w:rPr>
      </w:pPr>
      <w:r w:rsidRPr="007D038B">
        <w:rPr>
          <w:sz w:val="28"/>
          <w:szCs w:val="28"/>
          <w:lang w:val="vi-VN"/>
        </w:rPr>
        <w:t>c) Không có hiện tượng kỳ thị, hành vi bạo lực, vi phạm pháp luật về bình đẳng giới trong nhà trường.</w:t>
      </w:r>
    </w:p>
    <w:p w14:paraId="6626C1D4" w14:textId="77777777" w:rsidR="00EA07FE" w:rsidRPr="007D038B" w:rsidRDefault="00EA07FE" w:rsidP="00EA07FE">
      <w:pPr>
        <w:spacing w:before="120" w:after="120" w:line="312" w:lineRule="exact"/>
        <w:ind w:firstLine="720"/>
        <w:jc w:val="both"/>
        <w:outlineLvl w:val="0"/>
        <w:rPr>
          <w:rFonts w:eastAsia="Calibri"/>
          <w:b/>
          <w:bCs/>
          <w:spacing w:val="-4"/>
          <w:sz w:val="28"/>
          <w:szCs w:val="28"/>
          <w:lang w:val="vi-VN"/>
        </w:rPr>
      </w:pPr>
      <w:r w:rsidRPr="00281F0D">
        <w:rPr>
          <w:sz w:val="28"/>
          <w:szCs w:val="28"/>
          <w:lang w:val="vi-VN"/>
        </w:rPr>
        <w:t>1.10.2</w:t>
      </w:r>
      <w:r w:rsidRPr="007D038B">
        <w:rPr>
          <w:rFonts w:eastAsia="Calibri"/>
          <w:b/>
          <w:bCs/>
          <w:sz w:val="28"/>
          <w:szCs w:val="28"/>
          <w:lang w:val="vi-VN"/>
        </w:rPr>
        <w:t>.</w:t>
      </w:r>
      <w:r w:rsidRPr="007D038B">
        <w:rPr>
          <w:rFonts w:eastAsia="Calibri"/>
          <w:b/>
          <w:bCs/>
          <w:spacing w:val="-4"/>
          <w:sz w:val="28"/>
          <w:szCs w:val="28"/>
          <w:lang w:val="vi-VN"/>
        </w:rPr>
        <w:t xml:space="preserve"> Tiêu chuẩn 2: Cán bộ quản lý, giáo viên, nhân viên và học sinh</w:t>
      </w:r>
    </w:p>
    <w:p w14:paraId="77E6D22E" w14:textId="77777777" w:rsidR="00EA07FE" w:rsidRPr="007D038B" w:rsidRDefault="00EA07FE" w:rsidP="00EA07FE">
      <w:pPr>
        <w:spacing w:before="120" w:after="120" w:line="312" w:lineRule="exact"/>
        <w:ind w:firstLine="709"/>
        <w:jc w:val="both"/>
        <w:rPr>
          <w:rFonts w:eastAsia="Calibri"/>
          <w:sz w:val="28"/>
          <w:szCs w:val="28"/>
          <w:lang w:val="vi-VN"/>
        </w:rPr>
      </w:pPr>
      <w:r w:rsidRPr="00281F0D">
        <w:rPr>
          <w:sz w:val="28"/>
          <w:szCs w:val="28"/>
          <w:lang w:val="vi-VN"/>
        </w:rPr>
        <w:t>1.10.2</w:t>
      </w:r>
      <w:r w:rsidRPr="007D038B">
        <w:rPr>
          <w:rFonts w:eastAsia="Calibri"/>
          <w:b/>
          <w:bCs/>
          <w:sz w:val="28"/>
          <w:szCs w:val="28"/>
          <w:lang w:val="vi-VN"/>
        </w:rPr>
        <w:t>.</w:t>
      </w:r>
      <w:r w:rsidRPr="007D038B">
        <w:rPr>
          <w:rFonts w:eastAsia="Calibri"/>
          <w:sz w:val="28"/>
          <w:szCs w:val="28"/>
          <w:lang w:val="vi-VN"/>
        </w:rPr>
        <w:t xml:space="preserve">1. Tiêu chí 2.1: </w:t>
      </w:r>
      <w:r w:rsidRPr="00281F0D">
        <w:rPr>
          <w:rFonts w:eastAsia="Calibri"/>
          <w:sz w:val="28"/>
          <w:szCs w:val="28"/>
          <w:lang w:val="vi-VN"/>
        </w:rPr>
        <w:t>Đối với h</w:t>
      </w:r>
      <w:r w:rsidRPr="007D038B">
        <w:rPr>
          <w:rFonts w:eastAsia="Calibri"/>
          <w:sz w:val="28"/>
          <w:szCs w:val="28"/>
          <w:lang w:val="vi-VN"/>
        </w:rPr>
        <w:t>iệu trưởng, phó hiệu trưởng</w:t>
      </w:r>
    </w:p>
    <w:p w14:paraId="6D1A2BB0" w14:textId="77777777" w:rsidR="00EA07FE" w:rsidRPr="007D038B" w:rsidRDefault="00EA07FE" w:rsidP="00EA07FE">
      <w:pPr>
        <w:spacing w:before="120" w:after="120" w:line="312" w:lineRule="exact"/>
        <w:ind w:firstLine="709"/>
        <w:jc w:val="both"/>
        <w:rPr>
          <w:sz w:val="28"/>
          <w:szCs w:val="28"/>
          <w:lang w:val="vi-VN"/>
        </w:rPr>
      </w:pPr>
      <w:r w:rsidRPr="007D038B">
        <w:rPr>
          <w:sz w:val="28"/>
          <w:szCs w:val="28"/>
          <w:lang w:val="vi-VN"/>
        </w:rPr>
        <w:t xml:space="preserve">a) </w:t>
      </w:r>
      <w:r w:rsidRPr="007D038B">
        <w:rPr>
          <w:sz w:val="28"/>
          <w:szCs w:val="28"/>
        </w:rPr>
        <w:t>Đạt tiêu chuẩn theo quy định</w:t>
      </w:r>
      <w:r w:rsidRPr="007D038B">
        <w:rPr>
          <w:sz w:val="28"/>
          <w:szCs w:val="28"/>
          <w:lang w:val="vi-VN"/>
        </w:rPr>
        <w:t>;</w:t>
      </w:r>
    </w:p>
    <w:p w14:paraId="200AFE3E" w14:textId="77777777" w:rsidR="00EA07FE" w:rsidRPr="007D038B" w:rsidRDefault="00EA07FE" w:rsidP="00EA07FE">
      <w:pPr>
        <w:spacing w:before="120" w:after="120" w:line="312" w:lineRule="exact"/>
        <w:ind w:firstLine="709"/>
        <w:jc w:val="both"/>
        <w:rPr>
          <w:spacing w:val="-4"/>
          <w:sz w:val="28"/>
          <w:szCs w:val="28"/>
          <w:lang w:val="vi-VN"/>
        </w:rPr>
      </w:pPr>
      <w:r w:rsidRPr="007D038B">
        <w:rPr>
          <w:spacing w:val="-4"/>
          <w:sz w:val="28"/>
          <w:szCs w:val="28"/>
          <w:lang w:val="vi-VN"/>
        </w:rPr>
        <w:t>b) Được đánh giá đạt chuẩn hiệu trưởng trở lên;</w:t>
      </w:r>
    </w:p>
    <w:p w14:paraId="60C85B60"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c) Được bồi dưỡng, tập huấn về chuyên môn, nghiệp vụ quản lý giáo dục theo quy định.</w:t>
      </w:r>
    </w:p>
    <w:p w14:paraId="01665D54" w14:textId="77777777" w:rsidR="00EA07FE" w:rsidRPr="007D038B" w:rsidRDefault="00EA07FE" w:rsidP="00EA07FE">
      <w:pPr>
        <w:spacing w:before="120" w:after="120" w:line="312" w:lineRule="exact"/>
        <w:ind w:firstLine="720"/>
        <w:jc w:val="both"/>
        <w:rPr>
          <w:rFonts w:eastAsia="Calibri"/>
          <w:sz w:val="28"/>
          <w:szCs w:val="28"/>
          <w:lang w:val="vi-VN"/>
        </w:rPr>
      </w:pPr>
      <w:r w:rsidRPr="00281F0D">
        <w:rPr>
          <w:sz w:val="28"/>
          <w:szCs w:val="28"/>
          <w:lang w:val="vi-VN"/>
        </w:rPr>
        <w:t>1.10.2</w:t>
      </w:r>
      <w:r w:rsidRPr="007D038B">
        <w:rPr>
          <w:rFonts w:eastAsia="Calibri"/>
          <w:b/>
          <w:bCs/>
          <w:sz w:val="28"/>
          <w:szCs w:val="28"/>
          <w:lang w:val="vi-VN"/>
        </w:rPr>
        <w:t>.</w:t>
      </w:r>
      <w:r w:rsidRPr="007D038B">
        <w:rPr>
          <w:rFonts w:eastAsia="Calibri"/>
          <w:sz w:val="28"/>
          <w:szCs w:val="28"/>
          <w:lang w:val="vi-VN"/>
        </w:rPr>
        <w:t xml:space="preserve">2. Tiêu chí 2.2: </w:t>
      </w:r>
      <w:r w:rsidRPr="00281F0D">
        <w:rPr>
          <w:rFonts w:eastAsia="Calibri"/>
          <w:sz w:val="28"/>
          <w:szCs w:val="28"/>
          <w:lang w:val="vi-VN"/>
        </w:rPr>
        <w:t>Đối với g</w:t>
      </w:r>
      <w:r w:rsidRPr="007D038B">
        <w:rPr>
          <w:rFonts w:eastAsia="Calibri"/>
          <w:sz w:val="28"/>
          <w:szCs w:val="28"/>
          <w:lang w:val="vi-VN"/>
        </w:rPr>
        <w:t>iáo viên</w:t>
      </w:r>
    </w:p>
    <w:p w14:paraId="4F16FEC3"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a) Số lượng giáo viên đảm bảo để dạy các môn học và tổ chức các hoạt động giáo dục theo quy định của Chương trình giáo dục phổ thông cấp tiểu học; có giáo viên làm Tổng phụ trách Đội Thiếu niên tiền phong Hồ Chí Minh;</w:t>
      </w:r>
    </w:p>
    <w:p w14:paraId="40384EDD"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 xml:space="preserve">b) 100% giáo viên đạt chuẩn trình độ đào tạo theo quy định; </w:t>
      </w:r>
    </w:p>
    <w:p w14:paraId="4B36594A"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spacing w:val="4"/>
          <w:sz w:val="28"/>
          <w:szCs w:val="28"/>
          <w:lang w:val="vi-VN"/>
        </w:rPr>
        <w:t xml:space="preserve">c) Có ít nhất 95% giáo viên đạt chuẩn nghề nghiệp giáo viên </w:t>
      </w:r>
      <w:r w:rsidRPr="00281F0D">
        <w:rPr>
          <w:spacing w:val="4"/>
          <w:sz w:val="28"/>
          <w:szCs w:val="28"/>
          <w:lang w:val="vi-VN"/>
        </w:rPr>
        <w:t xml:space="preserve">ở mức đạt </w:t>
      </w:r>
      <w:r w:rsidRPr="007D038B">
        <w:rPr>
          <w:spacing w:val="4"/>
          <w:sz w:val="28"/>
          <w:szCs w:val="28"/>
          <w:lang w:val="vi-VN"/>
        </w:rPr>
        <w:t>trở lên.</w:t>
      </w:r>
    </w:p>
    <w:p w14:paraId="7F0C4006" w14:textId="77777777" w:rsidR="00EA07FE" w:rsidRPr="007D038B" w:rsidRDefault="00EA07FE" w:rsidP="00EA07FE">
      <w:pPr>
        <w:spacing w:before="120" w:after="120" w:line="312" w:lineRule="exact"/>
        <w:ind w:firstLine="720"/>
        <w:jc w:val="both"/>
        <w:rPr>
          <w:rFonts w:eastAsia="Calibri"/>
          <w:sz w:val="28"/>
          <w:szCs w:val="28"/>
          <w:lang w:val="vi-VN"/>
        </w:rPr>
      </w:pPr>
      <w:r w:rsidRPr="00281F0D">
        <w:rPr>
          <w:sz w:val="28"/>
          <w:szCs w:val="28"/>
          <w:lang w:val="vi-VN"/>
        </w:rPr>
        <w:t>1.10.2</w:t>
      </w:r>
      <w:r w:rsidRPr="007D038B">
        <w:rPr>
          <w:rFonts w:eastAsia="Calibri"/>
          <w:b/>
          <w:bCs/>
          <w:sz w:val="28"/>
          <w:szCs w:val="28"/>
          <w:lang w:val="vi-VN"/>
        </w:rPr>
        <w:t>.</w:t>
      </w:r>
      <w:r w:rsidRPr="007D038B">
        <w:rPr>
          <w:rFonts w:eastAsia="Calibri"/>
          <w:sz w:val="28"/>
          <w:szCs w:val="28"/>
          <w:lang w:val="vi-VN"/>
        </w:rPr>
        <w:t xml:space="preserve">3. Tiêu chí 2.3: </w:t>
      </w:r>
      <w:r w:rsidRPr="00281F0D">
        <w:rPr>
          <w:rFonts w:eastAsia="Calibri"/>
          <w:sz w:val="28"/>
          <w:szCs w:val="28"/>
          <w:lang w:val="vi-VN"/>
        </w:rPr>
        <w:t>Đối với n</w:t>
      </w:r>
      <w:r w:rsidRPr="007D038B">
        <w:rPr>
          <w:rFonts w:eastAsia="Calibri"/>
          <w:sz w:val="28"/>
          <w:szCs w:val="28"/>
          <w:lang w:val="vi-VN"/>
        </w:rPr>
        <w:t>hân viên</w:t>
      </w:r>
    </w:p>
    <w:p w14:paraId="140125B6"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lastRenderedPageBreak/>
        <w:t>a) Có nhân viên hoặc giáo viên kiêm nhiệm để đảm nhiệm các nhiệm vụ do hiệu trưởng phân công;</w:t>
      </w:r>
    </w:p>
    <w:p w14:paraId="0B107097"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b) Được phân công công việc phù hợp, hợp lý theo năng lực;</w:t>
      </w:r>
    </w:p>
    <w:p w14:paraId="10BC108C"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 xml:space="preserve">c) Hoàn thành </w:t>
      </w:r>
      <w:r w:rsidRPr="00281F0D">
        <w:rPr>
          <w:rFonts w:eastAsia="Calibri"/>
          <w:sz w:val="28"/>
          <w:szCs w:val="28"/>
          <w:lang w:val="vi-VN"/>
        </w:rPr>
        <w:t xml:space="preserve">các </w:t>
      </w:r>
      <w:r w:rsidRPr="007D038B">
        <w:rPr>
          <w:rFonts w:eastAsia="Calibri"/>
          <w:sz w:val="28"/>
          <w:szCs w:val="28"/>
          <w:lang w:val="vi-VN"/>
        </w:rPr>
        <w:t>nhiệm vụ được giao.</w:t>
      </w:r>
    </w:p>
    <w:p w14:paraId="19D38D79" w14:textId="77777777" w:rsidR="00EA07FE" w:rsidRPr="007D038B" w:rsidRDefault="00EA07FE" w:rsidP="00EA07FE">
      <w:pPr>
        <w:spacing w:before="120" w:after="120" w:line="312" w:lineRule="exact"/>
        <w:ind w:firstLine="720"/>
        <w:jc w:val="both"/>
        <w:rPr>
          <w:rFonts w:eastAsia="Calibri"/>
          <w:sz w:val="28"/>
          <w:szCs w:val="28"/>
          <w:lang w:val="vi-VN"/>
        </w:rPr>
      </w:pPr>
      <w:r w:rsidRPr="00281F0D">
        <w:rPr>
          <w:sz w:val="28"/>
          <w:szCs w:val="28"/>
          <w:lang w:val="vi-VN"/>
        </w:rPr>
        <w:t>1.10.2</w:t>
      </w:r>
      <w:r w:rsidRPr="007D038B">
        <w:rPr>
          <w:rFonts w:eastAsia="Calibri"/>
          <w:b/>
          <w:bCs/>
          <w:sz w:val="28"/>
          <w:szCs w:val="28"/>
          <w:lang w:val="vi-VN"/>
        </w:rPr>
        <w:t>.</w:t>
      </w:r>
      <w:r w:rsidRPr="007D038B">
        <w:rPr>
          <w:rFonts w:eastAsia="Calibri"/>
          <w:sz w:val="28"/>
          <w:szCs w:val="28"/>
          <w:lang w:val="vi-VN"/>
        </w:rPr>
        <w:t xml:space="preserve">4. Tiêu chí 2.4: </w:t>
      </w:r>
      <w:r w:rsidRPr="00281F0D">
        <w:rPr>
          <w:rFonts w:eastAsia="Calibri"/>
          <w:sz w:val="28"/>
          <w:szCs w:val="28"/>
          <w:lang w:val="vi-VN"/>
        </w:rPr>
        <w:t>Đối với h</w:t>
      </w:r>
      <w:r w:rsidRPr="007D038B">
        <w:rPr>
          <w:rFonts w:eastAsia="Calibri"/>
          <w:sz w:val="28"/>
          <w:szCs w:val="28"/>
          <w:lang w:val="vi-VN"/>
        </w:rPr>
        <w:t>ọc sinh</w:t>
      </w:r>
    </w:p>
    <w:p w14:paraId="63E720CA"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 xml:space="preserve">a) </w:t>
      </w:r>
      <w:r w:rsidRPr="007D038B">
        <w:rPr>
          <w:sz w:val="28"/>
          <w:szCs w:val="28"/>
          <w:lang w:val="vi-VN"/>
        </w:rPr>
        <w:t>Đảm bảo về tuổi học sinh tiểu học theo quy định</w:t>
      </w:r>
      <w:r w:rsidRPr="007D038B">
        <w:rPr>
          <w:rFonts w:eastAsia="Calibri"/>
          <w:sz w:val="28"/>
          <w:szCs w:val="28"/>
          <w:lang w:val="vi-VN"/>
        </w:rPr>
        <w:t>;</w:t>
      </w:r>
    </w:p>
    <w:p w14:paraId="34E1CA50"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 xml:space="preserve">b) Thực hiện các nhiệm vụ </w:t>
      </w:r>
      <w:r w:rsidRPr="007D038B">
        <w:rPr>
          <w:spacing w:val="-4"/>
          <w:sz w:val="28"/>
          <w:szCs w:val="28"/>
          <w:lang w:val="vi-VN"/>
        </w:rPr>
        <w:t>theo quy định</w:t>
      </w:r>
      <w:r w:rsidRPr="007D038B">
        <w:rPr>
          <w:rFonts w:eastAsia="Calibri"/>
          <w:spacing w:val="-4"/>
          <w:sz w:val="28"/>
          <w:szCs w:val="28"/>
          <w:lang w:val="vi-VN"/>
        </w:rPr>
        <w:t>;</w:t>
      </w:r>
    </w:p>
    <w:p w14:paraId="551B2C3D" w14:textId="77777777" w:rsidR="00EA07FE" w:rsidRPr="007D038B" w:rsidRDefault="00EA07FE" w:rsidP="00EA07FE">
      <w:pPr>
        <w:spacing w:before="120" w:after="120" w:line="312" w:lineRule="exact"/>
        <w:ind w:firstLine="720"/>
        <w:jc w:val="both"/>
        <w:outlineLvl w:val="0"/>
        <w:rPr>
          <w:rFonts w:eastAsia="Calibri"/>
          <w:spacing w:val="-4"/>
          <w:sz w:val="28"/>
          <w:szCs w:val="28"/>
          <w:lang w:val="vi-VN"/>
        </w:rPr>
      </w:pPr>
      <w:r w:rsidRPr="007D038B">
        <w:rPr>
          <w:rFonts w:eastAsia="Calibri"/>
          <w:spacing w:val="-4"/>
          <w:sz w:val="28"/>
          <w:szCs w:val="28"/>
          <w:lang w:val="vi-VN"/>
        </w:rPr>
        <w:t>c) Được đảm bảo các quyền theo quy định.</w:t>
      </w:r>
    </w:p>
    <w:p w14:paraId="0E7CFD73" w14:textId="77777777" w:rsidR="00EA07FE" w:rsidRPr="007D038B" w:rsidRDefault="00EA07FE" w:rsidP="00EA07FE">
      <w:pPr>
        <w:spacing w:before="120" w:after="120" w:line="312" w:lineRule="exact"/>
        <w:ind w:firstLine="720"/>
        <w:rPr>
          <w:rFonts w:eastAsia="Calibri"/>
          <w:b/>
          <w:bCs/>
          <w:sz w:val="28"/>
          <w:szCs w:val="28"/>
          <w:lang w:val="vi-VN"/>
        </w:rPr>
      </w:pPr>
      <w:r w:rsidRPr="00281F0D">
        <w:rPr>
          <w:sz w:val="28"/>
          <w:szCs w:val="28"/>
          <w:lang w:val="vi-VN"/>
        </w:rPr>
        <w:t>1.10.3</w:t>
      </w:r>
      <w:r w:rsidRPr="007D038B">
        <w:rPr>
          <w:rFonts w:eastAsia="Calibri"/>
          <w:b/>
          <w:bCs/>
          <w:sz w:val="28"/>
          <w:szCs w:val="28"/>
          <w:lang w:val="vi-VN"/>
        </w:rPr>
        <w:t>. Tiêu chuẩn 3: Cơ sở vật chất và thiết bị dạy học</w:t>
      </w:r>
    </w:p>
    <w:p w14:paraId="6C13DDB8" w14:textId="77777777" w:rsidR="00EA07FE" w:rsidRPr="007D038B" w:rsidRDefault="00EA07FE" w:rsidP="00EA07FE">
      <w:pPr>
        <w:spacing w:before="120" w:after="120" w:line="312" w:lineRule="exact"/>
        <w:ind w:firstLine="720"/>
        <w:jc w:val="both"/>
        <w:rPr>
          <w:rFonts w:eastAsia="Calibri"/>
          <w:sz w:val="28"/>
          <w:szCs w:val="28"/>
          <w:lang w:val="vi-VN"/>
        </w:rPr>
      </w:pPr>
      <w:r w:rsidRPr="00281F0D">
        <w:rPr>
          <w:sz w:val="28"/>
          <w:szCs w:val="28"/>
          <w:lang w:val="vi-VN"/>
        </w:rPr>
        <w:t>1.10.3</w:t>
      </w:r>
      <w:r w:rsidRPr="007D038B">
        <w:rPr>
          <w:rFonts w:eastAsia="Calibri"/>
          <w:b/>
          <w:bCs/>
          <w:sz w:val="28"/>
          <w:szCs w:val="28"/>
          <w:lang w:val="vi-VN"/>
        </w:rPr>
        <w:t>.</w:t>
      </w:r>
      <w:r w:rsidRPr="007D038B">
        <w:rPr>
          <w:rFonts w:eastAsia="Calibri"/>
          <w:sz w:val="28"/>
          <w:szCs w:val="28"/>
          <w:lang w:val="vi-VN"/>
        </w:rPr>
        <w:t>1. Tiêu chí 3.1: Khuôn viên, sân chơi, sân tập</w:t>
      </w:r>
    </w:p>
    <w:p w14:paraId="512DDDD8"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a) Khuôn viên đảm bảo xanh, sạch, đẹp, an toàn để tổ chức các hoạt động giáo dục;</w:t>
      </w:r>
    </w:p>
    <w:p w14:paraId="67A48700"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 xml:space="preserve">b) </w:t>
      </w:r>
      <w:r w:rsidRPr="007D038B">
        <w:rPr>
          <w:spacing w:val="-4"/>
          <w:sz w:val="28"/>
          <w:szCs w:val="28"/>
          <w:lang w:val="vi-VN"/>
        </w:rPr>
        <w:t xml:space="preserve">Có cổng trường, biển tên trường và </w:t>
      </w:r>
      <w:r w:rsidRPr="007D038B">
        <w:rPr>
          <w:rFonts w:eastAsia="Calibri"/>
          <w:sz w:val="28"/>
          <w:szCs w:val="28"/>
          <w:lang w:val="vi-VN"/>
        </w:rPr>
        <w:t xml:space="preserve">tường hoặc hàng rào bao quanh; </w:t>
      </w:r>
    </w:p>
    <w:p w14:paraId="2DDBFB8B" w14:textId="77777777" w:rsidR="00EA07FE" w:rsidRPr="007D038B" w:rsidRDefault="00EA07FE" w:rsidP="00EA07FE">
      <w:pPr>
        <w:spacing w:before="120" w:after="120" w:line="312" w:lineRule="exact"/>
        <w:ind w:firstLine="709"/>
        <w:jc w:val="both"/>
        <w:rPr>
          <w:sz w:val="28"/>
          <w:szCs w:val="28"/>
          <w:lang w:val="vi-VN"/>
        </w:rPr>
      </w:pPr>
      <w:r w:rsidRPr="007D038B">
        <w:rPr>
          <w:sz w:val="28"/>
          <w:szCs w:val="28"/>
          <w:lang w:val="vi-VN"/>
        </w:rPr>
        <w:t>c) Có sân chơi, sân tập thể dục thể thao.</w:t>
      </w:r>
    </w:p>
    <w:p w14:paraId="6B4DD697" w14:textId="77777777" w:rsidR="00EA07FE" w:rsidRPr="007D038B" w:rsidRDefault="00EA07FE" w:rsidP="00EA07FE">
      <w:pPr>
        <w:spacing w:before="120" w:after="120" w:line="312" w:lineRule="exact"/>
        <w:ind w:firstLine="709"/>
        <w:jc w:val="both"/>
        <w:rPr>
          <w:rFonts w:eastAsia="Calibri"/>
          <w:sz w:val="28"/>
          <w:szCs w:val="28"/>
          <w:lang w:val="vi-VN"/>
        </w:rPr>
      </w:pPr>
      <w:r w:rsidRPr="00281F0D">
        <w:rPr>
          <w:sz w:val="28"/>
          <w:szCs w:val="28"/>
          <w:lang w:val="vi-VN"/>
        </w:rPr>
        <w:t>1.10.3</w:t>
      </w:r>
      <w:r w:rsidRPr="007D038B">
        <w:rPr>
          <w:rFonts w:eastAsia="Calibri"/>
          <w:b/>
          <w:bCs/>
          <w:sz w:val="28"/>
          <w:szCs w:val="28"/>
          <w:lang w:val="vi-VN"/>
        </w:rPr>
        <w:t>.</w:t>
      </w:r>
      <w:r w:rsidRPr="007D038B">
        <w:rPr>
          <w:rFonts w:eastAsia="Calibri"/>
          <w:sz w:val="28"/>
          <w:szCs w:val="28"/>
          <w:lang w:val="vi-VN"/>
        </w:rPr>
        <w:t>2. Tiêu chí 3.2: Phòng học</w:t>
      </w:r>
    </w:p>
    <w:p w14:paraId="242E498E"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a) Đủ mỗi lớp một phòng học riêng, quy cách phòng học theo quy định;</w:t>
      </w:r>
    </w:p>
    <w:p w14:paraId="1EC8993D" w14:textId="77777777" w:rsidR="00EA07FE" w:rsidRPr="007D038B" w:rsidRDefault="00EA07FE" w:rsidP="00EA07FE">
      <w:pPr>
        <w:spacing w:before="120" w:after="120" w:line="320" w:lineRule="exact"/>
        <w:ind w:firstLine="709"/>
        <w:jc w:val="both"/>
        <w:rPr>
          <w:rFonts w:eastAsia="Calibri"/>
          <w:spacing w:val="-4"/>
          <w:sz w:val="28"/>
          <w:szCs w:val="28"/>
          <w:lang w:val="vi-VN"/>
        </w:rPr>
      </w:pPr>
      <w:r w:rsidRPr="007D038B">
        <w:rPr>
          <w:rFonts w:eastAsia="Calibri"/>
          <w:spacing w:val="-4"/>
          <w:sz w:val="28"/>
          <w:szCs w:val="28"/>
          <w:lang w:val="vi-VN"/>
        </w:rPr>
        <w:t xml:space="preserve">b) </w:t>
      </w:r>
      <w:r w:rsidRPr="007D038B">
        <w:rPr>
          <w:rFonts w:eastAsia="Calibri"/>
          <w:sz w:val="28"/>
          <w:szCs w:val="28"/>
          <w:lang w:val="vi-VN"/>
        </w:rPr>
        <w:t xml:space="preserve">Bàn, ghế học sinh đúng tiêu chuẩn và đủ chỗ ngồi cho học sinh; </w:t>
      </w:r>
      <w:r w:rsidRPr="007D038B">
        <w:rPr>
          <w:sz w:val="28"/>
          <w:szCs w:val="28"/>
          <w:lang w:val="vi-VN"/>
        </w:rPr>
        <w:t xml:space="preserve">có bàn ghế phù hợp cho học sinh khuyết tật học hòa nhập (nếu có); </w:t>
      </w:r>
      <w:r w:rsidRPr="007D038B">
        <w:rPr>
          <w:rFonts w:eastAsia="Calibri"/>
          <w:spacing w:val="-4"/>
          <w:sz w:val="28"/>
          <w:szCs w:val="28"/>
          <w:lang w:val="vi-VN"/>
        </w:rPr>
        <w:t>bàn, ghế giáo viên, bảng lớp theo quy định;</w:t>
      </w:r>
    </w:p>
    <w:p w14:paraId="10AB8C09" w14:textId="77777777" w:rsidR="00EA07FE" w:rsidRPr="007D038B" w:rsidRDefault="00EA07FE" w:rsidP="00EA07FE">
      <w:pPr>
        <w:spacing w:before="120" w:after="120" w:line="320" w:lineRule="exact"/>
        <w:ind w:firstLine="709"/>
        <w:jc w:val="both"/>
        <w:rPr>
          <w:rFonts w:eastAsia="Calibri"/>
          <w:spacing w:val="-4"/>
          <w:sz w:val="28"/>
          <w:szCs w:val="28"/>
          <w:lang w:val="vi-VN"/>
        </w:rPr>
      </w:pPr>
      <w:r w:rsidRPr="007D038B">
        <w:rPr>
          <w:rFonts w:eastAsia="Calibri"/>
          <w:spacing w:val="-4"/>
          <w:sz w:val="28"/>
          <w:szCs w:val="28"/>
          <w:lang w:val="vi-VN"/>
        </w:rPr>
        <w:t xml:space="preserve">c) Có hệ thống đèn, quạt </w:t>
      </w:r>
      <w:r w:rsidRPr="007D038B">
        <w:rPr>
          <w:sz w:val="28"/>
          <w:szCs w:val="28"/>
          <w:lang w:val="vi-VN"/>
        </w:rPr>
        <w:t>(ở nơi có điện)</w:t>
      </w:r>
      <w:r w:rsidRPr="007D038B">
        <w:rPr>
          <w:rFonts w:eastAsia="Calibri"/>
          <w:spacing w:val="-4"/>
          <w:sz w:val="28"/>
          <w:szCs w:val="28"/>
          <w:lang w:val="vi-VN"/>
        </w:rPr>
        <w:t xml:space="preserve">; có hệ thống tủ đựng hồ sơ, thiết bị dạy học. </w:t>
      </w:r>
    </w:p>
    <w:p w14:paraId="2027E4B4" w14:textId="77777777" w:rsidR="00EA07FE" w:rsidRPr="007D038B" w:rsidRDefault="00EA07FE" w:rsidP="00EA07FE">
      <w:pPr>
        <w:spacing w:before="120" w:after="120" w:line="320" w:lineRule="exact"/>
        <w:ind w:firstLine="709"/>
        <w:jc w:val="both"/>
        <w:rPr>
          <w:rFonts w:eastAsia="Calibri"/>
          <w:sz w:val="28"/>
          <w:szCs w:val="28"/>
          <w:lang w:val="vi-VN"/>
        </w:rPr>
      </w:pPr>
      <w:r w:rsidRPr="00281F0D">
        <w:rPr>
          <w:sz w:val="28"/>
          <w:szCs w:val="28"/>
          <w:lang w:val="vi-VN"/>
        </w:rPr>
        <w:t>1.10.3</w:t>
      </w:r>
      <w:r w:rsidRPr="007D038B">
        <w:rPr>
          <w:rFonts w:eastAsia="Calibri"/>
          <w:b/>
          <w:bCs/>
          <w:sz w:val="28"/>
          <w:szCs w:val="28"/>
          <w:lang w:val="vi-VN"/>
        </w:rPr>
        <w:t>.</w:t>
      </w:r>
      <w:r w:rsidRPr="007D038B">
        <w:rPr>
          <w:rFonts w:eastAsia="Calibri"/>
          <w:sz w:val="28"/>
          <w:szCs w:val="28"/>
          <w:lang w:val="vi-VN"/>
        </w:rPr>
        <w:t>3. Tiêu chí 3.3: Khối phòng phục vụ học tập và khối phòng hành chính - quản trị</w:t>
      </w:r>
    </w:p>
    <w:p w14:paraId="357D800B" w14:textId="77777777" w:rsidR="00EA07FE" w:rsidRPr="007D038B" w:rsidRDefault="00EA07FE" w:rsidP="00EA07FE">
      <w:pPr>
        <w:spacing w:before="120" w:after="120" w:line="320" w:lineRule="exact"/>
        <w:ind w:firstLine="709"/>
        <w:jc w:val="both"/>
        <w:rPr>
          <w:spacing w:val="-4"/>
          <w:sz w:val="28"/>
          <w:szCs w:val="28"/>
          <w:lang w:val="vi-VN"/>
        </w:rPr>
      </w:pPr>
      <w:r w:rsidRPr="007D038B">
        <w:rPr>
          <w:rFonts w:eastAsia="Calibri"/>
          <w:sz w:val="28"/>
          <w:szCs w:val="28"/>
          <w:lang w:val="vi-VN"/>
        </w:rPr>
        <w:t>a) C</w:t>
      </w:r>
      <w:r w:rsidRPr="007D038B">
        <w:rPr>
          <w:spacing w:val="-4"/>
          <w:sz w:val="28"/>
          <w:szCs w:val="28"/>
          <w:lang w:val="vi-VN"/>
        </w:rPr>
        <w:t xml:space="preserve">ó </w:t>
      </w:r>
      <w:r w:rsidRPr="007D038B">
        <w:rPr>
          <w:sz w:val="28"/>
          <w:szCs w:val="28"/>
          <w:lang w:val="vi-VN"/>
        </w:rPr>
        <w:t>phòng giáo dục nghệ thuật, phòng học tin học, phòng thiết bị giáo dục</w:t>
      </w:r>
      <w:r w:rsidRPr="007D038B">
        <w:rPr>
          <w:spacing w:val="-4"/>
          <w:sz w:val="28"/>
          <w:szCs w:val="28"/>
          <w:lang w:val="vi-VN"/>
        </w:rPr>
        <w:t>, phòng truyền thống và hoạt động Đội đáp ứng các yêu cầu tối thiểu các hoạt động giáo dục;</w:t>
      </w:r>
    </w:p>
    <w:p w14:paraId="2AA5F7BF"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t>b) Khối phòng hành chính - quản trị</w:t>
      </w:r>
      <w:r w:rsidRPr="007D038B" w:rsidDel="00E326D6">
        <w:rPr>
          <w:sz w:val="28"/>
          <w:szCs w:val="28"/>
          <w:lang w:val="vi-VN"/>
        </w:rPr>
        <w:t xml:space="preserve"> </w:t>
      </w:r>
      <w:r w:rsidRPr="007D038B">
        <w:rPr>
          <w:sz w:val="28"/>
          <w:szCs w:val="28"/>
          <w:lang w:val="vi-VN"/>
        </w:rPr>
        <w:t>đáp ứng các yêu cầu tối thiểu các hoạt động hành chính - quản trị</w:t>
      </w:r>
      <w:r w:rsidRPr="00281F0D">
        <w:rPr>
          <w:sz w:val="28"/>
          <w:szCs w:val="28"/>
          <w:lang w:val="vi-VN"/>
        </w:rPr>
        <w:t xml:space="preserve"> của nhà trường</w:t>
      </w:r>
      <w:r w:rsidRPr="007D038B">
        <w:rPr>
          <w:sz w:val="28"/>
          <w:szCs w:val="28"/>
          <w:lang w:val="vi-VN"/>
        </w:rPr>
        <w:t>;</w:t>
      </w:r>
    </w:p>
    <w:p w14:paraId="3C1E1462" w14:textId="77777777" w:rsidR="00EA07FE" w:rsidRPr="007D038B" w:rsidRDefault="00EA07FE" w:rsidP="00EA07FE">
      <w:pPr>
        <w:spacing w:before="120" w:after="120" w:line="320" w:lineRule="exact"/>
        <w:ind w:firstLine="709"/>
        <w:jc w:val="both"/>
        <w:rPr>
          <w:sz w:val="28"/>
          <w:szCs w:val="28"/>
          <w:lang w:val="vi-VN"/>
        </w:rPr>
      </w:pPr>
      <w:r w:rsidRPr="007D038B">
        <w:rPr>
          <w:sz w:val="28"/>
          <w:szCs w:val="28"/>
          <w:lang w:val="vi-VN"/>
        </w:rPr>
        <w:t>c) Khu để xe được bố trí hợp lý, đảm bảo an toàn, trật tự.</w:t>
      </w:r>
    </w:p>
    <w:p w14:paraId="6900BDB4" w14:textId="77777777" w:rsidR="00EA07FE" w:rsidRPr="007D038B" w:rsidRDefault="00EA07FE" w:rsidP="00EA07FE">
      <w:pPr>
        <w:spacing w:before="120" w:after="120" w:line="320" w:lineRule="exact"/>
        <w:ind w:firstLine="720"/>
        <w:jc w:val="both"/>
        <w:rPr>
          <w:sz w:val="28"/>
          <w:szCs w:val="28"/>
          <w:lang w:val="vi-VN"/>
        </w:rPr>
      </w:pPr>
      <w:r w:rsidRPr="00281F0D">
        <w:rPr>
          <w:sz w:val="28"/>
          <w:szCs w:val="28"/>
          <w:lang w:val="vi-VN"/>
        </w:rPr>
        <w:lastRenderedPageBreak/>
        <w:t>1.10.3</w:t>
      </w:r>
      <w:r w:rsidRPr="007D038B">
        <w:rPr>
          <w:rFonts w:eastAsia="Calibri"/>
          <w:b/>
          <w:bCs/>
          <w:sz w:val="28"/>
          <w:szCs w:val="28"/>
          <w:lang w:val="vi-VN"/>
        </w:rPr>
        <w:t>.</w:t>
      </w:r>
      <w:r w:rsidRPr="007D038B">
        <w:rPr>
          <w:sz w:val="28"/>
          <w:szCs w:val="28"/>
          <w:lang w:val="vi-VN"/>
        </w:rPr>
        <w:t>4. Tiêu chí 3.4: Khu vệ sinh, hệ thống cấp thoát nước</w:t>
      </w:r>
    </w:p>
    <w:p w14:paraId="5C7A94E1" w14:textId="77777777" w:rsidR="00EA07FE" w:rsidRPr="007D038B" w:rsidRDefault="00EA07FE" w:rsidP="00EA07FE">
      <w:pPr>
        <w:spacing w:before="120" w:after="120" w:line="320" w:lineRule="exact"/>
        <w:ind w:firstLine="720"/>
        <w:jc w:val="both"/>
        <w:rPr>
          <w:sz w:val="28"/>
          <w:szCs w:val="28"/>
          <w:lang w:val="vi-VN"/>
        </w:rPr>
      </w:pPr>
      <w:r w:rsidRPr="007D038B">
        <w:rPr>
          <w:sz w:val="28"/>
          <w:szCs w:val="28"/>
          <w:lang w:val="vi-VN"/>
        </w:rPr>
        <w:t>a) Khu vệ sinh riêng cho nam, nữ, giáo viên, nhân viên, học sinh đảm bảo không ô nhiễm môi trường; khu vệ sinh đảm bảo sử dụng thuận lợi cho học sinh khuyết tật học hòa nhập;</w:t>
      </w:r>
    </w:p>
    <w:p w14:paraId="65AE6A8E" w14:textId="77777777" w:rsidR="00EA07FE" w:rsidRPr="007D038B" w:rsidRDefault="00EA07FE" w:rsidP="00EA07FE">
      <w:pPr>
        <w:spacing w:before="120" w:after="120" w:line="320" w:lineRule="exact"/>
        <w:ind w:firstLine="720"/>
        <w:jc w:val="both"/>
        <w:rPr>
          <w:spacing w:val="-4"/>
          <w:sz w:val="28"/>
          <w:szCs w:val="28"/>
          <w:lang w:val="vi-VN"/>
        </w:rPr>
      </w:pPr>
      <w:r w:rsidRPr="007D038B">
        <w:rPr>
          <w:spacing w:val="-4"/>
          <w:sz w:val="28"/>
          <w:szCs w:val="28"/>
          <w:lang w:val="vi-VN"/>
        </w:rPr>
        <w:t>b) Hệ thống thoát nước đảm bảo vệ sinh môi trường; hệ thống cấp nước sạch đảm bảo nước uống và nước sinh hoạt cho giáo viên, nhân viên và học sinh;</w:t>
      </w:r>
    </w:p>
    <w:p w14:paraId="6F3ABC39" w14:textId="77777777" w:rsidR="00EA07FE" w:rsidRPr="007D038B" w:rsidRDefault="00EA07FE" w:rsidP="00EA07FE">
      <w:pPr>
        <w:spacing w:before="120" w:after="120" w:line="320" w:lineRule="exact"/>
        <w:ind w:firstLine="720"/>
        <w:jc w:val="both"/>
        <w:rPr>
          <w:sz w:val="28"/>
          <w:szCs w:val="28"/>
          <w:lang w:val="vi-VN"/>
        </w:rPr>
      </w:pPr>
      <w:r w:rsidRPr="007D038B">
        <w:rPr>
          <w:sz w:val="28"/>
          <w:szCs w:val="28"/>
          <w:lang w:val="vi-VN"/>
        </w:rPr>
        <w:t>c) Thu gom rác và xử lý chất thải đảm bảo vệ sinh môi trường.</w:t>
      </w:r>
    </w:p>
    <w:p w14:paraId="3B53D377" w14:textId="77777777" w:rsidR="00EA07FE" w:rsidRPr="007D038B" w:rsidRDefault="00EA07FE" w:rsidP="00EA07FE">
      <w:pPr>
        <w:spacing w:before="120" w:after="120" w:line="320" w:lineRule="exact"/>
        <w:ind w:firstLine="709"/>
        <w:jc w:val="both"/>
        <w:rPr>
          <w:rFonts w:eastAsia="Calibri"/>
          <w:sz w:val="28"/>
          <w:szCs w:val="28"/>
          <w:lang w:val="vi-VN"/>
        </w:rPr>
      </w:pPr>
      <w:r w:rsidRPr="00281F0D">
        <w:rPr>
          <w:sz w:val="28"/>
          <w:szCs w:val="28"/>
          <w:lang w:val="vi-VN"/>
        </w:rPr>
        <w:t>1.10.3</w:t>
      </w:r>
      <w:r w:rsidRPr="007D038B">
        <w:rPr>
          <w:rFonts w:eastAsia="Calibri"/>
          <w:b/>
          <w:bCs/>
          <w:sz w:val="28"/>
          <w:szCs w:val="28"/>
          <w:lang w:val="vi-VN"/>
        </w:rPr>
        <w:t>.</w:t>
      </w:r>
      <w:r w:rsidRPr="007D038B">
        <w:rPr>
          <w:rFonts w:eastAsia="Calibri"/>
          <w:sz w:val="28"/>
          <w:szCs w:val="28"/>
          <w:lang w:val="vi-VN"/>
        </w:rPr>
        <w:t>5. Tiêu chí 3.5: Thiết bị</w:t>
      </w:r>
    </w:p>
    <w:p w14:paraId="19E44058"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t>a) Có đủ thiết bị văn phòng và các thiết bị khác phục vụ các hoạt động của nhà trường;</w:t>
      </w:r>
    </w:p>
    <w:p w14:paraId="648527B7"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t>b) Có đủ thiết bị dạy học đáp ứng yêu cầu tối thiểu theo quy định;</w:t>
      </w:r>
    </w:p>
    <w:p w14:paraId="635176B6"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t>c) Hằng năm các thiết bị được kiểm kê, sửa chữa.</w:t>
      </w:r>
    </w:p>
    <w:p w14:paraId="47441F26" w14:textId="77777777" w:rsidR="00EA07FE" w:rsidRPr="007D038B" w:rsidRDefault="00EA07FE" w:rsidP="00EA07FE">
      <w:pPr>
        <w:spacing w:before="120" w:after="120" w:line="320" w:lineRule="exact"/>
        <w:ind w:firstLine="709"/>
        <w:jc w:val="both"/>
        <w:rPr>
          <w:rFonts w:eastAsia="Calibri"/>
          <w:sz w:val="28"/>
          <w:szCs w:val="28"/>
          <w:lang w:val="vi-VN"/>
        </w:rPr>
      </w:pPr>
      <w:r w:rsidRPr="00281F0D">
        <w:rPr>
          <w:sz w:val="28"/>
          <w:szCs w:val="28"/>
          <w:lang w:val="vi-VN"/>
        </w:rPr>
        <w:t>1.10.3</w:t>
      </w:r>
      <w:r w:rsidRPr="007D038B">
        <w:rPr>
          <w:rFonts w:eastAsia="Calibri"/>
          <w:b/>
          <w:bCs/>
          <w:sz w:val="28"/>
          <w:szCs w:val="28"/>
          <w:lang w:val="vi-VN"/>
        </w:rPr>
        <w:t>.</w:t>
      </w:r>
      <w:r w:rsidRPr="007D038B">
        <w:rPr>
          <w:rFonts w:eastAsia="Calibri"/>
          <w:sz w:val="28"/>
          <w:szCs w:val="28"/>
          <w:lang w:val="vi-VN"/>
        </w:rPr>
        <w:t>6. Tiêu chí 3.6: Thư viện</w:t>
      </w:r>
    </w:p>
    <w:p w14:paraId="1B6BD863" w14:textId="77777777" w:rsidR="00EA07FE" w:rsidRPr="007D038B" w:rsidRDefault="00EA07FE" w:rsidP="00EA07FE">
      <w:pPr>
        <w:spacing w:before="120" w:after="120" w:line="320" w:lineRule="exact"/>
        <w:ind w:firstLine="709"/>
        <w:jc w:val="both"/>
        <w:rPr>
          <w:spacing w:val="6"/>
          <w:sz w:val="28"/>
          <w:szCs w:val="28"/>
          <w:lang w:val="vi-VN"/>
        </w:rPr>
      </w:pPr>
      <w:r w:rsidRPr="007D038B">
        <w:rPr>
          <w:spacing w:val="6"/>
          <w:sz w:val="28"/>
          <w:szCs w:val="28"/>
          <w:lang w:val="vi-VN"/>
        </w:rPr>
        <w:t>a) Được trang bị sách, báo, tạp chí, bản đồ, tranh ảnh giáo dục, băng đĩa giáo khoa và các xuất bản phẩm tham khảo tối thiểu phục vụ hoạt động dạy học;</w:t>
      </w:r>
    </w:p>
    <w:p w14:paraId="135910CE" w14:textId="77777777" w:rsidR="00EA07FE" w:rsidRPr="007D038B" w:rsidRDefault="00EA07FE" w:rsidP="00EA07FE">
      <w:pPr>
        <w:spacing w:before="120" w:after="120" w:line="320" w:lineRule="exact"/>
        <w:ind w:firstLine="709"/>
        <w:jc w:val="both"/>
        <w:rPr>
          <w:sz w:val="28"/>
          <w:szCs w:val="28"/>
          <w:lang w:val="vi-VN"/>
        </w:rPr>
      </w:pPr>
      <w:r w:rsidRPr="007D038B">
        <w:rPr>
          <w:sz w:val="28"/>
          <w:szCs w:val="28"/>
          <w:lang w:val="vi-VN"/>
        </w:rPr>
        <w:t>b) Hoạt động của thư viện đáp ứng yêu cầu tối thiểu hoạt động dạy học của cán bộ quản lý, giáo viên, nhân viên, học sinh;</w:t>
      </w:r>
    </w:p>
    <w:p w14:paraId="5AE66336" w14:textId="77777777" w:rsidR="00EA07FE" w:rsidRPr="007D038B" w:rsidRDefault="00EA07FE" w:rsidP="00EA07FE">
      <w:pPr>
        <w:spacing w:before="120" w:after="120" w:line="320" w:lineRule="exact"/>
        <w:ind w:firstLine="709"/>
        <w:jc w:val="both"/>
        <w:rPr>
          <w:sz w:val="28"/>
          <w:szCs w:val="28"/>
          <w:lang w:val="vi-VN"/>
        </w:rPr>
      </w:pPr>
      <w:r w:rsidRPr="007D038B">
        <w:rPr>
          <w:sz w:val="28"/>
          <w:szCs w:val="28"/>
          <w:lang w:val="vi-VN"/>
        </w:rPr>
        <w:t xml:space="preserve">c) Hằng năm thư viện được kiểm kê, bổ sung </w:t>
      </w:r>
      <w:r w:rsidRPr="007D038B">
        <w:rPr>
          <w:spacing w:val="4"/>
          <w:sz w:val="28"/>
          <w:szCs w:val="28"/>
          <w:lang w:val="vi-VN"/>
        </w:rPr>
        <w:t>sách, báo, tạp chí, bản đồ, tranh ảnh giáo dục, băng đĩa giáo khoa và các xuất bản phẩm tham khảo</w:t>
      </w:r>
      <w:r w:rsidRPr="007D038B">
        <w:rPr>
          <w:sz w:val="28"/>
          <w:szCs w:val="28"/>
          <w:lang w:val="vi-VN"/>
        </w:rPr>
        <w:t>.</w:t>
      </w:r>
    </w:p>
    <w:p w14:paraId="5378E72E" w14:textId="77777777" w:rsidR="00EA07FE" w:rsidRPr="007D038B" w:rsidRDefault="00EA07FE" w:rsidP="00EA07FE">
      <w:pPr>
        <w:spacing w:before="120" w:after="120" w:line="320" w:lineRule="exact"/>
        <w:ind w:firstLine="706"/>
        <w:jc w:val="both"/>
        <w:outlineLvl w:val="0"/>
        <w:rPr>
          <w:rFonts w:eastAsia="Calibri"/>
          <w:b/>
          <w:bCs/>
          <w:sz w:val="28"/>
          <w:szCs w:val="28"/>
          <w:lang w:val="vi-VN"/>
        </w:rPr>
      </w:pPr>
      <w:r w:rsidRPr="00281F0D">
        <w:rPr>
          <w:sz w:val="28"/>
          <w:szCs w:val="28"/>
          <w:lang w:val="vi-VN"/>
        </w:rPr>
        <w:t>1.10.4</w:t>
      </w:r>
      <w:r w:rsidRPr="007D038B">
        <w:rPr>
          <w:rFonts w:eastAsia="Calibri"/>
          <w:b/>
          <w:bCs/>
          <w:sz w:val="28"/>
          <w:szCs w:val="28"/>
          <w:lang w:val="vi-VN"/>
        </w:rPr>
        <w:t>. Tiêu chuẩn 4: Quan hệ giữa nhà trường, gia đình và xã hội</w:t>
      </w:r>
    </w:p>
    <w:p w14:paraId="6049C45F" w14:textId="77777777" w:rsidR="00EA07FE" w:rsidRPr="007D038B" w:rsidRDefault="00EA07FE" w:rsidP="00EA07FE">
      <w:pPr>
        <w:spacing w:before="120" w:after="120" w:line="320" w:lineRule="exact"/>
        <w:ind w:firstLine="706"/>
        <w:jc w:val="both"/>
        <w:rPr>
          <w:rFonts w:eastAsia="Calibri"/>
          <w:sz w:val="28"/>
          <w:szCs w:val="28"/>
          <w:lang w:val="vi-VN"/>
        </w:rPr>
      </w:pPr>
      <w:r w:rsidRPr="00281F0D">
        <w:rPr>
          <w:sz w:val="28"/>
          <w:szCs w:val="28"/>
          <w:lang w:val="vi-VN"/>
        </w:rPr>
        <w:t>1.10.4</w:t>
      </w:r>
      <w:r w:rsidRPr="007D038B">
        <w:rPr>
          <w:rFonts w:eastAsia="Calibri"/>
          <w:b/>
          <w:bCs/>
          <w:sz w:val="28"/>
          <w:szCs w:val="28"/>
          <w:lang w:val="vi-VN"/>
        </w:rPr>
        <w:t>.</w:t>
      </w:r>
      <w:r w:rsidRPr="007D038B">
        <w:rPr>
          <w:rFonts w:eastAsia="Calibri"/>
          <w:sz w:val="28"/>
          <w:szCs w:val="28"/>
          <w:lang w:val="vi-VN"/>
        </w:rPr>
        <w:t>1. Tiêu chí 4.1: Ban đại diện cha mẹ học sinh</w:t>
      </w:r>
    </w:p>
    <w:p w14:paraId="08FF6999" w14:textId="77777777" w:rsidR="00EA07FE" w:rsidRPr="007D038B" w:rsidRDefault="00EA07FE" w:rsidP="00EA07FE">
      <w:pPr>
        <w:spacing w:before="120" w:after="120" w:line="320" w:lineRule="exact"/>
        <w:ind w:firstLine="706"/>
        <w:jc w:val="both"/>
        <w:rPr>
          <w:rFonts w:eastAsia="Calibri"/>
          <w:sz w:val="28"/>
          <w:szCs w:val="28"/>
          <w:lang w:val="vi-VN"/>
        </w:rPr>
      </w:pPr>
      <w:r w:rsidRPr="007D038B">
        <w:rPr>
          <w:rFonts w:eastAsia="Calibri"/>
          <w:sz w:val="28"/>
          <w:szCs w:val="28"/>
          <w:lang w:val="vi-VN"/>
        </w:rPr>
        <w:t>a) Được thành lập và hoạt động theo quy định tại Điều lệ Ban đại diện cha mẹ học sinh;</w:t>
      </w:r>
    </w:p>
    <w:p w14:paraId="4982DA70" w14:textId="77777777" w:rsidR="00EA07FE" w:rsidRPr="007D038B" w:rsidRDefault="00EA07FE" w:rsidP="00EA07FE">
      <w:pPr>
        <w:spacing w:before="120" w:after="120" w:line="320" w:lineRule="exact"/>
        <w:ind w:firstLine="706"/>
        <w:jc w:val="both"/>
        <w:rPr>
          <w:rFonts w:eastAsia="Calibri"/>
          <w:sz w:val="28"/>
          <w:szCs w:val="28"/>
          <w:lang w:val="vi-VN"/>
        </w:rPr>
      </w:pPr>
      <w:r w:rsidRPr="007D038B">
        <w:rPr>
          <w:rFonts w:eastAsia="Calibri"/>
          <w:sz w:val="28"/>
          <w:szCs w:val="28"/>
          <w:lang w:val="vi-VN"/>
        </w:rPr>
        <w:t>b) Có kế hoạch hoạt động theo năm học;</w:t>
      </w:r>
    </w:p>
    <w:p w14:paraId="3C02DBF2" w14:textId="77777777" w:rsidR="00EA07FE" w:rsidRPr="007D038B" w:rsidRDefault="00EA07FE" w:rsidP="00EA07FE">
      <w:pPr>
        <w:spacing w:before="120" w:after="120" w:line="312" w:lineRule="exact"/>
        <w:ind w:firstLine="706"/>
        <w:jc w:val="both"/>
        <w:rPr>
          <w:rFonts w:eastAsia="Calibri"/>
          <w:sz w:val="28"/>
          <w:szCs w:val="28"/>
          <w:lang w:val="vi-VN"/>
        </w:rPr>
      </w:pPr>
      <w:r w:rsidRPr="007D038B">
        <w:rPr>
          <w:rFonts w:eastAsia="Calibri"/>
          <w:sz w:val="28"/>
          <w:szCs w:val="28"/>
          <w:lang w:val="vi-VN"/>
        </w:rPr>
        <w:t>c) Tổ chức thực hiện kế hoạch hoạt động đúng tiến độ.</w:t>
      </w:r>
    </w:p>
    <w:p w14:paraId="54BCA3E9" w14:textId="77777777" w:rsidR="00EA07FE" w:rsidRPr="007D038B" w:rsidRDefault="00EA07FE" w:rsidP="00EA07FE">
      <w:pPr>
        <w:spacing w:before="120" w:after="120" w:line="312" w:lineRule="exact"/>
        <w:ind w:firstLine="706"/>
        <w:jc w:val="both"/>
        <w:rPr>
          <w:rFonts w:eastAsia="Calibri"/>
          <w:sz w:val="28"/>
          <w:szCs w:val="28"/>
          <w:lang w:val="vi-VN"/>
        </w:rPr>
      </w:pPr>
      <w:r w:rsidRPr="00281F0D">
        <w:rPr>
          <w:sz w:val="28"/>
          <w:szCs w:val="28"/>
          <w:lang w:val="vi-VN"/>
        </w:rPr>
        <w:t>1.10.4</w:t>
      </w:r>
      <w:r w:rsidRPr="007D038B">
        <w:rPr>
          <w:rFonts w:eastAsia="Calibri"/>
          <w:b/>
          <w:bCs/>
          <w:sz w:val="28"/>
          <w:szCs w:val="28"/>
          <w:lang w:val="vi-VN"/>
        </w:rPr>
        <w:t>.</w:t>
      </w:r>
      <w:r w:rsidRPr="007D038B">
        <w:rPr>
          <w:rFonts w:eastAsia="Calibri"/>
          <w:sz w:val="28"/>
          <w:szCs w:val="28"/>
          <w:lang w:val="vi-VN"/>
        </w:rPr>
        <w:t>2. Tiêu chí 4.2: Công tác tham mưu cấp ủy Đảng, chính quyền và phối hợp với các tổ chức, cá nhân của nhà trường</w:t>
      </w:r>
    </w:p>
    <w:p w14:paraId="63E9090B" w14:textId="77777777" w:rsidR="00EA07FE" w:rsidRPr="007D038B" w:rsidRDefault="00EA07FE" w:rsidP="00EA07FE">
      <w:pPr>
        <w:spacing w:before="120" w:after="120" w:line="312" w:lineRule="exact"/>
        <w:ind w:firstLine="706"/>
        <w:jc w:val="both"/>
        <w:rPr>
          <w:rFonts w:eastAsia="Calibri"/>
          <w:sz w:val="28"/>
          <w:szCs w:val="28"/>
          <w:lang w:val="vi-VN"/>
        </w:rPr>
      </w:pPr>
      <w:r w:rsidRPr="007D038B">
        <w:rPr>
          <w:rFonts w:eastAsia="Calibri"/>
          <w:sz w:val="28"/>
          <w:szCs w:val="28"/>
          <w:lang w:val="vi-VN"/>
        </w:rPr>
        <w:lastRenderedPageBreak/>
        <w:t xml:space="preserve">a) Tham mưu cấp ủy Đảng, chính quyền </w:t>
      </w:r>
      <w:r w:rsidRPr="007D038B">
        <w:rPr>
          <w:sz w:val="28"/>
          <w:szCs w:val="28"/>
          <w:lang w:val="vi-VN"/>
        </w:rPr>
        <w:t>để thực hiện kế hoạch giáo dục của</w:t>
      </w:r>
      <w:r w:rsidRPr="007D038B">
        <w:rPr>
          <w:rFonts w:eastAsia="Calibri"/>
          <w:sz w:val="28"/>
          <w:szCs w:val="28"/>
          <w:lang w:val="vi-VN"/>
        </w:rPr>
        <w:t xml:space="preserve"> nhà trường;</w:t>
      </w:r>
    </w:p>
    <w:p w14:paraId="7E0CDE4F" w14:textId="77777777" w:rsidR="00EA07FE" w:rsidRPr="007D038B" w:rsidRDefault="00EA07FE" w:rsidP="00EA07FE">
      <w:pPr>
        <w:spacing w:before="120" w:after="120" w:line="312" w:lineRule="exact"/>
        <w:ind w:firstLine="706"/>
        <w:jc w:val="both"/>
        <w:rPr>
          <w:rFonts w:eastAsia="Calibri"/>
          <w:sz w:val="28"/>
          <w:szCs w:val="28"/>
          <w:lang w:val="vi-VN"/>
        </w:rPr>
      </w:pPr>
      <w:r w:rsidRPr="007D038B">
        <w:rPr>
          <w:rFonts w:eastAsia="Calibri"/>
          <w:sz w:val="28"/>
          <w:szCs w:val="28"/>
          <w:lang w:val="vi-VN"/>
        </w:rPr>
        <w:t>b) Tuyên truyền nâng cao nhận thức và trách nhiệm của cộng đồng về chủ trương, chính sách của Đảng, Nhà nước, ngành Giáo dục; về mục tiêu, nội dung và kế hoạch giáo dục của nhà trường;</w:t>
      </w:r>
    </w:p>
    <w:p w14:paraId="4EB96B71" w14:textId="77777777" w:rsidR="00EA07FE" w:rsidRPr="007D038B" w:rsidRDefault="00EA07FE" w:rsidP="00EA07FE">
      <w:pPr>
        <w:spacing w:before="120" w:after="120" w:line="312" w:lineRule="exact"/>
        <w:ind w:firstLine="706"/>
        <w:jc w:val="both"/>
        <w:rPr>
          <w:sz w:val="28"/>
          <w:szCs w:val="28"/>
          <w:lang w:val="vi-VN"/>
        </w:rPr>
      </w:pPr>
      <w:r w:rsidRPr="007D038B">
        <w:rPr>
          <w:sz w:val="28"/>
          <w:szCs w:val="28"/>
          <w:lang w:val="vi-VN"/>
        </w:rPr>
        <w:t>c) Huy động và sử dụng các nguồn lực hợp pháp của các tổ chức, cá nhân đúng quy định.</w:t>
      </w:r>
    </w:p>
    <w:p w14:paraId="3A5BB9E0" w14:textId="77777777" w:rsidR="00EA07FE" w:rsidRPr="007D038B" w:rsidRDefault="00EA07FE" w:rsidP="00EA07FE">
      <w:pPr>
        <w:spacing w:before="120" w:after="120" w:line="312" w:lineRule="exact"/>
        <w:ind w:firstLine="706"/>
        <w:rPr>
          <w:rFonts w:eastAsia="Calibri"/>
          <w:b/>
          <w:bCs/>
          <w:sz w:val="28"/>
          <w:szCs w:val="28"/>
          <w:lang w:val="vi-VN"/>
        </w:rPr>
      </w:pPr>
      <w:r w:rsidRPr="00281F0D">
        <w:rPr>
          <w:sz w:val="28"/>
          <w:szCs w:val="28"/>
          <w:lang w:val="vi-VN"/>
        </w:rPr>
        <w:t>1.10.5</w:t>
      </w:r>
      <w:r w:rsidRPr="007D038B">
        <w:rPr>
          <w:rFonts w:eastAsia="Calibri"/>
          <w:b/>
          <w:bCs/>
          <w:sz w:val="28"/>
          <w:szCs w:val="28"/>
          <w:lang w:val="vi-VN"/>
        </w:rPr>
        <w:t>. Tiêu chuẩn 5: Hoạt động giáo dục và kết quả giáo dục</w:t>
      </w:r>
    </w:p>
    <w:p w14:paraId="6BF68876" w14:textId="77777777" w:rsidR="00EA07FE" w:rsidRPr="007D038B" w:rsidRDefault="00EA07FE" w:rsidP="00EA07FE">
      <w:pPr>
        <w:spacing w:before="120" w:after="120" w:line="312" w:lineRule="exact"/>
        <w:ind w:firstLine="706"/>
        <w:jc w:val="both"/>
        <w:rPr>
          <w:rFonts w:eastAsia="Calibri"/>
          <w:sz w:val="28"/>
          <w:szCs w:val="28"/>
          <w:lang w:val="vi-VN"/>
        </w:rPr>
      </w:pPr>
      <w:r w:rsidRPr="00281F0D">
        <w:rPr>
          <w:sz w:val="28"/>
          <w:szCs w:val="28"/>
          <w:lang w:val="vi-VN"/>
        </w:rPr>
        <w:t>1.10.5</w:t>
      </w:r>
      <w:r w:rsidRPr="007D038B">
        <w:rPr>
          <w:rFonts w:eastAsia="Calibri"/>
          <w:b/>
          <w:bCs/>
          <w:sz w:val="28"/>
          <w:szCs w:val="28"/>
          <w:lang w:val="vi-VN"/>
        </w:rPr>
        <w:t>.</w:t>
      </w:r>
      <w:r w:rsidRPr="007D038B">
        <w:rPr>
          <w:rFonts w:eastAsia="Calibri"/>
          <w:sz w:val="28"/>
          <w:szCs w:val="28"/>
          <w:lang w:val="vi-VN"/>
        </w:rPr>
        <w:t>1. Tiêu chí 5.1: Kế hoạch giáo dục của nhà trường</w:t>
      </w:r>
    </w:p>
    <w:p w14:paraId="6BDDF8A5" w14:textId="77777777" w:rsidR="00EA07FE" w:rsidRPr="007D038B" w:rsidRDefault="00EA07FE" w:rsidP="00EA07FE">
      <w:pPr>
        <w:spacing w:before="120" w:after="120" w:line="312" w:lineRule="exact"/>
        <w:ind w:firstLine="706"/>
        <w:jc w:val="both"/>
        <w:rPr>
          <w:rFonts w:eastAsia="Calibri"/>
          <w:spacing w:val="-4"/>
          <w:sz w:val="28"/>
          <w:szCs w:val="28"/>
          <w:lang w:val="vi-VN"/>
        </w:rPr>
      </w:pPr>
      <w:r w:rsidRPr="007D038B">
        <w:rPr>
          <w:rFonts w:eastAsia="Calibri"/>
          <w:spacing w:val="-4"/>
          <w:sz w:val="28"/>
          <w:szCs w:val="28"/>
          <w:lang w:val="vi-VN"/>
        </w:rPr>
        <w:t>a) Đảm bảo theo quy định của Chương trình giáo dục phổ thông cấp tiểu học, các quy định về chuyên môn của cơ quan quản lý giáo dục;</w:t>
      </w:r>
    </w:p>
    <w:p w14:paraId="3D98D3CB" w14:textId="77777777" w:rsidR="00EA07FE" w:rsidRPr="007D038B" w:rsidRDefault="00EA07FE" w:rsidP="00EA07FE">
      <w:pPr>
        <w:spacing w:before="120" w:after="120" w:line="312" w:lineRule="exact"/>
        <w:ind w:firstLine="706"/>
        <w:jc w:val="both"/>
        <w:rPr>
          <w:rFonts w:eastAsia="Calibri"/>
          <w:strike/>
          <w:sz w:val="28"/>
          <w:szCs w:val="28"/>
          <w:lang w:val="vi-VN"/>
        </w:rPr>
      </w:pPr>
      <w:r w:rsidRPr="007D038B">
        <w:rPr>
          <w:rFonts w:eastAsia="Calibri"/>
          <w:sz w:val="28"/>
          <w:szCs w:val="28"/>
          <w:lang w:val="vi-VN"/>
        </w:rPr>
        <w:t xml:space="preserve">b) Đảm bảo mục tiêu giáo dục toàn diện thông qua các hoạt động giáo dục được xây dựng trong kế hoạch; </w:t>
      </w:r>
    </w:p>
    <w:p w14:paraId="2B01E458" w14:textId="77777777" w:rsidR="00EA07FE" w:rsidRPr="007D038B" w:rsidRDefault="00EA07FE" w:rsidP="00EA07FE">
      <w:pPr>
        <w:spacing w:before="120" w:after="120" w:line="312" w:lineRule="exact"/>
        <w:ind w:firstLine="706"/>
        <w:jc w:val="both"/>
        <w:rPr>
          <w:rFonts w:eastAsia="Calibri"/>
          <w:sz w:val="28"/>
          <w:szCs w:val="28"/>
          <w:lang w:val="vi-VN"/>
        </w:rPr>
      </w:pPr>
      <w:r w:rsidRPr="007D038B">
        <w:rPr>
          <w:rFonts w:eastAsia="Calibri"/>
          <w:sz w:val="28"/>
          <w:szCs w:val="28"/>
          <w:lang w:val="vi-VN"/>
        </w:rPr>
        <w:t>c) Được g</w:t>
      </w:r>
      <w:r w:rsidRPr="007D038B">
        <w:rPr>
          <w:rFonts w:eastAsia="Calibri"/>
          <w:iCs/>
          <w:sz w:val="28"/>
          <w:szCs w:val="28"/>
          <w:lang w:val="vi-VN"/>
        </w:rPr>
        <w:t>iải trình và được cơ quan có thẩm quyền xác nhận.</w:t>
      </w:r>
    </w:p>
    <w:p w14:paraId="02A1D665" w14:textId="77777777" w:rsidR="00EA07FE" w:rsidRPr="007D038B" w:rsidRDefault="00EA07FE" w:rsidP="00EA07FE">
      <w:pPr>
        <w:spacing w:before="120" w:after="120" w:line="312" w:lineRule="exact"/>
        <w:ind w:firstLine="706"/>
        <w:jc w:val="both"/>
        <w:rPr>
          <w:rFonts w:eastAsia="Calibri"/>
          <w:sz w:val="28"/>
          <w:szCs w:val="28"/>
          <w:lang w:val="vi-VN"/>
        </w:rPr>
      </w:pPr>
      <w:r w:rsidRPr="00281F0D">
        <w:rPr>
          <w:sz w:val="28"/>
          <w:szCs w:val="28"/>
          <w:lang w:val="vi-VN"/>
        </w:rPr>
        <w:t>1.10.5</w:t>
      </w:r>
      <w:r w:rsidRPr="007D038B">
        <w:rPr>
          <w:rFonts w:eastAsia="Calibri"/>
          <w:b/>
          <w:bCs/>
          <w:sz w:val="28"/>
          <w:szCs w:val="28"/>
          <w:lang w:val="vi-VN"/>
        </w:rPr>
        <w:t>.</w:t>
      </w:r>
      <w:r w:rsidRPr="007D038B">
        <w:rPr>
          <w:rFonts w:eastAsia="Calibri"/>
          <w:sz w:val="28"/>
          <w:szCs w:val="28"/>
          <w:lang w:val="vi-VN"/>
        </w:rPr>
        <w:t xml:space="preserve">2. Tiêu chí 5.2: Thực hiện </w:t>
      </w:r>
      <w:r w:rsidRPr="007D038B">
        <w:rPr>
          <w:rFonts w:eastAsia="Calibri"/>
          <w:spacing w:val="-4"/>
          <w:sz w:val="28"/>
          <w:szCs w:val="28"/>
          <w:lang w:val="vi-VN"/>
        </w:rPr>
        <w:t>Chương trình giáo dục phổ thông cấp tiểu học</w:t>
      </w:r>
      <w:r w:rsidRPr="007D038B">
        <w:rPr>
          <w:rFonts w:eastAsia="Calibri"/>
          <w:sz w:val="28"/>
          <w:szCs w:val="28"/>
          <w:lang w:val="vi-VN"/>
        </w:rPr>
        <w:t xml:space="preserve"> </w:t>
      </w:r>
    </w:p>
    <w:p w14:paraId="15AA8CAD" w14:textId="77777777" w:rsidR="00EA07FE" w:rsidRPr="007D038B" w:rsidRDefault="00EA07FE" w:rsidP="00EA07FE">
      <w:pPr>
        <w:widowControl w:val="0"/>
        <w:spacing w:before="120" w:after="120" w:line="312" w:lineRule="exact"/>
        <w:ind w:firstLine="706"/>
        <w:jc w:val="both"/>
        <w:rPr>
          <w:rFonts w:eastAsia="Calibri"/>
          <w:sz w:val="28"/>
          <w:szCs w:val="28"/>
          <w:lang w:val="vi-VN"/>
        </w:rPr>
      </w:pPr>
      <w:r w:rsidRPr="007D038B">
        <w:rPr>
          <w:rFonts w:eastAsia="Calibri"/>
          <w:sz w:val="28"/>
          <w:szCs w:val="28"/>
          <w:lang w:val="vi-VN"/>
        </w:rPr>
        <w:t>a) Tổ chức dạy học đúng, đủ các môn học và các hoạt động giáo dục đảm bảo mục tiêu giáo dục;</w:t>
      </w:r>
    </w:p>
    <w:p w14:paraId="4AE3943A" w14:textId="77777777" w:rsidR="00EA07FE" w:rsidRPr="007D038B" w:rsidRDefault="00EA07FE" w:rsidP="00EA07FE">
      <w:pPr>
        <w:widowControl w:val="0"/>
        <w:spacing w:before="120" w:after="120" w:line="312" w:lineRule="exact"/>
        <w:ind w:firstLine="706"/>
        <w:jc w:val="both"/>
        <w:rPr>
          <w:rFonts w:eastAsia="Calibri"/>
          <w:sz w:val="28"/>
          <w:szCs w:val="28"/>
          <w:lang w:val="vi-VN"/>
        </w:rPr>
      </w:pPr>
      <w:r w:rsidRPr="007D038B">
        <w:rPr>
          <w:rFonts w:eastAsia="Calibri"/>
          <w:sz w:val="28"/>
          <w:szCs w:val="28"/>
          <w:lang w:val="vi-VN"/>
        </w:rPr>
        <w:t>b) Vận dụng các phương pháp, kỹ thuật dạy học, tổ chức hoạt động dạy học đảm bảo mục tiêu, nội dung giáo dục, phù hợp đối tượng học sinh và điều kiện nhà trường;</w:t>
      </w:r>
    </w:p>
    <w:p w14:paraId="17BA5B93" w14:textId="77777777" w:rsidR="00EA07FE" w:rsidRPr="007D038B" w:rsidRDefault="00EA07FE" w:rsidP="00EA07FE">
      <w:pPr>
        <w:widowControl w:val="0"/>
        <w:spacing w:before="120" w:after="120" w:line="312" w:lineRule="exact"/>
        <w:ind w:firstLine="706"/>
        <w:jc w:val="both"/>
        <w:rPr>
          <w:rFonts w:eastAsia="Calibri"/>
          <w:sz w:val="28"/>
          <w:szCs w:val="28"/>
          <w:lang w:val="vi-VN"/>
        </w:rPr>
      </w:pPr>
      <w:r w:rsidRPr="007D038B">
        <w:rPr>
          <w:rFonts w:eastAsia="Calibri"/>
          <w:sz w:val="28"/>
          <w:szCs w:val="28"/>
          <w:lang w:val="vi-VN"/>
        </w:rPr>
        <w:t>c) Thực hiện đúng quy định về đánh giá học sinh tiểu học.</w:t>
      </w:r>
    </w:p>
    <w:p w14:paraId="6357DC75" w14:textId="77777777" w:rsidR="00EA07FE" w:rsidRPr="007D038B" w:rsidRDefault="00EA07FE" w:rsidP="00EA07FE">
      <w:pPr>
        <w:widowControl w:val="0"/>
        <w:spacing w:before="120" w:after="120" w:line="312" w:lineRule="exact"/>
        <w:ind w:firstLine="706"/>
        <w:jc w:val="both"/>
        <w:rPr>
          <w:rFonts w:eastAsia="Calibri"/>
          <w:sz w:val="28"/>
          <w:szCs w:val="28"/>
          <w:lang w:val="vi-VN"/>
        </w:rPr>
      </w:pPr>
      <w:r w:rsidRPr="00281F0D">
        <w:rPr>
          <w:sz w:val="28"/>
          <w:szCs w:val="28"/>
          <w:lang w:val="vi-VN"/>
        </w:rPr>
        <w:t>1.10.5</w:t>
      </w:r>
      <w:r w:rsidRPr="007D038B">
        <w:rPr>
          <w:rFonts w:eastAsia="Calibri"/>
          <w:b/>
          <w:bCs/>
          <w:sz w:val="28"/>
          <w:szCs w:val="28"/>
          <w:lang w:val="vi-VN"/>
        </w:rPr>
        <w:t>.</w:t>
      </w:r>
      <w:r w:rsidRPr="007D038B">
        <w:rPr>
          <w:rFonts w:eastAsia="Calibri"/>
          <w:sz w:val="28"/>
          <w:szCs w:val="28"/>
          <w:lang w:val="vi-VN"/>
        </w:rPr>
        <w:t>3. Tiêu chí 5.3: Thực hiện các hoạt động giáo dục khác</w:t>
      </w:r>
    </w:p>
    <w:p w14:paraId="3CB16E56" w14:textId="77777777" w:rsidR="00EA07FE" w:rsidRPr="007D038B" w:rsidRDefault="00EA07FE" w:rsidP="00EA07FE">
      <w:pPr>
        <w:widowControl w:val="0"/>
        <w:spacing w:before="120" w:after="120" w:line="312" w:lineRule="exact"/>
        <w:ind w:firstLine="706"/>
        <w:jc w:val="both"/>
        <w:rPr>
          <w:rFonts w:eastAsia="Calibri"/>
          <w:sz w:val="28"/>
          <w:szCs w:val="28"/>
          <w:lang w:val="vi-VN"/>
        </w:rPr>
      </w:pPr>
      <w:r w:rsidRPr="007D038B">
        <w:rPr>
          <w:rFonts w:eastAsia="Calibri"/>
          <w:sz w:val="28"/>
          <w:szCs w:val="28"/>
          <w:lang w:val="vi-VN"/>
        </w:rPr>
        <w:t xml:space="preserve">a) </w:t>
      </w:r>
      <w:r w:rsidRPr="007D038B">
        <w:rPr>
          <w:rFonts w:eastAsia="Calibri"/>
          <w:sz w:val="28"/>
          <w:szCs w:val="28"/>
        </w:rPr>
        <w:t>Đảm bảo theo</w:t>
      </w:r>
      <w:r w:rsidRPr="007D038B">
        <w:rPr>
          <w:rFonts w:eastAsia="Calibri"/>
          <w:sz w:val="28"/>
          <w:szCs w:val="28"/>
          <w:lang w:val="vi-VN"/>
        </w:rPr>
        <w:t xml:space="preserve"> kế hoạch;</w:t>
      </w:r>
    </w:p>
    <w:p w14:paraId="7DE2C06A" w14:textId="77777777" w:rsidR="00EA07FE" w:rsidRPr="007D038B" w:rsidRDefault="00EA07FE" w:rsidP="00EA07FE">
      <w:pPr>
        <w:widowControl w:val="0"/>
        <w:spacing w:before="120" w:after="120" w:line="312" w:lineRule="exact"/>
        <w:ind w:firstLine="706"/>
        <w:jc w:val="both"/>
        <w:rPr>
          <w:rFonts w:eastAsia="Calibri"/>
          <w:spacing w:val="4"/>
          <w:sz w:val="28"/>
          <w:szCs w:val="28"/>
          <w:lang w:val="vi-VN"/>
        </w:rPr>
      </w:pPr>
      <w:r w:rsidRPr="007D038B">
        <w:rPr>
          <w:rFonts w:eastAsia="Calibri"/>
          <w:spacing w:val="4"/>
          <w:sz w:val="28"/>
          <w:szCs w:val="28"/>
          <w:lang w:val="vi-VN"/>
        </w:rPr>
        <w:t>b) Nội dung và hình thức tổ chức các hoạt động phong phú, phù hợp điều kiện của nhà trường;</w:t>
      </w:r>
    </w:p>
    <w:p w14:paraId="7EFCA747" w14:textId="77777777" w:rsidR="00EA07FE" w:rsidRPr="007D038B" w:rsidRDefault="00EA07FE" w:rsidP="00EA07FE">
      <w:pPr>
        <w:widowControl w:val="0"/>
        <w:spacing w:before="120" w:after="120" w:line="312" w:lineRule="exact"/>
        <w:ind w:firstLine="706"/>
        <w:jc w:val="both"/>
        <w:rPr>
          <w:rFonts w:eastAsia="Calibri"/>
          <w:spacing w:val="-4"/>
          <w:sz w:val="28"/>
          <w:szCs w:val="28"/>
          <w:lang w:val="vi-VN"/>
        </w:rPr>
      </w:pPr>
      <w:r w:rsidRPr="007D038B">
        <w:rPr>
          <w:rFonts w:eastAsia="Calibri"/>
          <w:spacing w:val="-4"/>
          <w:sz w:val="28"/>
          <w:szCs w:val="28"/>
          <w:lang w:val="vi-VN"/>
        </w:rPr>
        <w:t>c) Đảm bảo cho tất cả học sinh được tham gia.</w:t>
      </w:r>
    </w:p>
    <w:p w14:paraId="3DAA49E7" w14:textId="77777777" w:rsidR="00EA07FE" w:rsidRPr="007D038B" w:rsidRDefault="00EA07FE" w:rsidP="00EA07FE">
      <w:pPr>
        <w:spacing w:before="120" w:after="120" w:line="312" w:lineRule="exact"/>
        <w:ind w:firstLine="706"/>
        <w:jc w:val="both"/>
        <w:rPr>
          <w:rFonts w:eastAsia="Calibri"/>
          <w:sz w:val="28"/>
          <w:szCs w:val="28"/>
          <w:lang w:val="vi-VN"/>
        </w:rPr>
      </w:pPr>
      <w:r w:rsidRPr="00281F0D">
        <w:rPr>
          <w:sz w:val="28"/>
          <w:szCs w:val="28"/>
          <w:lang w:val="vi-VN"/>
        </w:rPr>
        <w:t>1.10.5</w:t>
      </w:r>
      <w:r w:rsidRPr="007D038B">
        <w:rPr>
          <w:rFonts w:eastAsia="Calibri"/>
          <w:b/>
          <w:bCs/>
          <w:sz w:val="28"/>
          <w:szCs w:val="28"/>
          <w:lang w:val="vi-VN"/>
        </w:rPr>
        <w:t>.</w:t>
      </w:r>
      <w:r w:rsidRPr="007D038B">
        <w:rPr>
          <w:rFonts w:eastAsia="Calibri"/>
          <w:sz w:val="28"/>
          <w:szCs w:val="28"/>
          <w:lang w:val="vi-VN"/>
        </w:rPr>
        <w:t>4. Tiêu chí 5.4: Công tác phổ cập giáo dục tiểu học</w:t>
      </w:r>
    </w:p>
    <w:p w14:paraId="48E1E72D" w14:textId="77777777" w:rsidR="00EA07FE" w:rsidRPr="007D038B" w:rsidRDefault="00EA07FE" w:rsidP="00EA07FE">
      <w:pPr>
        <w:spacing w:before="120" w:after="120" w:line="312" w:lineRule="exact"/>
        <w:ind w:firstLine="706"/>
        <w:jc w:val="both"/>
        <w:rPr>
          <w:rFonts w:eastAsia="Calibri"/>
          <w:sz w:val="28"/>
          <w:szCs w:val="28"/>
          <w:lang w:val="vi-VN"/>
        </w:rPr>
      </w:pPr>
      <w:r w:rsidRPr="007D038B">
        <w:rPr>
          <w:rFonts w:eastAsia="Calibri"/>
          <w:sz w:val="28"/>
          <w:szCs w:val="28"/>
          <w:lang w:val="vi-VN"/>
        </w:rPr>
        <w:t>a) Thực hiện nhiệm vụ phổ cập giáo dục theo phân công;</w:t>
      </w:r>
    </w:p>
    <w:p w14:paraId="1D6E9566" w14:textId="77777777" w:rsidR="00EA07FE" w:rsidRPr="007D038B" w:rsidRDefault="00EA07FE" w:rsidP="00EA07FE">
      <w:pPr>
        <w:spacing w:before="120" w:after="120" w:line="312" w:lineRule="exact"/>
        <w:ind w:firstLine="706"/>
        <w:jc w:val="both"/>
        <w:rPr>
          <w:sz w:val="28"/>
          <w:szCs w:val="28"/>
          <w:lang w:val="vi-VN"/>
        </w:rPr>
      </w:pPr>
      <w:r w:rsidRPr="007D038B">
        <w:rPr>
          <w:sz w:val="28"/>
          <w:szCs w:val="28"/>
          <w:lang w:val="vi-VN"/>
        </w:rPr>
        <w:t>b) Trong địa bàn tuyển sinh của trường tỷ lệ trẻ em 6 tuổi vào lớp 1 đạt ít nhất 90%;</w:t>
      </w:r>
    </w:p>
    <w:p w14:paraId="36661AAF" w14:textId="77777777" w:rsidR="00EA07FE" w:rsidRPr="007D038B" w:rsidRDefault="00EA07FE" w:rsidP="00EA07FE">
      <w:pPr>
        <w:spacing w:before="120" w:after="120" w:line="312" w:lineRule="exact"/>
        <w:ind w:firstLine="706"/>
        <w:jc w:val="both"/>
        <w:rPr>
          <w:rFonts w:eastAsia="Calibri"/>
          <w:sz w:val="28"/>
          <w:szCs w:val="28"/>
          <w:lang w:val="vi-VN"/>
        </w:rPr>
      </w:pPr>
      <w:r w:rsidRPr="007D038B">
        <w:rPr>
          <w:rFonts w:eastAsia="Calibri"/>
          <w:sz w:val="28"/>
          <w:szCs w:val="28"/>
          <w:lang w:val="vi-VN"/>
        </w:rPr>
        <w:t>c) Quản lý hồ sơ, số liệu phổ cập giáo dục tiểu học đúng quy định.</w:t>
      </w:r>
    </w:p>
    <w:p w14:paraId="061A80FF" w14:textId="77777777" w:rsidR="00EA07FE" w:rsidRPr="007D038B" w:rsidRDefault="00EA07FE" w:rsidP="00EA07FE">
      <w:pPr>
        <w:spacing w:before="120" w:after="120" w:line="312" w:lineRule="exact"/>
        <w:ind w:firstLine="706"/>
        <w:jc w:val="both"/>
        <w:rPr>
          <w:rFonts w:eastAsia="Calibri"/>
          <w:sz w:val="28"/>
          <w:szCs w:val="28"/>
          <w:lang w:val="vi-VN"/>
        </w:rPr>
      </w:pPr>
      <w:r w:rsidRPr="00281F0D">
        <w:rPr>
          <w:sz w:val="28"/>
          <w:szCs w:val="28"/>
          <w:lang w:val="vi-VN"/>
        </w:rPr>
        <w:lastRenderedPageBreak/>
        <w:t>1.10.5</w:t>
      </w:r>
      <w:r w:rsidRPr="007D038B">
        <w:rPr>
          <w:rFonts w:eastAsia="Calibri"/>
          <w:b/>
          <w:bCs/>
          <w:sz w:val="28"/>
          <w:szCs w:val="28"/>
          <w:lang w:val="vi-VN"/>
        </w:rPr>
        <w:t>.</w:t>
      </w:r>
      <w:r w:rsidRPr="007D038B">
        <w:rPr>
          <w:rFonts w:eastAsia="Calibri"/>
          <w:sz w:val="28"/>
          <w:szCs w:val="28"/>
          <w:lang w:val="vi-VN"/>
        </w:rPr>
        <w:t>5. Tiêu chí 5.5: Kết quả giáo dục</w:t>
      </w:r>
    </w:p>
    <w:p w14:paraId="41D36CCF" w14:textId="77777777" w:rsidR="00EA07FE" w:rsidRPr="007D038B" w:rsidRDefault="00EA07FE" w:rsidP="00EA07FE">
      <w:pPr>
        <w:spacing w:before="120" w:after="120" w:line="320" w:lineRule="exact"/>
        <w:ind w:firstLine="706"/>
        <w:jc w:val="both"/>
        <w:rPr>
          <w:rFonts w:eastAsia="Calibri"/>
          <w:spacing w:val="-4"/>
          <w:sz w:val="28"/>
          <w:szCs w:val="28"/>
          <w:lang w:val="vi-VN"/>
        </w:rPr>
      </w:pPr>
      <w:r w:rsidRPr="007D038B">
        <w:rPr>
          <w:rFonts w:eastAsia="Calibri"/>
          <w:spacing w:val="-4"/>
          <w:sz w:val="28"/>
          <w:szCs w:val="28"/>
          <w:lang w:val="vi-VN"/>
        </w:rPr>
        <w:t>a) Tỷ lệ học sinh hoàn thành chương trình lớp học đạt ít nhất 70%;</w:t>
      </w:r>
    </w:p>
    <w:p w14:paraId="6702278D" w14:textId="77777777" w:rsidR="00EA07FE" w:rsidRPr="007D038B" w:rsidRDefault="00EA07FE" w:rsidP="00EA07FE">
      <w:pPr>
        <w:spacing w:before="120" w:after="120" w:line="320" w:lineRule="exact"/>
        <w:ind w:firstLine="706"/>
        <w:jc w:val="both"/>
        <w:rPr>
          <w:rFonts w:eastAsia="Calibri"/>
          <w:spacing w:val="-4"/>
          <w:sz w:val="28"/>
          <w:szCs w:val="28"/>
          <w:lang w:val="vi-VN"/>
        </w:rPr>
      </w:pPr>
      <w:r w:rsidRPr="007D038B">
        <w:rPr>
          <w:rFonts w:eastAsia="Calibri"/>
          <w:spacing w:val="-4"/>
          <w:sz w:val="28"/>
          <w:szCs w:val="28"/>
          <w:lang w:val="vi-VN"/>
        </w:rPr>
        <w:t>b) Tỷ lệ học sinh 11 tuổi hoàn thành chương trình tiểu học đạt ít nhất 65%;</w:t>
      </w:r>
    </w:p>
    <w:p w14:paraId="58B42AB5" w14:textId="77777777" w:rsidR="00EA07FE" w:rsidRPr="007D038B" w:rsidRDefault="00EA07FE" w:rsidP="00EA07FE">
      <w:pPr>
        <w:spacing w:before="120" w:after="120" w:line="320" w:lineRule="exact"/>
        <w:ind w:firstLine="706"/>
        <w:jc w:val="both"/>
        <w:rPr>
          <w:rFonts w:eastAsia="Calibri"/>
          <w:spacing w:val="2"/>
          <w:sz w:val="28"/>
          <w:szCs w:val="28"/>
          <w:lang w:val="vi-VN"/>
        </w:rPr>
      </w:pPr>
      <w:r w:rsidRPr="007D038B">
        <w:rPr>
          <w:spacing w:val="2"/>
          <w:sz w:val="28"/>
          <w:szCs w:val="28"/>
          <w:lang w:val="de-DE"/>
        </w:rPr>
        <w:t xml:space="preserve">c) Tỷ lệ </w:t>
      </w:r>
      <w:r w:rsidRPr="007D038B">
        <w:rPr>
          <w:rFonts w:eastAsia="Calibri"/>
          <w:spacing w:val="2"/>
          <w:sz w:val="28"/>
          <w:szCs w:val="28"/>
          <w:lang w:val="vi-VN"/>
        </w:rPr>
        <w:t xml:space="preserve">trẻ em đến </w:t>
      </w:r>
      <w:r w:rsidRPr="007D038B">
        <w:rPr>
          <w:spacing w:val="2"/>
          <w:sz w:val="28"/>
          <w:szCs w:val="28"/>
          <w:lang w:val="de-DE"/>
        </w:rPr>
        <w:t>14 tuổi hoàn thành chương trình tiểu học đạt ít nhất 80%, đối với trường thuộc xã có điều kiện kinh tế - xã hội đặc biệt khó khăn đạt ít nhất 70%.</w:t>
      </w:r>
    </w:p>
    <w:p w14:paraId="12D73D78" w14:textId="77777777" w:rsidR="00EA07FE" w:rsidRPr="00281F0D" w:rsidRDefault="00EA07FE" w:rsidP="00EA07FE">
      <w:pPr>
        <w:tabs>
          <w:tab w:val="left" w:pos="1400"/>
        </w:tabs>
        <w:spacing w:before="120" w:after="120" w:line="320" w:lineRule="exact"/>
        <w:jc w:val="center"/>
        <w:rPr>
          <w:b/>
          <w:sz w:val="28"/>
          <w:szCs w:val="28"/>
          <w:lang w:val="vi-VN"/>
        </w:rPr>
      </w:pPr>
      <w:bookmarkStart w:id="0" w:name="chuong_2_name"/>
    </w:p>
    <w:p w14:paraId="665DE4A8" w14:textId="77777777" w:rsidR="00EA07FE" w:rsidRPr="007D038B" w:rsidRDefault="00EA07FE" w:rsidP="00EA07FE">
      <w:pPr>
        <w:tabs>
          <w:tab w:val="left" w:pos="1400"/>
        </w:tabs>
        <w:spacing w:before="120" w:after="120" w:line="320" w:lineRule="exact"/>
        <w:jc w:val="center"/>
        <w:rPr>
          <w:b/>
          <w:sz w:val="28"/>
          <w:szCs w:val="28"/>
          <w:lang w:val="vi-VN"/>
        </w:rPr>
      </w:pPr>
      <w:r w:rsidRPr="007D038B">
        <w:rPr>
          <w:b/>
          <w:sz w:val="28"/>
          <w:szCs w:val="28"/>
          <w:lang w:val="vi-VN"/>
        </w:rPr>
        <w:t xml:space="preserve">TIÊU CHUẨN ĐÁNH GIÁ TRƯỜNG TIỂU HỌC </w:t>
      </w:r>
      <w:r w:rsidRPr="007D038B">
        <w:rPr>
          <w:b/>
          <w:bCs/>
          <w:sz w:val="28"/>
          <w:szCs w:val="28"/>
          <w:lang w:val="vi-VN"/>
        </w:rPr>
        <w:t>MỨC 2</w:t>
      </w:r>
    </w:p>
    <w:bookmarkEnd w:id="0"/>
    <w:p w14:paraId="3B19E67C" w14:textId="77777777" w:rsidR="00EA07FE" w:rsidRPr="007D038B" w:rsidRDefault="00EA07FE" w:rsidP="00EA07FE">
      <w:pPr>
        <w:spacing w:before="120" w:after="120" w:line="320" w:lineRule="exact"/>
        <w:ind w:firstLine="709"/>
        <w:jc w:val="both"/>
        <w:rPr>
          <w:spacing w:val="-2"/>
          <w:sz w:val="28"/>
          <w:szCs w:val="28"/>
          <w:lang w:val="vi-VN"/>
        </w:rPr>
      </w:pPr>
      <w:r w:rsidRPr="007D038B">
        <w:rPr>
          <w:spacing w:val="-2"/>
          <w:sz w:val="28"/>
          <w:szCs w:val="28"/>
          <w:lang w:val="vi-VN"/>
        </w:rPr>
        <w:t xml:space="preserve">Trường tiểu học đạt Mức 2 khi đảm bảo </w:t>
      </w:r>
      <w:r w:rsidRPr="00281F0D">
        <w:rPr>
          <w:spacing w:val="-2"/>
          <w:sz w:val="28"/>
          <w:szCs w:val="28"/>
          <w:lang w:val="vi-VN"/>
        </w:rPr>
        <w:t xml:space="preserve">tiêu chuẩn đánh giá trường tiểu học mức 1 và </w:t>
      </w:r>
      <w:r w:rsidRPr="007D038B">
        <w:rPr>
          <w:spacing w:val="-2"/>
          <w:sz w:val="28"/>
          <w:szCs w:val="28"/>
          <w:lang w:val="vi-VN"/>
        </w:rPr>
        <w:t xml:space="preserve">các </w:t>
      </w:r>
      <w:r w:rsidRPr="00281F0D">
        <w:rPr>
          <w:spacing w:val="-2"/>
          <w:sz w:val="28"/>
          <w:szCs w:val="28"/>
          <w:lang w:val="vi-VN"/>
        </w:rPr>
        <w:t>tiêu chuẩn sau</w:t>
      </w:r>
      <w:r w:rsidRPr="007D038B">
        <w:rPr>
          <w:spacing w:val="-2"/>
          <w:sz w:val="28"/>
          <w:szCs w:val="28"/>
          <w:lang w:val="vi-VN"/>
        </w:rPr>
        <w:t>:</w:t>
      </w:r>
    </w:p>
    <w:p w14:paraId="6BABFAA3" w14:textId="77777777" w:rsidR="00EA07FE" w:rsidRPr="007D038B" w:rsidRDefault="00EA07FE" w:rsidP="00EA07FE">
      <w:pPr>
        <w:spacing w:before="120" w:after="120" w:line="320" w:lineRule="exact"/>
        <w:ind w:firstLine="709"/>
        <w:jc w:val="both"/>
        <w:outlineLvl w:val="0"/>
        <w:rPr>
          <w:rFonts w:eastAsia="Calibri"/>
          <w:b/>
          <w:bCs/>
          <w:sz w:val="28"/>
          <w:szCs w:val="28"/>
          <w:lang w:val="vi-VN"/>
        </w:rPr>
      </w:pPr>
      <w:r w:rsidRPr="00281F0D">
        <w:rPr>
          <w:sz w:val="28"/>
          <w:szCs w:val="28"/>
          <w:lang w:val="vi-VN"/>
        </w:rPr>
        <w:t>1.10.6</w:t>
      </w:r>
      <w:r w:rsidRPr="007D038B">
        <w:rPr>
          <w:rFonts w:eastAsia="Calibri"/>
          <w:bCs/>
          <w:sz w:val="28"/>
          <w:szCs w:val="28"/>
          <w:lang w:val="vi-VN"/>
        </w:rPr>
        <w:t>.</w:t>
      </w:r>
      <w:r w:rsidRPr="007D038B">
        <w:rPr>
          <w:rFonts w:eastAsia="Calibri"/>
          <w:b/>
          <w:bCs/>
          <w:sz w:val="28"/>
          <w:szCs w:val="28"/>
          <w:lang w:val="vi-VN"/>
        </w:rPr>
        <w:t xml:space="preserve"> Tiêu chuẩn 1: Tổ chức và quản lý nhà trường</w:t>
      </w:r>
    </w:p>
    <w:p w14:paraId="3FBB2604" w14:textId="77777777" w:rsidR="00EA07FE" w:rsidRPr="007D038B" w:rsidRDefault="00EA07FE" w:rsidP="00EA07FE">
      <w:pPr>
        <w:spacing w:before="120" w:after="120" w:line="320" w:lineRule="exact"/>
        <w:ind w:firstLine="709"/>
        <w:jc w:val="both"/>
        <w:rPr>
          <w:rFonts w:eastAsia="Calibri"/>
          <w:spacing w:val="-4"/>
          <w:sz w:val="28"/>
          <w:szCs w:val="28"/>
          <w:lang w:val="vi-VN"/>
        </w:rPr>
      </w:pPr>
      <w:r w:rsidRPr="00281F0D">
        <w:rPr>
          <w:sz w:val="28"/>
          <w:szCs w:val="28"/>
          <w:lang w:val="vi-VN"/>
        </w:rPr>
        <w:t>1.10.6</w:t>
      </w:r>
      <w:r w:rsidRPr="007D038B">
        <w:rPr>
          <w:rFonts w:eastAsia="Calibri"/>
          <w:bCs/>
          <w:sz w:val="28"/>
          <w:szCs w:val="28"/>
          <w:lang w:val="vi-VN"/>
        </w:rPr>
        <w:t>.</w:t>
      </w:r>
      <w:r w:rsidRPr="007D038B">
        <w:rPr>
          <w:rFonts w:eastAsia="Calibri"/>
          <w:spacing w:val="-4"/>
          <w:sz w:val="28"/>
          <w:szCs w:val="28"/>
          <w:lang w:val="vi-VN"/>
        </w:rPr>
        <w:t>1. Tiêu chí 1.1: Phương hướng, chiến lược xây dựng và phát triển nhà trường</w:t>
      </w:r>
    </w:p>
    <w:p w14:paraId="09AE4963" w14:textId="77777777" w:rsidR="00EA07FE" w:rsidRPr="007D038B" w:rsidRDefault="00EA07FE" w:rsidP="00EA07FE">
      <w:pPr>
        <w:spacing w:before="120" w:after="120" w:line="320" w:lineRule="exact"/>
        <w:ind w:firstLine="709"/>
        <w:jc w:val="both"/>
        <w:rPr>
          <w:sz w:val="28"/>
          <w:szCs w:val="28"/>
          <w:lang w:val="vi-VN"/>
        </w:rPr>
      </w:pPr>
      <w:r w:rsidRPr="007D038B">
        <w:rPr>
          <w:sz w:val="28"/>
          <w:szCs w:val="28"/>
          <w:lang w:val="vi-VN"/>
        </w:rPr>
        <w:t>Nhà trường có các giải pháp giám sát việc thực hiện phương hướng, chiến lược xây dựng và phát triển.</w:t>
      </w:r>
    </w:p>
    <w:p w14:paraId="7E421DF2" w14:textId="77777777" w:rsidR="00EA07FE" w:rsidRPr="007D038B" w:rsidRDefault="00EA07FE" w:rsidP="00EA07FE">
      <w:pPr>
        <w:spacing w:before="120" w:after="120" w:line="320" w:lineRule="exact"/>
        <w:ind w:firstLine="709"/>
        <w:jc w:val="both"/>
        <w:rPr>
          <w:rFonts w:eastAsia="Calibri"/>
          <w:sz w:val="28"/>
          <w:szCs w:val="28"/>
          <w:lang w:val="vi-VN"/>
        </w:rPr>
      </w:pPr>
      <w:r w:rsidRPr="00281F0D">
        <w:rPr>
          <w:sz w:val="28"/>
          <w:szCs w:val="28"/>
          <w:lang w:val="vi-VN"/>
        </w:rPr>
        <w:t>1.10.6</w:t>
      </w:r>
      <w:r w:rsidRPr="007D038B">
        <w:rPr>
          <w:rFonts w:eastAsia="Calibri"/>
          <w:bCs/>
          <w:sz w:val="28"/>
          <w:szCs w:val="28"/>
          <w:lang w:val="vi-VN"/>
        </w:rPr>
        <w:t>.</w:t>
      </w:r>
      <w:r w:rsidRPr="007D038B">
        <w:rPr>
          <w:rFonts w:eastAsia="Calibri"/>
          <w:sz w:val="28"/>
          <w:szCs w:val="28"/>
          <w:lang w:val="vi-VN"/>
        </w:rPr>
        <w:t xml:space="preserve">2. Tiêu chí 1.2: </w:t>
      </w:r>
      <w:r w:rsidRPr="007D038B">
        <w:rPr>
          <w:sz w:val="28"/>
          <w:szCs w:val="28"/>
          <w:lang w:val="vi-VN"/>
        </w:rPr>
        <w:t>Hội đồng trường (Hội đồng quản trị đối với trường tư thục) và các hội đồng khác</w:t>
      </w:r>
    </w:p>
    <w:p w14:paraId="4983DBF4"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t>Hoạt động có hiệu quả</w:t>
      </w:r>
      <w:r w:rsidRPr="00281F0D">
        <w:rPr>
          <w:rFonts w:eastAsia="Calibri"/>
          <w:sz w:val="28"/>
          <w:szCs w:val="28"/>
          <w:lang w:val="vi-VN"/>
        </w:rPr>
        <w:t>,</w:t>
      </w:r>
      <w:r w:rsidRPr="007D038B">
        <w:rPr>
          <w:rFonts w:eastAsia="Calibri"/>
          <w:sz w:val="28"/>
          <w:szCs w:val="28"/>
          <w:lang w:val="vi-VN"/>
        </w:rPr>
        <w:t xml:space="preserve"> góp phần nâng cao chất lượng giáo dục của nhà trường.</w:t>
      </w:r>
    </w:p>
    <w:p w14:paraId="6299F009" w14:textId="77777777" w:rsidR="00EA07FE" w:rsidRPr="007D038B" w:rsidRDefault="00EA07FE" w:rsidP="00EA07FE">
      <w:pPr>
        <w:spacing w:before="120" w:after="120" w:line="320" w:lineRule="exact"/>
        <w:ind w:firstLine="709"/>
        <w:jc w:val="both"/>
        <w:rPr>
          <w:rFonts w:eastAsia="Calibri"/>
          <w:sz w:val="28"/>
          <w:szCs w:val="28"/>
          <w:lang w:val="vi-VN"/>
        </w:rPr>
      </w:pPr>
      <w:r w:rsidRPr="00281F0D">
        <w:rPr>
          <w:sz w:val="28"/>
          <w:szCs w:val="28"/>
          <w:lang w:val="vi-VN"/>
        </w:rPr>
        <w:t>1.10.6</w:t>
      </w:r>
      <w:r w:rsidRPr="007D038B">
        <w:rPr>
          <w:rFonts w:eastAsia="Calibri"/>
          <w:bCs/>
          <w:sz w:val="28"/>
          <w:szCs w:val="28"/>
          <w:lang w:val="vi-VN"/>
        </w:rPr>
        <w:t>.</w:t>
      </w:r>
      <w:r w:rsidRPr="007D038B">
        <w:rPr>
          <w:rFonts w:eastAsia="Calibri"/>
          <w:sz w:val="28"/>
          <w:szCs w:val="28"/>
          <w:lang w:val="vi-VN"/>
        </w:rPr>
        <w:t xml:space="preserve">3. Tiêu chí 1.3: Tổ chức Đảng Cộng sản Việt Nam, các đoàn thể và tổ chức </w:t>
      </w:r>
      <w:r w:rsidRPr="007D038B">
        <w:rPr>
          <w:sz w:val="28"/>
          <w:szCs w:val="28"/>
          <w:lang w:val="vi-VN"/>
        </w:rPr>
        <w:t>khác trong nhà trường</w:t>
      </w:r>
    </w:p>
    <w:p w14:paraId="469A85A7" w14:textId="77777777" w:rsidR="00EA07FE" w:rsidRPr="007D038B" w:rsidRDefault="00EA07FE" w:rsidP="00EA07FE">
      <w:pPr>
        <w:spacing w:before="120" w:after="120" w:line="320" w:lineRule="exact"/>
        <w:ind w:firstLine="709"/>
        <w:jc w:val="both"/>
        <w:rPr>
          <w:rFonts w:eastAsia="Calibri"/>
          <w:iCs/>
          <w:sz w:val="28"/>
          <w:szCs w:val="28"/>
          <w:lang w:val="vi-VN"/>
        </w:rPr>
      </w:pPr>
      <w:r w:rsidRPr="007D038B">
        <w:rPr>
          <w:rFonts w:eastAsia="Calibri"/>
          <w:sz w:val="28"/>
          <w:szCs w:val="28"/>
          <w:lang w:val="vi-VN"/>
        </w:rPr>
        <w:t xml:space="preserve">a) Tổ chức Đảng Cộng sản Việt Nam có cơ cấu tổ chức và hoạt động theo quy định; trong 05 năm liên tiếp tính đến thời điểm đánh giá, có ít nhất 01 năm hoàn thành tốt nhiệm vụ, </w:t>
      </w:r>
      <w:r w:rsidRPr="007D038B">
        <w:rPr>
          <w:rFonts w:eastAsia="Calibri"/>
          <w:iCs/>
          <w:sz w:val="28"/>
          <w:szCs w:val="28"/>
          <w:lang w:val="vi-VN"/>
        </w:rPr>
        <w:t>các</w:t>
      </w:r>
      <w:r w:rsidRPr="007D038B">
        <w:rPr>
          <w:rFonts w:eastAsia="Calibri"/>
          <w:sz w:val="28"/>
          <w:szCs w:val="28"/>
          <w:lang w:val="vi-VN"/>
        </w:rPr>
        <w:t xml:space="preserve"> năm còn lại hoàn thành nhiệm vụ trở lên;</w:t>
      </w:r>
    </w:p>
    <w:p w14:paraId="31061F3A"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iCs/>
          <w:sz w:val="28"/>
          <w:szCs w:val="28"/>
          <w:lang w:val="vi-VN"/>
        </w:rPr>
        <w:t xml:space="preserve">b) </w:t>
      </w:r>
      <w:r w:rsidRPr="007D038B">
        <w:rPr>
          <w:rFonts w:eastAsia="Calibri"/>
          <w:sz w:val="28"/>
          <w:szCs w:val="28"/>
          <w:lang w:val="vi-VN"/>
        </w:rPr>
        <w:t>Các đoàn thể, tổ chức khác có đóng góp tích cực cho các hoạt động của nhà trường.</w:t>
      </w:r>
    </w:p>
    <w:p w14:paraId="52E8B974" w14:textId="77777777" w:rsidR="00EA07FE" w:rsidRPr="007D038B" w:rsidRDefault="00EA07FE" w:rsidP="00EA07FE">
      <w:pPr>
        <w:spacing w:before="120" w:after="120" w:line="320" w:lineRule="exact"/>
        <w:ind w:firstLine="709"/>
        <w:jc w:val="both"/>
        <w:rPr>
          <w:rFonts w:eastAsia="Calibri"/>
          <w:spacing w:val="6"/>
          <w:sz w:val="28"/>
          <w:szCs w:val="28"/>
          <w:lang w:val="vi-VN"/>
        </w:rPr>
      </w:pPr>
      <w:r w:rsidRPr="00281F0D">
        <w:rPr>
          <w:sz w:val="28"/>
          <w:szCs w:val="28"/>
          <w:lang w:val="vi-VN"/>
        </w:rPr>
        <w:t>1.10.6</w:t>
      </w:r>
      <w:r w:rsidRPr="007D038B">
        <w:rPr>
          <w:rFonts w:eastAsia="Calibri"/>
          <w:bCs/>
          <w:sz w:val="28"/>
          <w:szCs w:val="28"/>
          <w:lang w:val="vi-VN"/>
        </w:rPr>
        <w:t>.</w:t>
      </w:r>
      <w:r w:rsidRPr="007D038B">
        <w:rPr>
          <w:rFonts w:eastAsia="Calibri"/>
          <w:spacing w:val="6"/>
          <w:sz w:val="28"/>
          <w:szCs w:val="28"/>
          <w:lang w:val="vi-VN"/>
        </w:rPr>
        <w:t>4. Tiêu chí 1.4: Hiệu trưởng, phó hiệu trưởng, tổ chuyên môn và tổ văn phòng</w:t>
      </w:r>
    </w:p>
    <w:p w14:paraId="451F789F"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t>a) Hằng năm, tổ chuyên môn đề xuất và thực hiện được ít nhất 01 (một) chuyên đề chuyên môn có tác dụng nâng cao chất lượng và hiệu quả giáo dục;</w:t>
      </w:r>
    </w:p>
    <w:p w14:paraId="636351AA" w14:textId="77777777" w:rsidR="00EA07FE" w:rsidRPr="007D038B" w:rsidRDefault="00EA07FE" w:rsidP="00EA07FE">
      <w:pPr>
        <w:spacing w:before="120" w:after="120" w:line="320" w:lineRule="exact"/>
        <w:ind w:firstLine="709"/>
        <w:jc w:val="both"/>
        <w:rPr>
          <w:sz w:val="28"/>
          <w:szCs w:val="28"/>
          <w:lang w:val="vi-VN"/>
        </w:rPr>
      </w:pPr>
      <w:r w:rsidRPr="007D038B">
        <w:rPr>
          <w:sz w:val="28"/>
          <w:szCs w:val="28"/>
          <w:lang w:val="vi-VN"/>
        </w:rPr>
        <w:t>b) Hoạt động của tổ chuyên môn, tổ văn phòng được định kỳ rà soát, đánh giá, điều chỉnh.</w:t>
      </w:r>
    </w:p>
    <w:p w14:paraId="7440C1CB" w14:textId="77777777" w:rsidR="00EA07FE" w:rsidRPr="007D038B" w:rsidRDefault="00EA07FE" w:rsidP="00EA07FE">
      <w:pPr>
        <w:spacing w:before="120" w:after="120" w:line="320" w:lineRule="exact"/>
        <w:ind w:firstLine="709"/>
        <w:jc w:val="both"/>
        <w:rPr>
          <w:rFonts w:eastAsia="Calibri"/>
          <w:sz w:val="28"/>
          <w:szCs w:val="28"/>
          <w:lang w:val="vi-VN"/>
        </w:rPr>
      </w:pPr>
      <w:r w:rsidRPr="00281F0D">
        <w:rPr>
          <w:sz w:val="28"/>
          <w:szCs w:val="28"/>
          <w:lang w:val="vi-VN"/>
        </w:rPr>
        <w:t>1.10.6</w:t>
      </w:r>
      <w:r w:rsidRPr="007D038B">
        <w:rPr>
          <w:rFonts w:eastAsia="Calibri"/>
          <w:bCs/>
          <w:sz w:val="28"/>
          <w:szCs w:val="28"/>
          <w:lang w:val="vi-VN"/>
        </w:rPr>
        <w:t>.</w:t>
      </w:r>
      <w:r w:rsidRPr="007D038B">
        <w:rPr>
          <w:rFonts w:eastAsia="Calibri"/>
          <w:sz w:val="28"/>
          <w:szCs w:val="28"/>
          <w:lang w:val="vi-VN"/>
        </w:rPr>
        <w:t>5. Tiêu chí 1.5: Khối lớp và tổ chức lớp học</w:t>
      </w:r>
    </w:p>
    <w:p w14:paraId="73577D2F"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lastRenderedPageBreak/>
        <w:t xml:space="preserve">a) </w:t>
      </w:r>
      <w:r w:rsidRPr="00281F0D">
        <w:rPr>
          <w:rFonts w:eastAsia="Calibri"/>
          <w:sz w:val="28"/>
          <w:szCs w:val="28"/>
          <w:lang w:val="vi-VN"/>
        </w:rPr>
        <w:t>T</w:t>
      </w:r>
      <w:r w:rsidRPr="007D038B">
        <w:rPr>
          <w:rFonts w:eastAsia="Calibri"/>
          <w:sz w:val="28"/>
          <w:szCs w:val="28"/>
          <w:lang w:val="vi-VN"/>
        </w:rPr>
        <w:t>rường có không quá 30 (ba mươi) lớp;</w:t>
      </w:r>
    </w:p>
    <w:p w14:paraId="7E6A5866" w14:textId="77777777" w:rsidR="00EA07FE" w:rsidRPr="00281F0D" w:rsidRDefault="00EA07FE" w:rsidP="00EA07FE">
      <w:pPr>
        <w:spacing w:before="120" w:after="120" w:line="320" w:lineRule="exact"/>
        <w:ind w:firstLine="709"/>
        <w:jc w:val="both"/>
        <w:rPr>
          <w:rFonts w:eastAsia="Calibri"/>
          <w:sz w:val="28"/>
          <w:szCs w:val="28"/>
          <w:lang w:val="vi-VN"/>
        </w:rPr>
      </w:pPr>
      <w:r w:rsidRPr="00281F0D">
        <w:rPr>
          <w:rFonts w:eastAsia="Calibri"/>
          <w:spacing w:val="-4"/>
          <w:sz w:val="28"/>
          <w:szCs w:val="28"/>
          <w:lang w:val="vi-VN"/>
        </w:rPr>
        <w:t>b) Sĩ số học sinh trong lớp theo quy định</w:t>
      </w:r>
      <w:r w:rsidRPr="00281F0D">
        <w:rPr>
          <w:rFonts w:eastAsia="Calibri"/>
          <w:sz w:val="28"/>
          <w:szCs w:val="28"/>
          <w:lang w:val="vi-VN"/>
        </w:rPr>
        <w:t>;</w:t>
      </w:r>
    </w:p>
    <w:p w14:paraId="50CE49A6" w14:textId="77777777" w:rsidR="00EA07FE" w:rsidRPr="00281F0D" w:rsidRDefault="00EA07FE" w:rsidP="00EA07FE">
      <w:pPr>
        <w:spacing w:before="120" w:after="120" w:line="320" w:lineRule="exact"/>
        <w:ind w:firstLine="709"/>
        <w:jc w:val="both"/>
        <w:rPr>
          <w:rFonts w:eastAsia="Calibri"/>
          <w:spacing w:val="4"/>
          <w:sz w:val="28"/>
          <w:szCs w:val="28"/>
          <w:lang w:val="vi-VN"/>
        </w:rPr>
      </w:pPr>
      <w:r w:rsidRPr="00281F0D">
        <w:rPr>
          <w:rFonts w:eastAsia="Calibri"/>
          <w:spacing w:val="4"/>
          <w:sz w:val="28"/>
          <w:szCs w:val="28"/>
          <w:lang w:val="vi-VN"/>
        </w:rPr>
        <w:t xml:space="preserve">c) Tổ chức lớp học linh hoạt và phù hợp </w:t>
      </w:r>
      <w:r w:rsidRPr="007D038B">
        <w:rPr>
          <w:rFonts w:eastAsia="Calibri"/>
          <w:spacing w:val="4"/>
          <w:sz w:val="28"/>
          <w:szCs w:val="28"/>
          <w:lang w:val="vi-VN"/>
        </w:rPr>
        <w:t>với các hình thức hoạt động giáo dục</w:t>
      </w:r>
      <w:r w:rsidRPr="00281F0D">
        <w:rPr>
          <w:rFonts w:eastAsia="Calibri"/>
          <w:spacing w:val="4"/>
          <w:sz w:val="28"/>
          <w:szCs w:val="28"/>
          <w:lang w:val="vi-VN"/>
        </w:rPr>
        <w:t>.</w:t>
      </w:r>
    </w:p>
    <w:p w14:paraId="14EC443E" w14:textId="77777777" w:rsidR="00EA07FE" w:rsidRPr="00281F0D" w:rsidRDefault="00EA07FE" w:rsidP="00EA07FE">
      <w:pPr>
        <w:spacing w:before="120" w:after="120" w:line="320" w:lineRule="exact"/>
        <w:ind w:firstLine="709"/>
        <w:jc w:val="both"/>
        <w:rPr>
          <w:rFonts w:eastAsia="Calibri"/>
          <w:sz w:val="28"/>
          <w:szCs w:val="28"/>
          <w:lang w:val="vi-VN"/>
        </w:rPr>
      </w:pPr>
      <w:r w:rsidRPr="00281F0D">
        <w:rPr>
          <w:sz w:val="28"/>
          <w:szCs w:val="28"/>
          <w:lang w:val="vi-VN"/>
        </w:rPr>
        <w:t>1.10.6</w:t>
      </w:r>
      <w:r w:rsidRPr="007D038B">
        <w:rPr>
          <w:rFonts w:eastAsia="Calibri"/>
          <w:bCs/>
          <w:sz w:val="28"/>
          <w:szCs w:val="28"/>
          <w:lang w:val="vi-VN"/>
        </w:rPr>
        <w:t>.</w:t>
      </w:r>
      <w:r w:rsidRPr="00281F0D">
        <w:rPr>
          <w:rFonts w:eastAsia="Calibri"/>
          <w:sz w:val="28"/>
          <w:szCs w:val="28"/>
          <w:lang w:val="vi-VN"/>
        </w:rPr>
        <w:t>6. Tiêu chí 1.6: Quản lý hành chính, tài chính và tài sản</w:t>
      </w:r>
    </w:p>
    <w:p w14:paraId="4702B752" w14:textId="77777777" w:rsidR="00EA07FE" w:rsidRPr="00281F0D" w:rsidRDefault="00EA07FE" w:rsidP="00EA07FE">
      <w:pPr>
        <w:spacing w:before="120" w:after="120" w:line="312" w:lineRule="exact"/>
        <w:ind w:firstLine="709"/>
        <w:jc w:val="both"/>
        <w:rPr>
          <w:rFonts w:eastAsia="Calibri"/>
          <w:sz w:val="28"/>
          <w:szCs w:val="28"/>
          <w:lang w:val="vi-VN"/>
        </w:rPr>
      </w:pPr>
      <w:r w:rsidRPr="00281F0D">
        <w:rPr>
          <w:rFonts w:eastAsia="Calibri"/>
          <w:sz w:val="28"/>
          <w:szCs w:val="28"/>
          <w:lang w:val="vi-VN"/>
        </w:rPr>
        <w:t>a) Ứng dụng công nghệ thông tin trong công tác quản lý hành chính, tài chính và tài sản của nhà trường;</w:t>
      </w:r>
    </w:p>
    <w:p w14:paraId="4E3F927D" w14:textId="77777777" w:rsidR="00EA07FE" w:rsidRPr="00281F0D" w:rsidRDefault="00EA07FE" w:rsidP="00EA07FE">
      <w:pPr>
        <w:spacing w:before="120" w:after="120" w:line="312" w:lineRule="exact"/>
        <w:ind w:firstLine="709"/>
        <w:jc w:val="both"/>
        <w:rPr>
          <w:rFonts w:eastAsia="Calibri"/>
          <w:sz w:val="28"/>
          <w:szCs w:val="28"/>
          <w:lang w:val="vi-VN"/>
        </w:rPr>
      </w:pPr>
      <w:r w:rsidRPr="00281F0D">
        <w:rPr>
          <w:rFonts w:eastAsia="Calibri"/>
          <w:sz w:val="28"/>
          <w:szCs w:val="28"/>
          <w:lang w:val="vi-VN"/>
        </w:rPr>
        <w:t xml:space="preserve">b) Trong 05 năm liên tiếp tính đến thời điểm đánh giá, không có vi phạm liên quan đến việc quản lý hành chính, tài chính và tài sản theo kết luận của thanh tra, kiểm toán. </w:t>
      </w:r>
    </w:p>
    <w:p w14:paraId="77E3AD1C" w14:textId="77777777" w:rsidR="00EA07FE" w:rsidRPr="00281F0D" w:rsidRDefault="00EA07FE" w:rsidP="00EA07FE">
      <w:pPr>
        <w:spacing w:before="120" w:after="120" w:line="312" w:lineRule="exact"/>
        <w:ind w:firstLine="709"/>
        <w:jc w:val="both"/>
        <w:rPr>
          <w:rFonts w:eastAsia="Calibri"/>
          <w:sz w:val="28"/>
          <w:szCs w:val="28"/>
          <w:lang w:val="vi-VN"/>
        </w:rPr>
      </w:pPr>
      <w:r w:rsidRPr="00281F0D">
        <w:rPr>
          <w:sz w:val="28"/>
          <w:szCs w:val="28"/>
          <w:lang w:val="vi-VN"/>
        </w:rPr>
        <w:t>1.10.6</w:t>
      </w:r>
      <w:r w:rsidRPr="007D038B">
        <w:rPr>
          <w:rFonts w:eastAsia="Calibri"/>
          <w:bCs/>
          <w:sz w:val="28"/>
          <w:szCs w:val="28"/>
          <w:lang w:val="vi-VN"/>
        </w:rPr>
        <w:t>.</w:t>
      </w:r>
      <w:r w:rsidRPr="00281F0D">
        <w:rPr>
          <w:rFonts w:eastAsia="Calibri"/>
          <w:sz w:val="28"/>
          <w:szCs w:val="28"/>
          <w:lang w:val="vi-VN"/>
        </w:rPr>
        <w:t>7. Tiêu chí 1.7: Quản lý cán bộ, giáo viên và nhân viên</w:t>
      </w:r>
    </w:p>
    <w:p w14:paraId="7474F3FE" w14:textId="77777777" w:rsidR="00EA07FE" w:rsidRPr="00281F0D" w:rsidRDefault="00EA07FE" w:rsidP="00EA07FE">
      <w:pPr>
        <w:spacing w:before="120" w:after="120" w:line="312" w:lineRule="exact"/>
        <w:ind w:firstLine="709"/>
        <w:jc w:val="both"/>
        <w:rPr>
          <w:rFonts w:eastAsia="Calibri"/>
          <w:spacing w:val="-4"/>
          <w:sz w:val="28"/>
          <w:szCs w:val="28"/>
          <w:lang w:val="vi-VN"/>
        </w:rPr>
      </w:pPr>
      <w:r w:rsidRPr="00281F0D">
        <w:rPr>
          <w:rFonts w:eastAsia="Calibri"/>
          <w:spacing w:val="-4"/>
          <w:sz w:val="28"/>
          <w:szCs w:val="28"/>
          <w:lang w:val="vi-VN"/>
        </w:rPr>
        <w:t>Có các biện pháp để phát huy năng lực của cán bộ quản lý, giáo viên, nhân viên trong việc xây dựng, phát triển và nâng cao chất lượng giáo dục nhà trường.</w:t>
      </w:r>
    </w:p>
    <w:p w14:paraId="45C15BF9" w14:textId="77777777" w:rsidR="00EA07FE" w:rsidRPr="00281F0D" w:rsidRDefault="00EA07FE" w:rsidP="00EA07FE">
      <w:pPr>
        <w:spacing w:before="120" w:after="120" w:line="312" w:lineRule="exact"/>
        <w:ind w:firstLine="709"/>
        <w:jc w:val="both"/>
        <w:rPr>
          <w:rFonts w:eastAsia="Calibri"/>
          <w:sz w:val="28"/>
          <w:szCs w:val="28"/>
          <w:lang w:val="vi-VN"/>
        </w:rPr>
      </w:pPr>
      <w:r w:rsidRPr="00281F0D">
        <w:rPr>
          <w:sz w:val="28"/>
          <w:szCs w:val="28"/>
          <w:lang w:val="vi-VN"/>
        </w:rPr>
        <w:t>1.10.6</w:t>
      </w:r>
      <w:r w:rsidRPr="007D038B">
        <w:rPr>
          <w:rFonts w:eastAsia="Calibri"/>
          <w:bCs/>
          <w:sz w:val="28"/>
          <w:szCs w:val="28"/>
          <w:lang w:val="vi-VN"/>
        </w:rPr>
        <w:t>.</w:t>
      </w:r>
      <w:r w:rsidRPr="00281F0D">
        <w:rPr>
          <w:rFonts w:eastAsia="Calibri"/>
          <w:sz w:val="28"/>
          <w:szCs w:val="28"/>
          <w:lang w:val="vi-VN"/>
        </w:rPr>
        <w:t>8. Tiêu chí 1.8: Quản lý các hoạt động giáo dục</w:t>
      </w:r>
    </w:p>
    <w:p w14:paraId="25F22D4F" w14:textId="77777777" w:rsidR="00EA07FE" w:rsidRPr="00281F0D" w:rsidRDefault="00EA07FE" w:rsidP="00EA07FE">
      <w:pPr>
        <w:spacing w:before="120" w:after="120" w:line="312" w:lineRule="exact"/>
        <w:ind w:firstLine="709"/>
        <w:jc w:val="both"/>
        <w:rPr>
          <w:spacing w:val="-4"/>
          <w:sz w:val="28"/>
          <w:szCs w:val="28"/>
          <w:lang w:val="vi-VN"/>
        </w:rPr>
      </w:pPr>
      <w:r w:rsidRPr="00281F0D">
        <w:rPr>
          <w:spacing w:val="-4"/>
          <w:sz w:val="28"/>
          <w:szCs w:val="28"/>
          <w:lang w:val="vi-VN"/>
        </w:rPr>
        <w:t>Các biện pháp chỉ đạo, kiểm tra, đánh giá của nhà trường đối với các hoạt động giáo dục, được cơ quan quản lý đánh giá đạt hiệu quả.</w:t>
      </w:r>
    </w:p>
    <w:p w14:paraId="56C0FEF9" w14:textId="77777777" w:rsidR="00EA07FE" w:rsidRPr="00281F0D" w:rsidRDefault="00EA07FE" w:rsidP="00EA07FE">
      <w:pPr>
        <w:spacing w:before="120" w:after="120" w:line="312" w:lineRule="exact"/>
        <w:ind w:firstLine="709"/>
        <w:jc w:val="both"/>
        <w:rPr>
          <w:rFonts w:eastAsia="Calibri"/>
          <w:sz w:val="28"/>
          <w:szCs w:val="28"/>
          <w:lang w:val="vi-VN"/>
        </w:rPr>
      </w:pPr>
      <w:r w:rsidRPr="00281F0D">
        <w:rPr>
          <w:sz w:val="28"/>
          <w:szCs w:val="28"/>
          <w:lang w:val="vi-VN"/>
        </w:rPr>
        <w:t>1.10.6</w:t>
      </w:r>
      <w:r w:rsidRPr="007D038B">
        <w:rPr>
          <w:rFonts w:eastAsia="Calibri"/>
          <w:bCs/>
          <w:sz w:val="28"/>
          <w:szCs w:val="28"/>
          <w:lang w:val="vi-VN"/>
        </w:rPr>
        <w:t>.</w:t>
      </w:r>
      <w:r w:rsidRPr="00281F0D">
        <w:rPr>
          <w:rFonts w:eastAsia="Calibri"/>
          <w:sz w:val="28"/>
          <w:szCs w:val="28"/>
          <w:lang w:val="vi-VN"/>
        </w:rPr>
        <w:t>9</w:t>
      </w:r>
      <w:r w:rsidRPr="007D038B">
        <w:rPr>
          <w:rFonts w:eastAsia="Calibri"/>
          <w:sz w:val="28"/>
          <w:szCs w:val="28"/>
          <w:lang w:val="vi-VN"/>
        </w:rPr>
        <w:t xml:space="preserve">. Tiêu chí 1.9: Thực hiện </w:t>
      </w:r>
      <w:r w:rsidRPr="00281F0D">
        <w:rPr>
          <w:rFonts w:eastAsia="Calibri"/>
          <w:sz w:val="28"/>
          <w:szCs w:val="28"/>
          <w:lang w:val="vi-VN"/>
        </w:rPr>
        <w:t>q</w:t>
      </w:r>
      <w:r w:rsidRPr="007D038B">
        <w:rPr>
          <w:rFonts w:eastAsia="Calibri"/>
          <w:sz w:val="28"/>
          <w:szCs w:val="28"/>
          <w:lang w:val="vi-VN"/>
        </w:rPr>
        <w:t>uy chế dân chủ</w:t>
      </w:r>
      <w:r w:rsidRPr="00281F0D">
        <w:rPr>
          <w:rFonts w:eastAsia="Calibri"/>
          <w:sz w:val="28"/>
          <w:szCs w:val="28"/>
          <w:lang w:val="vi-VN"/>
        </w:rPr>
        <w:t xml:space="preserve"> cơ sở</w:t>
      </w:r>
    </w:p>
    <w:p w14:paraId="4502770A" w14:textId="77777777" w:rsidR="00EA07FE" w:rsidRPr="00281F0D" w:rsidRDefault="00EA07FE" w:rsidP="00EA07FE">
      <w:pPr>
        <w:spacing w:before="120" w:after="120" w:line="312" w:lineRule="exact"/>
        <w:ind w:firstLine="709"/>
        <w:jc w:val="both"/>
        <w:rPr>
          <w:sz w:val="28"/>
          <w:szCs w:val="28"/>
          <w:lang w:val="vi-VN"/>
        </w:rPr>
      </w:pPr>
      <w:r w:rsidRPr="00281F0D">
        <w:rPr>
          <w:sz w:val="28"/>
          <w:szCs w:val="28"/>
          <w:lang w:val="vi-VN"/>
        </w:rPr>
        <w:t>Các biện pháp và cơ chế giám sát việc thực hiện quy chế dân chủ cơ sở đảm bảo công khai, minh bạch, hiệu quả.</w:t>
      </w:r>
    </w:p>
    <w:p w14:paraId="0A9D99A5" w14:textId="77777777" w:rsidR="00EA07FE" w:rsidRPr="00281F0D" w:rsidRDefault="00EA07FE" w:rsidP="00EA07FE">
      <w:pPr>
        <w:spacing w:before="120" w:after="120" w:line="312" w:lineRule="exact"/>
        <w:ind w:firstLine="709"/>
        <w:jc w:val="both"/>
        <w:rPr>
          <w:rFonts w:eastAsia="Calibri"/>
          <w:sz w:val="28"/>
          <w:szCs w:val="28"/>
          <w:lang w:val="vi-VN"/>
        </w:rPr>
      </w:pPr>
      <w:r w:rsidRPr="00281F0D">
        <w:rPr>
          <w:sz w:val="28"/>
          <w:szCs w:val="28"/>
          <w:lang w:val="vi-VN"/>
        </w:rPr>
        <w:t>1.10.6</w:t>
      </w:r>
      <w:r w:rsidRPr="007D038B">
        <w:rPr>
          <w:rFonts w:eastAsia="Calibri"/>
          <w:bCs/>
          <w:sz w:val="28"/>
          <w:szCs w:val="28"/>
          <w:lang w:val="vi-VN"/>
        </w:rPr>
        <w:t>.</w:t>
      </w:r>
      <w:r w:rsidRPr="00281F0D">
        <w:rPr>
          <w:rFonts w:eastAsia="Calibri"/>
          <w:sz w:val="28"/>
          <w:szCs w:val="28"/>
          <w:lang w:val="vi-VN"/>
        </w:rPr>
        <w:t xml:space="preserve">10. </w:t>
      </w:r>
      <w:r w:rsidRPr="007D038B">
        <w:rPr>
          <w:rFonts w:eastAsia="Calibri"/>
          <w:sz w:val="28"/>
          <w:szCs w:val="28"/>
          <w:lang w:val="vi-VN"/>
        </w:rPr>
        <w:t>Tiêu chí 1.10: Đảm bảo an ninh trật tự, an</w:t>
      </w:r>
      <w:r w:rsidRPr="00281F0D">
        <w:rPr>
          <w:rFonts w:eastAsia="Calibri"/>
          <w:sz w:val="28"/>
          <w:szCs w:val="28"/>
          <w:lang w:val="vi-VN"/>
        </w:rPr>
        <w:t xml:space="preserve"> toàn trường học</w:t>
      </w:r>
    </w:p>
    <w:p w14:paraId="5B1C0EB4" w14:textId="77777777" w:rsidR="00EA07FE" w:rsidRPr="00281F0D" w:rsidRDefault="00EA07FE" w:rsidP="00EA07FE">
      <w:pPr>
        <w:spacing w:before="120" w:after="120" w:line="312" w:lineRule="exact"/>
        <w:ind w:firstLine="709"/>
        <w:jc w:val="both"/>
        <w:rPr>
          <w:sz w:val="28"/>
          <w:szCs w:val="28"/>
          <w:lang w:val="vi-VN"/>
        </w:rPr>
      </w:pPr>
      <w:r w:rsidRPr="00281F0D">
        <w:rPr>
          <w:sz w:val="28"/>
          <w:szCs w:val="28"/>
          <w:lang w:val="vi-VN"/>
        </w:rPr>
        <w:t>a) Cán bộ quản lý, giáo viên, nhân viên và học sinh được phổ biến, hướng dẫn,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p>
    <w:p w14:paraId="5E6CFF55" w14:textId="77777777" w:rsidR="00EA07FE" w:rsidRPr="00281F0D" w:rsidRDefault="00EA07FE" w:rsidP="00EA07FE">
      <w:pPr>
        <w:spacing w:before="120" w:after="120" w:line="312" w:lineRule="exact"/>
        <w:ind w:firstLine="709"/>
        <w:jc w:val="both"/>
        <w:rPr>
          <w:sz w:val="28"/>
          <w:szCs w:val="28"/>
          <w:lang w:val="vi-VN"/>
        </w:rPr>
      </w:pPr>
      <w:r w:rsidRPr="00281F0D">
        <w:rPr>
          <w:sz w:val="28"/>
          <w:szCs w:val="28"/>
          <w:lang w:val="vi-VN"/>
        </w:rPr>
        <w:t>b) Nhà trường thường xuyên kiểm tra, thu thập, đánh giá, xử lý các thông tin, biểu hiện liên quan đến bạo lực học đường, an ninh trật tự và có biện pháp ngăn chặn kịp thời, hiệu quả.</w:t>
      </w:r>
    </w:p>
    <w:p w14:paraId="168C47F5" w14:textId="77777777" w:rsidR="00EA07FE" w:rsidRPr="007D038B" w:rsidRDefault="00EA07FE" w:rsidP="00EA07FE">
      <w:pPr>
        <w:spacing w:before="120" w:after="120" w:line="312" w:lineRule="exact"/>
        <w:ind w:firstLine="709"/>
        <w:jc w:val="both"/>
        <w:outlineLvl w:val="0"/>
        <w:rPr>
          <w:rFonts w:eastAsia="Calibri"/>
          <w:b/>
          <w:bCs/>
          <w:spacing w:val="-4"/>
          <w:sz w:val="28"/>
          <w:szCs w:val="28"/>
          <w:lang w:val="vi-VN"/>
        </w:rPr>
      </w:pPr>
      <w:r w:rsidRPr="00281F0D">
        <w:rPr>
          <w:sz w:val="28"/>
          <w:szCs w:val="28"/>
          <w:lang w:val="vi-VN"/>
        </w:rPr>
        <w:t>1.10.7</w:t>
      </w:r>
      <w:r w:rsidRPr="007D038B">
        <w:rPr>
          <w:rFonts w:eastAsia="Calibri"/>
          <w:bCs/>
          <w:sz w:val="28"/>
          <w:szCs w:val="28"/>
          <w:lang w:val="vi-VN"/>
        </w:rPr>
        <w:t>.</w:t>
      </w:r>
      <w:r w:rsidRPr="00281F0D">
        <w:rPr>
          <w:rFonts w:eastAsia="Calibri"/>
          <w:bCs/>
          <w:sz w:val="28"/>
          <w:szCs w:val="28"/>
          <w:lang w:val="vi-VN"/>
        </w:rPr>
        <w:t xml:space="preserve"> </w:t>
      </w:r>
      <w:r w:rsidRPr="007D038B">
        <w:rPr>
          <w:rFonts w:eastAsia="Calibri"/>
          <w:b/>
          <w:bCs/>
          <w:spacing w:val="-4"/>
          <w:sz w:val="28"/>
          <w:szCs w:val="28"/>
          <w:lang w:val="vi-VN"/>
        </w:rPr>
        <w:t>Tiêu chuẩn 2: Cán bộ quản lý, giáo viên, nhân viên</w:t>
      </w:r>
      <w:r w:rsidRPr="00281F0D">
        <w:rPr>
          <w:rFonts w:eastAsia="Calibri"/>
          <w:b/>
          <w:bCs/>
          <w:spacing w:val="-4"/>
          <w:sz w:val="28"/>
          <w:szCs w:val="28"/>
          <w:lang w:val="vi-VN"/>
        </w:rPr>
        <w:t xml:space="preserve"> và</w:t>
      </w:r>
      <w:r w:rsidRPr="007D038B">
        <w:rPr>
          <w:rFonts w:eastAsia="Calibri"/>
          <w:b/>
          <w:bCs/>
          <w:spacing w:val="-4"/>
          <w:sz w:val="28"/>
          <w:szCs w:val="28"/>
          <w:lang w:val="vi-VN"/>
        </w:rPr>
        <w:t xml:space="preserve"> học sinh</w:t>
      </w:r>
    </w:p>
    <w:p w14:paraId="1EB140F2" w14:textId="77777777" w:rsidR="00EA07FE" w:rsidRPr="007D038B" w:rsidRDefault="00EA07FE" w:rsidP="00EA07FE">
      <w:pPr>
        <w:spacing w:before="120" w:after="120" w:line="312" w:lineRule="exact"/>
        <w:ind w:firstLine="709"/>
        <w:jc w:val="both"/>
        <w:rPr>
          <w:rFonts w:eastAsia="Calibri"/>
          <w:sz w:val="28"/>
          <w:szCs w:val="28"/>
          <w:lang w:val="vi-VN"/>
        </w:rPr>
      </w:pPr>
      <w:r w:rsidRPr="00281F0D">
        <w:rPr>
          <w:sz w:val="28"/>
          <w:szCs w:val="28"/>
          <w:lang w:val="vi-VN"/>
        </w:rPr>
        <w:t>1.10.7</w:t>
      </w:r>
      <w:r w:rsidRPr="007D038B">
        <w:rPr>
          <w:rFonts w:eastAsia="Calibri"/>
          <w:bCs/>
          <w:sz w:val="28"/>
          <w:szCs w:val="28"/>
          <w:lang w:val="vi-VN"/>
        </w:rPr>
        <w:t>.</w:t>
      </w:r>
      <w:r w:rsidRPr="007D038B">
        <w:rPr>
          <w:rFonts w:eastAsia="Calibri"/>
          <w:sz w:val="28"/>
          <w:szCs w:val="28"/>
          <w:lang w:val="vi-VN"/>
        </w:rPr>
        <w:t xml:space="preserve">1. Tiêu chí 2.1: </w:t>
      </w:r>
      <w:r w:rsidRPr="00281F0D">
        <w:rPr>
          <w:rFonts w:eastAsia="Calibri"/>
          <w:sz w:val="28"/>
          <w:szCs w:val="28"/>
          <w:lang w:val="vi-VN"/>
        </w:rPr>
        <w:t>Đối với h</w:t>
      </w:r>
      <w:r w:rsidRPr="007D038B">
        <w:rPr>
          <w:rFonts w:eastAsia="Calibri"/>
          <w:sz w:val="28"/>
          <w:szCs w:val="28"/>
          <w:lang w:val="vi-VN"/>
        </w:rPr>
        <w:t>iệu trưởng, phó hiệu trưởng</w:t>
      </w:r>
    </w:p>
    <w:p w14:paraId="11154D92"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lastRenderedPageBreak/>
        <w:t xml:space="preserve">a) Trong 05 năm liên tiếp tính đến thời điểm đánh giá, có ít nhất 02 năm được đánh giá đạt chuẩn hiệu trưởng ở mức khá trở lên; </w:t>
      </w:r>
    </w:p>
    <w:p w14:paraId="794DA2B7" w14:textId="77777777" w:rsidR="00EA07FE" w:rsidRPr="007D038B" w:rsidRDefault="00EA07FE" w:rsidP="00EA07FE">
      <w:pPr>
        <w:spacing w:before="120" w:after="120" w:line="312" w:lineRule="exact"/>
        <w:ind w:firstLine="709"/>
        <w:jc w:val="both"/>
        <w:rPr>
          <w:sz w:val="28"/>
          <w:szCs w:val="28"/>
          <w:lang w:val="vi-VN"/>
        </w:rPr>
      </w:pPr>
      <w:r w:rsidRPr="007D038B">
        <w:rPr>
          <w:sz w:val="28"/>
          <w:szCs w:val="28"/>
          <w:lang w:val="vi-VN"/>
        </w:rPr>
        <w:t>b) Được bồi dưỡng, tập huấn về lý luận chính trị theo quy định; được giáo viên, nhân viên trong trường tín nhiệm.</w:t>
      </w:r>
    </w:p>
    <w:p w14:paraId="32684E07" w14:textId="77777777" w:rsidR="00EA07FE" w:rsidRPr="007D038B" w:rsidRDefault="00EA07FE" w:rsidP="00EA07FE">
      <w:pPr>
        <w:spacing w:before="120" w:after="120" w:line="312" w:lineRule="exact"/>
        <w:ind w:firstLine="709"/>
        <w:jc w:val="both"/>
        <w:rPr>
          <w:rFonts w:eastAsia="Calibri"/>
          <w:sz w:val="28"/>
          <w:szCs w:val="28"/>
          <w:lang w:val="vi-VN"/>
        </w:rPr>
      </w:pPr>
      <w:r w:rsidRPr="00281F0D">
        <w:rPr>
          <w:sz w:val="28"/>
          <w:szCs w:val="28"/>
          <w:lang w:val="vi-VN"/>
        </w:rPr>
        <w:t>1.10.7</w:t>
      </w:r>
      <w:r w:rsidRPr="007D038B">
        <w:rPr>
          <w:rFonts w:eastAsia="Calibri"/>
          <w:bCs/>
          <w:sz w:val="28"/>
          <w:szCs w:val="28"/>
          <w:lang w:val="vi-VN"/>
        </w:rPr>
        <w:t>.</w:t>
      </w:r>
      <w:r w:rsidRPr="007D038B">
        <w:rPr>
          <w:rFonts w:eastAsia="Calibri"/>
          <w:sz w:val="28"/>
          <w:szCs w:val="28"/>
          <w:lang w:val="vi-VN"/>
        </w:rPr>
        <w:t xml:space="preserve">2. Tiêu chí 2.2: </w:t>
      </w:r>
      <w:r w:rsidRPr="00281F0D">
        <w:rPr>
          <w:rFonts w:eastAsia="Calibri"/>
          <w:sz w:val="28"/>
          <w:szCs w:val="28"/>
          <w:lang w:val="vi-VN"/>
        </w:rPr>
        <w:t>Đối với g</w:t>
      </w:r>
      <w:r w:rsidRPr="007D038B">
        <w:rPr>
          <w:rFonts w:eastAsia="Calibri"/>
          <w:sz w:val="28"/>
          <w:szCs w:val="28"/>
          <w:lang w:val="vi-VN"/>
        </w:rPr>
        <w:t>iáo viên</w:t>
      </w:r>
    </w:p>
    <w:p w14:paraId="66862CA5"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 xml:space="preserve">a) Tỷ lệ giáo viên </w:t>
      </w:r>
      <w:r w:rsidRPr="00281F0D">
        <w:rPr>
          <w:rFonts w:eastAsia="Calibri"/>
          <w:sz w:val="28"/>
          <w:szCs w:val="28"/>
          <w:lang w:val="vi-VN"/>
        </w:rPr>
        <w:t xml:space="preserve">đạt </w:t>
      </w:r>
      <w:r w:rsidRPr="007D038B">
        <w:rPr>
          <w:rFonts w:eastAsia="Calibri"/>
          <w:sz w:val="28"/>
          <w:szCs w:val="28"/>
          <w:lang w:val="vi-VN"/>
        </w:rPr>
        <w:t>trên chuẩn trình độ đào tạo đạt ít nhất 55%</w:t>
      </w:r>
      <w:r w:rsidRPr="00281F0D">
        <w:rPr>
          <w:rFonts w:eastAsia="Calibri"/>
          <w:sz w:val="28"/>
          <w:szCs w:val="28"/>
          <w:lang w:val="vi-VN"/>
        </w:rPr>
        <w:t xml:space="preserve">; </w:t>
      </w:r>
      <w:r w:rsidRPr="007D038B">
        <w:rPr>
          <w:rFonts w:eastAsia="Calibri"/>
          <w:sz w:val="28"/>
          <w:szCs w:val="28"/>
          <w:lang w:val="vi-VN"/>
        </w:rPr>
        <w:t xml:space="preserve">đối với </w:t>
      </w:r>
      <w:r w:rsidRPr="00281F0D">
        <w:rPr>
          <w:rFonts w:eastAsia="Calibri"/>
          <w:sz w:val="28"/>
          <w:szCs w:val="28"/>
          <w:lang w:val="vi-VN"/>
        </w:rPr>
        <w:t xml:space="preserve">các trường thuộc vùng khó khăn </w:t>
      </w:r>
      <w:r w:rsidRPr="007D038B">
        <w:rPr>
          <w:rFonts w:eastAsia="Calibri"/>
          <w:sz w:val="28"/>
          <w:szCs w:val="28"/>
          <w:lang w:val="vi-VN"/>
        </w:rPr>
        <w:t xml:space="preserve">đạt ít nhất 40%; </w:t>
      </w:r>
      <w:r w:rsidRPr="007D038B">
        <w:rPr>
          <w:spacing w:val="4"/>
          <w:sz w:val="28"/>
          <w:szCs w:val="28"/>
          <w:lang w:val="vi-VN"/>
        </w:rPr>
        <w:t>trong 05 năm liên tiếp tính đến thời điểm đánh giá,</w:t>
      </w:r>
      <w:r w:rsidRPr="007D038B">
        <w:rPr>
          <w:sz w:val="28"/>
          <w:szCs w:val="28"/>
          <w:lang w:val="vi-VN"/>
        </w:rPr>
        <w:t xml:space="preserve"> tỷ lệ giáo viên trên chuẩn trình độ đào tạo được duy trì ổn định và tăng dần theo lộ trình phù hợp</w:t>
      </w:r>
      <w:r w:rsidRPr="007D038B">
        <w:rPr>
          <w:spacing w:val="4"/>
          <w:sz w:val="28"/>
          <w:szCs w:val="28"/>
          <w:lang w:val="vi-VN"/>
        </w:rPr>
        <w:t>;</w:t>
      </w:r>
    </w:p>
    <w:p w14:paraId="446BA86F" w14:textId="77777777" w:rsidR="00EA07FE" w:rsidRPr="007D038B" w:rsidRDefault="00EA07FE" w:rsidP="00EA07FE">
      <w:pPr>
        <w:spacing w:before="120" w:after="120" w:line="312" w:lineRule="exact"/>
        <w:ind w:firstLine="709"/>
        <w:jc w:val="both"/>
        <w:rPr>
          <w:sz w:val="28"/>
          <w:szCs w:val="28"/>
          <w:lang w:val="vi-VN"/>
        </w:rPr>
      </w:pPr>
      <w:r w:rsidRPr="007D038B">
        <w:rPr>
          <w:spacing w:val="4"/>
          <w:sz w:val="28"/>
          <w:szCs w:val="28"/>
          <w:lang w:val="vi-VN"/>
        </w:rPr>
        <w:t>b) Trong 05 năm liên tiếp tính đến thời điểm đánh giá</w:t>
      </w:r>
      <w:r w:rsidRPr="007D038B">
        <w:rPr>
          <w:sz w:val="28"/>
          <w:szCs w:val="28"/>
          <w:lang w:val="vi-VN"/>
        </w:rPr>
        <w:t xml:space="preserve">, có 100% giáo viên </w:t>
      </w:r>
      <w:r w:rsidRPr="007D038B">
        <w:rPr>
          <w:spacing w:val="-4"/>
          <w:sz w:val="28"/>
          <w:szCs w:val="28"/>
          <w:lang w:val="vi-VN"/>
        </w:rPr>
        <w:t xml:space="preserve">đạt </w:t>
      </w:r>
      <w:r w:rsidRPr="007D038B">
        <w:rPr>
          <w:sz w:val="28"/>
          <w:szCs w:val="28"/>
          <w:lang w:val="vi-VN"/>
        </w:rPr>
        <w:t>chuẩn nghề nghiệp giáo viên ở mức đạt trở lên</w:t>
      </w:r>
      <w:r w:rsidRPr="00281F0D">
        <w:rPr>
          <w:sz w:val="28"/>
          <w:szCs w:val="28"/>
          <w:lang w:val="vi-VN"/>
        </w:rPr>
        <w:t>,</w:t>
      </w:r>
      <w:r w:rsidRPr="007D038B">
        <w:rPr>
          <w:sz w:val="28"/>
          <w:szCs w:val="28"/>
          <w:lang w:val="vi-VN"/>
        </w:rPr>
        <w:t xml:space="preserve"> trong đó </w:t>
      </w:r>
      <w:r w:rsidRPr="007D038B">
        <w:rPr>
          <w:bCs/>
          <w:sz w:val="28"/>
          <w:szCs w:val="28"/>
          <w:lang w:val="vi-VN"/>
        </w:rPr>
        <w:t xml:space="preserve">có ít nhất </w:t>
      </w:r>
      <w:r w:rsidRPr="007D038B">
        <w:rPr>
          <w:rFonts w:eastAsia="Calibri"/>
          <w:sz w:val="28"/>
          <w:szCs w:val="28"/>
          <w:lang w:val="vi-VN"/>
        </w:rPr>
        <w:t>60%</w:t>
      </w:r>
      <w:r w:rsidRPr="007D038B">
        <w:rPr>
          <w:bCs/>
          <w:sz w:val="28"/>
          <w:szCs w:val="28"/>
          <w:lang w:val="vi-VN"/>
        </w:rPr>
        <w:t xml:space="preserve"> </w:t>
      </w:r>
      <w:r w:rsidRPr="007D038B">
        <w:rPr>
          <w:sz w:val="28"/>
          <w:szCs w:val="28"/>
          <w:lang w:val="vi-VN"/>
        </w:rPr>
        <w:t>đạt chuẩn nghề nghiệp giáo viên ở mức khá trở lên</w:t>
      </w:r>
      <w:r w:rsidRPr="00281F0D">
        <w:rPr>
          <w:sz w:val="28"/>
          <w:szCs w:val="28"/>
          <w:lang w:val="vi-VN"/>
        </w:rPr>
        <w:t xml:space="preserve"> và </w:t>
      </w:r>
      <w:r w:rsidRPr="00281F0D">
        <w:rPr>
          <w:bCs/>
          <w:sz w:val="28"/>
          <w:szCs w:val="28"/>
          <w:lang w:val="vi-VN"/>
        </w:rPr>
        <w:t xml:space="preserve">có </w:t>
      </w:r>
      <w:r w:rsidRPr="007D038B">
        <w:rPr>
          <w:rFonts w:eastAsia="Calibri"/>
          <w:sz w:val="28"/>
          <w:szCs w:val="28"/>
          <w:lang w:val="vi-VN"/>
        </w:rPr>
        <w:t xml:space="preserve">ít nhất </w:t>
      </w:r>
      <w:r w:rsidRPr="007D038B">
        <w:rPr>
          <w:bCs/>
          <w:sz w:val="28"/>
          <w:szCs w:val="28"/>
          <w:lang w:val="vi-VN"/>
        </w:rPr>
        <w:t>50%</w:t>
      </w:r>
      <w:r w:rsidRPr="00281F0D">
        <w:rPr>
          <w:bCs/>
          <w:sz w:val="28"/>
          <w:szCs w:val="28"/>
          <w:lang w:val="vi-VN"/>
        </w:rPr>
        <w:t xml:space="preserve"> ở </w:t>
      </w:r>
      <w:r w:rsidRPr="007D038B">
        <w:rPr>
          <w:sz w:val="28"/>
          <w:szCs w:val="28"/>
          <w:lang w:val="vi-VN"/>
        </w:rPr>
        <w:t>mức khá trở lên</w:t>
      </w:r>
      <w:r w:rsidRPr="00281F0D">
        <w:rPr>
          <w:bCs/>
          <w:sz w:val="28"/>
          <w:szCs w:val="28"/>
          <w:lang w:val="vi-VN"/>
        </w:rPr>
        <w:t xml:space="preserve"> </w:t>
      </w:r>
      <w:r w:rsidRPr="007D038B">
        <w:rPr>
          <w:bCs/>
          <w:sz w:val="28"/>
          <w:szCs w:val="28"/>
          <w:lang w:val="vi-VN"/>
        </w:rPr>
        <w:t>đối với trường thuộc</w:t>
      </w:r>
      <w:r w:rsidRPr="00281F0D">
        <w:rPr>
          <w:bCs/>
          <w:sz w:val="28"/>
          <w:szCs w:val="28"/>
          <w:lang w:val="vi-VN"/>
        </w:rPr>
        <w:t xml:space="preserve"> vùng khó khăn</w:t>
      </w:r>
      <w:r w:rsidRPr="007D038B">
        <w:rPr>
          <w:sz w:val="28"/>
          <w:szCs w:val="28"/>
          <w:lang w:val="vi-VN"/>
        </w:rPr>
        <w:t xml:space="preserve">; </w:t>
      </w:r>
    </w:p>
    <w:p w14:paraId="712972C7" w14:textId="77777777" w:rsidR="00EA07FE" w:rsidRPr="007D038B" w:rsidRDefault="00EA07FE" w:rsidP="00EA07FE">
      <w:pPr>
        <w:spacing w:before="120" w:after="120" w:line="312" w:lineRule="exact"/>
        <w:ind w:firstLine="709"/>
        <w:jc w:val="both"/>
        <w:rPr>
          <w:sz w:val="28"/>
          <w:szCs w:val="28"/>
          <w:lang w:val="vi-VN"/>
        </w:rPr>
      </w:pPr>
      <w:r w:rsidRPr="007D038B">
        <w:rPr>
          <w:sz w:val="28"/>
          <w:szCs w:val="28"/>
          <w:lang w:val="vi-VN"/>
        </w:rPr>
        <w:t xml:space="preserve">c) </w:t>
      </w:r>
      <w:r w:rsidRPr="00281F0D">
        <w:rPr>
          <w:spacing w:val="4"/>
          <w:sz w:val="28"/>
          <w:szCs w:val="28"/>
          <w:lang w:val="vi-VN"/>
        </w:rPr>
        <w:t>T</w:t>
      </w:r>
      <w:r w:rsidRPr="007D038B">
        <w:rPr>
          <w:spacing w:val="4"/>
          <w:sz w:val="28"/>
          <w:szCs w:val="28"/>
          <w:lang w:val="vi-VN"/>
        </w:rPr>
        <w:t>rong 05 năm liên tiếp tính đến thời điểm đánh giá,</w:t>
      </w:r>
      <w:r w:rsidRPr="007D038B">
        <w:rPr>
          <w:sz w:val="28"/>
          <w:szCs w:val="28"/>
          <w:lang w:val="vi-VN"/>
        </w:rPr>
        <w:t xml:space="preserve"> không có giáo viên bị kỷ luật từ hình thức cảnh cáo trở lên.</w:t>
      </w:r>
    </w:p>
    <w:p w14:paraId="5E252EEF" w14:textId="77777777" w:rsidR="00EA07FE" w:rsidRPr="007D038B" w:rsidRDefault="00EA07FE" w:rsidP="00EA07FE">
      <w:pPr>
        <w:spacing w:before="120" w:after="120" w:line="312" w:lineRule="exact"/>
        <w:ind w:firstLine="709"/>
        <w:jc w:val="both"/>
        <w:rPr>
          <w:rFonts w:eastAsia="Calibri"/>
          <w:sz w:val="28"/>
          <w:szCs w:val="28"/>
          <w:lang w:val="vi-VN"/>
        </w:rPr>
      </w:pPr>
      <w:r w:rsidRPr="00281F0D">
        <w:rPr>
          <w:sz w:val="28"/>
          <w:szCs w:val="28"/>
          <w:lang w:val="vi-VN"/>
        </w:rPr>
        <w:t>1.10.7</w:t>
      </w:r>
      <w:r w:rsidRPr="007D038B">
        <w:rPr>
          <w:rFonts w:eastAsia="Calibri"/>
          <w:bCs/>
          <w:sz w:val="28"/>
          <w:szCs w:val="28"/>
          <w:lang w:val="vi-VN"/>
        </w:rPr>
        <w:t>.</w:t>
      </w:r>
      <w:r w:rsidRPr="007D038B">
        <w:rPr>
          <w:rFonts w:eastAsia="Calibri"/>
          <w:sz w:val="28"/>
          <w:szCs w:val="28"/>
          <w:lang w:val="vi-VN"/>
        </w:rPr>
        <w:t xml:space="preserve">3. Tiêu chí 2.3: </w:t>
      </w:r>
      <w:r w:rsidRPr="00281F0D">
        <w:rPr>
          <w:rFonts w:eastAsia="Calibri"/>
          <w:sz w:val="28"/>
          <w:szCs w:val="28"/>
          <w:lang w:val="vi-VN"/>
        </w:rPr>
        <w:t>Đối với n</w:t>
      </w:r>
      <w:r w:rsidRPr="007D038B">
        <w:rPr>
          <w:rFonts w:eastAsia="Calibri"/>
          <w:sz w:val="28"/>
          <w:szCs w:val="28"/>
          <w:lang w:val="vi-VN"/>
        </w:rPr>
        <w:t>hân viên</w:t>
      </w:r>
    </w:p>
    <w:p w14:paraId="53865D5E"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a) Số lượng và cơ cấu nhân viên đảm bảo theo quy định;</w:t>
      </w:r>
    </w:p>
    <w:p w14:paraId="64B8B11E" w14:textId="77777777" w:rsidR="00EA07FE" w:rsidRPr="007D038B" w:rsidRDefault="00EA07FE" w:rsidP="00EA07FE">
      <w:pPr>
        <w:spacing w:before="120" w:after="120" w:line="312" w:lineRule="exact"/>
        <w:ind w:firstLine="709"/>
        <w:jc w:val="both"/>
        <w:rPr>
          <w:sz w:val="28"/>
          <w:szCs w:val="28"/>
          <w:lang w:val="vi-VN"/>
        </w:rPr>
      </w:pPr>
      <w:r w:rsidRPr="007D038B">
        <w:rPr>
          <w:sz w:val="28"/>
          <w:szCs w:val="28"/>
          <w:lang w:val="vi-VN"/>
        </w:rPr>
        <w:t xml:space="preserve">b) </w:t>
      </w:r>
      <w:r w:rsidRPr="007D038B">
        <w:rPr>
          <w:spacing w:val="4"/>
          <w:sz w:val="28"/>
          <w:szCs w:val="28"/>
          <w:lang w:val="vi-VN"/>
        </w:rPr>
        <w:t>Trong 05 năm liên tiếp tính đến thời điểm đánh giá</w:t>
      </w:r>
      <w:r w:rsidRPr="007D038B">
        <w:rPr>
          <w:sz w:val="28"/>
          <w:szCs w:val="28"/>
          <w:lang w:val="vi-VN"/>
        </w:rPr>
        <w:t>, không có nhân viên bị kỷ luật từ hình thức cảnh cáo trở lên.</w:t>
      </w:r>
    </w:p>
    <w:p w14:paraId="1C6FC12A" w14:textId="77777777" w:rsidR="00EA07FE" w:rsidRPr="007D038B" w:rsidRDefault="00EA07FE" w:rsidP="00EA07FE">
      <w:pPr>
        <w:spacing w:before="120" w:after="120" w:line="312" w:lineRule="exact"/>
        <w:ind w:firstLine="709"/>
        <w:jc w:val="both"/>
        <w:rPr>
          <w:sz w:val="28"/>
          <w:szCs w:val="28"/>
          <w:lang w:val="vi-VN"/>
        </w:rPr>
      </w:pPr>
      <w:r w:rsidRPr="00281F0D">
        <w:rPr>
          <w:sz w:val="28"/>
          <w:szCs w:val="28"/>
          <w:lang w:val="vi-VN"/>
        </w:rPr>
        <w:t>1.10.7</w:t>
      </w:r>
      <w:r w:rsidRPr="007D038B">
        <w:rPr>
          <w:rFonts w:eastAsia="Calibri"/>
          <w:bCs/>
          <w:sz w:val="28"/>
          <w:szCs w:val="28"/>
          <w:lang w:val="vi-VN"/>
        </w:rPr>
        <w:t>.</w:t>
      </w:r>
      <w:r w:rsidRPr="007D038B">
        <w:rPr>
          <w:sz w:val="28"/>
          <w:szCs w:val="28"/>
          <w:lang w:val="vi-VN"/>
        </w:rPr>
        <w:t xml:space="preserve">4. Tiêu chí 2.4: </w:t>
      </w:r>
      <w:r w:rsidRPr="00281F0D">
        <w:rPr>
          <w:sz w:val="28"/>
          <w:szCs w:val="28"/>
          <w:lang w:val="vi-VN"/>
        </w:rPr>
        <w:t>Đối với h</w:t>
      </w:r>
      <w:r w:rsidRPr="007D038B">
        <w:rPr>
          <w:sz w:val="28"/>
          <w:szCs w:val="28"/>
          <w:lang w:val="vi-VN"/>
        </w:rPr>
        <w:t>ọc sinh</w:t>
      </w:r>
    </w:p>
    <w:p w14:paraId="06522601" w14:textId="77777777" w:rsidR="00EA07FE" w:rsidRPr="007D038B" w:rsidRDefault="00EA07FE" w:rsidP="00EA07FE">
      <w:pPr>
        <w:spacing w:before="120" w:after="120" w:line="312" w:lineRule="exact"/>
        <w:ind w:firstLine="709"/>
        <w:jc w:val="both"/>
        <w:rPr>
          <w:rFonts w:eastAsia="Calibri"/>
          <w:spacing w:val="-4"/>
          <w:sz w:val="28"/>
          <w:szCs w:val="28"/>
          <w:lang w:val="vi-VN"/>
        </w:rPr>
      </w:pPr>
      <w:r w:rsidRPr="007D038B">
        <w:rPr>
          <w:rFonts w:eastAsia="Calibri"/>
          <w:spacing w:val="-4"/>
          <w:sz w:val="28"/>
          <w:szCs w:val="28"/>
          <w:lang w:val="vi-VN"/>
        </w:rPr>
        <w:t xml:space="preserve">Học sinh vi phạm các hành vi không được làm được phát hiện kịp thời, </w:t>
      </w:r>
      <w:r w:rsidRPr="00281F0D">
        <w:rPr>
          <w:rFonts w:eastAsia="Calibri"/>
          <w:spacing w:val="-4"/>
          <w:sz w:val="28"/>
          <w:szCs w:val="28"/>
          <w:lang w:val="vi-VN"/>
        </w:rPr>
        <w:t>được áp dụng</w:t>
      </w:r>
      <w:r w:rsidRPr="007D038B">
        <w:rPr>
          <w:rFonts w:eastAsia="Calibri"/>
          <w:spacing w:val="-4"/>
          <w:sz w:val="28"/>
          <w:szCs w:val="28"/>
          <w:lang w:val="vi-VN"/>
        </w:rPr>
        <w:t xml:space="preserve"> các biện pháp giáo dục phù hợp và có chuyển biến tích cực.</w:t>
      </w:r>
    </w:p>
    <w:p w14:paraId="18889B41" w14:textId="77777777" w:rsidR="00EA07FE" w:rsidRPr="007D038B" w:rsidRDefault="00EA07FE" w:rsidP="00EA07FE">
      <w:pPr>
        <w:spacing w:before="120" w:after="120" w:line="312" w:lineRule="exact"/>
        <w:ind w:firstLine="709"/>
        <w:rPr>
          <w:rFonts w:eastAsia="Calibri"/>
          <w:b/>
          <w:bCs/>
          <w:sz w:val="28"/>
          <w:szCs w:val="28"/>
          <w:lang w:val="vi-VN"/>
        </w:rPr>
      </w:pPr>
      <w:r w:rsidRPr="00281F0D">
        <w:rPr>
          <w:sz w:val="28"/>
          <w:szCs w:val="28"/>
          <w:lang w:val="vi-VN"/>
        </w:rPr>
        <w:t>1.10.8</w:t>
      </w:r>
      <w:r w:rsidRPr="007D038B">
        <w:rPr>
          <w:rFonts w:eastAsia="Calibri"/>
          <w:bCs/>
          <w:sz w:val="28"/>
          <w:szCs w:val="28"/>
          <w:lang w:val="vi-VN"/>
        </w:rPr>
        <w:t>.</w:t>
      </w:r>
      <w:r w:rsidRPr="007D038B">
        <w:rPr>
          <w:rFonts w:eastAsia="Calibri"/>
          <w:b/>
          <w:bCs/>
          <w:sz w:val="28"/>
          <w:szCs w:val="28"/>
          <w:lang w:val="vi-VN"/>
        </w:rPr>
        <w:t xml:space="preserve"> Tiêu chuẩn 3: Cơ sở vật chất và thiết bị dạy học</w:t>
      </w:r>
    </w:p>
    <w:p w14:paraId="4BB8CA81" w14:textId="77777777" w:rsidR="00EA07FE" w:rsidRPr="007D038B" w:rsidRDefault="00EA07FE" w:rsidP="00EA07FE">
      <w:pPr>
        <w:spacing w:before="120" w:after="120" w:line="312" w:lineRule="exact"/>
        <w:ind w:firstLine="709"/>
        <w:jc w:val="both"/>
        <w:rPr>
          <w:rFonts w:eastAsia="Calibri"/>
          <w:sz w:val="28"/>
          <w:szCs w:val="28"/>
          <w:lang w:val="vi-VN"/>
        </w:rPr>
      </w:pPr>
      <w:r w:rsidRPr="00281F0D">
        <w:rPr>
          <w:sz w:val="28"/>
          <w:szCs w:val="28"/>
          <w:lang w:val="vi-VN"/>
        </w:rPr>
        <w:t>1.10.8</w:t>
      </w:r>
      <w:r w:rsidRPr="007D038B">
        <w:rPr>
          <w:rFonts w:eastAsia="Calibri"/>
          <w:bCs/>
          <w:sz w:val="28"/>
          <w:szCs w:val="28"/>
          <w:lang w:val="vi-VN"/>
        </w:rPr>
        <w:t>.</w:t>
      </w:r>
      <w:r w:rsidRPr="007D038B">
        <w:rPr>
          <w:rFonts w:eastAsia="Calibri"/>
          <w:sz w:val="28"/>
          <w:szCs w:val="28"/>
          <w:lang w:val="vi-VN"/>
        </w:rPr>
        <w:t>1. Tiêu chí 3.1: Khuôn viên, sân chơi, sân tập</w:t>
      </w:r>
    </w:p>
    <w:p w14:paraId="0B3D920E"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 xml:space="preserve">a) Diện tích khuôn viên, sân chơi, sân tập theo quy định; </w:t>
      </w:r>
    </w:p>
    <w:p w14:paraId="5418D8BC" w14:textId="77777777" w:rsidR="00EA07FE" w:rsidRPr="007D038B" w:rsidRDefault="00EA07FE" w:rsidP="00EA07FE">
      <w:pPr>
        <w:spacing w:before="120" w:after="120" w:line="312" w:lineRule="exact"/>
        <w:ind w:firstLine="709"/>
        <w:jc w:val="both"/>
        <w:rPr>
          <w:spacing w:val="4"/>
          <w:sz w:val="28"/>
          <w:szCs w:val="28"/>
          <w:lang w:val="vi-VN"/>
        </w:rPr>
      </w:pPr>
      <w:r w:rsidRPr="007D038B">
        <w:rPr>
          <w:rFonts w:eastAsia="Calibri"/>
          <w:spacing w:val="4"/>
          <w:sz w:val="28"/>
          <w:szCs w:val="28"/>
          <w:lang w:val="vi-VN"/>
        </w:rPr>
        <w:t>b) Sân chơi, sân tập đảm bảo cho học sinh luyện tập thường xuyên và hiệu quả.</w:t>
      </w:r>
    </w:p>
    <w:p w14:paraId="583F803C" w14:textId="77777777" w:rsidR="00EA07FE" w:rsidRPr="007D038B" w:rsidRDefault="00EA07FE" w:rsidP="00EA07FE">
      <w:pPr>
        <w:spacing w:before="120" w:after="120" w:line="312" w:lineRule="exact"/>
        <w:ind w:firstLine="709"/>
        <w:jc w:val="both"/>
        <w:rPr>
          <w:rFonts w:eastAsia="Calibri"/>
          <w:sz w:val="28"/>
          <w:szCs w:val="28"/>
          <w:lang w:val="vi-VN"/>
        </w:rPr>
      </w:pPr>
      <w:r w:rsidRPr="00281F0D">
        <w:rPr>
          <w:sz w:val="28"/>
          <w:szCs w:val="28"/>
          <w:lang w:val="vi-VN"/>
        </w:rPr>
        <w:t>1.10.8</w:t>
      </w:r>
      <w:r w:rsidRPr="007D038B">
        <w:rPr>
          <w:rFonts w:eastAsia="Calibri"/>
          <w:bCs/>
          <w:sz w:val="28"/>
          <w:szCs w:val="28"/>
          <w:lang w:val="vi-VN"/>
        </w:rPr>
        <w:t>.</w:t>
      </w:r>
      <w:r w:rsidRPr="007D038B">
        <w:rPr>
          <w:rFonts w:eastAsia="Calibri"/>
          <w:sz w:val="28"/>
          <w:szCs w:val="28"/>
          <w:lang w:val="vi-VN"/>
        </w:rPr>
        <w:t>2. Tiêu chí 3.2: Phòng học</w:t>
      </w:r>
    </w:p>
    <w:p w14:paraId="172752C5"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a) Diện tích phòng học đạt tiêu chuẩn theo quy định;</w:t>
      </w:r>
    </w:p>
    <w:p w14:paraId="5A9F024B"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lastRenderedPageBreak/>
        <w:t>b) Tủ đựng thiết bị dạy học có đủ các thiết bị dạy học;</w:t>
      </w:r>
    </w:p>
    <w:p w14:paraId="2127CFF7"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c) Kích thước, vật liệu, kết cấu, kiểu dáng, màu sắc bàn, ghế học sinh theo quy định.</w:t>
      </w:r>
    </w:p>
    <w:p w14:paraId="0F61EC9B" w14:textId="77777777" w:rsidR="00EA07FE" w:rsidRPr="007D038B" w:rsidRDefault="00EA07FE" w:rsidP="00EA07FE">
      <w:pPr>
        <w:spacing w:before="120" w:after="120" w:line="312" w:lineRule="exact"/>
        <w:ind w:firstLine="709"/>
        <w:jc w:val="both"/>
        <w:rPr>
          <w:rFonts w:eastAsia="Calibri"/>
          <w:sz w:val="28"/>
          <w:szCs w:val="28"/>
          <w:lang w:val="vi-VN"/>
        </w:rPr>
      </w:pPr>
      <w:r w:rsidRPr="00281F0D">
        <w:rPr>
          <w:sz w:val="28"/>
          <w:szCs w:val="28"/>
          <w:lang w:val="vi-VN"/>
        </w:rPr>
        <w:t>1.10.8</w:t>
      </w:r>
      <w:r w:rsidRPr="007D038B">
        <w:rPr>
          <w:rFonts w:eastAsia="Calibri"/>
          <w:bCs/>
          <w:sz w:val="28"/>
          <w:szCs w:val="28"/>
          <w:lang w:val="vi-VN"/>
        </w:rPr>
        <w:t>.</w:t>
      </w:r>
      <w:r w:rsidRPr="007D038B">
        <w:rPr>
          <w:rFonts w:eastAsia="Calibri"/>
          <w:sz w:val="28"/>
          <w:szCs w:val="28"/>
          <w:lang w:val="vi-VN"/>
        </w:rPr>
        <w:t>3. Tiêu chí 3.3: Khối phòng phục vụ học tập và khối phòng hành chính - quản trị</w:t>
      </w:r>
    </w:p>
    <w:p w14:paraId="3ABEC0CA" w14:textId="77777777" w:rsidR="00EA07FE" w:rsidRPr="007D038B" w:rsidRDefault="00EA07FE" w:rsidP="00EA07FE">
      <w:pPr>
        <w:spacing w:before="120" w:after="120" w:line="312" w:lineRule="exact"/>
        <w:ind w:firstLine="709"/>
        <w:jc w:val="both"/>
        <w:rPr>
          <w:sz w:val="28"/>
          <w:szCs w:val="28"/>
          <w:lang w:val="vi-VN"/>
        </w:rPr>
      </w:pPr>
      <w:r w:rsidRPr="007D038B">
        <w:rPr>
          <w:rFonts w:eastAsia="Calibri"/>
          <w:sz w:val="28"/>
          <w:szCs w:val="28"/>
          <w:lang w:val="vi-VN"/>
        </w:rPr>
        <w:t xml:space="preserve">a) Khối phòng phục vụ học tập và khối phòng hành chính - quản trị theo quy định; </w:t>
      </w:r>
      <w:r w:rsidRPr="007D038B">
        <w:rPr>
          <w:sz w:val="28"/>
          <w:szCs w:val="28"/>
          <w:lang w:val="vi-VN"/>
        </w:rPr>
        <w:t>khu bếp, nhà ăn, nhà nghỉ (nếu có) phải đảm bảo điều kiện sức khỏe, an toàn, vệ sinh cho giáo viên, nhân viên và học sinh;</w:t>
      </w:r>
    </w:p>
    <w:p w14:paraId="42F6CDFD"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b) Có nơi lưu trữ hồ sơ, tài liệu chung.</w:t>
      </w:r>
    </w:p>
    <w:p w14:paraId="11493D21" w14:textId="77777777" w:rsidR="00EA07FE" w:rsidRPr="007D038B" w:rsidRDefault="00EA07FE" w:rsidP="00EA07FE">
      <w:pPr>
        <w:spacing w:before="120" w:after="120" w:line="312" w:lineRule="exact"/>
        <w:ind w:firstLine="720"/>
        <w:jc w:val="both"/>
        <w:rPr>
          <w:sz w:val="28"/>
          <w:szCs w:val="28"/>
          <w:lang w:val="vi-VN"/>
        </w:rPr>
      </w:pPr>
      <w:r w:rsidRPr="00281F0D">
        <w:rPr>
          <w:sz w:val="28"/>
          <w:szCs w:val="28"/>
          <w:lang w:val="vi-VN"/>
        </w:rPr>
        <w:t>1.10.8</w:t>
      </w:r>
      <w:r w:rsidRPr="007D038B">
        <w:rPr>
          <w:rFonts w:eastAsia="Calibri"/>
          <w:bCs/>
          <w:sz w:val="28"/>
          <w:szCs w:val="28"/>
          <w:lang w:val="vi-VN"/>
        </w:rPr>
        <w:t>.</w:t>
      </w:r>
      <w:r w:rsidRPr="007D038B">
        <w:rPr>
          <w:sz w:val="28"/>
          <w:szCs w:val="28"/>
          <w:lang w:val="vi-VN"/>
        </w:rPr>
        <w:t>4. Tiêu chí 3.4: Khu vệ sinh, hệ thống cấp thoát nước</w:t>
      </w:r>
    </w:p>
    <w:p w14:paraId="41BAC2C7" w14:textId="77777777" w:rsidR="00EA07FE" w:rsidRPr="007D038B" w:rsidRDefault="00EA07FE" w:rsidP="00EA07FE">
      <w:pPr>
        <w:spacing w:before="120" w:after="120" w:line="312" w:lineRule="exact"/>
        <w:ind w:firstLine="720"/>
        <w:jc w:val="both"/>
        <w:rPr>
          <w:spacing w:val="4"/>
          <w:sz w:val="28"/>
          <w:szCs w:val="28"/>
          <w:lang w:val="vi-VN"/>
        </w:rPr>
      </w:pPr>
      <w:r w:rsidRPr="007D038B">
        <w:rPr>
          <w:spacing w:val="4"/>
          <w:sz w:val="28"/>
          <w:szCs w:val="28"/>
          <w:lang w:val="vi-VN"/>
        </w:rPr>
        <w:t>a) Khu vệ sinh đảm bảo thuận tiện, được xây dựng phù hợp với cảnh quan và theo quy định;</w:t>
      </w:r>
    </w:p>
    <w:p w14:paraId="34CF1114" w14:textId="77777777" w:rsidR="00EA07FE" w:rsidRPr="007D038B" w:rsidRDefault="00EA07FE" w:rsidP="00EA07FE">
      <w:pPr>
        <w:spacing w:before="120" w:after="120" w:line="312" w:lineRule="exact"/>
        <w:ind w:firstLine="720"/>
        <w:jc w:val="both"/>
        <w:rPr>
          <w:sz w:val="28"/>
          <w:szCs w:val="28"/>
          <w:lang w:val="vi-VN"/>
        </w:rPr>
      </w:pPr>
      <w:r w:rsidRPr="007D038B">
        <w:rPr>
          <w:sz w:val="28"/>
          <w:szCs w:val="28"/>
          <w:lang w:val="vi-VN"/>
        </w:rPr>
        <w:t>b) H</w:t>
      </w:r>
      <w:r w:rsidRPr="007D038B">
        <w:rPr>
          <w:spacing w:val="4"/>
          <w:sz w:val="28"/>
          <w:szCs w:val="28"/>
          <w:lang w:val="vi-VN"/>
        </w:rPr>
        <w:t>ệ thống cấp nước sạch, hệ thống thoát nước, thu gom và xử lý chất thải đáp ứng quy định của Bộ Giáo dục và Đào tạo và Bộ Y tế.</w:t>
      </w:r>
    </w:p>
    <w:p w14:paraId="06CEFC5E" w14:textId="77777777" w:rsidR="00EA07FE" w:rsidRPr="007D038B" w:rsidRDefault="00EA07FE" w:rsidP="00EA07FE">
      <w:pPr>
        <w:spacing w:before="120" w:after="120" w:line="312" w:lineRule="exact"/>
        <w:ind w:firstLine="709"/>
        <w:jc w:val="both"/>
        <w:rPr>
          <w:rFonts w:eastAsia="Calibri"/>
          <w:sz w:val="28"/>
          <w:szCs w:val="28"/>
          <w:lang w:val="vi-VN"/>
        </w:rPr>
      </w:pPr>
      <w:r w:rsidRPr="00281F0D">
        <w:rPr>
          <w:sz w:val="28"/>
          <w:szCs w:val="28"/>
          <w:lang w:val="vi-VN"/>
        </w:rPr>
        <w:t>1.10.8</w:t>
      </w:r>
      <w:r w:rsidRPr="007D038B">
        <w:rPr>
          <w:rFonts w:eastAsia="Calibri"/>
          <w:bCs/>
          <w:sz w:val="28"/>
          <w:szCs w:val="28"/>
          <w:lang w:val="vi-VN"/>
        </w:rPr>
        <w:t>.</w:t>
      </w:r>
      <w:r w:rsidRPr="007D038B">
        <w:rPr>
          <w:rFonts w:eastAsia="Calibri"/>
          <w:sz w:val="28"/>
          <w:szCs w:val="28"/>
          <w:lang w:val="vi-VN"/>
        </w:rPr>
        <w:t>5. Tiêu chí 3.5: Thiết bị</w:t>
      </w:r>
    </w:p>
    <w:p w14:paraId="4DB45C4B"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a) Hệ thống máy tính được kết nối Internet phục vụ công tác quản lý, hoạt động dạy học;</w:t>
      </w:r>
    </w:p>
    <w:p w14:paraId="1B45814A"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b) Có đủ thiết bị dạy học theo quy định;</w:t>
      </w:r>
    </w:p>
    <w:p w14:paraId="547DB7C4" w14:textId="77777777" w:rsidR="00EA07FE" w:rsidRPr="007D038B" w:rsidRDefault="00EA07FE" w:rsidP="00EA07FE">
      <w:pPr>
        <w:spacing w:before="120" w:after="120" w:line="312" w:lineRule="exact"/>
        <w:ind w:firstLine="709"/>
        <w:jc w:val="both"/>
        <w:rPr>
          <w:sz w:val="28"/>
          <w:szCs w:val="28"/>
          <w:lang w:val="vi-VN"/>
        </w:rPr>
      </w:pPr>
      <w:r w:rsidRPr="007D038B">
        <w:rPr>
          <w:sz w:val="28"/>
          <w:szCs w:val="28"/>
          <w:lang w:val="vi-VN"/>
        </w:rPr>
        <w:t xml:space="preserve">c) Hằng năm, được bổ sung các </w:t>
      </w:r>
      <w:r w:rsidRPr="007D038B">
        <w:rPr>
          <w:rFonts w:eastAsia="Calibri"/>
          <w:sz w:val="28"/>
          <w:szCs w:val="28"/>
          <w:lang w:val="vi-VN"/>
        </w:rPr>
        <w:t>thiết bị dạy học</w:t>
      </w:r>
      <w:r w:rsidRPr="00281F0D">
        <w:rPr>
          <w:sz w:val="28"/>
          <w:szCs w:val="28"/>
          <w:lang w:val="vi-VN"/>
        </w:rPr>
        <w:t xml:space="preserve"> và</w:t>
      </w:r>
      <w:r w:rsidRPr="007D038B">
        <w:rPr>
          <w:sz w:val="28"/>
          <w:szCs w:val="28"/>
          <w:lang w:val="vi-VN"/>
        </w:rPr>
        <w:t xml:space="preserve"> thiết bị dạy học tự làm.</w:t>
      </w:r>
    </w:p>
    <w:p w14:paraId="75FFC9C5" w14:textId="77777777" w:rsidR="00EA07FE" w:rsidRPr="007D038B" w:rsidRDefault="00EA07FE" w:rsidP="00EA07FE">
      <w:pPr>
        <w:spacing w:before="120" w:after="120" w:line="312" w:lineRule="exact"/>
        <w:ind w:firstLine="709"/>
        <w:jc w:val="both"/>
        <w:rPr>
          <w:rFonts w:eastAsia="Calibri"/>
          <w:sz w:val="28"/>
          <w:szCs w:val="28"/>
          <w:lang w:val="vi-VN"/>
        </w:rPr>
      </w:pPr>
      <w:r w:rsidRPr="00281F0D">
        <w:rPr>
          <w:sz w:val="28"/>
          <w:szCs w:val="28"/>
          <w:lang w:val="vi-VN"/>
        </w:rPr>
        <w:t>1.10.8</w:t>
      </w:r>
      <w:r w:rsidRPr="007D038B">
        <w:rPr>
          <w:rFonts w:eastAsia="Calibri"/>
          <w:bCs/>
          <w:sz w:val="28"/>
          <w:szCs w:val="28"/>
          <w:lang w:val="vi-VN"/>
        </w:rPr>
        <w:t>.</w:t>
      </w:r>
      <w:r w:rsidRPr="007D038B">
        <w:rPr>
          <w:rFonts w:eastAsia="Calibri"/>
          <w:sz w:val="28"/>
          <w:szCs w:val="28"/>
          <w:lang w:val="vi-VN"/>
        </w:rPr>
        <w:t>6. Tiêu chí 3.6: Thư viện</w:t>
      </w:r>
    </w:p>
    <w:p w14:paraId="70EC7629" w14:textId="77777777" w:rsidR="00EA07FE" w:rsidRPr="007D038B" w:rsidRDefault="00EA07FE" w:rsidP="00EA07FE">
      <w:pPr>
        <w:spacing w:before="120" w:after="120" w:line="326" w:lineRule="exact"/>
        <w:ind w:firstLine="709"/>
        <w:jc w:val="both"/>
        <w:outlineLvl w:val="0"/>
        <w:rPr>
          <w:sz w:val="28"/>
          <w:szCs w:val="28"/>
          <w:lang w:val="vi-VN"/>
        </w:rPr>
      </w:pPr>
      <w:r w:rsidRPr="007D038B">
        <w:rPr>
          <w:rFonts w:eastAsia="Calibri"/>
          <w:sz w:val="28"/>
          <w:szCs w:val="28"/>
          <w:lang w:val="vi-VN"/>
        </w:rPr>
        <w:t xml:space="preserve">Thư viện của nhà trường đạt Thư viện trường học đạt chuẩn trở lên. </w:t>
      </w:r>
    </w:p>
    <w:p w14:paraId="3A7DFCCE" w14:textId="77777777" w:rsidR="00EA07FE" w:rsidRPr="007D038B" w:rsidRDefault="00EA07FE" w:rsidP="00EA07FE">
      <w:pPr>
        <w:spacing w:before="120" w:after="120" w:line="326" w:lineRule="exact"/>
        <w:ind w:firstLine="709"/>
        <w:jc w:val="both"/>
        <w:outlineLvl w:val="0"/>
        <w:rPr>
          <w:rFonts w:eastAsia="Calibri"/>
          <w:b/>
          <w:bCs/>
          <w:sz w:val="28"/>
          <w:szCs w:val="28"/>
          <w:lang w:val="vi-VN"/>
        </w:rPr>
      </w:pPr>
      <w:r w:rsidRPr="00281F0D">
        <w:rPr>
          <w:sz w:val="28"/>
          <w:szCs w:val="28"/>
          <w:lang w:val="vi-VN"/>
        </w:rPr>
        <w:t>1.10.9</w:t>
      </w:r>
      <w:r w:rsidRPr="007D038B">
        <w:rPr>
          <w:rFonts w:eastAsia="Calibri"/>
          <w:bCs/>
          <w:sz w:val="28"/>
          <w:szCs w:val="28"/>
          <w:lang w:val="vi-VN"/>
        </w:rPr>
        <w:t>.</w:t>
      </w:r>
      <w:r w:rsidRPr="007D038B">
        <w:rPr>
          <w:rFonts w:eastAsia="Calibri"/>
          <w:b/>
          <w:bCs/>
          <w:sz w:val="28"/>
          <w:szCs w:val="28"/>
          <w:lang w:val="vi-VN"/>
        </w:rPr>
        <w:t xml:space="preserve"> Tiêu chuẩn 4: Quan hệ giữa nhà trường, gia đình và xã hội</w:t>
      </w:r>
    </w:p>
    <w:p w14:paraId="0E5832B2" w14:textId="77777777" w:rsidR="00EA07FE" w:rsidRPr="007D038B" w:rsidRDefault="00EA07FE" w:rsidP="00EA07FE">
      <w:pPr>
        <w:spacing w:before="120" w:after="120" w:line="326" w:lineRule="exact"/>
        <w:ind w:firstLine="709"/>
        <w:jc w:val="both"/>
        <w:rPr>
          <w:rFonts w:eastAsia="Calibri"/>
          <w:spacing w:val="-4"/>
          <w:sz w:val="28"/>
          <w:szCs w:val="28"/>
          <w:lang w:val="vi-VN"/>
        </w:rPr>
      </w:pPr>
      <w:r w:rsidRPr="00281F0D">
        <w:rPr>
          <w:sz w:val="28"/>
          <w:szCs w:val="28"/>
          <w:lang w:val="vi-VN"/>
        </w:rPr>
        <w:t>1.10.9</w:t>
      </w:r>
      <w:r w:rsidRPr="007D038B">
        <w:rPr>
          <w:rFonts w:eastAsia="Calibri"/>
          <w:bCs/>
          <w:sz w:val="28"/>
          <w:szCs w:val="28"/>
          <w:lang w:val="vi-VN"/>
        </w:rPr>
        <w:t>.</w:t>
      </w:r>
      <w:r w:rsidRPr="007D038B">
        <w:rPr>
          <w:rFonts w:eastAsia="Calibri"/>
          <w:spacing w:val="-4"/>
          <w:sz w:val="28"/>
          <w:szCs w:val="28"/>
          <w:lang w:val="vi-VN"/>
        </w:rPr>
        <w:t>1. Tiêu chí 4.1: Ban đại diện cha mẹ học sinh</w:t>
      </w:r>
    </w:p>
    <w:p w14:paraId="689D918E" w14:textId="77777777" w:rsidR="00EA07FE" w:rsidRPr="00281F0D" w:rsidRDefault="00EA07FE" w:rsidP="00EA07FE">
      <w:pPr>
        <w:spacing w:before="120" w:after="120" w:line="326" w:lineRule="exact"/>
        <w:ind w:firstLine="709"/>
        <w:jc w:val="both"/>
        <w:rPr>
          <w:rFonts w:eastAsia="Calibri"/>
          <w:spacing w:val="-4"/>
          <w:sz w:val="28"/>
          <w:szCs w:val="28"/>
          <w:lang w:val="vi-VN"/>
        </w:rPr>
      </w:pPr>
      <w:r w:rsidRPr="007D038B">
        <w:rPr>
          <w:rFonts w:eastAsia="Calibri"/>
          <w:spacing w:val="-4"/>
          <w:sz w:val="28"/>
          <w:szCs w:val="28"/>
          <w:lang w:val="vi-VN"/>
        </w:rPr>
        <w:t xml:space="preserve">Phối hợp </w:t>
      </w:r>
      <w:r w:rsidRPr="00281F0D">
        <w:rPr>
          <w:rFonts w:eastAsia="Calibri"/>
          <w:spacing w:val="-4"/>
          <w:sz w:val="28"/>
          <w:szCs w:val="28"/>
          <w:lang w:val="vi-VN"/>
        </w:rPr>
        <w:t xml:space="preserve">có hiệu quả </w:t>
      </w:r>
      <w:r w:rsidRPr="007D038B">
        <w:rPr>
          <w:rFonts w:eastAsia="Calibri"/>
          <w:spacing w:val="-4"/>
          <w:sz w:val="28"/>
          <w:szCs w:val="28"/>
          <w:lang w:val="vi-VN"/>
        </w:rPr>
        <w:t xml:space="preserve">với </w:t>
      </w:r>
      <w:r w:rsidRPr="00281F0D">
        <w:rPr>
          <w:rFonts w:eastAsia="Calibri"/>
          <w:spacing w:val="-4"/>
          <w:sz w:val="28"/>
          <w:szCs w:val="28"/>
          <w:lang w:val="vi-VN"/>
        </w:rPr>
        <w:t>nhà trường trong việc</w:t>
      </w:r>
      <w:r w:rsidRPr="007D038B">
        <w:rPr>
          <w:rFonts w:eastAsia="Calibri"/>
          <w:spacing w:val="-4"/>
          <w:sz w:val="28"/>
          <w:szCs w:val="28"/>
          <w:lang w:val="vi-VN"/>
        </w:rPr>
        <w:t xml:space="preserve"> tổ chức thực hiện nhiệm vụ năm học và các hoạt động giáo dục;</w:t>
      </w:r>
      <w:r w:rsidRPr="00281F0D">
        <w:rPr>
          <w:rFonts w:eastAsia="Calibri"/>
          <w:spacing w:val="-4"/>
          <w:sz w:val="28"/>
          <w:szCs w:val="28"/>
          <w:lang w:val="vi-VN"/>
        </w:rPr>
        <w:t xml:space="preserve"> </w:t>
      </w:r>
      <w:r w:rsidRPr="007D038B">
        <w:rPr>
          <w:rFonts w:eastAsia="Calibri"/>
          <w:spacing w:val="-4"/>
          <w:sz w:val="28"/>
          <w:szCs w:val="28"/>
          <w:lang w:val="vi-VN"/>
        </w:rPr>
        <w:t>hướng dẫn, tuyên truyền, phổ biến pháp luật, chủ trương chính sách về giáo dục đối với cha mẹ học sinh</w:t>
      </w:r>
      <w:r w:rsidRPr="00281F0D">
        <w:rPr>
          <w:rFonts w:eastAsia="Calibri"/>
          <w:spacing w:val="-4"/>
          <w:sz w:val="28"/>
          <w:szCs w:val="28"/>
          <w:lang w:val="vi-VN"/>
        </w:rPr>
        <w:t xml:space="preserve">; huy động học sinh đến trường, </w:t>
      </w:r>
      <w:r w:rsidRPr="007D038B">
        <w:rPr>
          <w:rFonts w:eastAsia="Calibri"/>
          <w:spacing w:val="-4"/>
          <w:sz w:val="28"/>
          <w:szCs w:val="28"/>
          <w:lang w:val="vi-VN"/>
        </w:rPr>
        <w:t xml:space="preserve">vận động học sinh đã bỏ học trở lại </w:t>
      </w:r>
      <w:r w:rsidRPr="00281F0D">
        <w:rPr>
          <w:rFonts w:eastAsia="Calibri"/>
          <w:spacing w:val="-4"/>
          <w:sz w:val="28"/>
          <w:szCs w:val="28"/>
          <w:lang w:val="vi-VN"/>
        </w:rPr>
        <w:t>lớp</w:t>
      </w:r>
      <w:r w:rsidRPr="007D038B">
        <w:rPr>
          <w:rFonts w:eastAsia="Calibri"/>
          <w:spacing w:val="-4"/>
          <w:sz w:val="28"/>
          <w:szCs w:val="28"/>
          <w:lang w:val="vi-VN"/>
        </w:rPr>
        <w:t>.</w:t>
      </w:r>
    </w:p>
    <w:p w14:paraId="7FE5EBF1" w14:textId="77777777" w:rsidR="00EA07FE" w:rsidRPr="007D038B" w:rsidRDefault="00EA07FE" w:rsidP="00EA07FE">
      <w:pPr>
        <w:spacing w:before="120" w:after="120" w:line="326" w:lineRule="exact"/>
        <w:ind w:firstLine="709"/>
        <w:jc w:val="both"/>
        <w:rPr>
          <w:rFonts w:eastAsia="Calibri"/>
          <w:sz w:val="28"/>
          <w:szCs w:val="28"/>
          <w:lang w:val="vi-VN"/>
        </w:rPr>
      </w:pPr>
      <w:r w:rsidRPr="00281F0D">
        <w:rPr>
          <w:sz w:val="28"/>
          <w:szCs w:val="28"/>
          <w:lang w:val="vi-VN"/>
        </w:rPr>
        <w:t>1.10.9</w:t>
      </w:r>
      <w:r w:rsidRPr="007D038B">
        <w:rPr>
          <w:rFonts w:eastAsia="Calibri"/>
          <w:bCs/>
          <w:sz w:val="28"/>
          <w:szCs w:val="28"/>
          <w:lang w:val="vi-VN"/>
        </w:rPr>
        <w:t>.</w:t>
      </w:r>
      <w:r w:rsidRPr="007D038B">
        <w:rPr>
          <w:rFonts w:eastAsia="Calibri"/>
          <w:sz w:val="28"/>
          <w:szCs w:val="28"/>
          <w:lang w:val="vi-VN"/>
        </w:rPr>
        <w:t>2. Tiêu chí 4.2: Công tác tham mưu cấp ủy Đảng, chính quyền và phối hợp với các tổ chức, cá nhân của nhà trường</w:t>
      </w:r>
    </w:p>
    <w:p w14:paraId="32998A51" w14:textId="77777777" w:rsidR="00EA07FE" w:rsidRPr="007D038B" w:rsidRDefault="00EA07FE" w:rsidP="00EA07FE">
      <w:pPr>
        <w:spacing w:before="120" w:after="120" w:line="326" w:lineRule="exact"/>
        <w:ind w:firstLine="709"/>
        <w:jc w:val="both"/>
        <w:rPr>
          <w:sz w:val="28"/>
          <w:szCs w:val="28"/>
          <w:lang w:val="vi-VN"/>
        </w:rPr>
      </w:pPr>
      <w:r w:rsidRPr="007D038B">
        <w:rPr>
          <w:sz w:val="28"/>
          <w:szCs w:val="28"/>
          <w:lang w:val="vi-VN"/>
        </w:rPr>
        <w:lastRenderedPageBreak/>
        <w:t>a) Tham mưu cấp ủy Đảng, chính quyền để tạo điều kiện cho nhà trường thực hiện p</w:t>
      </w:r>
      <w:r w:rsidRPr="007D038B">
        <w:rPr>
          <w:rFonts w:eastAsia="Calibri"/>
          <w:sz w:val="28"/>
          <w:szCs w:val="28"/>
          <w:lang w:val="vi-VN"/>
        </w:rPr>
        <w:t>hương hướng, chiến lược xây dựng và phát triển;</w:t>
      </w:r>
    </w:p>
    <w:p w14:paraId="475C1261" w14:textId="77777777" w:rsidR="00EA07FE" w:rsidRPr="007D038B" w:rsidRDefault="00EA07FE" w:rsidP="00EA07FE">
      <w:pPr>
        <w:spacing w:before="120" w:after="120" w:line="326" w:lineRule="exact"/>
        <w:ind w:firstLine="709"/>
        <w:jc w:val="both"/>
        <w:rPr>
          <w:sz w:val="28"/>
          <w:szCs w:val="28"/>
          <w:lang w:val="vi-VN"/>
        </w:rPr>
      </w:pPr>
      <w:r w:rsidRPr="007D038B">
        <w:rPr>
          <w:spacing w:val="-2"/>
          <w:sz w:val="28"/>
          <w:szCs w:val="28"/>
          <w:lang w:val="vi-VN"/>
        </w:rPr>
        <w:t xml:space="preserve">b) Phối hợp với các tổ chức, đoàn thể, cá nhân để giáo dục truyền thống lịch sử, văn hóa, đạo đức lối sống, pháp luật, nghệ thuật, thể dục thể thao và các nội dung giáo dục khác cho học sinh; </w:t>
      </w:r>
      <w:r w:rsidRPr="007D038B">
        <w:rPr>
          <w:sz w:val="28"/>
          <w:szCs w:val="28"/>
          <w:lang w:val="vi-VN"/>
        </w:rPr>
        <w:t>chăm sóc di tích lịch sử, cách mạng, công trình văn hóa; chăm sóc gia đình thương binh, liệt sĩ, gia đình có công với cách mạng, Bà mẹ Việt Nam anh hùng ở địa phương.</w:t>
      </w:r>
    </w:p>
    <w:p w14:paraId="3239DB9F" w14:textId="77777777" w:rsidR="00EA07FE" w:rsidRPr="007D038B" w:rsidRDefault="00EA07FE" w:rsidP="00EA07FE">
      <w:pPr>
        <w:spacing w:before="120" w:after="120" w:line="326" w:lineRule="exact"/>
        <w:ind w:firstLine="709"/>
        <w:rPr>
          <w:rFonts w:eastAsia="Calibri"/>
          <w:b/>
          <w:bCs/>
          <w:sz w:val="28"/>
          <w:szCs w:val="28"/>
          <w:lang w:val="vi-VN"/>
        </w:rPr>
      </w:pPr>
      <w:r w:rsidRPr="00281F0D">
        <w:rPr>
          <w:sz w:val="28"/>
          <w:szCs w:val="28"/>
          <w:lang w:val="vi-VN"/>
        </w:rPr>
        <w:t>1.10.10</w:t>
      </w:r>
      <w:r w:rsidRPr="007D038B">
        <w:rPr>
          <w:rFonts w:eastAsia="Calibri"/>
          <w:bCs/>
          <w:sz w:val="28"/>
          <w:szCs w:val="28"/>
          <w:lang w:val="vi-VN"/>
        </w:rPr>
        <w:t>.</w:t>
      </w:r>
      <w:r w:rsidRPr="007D038B">
        <w:rPr>
          <w:rFonts w:eastAsia="Calibri"/>
          <w:b/>
          <w:bCs/>
          <w:sz w:val="28"/>
          <w:szCs w:val="28"/>
          <w:lang w:val="vi-VN"/>
        </w:rPr>
        <w:t xml:space="preserve"> Tiêu chuẩn 5: Hoạt động giáo dục và kết quả giáo dục</w:t>
      </w:r>
    </w:p>
    <w:p w14:paraId="70AB2811" w14:textId="77777777" w:rsidR="00EA07FE" w:rsidRPr="007D038B" w:rsidRDefault="00EA07FE" w:rsidP="00EA07FE">
      <w:pPr>
        <w:spacing w:before="120" w:after="120" w:line="326" w:lineRule="exact"/>
        <w:ind w:firstLine="709"/>
        <w:jc w:val="both"/>
        <w:rPr>
          <w:rFonts w:eastAsia="Calibri"/>
          <w:sz w:val="28"/>
          <w:szCs w:val="28"/>
          <w:lang w:val="vi-VN"/>
        </w:rPr>
      </w:pPr>
      <w:r w:rsidRPr="00281F0D">
        <w:rPr>
          <w:sz w:val="28"/>
          <w:szCs w:val="28"/>
          <w:lang w:val="vi-VN"/>
        </w:rPr>
        <w:t>1.10.10</w:t>
      </w:r>
      <w:r w:rsidRPr="007D038B">
        <w:rPr>
          <w:rFonts w:eastAsia="Calibri"/>
          <w:bCs/>
          <w:sz w:val="28"/>
          <w:szCs w:val="28"/>
          <w:lang w:val="vi-VN"/>
        </w:rPr>
        <w:t>.</w:t>
      </w:r>
      <w:r w:rsidRPr="007D038B">
        <w:rPr>
          <w:rFonts w:eastAsia="Calibri"/>
          <w:sz w:val="28"/>
          <w:szCs w:val="28"/>
          <w:lang w:val="vi-VN"/>
        </w:rPr>
        <w:t>1. Tiêu chí 5.1: Kế hoạch giáo dục của nhà trường</w:t>
      </w:r>
    </w:p>
    <w:p w14:paraId="712D150D" w14:textId="77777777" w:rsidR="00EA07FE" w:rsidRPr="007D038B" w:rsidRDefault="00EA07FE" w:rsidP="00EA07FE">
      <w:pPr>
        <w:spacing w:before="120" w:after="120" w:line="326" w:lineRule="exact"/>
        <w:ind w:firstLine="709"/>
        <w:jc w:val="both"/>
        <w:rPr>
          <w:rFonts w:eastAsia="Calibri"/>
          <w:sz w:val="28"/>
          <w:szCs w:val="28"/>
          <w:lang w:val="vi-VN"/>
        </w:rPr>
      </w:pPr>
      <w:r w:rsidRPr="007D038B">
        <w:rPr>
          <w:rFonts w:eastAsia="Calibri"/>
          <w:sz w:val="28"/>
          <w:szCs w:val="28"/>
          <w:lang w:val="vi-VN"/>
        </w:rPr>
        <w:t>a) Đảm bảo tính cập nhật các quy định về chuyên môn của cơ quan quản lý giáo dục;</w:t>
      </w:r>
    </w:p>
    <w:p w14:paraId="698D7DBE" w14:textId="77777777" w:rsidR="00EA07FE" w:rsidRPr="007D038B" w:rsidRDefault="00EA07FE" w:rsidP="00EA07FE">
      <w:pPr>
        <w:spacing w:before="120" w:after="120" w:line="326" w:lineRule="exact"/>
        <w:ind w:firstLine="709"/>
        <w:jc w:val="both"/>
        <w:rPr>
          <w:rFonts w:eastAsia="Calibri"/>
          <w:iCs/>
          <w:sz w:val="28"/>
          <w:szCs w:val="28"/>
          <w:lang w:val="vi-VN"/>
        </w:rPr>
      </w:pPr>
      <w:r w:rsidRPr="007D038B">
        <w:rPr>
          <w:rFonts w:eastAsia="Calibri"/>
          <w:iCs/>
          <w:sz w:val="28"/>
          <w:szCs w:val="28"/>
          <w:lang w:val="vi-VN"/>
        </w:rPr>
        <w:t>b) Được phổ biến, công khai để giáo viên, học sinh, cha mẹ học sinh, cộng đồng biết và phối hợp, giám sát nhà trường thực hiện kế hoạch.</w:t>
      </w:r>
    </w:p>
    <w:p w14:paraId="741DE31F" w14:textId="77777777" w:rsidR="00EA07FE" w:rsidRPr="007D038B" w:rsidRDefault="00EA07FE" w:rsidP="00EA07FE">
      <w:pPr>
        <w:spacing w:before="120" w:after="120" w:line="326" w:lineRule="exact"/>
        <w:ind w:firstLine="709"/>
        <w:jc w:val="both"/>
        <w:rPr>
          <w:rFonts w:eastAsia="Calibri"/>
          <w:sz w:val="28"/>
          <w:szCs w:val="28"/>
          <w:lang w:val="vi-VN"/>
        </w:rPr>
      </w:pPr>
      <w:r w:rsidRPr="00281F0D">
        <w:rPr>
          <w:sz w:val="28"/>
          <w:szCs w:val="28"/>
          <w:lang w:val="vi-VN"/>
        </w:rPr>
        <w:t>1.10.10</w:t>
      </w:r>
      <w:r w:rsidRPr="007D038B">
        <w:rPr>
          <w:rFonts w:eastAsia="Calibri"/>
          <w:bCs/>
          <w:sz w:val="28"/>
          <w:szCs w:val="28"/>
          <w:lang w:val="vi-VN"/>
        </w:rPr>
        <w:t>.</w:t>
      </w:r>
      <w:r w:rsidRPr="007D038B">
        <w:rPr>
          <w:rFonts w:eastAsia="Calibri"/>
          <w:sz w:val="28"/>
          <w:szCs w:val="28"/>
          <w:lang w:val="vi-VN"/>
        </w:rPr>
        <w:t xml:space="preserve">2. Tiêu chí 5.2: Thực hiện Chương trình </w:t>
      </w:r>
      <w:r w:rsidRPr="007D038B">
        <w:rPr>
          <w:rFonts w:eastAsia="Calibri"/>
          <w:spacing w:val="-4"/>
          <w:sz w:val="28"/>
          <w:szCs w:val="28"/>
          <w:lang w:val="vi-VN"/>
        </w:rPr>
        <w:t>giáo dục phổ thông cấp</w:t>
      </w:r>
      <w:r w:rsidRPr="007D038B">
        <w:rPr>
          <w:rFonts w:eastAsia="Calibri"/>
          <w:sz w:val="28"/>
          <w:szCs w:val="28"/>
          <w:lang w:val="vi-VN"/>
        </w:rPr>
        <w:t xml:space="preserve"> tiểu học </w:t>
      </w:r>
    </w:p>
    <w:p w14:paraId="399F1B31" w14:textId="77777777" w:rsidR="00EA07FE" w:rsidRPr="007D038B" w:rsidRDefault="00EA07FE" w:rsidP="00EA07FE">
      <w:pPr>
        <w:widowControl w:val="0"/>
        <w:spacing w:before="120" w:after="120" w:line="326" w:lineRule="exact"/>
        <w:ind w:firstLine="709"/>
        <w:jc w:val="both"/>
        <w:rPr>
          <w:rFonts w:eastAsia="Calibri"/>
          <w:sz w:val="28"/>
          <w:szCs w:val="28"/>
          <w:lang w:val="vi-VN"/>
        </w:rPr>
      </w:pPr>
      <w:r w:rsidRPr="007D038B">
        <w:rPr>
          <w:rFonts w:eastAsia="Calibri"/>
          <w:sz w:val="28"/>
          <w:szCs w:val="28"/>
          <w:lang w:val="vi-VN"/>
        </w:rPr>
        <w:t>a) Thực hiện đúng chương trình, kế hoạch giáo dục; lựa chọn nội dung, thời lượng, phương pháp, hình thức dạy học phù hợp với từng đối tượng và đáp ứng yêu cầu, khả năng nhận thức của học sinh;</w:t>
      </w:r>
    </w:p>
    <w:p w14:paraId="27E2F541" w14:textId="77777777" w:rsidR="00EA07FE" w:rsidRPr="007D038B" w:rsidRDefault="00EA07FE" w:rsidP="00EA07FE">
      <w:pPr>
        <w:spacing w:before="120" w:after="120" w:line="326" w:lineRule="exact"/>
        <w:ind w:firstLine="709"/>
        <w:jc w:val="both"/>
        <w:rPr>
          <w:rFonts w:eastAsia="Calibri"/>
          <w:sz w:val="28"/>
          <w:szCs w:val="28"/>
          <w:lang w:val="vi-VN"/>
        </w:rPr>
      </w:pPr>
      <w:r w:rsidRPr="007D038B">
        <w:rPr>
          <w:rFonts w:eastAsia="Calibri"/>
          <w:sz w:val="28"/>
          <w:szCs w:val="28"/>
          <w:lang w:val="vi-VN"/>
        </w:rPr>
        <w:t>b) Phát hiện và bồi dưỡng học sinh có năng khiếu, phụ đạo học sinh gặp khó khăn trong học tập, rèn luyện.</w:t>
      </w:r>
    </w:p>
    <w:p w14:paraId="48E778E8" w14:textId="77777777" w:rsidR="00EA07FE" w:rsidRPr="007D038B" w:rsidRDefault="00EA07FE" w:rsidP="00EA07FE">
      <w:pPr>
        <w:widowControl w:val="0"/>
        <w:spacing w:before="120" w:after="120" w:line="326" w:lineRule="exact"/>
        <w:ind w:firstLine="709"/>
        <w:jc w:val="both"/>
        <w:rPr>
          <w:rFonts w:eastAsia="Calibri"/>
          <w:sz w:val="28"/>
          <w:szCs w:val="28"/>
          <w:lang w:val="vi-VN"/>
        </w:rPr>
      </w:pPr>
      <w:r w:rsidRPr="00281F0D">
        <w:rPr>
          <w:sz w:val="28"/>
          <w:szCs w:val="28"/>
          <w:lang w:val="vi-VN"/>
        </w:rPr>
        <w:t>1.10.10</w:t>
      </w:r>
      <w:r w:rsidRPr="007D038B">
        <w:rPr>
          <w:rFonts w:eastAsia="Calibri"/>
          <w:bCs/>
          <w:sz w:val="28"/>
          <w:szCs w:val="28"/>
          <w:lang w:val="vi-VN"/>
        </w:rPr>
        <w:t>.</w:t>
      </w:r>
      <w:r w:rsidRPr="007D038B">
        <w:rPr>
          <w:rFonts w:eastAsia="Calibri"/>
          <w:sz w:val="28"/>
          <w:szCs w:val="28"/>
          <w:lang w:val="vi-VN"/>
        </w:rPr>
        <w:t>3. Tiêu chí 5.3: Thực hiện các hoạt động giáo dục khác</w:t>
      </w:r>
    </w:p>
    <w:p w14:paraId="73164242" w14:textId="77777777" w:rsidR="00EA07FE" w:rsidRPr="007D038B" w:rsidRDefault="00EA07FE" w:rsidP="00EA07FE">
      <w:pPr>
        <w:widowControl w:val="0"/>
        <w:spacing w:before="120" w:after="120" w:line="326" w:lineRule="exact"/>
        <w:ind w:firstLine="709"/>
        <w:jc w:val="both"/>
        <w:rPr>
          <w:rFonts w:eastAsia="Calibri"/>
          <w:spacing w:val="-4"/>
          <w:sz w:val="28"/>
          <w:szCs w:val="28"/>
          <w:lang w:val="vi-VN"/>
        </w:rPr>
      </w:pPr>
      <w:r w:rsidRPr="007D038B">
        <w:rPr>
          <w:rFonts w:eastAsia="Calibri"/>
          <w:sz w:val="28"/>
          <w:szCs w:val="28"/>
          <w:lang w:val="vi-VN"/>
        </w:rPr>
        <w:t xml:space="preserve">Được tổ chức có hiệu quả, tạo cơ hội cho học sinh </w:t>
      </w:r>
      <w:r w:rsidRPr="007D038B">
        <w:rPr>
          <w:rFonts w:eastAsia="Calibri"/>
          <w:spacing w:val="-4"/>
          <w:sz w:val="28"/>
          <w:szCs w:val="28"/>
          <w:lang w:val="vi-VN"/>
        </w:rPr>
        <w:t>tham gia tích cực, chủ động, sáng tạo.</w:t>
      </w:r>
    </w:p>
    <w:p w14:paraId="37F8BFFC" w14:textId="77777777" w:rsidR="00EA07FE" w:rsidRPr="007D038B" w:rsidRDefault="00EA07FE" w:rsidP="00EA07FE">
      <w:pPr>
        <w:spacing w:before="120" w:after="120" w:line="326" w:lineRule="exact"/>
        <w:ind w:firstLine="709"/>
        <w:jc w:val="both"/>
        <w:rPr>
          <w:rFonts w:eastAsia="Calibri"/>
          <w:sz w:val="28"/>
          <w:szCs w:val="28"/>
          <w:lang w:val="vi-VN"/>
        </w:rPr>
      </w:pPr>
      <w:r w:rsidRPr="00281F0D">
        <w:rPr>
          <w:sz w:val="28"/>
          <w:szCs w:val="28"/>
          <w:lang w:val="vi-VN"/>
        </w:rPr>
        <w:t>1.10.10</w:t>
      </w:r>
      <w:r w:rsidRPr="007D038B">
        <w:rPr>
          <w:rFonts w:eastAsia="Calibri"/>
          <w:bCs/>
          <w:sz w:val="28"/>
          <w:szCs w:val="28"/>
          <w:lang w:val="vi-VN"/>
        </w:rPr>
        <w:t>.</w:t>
      </w:r>
      <w:r w:rsidRPr="007D038B">
        <w:rPr>
          <w:rFonts w:eastAsia="Calibri"/>
          <w:sz w:val="28"/>
          <w:szCs w:val="28"/>
          <w:lang w:val="vi-VN"/>
        </w:rPr>
        <w:t>4. Tiêu chí 5.4: Công tác phổ cập giáo dục tiểu học</w:t>
      </w:r>
    </w:p>
    <w:p w14:paraId="5CE9F080" w14:textId="77777777" w:rsidR="00EA07FE" w:rsidRPr="007D038B" w:rsidRDefault="00EA07FE" w:rsidP="00EA07FE">
      <w:pPr>
        <w:spacing w:before="120" w:after="120" w:line="326" w:lineRule="exact"/>
        <w:ind w:firstLine="709"/>
        <w:jc w:val="both"/>
        <w:rPr>
          <w:rFonts w:eastAsia="Calibri"/>
          <w:spacing w:val="6"/>
          <w:sz w:val="28"/>
          <w:szCs w:val="28"/>
          <w:lang w:val="vi-VN"/>
        </w:rPr>
      </w:pPr>
      <w:r w:rsidRPr="007D038B">
        <w:rPr>
          <w:rFonts w:eastAsia="Calibri"/>
          <w:spacing w:val="6"/>
          <w:sz w:val="28"/>
          <w:szCs w:val="28"/>
          <w:lang w:val="vi-VN"/>
        </w:rPr>
        <w:t>Trong địa bàn tuyển sinh của trường tỷ lệ trẻ 6 tuổi vào lớp 1 đạt ít nhất 95%.</w:t>
      </w:r>
    </w:p>
    <w:p w14:paraId="15BC430F" w14:textId="77777777" w:rsidR="00EA07FE" w:rsidRPr="007D038B" w:rsidRDefault="00EA07FE" w:rsidP="00EA07FE">
      <w:pPr>
        <w:spacing w:before="120" w:after="120" w:line="326" w:lineRule="exact"/>
        <w:ind w:firstLine="709"/>
        <w:jc w:val="both"/>
        <w:rPr>
          <w:rFonts w:eastAsia="Calibri"/>
          <w:sz w:val="28"/>
          <w:szCs w:val="28"/>
          <w:lang w:val="vi-VN"/>
        </w:rPr>
      </w:pPr>
      <w:r w:rsidRPr="00281F0D">
        <w:rPr>
          <w:sz w:val="28"/>
          <w:szCs w:val="28"/>
          <w:lang w:val="vi-VN"/>
        </w:rPr>
        <w:t>1.10.10</w:t>
      </w:r>
      <w:r w:rsidRPr="007D038B">
        <w:rPr>
          <w:rFonts w:eastAsia="Calibri"/>
          <w:bCs/>
          <w:sz w:val="28"/>
          <w:szCs w:val="28"/>
          <w:lang w:val="vi-VN"/>
        </w:rPr>
        <w:t>.</w:t>
      </w:r>
      <w:r w:rsidRPr="007D038B">
        <w:rPr>
          <w:rFonts w:eastAsia="Calibri"/>
          <w:sz w:val="28"/>
          <w:szCs w:val="28"/>
          <w:lang w:val="vi-VN"/>
        </w:rPr>
        <w:t>5. Tiêu chí 5.5: Kết quả giáo dục</w:t>
      </w:r>
    </w:p>
    <w:p w14:paraId="726540C8" w14:textId="77777777" w:rsidR="00EA07FE" w:rsidRPr="007D038B" w:rsidRDefault="00EA07FE" w:rsidP="00EA07FE">
      <w:pPr>
        <w:spacing w:before="120" w:after="120" w:line="326" w:lineRule="exact"/>
        <w:ind w:firstLine="709"/>
        <w:jc w:val="both"/>
        <w:rPr>
          <w:rFonts w:eastAsia="Calibri"/>
          <w:spacing w:val="-4"/>
          <w:sz w:val="28"/>
          <w:szCs w:val="28"/>
          <w:lang w:val="vi-VN"/>
        </w:rPr>
      </w:pPr>
      <w:r w:rsidRPr="007D038B">
        <w:rPr>
          <w:rFonts w:eastAsia="Calibri"/>
          <w:spacing w:val="-4"/>
          <w:sz w:val="28"/>
          <w:szCs w:val="28"/>
          <w:lang w:val="vi-VN"/>
        </w:rPr>
        <w:t>a) Tỷ lệ học sinh hoàn thành chương trình lớp học đạt ít nhất 85%;</w:t>
      </w:r>
    </w:p>
    <w:p w14:paraId="31732A8C" w14:textId="77777777" w:rsidR="00EA07FE" w:rsidRPr="00281F0D" w:rsidRDefault="00EA07FE" w:rsidP="00EA07FE">
      <w:pPr>
        <w:spacing w:before="120" w:after="120" w:line="312" w:lineRule="exact"/>
        <w:ind w:firstLine="709"/>
        <w:jc w:val="both"/>
        <w:rPr>
          <w:sz w:val="28"/>
          <w:szCs w:val="28"/>
          <w:lang w:val="vi-VN"/>
        </w:rPr>
      </w:pPr>
      <w:r w:rsidRPr="007D038B">
        <w:rPr>
          <w:sz w:val="28"/>
          <w:szCs w:val="28"/>
          <w:lang w:val="vi-VN"/>
        </w:rPr>
        <w:t xml:space="preserve">b) Tỷ lệ trẻ em 11 tuổi hoàn thành chương trình tiểu học đạt ít nhất 80%, đối với trường thuộc xã có điều kiện kinh tế - xã hội đặc biệt khó khăn đạt ít nhất 70%; các trẻ em 11 tuổi còn lại đều đang học các lớp tiểu học. </w:t>
      </w:r>
    </w:p>
    <w:p w14:paraId="2A341A4C" w14:textId="77777777" w:rsidR="00EA07FE" w:rsidRDefault="00EA07FE" w:rsidP="00EA07FE">
      <w:pPr>
        <w:tabs>
          <w:tab w:val="left" w:pos="1400"/>
        </w:tabs>
        <w:spacing w:before="120" w:after="120" w:line="312" w:lineRule="exact"/>
        <w:jc w:val="center"/>
        <w:rPr>
          <w:b/>
          <w:sz w:val="28"/>
          <w:szCs w:val="28"/>
          <w:lang w:val="vi-VN"/>
        </w:rPr>
      </w:pPr>
    </w:p>
    <w:p w14:paraId="093D612C" w14:textId="77777777" w:rsidR="00EA07FE" w:rsidRPr="007D038B" w:rsidRDefault="00EA07FE" w:rsidP="00EA07FE">
      <w:pPr>
        <w:tabs>
          <w:tab w:val="left" w:pos="1400"/>
        </w:tabs>
        <w:spacing w:before="120" w:after="120" w:line="312" w:lineRule="exact"/>
        <w:jc w:val="center"/>
        <w:rPr>
          <w:b/>
          <w:sz w:val="28"/>
          <w:szCs w:val="28"/>
          <w:lang w:val="vi-VN"/>
        </w:rPr>
      </w:pPr>
      <w:r w:rsidRPr="007D038B">
        <w:rPr>
          <w:b/>
          <w:sz w:val="28"/>
          <w:szCs w:val="28"/>
          <w:lang w:val="vi-VN"/>
        </w:rPr>
        <w:lastRenderedPageBreak/>
        <w:t xml:space="preserve">TIÊU CHUẨN ĐÁNH GIÁ TRƯỜNG TIỂU HỌC </w:t>
      </w:r>
      <w:r w:rsidRPr="007D038B">
        <w:rPr>
          <w:b/>
          <w:bCs/>
          <w:sz w:val="28"/>
          <w:szCs w:val="28"/>
          <w:lang w:val="vi-VN"/>
        </w:rPr>
        <w:t>MỨC 3</w:t>
      </w:r>
    </w:p>
    <w:p w14:paraId="12C58ED5" w14:textId="77777777" w:rsidR="00EA07FE" w:rsidRPr="007D038B" w:rsidRDefault="00EA07FE" w:rsidP="00EA07FE">
      <w:pPr>
        <w:spacing w:before="120" w:after="120" w:line="320" w:lineRule="exact"/>
        <w:ind w:firstLine="709"/>
        <w:jc w:val="both"/>
        <w:rPr>
          <w:spacing w:val="-2"/>
          <w:sz w:val="28"/>
          <w:szCs w:val="28"/>
          <w:lang w:val="vi-VN"/>
        </w:rPr>
      </w:pPr>
      <w:r w:rsidRPr="007D038B">
        <w:rPr>
          <w:spacing w:val="-2"/>
          <w:sz w:val="28"/>
          <w:szCs w:val="28"/>
          <w:lang w:val="vi-VN"/>
        </w:rPr>
        <w:t xml:space="preserve">Trường tiểu học đạt Mức 3 khi đảm bảo các </w:t>
      </w:r>
      <w:r w:rsidRPr="00281F0D">
        <w:rPr>
          <w:spacing w:val="-2"/>
          <w:sz w:val="28"/>
          <w:szCs w:val="28"/>
          <w:lang w:val="vi-VN"/>
        </w:rPr>
        <w:t>tiêu chuẩn đánh giá trường tiểu học mức 2</w:t>
      </w:r>
      <w:r w:rsidRPr="007D038B">
        <w:rPr>
          <w:spacing w:val="-2"/>
          <w:sz w:val="28"/>
          <w:szCs w:val="28"/>
          <w:lang w:val="vi-VN"/>
        </w:rPr>
        <w:t xml:space="preserve"> và các </w:t>
      </w:r>
      <w:r w:rsidRPr="00281F0D">
        <w:rPr>
          <w:spacing w:val="-2"/>
          <w:sz w:val="28"/>
          <w:szCs w:val="28"/>
          <w:lang w:val="vi-VN"/>
        </w:rPr>
        <w:t>tiêu chuẩn</w:t>
      </w:r>
      <w:r w:rsidRPr="007D038B">
        <w:rPr>
          <w:spacing w:val="-2"/>
          <w:sz w:val="28"/>
          <w:szCs w:val="28"/>
          <w:lang w:val="vi-VN"/>
        </w:rPr>
        <w:t xml:space="preserve"> sau:</w:t>
      </w:r>
    </w:p>
    <w:p w14:paraId="40053D8C" w14:textId="77777777" w:rsidR="00EA07FE" w:rsidRPr="007D038B" w:rsidRDefault="00EA07FE" w:rsidP="00EA07FE">
      <w:pPr>
        <w:spacing w:before="120" w:after="120" w:line="320" w:lineRule="exact"/>
        <w:ind w:firstLine="709"/>
        <w:rPr>
          <w:rFonts w:eastAsia="Calibri"/>
          <w:b/>
          <w:bCs/>
          <w:sz w:val="28"/>
          <w:szCs w:val="28"/>
          <w:lang w:val="vi-VN"/>
        </w:rPr>
      </w:pPr>
      <w:r w:rsidRPr="00281F0D">
        <w:rPr>
          <w:sz w:val="28"/>
          <w:szCs w:val="28"/>
          <w:lang w:val="vi-VN"/>
        </w:rPr>
        <w:t>1.10.11</w:t>
      </w:r>
      <w:r w:rsidRPr="007D038B">
        <w:rPr>
          <w:rFonts w:eastAsia="Calibri"/>
          <w:bCs/>
          <w:sz w:val="28"/>
          <w:szCs w:val="28"/>
          <w:lang w:val="vi-VN"/>
        </w:rPr>
        <w:t>.</w:t>
      </w:r>
      <w:r w:rsidRPr="007D038B">
        <w:rPr>
          <w:rFonts w:eastAsia="Calibri"/>
          <w:b/>
          <w:bCs/>
          <w:sz w:val="28"/>
          <w:szCs w:val="28"/>
          <w:lang w:val="vi-VN"/>
        </w:rPr>
        <w:t xml:space="preserve"> Tiêu chuẩn 1: Tổ chức và quản lý nhà trường</w:t>
      </w:r>
    </w:p>
    <w:p w14:paraId="2416F83B" w14:textId="77777777" w:rsidR="00EA07FE" w:rsidRPr="007D038B" w:rsidRDefault="00EA07FE" w:rsidP="00EA07FE">
      <w:pPr>
        <w:spacing w:before="120" w:after="120" w:line="320" w:lineRule="exact"/>
        <w:ind w:firstLine="709"/>
        <w:jc w:val="both"/>
        <w:rPr>
          <w:rFonts w:eastAsia="Calibri"/>
          <w:spacing w:val="-4"/>
          <w:sz w:val="28"/>
          <w:szCs w:val="28"/>
          <w:lang w:val="vi-VN"/>
        </w:rPr>
      </w:pPr>
      <w:r w:rsidRPr="00281F0D">
        <w:rPr>
          <w:sz w:val="28"/>
          <w:szCs w:val="28"/>
          <w:lang w:val="vi-VN"/>
        </w:rPr>
        <w:t>1.10.11</w:t>
      </w:r>
      <w:r w:rsidRPr="007D038B">
        <w:rPr>
          <w:rFonts w:eastAsia="Calibri"/>
          <w:bCs/>
          <w:sz w:val="28"/>
          <w:szCs w:val="28"/>
          <w:lang w:val="vi-VN"/>
        </w:rPr>
        <w:t>.</w:t>
      </w:r>
      <w:r w:rsidRPr="007D038B">
        <w:rPr>
          <w:rFonts w:eastAsia="Calibri"/>
          <w:spacing w:val="-4"/>
          <w:sz w:val="28"/>
          <w:szCs w:val="28"/>
          <w:lang w:val="vi-VN"/>
        </w:rPr>
        <w:t>1. Tiêu chí 1.1: Phương hướng, chiến lược xây dựng và phát triển nhà trường</w:t>
      </w:r>
    </w:p>
    <w:p w14:paraId="203DB724" w14:textId="77777777" w:rsidR="00EA07FE" w:rsidRPr="007D038B" w:rsidRDefault="00EA07FE" w:rsidP="00EA07FE">
      <w:pPr>
        <w:spacing w:before="120" w:after="120" w:line="320" w:lineRule="exact"/>
        <w:ind w:firstLine="709"/>
        <w:jc w:val="both"/>
        <w:rPr>
          <w:spacing w:val="4"/>
          <w:sz w:val="28"/>
          <w:szCs w:val="28"/>
          <w:lang w:val="vi-VN"/>
        </w:rPr>
      </w:pPr>
      <w:r w:rsidRPr="007D038B">
        <w:rPr>
          <w:spacing w:val="4"/>
          <w:sz w:val="28"/>
          <w:szCs w:val="28"/>
          <w:lang w:val="vi-VN"/>
        </w:rPr>
        <w:t>Định kỳ rà soát, bổ sung, điều chỉnh p</w:t>
      </w:r>
      <w:r w:rsidRPr="007D038B">
        <w:rPr>
          <w:rFonts w:eastAsia="Calibri"/>
          <w:spacing w:val="-4"/>
          <w:sz w:val="28"/>
          <w:szCs w:val="28"/>
          <w:lang w:val="vi-VN"/>
        </w:rPr>
        <w:t xml:space="preserve">hương hướng, chiến lược xây dựng và phát triển. </w:t>
      </w:r>
      <w:r w:rsidRPr="007D038B">
        <w:rPr>
          <w:spacing w:val="4"/>
          <w:sz w:val="28"/>
          <w:szCs w:val="28"/>
          <w:lang w:val="vi-VN"/>
        </w:rPr>
        <w:t>Tổ chức xây dựng p</w:t>
      </w:r>
      <w:r w:rsidRPr="007D038B">
        <w:rPr>
          <w:rFonts w:eastAsia="Calibri"/>
          <w:spacing w:val="-4"/>
          <w:sz w:val="28"/>
          <w:szCs w:val="28"/>
          <w:lang w:val="vi-VN"/>
        </w:rPr>
        <w:t>hương hướng, chiến lược xây dựng và phát triển</w:t>
      </w:r>
      <w:r w:rsidRPr="007D038B">
        <w:rPr>
          <w:spacing w:val="4"/>
          <w:sz w:val="28"/>
          <w:szCs w:val="28"/>
          <w:lang w:val="vi-VN"/>
        </w:rPr>
        <w:t xml:space="preserve"> có sự tham gia của các thành viên trong Hội đồng trường (Hội đồng quản trị đối với trường tư thục), cán bộ quản lý, giáo viên, nhân viên, cha mẹ học sinh và cộng đồng.</w:t>
      </w:r>
    </w:p>
    <w:p w14:paraId="7AA7B365" w14:textId="77777777" w:rsidR="00EA07FE" w:rsidRPr="007D038B" w:rsidRDefault="00EA07FE" w:rsidP="00EA07FE">
      <w:pPr>
        <w:spacing w:before="120" w:after="120" w:line="320" w:lineRule="exact"/>
        <w:ind w:firstLine="709"/>
        <w:jc w:val="both"/>
        <w:rPr>
          <w:rFonts w:eastAsia="Calibri"/>
          <w:sz w:val="28"/>
          <w:szCs w:val="28"/>
          <w:lang w:val="vi-VN"/>
        </w:rPr>
      </w:pPr>
      <w:r w:rsidRPr="00281F0D">
        <w:rPr>
          <w:sz w:val="28"/>
          <w:szCs w:val="28"/>
          <w:lang w:val="vi-VN"/>
        </w:rPr>
        <w:t>1.10.11</w:t>
      </w:r>
      <w:r w:rsidRPr="007D038B">
        <w:rPr>
          <w:rFonts w:eastAsia="Calibri"/>
          <w:bCs/>
          <w:sz w:val="28"/>
          <w:szCs w:val="28"/>
          <w:lang w:val="vi-VN"/>
        </w:rPr>
        <w:t>.</w:t>
      </w:r>
      <w:r w:rsidRPr="007D038B">
        <w:rPr>
          <w:rFonts w:eastAsia="Calibri"/>
          <w:sz w:val="28"/>
          <w:szCs w:val="28"/>
          <w:lang w:val="vi-VN"/>
        </w:rPr>
        <w:t xml:space="preserve">2. Tiêu chí 1.3: Tổ chức Đảng Cộng sản Việt Nam, các đoàn thể và tổ chức </w:t>
      </w:r>
      <w:r w:rsidRPr="007D038B">
        <w:rPr>
          <w:sz w:val="28"/>
          <w:szCs w:val="28"/>
          <w:lang w:val="vi-VN"/>
        </w:rPr>
        <w:t>khác trong nhà trường</w:t>
      </w:r>
    </w:p>
    <w:p w14:paraId="0E9A294C" w14:textId="77777777" w:rsidR="00EA07FE" w:rsidRPr="007D038B" w:rsidRDefault="00EA07FE" w:rsidP="00EA07FE">
      <w:pPr>
        <w:spacing w:before="120" w:after="120" w:line="320" w:lineRule="exact"/>
        <w:ind w:firstLine="709"/>
        <w:jc w:val="both"/>
        <w:rPr>
          <w:rStyle w:val="Emphasis"/>
          <w:i w:val="0"/>
          <w:sz w:val="28"/>
          <w:szCs w:val="28"/>
          <w:lang w:val="vi-VN"/>
        </w:rPr>
      </w:pPr>
      <w:r w:rsidRPr="007D038B">
        <w:rPr>
          <w:rFonts w:eastAsia="Calibri"/>
          <w:sz w:val="28"/>
          <w:szCs w:val="28"/>
          <w:lang w:val="vi-VN"/>
        </w:rPr>
        <w:t xml:space="preserve">a) Trong 05 năm liên tiếp tính đến thời điểm đánh giá, tổ chức Đảng Cộng sản Việt Nam có ít nhất 02 năm hoàn thành tốt nhiệm vụ, </w:t>
      </w:r>
      <w:r w:rsidRPr="007D038B">
        <w:rPr>
          <w:rFonts w:eastAsia="Calibri"/>
          <w:iCs/>
          <w:sz w:val="28"/>
          <w:szCs w:val="28"/>
          <w:lang w:val="vi-VN"/>
        </w:rPr>
        <w:t>các</w:t>
      </w:r>
      <w:r w:rsidRPr="007D038B">
        <w:rPr>
          <w:rFonts w:eastAsia="Calibri"/>
          <w:sz w:val="28"/>
          <w:szCs w:val="28"/>
          <w:lang w:val="vi-VN"/>
        </w:rPr>
        <w:t xml:space="preserve"> năm còn lại hoàn thành nhiệm vụ trở lên;</w:t>
      </w:r>
      <w:r w:rsidRPr="007D038B">
        <w:rPr>
          <w:rStyle w:val="Emphasis"/>
          <w:sz w:val="28"/>
          <w:szCs w:val="28"/>
          <w:lang w:val="vi-VN"/>
        </w:rPr>
        <w:t xml:space="preserve"> </w:t>
      </w:r>
    </w:p>
    <w:p w14:paraId="4B2F08F9" w14:textId="77777777" w:rsidR="00EA07FE" w:rsidRPr="007D038B" w:rsidRDefault="00EA07FE" w:rsidP="00EA07FE">
      <w:pPr>
        <w:spacing w:before="120" w:after="120" w:line="320" w:lineRule="exact"/>
        <w:ind w:firstLine="709"/>
        <w:jc w:val="both"/>
        <w:rPr>
          <w:sz w:val="28"/>
          <w:szCs w:val="28"/>
          <w:lang w:val="vi-VN"/>
        </w:rPr>
      </w:pPr>
      <w:r w:rsidRPr="007D038B">
        <w:rPr>
          <w:rStyle w:val="Emphasis"/>
          <w:sz w:val="28"/>
          <w:szCs w:val="28"/>
          <w:lang w:val="vi-VN"/>
        </w:rPr>
        <w:t xml:space="preserve">b) </w:t>
      </w:r>
      <w:r w:rsidRPr="007D038B">
        <w:rPr>
          <w:sz w:val="28"/>
          <w:szCs w:val="28"/>
          <w:lang w:val="vi-VN"/>
        </w:rPr>
        <w:t>Các đoàn thể, tổ chức khác đóng góp hiệu quả cho các hoạt động của nhà trường và cộng đồng.</w:t>
      </w:r>
    </w:p>
    <w:p w14:paraId="6678136B" w14:textId="77777777" w:rsidR="00EA07FE" w:rsidRPr="007D038B" w:rsidRDefault="00EA07FE" w:rsidP="00EA07FE">
      <w:pPr>
        <w:spacing w:before="120" w:after="120" w:line="320" w:lineRule="exact"/>
        <w:ind w:firstLine="709"/>
        <w:jc w:val="both"/>
        <w:rPr>
          <w:rFonts w:eastAsia="Calibri"/>
          <w:spacing w:val="6"/>
          <w:sz w:val="28"/>
          <w:szCs w:val="28"/>
          <w:lang w:val="vi-VN"/>
        </w:rPr>
      </w:pPr>
      <w:r w:rsidRPr="00281F0D">
        <w:rPr>
          <w:sz w:val="28"/>
          <w:szCs w:val="28"/>
          <w:lang w:val="vi-VN"/>
        </w:rPr>
        <w:t>1.10.11</w:t>
      </w:r>
      <w:r w:rsidRPr="007D038B">
        <w:rPr>
          <w:rFonts w:eastAsia="Calibri"/>
          <w:bCs/>
          <w:sz w:val="28"/>
          <w:szCs w:val="28"/>
          <w:lang w:val="vi-VN"/>
        </w:rPr>
        <w:t>.</w:t>
      </w:r>
      <w:r w:rsidRPr="007D038B">
        <w:rPr>
          <w:rFonts w:eastAsia="Calibri"/>
          <w:spacing w:val="6"/>
          <w:sz w:val="28"/>
          <w:szCs w:val="28"/>
          <w:lang w:val="vi-VN"/>
        </w:rPr>
        <w:t>3. Tiêu chí 1.4: Hiệu trưởng, phó hiệu trưởng, tổ chuyên môn và tổ văn phòng</w:t>
      </w:r>
    </w:p>
    <w:p w14:paraId="278DDD58"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t>a) Hoạt động của tổ chuyên môn, tổ văn phòng có đóng góp</w:t>
      </w:r>
      <w:r w:rsidRPr="00281F0D">
        <w:rPr>
          <w:rFonts w:eastAsia="Calibri"/>
          <w:sz w:val="28"/>
          <w:szCs w:val="28"/>
          <w:lang w:val="vi-VN"/>
        </w:rPr>
        <w:t xml:space="preserve"> hiệu quả</w:t>
      </w:r>
      <w:r w:rsidRPr="007D038B">
        <w:rPr>
          <w:rFonts w:eastAsia="Calibri"/>
          <w:sz w:val="28"/>
          <w:szCs w:val="28"/>
          <w:lang w:val="vi-VN"/>
        </w:rPr>
        <w:t xml:space="preserve"> trong việc nâng cao chất lượng các hoạt động của nhà trường;</w:t>
      </w:r>
    </w:p>
    <w:p w14:paraId="08713AE9"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t>b) Tổ chuyên môn thực hiện hiệu quả các chuyên đề chuyên môn góp phần nâng cao chất lượng giáo dục.</w:t>
      </w:r>
    </w:p>
    <w:p w14:paraId="7AEDAA1F" w14:textId="77777777" w:rsidR="00EA07FE" w:rsidRPr="007D038B" w:rsidRDefault="00EA07FE" w:rsidP="00EA07FE">
      <w:pPr>
        <w:spacing w:before="120" w:after="120" w:line="320" w:lineRule="exact"/>
        <w:ind w:firstLine="709"/>
        <w:jc w:val="both"/>
        <w:rPr>
          <w:rFonts w:eastAsia="Calibri"/>
          <w:sz w:val="28"/>
          <w:szCs w:val="28"/>
          <w:lang w:val="vi-VN"/>
        </w:rPr>
      </w:pPr>
      <w:r w:rsidRPr="00281F0D">
        <w:rPr>
          <w:sz w:val="28"/>
          <w:szCs w:val="28"/>
          <w:lang w:val="vi-VN"/>
        </w:rPr>
        <w:t>1.10.11</w:t>
      </w:r>
      <w:r w:rsidRPr="007D038B">
        <w:rPr>
          <w:rFonts w:eastAsia="Calibri"/>
          <w:bCs/>
          <w:sz w:val="28"/>
          <w:szCs w:val="28"/>
          <w:lang w:val="vi-VN"/>
        </w:rPr>
        <w:t>.</w:t>
      </w:r>
      <w:r w:rsidRPr="007D038B">
        <w:rPr>
          <w:rFonts w:eastAsia="Calibri"/>
          <w:sz w:val="28"/>
          <w:szCs w:val="28"/>
          <w:lang w:val="vi-VN"/>
        </w:rPr>
        <w:t>4. Tiêu chí 1.6: Quản lý hành chính, tài chính và tài sản</w:t>
      </w:r>
    </w:p>
    <w:p w14:paraId="0AA47149"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t>Có kế hoạch dài hạn, trung hạn và ngắn hạn để tạo các nguồn tài chính hợp pháp phù hợp với điều kiện nhà trường, thực tế địa phương.</w:t>
      </w:r>
    </w:p>
    <w:p w14:paraId="619AA11C" w14:textId="77777777" w:rsidR="00EA07FE" w:rsidRPr="007D038B" w:rsidRDefault="00EA07FE" w:rsidP="00EA07FE">
      <w:pPr>
        <w:spacing w:before="120" w:after="120" w:line="320" w:lineRule="exact"/>
        <w:ind w:firstLine="709"/>
        <w:jc w:val="both"/>
        <w:outlineLvl w:val="0"/>
        <w:rPr>
          <w:rFonts w:eastAsia="Calibri"/>
          <w:b/>
          <w:bCs/>
          <w:spacing w:val="-4"/>
          <w:sz w:val="28"/>
          <w:szCs w:val="28"/>
          <w:lang w:val="vi-VN"/>
        </w:rPr>
      </w:pPr>
      <w:r w:rsidRPr="00281F0D">
        <w:rPr>
          <w:sz w:val="28"/>
          <w:szCs w:val="28"/>
          <w:lang w:val="vi-VN"/>
        </w:rPr>
        <w:t>1.10.12</w:t>
      </w:r>
      <w:r w:rsidRPr="007D038B">
        <w:rPr>
          <w:rFonts w:eastAsia="Calibri"/>
          <w:bCs/>
          <w:sz w:val="28"/>
          <w:szCs w:val="28"/>
          <w:lang w:val="vi-VN"/>
        </w:rPr>
        <w:t>.</w:t>
      </w:r>
      <w:r w:rsidRPr="007D038B">
        <w:rPr>
          <w:rFonts w:eastAsia="Calibri"/>
          <w:b/>
          <w:bCs/>
          <w:spacing w:val="-4"/>
          <w:sz w:val="28"/>
          <w:szCs w:val="28"/>
          <w:lang w:val="vi-VN"/>
        </w:rPr>
        <w:t xml:space="preserve"> Tiêu chuẩn 2: Cán bộ quản lý, giáo viên, nhân viên và học sinh</w:t>
      </w:r>
    </w:p>
    <w:p w14:paraId="042393BB" w14:textId="77777777" w:rsidR="00EA07FE" w:rsidRPr="007D038B" w:rsidRDefault="00EA07FE" w:rsidP="00EA07FE">
      <w:pPr>
        <w:spacing w:before="120" w:after="120" w:line="320" w:lineRule="exact"/>
        <w:ind w:firstLine="709"/>
        <w:jc w:val="both"/>
        <w:rPr>
          <w:rFonts w:eastAsia="Calibri"/>
          <w:spacing w:val="-4"/>
          <w:sz w:val="28"/>
          <w:szCs w:val="28"/>
          <w:lang w:val="vi-VN"/>
        </w:rPr>
      </w:pPr>
      <w:r w:rsidRPr="00281F0D">
        <w:rPr>
          <w:sz w:val="28"/>
          <w:szCs w:val="28"/>
          <w:lang w:val="vi-VN"/>
        </w:rPr>
        <w:t>1.10.12</w:t>
      </w:r>
      <w:r w:rsidRPr="007D038B">
        <w:rPr>
          <w:rFonts w:eastAsia="Calibri"/>
          <w:bCs/>
          <w:sz w:val="28"/>
          <w:szCs w:val="28"/>
          <w:lang w:val="vi-VN"/>
        </w:rPr>
        <w:t>.</w:t>
      </w:r>
      <w:r w:rsidRPr="007D038B">
        <w:rPr>
          <w:rFonts w:eastAsia="Calibri"/>
          <w:spacing w:val="-4"/>
          <w:sz w:val="28"/>
          <w:szCs w:val="28"/>
          <w:lang w:val="vi-VN"/>
        </w:rPr>
        <w:t xml:space="preserve">1. Tiêu chí 2.1: </w:t>
      </w:r>
      <w:r w:rsidRPr="00281F0D">
        <w:rPr>
          <w:rFonts w:eastAsia="Calibri"/>
          <w:spacing w:val="-4"/>
          <w:sz w:val="28"/>
          <w:szCs w:val="28"/>
          <w:lang w:val="vi-VN"/>
        </w:rPr>
        <w:t>Đối với h</w:t>
      </w:r>
      <w:r w:rsidRPr="007D038B">
        <w:rPr>
          <w:rFonts w:eastAsia="Calibri"/>
          <w:spacing w:val="-4"/>
          <w:sz w:val="28"/>
          <w:szCs w:val="28"/>
          <w:lang w:val="vi-VN"/>
        </w:rPr>
        <w:t>iệu trưởng, phó hiệu trưởng</w:t>
      </w:r>
    </w:p>
    <w:p w14:paraId="63E71744" w14:textId="77777777" w:rsidR="00EA07FE" w:rsidRPr="007D038B" w:rsidRDefault="00EA07FE" w:rsidP="00EA07FE">
      <w:pPr>
        <w:spacing w:before="120" w:after="120" w:line="320" w:lineRule="exact"/>
        <w:jc w:val="both"/>
        <w:rPr>
          <w:rFonts w:eastAsia="Calibri"/>
          <w:spacing w:val="-4"/>
          <w:sz w:val="28"/>
          <w:szCs w:val="28"/>
          <w:lang w:val="vi-VN"/>
        </w:rPr>
      </w:pPr>
      <w:r w:rsidRPr="007D038B">
        <w:rPr>
          <w:rFonts w:eastAsia="Calibri"/>
          <w:spacing w:val="-4"/>
          <w:sz w:val="28"/>
          <w:szCs w:val="28"/>
          <w:lang w:val="vi-VN"/>
        </w:rPr>
        <w:tab/>
        <w:t>Trong 05 năm liên tiếp tính đến thời điểm đánh giá, đạt chuẩn hiệu trưởng ở mức khá trở lên, trong đó có ít nhất 01 năm đạt chuẩn hiệu trưởng ở mức tốt.</w:t>
      </w:r>
    </w:p>
    <w:p w14:paraId="33747D98" w14:textId="77777777" w:rsidR="00EA07FE" w:rsidRPr="007D038B" w:rsidRDefault="00EA07FE" w:rsidP="00EA07FE">
      <w:pPr>
        <w:spacing w:before="120" w:after="120" w:line="320" w:lineRule="exact"/>
        <w:ind w:firstLine="709"/>
        <w:jc w:val="both"/>
        <w:rPr>
          <w:rFonts w:eastAsia="Calibri"/>
          <w:sz w:val="28"/>
          <w:szCs w:val="28"/>
          <w:lang w:val="vi-VN"/>
        </w:rPr>
      </w:pPr>
      <w:r w:rsidRPr="00281F0D">
        <w:rPr>
          <w:sz w:val="28"/>
          <w:szCs w:val="28"/>
          <w:lang w:val="vi-VN"/>
        </w:rPr>
        <w:t>1.10.12</w:t>
      </w:r>
      <w:r w:rsidRPr="007D038B">
        <w:rPr>
          <w:rFonts w:eastAsia="Calibri"/>
          <w:bCs/>
          <w:sz w:val="28"/>
          <w:szCs w:val="28"/>
          <w:lang w:val="vi-VN"/>
        </w:rPr>
        <w:t>.</w:t>
      </w:r>
      <w:r w:rsidRPr="007D038B">
        <w:rPr>
          <w:rFonts w:eastAsia="Calibri"/>
          <w:sz w:val="28"/>
          <w:szCs w:val="28"/>
          <w:lang w:val="vi-VN"/>
        </w:rPr>
        <w:t xml:space="preserve">2. Tiêu chí 2.2: </w:t>
      </w:r>
      <w:r w:rsidRPr="00281F0D">
        <w:rPr>
          <w:rFonts w:eastAsia="Calibri"/>
          <w:sz w:val="28"/>
          <w:szCs w:val="28"/>
          <w:lang w:val="vi-VN"/>
        </w:rPr>
        <w:t>Đối với g</w:t>
      </w:r>
      <w:r w:rsidRPr="007D038B">
        <w:rPr>
          <w:rFonts w:eastAsia="Calibri"/>
          <w:sz w:val="28"/>
          <w:szCs w:val="28"/>
          <w:lang w:val="vi-VN"/>
        </w:rPr>
        <w:t>iáo viên</w:t>
      </w:r>
    </w:p>
    <w:p w14:paraId="17030DA8"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lastRenderedPageBreak/>
        <w:t>a</w:t>
      </w:r>
      <w:r w:rsidRPr="007D038B">
        <w:rPr>
          <w:spacing w:val="4"/>
          <w:sz w:val="28"/>
          <w:szCs w:val="28"/>
          <w:lang w:val="vi-VN"/>
        </w:rPr>
        <w:t xml:space="preserve">) </w:t>
      </w:r>
      <w:r w:rsidRPr="007D038B">
        <w:rPr>
          <w:rFonts w:eastAsia="Calibri"/>
          <w:sz w:val="28"/>
          <w:szCs w:val="28"/>
          <w:lang w:val="vi-VN"/>
        </w:rPr>
        <w:t xml:space="preserve">Tỷ lệ giáo viên </w:t>
      </w:r>
      <w:r w:rsidRPr="00281F0D">
        <w:rPr>
          <w:rFonts w:eastAsia="Calibri"/>
          <w:sz w:val="28"/>
          <w:szCs w:val="28"/>
          <w:lang w:val="vi-VN"/>
        </w:rPr>
        <w:t xml:space="preserve">đạt </w:t>
      </w:r>
      <w:r w:rsidRPr="007D038B">
        <w:rPr>
          <w:rFonts w:eastAsia="Calibri"/>
          <w:sz w:val="28"/>
          <w:szCs w:val="28"/>
          <w:lang w:val="vi-VN"/>
        </w:rPr>
        <w:t xml:space="preserve">trên chuẩn trình độ đào tạo đạt ít nhất </w:t>
      </w:r>
      <w:r w:rsidRPr="00281F0D">
        <w:rPr>
          <w:rFonts w:eastAsia="Calibri"/>
          <w:sz w:val="28"/>
          <w:szCs w:val="28"/>
          <w:lang w:val="vi-VN"/>
        </w:rPr>
        <w:t>65</w:t>
      </w:r>
      <w:r w:rsidRPr="007D038B">
        <w:rPr>
          <w:rFonts w:eastAsia="Calibri"/>
          <w:sz w:val="28"/>
          <w:szCs w:val="28"/>
          <w:lang w:val="vi-VN"/>
        </w:rPr>
        <w:t xml:space="preserve">%, đối với </w:t>
      </w:r>
      <w:r w:rsidRPr="00281F0D">
        <w:rPr>
          <w:rFonts w:eastAsia="Calibri"/>
          <w:sz w:val="28"/>
          <w:szCs w:val="28"/>
          <w:lang w:val="vi-VN"/>
        </w:rPr>
        <w:t xml:space="preserve">các trường thuộc vùng khó khăn </w:t>
      </w:r>
      <w:r w:rsidRPr="007D038B">
        <w:rPr>
          <w:rFonts w:eastAsia="Calibri"/>
          <w:sz w:val="28"/>
          <w:szCs w:val="28"/>
          <w:lang w:val="vi-VN"/>
        </w:rPr>
        <w:t>đạt ít nhất 50%</w:t>
      </w:r>
      <w:r w:rsidRPr="00281F0D">
        <w:rPr>
          <w:rFonts w:eastAsia="Calibri"/>
          <w:sz w:val="28"/>
          <w:szCs w:val="28"/>
          <w:lang w:val="vi-VN"/>
        </w:rPr>
        <w:t>;</w:t>
      </w:r>
    </w:p>
    <w:p w14:paraId="6B2FACE9" w14:textId="77777777" w:rsidR="00EA07FE" w:rsidRPr="007D038B" w:rsidRDefault="00EA07FE" w:rsidP="00EA07FE">
      <w:pPr>
        <w:spacing w:before="120" w:after="120" w:line="320" w:lineRule="exact"/>
        <w:ind w:firstLine="709"/>
        <w:jc w:val="both"/>
        <w:rPr>
          <w:sz w:val="28"/>
          <w:szCs w:val="28"/>
          <w:lang w:val="vi-VN"/>
        </w:rPr>
      </w:pPr>
      <w:r w:rsidRPr="007D038B">
        <w:rPr>
          <w:spacing w:val="4"/>
          <w:sz w:val="28"/>
          <w:szCs w:val="28"/>
          <w:lang w:val="vi-VN"/>
        </w:rPr>
        <w:t>b) Trong 05 năm liên tiếp tính đến thời điểm đánh giá</w:t>
      </w:r>
      <w:r w:rsidRPr="007D038B">
        <w:rPr>
          <w:sz w:val="28"/>
          <w:szCs w:val="28"/>
          <w:lang w:val="vi-VN"/>
        </w:rPr>
        <w:t xml:space="preserve">, </w:t>
      </w:r>
      <w:r w:rsidRPr="007D038B">
        <w:rPr>
          <w:bCs/>
          <w:sz w:val="28"/>
          <w:szCs w:val="28"/>
          <w:lang w:val="vi-VN"/>
        </w:rPr>
        <w:t xml:space="preserve">có ít nhất </w:t>
      </w:r>
      <w:r w:rsidRPr="00281F0D">
        <w:rPr>
          <w:bCs/>
          <w:sz w:val="28"/>
          <w:szCs w:val="28"/>
          <w:lang w:val="vi-VN"/>
        </w:rPr>
        <w:t>8</w:t>
      </w:r>
      <w:r w:rsidRPr="007D038B">
        <w:rPr>
          <w:bCs/>
          <w:sz w:val="28"/>
          <w:szCs w:val="28"/>
          <w:lang w:val="vi-VN"/>
        </w:rPr>
        <w:t xml:space="preserve">0% </w:t>
      </w:r>
      <w:r w:rsidRPr="00281F0D">
        <w:rPr>
          <w:bCs/>
          <w:sz w:val="28"/>
          <w:szCs w:val="28"/>
          <w:lang w:val="vi-VN"/>
        </w:rPr>
        <w:t xml:space="preserve">giáo viên </w:t>
      </w:r>
      <w:r w:rsidRPr="007D038B">
        <w:rPr>
          <w:sz w:val="28"/>
          <w:szCs w:val="28"/>
          <w:lang w:val="vi-VN"/>
        </w:rPr>
        <w:t>đạt chuẩn nghề nghiệp giáo viên ở mức khá trở lên</w:t>
      </w:r>
      <w:r w:rsidRPr="00281F0D">
        <w:rPr>
          <w:bCs/>
          <w:sz w:val="28"/>
          <w:szCs w:val="28"/>
          <w:lang w:val="vi-VN"/>
        </w:rPr>
        <w:t>,</w:t>
      </w:r>
      <w:r w:rsidRPr="007D038B">
        <w:rPr>
          <w:sz w:val="28"/>
          <w:szCs w:val="28"/>
          <w:lang w:val="vi-VN"/>
        </w:rPr>
        <w:t xml:space="preserve"> trong đó có ít nhất </w:t>
      </w:r>
      <w:r w:rsidRPr="00281F0D">
        <w:rPr>
          <w:sz w:val="28"/>
          <w:szCs w:val="28"/>
          <w:lang w:val="vi-VN"/>
        </w:rPr>
        <w:t>3</w:t>
      </w:r>
      <w:r w:rsidRPr="007D038B">
        <w:rPr>
          <w:sz w:val="28"/>
          <w:szCs w:val="28"/>
          <w:lang w:val="vi-VN"/>
        </w:rPr>
        <w:t>0% đạt chuẩn nghề nghiệp giáo viên ở mức tốt</w:t>
      </w:r>
      <w:r w:rsidRPr="00281F0D">
        <w:rPr>
          <w:bCs/>
          <w:sz w:val="28"/>
          <w:szCs w:val="28"/>
          <w:lang w:val="vi-VN"/>
        </w:rPr>
        <w:t xml:space="preserve">; </w:t>
      </w:r>
      <w:r w:rsidRPr="007D038B">
        <w:rPr>
          <w:bCs/>
          <w:sz w:val="28"/>
          <w:szCs w:val="28"/>
          <w:lang w:val="vi-VN"/>
        </w:rPr>
        <w:t xml:space="preserve">đối với trường thuộc </w:t>
      </w:r>
      <w:r w:rsidRPr="00281F0D">
        <w:rPr>
          <w:bCs/>
          <w:sz w:val="28"/>
          <w:szCs w:val="28"/>
          <w:lang w:val="vi-VN"/>
        </w:rPr>
        <w:t xml:space="preserve">vùng </w:t>
      </w:r>
      <w:r w:rsidRPr="00281F0D">
        <w:rPr>
          <w:rFonts w:eastAsia="Calibri"/>
          <w:sz w:val="28"/>
          <w:szCs w:val="28"/>
          <w:lang w:val="vi-VN"/>
        </w:rPr>
        <w:t>khó khăn có</w:t>
      </w:r>
      <w:r w:rsidRPr="007D038B">
        <w:rPr>
          <w:rFonts w:eastAsia="Calibri"/>
          <w:sz w:val="28"/>
          <w:szCs w:val="28"/>
          <w:lang w:val="vi-VN"/>
        </w:rPr>
        <w:t xml:space="preserve"> ít nhất 70% </w:t>
      </w:r>
      <w:r w:rsidRPr="007D038B">
        <w:rPr>
          <w:sz w:val="28"/>
          <w:szCs w:val="28"/>
          <w:lang w:val="vi-VN"/>
        </w:rPr>
        <w:t>đạt chuẩn nghề nghiệp giáo viên ở mức khá trở lên</w:t>
      </w:r>
      <w:r w:rsidRPr="00281F0D">
        <w:rPr>
          <w:sz w:val="28"/>
          <w:szCs w:val="28"/>
          <w:lang w:val="vi-VN"/>
        </w:rPr>
        <w:t xml:space="preserve">, </w:t>
      </w:r>
      <w:r w:rsidRPr="007D038B">
        <w:rPr>
          <w:sz w:val="28"/>
          <w:szCs w:val="28"/>
          <w:lang w:val="vi-VN"/>
        </w:rPr>
        <w:t xml:space="preserve">trong đó có ít nhất </w:t>
      </w:r>
      <w:r w:rsidRPr="00281F0D">
        <w:rPr>
          <w:sz w:val="28"/>
          <w:szCs w:val="28"/>
          <w:lang w:val="vi-VN"/>
        </w:rPr>
        <w:t>2</w:t>
      </w:r>
      <w:r w:rsidRPr="007D038B">
        <w:rPr>
          <w:sz w:val="28"/>
          <w:szCs w:val="28"/>
          <w:lang w:val="vi-VN"/>
        </w:rPr>
        <w:t>0% đạt chuẩn nghề nghiệp giáo viên ở mức tốt.</w:t>
      </w:r>
    </w:p>
    <w:p w14:paraId="1F096068" w14:textId="77777777" w:rsidR="00EA07FE" w:rsidRPr="007D038B" w:rsidRDefault="00EA07FE" w:rsidP="00EA07FE">
      <w:pPr>
        <w:spacing w:before="120" w:after="120" w:line="320" w:lineRule="exact"/>
        <w:ind w:firstLine="709"/>
        <w:jc w:val="both"/>
        <w:rPr>
          <w:sz w:val="28"/>
          <w:szCs w:val="28"/>
          <w:lang w:val="vi-VN"/>
        </w:rPr>
      </w:pPr>
      <w:r w:rsidRPr="00281F0D">
        <w:rPr>
          <w:sz w:val="28"/>
          <w:szCs w:val="28"/>
          <w:lang w:val="vi-VN"/>
        </w:rPr>
        <w:t>1.10.12</w:t>
      </w:r>
      <w:r w:rsidRPr="007D038B">
        <w:rPr>
          <w:rFonts w:eastAsia="Calibri"/>
          <w:bCs/>
          <w:sz w:val="28"/>
          <w:szCs w:val="28"/>
          <w:lang w:val="vi-VN"/>
        </w:rPr>
        <w:t>.</w:t>
      </w:r>
      <w:r w:rsidRPr="007D038B">
        <w:rPr>
          <w:sz w:val="28"/>
          <w:szCs w:val="28"/>
          <w:lang w:val="vi-VN"/>
        </w:rPr>
        <w:t xml:space="preserve">3. Tiêu chí 2.3: </w:t>
      </w:r>
      <w:r w:rsidRPr="00281F0D">
        <w:rPr>
          <w:sz w:val="28"/>
          <w:szCs w:val="28"/>
          <w:lang w:val="vi-VN"/>
        </w:rPr>
        <w:t>Đối với n</w:t>
      </w:r>
      <w:r w:rsidRPr="007D038B">
        <w:rPr>
          <w:sz w:val="28"/>
          <w:szCs w:val="28"/>
          <w:lang w:val="vi-VN"/>
        </w:rPr>
        <w:t>hân viên</w:t>
      </w:r>
    </w:p>
    <w:p w14:paraId="45C42FB3"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sz w:val="28"/>
          <w:szCs w:val="28"/>
          <w:lang w:val="vi-VN"/>
        </w:rPr>
        <w:t>a) Có trình độ đào tạo đáp ứng được vị trí việc làm;</w:t>
      </w:r>
    </w:p>
    <w:p w14:paraId="1266CF88" w14:textId="77777777" w:rsidR="00EA07FE" w:rsidRPr="007D038B" w:rsidRDefault="00EA07FE" w:rsidP="00EA07FE">
      <w:pPr>
        <w:spacing w:before="120" w:after="120" w:line="320" w:lineRule="exact"/>
        <w:ind w:firstLine="709"/>
        <w:jc w:val="both"/>
        <w:rPr>
          <w:sz w:val="28"/>
          <w:szCs w:val="28"/>
          <w:lang w:val="vi-VN"/>
        </w:rPr>
      </w:pPr>
      <w:r w:rsidRPr="007D038B">
        <w:rPr>
          <w:rFonts w:eastAsia="Calibri"/>
          <w:sz w:val="28"/>
          <w:szCs w:val="28"/>
          <w:lang w:val="vi-VN"/>
        </w:rPr>
        <w:t xml:space="preserve">b) Hằng năm, được tham gia đầy đủ các khóa, lớp tập huấn, bồi dưỡng chuyên môn, nghiệp vụ theo </w:t>
      </w:r>
      <w:r w:rsidRPr="007D038B">
        <w:rPr>
          <w:sz w:val="28"/>
          <w:szCs w:val="28"/>
          <w:lang w:val="vi-VN"/>
        </w:rPr>
        <w:t>vị trí việc làm.</w:t>
      </w:r>
    </w:p>
    <w:p w14:paraId="0D343E4B" w14:textId="77777777" w:rsidR="00EA07FE" w:rsidRPr="007D038B" w:rsidRDefault="00EA07FE" w:rsidP="00EA07FE">
      <w:pPr>
        <w:spacing w:before="120" w:after="120" w:line="320" w:lineRule="exact"/>
        <w:ind w:firstLine="709"/>
        <w:jc w:val="both"/>
        <w:rPr>
          <w:rFonts w:eastAsia="Calibri"/>
          <w:bCs/>
          <w:sz w:val="28"/>
          <w:szCs w:val="28"/>
          <w:lang w:val="vi-VN"/>
        </w:rPr>
      </w:pPr>
      <w:r w:rsidRPr="00281F0D">
        <w:rPr>
          <w:sz w:val="28"/>
          <w:szCs w:val="28"/>
          <w:lang w:val="vi-VN"/>
        </w:rPr>
        <w:t>1.10.12</w:t>
      </w:r>
      <w:r w:rsidRPr="007D038B">
        <w:rPr>
          <w:rFonts w:eastAsia="Calibri"/>
          <w:bCs/>
          <w:sz w:val="28"/>
          <w:szCs w:val="28"/>
          <w:lang w:val="vi-VN"/>
        </w:rPr>
        <w:t xml:space="preserve">.4. Tiêu chí 2.4: </w:t>
      </w:r>
      <w:r w:rsidRPr="00281F0D">
        <w:rPr>
          <w:rFonts w:eastAsia="Calibri"/>
          <w:bCs/>
          <w:sz w:val="28"/>
          <w:szCs w:val="28"/>
          <w:lang w:val="vi-VN"/>
        </w:rPr>
        <w:t>Đối với h</w:t>
      </w:r>
      <w:r w:rsidRPr="007D038B">
        <w:rPr>
          <w:rFonts w:eastAsia="Calibri"/>
          <w:bCs/>
          <w:sz w:val="28"/>
          <w:szCs w:val="28"/>
          <w:lang w:val="vi-VN"/>
        </w:rPr>
        <w:t>ọc sinh</w:t>
      </w:r>
    </w:p>
    <w:p w14:paraId="28468B54"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t xml:space="preserve">Học sinh có thành tích trong học tập, rèn luyện có ảnh hưởng tích cực đến các hoạt động của lớp và nhà trường. </w:t>
      </w:r>
    </w:p>
    <w:p w14:paraId="355BE551" w14:textId="77777777" w:rsidR="00EA07FE" w:rsidRPr="007D038B" w:rsidRDefault="00EA07FE" w:rsidP="00EA07FE">
      <w:pPr>
        <w:spacing w:before="120" w:after="120" w:line="320" w:lineRule="exact"/>
        <w:ind w:firstLine="709"/>
        <w:jc w:val="both"/>
        <w:rPr>
          <w:rFonts w:eastAsia="Calibri"/>
          <w:sz w:val="28"/>
          <w:szCs w:val="28"/>
          <w:lang w:val="vi-VN"/>
        </w:rPr>
      </w:pPr>
      <w:r w:rsidRPr="00281F0D">
        <w:rPr>
          <w:sz w:val="28"/>
          <w:szCs w:val="28"/>
          <w:lang w:val="vi-VN"/>
        </w:rPr>
        <w:t>1.10.13</w:t>
      </w:r>
      <w:r w:rsidRPr="007D038B">
        <w:rPr>
          <w:rFonts w:eastAsia="Calibri"/>
          <w:bCs/>
          <w:sz w:val="28"/>
          <w:szCs w:val="28"/>
          <w:lang w:val="vi-VN"/>
        </w:rPr>
        <w:t>.</w:t>
      </w:r>
      <w:r w:rsidRPr="007D038B">
        <w:rPr>
          <w:rFonts w:eastAsia="Calibri"/>
          <w:b/>
          <w:bCs/>
          <w:sz w:val="28"/>
          <w:szCs w:val="28"/>
          <w:lang w:val="vi-VN"/>
        </w:rPr>
        <w:t xml:space="preserve"> Tiêu chuẩn 3: Cơ sở vật chất và thiết bị dạy học</w:t>
      </w:r>
    </w:p>
    <w:p w14:paraId="21791910" w14:textId="77777777" w:rsidR="00EA07FE" w:rsidRPr="007D038B" w:rsidRDefault="00EA07FE" w:rsidP="00EA07FE">
      <w:pPr>
        <w:spacing w:before="120" w:after="120" w:line="320" w:lineRule="exact"/>
        <w:ind w:firstLine="709"/>
        <w:jc w:val="both"/>
        <w:rPr>
          <w:rFonts w:eastAsia="Calibri"/>
          <w:sz w:val="28"/>
          <w:szCs w:val="28"/>
          <w:lang w:val="vi-VN"/>
        </w:rPr>
      </w:pPr>
      <w:r w:rsidRPr="00281F0D">
        <w:rPr>
          <w:sz w:val="28"/>
          <w:szCs w:val="28"/>
          <w:lang w:val="vi-VN"/>
        </w:rPr>
        <w:t>1.10.13</w:t>
      </w:r>
      <w:r w:rsidRPr="007D038B">
        <w:rPr>
          <w:rFonts w:eastAsia="Calibri"/>
          <w:bCs/>
          <w:sz w:val="28"/>
          <w:szCs w:val="28"/>
          <w:lang w:val="vi-VN"/>
        </w:rPr>
        <w:t>.</w:t>
      </w:r>
      <w:r w:rsidRPr="007D038B">
        <w:rPr>
          <w:rFonts w:eastAsia="Calibri"/>
          <w:sz w:val="28"/>
          <w:szCs w:val="28"/>
          <w:lang w:val="vi-VN"/>
        </w:rPr>
        <w:t>1. Tiêu chí 3.1: Khuôn viên, sân chơi, sân tập</w:t>
      </w:r>
    </w:p>
    <w:p w14:paraId="3DC33CFA" w14:textId="77777777" w:rsidR="00EA07FE" w:rsidRPr="007D038B" w:rsidRDefault="00EA07FE" w:rsidP="00EA07FE">
      <w:pPr>
        <w:spacing w:before="120" w:after="120" w:line="320" w:lineRule="exact"/>
        <w:ind w:firstLine="709"/>
        <w:jc w:val="both"/>
        <w:rPr>
          <w:spacing w:val="6"/>
          <w:sz w:val="28"/>
          <w:szCs w:val="28"/>
          <w:lang w:val="vi-VN"/>
        </w:rPr>
      </w:pPr>
      <w:r w:rsidRPr="007D038B">
        <w:rPr>
          <w:spacing w:val="6"/>
          <w:sz w:val="28"/>
          <w:szCs w:val="28"/>
          <w:lang w:val="vi-VN"/>
        </w:rPr>
        <w:t>Sân chơi, sân tập bằng phẳng, có cây bóng mát, có đồ chơi, thiết bị vận động.</w:t>
      </w:r>
    </w:p>
    <w:p w14:paraId="06070536" w14:textId="77777777" w:rsidR="00EA07FE" w:rsidRPr="007D038B" w:rsidRDefault="00EA07FE" w:rsidP="00EA07FE">
      <w:pPr>
        <w:spacing w:before="120" w:after="120" w:line="320" w:lineRule="exact"/>
        <w:ind w:firstLine="709"/>
        <w:jc w:val="both"/>
        <w:rPr>
          <w:rFonts w:eastAsia="Calibri"/>
          <w:sz w:val="28"/>
          <w:szCs w:val="28"/>
          <w:lang w:val="vi-VN"/>
        </w:rPr>
      </w:pPr>
      <w:r w:rsidRPr="00281F0D">
        <w:rPr>
          <w:sz w:val="28"/>
          <w:szCs w:val="28"/>
          <w:lang w:val="vi-VN"/>
        </w:rPr>
        <w:t>1.10.13</w:t>
      </w:r>
      <w:r w:rsidRPr="007D038B">
        <w:rPr>
          <w:rFonts w:eastAsia="Calibri"/>
          <w:bCs/>
          <w:sz w:val="28"/>
          <w:szCs w:val="28"/>
          <w:lang w:val="vi-VN"/>
        </w:rPr>
        <w:t>.</w:t>
      </w:r>
      <w:r w:rsidRPr="007D038B">
        <w:rPr>
          <w:rFonts w:eastAsia="Calibri"/>
          <w:sz w:val="28"/>
          <w:szCs w:val="28"/>
          <w:lang w:val="vi-VN"/>
        </w:rPr>
        <w:t>2. Tiêu chí 3.2: Phòng học</w:t>
      </w:r>
    </w:p>
    <w:p w14:paraId="565F998B" w14:textId="77777777" w:rsidR="00EA07FE" w:rsidRPr="007D038B" w:rsidRDefault="00EA07FE" w:rsidP="00EA07FE">
      <w:pPr>
        <w:spacing w:before="120" w:after="120" w:line="320" w:lineRule="exact"/>
        <w:ind w:firstLine="709"/>
        <w:jc w:val="both"/>
        <w:rPr>
          <w:spacing w:val="-4"/>
          <w:sz w:val="28"/>
          <w:szCs w:val="28"/>
          <w:lang w:val="vi-VN"/>
        </w:rPr>
      </w:pPr>
      <w:r w:rsidRPr="007D038B">
        <w:rPr>
          <w:spacing w:val="-4"/>
          <w:sz w:val="28"/>
          <w:szCs w:val="28"/>
          <w:lang w:val="vi-VN"/>
        </w:rPr>
        <w:t xml:space="preserve">Có các phòng riêng biệt để dạy các môn âm nhạc, mỹ thuật, khoa học và ngoại ngữ; có phòng để hỗ trợ cho học sinh có </w:t>
      </w:r>
      <w:r w:rsidRPr="007D038B">
        <w:rPr>
          <w:rFonts w:eastAsia="Calibri"/>
          <w:sz w:val="28"/>
          <w:szCs w:val="28"/>
          <w:lang w:val="vi-VN"/>
        </w:rPr>
        <w:t>hoàn cảnh khó khăn,</w:t>
      </w:r>
      <w:r w:rsidRPr="00281F0D">
        <w:rPr>
          <w:rFonts w:eastAsia="Calibri"/>
          <w:sz w:val="28"/>
          <w:szCs w:val="28"/>
          <w:lang w:val="vi-VN"/>
        </w:rPr>
        <w:t xml:space="preserve"> </w:t>
      </w:r>
      <w:r w:rsidRPr="007D038B">
        <w:rPr>
          <w:rFonts w:eastAsia="Calibri"/>
          <w:sz w:val="28"/>
          <w:szCs w:val="28"/>
          <w:lang w:val="vi-VN"/>
        </w:rPr>
        <w:t>học sinh có năng khiếu</w:t>
      </w:r>
      <w:r w:rsidRPr="007D038B">
        <w:rPr>
          <w:spacing w:val="-4"/>
          <w:sz w:val="28"/>
          <w:szCs w:val="28"/>
          <w:lang w:val="vi-VN"/>
        </w:rPr>
        <w:t xml:space="preserve"> (nếu có).</w:t>
      </w:r>
    </w:p>
    <w:p w14:paraId="2C925ACA" w14:textId="77777777" w:rsidR="00EA07FE" w:rsidRPr="007D038B" w:rsidRDefault="00EA07FE" w:rsidP="00EA07FE">
      <w:pPr>
        <w:spacing w:before="120" w:after="120" w:line="320" w:lineRule="exact"/>
        <w:ind w:firstLine="709"/>
        <w:jc w:val="both"/>
        <w:rPr>
          <w:rFonts w:eastAsia="Calibri"/>
          <w:sz w:val="28"/>
          <w:szCs w:val="28"/>
          <w:lang w:val="vi-VN"/>
        </w:rPr>
      </w:pPr>
      <w:r w:rsidRPr="00281F0D">
        <w:rPr>
          <w:sz w:val="28"/>
          <w:szCs w:val="28"/>
          <w:lang w:val="vi-VN"/>
        </w:rPr>
        <w:t>1.10.13</w:t>
      </w:r>
      <w:r w:rsidRPr="007D038B">
        <w:rPr>
          <w:rFonts w:eastAsia="Calibri"/>
          <w:bCs/>
          <w:sz w:val="28"/>
          <w:szCs w:val="28"/>
          <w:lang w:val="vi-VN"/>
        </w:rPr>
        <w:t>.</w:t>
      </w:r>
      <w:r w:rsidRPr="007D038B">
        <w:rPr>
          <w:rFonts w:eastAsia="Calibri"/>
          <w:sz w:val="28"/>
          <w:szCs w:val="28"/>
          <w:lang w:val="vi-VN"/>
        </w:rPr>
        <w:t>3. Tiêu chí 3.3: Khối phòng phục vụ học tập và khối phòng hành chính - quản trị</w:t>
      </w:r>
    </w:p>
    <w:p w14:paraId="05B1C370" w14:textId="77777777" w:rsidR="00EA07FE" w:rsidRPr="007D038B" w:rsidRDefault="00EA07FE" w:rsidP="00EA07FE">
      <w:pPr>
        <w:spacing w:before="120" w:after="120" w:line="320" w:lineRule="exact"/>
        <w:ind w:firstLine="709"/>
        <w:jc w:val="both"/>
        <w:rPr>
          <w:spacing w:val="6"/>
          <w:sz w:val="28"/>
          <w:szCs w:val="28"/>
          <w:lang w:val="vi-VN"/>
        </w:rPr>
      </w:pPr>
      <w:r w:rsidRPr="007D038B">
        <w:rPr>
          <w:rFonts w:eastAsia="Calibri"/>
          <w:spacing w:val="6"/>
          <w:sz w:val="28"/>
          <w:szCs w:val="28"/>
          <w:lang w:val="vi-VN"/>
        </w:rPr>
        <w:t xml:space="preserve">Khối phòng phục vụ học tập, phòng hành chính - quản trị có đầy đủ các thiết bị, </w:t>
      </w:r>
      <w:r w:rsidRPr="007D038B">
        <w:rPr>
          <w:spacing w:val="6"/>
          <w:sz w:val="28"/>
          <w:szCs w:val="28"/>
          <w:lang w:val="vi-VN"/>
        </w:rPr>
        <w:t xml:space="preserve">được sắp xếp hợp lý, khoa học và hỗ trợ hiệu quả các hoạt động nhà trường. </w:t>
      </w:r>
    </w:p>
    <w:p w14:paraId="0FA3612E" w14:textId="77777777" w:rsidR="00EA07FE" w:rsidRPr="007D038B" w:rsidRDefault="00EA07FE" w:rsidP="00EA07FE">
      <w:pPr>
        <w:tabs>
          <w:tab w:val="left" w:pos="3966"/>
        </w:tabs>
        <w:spacing w:before="120" w:after="120" w:line="320" w:lineRule="exact"/>
        <w:ind w:firstLine="709"/>
        <w:jc w:val="both"/>
        <w:rPr>
          <w:sz w:val="28"/>
          <w:szCs w:val="28"/>
          <w:lang w:val="vi-VN"/>
        </w:rPr>
      </w:pPr>
      <w:r w:rsidRPr="00281F0D">
        <w:rPr>
          <w:sz w:val="28"/>
          <w:szCs w:val="28"/>
          <w:lang w:val="vi-VN"/>
        </w:rPr>
        <w:t>1.10.13</w:t>
      </w:r>
      <w:r w:rsidRPr="007D038B">
        <w:rPr>
          <w:rFonts w:eastAsia="Calibri"/>
          <w:bCs/>
          <w:sz w:val="28"/>
          <w:szCs w:val="28"/>
          <w:lang w:val="vi-VN"/>
        </w:rPr>
        <w:t>.</w:t>
      </w:r>
      <w:r w:rsidRPr="007D038B">
        <w:rPr>
          <w:sz w:val="28"/>
          <w:szCs w:val="28"/>
          <w:lang w:val="vi-VN"/>
        </w:rPr>
        <w:t>4. Tiêu chí 3.5: Thiết bị</w:t>
      </w:r>
      <w:r w:rsidRPr="007D038B">
        <w:rPr>
          <w:sz w:val="28"/>
          <w:szCs w:val="28"/>
          <w:lang w:val="vi-VN"/>
        </w:rPr>
        <w:tab/>
      </w:r>
    </w:p>
    <w:p w14:paraId="09D3CBC0" w14:textId="77777777" w:rsidR="00EA07FE" w:rsidRPr="007D038B" w:rsidRDefault="00EA07FE" w:rsidP="00EA07FE">
      <w:pPr>
        <w:spacing w:before="120" w:after="120" w:line="320" w:lineRule="exact"/>
        <w:ind w:firstLine="709"/>
        <w:jc w:val="both"/>
        <w:rPr>
          <w:sz w:val="28"/>
          <w:szCs w:val="28"/>
          <w:lang w:val="vi-VN"/>
        </w:rPr>
      </w:pPr>
      <w:r w:rsidRPr="007D038B">
        <w:rPr>
          <w:sz w:val="28"/>
          <w:szCs w:val="28"/>
          <w:lang w:val="vi-VN"/>
        </w:rPr>
        <w:t xml:space="preserve">Thiết bị dạy học, thiết bị dạy học tự làm được khai thác, sử dụng hiệu quả </w:t>
      </w:r>
      <w:r w:rsidRPr="007D038B">
        <w:rPr>
          <w:spacing w:val="-4"/>
          <w:sz w:val="28"/>
          <w:szCs w:val="28"/>
          <w:lang w:val="vi-VN"/>
        </w:rPr>
        <w:t>đáp ứng yêu cầu đổi mới nội dung phương pháp dạy học và</w:t>
      </w:r>
      <w:r w:rsidRPr="007D038B">
        <w:rPr>
          <w:sz w:val="28"/>
          <w:szCs w:val="28"/>
          <w:lang w:val="vi-VN"/>
        </w:rPr>
        <w:t xml:space="preserve"> nâng cao chất lượng giáo dục của nhà trường.</w:t>
      </w:r>
    </w:p>
    <w:p w14:paraId="1D3C3468" w14:textId="77777777" w:rsidR="00EA07FE" w:rsidRPr="007D038B" w:rsidRDefault="00EA07FE" w:rsidP="00EA07FE">
      <w:pPr>
        <w:spacing w:before="120" w:after="120" w:line="320" w:lineRule="exact"/>
        <w:ind w:firstLine="709"/>
        <w:jc w:val="both"/>
        <w:rPr>
          <w:rFonts w:eastAsia="Calibri"/>
          <w:sz w:val="28"/>
          <w:szCs w:val="28"/>
          <w:lang w:val="vi-VN"/>
        </w:rPr>
      </w:pPr>
      <w:r w:rsidRPr="00281F0D">
        <w:rPr>
          <w:sz w:val="28"/>
          <w:szCs w:val="28"/>
          <w:lang w:val="vi-VN"/>
        </w:rPr>
        <w:t>1.10.13</w:t>
      </w:r>
      <w:r w:rsidRPr="007D038B">
        <w:rPr>
          <w:rFonts w:eastAsia="Calibri"/>
          <w:bCs/>
          <w:sz w:val="28"/>
          <w:szCs w:val="28"/>
          <w:lang w:val="vi-VN"/>
        </w:rPr>
        <w:t>.</w:t>
      </w:r>
      <w:r w:rsidRPr="007D038B">
        <w:rPr>
          <w:rFonts w:eastAsia="Calibri"/>
          <w:sz w:val="28"/>
          <w:szCs w:val="28"/>
          <w:lang w:val="vi-VN"/>
        </w:rPr>
        <w:t>5. Tiêu chí 3.6: Thư viện</w:t>
      </w:r>
    </w:p>
    <w:p w14:paraId="29B34157" w14:textId="77777777" w:rsidR="00EA07FE" w:rsidRPr="007D038B" w:rsidRDefault="00EA07FE" w:rsidP="00EA07FE">
      <w:pPr>
        <w:spacing w:before="120" w:after="120" w:line="320" w:lineRule="exact"/>
        <w:ind w:firstLine="709"/>
        <w:jc w:val="both"/>
        <w:rPr>
          <w:rFonts w:eastAsia="Calibri"/>
          <w:spacing w:val="-4"/>
          <w:sz w:val="28"/>
          <w:szCs w:val="28"/>
          <w:lang w:val="vi-VN"/>
        </w:rPr>
      </w:pPr>
      <w:r w:rsidRPr="007D038B">
        <w:rPr>
          <w:rFonts w:eastAsia="Calibri"/>
          <w:spacing w:val="-4"/>
          <w:sz w:val="28"/>
          <w:szCs w:val="28"/>
          <w:lang w:val="vi-VN"/>
        </w:rPr>
        <w:lastRenderedPageBreak/>
        <w:t>Thư viện của nhà trường đạt Thư viện trường học tiên tiến trở lên; hệ thống máy tính của thư viện được kết nối Internet đáp ứng nhu cầu nghiên cứu, hoạt động dạy học, các hoạt động khác của cán bộ quản lý, giáo viên, nhân viên và học sinh.</w:t>
      </w:r>
    </w:p>
    <w:p w14:paraId="5CDE6BFD" w14:textId="77777777" w:rsidR="00EA07FE" w:rsidRPr="007D038B" w:rsidRDefault="00EA07FE" w:rsidP="00EA07FE">
      <w:pPr>
        <w:spacing w:before="120" w:after="120" w:line="320" w:lineRule="exact"/>
        <w:ind w:firstLine="709"/>
        <w:jc w:val="both"/>
        <w:outlineLvl w:val="0"/>
        <w:rPr>
          <w:rFonts w:eastAsia="Calibri"/>
          <w:b/>
          <w:bCs/>
          <w:sz w:val="28"/>
          <w:szCs w:val="28"/>
          <w:lang w:val="vi-VN"/>
        </w:rPr>
      </w:pPr>
      <w:r w:rsidRPr="00281F0D">
        <w:rPr>
          <w:sz w:val="28"/>
          <w:szCs w:val="28"/>
          <w:lang w:val="vi-VN"/>
        </w:rPr>
        <w:t>1.10.14</w:t>
      </w:r>
      <w:r w:rsidRPr="007D038B">
        <w:rPr>
          <w:rFonts w:eastAsia="Calibri"/>
          <w:bCs/>
          <w:sz w:val="28"/>
          <w:szCs w:val="28"/>
          <w:lang w:val="vi-VN"/>
        </w:rPr>
        <w:t>.</w:t>
      </w:r>
      <w:r w:rsidRPr="007D038B">
        <w:rPr>
          <w:rFonts w:eastAsia="Calibri"/>
          <w:b/>
          <w:bCs/>
          <w:sz w:val="28"/>
          <w:szCs w:val="28"/>
          <w:lang w:val="vi-VN"/>
        </w:rPr>
        <w:t xml:space="preserve"> Tiêu chuẩn 4: Quan hệ giữa nhà trường, gia đình và xã hội</w:t>
      </w:r>
    </w:p>
    <w:p w14:paraId="5BE1AA64" w14:textId="77777777" w:rsidR="00EA07FE" w:rsidRPr="007D038B" w:rsidRDefault="00EA07FE" w:rsidP="00EA07FE">
      <w:pPr>
        <w:spacing w:before="120" w:after="120" w:line="320" w:lineRule="exact"/>
        <w:ind w:firstLine="709"/>
        <w:jc w:val="both"/>
        <w:rPr>
          <w:sz w:val="28"/>
          <w:szCs w:val="28"/>
          <w:lang w:val="vi-VN"/>
        </w:rPr>
      </w:pPr>
      <w:r w:rsidRPr="00281F0D">
        <w:rPr>
          <w:sz w:val="28"/>
          <w:szCs w:val="28"/>
          <w:lang w:val="vi-VN"/>
        </w:rPr>
        <w:t>1.10.14</w:t>
      </w:r>
      <w:r w:rsidRPr="007D038B">
        <w:rPr>
          <w:rFonts w:eastAsia="Calibri"/>
          <w:bCs/>
          <w:sz w:val="28"/>
          <w:szCs w:val="28"/>
          <w:lang w:val="vi-VN"/>
        </w:rPr>
        <w:t>.</w:t>
      </w:r>
      <w:r w:rsidRPr="007D038B">
        <w:rPr>
          <w:sz w:val="28"/>
          <w:szCs w:val="28"/>
          <w:lang w:val="vi-VN"/>
        </w:rPr>
        <w:t>1. Tiêu chí 4.1: Ban đại diện cha mẹ học sinh</w:t>
      </w:r>
    </w:p>
    <w:p w14:paraId="7B52A43A" w14:textId="77777777" w:rsidR="00EA07FE" w:rsidRPr="007D038B" w:rsidRDefault="00EA07FE" w:rsidP="00EA07FE">
      <w:pPr>
        <w:spacing w:before="120" w:after="120" w:line="320" w:lineRule="exact"/>
        <w:ind w:firstLine="709"/>
        <w:jc w:val="both"/>
        <w:rPr>
          <w:sz w:val="28"/>
          <w:szCs w:val="28"/>
          <w:lang w:val="vi-VN"/>
        </w:rPr>
      </w:pPr>
      <w:r w:rsidRPr="007D038B">
        <w:rPr>
          <w:sz w:val="28"/>
          <w:szCs w:val="28"/>
          <w:lang w:val="vi-VN"/>
        </w:rPr>
        <w:t xml:space="preserve">Phối hợp có hiệu quả với nhà trường, xã hội trong việc </w:t>
      </w:r>
      <w:r w:rsidRPr="00281F0D">
        <w:rPr>
          <w:sz w:val="28"/>
          <w:szCs w:val="28"/>
          <w:lang w:val="vi-VN"/>
        </w:rPr>
        <w:t xml:space="preserve">thực hiện các nhiệm vụ theo quy định của Điều lệ </w:t>
      </w:r>
      <w:r w:rsidRPr="007D038B">
        <w:rPr>
          <w:sz w:val="28"/>
          <w:szCs w:val="28"/>
          <w:lang w:val="vi-VN"/>
        </w:rPr>
        <w:t>Ban đại diện cha mẹ học sinh.</w:t>
      </w:r>
    </w:p>
    <w:p w14:paraId="2C734679" w14:textId="77777777" w:rsidR="00EA07FE" w:rsidRPr="007D038B" w:rsidRDefault="00EA07FE" w:rsidP="00EA07FE">
      <w:pPr>
        <w:spacing w:before="120" w:after="120" w:line="320" w:lineRule="exact"/>
        <w:ind w:firstLine="709"/>
        <w:jc w:val="both"/>
        <w:rPr>
          <w:rFonts w:eastAsia="Calibri"/>
          <w:sz w:val="28"/>
          <w:szCs w:val="28"/>
          <w:lang w:val="vi-VN"/>
        </w:rPr>
      </w:pPr>
      <w:r w:rsidRPr="00281F0D">
        <w:rPr>
          <w:sz w:val="28"/>
          <w:szCs w:val="28"/>
          <w:lang w:val="vi-VN"/>
        </w:rPr>
        <w:t>1.10.14</w:t>
      </w:r>
      <w:r w:rsidRPr="007D038B">
        <w:rPr>
          <w:rFonts w:eastAsia="Calibri"/>
          <w:bCs/>
          <w:sz w:val="28"/>
          <w:szCs w:val="28"/>
          <w:lang w:val="vi-VN"/>
        </w:rPr>
        <w:t>.</w:t>
      </w:r>
      <w:r w:rsidRPr="007D038B">
        <w:rPr>
          <w:rFonts w:eastAsia="Calibri"/>
          <w:sz w:val="28"/>
          <w:szCs w:val="28"/>
          <w:lang w:val="vi-VN"/>
        </w:rPr>
        <w:t>2. Tiêu chí 4.2: Công tác tham mưu cấp ủy Đảng, chính quyền và phối hợp với các tổ chức, cá nhân của nhà trường</w:t>
      </w:r>
    </w:p>
    <w:p w14:paraId="5D635E1B" w14:textId="77777777" w:rsidR="00EA07FE" w:rsidRPr="007D038B" w:rsidRDefault="00EA07FE" w:rsidP="00EA07FE">
      <w:pPr>
        <w:spacing w:before="120" w:after="120" w:line="320" w:lineRule="exact"/>
        <w:ind w:firstLine="709"/>
        <w:jc w:val="both"/>
        <w:rPr>
          <w:spacing w:val="8"/>
          <w:sz w:val="28"/>
          <w:szCs w:val="28"/>
          <w:lang w:val="vi-VN"/>
        </w:rPr>
      </w:pPr>
      <w:r w:rsidRPr="007D038B">
        <w:rPr>
          <w:sz w:val="28"/>
          <w:szCs w:val="28"/>
          <w:lang w:val="vi-VN"/>
        </w:rPr>
        <w:t xml:space="preserve">Tham mưu cấp ủy Đảng, chính quyền </w:t>
      </w:r>
      <w:r w:rsidRPr="00281F0D">
        <w:rPr>
          <w:sz w:val="28"/>
          <w:szCs w:val="28"/>
          <w:lang w:val="vi-VN"/>
        </w:rPr>
        <w:t xml:space="preserve">và phối hợp có hiệu quả với </w:t>
      </w:r>
      <w:r w:rsidRPr="007D038B">
        <w:rPr>
          <w:rFonts w:eastAsia="Calibri"/>
          <w:sz w:val="28"/>
          <w:szCs w:val="28"/>
          <w:lang w:val="vi-VN"/>
        </w:rPr>
        <w:t>các tổ chức, cá nhân</w:t>
      </w:r>
      <w:r w:rsidRPr="00281F0D">
        <w:rPr>
          <w:sz w:val="28"/>
          <w:szCs w:val="28"/>
          <w:lang w:val="vi-VN"/>
        </w:rPr>
        <w:t xml:space="preserve"> x</w:t>
      </w:r>
      <w:r w:rsidRPr="007D038B">
        <w:rPr>
          <w:spacing w:val="8"/>
          <w:sz w:val="28"/>
          <w:szCs w:val="28"/>
          <w:lang w:val="vi-VN"/>
        </w:rPr>
        <w:t>ây dựng nhà trường trở thành trung tâm văn hóa, giáo dục của địa phương.</w:t>
      </w:r>
    </w:p>
    <w:p w14:paraId="481E1CF5" w14:textId="77777777" w:rsidR="00EA07FE" w:rsidRPr="007D038B" w:rsidRDefault="00EA07FE" w:rsidP="00EA07FE">
      <w:pPr>
        <w:spacing w:before="120" w:after="120" w:line="320" w:lineRule="exact"/>
        <w:ind w:firstLine="709"/>
        <w:rPr>
          <w:rFonts w:eastAsia="Calibri"/>
          <w:b/>
          <w:bCs/>
          <w:sz w:val="28"/>
          <w:szCs w:val="28"/>
          <w:lang w:val="vi-VN"/>
        </w:rPr>
      </w:pPr>
      <w:r w:rsidRPr="00281F0D">
        <w:rPr>
          <w:sz w:val="28"/>
          <w:szCs w:val="28"/>
          <w:lang w:val="vi-VN"/>
        </w:rPr>
        <w:t>1.10.15</w:t>
      </w:r>
      <w:r w:rsidRPr="007D038B">
        <w:rPr>
          <w:rFonts w:eastAsia="Calibri"/>
          <w:bCs/>
          <w:sz w:val="28"/>
          <w:szCs w:val="28"/>
          <w:lang w:val="vi-VN"/>
        </w:rPr>
        <w:t>.</w:t>
      </w:r>
      <w:r w:rsidRPr="007D038B">
        <w:rPr>
          <w:rFonts w:eastAsia="Calibri"/>
          <w:b/>
          <w:bCs/>
          <w:sz w:val="28"/>
          <w:szCs w:val="28"/>
          <w:lang w:val="vi-VN"/>
        </w:rPr>
        <w:t xml:space="preserve"> Tiêu chuẩn 5: Hoạt động giáo dục và kết quả giáo dục</w:t>
      </w:r>
    </w:p>
    <w:p w14:paraId="4649B31A" w14:textId="77777777" w:rsidR="00EA07FE" w:rsidRPr="007D038B" w:rsidRDefault="00EA07FE" w:rsidP="00EA07FE">
      <w:pPr>
        <w:spacing w:before="120" w:after="120" w:line="320" w:lineRule="exact"/>
        <w:ind w:firstLine="709"/>
        <w:jc w:val="both"/>
        <w:rPr>
          <w:rFonts w:eastAsia="Calibri"/>
          <w:sz w:val="28"/>
          <w:szCs w:val="28"/>
          <w:lang w:val="vi-VN"/>
        </w:rPr>
      </w:pPr>
      <w:r w:rsidRPr="00281F0D">
        <w:rPr>
          <w:sz w:val="28"/>
          <w:szCs w:val="28"/>
          <w:lang w:val="vi-VN"/>
        </w:rPr>
        <w:t>1.10.15</w:t>
      </w:r>
      <w:r w:rsidRPr="007D038B">
        <w:rPr>
          <w:rFonts w:eastAsia="Calibri"/>
          <w:bCs/>
          <w:sz w:val="28"/>
          <w:szCs w:val="28"/>
          <w:lang w:val="vi-VN"/>
        </w:rPr>
        <w:t>.</w:t>
      </w:r>
      <w:r w:rsidRPr="007D038B">
        <w:rPr>
          <w:rFonts w:eastAsia="Calibri"/>
          <w:sz w:val="28"/>
          <w:szCs w:val="28"/>
          <w:lang w:val="vi-VN"/>
        </w:rPr>
        <w:t xml:space="preserve">1. Tiêu chí 5.2: Thực hiện Chương trình giáo dục phổ thông cấp tiểu học </w:t>
      </w:r>
    </w:p>
    <w:p w14:paraId="1468CCF5" w14:textId="77777777" w:rsidR="00EA07FE" w:rsidRPr="007D038B" w:rsidRDefault="00EA07FE" w:rsidP="00EA07FE">
      <w:pPr>
        <w:spacing w:before="120" w:after="120" w:line="320" w:lineRule="exact"/>
        <w:ind w:firstLine="720"/>
        <w:jc w:val="both"/>
        <w:rPr>
          <w:sz w:val="28"/>
          <w:szCs w:val="28"/>
          <w:lang w:val="vi-VN"/>
        </w:rPr>
      </w:pPr>
      <w:r w:rsidRPr="007D038B">
        <w:rPr>
          <w:sz w:val="28"/>
          <w:szCs w:val="28"/>
          <w:lang w:val="vi-VN"/>
        </w:rPr>
        <w:t>Hằng năm, rà soát, phân tích, đánh giá hiệu quả và tác động của các biện pháp, giải pháp tổ chức các hoạt động giáo dục nhằm nâng cao chất lượng dạy học của giáo viên, học sinh.</w:t>
      </w:r>
    </w:p>
    <w:p w14:paraId="138B84AF" w14:textId="77777777" w:rsidR="00EA07FE" w:rsidRPr="007D038B" w:rsidRDefault="00EA07FE" w:rsidP="00EA07FE">
      <w:pPr>
        <w:widowControl w:val="0"/>
        <w:spacing w:before="120" w:after="120" w:line="320" w:lineRule="exact"/>
        <w:ind w:firstLine="709"/>
        <w:jc w:val="both"/>
        <w:rPr>
          <w:rFonts w:eastAsia="Calibri"/>
          <w:sz w:val="28"/>
          <w:szCs w:val="28"/>
          <w:lang w:val="vi-VN"/>
        </w:rPr>
      </w:pPr>
      <w:r w:rsidRPr="00281F0D">
        <w:rPr>
          <w:sz w:val="28"/>
          <w:szCs w:val="28"/>
          <w:lang w:val="vi-VN"/>
        </w:rPr>
        <w:t>1.10.15</w:t>
      </w:r>
      <w:r w:rsidRPr="007D038B">
        <w:rPr>
          <w:rFonts w:eastAsia="Calibri"/>
          <w:bCs/>
          <w:sz w:val="28"/>
          <w:szCs w:val="28"/>
          <w:lang w:val="vi-VN"/>
        </w:rPr>
        <w:t>.</w:t>
      </w:r>
      <w:r w:rsidRPr="007D038B">
        <w:rPr>
          <w:rFonts w:eastAsia="Calibri"/>
          <w:sz w:val="28"/>
          <w:szCs w:val="28"/>
          <w:lang w:val="vi-VN"/>
        </w:rPr>
        <w:t>2. Tiêu chí 5.3: Thực hiện các hoạt động giáo dục khác</w:t>
      </w:r>
    </w:p>
    <w:p w14:paraId="6A6DF175" w14:textId="77777777" w:rsidR="00EA07FE" w:rsidRPr="007D038B" w:rsidRDefault="00EA07FE" w:rsidP="00EA07FE">
      <w:pPr>
        <w:widowControl w:val="0"/>
        <w:spacing w:before="120" w:after="120" w:line="320" w:lineRule="exact"/>
        <w:ind w:firstLine="709"/>
        <w:jc w:val="both"/>
        <w:rPr>
          <w:rFonts w:eastAsia="Calibri"/>
          <w:spacing w:val="4"/>
          <w:sz w:val="28"/>
          <w:szCs w:val="28"/>
          <w:lang w:val="vi-VN"/>
        </w:rPr>
      </w:pPr>
      <w:r w:rsidRPr="007D038B">
        <w:rPr>
          <w:rFonts w:eastAsia="Calibri"/>
          <w:spacing w:val="4"/>
          <w:sz w:val="28"/>
          <w:szCs w:val="28"/>
          <w:lang w:val="vi-VN"/>
        </w:rPr>
        <w:t xml:space="preserve">Nội dung và hình thức tổ chức các hoạt động phân hóa theo nhu cầu, năng lực sở trường của học sinh. </w:t>
      </w:r>
    </w:p>
    <w:p w14:paraId="16D50513" w14:textId="77777777" w:rsidR="00EA07FE" w:rsidRPr="007D038B" w:rsidRDefault="00EA07FE" w:rsidP="00EA07FE">
      <w:pPr>
        <w:spacing w:before="120" w:after="120" w:line="320" w:lineRule="exact"/>
        <w:ind w:firstLine="709"/>
        <w:rPr>
          <w:sz w:val="28"/>
          <w:szCs w:val="28"/>
          <w:lang w:val="vi-VN"/>
        </w:rPr>
      </w:pPr>
      <w:r w:rsidRPr="00281F0D">
        <w:rPr>
          <w:sz w:val="28"/>
          <w:szCs w:val="28"/>
          <w:lang w:val="vi-VN"/>
        </w:rPr>
        <w:t>1.10.15</w:t>
      </w:r>
      <w:r w:rsidRPr="007D038B">
        <w:rPr>
          <w:rFonts w:eastAsia="Calibri"/>
          <w:bCs/>
          <w:sz w:val="28"/>
          <w:szCs w:val="28"/>
          <w:lang w:val="vi-VN"/>
        </w:rPr>
        <w:t>.</w:t>
      </w:r>
      <w:r w:rsidRPr="007D038B">
        <w:rPr>
          <w:rFonts w:eastAsia="Calibri"/>
          <w:sz w:val="28"/>
          <w:szCs w:val="28"/>
          <w:lang w:val="vi-VN"/>
        </w:rPr>
        <w:t>3. Tiêu chí 5.4: Công tác phổ cập giáo dục</w:t>
      </w:r>
      <w:r w:rsidRPr="007D038B">
        <w:rPr>
          <w:sz w:val="28"/>
          <w:szCs w:val="28"/>
          <w:lang w:val="vi-VN"/>
        </w:rPr>
        <w:t xml:space="preserve"> tiểu học</w:t>
      </w:r>
    </w:p>
    <w:p w14:paraId="05306F24" w14:textId="77777777" w:rsidR="00EA07FE" w:rsidRPr="007D038B" w:rsidRDefault="00EA07FE" w:rsidP="00EA07FE">
      <w:pPr>
        <w:spacing w:before="120" w:after="120" w:line="320" w:lineRule="exact"/>
        <w:ind w:firstLine="709"/>
        <w:jc w:val="both"/>
        <w:rPr>
          <w:rFonts w:eastAsia="Calibri"/>
          <w:spacing w:val="4"/>
          <w:sz w:val="28"/>
          <w:szCs w:val="28"/>
          <w:lang w:val="vi-VN"/>
        </w:rPr>
      </w:pPr>
      <w:r w:rsidRPr="007D038B">
        <w:rPr>
          <w:spacing w:val="4"/>
          <w:sz w:val="28"/>
          <w:szCs w:val="28"/>
          <w:lang w:val="vi-VN"/>
        </w:rPr>
        <w:t xml:space="preserve"> </w:t>
      </w:r>
      <w:r w:rsidRPr="007D038B">
        <w:rPr>
          <w:rFonts w:eastAsia="Calibri"/>
          <w:spacing w:val="4"/>
          <w:sz w:val="28"/>
          <w:szCs w:val="28"/>
          <w:lang w:val="vi-VN"/>
        </w:rPr>
        <w:t>Trong địa bàn tuyển sinh của trường tỷ lệ trẻ 6 tuổi vào lớp 1 đạt ít nhất 98%.</w:t>
      </w:r>
    </w:p>
    <w:p w14:paraId="2E246543" w14:textId="77777777" w:rsidR="00EA07FE" w:rsidRPr="007D038B" w:rsidRDefault="00EA07FE" w:rsidP="00EA07FE">
      <w:pPr>
        <w:spacing w:before="120" w:after="120" w:line="320" w:lineRule="exact"/>
        <w:ind w:firstLine="709"/>
        <w:jc w:val="both"/>
        <w:rPr>
          <w:rFonts w:eastAsia="Calibri"/>
          <w:sz w:val="28"/>
          <w:szCs w:val="28"/>
          <w:lang w:val="vi-VN"/>
        </w:rPr>
      </w:pPr>
      <w:r w:rsidRPr="00281F0D">
        <w:rPr>
          <w:sz w:val="28"/>
          <w:szCs w:val="28"/>
          <w:lang w:val="vi-VN"/>
        </w:rPr>
        <w:t>1.10.15</w:t>
      </w:r>
      <w:r w:rsidRPr="007D038B">
        <w:rPr>
          <w:rFonts w:eastAsia="Calibri"/>
          <w:bCs/>
          <w:sz w:val="28"/>
          <w:szCs w:val="28"/>
          <w:lang w:val="vi-VN"/>
        </w:rPr>
        <w:t>.</w:t>
      </w:r>
      <w:r w:rsidRPr="007D038B">
        <w:rPr>
          <w:rFonts w:eastAsia="Calibri"/>
          <w:sz w:val="28"/>
          <w:szCs w:val="28"/>
          <w:lang w:val="vi-VN"/>
        </w:rPr>
        <w:t>4. Tiêu chí 5.5: Kết quả giáo dục</w:t>
      </w:r>
    </w:p>
    <w:p w14:paraId="454D831F" w14:textId="77777777" w:rsidR="00EA07FE" w:rsidRPr="007D038B" w:rsidRDefault="00EA07FE" w:rsidP="00EA07FE">
      <w:pPr>
        <w:spacing w:before="120" w:after="120" w:line="320" w:lineRule="exact"/>
        <w:ind w:firstLine="709"/>
        <w:jc w:val="both"/>
        <w:rPr>
          <w:rFonts w:eastAsia="Calibri"/>
          <w:spacing w:val="-4"/>
          <w:sz w:val="28"/>
          <w:szCs w:val="28"/>
          <w:lang w:val="vi-VN"/>
        </w:rPr>
      </w:pPr>
      <w:r w:rsidRPr="007D038B">
        <w:rPr>
          <w:rFonts w:eastAsia="Calibri"/>
          <w:spacing w:val="-4"/>
          <w:sz w:val="28"/>
          <w:szCs w:val="28"/>
          <w:lang w:val="vi-VN"/>
        </w:rPr>
        <w:t>a) Tỷ lệ học sinh hoàn thành chương trình lớp học đạt ít nhất 95%;</w:t>
      </w:r>
    </w:p>
    <w:p w14:paraId="49AC168D" w14:textId="77777777" w:rsidR="00EA07FE" w:rsidRPr="00281F0D" w:rsidRDefault="00EA07FE" w:rsidP="00EA07FE">
      <w:pPr>
        <w:spacing w:before="120" w:after="120" w:line="320" w:lineRule="exact"/>
        <w:ind w:firstLine="709"/>
        <w:jc w:val="both"/>
        <w:rPr>
          <w:sz w:val="28"/>
          <w:szCs w:val="28"/>
          <w:lang w:val="vi-VN"/>
        </w:rPr>
      </w:pPr>
      <w:r w:rsidRPr="007D038B">
        <w:rPr>
          <w:sz w:val="28"/>
          <w:szCs w:val="28"/>
          <w:lang w:val="vi-VN"/>
        </w:rPr>
        <w:t>b) Tỷ lệ trẻ em 11 tuổi hoàn thành chương trình tiểu học đạt ít nhất 90%, đối với trường thuộc xã có điều kiện kinh tế - xã hội đặc biệt khó khăn đạt ít nhất 80%; các trẻ em 11 tuổi còn lại đều đang học các lớp tiểu học.</w:t>
      </w:r>
    </w:p>
    <w:p w14:paraId="69E9F457" w14:textId="77777777" w:rsidR="00EA07FE" w:rsidRDefault="00EA07FE" w:rsidP="00EA07FE">
      <w:pPr>
        <w:tabs>
          <w:tab w:val="left" w:pos="1400"/>
        </w:tabs>
        <w:spacing w:before="120" w:after="120" w:line="320" w:lineRule="exact"/>
        <w:jc w:val="center"/>
        <w:rPr>
          <w:b/>
          <w:sz w:val="28"/>
          <w:szCs w:val="28"/>
          <w:lang w:val="vi-VN"/>
        </w:rPr>
      </w:pPr>
    </w:p>
    <w:p w14:paraId="4F4F94A2" w14:textId="77777777" w:rsidR="00EA07FE" w:rsidRPr="007D038B" w:rsidRDefault="00EA07FE" w:rsidP="00EA07FE">
      <w:pPr>
        <w:tabs>
          <w:tab w:val="left" w:pos="1400"/>
        </w:tabs>
        <w:spacing w:before="120" w:after="120" w:line="320" w:lineRule="exact"/>
        <w:jc w:val="center"/>
        <w:rPr>
          <w:b/>
          <w:sz w:val="28"/>
          <w:szCs w:val="28"/>
          <w:lang w:val="vi-VN"/>
        </w:rPr>
      </w:pPr>
      <w:r w:rsidRPr="007D038B">
        <w:rPr>
          <w:b/>
          <w:sz w:val="28"/>
          <w:szCs w:val="28"/>
          <w:lang w:val="vi-VN"/>
        </w:rPr>
        <w:lastRenderedPageBreak/>
        <w:t>TIÊU CHUẨN ĐÁNH GIÁ TRƯỜNG TIỂU HỌC MỨC 4</w:t>
      </w:r>
    </w:p>
    <w:p w14:paraId="3B05DB53" w14:textId="77777777" w:rsidR="00EA07FE" w:rsidRPr="007D038B" w:rsidRDefault="00EA07FE" w:rsidP="00EA07FE">
      <w:pPr>
        <w:spacing w:before="120" w:after="120" w:line="320" w:lineRule="exact"/>
        <w:ind w:firstLine="720"/>
        <w:jc w:val="both"/>
        <w:rPr>
          <w:spacing w:val="-2"/>
          <w:sz w:val="28"/>
          <w:szCs w:val="28"/>
          <w:lang w:val="vi-VN"/>
        </w:rPr>
      </w:pPr>
      <w:r w:rsidRPr="007D038B">
        <w:rPr>
          <w:spacing w:val="-2"/>
          <w:sz w:val="28"/>
          <w:szCs w:val="28"/>
          <w:lang w:val="vi-VN"/>
        </w:rPr>
        <w:t xml:space="preserve">Trường tiểu học đạt Mức 4 khi đảm bảo Tiêu chuẩn đánh giá trường tiểu học Mức </w:t>
      </w:r>
      <w:r w:rsidRPr="00281F0D">
        <w:rPr>
          <w:spacing w:val="-2"/>
          <w:sz w:val="28"/>
          <w:szCs w:val="28"/>
          <w:lang w:val="vi-VN"/>
        </w:rPr>
        <w:t>3</w:t>
      </w:r>
      <w:r w:rsidRPr="007D038B">
        <w:rPr>
          <w:spacing w:val="-2"/>
          <w:sz w:val="28"/>
          <w:szCs w:val="28"/>
          <w:lang w:val="vi-VN"/>
        </w:rPr>
        <w:t xml:space="preserve"> và các quy định sau:</w:t>
      </w:r>
    </w:p>
    <w:p w14:paraId="6ABBDC23" w14:textId="77777777" w:rsidR="00EA07FE" w:rsidRPr="007D038B" w:rsidRDefault="00EA07FE" w:rsidP="00EA07FE">
      <w:pPr>
        <w:spacing w:before="120" w:after="120" w:line="320" w:lineRule="exact"/>
        <w:ind w:firstLine="720"/>
        <w:jc w:val="both"/>
        <w:rPr>
          <w:spacing w:val="-4"/>
          <w:sz w:val="28"/>
          <w:szCs w:val="28"/>
          <w:lang w:val="vi-VN"/>
        </w:rPr>
      </w:pPr>
      <w:r w:rsidRPr="00281F0D">
        <w:rPr>
          <w:spacing w:val="-4"/>
          <w:sz w:val="28"/>
          <w:szCs w:val="28"/>
          <w:lang w:val="vi-VN"/>
        </w:rPr>
        <w:t>-</w:t>
      </w:r>
      <w:r w:rsidRPr="007D038B">
        <w:rPr>
          <w:spacing w:val="-4"/>
          <w:sz w:val="28"/>
          <w:szCs w:val="28"/>
          <w:lang w:val="vi-VN"/>
        </w:rPr>
        <w:t xml:space="preserve"> Kế hoạch giáo dục của nhà trường có những nội dung được tham khảo Chương trình giáo dục tiên tiến của </w:t>
      </w:r>
      <w:r w:rsidRPr="007D038B">
        <w:rPr>
          <w:sz w:val="28"/>
          <w:szCs w:val="28"/>
          <w:lang w:val="vi-VN"/>
        </w:rPr>
        <w:t>các nước trong khu vực và thế giới</w:t>
      </w:r>
      <w:r w:rsidRPr="007D038B" w:rsidDel="0060603E">
        <w:rPr>
          <w:spacing w:val="-4"/>
          <w:sz w:val="28"/>
          <w:szCs w:val="28"/>
          <w:lang w:val="vi-VN"/>
        </w:rPr>
        <w:t xml:space="preserve"> </w:t>
      </w:r>
      <w:r w:rsidRPr="007D038B">
        <w:rPr>
          <w:spacing w:val="-4"/>
          <w:sz w:val="28"/>
          <w:szCs w:val="28"/>
          <w:lang w:val="vi-VN"/>
        </w:rPr>
        <w:t>đúng quy định, phù hợp, hiệu quả và góp phần nâng cao chất lượng giáo dục.</w:t>
      </w:r>
    </w:p>
    <w:p w14:paraId="43F91484" w14:textId="77777777" w:rsidR="00EA07FE" w:rsidRPr="00281F0D" w:rsidRDefault="00EA07FE" w:rsidP="00EA07FE">
      <w:pPr>
        <w:spacing w:before="120" w:after="120" w:line="320" w:lineRule="exact"/>
        <w:ind w:firstLine="720"/>
        <w:jc w:val="both"/>
        <w:rPr>
          <w:sz w:val="28"/>
          <w:szCs w:val="28"/>
          <w:lang w:val="vi-VN"/>
        </w:rPr>
      </w:pPr>
      <w:r w:rsidRPr="00281F0D">
        <w:rPr>
          <w:spacing w:val="-4"/>
          <w:sz w:val="28"/>
          <w:szCs w:val="28"/>
          <w:lang w:val="vi-VN"/>
        </w:rPr>
        <w:t>-</w:t>
      </w:r>
      <w:r w:rsidRPr="00281F0D">
        <w:rPr>
          <w:sz w:val="28"/>
          <w:szCs w:val="28"/>
          <w:lang w:val="vi-VN"/>
        </w:rPr>
        <w:t xml:space="preserve"> </w:t>
      </w:r>
      <w:r w:rsidRPr="007D038B">
        <w:rPr>
          <w:rFonts w:eastAsia="Calibri"/>
          <w:sz w:val="28"/>
          <w:szCs w:val="28"/>
          <w:lang w:val="vi-VN"/>
        </w:rPr>
        <w:t xml:space="preserve">Đảm bảo 100% </w:t>
      </w:r>
      <w:r w:rsidRPr="00281F0D">
        <w:rPr>
          <w:rFonts w:eastAsia="Calibri"/>
          <w:sz w:val="28"/>
          <w:szCs w:val="28"/>
          <w:lang w:val="vi-VN"/>
        </w:rPr>
        <w:t xml:space="preserve">cho </w:t>
      </w:r>
      <w:r w:rsidRPr="007D038B">
        <w:rPr>
          <w:rFonts w:eastAsia="Calibri"/>
          <w:sz w:val="28"/>
          <w:szCs w:val="28"/>
          <w:lang w:val="vi-VN"/>
        </w:rPr>
        <w:t>học sinh có hoàn cảnh khó khăn,</w:t>
      </w:r>
      <w:r w:rsidRPr="00281F0D">
        <w:rPr>
          <w:rFonts w:eastAsia="Calibri"/>
          <w:sz w:val="28"/>
          <w:szCs w:val="28"/>
          <w:lang w:val="vi-VN"/>
        </w:rPr>
        <w:t xml:space="preserve"> </w:t>
      </w:r>
      <w:r w:rsidRPr="007D038B">
        <w:rPr>
          <w:rFonts w:eastAsia="Calibri"/>
          <w:sz w:val="28"/>
          <w:szCs w:val="28"/>
          <w:lang w:val="vi-VN"/>
        </w:rPr>
        <w:t>học sinh có năng khiếu</w:t>
      </w:r>
      <w:r w:rsidRPr="007D038B" w:rsidDel="006F395B">
        <w:rPr>
          <w:rFonts w:eastAsia="Calibri"/>
          <w:sz w:val="28"/>
          <w:szCs w:val="28"/>
          <w:lang w:val="vi-VN"/>
        </w:rPr>
        <w:t xml:space="preserve"> </w:t>
      </w:r>
      <w:r w:rsidRPr="007D038B">
        <w:rPr>
          <w:rFonts w:eastAsia="Calibri"/>
          <w:sz w:val="28"/>
          <w:szCs w:val="28"/>
          <w:lang w:val="vi-VN"/>
        </w:rPr>
        <w:t>hoàn thành</w:t>
      </w:r>
      <w:r w:rsidRPr="00281F0D">
        <w:rPr>
          <w:rFonts w:eastAsia="Calibri"/>
          <w:sz w:val="28"/>
          <w:szCs w:val="28"/>
          <w:lang w:val="vi-VN"/>
        </w:rPr>
        <w:t xml:space="preserve"> mục tiêu giáo dục </w:t>
      </w:r>
      <w:r w:rsidRPr="00281F0D">
        <w:rPr>
          <w:sz w:val="28"/>
          <w:szCs w:val="28"/>
          <w:lang w:val="vi-VN"/>
        </w:rPr>
        <w:t>dành cho từng cá nhân với sự tham gia của nhà trường, các tổ chức, cá nhân liên quan.</w:t>
      </w:r>
    </w:p>
    <w:p w14:paraId="4594D1B6" w14:textId="77777777" w:rsidR="00EA07FE" w:rsidRPr="007D038B" w:rsidRDefault="00EA07FE" w:rsidP="00EA07FE">
      <w:pPr>
        <w:spacing w:before="120" w:after="120" w:line="320" w:lineRule="exact"/>
        <w:ind w:firstLine="720"/>
        <w:jc w:val="both"/>
        <w:rPr>
          <w:sz w:val="28"/>
          <w:szCs w:val="28"/>
          <w:lang w:val="vi-VN"/>
        </w:rPr>
      </w:pPr>
      <w:r w:rsidRPr="00281F0D">
        <w:rPr>
          <w:sz w:val="28"/>
          <w:szCs w:val="28"/>
          <w:lang w:val="vi-VN"/>
        </w:rPr>
        <w:t>-</w:t>
      </w:r>
      <w:r w:rsidRPr="007D038B">
        <w:rPr>
          <w:sz w:val="28"/>
          <w:szCs w:val="28"/>
          <w:lang w:val="vi-VN"/>
        </w:rPr>
        <w:t xml:space="preserve"> Thư viện có hệ thống hạ tầng công nghệ thông tin hiện đại, có kết nối Internet đáp ứng yêu cầu các hoạt động của nhà trường; có nguồn tài liệu truyền thống và tài liệu số phong phú đáp ứng yêu cầu các hoạt động nhà trường.</w:t>
      </w:r>
    </w:p>
    <w:p w14:paraId="793E1113" w14:textId="77777777" w:rsidR="00EA07FE" w:rsidRPr="007D038B" w:rsidRDefault="00EA07FE" w:rsidP="00EA07FE">
      <w:pPr>
        <w:spacing w:before="120" w:after="120" w:line="320" w:lineRule="exact"/>
        <w:ind w:firstLine="720"/>
        <w:jc w:val="both"/>
        <w:rPr>
          <w:sz w:val="28"/>
          <w:szCs w:val="28"/>
          <w:lang w:val="vi-VN"/>
        </w:rPr>
      </w:pPr>
      <w:r w:rsidRPr="00281F0D">
        <w:rPr>
          <w:sz w:val="28"/>
          <w:szCs w:val="28"/>
          <w:lang w:val="vi-VN"/>
        </w:rPr>
        <w:t>-</w:t>
      </w:r>
      <w:r w:rsidRPr="007D038B">
        <w:rPr>
          <w:sz w:val="28"/>
          <w:szCs w:val="28"/>
          <w:lang w:val="vi-VN"/>
        </w:rPr>
        <w:t xml:space="preserve"> Trong 05 năm liên tiếp tính đến thời điểm đánh giá, nhà trường hoàn thành tất cả các mục tiêu theo phương hướng, chiến lược phát triển nhà trường.</w:t>
      </w:r>
    </w:p>
    <w:p w14:paraId="5D21FD90" w14:textId="77777777" w:rsidR="00EA07FE" w:rsidRPr="007D038B" w:rsidRDefault="00EA07FE" w:rsidP="00EA07FE">
      <w:pPr>
        <w:spacing w:before="120" w:after="120" w:line="312" w:lineRule="exact"/>
        <w:ind w:firstLine="720"/>
        <w:jc w:val="both"/>
        <w:rPr>
          <w:spacing w:val="4"/>
          <w:sz w:val="28"/>
          <w:szCs w:val="28"/>
          <w:lang w:val="vi-VN"/>
        </w:rPr>
      </w:pPr>
      <w:r w:rsidRPr="00281F0D">
        <w:rPr>
          <w:spacing w:val="4"/>
          <w:sz w:val="28"/>
          <w:szCs w:val="28"/>
          <w:lang w:val="vi-VN"/>
        </w:rPr>
        <w:t>-</w:t>
      </w:r>
      <w:r w:rsidRPr="007D038B">
        <w:rPr>
          <w:spacing w:val="4"/>
          <w:sz w:val="28"/>
          <w:szCs w:val="28"/>
          <w:lang w:val="vi-VN"/>
        </w:rPr>
        <w:t xml:space="preserve"> Trong 05 năm liên tiếp tính đến thời điểm đánh giá, nhà trường có ít nhất 02 năm có kết quả giáo dục, các hoạt động khác của nhà trường vượt trội so với các trường có điều kiện kinh tế - xã hội tương đồng, được các cấp thẩm quyền và cộng đồng ghi nhận.</w:t>
      </w:r>
    </w:p>
    <w:p w14:paraId="7C095A4C" w14:textId="77777777" w:rsidR="00EA07FE" w:rsidRPr="00281F0D" w:rsidRDefault="00EA07FE" w:rsidP="00EA07FE">
      <w:pPr>
        <w:spacing w:after="60"/>
        <w:ind w:firstLine="709"/>
        <w:jc w:val="both"/>
        <w:rPr>
          <w:b/>
          <w:bCs/>
          <w:sz w:val="28"/>
          <w:szCs w:val="28"/>
          <w:lang w:val="vi-VN"/>
        </w:rPr>
      </w:pPr>
      <w:r w:rsidRPr="00281F0D">
        <w:rPr>
          <w:b/>
          <w:bCs/>
          <w:sz w:val="28"/>
          <w:szCs w:val="28"/>
          <w:lang w:val="vi-VN"/>
        </w:rPr>
        <w:t xml:space="preserve">i. Căn cứ pháp lý của thủ tục hành chính: </w:t>
      </w:r>
    </w:p>
    <w:p w14:paraId="0DD9FF69" w14:textId="77777777" w:rsidR="00EA07FE" w:rsidRPr="00281F0D" w:rsidRDefault="00EA07FE" w:rsidP="00EA07FE">
      <w:pPr>
        <w:spacing w:before="120" w:after="60"/>
        <w:ind w:firstLine="709"/>
        <w:jc w:val="both"/>
        <w:rPr>
          <w:sz w:val="28"/>
          <w:szCs w:val="28"/>
          <w:lang w:val="vi-VN"/>
        </w:rPr>
      </w:pPr>
      <w:r w:rsidRPr="00281F0D">
        <w:rPr>
          <w:sz w:val="28"/>
          <w:szCs w:val="28"/>
          <w:lang w:val="vi-VN"/>
        </w:rPr>
        <w:t>Thông tư số 17/2018/TT-BGDĐT ngày 22 tháng 8 năm 2018 của Bộ trưởng Bộ Giáo dục và Đào tạo ban hành Quy định về kiểm định chất lượng giáo dục và công nhận đạt chuẩn quốc gia đối với trường tiểu học.</w:t>
      </w:r>
    </w:p>
    <w:p w14:paraId="7F2824E6" w14:textId="77777777" w:rsidR="00EA07FE"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
          <w:sz w:val="28"/>
          <w:szCs w:val="28"/>
          <w:lang w:val="nl-NL"/>
        </w:rPr>
      </w:pPr>
    </w:p>
    <w:p w14:paraId="421C8FE1"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sidRPr="007D038B">
        <w:rPr>
          <w:rFonts w:ascii="Times New Roman" w:hAnsi="Times New Roman"/>
          <w:b/>
          <w:sz w:val="28"/>
          <w:szCs w:val="28"/>
          <w:lang w:val="nl-NL"/>
        </w:rPr>
        <w:t>j.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EA07FE" w:rsidRPr="007D038B" w14:paraId="12445BC9"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CC87C2F"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125101ED"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48C39553"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1E2616BA"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381DE32"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08361C81"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1EF02967"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7E711228"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52D27C25"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6FF17BC5"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3487EBF8"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6428F40"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lastRenderedPageBreak/>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w:t>
            </w:r>
            <w:r w:rsidRPr="00281F0D">
              <w:rPr>
                <w:rFonts w:ascii="Times New Roman" w:hAnsi="Times New Roman"/>
                <w:b/>
                <w:bCs/>
                <w:sz w:val="28"/>
                <w:szCs w:val="28"/>
                <w:lang w:val="nl-NL"/>
              </w:rPr>
              <w:t xml:space="preserve"> </w:t>
            </w:r>
            <w:r w:rsidRPr="00281F0D">
              <w:rPr>
                <w:rStyle w:val="fontstyle01"/>
                <w:b w:val="0"/>
                <w:lang w:val="nl-NL"/>
              </w:rPr>
              <w:t>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327E4E23"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32885DEC" w14:textId="77777777" w:rsidR="00EA07FE" w:rsidRPr="007D038B" w:rsidRDefault="00EA07FE" w:rsidP="0088110F">
            <w:pPr>
              <w:spacing w:before="40" w:after="40"/>
              <w:rPr>
                <w:sz w:val="26"/>
                <w:szCs w:val="26"/>
                <w:lang w:val="nl-NL"/>
              </w:rPr>
            </w:pPr>
          </w:p>
        </w:tc>
      </w:tr>
    </w:tbl>
    <w:p w14:paraId="5D745CA3" w14:textId="77777777" w:rsidR="00EA07FE" w:rsidRPr="00281F0D"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sz w:val="28"/>
          <w:szCs w:val="28"/>
          <w:lang w:val="nl-NL"/>
        </w:rPr>
      </w:pPr>
    </w:p>
    <w:p w14:paraId="5412C75C" w14:textId="77777777" w:rsidR="00EA07FE" w:rsidRPr="00281F0D" w:rsidRDefault="00EA07FE" w:rsidP="00EA07FE">
      <w:pPr>
        <w:spacing w:after="60"/>
        <w:ind w:firstLine="709"/>
        <w:jc w:val="both"/>
        <w:rPr>
          <w:b/>
          <w:bCs/>
          <w:sz w:val="28"/>
          <w:szCs w:val="28"/>
          <w:lang w:val="nl-NL"/>
        </w:rPr>
      </w:pPr>
    </w:p>
    <w:p w14:paraId="7B8052B2" w14:textId="6916AEE9" w:rsidR="00EA07FE" w:rsidRPr="00281F0D" w:rsidRDefault="00370EBD" w:rsidP="00EA07FE">
      <w:pPr>
        <w:spacing w:after="60"/>
        <w:ind w:firstLine="709"/>
        <w:jc w:val="both"/>
        <w:rPr>
          <w:b/>
          <w:szCs w:val="28"/>
          <w:lang w:val="nl-NL"/>
        </w:rPr>
      </w:pPr>
      <w:r w:rsidRPr="00281F0D">
        <w:rPr>
          <w:b/>
          <w:bCs/>
          <w:sz w:val="28"/>
          <w:szCs w:val="28"/>
          <w:lang w:val="nl-NL"/>
        </w:rPr>
        <w:t>21</w:t>
      </w:r>
      <w:r w:rsidR="00EA07FE" w:rsidRPr="00281F0D">
        <w:rPr>
          <w:b/>
          <w:bCs/>
          <w:sz w:val="28"/>
          <w:szCs w:val="28"/>
          <w:lang w:val="nl-NL"/>
        </w:rPr>
        <w:t xml:space="preserve">. Tên thủ tục hành chính: </w:t>
      </w:r>
      <w:r w:rsidR="00A94EA2" w:rsidRPr="00281F0D">
        <w:rPr>
          <w:b/>
          <w:bCs/>
          <w:sz w:val="28"/>
          <w:szCs w:val="28"/>
          <w:lang w:val="nl-NL"/>
        </w:rPr>
        <w:t>C</w:t>
      </w:r>
      <w:r w:rsidR="00EA07FE" w:rsidRPr="00281F0D">
        <w:rPr>
          <w:b/>
          <w:bCs/>
          <w:sz w:val="28"/>
          <w:szCs w:val="28"/>
          <w:lang w:val="nl-NL"/>
        </w:rPr>
        <w:t xml:space="preserve">ấp chứng nhận trường trung học đạt kiểm định chất lượng giáo dục </w:t>
      </w:r>
    </w:p>
    <w:p w14:paraId="04F168DC" w14:textId="77777777" w:rsidR="00EA07FE" w:rsidRPr="00281F0D" w:rsidRDefault="00EA07FE" w:rsidP="00EA07FE">
      <w:pPr>
        <w:spacing w:after="60"/>
        <w:ind w:firstLine="709"/>
        <w:jc w:val="both"/>
        <w:rPr>
          <w:szCs w:val="28"/>
          <w:lang w:val="nl-NL"/>
        </w:rPr>
      </w:pPr>
      <w:r w:rsidRPr="00281F0D">
        <w:rPr>
          <w:szCs w:val="28"/>
          <w:lang w:val="nl-NL"/>
        </w:rPr>
        <w:t>(Trường trung học bao gồm: Trường trung học cơ sở; trường trung học phổ thông; trường phổ thông có nhiều cấp học; trường phổ thông dân tộc nội trú cấp huyện; trường phổ thông dân tộc nội trú cấp tỉnh; trường phổ thông dân tộc nội trú trực thuộc Bộ Giáo dục và Đào tạo; trường phổ thông dân tộc bán trú; trường chuyên).</w:t>
      </w:r>
    </w:p>
    <w:p w14:paraId="3C506C81"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lang w:val="hr-HR"/>
        </w:rPr>
        <w:t xml:space="preserve"> </w:t>
      </w:r>
      <w:r w:rsidRPr="007D038B">
        <w:rPr>
          <w:b/>
          <w:bCs/>
          <w:sz w:val="28"/>
          <w:szCs w:val="28"/>
          <w:lang w:val="vi-VN"/>
        </w:rPr>
        <w:t>tự</w:t>
      </w:r>
      <w:r w:rsidRPr="00281F0D">
        <w:rPr>
          <w:b/>
          <w:bCs/>
          <w:sz w:val="28"/>
          <w:szCs w:val="28"/>
          <w:lang w:val="nl-NL"/>
        </w:rPr>
        <w:t>, cách thức, thời gian</w:t>
      </w:r>
      <w:r w:rsidRPr="007D038B">
        <w:rPr>
          <w:b/>
          <w:bCs/>
          <w:sz w:val="28"/>
          <w:szCs w:val="28"/>
          <w:lang w:val="hr-HR"/>
        </w:rPr>
        <w:t xml:space="preserve"> </w:t>
      </w:r>
      <w:r w:rsidRPr="007D038B">
        <w:rPr>
          <w:b/>
          <w:bCs/>
          <w:sz w:val="28"/>
          <w:szCs w:val="28"/>
          <w:lang w:val="vi-VN"/>
        </w:rPr>
        <w:t>giải quyết</w:t>
      </w:r>
      <w:r w:rsidRPr="00281F0D">
        <w:rPr>
          <w:b/>
          <w:sz w:val="28"/>
          <w:szCs w:val="28"/>
          <w:lang w:val="nl-NL"/>
        </w:rPr>
        <w:t xml:space="preserve"> thủ tục hành chính</w:t>
      </w:r>
      <w:r w:rsidRPr="007D038B">
        <w:rPr>
          <w:sz w:val="28"/>
          <w:szCs w:val="28"/>
          <w:lang w:val="es-AR"/>
        </w:rPr>
        <w:t xml:space="preserve"> </w:t>
      </w:r>
    </w:p>
    <w:tbl>
      <w:tblPr>
        <w:tblW w:w="15021" w:type="dxa"/>
        <w:tblLook w:val="04A0" w:firstRow="1" w:lastRow="0" w:firstColumn="1" w:lastColumn="0" w:noHBand="0" w:noVBand="1"/>
      </w:tblPr>
      <w:tblGrid>
        <w:gridCol w:w="851"/>
        <w:gridCol w:w="2376"/>
        <w:gridCol w:w="7513"/>
        <w:gridCol w:w="3118"/>
        <w:gridCol w:w="1163"/>
      </w:tblGrid>
      <w:tr w:rsidR="00EA07FE" w:rsidRPr="0036400A" w14:paraId="71466F32" w14:textId="77777777" w:rsidTr="00BE5B63">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745F6D9F" w14:textId="77777777" w:rsidR="00EA07FE" w:rsidRPr="0036400A" w:rsidRDefault="00EA07FE" w:rsidP="0088110F">
            <w:pPr>
              <w:pStyle w:val="NormalWeb"/>
              <w:spacing w:before="0" w:beforeAutospacing="0" w:after="0" w:afterAutospacing="0"/>
              <w:jc w:val="center"/>
              <w:rPr>
                <w:rFonts w:ascii="Times New Roman" w:hAnsi="Times New Roman"/>
                <w:b/>
                <w:sz w:val="26"/>
                <w:szCs w:val="26"/>
              </w:rPr>
            </w:pPr>
            <w:r w:rsidRPr="0036400A">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0BFD6806" w14:textId="77777777" w:rsidR="00EA07FE" w:rsidRPr="0036400A" w:rsidRDefault="00EA07FE" w:rsidP="0088110F">
            <w:pPr>
              <w:pStyle w:val="NormalWeb"/>
              <w:spacing w:before="0" w:beforeAutospacing="0" w:after="0" w:afterAutospacing="0"/>
              <w:jc w:val="center"/>
              <w:rPr>
                <w:rFonts w:ascii="Times New Roman" w:hAnsi="Times New Roman"/>
                <w:b/>
                <w:sz w:val="26"/>
                <w:szCs w:val="26"/>
              </w:rPr>
            </w:pPr>
            <w:r w:rsidRPr="0036400A">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138C5A04" w14:textId="77777777" w:rsidR="00EA07FE" w:rsidRPr="0036400A" w:rsidRDefault="00EA07FE" w:rsidP="0088110F">
            <w:pPr>
              <w:pStyle w:val="NormalWeb"/>
              <w:spacing w:before="0" w:beforeAutospacing="0" w:after="0" w:afterAutospacing="0"/>
              <w:jc w:val="center"/>
              <w:rPr>
                <w:rFonts w:ascii="Times New Roman" w:hAnsi="Times New Roman"/>
                <w:b/>
                <w:sz w:val="26"/>
                <w:szCs w:val="26"/>
              </w:rPr>
            </w:pPr>
            <w:r w:rsidRPr="0036400A">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0A6608E6" w14:textId="77777777" w:rsidR="00EA07FE" w:rsidRPr="0036400A" w:rsidRDefault="00EA07FE" w:rsidP="0088110F">
            <w:pPr>
              <w:pStyle w:val="NormalWeb"/>
              <w:spacing w:before="0" w:beforeAutospacing="0" w:after="0" w:afterAutospacing="0"/>
              <w:jc w:val="center"/>
              <w:rPr>
                <w:rFonts w:ascii="Times New Roman" w:hAnsi="Times New Roman"/>
                <w:b/>
                <w:sz w:val="26"/>
                <w:szCs w:val="26"/>
              </w:rPr>
            </w:pPr>
            <w:r w:rsidRPr="0036400A">
              <w:rPr>
                <w:rFonts w:ascii="Times New Roman" w:hAnsi="Times New Roman"/>
                <w:b/>
                <w:sz w:val="26"/>
                <w:szCs w:val="26"/>
              </w:rPr>
              <w:t>Thời gian giải quyết</w:t>
            </w:r>
          </w:p>
        </w:tc>
        <w:tc>
          <w:tcPr>
            <w:tcW w:w="1163" w:type="dxa"/>
            <w:tcBorders>
              <w:top w:val="single" w:sz="4" w:space="0" w:color="auto"/>
              <w:left w:val="single" w:sz="4" w:space="0" w:color="auto"/>
              <w:bottom w:val="single" w:sz="4" w:space="0" w:color="auto"/>
              <w:right w:val="single" w:sz="4" w:space="0" w:color="auto"/>
            </w:tcBorders>
            <w:vAlign w:val="center"/>
          </w:tcPr>
          <w:p w14:paraId="077010F0" w14:textId="77777777" w:rsidR="00EA07FE" w:rsidRPr="0036400A" w:rsidRDefault="00EA07FE" w:rsidP="0088110F">
            <w:pPr>
              <w:pStyle w:val="NormalWeb"/>
              <w:spacing w:before="0" w:beforeAutospacing="0" w:after="0" w:afterAutospacing="0"/>
              <w:jc w:val="center"/>
              <w:rPr>
                <w:rFonts w:ascii="Times New Roman" w:hAnsi="Times New Roman"/>
                <w:b/>
                <w:sz w:val="26"/>
                <w:szCs w:val="26"/>
              </w:rPr>
            </w:pPr>
            <w:r w:rsidRPr="0036400A">
              <w:rPr>
                <w:rFonts w:ascii="Times New Roman" w:hAnsi="Times New Roman"/>
                <w:b/>
                <w:sz w:val="26"/>
                <w:szCs w:val="26"/>
              </w:rPr>
              <w:t>Ghi chú</w:t>
            </w:r>
          </w:p>
        </w:tc>
      </w:tr>
      <w:tr w:rsidR="00EA07FE" w:rsidRPr="00212A1E" w14:paraId="51DDA1DE" w14:textId="77777777" w:rsidTr="00BE5B63">
        <w:trPr>
          <w:trHeight w:val="898"/>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3624D138" w14:textId="77777777" w:rsidR="00EA07FE" w:rsidRPr="0036400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6400A">
              <w:rPr>
                <w:rFonts w:ascii="Times New Roman" w:hAnsi="Times New Roman"/>
                <w:b/>
                <w:sz w:val="26"/>
                <w:szCs w:val="26"/>
              </w:rPr>
              <w:t>Bước 1</w:t>
            </w:r>
          </w:p>
        </w:tc>
        <w:tc>
          <w:tcPr>
            <w:tcW w:w="2376" w:type="dxa"/>
            <w:vMerge w:val="restart"/>
            <w:tcBorders>
              <w:top w:val="single" w:sz="4" w:space="0" w:color="auto"/>
              <w:left w:val="single" w:sz="4" w:space="0" w:color="auto"/>
              <w:bottom w:val="single" w:sz="4" w:space="0" w:color="auto"/>
              <w:right w:val="single" w:sz="4" w:space="0" w:color="auto"/>
            </w:tcBorders>
            <w:vAlign w:val="center"/>
          </w:tcPr>
          <w:p w14:paraId="3D7B1528" w14:textId="77777777" w:rsidR="00EA07FE" w:rsidRPr="0036400A"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36400A">
              <w:rPr>
                <w:rFonts w:ascii="Times New Roman" w:hAnsi="Times New Roman"/>
                <w:b/>
                <w:sz w:val="26"/>
                <w:szCs w:val="26"/>
              </w:rPr>
              <w:t xml:space="preserve">Nộp hồ sơ thủ tục hành chính: </w:t>
            </w:r>
            <w:r w:rsidRPr="0036400A">
              <w:rPr>
                <w:rFonts w:ascii="Times New Roman" w:hAnsi="Times New Roman"/>
                <w:i/>
                <w:sz w:val="26"/>
                <w:szCs w:val="26"/>
              </w:rPr>
              <w:t xml:space="preserve">Tổ chức, cá nhân chuẩn bị hồ sơ đầy đủ theo quy định và </w:t>
            </w:r>
            <w:r w:rsidRPr="0036400A">
              <w:rPr>
                <w:rFonts w:ascii="Times New Roman" w:hAnsi="Times New Roman"/>
                <w:i/>
                <w:sz w:val="26"/>
                <w:szCs w:val="26"/>
                <w:lang w:val="vi-VN"/>
              </w:rPr>
              <w:t xml:space="preserve">nộp hồ sơ </w:t>
            </w:r>
            <w:r w:rsidRPr="0036400A">
              <w:rPr>
                <w:rFonts w:ascii="Times New Roman" w:hAnsi="Times New Roman"/>
                <w:i/>
                <w:sz w:val="26"/>
                <w:szCs w:val="26"/>
              </w:rPr>
              <w:t>qua các cách thức sau:</w:t>
            </w:r>
          </w:p>
        </w:tc>
        <w:tc>
          <w:tcPr>
            <w:tcW w:w="7513" w:type="dxa"/>
            <w:tcBorders>
              <w:top w:val="single" w:sz="4" w:space="0" w:color="auto"/>
              <w:left w:val="single" w:sz="4" w:space="0" w:color="auto"/>
              <w:bottom w:val="single" w:sz="4" w:space="0" w:color="auto"/>
              <w:right w:val="single" w:sz="4" w:space="0" w:color="auto"/>
            </w:tcBorders>
            <w:vAlign w:val="center"/>
          </w:tcPr>
          <w:p w14:paraId="35E761C5" w14:textId="77777777" w:rsidR="00EA07FE" w:rsidRPr="0036400A"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Pr>
                <w:rFonts w:ascii="Times New Roman" w:hAnsi="Times New Roman"/>
                <w:sz w:val="26"/>
                <w:szCs w:val="26"/>
              </w:rPr>
              <w:t xml:space="preserve">   </w:t>
            </w:r>
            <w:r w:rsidRPr="0036400A">
              <w:rPr>
                <w:rFonts w:ascii="Times New Roman" w:hAnsi="Times New Roman"/>
                <w:sz w:val="26"/>
                <w:szCs w:val="26"/>
              </w:rPr>
              <w:t>1. Phòng GDĐT tiếp nhận, kiểm tra hồ sơ đăng ký đánh giá ngoài của trường trung học trên địa bàn thuộc phạm vi quản lý và thông tin cho trường trung học biết hồ sơ được chấp nhận hoặc yêu cầu tiếp tục hoàn thiện.</w:t>
            </w:r>
          </w:p>
          <w:p w14:paraId="089E8BED" w14:textId="77777777" w:rsidR="00EA07FE" w:rsidRPr="0036400A"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Pr>
                <w:rFonts w:ascii="Times New Roman" w:hAnsi="Times New Roman"/>
                <w:sz w:val="26"/>
                <w:szCs w:val="26"/>
              </w:rPr>
              <w:t xml:space="preserve">   </w:t>
            </w:r>
            <w:r w:rsidRPr="0036400A">
              <w:rPr>
                <w:rFonts w:ascii="Times New Roman" w:hAnsi="Times New Roman"/>
                <w:sz w:val="26"/>
                <w:szCs w:val="26"/>
              </w:rPr>
              <w:t>2. Sở GDĐT tiếp nhận, kiểm tra hồ sơ đăng ký đánh giá ngoài của trường trung học trên địa bàn thuộc phạm vi quản lý và thông tin cho trường trung học biết hồ sơ được chấp nhận hoặc yêu cầu tiếp tục hoàn thiện</w:t>
            </w:r>
          </w:p>
          <w:p w14:paraId="456AAFE8" w14:textId="77777777" w:rsidR="00EA07FE" w:rsidRPr="0036400A" w:rsidRDefault="00EA07FE" w:rsidP="0088110F">
            <w:pPr>
              <w:pStyle w:val="NormalWeb"/>
              <w:shd w:val="clear" w:color="auto" w:fill="FFFFFF"/>
              <w:spacing w:before="0" w:beforeAutospacing="0" w:after="0" w:afterAutospacing="0"/>
              <w:jc w:val="both"/>
              <w:rPr>
                <w:rFonts w:ascii="Times New Roman" w:hAnsi="Times New Roman"/>
                <w:i/>
                <w:sz w:val="26"/>
                <w:szCs w:val="26"/>
                <w:lang w:val="vi-VN"/>
              </w:rPr>
            </w:pPr>
            <w:r>
              <w:rPr>
                <w:rFonts w:ascii="Times New Roman" w:hAnsi="Times New Roman"/>
                <w:sz w:val="26"/>
                <w:szCs w:val="26"/>
              </w:rPr>
              <w:t xml:space="preserve">   </w:t>
            </w:r>
            <w:r w:rsidRPr="0036400A">
              <w:rPr>
                <w:rFonts w:ascii="Times New Roman" w:hAnsi="Times New Roman"/>
                <w:sz w:val="26"/>
                <w:szCs w:val="26"/>
              </w:rPr>
              <w:t>3.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36400A">
              <w:rPr>
                <w:rFonts w:ascii="Times New Roman" w:hAnsi="Times New Roman"/>
                <w:sz w:val="26"/>
                <w:szCs w:val="26"/>
              </w:rPr>
              <w:t>).</w:t>
            </w:r>
          </w:p>
          <w:p w14:paraId="28EB2296" w14:textId="4280E4F0" w:rsidR="00EA07FE" w:rsidRPr="0036400A" w:rsidRDefault="00EA07FE" w:rsidP="00627FD8">
            <w:pPr>
              <w:pStyle w:val="NormalWeb"/>
              <w:shd w:val="clear" w:color="auto" w:fill="FFFFFF"/>
              <w:spacing w:before="0" w:beforeAutospacing="0" w:after="0" w:afterAutospacing="0"/>
              <w:jc w:val="both"/>
              <w:rPr>
                <w:rFonts w:ascii="Times New Roman" w:hAnsi="Times New Roman"/>
                <w:i/>
                <w:sz w:val="26"/>
                <w:szCs w:val="26"/>
                <w:lang w:val="vi-VN"/>
              </w:rPr>
            </w:pPr>
            <w:r>
              <w:rPr>
                <w:rFonts w:ascii="Times New Roman" w:hAnsi="Times New Roman"/>
                <w:sz w:val="26"/>
                <w:szCs w:val="26"/>
              </w:rPr>
              <w:t xml:space="preserve">   </w:t>
            </w:r>
            <w:r w:rsidRPr="0036400A">
              <w:rPr>
                <w:rFonts w:ascii="Times New Roman" w:hAnsi="Times New Roman"/>
                <w:sz w:val="26"/>
                <w:szCs w:val="26"/>
              </w:rPr>
              <w:t xml:space="preserve">4. Hoặc thông </w:t>
            </w:r>
            <w:r w:rsidRPr="0036400A">
              <w:rPr>
                <w:rFonts w:ascii="Times New Roman" w:hAnsi="Times New Roman"/>
                <w:sz w:val="26"/>
                <w:szCs w:val="26"/>
                <w:lang w:val="vi-VN"/>
              </w:rPr>
              <w:t xml:space="preserve">qua </w:t>
            </w:r>
            <w:r w:rsidRPr="0036400A">
              <w:rPr>
                <w:rFonts w:ascii="Times New Roman" w:hAnsi="Times New Roman"/>
                <w:sz w:val="26"/>
                <w:szCs w:val="26"/>
              </w:rPr>
              <w:t>bưu điện.</w:t>
            </w:r>
          </w:p>
        </w:tc>
        <w:tc>
          <w:tcPr>
            <w:tcW w:w="3118" w:type="dxa"/>
            <w:tcBorders>
              <w:top w:val="single" w:sz="4" w:space="0" w:color="auto"/>
              <w:left w:val="single" w:sz="4" w:space="0" w:color="auto"/>
              <w:bottom w:val="single" w:sz="4" w:space="0" w:color="auto"/>
              <w:right w:val="single" w:sz="4" w:space="0" w:color="auto"/>
            </w:tcBorders>
            <w:vAlign w:val="center"/>
          </w:tcPr>
          <w:p w14:paraId="5F9A9D05" w14:textId="77777777" w:rsidR="00EA07FE" w:rsidRPr="00281F0D" w:rsidRDefault="00EA07FE" w:rsidP="0088110F">
            <w:pPr>
              <w:pStyle w:val="NormalWeb"/>
              <w:spacing w:before="0" w:beforeAutospacing="0" w:after="120" w:afterAutospacing="0" w:line="234" w:lineRule="atLeast"/>
              <w:jc w:val="center"/>
              <w:rPr>
                <w:rFonts w:ascii="Times New Roman" w:hAnsi="Times New Roman"/>
                <w:b/>
                <w:sz w:val="26"/>
                <w:szCs w:val="26"/>
                <w:lang w:val="vi-VN"/>
              </w:rPr>
            </w:pPr>
            <w:r w:rsidRPr="0036400A">
              <w:rPr>
                <w:rFonts w:ascii="Times New Roman" w:hAnsi="Times New Roman"/>
                <w:sz w:val="26"/>
                <w:szCs w:val="26"/>
                <w:lang w:val="vi-VN"/>
              </w:rPr>
              <w:t>Sáng: từ 07 giờ đến 11 giờ 30 phút; chiều: từ 13 giờ 30 đến 17 giờ của các ngày làm việc.</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4986C26D" w14:textId="77777777" w:rsidR="00EA07FE" w:rsidRPr="0036400A" w:rsidRDefault="00EA07FE" w:rsidP="0088110F">
            <w:pPr>
              <w:jc w:val="center"/>
              <w:rPr>
                <w:i/>
                <w:sz w:val="26"/>
                <w:szCs w:val="26"/>
                <w:lang w:val="vi-VN"/>
              </w:rPr>
            </w:pPr>
          </w:p>
        </w:tc>
      </w:tr>
      <w:tr w:rsidR="00EA07FE" w:rsidRPr="00212A1E" w14:paraId="7C23C4A8" w14:textId="77777777" w:rsidTr="00BE5B63">
        <w:trPr>
          <w:trHeight w:val="359"/>
        </w:trPr>
        <w:tc>
          <w:tcPr>
            <w:tcW w:w="851" w:type="dxa"/>
            <w:vMerge/>
            <w:tcBorders>
              <w:top w:val="single" w:sz="4" w:space="0" w:color="auto"/>
              <w:left w:val="single" w:sz="4" w:space="0" w:color="auto"/>
              <w:bottom w:val="single" w:sz="4" w:space="0" w:color="auto"/>
              <w:right w:val="single" w:sz="4" w:space="0" w:color="auto"/>
            </w:tcBorders>
          </w:tcPr>
          <w:p w14:paraId="3E97AC6C" w14:textId="77777777" w:rsidR="00EA07FE" w:rsidRPr="00281F0D" w:rsidRDefault="00EA07FE" w:rsidP="0088110F">
            <w:pPr>
              <w:pStyle w:val="NormalWeb"/>
              <w:spacing w:before="0" w:beforeAutospacing="0" w:after="120" w:afterAutospacing="0" w:line="234" w:lineRule="atLeast"/>
              <w:jc w:val="both"/>
              <w:rPr>
                <w:rFonts w:ascii="Times New Roman" w:hAnsi="Times New Roman"/>
                <w:b/>
                <w:sz w:val="26"/>
                <w:szCs w:val="26"/>
                <w:lang w:val="vi-VN"/>
              </w:rPr>
            </w:pPr>
          </w:p>
        </w:tc>
        <w:tc>
          <w:tcPr>
            <w:tcW w:w="2376" w:type="dxa"/>
            <w:vMerge/>
            <w:tcBorders>
              <w:top w:val="single" w:sz="4" w:space="0" w:color="auto"/>
              <w:left w:val="single" w:sz="4" w:space="0" w:color="auto"/>
              <w:bottom w:val="single" w:sz="4" w:space="0" w:color="auto"/>
              <w:right w:val="single" w:sz="4" w:space="0" w:color="auto"/>
            </w:tcBorders>
          </w:tcPr>
          <w:p w14:paraId="5BBE7EDA" w14:textId="77777777" w:rsidR="00EA07FE" w:rsidRPr="00281F0D"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lang w:val="vi-VN"/>
              </w:rPr>
            </w:pPr>
          </w:p>
        </w:tc>
        <w:tc>
          <w:tcPr>
            <w:tcW w:w="7513" w:type="dxa"/>
            <w:tcBorders>
              <w:top w:val="single" w:sz="4" w:space="0" w:color="auto"/>
              <w:left w:val="single" w:sz="4" w:space="0" w:color="auto"/>
              <w:bottom w:val="single" w:sz="4" w:space="0" w:color="auto"/>
              <w:right w:val="single" w:sz="4" w:space="0" w:color="auto"/>
            </w:tcBorders>
            <w:vAlign w:val="center"/>
          </w:tcPr>
          <w:p w14:paraId="3615664F" w14:textId="77777777" w:rsidR="00EA07FE" w:rsidRPr="00281F0D" w:rsidRDefault="00EA07FE" w:rsidP="003A2D8B">
            <w:pPr>
              <w:rPr>
                <w:sz w:val="26"/>
                <w:szCs w:val="26"/>
                <w:lang w:val="vi-VN"/>
              </w:rPr>
            </w:pPr>
            <w:r w:rsidRPr="00281F0D">
              <w:rPr>
                <w:lang w:val="vi-VN"/>
              </w:rPr>
              <w:t xml:space="preserve">   </w:t>
            </w:r>
            <w:r w:rsidRPr="00281F0D">
              <w:rPr>
                <w:sz w:val="26"/>
                <w:szCs w:val="26"/>
                <w:lang w:val="vi-VN"/>
              </w:rPr>
              <w:t xml:space="preserve">5. Hoặc nộp trực tuyến tại website cổng Dịch vụ công của tỉnh Đồng Tháp: </w:t>
            </w:r>
            <w:hyperlink r:id="rId81" w:history="1">
              <w:r w:rsidRPr="00281F0D">
                <w:rPr>
                  <w:rStyle w:val="Hyperlink"/>
                  <w:sz w:val="26"/>
                  <w:szCs w:val="26"/>
                  <w:lang w:val="vi-VN"/>
                </w:rPr>
                <w:t>http://dichvucong.dongthap.gov.vn</w:t>
              </w:r>
            </w:hyperlink>
            <w:r w:rsidRPr="00281F0D">
              <w:rPr>
                <w:sz w:val="26"/>
                <w:szCs w:val="26"/>
                <w:lang w:val="vi-VN"/>
              </w:rPr>
              <w:t>.</w:t>
            </w:r>
          </w:p>
        </w:tc>
        <w:tc>
          <w:tcPr>
            <w:tcW w:w="3118" w:type="dxa"/>
            <w:tcBorders>
              <w:top w:val="single" w:sz="4" w:space="0" w:color="auto"/>
              <w:left w:val="single" w:sz="4" w:space="0" w:color="auto"/>
              <w:bottom w:val="single" w:sz="4" w:space="0" w:color="auto"/>
              <w:right w:val="single" w:sz="4" w:space="0" w:color="auto"/>
            </w:tcBorders>
            <w:vAlign w:val="center"/>
          </w:tcPr>
          <w:p w14:paraId="6E02BADD" w14:textId="77777777" w:rsidR="00EA07FE" w:rsidRPr="00281F0D" w:rsidRDefault="00EA07FE" w:rsidP="0088110F">
            <w:pPr>
              <w:pStyle w:val="NormalWeb"/>
              <w:spacing w:before="0" w:beforeAutospacing="0" w:after="120" w:afterAutospacing="0" w:line="234" w:lineRule="atLeast"/>
              <w:jc w:val="center"/>
              <w:rPr>
                <w:rFonts w:ascii="Times New Roman" w:hAnsi="Times New Roman"/>
                <w:sz w:val="26"/>
                <w:szCs w:val="26"/>
                <w:lang w:val="vi-VN"/>
              </w:rPr>
            </w:pPr>
            <w:r w:rsidRPr="00281F0D">
              <w:rPr>
                <w:rFonts w:ascii="Times New Roman" w:hAnsi="Times New Roman"/>
                <w:sz w:val="26"/>
                <w:szCs w:val="26"/>
                <w:lang w:val="vi-VN"/>
              </w:rPr>
              <w:t xml:space="preserve">Không quy định </w:t>
            </w:r>
            <w:r w:rsidRPr="00281F0D">
              <w:rPr>
                <w:rFonts w:ascii="Times New Roman" w:hAnsi="Times New Roman"/>
                <w:i/>
                <w:sz w:val="26"/>
                <w:szCs w:val="26"/>
                <w:lang w:val="vi-VN"/>
              </w:rPr>
              <w:t>(tùy khách hàng)</w:t>
            </w:r>
          </w:p>
        </w:tc>
        <w:tc>
          <w:tcPr>
            <w:tcW w:w="1163" w:type="dxa"/>
            <w:vMerge/>
            <w:tcBorders>
              <w:top w:val="single" w:sz="4" w:space="0" w:color="auto"/>
              <w:left w:val="single" w:sz="4" w:space="0" w:color="auto"/>
              <w:bottom w:val="single" w:sz="4" w:space="0" w:color="auto"/>
              <w:right w:val="single" w:sz="4" w:space="0" w:color="auto"/>
            </w:tcBorders>
          </w:tcPr>
          <w:p w14:paraId="79C7AC23" w14:textId="77777777" w:rsidR="00EA07FE" w:rsidRPr="00281F0D" w:rsidRDefault="00EA07FE" w:rsidP="0088110F">
            <w:pPr>
              <w:pStyle w:val="NormalWeb"/>
              <w:spacing w:before="0" w:beforeAutospacing="0" w:after="120" w:afterAutospacing="0" w:line="234" w:lineRule="atLeast"/>
              <w:jc w:val="both"/>
              <w:rPr>
                <w:rFonts w:ascii="Times New Roman" w:hAnsi="Times New Roman"/>
                <w:b/>
                <w:i/>
                <w:sz w:val="26"/>
                <w:szCs w:val="26"/>
                <w:lang w:val="vi-VN"/>
              </w:rPr>
            </w:pPr>
          </w:p>
        </w:tc>
      </w:tr>
      <w:tr w:rsidR="00EA07FE" w:rsidRPr="0036400A" w14:paraId="14722F07" w14:textId="77777777" w:rsidTr="00BE5B63">
        <w:trPr>
          <w:trHeight w:val="600"/>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033C4A4F" w14:textId="77777777" w:rsidR="00EA07FE" w:rsidRPr="0036400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6400A">
              <w:rPr>
                <w:rFonts w:ascii="Times New Roman" w:hAnsi="Times New Roman"/>
                <w:b/>
                <w:sz w:val="26"/>
                <w:szCs w:val="26"/>
              </w:rPr>
              <w:t>Bước 2</w:t>
            </w:r>
          </w:p>
        </w:tc>
        <w:tc>
          <w:tcPr>
            <w:tcW w:w="2376" w:type="dxa"/>
            <w:vMerge w:val="restart"/>
            <w:tcBorders>
              <w:top w:val="single" w:sz="4" w:space="0" w:color="auto"/>
              <w:left w:val="single" w:sz="4" w:space="0" w:color="auto"/>
              <w:bottom w:val="single" w:sz="4" w:space="0" w:color="auto"/>
              <w:right w:val="single" w:sz="4" w:space="0" w:color="auto"/>
            </w:tcBorders>
            <w:vAlign w:val="center"/>
          </w:tcPr>
          <w:p w14:paraId="3AFB741E" w14:textId="77777777" w:rsidR="00EA07FE" w:rsidRPr="0036400A" w:rsidRDefault="00EA07FE" w:rsidP="0088110F">
            <w:pPr>
              <w:spacing w:before="120" w:after="120"/>
              <w:jc w:val="both"/>
              <w:rPr>
                <w:sz w:val="26"/>
                <w:szCs w:val="26"/>
              </w:rPr>
            </w:pPr>
            <w:r w:rsidRPr="0036400A">
              <w:rPr>
                <w:b/>
                <w:sz w:val="26"/>
                <w:szCs w:val="26"/>
              </w:rPr>
              <w:t>Tiếp nhận và chuyển hồ sơ thủ tục hành chính</w:t>
            </w:r>
          </w:p>
        </w:tc>
        <w:tc>
          <w:tcPr>
            <w:tcW w:w="7513" w:type="dxa"/>
            <w:vMerge w:val="restart"/>
            <w:tcBorders>
              <w:top w:val="single" w:sz="4" w:space="0" w:color="auto"/>
              <w:left w:val="single" w:sz="4" w:space="0" w:color="auto"/>
              <w:right w:val="single" w:sz="4" w:space="0" w:color="auto"/>
            </w:tcBorders>
          </w:tcPr>
          <w:p w14:paraId="5BA27E50" w14:textId="77777777" w:rsidR="00EA07FE" w:rsidRPr="0036400A"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36400A">
              <w:rPr>
                <w:rFonts w:ascii="Times New Roman" w:hAnsi="Times New Roman"/>
                <w:sz w:val="26"/>
                <w:szCs w:val="26"/>
              </w:rPr>
              <w:t xml:space="preserve">1. Đối với hồ sơ được nộp </w:t>
            </w:r>
            <w:r w:rsidRPr="0036400A">
              <w:rPr>
                <w:rFonts w:ascii="Times New Roman" w:hAnsi="Times New Roman"/>
                <w:sz w:val="26"/>
                <w:szCs w:val="26"/>
                <w:lang w:val="vi-VN"/>
              </w:rPr>
              <w:t xml:space="preserve">trực tiếp qua </w:t>
            </w:r>
            <w:r w:rsidRPr="0036400A">
              <w:rPr>
                <w:rFonts w:ascii="Times New Roman" w:hAnsi="Times New Roman"/>
                <w:sz w:val="26"/>
                <w:szCs w:val="26"/>
              </w:rPr>
              <w:t xml:space="preserve">Bộ phận </w:t>
            </w:r>
            <w:r w:rsidRPr="0036400A">
              <w:rPr>
                <w:rFonts w:ascii="Times New Roman" w:hAnsi="Times New Roman"/>
                <w:sz w:val="26"/>
                <w:szCs w:val="26"/>
                <w:lang w:val="vi-VN"/>
              </w:rPr>
              <w:t>tiếp nhận và trả kết quả</w:t>
            </w:r>
            <w:r w:rsidRPr="0036400A">
              <w:rPr>
                <w:rFonts w:ascii="Times New Roman" w:hAnsi="Times New Roman"/>
                <w:sz w:val="26"/>
                <w:szCs w:val="26"/>
              </w:rPr>
              <w:t xml:space="preserve"> hoặc thông </w:t>
            </w:r>
            <w:r w:rsidRPr="0036400A">
              <w:rPr>
                <w:rFonts w:ascii="Times New Roman" w:hAnsi="Times New Roman"/>
                <w:sz w:val="26"/>
                <w:szCs w:val="26"/>
                <w:lang w:val="vi-VN"/>
              </w:rPr>
              <w:t xml:space="preserve">qua dịch vụ bưu chính </w:t>
            </w:r>
            <w:r w:rsidRPr="0036400A">
              <w:rPr>
                <w:rFonts w:ascii="Times New Roman" w:hAnsi="Times New Roman"/>
                <w:sz w:val="26"/>
                <w:szCs w:val="26"/>
              </w:rPr>
              <w:t xml:space="preserve">công ích cán bộ, công chức, viên chức tiếp nhận hồ sơ tại Bộ phận </w:t>
            </w:r>
            <w:r w:rsidRPr="0036400A">
              <w:rPr>
                <w:rFonts w:ascii="Times New Roman" w:hAnsi="Times New Roman"/>
                <w:sz w:val="26"/>
                <w:szCs w:val="26"/>
                <w:lang w:val="vi-VN"/>
              </w:rPr>
              <w:t>tiếp nhận và trả kết quả</w:t>
            </w:r>
            <w:r w:rsidRPr="0036400A">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03D4A4A0" w14:textId="77777777" w:rsidR="00EA07FE" w:rsidRPr="0036400A"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36400A">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0FBC2E46" w14:textId="77777777" w:rsidR="00EA07FE" w:rsidRPr="0036400A" w:rsidRDefault="00EA07FE" w:rsidP="0088110F">
            <w:pPr>
              <w:pStyle w:val="NormalWeb"/>
              <w:shd w:val="clear" w:color="auto" w:fill="FFFFFF"/>
              <w:spacing w:before="0" w:beforeAutospacing="0" w:after="120" w:afterAutospacing="0" w:line="234" w:lineRule="atLeast"/>
              <w:ind w:firstLine="347"/>
              <w:jc w:val="both"/>
              <w:rPr>
                <w:rFonts w:ascii="Times New Roman" w:hAnsi="Times New Roman"/>
                <w:sz w:val="26"/>
                <w:szCs w:val="26"/>
              </w:rPr>
            </w:pPr>
            <w:r w:rsidRPr="0036400A">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4147E3FC" w14:textId="77777777" w:rsidR="00EA07FE" w:rsidRDefault="00EA07FE" w:rsidP="0088110F">
            <w:pPr>
              <w:spacing w:before="120" w:after="120"/>
              <w:ind w:firstLine="347"/>
              <w:jc w:val="both"/>
              <w:rPr>
                <w:sz w:val="26"/>
                <w:szCs w:val="26"/>
              </w:rPr>
            </w:pPr>
            <w:r w:rsidRPr="0036400A">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p w14:paraId="7E0208FE" w14:textId="77777777" w:rsidR="00EA07FE" w:rsidRDefault="00EA07FE" w:rsidP="0088110F">
            <w:pPr>
              <w:pStyle w:val="NormalWeb"/>
              <w:shd w:val="clear" w:color="auto" w:fill="FFFFFF"/>
              <w:spacing w:before="0" w:beforeAutospacing="0" w:after="120" w:afterAutospacing="0" w:line="234" w:lineRule="atLeast"/>
              <w:ind w:firstLine="34"/>
              <w:jc w:val="both"/>
              <w:rPr>
                <w:rFonts w:ascii="Times New Roman" w:hAnsi="Times New Roman"/>
                <w:sz w:val="26"/>
                <w:szCs w:val="26"/>
              </w:rPr>
            </w:pPr>
            <w:r>
              <w:rPr>
                <w:rFonts w:ascii="Times New Roman" w:hAnsi="Times New Roman"/>
                <w:sz w:val="26"/>
                <w:szCs w:val="26"/>
              </w:rPr>
              <w:t xml:space="preserve">      2. Đối với hồ sơ được nộp trực tuyến thông qua Cổng Dịch vụ công của tỉnh, cán bộ, công chức, viên chức tiếp nhận hồ sơ tại Bộ phận </w:t>
            </w:r>
            <w:r>
              <w:rPr>
                <w:rFonts w:ascii="Times New Roman" w:hAnsi="Times New Roman"/>
                <w:sz w:val="26"/>
                <w:szCs w:val="26"/>
                <w:lang w:val="vi-VN"/>
              </w:rPr>
              <w:t>tiếp nhận và trả kết quả</w:t>
            </w:r>
            <w:r>
              <w:rPr>
                <w:rFonts w:ascii="Times New Roman" w:hAnsi="Times New Roman"/>
                <w:sz w:val="26"/>
                <w:szCs w:val="26"/>
              </w:rPr>
              <w:t xml:space="preserve"> phải xem xét, kiểm tra tính chính xác, đầy đủ của hồ sơ. </w:t>
            </w:r>
          </w:p>
          <w:p w14:paraId="2F1FFF4C" w14:textId="77777777" w:rsidR="00EA07FE" w:rsidRDefault="00EA07FE" w:rsidP="0088110F">
            <w:pPr>
              <w:pStyle w:val="NormalWeb"/>
              <w:shd w:val="clear" w:color="auto" w:fill="FFFFFF"/>
              <w:spacing w:before="0" w:beforeAutospacing="0" w:after="120" w:afterAutospacing="0" w:line="234" w:lineRule="atLeast"/>
              <w:ind w:firstLine="34"/>
              <w:jc w:val="both"/>
              <w:rPr>
                <w:rFonts w:ascii="Times New Roman" w:hAnsi="Times New Roman"/>
                <w:sz w:val="26"/>
                <w:szCs w:val="26"/>
              </w:rPr>
            </w:pPr>
            <w:r>
              <w:rPr>
                <w:rFonts w:ascii="Times New Roman" w:hAnsi="Times New Roman"/>
                <w:sz w:val="26"/>
                <w:szCs w:val="26"/>
              </w:rPr>
              <w:t xml:space="preserve">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w:t>
            </w:r>
            <w:r>
              <w:rPr>
                <w:rFonts w:ascii="Times New Roman" w:hAnsi="Times New Roman"/>
                <w:sz w:val="26"/>
                <w:szCs w:val="26"/>
              </w:rPr>
              <w:lastRenderedPageBreak/>
              <w:t>đến cơ quan có thẩm quyền. Việc thông báo được thực hiện thông qua chức năng gửi thư điện tử, gửi tin nhắn tới người dân của Cổng Dịch vụ công của tỉnh;</w:t>
            </w:r>
          </w:p>
          <w:p w14:paraId="7991C65F" w14:textId="77777777" w:rsidR="00EA07FE" w:rsidRPr="0036400A" w:rsidRDefault="00EA07FE" w:rsidP="0088110F">
            <w:pPr>
              <w:spacing w:before="120" w:after="120"/>
              <w:ind w:firstLine="347"/>
              <w:jc w:val="both"/>
              <w:rPr>
                <w:sz w:val="26"/>
                <w:szCs w:val="26"/>
              </w:rPr>
            </w:pPr>
            <w:r>
              <w:rPr>
                <w:sz w:val="26"/>
                <w:szCs w:val="26"/>
              </w:rPr>
              <w:t xml:space="preserve">b) Nếu hồ sơ của tổ chức, cá nhân đầy đủ, hợp lệ thì cán bộ, công chức, viên chức tại Bộ phận </w:t>
            </w:r>
            <w:r>
              <w:rPr>
                <w:sz w:val="26"/>
                <w:szCs w:val="26"/>
                <w:lang w:val="vi-VN"/>
              </w:rPr>
              <w:t>tiếp nhận và trả kết quả</w:t>
            </w:r>
            <w:r>
              <w:rPr>
                <w:sz w:val="26"/>
                <w:szCs w:val="26"/>
              </w:rPr>
              <w:t xml:space="preserve"> tiếp nhận và chuyển cho cơ quan có thẩm quyền để giải quyết theo quy trình.</w:t>
            </w:r>
          </w:p>
        </w:tc>
        <w:tc>
          <w:tcPr>
            <w:tcW w:w="3118" w:type="dxa"/>
            <w:tcBorders>
              <w:top w:val="single" w:sz="4" w:space="0" w:color="auto"/>
              <w:left w:val="single" w:sz="4" w:space="0" w:color="auto"/>
              <w:bottom w:val="single" w:sz="4" w:space="0" w:color="auto"/>
              <w:right w:val="single" w:sz="4" w:space="0" w:color="auto"/>
            </w:tcBorders>
            <w:vAlign w:val="center"/>
          </w:tcPr>
          <w:p w14:paraId="68741A74" w14:textId="77777777" w:rsidR="00EA07FE" w:rsidRPr="0036400A" w:rsidRDefault="00EA07FE" w:rsidP="0088110F">
            <w:pPr>
              <w:pStyle w:val="NormalWeb"/>
              <w:spacing w:before="0" w:beforeAutospacing="0" w:after="120" w:afterAutospacing="0" w:line="234" w:lineRule="atLeast"/>
              <w:jc w:val="both"/>
              <w:rPr>
                <w:rFonts w:ascii="Times New Roman" w:hAnsi="Times New Roman"/>
                <w:b/>
                <w:sz w:val="26"/>
                <w:szCs w:val="26"/>
              </w:rPr>
            </w:pPr>
            <w:r w:rsidRPr="0036400A">
              <w:rPr>
                <w:sz w:val="26"/>
                <w:szCs w:val="26"/>
              </w:rPr>
              <w:lastRenderedPageBreak/>
              <w:t>C</w:t>
            </w:r>
            <w:r w:rsidRPr="0036400A">
              <w:rPr>
                <w:rStyle w:val="fontstyle21"/>
              </w:rPr>
              <w:t xml:space="preserve">huyển ngay hồ sơ tiếp nhận trực tiếp trong ngày làm việc </w:t>
            </w:r>
            <w:r w:rsidRPr="0036400A">
              <w:rPr>
                <w:rStyle w:val="fontstyle21"/>
                <w:i/>
              </w:rPr>
              <w:t>(k</w:t>
            </w:r>
            <w:r w:rsidRPr="0036400A">
              <w:rPr>
                <w:rFonts w:ascii="Times New Roman" w:hAnsi="Times New Roman"/>
                <w:i/>
                <w:sz w:val="26"/>
                <w:szCs w:val="26"/>
              </w:rPr>
              <w:t>hông để quá 3 giờ làm việc)</w:t>
            </w:r>
            <w:r w:rsidRPr="0036400A">
              <w:rPr>
                <w:rStyle w:val="fontstyle21"/>
              </w:rPr>
              <w:t xml:space="preserve"> hoặc chuyển vào đầu giờ ngày làm việc tiếp theo đối với trường hợp tiếp nhận sau 15 giờ hàng ngày.</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4927BC5E" w14:textId="77777777" w:rsidR="00EA07FE" w:rsidRPr="0036400A" w:rsidRDefault="00EA07FE" w:rsidP="0088110F">
            <w:pPr>
              <w:jc w:val="center"/>
              <w:rPr>
                <w:i/>
                <w:sz w:val="26"/>
                <w:szCs w:val="26"/>
                <w:lang w:val="vi-VN"/>
              </w:rPr>
            </w:pPr>
          </w:p>
        </w:tc>
      </w:tr>
      <w:tr w:rsidR="00EA07FE" w:rsidRPr="0036400A" w14:paraId="1523993D" w14:textId="77777777" w:rsidTr="00BE5B63">
        <w:trPr>
          <w:trHeight w:val="600"/>
        </w:trPr>
        <w:tc>
          <w:tcPr>
            <w:tcW w:w="851" w:type="dxa"/>
            <w:vMerge/>
            <w:tcBorders>
              <w:top w:val="single" w:sz="4" w:space="0" w:color="auto"/>
              <w:left w:val="single" w:sz="4" w:space="0" w:color="auto"/>
              <w:bottom w:val="single" w:sz="4" w:space="0" w:color="auto"/>
              <w:right w:val="single" w:sz="4" w:space="0" w:color="auto"/>
            </w:tcBorders>
          </w:tcPr>
          <w:p w14:paraId="7B82E0F4" w14:textId="77777777" w:rsidR="00EA07FE" w:rsidRPr="0036400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66FCE06E" w14:textId="77777777" w:rsidR="00EA07FE" w:rsidRPr="0036400A" w:rsidRDefault="00EA07FE" w:rsidP="0088110F">
            <w:pPr>
              <w:spacing w:before="120" w:after="120"/>
              <w:jc w:val="both"/>
              <w:rPr>
                <w:b/>
                <w:sz w:val="26"/>
                <w:szCs w:val="26"/>
              </w:rPr>
            </w:pPr>
          </w:p>
        </w:tc>
        <w:tc>
          <w:tcPr>
            <w:tcW w:w="7513" w:type="dxa"/>
            <w:vMerge/>
            <w:tcBorders>
              <w:left w:val="single" w:sz="4" w:space="0" w:color="auto"/>
              <w:bottom w:val="single" w:sz="4" w:space="0" w:color="auto"/>
              <w:right w:val="single" w:sz="4" w:space="0" w:color="auto"/>
            </w:tcBorders>
          </w:tcPr>
          <w:p w14:paraId="0E3ADC77" w14:textId="77777777" w:rsidR="00EA07FE" w:rsidRPr="0036400A" w:rsidRDefault="00EA07FE" w:rsidP="0088110F">
            <w:pPr>
              <w:pStyle w:val="NormalWeb"/>
              <w:spacing w:before="0" w:beforeAutospacing="0" w:after="120" w:afterAutospacing="0" w:line="234" w:lineRule="atLeast"/>
              <w:ind w:firstLine="347"/>
              <w:jc w:val="both"/>
              <w:rPr>
                <w:rFonts w:ascii="Times New Roman" w:hAnsi="Times New Roman"/>
                <w:b/>
                <w:sz w:val="26"/>
                <w:szCs w:val="26"/>
              </w:rPr>
            </w:pPr>
          </w:p>
        </w:tc>
        <w:tc>
          <w:tcPr>
            <w:tcW w:w="3118" w:type="dxa"/>
            <w:tcBorders>
              <w:top w:val="single" w:sz="4" w:space="0" w:color="auto"/>
              <w:left w:val="single" w:sz="4" w:space="0" w:color="auto"/>
              <w:bottom w:val="single" w:sz="4" w:space="0" w:color="auto"/>
              <w:right w:val="single" w:sz="4" w:space="0" w:color="auto"/>
            </w:tcBorders>
            <w:vAlign w:val="center"/>
          </w:tcPr>
          <w:p w14:paraId="0328886B" w14:textId="77777777" w:rsidR="00EA07FE" w:rsidRPr="0036400A" w:rsidRDefault="00EA07FE" w:rsidP="0088110F">
            <w:pPr>
              <w:pStyle w:val="NormalWeb"/>
              <w:spacing w:before="0" w:beforeAutospacing="0" w:after="120" w:afterAutospacing="0" w:line="234" w:lineRule="atLeast"/>
              <w:jc w:val="center"/>
              <w:rPr>
                <w:rFonts w:ascii="Times New Roman" w:hAnsi="Times New Roman"/>
                <w:sz w:val="26"/>
                <w:szCs w:val="26"/>
              </w:rPr>
            </w:pPr>
            <w:r w:rsidRPr="0036400A">
              <w:rPr>
                <w:rFonts w:ascii="Times New Roman" w:hAnsi="Times New Roman"/>
                <w:sz w:val="26"/>
                <w:szCs w:val="26"/>
              </w:rPr>
              <w:t>Không quá 1/2 ngày kể từ ngày phát sinh hồ sơ trực tuyến</w:t>
            </w:r>
          </w:p>
        </w:tc>
        <w:tc>
          <w:tcPr>
            <w:tcW w:w="1163" w:type="dxa"/>
            <w:vMerge/>
            <w:tcBorders>
              <w:top w:val="single" w:sz="4" w:space="0" w:color="auto"/>
              <w:left w:val="single" w:sz="4" w:space="0" w:color="auto"/>
              <w:bottom w:val="single" w:sz="4" w:space="0" w:color="auto"/>
              <w:right w:val="single" w:sz="4" w:space="0" w:color="auto"/>
            </w:tcBorders>
          </w:tcPr>
          <w:p w14:paraId="4506136A" w14:textId="77777777" w:rsidR="00EA07FE" w:rsidRPr="0036400A"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36400A" w14:paraId="64F4335C" w14:textId="77777777" w:rsidTr="00BE5B63">
        <w:tc>
          <w:tcPr>
            <w:tcW w:w="851" w:type="dxa"/>
            <w:vMerge w:val="restart"/>
            <w:tcBorders>
              <w:top w:val="single" w:sz="4" w:space="0" w:color="auto"/>
              <w:left w:val="single" w:sz="4" w:space="0" w:color="auto"/>
              <w:bottom w:val="single" w:sz="4" w:space="0" w:color="auto"/>
              <w:right w:val="single" w:sz="4" w:space="0" w:color="auto"/>
            </w:tcBorders>
            <w:vAlign w:val="center"/>
          </w:tcPr>
          <w:p w14:paraId="11BA6778" w14:textId="77777777" w:rsidR="00EA07FE" w:rsidRPr="0036400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6400A">
              <w:rPr>
                <w:rFonts w:ascii="Times New Roman" w:hAnsi="Times New Roman"/>
                <w:b/>
                <w:sz w:val="26"/>
                <w:szCs w:val="26"/>
              </w:rPr>
              <w:t>Bước 3</w:t>
            </w:r>
          </w:p>
        </w:tc>
        <w:tc>
          <w:tcPr>
            <w:tcW w:w="2376" w:type="dxa"/>
            <w:vMerge w:val="restart"/>
            <w:tcBorders>
              <w:top w:val="single" w:sz="4" w:space="0" w:color="auto"/>
              <w:left w:val="single" w:sz="4" w:space="0" w:color="auto"/>
              <w:bottom w:val="single" w:sz="4" w:space="0" w:color="auto"/>
              <w:right w:val="single" w:sz="4" w:space="0" w:color="auto"/>
            </w:tcBorders>
            <w:vAlign w:val="center"/>
          </w:tcPr>
          <w:p w14:paraId="372023D0" w14:textId="77777777" w:rsidR="00EA07FE" w:rsidRPr="0036400A" w:rsidRDefault="00EA07FE" w:rsidP="0088110F">
            <w:pPr>
              <w:pStyle w:val="NormalWeb"/>
              <w:spacing w:before="0" w:beforeAutospacing="0" w:after="120" w:afterAutospacing="0" w:line="234" w:lineRule="atLeast"/>
              <w:jc w:val="both"/>
              <w:rPr>
                <w:rFonts w:ascii="Times New Roman" w:hAnsi="Times New Roman"/>
                <w:b/>
                <w:sz w:val="26"/>
                <w:szCs w:val="26"/>
              </w:rPr>
            </w:pPr>
            <w:r w:rsidRPr="0036400A">
              <w:rPr>
                <w:rStyle w:val="fontstyle01"/>
              </w:rPr>
              <w:t>Giải quyết thủ tục hành chính</w:t>
            </w:r>
          </w:p>
        </w:tc>
        <w:tc>
          <w:tcPr>
            <w:tcW w:w="7513" w:type="dxa"/>
            <w:tcBorders>
              <w:top w:val="single" w:sz="4" w:space="0" w:color="auto"/>
              <w:left w:val="single" w:sz="4" w:space="0" w:color="auto"/>
              <w:bottom w:val="single" w:sz="4" w:space="0" w:color="auto"/>
              <w:right w:val="single" w:sz="4" w:space="0" w:color="auto"/>
            </w:tcBorders>
          </w:tcPr>
          <w:p w14:paraId="670AA565" w14:textId="77777777" w:rsidR="00EA07FE" w:rsidRPr="0036400A" w:rsidRDefault="00EA07FE" w:rsidP="0088110F">
            <w:pPr>
              <w:spacing w:before="120" w:after="120"/>
              <w:jc w:val="both"/>
              <w:rPr>
                <w:sz w:val="26"/>
                <w:szCs w:val="26"/>
              </w:rPr>
            </w:pPr>
            <w:r w:rsidRPr="0036400A">
              <w:rPr>
                <w:rStyle w:val="fontstyle21"/>
              </w:rPr>
              <w:t xml:space="preserve">Sau khi nhận hồ sơ thủ tục hành chính từ </w:t>
            </w:r>
            <w:r w:rsidRPr="0036400A">
              <w:rPr>
                <w:sz w:val="26"/>
                <w:szCs w:val="26"/>
              </w:rPr>
              <w:t xml:space="preserve">Bộ phận </w:t>
            </w:r>
            <w:r w:rsidRPr="0036400A">
              <w:rPr>
                <w:sz w:val="26"/>
                <w:szCs w:val="26"/>
                <w:lang w:val="vi-VN"/>
              </w:rPr>
              <w:t>tiếp nhận và trả kết quả</w:t>
            </w:r>
            <w:r w:rsidRPr="0036400A">
              <w:rPr>
                <w:sz w:val="26"/>
                <w:szCs w:val="26"/>
              </w:rPr>
              <w:t xml:space="preserve"> </w:t>
            </w:r>
            <w:r w:rsidRPr="0036400A">
              <w:rPr>
                <w:rStyle w:val="fontstyle21"/>
              </w:rPr>
              <w:t>công chức, viên chức xử lý xem xét, thẩm định hồ sơ, trình phê duyệt kết quả giải quyết thủ tục hành chính:</w:t>
            </w:r>
          </w:p>
        </w:tc>
        <w:tc>
          <w:tcPr>
            <w:tcW w:w="3118" w:type="dxa"/>
            <w:tcBorders>
              <w:top w:val="single" w:sz="4" w:space="0" w:color="auto"/>
              <w:left w:val="single" w:sz="4" w:space="0" w:color="auto"/>
              <w:bottom w:val="single" w:sz="4" w:space="0" w:color="auto"/>
              <w:right w:val="single" w:sz="4" w:space="0" w:color="auto"/>
            </w:tcBorders>
            <w:vAlign w:val="center"/>
          </w:tcPr>
          <w:p w14:paraId="1E7814CC" w14:textId="77777777" w:rsidR="00EA07FE" w:rsidRPr="0036400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6400A">
              <w:rPr>
                <w:rFonts w:ascii="Times New Roman" w:hAnsi="Times New Roman"/>
                <w:b/>
                <w:sz w:val="26"/>
                <w:szCs w:val="26"/>
              </w:rPr>
              <w:t>120 ngày</w:t>
            </w:r>
            <w:r w:rsidRPr="0036400A">
              <w:rPr>
                <w:rFonts w:ascii="Times New Roman" w:hAnsi="Times New Roman"/>
                <w:sz w:val="26"/>
                <w:szCs w:val="26"/>
              </w:rPr>
              <w:t>, trong đó:</w:t>
            </w:r>
          </w:p>
        </w:tc>
        <w:tc>
          <w:tcPr>
            <w:tcW w:w="1163" w:type="dxa"/>
            <w:tcBorders>
              <w:top w:val="single" w:sz="4" w:space="0" w:color="auto"/>
              <w:left w:val="single" w:sz="4" w:space="0" w:color="auto"/>
              <w:bottom w:val="single" w:sz="4" w:space="0" w:color="auto"/>
              <w:right w:val="single" w:sz="4" w:space="0" w:color="auto"/>
            </w:tcBorders>
            <w:vAlign w:val="center"/>
          </w:tcPr>
          <w:p w14:paraId="7FC2884F" w14:textId="77777777" w:rsidR="00EA07FE" w:rsidRPr="0036400A"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36400A" w14:paraId="7AB687EC" w14:textId="77777777" w:rsidTr="00BE5B63">
        <w:tc>
          <w:tcPr>
            <w:tcW w:w="851" w:type="dxa"/>
            <w:vMerge/>
            <w:tcBorders>
              <w:top w:val="single" w:sz="4" w:space="0" w:color="auto"/>
              <w:left w:val="single" w:sz="4" w:space="0" w:color="auto"/>
              <w:bottom w:val="single" w:sz="4" w:space="0" w:color="auto"/>
              <w:right w:val="single" w:sz="4" w:space="0" w:color="auto"/>
            </w:tcBorders>
          </w:tcPr>
          <w:p w14:paraId="07634996" w14:textId="77777777" w:rsidR="00EA07FE" w:rsidRPr="0036400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070AA7F5" w14:textId="77777777" w:rsidR="00EA07FE" w:rsidRPr="0036400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Borders>
              <w:top w:val="single" w:sz="4" w:space="0" w:color="auto"/>
              <w:left w:val="single" w:sz="4" w:space="0" w:color="auto"/>
              <w:bottom w:val="single" w:sz="4" w:space="0" w:color="auto"/>
              <w:right w:val="single" w:sz="4" w:space="0" w:color="auto"/>
            </w:tcBorders>
          </w:tcPr>
          <w:p w14:paraId="3EDA18C7" w14:textId="77777777" w:rsidR="00EA07FE" w:rsidRPr="0036400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6400A">
              <w:rPr>
                <w:rFonts w:ascii="Times New Roman" w:hAnsi="Times New Roman"/>
                <w:bCs/>
                <w:i/>
                <w:sz w:val="26"/>
                <w:szCs w:val="26"/>
              </w:rPr>
              <w:t>1. Tiếp nhận hồ sơ (Bộ phận TN&amp;TKQ)</w:t>
            </w:r>
          </w:p>
        </w:tc>
        <w:tc>
          <w:tcPr>
            <w:tcW w:w="3118" w:type="dxa"/>
            <w:tcBorders>
              <w:top w:val="single" w:sz="4" w:space="0" w:color="auto"/>
              <w:left w:val="single" w:sz="4" w:space="0" w:color="auto"/>
              <w:bottom w:val="single" w:sz="4" w:space="0" w:color="auto"/>
              <w:right w:val="single" w:sz="4" w:space="0" w:color="auto"/>
            </w:tcBorders>
            <w:vAlign w:val="center"/>
          </w:tcPr>
          <w:p w14:paraId="4FF55BAA" w14:textId="77777777" w:rsidR="00EA07FE" w:rsidRPr="0036400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6400A">
              <w:rPr>
                <w:rFonts w:ascii="Times New Roman" w:hAnsi="Times New Roman"/>
                <w:bCs/>
                <w:i/>
                <w:sz w:val="26"/>
                <w:szCs w:val="26"/>
              </w:rPr>
              <w:t>½ ngày</w:t>
            </w:r>
          </w:p>
        </w:tc>
        <w:tc>
          <w:tcPr>
            <w:tcW w:w="1163" w:type="dxa"/>
            <w:tcBorders>
              <w:top w:val="single" w:sz="4" w:space="0" w:color="auto"/>
              <w:left w:val="single" w:sz="4" w:space="0" w:color="auto"/>
              <w:bottom w:val="single" w:sz="4" w:space="0" w:color="auto"/>
              <w:right w:val="single" w:sz="4" w:space="0" w:color="auto"/>
            </w:tcBorders>
          </w:tcPr>
          <w:p w14:paraId="12CA6CA4" w14:textId="77777777" w:rsidR="00EA07FE" w:rsidRPr="0036400A"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36400A" w14:paraId="53D9A9CD" w14:textId="77777777" w:rsidTr="00BE5B63">
        <w:tc>
          <w:tcPr>
            <w:tcW w:w="851" w:type="dxa"/>
            <w:vMerge/>
            <w:tcBorders>
              <w:top w:val="single" w:sz="4" w:space="0" w:color="auto"/>
              <w:left w:val="single" w:sz="4" w:space="0" w:color="auto"/>
              <w:bottom w:val="single" w:sz="4" w:space="0" w:color="auto"/>
              <w:right w:val="single" w:sz="4" w:space="0" w:color="auto"/>
            </w:tcBorders>
          </w:tcPr>
          <w:p w14:paraId="4789595A" w14:textId="77777777" w:rsidR="00EA07FE" w:rsidRPr="0036400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7B35ABD5" w14:textId="77777777" w:rsidR="00EA07FE" w:rsidRPr="0036400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Borders>
              <w:top w:val="single" w:sz="4" w:space="0" w:color="auto"/>
              <w:left w:val="single" w:sz="4" w:space="0" w:color="auto"/>
              <w:bottom w:val="single" w:sz="4" w:space="0" w:color="auto"/>
              <w:right w:val="single" w:sz="4" w:space="0" w:color="auto"/>
            </w:tcBorders>
          </w:tcPr>
          <w:p w14:paraId="550DF7EC" w14:textId="77777777" w:rsidR="00EA07FE" w:rsidRPr="0036400A"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36400A">
              <w:rPr>
                <w:rFonts w:ascii="Times New Roman" w:hAnsi="Times New Roman"/>
                <w:bCs/>
                <w:i/>
                <w:sz w:val="26"/>
                <w:szCs w:val="26"/>
              </w:rPr>
              <w:t>2. Giải quyết hồ sơ (cơ quan/bộ phận chuyên môn), t</w:t>
            </w:r>
            <w:r w:rsidRPr="0036400A">
              <w:rPr>
                <w:rFonts w:ascii="Times New Roman" w:hAnsi="Times New Roman"/>
                <w:i/>
                <w:sz w:val="26"/>
                <w:szCs w:val="26"/>
              </w:rPr>
              <w:t>rong đó:</w:t>
            </w:r>
          </w:p>
        </w:tc>
        <w:tc>
          <w:tcPr>
            <w:tcW w:w="3118" w:type="dxa"/>
            <w:tcBorders>
              <w:top w:val="single" w:sz="4" w:space="0" w:color="auto"/>
              <w:left w:val="single" w:sz="4" w:space="0" w:color="auto"/>
              <w:bottom w:val="single" w:sz="4" w:space="0" w:color="auto"/>
              <w:right w:val="single" w:sz="4" w:space="0" w:color="auto"/>
            </w:tcBorders>
            <w:vAlign w:val="center"/>
          </w:tcPr>
          <w:p w14:paraId="13ED0828" w14:textId="77777777" w:rsidR="00EA07FE" w:rsidRPr="0036400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6400A">
              <w:rPr>
                <w:rFonts w:ascii="Times New Roman" w:hAnsi="Times New Roman"/>
                <w:bCs/>
                <w:i/>
                <w:sz w:val="26"/>
                <w:szCs w:val="26"/>
              </w:rPr>
              <w:t>119 ngày</w:t>
            </w:r>
          </w:p>
        </w:tc>
        <w:tc>
          <w:tcPr>
            <w:tcW w:w="1163" w:type="dxa"/>
            <w:tcBorders>
              <w:top w:val="single" w:sz="4" w:space="0" w:color="auto"/>
              <w:left w:val="single" w:sz="4" w:space="0" w:color="auto"/>
              <w:bottom w:val="single" w:sz="4" w:space="0" w:color="auto"/>
              <w:right w:val="single" w:sz="4" w:space="0" w:color="auto"/>
            </w:tcBorders>
          </w:tcPr>
          <w:p w14:paraId="075E9DD5" w14:textId="77777777" w:rsidR="00EA07FE" w:rsidRPr="0036400A"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36400A" w14:paraId="6D5BC084" w14:textId="77777777" w:rsidTr="00BE5B63">
        <w:tc>
          <w:tcPr>
            <w:tcW w:w="851" w:type="dxa"/>
            <w:vMerge/>
            <w:tcBorders>
              <w:top w:val="single" w:sz="4" w:space="0" w:color="auto"/>
              <w:left w:val="single" w:sz="4" w:space="0" w:color="auto"/>
              <w:bottom w:val="single" w:sz="4" w:space="0" w:color="auto"/>
              <w:right w:val="single" w:sz="4" w:space="0" w:color="auto"/>
            </w:tcBorders>
          </w:tcPr>
          <w:p w14:paraId="60540ADE" w14:textId="77777777" w:rsidR="00EA07FE" w:rsidRPr="0036400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1331C7FC" w14:textId="77777777" w:rsidR="00EA07FE" w:rsidRPr="0036400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Borders>
              <w:top w:val="single" w:sz="4" w:space="0" w:color="auto"/>
              <w:left w:val="single" w:sz="4" w:space="0" w:color="auto"/>
              <w:bottom w:val="single" w:sz="4" w:space="0" w:color="auto"/>
              <w:right w:val="single" w:sz="4" w:space="0" w:color="auto"/>
            </w:tcBorders>
          </w:tcPr>
          <w:p w14:paraId="77D1C025" w14:textId="77777777" w:rsidR="00EA07FE" w:rsidRPr="0036400A" w:rsidRDefault="00EA07FE" w:rsidP="0088110F">
            <w:pPr>
              <w:pStyle w:val="NormalWeb"/>
              <w:spacing w:before="0" w:beforeAutospacing="0" w:after="120" w:afterAutospacing="0" w:line="234" w:lineRule="atLeast"/>
              <w:jc w:val="both"/>
              <w:rPr>
                <w:rFonts w:ascii="Times New Roman" w:hAnsi="Times New Roman"/>
                <w:b/>
                <w:sz w:val="26"/>
                <w:szCs w:val="26"/>
              </w:rPr>
            </w:pPr>
            <w:r w:rsidRPr="0036400A">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tcBorders>
              <w:top w:val="single" w:sz="4" w:space="0" w:color="auto"/>
              <w:left w:val="single" w:sz="4" w:space="0" w:color="auto"/>
              <w:bottom w:val="single" w:sz="4" w:space="0" w:color="auto"/>
              <w:right w:val="single" w:sz="4" w:space="0" w:color="auto"/>
            </w:tcBorders>
            <w:vAlign w:val="center"/>
          </w:tcPr>
          <w:p w14:paraId="44C55516" w14:textId="77777777" w:rsidR="00EA07FE" w:rsidRPr="0036400A"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63" w:type="dxa"/>
            <w:tcBorders>
              <w:top w:val="single" w:sz="4" w:space="0" w:color="auto"/>
              <w:left w:val="single" w:sz="4" w:space="0" w:color="auto"/>
              <w:bottom w:val="single" w:sz="4" w:space="0" w:color="auto"/>
              <w:right w:val="single" w:sz="4" w:space="0" w:color="auto"/>
            </w:tcBorders>
          </w:tcPr>
          <w:p w14:paraId="615DFA64" w14:textId="77777777" w:rsidR="00EA07FE" w:rsidRPr="0036400A"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36400A" w14:paraId="79B40AB5" w14:textId="77777777" w:rsidTr="00BE5B63">
        <w:tc>
          <w:tcPr>
            <w:tcW w:w="851" w:type="dxa"/>
            <w:vMerge/>
            <w:tcBorders>
              <w:top w:val="single" w:sz="4" w:space="0" w:color="auto"/>
              <w:left w:val="single" w:sz="4" w:space="0" w:color="auto"/>
              <w:bottom w:val="single" w:sz="4" w:space="0" w:color="auto"/>
              <w:right w:val="single" w:sz="4" w:space="0" w:color="auto"/>
            </w:tcBorders>
          </w:tcPr>
          <w:p w14:paraId="73F58142" w14:textId="77777777" w:rsidR="00EA07FE" w:rsidRPr="0036400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Borders>
              <w:top w:val="single" w:sz="4" w:space="0" w:color="auto"/>
              <w:left w:val="single" w:sz="4" w:space="0" w:color="auto"/>
              <w:bottom w:val="single" w:sz="4" w:space="0" w:color="auto"/>
              <w:right w:val="single" w:sz="4" w:space="0" w:color="auto"/>
            </w:tcBorders>
          </w:tcPr>
          <w:p w14:paraId="2C6CC42D" w14:textId="77777777" w:rsidR="00EA07FE" w:rsidRPr="0036400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Borders>
              <w:top w:val="single" w:sz="4" w:space="0" w:color="auto"/>
              <w:left w:val="single" w:sz="4" w:space="0" w:color="auto"/>
              <w:bottom w:val="single" w:sz="4" w:space="0" w:color="auto"/>
              <w:right w:val="single" w:sz="4" w:space="0" w:color="auto"/>
            </w:tcBorders>
          </w:tcPr>
          <w:p w14:paraId="63AECE48" w14:textId="77777777" w:rsidR="00EA07FE" w:rsidRPr="0036400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6400A">
              <w:rPr>
                <w:rFonts w:ascii="Times New Roman" w:hAnsi="Times New Roman"/>
                <w:bCs/>
                <w:i/>
                <w:sz w:val="26"/>
                <w:szCs w:val="26"/>
              </w:rPr>
              <w:t>+ Nghiên cứu, khảo sát sơ bộ, khảo sát chính thức, dự thảo báo cáo</w:t>
            </w:r>
          </w:p>
          <w:p w14:paraId="442C9B7D" w14:textId="77777777" w:rsidR="00EA07FE" w:rsidRPr="0036400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6400A">
              <w:rPr>
                <w:rFonts w:ascii="Times New Roman" w:hAnsi="Times New Roman"/>
                <w:bCs/>
                <w:i/>
                <w:sz w:val="26"/>
                <w:szCs w:val="26"/>
              </w:rPr>
              <w:t>+ Ý kiến Trường được đánh giá</w:t>
            </w:r>
          </w:p>
          <w:p w14:paraId="7E55E37F" w14:textId="77777777" w:rsidR="00EA07FE" w:rsidRPr="0036400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6400A">
              <w:rPr>
                <w:rFonts w:ascii="Times New Roman" w:hAnsi="Times New Roman"/>
                <w:bCs/>
                <w:i/>
                <w:sz w:val="26"/>
                <w:szCs w:val="26"/>
              </w:rPr>
              <w:t>+ Ý kiến tiếp thu của Đoàn đánh giá</w:t>
            </w:r>
          </w:p>
          <w:p w14:paraId="40057E37" w14:textId="77777777" w:rsidR="00EA07FE" w:rsidRPr="0036400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6400A">
              <w:rPr>
                <w:rFonts w:ascii="Times New Roman" w:hAnsi="Times New Roman"/>
                <w:bCs/>
                <w:i/>
                <w:sz w:val="26"/>
                <w:szCs w:val="26"/>
              </w:rPr>
              <w:t>+ Đoàn đánh giá hoàn thiện báo cáo</w:t>
            </w:r>
          </w:p>
          <w:p w14:paraId="2DC7E038" w14:textId="77777777" w:rsidR="00EA07FE" w:rsidRPr="0036400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6400A">
              <w:rPr>
                <w:rFonts w:ascii="Times New Roman" w:hAnsi="Times New Roman"/>
                <w:bCs/>
                <w:i/>
                <w:sz w:val="26"/>
                <w:szCs w:val="26"/>
              </w:rPr>
              <w:t xml:space="preserve">+ Chuyên viên </w:t>
            </w:r>
          </w:p>
          <w:p w14:paraId="67F18ED2" w14:textId="77777777" w:rsidR="00EA07FE" w:rsidRPr="0036400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6400A">
              <w:rPr>
                <w:rFonts w:ascii="Times New Roman" w:hAnsi="Times New Roman"/>
                <w:bCs/>
                <w:i/>
                <w:sz w:val="26"/>
                <w:szCs w:val="26"/>
              </w:rPr>
              <w:t>+ Lãnh đạo phòng/bộ phận</w:t>
            </w:r>
          </w:p>
          <w:p w14:paraId="3900FD42" w14:textId="77777777" w:rsidR="00EA07FE" w:rsidRPr="0036400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6400A">
              <w:rPr>
                <w:rFonts w:ascii="Times New Roman" w:hAnsi="Times New Roman"/>
                <w:bCs/>
                <w:i/>
                <w:sz w:val="26"/>
                <w:szCs w:val="26"/>
              </w:rPr>
              <w:t xml:space="preserve">+ Lãnh đạo đơn vị: </w:t>
            </w:r>
          </w:p>
          <w:p w14:paraId="7600A730" w14:textId="77777777" w:rsidR="00EA07FE" w:rsidRPr="0036400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6400A">
              <w:rPr>
                <w:rFonts w:ascii="Times New Roman" w:hAnsi="Times New Roman"/>
                <w:bCs/>
                <w:i/>
                <w:sz w:val="26"/>
                <w:szCs w:val="26"/>
              </w:rPr>
              <w:lastRenderedPageBreak/>
              <w:t xml:space="preserve">+ Văn thư đơn vị: </w:t>
            </w:r>
          </w:p>
          <w:p w14:paraId="121AD0F4" w14:textId="77777777" w:rsidR="00EA07FE" w:rsidRPr="0036400A" w:rsidRDefault="00EA07FE" w:rsidP="0088110F">
            <w:pPr>
              <w:pStyle w:val="NormalWeb"/>
              <w:spacing w:before="0" w:beforeAutospacing="0" w:after="120" w:afterAutospacing="0" w:line="234" w:lineRule="atLeast"/>
              <w:jc w:val="both"/>
              <w:rPr>
                <w:rFonts w:ascii="Times New Roman" w:hAnsi="Times New Roman"/>
                <w:b/>
                <w:sz w:val="26"/>
                <w:szCs w:val="26"/>
              </w:rPr>
            </w:pPr>
            <w:r w:rsidRPr="0036400A">
              <w:rPr>
                <w:rFonts w:ascii="Times New Roman" w:hAnsi="Times New Roman"/>
                <w:b/>
                <w:sz w:val="26"/>
                <w:szCs w:val="26"/>
              </w:rPr>
              <w:t xml:space="preserve">+ </w:t>
            </w:r>
            <w:r w:rsidRPr="0036400A">
              <w:rPr>
                <w:rFonts w:ascii="Times New Roman" w:hAnsi="Times New Roman"/>
                <w:sz w:val="26"/>
                <w:szCs w:val="26"/>
              </w:rPr>
              <w:t>Sở GDĐT</w:t>
            </w:r>
            <w:r w:rsidRPr="0036400A">
              <w:rPr>
                <w:rFonts w:ascii="Times New Roman" w:hAnsi="Times New Roman"/>
                <w:b/>
                <w:sz w:val="26"/>
                <w:szCs w:val="26"/>
              </w:rPr>
              <w:t xml:space="preserve"> </w:t>
            </w:r>
          </w:p>
        </w:tc>
        <w:tc>
          <w:tcPr>
            <w:tcW w:w="3118" w:type="dxa"/>
            <w:tcBorders>
              <w:top w:val="single" w:sz="4" w:space="0" w:color="auto"/>
              <w:left w:val="single" w:sz="4" w:space="0" w:color="auto"/>
              <w:bottom w:val="single" w:sz="4" w:space="0" w:color="auto"/>
              <w:right w:val="single" w:sz="4" w:space="0" w:color="auto"/>
            </w:tcBorders>
            <w:vAlign w:val="center"/>
          </w:tcPr>
          <w:p w14:paraId="29CEE580" w14:textId="77777777" w:rsidR="00EA07FE" w:rsidRPr="0036400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6400A">
              <w:rPr>
                <w:rFonts w:ascii="Times New Roman" w:hAnsi="Times New Roman"/>
                <w:bCs/>
                <w:i/>
                <w:sz w:val="26"/>
                <w:szCs w:val="26"/>
              </w:rPr>
              <w:lastRenderedPageBreak/>
              <w:t>70 ngày</w:t>
            </w:r>
          </w:p>
          <w:p w14:paraId="01473692" w14:textId="77777777" w:rsidR="00EA07FE" w:rsidRPr="0036400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6400A">
              <w:rPr>
                <w:rFonts w:ascii="Times New Roman" w:hAnsi="Times New Roman"/>
                <w:bCs/>
                <w:i/>
                <w:sz w:val="26"/>
                <w:szCs w:val="26"/>
              </w:rPr>
              <w:t>10 ngày</w:t>
            </w:r>
          </w:p>
          <w:p w14:paraId="24053510" w14:textId="77777777" w:rsidR="00EA07FE" w:rsidRPr="0036400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6400A">
              <w:rPr>
                <w:rFonts w:ascii="Times New Roman" w:hAnsi="Times New Roman"/>
                <w:bCs/>
                <w:i/>
                <w:sz w:val="26"/>
                <w:szCs w:val="26"/>
              </w:rPr>
              <w:t>10 ngày</w:t>
            </w:r>
          </w:p>
          <w:p w14:paraId="76D17F3A" w14:textId="77777777" w:rsidR="00EA07FE" w:rsidRPr="0036400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6400A">
              <w:rPr>
                <w:rFonts w:ascii="Times New Roman" w:hAnsi="Times New Roman"/>
                <w:bCs/>
                <w:i/>
                <w:sz w:val="26"/>
                <w:szCs w:val="26"/>
              </w:rPr>
              <w:t>10 ngày</w:t>
            </w:r>
          </w:p>
          <w:p w14:paraId="5E0AC64C" w14:textId="77777777" w:rsidR="00EA07FE" w:rsidRPr="0036400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6400A">
              <w:rPr>
                <w:rFonts w:ascii="Times New Roman" w:hAnsi="Times New Roman"/>
                <w:bCs/>
                <w:i/>
                <w:sz w:val="26"/>
                <w:szCs w:val="26"/>
              </w:rPr>
              <w:t>12 ngày</w:t>
            </w:r>
          </w:p>
          <w:p w14:paraId="5E663B55" w14:textId="77777777" w:rsidR="00EA07FE" w:rsidRPr="0036400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6400A">
              <w:rPr>
                <w:rFonts w:ascii="Times New Roman" w:hAnsi="Times New Roman"/>
                <w:bCs/>
                <w:i/>
                <w:sz w:val="26"/>
                <w:szCs w:val="26"/>
              </w:rPr>
              <w:t>1 ngày</w:t>
            </w:r>
          </w:p>
          <w:p w14:paraId="12FF1109" w14:textId="77777777" w:rsidR="00EA07FE" w:rsidRPr="0036400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6400A">
              <w:rPr>
                <w:rFonts w:ascii="Times New Roman" w:hAnsi="Times New Roman"/>
                <w:bCs/>
                <w:i/>
                <w:sz w:val="26"/>
                <w:szCs w:val="26"/>
              </w:rPr>
              <w:t>1/2 ngày</w:t>
            </w:r>
          </w:p>
          <w:p w14:paraId="5E3D41FC" w14:textId="77777777" w:rsidR="00EA07FE" w:rsidRPr="0036400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6400A">
              <w:rPr>
                <w:rFonts w:ascii="Times New Roman" w:hAnsi="Times New Roman"/>
                <w:bCs/>
                <w:i/>
                <w:sz w:val="26"/>
                <w:szCs w:val="26"/>
              </w:rPr>
              <w:lastRenderedPageBreak/>
              <w:t>1/2 ngày</w:t>
            </w:r>
          </w:p>
          <w:p w14:paraId="6F1957D5" w14:textId="77777777" w:rsidR="00EA07FE" w:rsidRPr="0036400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6400A">
              <w:rPr>
                <w:rFonts w:ascii="Times New Roman" w:hAnsi="Times New Roman"/>
                <w:bCs/>
                <w:i/>
                <w:sz w:val="26"/>
                <w:szCs w:val="26"/>
              </w:rPr>
              <w:t>5 ngày</w:t>
            </w:r>
          </w:p>
        </w:tc>
        <w:tc>
          <w:tcPr>
            <w:tcW w:w="1163" w:type="dxa"/>
            <w:tcBorders>
              <w:top w:val="single" w:sz="4" w:space="0" w:color="auto"/>
              <w:left w:val="single" w:sz="4" w:space="0" w:color="auto"/>
              <w:bottom w:val="single" w:sz="4" w:space="0" w:color="auto"/>
              <w:right w:val="single" w:sz="4" w:space="0" w:color="auto"/>
            </w:tcBorders>
          </w:tcPr>
          <w:p w14:paraId="3A4B66D0" w14:textId="77777777" w:rsidR="00EA07FE" w:rsidRPr="0036400A"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36400A" w14:paraId="6AB51DC4" w14:textId="77777777" w:rsidTr="00BE5B63">
        <w:tc>
          <w:tcPr>
            <w:tcW w:w="851" w:type="dxa"/>
            <w:tcBorders>
              <w:top w:val="single" w:sz="4" w:space="0" w:color="auto"/>
              <w:left w:val="single" w:sz="4" w:space="0" w:color="auto"/>
              <w:bottom w:val="single" w:sz="4" w:space="0" w:color="auto"/>
              <w:right w:val="single" w:sz="4" w:space="0" w:color="auto"/>
            </w:tcBorders>
            <w:vAlign w:val="center"/>
          </w:tcPr>
          <w:p w14:paraId="0B0BB718" w14:textId="77777777" w:rsidR="00EA07FE" w:rsidRPr="0036400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6400A">
              <w:rPr>
                <w:rFonts w:ascii="Times New Roman" w:hAnsi="Times New Roman"/>
                <w:b/>
                <w:sz w:val="26"/>
                <w:szCs w:val="26"/>
              </w:rPr>
              <w:t>Bước 4</w:t>
            </w:r>
          </w:p>
        </w:tc>
        <w:tc>
          <w:tcPr>
            <w:tcW w:w="2376" w:type="dxa"/>
            <w:tcBorders>
              <w:top w:val="single" w:sz="4" w:space="0" w:color="auto"/>
              <w:left w:val="single" w:sz="4" w:space="0" w:color="auto"/>
              <w:bottom w:val="single" w:sz="4" w:space="0" w:color="auto"/>
              <w:right w:val="single" w:sz="4" w:space="0" w:color="auto"/>
            </w:tcBorders>
          </w:tcPr>
          <w:p w14:paraId="5B7BD894" w14:textId="77777777" w:rsidR="00EA07FE" w:rsidRPr="0036400A" w:rsidRDefault="00EA07FE" w:rsidP="0088110F">
            <w:pPr>
              <w:pStyle w:val="NormalWeb"/>
              <w:spacing w:before="0" w:beforeAutospacing="0" w:after="120" w:afterAutospacing="0" w:line="234" w:lineRule="atLeast"/>
              <w:jc w:val="both"/>
              <w:rPr>
                <w:rStyle w:val="fontstyle21"/>
                <w:i/>
              </w:rPr>
            </w:pPr>
            <w:r w:rsidRPr="0036400A">
              <w:rPr>
                <w:rFonts w:ascii="Times New Roman" w:hAnsi="Times New Roman"/>
                <w:b/>
                <w:sz w:val="26"/>
                <w:szCs w:val="26"/>
                <w:lang w:val="nl-NL"/>
              </w:rPr>
              <w:t>Trả kết quả giải quyết thủ tục hành chính</w:t>
            </w:r>
            <w:r w:rsidRPr="0036400A">
              <w:rPr>
                <w:rStyle w:val="fontstyle21"/>
                <w:i/>
              </w:rPr>
              <w:t xml:space="preserve"> </w:t>
            </w:r>
          </w:p>
          <w:p w14:paraId="39307CD5" w14:textId="77777777" w:rsidR="00EA07FE" w:rsidRPr="0036400A" w:rsidRDefault="00EA07FE" w:rsidP="0088110F">
            <w:pPr>
              <w:pStyle w:val="NormalWeb"/>
              <w:spacing w:before="0" w:beforeAutospacing="0" w:after="120" w:afterAutospacing="0" w:line="234" w:lineRule="atLeast"/>
              <w:jc w:val="both"/>
              <w:rPr>
                <w:rFonts w:ascii="Times New Roman" w:hAnsi="Times New Roman"/>
                <w:b/>
                <w:sz w:val="26"/>
                <w:szCs w:val="26"/>
              </w:rPr>
            </w:pPr>
            <w:r w:rsidRPr="0036400A">
              <w:rPr>
                <w:rStyle w:val="fontstyle21"/>
                <w:i/>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Borders>
              <w:top w:val="single" w:sz="4" w:space="0" w:color="auto"/>
              <w:left w:val="single" w:sz="4" w:space="0" w:color="auto"/>
              <w:bottom w:val="single" w:sz="4" w:space="0" w:color="auto"/>
              <w:right w:val="single" w:sz="4" w:space="0" w:color="auto"/>
            </w:tcBorders>
          </w:tcPr>
          <w:p w14:paraId="1431D3C5" w14:textId="77777777" w:rsidR="00EA07FE" w:rsidRPr="0036400A" w:rsidRDefault="00EA07FE" w:rsidP="0088110F">
            <w:pPr>
              <w:spacing w:before="120" w:after="120" w:line="340" w:lineRule="exact"/>
              <w:ind w:firstLine="347"/>
              <w:jc w:val="both"/>
              <w:rPr>
                <w:iCs/>
                <w:sz w:val="26"/>
                <w:szCs w:val="26"/>
                <w:lang w:val="nl-NL"/>
              </w:rPr>
            </w:pPr>
            <w:r w:rsidRPr="0036400A">
              <w:rPr>
                <w:iCs/>
                <w:sz w:val="26"/>
                <w:szCs w:val="26"/>
                <w:lang w:val="nl-NL"/>
              </w:rPr>
              <w:t>Công chức tiếp nhận và trả  kết quả nhập vào sổ theo dõi hồ sơ và phần mềm điện tử thực hiện như sau:</w:t>
            </w:r>
          </w:p>
          <w:p w14:paraId="5695DE9E" w14:textId="77777777" w:rsidR="00EA07FE" w:rsidRPr="0036400A" w:rsidRDefault="00EA07FE" w:rsidP="0088110F">
            <w:pPr>
              <w:spacing w:before="120" w:after="120" w:line="340" w:lineRule="exact"/>
              <w:ind w:firstLine="347"/>
              <w:jc w:val="both"/>
              <w:rPr>
                <w:iCs/>
                <w:sz w:val="26"/>
                <w:szCs w:val="26"/>
                <w:lang w:val="nl-NL"/>
              </w:rPr>
            </w:pPr>
            <w:r w:rsidRPr="0036400A">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4E8A3A20" w14:textId="77777777" w:rsidR="00EA07FE" w:rsidRPr="0036400A" w:rsidRDefault="00EA07FE" w:rsidP="0088110F">
            <w:pPr>
              <w:spacing w:before="120" w:after="120"/>
              <w:ind w:firstLine="347"/>
              <w:jc w:val="both"/>
              <w:rPr>
                <w:iCs/>
                <w:sz w:val="26"/>
                <w:szCs w:val="26"/>
                <w:lang w:val="nl-NL"/>
              </w:rPr>
            </w:pPr>
            <w:r w:rsidRPr="0036400A">
              <w:rPr>
                <w:iCs/>
                <w:sz w:val="26"/>
                <w:szCs w:val="26"/>
                <w:lang w:val="nl-NL"/>
              </w:rPr>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36400A">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27E4B897" w14:textId="77777777" w:rsidR="00EA07FE" w:rsidRPr="0036400A" w:rsidRDefault="00EA07FE" w:rsidP="0088110F">
            <w:pPr>
              <w:spacing w:before="120" w:after="120"/>
              <w:ind w:firstLine="347"/>
              <w:jc w:val="both"/>
              <w:rPr>
                <w:iCs/>
                <w:sz w:val="26"/>
                <w:szCs w:val="26"/>
                <w:lang w:val="nl-NL"/>
              </w:rPr>
            </w:pPr>
            <w:r w:rsidRPr="0036400A">
              <w:rPr>
                <w:iCs/>
                <w:sz w:val="26"/>
                <w:szCs w:val="26"/>
                <w:lang w:val="nl-NL"/>
              </w:rPr>
              <w:t>- Trường hợp nhận kết quả</w:t>
            </w:r>
            <w:r w:rsidRPr="00281F0D">
              <w:rPr>
                <w:sz w:val="26"/>
                <w:szCs w:val="26"/>
                <w:lang w:val="nl-NL"/>
              </w:rPr>
              <w:t xml:space="preserve"> thông </w:t>
            </w:r>
            <w:r w:rsidRPr="0036400A">
              <w:rPr>
                <w:sz w:val="26"/>
                <w:szCs w:val="26"/>
                <w:lang w:val="vi-VN"/>
              </w:rPr>
              <w:t xml:space="preserve">qua dịch vụ bưu chính </w:t>
            </w:r>
            <w:r w:rsidRPr="00281F0D">
              <w:rPr>
                <w:sz w:val="26"/>
                <w:szCs w:val="26"/>
                <w:lang w:val="nl-NL"/>
              </w:rPr>
              <w:t>công ích. (</w:t>
            </w:r>
            <w:r w:rsidRPr="0036400A">
              <w:rPr>
                <w:iCs/>
                <w:sz w:val="26"/>
                <w:szCs w:val="26"/>
                <w:lang w:val="nl-NL"/>
              </w:rPr>
              <w:t>đăng ký</w:t>
            </w:r>
            <w:r w:rsidRPr="00281F0D">
              <w:rPr>
                <w:sz w:val="26"/>
                <w:szCs w:val="26"/>
                <w:lang w:val="nl-NL"/>
              </w:rPr>
              <w:t xml:space="preserve"> theo hướng dẫn của Bưu điện)</w:t>
            </w:r>
            <w:r w:rsidRPr="00281F0D">
              <w:rPr>
                <w:rStyle w:val="fontstyle21"/>
                <w:lang w:val="nl-NL"/>
              </w:rPr>
              <w:t xml:space="preserve"> (nếu có)</w:t>
            </w:r>
          </w:p>
          <w:p w14:paraId="0C8A3FF7" w14:textId="77777777" w:rsidR="00EA07FE" w:rsidRPr="0036400A" w:rsidRDefault="00EA07FE" w:rsidP="0088110F">
            <w:pPr>
              <w:spacing w:before="120" w:after="120" w:line="340" w:lineRule="exact"/>
              <w:ind w:firstLine="347"/>
              <w:jc w:val="both"/>
              <w:rPr>
                <w:b/>
                <w:i/>
                <w:sz w:val="26"/>
                <w:szCs w:val="26"/>
                <w:lang w:val="pt-BR"/>
              </w:rPr>
            </w:pPr>
            <w:r w:rsidRPr="0036400A">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2EC4A8AB" w14:textId="77777777" w:rsidR="00EA07FE" w:rsidRPr="0036400A" w:rsidRDefault="00EA07FE" w:rsidP="0088110F">
            <w:pPr>
              <w:spacing w:before="120" w:after="120"/>
              <w:ind w:firstLine="347"/>
              <w:jc w:val="both"/>
              <w:rPr>
                <w:rStyle w:val="fontstyle21"/>
                <w:iCs/>
                <w:lang w:val="nl-NL"/>
              </w:rPr>
            </w:pPr>
            <w:r w:rsidRPr="0036400A">
              <w:rPr>
                <w:iCs/>
                <w:sz w:val="26"/>
                <w:szCs w:val="26"/>
                <w:lang w:val="nl-NL"/>
              </w:rPr>
              <w:t>- Thời gian trả kết quả: Sáng: từ 07 giờ đến 11 giờ 30 phút; chiều: từ 13 giờ 30 đến 17 giờ của các ngày làm việc.</w:t>
            </w:r>
          </w:p>
        </w:tc>
        <w:tc>
          <w:tcPr>
            <w:tcW w:w="3118" w:type="dxa"/>
            <w:tcBorders>
              <w:top w:val="single" w:sz="4" w:space="0" w:color="auto"/>
              <w:left w:val="single" w:sz="4" w:space="0" w:color="auto"/>
              <w:bottom w:val="single" w:sz="4" w:space="0" w:color="auto"/>
              <w:right w:val="single" w:sz="4" w:space="0" w:color="auto"/>
            </w:tcBorders>
            <w:vAlign w:val="center"/>
          </w:tcPr>
          <w:p w14:paraId="49877BF7" w14:textId="77777777" w:rsidR="00EA07FE" w:rsidRPr="0036400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6400A">
              <w:rPr>
                <w:rFonts w:ascii="Times New Roman" w:hAnsi="Times New Roman"/>
                <w:bCs/>
                <w:i/>
                <w:sz w:val="26"/>
                <w:szCs w:val="26"/>
              </w:rPr>
              <w:t>½ ngày</w:t>
            </w:r>
          </w:p>
        </w:tc>
        <w:tc>
          <w:tcPr>
            <w:tcW w:w="1163" w:type="dxa"/>
            <w:tcBorders>
              <w:top w:val="single" w:sz="4" w:space="0" w:color="auto"/>
              <w:left w:val="single" w:sz="4" w:space="0" w:color="auto"/>
              <w:bottom w:val="single" w:sz="4" w:space="0" w:color="auto"/>
              <w:right w:val="single" w:sz="4" w:space="0" w:color="auto"/>
            </w:tcBorders>
          </w:tcPr>
          <w:p w14:paraId="6DAB9662" w14:textId="77777777" w:rsidR="00EA07FE" w:rsidRPr="0036400A"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4143E542" w14:textId="77777777" w:rsidR="00EA07FE" w:rsidRDefault="00EA07FE" w:rsidP="00EA07FE">
      <w:pPr>
        <w:pStyle w:val="NormalWeb"/>
        <w:shd w:val="clear" w:color="auto" w:fill="FFFFFF"/>
        <w:spacing w:before="120" w:beforeAutospacing="0" w:after="120" w:afterAutospacing="0"/>
        <w:ind w:firstLine="652"/>
        <w:jc w:val="both"/>
        <w:rPr>
          <w:rFonts w:ascii="Times New Roman" w:hAnsi="Times New Roman"/>
          <w:b/>
          <w:bCs/>
          <w:sz w:val="28"/>
          <w:szCs w:val="28"/>
        </w:rPr>
      </w:pPr>
    </w:p>
    <w:p w14:paraId="64BEF4E2"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lastRenderedPageBreak/>
        <w:t xml:space="preserve">b. Thành phần, số lượng hồ sơ </w:t>
      </w:r>
    </w:p>
    <w:p w14:paraId="0CC56F20"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Pr>
          <w:rFonts w:ascii="Times New Roman" w:hAnsi="Times New Roman"/>
          <w:sz w:val="28"/>
          <w:szCs w:val="28"/>
        </w:rPr>
        <w:t>-</w:t>
      </w:r>
      <w:r w:rsidRPr="007D038B">
        <w:rPr>
          <w:rFonts w:ascii="Times New Roman" w:hAnsi="Times New Roman"/>
          <w:sz w:val="28"/>
          <w:szCs w:val="28"/>
        </w:rPr>
        <w:t xml:space="preserve"> Thành phần hồ sơ </w:t>
      </w:r>
    </w:p>
    <w:p w14:paraId="0D44DD1E" w14:textId="77777777" w:rsidR="00EA07FE" w:rsidRPr="007D038B" w:rsidRDefault="00EA07FE" w:rsidP="00EA07FE">
      <w:pPr>
        <w:spacing w:before="120" w:after="120"/>
        <w:ind w:firstLine="720"/>
        <w:jc w:val="both"/>
        <w:rPr>
          <w:bCs/>
          <w:sz w:val="28"/>
          <w:szCs w:val="28"/>
        </w:rPr>
      </w:pPr>
      <w:r>
        <w:rPr>
          <w:sz w:val="28"/>
          <w:szCs w:val="28"/>
        </w:rPr>
        <w:t>+</w:t>
      </w:r>
      <w:r w:rsidRPr="007D038B">
        <w:rPr>
          <w:sz w:val="28"/>
          <w:szCs w:val="28"/>
        </w:rPr>
        <w:t xml:space="preserve"> Công văn đăng ký đánh giá ngoài,</w:t>
      </w:r>
      <w:r w:rsidRPr="007D038B">
        <w:rPr>
          <w:bCs/>
          <w:sz w:val="28"/>
          <w:szCs w:val="28"/>
        </w:rPr>
        <w:t xml:space="preserve"> trong đó có nêu rõ nguyện vọng đánh giá ngoài trường trung học để được công nhận đạt kiểm định chất lượng giáo dục hoặc công nhận đạt chuẩn quốc gia hoặc đồng thời công nhận đạt kiểm định chất lượng giáo dục và công nhận đạt chuẩn quốc gia.</w:t>
      </w:r>
    </w:p>
    <w:p w14:paraId="25E38E1C" w14:textId="77777777" w:rsidR="00EA07FE" w:rsidRPr="007D038B" w:rsidRDefault="00EA07FE" w:rsidP="00EA07FE">
      <w:pPr>
        <w:spacing w:before="120" w:after="120"/>
        <w:ind w:firstLine="720"/>
        <w:jc w:val="both"/>
        <w:rPr>
          <w:sz w:val="28"/>
          <w:szCs w:val="28"/>
          <w:lang w:eastAsia="vi-VN"/>
        </w:rPr>
      </w:pPr>
      <w:r>
        <w:rPr>
          <w:bCs/>
          <w:sz w:val="28"/>
          <w:szCs w:val="28"/>
        </w:rPr>
        <w:t>+</w:t>
      </w:r>
      <w:r w:rsidRPr="007D038B">
        <w:rPr>
          <w:bCs/>
          <w:sz w:val="28"/>
          <w:szCs w:val="28"/>
        </w:rPr>
        <w:t xml:space="preserve"> </w:t>
      </w:r>
      <w:r w:rsidRPr="007D038B">
        <w:rPr>
          <w:sz w:val="28"/>
          <w:szCs w:val="28"/>
        </w:rPr>
        <w:t>Báo cáo tự đánh giá: 02 (hai) bản.</w:t>
      </w:r>
    </w:p>
    <w:p w14:paraId="25CF8338"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Pr>
          <w:rFonts w:ascii="Times New Roman" w:hAnsi="Times New Roman"/>
          <w:sz w:val="28"/>
          <w:szCs w:val="28"/>
        </w:rPr>
        <w:t>-</w:t>
      </w:r>
      <w:r w:rsidRPr="007D038B">
        <w:rPr>
          <w:rFonts w:ascii="Times New Roman" w:hAnsi="Times New Roman"/>
          <w:sz w:val="28"/>
          <w:szCs w:val="28"/>
        </w:rPr>
        <w:t xml:space="preserve"> Số lượng hồ sơ: 01 </w:t>
      </w:r>
    </w:p>
    <w:p w14:paraId="24E9B3EB" w14:textId="77777777" w:rsidR="00EA07FE" w:rsidRPr="007D038B" w:rsidRDefault="00EA07FE" w:rsidP="00EA07FE">
      <w:pPr>
        <w:spacing w:after="60"/>
        <w:ind w:firstLine="709"/>
        <w:jc w:val="both"/>
        <w:rPr>
          <w:b/>
          <w:bCs/>
          <w:sz w:val="28"/>
          <w:szCs w:val="28"/>
        </w:rPr>
      </w:pPr>
      <w:r w:rsidRPr="007D038B">
        <w:rPr>
          <w:b/>
          <w:bCs/>
          <w:sz w:val="28"/>
          <w:szCs w:val="28"/>
        </w:rPr>
        <w:t xml:space="preserve">c. Đối tượng thực hiện thủ tục hành chính </w:t>
      </w:r>
    </w:p>
    <w:p w14:paraId="34A7F72B" w14:textId="77777777" w:rsidR="00EA07FE" w:rsidRPr="007D038B" w:rsidRDefault="00EA07FE" w:rsidP="00EA07FE">
      <w:pPr>
        <w:spacing w:after="60"/>
        <w:ind w:firstLine="709"/>
        <w:jc w:val="both"/>
        <w:rPr>
          <w:sz w:val="28"/>
          <w:szCs w:val="28"/>
        </w:rPr>
      </w:pPr>
      <w:r w:rsidRPr="007D038B">
        <w:rPr>
          <w:sz w:val="28"/>
          <w:szCs w:val="28"/>
        </w:rPr>
        <w:t>Trường trung học cơ sở; trường trung học phổ thông; trường phổ thông có nhiều cấp học; trường phổ thông dân tộc nội trú cấp huyện; trường phổ thông dân tộc nội trú cấp tỉnh; trường phổ thông dân tộc nội trú trực thuộc Bộ Giáo dục và Đào tạo; trường phổ thông dân tộc bán trú; trường chuyên.</w:t>
      </w:r>
    </w:p>
    <w:p w14:paraId="2AC1FA53"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sz w:val="28"/>
          <w:szCs w:val="28"/>
        </w:rPr>
      </w:pPr>
      <w:r w:rsidRPr="007D038B">
        <w:rPr>
          <w:rFonts w:ascii="Times New Roman" w:hAnsi="Times New Roman"/>
          <w:b/>
          <w:bCs/>
          <w:sz w:val="28"/>
          <w:szCs w:val="28"/>
        </w:rPr>
        <w:t>d. Cơ quan giải quyết thủ tục hành chính:</w:t>
      </w:r>
      <w:r w:rsidRPr="007D038B">
        <w:rPr>
          <w:rFonts w:ascii="Times New Roman" w:hAnsi="Times New Roman"/>
          <w:sz w:val="28"/>
          <w:szCs w:val="28"/>
        </w:rPr>
        <w:t> </w:t>
      </w:r>
      <w:r w:rsidRPr="007D038B">
        <w:rPr>
          <w:rFonts w:ascii="Times New Roman" w:hAnsi="Times New Roman"/>
          <w:bCs/>
          <w:sz w:val="28"/>
          <w:szCs w:val="28"/>
        </w:rPr>
        <w:t xml:space="preserve">Sở Giáo dục và Đào tạo Đồng Tháp </w:t>
      </w:r>
    </w:p>
    <w:p w14:paraId="6EAD037D" w14:textId="77777777" w:rsidR="00EA07FE" w:rsidRPr="007D038B" w:rsidRDefault="00EA07FE" w:rsidP="00EA07FE">
      <w:pPr>
        <w:spacing w:after="60"/>
        <w:ind w:firstLine="709"/>
        <w:jc w:val="both"/>
        <w:rPr>
          <w:b/>
          <w:bCs/>
          <w:sz w:val="28"/>
          <w:szCs w:val="28"/>
        </w:rPr>
      </w:pPr>
      <w:r w:rsidRPr="007D038B">
        <w:rPr>
          <w:b/>
          <w:bCs/>
          <w:sz w:val="28"/>
          <w:szCs w:val="28"/>
        </w:rPr>
        <w:t>e. Kết quả thực hiện thủ tục hành chính:</w:t>
      </w:r>
    </w:p>
    <w:p w14:paraId="7E6BBB3B" w14:textId="77777777" w:rsidR="00EA07FE" w:rsidRPr="007D038B" w:rsidRDefault="00EA07FE" w:rsidP="00EA07FE">
      <w:pPr>
        <w:spacing w:after="60"/>
        <w:ind w:firstLine="709"/>
        <w:jc w:val="both"/>
        <w:rPr>
          <w:szCs w:val="28"/>
        </w:rPr>
      </w:pPr>
      <w:r w:rsidRPr="007D038B">
        <w:rPr>
          <w:bCs/>
          <w:sz w:val="28"/>
          <w:szCs w:val="28"/>
        </w:rPr>
        <w:t>Giấy</w:t>
      </w:r>
      <w:r w:rsidRPr="007D038B">
        <w:rPr>
          <w:b/>
          <w:bCs/>
          <w:sz w:val="28"/>
          <w:szCs w:val="28"/>
        </w:rPr>
        <w:t xml:space="preserve"> </w:t>
      </w:r>
      <w:r w:rsidRPr="007D038B">
        <w:rPr>
          <w:sz w:val="28"/>
          <w:szCs w:val="28"/>
        </w:rPr>
        <w:t>Chứng nhận trường đạt kiểm định chất lượng giáo dục của Giám đốc sở giáo dục và đào tạo.</w:t>
      </w:r>
    </w:p>
    <w:p w14:paraId="05FACB23"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rPr>
      </w:pPr>
      <w:r w:rsidRPr="007D038B">
        <w:rPr>
          <w:rFonts w:ascii="Times New Roman" w:hAnsi="Times New Roman"/>
          <w:b/>
          <w:bCs/>
          <w:sz w:val="28"/>
          <w:szCs w:val="28"/>
        </w:rPr>
        <w:t>f. Phí, lệ phí:</w:t>
      </w:r>
      <w:r w:rsidRPr="007D038B">
        <w:rPr>
          <w:rFonts w:ascii="Times New Roman" w:hAnsi="Times New Roman"/>
          <w:sz w:val="28"/>
          <w:szCs w:val="28"/>
        </w:rPr>
        <w:t> </w:t>
      </w:r>
      <w:r w:rsidRPr="007D038B">
        <w:rPr>
          <w:rFonts w:ascii="Times New Roman" w:hAnsi="Times New Roman"/>
          <w:bCs/>
          <w:i/>
          <w:sz w:val="28"/>
          <w:szCs w:val="28"/>
        </w:rPr>
        <w:t xml:space="preserve">Không </w:t>
      </w:r>
    </w:p>
    <w:p w14:paraId="014FA535"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bCs/>
          <w:i/>
          <w:sz w:val="28"/>
          <w:szCs w:val="28"/>
        </w:rPr>
        <w:t xml:space="preserve">Không </w:t>
      </w:r>
    </w:p>
    <w:p w14:paraId="67818B2A"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6FC4AAD7" w14:textId="77777777" w:rsidR="00EA07FE" w:rsidRPr="00281F0D" w:rsidRDefault="00EA07FE" w:rsidP="00EA07FE">
      <w:pPr>
        <w:spacing w:before="120" w:after="120"/>
        <w:ind w:firstLine="720"/>
        <w:jc w:val="both"/>
        <w:rPr>
          <w:sz w:val="28"/>
          <w:szCs w:val="28"/>
          <w:lang w:val="hr-HR"/>
        </w:rPr>
      </w:pPr>
      <w:r w:rsidRPr="00281F0D">
        <w:rPr>
          <w:sz w:val="28"/>
          <w:szCs w:val="28"/>
          <w:lang w:val="hr-HR"/>
        </w:rPr>
        <w:t xml:space="preserve">Có kết quả đánh giá ngoài đạt Mức 1 trở lên. </w:t>
      </w:r>
    </w:p>
    <w:p w14:paraId="66DAE494" w14:textId="77777777" w:rsidR="00EA07FE" w:rsidRPr="00281F0D" w:rsidRDefault="00EA07FE" w:rsidP="00EA07FE">
      <w:pPr>
        <w:tabs>
          <w:tab w:val="left" w:pos="0"/>
          <w:tab w:val="left" w:pos="900"/>
          <w:tab w:val="left" w:pos="1701"/>
        </w:tabs>
        <w:spacing w:before="120" w:after="120"/>
        <w:ind w:firstLine="720"/>
        <w:jc w:val="both"/>
        <w:rPr>
          <w:sz w:val="28"/>
          <w:szCs w:val="28"/>
          <w:lang w:val="hr-HR"/>
        </w:rPr>
      </w:pPr>
      <w:r w:rsidRPr="00281F0D">
        <w:rPr>
          <w:spacing w:val="-4"/>
          <w:sz w:val="28"/>
          <w:szCs w:val="28"/>
          <w:lang w:val="hr-HR"/>
        </w:rPr>
        <w:t xml:space="preserve">Tiêu chuẩn đánh giá trường trung học các Mức 1, 2, 3 và 4 </w:t>
      </w:r>
      <w:r w:rsidRPr="00281F0D">
        <w:rPr>
          <w:sz w:val="28"/>
          <w:szCs w:val="28"/>
          <w:lang w:val="hr-HR"/>
        </w:rPr>
        <w:t xml:space="preserve">cụ thể như sau: </w:t>
      </w:r>
    </w:p>
    <w:p w14:paraId="767FDFF3" w14:textId="77777777" w:rsidR="00EA07FE" w:rsidRPr="00281F0D" w:rsidRDefault="00EA07FE" w:rsidP="00EA07FE">
      <w:pPr>
        <w:tabs>
          <w:tab w:val="left" w:pos="1400"/>
        </w:tabs>
        <w:spacing w:before="120" w:after="120"/>
        <w:jc w:val="center"/>
        <w:rPr>
          <w:b/>
          <w:sz w:val="28"/>
          <w:szCs w:val="28"/>
          <w:lang w:val="hr-HR"/>
        </w:rPr>
      </w:pPr>
    </w:p>
    <w:p w14:paraId="22BF537B" w14:textId="77777777" w:rsidR="00EA07FE" w:rsidRPr="00281F0D" w:rsidRDefault="00EA07FE" w:rsidP="00EA07FE">
      <w:pPr>
        <w:tabs>
          <w:tab w:val="left" w:pos="1400"/>
        </w:tabs>
        <w:spacing w:before="120" w:after="120"/>
        <w:jc w:val="center"/>
        <w:rPr>
          <w:b/>
          <w:sz w:val="28"/>
          <w:szCs w:val="28"/>
          <w:lang w:val="hr-HR"/>
        </w:rPr>
      </w:pPr>
      <w:r w:rsidRPr="00281F0D">
        <w:rPr>
          <w:b/>
          <w:sz w:val="28"/>
          <w:szCs w:val="28"/>
          <w:lang w:val="hr-HR"/>
        </w:rPr>
        <w:t>TIÊU CHUẨN ĐÁNH GIÁ TRƯỜNG TRUNG HỌC MỨC 1</w:t>
      </w:r>
    </w:p>
    <w:p w14:paraId="20F2663C" w14:textId="77777777" w:rsidR="00EA07FE" w:rsidRPr="00281F0D" w:rsidRDefault="00EA07FE" w:rsidP="00EA07FE">
      <w:pPr>
        <w:spacing w:before="120" w:after="120"/>
        <w:ind w:firstLine="720"/>
        <w:jc w:val="both"/>
        <w:rPr>
          <w:b/>
          <w:sz w:val="28"/>
          <w:szCs w:val="28"/>
          <w:lang w:val="hr-HR"/>
        </w:rPr>
      </w:pPr>
      <w:r w:rsidRPr="00281F0D">
        <w:rPr>
          <w:sz w:val="28"/>
          <w:szCs w:val="28"/>
          <w:lang w:val="hr-HR"/>
        </w:rPr>
        <w:t xml:space="preserve">1.10.1. </w:t>
      </w:r>
      <w:r w:rsidRPr="00281F0D">
        <w:rPr>
          <w:b/>
          <w:sz w:val="28"/>
          <w:szCs w:val="28"/>
          <w:lang w:val="hr-HR"/>
        </w:rPr>
        <w:t>Tiêu chuẩn 1: Tổ chức và quản lý nhà trường</w:t>
      </w:r>
    </w:p>
    <w:p w14:paraId="0E48C964" w14:textId="77777777" w:rsidR="00EA07FE" w:rsidRPr="00281F0D" w:rsidRDefault="00EA07FE" w:rsidP="00EA07FE">
      <w:pPr>
        <w:spacing w:before="120" w:after="120"/>
        <w:ind w:firstLine="720"/>
        <w:jc w:val="both"/>
        <w:rPr>
          <w:spacing w:val="-4"/>
          <w:sz w:val="28"/>
          <w:szCs w:val="28"/>
          <w:lang w:val="hr-HR"/>
        </w:rPr>
      </w:pPr>
      <w:r w:rsidRPr="00281F0D">
        <w:rPr>
          <w:sz w:val="28"/>
          <w:szCs w:val="28"/>
          <w:lang w:val="hr-HR"/>
        </w:rPr>
        <w:t>1.10.1.</w:t>
      </w:r>
      <w:r w:rsidRPr="00281F0D">
        <w:rPr>
          <w:spacing w:val="-4"/>
          <w:sz w:val="28"/>
          <w:szCs w:val="28"/>
          <w:lang w:val="hr-HR"/>
        </w:rPr>
        <w:t>1. Tiêu chí 1.1: Phương hướng, chiến lược xây dựng và phát triển nhà trường</w:t>
      </w:r>
    </w:p>
    <w:p w14:paraId="1962C0A5" w14:textId="77777777" w:rsidR="00EA07FE" w:rsidRPr="00281F0D" w:rsidRDefault="00EA07FE" w:rsidP="00EA07FE">
      <w:pPr>
        <w:spacing w:before="120" w:after="120"/>
        <w:ind w:firstLine="720"/>
        <w:jc w:val="both"/>
        <w:rPr>
          <w:sz w:val="28"/>
          <w:szCs w:val="28"/>
          <w:lang w:val="hr-HR"/>
        </w:rPr>
      </w:pPr>
      <w:r w:rsidRPr="00281F0D">
        <w:rPr>
          <w:sz w:val="28"/>
          <w:szCs w:val="28"/>
          <w:lang w:val="hr-HR"/>
        </w:rPr>
        <w:lastRenderedPageBreak/>
        <w:t>a) Phù hợp với mục tiêu giáo dục được quy định tại Luật giáo dục, định hướng phát triển kinh tế - xã hội của địa phương theo từng giai đoạn và các nguồn lực của nhà trường;</w:t>
      </w:r>
    </w:p>
    <w:p w14:paraId="7C854012" w14:textId="77777777" w:rsidR="00EA07FE" w:rsidRPr="00281F0D" w:rsidRDefault="00EA07FE" w:rsidP="00EA07FE">
      <w:pPr>
        <w:spacing w:before="120" w:after="120"/>
        <w:ind w:firstLine="720"/>
        <w:jc w:val="both"/>
        <w:rPr>
          <w:sz w:val="28"/>
          <w:szCs w:val="28"/>
          <w:lang w:val="hr-HR"/>
        </w:rPr>
      </w:pPr>
      <w:r w:rsidRPr="00281F0D">
        <w:rPr>
          <w:sz w:val="28"/>
          <w:szCs w:val="28"/>
          <w:lang w:val="hr-HR"/>
        </w:rPr>
        <w:t xml:space="preserve">b) Được xác định bằng văn bản và cấp có thẩm quyền phê duyệt; </w:t>
      </w:r>
    </w:p>
    <w:p w14:paraId="1EF7F358" w14:textId="77777777" w:rsidR="00EA07FE" w:rsidRPr="00281F0D" w:rsidRDefault="00EA07FE" w:rsidP="00EA07FE">
      <w:pPr>
        <w:spacing w:before="120" w:after="120"/>
        <w:ind w:firstLine="720"/>
        <w:jc w:val="both"/>
        <w:rPr>
          <w:sz w:val="28"/>
          <w:szCs w:val="28"/>
          <w:lang w:val="hr-HR"/>
        </w:rPr>
      </w:pPr>
      <w:r w:rsidRPr="00281F0D">
        <w:rPr>
          <w:sz w:val="28"/>
          <w:szCs w:val="28"/>
          <w:lang w:val="hr-HR"/>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 sở giáo dục và đào tạo.</w:t>
      </w:r>
    </w:p>
    <w:p w14:paraId="293F33BD" w14:textId="77777777" w:rsidR="00EA07FE" w:rsidRPr="00281F0D" w:rsidRDefault="00EA07FE" w:rsidP="00EA07FE">
      <w:pPr>
        <w:spacing w:before="120" w:after="120"/>
        <w:ind w:firstLine="720"/>
        <w:jc w:val="both"/>
        <w:rPr>
          <w:sz w:val="28"/>
          <w:szCs w:val="28"/>
          <w:lang w:val="hr-HR"/>
        </w:rPr>
      </w:pPr>
      <w:r w:rsidRPr="00281F0D">
        <w:rPr>
          <w:sz w:val="28"/>
          <w:szCs w:val="28"/>
          <w:lang w:val="hr-HR"/>
        </w:rPr>
        <w:t>1.10.1.2. Tiêu chí 1.2: Hội đồng trường (Hội đồng quản trị đối với trường tư thục) và các hội đồng khác</w:t>
      </w:r>
    </w:p>
    <w:p w14:paraId="78B0990C" w14:textId="77777777" w:rsidR="00EA07FE" w:rsidRPr="007D038B" w:rsidRDefault="00EA07FE" w:rsidP="00EA07FE">
      <w:pPr>
        <w:spacing w:before="120" w:after="120"/>
        <w:ind w:firstLine="720"/>
        <w:jc w:val="both"/>
        <w:rPr>
          <w:sz w:val="28"/>
          <w:szCs w:val="28"/>
        </w:rPr>
      </w:pPr>
      <w:r w:rsidRPr="007D038B">
        <w:rPr>
          <w:sz w:val="28"/>
          <w:szCs w:val="28"/>
        </w:rPr>
        <w:t>a) Được thành lập theo quy định;</w:t>
      </w:r>
    </w:p>
    <w:p w14:paraId="29EC54D3" w14:textId="77777777" w:rsidR="00EA07FE" w:rsidRPr="007D038B" w:rsidRDefault="00EA07FE" w:rsidP="00EA07FE">
      <w:pPr>
        <w:spacing w:before="120" w:after="120"/>
        <w:ind w:firstLine="720"/>
        <w:jc w:val="both"/>
        <w:rPr>
          <w:sz w:val="28"/>
          <w:szCs w:val="28"/>
        </w:rPr>
      </w:pPr>
      <w:r w:rsidRPr="007D038B">
        <w:rPr>
          <w:sz w:val="28"/>
          <w:szCs w:val="28"/>
        </w:rPr>
        <w:t>b) Thực hiện chức năng, nhiệm vụ và quyền hạn theo quy định;</w:t>
      </w:r>
    </w:p>
    <w:p w14:paraId="6A7EF90B" w14:textId="77777777" w:rsidR="00EA07FE" w:rsidRPr="007D038B" w:rsidRDefault="00EA07FE" w:rsidP="00EA07FE">
      <w:pPr>
        <w:spacing w:before="120" w:after="120"/>
        <w:ind w:firstLine="720"/>
        <w:jc w:val="both"/>
        <w:rPr>
          <w:sz w:val="28"/>
          <w:szCs w:val="28"/>
        </w:rPr>
      </w:pPr>
      <w:r w:rsidRPr="007D038B">
        <w:rPr>
          <w:sz w:val="28"/>
          <w:szCs w:val="28"/>
        </w:rPr>
        <w:t>c) Các hoạt động được định kỳ rà soát, đánh giá.</w:t>
      </w:r>
    </w:p>
    <w:p w14:paraId="24250565" w14:textId="77777777" w:rsidR="00EA07FE" w:rsidRPr="007D038B" w:rsidRDefault="00EA07FE" w:rsidP="00EA07FE">
      <w:pPr>
        <w:spacing w:before="120" w:after="120"/>
        <w:ind w:firstLine="720"/>
        <w:jc w:val="both"/>
        <w:rPr>
          <w:sz w:val="28"/>
          <w:szCs w:val="28"/>
        </w:rPr>
      </w:pPr>
      <w:r w:rsidRPr="007D038B">
        <w:rPr>
          <w:sz w:val="28"/>
          <w:szCs w:val="28"/>
        </w:rPr>
        <w:t>1.10.1.3. Tiêu chí 1.3: Tổ chức Đảng Cộng sản Việt Nam, các đoàn thể và tổ chức khác trong nhà trường</w:t>
      </w:r>
    </w:p>
    <w:p w14:paraId="3B4CCAD5" w14:textId="77777777" w:rsidR="00EA07FE" w:rsidRPr="007D038B" w:rsidRDefault="00EA07FE" w:rsidP="00EA07FE">
      <w:pPr>
        <w:spacing w:before="120" w:after="120"/>
        <w:ind w:firstLine="720"/>
        <w:jc w:val="both"/>
        <w:rPr>
          <w:sz w:val="28"/>
          <w:szCs w:val="28"/>
        </w:rPr>
      </w:pPr>
      <w:r w:rsidRPr="007D038B">
        <w:rPr>
          <w:sz w:val="28"/>
          <w:szCs w:val="28"/>
        </w:rPr>
        <w:t>a) Các đoàn thể và tổ chức khác trong nhà trường có cơ cấu tổ chức theo quy định;</w:t>
      </w:r>
    </w:p>
    <w:p w14:paraId="0C0E30BD" w14:textId="77777777" w:rsidR="00EA07FE" w:rsidRPr="007D038B" w:rsidRDefault="00EA07FE" w:rsidP="00EA07FE">
      <w:pPr>
        <w:spacing w:before="120" w:after="120"/>
        <w:ind w:firstLine="720"/>
        <w:jc w:val="both"/>
        <w:rPr>
          <w:sz w:val="28"/>
          <w:szCs w:val="28"/>
        </w:rPr>
      </w:pPr>
      <w:r w:rsidRPr="007D038B">
        <w:rPr>
          <w:sz w:val="28"/>
          <w:szCs w:val="28"/>
        </w:rPr>
        <w:t>b) Hoạt động theo quy định;</w:t>
      </w:r>
    </w:p>
    <w:p w14:paraId="17707098" w14:textId="77777777" w:rsidR="00EA07FE" w:rsidRPr="007D038B" w:rsidRDefault="00EA07FE" w:rsidP="00EA07FE">
      <w:pPr>
        <w:spacing w:before="120" w:after="120"/>
        <w:ind w:firstLine="720"/>
        <w:jc w:val="both"/>
        <w:rPr>
          <w:sz w:val="28"/>
          <w:szCs w:val="28"/>
        </w:rPr>
      </w:pPr>
      <w:r w:rsidRPr="007D038B">
        <w:rPr>
          <w:sz w:val="28"/>
          <w:szCs w:val="28"/>
        </w:rPr>
        <w:t>c) Hằng năm, các hoạt động được rà soát, đánh giá.</w:t>
      </w:r>
    </w:p>
    <w:p w14:paraId="4F9C37F5" w14:textId="77777777" w:rsidR="00EA07FE" w:rsidRPr="007D038B" w:rsidRDefault="00EA07FE" w:rsidP="00EA07FE">
      <w:pPr>
        <w:spacing w:before="120" w:after="120"/>
        <w:ind w:firstLine="720"/>
        <w:jc w:val="both"/>
        <w:rPr>
          <w:spacing w:val="-6"/>
          <w:sz w:val="28"/>
          <w:szCs w:val="28"/>
        </w:rPr>
      </w:pPr>
      <w:r w:rsidRPr="007D038B">
        <w:rPr>
          <w:sz w:val="28"/>
          <w:szCs w:val="28"/>
        </w:rPr>
        <w:t>1.10.1.</w:t>
      </w:r>
      <w:r w:rsidRPr="007D038B">
        <w:rPr>
          <w:spacing w:val="-6"/>
          <w:sz w:val="28"/>
          <w:szCs w:val="28"/>
        </w:rPr>
        <w:t>4. Tiêu chí 1.4: Hiệu trưởng, phó hiệu trưởng, tổ chuyên môn và tổ văn phòng</w:t>
      </w:r>
    </w:p>
    <w:p w14:paraId="371B8972" w14:textId="77777777" w:rsidR="00EA07FE" w:rsidRPr="007D038B" w:rsidRDefault="00EA07FE" w:rsidP="00EA07FE">
      <w:pPr>
        <w:spacing w:before="120" w:after="120"/>
        <w:ind w:firstLine="720"/>
        <w:jc w:val="both"/>
        <w:rPr>
          <w:sz w:val="28"/>
          <w:szCs w:val="28"/>
        </w:rPr>
      </w:pPr>
      <w:r w:rsidRPr="007D038B">
        <w:rPr>
          <w:sz w:val="28"/>
          <w:szCs w:val="28"/>
        </w:rPr>
        <w:t>a) Có hiệu trưởng, số lượng phó hiệu trưởng theo quy định;</w:t>
      </w:r>
    </w:p>
    <w:p w14:paraId="3674B348" w14:textId="77777777" w:rsidR="00EA07FE" w:rsidRPr="007D038B" w:rsidRDefault="00EA07FE" w:rsidP="00EA07FE">
      <w:pPr>
        <w:spacing w:before="120" w:after="120"/>
        <w:ind w:firstLine="720"/>
        <w:jc w:val="both"/>
        <w:rPr>
          <w:sz w:val="28"/>
          <w:szCs w:val="28"/>
        </w:rPr>
      </w:pPr>
      <w:r w:rsidRPr="007D038B">
        <w:rPr>
          <w:sz w:val="28"/>
          <w:szCs w:val="28"/>
        </w:rPr>
        <w:t>b) Tổ chuyên môn và tổ văn phòng có cơ cấu tổ chức theo quy định;</w:t>
      </w:r>
    </w:p>
    <w:p w14:paraId="360E94F8" w14:textId="77777777" w:rsidR="00EA07FE" w:rsidRPr="007D038B" w:rsidRDefault="00EA07FE" w:rsidP="00EA07FE">
      <w:pPr>
        <w:spacing w:before="120" w:after="120"/>
        <w:ind w:firstLine="720"/>
        <w:jc w:val="both"/>
        <w:rPr>
          <w:sz w:val="28"/>
          <w:szCs w:val="28"/>
        </w:rPr>
      </w:pPr>
      <w:r w:rsidRPr="007D038B">
        <w:rPr>
          <w:sz w:val="28"/>
          <w:szCs w:val="28"/>
        </w:rPr>
        <w:t>c) Tổ chuyên môn, tổ văn phòng có kế hoạch hoạt động và thực hiện các nhiệm vụ theo quy định.</w:t>
      </w:r>
    </w:p>
    <w:p w14:paraId="6875B054" w14:textId="77777777" w:rsidR="00EA07FE" w:rsidRPr="007D038B" w:rsidRDefault="00EA07FE" w:rsidP="00EA07FE">
      <w:pPr>
        <w:tabs>
          <w:tab w:val="left" w:pos="-3240"/>
          <w:tab w:val="left" w:pos="-3120"/>
          <w:tab w:val="left" w:pos="10800"/>
          <w:tab w:val="left" w:pos="11520"/>
          <w:tab w:val="left" w:pos="12240"/>
          <w:tab w:val="left" w:pos="12960"/>
          <w:tab w:val="left" w:pos="13680"/>
          <w:tab w:val="left" w:pos="14400"/>
        </w:tabs>
        <w:spacing w:before="120" w:after="120"/>
        <w:ind w:firstLine="720"/>
        <w:jc w:val="both"/>
        <w:rPr>
          <w:sz w:val="28"/>
          <w:szCs w:val="28"/>
        </w:rPr>
      </w:pPr>
      <w:r w:rsidRPr="007D038B">
        <w:rPr>
          <w:sz w:val="28"/>
          <w:szCs w:val="28"/>
        </w:rPr>
        <w:t>1.10.1.5. Tiêu chí 1.5: Lớp học</w:t>
      </w:r>
    </w:p>
    <w:p w14:paraId="05FA763D" w14:textId="77777777" w:rsidR="00EA07FE" w:rsidRPr="007D038B" w:rsidRDefault="00EA07FE" w:rsidP="00EA07FE">
      <w:pPr>
        <w:spacing w:before="120" w:after="120"/>
        <w:ind w:firstLine="720"/>
        <w:jc w:val="both"/>
        <w:rPr>
          <w:sz w:val="28"/>
          <w:szCs w:val="28"/>
        </w:rPr>
      </w:pPr>
      <w:r w:rsidRPr="007D038B">
        <w:rPr>
          <w:sz w:val="28"/>
          <w:szCs w:val="28"/>
        </w:rPr>
        <w:t>a) Có đủ các lớp của cấp học;</w:t>
      </w:r>
    </w:p>
    <w:p w14:paraId="7496AEF7" w14:textId="77777777" w:rsidR="00EA07FE" w:rsidRPr="007D038B" w:rsidRDefault="00EA07FE" w:rsidP="00EA07FE">
      <w:pPr>
        <w:spacing w:before="120" w:after="120"/>
        <w:ind w:firstLine="720"/>
        <w:jc w:val="both"/>
        <w:rPr>
          <w:sz w:val="28"/>
          <w:szCs w:val="28"/>
        </w:rPr>
      </w:pPr>
      <w:r w:rsidRPr="007D038B">
        <w:rPr>
          <w:sz w:val="28"/>
          <w:szCs w:val="28"/>
        </w:rPr>
        <w:t>b) Học sinh được tổ chức theo lớp; lớp học được tổ chức theo quy định;</w:t>
      </w:r>
    </w:p>
    <w:p w14:paraId="53C32B65" w14:textId="77777777" w:rsidR="00EA07FE" w:rsidRPr="007D038B" w:rsidRDefault="00EA07FE" w:rsidP="00EA07FE">
      <w:pPr>
        <w:spacing w:before="120" w:after="120"/>
        <w:ind w:firstLine="720"/>
        <w:jc w:val="both"/>
        <w:rPr>
          <w:spacing w:val="-4"/>
          <w:sz w:val="28"/>
          <w:szCs w:val="28"/>
        </w:rPr>
      </w:pPr>
      <w:r w:rsidRPr="007D038B">
        <w:rPr>
          <w:spacing w:val="-4"/>
          <w:sz w:val="28"/>
          <w:szCs w:val="28"/>
        </w:rPr>
        <w:t xml:space="preserve">c) Lớp học hoạt động theo nguyên tắc tự quản, dân chủ. </w:t>
      </w:r>
    </w:p>
    <w:p w14:paraId="0164B0AA" w14:textId="77777777" w:rsidR="00EA07FE" w:rsidRPr="007D038B" w:rsidRDefault="00EA07FE" w:rsidP="00EA07FE">
      <w:pPr>
        <w:spacing w:before="120" w:after="120"/>
        <w:ind w:firstLine="720"/>
        <w:jc w:val="both"/>
        <w:rPr>
          <w:sz w:val="28"/>
          <w:szCs w:val="28"/>
        </w:rPr>
      </w:pPr>
      <w:r w:rsidRPr="007D038B">
        <w:rPr>
          <w:sz w:val="28"/>
          <w:szCs w:val="28"/>
        </w:rPr>
        <w:lastRenderedPageBreak/>
        <w:t>1.10.1.6. Tiêu chí 1.6: Quản lý hành chính, tài chính và tài sản</w:t>
      </w:r>
    </w:p>
    <w:p w14:paraId="0EDA1D9D" w14:textId="77777777" w:rsidR="00EA07FE" w:rsidRPr="007D038B" w:rsidRDefault="00EA07FE" w:rsidP="00EA07FE">
      <w:pPr>
        <w:spacing w:before="120" w:after="120"/>
        <w:ind w:firstLine="720"/>
        <w:jc w:val="both"/>
        <w:rPr>
          <w:b/>
          <w:sz w:val="28"/>
          <w:szCs w:val="28"/>
        </w:rPr>
      </w:pPr>
      <w:r w:rsidRPr="007D038B">
        <w:rPr>
          <w:sz w:val="28"/>
          <w:szCs w:val="28"/>
        </w:rPr>
        <w:t xml:space="preserve">a) Hệ thống hồ sơ của nhà trường được lưu trữ theo quy định; </w:t>
      </w:r>
    </w:p>
    <w:p w14:paraId="60AEB7D2" w14:textId="77777777" w:rsidR="00EA07FE" w:rsidRPr="007D038B" w:rsidRDefault="00EA07FE" w:rsidP="00EA07FE">
      <w:pPr>
        <w:spacing w:before="120" w:after="120"/>
        <w:ind w:firstLine="720"/>
        <w:jc w:val="both"/>
        <w:rPr>
          <w:spacing w:val="-4"/>
          <w:sz w:val="28"/>
          <w:szCs w:val="28"/>
        </w:rPr>
      </w:pPr>
      <w:r w:rsidRPr="007D038B">
        <w:rPr>
          <w:spacing w:val="-4"/>
          <w:sz w:val="28"/>
          <w:szCs w:val="28"/>
        </w:rPr>
        <w:t>b) Lập dự toán, thực hiện thu chi, quyết toán, thống kê, báo cáo tài chính và tài sản; công khai và định kỳ tự kiểm tra tài chính, tài sản theo quy định; quy chế chi tiêu nội bộ được bổ sung, cập nhật phù hợp với điều kiện thực tế và các quy định hiện hành;</w:t>
      </w:r>
    </w:p>
    <w:p w14:paraId="29CEE9F1" w14:textId="77777777" w:rsidR="00EA07FE" w:rsidRPr="007D038B" w:rsidRDefault="00EA07FE" w:rsidP="00EA07FE">
      <w:pPr>
        <w:spacing w:before="120" w:after="120"/>
        <w:ind w:firstLine="720"/>
        <w:jc w:val="both"/>
        <w:rPr>
          <w:b/>
          <w:sz w:val="28"/>
          <w:szCs w:val="28"/>
        </w:rPr>
      </w:pPr>
      <w:r w:rsidRPr="007D038B">
        <w:rPr>
          <w:sz w:val="28"/>
          <w:szCs w:val="28"/>
        </w:rPr>
        <w:t>c) Quản lý, sử dụng tài chính, tài sản đúng mục đích và có hiệu quả để phục vụ các hoạt động giáo dục.</w:t>
      </w:r>
    </w:p>
    <w:p w14:paraId="01F17AE7" w14:textId="77777777" w:rsidR="00EA07FE" w:rsidRPr="007D038B" w:rsidRDefault="00EA07FE" w:rsidP="00EA07FE">
      <w:pPr>
        <w:spacing w:before="120" w:after="120"/>
        <w:ind w:firstLine="720"/>
        <w:jc w:val="both"/>
        <w:rPr>
          <w:sz w:val="28"/>
          <w:szCs w:val="28"/>
        </w:rPr>
      </w:pPr>
      <w:r w:rsidRPr="007D038B">
        <w:rPr>
          <w:sz w:val="28"/>
          <w:szCs w:val="28"/>
        </w:rPr>
        <w:t>1.10.1.7. Tiêu chí 1.7: Quản lý cán bộ, giáo viên và nhân viên</w:t>
      </w:r>
    </w:p>
    <w:p w14:paraId="280493CF" w14:textId="77777777" w:rsidR="00EA07FE" w:rsidRPr="007D038B" w:rsidRDefault="00EA07FE" w:rsidP="00EA07FE">
      <w:pPr>
        <w:spacing w:before="120" w:after="120"/>
        <w:ind w:firstLine="720"/>
        <w:jc w:val="both"/>
        <w:rPr>
          <w:sz w:val="28"/>
          <w:szCs w:val="28"/>
        </w:rPr>
      </w:pPr>
      <w:r w:rsidRPr="007D038B">
        <w:rPr>
          <w:sz w:val="28"/>
          <w:szCs w:val="28"/>
        </w:rPr>
        <w:t>a) Có kế hoạch bồi dưỡng chuyên môn, nghiệp vụ cho đội ngũ cán bộ quản lý, giáo viên và nhân viên;</w:t>
      </w:r>
    </w:p>
    <w:p w14:paraId="52A74644" w14:textId="77777777" w:rsidR="00EA07FE" w:rsidRPr="007D038B" w:rsidRDefault="00EA07FE" w:rsidP="00EA07FE">
      <w:pPr>
        <w:spacing w:before="120" w:after="120"/>
        <w:ind w:firstLine="720"/>
        <w:jc w:val="both"/>
        <w:rPr>
          <w:sz w:val="28"/>
          <w:szCs w:val="28"/>
        </w:rPr>
      </w:pPr>
      <w:r w:rsidRPr="007D038B">
        <w:rPr>
          <w:sz w:val="28"/>
          <w:szCs w:val="28"/>
        </w:rPr>
        <w:t>b) Phân công, sử dụng cán bộ quản lý, giáo viên, nhân viên rõ ràng, hợp lý đảm bảo hiệu quả hoạt động của nhà trường;</w:t>
      </w:r>
    </w:p>
    <w:p w14:paraId="763F75EB" w14:textId="77777777" w:rsidR="00EA07FE" w:rsidRPr="007D038B" w:rsidRDefault="00EA07FE" w:rsidP="00EA07FE">
      <w:pPr>
        <w:spacing w:before="120" w:after="120"/>
        <w:ind w:firstLine="720"/>
        <w:jc w:val="both"/>
        <w:rPr>
          <w:spacing w:val="4"/>
          <w:sz w:val="28"/>
          <w:szCs w:val="28"/>
        </w:rPr>
      </w:pPr>
      <w:r w:rsidRPr="007D038B">
        <w:rPr>
          <w:spacing w:val="4"/>
          <w:sz w:val="28"/>
          <w:szCs w:val="28"/>
        </w:rPr>
        <w:t xml:space="preserve">c) Cán bộ quản lý, giáo </w:t>
      </w:r>
      <w:r w:rsidRPr="007D038B">
        <w:rPr>
          <w:sz w:val="28"/>
          <w:szCs w:val="28"/>
        </w:rPr>
        <w:t>viên và nhân</w:t>
      </w:r>
      <w:r w:rsidRPr="007D038B">
        <w:rPr>
          <w:spacing w:val="4"/>
          <w:sz w:val="28"/>
          <w:szCs w:val="28"/>
        </w:rPr>
        <w:t xml:space="preserve"> viên được đảm bảo các quyền theo quy định.</w:t>
      </w:r>
    </w:p>
    <w:p w14:paraId="7B9BA2B1" w14:textId="77777777" w:rsidR="00EA07FE" w:rsidRPr="007D038B" w:rsidRDefault="00EA07FE" w:rsidP="00EA07FE">
      <w:pPr>
        <w:spacing w:before="120" w:after="120"/>
        <w:ind w:firstLine="720"/>
        <w:jc w:val="both"/>
        <w:rPr>
          <w:spacing w:val="-6"/>
          <w:sz w:val="28"/>
          <w:szCs w:val="28"/>
        </w:rPr>
      </w:pPr>
      <w:r w:rsidRPr="007D038B">
        <w:rPr>
          <w:sz w:val="28"/>
          <w:szCs w:val="28"/>
        </w:rPr>
        <w:t>1.10.1.</w:t>
      </w:r>
      <w:r w:rsidRPr="007D038B">
        <w:rPr>
          <w:spacing w:val="-6"/>
          <w:sz w:val="28"/>
          <w:szCs w:val="28"/>
        </w:rPr>
        <w:t>8. Tiêu chí 1.8: Quản lý các hoạt động giáo dục</w:t>
      </w:r>
    </w:p>
    <w:p w14:paraId="1CBD56EA" w14:textId="77777777" w:rsidR="00EA07FE" w:rsidRPr="007D038B" w:rsidRDefault="00EA07FE" w:rsidP="00EA07FE">
      <w:pPr>
        <w:spacing w:before="120" w:after="120"/>
        <w:ind w:firstLine="720"/>
        <w:jc w:val="both"/>
        <w:rPr>
          <w:sz w:val="28"/>
          <w:szCs w:val="28"/>
        </w:rPr>
      </w:pPr>
      <w:r w:rsidRPr="007D038B">
        <w:rPr>
          <w:sz w:val="28"/>
          <w:szCs w:val="28"/>
        </w:rPr>
        <w:t>a) Kế hoạch giáo dục phù hợp với quy định hiện hành, điều kiện thực tế địa phương và điều kiện của nhà trường;</w:t>
      </w:r>
    </w:p>
    <w:p w14:paraId="26BC172A" w14:textId="77777777" w:rsidR="00EA07FE" w:rsidRPr="007D038B" w:rsidRDefault="00EA07FE" w:rsidP="00EA07FE">
      <w:pPr>
        <w:spacing w:before="120" w:after="120"/>
        <w:ind w:firstLine="720"/>
        <w:jc w:val="both"/>
        <w:rPr>
          <w:sz w:val="28"/>
          <w:szCs w:val="28"/>
        </w:rPr>
      </w:pPr>
      <w:r w:rsidRPr="007D038B">
        <w:rPr>
          <w:sz w:val="28"/>
          <w:szCs w:val="28"/>
        </w:rPr>
        <w:t>b) Kế hoạch giáo dục được thực hiện đầy đủ;</w:t>
      </w:r>
    </w:p>
    <w:p w14:paraId="18D17D07" w14:textId="77777777" w:rsidR="00EA07FE" w:rsidRPr="007D038B" w:rsidRDefault="00EA07FE" w:rsidP="00EA07FE">
      <w:pPr>
        <w:spacing w:before="120" w:after="120"/>
        <w:ind w:firstLine="720"/>
        <w:jc w:val="both"/>
        <w:rPr>
          <w:spacing w:val="-6"/>
          <w:sz w:val="28"/>
          <w:szCs w:val="28"/>
        </w:rPr>
      </w:pPr>
      <w:r w:rsidRPr="007D038B">
        <w:rPr>
          <w:spacing w:val="-6"/>
          <w:sz w:val="28"/>
          <w:szCs w:val="28"/>
        </w:rPr>
        <w:t>c) Kế hoạch giáo dục được rà soát, đánh giá, điều chỉnh kịp thời.</w:t>
      </w:r>
    </w:p>
    <w:p w14:paraId="37B6360F" w14:textId="77777777" w:rsidR="00EA07FE" w:rsidRPr="007D038B" w:rsidRDefault="00EA07FE" w:rsidP="00EA07FE">
      <w:pPr>
        <w:spacing w:before="120" w:after="120"/>
        <w:ind w:firstLine="720"/>
        <w:jc w:val="both"/>
        <w:rPr>
          <w:sz w:val="28"/>
          <w:szCs w:val="28"/>
        </w:rPr>
      </w:pPr>
      <w:r w:rsidRPr="007D038B">
        <w:rPr>
          <w:sz w:val="28"/>
          <w:szCs w:val="28"/>
        </w:rPr>
        <w:t>1.10.1.9. Tiêu chí 1.9: Thực hiện quy chế dân chủ cơ sở</w:t>
      </w:r>
    </w:p>
    <w:p w14:paraId="64449FFC" w14:textId="77777777" w:rsidR="00EA07FE" w:rsidRPr="007D038B" w:rsidRDefault="00EA07FE" w:rsidP="00EA07FE">
      <w:pPr>
        <w:tabs>
          <w:tab w:val="left" w:pos="1134"/>
        </w:tabs>
        <w:spacing w:before="120" w:after="120"/>
        <w:ind w:firstLine="720"/>
        <w:jc w:val="both"/>
        <w:rPr>
          <w:sz w:val="28"/>
          <w:szCs w:val="28"/>
        </w:rPr>
      </w:pPr>
      <w:r w:rsidRPr="007D038B">
        <w:rPr>
          <w:sz w:val="28"/>
          <w:szCs w:val="28"/>
        </w:rPr>
        <w:t xml:space="preserve">a) Cán bộ quản lý, giáo viên, nhân viên được tham gia thảo luận, đóng góp ý kiến khi xây dựng kế hoạch, nội quy, quy định, quy chế liên quan đến các hoạt động của nhà trường; </w:t>
      </w:r>
    </w:p>
    <w:p w14:paraId="37BA6BC7" w14:textId="77777777" w:rsidR="00EA07FE" w:rsidRPr="007D038B" w:rsidRDefault="00EA07FE" w:rsidP="00EA07FE">
      <w:pPr>
        <w:spacing w:before="120" w:after="120"/>
        <w:ind w:firstLine="720"/>
        <w:jc w:val="both"/>
        <w:rPr>
          <w:sz w:val="28"/>
          <w:szCs w:val="28"/>
        </w:rPr>
      </w:pPr>
      <w:r w:rsidRPr="007D038B">
        <w:rPr>
          <w:sz w:val="28"/>
          <w:szCs w:val="28"/>
        </w:rPr>
        <w:t>b) Các khiếu nại, tố cáo, kiến nghị, phản ánh (nếu có) thuộc thẩm quyền xử lý của nhà trường được giải quyết đúng pháp luật;</w:t>
      </w:r>
    </w:p>
    <w:p w14:paraId="05C573FC" w14:textId="77777777" w:rsidR="00EA07FE" w:rsidRPr="007D038B" w:rsidRDefault="00EA07FE" w:rsidP="00EA07FE">
      <w:pPr>
        <w:spacing w:before="120" w:after="120"/>
        <w:ind w:firstLine="720"/>
        <w:jc w:val="both"/>
        <w:rPr>
          <w:sz w:val="28"/>
          <w:szCs w:val="28"/>
        </w:rPr>
      </w:pPr>
      <w:r w:rsidRPr="007D038B">
        <w:rPr>
          <w:sz w:val="28"/>
          <w:szCs w:val="28"/>
        </w:rPr>
        <w:t>c) Hằng năm, có báo cáo thực hiện quy chế dân chủ cơ sở.</w:t>
      </w:r>
    </w:p>
    <w:p w14:paraId="02FF30FD" w14:textId="77777777" w:rsidR="00EA07FE" w:rsidRPr="007D038B" w:rsidRDefault="00EA07FE" w:rsidP="00EA07FE">
      <w:pPr>
        <w:spacing w:before="120" w:after="120"/>
        <w:ind w:firstLine="720"/>
        <w:jc w:val="both"/>
        <w:rPr>
          <w:sz w:val="28"/>
          <w:szCs w:val="28"/>
        </w:rPr>
      </w:pPr>
      <w:r w:rsidRPr="007D038B">
        <w:rPr>
          <w:sz w:val="28"/>
          <w:szCs w:val="28"/>
        </w:rPr>
        <w:t>1.10.1.10. Tiêu chí 1.10: Đảm bảo an ninh trật tự, an toàn trường học</w:t>
      </w:r>
    </w:p>
    <w:p w14:paraId="1307145B" w14:textId="77777777" w:rsidR="00EA07FE" w:rsidRPr="007D038B" w:rsidRDefault="00EA07FE" w:rsidP="00EA07FE">
      <w:pPr>
        <w:spacing w:before="120" w:after="120"/>
        <w:ind w:firstLine="720"/>
        <w:jc w:val="both"/>
        <w:rPr>
          <w:spacing w:val="-6"/>
          <w:sz w:val="28"/>
          <w:szCs w:val="28"/>
        </w:rPr>
      </w:pPr>
      <w:r w:rsidRPr="007D038B">
        <w:rPr>
          <w:spacing w:val="-4"/>
          <w:sz w:val="28"/>
          <w:szCs w:val="28"/>
        </w:rPr>
        <w:t xml:space="preserve">a) Có </w:t>
      </w:r>
      <w:r w:rsidRPr="007D038B">
        <w:rPr>
          <w:sz w:val="28"/>
          <w:szCs w:val="28"/>
        </w:rPr>
        <w:t xml:space="preserve">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w:t>
      </w:r>
      <w:r w:rsidRPr="007D038B">
        <w:rPr>
          <w:sz w:val="28"/>
          <w:szCs w:val="28"/>
        </w:rPr>
        <w:lastRenderedPageBreak/>
        <w:t>phòng, chống bạo lực trong nhà trường</w:t>
      </w:r>
      <w:r w:rsidRPr="007D038B">
        <w:rPr>
          <w:spacing w:val="-4"/>
          <w:sz w:val="28"/>
          <w:szCs w:val="28"/>
        </w:rPr>
        <w:t xml:space="preserve">; </w:t>
      </w:r>
      <w:r w:rsidRPr="007D038B">
        <w:rPr>
          <w:rFonts w:eastAsia="Calibri"/>
          <w:spacing w:val="-4"/>
          <w:sz w:val="28"/>
          <w:szCs w:val="28"/>
        </w:rPr>
        <w:t xml:space="preserve">những trường có tổ chức bếp ăn cho học sinh được </w:t>
      </w:r>
      <w:r w:rsidRPr="007D038B">
        <w:rPr>
          <w:spacing w:val="-4"/>
          <w:sz w:val="28"/>
          <w:szCs w:val="28"/>
        </w:rPr>
        <w:t xml:space="preserve">cấp giấy chứng nhận </w:t>
      </w:r>
      <w:r w:rsidRPr="007D038B">
        <w:rPr>
          <w:sz w:val="28"/>
          <w:szCs w:val="28"/>
        </w:rPr>
        <w:t>đủ điều kiện an toàn thực phẩm;</w:t>
      </w:r>
      <w:r w:rsidRPr="007D038B">
        <w:rPr>
          <w:spacing w:val="-6"/>
          <w:sz w:val="28"/>
          <w:szCs w:val="28"/>
          <w:lang w:val="vi-VN"/>
        </w:rPr>
        <w:t xml:space="preserve"> </w:t>
      </w:r>
    </w:p>
    <w:p w14:paraId="11A4B49D" w14:textId="77777777" w:rsidR="00EA07FE" w:rsidRPr="007D038B" w:rsidRDefault="00EA07FE" w:rsidP="00EA07FE">
      <w:pPr>
        <w:spacing w:before="120" w:after="120"/>
        <w:ind w:firstLine="720"/>
        <w:jc w:val="both"/>
        <w:rPr>
          <w:sz w:val="28"/>
          <w:szCs w:val="28"/>
        </w:rPr>
      </w:pPr>
      <w:r w:rsidRPr="007D038B">
        <w:rPr>
          <w:rFonts w:eastAsia="Calibri"/>
          <w:spacing w:val="-8"/>
          <w:sz w:val="28"/>
          <w:szCs w:val="28"/>
          <w:lang w:val="vi-VN"/>
        </w:rPr>
        <w:t xml:space="preserve">b) </w:t>
      </w:r>
      <w:r w:rsidRPr="007D038B">
        <w:rPr>
          <w:spacing w:val="-6"/>
          <w:sz w:val="28"/>
          <w:szCs w:val="28"/>
        </w:rPr>
        <w:t xml:space="preserve">Có hộp thư góp ý, đường dây nóng và các hình thức khác để tiếp nhận, xử lý các thông tin phản ánh của người dân; </w:t>
      </w:r>
      <w:r w:rsidRPr="007D038B">
        <w:rPr>
          <w:rFonts w:eastAsia="Calibri"/>
          <w:spacing w:val="-8"/>
          <w:sz w:val="28"/>
          <w:szCs w:val="28"/>
        </w:rPr>
        <w:t>đ</w:t>
      </w:r>
      <w:r w:rsidRPr="007D038B">
        <w:rPr>
          <w:rFonts w:eastAsia="Calibri"/>
          <w:spacing w:val="-8"/>
          <w:sz w:val="28"/>
          <w:szCs w:val="28"/>
          <w:lang w:val="vi-VN"/>
        </w:rPr>
        <w:t xml:space="preserve">ảm bảo an toàn cho cán bộ quản lý, giáo viên, nhân viên </w:t>
      </w:r>
      <w:r w:rsidRPr="007D038B">
        <w:rPr>
          <w:rFonts w:eastAsia="Calibri"/>
          <w:spacing w:val="-8"/>
          <w:sz w:val="28"/>
          <w:szCs w:val="28"/>
        </w:rPr>
        <w:t xml:space="preserve">và học sinh </w:t>
      </w:r>
      <w:r w:rsidRPr="007D038B">
        <w:rPr>
          <w:rFonts w:eastAsia="Calibri"/>
          <w:spacing w:val="-8"/>
          <w:sz w:val="28"/>
          <w:szCs w:val="28"/>
          <w:lang w:val="vi-VN"/>
        </w:rPr>
        <w:t>trong nhà trường;</w:t>
      </w:r>
      <w:r w:rsidRPr="007D038B">
        <w:rPr>
          <w:rFonts w:eastAsia="Calibri"/>
          <w:spacing w:val="-8"/>
          <w:sz w:val="28"/>
          <w:szCs w:val="28"/>
        </w:rPr>
        <w:t xml:space="preserve"> </w:t>
      </w:r>
    </w:p>
    <w:p w14:paraId="76B1B570" w14:textId="77777777" w:rsidR="00EA07FE" w:rsidRPr="007D038B" w:rsidRDefault="00EA07FE" w:rsidP="00EA07FE">
      <w:pPr>
        <w:spacing w:before="120" w:after="120"/>
        <w:ind w:firstLine="720"/>
        <w:jc w:val="both"/>
        <w:rPr>
          <w:sz w:val="28"/>
          <w:szCs w:val="28"/>
        </w:rPr>
      </w:pPr>
      <w:r w:rsidRPr="007D038B">
        <w:rPr>
          <w:sz w:val="28"/>
          <w:szCs w:val="28"/>
        </w:rPr>
        <w:t>c) Không có hiện tượng kỳ thị, hành vi bạo lực, vi phạm pháp luật về bình đẳng giới trong nhà trường.</w:t>
      </w:r>
    </w:p>
    <w:p w14:paraId="1A8A71B1" w14:textId="77777777" w:rsidR="00EA07FE" w:rsidRPr="007D038B" w:rsidRDefault="00EA07FE" w:rsidP="00EA07FE">
      <w:pPr>
        <w:spacing w:before="120" w:after="120"/>
        <w:ind w:firstLine="720"/>
        <w:jc w:val="both"/>
        <w:rPr>
          <w:b/>
          <w:spacing w:val="-4"/>
          <w:sz w:val="28"/>
          <w:szCs w:val="28"/>
        </w:rPr>
      </w:pPr>
      <w:r w:rsidRPr="007D038B">
        <w:rPr>
          <w:sz w:val="28"/>
          <w:szCs w:val="28"/>
        </w:rPr>
        <w:t>1.10.2</w:t>
      </w:r>
      <w:r w:rsidRPr="007D038B">
        <w:rPr>
          <w:b/>
          <w:spacing w:val="-4"/>
          <w:sz w:val="28"/>
          <w:szCs w:val="28"/>
        </w:rPr>
        <w:t>. Tiêu chuẩn 2: Cán bộ quản lý, giáo viên, nhân viên và học sinh</w:t>
      </w:r>
    </w:p>
    <w:p w14:paraId="4C384B46" w14:textId="77777777" w:rsidR="00EA07FE" w:rsidRPr="007D038B" w:rsidRDefault="00EA07FE" w:rsidP="00EA07FE">
      <w:pPr>
        <w:spacing w:before="120" w:after="120"/>
        <w:ind w:firstLine="720"/>
        <w:jc w:val="both"/>
        <w:rPr>
          <w:sz w:val="28"/>
          <w:szCs w:val="28"/>
        </w:rPr>
      </w:pPr>
      <w:r w:rsidRPr="007D038B">
        <w:rPr>
          <w:sz w:val="28"/>
          <w:szCs w:val="28"/>
        </w:rPr>
        <w:t xml:space="preserve">1.10.2.1. Tiêu chí 2.1: </w:t>
      </w:r>
      <w:r w:rsidRPr="007D038B">
        <w:rPr>
          <w:rFonts w:eastAsia="Calibri"/>
          <w:sz w:val="28"/>
          <w:szCs w:val="28"/>
        </w:rPr>
        <w:t>Đối với</w:t>
      </w:r>
      <w:r w:rsidRPr="007D038B">
        <w:rPr>
          <w:sz w:val="28"/>
          <w:szCs w:val="28"/>
        </w:rPr>
        <w:t xml:space="preserve"> hiệu trưởng, phó hiệu trưởng</w:t>
      </w:r>
    </w:p>
    <w:p w14:paraId="26AC8A35" w14:textId="77777777" w:rsidR="00EA07FE" w:rsidRPr="007D038B" w:rsidRDefault="00EA07FE" w:rsidP="00EA07FE">
      <w:pPr>
        <w:spacing w:before="120" w:after="120"/>
        <w:ind w:firstLine="720"/>
        <w:jc w:val="both"/>
        <w:rPr>
          <w:sz w:val="28"/>
          <w:szCs w:val="28"/>
        </w:rPr>
      </w:pPr>
      <w:r w:rsidRPr="007D038B">
        <w:rPr>
          <w:sz w:val="28"/>
          <w:szCs w:val="28"/>
        </w:rPr>
        <w:t xml:space="preserve">a) Đạt tiêu chuẩn theo quy định; </w:t>
      </w:r>
    </w:p>
    <w:p w14:paraId="443EDB8F" w14:textId="77777777" w:rsidR="00EA07FE" w:rsidRPr="007D038B" w:rsidRDefault="00EA07FE" w:rsidP="00EA07FE">
      <w:pPr>
        <w:spacing w:before="120" w:after="120"/>
        <w:ind w:firstLine="720"/>
        <w:jc w:val="both"/>
        <w:rPr>
          <w:spacing w:val="-4"/>
          <w:sz w:val="28"/>
          <w:szCs w:val="28"/>
        </w:rPr>
      </w:pPr>
      <w:r w:rsidRPr="007D038B">
        <w:rPr>
          <w:spacing w:val="-4"/>
          <w:sz w:val="28"/>
          <w:szCs w:val="28"/>
        </w:rPr>
        <w:t>b) Được đánh giá đạt chuẩn hiệu trưởng trở lên;</w:t>
      </w:r>
    </w:p>
    <w:p w14:paraId="3A79E1A7" w14:textId="77777777" w:rsidR="00EA07FE" w:rsidRPr="007D038B" w:rsidRDefault="00EA07FE" w:rsidP="00EA07FE">
      <w:pPr>
        <w:spacing w:before="120" w:after="120"/>
        <w:ind w:firstLine="720"/>
        <w:jc w:val="both"/>
        <w:rPr>
          <w:sz w:val="28"/>
          <w:szCs w:val="28"/>
        </w:rPr>
      </w:pPr>
      <w:r w:rsidRPr="007D038B">
        <w:rPr>
          <w:sz w:val="28"/>
          <w:szCs w:val="28"/>
        </w:rPr>
        <w:t>c) Được bồi dưỡng, tập huấn về chuyên môn, nghiệp vụ quản lý giáo dục theo quy định.</w:t>
      </w:r>
    </w:p>
    <w:p w14:paraId="70D2A24D" w14:textId="77777777" w:rsidR="00EA07FE" w:rsidRPr="007D038B" w:rsidRDefault="00EA07FE" w:rsidP="00EA07FE">
      <w:pPr>
        <w:spacing w:before="120" w:after="120"/>
        <w:ind w:firstLine="720"/>
        <w:jc w:val="both"/>
        <w:rPr>
          <w:rFonts w:eastAsia="Calibri"/>
          <w:sz w:val="28"/>
          <w:szCs w:val="28"/>
          <w:lang w:val="vi-VN"/>
        </w:rPr>
      </w:pPr>
      <w:r w:rsidRPr="007D038B">
        <w:rPr>
          <w:sz w:val="28"/>
          <w:szCs w:val="28"/>
        </w:rPr>
        <w:t xml:space="preserve">1.10.2.2.Tiêu chí 2.2: </w:t>
      </w:r>
      <w:r w:rsidRPr="007D038B">
        <w:rPr>
          <w:rFonts w:eastAsia="Calibri"/>
          <w:sz w:val="28"/>
          <w:szCs w:val="28"/>
        </w:rPr>
        <w:t>Đối với g</w:t>
      </w:r>
      <w:r w:rsidRPr="007D038B">
        <w:rPr>
          <w:rFonts w:eastAsia="Calibri"/>
          <w:sz w:val="28"/>
          <w:szCs w:val="28"/>
          <w:lang w:val="vi-VN"/>
        </w:rPr>
        <w:t>iáo viên</w:t>
      </w:r>
    </w:p>
    <w:p w14:paraId="5BA94D9F"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 xml:space="preserve">a) Số lượng, cơ cấu giáo viên đảm bảo thực hiện Chương trình giáo dục và tổ chức các hoạt động giáo dục; </w:t>
      </w:r>
    </w:p>
    <w:p w14:paraId="0913AB1A"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b) 100% giáo viên đạt chuẩn trình độ đào tạo theo quy định; </w:t>
      </w:r>
    </w:p>
    <w:p w14:paraId="5297ABDB"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c) Có ít nhất 95% giáo viên đạt chuẩn nghề nghiệp giáo viên ở mức đạt trở lên.</w:t>
      </w:r>
    </w:p>
    <w:p w14:paraId="1FA8DF3B"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1.10.2.3. Tiêu chí 2.3: Đối với nhân viên</w:t>
      </w:r>
    </w:p>
    <w:p w14:paraId="2C8898C7"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Có nhân viên hoặc giáo viên kiêm nhiệm để đảm nhiệm các nhiệm vụ do hiệu trưởng phân công;</w:t>
      </w:r>
    </w:p>
    <w:p w14:paraId="0F59C291"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b) Được phân công công việc phù hợp, hợp lý theo năng lực;</w:t>
      </w:r>
    </w:p>
    <w:p w14:paraId="0189F7F7"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c) Hoàn thành các nhiệm vụ được giao.</w:t>
      </w:r>
    </w:p>
    <w:p w14:paraId="24FA768E"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1.10.2.4. Tiêu chí 2.4: Đối với học sinh</w:t>
      </w:r>
    </w:p>
    <w:p w14:paraId="37A2E56D"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Đảm bảo về tuổi học sinh theo quy định;</w:t>
      </w:r>
    </w:p>
    <w:p w14:paraId="7F4862A5" w14:textId="77777777" w:rsidR="00EA07FE" w:rsidRPr="00281F0D" w:rsidRDefault="00EA07FE" w:rsidP="00EA07FE">
      <w:pPr>
        <w:spacing w:before="120" w:after="120"/>
        <w:ind w:firstLine="709"/>
        <w:jc w:val="both"/>
        <w:rPr>
          <w:sz w:val="28"/>
          <w:szCs w:val="28"/>
          <w:lang w:val="vi-VN"/>
        </w:rPr>
      </w:pPr>
      <w:r w:rsidRPr="00281F0D">
        <w:rPr>
          <w:sz w:val="28"/>
          <w:szCs w:val="28"/>
          <w:lang w:val="vi-VN"/>
        </w:rPr>
        <w:t>b) Thực hiện các nhiệm vụ theo quy định;</w:t>
      </w:r>
    </w:p>
    <w:p w14:paraId="16FD4696" w14:textId="77777777" w:rsidR="00EA07FE" w:rsidRPr="00281F0D" w:rsidRDefault="00EA07FE" w:rsidP="00EA07FE">
      <w:pPr>
        <w:spacing w:before="120" w:after="120"/>
        <w:ind w:firstLine="709"/>
        <w:jc w:val="both"/>
        <w:rPr>
          <w:sz w:val="28"/>
          <w:szCs w:val="28"/>
          <w:lang w:val="vi-VN"/>
        </w:rPr>
      </w:pPr>
      <w:r w:rsidRPr="00281F0D">
        <w:rPr>
          <w:sz w:val="28"/>
          <w:szCs w:val="28"/>
          <w:lang w:val="vi-VN"/>
        </w:rPr>
        <w:t>c) Được đảm bảo các quyền theo quy định.</w:t>
      </w:r>
    </w:p>
    <w:p w14:paraId="0D8998AD" w14:textId="77777777" w:rsidR="00EA07FE" w:rsidRPr="00281F0D" w:rsidRDefault="00EA07FE" w:rsidP="00EA07FE">
      <w:pPr>
        <w:spacing w:before="120" w:after="120"/>
        <w:ind w:firstLine="709"/>
        <w:jc w:val="both"/>
        <w:rPr>
          <w:b/>
          <w:sz w:val="28"/>
          <w:szCs w:val="28"/>
          <w:lang w:val="vi-VN"/>
        </w:rPr>
      </w:pPr>
      <w:r w:rsidRPr="00281F0D">
        <w:rPr>
          <w:sz w:val="28"/>
          <w:szCs w:val="28"/>
          <w:lang w:val="vi-VN"/>
        </w:rPr>
        <w:lastRenderedPageBreak/>
        <w:t>1.10.3</w:t>
      </w:r>
      <w:r w:rsidRPr="00281F0D">
        <w:rPr>
          <w:b/>
          <w:sz w:val="28"/>
          <w:szCs w:val="28"/>
          <w:lang w:val="vi-VN"/>
        </w:rPr>
        <w:t xml:space="preserve">. Tiêu chuẩn 3: Cơ sở vật chất và thiết bị dạy học </w:t>
      </w:r>
    </w:p>
    <w:p w14:paraId="72B2D074" w14:textId="77777777" w:rsidR="00EA07FE" w:rsidRPr="00281F0D" w:rsidRDefault="00EA07FE" w:rsidP="00EA07FE">
      <w:pPr>
        <w:spacing w:before="120" w:after="120"/>
        <w:ind w:left="709"/>
        <w:jc w:val="both"/>
        <w:rPr>
          <w:sz w:val="28"/>
          <w:szCs w:val="28"/>
          <w:lang w:val="vi-VN"/>
        </w:rPr>
      </w:pPr>
      <w:r w:rsidRPr="00281F0D">
        <w:rPr>
          <w:sz w:val="28"/>
          <w:szCs w:val="28"/>
          <w:lang w:val="vi-VN"/>
        </w:rPr>
        <w:t>1.10.3</w:t>
      </w:r>
      <w:r w:rsidRPr="00281F0D">
        <w:rPr>
          <w:b/>
          <w:sz w:val="28"/>
          <w:szCs w:val="28"/>
          <w:lang w:val="vi-VN"/>
        </w:rPr>
        <w:t>.</w:t>
      </w:r>
      <w:r w:rsidRPr="00281F0D">
        <w:rPr>
          <w:sz w:val="28"/>
          <w:szCs w:val="28"/>
          <w:lang w:val="vi-VN"/>
        </w:rPr>
        <w:t>1.</w:t>
      </w:r>
      <w:r w:rsidRPr="00281F0D">
        <w:rPr>
          <w:b/>
          <w:sz w:val="28"/>
          <w:szCs w:val="28"/>
          <w:lang w:val="vi-VN"/>
        </w:rPr>
        <w:t xml:space="preserve"> </w:t>
      </w:r>
      <w:r w:rsidRPr="00281F0D">
        <w:rPr>
          <w:sz w:val="28"/>
          <w:szCs w:val="28"/>
          <w:lang w:val="vi-VN"/>
        </w:rPr>
        <w:t>Tiêu chí 3.1: Khuôn viên, khu sân chơi, bãi tập</w:t>
      </w:r>
    </w:p>
    <w:p w14:paraId="50F3E767" w14:textId="77777777" w:rsidR="00EA07FE" w:rsidRPr="00281F0D" w:rsidRDefault="00EA07FE" w:rsidP="00EA07FE">
      <w:pPr>
        <w:spacing w:before="120" w:after="120"/>
        <w:ind w:firstLine="709"/>
        <w:jc w:val="both"/>
        <w:rPr>
          <w:rFonts w:eastAsia="Calibri"/>
          <w:sz w:val="28"/>
          <w:szCs w:val="28"/>
          <w:lang w:val="vi-VN"/>
        </w:rPr>
      </w:pPr>
      <w:r w:rsidRPr="007D038B">
        <w:rPr>
          <w:rFonts w:eastAsia="Calibri"/>
          <w:sz w:val="28"/>
          <w:szCs w:val="28"/>
          <w:lang w:val="vi-VN"/>
        </w:rPr>
        <w:t xml:space="preserve">a) </w:t>
      </w:r>
      <w:r w:rsidRPr="00281F0D">
        <w:rPr>
          <w:rFonts w:eastAsia="Calibri"/>
          <w:sz w:val="28"/>
          <w:szCs w:val="28"/>
          <w:lang w:val="vi-VN"/>
        </w:rPr>
        <w:t>K</w:t>
      </w:r>
      <w:r w:rsidRPr="007D038B">
        <w:rPr>
          <w:rFonts w:eastAsia="Calibri"/>
          <w:sz w:val="28"/>
          <w:szCs w:val="28"/>
          <w:lang w:val="vi-VN"/>
        </w:rPr>
        <w:t>huôn viên</w:t>
      </w:r>
      <w:r w:rsidRPr="00281F0D">
        <w:rPr>
          <w:rFonts w:eastAsia="Calibri"/>
          <w:sz w:val="28"/>
          <w:szCs w:val="28"/>
          <w:lang w:val="vi-VN"/>
        </w:rPr>
        <w:t xml:space="preserve"> đảm bảo</w:t>
      </w:r>
      <w:r w:rsidRPr="007D038B">
        <w:rPr>
          <w:rFonts w:eastAsia="Calibri"/>
          <w:sz w:val="28"/>
          <w:szCs w:val="28"/>
          <w:lang w:val="vi-VN"/>
        </w:rPr>
        <w:t xml:space="preserve"> xanh, sạch, đẹp, an toàn</w:t>
      </w:r>
      <w:r w:rsidRPr="00281F0D">
        <w:rPr>
          <w:rFonts w:eastAsia="Calibri"/>
          <w:sz w:val="28"/>
          <w:szCs w:val="28"/>
          <w:lang w:val="vi-VN"/>
        </w:rPr>
        <w:t xml:space="preserve"> để tổ chức các hoạt động giáo dục</w:t>
      </w:r>
      <w:r w:rsidRPr="007D038B">
        <w:rPr>
          <w:rFonts w:eastAsia="Calibri"/>
          <w:sz w:val="28"/>
          <w:szCs w:val="28"/>
          <w:lang w:val="vi-VN"/>
        </w:rPr>
        <w:t>;</w:t>
      </w:r>
      <w:r w:rsidRPr="00281F0D">
        <w:rPr>
          <w:rFonts w:eastAsia="Calibri"/>
          <w:sz w:val="28"/>
          <w:szCs w:val="28"/>
          <w:lang w:val="vi-VN"/>
        </w:rPr>
        <w:t xml:space="preserve"> </w:t>
      </w:r>
    </w:p>
    <w:p w14:paraId="38013E99" w14:textId="77777777" w:rsidR="00EA07FE" w:rsidRPr="00281F0D" w:rsidRDefault="00EA07FE" w:rsidP="00EA07FE">
      <w:pPr>
        <w:spacing w:before="120" w:after="120"/>
        <w:ind w:firstLine="709"/>
        <w:jc w:val="both"/>
        <w:rPr>
          <w:rFonts w:eastAsia="Calibri"/>
          <w:sz w:val="28"/>
          <w:szCs w:val="28"/>
          <w:lang w:val="vi-VN"/>
        </w:rPr>
      </w:pPr>
      <w:r w:rsidRPr="00281F0D">
        <w:rPr>
          <w:rFonts w:eastAsia="Calibri"/>
          <w:sz w:val="28"/>
          <w:szCs w:val="28"/>
          <w:lang w:val="vi-VN"/>
        </w:rPr>
        <w:t xml:space="preserve">b) </w:t>
      </w:r>
      <w:r w:rsidRPr="00281F0D">
        <w:rPr>
          <w:spacing w:val="-4"/>
          <w:sz w:val="28"/>
          <w:szCs w:val="28"/>
          <w:lang w:val="vi-VN"/>
        </w:rPr>
        <w:t xml:space="preserve">Có cổng trường, biển tên trường và </w:t>
      </w:r>
      <w:r w:rsidRPr="007D038B">
        <w:rPr>
          <w:rFonts w:eastAsia="Calibri"/>
          <w:sz w:val="28"/>
          <w:szCs w:val="28"/>
          <w:lang w:val="vi-VN"/>
        </w:rPr>
        <w:t xml:space="preserve">tường hoặc rào bao quanh; </w:t>
      </w:r>
    </w:p>
    <w:p w14:paraId="22CB47CE" w14:textId="77777777" w:rsidR="00EA07FE" w:rsidRPr="00281F0D" w:rsidRDefault="00EA07FE" w:rsidP="00EA07FE">
      <w:pPr>
        <w:spacing w:before="120" w:after="120"/>
        <w:ind w:firstLine="709"/>
        <w:jc w:val="both"/>
        <w:rPr>
          <w:spacing w:val="-4"/>
          <w:sz w:val="28"/>
          <w:szCs w:val="28"/>
          <w:lang w:val="vi-VN"/>
        </w:rPr>
      </w:pPr>
      <w:r w:rsidRPr="00281F0D">
        <w:rPr>
          <w:sz w:val="28"/>
          <w:szCs w:val="28"/>
          <w:lang w:val="vi-VN"/>
        </w:rPr>
        <w:t xml:space="preserve">c) Khu sân chơi, </w:t>
      </w:r>
      <w:r w:rsidRPr="00281F0D">
        <w:rPr>
          <w:spacing w:val="-4"/>
          <w:sz w:val="28"/>
          <w:szCs w:val="28"/>
          <w:lang w:val="vi-VN"/>
        </w:rPr>
        <w:t>bãi tập có đủ thiết bị tối thiểu, đảm bảo an toàn để luyện tập thể dục, thể thao và các hoạt động giáo dục của nhà trường.</w:t>
      </w:r>
    </w:p>
    <w:p w14:paraId="6B8E639A" w14:textId="77777777" w:rsidR="00EA07FE" w:rsidRPr="00281F0D" w:rsidRDefault="00EA07FE" w:rsidP="00EA07FE">
      <w:pPr>
        <w:spacing w:before="120" w:after="120"/>
        <w:ind w:firstLine="709"/>
        <w:jc w:val="both"/>
        <w:rPr>
          <w:sz w:val="28"/>
          <w:szCs w:val="28"/>
          <w:lang w:val="vi-VN"/>
        </w:rPr>
      </w:pPr>
      <w:r w:rsidRPr="00281F0D">
        <w:rPr>
          <w:sz w:val="28"/>
          <w:szCs w:val="28"/>
          <w:lang w:val="vi-VN"/>
        </w:rPr>
        <w:t>1.10.3</w:t>
      </w:r>
      <w:r w:rsidRPr="00281F0D">
        <w:rPr>
          <w:b/>
          <w:sz w:val="28"/>
          <w:szCs w:val="28"/>
          <w:lang w:val="vi-VN"/>
        </w:rPr>
        <w:t>.</w:t>
      </w:r>
      <w:r w:rsidRPr="00281F0D">
        <w:rPr>
          <w:sz w:val="28"/>
          <w:szCs w:val="28"/>
          <w:lang w:val="vi-VN"/>
        </w:rPr>
        <w:t>2. Tiêu chí 3.2: Phòng học, phòng học bộ môn và khối phục vụ học tập</w:t>
      </w:r>
    </w:p>
    <w:p w14:paraId="50900CDF" w14:textId="77777777" w:rsidR="00EA07FE" w:rsidRPr="00281F0D" w:rsidRDefault="00EA07FE" w:rsidP="00EA07FE">
      <w:pPr>
        <w:spacing w:before="120" w:after="120"/>
        <w:ind w:firstLine="709"/>
        <w:jc w:val="both"/>
        <w:rPr>
          <w:sz w:val="28"/>
          <w:szCs w:val="28"/>
          <w:lang w:val="vi-VN"/>
        </w:rPr>
      </w:pPr>
      <w:r w:rsidRPr="00281F0D">
        <w:rPr>
          <w:sz w:val="28"/>
          <w:szCs w:val="28"/>
          <w:lang w:val="vi-VN"/>
        </w:rPr>
        <w:t>a) Phòng học có đủ bàn ghế phù hợp với tầm vóc học sinh, có bàn ghế của giáo viên, có bảng viết, đủ điều kiện về ánh sáng, thoáng mát; đảm bảo học nhiều nhất là hai ca trong một ngày;</w:t>
      </w:r>
    </w:p>
    <w:p w14:paraId="414A9FA7" w14:textId="77777777" w:rsidR="00EA07FE" w:rsidRPr="00281F0D" w:rsidRDefault="00EA07FE" w:rsidP="00EA07FE">
      <w:pPr>
        <w:spacing w:before="120" w:after="120"/>
        <w:ind w:firstLine="709"/>
        <w:jc w:val="both"/>
        <w:rPr>
          <w:sz w:val="28"/>
          <w:szCs w:val="28"/>
          <w:lang w:val="vi-VN"/>
        </w:rPr>
      </w:pPr>
      <w:r w:rsidRPr="00281F0D">
        <w:rPr>
          <w:sz w:val="28"/>
          <w:szCs w:val="28"/>
          <w:lang w:val="vi-VN"/>
        </w:rPr>
        <w:t>b) Có đủ phòng học bộ môn theo quy định;</w:t>
      </w:r>
    </w:p>
    <w:p w14:paraId="66DB9EEF" w14:textId="77777777" w:rsidR="00EA07FE" w:rsidRPr="00281F0D" w:rsidRDefault="00EA07FE" w:rsidP="00EA07FE">
      <w:pPr>
        <w:tabs>
          <w:tab w:val="left" w:pos="1400"/>
        </w:tabs>
        <w:spacing w:before="120" w:after="120"/>
        <w:ind w:firstLine="709"/>
        <w:jc w:val="both"/>
        <w:rPr>
          <w:sz w:val="28"/>
          <w:szCs w:val="28"/>
          <w:lang w:val="vi-VN"/>
        </w:rPr>
      </w:pPr>
      <w:r w:rsidRPr="00281F0D">
        <w:rPr>
          <w:spacing w:val="-4"/>
          <w:sz w:val="28"/>
          <w:szCs w:val="28"/>
          <w:lang w:val="vi-VN"/>
        </w:rPr>
        <w:t>c) Có phòng hoạt động Đoàn - Đội, thư viện và phòng truyền thống.</w:t>
      </w:r>
    </w:p>
    <w:p w14:paraId="126D2BCA" w14:textId="77777777" w:rsidR="00EA07FE" w:rsidRPr="00281F0D" w:rsidRDefault="00EA07FE" w:rsidP="00EA07FE">
      <w:pPr>
        <w:tabs>
          <w:tab w:val="left" w:pos="1400"/>
        </w:tabs>
        <w:spacing w:before="120" w:after="120"/>
        <w:ind w:firstLine="709"/>
        <w:jc w:val="both"/>
        <w:rPr>
          <w:sz w:val="28"/>
          <w:szCs w:val="28"/>
          <w:lang w:val="vi-VN"/>
        </w:rPr>
      </w:pPr>
      <w:r w:rsidRPr="00281F0D">
        <w:rPr>
          <w:sz w:val="28"/>
          <w:szCs w:val="28"/>
          <w:lang w:val="vi-VN"/>
        </w:rPr>
        <w:t>1.10.3</w:t>
      </w:r>
      <w:r w:rsidRPr="00281F0D">
        <w:rPr>
          <w:b/>
          <w:sz w:val="28"/>
          <w:szCs w:val="28"/>
          <w:lang w:val="vi-VN"/>
        </w:rPr>
        <w:t>.</w:t>
      </w:r>
      <w:r w:rsidRPr="00281F0D">
        <w:rPr>
          <w:sz w:val="28"/>
          <w:szCs w:val="28"/>
          <w:lang w:val="vi-VN"/>
        </w:rPr>
        <w:t>3. Tiêu chí 3.3: Khối hành chính - quản trị</w:t>
      </w:r>
    </w:p>
    <w:p w14:paraId="0135AC9E" w14:textId="77777777" w:rsidR="00EA07FE" w:rsidRPr="00281F0D" w:rsidRDefault="00EA07FE" w:rsidP="00EA07FE">
      <w:pPr>
        <w:spacing w:before="120" w:after="120"/>
        <w:ind w:firstLine="709"/>
        <w:jc w:val="both"/>
        <w:rPr>
          <w:spacing w:val="6"/>
          <w:sz w:val="28"/>
          <w:szCs w:val="28"/>
          <w:lang w:val="vi-VN"/>
        </w:rPr>
      </w:pPr>
      <w:r w:rsidRPr="00281F0D">
        <w:rPr>
          <w:spacing w:val="6"/>
          <w:sz w:val="28"/>
          <w:szCs w:val="28"/>
          <w:lang w:val="vi-VN"/>
        </w:rPr>
        <w:t>a) Đáp ứng yêu cầu tối thiểu các hoạt động hành chính - quản trị của nhà trường;</w:t>
      </w:r>
    </w:p>
    <w:p w14:paraId="032BE0C6" w14:textId="77777777" w:rsidR="00EA07FE" w:rsidRPr="00281F0D" w:rsidRDefault="00EA07FE" w:rsidP="00EA07FE">
      <w:pPr>
        <w:spacing w:before="120" w:after="120"/>
        <w:ind w:firstLine="709"/>
        <w:jc w:val="both"/>
        <w:rPr>
          <w:sz w:val="28"/>
          <w:szCs w:val="28"/>
          <w:lang w:val="vi-VN"/>
        </w:rPr>
      </w:pPr>
      <w:r w:rsidRPr="00281F0D">
        <w:rPr>
          <w:sz w:val="28"/>
          <w:szCs w:val="28"/>
          <w:lang w:val="vi-VN"/>
        </w:rPr>
        <w:t>b) Khu để xe được bố trí hợp lý, đảm bảo an toàn, trật tự;</w:t>
      </w:r>
    </w:p>
    <w:p w14:paraId="455AC853" w14:textId="77777777" w:rsidR="00EA07FE" w:rsidRPr="00281F0D" w:rsidRDefault="00EA07FE" w:rsidP="00EA07FE">
      <w:pPr>
        <w:spacing w:before="120" w:after="120"/>
        <w:ind w:firstLine="709"/>
        <w:jc w:val="both"/>
        <w:rPr>
          <w:sz w:val="28"/>
          <w:szCs w:val="28"/>
          <w:lang w:val="vi-VN"/>
        </w:rPr>
      </w:pPr>
      <w:r w:rsidRPr="00281F0D">
        <w:rPr>
          <w:sz w:val="28"/>
          <w:szCs w:val="28"/>
          <w:lang w:val="vi-VN"/>
        </w:rPr>
        <w:t>c) Định kỳ sửa chữa, bổ sung các thiết bị khối hành chính - quản trị</w:t>
      </w:r>
      <w:r w:rsidRPr="007D038B">
        <w:rPr>
          <w:sz w:val="28"/>
          <w:szCs w:val="28"/>
          <w:lang w:val="vi-VN"/>
        </w:rPr>
        <w:t>.</w:t>
      </w:r>
    </w:p>
    <w:p w14:paraId="46C3E690"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1.10.3</w:t>
      </w:r>
      <w:r w:rsidRPr="00281F0D">
        <w:rPr>
          <w:b/>
          <w:sz w:val="28"/>
          <w:szCs w:val="28"/>
          <w:lang w:val="vi-VN"/>
        </w:rPr>
        <w:t>.</w:t>
      </w:r>
      <w:r w:rsidRPr="00281F0D">
        <w:rPr>
          <w:sz w:val="28"/>
          <w:szCs w:val="28"/>
          <w:lang w:val="vi-VN"/>
        </w:rPr>
        <w:t>4. Tiêu chí 3.4: Khu vệ sinh, hệ thống cấp thoát nước</w:t>
      </w:r>
    </w:p>
    <w:p w14:paraId="6470FBB3"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Khu vệ sinh riêng cho nam, nữ, giáo viên, nhân viên, học sinh đảm bảo không ô nhiễm môi trường; khu vệ sinh đảm bảo sử dụng thuận lợi cho học sinh khuyết tật học hòa nhập;</w:t>
      </w:r>
    </w:p>
    <w:p w14:paraId="5D74F69D"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b) Có hệ thống thoát nước đảm bảo vệ sinh môi trường; hệ thống cấp nước sạch đảm bảo nước uống và nước sinh hoạt cho giáo viên, nhân viên và học sinh;</w:t>
      </w:r>
    </w:p>
    <w:p w14:paraId="6B25D726"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c) Thu gom rác và xử lý chất thải đảm bảo vệ sinh môi trường.</w:t>
      </w:r>
    </w:p>
    <w:p w14:paraId="25BBBF26" w14:textId="77777777" w:rsidR="00EA07FE" w:rsidRPr="00281F0D" w:rsidRDefault="00EA07FE" w:rsidP="00EA07FE">
      <w:pPr>
        <w:spacing w:before="120" w:after="120"/>
        <w:ind w:firstLine="709"/>
        <w:jc w:val="both"/>
        <w:rPr>
          <w:rFonts w:eastAsia="Calibri"/>
          <w:sz w:val="28"/>
          <w:szCs w:val="28"/>
          <w:lang w:val="vi-VN"/>
        </w:rPr>
      </w:pPr>
      <w:r w:rsidRPr="00281F0D">
        <w:rPr>
          <w:sz w:val="28"/>
          <w:szCs w:val="28"/>
          <w:lang w:val="vi-VN"/>
        </w:rPr>
        <w:t>1.10.3</w:t>
      </w:r>
      <w:r w:rsidRPr="00281F0D">
        <w:rPr>
          <w:b/>
          <w:sz w:val="28"/>
          <w:szCs w:val="28"/>
          <w:lang w:val="vi-VN"/>
        </w:rPr>
        <w:t>.</w:t>
      </w:r>
      <w:r w:rsidRPr="00281F0D">
        <w:rPr>
          <w:rFonts w:eastAsia="Calibri"/>
          <w:sz w:val="28"/>
          <w:szCs w:val="28"/>
          <w:lang w:val="vi-VN"/>
        </w:rPr>
        <w:t>5</w:t>
      </w:r>
      <w:r w:rsidRPr="007D038B">
        <w:rPr>
          <w:rFonts w:eastAsia="Calibri"/>
          <w:sz w:val="28"/>
          <w:szCs w:val="28"/>
          <w:lang w:val="vi-VN"/>
        </w:rPr>
        <w:t>. Tiêu chí 3.</w:t>
      </w:r>
      <w:r w:rsidRPr="00281F0D">
        <w:rPr>
          <w:rFonts w:eastAsia="Calibri"/>
          <w:sz w:val="28"/>
          <w:szCs w:val="28"/>
          <w:lang w:val="vi-VN"/>
        </w:rPr>
        <w:t>5</w:t>
      </w:r>
      <w:r w:rsidRPr="007D038B">
        <w:rPr>
          <w:rFonts w:eastAsia="Calibri"/>
          <w:sz w:val="28"/>
          <w:szCs w:val="28"/>
          <w:lang w:val="vi-VN"/>
        </w:rPr>
        <w:t>: Thiết bị</w:t>
      </w:r>
    </w:p>
    <w:p w14:paraId="2EA0CF7A" w14:textId="77777777" w:rsidR="00EA07FE" w:rsidRPr="00281F0D" w:rsidRDefault="00EA07FE" w:rsidP="00EA07FE">
      <w:pPr>
        <w:spacing w:before="120" w:after="120"/>
        <w:ind w:firstLine="709"/>
        <w:jc w:val="both"/>
        <w:rPr>
          <w:rFonts w:eastAsia="Calibri"/>
          <w:sz w:val="28"/>
          <w:szCs w:val="28"/>
          <w:lang w:val="vi-VN"/>
        </w:rPr>
      </w:pPr>
      <w:r w:rsidRPr="007D038B">
        <w:rPr>
          <w:rFonts w:eastAsia="Calibri"/>
          <w:sz w:val="28"/>
          <w:szCs w:val="28"/>
          <w:lang w:val="vi-VN"/>
        </w:rPr>
        <w:lastRenderedPageBreak/>
        <w:t xml:space="preserve">a) Có </w:t>
      </w:r>
      <w:r w:rsidRPr="00281F0D">
        <w:rPr>
          <w:rFonts w:eastAsia="Calibri"/>
          <w:sz w:val="28"/>
          <w:szCs w:val="28"/>
          <w:lang w:val="vi-VN"/>
        </w:rPr>
        <w:t>đủ</w:t>
      </w:r>
      <w:r w:rsidRPr="007D038B">
        <w:rPr>
          <w:rFonts w:eastAsia="Calibri"/>
          <w:sz w:val="28"/>
          <w:szCs w:val="28"/>
          <w:lang w:val="vi-VN"/>
        </w:rPr>
        <w:t xml:space="preserve"> thiết bị</w:t>
      </w:r>
      <w:r w:rsidRPr="00281F0D">
        <w:rPr>
          <w:rFonts w:eastAsia="Calibri"/>
          <w:sz w:val="28"/>
          <w:szCs w:val="28"/>
          <w:lang w:val="vi-VN"/>
        </w:rPr>
        <w:t xml:space="preserve"> văn phòng và các thiết bị khác </w:t>
      </w:r>
      <w:r w:rsidRPr="007D038B">
        <w:rPr>
          <w:rFonts w:eastAsia="Calibri"/>
          <w:sz w:val="28"/>
          <w:szCs w:val="28"/>
          <w:lang w:val="vi-VN"/>
        </w:rPr>
        <w:t xml:space="preserve">phục vụ </w:t>
      </w:r>
      <w:r w:rsidRPr="00281F0D">
        <w:rPr>
          <w:rFonts w:eastAsia="Calibri"/>
          <w:sz w:val="28"/>
          <w:szCs w:val="28"/>
          <w:lang w:val="vi-VN"/>
        </w:rPr>
        <w:t>các hoạt động của nhà trường</w:t>
      </w:r>
      <w:r w:rsidRPr="007D038B">
        <w:rPr>
          <w:rFonts w:eastAsia="Calibri"/>
          <w:sz w:val="28"/>
          <w:szCs w:val="28"/>
          <w:lang w:val="vi-VN"/>
        </w:rPr>
        <w:t>;</w:t>
      </w:r>
    </w:p>
    <w:p w14:paraId="6A443769" w14:textId="77777777" w:rsidR="00EA07FE" w:rsidRPr="00281F0D" w:rsidRDefault="00EA07FE" w:rsidP="00EA07FE">
      <w:pPr>
        <w:spacing w:before="120" w:after="120"/>
        <w:ind w:firstLine="709"/>
        <w:jc w:val="both"/>
        <w:rPr>
          <w:rFonts w:eastAsia="Calibri"/>
          <w:sz w:val="28"/>
          <w:szCs w:val="28"/>
          <w:lang w:val="vi-VN"/>
        </w:rPr>
      </w:pPr>
      <w:r w:rsidRPr="007D038B">
        <w:rPr>
          <w:rFonts w:eastAsia="Calibri"/>
          <w:sz w:val="28"/>
          <w:szCs w:val="28"/>
          <w:lang w:val="vi-VN"/>
        </w:rPr>
        <w:t xml:space="preserve">b) Có đủ thiết bị dạy học </w:t>
      </w:r>
      <w:r w:rsidRPr="00281F0D">
        <w:rPr>
          <w:rFonts w:eastAsia="Calibri"/>
          <w:sz w:val="28"/>
          <w:szCs w:val="28"/>
          <w:lang w:val="vi-VN"/>
        </w:rPr>
        <w:t xml:space="preserve">đáp ứng yêu cầu </w:t>
      </w:r>
      <w:r w:rsidRPr="007D038B">
        <w:rPr>
          <w:rFonts w:eastAsia="Calibri"/>
          <w:sz w:val="28"/>
          <w:szCs w:val="28"/>
          <w:lang w:val="vi-VN"/>
        </w:rPr>
        <w:t>tối thiểu theo quy định;</w:t>
      </w:r>
    </w:p>
    <w:p w14:paraId="560EAAE8" w14:textId="77777777" w:rsidR="00EA07FE" w:rsidRPr="00281F0D" w:rsidRDefault="00EA07FE" w:rsidP="00EA07FE">
      <w:pPr>
        <w:spacing w:before="120" w:after="120"/>
        <w:ind w:firstLine="709"/>
        <w:jc w:val="both"/>
        <w:rPr>
          <w:rFonts w:eastAsia="Calibri"/>
          <w:sz w:val="28"/>
          <w:szCs w:val="28"/>
          <w:lang w:val="vi-VN"/>
        </w:rPr>
      </w:pPr>
      <w:r w:rsidRPr="007D038B">
        <w:rPr>
          <w:rFonts w:eastAsia="Calibri"/>
          <w:sz w:val="28"/>
          <w:szCs w:val="28"/>
          <w:lang w:val="vi-VN"/>
        </w:rPr>
        <w:t xml:space="preserve">c) Hằng năm </w:t>
      </w:r>
      <w:r w:rsidRPr="00281F0D">
        <w:rPr>
          <w:rFonts w:eastAsia="Calibri"/>
          <w:sz w:val="28"/>
          <w:szCs w:val="28"/>
          <w:lang w:val="vi-VN"/>
        </w:rPr>
        <w:t xml:space="preserve">các thiết bị </w:t>
      </w:r>
      <w:r w:rsidRPr="007D038B">
        <w:rPr>
          <w:rFonts w:eastAsia="Calibri"/>
          <w:sz w:val="28"/>
          <w:szCs w:val="28"/>
          <w:lang w:val="vi-VN"/>
        </w:rPr>
        <w:t>được kiểm kê, sửa chữa</w:t>
      </w:r>
      <w:r w:rsidRPr="00281F0D">
        <w:rPr>
          <w:rFonts w:eastAsia="Calibri"/>
          <w:sz w:val="28"/>
          <w:szCs w:val="28"/>
          <w:lang w:val="vi-VN"/>
        </w:rPr>
        <w:t>.</w:t>
      </w:r>
    </w:p>
    <w:p w14:paraId="0BBF787A" w14:textId="77777777" w:rsidR="00EA07FE" w:rsidRPr="00281F0D" w:rsidRDefault="00EA07FE" w:rsidP="00EA07FE">
      <w:pPr>
        <w:spacing w:before="120" w:after="120"/>
        <w:ind w:firstLine="709"/>
        <w:jc w:val="both"/>
        <w:rPr>
          <w:rFonts w:eastAsia="Calibri"/>
          <w:sz w:val="28"/>
          <w:szCs w:val="28"/>
          <w:lang w:val="vi-VN"/>
        </w:rPr>
      </w:pPr>
      <w:r w:rsidRPr="00281F0D">
        <w:rPr>
          <w:sz w:val="28"/>
          <w:szCs w:val="28"/>
          <w:lang w:val="vi-VN"/>
        </w:rPr>
        <w:t>1.10.3</w:t>
      </w:r>
      <w:r w:rsidRPr="00281F0D">
        <w:rPr>
          <w:b/>
          <w:sz w:val="28"/>
          <w:szCs w:val="28"/>
          <w:lang w:val="vi-VN"/>
        </w:rPr>
        <w:t>.</w:t>
      </w:r>
      <w:r w:rsidRPr="00281F0D">
        <w:rPr>
          <w:rFonts w:eastAsia="Calibri"/>
          <w:sz w:val="28"/>
          <w:szCs w:val="28"/>
          <w:lang w:val="vi-VN"/>
        </w:rPr>
        <w:t>6</w:t>
      </w:r>
      <w:r w:rsidRPr="007D038B">
        <w:rPr>
          <w:rFonts w:eastAsia="Calibri"/>
          <w:sz w:val="28"/>
          <w:szCs w:val="28"/>
          <w:lang w:val="vi-VN"/>
        </w:rPr>
        <w:t>. Tiêu chí 3.</w:t>
      </w:r>
      <w:r w:rsidRPr="00281F0D">
        <w:rPr>
          <w:rFonts w:eastAsia="Calibri"/>
          <w:sz w:val="28"/>
          <w:szCs w:val="28"/>
          <w:lang w:val="vi-VN"/>
        </w:rPr>
        <w:t>6</w:t>
      </w:r>
      <w:r w:rsidRPr="007D038B">
        <w:rPr>
          <w:rFonts w:eastAsia="Calibri"/>
          <w:sz w:val="28"/>
          <w:szCs w:val="28"/>
          <w:lang w:val="vi-VN"/>
        </w:rPr>
        <w:t>: Thư viện</w:t>
      </w:r>
    </w:p>
    <w:p w14:paraId="4B7D8CE7"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a) Được trang bị sách, báo, tạp chí, bản đồ, tranh ảnh giáo dục, băng đĩa giáo khoa và các xuất bản phẩm tham khảo tối thiểu phục vụ hoạt động nghiên cứu, hoạt động dạy học, các hoạt động khác của nhà trường;</w:t>
      </w:r>
    </w:p>
    <w:p w14:paraId="2A9356AE"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 xml:space="preserve">b) Hoạt động của thư viện đáp ứng yêu cầu tối thiểu về nghiên cứu, hoạt động dạy học, các hoạt động khác của cán bộ quản lý, giáo viên, nhân viên, học sinh; </w:t>
      </w:r>
    </w:p>
    <w:p w14:paraId="7171261A"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c) Hằng năm thư viện được kiểm kê, bổ sung </w:t>
      </w:r>
      <w:r w:rsidRPr="00281F0D">
        <w:rPr>
          <w:spacing w:val="4"/>
          <w:sz w:val="28"/>
          <w:szCs w:val="28"/>
          <w:lang w:val="vi-VN"/>
        </w:rPr>
        <w:t>sách, báo, tạp chí, bản đồ, tranh ảnh giáo dục, băng đĩa giáo khoa và các xuất bản phẩm tham khảo</w:t>
      </w:r>
      <w:r w:rsidRPr="00281F0D">
        <w:rPr>
          <w:sz w:val="28"/>
          <w:szCs w:val="28"/>
          <w:lang w:val="vi-VN"/>
        </w:rPr>
        <w:t>.</w:t>
      </w:r>
    </w:p>
    <w:p w14:paraId="1CCFABEF" w14:textId="77777777" w:rsidR="00EA07FE" w:rsidRPr="00281F0D" w:rsidRDefault="00EA07FE" w:rsidP="00EA07FE">
      <w:pPr>
        <w:spacing w:before="120" w:after="120"/>
        <w:ind w:firstLine="720"/>
        <w:jc w:val="both"/>
        <w:rPr>
          <w:b/>
          <w:sz w:val="28"/>
          <w:szCs w:val="28"/>
          <w:lang w:val="vi-VN"/>
        </w:rPr>
      </w:pPr>
      <w:r w:rsidRPr="00281F0D">
        <w:rPr>
          <w:sz w:val="28"/>
          <w:szCs w:val="28"/>
          <w:lang w:val="vi-VN"/>
        </w:rPr>
        <w:t>1.10.4</w:t>
      </w:r>
      <w:r w:rsidRPr="00281F0D">
        <w:rPr>
          <w:b/>
          <w:sz w:val="28"/>
          <w:szCs w:val="28"/>
          <w:lang w:val="vi-VN"/>
        </w:rPr>
        <w:t xml:space="preserve">. Tiêu chuẩn 4: Quan hệ giữa nhà trường, gia đình và xã hội </w:t>
      </w:r>
    </w:p>
    <w:p w14:paraId="6603A64C"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1.10.4</w:t>
      </w:r>
      <w:r w:rsidRPr="00281F0D">
        <w:rPr>
          <w:b/>
          <w:sz w:val="28"/>
          <w:szCs w:val="28"/>
          <w:lang w:val="vi-VN"/>
        </w:rPr>
        <w:t>.</w:t>
      </w:r>
      <w:r w:rsidRPr="00281F0D">
        <w:rPr>
          <w:sz w:val="28"/>
          <w:szCs w:val="28"/>
          <w:lang w:val="vi-VN"/>
        </w:rPr>
        <w:t>1. Tiêu chí 4.1: Ban đại diện cha mẹ học sinh</w:t>
      </w:r>
    </w:p>
    <w:p w14:paraId="350F8D79"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Được thành lập và hoạt động theo quy định tại Điều lệ Ban đại diện cha mẹ học sinh;</w:t>
      </w:r>
    </w:p>
    <w:p w14:paraId="30B328F5"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b) Có kế hoạch hoạt động theo năm học;</w:t>
      </w:r>
    </w:p>
    <w:p w14:paraId="64371C36"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c) Tổ chức thực hiện kế hoạch hoạt động đúng tiến độ. </w:t>
      </w:r>
    </w:p>
    <w:p w14:paraId="31424252"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1.10.4</w:t>
      </w:r>
      <w:r w:rsidRPr="00281F0D">
        <w:rPr>
          <w:b/>
          <w:sz w:val="28"/>
          <w:szCs w:val="28"/>
          <w:lang w:val="vi-VN"/>
        </w:rPr>
        <w:t>.</w:t>
      </w:r>
      <w:r w:rsidRPr="00281F0D">
        <w:rPr>
          <w:sz w:val="28"/>
          <w:szCs w:val="28"/>
          <w:lang w:val="vi-VN"/>
        </w:rPr>
        <w:t>2. Tiêu chí 4.2: Công tác tham mưu cấp ủy đảng, chính quyền và phối hợp với các tổ chức, cá nhân của nhà trường</w:t>
      </w:r>
    </w:p>
    <w:p w14:paraId="55F7238C"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Tham mưu cấp ủy đảng, chính quyền để thực hiện kế hoạch giáo dục của nhà trường;</w:t>
      </w:r>
    </w:p>
    <w:p w14:paraId="051B90F3"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b) Tuyên truyền nâng cao nhận thức và trách nhiệm của cộng đồng về </w:t>
      </w:r>
      <w:r w:rsidRPr="00281F0D">
        <w:rPr>
          <w:rFonts w:eastAsia="Calibri"/>
          <w:sz w:val="28"/>
          <w:szCs w:val="28"/>
          <w:lang w:val="vi-VN"/>
        </w:rPr>
        <w:t>chủ trương, chính sách của Đảng, Nhà nước, ngành Giáo dục</w:t>
      </w:r>
      <w:r w:rsidRPr="00281F0D">
        <w:rPr>
          <w:sz w:val="28"/>
          <w:szCs w:val="28"/>
          <w:lang w:val="vi-VN"/>
        </w:rPr>
        <w:t>; về mục tiêu, nội dung và kế hoạch giáo dục của nhà trường;</w:t>
      </w:r>
    </w:p>
    <w:p w14:paraId="0D945AA6"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c) Huy động và sử dụng các nguồn lực hợp pháp của các tổ chức, cá nhân đúng quy định.</w:t>
      </w:r>
    </w:p>
    <w:p w14:paraId="0F6657C4" w14:textId="77777777" w:rsidR="00EA07FE" w:rsidRPr="00281F0D" w:rsidRDefault="00EA07FE" w:rsidP="00EA07FE">
      <w:pPr>
        <w:spacing w:before="120" w:after="120"/>
        <w:ind w:firstLine="720"/>
        <w:jc w:val="both"/>
        <w:rPr>
          <w:b/>
          <w:sz w:val="28"/>
          <w:szCs w:val="28"/>
          <w:lang w:val="vi-VN"/>
        </w:rPr>
      </w:pPr>
      <w:r w:rsidRPr="00281F0D">
        <w:rPr>
          <w:sz w:val="28"/>
          <w:szCs w:val="28"/>
          <w:lang w:val="vi-VN"/>
        </w:rPr>
        <w:t>1.10.5</w:t>
      </w:r>
      <w:r w:rsidRPr="00281F0D">
        <w:rPr>
          <w:b/>
          <w:sz w:val="28"/>
          <w:szCs w:val="28"/>
          <w:lang w:val="vi-VN"/>
        </w:rPr>
        <w:t xml:space="preserve">. Tiêu chuẩn 5: Hoạt động giáo dục và kết quả giáo dục </w:t>
      </w:r>
    </w:p>
    <w:p w14:paraId="6441BC4A"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1.10.5</w:t>
      </w:r>
      <w:r w:rsidRPr="00281F0D">
        <w:rPr>
          <w:b/>
          <w:sz w:val="28"/>
          <w:szCs w:val="28"/>
          <w:lang w:val="vi-VN"/>
        </w:rPr>
        <w:t>.</w:t>
      </w:r>
      <w:r w:rsidRPr="00281F0D">
        <w:rPr>
          <w:sz w:val="28"/>
          <w:szCs w:val="28"/>
          <w:lang w:val="vi-VN"/>
        </w:rPr>
        <w:t>1. Tiêu chí 5.1: Thực hiện Chương trình giáo dục phổ thông</w:t>
      </w:r>
    </w:p>
    <w:p w14:paraId="48E144AA" w14:textId="77777777" w:rsidR="00EA07FE" w:rsidRPr="00281F0D" w:rsidRDefault="00EA07FE" w:rsidP="00EA07FE">
      <w:pPr>
        <w:spacing w:before="120" w:after="120"/>
        <w:ind w:firstLine="720"/>
        <w:jc w:val="both"/>
        <w:rPr>
          <w:sz w:val="28"/>
          <w:szCs w:val="28"/>
          <w:lang w:val="vi-VN"/>
        </w:rPr>
      </w:pPr>
      <w:r w:rsidRPr="00281F0D">
        <w:rPr>
          <w:sz w:val="28"/>
          <w:szCs w:val="28"/>
          <w:lang w:val="vi-VN"/>
        </w:rPr>
        <w:lastRenderedPageBreak/>
        <w:t xml:space="preserve">a) Tổ chức dạy học đúng, đủ các môn học và các hoạt động giáo dục theo quy định, đảm bảo mục tiêu giáo dục; </w:t>
      </w:r>
    </w:p>
    <w:p w14:paraId="0514092D"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 xml:space="preserve">b) </w:t>
      </w:r>
      <w:r w:rsidRPr="007D038B">
        <w:rPr>
          <w:rFonts w:eastAsia="Calibri"/>
          <w:spacing w:val="-4"/>
          <w:sz w:val="28"/>
          <w:szCs w:val="28"/>
          <w:lang w:val="vi-VN"/>
        </w:rPr>
        <w:t xml:space="preserve">Vận dụng các phương pháp, kỹ thuật dạy học, tổ chức hoạt động </w:t>
      </w:r>
      <w:r w:rsidRPr="00281F0D">
        <w:rPr>
          <w:rFonts w:eastAsia="Calibri"/>
          <w:spacing w:val="-4"/>
          <w:sz w:val="28"/>
          <w:szCs w:val="28"/>
          <w:lang w:val="vi-VN"/>
        </w:rPr>
        <w:t xml:space="preserve">dạy </w:t>
      </w:r>
      <w:r w:rsidRPr="007D038B">
        <w:rPr>
          <w:rFonts w:eastAsia="Calibri"/>
          <w:spacing w:val="-4"/>
          <w:sz w:val="28"/>
          <w:szCs w:val="28"/>
          <w:lang w:val="vi-VN"/>
        </w:rPr>
        <w:t>học đảm bảo mục tiêu, nội dung giáo dục, phù hợp đối tượng học sinh và điều kiện nhà trường</w:t>
      </w:r>
      <w:r w:rsidRPr="00281F0D">
        <w:rPr>
          <w:rFonts w:eastAsia="Calibri"/>
          <w:spacing w:val="-4"/>
          <w:sz w:val="28"/>
          <w:szCs w:val="28"/>
          <w:lang w:val="vi-VN"/>
        </w:rPr>
        <w:t xml:space="preserve">; </w:t>
      </w:r>
      <w:r w:rsidRPr="00281F0D">
        <w:rPr>
          <w:spacing w:val="-4"/>
          <w:sz w:val="28"/>
          <w:szCs w:val="28"/>
          <w:lang w:val="vi-VN"/>
        </w:rPr>
        <w:t>bồi dưỡng phương pháp tự học, năng cao khả năng làm việc theo nhóm và rèn luyện kỹ năng vận dụng kiến thức vào thực tiễn;</w:t>
      </w:r>
    </w:p>
    <w:p w14:paraId="6CB0A789" w14:textId="77777777" w:rsidR="00EA07FE" w:rsidRPr="00281F0D" w:rsidRDefault="00EA07FE" w:rsidP="00EA07FE">
      <w:pPr>
        <w:spacing w:before="120" w:after="120"/>
        <w:ind w:firstLine="720"/>
        <w:jc w:val="both"/>
        <w:rPr>
          <w:b/>
          <w:sz w:val="28"/>
          <w:szCs w:val="28"/>
          <w:lang w:val="vi-VN"/>
        </w:rPr>
      </w:pPr>
      <w:r w:rsidRPr="00281F0D">
        <w:rPr>
          <w:sz w:val="28"/>
          <w:szCs w:val="28"/>
          <w:lang w:val="vi-VN"/>
        </w:rPr>
        <w:t>c) Các hình thức kiểm tra, đánh giá học sinh đa dạng đảm bảo khách quan và hiệu quả.</w:t>
      </w:r>
    </w:p>
    <w:p w14:paraId="501828B5" w14:textId="77777777" w:rsidR="00EA07FE" w:rsidRPr="00281F0D" w:rsidRDefault="00EA07FE" w:rsidP="00EA07FE">
      <w:pPr>
        <w:spacing w:before="120" w:after="120"/>
        <w:ind w:firstLine="709"/>
        <w:jc w:val="both"/>
        <w:rPr>
          <w:rFonts w:eastAsia="Calibri"/>
          <w:spacing w:val="-4"/>
          <w:sz w:val="28"/>
          <w:szCs w:val="28"/>
          <w:lang w:val="vi-VN"/>
        </w:rPr>
      </w:pPr>
      <w:r w:rsidRPr="00281F0D">
        <w:rPr>
          <w:sz w:val="28"/>
          <w:szCs w:val="28"/>
          <w:lang w:val="vi-VN"/>
        </w:rPr>
        <w:t>1.10.5</w:t>
      </w:r>
      <w:r w:rsidRPr="00281F0D">
        <w:rPr>
          <w:b/>
          <w:sz w:val="28"/>
          <w:szCs w:val="28"/>
          <w:lang w:val="vi-VN"/>
        </w:rPr>
        <w:t>.</w:t>
      </w:r>
      <w:r w:rsidRPr="00281F0D">
        <w:rPr>
          <w:spacing w:val="-4"/>
          <w:sz w:val="28"/>
          <w:szCs w:val="28"/>
          <w:lang w:val="vi-VN"/>
        </w:rPr>
        <w:t xml:space="preserve">2. Tiêu chí 5.2: Tổ chức hoạt động giáo dục cho học sinh </w:t>
      </w:r>
      <w:r w:rsidRPr="007D038B">
        <w:rPr>
          <w:rFonts w:eastAsia="Calibri"/>
          <w:spacing w:val="-4"/>
          <w:sz w:val="28"/>
          <w:szCs w:val="28"/>
          <w:lang w:val="vi-VN"/>
        </w:rPr>
        <w:t>có hoàn cảnh khó khăn,</w:t>
      </w:r>
      <w:r w:rsidRPr="00281F0D">
        <w:rPr>
          <w:rFonts w:eastAsia="Calibri"/>
          <w:spacing w:val="-4"/>
          <w:sz w:val="28"/>
          <w:szCs w:val="28"/>
          <w:lang w:val="vi-VN"/>
        </w:rPr>
        <w:t xml:space="preserve"> </w:t>
      </w:r>
      <w:r w:rsidRPr="007D038B">
        <w:rPr>
          <w:rFonts w:eastAsia="Calibri"/>
          <w:spacing w:val="-4"/>
          <w:sz w:val="28"/>
          <w:szCs w:val="28"/>
          <w:lang w:val="vi-VN"/>
        </w:rPr>
        <w:t>học sinh có năng khiếu</w:t>
      </w:r>
      <w:r w:rsidRPr="00281F0D">
        <w:rPr>
          <w:spacing w:val="-4"/>
          <w:sz w:val="28"/>
          <w:szCs w:val="28"/>
          <w:lang w:val="vi-VN"/>
        </w:rPr>
        <w:t xml:space="preserve">, </w:t>
      </w:r>
      <w:r w:rsidRPr="007D038B">
        <w:rPr>
          <w:rFonts w:eastAsia="Calibri"/>
          <w:spacing w:val="-4"/>
          <w:sz w:val="28"/>
          <w:szCs w:val="28"/>
          <w:lang w:val="vi-VN"/>
        </w:rPr>
        <w:t>học sinh gặp khó khăn trong học tập</w:t>
      </w:r>
      <w:r w:rsidRPr="00281F0D">
        <w:rPr>
          <w:rFonts w:eastAsia="Calibri"/>
          <w:spacing w:val="-4"/>
          <w:sz w:val="28"/>
          <w:szCs w:val="28"/>
          <w:lang w:val="vi-VN"/>
        </w:rPr>
        <w:t xml:space="preserve"> và</w:t>
      </w:r>
      <w:r w:rsidRPr="007D038B">
        <w:rPr>
          <w:rFonts w:eastAsia="Calibri"/>
          <w:spacing w:val="-4"/>
          <w:sz w:val="28"/>
          <w:szCs w:val="28"/>
          <w:lang w:val="vi-VN"/>
        </w:rPr>
        <w:t xml:space="preserve"> rèn luyện</w:t>
      </w:r>
    </w:p>
    <w:p w14:paraId="49DE7DFF" w14:textId="77777777" w:rsidR="00EA07FE" w:rsidRPr="00281F0D" w:rsidRDefault="00EA07FE" w:rsidP="00EA07FE">
      <w:pPr>
        <w:spacing w:before="120" w:after="120"/>
        <w:ind w:firstLine="720"/>
        <w:jc w:val="both"/>
        <w:rPr>
          <w:rFonts w:eastAsia="Calibri"/>
          <w:sz w:val="28"/>
          <w:szCs w:val="28"/>
          <w:lang w:val="vi-VN"/>
        </w:rPr>
      </w:pPr>
      <w:r w:rsidRPr="00281F0D">
        <w:rPr>
          <w:rFonts w:eastAsia="Calibri"/>
          <w:sz w:val="28"/>
          <w:szCs w:val="28"/>
          <w:lang w:val="vi-VN"/>
        </w:rPr>
        <w:t>a</w:t>
      </w:r>
      <w:r w:rsidRPr="007D038B">
        <w:rPr>
          <w:rFonts w:eastAsia="Calibri"/>
          <w:sz w:val="28"/>
          <w:szCs w:val="28"/>
          <w:lang w:val="vi-VN"/>
        </w:rPr>
        <w:t xml:space="preserve">) Có kế hoạch giáo dục </w:t>
      </w:r>
      <w:r w:rsidRPr="00281F0D">
        <w:rPr>
          <w:rFonts w:eastAsia="Calibri"/>
          <w:sz w:val="28"/>
          <w:szCs w:val="28"/>
          <w:lang w:val="vi-VN"/>
        </w:rPr>
        <w:t xml:space="preserve">cho </w:t>
      </w:r>
      <w:r w:rsidRPr="007D038B">
        <w:rPr>
          <w:rFonts w:eastAsia="Calibri"/>
          <w:sz w:val="28"/>
          <w:szCs w:val="28"/>
          <w:lang w:val="vi-VN"/>
        </w:rPr>
        <w:t>học sinh có hoàn cảnh khó khăn,</w:t>
      </w:r>
      <w:r w:rsidRPr="00281F0D">
        <w:rPr>
          <w:rFonts w:eastAsia="Calibri"/>
          <w:sz w:val="28"/>
          <w:szCs w:val="28"/>
          <w:lang w:val="vi-VN"/>
        </w:rPr>
        <w:t xml:space="preserve"> </w:t>
      </w:r>
      <w:r w:rsidRPr="007D038B">
        <w:rPr>
          <w:rFonts w:eastAsia="Calibri"/>
          <w:sz w:val="28"/>
          <w:szCs w:val="28"/>
          <w:lang w:val="vi-VN"/>
        </w:rPr>
        <w:t>học sinh có năng khiếu</w:t>
      </w:r>
      <w:r w:rsidRPr="00281F0D">
        <w:rPr>
          <w:rFonts w:eastAsia="Calibri"/>
          <w:sz w:val="28"/>
          <w:szCs w:val="28"/>
          <w:lang w:val="vi-VN"/>
        </w:rPr>
        <w:t>,</w:t>
      </w:r>
      <w:r w:rsidRPr="007D038B">
        <w:rPr>
          <w:rFonts w:eastAsia="Calibri"/>
          <w:sz w:val="28"/>
          <w:szCs w:val="28"/>
          <w:lang w:val="vi-VN"/>
        </w:rPr>
        <w:t xml:space="preserve"> học sinh gặp khó khăn trong học tập</w:t>
      </w:r>
      <w:r w:rsidRPr="00281F0D">
        <w:rPr>
          <w:rFonts w:eastAsia="Calibri"/>
          <w:sz w:val="28"/>
          <w:szCs w:val="28"/>
          <w:lang w:val="vi-VN"/>
        </w:rPr>
        <w:t xml:space="preserve"> và</w:t>
      </w:r>
      <w:r w:rsidRPr="007D038B">
        <w:rPr>
          <w:rFonts w:eastAsia="Calibri"/>
          <w:sz w:val="28"/>
          <w:szCs w:val="28"/>
          <w:lang w:val="vi-VN"/>
        </w:rPr>
        <w:t xml:space="preserve"> rèn luyện</w:t>
      </w:r>
      <w:r w:rsidRPr="00281F0D">
        <w:rPr>
          <w:rFonts w:eastAsia="Calibri"/>
          <w:sz w:val="28"/>
          <w:szCs w:val="28"/>
          <w:lang w:val="vi-VN"/>
        </w:rPr>
        <w:t>;</w:t>
      </w:r>
    </w:p>
    <w:p w14:paraId="77947C18"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b) Tổ chức thực hiện kế hoạch hoạt động giáo dục </w:t>
      </w:r>
      <w:r w:rsidRPr="00281F0D">
        <w:rPr>
          <w:rFonts w:eastAsia="Calibri"/>
          <w:sz w:val="28"/>
          <w:szCs w:val="28"/>
          <w:lang w:val="vi-VN"/>
        </w:rPr>
        <w:t xml:space="preserve">cho </w:t>
      </w:r>
      <w:r w:rsidRPr="007D038B">
        <w:rPr>
          <w:rFonts w:eastAsia="Calibri"/>
          <w:sz w:val="28"/>
          <w:szCs w:val="28"/>
          <w:lang w:val="vi-VN"/>
        </w:rPr>
        <w:t>học sinh có hoàn cảnh khó khăn,</w:t>
      </w:r>
      <w:r w:rsidRPr="00281F0D">
        <w:rPr>
          <w:rFonts w:eastAsia="Calibri"/>
          <w:sz w:val="28"/>
          <w:szCs w:val="28"/>
          <w:lang w:val="vi-VN"/>
        </w:rPr>
        <w:t xml:space="preserve"> </w:t>
      </w:r>
      <w:r w:rsidRPr="007D038B">
        <w:rPr>
          <w:rFonts w:eastAsia="Calibri"/>
          <w:sz w:val="28"/>
          <w:szCs w:val="28"/>
          <w:lang w:val="vi-VN"/>
        </w:rPr>
        <w:t>học sinh có năng khiếu</w:t>
      </w:r>
      <w:r w:rsidRPr="00281F0D">
        <w:rPr>
          <w:rFonts w:eastAsia="Calibri"/>
          <w:sz w:val="28"/>
          <w:szCs w:val="28"/>
          <w:lang w:val="vi-VN"/>
        </w:rPr>
        <w:t xml:space="preserve">, </w:t>
      </w:r>
      <w:r w:rsidRPr="007D038B">
        <w:rPr>
          <w:rFonts w:eastAsia="Calibri"/>
          <w:sz w:val="28"/>
          <w:szCs w:val="28"/>
          <w:lang w:val="vi-VN"/>
        </w:rPr>
        <w:t>học sinh gặp khó khăn trong học tập</w:t>
      </w:r>
      <w:r w:rsidRPr="00281F0D">
        <w:rPr>
          <w:rFonts w:eastAsia="Calibri"/>
          <w:sz w:val="28"/>
          <w:szCs w:val="28"/>
          <w:lang w:val="vi-VN"/>
        </w:rPr>
        <w:t xml:space="preserve"> và</w:t>
      </w:r>
      <w:r w:rsidRPr="007D038B">
        <w:rPr>
          <w:rFonts w:eastAsia="Calibri"/>
          <w:sz w:val="28"/>
          <w:szCs w:val="28"/>
          <w:lang w:val="vi-VN"/>
        </w:rPr>
        <w:t xml:space="preserve"> rèn luyện</w:t>
      </w:r>
      <w:r w:rsidRPr="00281F0D">
        <w:rPr>
          <w:sz w:val="28"/>
          <w:szCs w:val="28"/>
          <w:lang w:val="vi-VN"/>
        </w:rPr>
        <w:t>;</w:t>
      </w:r>
    </w:p>
    <w:p w14:paraId="1669AA78" w14:textId="77777777" w:rsidR="00EA07FE" w:rsidRPr="00281F0D" w:rsidRDefault="00EA07FE" w:rsidP="00EA07FE">
      <w:pPr>
        <w:spacing w:before="120" w:after="120"/>
        <w:ind w:firstLine="720"/>
        <w:jc w:val="both"/>
        <w:rPr>
          <w:b/>
          <w:sz w:val="28"/>
          <w:szCs w:val="28"/>
          <w:lang w:val="vi-VN"/>
        </w:rPr>
      </w:pPr>
      <w:r w:rsidRPr="00281F0D">
        <w:rPr>
          <w:sz w:val="28"/>
          <w:szCs w:val="28"/>
          <w:lang w:val="vi-VN"/>
        </w:rPr>
        <w:t xml:space="preserve">c) Hằng năm rà soát, đánh giá các hoạt động giáo dục học sinh </w:t>
      </w:r>
      <w:r w:rsidRPr="007D038B">
        <w:rPr>
          <w:rFonts w:eastAsia="Calibri"/>
          <w:sz w:val="28"/>
          <w:szCs w:val="28"/>
          <w:lang w:val="vi-VN"/>
        </w:rPr>
        <w:t>có hoàn cảnh khó khăn,</w:t>
      </w:r>
      <w:r w:rsidRPr="00281F0D">
        <w:rPr>
          <w:rFonts w:eastAsia="Calibri"/>
          <w:sz w:val="28"/>
          <w:szCs w:val="28"/>
          <w:lang w:val="vi-VN"/>
        </w:rPr>
        <w:t xml:space="preserve"> </w:t>
      </w:r>
      <w:r w:rsidRPr="007D038B">
        <w:rPr>
          <w:rFonts w:eastAsia="Calibri"/>
          <w:sz w:val="28"/>
          <w:szCs w:val="28"/>
          <w:lang w:val="vi-VN"/>
        </w:rPr>
        <w:t>học sinh có năng khiếu</w:t>
      </w:r>
      <w:r w:rsidRPr="00281F0D">
        <w:rPr>
          <w:rFonts w:eastAsia="Calibri"/>
          <w:sz w:val="28"/>
          <w:szCs w:val="28"/>
          <w:lang w:val="vi-VN"/>
        </w:rPr>
        <w:t>,</w:t>
      </w:r>
      <w:r w:rsidRPr="007D038B">
        <w:rPr>
          <w:rFonts w:eastAsia="Calibri"/>
          <w:sz w:val="28"/>
          <w:szCs w:val="28"/>
          <w:lang w:val="vi-VN"/>
        </w:rPr>
        <w:t xml:space="preserve"> học sinh gặp khó khăn trong học tập</w:t>
      </w:r>
      <w:r w:rsidRPr="00281F0D">
        <w:rPr>
          <w:rFonts w:eastAsia="Calibri"/>
          <w:sz w:val="28"/>
          <w:szCs w:val="28"/>
          <w:lang w:val="vi-VN"/>
        </w:rPr>
        <w:t xml:space="preserve"> và</w:t>
      </w:r>
      <w:r w:rsidRPr="007D038B">
        <w:rPr>
          <w:rFonts w:eastAsia="Calibri"/>
          <w:sz w:val="28"/>
          <w:szCs w:val="28"/>
          <w:lang w:val="vi-VN"/>
        </w:rPr>
        <w:t xml:space="preserve"> rèn luyện</w:t>
      </w:r>
      <w:r w:rsidRPr="00281F0D">
        <w:rPr>
          <w:sz w:val="28"/>
          <w:szCs w:val="28"/>
          <w:lang w:val="vi-VN"/>
        </w:rPr>
        <w:t>.</w:t>
      </w:r>
    </w:p>
    <w:p w14:paraId="6EBD79E9"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1.10.5</w:t>
      </w:r>
      <w:r w:rsidRPr="00281F0D">
        <w:rPr>
          <w:b/>
          <w:sz w:val="28"/>
          <w:szCs w:val="28"/>
          <w:lang w:val="vi-VN"/>
        </w:rPr>
        <w:t>.</w:t>
      </w:r>
      <w:r w:rsidRPr="00281F0D">
        <w:rPr>
          <w:sz w:val="28"/>
          <w:szCs w:val="28"/>
          <w:lang w:val="vi-VN"/>
        </w:rPr>
        <w:t>3. Tiêu chí 5.3: Thực hiện nội dung giáo dục địa phương theo quy định</w:t>
      </w:r>
    </w:p>
    <w:p w14:paraId="75FAC1F3"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a) Nội dung giáo dục địa phương cho học sinh được thực hiện theo kế hoạch;</w:t>
      </w:r>
    </w:p>
    <w:p w14:paraId="2FEF6D1B"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b) Các hình thức kiểm tra, đánh giá học sinh về nội dung giáo dục địa phương đảm bảo khách quan và hiệu quả;</w:t>
      </w:r>
    </w:p>
    <w:p w14:paraId="0F3978F5"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c) Hằng năm, rà soát, đánh giá, cập nhật tài liệu, đề xuất điều chỉnh nội dung giáo dục địa phương.</w:t>
      </w:r>
    </w:p>
    <w:p w14:paraId="2AE201CF"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1.10.5</w:t>
      </w:r>
      <w:r w:rsidRPr="00281F0D">
        <w:rPr>
          <w:b/>
          <w:sz w:val="28"/>
          <w:szCs w:val="28"/>
          <w:lang w:val="vi-VN"/>
        </w:rPr>
        <w:t>.</w:t>
      </w:r>
      <w:r w:rsidRPr="00281F0D">
        <w:rPr>
          <w:sz w:val="28"/>
          <w:szCs w:val="28"/>
          <w:lang w:val="vi-VN"/>
        </w:rPr>
        <w:t>4. Tiêu chí 5.4: Các hoạt động trải nghiệm và hướng nghiệp</w:t>
      </w:r>
    </w:p>
    <w:p w14:paraId="3B6C1B85"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Có kế hoạch tổ chức các hoạt động trải nghiệm, hướng nghiệp theo quy định và phù hợp với điều kiện của nhà trường;</w:t>
      </w:r>
    </w:p>
    <w:p w14:paraId="3D68956F"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b) Tổ chức được các hoạt động trải nghiệm, hướng nghiệp theo kế hoạch; </w:t>
      </w:r>
    </w:p>
    <w:p w14:paraId="70398E2D"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c) Phân công, huy động giáo viên, nhân viên trong nhà trường tham gia các hoạt động trải nghiệm, hướng nghiệp.</w:t>
      </w:r>
    </w:p>
    <w:p w14:paraId="6B103FCB"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1.10.5</w:t>
      </w:r>
      <w:r w:rsidRPr="00281F0D">
        <w:rPr>
          <w:b/>
          <w:sz w:val="28"/>
          <w:szCs w:val="28"/>
          <w:lang w:val="vi-VN"/>
        </w:rPr>
        <w:t>.</w:t>
      </w:r>
      <w:r w:rsidRPr="00281F0D">
        <w:rPr>
          <w:sz w:val="28"/>
          <w:szCs w:val="28"/>
          <w:lang w:val="vi-VN"/>
        </w:rPr>
        <w:t>5. Tiêu chí 5.5: Hình thành, phát triển các kỹ năng sống cho học sinh</w:t>
      </w:r>
    </w:p>
    <w:p w14:paraId="696C3ADE" w14:textId="77777777" w:rsidR="00EA07FE" w:rsidRPr="00281F0D" w:rsidRDefault="00EA07FE" w:rsidP="00EA07FE">
      <w:pPr>
        <w:spacing w:before="120" w:after="120"/>
        <w:ind w:firstLine="720"/>
        <w:jc w:val="both"/>
        <w:rPr>
          <w:sz w:val="28"/>
          <w:szCs w:val="28"/>
          <w:lang w:val="vi-VN"/>
        </w:rPr>
      </w:pPr>
      <w:r w:rsidRPr="00281F0D">
        <w:rPr>
          <w:sz w:val="28"/>
          <w:szCs w:val="28"/>
          <w:lang w:val="vi-VN"/>
        </w:rPr>
        <w:lastRenderedPageBreak/>
        <w:t>a) Có kế hoạch định hướng giáo dục học sinh hình thành, phát triển các kỹ năng sống phù hợp với khả năng học tập của học sinh, điều kiện nhà trường và địa phương;</w:t>
      </w:r>
    </w:p>
    <w:p w14:paraId="781B34AE"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b) Q</w:t>
      </w:r>
      <w:r w:rsidRPr="00281F0D">
        <w:rPr>
          <w:spacing w:val="-4"/>
          <w:sz w:val="28"/>
          <w:szCs w:val="28"/>
          <w:lang w:val="vi-VN"/>
        </w:rPr>
        <w:t>uá trình rèn luyện, tích lũy kỹ năng sống, hiểu biết xã hội, thực hành pháp luật cho học sinh có chuyển biến tích cực</w:t>
      </w:r>
      <w:r w:rsidRPr="00281F0D" w:rsidDel="00C943B1">
        <w:rPr>
          <w:spacing w:val="-4"/>
          <w:sz w:val="28"/>
          <w:szCs w:val="28"/>
          <w:lang w:val="vi-VN"/>
        </w:rPr>
        <w:t xml:space="preserve"> </w:t>
      </w:r>
      <w:r w:rsidRPr="00281F0D">
        <w:rPr>
          <w:spacing w:val="-4"/>
          <w:sz w:val="28"/>
          <w:szCs w:val="28"/>
          <w:lang w:val="vi-VN"/>
        </w:rPr>
        <w:t>thông qua các hoạt động giáo dục</w:t>
      </w:r>
      <w:r w:rsidRPr="00281F0D">
        <w:rPr>
          <w:sz w:val="28"/>
          <w:szCs w:val="28"/>
          <w:lang w:val="vi-VN"/>
        </w:rPr>
        <w:t>;</w:t>
      </w:r>
    </w:p>
    <w:p w14:paraId="46C0F5D7" w14:textId="77777777" w:rsidR="00EA07FE" w:rsidRPr="00281F0D" w:rsidRDefault="00EA07FE" w:rsidP="00EA07FE">
      <w:pPr>
        <w:spacing w:before="120" w:after="120"/>
        <w:ind w:firstLine="720"/>
        <w:jc w:val="both"/>
        <w:rPr>
          <w:spacing w:val="2"/>
          <w:sz w:val="28"/>
          <w:szCs w:val="28"/>
          <w:lang w:val="vi-VN"/>
        </w:rPr>
      </w:pPr>
      <w:r w:rsidRPr="00281F0D">
        <w:rPr>
          <w:spacing w:val="2"/>
          <w:sz w:val="28"/>
          <w:szCs w:val="28"/>
          <w:lang w:val="vi-VN"/>
        </w:rPr>
        <w:t xml:space="preserve">c) Đạo đức, lối sống của học sinh từng bước được hình thành, phát triển phù hợp với pháp luật, phong tục tập quán địa phương và tuyền thống văn hóa dân tộc Việt Nam. </w:t>
      </w:r>
    </w:p>
    <w:p w14:paraId="73A4120B"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1.10.5</w:t>
      </w:r>
      <w:r w:rsidRPr="00281F0D">
        <w:rPr>
          <w:b/>
          <w:sz w:val="28"/>
          <w:szCs w:val="28"/>
          <w:lang w:val="vi-VN"/>
        </w:rPr>
        <w:t>.</w:t>
      </w:r>
      <w:r w:rsidRPr="00281F0D">
        <w:rPr>
          <w:sz w:val="28"/>
          <w:szCs w:val="28"/>
          <w:lang w:val="vi-VN"/>
        </w:rPr>
        <w:t>6. Tiêu chí 5.6: Kết quả giáo dục</w:t>
      </w:r>
    </w:p>
    <w:p w14:paraId="78552122"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a) Kết quả học lực, hạnh kiểm học sinh đạt yêu cầu theo kế hoạch của nhà trường;</w:t>
      </w:r>
    </w:p>
    <w:p w14:paraId="74E52057"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b) Tỷ lệ học sinh lên lớp và tốt nghiệp đạt yêu cầu theo kế hoạch của nhà trường;</w:t>
      </w:r>
    </w:p>
    <w:p w14:paraId="1516A7B6" w14:textId="77777777" w:rsidR="00EA07FE" w:rsidRPr="00281F0D" w:rsidRDefault="00EA07FE" w:rsidP="00EA07FE">
      <w:pPr>
        <w:spacing w:before="120" w:after="120"/>
        <w:ind w:firstLine="720"/>
        <w:jc w:val="both"/>
        <w:rPr>
          <w:sz w:val="28"/>
          <w:szCs w:val="28"/>
          <w:lang w:val="vi-VN"/>
        </w:rPr>
      </w:pPr>
      <w:r w:rsidRPr="00281F0D">
        <w:rPr>
          <w:spacing w:val="4"/>
          <w:sz w:val="28"/>
          <w:szCs w:val="28"/>
          <w:lang w:val="vi-VN"/>
        </w:rPr>
        <w:t>c) Định hướng phân luồng cho học sinh đạt yêu cầu theo kế hoạch của nhà trường.</w:t>
      </w:r>
    </w:p>
    <w:p w14:paraId="212CBF92" w14:textId="77777777" w:rsidR="00EA07FE" w:rsidRPr="00281F0D" w:rsidRDefault="00EA07FE" w:rsidP="00EA07FE">
      <w:pPr>
        <w:tabs>
          <w:tab w:val="left" w:pos="1400"/>
        </w:tabs>
        <w:spacing w:before="120" w:after="120"/>
        <w:jc w:val="center"/>
        <w:rPr>
          <w:b/>
          <w:sz w:val="28"/>
          <w:szCs w:val="28"/>
          <w:lang w:val="vi-VN"/>
        </w:rPr>
      </w:pPr>
    </w:p>
    <w:p w14:paraId="4CBDFE55" w14:textId="77777777" w:rsidR="00EA07FE" w:rsidRPr="00281F0D" w:rsidRDefault="00EA07FE" w:rsidP="00EA07FE">
      <w:pPr>
        <w:tabs>
          <w:tab w:val="left" w:pos="1400"/>
        </w:tabs>
        <w:spacing w:before="120" w:after="120"/>
        <w:jc w:val="center"/>
        <w:rPr>
          <w:b/>
          <w:sz w:val="28"/>
          <w:szCs w:val="28"/>
          <w:lang w:val="vi-VN"/>
        </w:rPr>
      </w:pPr>
      <w:r w:rsidRPr="00281F0D">
        <w:rPr>
          <w:b/>
          <w:sz w:val="28"/>
          <w:szCs w:val="28"/>
          <w:lang w:val="vi-VN"/>
        </w:rPr>
        <w:t>TIÊU CHUẨN ĐÁNH GIÁ TRƯỜNG TRUNG HỌC MỨC 2</w:t>
      </w:r>
    </w:p>
    <w:p w14:paraId="2FD2E8DC" w14:textId="77777777" w:rsidR="00EA07FE" w:rsidRPr="00281F0D" w:rsidRDefault="00EA07FE" w:rsidP="00EA07FE">
      <w:pPr>
        <w:spacing w:before="120" w:after="120"/>
        <w:ind w:firstLine="720"/>
        <w:jc w:val="both"/>
        <w:rPr>
          <w:b/>
          <w:sz w:val="28"/>
          <w:szCs w:val="28"/>
          <w:lang w:val="vi-VN"/>
        </w:rPr>
      </w:pPr>
      <w:r w:rsidRPr="00281F0D">
        <w:rPr>
          <w:b/>
          <w:sz w:val="28"/>
          <w:szCs w:val="28"/>
          <w:lang w:val="vi-VN"/>
        </w:rPr>
        <w:t>Trường trung học đạt mức mức 2 khi đảm bảo Tiêu chuẩn đánh giá trường trung học mức 1 và các tiêu chuẩn sau:</w:t>
      </w:r>
    </w:p>
    <w:p w14:paraId="493BFB91" w14:textId="77777777" w:rsidR="00EA07FE" w:rsidRPr="00281F0D" w:rsidRDefault="00EA07FE" w:rsidP="00EA07FE">
      <w:pPr>
        <w:spacing w:before="120" w:after="120"/>
        <w:ind w:firstLine="720"/>
        <w:jc w:val="both"/>
        <w:rPr>
          <w:b/>
          <w:sz w:val="28"/>
          <w:szCs w:val="28"/>
          <w:lang w:val="vi-VN"/>
        </w:rPr>
      </w:pPr>
      <w:r w:rsidRPr="00281F0D">
        <w:rPr>
          <w:sz w:val="28"/>
          <w:szCs w:val="28"/>
          <w:lang w:val="vi-VN"/>
        </w:rPr>
        <w:t xml:space="preserve">1.10.6. </w:t>
      </w:r>
      <w:r w:rsidRPr="00281F0D">
        <w:rPr>
          <w:b/>
          <w:sz w:val="28"/>
          <w:szCs w:val="28"/>
          <w:lang w:val="vi-VN"/>
        </w:rPr>
        <w:t>Tiêu chuẩn 1: Tổ chức và quản lý nhà trường</w:t>
      </w:r>
    </w:p>
    <w:p w14:paraId="1D2EB3A2" w14:textId="77777777" w:rsidR="00EA07FE" w:rsidRPr="00281F0D" w:rsidRDefault="00EA07FE" w:rsidP="00EA07FE">
      <w:pPr>
        <w:spacing w:before="120" w:after="120"/>
        <w:ind w:firstLine="720"/>
        <w:jc w:val="both"/>
        <w:rPr>
          <w:spacing w:val="-4"/>
          <w:sz w:val="28"/>
          <w:szCs w:val="28"/>
          <w:lang w:val="vi-VN"/>
        </w:rPr>
      </w:pPr>
      <w:r w:rsidRPr="00281F0D">
        <w:rPr>
          <w:sz w:val="28"/>
          <w:szCs w:val="28"/>
          <w:lang w:val="vi-VN"/>
        </w:rPr>
        <w:t>1.10.6.</w:t>
      </w:r>
      <w:r w:rsidRPr="00281F0D">
        <w:rPr>
          <w:spacing w:val="-4"/>
          <w:sz w:val="28"/>
          <w:szCs w:val="28"/>
          <w:lang w:val="vi-VN"/>
        </w:rPr>
        <w:t>1. Tiêu chí 1.1: Phương hướng chiến lược xây dựng và phát triển nhà trường</w:t>
      </w:r>
    </w:p>
    <w:p w14:paraId="23AE0C0B"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Nhà trường có các giải pháp giám sát việc thực hiện phương hướng chiến lược xây dựng và phát triển.</w:t>
      </w:r>
    </w:p>
    <w:p w14:paraId="6710D2B1"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1.10.6.2. Tiêu chí 1.2: Hội đồng trường (Hội đồng quản trị đối với trường tư thục) và các hội đồng khác</w:t>
      </w:r>
    </w:p>
    <w:p w14:paraId="0B6FC232" w14:textId="77777777" w:rsidR="00EA07FE" w:rsidRPr="00281F0D" w:rsidRDefault="00EA07FE" w:rsidP="00EA07FE">
      <w:pPr>
        <w:spacing w:before="120" w:after="120"/>
        <w:ind w:firstLine="720"/>
        <w:jc w:val="both"/>
        <w:rPr>
          <w:b/>
          <w:spacing w:val="6"/>
          <w:sz w:val="28"/>
          <w:szCs w:val="28"/>
          <w:lang w:val="vi-VN"/>
        </w:rPr>
      </w:pPr>
      <w:r w:rsidRPr="00281F0D">
        <w:rPr>
          <w:spacing w:val="6"/>
          <w:sz w:val="28"/>
          <w:szCs w:val="28"/>
          <w:lang w:val="vi-VN"/>
        </w:rPr>
        <w:t>Hoạt động có hiệu quả, góp phần nâng cao chất lượng giáo dục của nhà trường.</w:t>
      </w:r>
    </w:p>
    <w:p w14:paraId="5979AF3C"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1.10.6.3. Tiêu chí 1.3: Tổ chức Đảng Cộng sản Việt Nam, các đoàn thể và tổ chức khác trong nhà trường</w:t>
      </w:r>
    </w:p>
    <w:p w14:paraId="2C447E0B" w14:textId="77777777" w:rsidR="00EA07FE" w:rsidRPr="00281F0D" w:rsidRDefault="00EA07FE" w:rsidP="00EA07FE">
      <w:pPr>
        <w:spacing w:before="120" w:after="120"/>
        <w:ind w:firstLine="720"/>
        <w:jc w:val="both"/>
        <w:rPr>
          <w:sz w:val="28"/>
          <w:szCs w:val="28"/>
          <w:shd w:val="clear" w:color="auto" w:fill="FFFFFF"/>
          <w:lang w:val="vi-VN"/>
        </w:rPr>
      </w:pPr>
      <w:r w:rsidRPr="00281F0D">
        <w:rPr>
          <w:sz w:val="28"/>
          <w:szCs w:val="28"/>
          <w:lang w:val="vi-VN"/>
        </w:rPr>
        <w:t>a) Tổ chức Đảng Cộng sản Việt Nam có cơ cấu tổ chức và hoạt động theo quy định; trong 05 năm liên tiếp tính đến thời điểm đánh giá, có ít nhất 01 năm hoàn thành tốt nhiệm vụ, các năm còn lại hoàn thành nhiệm vụ trở lên;</w:t>
      </w:r>
    </w:p>
    <w:p w14:paraId="5AA43F64" w14:textId="77777777" w:rsidR="00EA07FE" w:rsidRPr="00281F0D" w:rsidRDefault="00EA07FE" w:rsidP="00EA07FE">
      <w:pPr>
        <w:spacing w:before="120" w:after="120"/>
        <w:ind w:firstLine="720"/>
        <w:jc w:val="both"/>
        <w:rPr>
          <w:sz w:val="28"/>
          <w:szCs w:val="28"/>
          <w:lang w:val="vi-VN"/>
        </w:rPr>
      </w:pPr>
      <w:r w:rsidRPr="00281F0D">
        <w:rPr>
          <w:sz w:val="28"/>
          <w:szCs w:val="28"/>
          <w:shd w:val="clear" w:color="auto" w:fill="FFFFFF"/>
          <w:lang w:val="vi-VN"/>
        </w:rPr>
        <w:t xml:space="preserve">b) </w:t>
      </w:r>
      <w:r w:rsidRPr="00281F0D">
        <w:rPr>
          <w:sz w:val="28"/>
          <w:szCs w:val="28"/>
          <w:lang w:val="vi-VN"/>
        </w:rPr>
        <w:t>Các đoàn thể, tổ chức khác có đóng góp tích cực trong các hoạt động của nhà trường.</w:t>
      </w:r>
    </w:p>
    <w:p w14:paraId="6A20BF89" w14:textId="77777777" w:rsidR="00EA07FE" w:rsidRPr="00281F0D" w:rsidRDefault="00EA07FE" w:rsidP="00EA07FE">
      <w:pPr>
        <w:spacing w:before="120" w:after="120"/>
        <w:ind w:firstLine="720"/>
        <w:jc w:val="both"/>
        <w:rPr>
          <w:spacing w:val="-6"/>
          <w:sz w:val="28"/>
          <w:szCs w:val="28"/>
          <w:lang w:val="vi-VN"/>
        </w:rPr>
      </w:pPr>
      <w:r w:rsidRPr="00281F0D">
        <w:rPr>
          <w:sz w:val="28"/>
          <w:szCs w:val="28"/>
          <w:lang w:val="vi-VN"/>
        </w:rPr>
        <w:lastRenderedPageBreak/>
        <w:t>1.10.6.</w:t>
      </w:r>
      <w:r w:rsidRPr="00281F0D">
        <w:rPr>
          <w:spacing w:val="-6"/>
          <w:sz w:val="28"/>
          <w:szCs w:val="28"/>
          <w:lang w:val="vi-VN"/>
        </w:rPr>
        <w:t>4. Tiêu chí 1.4: Hiệu trưởng, phó hiệu trưởng, tổ chuyên môn và tổ văn phòng</w:t>
      </w:r>
    </w:p>
    <w:p w14:paraId="0560CD4E"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a) Hằng năm, tổ chuyên môn đề xuất và thực hiện được ít nhất 01 (một) chuyên đề </w:t>
      </w:r>
      <w:r w:rsidRPr="00281F0D">
        <w:rPr>
          <w:rFonts w:eastAsia="Calibri"/>
          <w:sz w:val="28"/>
          <w:szCs w:val="28"/>
          <w:lang w:val="vi-VN"/>
        </w:rPr>
        <w:t>có tác dụng nâng cao chất lượng và hiệu quả giáo dục</w:t>
      </w:r>
      <w:r w:rsidRPr="00281F0D">
        <w:rPr>
          <w:sz w:val="28"/>
          <w:szCs w:val="28"/>
          <w:lang w:val="vi-VN"/>
        </w:rPr>
        <w:t>;</w:t>
      </w:r>
    </w:p>
    <w:p w14:paraId="6DB0D757"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b) Hoạt động của tổ chuyên môn, tổ văn phòng được định kỳ rà soát, đánh giá, điều chỉnh.</w:t>
      </w:r>
    </w:p>
    <w:p w14:paraId="344212AD" w14:textId="77777777" w:rsidR="00EA07FE" w:rsidRPr="00281F0D" w:rsidRDefault="00EA07FE" w:rsidP="00EA07FE">
      <w:pPr>
        <w:tabs>
          <w:tab w:val="left" w:pos="-3240"/>
          <w:tab w:val="left" w:pos="-3120"/>
          <w:tab w:val="left" w:pos="10800"/>
          <w:tab w:val="left" w:pos="11520"/>
          <w:tab w:val="left" w:pos="12240"/>
          <w:tab w:val="left" w:pos="12960"/>
          <w:tab w:val="left" w:pos="13680"/>
          <w:tab w:val="left" w:pos="14400"/>
        </w:tabs>
        <w:spacing w:before="120" w:after="120"/>
        <w:ind w:firstLine="720"/>
        <w:jc w:val="both"/>
        <w:rPr>
          <w:sz w:val="28"/>
          <w:szCs w:val="28"/>
          <w:lang w:val="vi-VN"/>
        </w:rPr>
      </w:pPr>
      <w:r w:rsidRPr="00281F0D">
        <w:rPr>
          <w:sz w:val="28"/>
          <w:szCs w:val="28"/>
          <w:lang w:val="vi-VN"/>
        </w:rPr>
        <w:t>1.10.6.5. Tiêu chí 1.5: Lớp học</w:t>
      </w:r>
    </w:p>
    <w:p w14:paraId="65D34A3E"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Trường có không quá 45 (bốn mươi lăm) lớp. Sỹ số học sinh trong lớp theo quy định.</w:t>
      </w:r>
    </w:p>
    <w:p w14:paraId="75D40CBA"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1.10.6.6. Tiêu chí 1.6: Quản lý hành chính, tài chính và tài sản</w:t>
      </w:r>
    </w:p>
    <w:p w14:paraId="62F94476" w14:textId="77777777" w:rsidR="00EA07FE" w:rsidRPr="00281F0D" w:rsidRDefault="00EA07FE" w:rsidP="00EA07FE">
      <w:pPr>
        <w:spacing w:before="120" w:after="120"/>
        <w:ind w:firstLine="720"/>
        <w:jc w:val="both"/>
        <w:rPr>
          <w:spacing w:val="-4"/>
          <w:sz w:val="28"/>
          <w:szCs w:val="28"/>
          <w:lang w:val="vi-VN"/>
        </w:rPr>
      </w:pPr>
      <w:r w:rsidRPr="00281F0D">
        <w:rPr>
          <w:sz w:val="28"/>
          <w:szCs w:val="28"/>
          <w:lang w:val="vi-VN"/>
        </w:rPr>
        <w:t>a) Ứng dụng công nghệ thông tin hiệu quả trong công tác quản lý hành chính, tài chính và tài sản của nhà trường</w:t>
      </w:r>
      <w:r w:rsidRPr="00281F0D">
        <w:rPr>
          <w:spacing w:val="-4"/>
          <w:sz w:val="28"/>
          <w:szCs w:val="28"/>
          <w:lang w:val="vi-VN"/>
        </w:rPr>
        <w:t>;</w:t>
      </w:r>
    </w:p>
    <w:p w14:paraId="0FC45DAE"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b) Trong 05 năm liên tiếp tính đến thời điểm đánh giá, không có vi phạm liên quan đến việc quản lý hành chính, tài chính và tài sản theo kết luận của thanh tra, kiểm toán. </w:t>
      </w:r>
    </w:p>
    <w:p w14:paraId="7B4A8485"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1.10.6.7. Tiêu chí 1.7: Quản lý cán bộ, giáo viên và nhân viên</w:t>
      </w:r>
    </w:p>
    <w:p w14:paraId="74CAD7E0" w14:textId="77777777" w:rsidR="00EA07FE" w:rsidRPr="00281F0D" w:rsidRDefault="00EA07FE" w:rsidP="00EA07FE">
      <w:pPr>
        <w:spacing w:before="120" w:after="120"/>
        <w:ind w:firstLine="720"/>
        <w:jc w:val="both"/>
        <w:rPr>
          <w:b/>
          <w:spacing w:val="-4"/>
          <w:sz w:val="28"/>
          <w:szCs w:val="28"/>
          <w:lang w:val="vi-VN"/>
        </w:rPr>
      </w:pPr>
      <w:r w:rsidRPr="00281F0D">
        <w:rPr>
          <w:spacing w:val="-4"/>
          <w:sz w:val="28"/>
          <w:szCs w:val="28"/>
          <w:lang w:val="vi-VN"/>
        </w:rPr>
        <w:t>Có các biện pháp để phát huy năng lực của cán bộ quản lý, giáo viên, nhân viên trong việc xây dựng, phát triển và nâng cao chất lượng giáo dục nhà trường.</w:t>
      </w:r>
    </w:p>
    <w:p w14:paraId="24C8AC6E"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1.10.6.8. Tiêu chí 1.8: Quản lý các hoạt động giáo dục</w:t>
      </w:r>
    </w:p>
    <w:p w14:paraId="418BBBC5" w14:textId="77777777" w:rsidR="00EA07FE" w:rsidRPr="00281F0D" w:rsidRDefault="00EA07FE" w:rsidP="00EA07FE">
      <w:pPr>
        <w:spacing w:before="120" w:after="120"/>
        <w:ind w:firstLine="720"/>
        <w:jc w:val="both"/>
        <w:rPr>
          <w:sz w:val="28"/>
          <w:szCs w:val="28"/>
          <w:lang w:val="vi-VN"/>
        </w:rPr>
      </w:pPr>
      <w:r w:rsidRPr="00281F0D">
        <w:rPr>
          <w:spacing w:val="-4"/>
          <w:sz w:val="28"/>
          <w:szCs w:val="28"/>
          <w:lang w:val="vi-VN"/>
        </w:rPr>
        <w:t xml:space="preserve">Các biện pháp chỉ đạo, kiểm tra, đánh giá của nhà trường đối với các hoạt động giáo dục, được cơ quan quản lý đánh giá đạt hiệu quả. </w:t>
      </w:r>
      <w:r w:rsidRPr="00281F0D">
        <w:rPr>
          <w:sz w:val="28"/>
          <w:szCs w:val="28"/>
          <w:lang w:val="vi-VN"/>
        </w:rPr>
        <w:t>Quản lý hoạt động dạy thêm, học thêm trong nhà trường theo quy định (nếu có).</w:t>
      </w:r>
    </w:p>
    <w:p w14:paraId="28AF5D2B"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1.10.6.9. Tiêu chí 1.9: Thực hiện quy chế dân chủ cơ sở</w:t>
      </w:r>
    </w:p>
    <w:p w14:paraId="6A9603F9"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Các biện pháp và cơ chế giám sát việc thực hiện quy chế dân chủ cơ sở đảm bảo công khai, minh bạch, hiệu quả.</w:t>
      </w:r>
    </w:p>
    <w:p w14:paraId="182360FE"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1.10.6.10. Tiêu chí 1.10: Đảm bảo an ninh trật tự, an toàn trường học</w:t>
      </w:r>
    </w:p>
    <w:p w14:paraId="204CBB94"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Cán bộ quản lý, giáo viên, nhân viên và học sinh được phổ biến, hướng dẫn và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p>
    <w:p w14:paraId="3AC4E54C" w14:textId="77777777" w:rsidR="00EA07FE" w:rsidRPr="00281F0D" w:rsidRDefault="00EA07FE" w:rsidP="00EA07FE">
      <w:pPr>
        <w:spacing w:before="120" w:after="120"/>
        <w:ind w:firstLine="720"/>
        <w:jc w:val="both"/>
        <w:rPr>
          <w:sz w:val="28"/>
          <w:szCs w:val="28"/>
          <w:lang w:val="vi-VN"/>
        </w:rPr>
      </w:pPr>
      <w:r w:rsidRPr="00281F0D">
        <w:rPr>
          <w:sz w:val="28"/>
          <w:szCs w:val="28"/>
          <w:lang w:val="vi-VN"/>
        </w:rPr>
        <w:lastRenderedPageBreak/>
        <w:t>b) Nhà trường thường xuyên kiểm tra, thu thập, đánh giá, xử lý các thông tin, biểu hiện liên quan đến bạo lực học đường, an ninh trật tự và có biện pháp ngăn chặn kịp thời, hiệu quả.</w:t>
      </w:r>
    </w:p>
    <w:p w14:paraId="2E9D67DB" w14:textId="77777777" w:rsidR="00EA07FE" w:rsidRPr="00281F0D" w:rsidRDefault="00EA07FE" w:rsidP="00EA07FE">
      <w:pPr>
        <w:spacing w:before="120" w:after="120"/>
        <w:ind w:firstLine="720"/>
        <w:jc w:val="both"/>
        <w:rPr>
          <w:b/>
          <w:spacing w:val="-4"/>
          <w:sz w:val="28"/>
          <w:szCs w:val="28"/>
          <w:lang w:val="vi-VN"/>
        </w:rPr>
      </w:pPr>
      <w:r w:rsidRPr="00281F0D">
        <w:rPr>
          <w:sz w:val="28"/>
          <w:szCs w:val="28"/>
          <w:lang w:val="vi-VN"/>
        </w:rPr>
        <w:t>1.10.7</w:t>
      </w:r>
      <w:r w:rsidRPr="00281F0D">
        <w:rPr>
          <w:b/>
          <w:spacing w:val="-4"/>
          <w:sz w:val="28"/>
          <w:szCs w:val="28"/>
          <w:lang w:val="vi-VN"/>
        </w:rPr>
        <w:t>. Tiêu chuẩn 2: Cán bộ quản lý, giáo viên, nhân viên và học sinh</w:t>
      </w:r>
    </w:p>
    <w:p w14:paraId="67A60ED4"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1.10.7</w:t>
      </w:r>
      <w:r w:rsidRPr="00281F0D">
        <w:rPr>
          <w:b/>
          <w:spacing w:val="-4"/>
          <w:sz w:val="28"/>
          <w:szCs w:val="28"/>
          <w:lang w:val="vi-VN"/>
        </w:rPr>
        <w:t>.</w:t>
      </w:r>
      <w:r w:rsidRPr="00281F0D">
        <w:rPr>
          <w:sz w:val="28"/>
          <w:szCs w:val="28"/>
          <w:lang w:val="vi-VN"/>
        </w:rPr>
        <w:t xml:space="preserve">1. Tiêu chí 2.1: </w:t>
      </w:r>
      <w:r w:rsidRPr="00281F0D">
        <w:rPr>
          <w:rFonts w:eastAsia="Calibri"/>
          <w:sz w:val="28"/>
          <w:szCs w:val="28"/>
          <w:lang w:val="vi-VN"/>
        </w:rPr>
        <w:t>Đối với</w:t>
      </w:r>
      <w:r w:rsidRPr="007D038B">
        <w:rPr>
          <w:rFonts w:eastAsia="Calibri"/>
          <w:sz w:val="28"/>
          <w:szCs w:val="28"/>
          <w:lang w:val="vi-VN"/>
        </w:rPr>
        <w:t xml:space="preserve"> </w:t>
      </w:r>
      <w:r w:rsidRPr="00281F0D">
        <w:rPr>
          <w:sz w:val="28"/>
          <w:szCs w:val="28"/>
          <w:lang w:val="vi-VN"/>
        </w:rPr>
        <w:t>hiệu trưởng, phó hiệu trưởng</w:t>
      </w:r>
    </w:p>
    <w:p w14:paraId="6893C5C9"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 xml:space="preserve">a) </w:t>
      </w:r>
      <w:r w:rsidRPr="00281F0D">
        <w:rPr>
          <w:sz w:val="28"/>
          <w:szCs w:val="28"/>
          <w:lang w:val="vi-VN"/>
        </w:rPr>
        <w:t>Trong 05 năm liên tiếp tính đến thời điểm đánh giá, c</w:t>
      </w:r>
      <w:r w:rsidRPr="00281F0D">
        <w:rPr>
          <w:spacing w:val="4"/>
          <w:sz w:val="28"/>
          <w:szCs w:val="28"/>
          <w:lang w:val="vi-VN"/>
        </w:rPr>
        <w:t xml:space="preserve">ó ít nhất 02 năm được đánh giá đạt chuẩn hiệu trưởng ở mức khá trở lên; </w:t>
      </w:r>
    </w:p>
    <w:p w14:paraId="0817AA02"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b) Được bồi dưỡng, tập huấn về lý luận chính trị theo quy định; được giáo viên, nhân viên trong trường tín nhiệm.</w:t>
      </w:r>
    </w:p>
    <w:p w14:paraId="0EE1B71E"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1.10.7</w:t>
      </w:r>
      <w:r w:rsidRPr="00281F0D">
        <w:rPr>
          <w:b/>
          <w:spacing w:val="-4"/>
          <w:sz w:val="28"/>
          <w:szCs w:val="28"/>
          <w:lang w:val="vi-VN"/>
        </w:rPr>
        <w:t>.</w:t>
      </w:r>
      <w:r w:rsidRPr="00281F0D">
        <w:rPr>
          <w:sz w:val="28"/>
          <w:szCs w:val="28"/>
          <w:lang w:val="vi-VN"/>
        </w:rPr>
        <w:t xml:space="preserve">2. Tiêu chí 2.2: </w:t>
      </w:r>
      <w:r w:rsidRPr="00281F0D">
        <w:rPr>
          <w:rFonts w:eastAsia="Calibri"/>
          <w:sz w:val="28"/>
          <w:szCs w:val="28"/>
          <w:lang w:val="vi-VN"/>
        </w:rPr>
        <w:t>Đối với</w:t>
      </w:r>
      <w:r w:rsidRPr="007D038B">
        <w:rPr>
          <w:rFonts w:eastAsia="Calibri"/>
          <w:sz w:val="28"/>
          <w:szCs w:val="28"/>
          <w:lang w:val="vi-VN"/>
        </w:rPr>
        <w:t xml:space="preserve"> </w:t>
      </w:r>
      <w:r w:rsidRPr="00281F0D">
        <w:rPr>
          <w:sz w:val="28"/>
          <w:szCs w:val="28"/>
          <w:lang w:val="vi-VN"/>
        </w:rPr>
        <w:t>giáo viên</w:t>
      </w:r>
    </w:p>
    <w:p w14:paraId="043AA9B5"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a) Trong 05 năm liên tiếp tính đến thời điểm đánh giá, tỷ lệ giáo viên trên chuẩn trình độ đào tạo được duy trì ổn định và tăng dần theo lộ trình phù hợp;</w:t>
      </w:r>
    </w:p>
    <w:p w14:paraId="598D33E2" w14:textId="77777777" w:rsidR="00EA07FE" w:rsidRPr="00281F0D" w:rsidRDefault="00EA07FE" w:rsidP="00EA07FE">
      <w:pPr>
        <w:spacing w:before="120" w:after="120"/>
        <w:ind w:firstLine="720"/>
        <w:jc w:val="both"/>
        <w:rPr>
          <w:sz w:val="28"/>
          <w:szCs w:val="28"/>
          <w:lang w:val="vi-VN"/>
        </w:rPr>
      </w:pPr>
      <w:r w:rsidRPr="007D038B">
        <w:rPr>
          <w:spacing w:val="4"/>
          <w:sz w:val="28"/>
          <w:szCs w:val="28"/>
          <w:lang w:val="vi-VN"/>
        </w:rPr>
        <w:t>b) Trong 05 năm liên tiếp tính đến thời điểm đánh giá</w:t>
      </w:r>
      <w:r w:rsidRPr="007D038B">
        <w:rPr>
          <w:sz w:val="28"/>
          <w:szCs w:val="28"/>
          <w:lang w:val="vi-VN"/>
        </w:rPr>
        <w:t xml:space="preserve">, có 100% giáo viên </w:t>
      </w:r>
      <w:r w:rsidRPr="007D038B">
        <w:rPr>
          <w:spacing w:val="-4"/>
          <w:sz w:val="28"/>
          <w:szCs w:val="28"/>
          <w:lang w:val="vi-VN"/>
        </w:rPr>
        <w:t xml:space="preserve">đạt </w:t>
      </w:r>
      <w:r w:rsidRPr="007D038B">
        <w:rPr>
          <w:sz w:val="28"/>
          <w:szCs w:val="28"/>
          <w:lang w:val="vi-VN"/>
        </w:rPr>
        <w:t>chuẩn nghề nghiệp giáo viên ở mức đạt trở lên</w:t>
      </w:r>
      <w:r w:rsidRPr="00281F0D">
        <w:rPr>
          <w:sz w:val="28"/>
          <w:szCs w:val="28"/>
          <w:lang w:val="vi-VN"/>
        </w:rPr>
        <w:t>,</w:t>
      </w:r>
      <w:r w:rsidRPr="007D038B">
        <w:rPr>
          <w:sz w:val="28"/>
          <w:szCs w:val="28"/>
          <w:lang w:val="vi-VN"/>
        </w:rPr>
        <w:t xml:space="preserve"> trong đó </w:t>
      </w:r>
      <w:r w:rsidRPr="007D038B">
        <w:rPr>
          <w:bCs/>
          <w:sz w:val="28"/>
          <w:szCs w:val="28"/>
          <w:lang w:val="vi-VN"/>
        </w:rPr>
        <w:t xml:space="preserve">có ít nhất </w:t>
      </w:r>
      <w:r w:rsidRPr="007D038B">
        <w:rPr>
          <w:rFonts w:eastAsia="Calibri"/>
          <w:sz w:val="28"/>
          <w:szCs w:val="28"/>
          <w:lang w:val="vi-VN"/>
        </w:rPr>
        <w:t>60%</w:t>
      </w:r>
      <w:r w:rsidRPr="007D038B">
        <w:rPr>
          <w:bCs/>
          <w:sz w:val="28"/>
          <w:szCs w:val="28"/>
          <w:lang w:val="vi-VN"/>
        </w:rPr>
        <w:t xml:space="preserve"> </w:t>
      </w:r>
      <w:r w:rsidRPr="007D038B">
        <w:rPr>
          <w:sz w:val="28"/>
          <w:szCs w:val="28"/>
          <w:lang w:val="vi-VN"/>
        </w:rPr>
        <w:t>đạt chuẩn nghề nghiệp giáo viên ở mức khá trở lên</w:t>
      </w:r>
      <w:r w:rsidRPr="00281F0D">
        <w:rPr>
          <w:sz w:val="28"/>
          <w:szCs w:val="28"/>
          <w:lang w:val="vi-VN"/>
        </w:rPr>
        <w:t xml:space="preserve"> và </w:t>
      </w:r>
      <w:r w:rsidRPr="00281F0D">
        <w:rPr>
          <w:bCs/>
          <w:sz w:val="28"/>
          <w:szCs w:val="28"/>
          <w:lang w:val="vi-VN"/>
        </w:rPr>
        <w:t xml:space="preserve">có </w:t>
      </w:r>
      <w:r w:rsidRPr="007D038B">
        <w:rPr>
          <w:rFonts w:eastAsia="Calibri"/>
          <w:sz w:val="28"/>
          <w:szCs w:val="28"/>
          <w:lang w:val="vi-VN"/>
        </w:rPr>
        <w:t xml:space="preserve">ít nhất </w:t>
      </w:r>
      <w:r w:rsidRPr="007D038B">
        <w:rPr>
          <w:bCs/>
          <w:sz w:val="28"/>
          <w:szCs w:val="28"/>
          <w:lang w:val="vi-VN"/>
        </w:rPr>
        <w:t>50%</w:t>
      </w:r>
      <w:r w:rsidRPr="00281F0D">
        <w:rPr>
          <w:bCs/>
          <w:sz w:val="28"/>
          <w:szCs w:val="28"/>
          <w:lang w:val="vi-VN"/>
        </w:rPr>
        <w:t xml:space="preserve"> ở </w:t>
      </w:r>
      <w:r w:rsidRPr="007D038B">
        <w:rPr>
          <w:sz w:val="28"/>
          <w:szCs w:val="28"/>
          <w:lang w:val="vi-VN"/>
        </w:rPr>
        <w:t>mức khá trở lên</w:t>
      </w:r>
      <w:r w:rsidRPr="00281F0D">
        <w:rPr>
          <w:bCs/>
          <w:sz w:val="28"/>
          <w:szCs w:val="28"/>
          <w:lang w:val="vi-VN"/>
        </w:rPr>
        <w:t xml:space="preserve"> </w:t>
      </w:r>
      <w:r w:rsidRPr="007D038B">
        <w:rPr>
          <w:bCs/>
          <w:sz w:val="28"/>
          <w:szCs w:val="28"/>
          <w:lang w:val="vi-VN"/>
        </w:rPr>
        <w:t>đối với trường thuộc</w:t>
      </w:r>
      <w:r w:rsidRPr="00281F0D">
        <w:rPr>
          <w:bCs/>
          <w:sz w:val="28"/>
          <w:szCs w:val="28"/>
          <w:lang w:val="vi-VN"/>
        </w:rPr>
        <w:t xml:space="preserve"> vùng khó khăn</w:t>
      </w:r>
      <w:r w:rsidRPr="007D038B">
        <w:rPr>
          <w:sz w:val="28"/>
          <w:szCs w:val="28"/>
          <w:lang w:val="vi-VN"/>
        </w:rPr>
        <w:t>;</w:t>
      </w:r>
    </w:p>
    <w:p w14:paraId="190C489C"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c) </w:t>
      </w:r>
      <w:r w:rsidRPr="00281F0D">
        <w:rPr>
          <w:rFonts w:eastAsia="Calibri"/>
          <w:sz w:val="28"/>
          <w:szCs w:val="28"/>
          <w:lang w:val="vi-VN"/>
        </w:rPr>
        <w:t>Có khả năng t</w:t>
      </w:r>
      <w:r w:rsidRPr="007D038B">
        <w:rPr>
          <w:rFonts w:eastAsia="Calibri"/>
          <w:sz w:val="28"/>
          <w:szCs w:val="28"/>
          <w:lang w:val="vi-VN"/>
        </w:rPr>
        <w:t>ổ chức các hoạt động trải nghiệm</w:t>
      </w:r>
      <w:r w:rsidRPr="00281F0D">
        <w:rPr>
          <w:rFonts w:eastAsia="Calibri"/>
          <w:sz w:val="28"/>
          <w:szCs w:val="28"/>
          <w:lang w:val="vi-VN"/>
        </w:rPr>
        <w:t xml:space="preserve">, hướng nghiệp, định hướng phân luồng </w:t>
      </w:r>
      <w:r w:rsidRPr="007D038B">
        <w:rPr>
          <w:rFonts w:eastAsia="Calibri"/>
          <w:sz w:val="28"/>
          <w:szCs w:val="28"/>
          <w:lang w:val="vi-VN"/>
        </w:rPr>
        <w:t>cho học sinh;</w:t>
      </w:r>
      <w:r w:rsidRPr="00281F0D">
        <w:rPr>
          <w:rFonts w:eastAsia="Calibri"/>
          <w:sz w:val="28"/>
          <w:szCs w:val="28"/>
          <w:lang w:val="vi-VN"/>
        </w:rPr>
        <w:t xml:space="preserve"> có khả năng hướng dẫn </w:t>
      </w:r>
      <w:r w:rsidRPr="00281F0D">
        <w:rPr>
          <w:sz w:val="28"/>
          <w:szCs w:val="28"/>
          <w:lang w:val="vi-VN"/>
        </w:rPr>
        <w:t>nghiên cứu khoa học; t</w:t>
      </w:r>
      <w:r w:rsidRPr="007D038B">
        <w:rPr>
          <w:spacing w:val="4"/>
          <w:sz w:val="28"/>
          <w:szCs w:val="28"/>
          <w:lang w:val="vi-VN"/>
        </w:rPr>
        <w:t>rong 05 năm liên tiếp tính đến thời điểm đánh giá</w:t>
      </w:r>
      <w:r w:rsidRPr="00281F0D">
        <w:rPr>
          <w:spacing w:val="-4"/>
          <w:sz w:val="28"/>
          <w:szCs w:val="28"/>
          <w:lang w:val="vi-VN"/>
        </w:rPr>
        <w:t xml:space="preserve"> </w:t>
      </w:r>
      <w:r w:rsidRPr="00281F0D">
        <w:rPr>
          <w:sz w:val="28"/>
          <w:szCs w:val="28"/>
          <w:lang w:val="vi-VN"/>
        </w:rPr>
        <w:t>k</w:t>
      </w:r>
      <w:r w:rsidRPr="007D038B">
        <w:rPr>
          <w:sz w:val="28"/>
          <w:szCs w:val="28"/>
          <w:lang w:val="vi-VN"/>
        </w:rPr>
        <w:t>hông có giáo viên bị kỷ luật từ hình thức cảnh cáo trở lên</w:t>
      </w:r>
      <w:r w:rsidRPr="00281F0D">
        <w:rPr>
          <w:sz w:val="28"/>
          <w:szCs w:val="28"/>
          <w:lang w:val="vi-VN"/>
        </w:rPr>
        <w:t>.</w:t>
      </w:r>
    </w:p>
    <w:p w14:paraId="074A448B"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1.10.7</w:t>
      </w:r>
      <w:r w:rsidRPr="00281F0D">
        <w:rPr>
          <w:b/>
          <w:spacing w:val="-4"/>
          <w:sz w:val="28"/>
          <w:szCs w:val="28"/>
          <w:lang w:val="vi-VN"/>
        </w:rPr>
        <w:t>.</w:t>
      </w:r>
      <w:r w:rsidRPr="00281F0D">
        <w:rPr>
          <w:sz w:val="28"/>
          <w:szCs w:val="28"/>
          <w:lang w:val="vi-VN"/>
        </w:rPr>
        <w:t>3. Tiêu chí 2.3: Đối với nhân viên</w:t>
      </w:r>
    </w:p>
    <w:p w14:paraId="473440FE"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a) Số lượng và cơ cấu nhân viên đảm bảo theo quy định; </w:t>
      </w:r>
    </w:p>
    <w:p w14:paraId="3AAE2877"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b) </w:t>
      </w:r>
      <w:r w:rsidRPr="007D038B">
        <w:rPr>
          <w:spacing w:val="4"/>
          <w:sz w:val="28"/>
          <w:szCs w:val="28"/>
          <w:lang w:val="vi-VN"/>
        </w:rPr>
        <w:t>Trong 05 năm liên tiếp tính đến thời điểm đánh giá</w:t>
      </w:r>
      <w:r w:rsidRPr="00281F0D">
        <w:rPr>
          <w:sz w:val="28"/>
          <w:szCs w:val="28"/>
          <w:lang w:val="vi-VN"/>
        </w:rPr>
        <w:t>, không có nhân viên bị kỷ luật từ hình thức cảnh cáo trở lên.</w:t>
      </w:r>
    </w:p>
    <w:p w14:paraId="46532F0D"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1.10.7</w:t>
      </w:r>
      <w:r w:rsidRPr="00281F0D">
        <w:rPr>
          <w:b/>
          <w:spacing w:val="-4"/>
          <w:sz w:val="28"/>
          <w:szCs w:val="28"/>
          <w:lang w:val="vi-VN"/>
        </w:rPr>
        <w:t>.</w:t>
      </w:r>
      <w:r w:rsidRPr="00281F0D">
        <w:rPr>
          <w:sz w:val="28"/>
          <w:szCs w:val="28"/>
          <w:lang w:val="vi-VN"/>
        </w:rPr>
        <w:t>4. Tiêu chí 2.4: Đối với học sinh</w:t>
      </w:r>
    </w:p>
    <w:p w14:paraId="0040ED0E"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Học sinh vi phạm các hành vi không được làm được phát hiện kịp thời, được áp dụng các biện pháp giáo dục phù hợp và có chuyển biến tích cực.</w:t>
      </w:r>
    </w:p>
    <w:p w14:paraId="55D2D1B4" w14:textId="77777777" w:rsidR="00EA07FE" w:rsidRPr="00281F0D" w:rsidRDefault="00EA07FE" w:rsidP="00EA07FE">
      <w:pPr>
        <w:spacing w:before="120" w:after="120"/>
        <w:ind w:firstLine="720"/>
        <w:rPr>
          <w:b/>
          <w:sz w:val="28"/>
          <w:szCs w:val="28"/>
          <w:lang w:val="vi-VN"/>
        </w:rPr>
      </w:pPr>
      <w:r w:rsidRPr="00281F0D">
        <w:rPr>
          <w:sz w:val="28"/>
          <w:szCs w:val="28"/>
          <w:lang w:val="vi-VN"/>
        </w:rPr>
        <w:t>1.10.8</w:t>
      </w:r>
      <w:r w:rsidRPr="00281F0D">
        <w:rPr>
          <w:b/>
          <w:sz w:val="28"/>
          <w:szCs w:val="28"/>
          <w:lang w:val="vi-VN"/>
        </w:rPr>
        <w:t xml:space="preserve">. Tiêu chuẩn 3: Cơ sở vật chất và thiết bị dạy học </w:t>
      </w:r>
    </w:p>
    <w:p w14:paraId="13C3D943" w14:textId="77777777" w:rsidR="00EA07FE" w:rsidRPr="00281F0D" w:rsidRDefault="00EA07FE" w:rsidP="00EA07FE">
      <w:pPr>
        <w:spacing w:before="120" w:after="120"/>
        <w:ind w:firstLine="720"/>
        <w:jc w:val="both"/>
        <w:rPr>
          <w:sz w:val="28"/>
          <w:szCs w:val="28"/>
          <w:lang w:val="vi-VN"/>
        </w:rPr>
      </w:pPr>
      <w:r w:rsidRPr="00281F0D">
        <w:rPr>
          <w:sz w:val="28"/>
          <w:szCs w:val="28"/>
          <w:lang w:val="vi-VN"/>
        </w:rPr>
        <w:lastRenderedPageBreak/>
        <w:t>1.10.8</w:t>
      </w:r>
      <w:r w:rsidRPr="00281F0D">
        <w:rPr>
          <w:b/>
          <w:sz w:val="28"/>
          <w:szCs w:val="28"/>
          <w:lang w:val="vi-VN"/>
        </w:rPr>
        <w:t>.</w:t>
      </w:r>
      <w:r w:rsidRPr="00281F0D">
        <w:rPr>
          <w:sz w:val="28"/>
          <w:szCs w:val="28"/>
          <w:lang w:val="vi-VN"/>
        </w:rPr>
        <w:t>1. Tiêu chí 3.1: Khuôn viên, khu sân chơi, bãi tập</w:t>
      </w:r>
    </w:p>
    <w:p w14:paraId="5B728C4C" w14:textId="77777777" w:rsidR="00EA07FE" w:rsidRPr="00281F0D" w:rsidRDefault="00EA07FE" w:rsidP="00EA07FE">
      <w:pPr>
        <w:spacing w:before="120" w:after="120"/>
        <w:ind w:firstLine="720"/>
        <w:jc w:val="both"/>
        <w:rPr>
          <w:sz w:val="28"/>
          <w:szCs w:val="28"/>
          <w:lang w:val="vi-VN"/>
        </w:rPr>
      </w:pPr>
      <w:r w:rsidRPr="00281F0D">
        <w:rPr>
          <w:rFonts w:eastAsia="Calibri"/>
          <w:sz w:val="28"/>
          <w:szCs w:val="28"/>
          <w:lang w:val="vi-VN"/>
        </w:rPr>
        <w:t>Khu s</w:t>
      </w:r>
      <w:r w:rsidRPr="007D038B">
        <w:rPr>
          <w:rFonts w:eastAsia="Calibri"/>
          <w:sz w:val="28"/>
          <w:szCs w:val="28"/>
          <w:lang w:val="vi-VN"/>
        </w:rPr>
        <w:t xml:space="preserve">ân chơi, </w:t>
      </w:r>
      <w:r w:rsidRPr="00281F0D">
        <w:rPr>
          <w:rFonts w:eastAsia="Calibri"/>
          <w:sz w:val="28"/>
          <w:szCs w:val="28"/>
          <w:lang w:val="vi-VN"/>
        </w:rPr>
        <w:t>bãi</w:t>
      </w:r>
      <w:r w:rsidRPr="007D038B">
        <w:rPr>
          <w:rFonts w:eastAsia="Calibri"/>
          <w:sz w:val="28"/>
          <w:szCs w:val="28"/>
          <w:lang w:val="vi-VN"/>
        </w:rPr>
        <w:t xml:space="preserve"> tập </w:t>
      </w:r>
      <w:r w:rsidRPr="00281F0D">
        <w:rPr>
          <w:rFonts w:eastAsia="Calibri"/>
          <w:sz w:val="28"/>
          <w:szCs w:val="28"/>
          <w:lang w:val="vi-VN"/>
        </w:rPr>
        <w:t>đáp ứng</w:t>
      </w:r>
      <w:r w:rsidRPr="007D038B">
        <w:rPr>
          <w:rFonts w:eastAsia="Calibri"/>
          <w:sz w:val="28"/>
          <w:szCs w:val="28"/>
          <w:lang w:val="vi-VN"/>
        </w:rPr>
        <w:t xml:space="preserve"> yêu cầu </w:t>
      </w:r>
      <w:r w:rsidRPr="00281F0D">
        <w:rPr>
          <w:spacing w:val="-4"/>
          <w:sz w:val="28"/>
          <w:szCs w:val="28"/>
          <w:lang w:val="vi-VN"/>
        </w:rPr>
        <w:t>tổ chức các hoạt động giáo dục</w:t>
      </w:r>
      <w:r w:rsidRPr="00281F0D">
        <w:rPr>
          <w:rFonts w:eastAsia="Calibri"/>
          <w:sz w:val="28"/>
          <w:szCs w:val="28"/>
          <w:lang w:val="vi-VN"/>
        </w:rPr>
        <w:t>.</w:t>
      </w:r>
    </w:p>
    <w:p w14:paraId="547D18D9"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1.10.8</w:t>
      </w:r>
      <w:r w:rsidRPr="00281F0D">
        <w:rPr>
          <w:b/>
          <w:sz w:val="28"/>
          <w:szCs w:val="28"/>
          <w:lang w:val="vi-VN"/>
        </w:rPr>
        <w:t>.</w:t>
      </w:r>
      <w:r w:rsidRPr="00281F0D">
        <w:rPr>
          <w:sz w:val="28"/>
          <w:szCs w:val="28"/>
          <w:lang w:val="vi-VN"/>
        </w:rPr>
        <w:t>2. Tiêu chí 3.2: Phòng học, phòng học bộ môn và khối phục vụ học tập</w:t>
      </w:r>
    </w:p>
    <w:p w14:paraId="5E2F237B"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a) Phòng học, phòng học bộ môn được xây dựng đạt tiêu chuẩn theo quy định, đảm bảo điều kiện thuận lợi</w:t>
      </w:r>
      <w:r w:rsidRPr="00281F0D">
        <w:rPr>
          <w:sz w:val="28"/>
          <w:szCs w:val="28"/>
          <w:lang w:val="vi-VN"/>
        </w:rPr>
        <w:t xml:space="preserve"> cho học sinh khuyết tật học hòa nhập</w:t>
      </w:r>
      <w:r w:rsidRPr="00281F0D">
        <w:rPr>
          <w:spacing w:val="4"/>
          <w:sz w:val="28"/>
          <w:szCs w:val="28"/>
          <w:lang w:val="vi-VN"/>
        </w:rPr>
        <w:t>;</w:t>
      </w:r>
    </w:p>
    <w:p w14:paraId="5171200A"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b) Khối phục vụ học tập, đáp ứng yêu cầu các hoạt động của nhà trường và theo quy định.</w:t>
      </w:r>
    </w:p>
    <w:p w14:paraId="7BE71139" w14:textId="77777777" w:rsidR="00EA07FE" w:rsidRPr="00281F0D" w:rsidRDefault="00EA07FE" w:rsidP="00EA07FE">
      <w:pPr>
        <w:tabs>
          <w:tab w:val="left" w:pos="1400"/>
        </w:tabs>
        <w:spacing w:before="120" w:after="120"/>
        <w:ind w:firstLine="720"/>
        <w:jc w:val="both"/>
        <w:rPr>
          <w:sz w:val="28"/>
          <w:szCs w:val="28"/>
          <w:lang w:val="vi-VN"/>
        </w:rPr>
      </w:pPr>
      <w:r w:rsidRPr="00281F0D">
        <w:rPr>
          <w:sz w:val="28"/>
          <w:szCs w:val="28"/>
          <w:lang w:val="vi-VN"/>
        </w:rPr>
        <w:t>1.10.8</w:t>
      </w:r>
      <w:r w:rsidRPr="00281F0D">
        <w:rPr>
          <w:b/>
          <w:sz w:val="28"/>
          <w:szCs w:val="28"/>
          <w:lang w:val="vi-VN"/>
        </w:rPr>
        <w:t>.</w:t>
      </w:r>
      <w:r w:rsidRPr="00281F0D">
        <w:rPr>
          <w:sz w:val="28"/>
          <w:szCs w:val="28"/>
          <w:lang w:val="vi-VN"/>
        </w:rPr>
        <w:t>3. Tiêu chí 3.3: Khối hành chính - quản trị</w:t>
      </w:r>
    </w:p>
    <w:p w14:paraId="6A8C9FA1" w14:textId="77777777" w:rsidR="00EA07FE" w:rsidRPr="00281F0D" w:rsidRDefault="00EA07FE" w:rsidP="00EA07FE">
      <w:pPr>
        <w:spacing w:before="120" w:after="120"/>
        <w:ind w:firstLine="720"/>
        <w:jc w:val="both"/>
        <w:rPr>
          <w:sz w:val="28"/>
          <w:szCs w:val="28"/>
          <w:lang w:val="vi-VN"/>
        </w:rPr>
      </w:pPr>
      <w:r w:rsidRPr="00281F0D">
        <w:rPr>
          <w:rFonts w:eastAsia="Calibri"/>
          <w:sz w:val="28"/>
          <w:szCs w:val="28"/>
          <w:lang w:val="vi-VN"/>
        </w:rPr>
        <w:t xml:space="preserve">Khối </w:t>
      </w:r>
      <w:r w:rsidRPr="007D038B">
        <w:rPr>
          <w:rFonts w:eastAsia="Calibri"/>
          <w:sz w:val="28"/>
          <w:szCs w:val="28"/>
          <w:lang w:val="vi-VN"/>
        </w:rPr>
        <w:t xml:space="preserve">hành chính </w:t>
      </w:r>
      <w:r w:rsidRPr="00281F0D">
        <w:rPr>
          <w:rFonts w:eastAsia="Calibri"/>
          <w:sz w:val="28"/>
          <w:szCs w:val="28"/>
          <w:lang w:val="vi-VN"/>
        </w:rPr>
        <w:t xml:space="preserve">- </w:t>
      </w:r>
      <w:r w:rsidRPr="007D038B">
        <w:rPr>
          <w:rFonts w:eastAsia="Calibri"/>
          <w:sz w:val="28"/>
          <w:szCs w:val="28"/>
          <w:lang w:val="vi-VN"/>
        </w:rPr>
        <w:t>quản trị</w:t>
      </w:r>
      <w:r w:rsidRPr="00281F0D">
        <w:rPr>
          <w:rFonts w:eastAsia="Calibri"/>
          <w:sz w:val="28"/>
          <w:szCs w:val="28"/>
          <w:lang w:val="vi-VN"/>
        </w:rPr>
        <w:t xml:space="preserve"> theo quy định;</w:t>
      </w:r>
      <w:r w:rsidRPr="007D038B">
        <w:rPr>
          <w:rFonts w:eastAsia="Calibri"/>
          <w:sz w:val="28"/>
          <w:szCs w:val="28"/>
          <w:lang w:val="vi-VN"/>
        </w:rPr>
        <w:t xml:space="preserve"> </w:t>
      </w:r>
      <w:r w:rsidRPr="00281F0D">
        <w:rPr>
          <w:sz w:val="28"/>
          <w:szCs w:val="28"/>
          <w:lang w:val="vi-VN"/>
        </w:rPr>
        <w:t>khu bếp, nhà ăn, nhà nghỉ (nếu có) phải đảm bảo điều kiện sức khỏe, an toàn, vệ sinh cho giáo viên, nhân viên và học sinh.</w:t>
      </w:r>
    </w:p>
    <w:p w14:paraId="2FD4E14B" w14:textId="77777777" w:rsidR="00EA07FE" w:rsidRPr="00281F0D" w:rsidRDefault="00EA07FE" w:rsidP="00EA07FE">
      <w:pPr>
        <w:spacing w:before="120" w:after="120"/>
        <w:ind w:firstLine="720"/>
        <w:jc w:val="both"/>
        <w:rPr>
          <w:spacing w:val="4"/>
          <w:sz w:val="28"/>
          <w:szCs w:val="28"/>
          <w:lang w:val="vi-VN"/>
        </w:rPr>
      </w:pPr>
      <w:r w:rsidRPr="00281F0D">
        <w:rPr>
          <w:sz w:val="28"/>
          <w:szCs w:val="28"/>
          <w:lang w:val="vi-VN"/>
        </w:rPr>
        <w:t>1.10.8</w:t>
      </w:r>
      <w:r w:rsidRPr="00281F0D">
        <w:rPr>
          <w:b/>
          <w:sz w:val="28"/>
          <w:szCs w:val="28"/>
          <w:lang w:val="vi-VN"/>
        </w:rPr>
        <w:t>.</w:t>
      </w:r>
      <w:r w:rsidRPr="00281F0D">
        <w:rPr>
          <w:spacing w:val="4"/>
          <w:sz w:val="28"/>
          <w:szCs w:val="28"/>
          <w:lang w:val="vi-VN"/>
        </w:rPr>
        <w:t>4. Tiêu chí 3.4: Khu vệ sinh, hệ thống cấp thoát nước</w:t>
      </w:r>
    </w:p>
    <w:p w14:paraId="14D3D31D"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 xml:space="preserve">a) Khu vệ sinh đảm bảo thuận tiện, được xây dựng phù hợp với cảnh quan và theo quy định; </w:t>
      </w:r>
    </w:p>
    <w:p w14:paraId="1D56C359"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b) H</w:t>
      </w:r>
      <w:r w:rsidRPr="00281F0D">
        <w:rPr>
          <w:spacing w:val="4"/>
          <w:sz w:val="28"/>
          <w:szCs w:val="28"/>
          <w:lang w:val="vi-VN"/>
        </w:rPr>
        <w:t>ệ thống cấp nước sạch, hệ thống thoát nước, thu gom và xử lý chất thải đáp ứng quy định của Bộ Giáo dục và Đào tạo và Bộ Y tế.</w:t>
      </w:r>
    </w:p>
    <w:p w14:paraId="2490EF92" w14:textId="77777777" w:rsidR="00EA07FE" w:rsidRPr="007D038B" w:rsidRDefault="00EA07FE" w:rsidP="00EA07FE">
      <w:pPr>
        <w:spacing w:before="120" w:after="120"/>
        <w:ind w:firstLine="720"/>
        <w:jc w:val="both"/>
        <w:rPr>
          <w:rFonts w:eastAsia="Calibri"/>
          <w:sz w:val="28"/>
          <w:szCs w:val="28"/>
          <w:lang w:val="vi-VN"/>
        </w:rPr>
      </w:pPr>
      <w:r w:rsidRPr="00281F0D">
        <w:rPr>
          <w:sz w:val="28"/>
          <w:szCs w:val="28"/>
          <w:lang w:val="vi-VN"/>
        </w:rPr>
        <w:t>1.10.8</w:t>
      </w:r>
      <w:r w:rsidRPr="00281F0D">
        <w:rPr>
          <w:b/>
          <w:sz w:val="28"/>
          <w:szCs w:val="28"/>
          <w:lang w:val="vi-VN"/>
        </w:rPr>
        <w:t>.</w:t>
      </w:r>
      <w:r w:rsidRPr="00281F0D">
        <w:rPr>
          <w:rFonts w:eastAsia="Calibri"/>
          <w:sz w:val="28"/>
          <w:szCs w:val="28"/>
          <w:lang w:val="vi-VN"/>
        </w:rPr>
        <w:t>5</w:t>
      </w:r>
      <w:r w:rsidRPr="007D038B">
        <w:rPr>
          <w:rFonts w:eastAsia="Calibri"/>
          <w:sz w:val="28"/>
          <w:szCs w:val="28"/>
          <w:lang w:val="vi-VN"/>
        </w:rPr>
        <w:t>. Tiêu chí 3.</w:t>
      </w:r>
      <w:r w:rsidRPr="00281F0D">
        <w:rPr>
          <w:rFonts w:eastAsia="Calibri"/>
          <w:sz w:val="28"/>
          <w:szCs w:val="28"/>
          <w:lang w:val="vi-VN"/>
        </w:rPr>
        <w:t>5</w:t>
      </w:r>
      <w:r w:rsidRPr="007D038B">
        <w:rPr>
          <w:rFonts w:eastAsia="Calibri"/>
          <w:sz w:val="28"/>
          <w:szCs w:val="28"/>
          <w:lang w:val="vi-VN"/>
        </w:rPr>
        <w:t>: Thiết bị</w:t>
      </w:r>
    </w:p>
    <w:p w14:paraId="67437D64" w14:textId="77777777" w:rsidR="00EA07FE" w:rsidRPr="00281F0D" w:rsidRDefault="00EA07FE" w:rsidP="00EA07FE">
      <w:pPr>
        <w:spacing w:before="120" w:after="120"/>
        <w:ind w:firstLine="720"/>
        <w:jc w:val="both"/>
        <w:rPr>
          <w:rFonts w:eastAsia="Calibri"/>
          <w:sz w:val="28"/>
          <w:szCs w:val="28"/>
          <w:lang w:val="vi-VN"/>
        </w:rPr>
      </w:pPr>
      <w:r w:rsidRPr="007D038B">
        <w:rPr>
          <w:rFonts w:eastAsia="Calibri"/>
          <w:sz w:val="28"/>
          <w:szCs w:val="28"/>
          <w:lang w:val="vi-VN"/>
        </w:rPr>
        <w:t xml:space="preserve">a) </w:t>
      </w:r>
      <w:r w:rsidRPr="00281F0D">
        <w:rPr>
          <w:rFonts w:eastAsia="Calibri"/>
          <w:sz w:val="28"/>
          <w:szCs w:val="28"/>
          <w:lang w:val="vi-VN"/>
        </w:rPr>
        <w:t>H</w:t>
      </w:r>
      <w:r w:rsidRPr="007D038B">
        <w:rPr>
          <w:rFonts w:eastAsia="Calibri"/>
          <w:sz w:val="28"/>
          <w:szCs w:val="28"/>
          <w:lang w:val="vi-VN"/>
        </w:rPr>
        <w:t>ệ thống máy tính được</w:t>
      </w:r>
      <w:r w:rsidRPr="00281F0D">
        <w:rPr>
          <w:rFonts w:eastAsia="Calibri"/>
          <w:sz w:val="28"/>
          <w:szCs w:val="28"/>
          <w:lang w:val="vi-VN"/>
        </w:rPr>
        <w:t xml:space="preserve"> </w:t>
      </w:r>
      <w:r w:rsidRPr="007D038B">
        <w:rPr>
          <w:rFonts w:eastAsia="Calibri"/>
          <w:sz w:val="28"/>
          <w:szCs w:val="28"/>
          <w:lang w:val="vi-VN"/>
        </w:rPr>
        <w:t xml:space="preserve">kết nối </w:t>
      </w:r>
      <w:r w:rsidRPr="00281F0D">
        <w:rPr>
          <w:rFonts w:eastAsia="Calibri"/>
          <w:sz w:val="28"/>
          <w:szCs w:val="28"/>
          <w:lang w:val="vi-VN"/>
        </w:rPr>
        <w:t>I</w:t>
      </w:r>
      <w:r w:rsidRPr="007D038B">
        <w:rPr>
          <w:rFonts w:eastAsia="Calibri"/>
          <w:sz w:val="28"/>
          <w:szCs w:val="28"/>
          <w:lang w:val="vi-VN"/>
        </w:rPr>
        <w:t>nternet phục vụ công tác quản lý</w:t>
      </w:r>
      <w:r w:rsidRPr="00281F0D">
        <w:rPr>
          <w:rFonts w:eastAsia="Calibri"/>
          <w:sz w:val="28"/>
          <w:szCs w:val="28"/>
          <w:lang w:val="vi-VN"/>
        </w:rPr>
        <w:t>, hoạt động dạy học</w:t>
      </w:r>
      <w:r w:rsidRPr="007D038B">
        <w:rPr>
          <w:rFonts w:eastAsia="Calibri"/>
          <w:sz w:val="28"/>
          <w:szCs w:val="28"/>
          <w:lang w:val="vi-VN"/>
        </w:rPr>
        <w:t>;</w:t>
      </w:r>
    </w:p>
    <w:p w14:paraId="232E5EDD" w14:textId="77777777" w:rsidR="00EA07FE" w:rsidRPr="007D038B" w:rsidRDefault="00EA07FE" w:rsidP="00EA07FE">
      <w:pPr>
        <w:spacing w:before="120" w:after="120"/>
        <w:ind w:firstLine="720"/>
        <w:jc w:val="both"/>
        <w:rPr>
          <w:rFonts w:eastAsia="Calibri"/>
          <w:sz w:val="28"/>
          <w:szCs w:val="28"/>
          <w:lang w:val="vi-VN"/>
        </w:rPr>
      </w:pPr>
      <w:r w:rsidRPr="007D038B">
        <w:rPr>
          <w:rFonts w:eastAsia="Calibri"/>
          <w:sz w:val="28"/>
          <w:szCs w:val="28"/>
          <w:lang w:val="vi-VN"/>
        </w:rPr>
        <w:t>b) Có đủ thiết bị dạy học theo quy định;</w:t>
      </w:r>
    </w:p>
    <w:p w14:paraId="44FA0F97" w14:textId="77777777" w:rsidR="00EA07FE" w:rsidRPr="00281F0D" w:rsidRDefault="00EA07FE" w:rsidP="00EA07FE">
      <w:pPr>
        <w:spacing w:before="120" w:after="120"/>
        <w:ind w:firstLine="709"/>
        <w:jc w:val="both"/>
        <w:rPr>
          <w:sz w:val="28"/>
          <w:szCs w:val="28"/>
          <w:lang w:val="vi-VN"/>
        </w:rPr>
      </w:pPr>
      <w:r w:rsidRPr="00281F0D">
        <w:rPr>
          <w:sz w:val="28"/>
          <w:szCs w:val="28"/>
          <w:lang w:val="vi-VN"/>
        </w:rPr>
        <w:t>c) Hằng năm, được bổ sung các thiết bị dạy học và thiết bị dạy học tự làm.</w:t>
      </w:r>
    </w:p>
    <w:p w14:paraId="4834DC63" w14:textId="77777777" w:rsidR="00EA07FE" w:rsidRPr="00281F0D" w:rsidRDefault="00EA07FE" w:rsidP="00EA07FE">
      <w:pPr>
        <w:spacing w:before="120" w:after="120"/>
        <w:ind w:firstLine="720"/>
        <w:jc w:val="both"/>
        <w:rPr>
          <w:rFonts w:eastAsia="Calibri"/>
          <w:sz w:val="28"/>
          <w:szCs w:val="28"/>
          <w:lang w:val="vi-VN"/>
        </w:rPr>
      </w:pPr>
      <w:r w:rsidRPr="00281F0D">
        <w:rPr>
          <w:sz w:val="28"/>
          <w:szCs w:val="28"/>
          <w:lang w:val="vi-VN"/>
        </w:rPr>
        <w:t>1.10.8</w:t>
      </w:r>
      <w:r w:rsidRPr="00281F0D">
        <w:rPr>
          <w:b/>
          <w:sz w:val="28"/>
          <w:szCs w:val="28"/>
          <w:lang w:val="vi-VN"/>
        </w:rPr>
        <w:t>.</w:t>
      </w:r>
      <w:r w:rsidRPr="00281F0D">
        <w:rPr>
          <w:rFonts w:eastAsia="Calibri"/>
          <w:sz w:val="28"/>
          <w:szCs w:val="28"/>
          <w:lang w:val="vi-VN"/>
        </w:rPr>
        <w:t>6</w:t>
      </w:r>
      <w:r w:rsidRPr="007D038B">
        <w:rPr>
          <w:rFonts w:eastAsia="Calibri"/>
          <w:sz w:val="28"/>
          <w:szCs w:val="28"/>
          <w:lang w:val="vi-VN"/>
        </w:rPr>
        <w:t>. Tiêu chí 3.</w:t>
      </w:r>
      <w:r w:rsidRPr="00281F0D">
        <w:rPr>
          <w:rFonts w:eastAsia="Calibri"/>
          <w:sz w:val="28"/>
          <w:szCs w:val="28"/>
          <w:lang w:val="vi-VN"/>
        </w:rPr>
        <w:t>6</w:t>
      </w:r>
      <w:r w:rsidRPr="007D038B">
        <w:rPr>
          <w:rFonts w:eastAsia="Calibri"/>
          <w:sz w:val="28"/>
          <w:szCs w:val="28"/>
          <w:lang w:val="vi-VN"/>
        </w:rPr>
        <w:t>: Thư viện</w:t>
      </w:r>
    </w:p>
    <w:p w14:paraId="2EF79536" w14:textId="77777777" w:rsidR="00EA07FE" w:rsidRPr="00281F0D" w:rsidRDefault="00EA07FE" w:rsidP="00EA07FE">
      <w:pPr>
        <w:spacing w:before="120" w:after="120"/>
        <w:ind w:firstLine="720"/>
        <w:jc w:val="both"/>
        <w:rPr>
          <w:rFonts w:eastAsia="Calibri"/>
          <w:sz w:val="28"/>
          <w:szCs w:val="28"/>
          <w:lang w:val="vi-VN"/>
        </w:rPr>
      </w:pPr>
      <w:r w:rsidRPr="007D038B">
        <w:rPr>
          <w:rFonts w:eastAsia="Calibri"/>
          <w:sz w:val="28"/>
          <w:szCs w:val="28"/>
          <w:lang w:val="vi-VN"/>
        </w:rPr>
        <w:t xml:space="preserve">Thư viện </w:t>
      </w:r>
      <w:r w:rsidRPr="00281F0D">
        <w:rPr>
          <w:rFonts w:eastAsia="Calibri"/>
          <w:sz w:val="28"/>
          <w:szCs w:val="28"/>
          <w:lang w:val="vi-VN"/>
        </w:rPr>
        <w:t xml:space="preserve">của nhà trường </w:t>
      </w:r>
      <w:r w:rsidRPr="007D038B">
        <w:rPr>
          <w:rFonts w:eastAsia="Calibri"/>
          <w:sz w:val="28"/>
          <w:szCs w:val="28"/>
          <w:lang w:val="vi-VN"/>
        </w:rPr>
        <w:t xml:space="preserve">đạt </w:t>
      </w:r>
      <w:r w:rsidRPr="00281F0D">
        <w:rPr>
          <w:rFonts w:eastAsia="Calibri"/>
          <w:sz w:val="28"/>
          <w:szCs w:val="28"/>
          <w:lang w:val="vi-VN"/>
        </w:rPr>
        <w:t>T</w:t>
      </w:r>
      <w:r w:rsidRPr="007D038B">
        <w:rPr>
          <w:rFonts w:eastAsia="Calibri"/>
          <w:sz w:val="28"/>
          <w:szCs w:val="28"/>
          <w:lang w:val="vi-VN"/>
        </w:rPr>
        <w:t>hư viện trường học đạt chuẩn</w:t>
      </w:r>
      <w:r w:rsidRPr="00281F0D">
        <w:rPr>
          <w:rFonts w:eastAsia="Calibri"/>
          <w:sz w:val="28"/>
          <w:szCs w:val="28"/>
          <w:lang w:val="vi-VN"/>
        </w:rPr>
        <w:t xml:space="preserve"> trở lên. </w:t>
      </w:r>
    </w:p>
    <w:p w14:paraId="6B240AE3" w14:textId="77777777" w:rsidR="00EA07FE" w:rsidRPr="00281F0D" w:rsidRDefault="00EA07FE" w:rsidP="00EA07FE">
      <w:pPr>
        <w:spacing w:before="120" w:after="120"/>
        <w:ind w:firstLine="720"/>
        <w:jc w:val="both"/>
        <w:rPr>
          <w:b/>
          <w:sz w:val="28"/>
          <w:szCs w:val="28"/>
          <w:lang w:val="vi-VN"/>
        </w:rPr>
      </w:pPr>
      <w:r w:rsidRPr="00281F0D">
        <w:rPr>
          <w:sz w:val="28"/>
          <w:szCs w:val="28"/>
          <w:lang w:val="vi-VN"/>
        </w:rPr>
        <w:t>1.10.9</w:t>
      </w:r>
      <w:r w:rsidRPr="00281F0D">
        <w:rPr>
          <w:b/>
          <w:sz w:val="28"/>
          <w:szCs w:val="28"/>
          <w:lang w:val="vi-VN"/>
        </w:rPr>
        <w:t xml:space="preserve">. Tiêu chuẩn 4: Quan hệ giữa nhà trường, gia đình và xã hội </w:t>
      </w:r>
    </w:p>
    <w:p w14:paraId="60C2913C"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1.10.9</w:t>
      </w:r>
      <w:r w:rsidRPr="00281F0D">
        <w:rPr>
          <w:b/>
          <w:sz w:val="28"/>
          <w:szCs w:val="28"/>
          <w:lang w:val="vi-VN"/>
        </w:rPr>
        <w:t>.</w:t>
      </w:r>
      <w:r w:rsidRPr="00281F0D">
        <w:rPr>
          <w:sz w:val="28"/>
          <w:szCs w:val="28"/>
          <w:lang w:val="vi-VN"/>
        </w:rPr>
        <w:t>1. Tiêu chí 4.1: Ban đại diện cha mẹ học sinh</w:t>
      </w:r>
    </w:p>
    <w:p w14:paraId="234AA4DB" w14:textId="77777777" w:rsidR="00EA07FE" w:rsidRPr="00281F0D" w:rsidRDefault="00EA07FE" w:rsidP="00EA07FE">
      <w:pPr>
        <w:spacing w:before="120" w:after="120"/>
        <w:ind w:firstLine="720"/>
        <w:jc w:val="both"/>
        <w:rPr>
          <w:rFonts w:eastAsia="Calibri"/>
          <w:spacing w:val="-4"/>
          <w:sz w:val="28"/>
          <w:szCs w:val="28"/>
          <w:lang w:val="vi-VN"/>
        </w:rPr>
      </w:pPr>
      <w:r w:rsidRPr="007D038B">
        <w:rPr>
          <w:rFonts w:eastAsia="Calibri"/>
          <w:spacing w:val="-4"/>
          <w:sz w:val="28"/>
          <w:szCs w:val="28"/>
          <w:lang w:val="vi-VN"/>
        </w:rPr>
        <w:lastRenderedPageBreak/>
        <w:t xml:space="preserve">Phối hợp </w:t>
      </w:r>
      <w:r w:rsidRPr="00281F0D">
        <w:rPr>
          <w:rFonts w:eastAsia="Calibri"/>
          <w:spacing w:val="-4"/>
          <w:sz w:val="28"/>
          <w:szCs w:val="28"/>
          <w:lang w:val="vi-VN"/>
        </w:rPr>
        <w:t xml:space="preserve">có hiệu quả </w:t>
      </w:r>
      <w:r w:rsidRPr="007D038B">
        <w:rPr>
          <w:rFonts w:eastAsia="Calibri"/>
          <w:spacing w:val="-4"/>
          <w:sz w:val="28"/>
          <w:szCs w:val="28"/>
          <w:lang w:val="vi-VN"/>
        </w:rPr>
        <w:t xml:space="preserve">với </w:t>
      </w:r>
      <w:r w:rsidRPr="00281F0D">
        <w:rPr>
          <w:rFonts w:eastAsia="Calibri"/>
          <w:spacing w:val="-4"/>
          <w:sz w:val="28"/>
          <w:szCs w:val="28"/>
          <w:lang w:val="vi-VN"/>
        </w:rPr>
        <w:t>nhà trường trong việc</w:t>
      </w:r>
      <w:r w:rsidRPr="007D038B">
        <w:rPr>
          <w:rFonts w:eastAsia="Calibri"/>
          <w:spacing w:val="-4"/>
          <w:sz w:val="28"/>
          <w:szCs w:val="28"/>
          <w:lang w:val="vi-VN"/>
        </w:rPr>
        <w:t xml:space="preserve"> tổ chức thực hiện nhiệm vụ năm học và các hoạt động giáo dục;</w:t>
      </w:r>
      <w:r w:rsidRPr="00281F0D">
        <w:rPr>
          <w:rFonts w:eastAsia="Calibri"/>
          <w:spacing w:val="-4"/>
          <w:sz w:val="28"/>
          <w:szCs w:val="28"/>
          <w:lang w:val="vi-VN"/>
        </w:rPr>
        <w:t xml:space="preserve"> </w:t>
      </w:r>
      <w:r w:rsidRPr="007D038B">
        <w:rPr>
          <w:rFonts w:eastAsia="Calibri"/>
          <w:spacing w:val="-4"/>
          <w:sz w:val="28"/>
          <w:szCs w:val="28"/>
          <w:lang w:val="vi-VN"/>
        </w:rPr>
        <w:t>hướng dẫn, tuyên truyền, phổ biến pháp luật, chủ trương chính sách về giáo dục đối với cha mẹ học sinh</w:t>
      </w:r>
      <w:r w:rsidRPr="00281F0D">
        <w:rPr>
          <w:rFonts w:eastAsia="Calibri"/>
          <w:spacing w:val="-4"/>
          <w:sz w:val="28"/>
          <w:szCs w:val="28"/>
          <w:lang w:val="vi-VN"/>
        </w:rPr>
        <w:t xml:space="preserve">; huy động học sinh đến trường, </w:t>
      </w:r>
      <w:r w:rsidRPr="007D038B">
        <w:rPr>
          <w:rFonts w:eastAsia="Calibri"/>
          <w:spacing w:val="-4"/>
          <w:sz w:val="28"/>
          <w:szCs w:val="28"/>
          <w:lang w:val="vi-VN"/>
        </w:rPr>
        <w:t xml:space="preserve">vận động học sinh đã bỏ học trở lại </w:t>
      </w:r>
      <w:r w:rsidRPr="00281F0D">
        <w:rPr>
          <w:rFonts w:eastAsia="Calibri"/>
          <w:spacing w:val="-4"/>
          <w:sz w:val="28"/>
          <w:szCs w:val="28"/>
          <w:lang w:val="vi-VN"/>
        </w:rPr>
        <w:t>lớp</w:t>
      </w:r>
      <w:r w:rsidRPr="007D038B">
        <w:rPr>
          <w:rFonts w:eastAsia="Calibri"/>
          <w:spacing w:val="-4"/>
          <w:sz w:val="28"/>
          <w:szCs w:val="28"/>
          <w:lang w:val="vi-VN"/>
        </w:rPr>
        <w:t>.</w:t>
      </w:r>
    </w:p>
    <w:p w14:paraId="01A33B48"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1.10.9</w:t>
      </w:r>
      <w:r w:rsidRPr="00281F0D">
        <w:rPr>
          <w:b/>
          <w:sz w:val="28"/>
          <w:szCs w:val="28"/>
          <w:lang w:val="vi-VN"/>
        </w:rPr>
        <w:t>.</w:t>
      </w:r>
      <w:r w:rsidRPr="00281F0D">
        <w:rPr>
          <w:sz w:val="28"/>
          <w:szCs w:val="28"/>
          <w:lang w:val="vi-VN"/>
        </w:rPr>
        <w:t>2. Tiêu chí 4.2: Công tác tham mưu cấp ủy đảng, chính quyền và phối hợp với các tổ chức, cá nhân của nhà trường</w:t>
      </w:r>
    </w:p>
    <w:p w14:paraId="6E25E4D6"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Tham mưu cấp ủy đảng, chính quyền để tạo điều kiện cho nhà trường thực hiện p</w:t>
      </w:r>
      <w:r w:rsidRPr="00281F0D">
        <w:rPr>
          <w:rFonts w:eastAsia="Calibri"/>
          <w:sz w:val="28"/>
          <w:szCs w:val="28"/>
          <w:lang w:val="vi-VN"/>
        </w:rPr>
        <w:t>hương hướng, chiến lược xây dựng và phát triển;</w:t>
      </w:r>
    </w:p>
    <w:p w14:paraId="3EC8E1FA" w14:textId="77777777" w:rsidR="00EA07FE" w:rsidRPr="00281F0D" w:rsidRDefault="00EA07FE" w:rsidP="00EA07FE">
      <w:pPr>
        <w:spacing w:before="120" w:after="120"/>
        <w:ind w:firstLine="720"/>
        <w:jc w:val="both"/>
        <w:rPr>
          <w:sz w:val="28"/>
          <w:szCs w:val="28"/>
          <w:lang w:val="vi-VN"/>
        </w:rPr>
      </w:pPr>
      <w:r w:rsidRPr="00281F0D">
        <w:rPr>
          <w:spacing w:val="-2"/>
          <w:sz w:val="28"/>
          <w:szCs w:val="28"/>
          <w:lang w:val="vi-VN"/>
        </w:rPr>
        <w:t xml:space="preserve">b) Phối hợp với các tổ chức, đoàn thể, cá nhân để giáo dục truyền thống lịch sử, văn hóa, đạo đức lối sống, pháp luật, nghệ thuật, thể dục thể thao và các nội dung giáo dục khác cho học sinh; </w:t>
      </w:r>
      <w:r w:rsidRPr="00281F0D">
        <w:rPr>
          <w:sz w:val="28"/>
          <w:szCs w:val="28"/>
          <w:lang w:val="vi-VN"/>
        </w:rPr>
        <w:t>chăm sóc di tích lịch sử, cách mạng, công trình văn hóa; chăm sóc gia đình thương binh, liệt sĩ, gia đình có công với cách mạng, Bà mẹ Việt Nam anh hùng ở địa phương.</w:t>
      </w:r>
    </w:p>
    <w:p w14:paraId="3B91F8FB" w14:textId="77777777" w:rsidR="00EA07FE" w:rsidRPr="00281F0D" w:rsidRDefault="00EA07FE" w:rsidP="00EA07FE">
      <w:pPr>
        <w:spacing w:before="120" w:after="120"/>
        <w:ind w:firstLine="720"/>
        <w:jc w:val="both"/>
        <w:rPr>
          <w:b/>
          <w:sz w:val="28"/>
          <w:szCs w:val="28"/>
          <w:lang w:val="vi-VN"/>
        </w:rPr>
      </w:pPr>
      <w:r w:rsidRPr="00281F0D">
        <w:rPr>
          <w:sz w:val="28"/>
          <w:szCs w:val="28"/>
          <w:lang w:val="vi-VN"/>
        </w:rPr>
        <w:t>1.10.10</w:t>
      </w:r>
      <w:r w:rsidRPr="00281F0D">
        <w:rPr>
          <w:b/>
          <w:sz w:val="28"/>
          <w:szCs w:val="28"/>
          <w:lang w:val="vi-VN"/>
        </w:rPr>
        <w:t>. Tiêu chuẩn 5: Hoạt động giáo dục và kết quả giáo dục</w:t>
      </w:r>
    </w:p>
    <w:p w14:paraId="6A0981C2"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1.10.10</w:t>
      </w:r>
      <w:r w:rsidRPr="00281F0D">
        <w:rPr>
          <w:b/>
          <w:sz w:val="28"/>
          <w:szCs w:val="28"/>
          <w:lang w:val="vi-VN"/>
        </w:rPr>
        <w:t>.</w:t>
      </w:r>
      <w:r w:rsidRPr="00281F0D">
        <w:rPr>
          <w:sz w:val="28"/>
          <w:szCs w:val="28"/>
          <w:lang w:val="vi-VN"/>
        </w:rPr>
        <w:t>1. Tiêu chí 5.1: Thực hiện Chương trình giáo dục phổ thông</w:t>
      </w:r>
    </w:p>
    <w:p w14:paraId="09C3E1BF" w14:textId="77777777" w:rsidR="00EA07FE" w:rsidRPr="007D038B" w:rsidRDefault="00EA07FE" w:rsidP="00EA07FE">
      <w:pPr>
        <w:widowControl w:val="0"/>
        <w:spacing w:before="120" w:after="120"/>
        <w:ind w:firstLine="709"/>
        <w:jc w:val="both"/>
        <w:rPr>
          <w:rFonts w:eastAsia="Calibri"/>
          <w:sz w:val="28"/>
          <w:szCs w:val="28"/>
          <w:lang w:val="vi-VN"/>
        </w:rPr>
      </w:pPr>
      <w:r w:rsidRPr="007D038B">
        <w:rPr>
          <w:rFonts w:eastAsia="Calibri"/>
          <w:sz w:val="28"/>
          <w:szCs w:val="28"/>
          <w:lang w:val="vi-VN"/>
        </w:rPr>
        <w:t>a) Thực hiện đúng chương trình, kế hoạch giáo dục; lựa chọn nội dung, thời lượng, phương pháp, hình thức dạy học phù hợp với từng đối tượng và đáp ứng yêu cầu, khả năng nhận thức của học sinh;</w:t>
      </w:r>
    </w:p>
    <w:p w14:paraId="3AB80FF0" w14:textId="77777777" w:rsidR="00EA07FE" w:rsidRPr="007D038B" w:rsidRDefault="00EA07FE" w:rsidP="00EA07FE">
      <w:pPr>
        <w:spacing w:before="120" w:after="120"/>
        <w:ind w:firstLine="709"/>
        <w:jc w:val="both"/>
        <w:rPr>
          <w:rFonts w:eastAsia="Calibri"/>
          <w:sz w:val="28"/>
          <w:szCs w:val="28"/>
          <w:lang w:val="vi-VN"/>
        </w:rPr>
      </w:pPr>
      <w:r w:rsidRPr="007D038B">
        <w:rPr>
          <w:rFonts w:eastAsia="Calibri"/>
          <w:sz w:val="28"/>
          <w:szCs w:val="28"/>
          <w:lang w:val="vi-VN"/>
        </w:rPr>
        <w:t>b) Phát hiện và bồi dưỡng học sinh có năng khiếu, phụ đạo học sinh gặp khó khăn trong học tập, rèn luyện.</w:t>
      </w:r>
    </w:p>
    <w:p w14:paraId="424842D4" w14:textId="77777777" w:rsidR="00EA07FE" w:rsidRPr="00281F0D" w:rsidRDefault="00EA07FE" w:rsidP="00EA07FE">
      <w:pPr>
        <w:spacing w:before="120" w:after="120"/>
        <w:ind w:firstLine="720"/>
        <w:jc w:val="both"/>
        <w:rPr>
          <w:spacing w:val="-4"/>
          <w:sz w:val="28"/>
          <w:szCs w:val="28"/>
          <w:lang w:val="vi-VN"/>
        </w:rPr>
      </w:pPr>
      <w:r w:rsidRPr="00281F0D">
        <w:rPr>
          <w:sz w:val="28"/>
          <w:szCs w:val="28"/>
          <w:lang w:val="vi-VN"/>
        </w:rPr>
        <w:t>1.10.10</w:t>
      </w:r>
      <w:r w:rsidRPr="00281F0D">
        <w:rPr>
          <w:b/>
          <w:sz w:val="28"/>
          <w:szCs w:val="28"/>
          <w:lang w:val="vi-VN"/>
        </w:rPr>
        <w:t>.</w:t>
      </w:r>
      <w:r w:rsidRPr="00281F0D">
        <w:rPr>
          <w:spacing w:val="-4"/>
          <w:sz w:val="28"/>
          <w:szCs w:val="28"/>
          <w:lang w:val="vi-VN"/>
        </w:rPr>
        <w:t xml:space="preserve">2. Tiêu chí 5.2: Tổ chức hoạt động giáo dục cho học sinh </w:t>
      </w:r>
      <w:r w:rsidRPr="007D038B">
        <w:rPr>
          <w:rFonts w:eastAsia="Calibri"/>
          <w:spacing w:val="-4"/>
          <w:sz w:val="28"/>
          <w:szCs w:val="28"/>
          <w:lang w:val="vi-VN"/>
        </w:rPr>
        <w:t>có hoàn cảnh khó khăn</w:t>
      </w:r>
      <w:r w:rsidRPr="00281F0D">
        <w:rPr>
          <w:rFonts w:eastAsia="Calibri"/>
          <w:spacing w:val="-4"/>
          <w:sz w:val="28"/>
          <w:szCs w:val="28"/>
          <w:lang w:val="vi-VN"/>
        </w:rPr>
        <w:t xml:space="preserve">, </w:t>
      </w:r>
      <w:r w:rsidRPr="007D038B">
        <w:rPr>
          <w:rFonts w:eastAsia="Calibri"/>
          <w:spacing w:val="-4"/>
          <w:sz w:val="28"/>
          <w:szCs w:val="28"/>
          <w:lang w:val="vi-VN"/>
        </w:rPr>
        <w:t>học sinh có năng khiếu</w:t>
      </w:r>
      <w:r w:rsidRPr="00281F0D">
        <w:rPr>
          <w:rFonts w:eastAsia="Calibri"/>
          <w:spacing w:val="-4"/>
          <w:sz w:val="28"/>
          <w:szCs w:val="28"/>
          <w:lang w:val="vi-VN"/>
        </w:rPr>
        <w:t xml:space="preserve">, </w:t>
      </w:r>
      <w:r w:rsidRPr="007D038B">
        <w:rPr>
          <w:rFonts w:eastAsia="Calibri"/>
          <w:spacing w:val="-4"/>
          <w:sz w:val="28"/>
          <w:szCs w:val="28"/>
          <w:lang w:val="vi-VN"/>
        </w:rPr>
        <w:t>học sinh gặp khó khăn trong học tập</w:t>
      </w:r>
      <w:r w:rsidRPr="00281F0D">
        <w:rPr>
          <w:rFonts w:eastAsia="Calibri"/>
          <w:spacing w:val="-4"/>
          <w:sz w:val="28"/>
          <w:szCs w:val="28"/>
          <w:lang w:val="vi-VN"/>
        </w:rPr>
        <w:t xml:space="preserve"> và</w:t>
      </w:r>
      <w:r w:rsidRPr="007D038B">
        <w:rPr>
          <w:rFonts w:eastAsia="Calibri"/>
          <w:spacing w:val="-4"/>
          <w:sz w:val="28"/>
          <w:szCs w:val="28"/>
          <w:lang w:val="vi-VN"/>
        </w:rPr>
        <w:t xml:space="preserve"> rèn luyện</w:t>
      </w:r>
    </w:p>
    <w:p w14:paraId="69389448" w14:textId="77777777" w:rsidR="00EA07FE" w:rsidRPr="00281F0D" w:rsidRDefault="00EA07FE" w:rsidP="00EA07FE">
      <w:pPr>
        <w:spacing w:before="120" w:after="120"/>
        <w:ind w:firstLine="720"/>
        <w:jc w:val="both"/>
        <w:rPr>
          <w:sz w:val="28"/>
          <w:szCs w:val="28"/>
          <w:lang w:val="vi-VN"/>
        </w:rPr>
      </w:pPr>
      <w:r w:rsidRPr="00281F0D">
        <w:rPr>
          <w:spacing w:val="6"/>
          <w:sz w:val="28"/>
          <w:szCs w:val="28"/>
          <w:lang w:val="vi-VN"/>
        </w:rPr>
        <w:t xml:space="preserve">Học sinh </w:t>
      </w:r>
      <w:r w:rsidRPr="007D038B">
        <w:rPr>
          <w:rFonts w:eastAsia="Calibri"/>
          <w:sz w:val="28"/>
          <w:szCs w:val="28"/>
          <w:lang w:val="vi-VN"/>
        </w:rPr>
        <w:t>có hoàn cảnh khó khăn,</w:t>
      </w:r>
      <w:r w:rsidRPr="00281F0D">
        <w:rPr>
          <w:rFonts w:eastAsia="Calibri"/>
          <w:sz w:val="28"/>
          <w:szCs w:val="28"/>
          <w:lang w:val="vi-VN"/>
        </w:rPr>
        <w:t xml:space="preserve"> </w:t>
      </w:r>
      <w:r w:rsidRPr="007D038B">
        <w:rPr>
          <w:rFonts w:eastAsia="Calibri"/>
          <w:sz w:val="28"/>
          <w:szCs w:val="28"/>
          <w:lang w:val="vi-VN"/>
        </w:rPr>
        <w:t>học sinh có năng khiếu</w:t>
      </w:r>
      <w:r w:rsidRPr="00281F0D">
        <w:rPr>
          <w:rFonts w:eastAsia="Calibri"/>
          <w:sz w:val="28"/>
          <w:szCs w:val="28"/>
          <w:lang w:val="vi-VN"/>
        </w:rPr>
        <w:t xml:space="preserve">, </w:t>
      </w:r>
      <w:r w:rsidRPr="007D038B">
        <w:rPr>
          <w:rFonts w:eastAsia="Calibri"/>
          <w:sz w:val="28"/>
          <w:szCs w:val="28"/>
          <w:lang w:val="vi-VN"/>
        </w:rPr>
        <w:t>học sinh gặp khó khăn trong học tập</w:t>
      </w:r>
      <w:r w:rsidRPr="00281F0D">
        <w:rPr>
          <w:rFonts w:eastAsia="Calibri"/>
          <w:sz w:val="28"/>
          <w:szCs w:val="28"/>
          <w:lang w:val="vi-VN"/>
        </w:rPr>
        <w:t xml:space="preserve"> và</w:t>
      </w:r>
      <w:r w:rsidRPr="007D038B">
        <w:rPr>
          <w:rFonts w:eastAsia="Calibri"/>
          <w:sz w:val="28"/>
          <w:szCs w:val="28"/>
          <w:lang w:val="vi-VN"/>
        </w:rPr>
        <w:t xml:space="preserve"> rèn luyện</w:t>
      </w:r>
      <w:r w:rsidRPr="00281F0D">
        <w:rPr>
          <w:rFonts w:eastAsia="Calibri"/>
          <w:sz w:val="28"/>
          <w:szCs w:val="28"/>
          <w:lang w:val="vi-VN"/>
        </w:rPr>
        <w:t xml:space="preserve"> </w:t>
      </w:r>
      <w:r w:rsidRPr="00281F0D">
        <w:rPr>
          <w:sz w:val="28"/>
          <w:szCs w:val="28"/>
          <w:lang w:val="vi-VN"/>
        </w:rPr>
        <w:t>đáp ứng được mục tiêu giáo dục theo kế hoạch giáo dục.</w:t>
      </w:r>
    </w:p>
    <w:p w14:paraId="3A9D831F"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1.10.10</w:t>
      </w:r>
      <w:r w:rsidRPr="00281F0D">
        <w:rPr>
          <w:b/>
          <w:sz w:val="28"/>
          <w:szCs w:val="28"/>
          <w:lang w:val="vi-VN"/>
        </w:rPr>
        <w:t>.</w:t>
      </w:r>
      <w:r w:rsidRPr="00281F0D">
        <w:rPr>
          <w:sz w:val="28"/>
          <w:szCs w:val="28"/>
          <w:lang w:val="vi-VN"/>
        </w:rPr>
        <w:t>3. Tiêu chí 5.3: Thực hiện nội dung giáo dục địa phương theo quy định</w:t>
      </w:r>
    </w:p>
    <w:p w14:paraId="47BC047E"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Nội dung giáo dục địa phương phù hợp với mục tiêu môn học và gắn lý luận với thực tiễn.</w:t>
      </w:r>
    </w:p>
    <w:p w14:paraId="13053383"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1.10.10</w:t>
      </w:r>
      <w:r w:rsidRPr="00281F0D">
        <w:rPr>
          <w:b/>
          <w:sz w:val="28"/>
          <w:szCs w:val="28"/>
          <w:lang w:val="vi-VN"/>
        </w:rPr>
        <w:t>.</w:t>
      </w:r>
      <w:r w:rsidRPr="00281F0D">
        <w:rPr>
          <w:sz w:val="28"/>
          <w:szCs w:val="28"/>
          <w:lang w:val="vi-VN"/>
        </w:rPr>
        <w:t>4. Tiêu chí 5.4: Các hoạt động trải nghiệm và hướng nghiệp</w:t>
      </w:r>
    </w:p>
    <w:p w14:paraId="4995E4FB"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Tổ chức được các hoạt động trải nghiệm, hướng nghiệp với các hình thức phong phú phù hợp học sinh và đạt kết quả thiết thực;</w:t>
      </w:r>
    </w:p>
    <w:p w14:paraId="167E5A76"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b) Định kỳ rà soát, đánh giá kế hoạch tổ chức các hoạt động trải nghiệm, hướng nghiệp.</w:t>
      </w:r>
    </w:p>
    <w:p w14:paraId="08611C37" w14:textId="77777777" w:rsidR="00EA07FE" w:rsidRPr="00281F0D" w:rsidRDefault="00EA07FE" w:rsidP="00EA07FE">
      <w:pPr>
        <w:spacing w:before="120" w:after="120"/>
        <w:ind w:firstLine="720"/>
        <w:jc w:val="both"/>
        <w:rPr>
          <w:spacing w:val="4"/>
          <w:sz w:val="28"/>
          <w:szCs w:val="28"/>
          <w:lang w:val="vi-VN"/>
        </w:rPr>
      </w:pPr>
      <w:r w:rsidRPr="00281F0D">
        <w:rPr>
          <w:sz w:val="28"/>
          <w:szCs w:val="28"/>
          <w:lang w:val="vi-VN"/>
        </w:rPr>
        <w:lastRenderedPageBreak/>
        <w:t>1.10.10</w:t>
      </w:r>
      <w:r w:rsidRPr="00281F0D">
        <w:rPr>
          <w:b/>
          <w:sz w:val="28"/>
          <w:szCs w:val="28"/>
          <w:lang w:val="vi-VN"/>
        </w:rPr>
        <w:t>.</w:t>
      </w:r>
      <w:r w:rsidRPr="00281F0D">
        <w:rPr>
          <w:spacing w:val="4"/>
          <w:sz w:val="28"/>
          <w:szCs w:val="28"/>
          <w:lang w:val="vi-VN"/>
        </w:rPr>
        <w:t xml:space="preserve">5. Tiêu chí 5.5: </w:t>
      </w:r>
      <w:r w:rsidRPr="00281F0D">
        <w:rPr>
          <w:sz w:val="28"/>
          <w:szCs w:val="28"/>
          <w:lang w:val="vi-VN"/>
        </w:rPr>
        <w:t>Hình thành, phát triển các kỹ năng sống cho học sinh</w:t>
      </w:r>
    </w:p>
    <w:p w14:paraId="10841811"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Hướng dẫn học sinh biết tự đánh giá kết quả học tập và rèn luyện;</w:t>
      </w:r>
    </w:p>
    <w:p w14:paraId="369BEC7D"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b) Khả năng vận dụng kiến thức vào thực tiễn của học sinh từng bước hình thành và phát triển.</w:t>
      </w:r>
    </w:p>
    <w:p w14:paraId="16CC469D"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1.10.10</w:t>
      </w:r>
      <w:r w:rsidRPr="00281F0D">
        <w:rPr>
          <w:b/>
          <w:sz w:val="28"/>
          <w:szCs w:val="28"/>
          <w:lang w:val="vi-VN"/>
        </w:rPr>
        <w:t>.</w:t>
      </w:r>
      <w:r w:rsidRPr="00281F0D">
        <w:rPr>
          <w:sz w:val="28"/>
          <w:szCs w:val="28"/>
          <w:lang w:val="vi-VN"/>
        </w:rPr>
        <w:t>6. Tiêu chí 5.6: Kết quả giáo dục</w:t>
      </w:r>
    </w:p>
    <w:p w14:paraId="35BDA849"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Kết quả học lực, hạnh kiểm của học sinh có chuyển biến tích cực trong 05 năm liên tiếp tính đến thời điểm đánh giá;</w:t>
      </w:r>
    </w:p>
    <w:p w14:paraId="47EDDBA6"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b) Tỷ lệ học sinh lên lớp và tốt nghiệp có chuyển biến tích cực trong 05 năm liên tiếp tính đến thời điểm đánh giá.</w:t>
      </w:r>
    </w:p>
    <w:p w14:paraId="0B105510" w14:textId="77777777" w:rsidR="00EA07FE" w:rsidRPr="00281F0D" w:rsidRDefault="00EA07FE" w:rsidP="00EA07FE">
      <w:pPr>
        <w:tabs>
          <w:tab w:val="left" w:pos="1400"/>
        </w:tabs>
        <w:spacing w:before="120" w:after="120"/>
        <w:jc w:val="center"/>
        <w:rPr>
          <w:b/>
          <w:sz w:val="28"/>
          <w:szCs w:val="28"/>
          <w:lang w:val="vi-VN"/>
        </w:rPr>
      </w:pPr>
    </w:p>
    <w:p w14:paraId="0C9BED8E" w14:textId="77777777" w:rsidR="00EA07FE" w:rsidRPr="00281F0D" w:rsidRDefault="00EA07FE" w:rsidP="00EA07FE">
      <w:pPr>
        <w:tabs>
          <w:tab w:val="left" w:pos="1400"/>
        </w:tabs>
        <w:spacing w:before="120" w:after="120"/>
        <w:jc w:val="center"/>
        <w:rPr>
          <w:b/>
          <w:sz w:val="28"/>
          <w:szCs w:val="28"/>
          <w:lang w:val="vi-VN"/>
        </w:rPr>
      </w:pPr>
      <w:r w:rsidRPr="00281F0D">
        <w:rPr>
          <w:b/>
          <w:sz w:val="28"/>
          <w:szCs w:val="28"/>
          <w:lang w:val="vi-VN"/>
        </w:rPr>
        <w:t>TIÊU CHUẨN ĐÁNH GIÁ TRƯỜNG TRUNG HỌC MỨC 3</w:t>
      </w:r>
    </w:p>
    <w:p w14:paraId="54F5108A" w14:textId="77777777" w:rsidR="00EA07FE" w:rsidRPr="00281F0D" w:rsidRDefault="00EA07FE" w:rsidP="00EA07FE">
      <w:pPr>
        <w:spacing w:before="120" w:after="120"/>
        <w:ind w:firstLine="720"/>
        <w:jc w:val="both"/>
        <w:rPr>
          <w:b/>
          <w:sz w:val="28"/>
          <w:szCs w:val="28"/>
          <w:lang w:val="vi-VN"/>
        </w:rPr>
      </w:pPr>
      <w:r w:rsidRPr="00281F0D">
        <w:rPr>
          <w:b/>
          <w:sz w:val="28"/>
          <w:szCs w:val="28"/>
          <w:lang w:val="vi-VN"/>
        </w:rPr>
        <w:t>Trường trung học đạt mức mức 3 khi đảm bảo Tiêu chuẩn đánh giá trường trung học mức 2 và các tiêu chuẩn sau:</w:t>
      </w:r>
    </w:p>
    <w:p w14:paraId="58886190" w14:textId="77777777" w:rsidR="00EA07FE" w:rsidRPr="00281F0D" w:rsidRDefault="00EA07FE" w:rsidP="00EA07FE">
      <w:pPr>
        <w:spacing w:before="120" w:after="120"/>
        <w:ind w:firstLine="720"/>
        <w:jc w:val="both"/>
        <w:rPr>
          <w:b/>
          <w:sz w:val="28"/>
          <w:szCs w:val="28"/>
          <w:lang w:val="vi-VN"/>
        </w:rPr>
      </w:pPr>
      <w:r w:rsidRPr="00281F0D">
        <w:rPr>
          <w:sz w:val="28"/>
          <w:szCs w:val="28"/>
          <w:lang w:val="vi-VN"/>
        </w:rPr>
        <w:t>1.10.11.</w:t>
      </w:r>
      <w:r w:rsidRPr="00281F0D">
        <w:rPr>
          <w:b/>
          <w:sz w:val="28"/>
          <w:szCs w:val="28"/>
          <w:lang w:val="vi-VN"/>
        </w:rPr>
        <w:t xml:space="preserve"> Tiêu chuẩn 1: Tổ chức và quản lý nhà trường </w:t>
      </w:r>
    </w:p>
    <w:p w14:paraId="0313AC94" w14:textId="77777777" w:rsidR="00EA07FE" w:rsidRPr="00281F0D" w:rsidRDefault="00EA07FE" w:rsidP="00EA07FE">
      <w:pPr>
        <w:spacing w:before="120" w:after="120"/>
        <w:ind w:firstLine="720"/>
        <w:jc w:val="both"/>
        <w:rPr>
          <w:spacing w:val="-4"/>
          <w:sz w:val="28"/>
          <w:szCs w:val="28"/>
          <w:lang w:val="vi-VN"/>
        </w:rPr>
      </w:pPr>
      <w:r w:rsidRPr="00281F0D">
        <w:rPr>
          <w:sz w:val="28"/>
          <w:szCs w:val="28"/>
          <w:lang w:val="vi-VN"/>
        </w:rPr>
        <w:t>1.10.11.</w:t>
      </w:r>
      <w:r w:rsidRPr="00281F0D">
        <w:rPr>
          <w:spacing w:val="-4"/>
          <w:sz w:val="28"/>
          <w:szCs w:val="28"/>
          <w:lang w:val="vi-VN"/>
        </w:rPr>
        <w:t>1. Tiêu chí 1.1: Phương hướng, chiến lược xây dựng và phát triển nhà trường</w:t>
      </w:r>
    </w:p>
    <w:p w14:paraId="24D06662" w14:textId="77777777" w:rsidR="00EA07FE" w:rsidRPr="007D038B" w:rsidRDefault="00EA07FE" w:rsidP="00EA07FE">
      <w:pPr>
        <w:spacing w:before="120" w:after="120"/>
        <w:ind w:firstLine="709"/>
        <w:jc w:val="both"/>
        <w:rPr>
          <w:spacing w:val="4"/>
          <w:sz w:val="28"/>
          <w:szCs w:val="28"/>
          <w:lang w:val="vi-VN"/>
        </w:rPr>
      </w:pPr>
      <w:r w:rsidRPr="00281F0D">
        <w:rPr>
          <w:spacing w:val="4"/>
          <w:sz w:val="28"/>
          <w:szCs w:val="28"/>
          <w:lang w:val="vi-VN"/>
        </w:rPr>
        <w:t>Đ</w:t>
      </w:r>
      <w:r w:rsidRPr="007D038B">
        <w:rPr>
          <w:spacing w:val="4"/>
          <w:sz w:val="28"/>
          <w:szCs w:val="28"/>
          <w:lang w:val="vi-VN"/>
        </w:rPr>
        <w:t>ịnh kỳ rà soát, bổ sung, điều chỉnh</w:t>
      </w:r>
      <w:r w:rsidRPr="00281F0D">
        <w:rPr>
          <w:spacing w:val="4"/>
          <w:sz w:val="28"/>
          <w:szCs w:val="28"/>
          <w:lang w:val="vi-VN"/>
        </w:rPr>
        <w:t xml:space="preserve"> p</w:t>
      </w:r>
      <w:r w:rsidRPr="007D038B">
        <w:rPr>
          <w:rFonts w:eastAsia="Calibri"/>
          <w:spacing w:val="-4"/>
          <w:sz w:val="28"/>
          <w:szCs w:val="28"/>
          <w:lang w:val="vi-VN"/>
        </w:rPr>
        <w:t>hương hướng</w:t>
      </w:r>
      <w:r w:rsidRPr="00281F0D">
        <w:rPr>
          <w:rFonts w:eastAsia="Calibri"/>
          <w:spacing w:val="-4"/>
          <w:sz w:val="28"/>
          <w:szCs w:val="28"/>
          <w:lang w:val="vi-VN"/>
        </w:rPr>
        <w:t>,</w:t>
      </w:r>
      <w:r w:rsidRPr="007D038B">
        <w:rPr>
          <w:rFonts w:eastAsia="Calibri"/>
          <w:spacing w:val="-4"/>
          <w:sz w:val="28"/>
          <w:szCs w:val="28"/>
          <w:lang w:val="vi-VN"/>
        </w:rPr>
        <w:t xml:space="preserve"> chiến lược xây dựng và phát triển</w:t>
      </w:r>
      <w:r w:rsidRPr="00281F0D">
        <w:rPr>
          <w:rFonts w:eastAsia="Calibri"/>
          <w:spacing w:val="-4"/>
          <w:sz w:val="28"/>
          <w:szCs w:val="28"/>
          <w:lang w:val="vi-VN"/>
        </w:rPr>
        <w:t xml:space="preserve">. </w:t>
      </w:r>
      <w:r w:rsidRPr="007D038B">
        <w:rPr>
          <w:spacing w:val="4"/>
          <w:sz w:val="28"/>
          <w:szCs w:val="28"/>
          <w:lang w:val="vi-VN"/>
        </w:rPr>
        <w:t xml:space="preserve">Tổ chức xây dựng </w:t>
      </w:r>
      <w:r w:rsidRPr="00281F0D">
        <w:rPr>
          <w:spacing w:val="4"/>
          <w:sz w:val="28"/>
          <w:szCs w:val="28"/>
          <w:lang w:val="vi-VN"/>
        </w:rPr>
        <w:t>p</w:t>
      </w:r>
      <w:r w:rsidRPr="007D038B">
        <w:rPr>
          <w:rFonts w:eastAsia="Calibri"/>
          <w:spacing w:val="-4"/>
          <w:sz w:val="28"/>
          <w:szCs w:val="28"/>
          <w:lang w:val="vi-VN"/>
        </w:rPr>
        <w:t>hương hướng</w:t>
      </w:r>
      <w:r w:rsidRPr="00281F0D">
        <w:rPr>
          <w:rFonts w:eastAsia="Calibri"/>
          <w:spacing w:val="-4"/>
          <w:sz w:val="28"/>
          <w:szCs w:val="28"/>
          <w:lang w:val="vi-VN"/>
        </w:rPr>
        <w:t>,</w:t>
      </w:r>
      <w:r w:rsidRPr="007D038B">
        <w:rPr>
          <w:rFonts w:eastAsia="Calibri"/>
          <w:spacing w:val="-4"/>
          <w:sz w:val="28"/>
          <w:szCs w:val="28"/>
          <w:lang w:val="vi-VN"/>
        </w:rPr>
        <w:t xml:space="preserve"> chiến lược xây dựng và phát triển</w:t>
      </w:r>
      <w:r w:rsidRPr="007D038B">
        <w:rPr>
          <w:spacing w:val="4"/>
          <w:sz w:val="28"/>
          <w:szCs w:val="28"/>
          <w:lang w:val="vi-VN"/>
        </w:rPr>
        <w:t xml:space="preserve"> có sự tham gia của các thành viên trong Hội đồng trường (Hội đồng quản trị đối với trường tư thục), cán bộ quản lý, giáo viên, nhân viên, học sinh, cha mẹ học sinh và cộng đồng.</w:t>
      </w:r>
    </w:p>
    <w:p w14:paraId="69F4956B"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1.10.11.2. Tiêu chí 1.3: Tổ chức Đảng Cộng sản Việt Nam, các đoàn thể và tổ chức khác trong nhà trường </w:t>
      </w:r>
    </w:p>
    <w:p w14:paraId="67151637"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a) Trong 05 năm liên tiếp tính đến thời điểm đánh giá, tổ chức Đảng Cộng sản Việt Nam có ít nhất 02 năm hoàn thành tốt nhiệm vụ, các năm còn lại hoàn thành nhiệm vụ trở lên; </w:t>
      </w:r>
    </w:p>
    <w:p w14:paraId="2F022ED9" w14:textId="77777777" w:rsidR="00EA07FE" w:rsidRPr="00281F0D" w:rsidRDefault="00EA07FE" w:rsidP="00EA07FE">
      <w:pPr>
        <w:spacing w:before="120" w:after="120"/>
        <w:ind w:firstLine="720"/>
        <w:jc w:val="both"/>
        <w:rPr>
          <w:sz w:val="28"/>
          <w:szCs w:val="28"/>
          <w:lang w:val="vi-VN"/>
        </w:rPr>
      </w:pPr>
      <w:r w:rsidRPr="00281F0D">
        <w:rPr>
          <w:sz w:val="28"/>
          <w:szCs w:val="28"/>
          <w:shd w:val="clear" w:color="auto" w:fill="FFFFFF"/>
          <w:lang w:val="vi-VN"/>
        </w:rPr>
        <w:t xml:space="preserve">b) </w:t>
      </w:r>
      <w:r w:rsidRPr="00281F0D">
        <w:rPr>
          <w:sz w:val="28"/>
          <w:szCs w:val="28"/>
          <w:lang w:val="vi-VN"/>
        </w:rPr>
        <w:t>Các đoàn thể, tổ chức khác có đóng góp hiệu quả trong các hoạt động nhà trường và cộng đồng.</w:t>
      </w:r>
    </w:p>
    <w:p w14:paraId="01CBFFC5" w14:textId="77777777" w:rsidR="00EA07FE" w:rsidRPr="00281F0D" w:rsidRDefault="00EA07FE" w:rsidP="00EA07FE">
      <w:pPr>
        <w:spacing w:before="120" w:after="120"/>
        <w:ind w:firstLine="720"/>
        <w:jc w:val="both"/>
        <w:rPr>
          <w:spacing w:val="-6"/>
          <w:sz w:val="28"/>
          <w:szCs w:val="28"/>
          <w:lang w:val="vi-VN"/>
        </w:rPr>
      </w:pPr>
      <w:r w:rsidRPr="00281F0D">
        <w:rPr>
          <w:sz w:val="28"/>
          <w:szCs w:val="28"/>
          <w:lang w:val="vi-VN"/>
        </w:rPr>
        <w:t>1.10.11.</w:t>
      </w:r>
      <w:r w:rsidRPr="00281F0D">
        <w:rPr>
          <w:spacing w:val="-6"/>
          <w:sz w:val="28"/>
          <w:szCs w:val="28"/>
          <w:lang w:val="vi-VN"/>
        </w:rPr>
        <w:t>3. Tiêu chí 1.4: Hiệu trưởng, phó hiệu trưởng, tổ chuyên môn và tổ văn phòng</w:t>
      </w:r>
    </w:p>
    <w:p w14:paraId="0A1FE03E" w14:textId="77777777" w:rsidR="00EA07FE" w:rsidRPr="00281F0D" w:rsidRDefault="00EA07FE" w:rsidP="00EA07FE">
      <w:pPr>
        <w:spacing w:before="120" w:after="120"/>
        <w:ind w:firstLine="720"/>
        <w:jc w:val="both"/>
        <w:rPr>
          <w:b/>
          <w:sz w:val="28"/>
          <w:szCs w:val="28"/>
          <w:lang w:val="vi-VN"/>
        </w:rPr>
      </w:pPr>
      <w:r w:rsidRPr="00281F0D">
        <w:rPr>
          <w:sz w:val="28"/>
          <w:szCs w:val="28"/>
          <w:lang w:val="vi-VN"/>
        </w:rPr>
        <w:t>a) Hoạt động của tổ chuyên môn, tổ văn phòng có đóng góp hiệu quả trong việc nâng cao chất lượng các hoạt động trong nhà trường;</w:t>
      </w:r>
    </w:p>
    <w:p w14:paraId="03EA5C6F" w14:textId="77777777" w:rsidR="00EA07FE" w:rsidRPr="00281F0D" w:rsidRDefault="00EA07FE" w:rsidP="00EA07FE">
      <w:pPr>
        <w:spacing w:before="120" w:after="120"/>
        <w:ind w:firstLine="720"/>
        <w:jc w:val="both"/>
        <w:rPr>
          <w:rFonts w:eastAsia="Calibri"/>
          <w:sz w:val="28"/>
          <w:szCs w:val="28"/>
          <w:lang w:val="vi-VN"/>
        </w:rPr>
      </w:pPr>
      <w:r w:rsidRPr="00281F0D">
        <w:rPr>
          <w:rFonts w:eastAsia="Calibri"/>
          <w:sz w:val="28"/>
          <w:szCs w:val="28"/>
          <w:lang w:val="vi-VN"/>
        </w:rPr>
        <w:t>b) T</w:t>
      </w:r>
      <w:r w:rsidRPr="007D038B">
        <w:rPr>
          <w:rFonts w:eastAsia="Calibri"/>
          <w:sz w:val="28"/>
          <w:szCs w:val="28"/>
          <w:lang w:val="vi-VN"/>
        </w:rPr>
        <w:t>ổ chuyên môn</w:t>
      </w:r>
      <w:r w:rsidRPr="00281F0D">
        <w:rPr>
          <w:rFonts w:eastAsia="Calibri"/>
          <w:sz w:val="28"/>
          <w:szCs w:val="28"/>
          <w:lang w:val="vi-VN"/>
        </w:rPr>
        <w:t xml:space="preserve"> thực hiện hiệu quả các chuyên đề chuyên môn góp phần nâng cao chất lượng giáo dục.</w:t>
      </w:r>
    </w:p>
    <w:p w14:paraId="50E8B161" w14:textId="77777777" w:rsidR="00EA07FE" w:rsidRPr="00281F0D" w:rsidRDefault="00EA07FE" w:rsidP="00EA07FE">
      <w:pPr>
        <w:spacing w:before="120" w:after="120"/>
        <w:ind w:firstLine="720"/>
        <w:jc w:val="both"/>
        <w:rPr>
          <w:sz w:val="28"/>
          <w:szCs w:val="28"/>
          <w:lang w:val="vi-VN"/>
        </w:rPr>
      </w:pPr>
      <w:r w:rsidRPr="00281F0D">
        <w:rPr>
          <w:sz w:val="28"/>
          <w:szCs w:val="28"/>
          <w:lang w:val="vi-VN"/>
        </w:rPr>
        <w:lastRenderedPageBreak/>
        <w:t xml:space="preserve">1.10.11.4. Tiêu chí 1.5: Lớp học </w:t>
      </w:r>
    </w:p>
    <w:p w14:paraId="09E9C77D"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Trường có không quá 45 (bốn mươi lăm) lớp. Mỗi lớp ở cấp trung học cơ sở và trung học phổ thông có không quá 40 (bốn mươi) học sinh, lớp tiểu học không quá 35 (ba mươi lăm) học sinh (nếu có). Số học sinh trong lớp của trường chuyên biệt theo quy định tại quy chế tổ chức và hoạt động của trường chuyên biệt.</w:t>
      </w:r>
    </w:p>
    <w:p w14:paraId="6896AC8C"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1.10.11.5. Tiêu chí 1.6: Quản lý hành chính, tài chính và tài sản</w:t>
      </w:r>
    </w:p>
    <w:p w14:paraId="77666227"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Có kế hoạch ngắn hạn, trung hạn và dài hạn để tạo các nguồn tài chính hợp pháp phù hợp với điều kiện nhà trường, thực tế địa phương.</w:t>
      </w:r>
    </w:p>
    <w:p w14:paraId="2DD07691" w14:textId="77777777" w:rsidR="00EA07FE" w:rsidRPr="00281F0D" w:rsidRDefault="00EA07FE" w:rsidP="00EA07FE">
      <w:pPr>
        <w:spacing w:before="120" w:after="120"/>
        <w:ind w:firstLine="720"/>
        <w:jc w:val="both"/>
        <w:rPr>
          <w:b/>
          <w:spacing w:val="-4"/>
          <w:sz w:val="28"/>
          <w:szCs w:val="28"/>
          <w:lang w:val="vi-VN"/>
        </w:rPr>
      </w:pPr>
      <w:r w:rsidRPr="00281F0D">
        <w:rPr>
          <w:sz w:val="28"/>
          <w:szCs w:val="28"/>
          <w:lang w:val="vi-VN"/>
        </w:rPr>
        <w:t>1.10.12</w:t>
      </w:r>
      <w:r w:rsidRPr="00281F0D">
        <w:rPr>
          <w:b/>
          <w:spacing w:val="-4"/>
          <w:sz w:val="28"/>
          <w:szCs w:val="28"/>
          <w:lang w:val="vi-VN"/>
        </w:rPr>
        <w:t>. Tiêu chuẩn 2: Cán bộ quản lý, giáo viên, nhân viên và học sinh</w:t>
      </w:r>
    </w:p>
    <w:p w14:paraId="31617104" w14:textId="77777777" w:rsidR="00EA07FE" w:rsidRPr="00281F0D" w:rsidRDefault="00EA07FE" w:rsidP="00EA07FE">
      <w:pPr>
        <w:spacing w:before="120" w:after="120"/>
        <w:ind w:firstLine="720"/>
        <w:jc w:val="both"/>
        <w:rPr>
          <w:spacing w:val="4"/>
          <w:sz w:val="28"/>
          <w:szCs w:val="28"/>
          <w:lang w:val="vi-VN"/>
        </w:rPr>
      </w:pPr>
      <w:r w:rsidRPr="00281F0D">
        <w:rPr>
          <w:sz w:val="28"/>
          <w:szCs w:val="28"/>
          <w:lang w:val="vi-VN"/>
        </w:rPr>
        <w:t>1.10.12</w:t>
      </w:r>
      <w:r w:rsidRPr="00281F0D">
        <w:rPr>
          <w:b/>
          <w:spacing w:val="-4"/>
          <w:sz w:val="28"/>
          <w:szCs w:val="28"/>
          <w:lang w:val="vi-VN"/>
        </w:rPr>
        <w:t>.</w:t>
      </w:r>
      <w:r w:rsidRPr="00281F0D">
        <w:rPr>
          <w:spacing w:val="4"/>
          <w:sz w:val="28"/>
          <w:szCs w:val="28"/>
          <w:lang w:val="vi-VN"/>
        </w:rPr>
        <w:t xml:space="preserve">1. Tiêu chí 2.1: </w:t>
      </w:r>
      <w:r w:rsidRPr="00281F0D">
        <w:rPr>
          <w:sz w:val="28"/>
          <w:szCs w:val="28"/>
          <w:lang w:val="vi-VN"/>
        </w:rPr>
        <w:t xml:space="preserve">Đối với </w:t>
      </w:r>
      <w:r w:rsidRPr="00281F0D">
        <w:rPr>
          <w:spacing w:val="4"/>
          <w:sz w:val="28"/>
          <w:szCs w:val="28"/>
          <w:lang w:val="vi-VN"/>
        </w:rPr>
        <w:t>hiệu trưởng, phó hiệu trưởng</w:t>
      </w:r>
    </w:p>
    <w:p w14:paraId="02398637" w14:textId="77777777" w:rsidR="00EA07FE" w:rsidRPr="007D038B" w:rsidRDefault="00EA07FE" w:rsidP="00EA07FE">
      <w:pPr>
        <w:spacing w:before="120" w:after="120"/>
        <w:ind w:firstLine="720"/>
        <w:jc w:val="both"/>
        <w:rPr>
          <w:rFonts w:eastAsia="Calibri"/>
          <w:spacing w:val="-4"/>
          <w:sz w:val="28"/>
          <w:szCs w:val="28"/>
          <w:lang w:val="vi-VN"/>
        </w:rPr>
      </w:pPr>
      <w:r w:rsidRPr="00281F0D">
        <w:rPr>
          <w:spacing w:val="-4"/>
          <w:sz w:val="28"/>
          <w:szCs w:val="28"/>
          <w:lang w:val="vi-VN"/>
        </w:rPr>
        <w:t xml:space="preserve">Trong 05 năm liên tiếp tính đến thời điểm đánh giá, </w:t>
      </w:r>
      <w:r w:rsidRPr="00281F0D">
        <w:rPr>
          <w:rFonts w:eastAsia="Calibri"/>
          <w:spacing w:val="-4"/>
          <w:sz w:val="28"/>
          <w:szCs w:val="28"/>
          <w:lang w:val="vi-VN"/>
        </w:rPr>
        <w:t>được đánh giá</w:t>
      </w:r>
      <w:r w:rsidRPr="007D038B">
        <w:rPr>
          <w:rFonts w:eastAsia="Calibri"/>
          <w:spacing w:val="-4"/>
          <w:sz w:val="28"/>
          <w:szCs w:val="28"/>
          <w:lang w:val="vi-VN"/>
        </w:rPr>
        <w:t xml:space="preserve"> đạt </w:t>
      </w:r>
      <w:r w:rsidRPr="00281F0D">
        <w:rPr>
          <w:rFonts w:eastAsia="Calibri"/>
          <w:spacing w:val="-4"/>
          <w:sz w:val="28"/>
          <w:szCs w:val="28"/>
          <w:lang w:val="vi-VN"/>
        </w:rPr>
        <w:t>c</w:t>
      </w:r>
      <w:r w:rsidRPr="007D038B">
        <w:rPr>
          <w:rFonts w:eastAsia="Calibri"/>
          <w:spacing w:val="-4"/>
          <w:sz w:val="28"/>
          <w:szCs w:val="28"/>
          <w:lang w:val="vi-VN"/>
        </w:rPr>
        <w:t>huẩn hiệu trưởng</w:t>
      </w:r>
      <w:r w:rsidRPr="00281F0D">
        <w:rPr>
          <w:rFonts w:eastAsia="Calibri"/>
          <w:spacing w:val="-4"/>
          <w:sz w:val="28"/>
          <w:szCs w:val="28"/>
          <w:lang w:val="vi-VN"/>
        </w:rPr>
        <w:t xml:space="preserve"> ở mức khá trở lên, trong đó có ít nhất 01 năm được đánh giá </w:t>
      </w:r>
      <w:r w:rsidRPr="007D038B">
        <w:rPr>
          <w:rFonts w:eastAsia="Calibri"/>
          <w:spacing w:val="-4"/>
          <w:sz w:val="28"/>
          <w:szCs w:val="28"/>
          <w:lang w:val="vi-VN"/>
        </w:rPr>
        <w:t xml:space="preserve">đạt </w:t>
      </w:r>
      <w:r w:rsidRPr="00281F0D">
        <w:rPr>
          <w:rFonts w:eastAsia="Calibri"/>
          <w:spacing w:val="-4"/>
          <w:sz w:val="28"/>
          <w:szCs w:val="28"/>
          <w:lang w:val="vi-VN"/>
        </w:rPr>
        <w:t>c</w:t>
      </w:r>
      <w:r w:rsidRPr="007D038B">
        <w:rPr>
          <w:rFonts w:eastAsia="Calibri"/>
          <w:spacing w:val="-4"/>
          <w:sz w:val="28"/>
          <w:szCs w:val="28"/>
          <w:lang w:val="vi-VN"/>
        </w:rPr>
        <w:t>huẩn hiệu trưởng</w:t>
      </w:r>
      <w:r w:rsidRPr="00281F0D">
        <w:rPr>
          <w:rFonts w:eastAsia="Calibri"/>
          <w:spacing w:val="-4"/>
          <w:sz w:val="28"/>
          <w:szCs w:val="28"/>
          <w:lang w:val="vi-VN"/>
        </w:rPr>
        <w:t xml:space="preserve"> ở mức tốt</w:t>
      </w:r>
      <w:r w:rsidRPr="007D038B">
        <w:rPr>
          <w:rFonts w:eastAsia="Calibri"/>
          <w:spacing w:val="-4"/>
          <w:sz w:val="28"/>
          <w:szCs w:val="28"/>
          <w:lang w:val="vi-VN"/>
        </w:rPr>
        <w:t>.</w:t>
      </w:r>
    </w:p>
    <w:p w14:paraId="73DEA4B3"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1.10.12</w:t>
      </w:r>
      <w:r w:rsidRPr="00281F0D">
        <w:rPr>
          <w:b/>
          <w:spacing w:val="-4"/>
          <w:sz w:val="28"/>
          <w:szCs w:val="28"/>
          <w:lang w:val="vi-VN"/>
        </w:rPr>
        <w:t>.</w:t>
      </w:r>
      <w:r w:rsidRPr="00281F0D">
        <w:rPr>
          <w:sz w:val="28"/>
          <w:szCs w:val="28"/>
          <w:lang w:val="vi-VN"/>
        </w:rPr>
        <w:t>2. Tiêu chí 2.2: Đối với giáo viên</w:t>
      </w:r>
    </w:p>
    <w:p w14:paraId="3F615420" w14:textId="77777777" w:rsidR="00EA07FE" w:rsidRPr="00281F0D" w:rsidRDefault="00EA07FE" w:rsidP="00EA07FE">
      <w:pPr>
        <w:ind w:firstLine="709"/>
        <w:jc w:val="both"/>
        <w:rPr>
          <w:sz w:val="28"/>
          <w:szCs w:val="28"/>
          <w:lang w:val="vi-VN"/>
        </w:rPr>
      </w:pPr>
      <w:r w:rsidRPr="00281F0D">
        <w:rPr>
          <w:spacing w:val="4"/>
          <w:sz w:val="28"/>
          <w:szCs w:val="28"/>
          <w:lang w:val="vi-VN"/>
        </w:rPr>
        <w:t>a</w:t>
      </w:r>
      <w:r w:rsidRPr="007D038B">
        <w:rPr>
          <w:spacing w:val="4"/>
          <w:sz w:val="28"/>
          <w:szCs w:val="28"/>
          <w:lang w:val="vi-VN"/>
        </w:rPr>
        <w:t>) Trong 05 năm liên tiếp tính đến thời điểm đánh giá</w:t>
      </w:r>
      <w:r w:rsidRPr="007D038B">
        <w:rPr>
          <w:sz w:val="28"/>
          <w:szCs w:val="28"/>
          <w:lang w:val="vi-VN"/>
        </w:rPr>
        <w:t xml:space="preserve">, </w:t>
      </w:r>
      <w:r w:rsidRPr="007D038B">
        <w:rPr>
          <w:bCs/>
          <w:sz w:val="28"/>
          <w:szCs w:val="28"/>
          <w:lang w:val="vi-VN"/>
        </w:rPr>
        <w:t xml:space="preserve">có ít nhất </w:t>
      </w:r>
      <w:r w:rsidRPr="00281F0D">
        <w:rPr>
          <w:bCs/>
          <w:sz w:val="28"/>
          <w:szCs w:val="28"/>
          <w:lang w:val="vi-VN"/>
        </w:rPr>
        <w:t>8</w:t>
      </w:r>
      <w:r w:rsidRPr="007D038B">
        <w:rPr>
          <w:bCs/>
          <w:sz w:val="28"/>
          <w:szCs w:val="28"/>
          <w:lang w:val="vi-VN"/>
        </w:rPr>
        <w:t xml:space="preserve">0% </w:t>
      </w:r>
      <w:r w:rsidRPr="00281F0D">
        <w:rPr>
          <w:bCs/>
          <w:sz w:val="28"/>
          <w:szCs w:val="28"/>
          <w:lang w:val="vi-VN"/>
        </w:rPr>
        <w:t xml:space="preserve">giáo viên </w:t>
      </w:r>
      <w:r w:rsidRPr="007D038B">
        <w:rPr>
          <w:sz w:val="28"/>
          <w:szCs w:val="28"/>
          <w:lang w:val="vi-VN"/>
        </w:rPr>
        <w:t>đạt chuẩn nghề nghiệp giáo viên ở mức khá trở lên</w:t>
      </w:r>
      <w:r w:rsidRPr="00281F0D">
        <w:rPr>
          <w:bCs/>
          <w:sz w:val="28"/>
          <w:szCs w:val="28"/>
          <w:lang w:val="vi-VN"/>
        </w:rPr>
        <w:t>,</w:t>
      </w:r>
      <w:r w:rsidRPr="007D038B">
        <w:rPr>
          <w:sz w:val="28"/>
          <w:szCs w:val="28"/>
          <w:lang w:val="vi-VN"/>
        </w:rPr>
        <w:t xml:space="preserve"> trong đó có ít nhất </w:t>
      </w:r>
      <w:r w:rsidRPr="00281F0D">
        <w:rPr>
          <w:sz w:val="28"/>
          <w:szCs w:val="28"/>
          <w:lang w:val="vi-VN"/>
        </w:rPr>
        <w:t>3</w:t>
      </w:r>
      <w:r w:rsidRPr="007D038B">
        <w:rPr>
          <w:sz w:val="28"/>
          <w:szCs w:val="28"/>
          <w:lang w:val="vi-VN"/>
        </w:rPr>
        <w:t>0% đạt chuẩn nghề nghiệp giáo viên ở mức tốt</w:t>
      </w:r>
      <w:r w:rsidRPr="00281F0D">
        <w:rPr>
          <w:bCs/>
          <w:sz w:val="28"/>
          <w:szCs w:val="28"/>
          <w:lang w:val="vi-VN"/>
        </w:rPr>
        <w:t xml:space="preserve">; </w:t>
      </w:r>
      <w:r w:rsidRPr="007D038B">
        <w:rPr>
          <w:bCs/>
          <w:sz w:val="28"/>
          <w:szCs w:val="28"/>
          <w:lang w:val="vi-VN"/>
        </w:rPr>
        <w:t xml:space="preserve">đối với trường thuộc </w:t>
      </w:r>
      <w:r w:rsidRPr="00281F0D">
        <w:rPr>
          <w:bCs/>
          <w:sz w:val="28"/>
          <w:szCs w:val="28"/>
          <w:lang w:val="vi-VN"/>
        </w:rPr>
        <w:t xml:space="preserve">vùng </w:t>
      </w:r>
      <w:r w:rsidRPr="00281F0D">
        <w:rPr>
          <w:rFonts w:eastAsia="Calibri"/>
          <w:sz w:val="28"/>
          <w:szCs w:val="28"/>
          <w:lang w:val="vi-VN"/>
        </w:rPr>
        <w:t>khó khăn có</w:t>
      </w:r>
      <w:r w:rsidRPr="007D038B">
        <w:rPr>
          <w:rFonts w:eastAsia="Calibri"/>
          <w:sz w:val="28"/>
          <w:szCs w:val="28"/>
          <w:lang w:val="vi-VN"/>
        </w:rPr>
        <w:t xml:space="preserve"> ít nhất 70% </w:t>
      </w:r>
      <w:r w:rsidRPr="007D038B">
        <w:rPr>
          <w:sz w:val="28"/>
          <w:szCs w:val="28"/>
          <w:lang w:val="vi-VN"/>
        </w:rPr>
        <w:t>đạt chuẩn nghề nghiệp giáo viên ở mức khá trở lên</w:t>
      </w:r>
      <w:r w:rsidRPr="00281F0D">
        <w:rPr>
          <w:sz w:val="28"/>
          <w:szCs w:val="28"/>
          <w:lang w:val="vi-VN"/>
        </w:rPr>
        <w:t xml:space="preserve">, </w:t>
      </w:r>
      <w:r w:rsidRPr="007D038B">
        <w:rPr>
          <w:sz w:val="28"/>
          <w:szCs w:val="28"/>
          <w:lang w:val="vi-VN"/>
        </w:rPr>
        <w:t xml:space="preserve">trong đó có ít nhất </w:t>
      </w:r>
      <w:r w:rsidRPr="00281F0D">
        <w:rPr>
          <w:sz w:val="28"/>
          <w:szCs w:val="28"/>
          <w:lang w:val="vi-VN"/>
        </w:rPr>
        <w:t>2</w:t>
      </w:r>
      <w:r w:rsidRPr="007D038B">
        <w:rPr>
          <w:sz w:val="28"/>
          <w:szCs w:val="28"/>
          <w:lang w:val="vi-VN"/>
        </w:rPr>
        <w:t>0% đạt chuẩn nghề nghiệp giáo viên ở mức tố</w:t>
      </w:r>
      <w:r w:rsidRPr="00281F0D">
        <w:rPr>
          <w:sz w:val="28"/>
          <w:szCs w:val="28"/>
          <w:lang w:val="vi-VN"/>
        </w:rPr>
        <w:t>t;</w:t>
      </w:r>
    </w:p>
    <w:p w14:paraId="13E52C2A" w14:textId="77777777" w:rsidR="00EA07FE" w:rsidRPr="00281F0D" w:rsidRDefault="00EA07FE" w:rsidP="00EA07FE">
      <w:pPr>
        <w:spacing w:before="120" w:after="120"/>
        <w:ind w:firstLine="720"/>
        <w:jc w:val="both"/>
        <w:rPr>
          <w:spacing w:val="-4"/>
          <w:sz w:val="28"/>
          <w:szCs w:val="28"/>
          <w:lang w:val="vi-VN"/>
        </w:rPr>
      </w:pPr>
      <w:r w:rsidRPr="00281F0D">
        <w:rPr>
          <w:sz w:val="28"/>
          <w:szCs w:val="28"/>
          <w:lang w:val="vi-VN"/>
        </w:rPr>
        <w:t xml:space="preserve">b) Trong 05 năm liên tiếp tính đến thời điểm đánh giá, giáo viên có </w:t>
      </w:r>
      <w:r w:rsidRPr="00281F0D">
        <w:rPr>
          <w:spacing w:val="-4"/>
          <w:sz w:val="28"/>
          <w:szCs w:val="28"/>
          <w:lang w:val="vi-VN"/>
        </w:rPr>
        <w:t xml:space="preserve">báo cáo </w:t>
      </w:r>
      <w:r w:rsidRPr="00281F0D">
        <w:rPr>
          <w:sz w:val="28"/>
          <w:szCs w:val="28"/>
          <w:lang w:val="vi-VN"/>
        </w:rPr>
        <w:t>kết quả nghiên cứu khoa học.</w:t>
      </w:r>
    </w:p>
    <w:p w14:paraId="59DC073F"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1.10.12</w:t>
      </w:r>
      <w:r w:rsidRPr="00281F0D">
        <w:rPr>
          <w:b/>
          <w:spacing w:val="-4"/>
          <w:sz w:val="28"/>
          <w:szCs w:val="28"/>
          <w:lang w:val="vi-VN"/>
        </w:rPr>
        <w:t>.</w:t>
      </w:r>
      <w:r w:rsidRPr="00281F0D">
        <w:rPr>
          <w:sz w:val="28"/>
          <w:szCs w:val="28"/>
          <w:lang w:val="vi-VN"/>
        </w:rPr>
        <w:t>3. Tiêu chí 2.3: Đối với nhân viên</w:t>
      </w:r>
    </w:p>
    <w:p w14:paraId="690EDA5E" w14:textId="77777777" w:rsidR="00EA07FE" w:rsidRPr="00281F0D" w:rsidRDefault="00EA07FE" w:rsidP="00EA07FE">
      <w:pPr>
        <w:spacing w:before="120" w:after="120"/>
        <w:ind w:firstLine="720"/>
        <w:jc w:val="both"/>
        <w:rPr>
          <w:rFonts w:eastAsia="Calibri"/>
          <w:sz w:val="28"/>
          <w:szCs w:val="28"/>
          <w:lang w:val="vi-VN"/>
        </w:rPr>
      </w:pPr>
      <w:r w:rsidRPr="00281F0D">
        <w:rPr>
          <w:sz w:val="28"/>
          <w:szCs w:val="28"/>
          <w:lang w:val="vi-VN"/>
        </w:rPr>
        <w:t>a</w:t>
      </w:r>
      <w:r w:rsidRPr="007D038B">
        <w:rPr>
          <w:sz w:val="28"/>
          <w:szCs w:val="28"/>
          <w:lang w:val="vi-VN"/>
        </w:rPr>
        <w:t xml:space="preserve">) Có trình độ đào tạo đáp ứng được vị trí việc </w:t>
      </w:r>
      <w:r w:rsidRPr="00281F0D">
        <w:rPr>
          <w:sz w:val="28"/>
          <w:szCs w:val="28"/>
          <w:lang w:val="vi-VN"/>
        </w:rPr>
        <w:t>làm;</w:t>
      </w:r>
    </w:p>
    <w:p w14:paraId="79DC4A39" w14:textId="77777777" w:rsidR="00EA07FE" w:rsidRPr="00281F0D" w:rsidRDefault="00EA07FE" w:rsidP="00EA07FE">
      <w:pPr>
        <w:spacing w:before="120" w:after="120"/>
        <w:ind w:firstLine="720"/>
        <w:jc w:val="both"/>
        <w:rPr>
          <w:sz w:val="28"/>
          <w:szCs w:val="28"/>
          <w:lang w:val="vi-VN"/>
        </w:rPr>
      </w:pPr>
      <w:r w:rsidRPr="00281F0D">
        <w:rPr>
          <w:rFonts w:eastAsia="Calibri"/>
          <w:sz w:val="28"/>
          <w:szCs w:val="28"/>
          <w:lang w:val="vi-VN"/>
        </w:rPr>
        <w:t xml:space="preserve">b) </w:t>
      </w:r>
      <w:r w:rsidRPr="007D038B">
        <w:rPr>
          <w:rFonts w:eastAsia="Calibri"/>
          <w:sz w:val="28"/>
          <w:szCs w:val="28"/>
          <w:lang w:val="vi-VN"/>
        </w:rPr>
        <w:t xml:space="preserve">Hằng năm, được tham gia đầy đủ các khóa, lớp </w:t>
      </w:r>
      <w:r w:rsidRPr="00281F0D">
        <w:rPr>
          <w:rFonts w:eastAsia="Calibri"/>
          <w:sz w:val="28"/>
          <w:szCs w:val="28"/>
          <w:lang w:val="vi-VN"/>
        </w:rPr>
        <w:t xml:space="preserve">tập huấn, </w:t>
      </w:r>
      <w:r w:rsidRPr="007D038B">
        <w:rPr>
          <w:rFonts w:eastAsia="Calibri"/>
          <w:sz w:val="28"/>
          <w:szCs w:val="28"/>
          <w:lang w:val="vi-VN"/>
        </w:rPr>
        <w:t xml:space="preserve">bồi dưỡng chuyên môn, nghiệp vụ theo </w:t>
      </w:r>
      <w:r w:rsidRPr="007D038B">
        <w:rPr>
          <w:sz w:val="28"/>
          <w:szCs w:val="28"/>
          <w:lang w:val="vi-VN"/>
        </w:rPr>
        <w:t>vị trí việc</w:t>
      </w:r>
      <w:r w:rsidRPr="00281F0D">
        <w:rPr>
          <w:sz w:val="28"/>
          <w:szCs w:val="28"/>
          <w:lang w:val="vi-VN"/>
        </w:rPr>
        <w:t xml:space="preserve"> làm.</w:t>
      </w:r>
    </w:p>
    <w:p w14:paraId="13185323"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1.10.12</w:t>
      </w:r>
      <w:r w:rsidRPr="00281F0D">
        <w:rPr>
          <w:b/>
          <w:spacing w:val="-4"/>
          <w:sz w:val="28"/>
          <w:szCs w:val="28"/>
          <w:lang w:val="vi-VN"/>
        </w:rPr>
        <w:t>.</w:t>
      </w:r>
      <w:r w:rsidRPr="00281F0D">
        <w:rPr>
          <w:sz w:val="28"/>
          <w:szCs w:val="28"/>
          <w:lang w:val="vi-VN"/>
        </w:rPr>
        <w:t>4. Tiêu chí 2.4: Đối với học sinh</w:t>
      </w:r>
    </w:p>
    <w:p w14:paraId="273A24E2" w14:textId="77777777" w:rsidR="00EA07FE" w:rsidRPr="00281F0D" w:rsidRDefault="00EA07FE" w:rsidP="00EA07FE">
      <w:pPr>
        <w:spacing w:before="120" w:after="120"/>
        <w:ind w:firstLine="720"/>
        <w:rPr>
          <w:sz w:val="28"/>
          <w:szCs w:val="28"/>
          <w:lang w:val="vi-VN"/>
        </w:rPr>
      </w:pPr>
      <w:r w:rsidRPr="00281F0D">
        <w:rPr>
          <w:sz w:val="28"/>
          <w:szCs w:val="28"/>
          <w:lang w:val="vi-VN"/>
        </w:rPr>
        <w:t xml:space="preserve">Học sinh có thành tích trong học tập, rèn luyện có ảnh hưởng tích cực đến các hoạt động của lớp và nhà trường. </w:t>
      </w:r>
    </w:p>
    <w:p w14:paraId="7CA5AA4B" w14:textId="77777777" w:rsidR="00EA07FE" w:rsidRPr="00281F0D" w:rsidRDefault="00EA07FE" w:rsidP="00EA07FE">
      <w:pPr>
        <w:spacing w:before="120" w:after="120"/>
        <w:ind w:firstLine="720"/>
        <w:rPr>
          <w:b/>
          <w:sz w:val="28"/>
          <w:szCs w:val="28"/>
          <w:lang w:val="vi-VN"/>
        </w:rPr>
      </w:pPr>
      <w:r w:rsidRPr="00281F0D">
        <w:rPr>
          <w:sz w:val="28"/>
          <w:szCs w:val="28"/>
          <w:lang w:val="vi-VN"/>
        </w:rPr>
        <w:t>1.10.13</w:t>
      </w:r>
      <w:r w:rsidRPr="00281F0D">
        <w:rPr>
          <w:b/>
          <w:sz w:val="28"/>
          <w:szCs w:val="28"/>
          <w:lang w:val="vi-VN"/>
        </w:rPr>
        <w:t xml:space="preserve">. Tiêu chuẩn 3: Cơ sở vật chất và thiết bị dạy học </w:t>
      </w:r>
    </w:p>
    <w:p w14:paraId="7A830849" w14:textId="77777777" w:rsidR="00EA07FE" w:rsidRPr="00281F0D" w:rsidRDefault="00EA07FE" w:rsidP="00EA07FE">
      <w:pPr>
        <w:spacing w:before="120" w:after="120"/>
        <w:ind w:firstLine="720"/>
        <w:jc w:val="both"/>
        <w:rPr>
          <w:spacing w:val="-6"/>
          <w:sz w:val="28"/>
          <w:szCs w:val="28"/>
          <w:lang w:val="vi-VN"/>
        </w:rPr>
      </w:pPr>
      <w:r w:rsidRPr="00281F0D">
        <w:rPr>
          <w:sz w:val="28"/>
          <w:szCs w:val="28"/>
          <w:lang w:val="vi-VN"/>
        </w:rPr>
        <w:t>1.10.13</w:t>
      </w:r>
      <w:r w:rsidRPr="00281F0D">
        <w:rPr>
          <w:b/>
          <w:sz w:val="28"/>
          <w:szCs w:val="28"/>
          <w:lang w:val="vi-VN"/>
        </w:rPr>
        <w:t>.</w:t>
      </w:r>
      <w:r w:rsidRPr="00281F0D">
        <w:rPr>
          <w:spacing w:val="-6"/>
          <w:sz w:val="28"/>
          <w:szCs w:val="28"/>
          <w:lang w:val="vi-VN"/>
        </w:rPr>
        <w:t>1. Tiêu chí 3.1: Khuôn viên, khu sân chơi, bãi tập</w:t>
      </w:r>
    </w:p>
    <w:p w14:paraId="0FE1E144"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lastRenderedPageBreak/>
        <w:t>Các trường nội thành, nội thị có diện tích ít nhất 6m</w:t>
      </w:r>
      <w:r w:rsidRPr="00281F0D">
        <w:rPr>
          <w:spacing w:val="-4"/>
          <w:sz w:val="28"/>
          <w:szCs w:val="28"/>
          <w:vertAlign w:val="superscript"/>
          <w:lang w:val="vi-VN"/>
        </w:rPr>
        <w:t>2</w:t>
      </w:r>
      <w:r w:rsidRPr="00281F0D">
        <w:rPr>
          <w:spacing w:val="-4"/>
          <w:sz w:val="28"/>
          <w:szCs w:val="28"/>
          <w:lang w:val="vi-VN"/>
        </w:rPr>
        <w:t>/học sinh; các trường khu vực nông thôn có diện tích ít nhất 10m</w:t>
      </w:r>
      <w:r w:rsidRPr="00281F0D">
        <w:rPr>
          <w:spacing w:val="-4"/>
          <w:sz w:val="28"/>
          <w:szCs w:val="28"/>
          <w:vertAlign w:val="superscript"/>
          <w:lang w:val="vi-VN"/>
        </w:rPr>
        <w:t>2</w:t>
      </w:r>
      <w:r w:rsidRPr="00281F0D">
        <w:rPr>
          <w:spacing w:val="-4"/>
          <w:sz w:val="28"/>
          <w:szCs w:val="28"/>
          <w:lang w:val="vi-VN"/>
        </w:rPr>
        <w:t>/học sinh; đối với trường trung học được thành lập sau năm 2001 đảm bảo có diện tích mặt bằng theo quy định. Khu sân chơi, bãi tập có diện tích ít nhất bằng 25% tổng diện tích sử dụng của trường.</w:t>
      </w:r>
    </w:p>
    <w:p w14:paraId="678BB435"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1.10.13</w:t>
      </w:r>
      <w:r w:rsidRPr="00281F0D">
        <w:rPr>
          <w:b/>
          <w:sz w:val="28"/>
          <w:szCs w:val="28"/>
          <w:lang w:val="vi-VN"/>
        </w:rPr>
        <w:t>.</w:t>
      </w:r>
      <w:r w:rsidRPr="00281F0D">
        <w:rPr>
          <w:sz w:val="28"/>
          <w:szCs w:val="28"/>
          <w:lang w:val="vi-VN"/>
        </w:rPr>
        <w:t>2. Tiêu chí 3.2: Phòng học, phòng học bộ môn và khối phục vụ học tập</w:t>
      </w:r>
    </w:p>
    <w:p w14:paraId="758D5288" w14:textId="77777777" w:rsidR="00EA07FE" w:rsidRPr="00281F0D" w:rsidRDefault="00EA07FE" w:rsidP="00EA07FE">
      <w:pPr>
        <w:spacing w:before="120" w:after="120"/>
        <w:ind w:firstLine="720"/>
        <w:jc w:val="both"/>
        <w:rPr>
          <w:spacing w:val="-8"/>
          <w:sz w:val="28"/>
          <w:szCs w:val="28"/>
          <w:lang w:val="vi-VN"/>
        </w:rPr>
      </w:pPr>
      <w:r w:rsidRPr="00281F0D">
        <w:rPr>
          <w:spacing w:val="-8"/>
          <w:sz w:val="28"/>
          <w:szCs w:val="28"/>
          <w:lang w:val="vi-VN"/>
        </w:rPr>
        <w:t>Các phòng học, phòng học bộ môn có đủ các thiết bị dạy học theo quy định. Có phòng để tổ chức các hoạt động giáo dục cho học sinh hoàn cảnh đặc biệt (nếu có).</w:t>
      </w:r>
    </w:p>
    <w:p w14:paraId="49A42038" w14:textId="77777777" w:rsidR="00EA07FE" w:rsidRPr="00281F0D" w:rsidRDefault="00EA07FE" w:rsidP="00EA07FE">
      <w:pPr>
        <w:tabs>
          <w:tab w:val="left" w:pos="1400"/>
          <w:tab w:val="left" w:pos="6603"/>
        </w:tabs>
        <w:spacing w:before="120" w:after="120"/>
        <w:ind w:firstLine="720"/>
        <w:jc w:val="both"/>
        <w:rPr>
          <w:sz w:val="28"/>
          <w:szCs w:val="28"/>
          <w:lang w:val="vi-VN"/>
        </w:rPr>
      </w:pPr>
      <w:r w:rsidRPr="00281F0D">
        <w:rPr>
          <w:sz w:val="28"/>
          <w:szCs w:val="28"/>
          <w:lang w:val="vi-VN"/>
        </w:rPr>
        <w:t>1.10.13</w:t>
      </w:r>
      <w:r w:rsidRPr="00281F0D">
        <w:rPr>
          <w:b/>
          <w:sz w:val="28"/>
          <w:szCs w:val="28"/>
          <w:lang w:val="vi-VN"/>
        </w:rPr>
        <w:t>.</w:t>
      </w:r>
      <w:r w:rsidRPr="00281F0D">
        <w:rPr>
          <w:sz w:val="28"/>
          <w:szCs w:val="28"/>
          <w:lang w:val="vi-VN"/>
        </w:rPr>
        <w:t>3. Tiêu chí 3.3: Khối hành chính - quản trị</w:t>
      </w:r>
      <w:r w:rsidRPr="00281F0D">
        <w:rPr>
          <w:sz w:val="28"/>
          <w:szCs w:val="28"/>
          <w:lang w:val="vi-VN"/>
        </w:rPr>
        <w:tab/>
      </w:r>
    </w:p>
    <w:p w14:paraId="3874E514" w14:textId="77777777" w:rsidR="00EA07FE" w:rsidRPr="00281F0D" w:rsidRDefault="00EA07FE" w:rsidP="00EA07FE">
      <w:pPr>
        <w:tabs>
          <w:tab w:val="left" w:pos="1400"/>
        </w:tabs>
        <w:spacing w:before="120" w:after="120"/>
        <w:ind w:firstLine="720"/>
        <w:jc w:val="both"/>
        <w:rPr>
          <w:sz w:val="28"/>
          <w:szCs w:val="28"/>
          <w:lang w:val="vi-VN"/>
        </w:rPr>
      </w:pPr>
      <w:r w:rsidRPr="00281F0D">
        <w:rPr>
          <w:sz w:val="28"/>
          <w:szCs w:val="28"/>
          <w:lang w:val="vi-VN"/>
        </w:rPr>
        <w:t>Khối hành chính - quản trị có đầy đủ các thiết bị được sắp xếp hợp lý, khoa học và hỗ trợ hiệu quả các hoạt động nhà trường.</w:t>
      </w:r>
    </w:p>
    <w:p w14:paraId="7784F6D8"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1.10.13</w:t>
      </w:r>
      <w:r w:rsidRPr="00281F0D">
        <w:rPr>
          <w:b/>
          <w:sz w:val="28"/>
          <w:szCs w:val="28"/>
          <w:lang w:val="vi-VN"/>
        </w:rPr>
        <w:t>.</w:t>
      </w:r>
      <w:r w:rsidRPr="00281F0D">
        <w:rPr>
          <w:sz w:val="28"/>
          <w:szCs w:val="28"/>
          <w:lang w:val="vi-VN"/>
        </w:rPr>
        <w:t>4. Tiêu chí 3.5: Thiết bị</w:t>
      </w:r>
    </w:p>
    <w:p w14:paraId="42FEC0B8" w14:textId="77777777" w:rsidR="00EA07FE" w:rsidRPr="00281F0D" w:rsidRDefault="00EA07FE" w:rsidP="00EA07FE">
      <w:pPr>
        <w:spacing w:before="120" w:after="120"/>
        <w:ind w:firstLine="720"/>
        <w:jc w:val="both"/>
        <w:rPr>
          <w:sz w:val="28"/>
          <w:szCs w:val="28"/>
          <w:lang w:val="vi-VN"/>
        </w:rPr>
      </w:pPr>
      <w:r w:rsidRPr="00281F0D">
        <w:rPr>
          <w:spacing w:val="-4"/>
          <w:sz w:val="28"/>
          <w:szCs w:val="28"/>
          <w:lang w:val="vi-VN"/>
        </w:rPr>
        <w:t>Phòng thí nghiệm hoặc khu vực thực hành (nếu có) đủ thiết bị đảm bảo hoạt động thường xuyên và hiệu quả;</w:t>
      </w:r>
      <w:r w:rsidRPr="00281F0D">
        <w:rPr>
          <w:sz w:val="28"/>
          <w:szCs w:val="28"/>
          <w:lang w:val="vi-VN"/>
        </w:rPr>
        <w:t xml:space="preserve"> thiết bị dạy học, thiết bị dạy học tự làm được khai thác, sử dụng hiệu quả </w:t>
      </w:r>
      <w:r w:rsidRPr="00281F0D">
        <w:rPr>
          <w:spacing w:val="-4"/>
          <w:sz w:val="28"/>
          <w:szCs w:val="28"/>
          <w:lang w:val="vi-VN"/>
        </w:rPr>
        <w:t>đáp ứng yêu cầu đổi mới nội dung phương pháp dạy học và</w:t>
      </w:r>
      <w:r w:rsidRPr="00281F0D">
        <w:rPr>
          <w:sz w:val="28"/>
          <w:szCs w:val="28"/>
          <w:lang w:val="vi-VN"/>
        </w:rPr>
        <w:t xml:space="preserve"> nâng cao chất lượng giáo dục của nhà trường.</w:t>
      </w:r>
    </w:p>
    <w:p w14:paraId="42341D3F" w14:textId="77777777" w:rsidR="00EA07FE" w:rsidRPr="00281F0D" w:rsidRDefault="00EA07FE" w:rsidP="00EA07FE">
      <w:pPr>
        <w:spacing w:before="120" w:after="120"/>
        <w:ind w:firstLine="720"/>
        <w:jc w:val="both"/>
        <w:rPr>
          <w:rFonts w:eastAsia="Calibri"/>
          <w:sz w:val="28"/>
          <w:szCs w:val="28"/>
          <w:lang w:val="vi-VN"/>
        </w:rPr>
      </w:pPr>
      <w:r w:rsidRPr="00281F0D">
        <w:rPr>
          <w:sz w:val="28"/>
          <w:szCs w:val="28"/>
          <w:lang w:val="vi-VN"/>
        </w:rPr>
        <w:t>1.10.13</w:t>
      </w:r>
      <w:r w:rsidRPr="00281F0D">
        <w:rPr>
          <w:b/>
          <w:sz w:val="28"/>
          <w:szCs w:val="28"/>
          <w:lang w:val="vi-VN"/>
        </w:rPr>
        <w:t>.</w:t>
      </w:r>
      <w:r w:rsidRPr="00281F0D">
        <w:rPr>
          <w:rFonts w:eastAsia="Calibri"/>
          <w:sz w:val="28"/>
          <w:szCs w:val="28"/>
          <w:lang w:val="vi-VN"/>
        </w:rPr>
        <w:t>5</w:t>
      </w:r>
      <w:r w:rsidRPr="007D038B">
        <w:rPr>
          <w:rFonts w:eastAsia="Calibri"/>
          <w:sz w:val="28"/>
          <w:szCs w:val="28"/>
          <w:lang w:val="vi-VN"/>
        </w:rPr>
        <w:t>. Tiêu chí 3.</w:t>
      </w:r>
      <w:r w:rsidRPr="00281F0D">
        <w:rPr>
          <w:rFonts w:eastAsia="Calibri"/>
          <w:sz w:val="28"/>
          <w:szCs w:val="28"/>
          <w:lang w:val="vi-VN"/>
        </w:rPr>
        <w:t>6</w:t>
      </w:r>
      <w:r w:rsidRPr="007D038B">
        <w:rPr>
          <w:rFonts w:eastAsia="Calibri"/>
          <w:sz w:val="28"/>
          <w:szCs w:val="28"/>
          <w:lang w:val="vi-VN"/>
        </w:rPr>
        <w:t>: Thư viện</w:t>
      </w:r>
    </w:p>
    <w:p w14:paraId="6452E1E3" w14:textId="77777777" w:rsidR="00EA07FE" w:rsidRPr="00281F0D" w:rsidRDefault="00EA07FE" w:rsidP="00EA07FE">
      <w:pPr>
        <w:spacing w:before="120" w:after="120"/>
        <w:ind w:firstLine="318"/>
        <w:jc w:val="both"/>
        <w:rPr>
          <w:rFonts w:eastAsia="Calibri"/>
          <w:spacing w:val="-4"/>
          <w:sz w:val="28"/>
          <w:szCs w:val="28"/>
          <w:lang w:val="vi-VN"/>
        </w:rPr>
      </w:pPr>
      <w:r w:rsidRPr="007D038B">
        <w:rPr>
          <w:rFonts w:eastAsia="Calibri"/>
          <w:spacing w:val="-4"/>
          <w:sz w:val="28"/>
          <w:szCs w:val="28"/>
          <w:lang w:val="vi-VN"/>
        </w:rPr>
        <w:t xml:space="preserve">Thư viện </w:t>
      </w:r>
      <w:r w:rsidRPr="00281F0D">
        <w:rPr>
          <w:rFonts w:eastAsia="Calibri"/>
          <w:spacing w:val="-4"/>
          <w:sz w:val="28"/>
          <w:szCs w:val="28"/>
          <w:lang w:val="vi-VN"/>
        </w:rPr>
        <w:t xml:space="preserve">của nhà trường </w:t>
      </w:r>
      <w:r w:rsidRPr="007D038B">
        <w:rPr>
          <w:rFonts w:eastAsia="Calibri"/>
          <w:spacing w:val="-4"/>
          <w:sz w:val="28"/>
          <w:szCs w:val="28"/>
          <w:lang w:val="vi-VN"/>
        </w:rPr>
        <w:t xml:space="preserve">đạt </w:t>
      </w:r>
      <w:r w:rsidRPr="00281F0D">
        <w:rPr>
          <w:rFonts w:eastAsia="Calibri"/>
          <w:spacing w:val="-4"/>
          <w:sz w:val="28"/>
          <w:szCs w:val="28"/>
          <w:lang w:val="vi-VN"/>
        </w:rPr>
        <w:t>T</w:t>
      </w:r>
      <w:r w:rsidRPr="007D038B">
        <w:rPr>
          <w:rFonts w:eastAsia="Calibri"/>
          <w:spacing w:val="-4"/>
          <w:sz w:val="28"/>
          <w:szCs w:val="28"/>
          <w:lang w:val="vi-VN"/>
        </w:rPr>
        <w:t xml:space="preserve">hư viện trường học </w:t>
      </w:r>
      <w:r w:rsidRPr="00281F0D">
        <w:rPr>
          <w:rFonts w:eastAsia="Calibri"/>
          <w:spacing w:val="-4"/>
          <w:sz w:val="28"/>
          <w:szCs w:val="28"/>
          <w:lang w:val="vi-VN"/>
        </w:rPr>
        <w:t>tiên tiến trở lên. H</w:t>
      </w:r>
      <w:r w:rsidRPr="007D038B">
        <w:rPr>
          <w:rFonts w:eastAsia="Calibri"/>
          <w:spacing w:val="-4"/>
          <w:sz w:val="28"/>
          <w:szCs w:val="28"/>
          <w:lang w:val="vi-VN"/>
        </w:rPr>
        <w:t xml:space="preserve">ệ thống máy tính của thư viện được </w:t>
      </w:r>
      <w:r w:rsidRPr="00281F0D">
        <w:rPr>
          <w:rFonts w:eastAsia="Calibri"/>
          <w:spacing w:val="-4"/>
          <w:sz w:val="28"/>
          <w:szCs w:val="28"/>
          <w:lang w:val="vi-VN"/>
        </w:rPr>
        <w:t xml:space="preserve">kết </w:t>
      </w:r>
      <w:r w:rsidRPr="007D038B">
        <w:rPr>
          <w:rFonts w:eastAsia="Calibri"/>
          <w:spacing w:val="-4"/>
          <w:sz w:val="28"/>
          <w:szCs w:val="28"/>
          <w:lang w:val="vi-VN"/>
        </w:rPr>
        <w:t xml:space="preserve">nối </w:t>
      </w:r>
      <w:r w:rsidRPr="00281F0D">
        <w:rPr>
          <w:rFonts w:eastAsia="Calibri"/>
          <w:spacing w:val="-4"/>
          <w:sz w:val="28"/>
          <w:szCs w:val="28"/>
          <w:lang w:val="vi-VN"/>
        </w:rPr>
        <w:t>I</w:t>
      </w:r>
      <w:r w:rsidRPr="007D038B">
        <w:rPr>
          <w:rFonts w:eastAsia="Calibri"/>
          <w:spacing w:val="-4"/>
          <w:sz w:val="28"/>
          <w:szCs w:val="28"/>
          <w:lang w:val="vi-VN"/>
        </w:rPr>
        <w:t>nternet</w:t>
      </w:r>
      <w:r w:rsidRPr="00281F0D">
        <w:rPr>
          <w:rFonts w:eastAsia="Calibri"/>
          <w:spacing w:val="-4"/>
          <w:sz w:val="28"/>
          <w:szCs w:val="28"/>
          <w:lang w:val="vi-VN"/>
        </w:rPr>
        <w:t xml:space="preserve"> </w:t>
      </w:r>
      <w:r w:rsidRPr="007D038B">
        <w:rPr>
          <w:rFonts w:eastAsia="Calibri"/>
          <w:spacing w:val="-4"/>
          <w:sz w:val="28"/>
          <w:szCs w:val="28"/>
          <w:lang w:val="vi-VN"/>
        </w:rPr>
        <w:t xml:space="preserve">đáp ứng nhu cầu nghiên cứu, </w:t>
      </w:r>
      <w:r w:rsidRPr="00281F0D">
        <w:rPr>
          <w:rFonts w:eastAsia="Calibri"/>
          <w:spacing w:val="-4"/>
          <w:sz w:val="28"/>
          <w:szCs w:val="28"/>
          <w:lang w:val="vi-VN"/>
        </w:rPr>
        <w:t xml:space="preserve">hoạt động </w:t>
      </w:r>
      <w:r w:rsidRPr="007D038B">
        <w:rPr>
          <w:rFonts w:eastAsia="Calibri"/>
          <w:spacing w:val="-4"/>
          <w:sz w:val="28"/>
          <w:szCs w:val="28"/>
          <w:lang w:val="vi-VN"/>
        </w:rPr>
        <w:t>dạy học</w:t>
      </w:r>
      <w:r w:rsidRPr="00281F0D">
        <w:rPr>
          <w:rFonts w:eastAsia="Calibri"/>
          <w:spacing w:val="-4"/>
          <w:sz w:val="28"/>
          <w:szCs w:val="28"/>
          <w:lang w:val="vi-VN"/>
        </w:rPr>
        <w:t xml:space="preserve">, </w:t>
      </w:r>
      <w:r w:rsidRPr="007D038B">
        <w:rPr>
          <w:rFonts w:eastAsia="Calibri"/>
          <w:spacing w:val="-4"/>
          <w:sz w:val="28"/>
          <w:szCs w:val="28"/>
          <w:lang w:val="vi-VN"/>
        </w:rPr>
        <w:t>các hoạt đ</w:t>
      </w:r>
      <w:r w:rsidRPr="00281F0D">
        <w:rPr>
          <w:rFonts w:eastAsia="Calibri"/>
          <w:spacing w:val="-4"/>
          <w:sz w:val="28"/>
          <w:szCs w:val="28"/>
          <w:lang w:val="vi-VN"/>
        </w:rPr>
        <w:t xml:space="preserve">ộng khác </w:t>
      </w:r>
      <w:r w:rsidRPr="007D038B">
        <w:rPr>
          <w:rFonts w:eastAsia="Calibri"/>
          <w:spacing w:val="-4"/>
          <w:sz w:val="28"/>
          <w:szCs w:val="28"/>
          <w:lang w:val="vi-VN"/>
        </w:rPr>
        <w:t>của cán bộ quản lý, giáo viên, nhân viên và học sinh.</w:t>
      </w:r>
    </w:p>
    <w:p w14:paraId="5AB09FCC" w14:textId="77777777" w:rsidR="00EA07FE" w:rsidRPr="00281F0D" w:rsidRDefault="00EA07FE" w:rsidP="00EA07FE">
      <w:pPr>
        <w:spacing w:before="120" w:after="120"/>
        <w:ind w:firstLine="720"/>
        <w:jc w:val="both"/>
        <w:rPr>
          <w:b/>
          <w:sz w:val="28"/>
          <w:szCs w:val="28"/>
          <w:lang w:val="vi-VN"/>
        </w:rPr>
      </w:pPr>
      <w:r w:rsidRPr="00281F0D">
        <w:rPr>
          <w:sz w:val="28"/>
          <w:szCs w:val="28"/>
          <w:lang w:val="vi-VN"/>
        </w:rPr>
        <w:t>1.10.14</w:t>
      </w:r>
      <w:r w:rsidRPr="00281F0D">
        <w:rPr>
          <w:b/>
          <w:sz w:val="28"/>
          <w:szCs w:val="28"/>
          <w:lang w:val="vi-VN"/>
        </w:rPr>
        <w:t xml:space="preserve">. Tiêu chuẩn 4: Quan hệ giữa nhà trường, gia đình và xã hội </w:t>
      </w:r>
    </w:p>
    <w:p w14:paraId="44EF4940"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1.10.14</w:t>
      </w:r>
      <w:r w:rsidRPr="00281F0D">
        <w:rPr>
          <w:b/>
          <w:sz w:val="28"/>
          <w:szCs w:val="28"/>
          <w:lang w:val="vi-VN"/>
        </w:rPr>
        <w:t>.</w:t>
      </w:r>
      <w:r w:rsidRPr="00281F0D">
        <w:rPr>
          <w:sz w:val="28"/>
          <w:szCs w:val="28"/>
          <w:lang w:val="vi-VN"/>
        </w:rPr>
        <w:t>1. Tiêu chí 4.1: Ban đại diện cha mẹ học sinh</w:t>
      </w:r>
    </w:p>
    <w:p w14:paraId="2AD9E48F" w14:textId="77777777" w:rsidR="00EA07FE" w:rsidRPr="00281F0D" w:rsidRDefault="00EA07FE" w:rsidP="00EA07FE">
      <w:pPr>
        <w:spacing w:before="120" w:after="120"/>
        <w:ind w:firstLine="720"/>
        <w:jc w:val="both"/>
        <w:rPr>
          <w:sz w:val="28"/>
          <w:szCs w:val="28"/>
          <w:lang w:val="vi-VN"/>
        </w:rPr>
      </w:pPr>
      <w:r w:rsidRPr="007D038B">
        <w:rPr>
          <w:sz w:val="28"/>
          <w:szCs w:val="28"/>
          <w:lang w:val="vi-VN"/>
        </w:rPr>
        <w:t xml:space="preserve">Phối hợp có hiệu quả với nhà trường, xã hội trong việc </w:t>
      </w:r>
      <w:r w:rsidRPr="00281F0D">
        <w:rPr>
          <w:sz w:val="28"/>
          <w:szCs w:val="28"/>
          <w:lang w:val="vi-VN"/>
        </w:rPr>
        <w:t xml:space="preserve">thực hiện các nhiệm vụ theo quy định của Điều lệ </w:t>
      </w:r>
      <w:r w:rsidRPr="007D038B">
        <w:rPr>
          <w:sz w:val="28"/>
          <w:szCs w:val="28"/>
          <w:lang w:val="vi-VN"/>
        </w:rPr>
        <w:t>Ban đại diện cha mẹ học sinh.</w:t>
      </w:r>
    </w:p>
    <w:p w14:paraId="0422004B"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1.10.14</w:t>
      </w:r>
      <w:r w:rsidRPr="00281F0D">
        <w:rPr>
          <w:b/>
          <w:sz w:val="28"/>
          <w:szCs w:val="28"/>
          <w:lang w:val="vi-VN"/>
        </w:rPr>
        <w:t>.</w:t>
      </w:r>
      <w:r w:rsidRPr="00281F0D">
        <w:rPr>
          <w:sz w:val="28"/>
          <w:szCs w:val="28"/>
          <w:lang w:val="vi-VN"/>
        </w:rPr>
        <w:t>2. Tiêu chí 4.2: Công tác tham mưu cấp ủy đảng, chính quyền và phối hợp với các tổ chức, cá nhân của nhà trường</w:t>
      </w:r>
    </w:p>
    <w:p w14:paraId="2771F585" w14:textId="77777777" w:rsidR="00EA07FE" w:rsidRPr="00281F0D" w:rsidRDefault="00EA07FE" w:rsidP="00EA07FE">
      <w:pPr>
        <w:spacing w:before="120" w:after="120"/>
        <w:ind w:firstLine="720"/>
        <w:jc w:val="both"/>
        <w:rPr>
          <w:spacing w:val="8"/>
          <w:sz w:val="28"/>
          <w:szCs w:val="28"/>
          <w:lang w:val="vi-VN"/>
        </w:rPr>
      </w:pPr>
      <w:r w:rsidRPr="007D038B">
        <w:rPr>
          <w:sz w:val="28"/>
          <w:szCs w:val="28"/>
          <w:lang w:val="vi-VN"/>
        </w:rPr>
        <w:t xml:space="preserve">Tham mưu cấp ủy Đảng, chính quyền </w:t>
      </w:r>
      <w:r w:rsidRPr="00281F0D">
        <w:rPr>
          <w:sz w:val="28"/>
          <w:szCs w:val="28"/>
          <w:lang w:val="vi-VN"/>
        </w:rPr>
        <w:t xml:space="preserve">và phối hợp có hiệu quả với </w:t>
      </w:r>
      <w:r w:rsidRPr="007D038B">
        <w:rPr>
          <w:rFonts w:eastAsia="Calibri"/>
          <w:sz w:val="28"/>
          <w:szCs w:val="28"/>
          <w:lang w:val="vi-VN"/>
        </w:rPr>
        <w:t>các tổ chức, cá nhân</w:t>
      </w:r>
      <w:r w:rsidRPr="00281F0D">
        <w:rPr>
          <w:spacing w:val="8"/>
          <w:sz w:val="28"/>
          <w:szCs w:val="28"/>
          <w:lang w:val="vi-VN"/>
        </w:rPr>
        <w:t xml:space="preserve"> xây dựng nhà trường trở thành trung tâm văn hóa, giáo dục của địa phương.</w:t>
      </w:r>
    </w:p>
    <w:p w14:paraId="59E4B29A" w14:textId="77777777" w:rsidR="00EA07FE" w:rsidRPr="00281F0D" w:rsidRDefault="00EA07FE" w:rsidP="00EA07FE">
      <w:pPr>
        <w:spacing w:before="120" w:after="120"/>
        <w:ind w:firstLine="720"/>
        <w:jc w:val="both"/>
        <w:rPr>
          <w:b/>
          <w:sz w:val="28"/>
          <w:szCs w:val="28"/>
          <w:lang w:val="vi-VN"/>
        </w:rPr>
      </w:pPr>
      <w:r w:rsidRPr="00281F0D">
        <w:rPr>
          <w:sz w:val="28"/>
          <w:szCs w:val="28"/>
          <w:lang w:val="vi-VN"/>
        </w:rPr>
        <w:lastRenderedPageBreak/>
        <w:t>1.10.15</w:t>
      </w:r>
      <w:r w:rsidRPr="00281F0D">
        <w:rPr>
          <w:b/>
          <w:sz w:val="28"/>
          <w:szCs w:val="28"/>
          <w:lang w:val="vi-VN"/>
        </w:rPr>
        <w:t xml:space="preserve">. Tiêu chuẩn 5: Hoạt động giáo dục và kết quả giáo dục </w:t>
      </w:r>
    </w:p>
    <w:p w14:paraId="35A49C22"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1.10.15</w:t>
      </w:r>
      <w:r w:rsidRPr="00281F0D">
        <w:rPr>
          <w:b/>
          <w:sz w:val="28"/>
          <w:szCs w:val="28"/>
          <w:lang w:val="vi-VN"/>
        </w:rPr>
        <w:t>.</w:t>
      </w:r>
      <w:r w:rsidRPr="00281F0D">
        <w:rPr>
          <w:sz w:val="28"/>
          <w:szCs w:val="28"/>
          <w:lang w:val="vi-VN"/>
        </w:rPr>
        <w:t>1. Tiêu chí 5.1: Thực hiện Chương trình giáo dục phổ thông</w:t>
      </w:r>
    </w:p>
    <w:p w14:paraId="07068432"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Hằng năm, rà soát, phân tích, đánh giá hiệu quả và tác động của các biện pháp, giải pháp tổ chức các hoạt động giáo dục nhằm nâng cao chất lượng dạy học của giáo viên, học sinh.</w:t>
      </w:r>
    </w:p>
    <w:p w14:paraId="200A1C5A" w14:textId="77777777" w:rsidR="00EA07FE" w:rsidRPr="00281F0D" w:rsidRDefault="00EA07FE" w:rsidP="00EA07FE">
      <w:pPr>
        <w:spacing w:before="120" w:after="120"/>
        <w:ind w:firstLine="720"/>
        <w:jc w:val="both"/>
        <w:rPr>
          <w:spacing w:val="-4"/>
          <w:sz w:val="28"/>
          <w:szCs w:val="28"/>
          <w:lang w:val="vi-VN"/>
        </w:rPr>
      </w:pPr>
      <w:r w:rsidRPr="00281F0D">
        <w:rPr>
          <w:sz w:val="28"/>
          <w:szCs w:val="28"/>
          <w:lang w:val="vi-VN"/>
        </w:rPr>
        <w:t>1.10.15</w:t>
      </w:r>
      <w:r w:rsidRPr="00281F0D">
        <w:rPr>
          <w:b/>
          <w:sz w:val="28"/>
          <w:szCs w:val="28"/>
          <w:lang w:val="vi-VN"/>
        </w:rPr>
        <w:t>.</w:t>
      </w:r>
      <w:r w:rsidRPr="00281F0D">
        <w:rPr>
          <w:spacing w:val="-4"/>
          <w:sz w:val="28"/>
          <w:szCs w:val="28"/>
          <w:lang w:val="vi-VN"/>
        </w:rPr>
        <w:t xml:space="preserve">2. Tiêu chí 5.2: Tổ chức hoạt động giáo dục cho học sinh </w:t>
      </w:r>
      <w:r w:rsidRPr="007D038B">
        <w:rPr>
          <w:rFonts w:eastAsia="Calibri"/>
          <w:spacing w:val="-4"/>
          <w:sz w:val="28"/>
          <w:szCs w:val="28"/>
          <w:lang w:val="vi-VN"/>
        </w:rPr>
        <w:t>có hoàn cảnh khó khăn</w:t>
      </w:r>
      <w:r w:rsidRPr="00281F0D">
        <w:rPr>
          <w:rFonts w:eastAsia="Calibri"/>
          <w:spacing w:val="-4"/>
          <w:sz w:val="28"/>
          <w:szCs w:val="28"/>
          <w:lang w:val="vi-VN"/>
        </w:rPr>
        <w:t xml:space="preserve">, </w:t>
      </w:r>
      <w:r w:rsidRPr="007D038B">
        <w:rPr>
          <w:rFonts w:eastAsia="Calibri"/>
          <w:spacing w:val="-4"/>
          <w:sz w:val="28"/>
          <w:szCs w:val="28"/>
          <w:lang w:val="vi-VN"/>
        </w:rPr>
        <w:t>học sinh có năng khiếu</w:t>
      </w:r>
      <w:r w:rsidRPr="00281F0D">
        <w:rPr>
          <w:rFonts w:eastAsia="Calibri"/>
          <w:spacing w:val="-4"/>
          <w:sz w:val="28"/>
          <w:szCs w:val="28"/>
          <w:lang w:val="vi-VN"/>
        </w:rPr>
        <w:t xml:space="preserve">, </w:t>
      </w:r>
      <w:r w:rsidRPr="007D038B">
        <w:rPr>
          <w:rFonts w:eastAsia="Calibri"/>
          <w:spacing w:val="-4"/>
          <w:sz w:val="28"/>
          <w:szCs w:val="28"/>
          <w:lang w:val="vi-VN"/>
        </w:rPr>
        <w:t>học sinh gặp khó khăn trong học tập</w:t>
      </w:r>
      <w:r w:rsidRPr="00281F0D">
        <w:rPr>
          <w:rFonts w:eastAsia="Calibri"/>
          <w:spacing w:val="-4"/>
          <w:sz w:val="28"/>
          <w:szCs w:val="28"/>
          <w:lang w:val="vi-VN"/>
        </w:rPr>
        <w:t xml:space="preserve"> và</w:t>
      </w:r>
      <w:r w:rsidRPr="007D038B">
        <w:rPr>
          <w:rFonts w:eastAsia="Calibri"/>
          <w:spacing w:val="-4"/>
          <w:sz w:val="28"/>
          <w:szCs w:val="28"/>
          <w:lang w:val="vi-VN"/>
        </w:rPr>
        <w:t xml:space="preserve"> rèn luyện</w:t>
      </w:r>
    </w:p>
    <w:p w14:paraId="3EEE6649"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Nhà trường có học sinh năng khiếu về các môn học, thể thao, nghệ thuật được cấp có thẩm quyền ghi nhận. </w:t>
      </w:r>
    </w:p>
    <w:p w14:paraId="5AD6E432" w14:textId="77777777" w:rsidR="00EA07FE" w:rsidRPr="00281F0D" w:rsidRDefault="00EA07FE" w:rsidP="00EA07FE">
      <w:pPr>
        <w:spacing w:before="120" w:after="120"/>
        <w:ind w:firstLine="720"/>
        <w:jc w:val="both"/>
        <w:rPr>
          <w:spacing w:val="4"/>
          <w:sz w:val="28"/>
          <w:szCs w:val="28"/>
          <w:lang w:val="vi-VN"/>
        </w:rPr>
      </w:pPr>
      <w:r w:rsidRPr="00281F0D">
        <w:rPr>
          <w:sz w:val="28"/>
          <w:szCs w:val="28"/>
          <w:lang w:val="vi-VN"/>
        </w:rPr>
        <w:t>1.10.15</w:t>
      </w:r>
      <w:r w:rsidRPr="00281F0D">
        <w:rPr>
          <w:b/>
          <w:sz w:val="28"/>
          <w:szCs w:val="28"/>
          <w:lang w:val="vi-VN"/>
        </w:rPr>
        <w:t>.</w:t>
      </w:r>
      <w:r w:rsidRPr="00281F0D">
        <w:rPr>
          <w:spacing w:val="4"/>
          <w:sz w:val="28"/>
          <w:szCs w:val="28"/>
          <w:lang w:val="vi-VN"/>
        </w:rPr>
        <w:t xml:space="preserve">3. Tiêu chí 5.5: </w:t>
      </w:r>
      <w:r w:rsidRPr="00281F0D">
        <w:rPr>
          <w:sz w:val="28"/>
          <w:szCs w:val="28"/>
          <w:lang w:val="vi-VN"/>
        </w:rPr>
        <w:t>Hình thành, phát triển các kỹ năng sống</w:t>
      </w:r>
      <w:r w:rsidRPr="00281F0D" w:rsidDel="002E17C7">
        <w:rPr>
          <w:spacing w:val="4"/>
          <w:sz w:val="28"/>
          <w:szCs w:val="28"/>
          <w:lang w:val="vi-VN"/>
        </w:rPr>
        <w:t xml:space="preserve"> </w:t>
      </w:r>
      <w:r w:rsidRPr="00281F0D">
        <w:rPr>
          <w:spacing w:val="4"/>
          <w:sz w:val="28"/>
          <w:szCs w:val="28"/>
          <w:lang w:val="vi-VN"/>
        </w:rPr>
        <w:t>cho học sinh</w:t>
      </w:r>
    </w:p>
    <w:p w14:paraId="00FD3EAA"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Bước đầu, học sinh có khả năng nghiên cứu khoa học, </w:t>
      </w:r>
      <w:r w:rsidRPr="00281F0D">
        <w:rPr>
          <w:spacing w:val="-4"/>
          <w:sz w:val="28"/>
          <w:szCs w:val="28"/>
          <w:lang w:val="vi-VN"/>
        </w:rPr>
        <w:t>công nghệ</w:t>
      </w:r>
      <w:r w:rsidRPr="00281F0D">
        <w:rPr>
          <w:sz w:val="28"/>
          <w:szCs w:val="28"/>
          <w:lang w:val="vi-VN"/>
        </w:rPr>
        <w:t xml:space="preserve"> theo người hướng dẫn, chuyên gia khoa học và người giám sát chỉ dẫn.</w:t>
      </w:r>
    </w:p>
    <w:p w14:paraId="0E59B3D6"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1.10.15</w:t>
      </w:r>
      <w:r w:rsidRPr="00281F0D">
        <w:rPr>
          <w:b/>
          <w:sz w:val="28"/>
          <w:szCs w:val="28"/>
          <w:lang w:val="vi-VN"/>
        </w:rPr>
        <w:t>.</w:t>
      </w:r>
      <w:r w:rsidRPr="00281F0D">
        <w:rPr>
          <w:sz w:val="28"/>
          <w:szCs w:val="28"/>
          <w:lang w:val="vi-VN"/>
        </w:rPr>
        <w:t>4. Tiêu chí 5.6: Kết quả giáo dục</w:t>
      </w:r>
    </w:p>
    <w:p w14:paraId="2254D570"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Kết quả học lực, hạnh kiểm của học sinh:</w:t>
      </w:r>
    </w:p>
    <w:p w14:paraId="2B8CED9D"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Tỷ lệ học sinh xếp loại giỏi của trường thuộc vùng khó khăn: Đạt ít nhất 05% đối với trường trung học cơ sở (hoặc cấp trung học cơ sở), trường trung học phổ thông (hoặc cấp trung học phổ thông) và 20% đối với trường chuyên;</w:t>
      </w:r>
    </w:p>
    <w:p w14:paraId="5884598B" w14:textId="77777777" w:rsidR="00EA07FE" w:rsidRPr="00281F0D" w:rsidRDefault="00EA07FE" w:rsidP="00EA07FE">
      <w:pPr>
        <w:spacing w:before="120" w:after="120"/>
        <w:ind w:firstLine="720"/>
        <w:jc w:val="both"/>
        <w:rPr>
          <w:spacing w:val="-2"/>
          <w:sz w:val="28"/>
          <w:szCs w:val="28"/>
          <w:lang w:val="vi-VN"/>
        </w:rPr>
      </w:pPr>
      <w:r w:rsidRPr="00281F0D">
        <w:rPr>
          <w:spacing w:val="-2"/>
          <w:sz w:val="28"/>
          <w:szCs w:val="28"/>
          <w:lang w:val="vi-VN"/>
        </w:rPr>
        <w:t>- Tỷ lệ học sinh xếp loại giỏi của trường thuộc các vùng còn lại: Đạt ít nhất 10% đối với trường trung học cơ sở (hoặc cấp trung học cơ sở), trường trung học phổ thông (hoặc cấp trung học phổ thông) và 25% đối với trường chuyên;</w:t>
      </w:r>
    </w:p>
    <w:p w14:paraId="686BFFD9"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Tỷ lệ học sinh xếp loại khá của trường thuộc vùng khó khăn: Đạt ít nhất 30% đối với trường trung học cơ sở (hoặc cấp trung học cơ sở), 20% đối với trường trung học phổ thông (hoặc cấp trung học phổ thông) và 55% đối với trường chuyên;</w:t>
      </w:r>
    </w:p>
    <w:p w14:paraId="124321F8"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Tỷ lệ học sinh xếp loại khá của trường thuộc các vùng còn lại: Đạt ít nhất 35% đối với trường trung học cơ sở (hoặc cấp trung học cơ sở), 25% đối với trường trung học phổ thông (hoặc cấp trung học phổ thông) và 60% đối với trường chuyên;</w:t>
      </w:r>
    </w:p>
    <w:p w14:paraId="347ADD6B"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Tỷ lệ học sinh xếp loại yếu, kém của trường thuộc vùng khó khăn: không quá 10% đối với trường trung học cơ sở (hoặc cấp trung học cơ sở) và trường trung học phổ thông (hoặc cấp trung học phổ thông), trường chuyên không có học sinh yếu, kém;</w:t>
      </w:r>
    </w:p>
    <w:p w14:paraId="688D1FCB" w14:textId="77777777" w:rsidR="00EA07FE" w:rsidRPr="00281F0D" w:rsidRDefault="00EA07FE" w:rsidP="00EA07FE">
      <w:pPr>
        <w:spacing w:before="120" w:after="120"/>
        <w:ind w:firstLine="720"/>
        <w:jc w:val="both"/>
        <w:rPr>
          <w:sz w:val="28"/>
          <w:szCs w:val="28"/>
          <w:lang w:val="vi-VN"/>
        </w:rPr>
      </w:pPr>
      <w:r w:rsidRPr="00281F0D">
        <w:rPr>
          <w:sz w:val="28"/>
          <w:szCs w:val="28"/>
          <w:lang w:val="vi-VN"/>
        </w:rPr>
        <w:lastRenderedPageBreak/>
        <w:t>- Tỷ lệ học sinh xếp loại yếu, kém của trường thuộc các vùng còn lại: không quá 05% đối với trường trung học cơ sở (hoặc cấp trung học cơ sở) và trường trung học phổ thông (hoặc cấp trung học phổ thông), trường chuyên không có học sinh yếu, kém;</w:t>
      </w:r>
    </w:p>
    <w:p w14:paraId="0909AB5B"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Đối với nhà trường có lớp tiểu học: Tỷ lệ học sinh hoàn thành chương trình lớp học đạt 95%; t</w:t>
      </w:r>
      <w:r w:rsidRPr="007D038B">
        <w:rPr>
          <w:sz w:val="28"/>
          <w:szCs w:val="28"/>
          <w:lang w:val="vi-VN"/>
        </w:rPr>
        <w:t>ỷ lệ trẻ em 11 tuổi hoàn thành chương trình tiểu học đạt ít nhất 90%, đối với trường thuộc xã có điều kiện kinh tế - xã hội đặc biệt khó khăn đạt ít nhất 80%; các trẻ em 11 tuổi còn lại đều đang học các lớp tiểu học</w:t>
      </w:r>
      <w:r w:rsidRPr="00281F0D">
        <w:rPr>
          <w:sz w:val="28"/>
          <w:szCs w:val="28"/>
          <w:lang w:val="vi-VN"/>
        </w:rPr>
        <w:t>;</w:t>
      </w:r>
    </w:p>
    <w:p w14:paraId="52FF7828"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 Tỷ lệ học sinh xếp loại hạnh kiểm khá, tốt đạt ít nhất 90% đối với trường trung học cơ sở (hoặc cấp trung học cơ sở), trường trung học phổ thông (hoặc cấp trung học phổ thông) và 98% đối với trường chuyên. </w:t>
      </w:r>
    </w:p>
    <w:p w14:paraId="2DB175EB"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b) Tỷ lệ học sinh bỏ học và lưu ban:</w:t>
      </w:r>
    </w:p>
    <w:p w14:paraId="0C05749E"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Vùng khó khăn: Không quá 03% học sinh bỏ học, không quá 05% học sinh lưu ban; trường chuyên không có học sinh lưu ban và học sinh bỏ học;</w:t>
      </w:r>
    </w:p>
    <w:p w14:paraId="4857865F"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Các vùng còn lại: Không quá 01% học sinh bỏ học, không quá 02% học sinh lưu ban; trường chuyên không có học sinh lưu ban và học sinh bỏ học.</w:t>
      </w:r>
    </w:p>
    <w:p w14:paraId="60CAD475" w14:textId="77777777" w:rsidR="00EA07FE" w:rsidRPr="00281F0D" w:rsidRDefault="00EA07FE" w:rsidP="00EA07FE">
      <w:pPr>
        <w:keepNext/>
        <w:tabs>
          <w:tab w:val="left" w:pos="1400"/>
        </w:tabs>
        <w:spacing w:before="120" w:after="120"/>
        <w:jc w:val="center"/>
        <w:rPr>
          <w:b/>
          <w:sz w:val="28"/>
          <w:szCs w:val="28"/>
          <w:lang w:val="vi-VN"/>
        </w:rPr>
      </w:pPr>
    </w:p>
    <w:p w14:paraId="6045868F" w14:textId="77777777" w:rsidR="00EA07FE" w:rsidRPr="00281F0D" w:rsidRDefault="00EA07FE" w:rsidP="00EA07FE">
      <w:pPr>
        <w:keepNext/>
        <w:tabs>
          <w:tab w:val="left" w:pos="1400"/>
        </w:tabs>
        <w:spacing w:before="120" w:after="120"/>
        <w:jc w:val="center"/>
        <w:rPr>
          <w:b/>
          <w:sz w:val="28"/>
          <w:szCs w:val="28"/>
          <w:lang w:val="vi-VN"/>
        </w:rPr>
      </w:pPr>
      <w:r w:rsidRPr="00281F0D">
        <w:rPr>
          <w:b/>
          <w:sz w:val="28"/>
          <w:szCs w:val="28"/>
          <w:lang w:val="vi-VN"/>
        </w:rPr>
        <w:t>TIÊU CHUẨN ĐÁNH GIÁ TRƯỜNG TRUNG HỌC MỨC 4</w:t>
      </w:r>
    </w:p>
    <w:p w14:paraId="66481807" w14:textId="77777777" w:rsidR="00EA07FE" w:rsidRPr="00281F0D" w:rsidRDefault="00EA07FE" w:rsidP="00EA07FE">
      <w:pPr>
        <w:spacing w:before="120" w:after="120"/>
        <w:ind w:firstLine="720"/>
        <w:jc w:val="both"/>
        <w:rPr>
          <w:b/>
          <w:sz w:val="28"/>
          <w:szCs w:val="28"/>
          <w:lang w:val="vi-VN"/>
        </w:rPr>
      </w:pPr>
      <w:r w:rsidRPr="00281F0D">
        <w:rPr>
          <w:b/>
          <w:sz w:val="28"/>
          <w:szCs w:val="28"/>
          <w:lang w:val="vi-VN"/>
        </w:rPr>
        <w:t>Trường trung học đạt mức mức 4 khi đảm bảo Tiêu chuẩn đánh giá trường trung học mức 3 và các quy định sau:</w:t>
      </w:r>
    </w:p>
    <w:p w14:paraId="76CEBCF3"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 xml:space="preserve">+ Kế hoạch giáo dục của nhà trường có những nội dung được tham khảo chương trình giáo dục tiên tiến của </w:t>
      </w:r>
      <w:r w:rsidRPr="007D038B">
        <w:rPr>
          <w:sz w:val="28"/>
          <w:szCs w:val="28"/>
          <w:lang w:val="vi-VN"/>
        </w:rPr>
        <w:t>các nước trong khu vực và thế giới</w:t>
      </w:r>
      <w:r w:rsidRPr="00281F0D" w:rsidDel="003176A8">
        <w:rPr>
          <w:spacing w:val="-4"/>
          <w:sz w:val="28"/>
          <w:szCs w:val="28"/>
          <w:lang w:val="vi-VN"/>
        </w:rPr>
        <w:t xml:space="preserve"> </w:t>
      </w:r>
      <w:r w:rsidRPr="00281F0D">
        <w:rPr>
          <w:spacing w:val="-4"/>
          <w:sz w:val="28"/>
          <w:szCs w:val="28"/>
          <w:lang w:val="vi-VN"/>
        </w:rPr>
        <w:t>theo quy định, phù hợp và góp phần nâng cao chất lượng giáo dục.</w:t>
      </w:r>
    </w:p>
    <w:p w14:paraId="7433B281" w14:textId="77777777" w:rsidR="00EA07FE" w:rsidRPr="00281F0D" w:rsidRDefault="00EA07FE" w:rsidP="00EA07FE">
      <w:pPr>
        <w:spacing w:before="120" w:after="120"/>
        <w:ind w:firstLine="720"/>
        <w:jc w:val="both"/>
        <w:rPr>
          <w:sz w:val="28"/>
          <w:szCs w:val="28"/>
          <w:lang w:val="vi-VN"/>
        </w:rPr>
      </w:pPr>
      <w:r w:rsidRPr="00281F0D">
        <w:rPr>
          <w:spacing w:val="-4"/>
          <w:sz w:val="28"/>
          <w:szCs w:val="28"/>
          <w:lang w:val="vi-VN"/>
        </w:rPr>
        <w:t>+</w:t>
      </w:r>
      <w:r w:rsidRPr="00281F0D">
        <w:rPr>
          <w:sz w:val="28"/>
          <w:szCs w:val="28"/>
          <w:lang w:val="vi-VN"/>
        </w:rPr>
        <w:t xml:space="preserve"> </w:t>
      </w:r>
      <w:r w:rsidRPr="007D038B">
        <w:rPr>
          <w:rFonts w:eastAsia="Calibri"/>
          <w:sz w:val="28"/>
          <w:szCs w:val="28"/>
          <w:lang w:val="vi-VN"/>
        </w:rPr>
        <w:t xml:space="preserve">Đảm bảo 100% </w:t>
      </w:r>
      <w:r w:rsidRPr="00281F0D">
        <w:rPr>
          <w:rFonts w:eastAsia="Calibri"/>
          <w:sz w:val="28"/>
          <w:szCs w:val="28"/>
          <w:lang w:val="vi-VN"/>
        </w:rPr>
        <w:t xml:space="preserve">cho </w:t>
      </w:r>
      <w:r w:rsidRPr="007D038B">
        <w:rPr>
          <w:rFonts w:eastAsia="Calibri"/>
          <w:sz w:val="28"/>
          <w:szCs w:val="28"/>
          <w:lang w:val="vi-VN"/>
        </w:rPr>
        <w:t>học sinh có hoàn cảnh khó khăn,</w:t>
      </w:r>
      <w:r w:rsidRPr="00281F0D">
        <w:rPr>
          <w:rFonts w:eastAsia="Calibri"/>
          <w:sz w:val="28"/>
          <w:szCs w:val="28"/>
          <w:lang w:val="vi-VN"/>
        </w:rPr>
        <w:t xml:space="preserve"> </w:t>
      </w:r>
      <w:r w:rsidRPr="007D038B">
        <w:rPr>
          <w:rFonts w:eastAsia="Calibri"/>
          <w:sz w:val="28"/>
          <w:szCs w:val="28"/>
          <w:lang w:val="vi-VN"/>
        </w:rPr>
        <w:t>học sinh có năng khiếu hoàn thành</w:t>
      </w:r>
      <w:r w:rsidRPr="00281F0D">
        <w:rPr>
          <w:rFonts w:eastAsia="Calibri"/>
          <w:sz w:val="28"/>
          <w:szCs w:val="28"/>
          <w:lang w:val="vi-VN"/>
        </w:rPr>
        <w:t xml:space="preserve"> mục tiêu giáo dục </w:t>
      </w:r>
      <w:r w:rsidRPr="00281F0D">
        <w:rPr>
          <w:sz w:val="28"/>
          <w:szCs w:val="28"/>
          <w:lang w:val="vi-VN"/>
        </w:rPr>
        <w:t>dành cho từng cá nhân với sự tham gia của nhà trường, các tổ chức, cá nhân liên quan.</w:t>
      </w:r>
    </w:p>
    <w:p w14:paraId="7E54055B"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w:t>
      </w:r>
      <w:r w:rsidRPr="00281F0D">
        <w:rPr>
          <w:sz w:val="28"/>
          <w:szCs w:val="28"/>
          <w:lang w:val="vi-VN"/>
        </w:rPr>
        <w:t xml:space="preserve"> Nhà trường tại địa bàn vùng khó khăn có học sinh tham gia nghiên cứu khoa học, công nghệ và vận dụng kiến thức của các môn học vào giải quyết những vấn đề thực tiễn. Nhà trường các vùng còn lại có học sinh tham gia nghiên cứu khoa học, công nghệ và vận dụng kiến thức của các môn học vào giải quyết những vấn đề thực tiễn được cấp thẩm quyền ghi nhận.</w:t>
      </w:r>
    </w:p>
    <w:p w14:paraId="785E760E"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lastRenderedPageBreak/>
        <w:t>+</w:t>
      </w:r>
      <w:r w:rsidRPr="00281F0D">
        <w:rPr>
          <w:spacing w:val="4"/>
          <w:sz w:val="28"/>
          <w:szCs w:val="28"/>
          <w:lang w:val="vi-VN"/>
        </w:rPr>
        <w:t xml:space="preserve"> Thư viện có hệ thống hạ tầng công nghệ thông tin hiện đại phù hợp với tiêu chuẩn trong khu vực và quốc tế. Thư viện có kết nối Internet băng thông rộng, có mạng không dây, đáp ứng yêu cầu các hoạt động của nhà trường; có nguồn tài liệu truyền thống và tài liệu số phong phú đáp ứng yêu cầu các hoạt động nhà trường.</w:t>
      </w:r>
    </w:p>
    <w:p w14:paraId="5AE3FCFB" w14:textId="77777777" w:rsidR="00EA07FE" w:rsidRPr="00281F0D" w:rsidRDefault="00EA07FE" w:rsidP="00EA07FE">
      <w:pPr>
        <w:spacing w:before="120" w:after="120"/>
        <w:ind w:firstLine="720"/>
        <w:jc w:val="both"/>
        <w:rPr>
          <w:sz w:val="28"/>
          <w:szCs w:val="28"/>
          <w:lang w:val="vi-VN"/>
        </w:rPr>
      </w:pPr>
      <w:r w:rsidRPr="00281F0D">
        <w:rPr>
          <w:spacing w:val="-4"/>
          <w:sz w:val="28"/>
          <w:szCs w:val="28"/>
          <w:lang w:val="vi-VN"/>
        </w:rPr>
        <w:t>+</w:t>
      </w:r>
      <w:r w:rsidRPr="00281F0D">
        <w:rPr>
          <w:sz w:val="28"/>
          <w:szCs w:val="28"/>
          <w:lang w:val="vi-VN"/>
        </w:rPr>
        <w:t xml:space="preserve"> Trong 05 năm liên tiếp tính đến thời điểm đánh giá, nhà trường hoàn thành tất cả các mục tiêu theo phương hướng, chiến lược phát triển nhà trường.</w:t>
      </w:r>
    </w:p>
    <w:p w14:paraId="776D19CC"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w:t>
      </w:r>
      <w:r w:rsidRPr="00281F0D">
        <w:rPr>
          <w:spacing w:val="4"/>
          <w:sz w:val="28"/>
          <w:szCs w:val="28"/>
          <w:lang w:val="vi-VN"/>
        </w:rPr>
        <w:t xml:space="preserve"> Trong 05 năm liên tiếp tính đến thời điểm đánh giá, nhà trường có ít nhất 02 năm có kết quả giáo dục, các hoạt động khác của nhà trường vượt trội so với các trường có điều kiện kinh tế - xã hội tương đồng, được các cấp thẩm quyền và công đồng ghi nhận.</w:t>
      </w:r>
    </w:p>
    <w:p w14:paraId="68BF197E" w14:textId="77777777" w:rsidR="00EA07FE" w:rsidRPr="00281F0D" w:rsidRDefault="00EA07FE" w:rsidP="00EA07FE">
      <w:pPr>
        <w:spacing w:after="60"/>
        <w:ind w:firstLine="709"/>
        <w:jc w:val="both"/>
        <w:rPr>
          <w:b/>
          <w:bCs/>
          <w:sz w:val="28"/>
          <w:szCs w:val="28"/>
          <w:lang w:val="vi-VN"/>
        </w:rPr>
      </w:pPr>
      <w:r w:rsidRPr="00281F0D">
        <w:rPr>
          <w:b/>
          <w:bCs/>
          <w:sz w:val="28"/>
          <w:szCs w:val="28"/>
          <w:lang w:val="vi-VN"/>
        </w:rPr>
        <w:t xml:space="preserve">i. Căn cứ pháp lý của thủ tục hành chính: </w:t>
      </w:r>
    </w:p>
    <w:p w14:paraId="0641F81A" w14:textId="77777777" w:rsidR="00EA07FE" w:rsidRPr="00281F0D" w:rsidRDefault="00EA07FE" w:rsidP="00EA07FE">
      <w:pPr>
        <w:spacing w:after="60"/>
        <w:ind w:firstLine="709"/>
        <w:jc w:val="both"/>
        <w:rPr>
          <w:sz w:val="28"/>
          <w:szCs w:val="28"/>
          <w:lang w:val="vi-VN"/>
        </w:rPr>
      </w:pPr>
      <w:r w:rsidRPr="00281F0D">
        <w:rPr>
          <w:sz w:val="28"/>
          <w:szCs w:val="28"/>
          <w:lang w:val="vi-VN"/>
        </w:rPr>
        <w:t>Thông tư số 18/2018/TT-BGDĐT ngày 22 tháng 8 năm 2018 của Bộ trưởng Bộ Giáo dục và Đào tạo ban hành Quy định về kiểm định chất lượng giáo dục và công nhận đạt chuẩn quốc gia đối với trường trung học cơ sở, trường trung học phổ thông và trường phổ thông có nhiều cấp học.</w:t>
      </w:r>
    </w:p>
    <w:p w14:paraId="2BD7C48E"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sidRPr="007D038B">
        <w:rPr>
          <w:rFonts w:ascii="Times New Roman" w:hAnsi="Times New Roman"/>
          <w:b/>
          <w:sz w:val="28"/>
          <w:szCs w:val="28"/>
          <w:lang w:val="nl-NL"/>
        </w:rPr>
        <w:t>j.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EA07FE" w:rsidRPr="007D038B" w14:paraId="2FB71E33"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F9C3D87"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77F11185"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763A2555"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357187BB"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F0E48CC"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020B6B6B"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0B2488EB"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13A556D3"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490090A5"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35B9D6C8"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230BF136"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F70D8F0"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w:t>
            </w:r>
            <w:r w:rsidRPr="00281F0D">
              <w:rPr>
                <w:rFonts w:ascii="Times New Roman" w:hAnsi="Times New Roman"/>
                <w:b/>
                <w:bCs/>
                <w:sz w:val="28"/>
                <w:szCs w:val="28"/>
                <w:lang w:val="nl-NL"/>
              </w:rPr>
              <w:t xml:space="preserve"> </w:t>
            </w:r>
            <w:r w:rsidRPr="00281F0D">
              <w:rPr>
                <w:rStyle w:val="fontstyle01"/>
                <w:b w:val="0"/>
                <w:lang w:val="nl-NL"/>
              </w:rPr>
              <w:t>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073F5E63"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25149E5C" w14:textId="77777777" w:rsidR="00EA07FE" w:rsidRPr="007D038B" w:rsidRDefault="00EA07FE" w:rsidP="0088110F">
            <w:pPr>
              <w:spacing w:before="40" w:after="40"/>
              <w:rPr>
                <w:sz w:val="26"/>
                <w:szCs w:val="26"/>
                <w:lang w:val="nl-NL"/>
              </w:rPr>
            </w:pPr>
          </w:p>
        </w:tc>
      </w:tr>
    </w:tbl>
    <w:p w14:paraId="36EC3FB5" w14:textId="76D7D166" w:rsidR="00EA07FE" w:rsidRPr="007D038B" w:rsidRDefault="00B32988" w:rsidP="00EA07FE">
      <w:pPr>
        <w:shd w:val="clear" w:color="auto" w:fill="FFFFFF"/>
        <w:spacing w:before="120" w:after="120" w:line="212" w:lineRule="atLeast"/>
        <w:ind w:firstLine="720"/>
        <w:jc w:val="both"/>
        <w:rPr>
          <w:b/>
          <w:bCs/>
          <w:i/>
          <w:sz w:val="28"/>
          <w:szCs w:val="28"/>
          <w:lang w:val="hr-HR"/>
        </w:rPr>
      </w:pPr>
      <w:r w:rsidRPr="00281F0D">
        <w:rPr>
          <w:b/>
          <w:bCs/>
          <w:sz w:val="28"/>
          <w:szCs w:val="28"/>
          <w:lang w:val="nl-NL"/>
        </w:rPr>
        <w:lastRenderedPageBreak/>
        <w:t>22</w:t>
      </w:r>
      <w:r w:rsidR="00EA07FE" w:rsidRPr="00281F0D">
        <w:rPr>
          <w:b/>
          <w:bCs/>
          <w:sz w:val="28"/>
          <w:szCs w:val="28"/>
          <w:lang w:val="nl-NL"/>
        </w:rPr>
        <w:t>. Tên thủ tục hành chính: Thành lập trường trung học phổ thông công lập hoặc cho phép thành lập trường trung học phổ thông tư thục</w:t>
      </w:r>
    </w:p>
    <w:p w14:paraId="2054DD45"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hr-HR"/>
        </w:rPr>
        <w:t xml:space="preserve"> </w:t>
      </w:r>
      <w:r w:rsidRPr="007D038B">
        <w:rPr>
          <w:b/>
          <w:bCs/>
          <w:sz w:val="28"/>
          <w:szCs w:val="28"/>
          <w:lang w:val="vi-VN"/>
        </w:rPr>
        <w:t>tự</w:t>
      </w:r>
      <w:r w:rsidRPr="00281F0D">
        <w:rPr>
          <w:b/>
          <w:bCs/>
          <w:sz w:val="28"/>
          <w:szCs w:val="28"/>
          <w:lang w:val="hr-HR"/>
        </w:rPr>
        <w:t xml:space="preserve">, cách thức, thời gian </w:t>
      </w:r>
      <w:r w:rsidRPr="007D038B">
        <w:rPr>
          <w:b/>
          <w:bCs/>
          <w:sz w:val="28"/>
          <w:szCs w:val="28"/>
          <w:lang w:val="vi-VN"/>
        </w:rPr>
        <w:t>giải quyết</w:t>
      </w:r>
      <w:r w:rsidRPr="00281F0D">
        <w:rPr>
          <w:b/>
          <w:sz w:val="28"/>
          <w:szCs w:val="28"/>
          <w:lang w:val="hr-HR"/>
        </w:rPr>
        <w:t xml:space="preserve"> thủ tục hành chính: </w:t>
      </w:r>
    </w:p>
    <w:tbl>
      <w:tblPr>
        <w:tblStyle w:val="TableGrid"/>
        <w:tblW w:w="15021" w:type="dxa"/>
        <w:tblLook w:val="04A0" w:firstRow="1" w:lastRow="0" w:firstColumn="1" w:lastColumn="0" w:noHBand="0" w:noVBand="1"/>
      </w:tblPr>
      <w:tblGrid>
        <w:gridCol w:w="851"/>
        <w:gridCol w:w="2376"/>
        <w:gridCol w:w="7513"/>
        <w:gridCol w:w="3118"/>
        <w:gridCol w:w="1163"/>
      </w:tblGrid>
      <w:tr w:rsidR="00EA07FE" w:rsidRPr="00826B04" w14:paraId="5CA374E2" w14:textId="77777777" w:rsidTr="00BE5B63">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72B963B9" w14:textId="77777777" w:rsidR="00EA07FE" w:rsidRPr="00826B04" w:rsidRDefault="00EA07FE" w:rsidP="0088110F">
            <w:pPr>
              <w:pStyle w:val="NormalWeb"/>
              <w:spacing w:before="0" w:beforeAutospacing="0" w:after="0" w:afterAutospacing="0"/>
              <w:jc w:val="center"/>
              <w:rPr>
                <w:rFonts w:ascii="Times New Roman" w:hAnsi="Times New Roman"/>
                <w:b/>
                <w:sz w:val="26"/>
                <w:szCs w:val="26"/>
              </w:rPr>
            </w:pPr>
            <w:r w:rsidRPr="00826B04">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4D33B13C" w14:textId="77777777" w:rsidR="00EA07FE" w:rsidRPr="00826B04" w:rsidRDefault="00EA07FE" w:rsidP="0088110F">
            <w:pPr>
              <w:pStyle w:val="NormalWeb"/>
              <w:spacing w:before="0" w:beforeAutospacing="0" w:after="0" w:afterAutospacing="0"/>
              <w:jc w:val="center"/>
              <w:rPr>
                <w:rFonts w:ascii="Times New Roman" w:hAnsi="Times New Roman"/>
                <w:b/>
                <w:sz w:val="26"/>
                <w:szCs w:val="26"/>
              </w:rPr>
            </w:pPr>
            <w:r w:rsidRPr="00826B04">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53231C8B" w14:textId="77777777" w:rsidR="00EA07FE" w:rsidRPr="00826B04" w:rsidRDefault="00EA07FE" w:rsidP="0088110F">
            <w:pPr>
              <w:pStyle w:val="NormalWeb"/>
              <w:spacing w:before="0" w:beforeAutospacing="0" w:after="0" w:afterAutospacing="0"/>
              <w:jc w:val="center"/>
              <w:rPr>
                <w:rFonts w:ascii="Times New Roman" w:hAnsi="Times New Roman"/>
                <w:b/>
                <w:sz w:val="26"/>
                <w:szCs w:val="26"/>
              </w:rPr>
            </w:pPr>
            <w:r w:rsidRPr="00826B04">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050AE0DC" w14:textId="77777777" w:rsidR="00EA07FE" w:rsidRPr="00826B04" w:rsidRDefault="00EA07FE" w:rsidP="0088110F">
            <w:pPr>
              <w:pStyle w:val="NormalWeb"/>
              <w:spacing w:before="0" w:beforeAutospacing="0" w:after="0" w:afterAutospacing="0"/>
              <w:jc w:val="center"/>
              <w:rPr>
                <w:rFonts w:ascii="Times New Roman" w:hAnsi="Times New Roman"/>
                <w:b/>
                <w:sz w:val="26"/>
                <w:szCs w:val="26"/>
              </w:rPr>
            </w:pPr>
            <w:r w:rsidRPr="00826B04">
              <w:rPr>
                <w:rFonts w:ascii="Times New Roman" w:hAnsi="Times New Roman"/>
                <w:b/>
                <w:sz w:val="26"/>
                <w:szCs w:val="26"/>
              </w:rPr>
              <w:t>Thời gian giải quyết</w:t>
            </w:r>
          </w:p>
        </w:tc>
        <w:tc>
          <w:tcPr>
            <w:tcW w:w="1163" w:type="dxa"/>
            <w:tcBorders>
              <w:top w:val="single" w:sz="4" w:space="0" w:color="auto"/>
              <w:left w:val="single" w:sz="4" w:space="0" w:color="auto"/>
              <w:bottom w:val="single" w:sz="4" w:space="0" w:color="auto"/>
              <w:right w:val="single" w:sz="4" w:space="0" w:color="auto"/>
            </w:tcBorders>
            <w:vAlign w:val="center"/>
          </w:tcPr>
          <w:p w14:paraId="0D60FBAB" w14:textId="77777777" w:rsidR="00EA07FE" w:rsidRPr="00826B04" w:rsidRDefault="00EA07FE" w:rsidP="0088110F">
            <w:pPr>
              <w:pStyle w:val="NormalWeb"/>
              <w:spacing w:before="0" w:beforeAutospacing="0" w:after="0" w:afterAutospacing="0"/>
              <w:jc w:val="center"/>
              <w:rPr>
                <w:rFonts w:ascii="Times New Roman" w:hAnsi="Times New Roman"/>
                <w:b/>
                <w:sz w:val="26"/>
                <w:szCs w:val="26"/>
              </w:rPr>
            </w:pPr>
            <w:r w:rsidRPr="00826B04">
              <w:rPr>
                <w:rFonts w:ascii="Times New Roman" w:hAnsi="Times New Roman"/>
                <w:b/>
                <w:sz w:val="26"/>
                <w:szCs w:val="26"/>
              </w:rPr>
              <w:t>Ghi chú</w:t>
            </w:r>
          </w:p>
        </w:tc>
      </w:tr>
      <w:tr w:rsidR="00EA07FE" w:rsidRPr="00826B04" w14:paraId="0DF27E08" w14:textId="77777777" w:rsidTr="00BE5B63">
        <w:trPr>
          <w:trHeight w:val="1211"/>
        </w:trPr>
        <w:tc>
          <w:tcPr>
            <w:tcW w:w="851" w:type="dxa"/>
            <w:vMerge w:val="restart"/>
            <w:tcBorders>
              <w:top w:val="single" w:sz="4" w:space="0" w:color="auto"/>
            </w:tcBorders>
            <w:vAlign w:val="center"/>
          </w:tcPr>
          <w:p w14:paraId="05C7F0ED" w14:textId="77777777" w:rsidR="00EA07FE" w:rsidRPr="00826B04"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26B04">
              <w:rPr>
                <w:rFonts w:ascii="Times New Roman" w:hAnsi="Times New Roman"/>
                <w:b/>
                <w:sz w:val="26"/>
                <w:szCs w:val="26"/>
              </w:rPr>
              <w:t>Bước 1</w:t>
            </w:r>
          </w:p>
        </w:tc>
        <w:tc>
          <w:tcPr>
            <w:tcW w:w="2376" w:type="dxa"/>
            <w:vMerge w:val="restart"/>
            <w:tcBorders>
              <w:top w:val="single" w:sz="4" w:space="0" w:color="auto"/>
            </w:tcBorders>
            <w:vAlign w:val="center"/>
          </w:tcPr>
          <w:p w14:paraId="62725A02" w14:textId="77777777" w:rsidR="00EA07FE" w:rsidRPr="00826B04"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826B04">
              <w:rPr>
                <w:rFonts w:ascii="Times New Roman" w:hAnsi="Times New Roman"/>
                <w:b/>
                <w:sz w:val="26"/>
                <w:szCs w:val="26"/>
              </w:rPr>
              <w:t xml:space="preserve">Nộp hồ sơ thủ tục hành chính: </w:t>
            </w:r>
            <w:r w:rsidRPr="00826B04">
              <w:rPr>
                <w:rFonts w:ascii="Times New Roman" w:hAnsi="Times New Roman"/>
                <w:i/>
                <w:sz w:val="26"/>
                <w:szCs w:val="26"/>
              </w:rPr>
              <w:t xml:space="preserve">Tổ chức, cá nhân chuẩn bị hồ sơ đầy đủ theo quy định và </w:t>
            </w:r>
            <w:r w:rsidRPr="00826B04">
              <w:rPr>
                <w:rFonts w:ascii="Times New Roman" w:hAnsi="Times New Roman"/>
                <w:i/>
                <w:sz w:val="26"/>
                <w:szCs w:val="26"/>
                <w:lang w:val="vi-VN"/>
              </w:rPr>
              <w:t xml:space="preserve">nộp hồ sơ </w:t>
            </w:r>
            <w:r w:rsidRPr="00826B04">
              <w:rPr>
                <w:rFonts w:ascii="Times New Roman" w:hAnsi="Times New Roman"/>
                <w:i/>
                <w:sz w:val="26"/>
                <w:szCs w:val="26"/>
              </w:rPr>
              <w:t>qua các cách thức sau:</w:t>
            </w:r>
          </w:p>
        </w:tc>
        <w:tc>
          <w:tcPr>
            <w:tcW w:w="7513" w:type="dxa"/>
            <w:tcBorders>
              <w:top w:val="single" w:sz="4" w:space="0" w:color="auto"/>
            </w:tcBorders>
            <w:vAlign w:val="center"/>
          </w:tcPr>
          <w:p w14:paraId="57F3FB7B" w14:textId="77777777" w:rsidR="00EA07FE" w:rsidRPr="00826B04"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826B04">
              <w:rPr>
                <w:rFonts w:ascii="Times New Roman" w:hAnsi="Times New Roman"/>
                <w:sz w:val="26"/>
                <w:szCs w:val="26"/>
              </w:rPr>
              <w:t xml:space="preserve">   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826B04">
              <w:rPr>
                <w:rFonts w:ascii="Times New Roman" w:hAnsi="Times New Roman"/>
                <w:sz w:val="26"/>
                <w:szCs w:val="26"/>
              </w:rPr>
              <w:t>).</w:t>
            </w:r>
          </w:p>
          <w:p w14:paraId="289D959E"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826B04">
              <w:rPr>
                <w:rFonts w:ascii="Times New Roman" w:hAnsi="Times New Roman"/>
                <w:sz w:val="26"/>
                <w:szCs w:val="26"/>
              </w:rPr>
              <w:t xml:space="preserve">   2. Hoặc thông qua bưu điện.</w:t>
            </w:r>
          </w:p>
          <w:p w14:paraId="46038815" w14:textId="691EC6EC" w:rsidR="00627FD8" w:rsidRPr="00826B04" w:rsidRDefault="00627FD8" w:rsidP="00627FD8">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82" w:history="1">
              <w:r w:rsidRPr="004605B5">
                <w:rPr>
                  <w:rStyle w:val="Hyperlink"/>
                  <w:rFonts w:ascii="Times New Roman" w:hAnsi="Times New Roman"/>
                  <w:sz w:val="26"/>
                  <w:szCs w:val="26"/>
                </w:rPr>
                <w:t>http://dichvucong.dongthap.gov.vn</w:t>
              </w:r>
            </w:hyperlink>
          </w:p>
        </w:tc>
        <w:tc>
          <w:tcPr>
            <w:tcW w:w="3118" w:type="dxa"/>
            <w:tcBorders>
              <w:top w:val="single" w:sz="4" w:space="0" w:color="auto"/>
            </w:tcBorders>
            <w:vAlign w:val="center"/>
          </w:tcPr>
          <w:p w14:paraId="108864C6" w14:textId="77777777" w:rsidR="00EA07FE" w:rsidRPr="00826B04"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26B04">
              <w:rPr>
                <w:rFonts w:ascii="Times New Roman" w:hAnsi="Times New Roman"/>
                <w:sz w:val="26"/>
                <w:szCs w:val="26"/>
                <w:lang w:val="vi-VN"/>
              </w:rPr>
              <w:t>Sáng: từ 07 giờ đến 11 giờ 30 phút; chiều: từ 13 giờ 30 đến 17 giờ của các ngày làm việc.</w:t>
            </w:r>
          </w:p>
        </w:tc>
        <w:tc>
          <w:tcPr>
            <w:tcW w:w="1163" w:type="dxa"/>
            <w:tcBorders>
              <w:top w:val="single" w:sz="4" w:space="0" w:color="auto"/>
            </w:tcBorders>
            <w:vAlign w:val="center"/>
          </w:tcPr>
          <w:p w14:paraId="5B8EBCEC" w14:textId="77777777" w:rsidR="00EA07FE" w:rsidRPr="00826B04" w:rsidRDefault="00EA07FE" w:rsidP="0088110F">
            <w:pPr>
              <w:jc w:val="center"/>
              <w:rPr>
                <w:i/>
                <w:sz w:val="26"/>
                <w:szCs w:val="26"/>
                <w:lang w:val="vi-VN"/>
              </w:rPr>
            </w:pPr>
          </w:p>
        </w:tc>
      </w:tr>
      <w:tr w:rsidR="00EA07FE" w:rsidRPr="00826B04" w14:paraId="5B5879D2" w14:textId="77777777" w:rsidTr="00BE5B63">
        <w:trPr>
          <w:trHeight w:val="359"/>
        </w:trPr>
        <w:tc>
          <w:tcPr>
            <w:tcW w:w="851" w:type="dxa"/>
            <w:vMerge/>
          </w:tcPr>
          <w:p w14:paraId="2AD9B9A5" w14:textId="77777777" w:rsidR="00EA07FE" w:rsidRPr="00826B04"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DB3C661" w14:textId="77777777" w:rsidR="00EA07FE" w:rsidRPr="00826B04"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74CE7677" w14:textId="77777777" w:rsidR="00EA07FE" w:rsidRPr="00826B04"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826B04">
              <w:rPr>
                <w:rFonts w:ascii="Times New Roman" w:hAnsi="Times New Roman"/>
                <w:sz w:val="26"/>
                <w:szCs w:val="26"/>
              </w:rPr>
              <w:t xml:space="preserve">   3. </w:t>
            </w:r>
            <w:r w:rsidRPr="00826B04">
              <w:rPr>
                <w:rFonts w:ascii="Times New Roman" w:hAnsi="Times New Roman"/>
                <w:sz w:val="26"/>
                <w:szCs w:val="26"/>
                <w:lang w:val="vi-VN"/>
              </w:rPr>
              <w:t xml:space="preserve">Sở </w:t>
            </w:r>
            <w:r w:rsidRPr="00826B04">
              <w:rPr>
                <w:rFonts w:ascii="Times New Roman" w:hAnsi="Times New Roman"/>
                <w:sz w:val="26"/>
                <w:szCs w:val="26"/>
              </w:rPr>
              <w:t xml:space="preserve">GDĐT </w:t>
            </w:r>
            <w:r w:rsidRPr="00826B04">
              <w:rPr>
                <w:rFonts w:ascii="Times New Roman" w:hAnsi="Times New Roman"/>
                <w:sz w:val="26"/>
                <w:szCs w:val="26"/>
                <w:lang w:val="vi-VN"/>
              </w:rPr>
              <w:t>tiếp nhận</w:t>
            </w:r>
            <w:r w:rsidRPr="00826B04">
              <w:rPr>
                <w:rFonts w:ascii="Times New Roman" w:hAnsi="Times New Roman"/>
                <w:sz w:val="26"/>
                <w:szCs w:val="26"/>
              </w:rPr>
              <w:t>, kiểm tra hồ sơ thành lập trường trung học phổ thông công lập hoặc cho phép thành lập trường trung học phổ thông tư thục trên địa bàn thuộc phạm vi quản lý và thông tin cho trường trung học phổ thông, tổ chức, cá nhân biết hồ sơ được chấp nhận hoặc yêu cầu tiếp tục hoàn thiện.</w:t>
            </w:r>
          </w:p>
        </w:tc>
        <w:tc>
          <w:tcPr>
            <w:tcW w:w="3118" w:type="dxa"/>
            <w:vAlign w:val="center"/>
          </w:tcPr>
          <w:p w14:paraId="2FA39D8E" w14:textId="77777777" w:rsidR="00EA07FE" w:rsidRPr="00826B04"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163" w:type="dxa"/>
          </w:tcPr>
          <w:p w14:paraId="32E020D6" w14:textId="77777777" w:rsidR="00EA07FE" w:rsidRPr="00826B04"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826B04" w14:paraId="32931020" w14:textId="77777777" w:rsidTr="00BE5B63">
        <w:trPr>
          <w:trHeight w:val="600"/>
        </w:trPr>
        <w:tc>
          <w:tcPr>
            <w:tcW w:w="851" w:type="dxa"/>
            <w:vMerge w:val="restart"/>
            <w:vAlign w:val="center"/>
          </w:tcPr>
          <w:p w14:paraId="6C466373" w14:textId="77777777" w:rsidR="00EA07FE" w:rsidRPr="00826B04"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26B04">
              <w:rPr>
                <w:rFonts w:ascii="Times New Roman" w:hAnsi="Times New Roman"/>
                <w:b/>
                <w:sz w:val="26"/>
                <w:szCs w:val="26"/>
              </w:rPr>
              <w:t>Bước 2</w:t>
            </w:r>
          </w:p>
        </w:tc>
        <w:tc>
          <w:tcPr>
            <w:tcW w:w="2376" w:type="dxa"/>
            <w:vMerge w:val="restart"/>
            <w:vAlign w:val="center"/>
          </w:tcPr>
          <w:p w14:paraId="63621DC6" w14:textId="77777777" w:rsidR="00EA07FE" w:rsidRPr="00826B04" w:rsidRDefault="00EA07FE" w:rsidP="0088110F">
            <w:pPr>
              <w:spacing w:before="120" w:after="120"/>
              <w:jc w:val="both"/>
              <w:rPr>
                <w:sz w:val="26"/>
                <w:szCs w:val="26"/>
              </w:rPr>
            </w:pPr>
            <w:r w:rsidRPr="00826B04">
              <w:rPr>
                <w:b/>
                <w:sz w:val="26"/>
                <w:szCs w:val="26"/>
              </w:rPr>
              <w:t>Tiếp nhận và chuyển hồ sơ thủ tục hành chính</w:t>
            </w:r>
          </w:p>
        </w:tc>
        <w:tc>
          <w:tcPr>
            <w:tcW w:w="7513" w:type="dxa"/>
            <w:vMerge w:val="restart"/>
          </w:tcPr>
          <w:p w14:paraId="461D1D74" w14:textId="77777777" w:rsidR="00EA07FE" w:rsidRPr="00826B04"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Pr>
                <w:rFonts w:ascii="Times New Roman" w:hAnsi="Times New Roman"/>
                <w:sz w:val="26"/>
                <w:szCs w:val="26"/>
              </w:rPr>
              <w:t xml:space="preserve">1. </w:t>
            </w:r>
            <w:r w:rsidRPr="00826B04">
              <w:rPr>
                <w:rFonts w:ascii="Times New Roman" w:hAnsi="Times New Roman"/>
                <w:sz w:val="26"/>
                <w:szCs w:val="26"/>
              </w:rPr>
              <w:t xml:space="preserve">Đối với hồ sơ được nộp </w:t>
            </w:r>
            <w:r w:rsidRPr="00826B04">
              <w:rPr>
                <w:rFonts w:ascii="Times New Roman" w:hAnsi="Times New Roman"/>
                <w:sz w:val="26"/>
                <w:szCs w:val="26"/>
                <w:lang w:val="vi-VN"/>
              </w:rPr>
              <w:t xml:space="preserve">trực tiếp qua </w:t>
            </w:r>
            <w:r w:rsidRPr="00826B04">
              <w:rPr>
                <w:rFonts w:ascii="Times New Roman" w:hAnsi="Times New Roman"/>
                <w:sz w:val="26"/>
                <w:szCs w:val="26"/>
              </w:rPr>
              <w:t xml:space="preserve">Bộ phận </w:t>
            </w:r>
            <w:r w:rsidRPr="00826B04">
              <w:rPr>
                <w:rFonts w:ascii="Times New Roman" w:hAnsi="Times New Roman"/>
                <w:sz w:val="26"/>
                <w:szCs w:val="26"/>
                <w:lang w:val="vi-VN"/>
              </w:rPr>
              <w:t>tiếp nhận và trả kết quả</w:t>
            </w:r>
            <w:r>
              <w:rPr>
                <w:rFonts w:ascii="Times New Roman" w:hAnsi="Times New Roman"/>
                <w:sz w:val="26"/>
                <w:szCs w:val="26"/>
              </w:rPr>
              <w:t xml:space="preserve"> </w:t>
            </w:r>
            <w:r w:rsidRPr="00826B04">
              <w:rPr>
                <w:rFonts w:ascii="Times New Roman" w:hAnsi="Times New Roman"/>
                <w:sz w:val="26"/>
                <w:szCs w:val="26"/>
              </w:rPr>
              <w:t xml:space="preserve">hoặc thông </w:t>
            </w:r>
            <w:r w:rsidRPr="00826B04">
              <w:rPr>
                <w:rFonts w:ascii="Times New Roman" w:hAnsi="Times New Roman"/>
                <w:sz w:val="26"/>
                <w:szCs w:val="26"/>
                <w:lang w:val="vi-VN"/>
              </w:rPr>
              <w:t xml:space="preserve">qua dịch vụ bưu chính </w:t>
            </w:r>
            <w:r w:rsidRPr="00826B04">
              <w:rPr>
                <w:rFonts w:ascii="Times New Roman" w:hAnsi="Times New Roman"/>
                <w:sz w:val="26"/>
                <w:szCs w:val="26"/>
              </w:rPr>
              <w:t xml:space="preserve">công ích cán bộ, công chức, viên chức tiếp nhận hồ sơ tại Bộ phận </w:t>
            </w:r>
            <w:r w:rsidRPr="00826B04">
              <w:rPr>
                <w:rFonts w:ascii="Times New Roman" w:hAnsi="Times New Roman"/>
                <w:sz w:val="26"/>
                <w:szCs w:val="26"/>
                <w:lang w:val="vi-VN"/>
              </w:rPr>
              <w:t>tiếp nhận và trả kết quả</w:t>
            </w:r>
            <w:r w:rsidRPr="00826B04">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65FFD3E3" w14:textId="77777777" w:rsidR="00EA07FE" w:rsidRPr="00826B04"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826B04">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2270A91F" w14:textId="77777777" w:rsidR="00EA07FE" w:rsidRPr="00826B04"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826B04">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5714D530" w14:textId="77777777" w:rsidR="00EA07FE" w:rsidRDefault="00EA07FE" w:rsidP="0088110F">
            <w:pPr>
              <w:spacing w:before="120" w:after="120"/>
              <w:ind w:firstLine="205"/>
              <w:jc w:val="both"/>
              <w:rPr>
                <w:sz w:val="26"/>
                <w:szCs w:val="26"/>
              </w:rPr>
            </w:pPr>
            <w:r w:rsidRPr="00826B04">
              <w:rPr>
                <w:sz w:val="26"/>
                <w:szCs w:val="26"/>
              </w:rPr>
              <w:lastRenderedPageBreak/>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p w14:paraId="554384DA" w14:textId="77777777" w:rsidR="00EA07FE" w:rsidRDefault="00EA07FE" w:rsidP="0088110F">
            <w:pPr>
              <w:pStyle w:val="NormalWeb"/>
              <w:shd w:val="clear" w:color="auto" w:fill="FFFFFF"/>
              <w:spacing w:before="0" w:beforeAutospacing="0" w:after="120" w:afterAutospacing="0" w:line="234" w:lineRule="atLeast"/>
              <w:ind w:firstLine="34"/>
              <w:jc w:val="both"/>
              <w:rPr>
                <w:rFonts w:ascii="Times New Roman" w:hAnsi="Times New Roman"/>
                <w:sz w:val="26"/>
                <w:szCs w:val="26"/>
              </w:rPr>
            </w:pPr>
            <w:r>
              <w:rPr>
                <w:rFonts w:ascii="Times New Roman" w:hAnsi="Times New Roman"/>
                <w:sz w:val="26"/>
                <w:szCs w:val="26"/>
              </w:rPr>
              <w:t xml:space="preserve">   2. Đối với hồ sơ được nộp trực tuyến thông qua Cổng Dịch vụ công của tỉnh, cán bộ, công chức, viên chức tiếp nhận hồ sơ tại Bộ phận </w:t>
            </w:r>
            <w:r>
              <w:rPr>
                <w:rFonts w:ascii="Times New Roman" w:hAnsi="Times New Roman"/>
                <w:sz w:val="26"/>
                <w:szCs w:val="26"/>
                <w:lang w:val="vi-VN"/>
              </w:rPr>
              <w:t>tiếp nhận và trả kết quả</w:t>
            </w:r>
            <w:r>
              <w:rPr>
                <w:rFonts w:ascii="Times New Roman" w:hAnsi="Times New Roman"/>
                <w:sz w:val="26"/>
                <w:szCs w:val="26"/>
              </w:rPr>
              <w:t xml:space="preserve"> phải xem xét, kiểm tra tính chính xác, đầy đủ của hồ sơ. </w:t>
            </w:r>
          </w:p>
          <w:p w14:paraId="1A4C870C" w14:textId="77777777" w:rsidR="00EA07FE" w:rsidRDefault="00EA07FE" w:rsidP="0088110F">
            <w:pPr>
              <w:pStyle w:val="NormalWeb"/>
              <w:shd w:val="clear" w:color="auto" w:fill="FFFFFF"/>
              <w:spacing w:before="0" w:beforeAutospacing="0" w:after="120" w:afterAutospacing="0" w:line="234" w:lineRule="atLeast"/>
              <w:ind w:firstLine="34"/>
              <w:jc w:val="both"/>
              <w:rPr>
                <w:rFonts w:ascii="Times New Roman" w:hAnsi="Times New Roman"/>
                <w:sz w:val="26"/>
                <w:szCs w:val="26"/>
              </w:rPr>
            </w:pPr>
            <w:r>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04E5A7C3" w14:textId="77777777" w:rsidR="00EA07FE" w:rsidRPr="00826B04" w:rsidRDefault="00EA07FE" w:rsidP="0088110F">
            <w:pPr>
              <w:spacing w:before="120" w:after="120"/>
              <w:ind w:firstLine="205"/>
              <w:jc w:val="both"/>
              <w:rPr>
                <w:sz w:val="26"/>
                <w:szCs w:val="26"/>
              </w:rPr>
            </w:pPr>
            <w:r>
              <w:rPr>
                <w:sz w:val="26"/>
                <w:szCs w:val="26"/>
              </w:rPr>
              <w:t xml:space="preserve">b) Nếu hồ sơ của tổ chức, cá nhân đầy đủ, hợp lệ thì cán bộ, công chức, viên chức tại Bộ phận </w:t>
            </w:r>
            <w:r>
              <w:rPr>
                <w:sz w:val="26"/>
                <w:szCs w:val="26"/>
                <w:lang w:val="vi-VN"/>
              </w:rPr>
              <w:t>tiếp nhận và trả kết quả</w:t>
            </w:r>
            <w:r>
              <w:rPr>
                <w:sz w:val="26"/>
                <w:szCs w:val="26"/>
              </w:rPr>
              <w:t xml:space="preserve"> tiếp nhận và chuyển cho cơ quan có thẩm quyền để giải quyết theo quy trình.</w:t>
            </w:r>
          </w:p>
        </w:tc>
        <w:tc>
          <w:tcPr>
            <w:tcW w:w="3118" w:type="dxa"/>
            <w:vAlign w:val="center"/>
          </w:tcPr>
          <w:p w14:paraId="7961937E" w14:textId="77777777" w:rsidR="00EA07FE" w:rsidRPr="00826B04" w:rsidRDefault="00EA07FE" w:rsidP="0088110F">
            <w:pPr>
              <w:pStyle w:val="NormalWeb"/>
              <w:spacing w:before="0" w:beforeAutospacing="0" w:after="120" w:afterAutospacing="0" w:line="234" w:lineRule="atLeast"/>
              <w:jc w:val="both"/>
              <w:rPr>
                <w:rFonts w:ascii="Times New Roman" w:hAnsi="Times New Roman"/>
                <w:b/>
                <w:sz w:val="26"/>
                <w:szCs w:val="26"/>
              </w:rPr>
            </w:pPr>
            <w:r w:rsidRPr="00826B04">
              <w:rPr>
                <w:rFonts w:ascii="Times New Roman" w:hAnsi="Times New Roman"/>
                <w:sz w:val="26"/>
                <w:szCs w:val="26"/>
              </w:rPr>
              <w:lastRenderedPageBreak/>
              <w:t>C</w:t>
            </w:r>
            <w:r w:rsidRPr="00826B04">
              <w:rPr>
                <w:rStyle w:val="fontstyle21"/>
              </w:rPr>
              <w:t xml:space="preserve">huyển ngay hồ sơ tiếp nhận trực tiếp trong ngày làm việc </w:t>
            </w:r>
            <w:r w:rsidRPr="00826B04">
              <w:rPr>
                <w:rStyle w:val="fontstyle21"/>
                <w:i/>
              </w:rPr>
              <w:t>(k</w:t>
            </w:r>
            <w:r w:rsidRPr="00826B04">
              <w:rPr>
                <w:rFonts w:ascii="Times New Roman" w:hAnsi="Times New Roman"/>
                <w:i/>
                <w:sz w:val="26"/>
                <w:szCs w:val="26"/>
              </w:rPr>
              <w:t>hông để quá 3 giờ làm việc)</w:t>
            </w:r>
            <w:r w:rsidRPr="00826B04">
              <w:rPr>
                <w:rStyle w:val="fontstyle21"/>
              </w:rPr>
              <w:t xml:space="preserve"> hoặc chuyển vào đầu giờ ngày làm việc tiếp theo đối với trường hợp tiếp nhận sau 15 giờ hàng ngày.</w:t>
            </w:r>
          </w:p>
        </w:tc>
        <w:tc>
          <w:tcPr>
            <w:tcW w:w="1163" w:type="dxa"/>
            <w:vMerge w:val="restart"/>
            <w:vAlign w:val="center"/>
          </w:tcPr>
          <w:p w14:paraId="2F6436B2" w14:textId="77777777" w:rsidR="00EA07FE" w:rsidRPr="00826B04" w:rsidRDefault="00EA07FE" w:rsidP="0088110F">
            <w:pPr>
              <w:jc w:val="center"/>
              <w:rPr>
                <w:i/>
                <w:sz w:val="26"/>
                <w:szCs w:val="26"/>
                <w:lang w:val="vi-VN"/>
              </w:rPr>
            </w:pPr>
          </w:p>
        </w:tc>
      </w:tr>
      <w:tr w:rsidR="00EA07FE" w:rsidRPr="00826B04" w14:paraId="26D33EFC" w14:textId="77777777" w:rsidTr="00BE5B63">
        <w:trPr>
          <w:trHeight w:val="600"/>
        </w:trPr>
        <w:tc>
          <w:tcPr>
            <w:tcW w:w="851" w:type="dxa"/>
            <w:vMerge/>
          </w:tcPr>
          <w:p w14:paraId="4EDE5DB6" w14:textId="77777777" w:rsidR="00EA07FE" w:rsidRPr="00826B04"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3BDF0E6" w14:textId="77777777" w:rsidR="00EA07FE" w:rsidRPr="00826B04" w:rsidRDefault="00EA07FE" w:rsidP="0088110F">
            <w:pPr>
              <w:spacing w:before="120" w:after="120"/>
              <w:jc w:val="both"/>
              <w:rPr>
                <w:b/>
                <w:sz w:val="26"/>
                <w:szCs w:val="26"/>
              </w:rPr>
            </w:pPr>
          </w:p>
        </w:tc>
        <w:tc>
          <w:tcPr>
            <w:tcW w:w="7513" w:type="dxa"/>
            <w:vMerge/>
          </w:tcPr>
          <w:p w14:paraId="68CF82F7" w14:textId="77777777" w:rsidR="00EA07FE" w:rsidRPr="00826B04"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p>
        </w:tc>
        <w:tc>
          <w:tcPr>
            <w:tcW w:w="3118" w:type="dxa"/>
            <w:vAlign w:val="center"/>
          </w:tcPr>
          <w:p w14:paraId="7BE02EA5" w14:textId="77777777" w:rsidR="00EA07FE" w:rsidRPr="00826B04" w:rsidRDefault="00EA07FE" w:rsidP="0088110F">
            <w:pPr>
              <w:pStyle w:val="NormalWeb"/>
              <w:spacing w:before="0" w:beforeAutospacing="0" w:after="120" w:afterAutospacing="0" w:line="234" w:lineRule="atLeast"/>
              <w:jc w:val="center"/>
              <w:rPr>
                <w:rFonts w:ascii="Times New Roman" w:hAnsi="Times New Roman"/>
                <w:sz w:val="26"/>
                <w:szCs w:val="26"/>
              </w:rPr>
            </w:pPr>
            <w:r w:rsidRPr="00826B04">
              <w:rPr>
                <w:rFonts w:ascii="Times New Roman" w:hAnsi="Times New Roman"/>
                <w:sz w:val="26"/>
                <w:szCs w:val="26"/>
              </w:rPr>
              <w:t>Không quá 1/2 ngày kể từ ngày phát sinh hồ sơ trực tuyến</w:t>
            </w:r>
          </w:p>
        </w:tc>
        <w:tc>
          <w:tcPr>
            <w:tcW w:w="1163" w:type="dxa"/>
            <w:vMerge/>
          </w:tcPr>
          <w:p w14:paraId="626A65E0" w14:textId="77777777" w:rsidR="00EA07FE" w:rsidRPr="00826B04"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826B04" w14:paraId="0F8CC14A" w14:textId="77777777" w:rsidTr="00BE5B63">
        <w:tc>
          <w:tcPr>
            <w:tcW w:w="851" w:type="dxa"/>
            <w:vMerge w:val="restart"/>
            <w:vAlign w:val="center"/>
          </w:tcPr>
          <w:p w14:paraId="1123FFA6" w14:textId="77777777" w:rsidR="00EA07FE" w:rsidRPr="00826B04"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26B04">
              <w:rPr>
                <w:rFonts w:ascii="Times New Roman" w:hAnsi="Times New Roman"/>
                <w:b/>
                <w:sz w:val="26"/>
                <w:szCs w:val="26"/>
              </w:rPr>
              <w:t>Bước 3</w:t>
            </w:r>
          </w:p>
        </w:tc>
        <w:tc>
          <w:tcPr>
            <w:tcW w:w="2376" w:type="dxa"/>
            <w:vMerge w:val="restart"/>
            <w:vAlign w:val="center"/>
          </w:tcPr>
          <w:p w14:paraId="2D133C54" w14:textId="77777777" w:rsidR="00EA07FE" w:rsidRPr="00826B04" w:rsidRDefault="00EA07FE" w:rsidP="0088110F">
            <w:pPr>
              <w:pStyle w:val="NormalWeb"/>
              <w:spacing w:before="0" w:beforeAutospacing="0" w:after="120" w:afterAutospacing="0" w:line="234" w:lineRule="atLeast"/>
              <w:jc w:val="both"/>
              <w:rPr>
                <w:rFonts w:ascii="Times New Roman" w:hAnsi="Times New Roman"/>
                <w:b/>
                <w:sz w:val="26"/>
                <w:szCs w:val="26"/>
              </w:rPr>
            </w:pPr>
            <w:r w:rsidRPr="00826B04">
              <w:rPr>
                <w:rStyle w:val="fontstyle01"/>
              </w:rPr>
              <w:t>Giải quyết thủ tục hành chính</w:t>
            </w:r>
          </w:p>
        </w:tc>
        <w:tc>
          <w:tcPr>
            <w:tcW w:w="7513" w:type="dxa"/>
          </w:tcPr>
          <w:p w14:paraId="55FE1EC2" w14:textId="77777777" w:rsidR="00EA07FE" w:rsidRPr="00826B04" w:rsidRDefault="00EA07FE" w:rsidP="0088110F">
            <w:pPr>
              <w:spacing w:before="120" w:after="120"/>
              <w:jc w:val="both"/>
              <w:rPr>
                <w:sz w:val="26"/>
                <w:szCs w:val="26"/>
              </w:rPr>
            </w:pPr>
            <w:r w:rsidRPr="00826B04">
              <w:rPr>
                <w:rStyle w:val="fontstyle21"/>
              </w:rPr>
              <w:t xml:space="preserve">Sau khi nhận hồ sơ thủ tục hành chính từ </w:t>
            </w:r>
            <w:r w:rsidRPr="00826B04">
              <w:rPr>
                <w:sz w:val="26"/>
                <w:szCs w:val="26"/>
              </w:rPr>
              <w:t xml:space="preserve">Bộ phận </w:t>
            </w:r>
            <w:r w:rsidRPr="00826B04">
              <w:rPr>
                <w:sz w:val="26"/>
                <w:szCs w:val="26"/>
                <w:lang w:val="vi-VN"/>
              </w:rPr>
              <w:t>tiếp nhận và trả kết quả</w:t>
            </w:r>
            <w:r w:rsidRPr="00826B04">
              <w:rPr>
                <w:rStyle w:val="fontstyle21"/>
              </w:rPr>
              <w:t>công chức, viên chức xử lý xem xét, thẩm định hồ sơ, trình phê duyệt kết quả giải quyết thủ tục hành chính:</w:t>
            </w:r>
          </w:p>
        </w:tc>
        <w:tc>
          <w:tcPr>
            <w:tcW w:w="3118" w:type="dxa"/>
            <w:vAlign w:val="center"/>
          </w:tcPr>
          <w:p w14:paraId="10EED3D1" w14:textId="77777777" w:rsidR="00EA07FE" w:rsidRPr="00826B04"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26B04">
              <w:rPr>
                <w:rFonts w:ascii="Times New Roman" w:hAnsi="Times New Roman"/>
                <w:b/>
                <w:sz w:val="26"/>
                <w:szCs w:val="26"/>
              </w:rPr>
              <w:t>25 ngày</w:t>
            </w:r>
            <w:r w:rsidRPr="00826B04">
              <w:rPr>
                <w:rFonts w:ascii="Times New Roman" w:hAnsi="Times New Roman"/>
                <w:sz w:val="26"/>
                <w:szCs w:val="26"/>
              </w:rPr>
              <w:t>, trong đó:</w:t>
            </w:r>
          </w:p>
        </w:tc>
        <w:tc>
          <w:tcPr>
            <w:tcW w:w="1163" w:type="dxa"/>
            <w:vAlign w:val="center"/>
          </w:tcPr>
          <w:p w14:paraId="3540BC83" w14:textId="77777777" w:rsidR="00EA07FE" w:rsidRPr="00826B04"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826B04" w14:paraId="6A1C5552" w14:textId="77777777" w:rsidTr="00BE5B63">
        <w:tc>
          <w:tcPr>
            <w:tcW w:w="851" w:type="dxa"/>
            <w:vMerge/>
          </w:tcPr>
          <w:p w14:paraId="25DFE33D" w14:textId="77777777" w:rsidR="00EA07FE" w:rsidRPr="00826B04"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91D6D36" w14:textId="77777777" w:rsidR="00EA07FE" w:rsidRPr="00826B04"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8F36020" w14:textId="77777777" w:rsidR="00EA07FE" w:rsidRPr="00826B04"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26B04">
              <w:rPr>
                <w:rFonts w:ascii="Times New Roman" w:hAnsi="Times New Roman"/>
                <w:bCs/>
                <w:i/>
                <w:sz w:val="26"/>
                <w:szCs w:val="26"/>
              </w:rPr>
              <w:t>1. Tiếp nhận hồ sơ (Bộ phận TN&amp;TKQ)</w:t>
            </w:r>
          </w:p>
        </w:tc>
        <w:tc>
          <w:tcPr>
            <w:tcW w:w="3118" w:type="dxa"/>
            <w:vAlign w:val="center"/>
          </w:tcPr>
          <w:p w14:paraId="4BBB653F" w14:textId="77777777" w:rsidR="00EA07FE" w:rsidRPr="00826B04"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26B04">
              <w:rPr>
                <w:rFonts w:ascii="Times New Roman" w:hAnsi="Times New Roman"/>
                <w:bCs/>
                <w:i/>
                <w:sz w:val="26"/>
                <w:szCs w:val="26"/>
              </w:rPr>
              <w:t>½ ngày</w:t>
            </w:r>
          </w:p>
        </w:tc>
        <w:tc>
          <w:tcPr>
            <w:tcW w:w="1163" w:type="dxa"/>
          </w:tcPr>
          <w:p w14:paraId="6F27EF83" w14:textId="77777777" w:rsidR="00EA07FE" w:rsidRPr="00826B04"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826B04" w14:paraId="7351621A" w14:textId="77777777" w:rsidTr="00BE5B63">
        <w:tc>
          <w:tcPr>
            <w:tcW w:w="851" w:type="dxa"/>
            <w:vMerge/>
          </w:tcPr>
          <w:p w14:paraId="5C0217CF" w14:textId="77777777" w:rsidR="00EA07FE" w:rsidRPr="00826B04"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758450D" w14:textId="77777777" w:rsidR="00EA07FE" w:rsidRPr="00826B04"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05DF04B" w14:textId="77777777" w:rsidR="00EA07FE" w:rsidRPr="00826B04"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826B04">
              <w:rPr>
                <w:rFonts w:ascii="Times New Roman" w:hAnsi="Times New Roman"/>
                <w:bCs/>
                <w:i/>
                <w:sz w:val="26"/>
                <w:szCs w:val="26"/>
              </w:rPr>
              <w:t>2. Giải quyết hồ sơ (cơ quan/bộ phận chuyên môn), t</w:t>
            </w:r>
            <w:r w:rsidRPr="00826B04">
              <w:rPr>
                <w:rFonts w:ascii="Times New Roman" w:hAnsi="Times New Roman"/>
                <w:i/>
                <w:sz w:val="26"/>
                <w:szCs w:val="26"/>
              </w:rPr>
              <w:t>rong đó:</w:t>
            </w:r>
          </w:p>
        </w:tc>
        <w:tc>
          <w:tcPr>
            <w:tcW w:w="3118" w:type="dxa"/>
            <w:vAlign w:val="center"/>
          </w:tcPr>
          <w:p w14:paraId="5ED84EA7" w14:textId="77777777" w:rsidR="00EA07FE" w:rsidRPr="00826B04"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26B04">
              <w:rPr>
                <w:rFonts w:ascii="Times New Roman" w:hAnsi="Times New Roman"/>
                <w:bCs/>
                <w:i/>
                <w:sz w:val="26"/>
                <w:szCs w:val="26"/>
              </w:rPr>
              <w:t>24 ngày</w:t>
            </w:r>
          </w:p>
        </w:tc>
        <w:tc>
          <w:tcPr>
            <w:tcW w:w="1163" w:type="dxa"/>
          </w:tcPr>
          <w:p w14:paraId="2B4E3B9B" w14:textId="77777777" w:rsidR="00EA07FE" w:rsidRPr="00826B04"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826B04" w14:paraId="08C4733C" w14:textId="77777777" w:rsidTr="00BE5B63">
        <w:tc>
          <w:tcPr>
            <w:tcW w:w="851" w:type="dxa"/>
            <w:vMerge/>
          </w:tcPr>
          <w:p w14:paraId="142D7383" w14:textId="77777777" w:rsidR="00EA07FE" w:rsidRPr="00826B04"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EB52A01" w14:textId="77777777" w:rsidR="00EA07FE" w:rsidRPr="00826B04"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71931CA" w14:textId="77777777" w:rsidR="00EA07FE" w:rsidRPr="00826B04" w:rsidRDefault="00EA07FE" w:rsidP="0088110F">
            <w:pPr>
              <w:pStyle w:val="NormalWeb"/>
              <w:spacing w:before="0" w:beforeAutospacing="0" w:after="120" w:afterAutospacing="0" w:line="234" w:lineRule="atLeast"/>
              <w:jc w:val="both"/>
              <w:rPr>
                <w:rFonts w:ascii="Times New Roman" w:hAnsi="Times New Roman"/>
                <w:b/>
                <w:sz w:val="26"/>
                <w:szCs w:val="26"/>
              </w:rPr>
            </w:pPr>
            <w:r w:rsidRPr="00826B04">
              <w:rPr>
                <w:rStyle w:val="fontstyle21"/>
              </w:rPr>
              <w:t xml:space="preserve">- Trường hợp thủ tục hành chính không quy định phải thẩm tra, xác minh hồ sơ, lấy ý kiến của cơ quan, tổ chức, có liên quan, cán bộ, công chức, viên chức được giao xử lý hồ sơ thẩm định, trình </w:t>
            </w:r>
            <w:r w:rsidRPr="00826B04">
              <w:rPr>
                <w:rStyle w:val="fontstyle21"/>
              </w:rPr>
              <w:lastRenderedPageBreak/>
              <w:t>cấp có thẩm quyền quyết định; cập nhật thông tin vào Phần mềm một cửa điện tử; trả kết quả giải quyết thủ tục hành chính.</w:t>
            </w:r>
          </w:p>
        </w:tc>
        <w:tc>
          <w:tcPr>
            <w:tcW w:w="3118" w:type="dxa"/>
            <w:vAlign w:val="center"/>
          </w:tcPr>
          <w:p w14:paraId="1C9812E3" w14:textId="77777777" w:rsidR="00EA07FE" w:rsidRPr="00826B04"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111955BA" w14:textId="77777777" w:rsidR="00EA07FE" w:rsidRPr="00826B04"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63" w:type="dxa"/>
          </w:tcPr>
          <w:p w14:paraId="13FA6A15" w14:textId="77777777" w:rsidR="00EA07FE" w:rsidRPr="00826B04"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826B04" w14:paraId="46857A17" w14:textId="77777777" w:rsidTr="00BE5B63">
        <w:tc>
          <w:tcPr>
            <w:tcW w:w="851" w:type="dxa"/>
            <w:vMerge/>
          </w:tcPr>
          <w:p w14:paraId="738582D6" w14:textId="77777777" w:rsidR="00EA07FE" w:rsidRPr="00826B04"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3F934DD" w14:textId="77777777" w:rsidR="00EA07FE" w:rsidRPr="00826B04"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A6DFC7E" w14:textId="77777777" w:rsidR="00EA07FE" w:rsidRPr="00826B04"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26B04">
              <w:rPr>
                <w:rFonts w:ascii="Times New Roman" w:hAnsi="Times New Roman"/>
                <w:bCs/>
                <w:i/>
                <w:sz w:val="26"/>
                <w:szCs w:val="26"/>
              </w:rPr>
              <w:t xml:space="preserve">+ Chuyên viên </w:t>
            </w:r>
          </w:p>
          <w:p w14:paraId="187C516E" w14:textId="77777777" w:rsidR="00EA07FE" w:rsidRPr="00826B04"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26B04">
              <w:rPr>
                <w:rFonts w:ascii="Times New Roman" w:hAnsi="Times New Roman"/>
                <w:bCs/>
                <w:i/>
                <w:sz w:val="26"/>
                <w:szCs w:val="26"/>
              </w:rPr>
              <w:t>+ Lãnh đạo phòng/bộ phận</w:t>
            </w:r>
          </w:p>
          <w:p w14:paraId="744CB2C3" w14:textId="77777777" w:rsidR="00EA07FE" w:rsidRPr="00826B04"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26B04">
              <w:rPr>
                <w:rFonts w:ascii="Times New Roman" w:hAnsi="Times New Roman"/>
                <w:bCs/>
                <w:i/>
                <w:sz w:val="26"/>
                <w:szCs w:val="26"/>
              </w:rPr>
              <w:t xml:space="preserve">+ Lãnh đạo đơn vị: </w:t>
            </w:r>
          </w:p>
          <w:p w14:paraId="3D72DFD2" w14:textId="77777777" w:rsidR="00EA07FE" w:rsidRPr="00826B04"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26B04">
              <w:rPr>
                <w:rFonts w:ascii="Times New Roman" w:hAnsi="Times New Roman"/>
                <w:bCs/>
                <w:i/>
                <w:sz w:val="26"/>
                <w:szCs w:val="26"/>
              </w:rPr>
              <w:t xml:space="preserve">+ Văn thư đơn vị: </w:t>
            </w:r>
          </w:p>
          <w:p w14:paraId="7B01543A" w14:textId="77777777" w:rsidR="00EA07FE" w:rsidRPr="00826B04" w:rsidRDefault="00EA07FE" w:rsidP="0088110F">
            <w:pPr>
              <w:pStyle w:val="NormalWeb"/>
              <w:spacing w:before="0" w:beforeAutospacing="0" w:after="120" w:afterAutospacing="0" w:line="234" w:lineRule="atLeast"/>
              <w:jc w:val="both"/>
              <w:rPr>
                <w:rFonts w:ascii="Times New Roman" w:hAnsi="Times New Roman"/>
                <w:sz w:val="26"/>
                <w:szCs w:val="26"/>
              </w:rPr>
            </w:pPr>
            <w:r w:rsidRPr="00826B04">
              <w:rPr>
                <w:rFonts w:ascii="Times New Roman" w:hAnsi="Times New Roman"/>
                <w:sz w:val="26"/>
                <w:szCs w:val="26"/>
              </w:rPr>
              <w:t>+ UBND Tỉnh</w:t>
            </w:r>
          </w:p>
        </w:tc>
        <w:tc>
          <w:tcPr>
            <w:tcW w:w="3118" w:type="dxa"/>
            <w:vAlign w:val="center"/>
          </w:tcPr>
          <w:p w14:paraId="7D092635" w14:textId="77777777" w:rsidR="00EA07FE" w:rsidRPr="00826B04"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826B04">
              <w:rPr>
                <w:rFonts w:ascii="Times New Roman" w:hAnsi="Times New Roman"/>
                <w:bCs/>
                <w:i/>
                <w:sz w:val="26"/>
                <w:szCs w:val="26"/>
              </w:rPr>
              <w:t>17 ngày</w:t>
            </w:r>
          </w:p>
          <w:p w14:paraId="630BCA3E" w14:textId="77777777" w:rsidR="00EA07FE" w:rsidRPr="00826B04"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826B04">
              <w:rPr>
                <w:rFonts w:ascii="Times New Roman" w:hAnsi="Times New Roman"/>
                <w:bCs/>
                <w:i/>
                <w:sz w:val="26"/>
                <w:szCs w:val="26"/>
              </w:rPr>
              <w:t>1 ngày</w:t>
            </w:r>
          </w:p>
          <w:p w14:paraId="565AAAA0" w14:textId="77777777" w:rsidR="00EA07FE" w:rsidRPr="00826B04"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826B04">
              <w:rPr>
                <w:rFonts w:ascii="Times New Roman" w:hAnsi="Times New Roman"/>
                <w:bCs/>
                <w:i/>
                <w:sz w:val="26"/>
                <w:szCs w:val="26"/>
              </w:rPr>
              <w:t>1/2 ngày</w:t>
            </w:r>
          </w:p>
          <w:p w14:paraId="6F50B0DC" w14:textId="77777777" w:rsidR="00EA07FE" w:rsidRPr="00826B04"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826B04">
              <w:rPr>
                <w:rFonts w:ascii="Times New Roman" w:hAnsi="Times New Roman"/>
                <w:bCs/>
                <w:i/>
                <w:sz w:val="26"/>
                <w:szCs w:val="26"/>
              </w:rPr>
              <w:t>1/2 ngày</w:t>
            </w:r>
          </w:p>
          <w:p w14:paraId="059DE7FA" w14:textId="77777777" w:rsidR="00EA07FE" w:rsidRPr="00826B04"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26B04">
              <w:rPr>
                <w:rFonts w:ascii="Times New Roman" w:hAnsi="Times New Roman"/>
                <w:bCs/>
                <w:i/>
                <w:sz w:val="26"/>
                <w:szCs w:val="26"/>
              </w:rPr>
              <w:t>05 ngày</w:t>
            </w:r>
          </w:p>
        </w:tc>
        <w:tc>
          <w:tcPr>
            <w:tcW w:w="1163" w:type="dxa"/>
          </w:tcPr>
          <w:p w14:paraId="15D925A2" w14:textId="77777777" w:rsidR="00EA07FE" w:rsidRPr="00826B04"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826B04" w14:paraId="794924EE" w14:textId="77777777" w:rsidTr="00BE5B63">
        <w:tc>
          <w:tcPr>
            <w:tcW w:w="851" w:type="dxa"/>
            <w:vAlign w:val="center"/>
          </w:tcPr>
          <w:p w14:paraId="09A98DB7" w14:textId="77777777" w:rsidR="00EA07FE" w:rsidRPr="00826B04"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26B04">
              <w:rPr>
                <w:rFonts w:ascii="Times New Roman" w:hAnsi="Times New Roman"/>
                <w:b/>
                <w:sz w:val="26"/>
                <w:szCs w:val="26"/>
              </w:rPr>
              <w:t>Bước 4</w:t>
            </w:r>
          </w:p>
        </w:tc>
        <w:tc>
          <w:tcPr>
            <w:tcW w:w="2376" w:type="dxa"/>
          </w:tcPr>
          <w:p w14:paraId="48AE524A" w14:textId="77777777" w:rsidR="00EA07FE" w:rsidRPr="00826B04" w:rsidRDefault="00EA07FE" w:rsidP="0088110F">
            <w:pPr>
              <w:pStyle w:val="NormalWeb"/>
              <w:spacing w:before="0" w:beforeAutospacing="0" w:after="120" w:afterAutospacing="0" w:line="234" w:lineRule="atLeast"/>
              <w:jc w:val="both"/>
              <w:rPr>
                <w:rStyle w:val="fontstyle21"/>
                <w:i/>
              </w:rPr>
            </w:pPr>
            <w:r w:rsidRPr="00826B04">
              <w:rPr>
                <w:rFonts w:ascii="Times New Roman" w:hAnsi="Times New Roman"/>
                <w:b/>
                <w:sz w:val="26"/>
                <w:szCs w:val="26"/>
                <w:lang w:val="nl-NL"/>
              </w:rPr>
              <w:t>Trả kết quả giải quyết thủ tục hành chính</w:t>
            </w:r>
          </w:p>
          <w:p w14:paraId="6297AC2F" w14:textId="77777777" w:rsidR="00EA07FE" w:rsidRPr="00826B04" w:rsidRDefault="00EA07FE" w:rsidP="0088110F">
            <w:pPr>
              <w:pStyle w:val="NormalWeb"/>
              <w:spacing w:before="0" w:beforeAutospacing="0" w:after="120" w:afterAutospacing="0" w:line="234" w:lineRule="atLeast"/>
              <w:jc w:val="both"/>
              <w:rPr>
                <w:rFonts w:ascii="Times New Roman" w:hAnsi="Times New Roman"/>
                <w:b/>
                <w:sz w:val="26"/>
                <w:szCs w:val="26"/>
              </w:rPr>
            </w:pPr>
            <w:r w:rsidRPr="00826B04">
              <w:rPr>
                <w:rStyle w:val="fontstyle21"/>
                <w:i/>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6FB575F7" w14:textId="77777777" w:rsidR="00EA07FE" w:rsidRPr="00826B04" w:rsidRDefault="00EA07FE" w:rsidP="0088110F">
            <w:pPr>
              <w:spacing w:before="120" w:after="120"/>
              <w:ind w:firstLine="205"/>
              <w:jc w:val="both"/>
              <w:rPr>
                <w:iCs/>
                <w:sz w:val="26"/>
                <w:szCs w:val="26"/>
                <w:lang w:val="nl-NL"/>
              </w:rPr>
            </w:pPr>
            <w:r w:rsidRPr="00826B04">
              <w:rPr>
                <w:iCs/>
                <w:sz w:val="26"/>
                <w:szCs w:val="26"/>
                <w:lang w:val="nl-NL"/>
              </w:rPr>
              <w:t>Công chức tiếp nhận và trả  kết quả nhập vào sổ theo dõi hồ sơ và phần mềm điện tử thực hiện như sau:</w:t>
            </w:r>
          </w:p>
          <w:p w14:paraId="1F7B7E57" w14:textId="77777777" w:rsidR="00EA07FE" w:rsidRPr="00826B04" w:rsidRDefault="00EA07FE" w:rsidP="0088110F">
            <w:pPr>
              <w:spacing w:before="120" w:after="120"/>
              <w:ind w:firstLine="204"/>
              <w:jc w:val="both"/>
              <w:rPr>
                <w:iCs/>
                <w:sz w:val="26"/>
                <w:szCs w:val="26"/>
                <w:lang w:val="nl-NL"/>
              </w:rPr>
            </w:pPr>
            <w:r w:rsidRPr="00826B04">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5FAAA1F3" w14:textId="77777777" w:rsidR="00EA07FE" w:rsidRPr="00826B04" w:rsidRDefault="00EA07FE" w:rsidP="0088110F">
            <w:pPr>
              <w:spacing w:before="120" w:after="120"/>
              <w:ind w:firstLine="205"/>
              <w:jc w:val="both"/>
              <w:rPr>
                <w:iCs/>
                <w:sz w:val="26"/>
                <w:szCs w:val="26"/>
                <w:lang w:val="nl-NL"/>
              </w:rPr>
            </w:pPr>
            <w:r w:rsidRPr="00826B04">
              <w:rPr>
                <w:iCs/>
                <w:sz w:val="26"/>
                <w:szCs w:val="26"/>
                <w:lang w:val="nl-NL"/>
              </w:rPr>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826B04">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3013D905" w14:textId="77777777" w:rsidR="00EA07FE" w:rsidRPr="00826B04" w:rsidRDefault="00EA07FE" w:rsidP="0088110F">
            <w:pPr>
              <w:spacing w:before="120" w:after="120"/>
              <w:ind w:firstLine="205"/>
              <w:jc w:val="both"/>
              <w:rPr>
                <w:iCs/>
                <w:sz w:val="26"/>
                <w:szCs w:val="26"/>
                <w:lang w:val="nl-NL"/>
              </w:rPr>
            </w:pPr>
            <w:r w:rsidRPr="00826B04">
              <w:rPr>
                <w:iCs/>
                <w:sz w:val="26"/>
                <w:szCs w:val="26"/>
                <w:lang w:val="nl-NL"/>
              </w:rPr>
              <w:t>- Trường hợp nhận kết quả</w:t>
            </w:r>
            <w:r>
              <w:rPr>
                <w:iCs/>
                <w:sz w:val="26"/>
                <w:szCs w:val="26"/>
                <w:lang w:val="nl-NL"/>
              </w:rPr>
              <w:t xml:space="preserve"> </w:t>
            </w:r>
            <w:r w:rsidRPr="00281F0D">
              <w:rPr>
                <w:sz w:val="26"/>
                <w:szCs w:val="26"/>
                <w:lang w:val="nl-NL"/>
              </w:rPr>
              <w:t xml:space="preserve">thông </w:t>
            </w:r>
            <w:r w:rsidRPr="00826B04">
              <w:rPr>
                <w:sz w:val="26"/>
                <w:szCs w:val="26"/>
                <w:lang w:val="vi-VN"/>
              </w:rPr>
              <w:t xml:space="preserve">qua dịch vụ bưu chính </w:t>
            </w:r>
            <w:r w:rsidRPr="00281F0D">
              <w:rPr>
                <w:sz w:val="26"/>
                <w:szCs w:val="26"/>
                <w:lang w:val="nl-NL"/>
              </w:rPr>
              <w:t>công ích. (</w:t>
            </w:r>
            <w:r w:rsidRPr="00826B04">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04796452" w14:textId="77777777" w:rsidR="00EA07FE" w:rsidRPr="00826B04" w:rsidRDefault="00EA07FE" w:rsidP="0088110F">
            <w:pPr>
              <w:spacing w:before="120" w:after="120"/>
              <w:ind w:firstLine="204"/>
              <w:jc w:val="both"/>
              <w:rPr>
                <w:b/>
                <w:i/>
                <w:sz w:val="26"/>
                <w:szCs w:val="26"/>
                <w:lang w:val="pt-BR"/>
              </w:rPr>
            </w:pPr>
            <w:r w:rsidRPr="00826B04">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w:t>
            </w:r>
            <w:r w:rsidRPr="00281F0D">
              <w:rPr>
                <w:rStyle w:val="fontstyle21"/>
                <w:lang w:val="nl-NL"/>
              </w:rPr>
              <w:lastRenderedPageBreak/>
              <w:t>hợp đăng ký nhận kết quả trực tuyến thì thông qua Cổng Dịch vụ công trực tuyến. (nếu có)</w:t>
            </w:r>
          </w:p>
          <w:p w14:paraId="400A468D" w14:textId="77777777" w:rsidR="00EA07FE" w:rsidRPr="00826B04" w:rsidRDefault="00EA07FE" w:rsidP="0088110F">
            <w:pPr>
              <w:spacing w:before="120" w:after="120"/>
              <w:ind w:firstLine="205"/>
              <w:jc w:val="both"/>
              <w:rPr>
                <w:rStyle w:val="fontstyle21"/>
                <w:iCs/>
                <w:lang w:val="nl-NL"/>
              </w:rPr>
            </w:pPr>
            <w:r w:rsidRPr="00826B04">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654161DE" w14:textId="77777777" w:rsidR="00EA07FE" w:rsidRPr="00826B04"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826B04">
              <w:rPr>
                <w:rFonts w:ascii="Times New Roman" w:hAnsi="Times New Roman"/>
                <w:bCs/>
                <w:i/>
                <w:sz w:val="26"/>
                <w:szCs w:val="26"/>
              </w:rPr>
              <w:lastRenderedPageBreak/>
              <w:t>½ ngày</w:t>
            </w:r>
          </w:p>
        </w:tc>
        <w:tc>
          <w:tcPr>
            <w:tcW w:w="1163" w:type="dxa"/>
          </w:tcPr>
          <w:p w14:paraId="185468E7" w14:textId="77777777" w:rsidR="00EA07FE" w:rsidRPr="00826B04"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49AFC156"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7698E1C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621B3BFA"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Tờ trình về việc thành lập trường; </w:t>
      </w:r>
    </w:p>
    <w:p w14:paraId="49D8E32D"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Đề án thành lập trường; </w:t>
      </w:r>
    </w:p>
    <w:p w14:paraId="20900AC5" w14:textId="77777777" w:rsidR="00EA07FE" w:rsidRPr="00FF3955" w:rsidRDefault="00EA07FE" w:rsidP="00EA07FE">
      <w:pPr>
        <w:pStyle w:val="NormalWeb"/>
        <w:shd w:val="clear" w:color="auto" w:fill="FFFFFF"/>
        <w:tabs>
          <w:tab w:val="right" w:pos="14175"/>
        </w:tabs>
        <w:spacing w:before="120" w:beforeAutospacing="0" w:after="120" w:afterAutospacing="0"/>
        <w:ind w:firstLine="720"/>
        <w:jc w:val="both"/>
        <w:rPr>
          <w:rFonts w:ascii="Times New Roman" w:hAnsi="Times New Roman"/>
          <w:sz w:val="28"/>
          <w:szCs w:val="28"/>
        </w:rPr>
      </w:pPr>
      <w:r w:rsidRPr="00FF3955">
        <w:rPr>
          <w:rFonts w:ascii="Times New Roman" w:hAnsi="Times New Roman"/>
          <w:sz w:val="28"/>
          <w:szCs w:val="28"/>
        </w:rPr>
        <w:t>+ Sơ yếu lý lịch kèm theo bản sao được cấp từ sổ gốc, bản sao được chứng thực từ bản chính hoặc bản sao kèm theo bản chính để đối chiếu văn bằng, chứng chỉ hợp lệ của người dự kiến làm hiệu trưởng.</w:t>
      </w:r>
      <w:r w:rsidRPr="00FF3955">
        <w:rPr>
          <w:rFonts w:ascii="Times New Roman" w:hAnsi="Times New Roman"/>
          <w:sz w:val="28"/>
          <w:szCs w:val="28"/>
        </w:rPr>
        <w:tab/>
      </w:r>
    </w:p>
    <w:p w14:paraId="50F9DDBD"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1CBC820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06D48B94" w14:textId="77777777" w:rsidR="00EA07FE" w:rsidRPr="007D038B" w:rsidRDefault="00EA07FE" w:rsidP="00EA07FE">
      <w:pPr>
        <w:shd w:val="clear" w:color="auto" w:fill="FFFFFF"/>
        <w:spacing w:before="120" w:after="120"/>
        <w:ind w:firstLine="720"/>
        <w:jc w:val="both"/>
        <w:rPr>
          <w:sz w:val="28"/>
          <w:szCs w:val="28"/>
        </w:rPr>
      </w:pPr>
      <w:r w:rsidRPr="007D038B">
        <w:rPr>
          <w:sz w:val="28"/>
          <w:szCs w:val="28"/>
        </w:rPr>
        <w:t>Trường trung học phổ thông, tổ chức, cá nhân.</w:t>
      </w:r>
    </w:p>
    <w:p w14:paraId="22FB621E"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d. Cơ quan giải quyết thủ tục hành chính:</w:t>
      </w:r>
    </w:p>
    <w:p w14:paraId="20EFD8F7"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 Cơ quan có thẩm quyền quyết định theo quy định: Uỷ ban nhân dân tỉnh Đồng Tháp</w:t>
      </w:r>
    </w:p>
    <w:p w14:paraId="2C633AD2"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Cơ quan trực tiếp thực hiện thủ tục hành chính: Sở Giáo dục và Đào tạo tỉnh Đồng Tháp</w:t>
      </w:r>
    </w:p>
    <w:p w14:paraId="75D461E1"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6FBBDB8A" w14:textId="77777777" w:rsidR="00EA07FE" w:rsidRPr="00BE5B63" w:rsidRDefault="00EA07FE" w:rsidP="00EA07FE">
      <w:pPr>
        <w:pStyle w:val="NormalWeb"/>
        <w:shd w:val="clear" w:color="auto" w:fill="FFFFFF"/>
        <w:spacing w:before="120" w:beforeAutospacing="0" w:after="120" w:afterAutospacing="0"/>
        <w:ind w:firstLine="720"/>
        <w:jc w:val="both"/>
        <w:rPr>
          <w:rFonts w:ascii="Times New Roman" w:hAnsi="Times New Roman"/>
          <w:bCs/>
          <w:i/>
          <w:spacing w:val="-8"/>
          <w:sz w:val="28"/>
          <w:szCs w:val="28"/>
        </w:rPr>
      </w:pPr>
      <w:r w:rsidRPr="007D038B">
        <w:rPr>
          <w:rFonts w:ascii="Times New Roman" w:hAnsi="Times New Roman"/>
          <w:b/>
          <w:bCs/>
          <w:sz w:val="28"/>
          <w:szCs w:val="28"/>
        </w:rPr>
        <w:t xml:space="preserve"> </w:t>
      </w:r>
      <w:r w:rsidRPr="00BE5B63">
        <w:rPr>
          <w:rFonts w:ascii="Times New Roman" w:hAnsi="Times New Roman"/>
          <w:spacing w:val="-8"/>
          <w:sz w:val="28"/>
          <w:szCs w:val="28"/>
        </w:rPr>
        <w:t>Quyết định thành lập hoặc cho phép thành lập trường của Ủy ban nhân dân Tỉnh hoặc của Giám đốc Sở Giáo dục và Đào tạo.</w:t>
      </w:r>
    </w:p>
    <w:p w14:paraId="14E21F11"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41CE923D"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2CCCF771"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4E3D7641"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lastRenderedPageBreak/>
        <w:t>- Có đề án thành lập trường phù hợp với quy hoạch phát triển kinh tế - xã hội và quy hoạch mạng lưới cơ sở giáo dục của địa phương đã được cơ quan quản lý nhà nước có thẩm quyền phê duyệt.</w:t>
      </w:r>
    </w:p>
    <w:p w14:paraId="26EE6B0A"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Đề án thành lập trường xác định rõ mục tiêu, nhiệm vụ, chương trình và nội dung giáo dục; đất đai, cơ sở vật chất, thiết bị, địa điểm dự kiến xây dựng trường; tổ chức bộ máy; nguồn lực và tài chính; phương hướng chiến lược xây dựng và phát triển nhà trường.</w:t>
      </w:r>
    </w:p>
    <w:p w14:paraId="238D26CA"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81F0D">
        <w:rPr>
          <w:rFonts w:ascii="Times New Roman" w:hAnsi="Times New Roman"/>
          <w:b/>
          <w:bCs/>
          <w:sz w:val="28"/>
          <w:szCs w:val="28"/>
          <w:lang w:val="hr-HR"/>
        </w:rPr>
        <w:t xml:space="preserve">i. Căn cứ pháp lý của thủ tục hành chính: </w:t>
      </w:r>
    </w:p>
    <w:p w14:paraId="7915EA26" w14:textId="77777777" w:rsidR="00EA07FE" w:rsidRPr="00281F0D" w:rsidRDefault="00EA07FE" w:rsidP="00EA07FE">
      <w:pPr>
        <w:shd w:val="clear" w:color="auto" w:fill="FFFFFF"/>
        <w:spacing w:before="120" w:after="120"/>
        <w:ind w:firstLine="720"/>
        <w:jc w:val="both"/>
        <w:rPr>
          <w:sz w:val="28"/>
          <w:szCs w:val="28"/>
          <w:lang w:val="hr-HR"/>
        </w:rPr>
      </w:pPr>
      <w:r w:rsidRPr="00281F0D">
        <w:rPr>
          <w:sz w:val="28"/>
          <w:szCs w:val="28"/>
          <w:lang w:val="hr-HR"/>
        </w:rPr>
        <w:t>- Điều 25, 26 Nghị định số </w:t>
      </w:r>
      <w:hyperlink r:id="rId83"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58C49AAE" w14:textId="77777777" w:rsidR="00EA07FE" w:rsidRPr="00281F0D" w:rsidRDefault="00EA07FE" w:rsidP="00EA07FE">
      <w:pPr>
        <w:shd w:val="clear" w:color="auto" w:fill="FFFFFF"/>
        <w:spacing w:before="120" w:after="120"/>
        <w:ind w:firstLine="720"/>
        <w:jc w:val="both"/>
        <w:rPr>
          <w:sz w:val="28"/>
          <w:szCs w:val="28"/>
          <w:lang w:val="hr-HR"/>
        </w:rPr>
      </w:pPr>
      <w:r w:rsidRPr="00281F0D">
        <w:rPr>
          <w:iCs/>
          <w:sz w:val="28"/>
          <w:szCs w:val="28"/>
          <w:lang w:val="hr-HR"/>
        </w:rPr>
        <w:t>- Khoản 14 Điều 1, Điều 2 Nghị định số </w:t>
      </w:r>
      <w:hyperlink r:id="rId84" w:tgtFrame="_blank" w:tooltip="Nghị định 135/2018/NĐ-CP" w:history="1">
        <w:r w:rsidRPr="00281F0D">
          <w:rPr>
            <w:iCs/>
            <w:sz w:val="28"/>
            <w:szCs w:val="28"/>
            <w:lang w:val="hr-HR"/>
          </w:rPr>
          <w:t>135/2018/NĐ-CP</w:t>
        </w:r>
      </w:hyperlink>
      <w:r w:rsidRPr="00281F0D">
        <w:rPr>
          <w:iCs/>
          <w:sz w:val="28"/>
          <w:szCs w:val="28"/>
          <w:lang w:val="hr-HR"/>
        </w:rPr>
        <w:t> ngày 04/10/2018 của Chính phủ sửa đổi một số điều của Nghị định </w:t>
      </w:r>
      <w:hyperlink r:id="rId85" w:tgtFrame="_blank" w:tooltip="Nghị định 46/2017/NĐ-CP" w:history="1">
        <w:r w:rsidRPr="00281F0D">
          <w:rPr>
            <w:iCs/>
            <w:sz w:val="28"/>
            <w:szCs w:val="28"/>
            <w:lang w:val="hr-HR"/>
          </w:rPr>
          <w:t>46/2017/NĐ-CP</w:t>
        </w:r>
      </w:hyperlink>
      <w:r w:rsidRPr="00281F0D">
        <w:rPr>
          <w:iCs/>
          <w:sz w:val="28"/>
          <w:szCs w:val="28"/>
          <w:lang w:val="hr-HR"/>
        </w:rPr>
        <w:t> ngày 21/4/2017 của Chính phủ quy định về điều kiện đầu tư và hoạt động trong lĩnh vực giáo dục.</w:t>
      </w:r>
    </w:p>
    <w:p w14:paraId="096EEE30"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EA07FE" w:rsidRPr="007D038B" w14:paraId="4AA373B8"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FB46D44"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47D0D4FF"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318807E4"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4D59C71D"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B9B3507"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0C4E4FEC"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335CC64F"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093099AC"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28840E36"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6D220654" w14:textId="77777777" w:rsidR="00EA07FE" w:rsidRPr="007D038B" w:rsidRDefault="00EA07FE" w:rsidP="0088110F">
            <w:pPr>
              <w:spacing w:before="40" w:after="40"/>
              <w:jc w:val="both"/>
              <w:rPr>
                <w:sz w:val="28"/>
                <w:szCs w:val="28"/>
                <w:lang w:val="nl-NL"/>
              </w:rPr>
            </w:pPr>
            <w:r w:rsidRPr="007D038B">
              <w:rPr>
                <w:sz w:val="28"/>
                <w:szCs w:val="28"/>
                <w:lang w:val="nl-NL"/>
              </w:rPr>
              <w:t>Từ 3 năm, sau đó chuyển hồ sơ đến kho lưu trữ của đơn vị (hoặc lưu trữ tỉnh, huyện)</w:t>
            </w:r>
          </w:p>
        </w:tc>
      </w:tr>
      <w:tr w:rsidR="00EA07FE" w:rsidRPr="00212A1E" w14:paraId="6F2B2D00"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8389475"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7DA3F5B6"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16164393" w14:textId="77777777" w:rsidR="00EA07FE" w:rsidRPr="007D038B" w:rsidRDefault="00EA07FE" w:rsidP="0088110F">
            <w:pPr>
              <w:spacing w:before="40" w:after="40"/>
              <w:rPr>
                <w:sz w:val="26"/>
                <w:szCs w:val="26"/>
                <w:lang w:val="nl-NL"/>
              </w:rPr>
            </w:pPr>
          </w:p>
        </w:tc>
      </w:tr>
    </w:tbl>
    <w:p w14:paraId="666A4798"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53C6C9FE" w14:textId="19003404" w:rsidR="00EA07FE" w:rsidRPr="00281F0D" w:rsidRDefault="004D65A7" w:rsidP="00EA07FE">
      <w:pPr>
        <w:shd w:val="clear" w:color="auto" w:fill="FFFFFF"/>
        <w:spacing w:before="120" w:after="120" w:line="212" w:lineRule="atLeast"/>
        <w:ind w:firstLine="720"/>
        <w:jc w:val="both"/>
        <w:rPr>
          <w:b/>
          <w:bCs/>
          <w:sz w:val="28"/>
          <w:szCs w:val="28"/>
          <w:lang w:val="nl-NL"/>
        </w:rPr>
      </w:pPr>
      <w:r w:rsidRPr="00281F0D">
        <w:rPr>
          <w:b/>
          <w:bCs/>
          <w:sz w:val="28"/>
          <w:szCs w:val="28"/>
          <w:lang w:val="nl-NL"/>
        </w:rPr>
        <w:lastRenderedPageBreak/>
        <w:t>23</w:t>
      </w:r>
      <w:r w:rsidR="00EA07FE" w:rsidRPr="00281F0D">
        <w:rPr>
          <w:b/>
          <w:bCs/>
          <w:sz w:val="28"/>
          <w:szCs w:val="28"/>
          <w:lang w:val="nl-NL"/>
        </w:rPr>
        <w:t xml:space="preserve">. Tên thủ tục hành chính: Cho phép trường trung học phổ thông hoạt động trở lại </w:t>
      </w:r>
    </w:p>
    <w:p w14:paraId="0C4006CB"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nl-NL"/>
        </w:rPr>
        <w:t xml:space="preserve"> </w:t>
      </w:r>
      <w:r w:rsidRPr="007D038B">
        <w:rPr>
          <w:b/>
          <w:bCs/>
          <w:sz w:val="28"/>
          <w:szCs w:val="28"/>
          <w:lang w:val="vi-VN"/>
        </w:rPr>
        <w:t>tự</w:t>
      </w:r>
      <w:r w:rsidRPr="00281F0D">
        <w:rPr>
          <w:b/>
          <w:bCs/>
          <w:sz w:val="28"/>
          <w:szCs w:val="28"/>
          <w:lang w:val="nl-NL"/>
        </w:rPr>
        <w:t xml:space="preserve">, cách thức, thời gian </w:t>
      </w:r>
      <w:r w:rsidRPr="007D038B">
        <w:rPr>
          <w:b/>
          <w:bCs/>
          <w:sz w:val="28"/>
          <w:szCs w:val="28"/>
          <w:lang w:val="vi-VN"/>
        </w:rPr>
        <w:t>giải quyết</w:t>
      </w:r>
      <w:r w:rsidRPr="00281F0D">
        <w:rPr>
          <w:b/>
          <w:sz w:val="28"/>
          <w:szCs w:val="28"/>
          <w:lang w:val="nl-NL"/>
        </w:rPr>
        <w:t xml:space="preserve"> thủ tục hành chính: </w:t>
      </w:r>
    </w:p>
    <w:tbl>
      <w:tblPr>
        <w:tblStyle w:val="TableGrid"/>
        <w:tblW w:w="15021" w:type="dxa"/>
        <w:tblLook w:val="04A0" w:firstRow="1" w:lastRow="0" w:firstColumn="1" w:lastColumn="0" w:noHBand="0" w:noVBand="1"/>
      </w:tblPr>
      <w:tblGrid>
        <w:gridCol w:w="851"/>
        <w:gridCol w:w="2376"/>
        <w:gridCol w:w="7513"/>
        <w:gridCol w:w="3118"/>
        <w:gridCol w:w="1163"/>
      </w:tblGrid>
      <w:tr w:rsidR="00EA07FE" w:rsidRPr="007A7E92" w14:paraId="140722E4" w14:textId="77777777" w:rsidTr="00BE5B63">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0F515458" w14:textId="77777777" w:rsidR="00EA07FE" w:rsidRPr="007A7E92" w:rsidRDefault="00EA07FE" w:rsidP="0088110F">
            <w:pPr>
              <w:pStyle w:val="NormalWeb"/>
              <w:spacing w:before="0" w:beforeAutospacing="0" w:after="0" w:afterAutospacing="0"/>
              <w:jc w:val="center"/>
              <w:rPr>
                <w:rFonts w:ascii="Times New Roman" w:hAnsi="Times New Roman"/>
                <w:b/>
                <w:sz w:val="26"/>
                <w:szCs w:val="26"/>
              </w:rPr>
            </w:pPr>
            <w:r w:rsidRPr="007A7E92">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3E1D6918" w14:textId="77777777" w:rsidR="00EA07FE" w:rsidRPr="007A7E92" w:rsidRDefault="00EA07FE" w:rsidP="0088110F">
            <w:pPr>
              <w:pStyle w:val="NormalWeb"/>
              <w:spacing w:before="0" w:beforeAutospacing="0" w:after="0" w:afterAutospacing="0"/>
              <w:jc w:val="center"/>
              <w:rPr>
                <w:rFonts w:ascii="Times New Roman" w:hAnsi="Times New Roman"/>
                <w:b/>
                <w:sz w:val="26"/>
                <w:szCs w:val="26"/>
              </w:rPr>
            </w:pPr>
            <w:r w:rsidRPr="007A7E92">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09558F3F" w14:textId="77777777" w:rsidR="00EA07FE" w:rsidRPr="007A7E92" w:rsidRDefault="00EA07FE" w:rsidP="0088110F">
            <w:pPr>
              <w:pStyle w:val="NormalWeb"/>
              <w:spacing w:before="0" w:beforeAutospacing="0" w:after="0" w:afterAutospacing="0"/>
              <w:jc w:val="center"/>
              <w:rPr>
                <w:rFonts w:ascii="Times New Roman" w:hAnsi="Times New Roman"/>
                <w:b/>
                <w:sz w:val="26"/>
                <w:szCs w:val="26"/>
              </w:rPr>
            </w:pPr>
            <w:r w:rsidRPr="007A7E92">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326508FA" w14:textId="77777777" w:rsidR="00EA07FE" w:rsidRPr="007A7E92" w:rsidRDefault="00EA07FE" w:rsidP="0088110F">
            <w:pPr>
              <w:pStyle w:val="NormalWeb"/>
              <w:spacing w:before="0" w:beforeAutospacing="0" w:after="0" w:afterAutospacing="0"/>
              <w:jc w:val="center"/>
              <w:rPr>
                <w:rFonts w:ascii="Times New Roman" w:hAnsi="Times New Roman"/>
                <w:b/>
                <w:sz w:val="26"/>
                <w:szCs w:val="26"/>
              </w:rPr>
            </w:pPr>
            <w:r w:rsidRPr="007A7E92">
              <w:rPr>
                <w:rFonts w:ascii="Times New Roman" w:hAnsi="Times New Roman"/>
                <w:b/>
                <w:sz w:val="26"/>
                <w:szCs w:val="26"/>
              </w:rPr>
              <w:t>Thời gian giải quyết</w:t>
            </w:r>
          </w:p>
        </w:tc>
        <w:tc>
          <w:tcPr>
            <w:tcW w:w="1163" w:type="dxa"/>
            <w:tcBorders>
              <w:top w:val="single" w:sz="4" w:space="0" w:color="auto"/>
              <w:left w:val="single" w:sz="4" w:space="0" w:color="auto"/>
              <w:bottom w:val="single" w:sz="4" w:space="0" w:color="auto"/>
              <w:right w:val="single" w:sz="4" w:space="0" w:color="auto"/>
            </w:tcBorders>
            <w:vAlign w:val="center"/>
          </w:tcPr>
          <w:p w14:paraId="69163549" w14:textId="77777777" w:rsidR="00EA07FE" w:rsidRPr="007A7E92" w:rsidRDefault="00EA07FE" w:rsidP="0088110F">
            <w:pPr>
              <w:pStyle w:val="NormalWeb"/>
              <w:spacing w:before="0" w:beforeAutospacing="0" w:after="0" w:afterAutospacing="0"/>
              <w:jc w:val="center"/>
              <w:rPr>
                <w:rFonts w:ascii="Times New Roman" w:hAnsi="Times New Roman"/>
                <w:b/>
                <w:sz w:val="26"/>
                <w:szCs w:val="26"/>
              </w:rPr>
            </w:pPr>
            <w:r w:rsidRPr="007A7E92">
              <w:rPr>
                <w:rFonts w:ascii="Times New Roman" w:hAnsi="Times New Roman"/>
                <w:b/>
                <w:sz w:val="26"/>
                <w:szCs w:val="26"/>
              </w:rPr>
              <w:t>Ghi chú</w:t>
            </w:r>
          </w:p>
        </w:tc>
      </w:tr>
      <w:tr w:rsidR="00EA07FE" w:rsidRPr="007A7E92" w14:paraId="096D44F6" w14:textId="77777777" w:rsidTr="00BE5B63">
        <w:trPr>
          <w:trHeight w:val="1250"/>
        </w:trPr>
        <w:tc>
          <w:tcPr>
            <w:tcW w:w="851" w:type="dxa"/>
            <w:vMerge w:val="restart"/>
            <w:tcBorders>
              <w:top w:val="single" w:sz="4" w:space="0" w:color="auto"/>
            </w:tcBorders>
            <w:vAlign w:val="center"/>
          </w:tcPr>
          <w:p w14:paraId="70D2317C" w14:textId="77777777" w:rsidR="00EA07FE" w:rsidRPr="007A7E92"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A7E92">
              <w:rPr>
                <w:rFonts w:ascii="Times New Roman" w:hAnsi="Times New Roman"/>
                <w:b/>
                <w:sz w:val="26"/>
                <w:szCs w:val="26"/>
              </w:rPr>
              <w:t>Bước 1</w:t>
            </w:r>
          </w:p>
        </w:tc>
        <w:tc>
          <w:tcPr>
            <w:tcW w:w="2376" w:type="dxa"/>
            <w:vMerge w:val="restart"/>
            <w:tcBorders>
              <w:top w:val="single" w:sz="4" w:space="0" w:color="auto"/>
            </w:tcBorders>
            <w:vAlign w:val="center"/>
          </w:tcPr>
          <w:p w14:paraId="4AC145C7" w14:textId="77777777" w:rsidR="00EA07FE" w:rsidRPr="007A7E92"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7A7E92">
              <w:rPr>
                <w:rFonts w:ascii="Times New Roman" w:hAnsi="Times New Roman"/>
                <w:b/>
                <w:sz w:val="26"/>
                <w:szCs w:val="26"/>
              </w:rPr>
              <w:t xml:space="preserve">Nộp hồ sơ thủ tục hành chính: </w:t>
            </w:r>
            <w:r w:rsidRPr="007A7E92">
              <w:rPr>
                <w:rFonts w:ascii="Times New Roman" w:hAnsi="Times New Roman"/>
                <w:i/>
                <w:sz w:val="26"/>
                <w:szCs w:val="26"/>
              </w:rPr>
              <w:t xml:space="preserve">Tổ chức, cá nhân chuẩn bị hồ sơ đầy đủ theo quy định và </w:t>
            </w:r>
            <w:r w:rsidRPr="007A7E92">
              <w:rPr>
                <w:rFonts w:ascii="Times New Roman" w:hAnsi="Times New Roman"/>
                <w:i/>
                <w:sz w:val="26"/>
                <w:szCs w:val="26"/>
                <w:lang w:val="vi-VN"/>
              </w:rPr>
              <w:t xml:space="preserve">nộp hồ sơ </w:t>
            </w:r>
            <w:r w:rsidRPr="007A7E92">
              <w:rPr>
                <w:rFonts w:ascii="Times New Roman" w:hAnsi="Times New Roman"/>
                <w:i/>
                <w:sz w:val="26"/>
                <w:szCs w:val="26"/>
              </w:rPr>
              <w:t>qua các cách thức sau:</w:t>
            </w:r>
          </w:p>
        </w:tc>
        <w:tc>
          <w:tcPr>
            <w:tcW w:w="7513" w:type="dxa"/>
            <w:tcBorders>
              <w:top w:val="single" w:sz="4" w:space="0" w:color="auto"/>
            </w:tcBorders>
            <w:vAlign w:val="center"/>
          </w:tcPr>
          <w:p w14:paraId="739EB423" w14:textId="77777777" w:rsidR="00EA07FE" w:rsidRPr="007A7E92"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7A7E92">
              <w:rPr>
                <w:rFonts w:ascii="Times New Roman" w:hAnsi="Times New Roman"/>
                <w:sz w:val="26"/>
                <w:szCs w:val="26"/>
              </w:rPr>
              <w:t xml:space="preserve">   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7A7E92">
              <w:rPr>
                <w:rFonts w:ascii="Times New Roman" w:hAnsi="Times New Roman"/>
                <w:sz w:val="26"/>
                <w:szCs w:val="26"/>
              </w:rPr>
              <w:t>).</w:t>
            </w:r>
          </w:p>
          <w:p w14:paraId="18BE1A92"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7A7E92">
              <w:rPr>
                <w:rFonts w:ascii="Times New Roman" w:hAnsi="Times New Roman"/>
                <w:sz w:val="26"/>
                <w:szCs w:val="26"/>
              </w:rPr>
              <w:t xml:space="preserve">   2. Hoặc thông qua bưu điện.</w:t>
            </w:r>
          </w:p>
          <w:p w14:paraId="2A71A28B" w14:textId="023094D7" w:rsidR="004D65A7" w:rsidRPr="004D65A7" w:rsidRDefault="004D65A7" w:rsidP="004D65A7">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86" w:history="1">
              <w:r w:rsidRPr="004605B5">
                <w:rPr>
                  <w:rStyle w:val="Hyperlink"/>
                  <w:rFonts w:ascii="Times New Roman" w:hAnsi="Times New Roman"/>
                  <w:sz w:val="26"/>
                  <w:szCs w:val="26"/>
                </w:rPr>
                <w:t>http://dichvucong.dongthap.gov.vn</w:t>
              </w:r>
            </w:hyperlink>
          </w:p>
        </w:tc>
        <w:tc>
          <w:tcPr>
            <w:tcW w:w="3118" w:type="dxa"/>
            <w:tcBorders>
              <w:top w:val="single" w:sz="4" w:space="0" w:color="auto"/>
            </w:tcBorders>
            <w:vAlign w:val="center"/>
          </w:tcPr>
          <w:p w14:paraId="647583D6" w14:textId="77777777" w:rsidR="00EA07FE" w:rsidRPr="007A7E92"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A7E92">
              <w:rPr>
                <w:rFonts w:ascii="Times New Roman" w:hAnsi="Times New Roman"/>
                <w:sz w:val="26"/>
                <w:szCs w:val="26"/>
                <w:lang w:val="vi-VN"/>
              </w:rPr>
              <w:t>Sáng: từ 07 giờ đến 11 giờ 30 phút; chiều: từ 13 giờ 30 đến 17 giờ của các ngày làm việc.</w:t>
            </w:r>
          </w:p>
        </w:tc>
        <w:tc>
          <w:tcPr>
            <w:tcW w:w="1163" w:type="dxa"/>
            <w:tcBorders>
              <w:top w:val="single" w:sz="4" w:space="0" w:color="auto"/>
            </w:tcBorders>
            <w:vAlign w:val="center"/>
          </w:tcPr>
          <w:p w14:paraId="0B4FA4AD" w14:textId="77777777" w:rsidR="00EA07FE" w:rsidRPr="007A7E92" w:rsidRDefault="00EA07FE" w:rsidP="0088110F">
            <w:pPr>
              <w:jc w:val="center"/>
              <w:rPr>
                <w:i/>
                <w:sz w:val="26"/>
                <w:szCs w:val="26"/>
                <w:lang w:val="vi-VN"/>
              </w:rPr>
            </w:pPr>
          </w:p>
        </w:tc>
      </w:tr>
      <w:tr w:rsidR="00EA07FE" w:rsidRPr="007A7E92" w14:paraId="611E36A4" w14:textId="77777777" w:rsidTr="00BE5B63">
        <w:trPr>
          <w:trHeight w:val="359"/>
        </w:trPr>
        <w:tc>
          <w:tcPr>
            <w:tcW w:w="851" w:type="dxa"/>
            <w:vMerge/>
          </w:tcPr>
          <w:p w14:paraId="3FFB491D" w14:textId="77777777" w:rsidR="00EA07FE" w:rsidRPr="007A7E92"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630BCC5" w14:textId="77777777" w:rsidR="00EA07FE" w:rsidRPr="007A7E92"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36C6A63C" w14:textId="77777777" w:rsidR="00EA07FE" w:rsidRPr="007A7E92" w:rsidRDefault="00EA07FE" w:rsidP="0088110F">
            <w:pPr>
              <w:pStyle w:val="NormalWeb"/>
              <w:shd w:val="clear" w:color="auto" w:fill="FFFFFF"/>
              <w:jc w:val="both"/>
              <w:rPr>
                <w:rFonts w:ascii="Times New Roman" w:hAnsi="Times New Roman"/>
                <w:sz w:val="26"/>
                <w:szCs w:val="26"/>
              </w:rPr>
            </w:pPr>
            <w:r w:rsidRPr="007A7E92">
              <w:rPr>
                <w:rFonts w:ascii="Times New Roman" w:hAnsi="Times New Roman"/>
                <w:sz w:val="26"/>
                <w:szCs w:val="26"/>
              </w:rPr>
              <w:t xml:space="preserve">   3. </w:t>
            </w:r>
            <w:r w:rsidRPr="007A7E92">
              <w:rPr>
                <w:rFonts w:ascii="Times New Roman" w:hAnsi="Times New Roman"/>
                <w:sz w:val="26"/>
                <w:szCs w:val="26"/>
                <w:lang w:val="vi-VN"/>
              </w:rPr>
              <w:t xml:space="preserve">Sở </w:t>
            </w:r>
            <w:r w:rsidRPr="007A7E92">
              <w:rPr>
                <w:rFonts w:ascii="Times New Roman" w:hAnsi="Times New Roman"/>
                <w:sz w:val="26"/>
                <w:szCs w:val="26"/>
              </w:rPr>
              <w:t xml:space="preserve">GDĐT </w:t>
            </w:r>
            <w:r w:rsidRPr="007A7E92">
              <w:rPr>
                <w:rFonts w:ascii="Times New Roman" w:hAnsi="Times New Roman"/>
                <w:sz w:val="26"/>
                <w:szCs w:val="26"/>
                <w:lang w:val="vi-VN"/>
              </w:rPr>
              <w:t>tiếp nhận</w:t>
            </w:r>
            <w:r w:rsidRPr="007A7E92">
              <w:rPr>
                <w:rFonts w:ascii="Times New Roman" w:hAnsi="Times New Roman"/>
                <w:sz w:val="26"/>
                <w:szCs w:val="26"/>
              </w:rPr>
              <w:t>, kiểm tra hồ sơ cho phép hoạt động giáo dục trở lại của trường trung học phổ thong trên địa bàn thuộc phạm vi quản lý và thông tin cho trường trung học phổ thông công lập; đại diện của tổ chức hoặc cá nhân đối với trường trung học phổ thông tư thục biết hồ sơ được chấp nhận hoặc yêu cầu tiếp tục hoàn thiện.</w:t>
            </w:r>
          </w:p>
        </w:tc>
        <w:tc>
          <w:tcPr>
            <w:tcW w:w="3118" w:type="dxa"/>
            <w:vAlign w:val="center"/>
          </w:tcPr>
          <w:p w14:paraId="7DE42F60" w14:textId="77777777" w:rsidR="00EA07FE" w:rsidRPr="007A7E92"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163" w:type="dxa"/>
          </w:tcPr>
          <w:p w14:paraId="35FA5F13" w14:textId="77777777" w:rsidR="00EA07FE" w:rsidRPr="007A7E92"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7A7E92" w14:paraId="23BEF83B" w14:textId="77777777" w:rsidTr="00BE5B63">
        <w:trPr>
          <w:trHeight w:val="600"/>
        </w:trPr>
        <w:tc>
          <w:tcPr>
            <w:tcW w:w="851" w:type="dxa"/>
            <w:vMerge w:val="restart"/>
            <w:vAlign w:val="center"/>
          </w:tcPr>
          <w:p w14:paraId="5F230A24" w14:textId="77777777" w:rsidR="00EA07FE" w:rsidRPr="007A7E92"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A7E92">
              <w:rPr>
                <w:rFonts w:ascii="Times New Roman" w:hAnsi="Times New Roman"/>
                <w:b/>
                <w:sz w:val="26"/>
                <w:szCs w:val="26"/>
              </w:rPr>
              <w:t>Bước 2</w:t>
            </w:r>
          </w:p>
        </w:tc>
        <w:tc>
          <w:tcPr>
            <w:tcW w:w="2376" w:type="dxa"/>
            <w:vMerge w:val="restart"/>
            <w:vAlign w:val="center"/>
          </w:tcPr>
          <w:p w14:paraId="5E48FBBD" w14:textId="77777777" w:rsidR="00EA07FE" w:rsidRPr="007A7E92" w:rsidRDefault="00EA07FE" w:rsidP="0088110F">
            <w:pPr>
              <w:spacing w:before="120" w:after="120"/>
              <w:jc w:val="both"/>
              <w:rPr>
                <w:sz w:val="26"/>
                <w:szCs w:val="26"/>
              </w:rPr>
            </w:pPr>
            <w:r w:rsidRPr="007A7E92">
              <w:rPr>
                <w:b/>
                <w:sz w:val="26"/>
                <w:szCs w:val="26"/>
              </w:rPr>
              <w:t>Tiếp nhận và chuyển hồ sơ thủ tục hành chính</w:t>
            </w:r>
          </w:p>
        </w:tc>
        <w:tc>
          <w:tcPr>
            <w:tcW w:w="7513" w:type="dxa"/>
            <w:vMerge w:val="restart"/>
          </w:tcPr>
          <w:p w14:paraId="30EE7ABF" w14:textId="77777777" w:rsidR="00EA07FE" w:rsidRPr="007A7E92"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7A7E92">
              <w:rPr>
                <w:rFonts w:ascii="Times New Roman" w:hAnsi="Times New Roman"/>
                <w:sz w:val="26"/>
                <w:szCs w:val="26"/>
              </w:rPr>
              <w:t xml:space="preserve"> Đối với hồ sơ được nộp </w:t>
            </w:r>
            <w:r w:rsidRPr="007A7E92">
              <w:rPr>
                <w:rFonts w:ascii="Times New Roman" w:hAnsi="Times New Roman"/>
                <w:sz w:val="26"/>
                <w:szCs w:val="26"/>
                <w:lang w:val="vi-VN"/>
              </w:rPr>
              <w:t xml:space="preserve">trực tiếp qua </w:t>
            </w:r>
            <w:r w:rsidRPr="007A7E92">
              <w:rPr>
                <w:rFonts w:ascii="Times New Roman" w:hAnsi="Times New Roman"/>
                <w:sz w:val="26"/>
                <w:szCs w:val="26"/>
              </w:rPr>
              <w:t xml:space="preserve">Bộ phận </w:t>
            </w:r>
            <w:r w:rsidRPr="007A7E92">
              <w:rPr>
                <w:rFonts w:ascii="Times New Roman" w:hAnsi="Times New Roman"/>
                <w:sz w:val="26"/>
                <w:szCs w:val="26"/>
                <w:lang w:val="vi-VN"/>
              </w:rPr>
              <w:t>tiếp nhận và trả kết quả</w:t>
            </w:r>
            <w:r>
              <w:rPr>
                <w:rFonts w:ascii="Times New Roman" w:hAnsi="Times New Roman"/>
                <w:sz w:val="26"/>
                <w:szCs w:val="26"/>
              </w:rPr>
              <w:t xml:space="preserve"> </w:t>
            </w:r>
            <w:r w:rsidRPr="007A7E92">
              <w:rPr>
                <w:rFonts w:ascii="Times New Roman" w:hAnsi="Times New Roman"/>
                <w:sz w:val="26"/>
                <w:szCs w:val="26"/>
              </w:rPr>
              <w:t xml:space="preserve">hoặc thông </w:t>
            </w:r>
            <w:r w:rsidRPr="007A7E92">
              <w:rPr>
                <w:rFonts w:ascii="Times New Roman" w:hAnsi="Times New Roman"/>
                <w:sz w:val="26"/>
                <w:szCs w:val="26"/>
                <w:lang w:val="vi-VN"/>
              </w:rPr>
              <w:t xml:space="preserve">qua dịch vụ bưu chính </w:t>
            </w:r>
            <w:r w:rsidRPr="007A7E92">
              <w:rPr>
                <w:rFonts w:ascii="Times New Roman" w:hAnsi="Times New Roman"/>
                <w:sz w:val="26"/>
                <w:szCs w:val="26"/>
              </w:rPr>
              <w:t xml:space="preserve">công ích cán bộ, công chức, viên chức tiếp nhận hồ sơ tại Bộ phận </w:t>
            </w:r>
            <w:r w:rsidRPr="007A7E92">
              <w:rPr>
                <w:rFonts w:ascii="Times New Roman" w:hAnsi="Times New Roman"/>
                <w:sz w:val="26"/>
                <w:szCs w:val="26"/>
                <w:lang w:val="vi-VN"/>
              </w:rPr>
              <w:t>tiếp nhận và trả kết quả</w:t>
            </w:r>
            <w:r w:rsidRPr="007A7E9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47E7B93E" w14:textId="77777777" w:rsidR="00EA07FE" w:rsidRPr="007A7E92"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7A7E92">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1FBA60C8" w14:textId="77777777" w:rsidR="00EA07FE" w:rsidRPr="007A7E92"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7A7E92">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4C1FA9A7" w14:textId="77777777" w:rsidR="00EA07FE" w:rsidRPr="007A7E92" w:rsidRDefault="00EA07FE" w:rsidP="0088110F">
            <w:pPr>
              <w:spacing w:before="120" w:after="120"/>
              <w:ind w:firstLine="205"/>
              <w:jc w:val="both"/>
              <w:rPr>
                <w:sz w:val="26"/>
                <w:szCs w:val="26"/>
              </w:rPr>
            </w:pPr>
            <w:r w:rsidRPr="007A7E92">
              <w:rPr>
                <w:sz w:val="26"/>
                <w:szCs w:val="26"/>
              </w:rPr>
              <w:t xml:space="preserve">c) Trường hợp hồ sơ đầy đủ, chính xác theo quy định, cán bộ, công chức, viên chức tiếp nhận hồ sơ và lập Giấy tiếp nhận hồ sơ và hẹn </w:t>
            </w:r>
            <w:r w:rsidRPr="007A7E92">
              <w:rPr>
                <w:sz w:val="26"/>
                <w:szCs w:val="26"/>
              </w:rPr>
              <w:lastRenderedPageBreak/>
              <w:t>ngày trả kết quả; đồng thời, chuyển cho cơ quan có thẩm quyền để giải quyết theo quy trình.</w:t>
            </w:r>
          </w:p>
        </w:tc>
        <w:tc>
          <w:tcPr>
            <w:tcW w:w="3118" w:type="dxa"/>
            <w:vAlign w:val="center"/>
          </w:tcPr>
          <w:p w14:paraId="75BC5311" w14:textId="77777777" w:rsidR="00EA07FE" w:rsidRPr="007A7E92" w:rsidRDefault="00EA07FE" w:rsidP="0088110F">
            <w:pPr>
              <w:pStyle w:val="NormalWeb"/>
              <w:spacing w:before="0" w:beforeAutospacing="0" w:after="120" w:afterAutospacing="0" w:line="234" w:lineRule="atLeast"/>
              <w:jc w:val="both"/>
              <w:rPr>
                <w:rFonts w:ascii="Times New Roman" w:hAnsi="Times New Roman"/>
                <w:b/>
                <w:sz w:val="26"/>
                <w:szCs w:val="26"/>
              </w:rPr>
            </w:pPr>
            <w:r w:rsidRPr="007A7E92">
              <w:rPr>
                <w:rFonts w:ascii="Times New Roman" w:hAnsi="Times New Roman"/>
                <w:sz w:val="26"/>
                <w:szCs w:val="26"/>
              </w:rPr>
              <w:lastRenderedPageBreak/>
              <w:t>C</w:t>
            </w:r>
            <w:r w:rsidRPr="007A7E92">
              <w:rPr>
                <w:rStyle w:val="fontstyle21"/>
              </w:rPr>
              <w:t xml:space="preserve">huyển ngay hồ sơ tiếp nhận trực tiếp trong ngày làm việc </w:t>
            </w:r>
            <w:r w:rsidRPr="007A7E92">
              <w:rPr>
                <w:rStyle w:val="fontstyle21"/>
                <w:i/>
              </w:rPr>
              <w:t>(k</w:t>
            </w:r>
            <w:r w:rsidRPr="007A7E92">
              <w:rPr>
                <w:rFonts w:ascii="Times New Roman" w:hAnsi="Times New Roman"/>
                <w:i/>
                <w:sz w:val="26"/>
                <w:szCs w:val="26"/>
              </w:rPr>
              <w:t>hông để quá 3 giờ làm việc)</w:t>
            </w:r>
            <w:r w:rsidRPr="007A7E92">
              <w:rPr>
                <w:rStyle w:val="fontstyle21"/>
              </w:rPr>
              <w:t xml:space="preserve"> hoặc chuyển vào đầu giờ ngày làm việc tiếp theo đối với trường hợp tiếp nhận sau 15 giờ hàng ngày.</w:t>
            </w:r>
          </w:p>
        </w:tc>
        <w:tc>
          <w:tcPr>
            <w:tcW w:w="1163" w:type="dxa"/>
            <w:vMerge w:val="restart"/>
            <w:vAlign w:val="center"/>
          </w:tcPr>
          <w:p w14:paraId="54CBA67D" w14:textId="77777777" w:rsidR="00EA07FE" w:rsidRPr="007A7E92" w:rsidRDefault="00EA07FE" w:rsidP="0088110F">
            <w:pPr>
              <w:jc w:val="center"/>
              <w:rPr>
                <w:i/>
                <w:sz w:val="26"/>
                <w:szCs w:val="26"/>
                <w:lang w:val="vi-VN"/>
              </w:rPr>
            </w:pPr>
          </w:p>
        </w:tc>
      </w:tr>
      <w:tr w:rsidR="00EA07FE" w:rsidRPr="007A7E92" w14:paraId="7459B4F2" w14:textId="77777777" w:rsidTr="00BE5B63">
        <w:trPr>
          <w:trHeight w:val="600"/>
        </w:trPr>
        <w:tc>
          <w:tcPr>
            <w:tcW w:w="851" w:type="dxa"/>
            <w:vMerge/>
          </w:tcPr>
          <w:p w14:paraId="7045BBB5" w14:textId="77777777" w:rsidR="00EA07FE" w:rsidRPr="007A7E92"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E3F0B83" w14:textId="77777777" w:rsidR="00EA07FE" w:rsidRPr="007A7E92" w:rsidRDefault="00EA07FE" w:rsidP="0088110F">
            <w:pPr>
              <w:spacing w:before="120" w:after="120"/>
              <w:jc w:val="both"/>
              <w:rPr>
                <w:b/>
                <w:sz w:val="26"/>
                <w:szCs w:val="26"/>
              </w:rPr>
            </w:pPr>
          </w:p>
        </w:tc>
        <w:tc>
          <w:tcPr>
            <w:tcW w:w="7513" w:type="dxa"/>
            <w:vMerge/>
          </w:tcPr>
          <w:p w14:paraId="13A964B4" w14:textId="77777777" w:rsidR="00EA07FE" w:rsidRPr="007A7E92"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p>
        </w:tc>
        <w:tc>
          <w:tcPr>
            <w:tcW w:w="3118" w:type="dxa"/>
            <w:vAlign w:val="center"/>
          </w:tcPr>
          <w:p w14:paraId="64890523" w14:textId="77777777" w:rsidR="00EA07FE" w:rsidRPr="007A7E92" w:rsidRDefault="00EA07FE" w:rsidP="0088110F">
            <w:pPr>
              <w:pStyle w:val="NormalWeb"/>
              <w:spacing w:before="0" w:beforeAutospacing="0" w:after="120" w:afterAutospacing="0" w:line="234" w:lineRule="atLeast"/>
              <w:jc w:val="center"/>
              <w:rPr>
                <w:rFonts w:ascii="Times New Roman" w:hAnsi="Times New Roman"/>
                <w:sz w:val="26"/>
                <w:szCs w:val="26"/>
              </w:rPr>
            </w:pPr>
            <w:r w:rsidRPr="007A7E92">
              <w:rPr>
                <w:rFonts w:ascii="Times New Roman" w:hAnsi="Times New Roman"/>
                <w:sz w:val="26"/>
                <w:szCs w:val="26"/>
              </w:rPr>
              <w:t>Không quá 1/2 ngày kể từ ngày phát sinh hồ sơ trực tuyến</w:t>
            </w:r>
          </w:p>
        </w:tc>
        <w:tc>
          <w:tcPr>
            <w:tcW w:w="1163" w:type="dxa"/>
            <w:vMerge/>
          </w:tcPr>
          <w:p w14:paraId="7796EEF2" w14:textId="77777777" w:rsidR="00EA07FE" w:rsidRPr="007A7E92"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A7E92" w14:paraId="743D0791" w14:textId="77777777" w:rsidTr="00BE5B63">
        <w:tc>
          <w:tcPr>
            <w:tcW w:w="851" w:type="dxa"/>
            <w:vMerge w:val="restart"/>
            <w:vAlign w:val="center"/>
          </w:tcPr>
          <w:p w14:paraId="307F8BA5" w14:textId="77777777" w:rsidR="00EA07FE" w:rsidRPr="007A7E92"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A7E92">
              <w:rPr>
                <w:rFonts w:ascii="Times New Roman" w:hAnsi="Times New Roman"/>
                <w:b/>
                <w:sz w:val="26"/>
                <w:szCs w:val="26"/>
              </w:rPr>
              <w:t>Bước 3</w:t>
            </w:r>
          </w:p>
        </w:tc>
        <w:tc>
          <w:tcPr>
            <w:tcW w:w="2376" w:type="dxa"/>
            <w:vMerge w:val="restart"/>
            <w:vAlign w:val="center"/>
          </w:tcPr>
          <w:p w14:paraId="281D09CA" w14:textId="77777777" w:rsidR="00EA07FE" w:rsidRPr="007A7E92" w:rsidRDefault="00EA07FE" w:rsidP="0088110F">
            <w:pPr>
              <w:pStyle w:val="NormalWeb"/>
              <w:spacing w:before="0" w:beforeAutospacing="0" w:after="120" w:afterAutospacing="0" w:line="234" w:lineRule="atLeast"/>
              <w:jc w:val="both"/>
              <w:rPr>
                <w:rFonts w:ascii="Times New Roman" w:hAnsi="Times New Roman"/>
                <w:b/>
                <w:sz w:val="26"/>
                <w:szCs w:val="26"/>
              </w:rPr>
            </w:pPr>
            <w:r w:rsidRPr="007A7E92">
              <w:rPr>
                <w:rStyle w:val="fontstyle01"/>
              </w:rPr>
              <w:t>Giải quyết thủ tục hành chính</w:t>
            </w:r>
          </w:p>
        </w:tc>
        <w:tc>
          <w:tcPr>
            <w:tcW w:w="7513" w:type="dxa"/>
          </w:tcPr>
          <w:p w14:paraId="7D0D63D8" w14:textId="77777777" w:rsidR="00EA07FE" w:rsidRPr="007A7E92" w:rsidRDefault="00EA07FE" w:rsidP="0088110F">
            <w:pPr>
              <w:spacing w:before="120" w:after="120"/>
              <w:jc w:val="both"/>
              <w:rPr>
                <w:sz w:val="26"/>
                <w:szCs w:val="26"/>
              </w:rPr>
            </w:pPr>
            <w:r w:rsidRPr="007A7E92">
              <w:rPr>
                <w:rStyle w:val="fontstyle21"/>
              </w:rPr>
              <w:t xml:space="preserve">Sau khi nhận hồ sơ thủ tục hành chính từ </w:t>
            </w:r>
            <w:r w:rsidRPr="007A7E92">
              <w:rPr>
                <w:sz w:val="26"/>
                <w:szCs w:val="26"/>
              </w:rPr>
              <w:t xml:space="preserve">Bộ phận </w:t>
            </w:r>
            <w:r w:rsidRPr="007A7E92">
              <w:rPr>
                <w:sz w:val="26"/>
                <w:szCs w:val="26"/>
                <w:lang w:val="vi-VN"/>
              </w:rPr>
              <w:t>tiếp nhận và trả kết quả</w:t>
            </w:r>
            <w:r w:rsidRPr="007A7E92">
              <w:rPr>
                <w:rStyle w:val="fontstyle21"/>
              </w:rPr>
              <w:t>công chức, viên chức xử lý xem xét, thẩm định hồ sơ, trình phê duyệt kết quả giải quyết thủ tục hành chính:</w:t>
            </w:r>
          </w:p>
        </w:tc>
        <w:tc>
          <w:tcPr>
            <w:tcW w:w="3118" w:type="dxa"/>
            <w:vAlign w:val="center"/>
          </w:tcPr>
          <w:p w14:paraId="05BC5108" w14:textId="77777777" w:rsidR="00EA07FE" w:rsidRPr="007A7E92"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A7E92">
              <w:rPr>
                <w:rFonts w:ascii="Times New Roman" w:hAnsi="Times New Roman"/>
                <w:b/>
                <w:sz w:val="26"/>
                <w:szCs w:val="26"/>
              </w:rPr>
              <w:t>20 ngày</w:t>
            </w:r>
            <w:r w:rsidRPr="007A7E92">
              <w:rPr>
                <w:rFonts w:ascii="Times New Roman" w:hAnsi="Times New Roman"/>
                <w:sz w:val="26"/>
                <w:szCs w:val="26"/>
              </w:rPr>
              <w:t>, trong đó:</w:t>
            </w:r>
          </w:p>
        </w:tc>
        <w:tc>
          <w:tcPr>
            <w:tcW w:w="1163" w:type="dxa"/>
            <w:vAlign w:val="center"/>
          </w:tcPr>
          <w:p w14:paraId="247D4140" w14:textId="77777777" w:rsidR="00EA07FE" w:rsidRPr="007A7E92"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7A7E92" w14:paraId="79C2A26B" w14:textId="77777777" w:rsidTr="00BE5B63">
        <w:tc>
          <w:tcPr>
            <w:tcW w:w="851" w:type="dxa"/>
            <w:vMerge/>
          </w:tcPr>
          <w:p w14:paraId="64584547" w14:textId="77777777" w:rsidR="00EA07FE" w:rsidRPr="007A7E92"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9669B85" w14:textId="77777777" w:rsidR="00EA07FE" w:rsidRPr="007A7E92"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0691847" w14:textId="77777777" w:rsidR="00EA07FE" w:rsidRPr="007A7E92"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A7E92">
              <w:rPr>
                <w:rFonts w:ascii="Times New Roman" w:hAnsi="Times New Roman"/>
                <w:bCs/>
                <w:i/>
                <w:sz w:val="26"/>
                <w:szCs w:val="26"/>
              </w:rPr>
              <w:t>1. Tiếp nhận hồ sơ (Bộ phận TN&amp;TKQ)</w:t>
            </w:r>
          </w:p>
        </w:tc>
        <w:tc>
          <w:tcPr>
            <w:tcW w:w="3118" w:type="dxa"/>
            <w:vAlign w:val="center"/>
          </w:tcPr>
          <w:p w14:paraId="3AD54944" w14:textId="77777777" w:rsidR="00EA07FE" w:rsidRPr="007A7E92"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A7E92">
              <w:rPr>
                <w:rFonts w:ascii="Times New Roman" w:hAnsi="Times New Roman"/>
                <w:bCs/>
                <w:i/>
                <w:sz w:val="26"/>
                <w:szCs w:val="26"/>
              </w:rPr>
              <w:t>½ ngày</w:t>
            </w:r>
          </w:p>
        </w:tc>
        <w:tc>
          <w:tcPr>
            <w:tcW w:w="1163" w:type="dxa"/>
          </w:tcPr>
          <w:p w14:paraId="236877A4" w14:textId="77777777" w:rsidR="00EA07FE" w:rsidRPr="007A7E92"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A7E92" w14:paraId="6F95E101" w14:textId="77777777" w:rsidTr="00BE5B63">
        <w:tc>
          <w:tcPr>
            <w:tcW w:w="851" w:type="dxa"/>
            <w:vMerge/>
          </w:tcPr>
          <w:p w14:paraId="3ADDECE4" w14:textId="77777777" w:rsidR="00EA07FE" w:rsidRPr="007A7E92"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ED5B0C8" w14:textId="77777777" w:rsidR="00EA07FE" w:rsidRPr="007A7E92"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6EBCD36" w14:textId="77777777" w:rsidR="00EA07FE" w:rsidRPr="007A7E92"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7A7E92">
              <w:rPr>
                <w:rFonts w:ascii="Times New Roman" w:hAnsi="Times New Roman"/>
                <w:bCs/>
                <w:i/>
                <w:sz w:val="26"/>
                <w:szCs w:val="26"/>
              </w:rPr>
              <w:t>2. Giải quyết hồ sơ (cơ quan/bộ phận chuyên môn), t</w:t>
            </w:r>
            <w:r w:rsidRPr="007A7E92">
              <w:rPr>
                <w:rFonts w:ascii="Times New Roman" w:hAnsi="Times New Roman"/>
                <w:i/>
                <w:sz w:val="26"/>
                <w:szCs w:val="26"/>
              </w:rPr>
              <w:t>rong đó:</w:t>
            </w:r>
          </w:p>
        </w:tc>
        <w:tc>
          <w:tcPr>
            <w:tcW w:w="3118" w:type="dxa"/>
            <w:vAlign w:val="center"/>
          </w:tcPr>
          <w:p w14:paraId="6F2C6176" w14:textId="77777777" w:rsidR="00EA07FE" w:rsidRPr="007A7E92"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A7E92">
              <w:rPr>
                <w:rFonts w:ascii="Times New Roman" w:hAnsi="Times New Roman"/>
                <w:bCs/>
                <w:i/>
                <w:sz w:val="26"/>
                <w:szCs w:val="26"/>
              </w:rPr>
              <w:t>19 ngày</w:t>
            </w:r>
          </w:p>
        </w:tc>
        <w:tc>
          <w:tcPr>
            <w:tcW w:w="1163" w:type="dxa"/>
          </w:tcPr>
          <w:p w14:paraId="14A3EBB3" w14:textId="77777777" w:rsidR="00EA07FE" w:rsidRPr="007A7E92"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A7E92" w14:paraId="25AECE6B" w14:textId="77777777" w:rsidTr="00BE5B63">
        <w:tc>
          <w:tcPr>
            <w:tcW w:w="851" w:type="dxa"/>
            <w:vMerge/>
          </w:tcPr>
          <w:p w14:paraId="63E5DF4B" w14:textId="77777777" w:rsidR="00EA07FE" w:rsidRPr="007A7E92"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4B42ADF" w14:textId="77777777" w:rsidR="00EA07FE" w:rsidRPr="007A7E92"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EDD72B3" w14:textId="77777777" w:rsidR="00EA07FE" w:rsidRPr="007A7E92" w:rsidRDefault="00EA07FE" w:rsidP="0088110F">
            <w:pPr>
              <w:pStyle w:val="NormalWeb"/>
              <w:spacing w:before="0" w:beforeAutospacing="0" w:after="120" w:afterAutospacing="0" w:line="234" w:lineRule="atLeast"/>
              <w:jc w:val="both"/>
              <w:rPr>
                <w:rFonts w:ascii="Times New Roman" w:hAnsi="Times New Roman"/>
                <w:b/>
                <w:sz w:val="26"/>
                <w:szCs w:val="26"/>
              </w:rPr>
            </w:pPr>
            <w:r w:rsidRPr="007A7E92">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6085EDA7" w14:textId="77777777" w:rsidR="00EA07FE" w:rsidRPr="007A7E92"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0CFB1B74" w14:textId="77777777" w:rsidR="00EA07FE" w:rsidRPr="007A7E92"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63" w:type="dxa"/>
          </w:tcPr>
          <w:p w14:paraId="1858E751" w14:textId="77777777" w:rsidR="00EA07FE" w:rsidRPr="007A7E92"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A7E92" w14:paraId="4D8AEE33" w14:textId="77777777" w:rsidTr="00BE5B63">
        <w:tc>
          <w:tcPr>
            <w:tcW w:w="851" w:type="dxa"/>
            <w:vMerge/>
          </w:tcPr>
          <w:p w14:paraId="3E3196FE" w14:textId="77777777" w:rsidR="00EA07FE" w:rsidRPr="007A7E92"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F7A69FD" w14:textId="77777777" w:rsidR="00EA07FE" w:rsidRPr="007A7E92"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640CEF9" w14:textId="77777777" w:rsidR="00EA07FE" w:rsidRPr="007A7E92"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A7E92">
              <w:rPr>
                <w:rFonts w:ascii="Times New Roman" w:hAnsi="Times New Roman"/>
                <w:bCs/>
                <w:i/>
                <w:sz w:val="26"/>
                <w:szCs w:val="26"/>
              </w:rPr>
              <w:t xml:space="preserve">+ Chuyên viên </w:t>
            </w:r>
          </w:p>
          <w:p w14:paraId="5F510BE9" w14:textId="77777777" w:rsidR="00EA07FE" w:rsidRPr="007A7E92"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A7E92">
              <w:rPr>
                <w:rFonts w:ascii="Times New Roman" w:hAnsi="Times New Roman"/>
                <w:bCs/>
                <w:i/>
                <w:sz w:val="26"/>
                <w:szCs w:val="26"/>
              </w:rPr>
              <w:t>+ Lãnh đạo phòng/bộ phận</w:t>
            </w:r>
          </w:p>
          <w:p w14:paraId="4342C13C" w14:textId="77777777" w:rsidR="00EA07FE" w:rsidRPr="007A7E92"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A7E92">
              <w:rPr>
                <w:rFonts w:ascii="Times New Roman" w:hAnsi="Times New Roman"/>
                <w:bCs/>
                <w:i/>
                <w:sz w:val="26"/>
                <w:szCs w:val="26"/>
              </w:rPr>
              <w:t xml:space="preserve">+ Lãnh đạo đơn vị: </w:t>
            </w:r>
          </w:p>
          <w:p w14:paraId="72FC0199" w14:textId="77777777" w:rsidR="00EA07FE" w:rsidRPr="007A7E92"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7A7E92">
              <w:rPr>
                <w:rFonts w:ascii="Times New Roman" w:hAnsi="Times New Roman"/>
                <w:bCs/>
                <w:i/>
                <w:sz w:val="26"/>
                <w:szCs w:val="26"/>
              </w:rPr>
              <w:t xml:space="preserve">+ Văn thư đơn vị: </w:t>
            </w:r>
          </w:p>
        </w:tc>
        <w:tc>
          <w:tcPr>
            <w:tcW w:w="3118" w:type="dxa"/>
            <w:vAlign w:val="center"/>
          </w:tcPr>
          <w:p w14:paraId="48D62C83" w14:textId="77777777" w:rsidR="00EA07FE" w:rsidRPr="007A7E92"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7A7E92">
              <w:rPr>
                <w:rFonts w:ascii="Times New Roman" w:hAnsi="Times New Roman"/>
                <w:bCs/>
                <w:i/>
                <w:sz w:val="26"/>
                <w:szCs w:val="26"/>
              </w:rPr>
              <w:t>17 ngày</w:t>
            </w:r>
          </w:p>
          <w:p w14:paraId="5B768703" w14:textId="77777777" w:rsidR="00EA07FE" w:rsidRPr="007A7E92"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7A7E92">
              <w:rPr>
                <w:rFonts w:ascii="Times New Roman" w:hAnsi="Times New Roman"/>
                <w:bCs/>
                <w:i/>
                <w:sz w:val="26"/>
                <w:szCs w:val="26"/>
              </w:rPr>
              <w:t>1 ngày</w:t>
            </w:r>
          </w:p>
          <w:p w14:paraId="6D266DBB" w14:textId="77777777" w:rsidR="00EA07FE" w:rsidRPr="007A7E92"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7A7E92">
              <w:rPr>
                <w:rFonts w:ascii="Times New Roman" w:hAnsi="Times New Roman"/>
                <w:bCs/>
                <w:i/>
                <w:sz w:val="26"/>
                <w:szCs w:val="26"/>
              </w:rPr>
              <w:t>1/2 ngày</w:t>
            </w:r>
          </w:p>
          <w:p w14:paraId="764C917F" w14:textId="77777777" w:rsidR="00EA07FE" w:rsidRPr="007A7E92"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A7E92">
              <w:rPr>
                <w:rFonts w:ascii="Times New Roman" w:hAnsi="Times New Roman"/>
                <w:bCs/>
                <w:i/>
                <w:sz w:val="26"/>
                <w:szCs w:val="26"/>
              </w:rPr>
              <w:t>1/2 ngày</w:t>
            </w:r>
          </w:p>
        </w:tc>
        <w:tc>
          <w:tcPr>
            <w:tcW w:w="1163" w:type="dxa"/>
          </w:tcPr>
          <w:p w14:paraId="7276AAFF" w14:textId="77777777" w:rsidR="00EA07FE" w:rsidRPr="007A7E92"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7A7E92" w14:paraId="03487BB3" w14:textId="77777777" w:rsidTr="00BE5B63">
        <w:tc>
          <w:tcPr>
            <w:tcW w:w="851" w:type="dxa"/>
            <w:vAlign w:val="center"/>
          </w:tcPr>
          <w:p w14:paraId="65E0F437" w14:textId="77777777" w:rsidR="00EA07FE" w:rsidRPr="007A7E92"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A7E92">
              <w:rPr>
                <w:rFonts w:ascii="Times New Roman" w:hAnsi="Times New Roman"/>
                <w:b/>
                <w:sz w:val="26"/>
                <w:szCs w:val="26"/>
              </w:rPr>
              <w:t>Bước 4</w:t>
            </w:r>
          </w:p>
        </w:tc>
        <w:tc>
          <w:tcPr>
            <w:tcW w:w="2376" w:type="dxa"/>
          </w:tcPr>
          <w:p w14:paraId="0205CC15" w14:textId="77777777" w:rsidR="00EA07FE" w:rsidRPr="007A7E92" w:rsidRDefault="00EA07FE" w:rsidP="0088110F">
            <w:pPr>
              <w:pStyle w:val="NormalWeb"/>
              <w:spacing w:before="0" w:beforeAutospacing="0" w:after="120" w:afterAutospacing="0" w:line="234" w:lineRule="atLeast"/>
              <w:jc w:val="both"/>
              <w:rPr>
                <w:rStyle w:val="fontstyle21"/>
                <w:i/>
              </w:rPr>
            </w:pPr>
            <w:r w:rsidRPr="007A7E92">
              <w:rPr>
                <w:rFonts w:ascii="Times New Roman" w:hAnsi="Times New Roman"/>
                <w:b/>
                <w:sz w:val="26"/>
                <w:szCs w:val="26"/>
                <w:lang w:val="nl-NL"/>
              </w:rPr>
              <w:t>Trả kết quả giải quyết thủ tục hành chính</w:t>
            </w:r>
          </w:p>
          <w:p w14:paraId="3372FCE6" w14:textId="77777777" w:rsidR="00EA07FE" w:rsidRPr="007A7E92" w:rsidRDefault="00EA07FE" w:rsidP="0088110F">
            <w:pPr>
              <w:pStyle w:val="NormalWeb"/>
              <w:spacing w:before="0" w:beforeAutospacing="0" w:after="120" w:afterAutospacing="0" w:line="234" w:lineRule="atLeast"/>
              <w:jc w:val="both"/>
              <w:rPr>
                <w:rFonts w:ascii="Times New Roman" w:hAnsi="Times New Roman"/>
                <w:b/>
                <w:sz w:val="26"/>
                <w:szCs w:val="26"/>
              </w:rPr>
            </w:pPr>
            <w:r w:rsidRPr="007A7E92">
              <w:rPr>
                <w:rStyle w:val="fontstyle21"/>
                <w:i/>
              </w:rPr>
              <w:t xml:space="preserve">(Kết quả giải quyết thủ tục hành chính gửi trả cho tổ chức, cá nhân phải bảo đảm đầy đủ theo </w:t>
            </w:r>
            <w:r w:rsidRPr="007A7E92">
              <w:rPr>
                <w:rStyle w:val="fontstyle21"/>
                <w:i/>
              </w:rPr>
              <w:lastRenderedPageBreak/>
              <w:t>quy định mà cơ quan có thẩm quyền trả cho tổ chức, cá nhân sau khi giải quyết xong thủ tục hành chính)</w:t>
            </w:r>
          </w:p>
        </w:tc>
        <w:tc>
          <w:tcPr>
            <w:tcW w:w="7513" w:type="dxa"/>
          </w:tcPr>
          <w:p w14:paraId="5D5CD108" w14:textId="77777777" w:rsidR="00EA07FE" w:rsidRPr="007A7E92" w:rsidRDefault="00EA07FE" w:rsidP="0088110F">
            <w:pPr>
              <w:spacing w:before="120" w:after="120"/>
              <w:ind w:firstLine="205"/>
              <w:jc w:val="both"/>
              <w:rPr>
                <w:iCs/>
                <w:sz w:val="26"/>
                <w:szCs w:val="26"/>
                <w:lang w:val="nl-NL"/>
              </w:rPr>
            </w:pPr>
            <w:r w:rsidRPr="007A7E92">
              <w:rPr>
                <w:iCs/>
                <w:sz w:val="26"/>
                <w:szCs w:val="26"/>
                <w:lang w:val="nl-NL"/>
              </w:rPr>
              <w:lastRenderedPageBreak/>
              <w:t>Công chức tiếp nhận và trả  kết quả nhập vào sổ theo dõi hồ sơ và phần mềm điện tử thực hiện như sau:</w:t>
            </w:r>
          </w:p>
          <w:p w14:paraId="4CCC09B4" w14:textId="77777777" w:rsidR="00EA07FE" w:rsidRPr="007A7E92" w:rsidRDefault="00EA07FE" w:rsidP="0088110F">
            <w:pPr>
              <w:spacing w:before="120" w:after="120"/>
              <w:ind w:firstLine="205"/>
              <w:jc w:val="both"/>
              <w:rPr>
                <w:iCs/>
                <w:sz w:val="26"/>
                <w:szCs w:val="26"/>
                <w:lang w:val="nl-NL"/>
              </w:rPr>
            </w:pPr>
            <w:r w:rsidRPr="007A7E92">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4A9D2A83" w14:textId="77777777" w:rsidR="00EA07FE" w:rsidRPr="007A7E92" w:rsidRDefault="00EA07FE" w:rsidP="0088110F">
            <w:pPr>
              <w:spacing w:before="120" w:after="120"/>
              <w:ind w:firstLine="205"/>
              <w:jc w:val="both"/>
              <w:rPr>
                <w:iCs/>
                <w:sz w:val="26"/>
                <w:szCs w:val="26"/>
                <w:lang w:val="nl-NL"/>
              </w:rPr>
            </w:pPr>
            <w:r w:rsidRPr="007A7E92">
              <w:rPr>
                <w:iCs/>
                <w:sz w:val="26"/>
                <w:szCs w:val="26"/>
                <w:lang w:val="nl-NL"/>
              </w:rPr>
              <w:lastRenderedPageBreak/>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7A7E92">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0A74C18E" w14:textId="77777777" w:rsidR="00EA07FE" w:rsidRPr="007A7E92" w:rsidRDefault="00EA07FE" w:rsidP="0088110F">
            <w:pPr>
              <w:spacing w:before="120" w:after="120"/>
              <w:ind w:firstLine="205"/>
              <w:jc w:val="both"/>
              <w:rPr>
                <w:iCs/>
                <w:sz w:val="26"/>
                <w:szCs w:val="26"/>
                <w:lang w:val="nl-NL"/>
              </w:rPr>
            </w:pPr>
            <w:r w:rsidRPr="007A7E92">
              <w:rPr>
                <w:iCs/>
                <w:sz w:val="26"/>
                <w:szCs w:val="26"/>
                <w:lang w:val="nl-NL"/>
              </w:rPr>
              <w:t>- Trường hợp nhận kết quả</w:t>
            </w:r>
            <w:r>
              <w:rPr>
                <w:iCs/>
                <w:sz w:val="26"/>
                <w:szCs w:val="26"/>
                <w:lang w:val="nl-NL"/>
              </w:rPr>
              <w:t xml:space="preserve"> </w:t>
            </w:r>
            <w:r w:rsidRPr="00281F0D">
              <w:rPr>
                <w:sz w:val="26"/>
                <w:szCs w:val="26"/>
                <w:lang w:val="nl-NL"/>
              </w:rPr>
              <w:t xml:space="preserve">thông </w:t>
            </w:r>
            <w:r w:rsidRPr="007A7E92">
              <w:rPr>
                <w:sz w:val="26"/>
                <w:szCs w:val="26"/>
                <w:lang w:val="vi-VN"/>
              </w:rPr>
              <w:t xml:space="preserve">qua dịch vụ bưu chính </w:t>
            </w:r>
            <w:r w:rsidRPr="00281F0D">
              <w:rPr>
                <w:sz w:val="26"/>
                <w:szCs w:val="26"/>
                <w:lang w:val="nl-NL"/>
              </w:rPr>
              <w:t>công ích. (</w:t>
            </w:r>
            <w:r w:rsidRPr="007A7E92">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3C320F85" w14:textId="77777777" w:rsidR="00EA07FE" w:rsidRPr="007A7E92" w:rsidRDefault="00EA07FE" w:rsidP="0088110F">
            <w:pPr>
              <w:spacing w:before="120" w:after="120"/>
              <w:ind w:firstLine="205"/>
              <w:jc w:val="both"/>
              <w:rPr>
                <w:b/>
                <w:i/>
                <w:sz w:val="26"/>
                <w:szCs w:val="26"/>
                <w:lang w:val="pt-BR"/>
              </w:rPr>
            </w:pPr>
            <w:r w:rsidRPr="007A7E92">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678A3E3A" w14:textId="77777777" w:rsidR="00EA07FE" w:rsidRPr="007A7E92" w:rsidRDefault="00EA07FE" w:rsidP="0088110F">
            <w:pPr>
              <w:spacing w:before="120" w:after="120"/>
              <w:ind w:firstLine="205"/>
              <w:jc w:val="both"/>
              <w:rPr>
                <w:rStyle w:val="fontstyle21"/>
                <w:iCs/>
                <w:lang w:val="nl-NL"/>
              </w:rPr>
            </w:pPr>
            <w:r w:rsidRPr="007A7E92">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3D8219E7" w14:textId="77777777" w:rsidR="00EA07FE" w:rsidRPr="007A7E92"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7A7E92">
              <w:rPr>
                <w:rFonts w:ascii="Times New Roman" w:hAnsi="Times New Roman"/>
                <w:bCs/>
                <w:i/>
                <w:sz w:val="26"/>
                <w:szCs w:val="26"/>
              </w:rPr>
              <w:lastRenderedPageBreak/>
              <w:t>½ ngày</w:t>
            </w:r>
          </w:p>
        </w:tc>
        <w:tc>
          <w:tcPr>
            <w:tcW w:w="1163" w:type="dxa"/>
          </w:tcPr>
          <w:p w14:paraId="43287CCC" w14:textId="77777777" w:rsidR="00EA07FE" w:rsidRPr="007A7E92"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0EBE307C"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3156D03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6A7E2C7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cho phép hoạt động giáo dục trở lại</w:t>
      </w:r>
    </w:p>
    <w:p w14:paraId="057D89D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3C1D82BA"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532CE4F3"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Trường trung học phổ thông công lập;</w:t>
      </w:r>
    </w:p>
    <w:p w14:paraId="7C580DC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Đại diện của tổ chức hoặc cá nhân đối với trường trung học phổ thông tư thục.</w:t>
      </w:r>
    </w:p>
    <w:p w14:paraId="233A8D85" w14:textId="1E71B70B"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d. Cơ quan giải quyết thủ tục hành chính:</w:t>
      </w:r>
      <w:r w:rsidR="00BE5B63">
        <w:rPr>
          <w:rFonts w:ascii="Times New Roman" w:hAnsi="Times New Roman"/>
          <w:b/>
          <w:bCs/>
          <w:sz w:val="28"/>
          <w:szCs w:val="28"/>
        </w:rPr>
        <w:t xml:space="preserve"> </w:t>
      </w:r>
      <w:r w:rsidRPr="007D038B">
        <w:rPr>
          <w:rFonts w:ascii="Times New Roman" w:hAnsi="Times New Roman"/>
          <w:sz w:val="28"/>
          <w:szCs w:val="28"/>
        </w:rPr>
        <w:t>Sở Giáo dục và Đào tạo.</w:t>
      </w:r>
    </w:p>
    <w:p w14:paraId="1853E835"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65FFF84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lastRenderedPageBreak/>
        <w:t xml:space="preserve"> </w:t>
      </w:r>
      <w:r w:rsidRPr="007D038B">
        <w:rPr>
          <w:rFonts w:ascii="Times New Roman" w:hAnsi="Times New Roman"/>
          <w:sz w:val="28"/>
          <w:szCs w:val="28"/>
        </w:rPr>
        <w:t>Quyết định cho phép trường trung học phổ thông hoạt động giáo dục trở lại của Giám đốc Sở Giáo dục và Đào tạo.</w:t>
      </w:r>
    </w:p>
    <w:p w14:paraId="27E43FB1"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7A6C2DD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58255F57" w14:textId="62BA6C66"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lang w:val="hr-HR"/>
        </w:rPr>
        <w:t xml:space="preserve">h. Yêu cầu, điều kiện thực hiện thủ tục hành chính: </w:t>
      </w:r>
      <w:r w:rsidR="00BE5B63">
        <w:rPr>
          <w:rFonts w:ascii="Times New Roman" w:hAnsi="Times New Roman"/>
          <w:b/>
          <w:bCs/>
          <w:sz w:val="28"/>
          <w:szCs w:val="28"/>
          <w:lang w:val="hr-HR"/>
        </w:rPr>
        <w:t xml:space="preserve"> </w:t>
      </w:r>
      <w:r w:rsidRPr="007D038B">
        <w:rPr>
          <w:rFonts w:ascii="Times New Roman" w:hAnsi="Times New Roman"/>
          <w:sz w:val="28"/>
          <w:szCs w:val="28"/>
        </w:rPr>
        <w:t>Sau thời hạn đình chỉ, nguyên nhân dẫn đến việc đình chỉ được khắc phục.</w:t>
      </w:r>
    </w:p>
    <w:p w14:paraId="2CC7717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sidRPr="007D038B">
        <w:rPr>
          <w:rFonts w:ascii="Times New Roman" w:hAnsi="Times New Roman"/>
          <w:b/>
          <w:bCs/>
          <w:sz w:val="28"/>
          <w:szCs w:val="28"/>
        </w:rPr>
        <w:t xml:space="preserve">i. Căn cứ pháp lý của thủ tục hành chính: </w:t>
      </w:r>
    </w:p>
    <w:p w14:paraId="7A588212" w14:textId="77777777" w:rsidR="00EA07FE" w:rsidRPr="007D038B" w:rsidRDefault="00EA07FE" w:rsidP="00EA07FE">
      <w:pPr>
        <w:shd w:val="clear" w:color="auto" w:fill="FFFFFF"/>
        <w:spacing w:before="120" w:after="120"/>
        <w:ind w:firstLine="720"/>
        <w:jc w:val="both"/>
        <w:rPr>
          <w:sz w:val="28"/>
          <w:szCs w:val="28"/>
        </w:rPr>
      </w:pPr>
      <w:r>
        <w:rPr>
          <w:sz w:val="28"/>
          <w:szCs w:val="28"/>
        </w:rPr>
        <w:t>-</w:t>
      </w:r>
      <w:r w:rsidRPr="007D038B">
        <w:rPr>
          <w:sz w:val="28"/>
          <w:szCs w:val="28"/>
        </w:rPr>
        <w:t xml:space="preserve"> Khoản 3 Điều 30 Nghị định số </w:t>
      </w:r>
      <w:hyperlink r:id="rId87" w:tgtFrame="_blank" w:tooltip="Nghị định 46/2017/NĐ-CP" w:history="1">
        <w:r w:rsidRPr="007D038B">
          <w:rPr>
            <w:sz w:val="28"/>
            <w:szCs w:val="28"/>
          </w:rPr>
          <w:t>46/2017/NĐ-CP</w:t>
        </w:r>
      </w:hyperlink>
      <w:r w:rsidRPr="007D038B">
        <w:rPr>
          <w:sz w:val="28"/>
          <w:szCs w:val="28"/>
        </w:rPr>
        <w:t> ngày 21/4/2017 của Chính phủ quy định về điều kiện đầu tư và hoạt động trong lĩnh vực giáo dục;</w:t>
      </w:r>
    </w:p>
    <w:p w14:paraId="3082F44F" w14:textId="77777777" w:rsidR="00EA07FE" w:rsidRPr="008B3701" w:rsidRDefault="00EA07FE" w:rsidP="00EA07FE">
      <w:pPr>
        <w:shd w:val="clear" w:color="auto" w:fill="FFFFFF"/>
        <w:spacing w:before="120" w:after="120"/>
        <w:ind w:firstLine="720"/>
        <w:jc w:val="both"/>
        <w:rPr>
          <w:sz w:val="28"/>
          <w:szCs w:val="28"/>
        </w:rPr>
      </w:pPr>
      <w:r>
        <w:rPr>
          <w:iCs/>
          <w:sz w:val="28"/>
          <w:szCs w:val="28"/>
        </w:rPr>
        <w:t>-</w:t>
      </w:r>
      <w:r w:rsidRPr="008B3701">
        <w:rPr>
          <w:iCs/>
          <w:sz w:val="28"/>
          <w:szCs w:val="28"/>
        </w:rPr>
        <w:t xml:space="preserve"> Điều 2 Nghị định số </w:t>
      </w:r>
      <w:hyperlink r:id="rId88" w:tgtFrame="_blank" w:tooltip="Nghị định 135/2018/NĐ-CP" w:history="1">
        <w:r w:rsidRPr="008B3701">
          <w:rPr>
            <w:iCs/>
            <w:sz w:val="28"/>
            <w:szCs w:val="28"/>
          </w:rPr>
          <w:t>135/2018/NĐ-CP</w:t>
        </w:r>
      </w:hyperlink>
      <w:r w:rsidRPr="008B3701">
        <w:rPr>
          <w:iCs/>
          <w:sz w:val="28"/>
          <w:szCs w:val="28"/>
        </w:rPr>
        <w:t> ngày 04/10/2018 của Chính phủ sửa đổi một số điều của Nghị định </w:t>
      </w:r>
      <w:hyperlink r:id="rId89" w:tgtFrame="_blank" w:tooltip="Nghị định 46/2017/NĐ-CP" w:history="1">
        <w:r w:rsidRPr="008B3701">
          <w:rPr>
            <w:iCs/>
            <w:sz w:val="28"/>
            <w:szCs w:val="28"/>
          </w:rPr>
          <w:t>46/2017/NĐ-CP</w:t>
        </w:r>
      </w:hyperlink>
      <w:r w:rsidRPr="008B3701">
        <w:rPr>
          <w:iCs/>
          <w:sz w:val="28"/>
          <w:szCs w:val="28"/>
        </w:rPr>
        <w:t> ngày 21/4/2017 của Chính phủ quy định về điều kiện đầu tư và hoạt động trong lĩnh vực giáo dục.</w:t>
      </w:r>
    </w:p>
    <w:p w14:paraId="2937C46E"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EA07FE" w:rsidRPr="007D038B" w14:paraId="49C346C7"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B7778DD"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1164AC60"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E359C8A"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19DBD389"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37F28AB"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204802F0"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05A56A5D"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35EE159A"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09BF880B"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13D2D255"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58ACBBF9"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14EDB47"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693F0895"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32393B82" w14:textId="77777777" w:rsidR="00EA07FE" w:rsidRPr="007D038B" w:rsidRDefault="00EA07FE" w:rsidP="0088110F">
            <w:pPr>
              <w:spacing w:before="40" w:after="40"/>
              <w:rPr>
                <w:sz w:val="26"/>
                <w:szCs w:val="26"/>
                <w:lang w:val="nl-NL"/>
              </w:rPr>
            </w:pPr>
          </w:p>
        </w:tc>
      </w:tr>
    </w:tbl>
    <w:p w14:paraId="75B41FD0" w14:textId="77777777" w:rsidR="00EA07FE" w:rsidRPr="00281F0D"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nl-NL"/>
        </w:rPr>
      </w:pPr>
    </w:p>
    <w:p w14:paraId="3804FB80" w14:textId="04D7278E" w:rsidR="00EA07FE" w:rsidRPr="007D038B" w:rsidRDefault="00EA07FE" w:rsidP="00EA07FE">
      <w:pPr>
        <w:shd w:val="clear" w:color="auto" w:fill="FFFFFF"/>
        <w:spacing w:before="120" w:after="120" w:line="212" w:lineRule="atLeast"/>
        <w:ind w:firstLine="720"/>
        <w:jc w:val="both"/>
        <w:rPr>
          <w:b/>
          <w:bCs/>
          <w:i/>
          <w:sz w:val="28"/>
          <w:szCs w:val="28"/>
          <w:lang w:val="hr-HR"/>
        </w:rPr>
      </w:pPr>
      <w:r w:rsidRPr="00281F0D">
        <w:rPr>
          <w:b/>
          <w:bCs/>
          <w:sz w:val="28"/>
          <w:szCs w:val="28"/>
          <w:lang w:val="nl-NL"/>
        </w:rPr>
        <w:lastRenderedPageBreak/>
        <w:t>2</w:t>
      </w:r>
      <w:r w:rsidR="00F31CDD" w:rsidRPr="00281F0D">
        <w:rPr>
          <w:b/>
          <w:bCs/>
          <w:sz w:val="28"/>
          <w:szCs w:val="28"/>
          <w:lang w:val="nl-NL"/>
        </w:rPr>
        <w:t>4</w:t>
      </w:r>
      <w:r w:rsidRPr="00281F0D">
        <w:rPr>
          <w:b/>
          <w:bCs/>
          <w:sz w:val="28"/>
          <w:szCs w:val="28"/>
          <w:lang w:val="nl-NL"/>
        </w:rPr>
        <w:t xml:space="preserve">. Tên thủ tục hành chính: Sáp nhập, chia tách trường trung học phổ thông </w:t>
      </w:r>
    </w:p>
    <w:p w14:paraId="323132C5"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hr-HR"/>
        </w:rPr>
        <w:t xml:space="preserve"> </w:t>
      </w:r>
      <w:r w:rsidRPr="007D038B">
        <w:rPr>
          <w:b/>
          <w:bCs/>
          <w:sz w:val="28"/>
          <w:szCs w:val="28"/>
          <w:lang w:val="vi-VN"/>
        </w:rPr>
        <w:t>tự</w:t>
      </w:r>
      <w:r w:rsidRPr="00281F0D">
        <w:rPr>
          <w:b/>
          <w:bCs/>
          <w:sz w:val="28"/>
          <w:szCs w:val="28"/>
          <w:lang w:val="hr-HR"/>
        </w:rPr>
        <w:t xml:space="preserve">, cách thức, thời gian </w:t>
      </w:r>
      <w:r w:rsidRPr="007D038B">
        <w:rPr>
          <w:b/>
          <w:bCs/>
          <w:sz w:val="28"/>
          <w:szCs w:val="28"/>
          <w:lang w:val="vi-VN"/>
        </w:rPr>
        <w:t>giải quyết</w:t>
      </w:r>
      <w:r w:rsidRPr="00281F0D">
        <w:rPr>
          <w:b/>
          <w:sz w:val="28"/>
          <w:szCs w:val="28"/>
          <w:lang w:val="hr-HR"/>
        </w:rPr>
        <w:t xml:space="preserve"> thủ tục hành chính: </w:t>
      </w:r>
    </w:p>
    <w:tbl>
      <w:tblPr>
        <w:tblStyle w:val="TableGrid"/>
        <w:tblW w:w="15021" w:type="dxa"/>
        <w:tblLook w:val="04A0" w:firstRow="1" w:lastRow="0" w:firstColumn="1" w:lastColumn="0" w:noHBand="0" w:noVBand="1"/>
      </w:tblPr>
      <w:tblGrid>
        <w:gridCol w:w="851"/>
        <w:gridCol w:w="2376"/>
        <w:gridCol w:w="7513"/>
        <w:gridCol w:w="3118"/>
        <w:gridCol w:w="1163"/>
      </w:tblGrid>
      <w:tr w:rsidR="00EA07FE" w:rsidRPr="00FB3F7F" w14:paraId="4FD95652" w14:textId="77777777" w:rsidTr="000B7834">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24757E2B" w14:textId="77777777" w:rsidR="00EA07FE" w:rsidRPr="00FB3F7F" w:rsidRDefault="00EA07FE" w:rsidP="0088110F">
            <w:pPr>
              <w:pStyle w:val="NormalWeb"/>
              <w:spacing w:before="0" w:beforeAutospacing="0" w:after="0" w:afterAutospacing="0"/>
              <w:jc w:val="center"/>
              <w:rPr>
                <w:rFonts w:ascii="Times New Roman" w:hAnsi="Times New Roman"/>
                <w:b/>
                <w:sz w:val="26"/>
                <w:szCs w:val="26"/>
              </w:rPr>
            </w:pPr>
            <w:r w:rsidRPr="00FB3F7F">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4A75FFDA" w14:textId="77777777" w:rsidR="00EA07FE" w:rsidRPr="00FB3F7F" w:rsidRDefault="00EA07FE" w:rsidP="0088110F">
            <w:pPr>
              <w:pStyle w:val="NormalWeb"/>
              <w:spacing w:before="0" w:beforeAutospacing="0" w:after="0" w:afterAutospacing="0"/>
              <w:jc w:val="center"/>
              <w:rPr>
                <w:rFonts w:ascii="Times New Roman" w:hAnsi="Times New Roman"/>
                <w:b/>
                <w:sz w:val="26"/>
                <w:szCs w:val="26"/>
              </w:rPr>
            </w:pPr>
            <w:r w:rsidRPr="00FB3F7F">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2BE52BEF" w14:textId="77777777" w:rsidR="00EA07FE" w:rsidRPr="00FB3F7F" w:rsidRDefault="00EA07FE" w:rsidP="0088110F">
            <w:pPr>
              <w:pStyle w:val="NormalWeb"/>
              <w:spacing w:before="0" w:beforeAutospacing="0" w:after="0" w:afterAutospacing="0"/>
              <w:jc w:val="center"/>
              <w:rPr>
                <w:rFonts w:ascii="Times New Roman" w:hAnsi="Times New Roman"/>
                <w:b/>
                <w:sz w:val="26"/>
                <w:szCs w:val="26"/>
              </w:rPr>
            </w:pPr>
            <w:r w:rsidRPr="00FB3F7F">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11D32C38" w14:textId="77777777" w:rsidR="00EA07FE" w:rsidRPr="00FB3F7F" w:rsidRDefault="00EA07FE" w:rsidP="0088110F">
            <w:pPr>
              <w:pStyle w:val="NormalWeb"/>
              <w:spacing w:before="0" w:beforeAutospacing="0" w:after="0" w:afterAutospacing="0"/>
              <w:jc w:val="center"/>
              <w:rPr>
                <w:rFonts w:ascii="Times New Roman" w:hAnsi="Times New Roman"/>
                <w:b/>
                <w:sz w:val="26"/>
                <w:szCs w:val="26"/>
              </w:rPr>
            </w:pPr>
            <w:r w:rsidRPr="00FB3F7F">
              <w:rPr>
                <w:rFonts w:ascii="Times New Roman" w:hAnsi="Times New Roman"/>
                <w:b/>
                <w:sz w:val="26"/>
                <w:szCs w:val="26"/>
              </w:rPr>
              <w:t>Thời gian giải quyết</w:t>
            </w:r>
          </w:p>
        </w:tc>
        <w:tc>
          <w:tcPr>
            <w:tcW w:w="1163" w:type="dxa"/>
            <w:tcBorders>
              <w:top w:val="single" w:sz="4" w:space="0" w:color="auto"/>
              <w:left w:val="single" w:sz="4" w:space="0" w:color="auto"/>
              <w:bottom w:val="single" w:sz="4" w:space="0" w:color="auto"/>
              <w:right w:val="single" w:sz="4" w:space="0" w:color="auto"/>
            </w:tcBorders>
            <w:vAlign w:val="center"/>
          </w:tcPr>
          <w:p w14:paraId="6D542341" w14:textId="77777777" w:rsidR="00EA07FE" w:rsidRPr="00FB3F7F" w:rsidRDefault="00EA07FE" w:rsidP="0088110F">
            <w:pPr>
              <w:pStyle w:val="NormalWeb"/>
              <w:spacing w:before="0" w:beforeAutospacing="0" w:after="0" w:afterAutospacing="0"/>
              <w:jc w:val="center"/>
              <w:rPr>
                <w:rFonts w:ascii="Times New Roman" w:hAnsi="Times New Roman"/>
                <w:b/>
                <w:sz w:val="26"/>
                <w:szCs w:val="26"/>
              </w:rPr>
            </w:pPr>
            <w:r w:rsidRPr="00FB3F7F">
              <w:rPr>
                <w:rFonts w:ascii="Times New Roman" w:hAnsi="Times New Roman"/>
                <w:b/>
                <w:sz w:val="26"/>
                <w:szCs w:val="26"/>
              </w:rPr>
              <w:t>Ghi chú</w:t>
            </w:r>
          </w:p>
        </w:tc>
      </w:tr>
      <w:tr w:rsidR="00EA07FE" w:rsidRPr="00FB3F7F" w14:paraId="10B3A60E" w14:textId="77777777" w:rsidTr="000B7834">
        <w:trPr>
          <w:trHeight w:val="541"/>
        </w:trPr>
        <w:tc>
          <w:tcPr>
            <w:tcW w:w="851" w:type="dxa"/>
            <w:vMerge w:val="restart"/>
            <w:tcBorders>
              <w:top w:val="single" w:sz="4" w:space="0" w:color="auto"/>
            </w:tcBorders>
            <w:vAlign w:val="center"/>
          </w:tcPr>
          <w:p w14:paraId="5FD15C3B" w14:textId="77777777" w:rsidR="00EA07FE" w:rsidRPr="00FB3F7F"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B3F7F">
              <w:rPr>
                <w:rFonts w:ascii="Times New Roman" w:hAnsi="Times New Roman"/>
                <w:b/>
                <w:sz w:val="26"/>
                <w:szCs w:val="26"/>
              </w:rPr>
              <w:t>Bước 1</w:t>
            </w:r>
          </w:p>
        </w:tc>
        <w:tc>
          <w:tcPr>
            <w:tcW w:w="2376" w:type="dxa"/>
            <w:vMerge w:val="restart"/>
            <w:tcBorders>
              <w:top w:val="single" w:sz="4" w:space="0" w:color="auto"/>
            </w:tcBorders>
            <w:vAlign w:val="center"/>
          </w:tcPr>
          <w:p w14:paraId="7DCC3878" w14:textId="77777777" w:rsidR="00EA07FE" w:rsidRPr="00FB3F7F"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FB3F7F">
              <w:rPr>
                <w:rFonts w:ascii="Times New Roman" w:hAnsi="Times New Roman"/>
                <w:b/>
                <w:sz w:val="26"/>
                <w:szCs w:val="26"/>
              </w:rPr>
              <w:t xml:space="preserve">Nộp hồ sơ thủ tục hành chính: </w:t>
            </w:r>
            <w:r w:rsidRPr="00FB3F7F">
              <w:rPr>
                <w:rFonts w:ascii="Times New Roman" w:hAnsi="Times New Roman"/>
                <w:i/>
                <w:sz w:val="26"/>
                <w:szCs w:val="26"/>
              </w:rPr>
              <w:t xml:space="preserve">Tổ chức, cá nhân chuẩn bị hồ sơ đầy đủ theo quy định và </w:t>
            </w:r>
            <w:r w:rsidRPr="00FB3F7F">
              <w:rPr>
                <w:rFonts w:ascii="Times New Roman" w:hAnsi="Times New Roman"/>
                <w:i/>
                <w:sz w:val="26"/>
                <w:szCs w:val="26"/>
                <w:lang w:val="vi-VN"/>
              </w:rPr>
              <w:t xml:space="preserve">nộp hồ sơ </w:t>
            </w:r>
            <w:r w:rsidRPr="00FB3F7F">
              <w:rPr>
                <w:rFonts w:ascii="Times New Roman" w:hAnsi="Times New Roman"/>
                <w:i/>
                <w:sz w:val="26"/>
                <w:szCs w:val="26"/>
              </w:rPr>
              <w:t>qua các cách thức sau:</w:t>
            </w:r>
          </w:p>
        </w:tc>
        <w:tc>
          <w:tcPr>
            <w:tcW w:w="7513" w:type="dxa"/>
            <w:tcBorders>
              <w:top w:val="single" w:sz="4" w:space="0" w:color="auto"/>
            </w:tcBorders>
            <w:vAlign w:val="center"/>
          </w:tcPr>
          <w:p w14:paraId="1E9F4929" w14:textId="77777777" w:rsidR="00EA07FE" w:rsidRPr="00FB3F7F"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FB3F7F">
              <w:rPr>
                <w:rFonts w:ascii="Times New Roman" w:hAnsi="Times New Roman"/>
                <w:sz w:val="26"/>
                <w:szCs w:val="26"/>
              </w:rPr>
              <w:t xml:space="preserve">   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FB3F7F">
              <w:rPr>
                <w:rFonts w:ascii="Times New Roman" w:hAnsi="Times New Roman"/>
                <w:sz w:val="26"/>
                <w:szCs w:val="26"/>
              </w:rPr>
              <w:t>).</w:t>
            </w:r>
          </w:p>
          <w:p w14:paraId="3EE31854"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FB3F7F">
              <w:rPr>
                <w:rFonts w:ascii="Times New Roman" w:hAnsi="Times New Roman"/>
                <w:sz w:val="26"/>
                <w:szCs w:val="26"/>
              </w:rPr>
              <w:t xml:space="preserve">   2. Hoặc thông qua bưu điện.</w:t>
            </w:r>
          </w:p>
          <w:p w14:paraId="5FC65D38" w14:textId="12A50BE1" w:rsidR="003E0760" w:rsidRPr="00FB3F7F" w:rsidRDefault="003E0760" w:rsidP="003E0760">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90" w:history="1">
              <w:r w:rsidRPr="004605B5">
                <w:rPr>
                  <w:rStyle w:val="Hyperlink"/>
                  <w:rFonts w:ascii="Times New Roman" w:hAnsi="Times New Roman"/>
                  <w:sz w:val="26"/>
                  <w:szCs w:val="26"/>
                </w:rPr>
                <w:t>http://dichvucong.dongthap.gov.vn</w:t>
              </w:r>
            </w:hyperlink>
          </w:p>
        </w:tc>
        <w:tc>
          <w:tcPr>
            <w:tcW w:w="3118" w:type="dxa"/>
            <w:tcBorders>
              <w:top w:val="single" w:sz="4" w:space="0" w:color="auto"/>
            </w:tcBorders>
            <w:vAlign w:val="center"/>
          </w:tcPr>
          <w:p w14:paraId="57F31771" w14:textId="77777777" w:rsidR="00EA07FE" w:rsidRPr="00FB3F7F"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B3F7F">
              <w:rPr>
                <w:rFonts w:ascii="Times New Roman" w:hAnsi="Times New Roman"/>
                <w:sz w:val="26"/>
                <w:szCs w:val="26"/>
                <w:lang w:val="vi-VN"/>
              </w:rPr>
              <w:t>Sáng: từ 07 giờ đến 11 giờ 30 phút; chiều: từ 13 giờ 30 đến 17 giờ của các ngày làm việc.</w:t>
            </w:r>
          </w:p>
        </w:tc>
        <w:tc>
          <w:tcPr>
            <w:tcW w:w="1163" w:type="dxa"/>
            <w:tcBorders>
              <w:top w:val="single" w:sz="4" w:space="0" w:color="auto"/>
            </w:tcBorders>
            <w:vAlign w:val="center"/>
          </w:tcPr>
          <w:p w14:paraId="23D72BAF" w14:textId="77777777" w:rsidR="00EA07FE" w:rsidRPr="00FB3F7F" w:rsidRDefault="00EA07FE" w:rsidP="0088110F">
            <w:pPr>
              <w:jc w:val="center"/>
              <w:rPr>
                <w:i/>
                <w:sz w:val="26"/>
                <w:szCs w:val="26"/>
                <w:lang w:val="vi-VN"/>
              </w:rPr>
            </w:pPr>
          </w:p>
        </w:tc>
      </w:tr>
      <w:tr w:rsidR="00EA07FE" w:rsidRPr="00FB3F7F" w14:paraId="230D7ADB" w14:textId="77777777" w:rsidTr="000B7834">
        <w:trPr>
          <w:trHeight w:val="359"/>
        </w:trPr>
        <w:tc>
          <w:tcPr>
            <w:tcW w:w="851" w:type="dxa"/>
            <w:vMerge/>
          </w:tcPr>
          <w:p w14:paraId="56F61384" w14:textId="77777777" w:rsidR="00EA07FE" w:rsidRPr="00FB3F7F"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957A424" w14:textId="77777777" w:rsidR="00EA07FE" w:rsidRPr="00FB3F7F"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7240D636" w14:textId="52B6838B" w:rsidR="00EA07FE" w:rsidRPr="00FB3F7F" w:rsidRDefault="00EF536E" w:rsidP="0088110F">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4</w:t>
            </w:r>
            <w:r w:rsidR="00EA07FE" w:rsidRPr="00FB3F7F">
              <w:rPr>
                <w:rFonts w:ascii="Times New Roman" w:hAnsi="Times New Roman"/>
                <w:sz w:val="26"/>
                <w:szCs w:val="26"/>
              </w:rPr>
              <w:t xml:space="preserve">. </w:t>
            </w:r>
            <w:r w:rsidR="00EA07FE" w:rsidRPr="00FB3F7F">
              <w:rPr>
                <w:rFonts w:ascii="Times New Roman" w:hAnsi="Times New Roman"/>
                <w:sz w:val="26"/>
                <w:szCs w:val="26"/>
                <w:lang w:val="vi-VN"/>
              </w:rPr>
              <w:t xml:space="preserve">Sở </w:t>
            </w:r>
            <w:r w:rsidR="00EA07FE" w:rsidRPr="00FB3F7F">
              <w:rPr>
                <w:rFonts w:ascii="Times New Roman" w:hAnsi="Times New Roman"/>
                <w:sz w:val="26"/>
                <w:szCs w:val="26"/>
              </w:rPr>
              <w:t xml:space="preserve">GDĐT </w:t>
            </w:r>
            <w:r w:rsidR="00EA07FE" w:rsidRPr="00FB3F7F">
              <w:rPr>
                <w:rFonts w:ascii="Times New Roman" w:hAnsi="Times New Roman"/>
                <w:sz w:val="26"/>
                <w:szCs w:val="26"/>
                <w:lang w:val="vi-VN"/>
              </w:rPr>
              <w:t>tiếp nhận</w:t>
            </w:r>
            <w:r w:rsidR="00EA07FE" w:rsidRPr="00FB3F7F">
              <w:rPr>
                <w:rFonts w:ascii="Times New Roman" w:hAnsi="Times New Roman"/>
                <w:sz w:val="26"/>
                <w:szCs w:val="26"/>
              </w:rPr>
              <w:t>, kiểm tra hồ sơ sáp nhập, chia tách trường trung học phổ thông của trường trung học trên địa bàn thuộc phạm vi quản lý và thông tin cho Ủy ban nhân dân cấp huyện; tổ chức hoặc cá nhân biết hồ sơ được chấp nhận hoặc yêu cầu tiếp tục hoàn thiện.</w:t>
            </w:r>
          </w:p>
        </w:tc>
        <w:tc>
          <w:tcPr>
            <w:tcW w:w="3118" w:type="dxa"/>
            <w:vAlign w:val="center"/>
          </w:tcPr>
          <w:p w14:paraId="3C66CD5A" w14:textId="77777777" w:rsidR="00EA07FE" w:rsidRPr="00FB3F7F"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163" w:type="dxa"/>
          </w:tcPr>
          <w:p w14:paraId="4EE0D9B9" w14:textId="77777777" w:rsidR="00EA07FE" w:rsidRPr="00FB3F7F"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FB3F7F" w14:paraId="1776BDDE" w14:textId="77777777" w:rsidTr="000B7834">
        <w:trPr>
          <w:trHeight w:val="600"/>
        </w:trPr>
        <w:tc>
          <w:tcPr>
            <w:tcW w:w="851" w:type="dxa"/>
            <w:vMerge w:val="restart"/>
            <w:vAlign w:val="center"/>
          </w:tcPr>
          <w:p w14:paraId="572EE592" w14:textId="77777777" w:rsidR="00EA07FE" w:rsidRPr="00FB3F7F"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B3F7F">
              <w:rPr>
                <w:rFonts w:ascii="Times New Roman" w:hAnsi="Times New Roman"/>
                <w:b/>
                <w:sz w:val="26"/>
                <w:szCs w:val="26"/>
              </w:rPr>
              <w:t>Bước 2</w:t>
            </w:r>
          </w:p>
        </w:tc>
        <w:tc>
          <w:tcPr>
            <w:tcW w:w="2376" w:type="dxa"/>
            <w:vMerge w:val="restart"/>
            <w:vAlign w:val="center"/>
          </w:tcPr>
          <w:p w14:paraId="3D29ECDA" w14:textId="77777777" w:rsidR="00EA07FE" w:rsidRPr="00FB3F7F" w:rsidRDefault="00EA07FE" w:rsidP="0088110F">
            <w:pPr>
              <w:spacing w:before="120" w:after="120"/>
              <w:jc w:val="both"/>
              <w:rPr>
                <w:sz w:val="26"/>
                <w:szCs w:val="26"/>
              </w:rPr>
            </w:pPr>
            <w:r w:rsidRPr="00FB3F7F">
              <w:rPr>
                <w:b/>
                <w:sz w:val="26"/>
                <w:szCs w:val="26"/>
              </w:rPr>
              <w:t>Tiếp nhận và chuyển hồ sơ thủ tục hành chính</w:t>
            </w:r>
          </w:p>
        </w:tc>
        <w:tc>
          <w:tcPr>
            <w:tcW w:w="7513" w:type="dxa"/>
            <w:vMerge w:val="restart"/>
          </w:tcPr>
          <w:p w14:paraId="0C7046BB" w14:textId="77777777" w:rsidR="00EA07FE" w:rsidRPr="00FB3F7F"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FB3F7F">
              <w:rPr>
                <w:rFonts w:ascii="Times New Roman" w:hAnsi="Times New Roman"/>
                <w:sz w:val="26"/>
                <w:szCs w:val="26"/>
              </w:rPr>
              <w:t xml:space="preserve">Đối với hồ sơ được nộp </w:t>
            </w:r>
            <w:r w:rsidRPr="00FB3F7F">
              <w:rPr>
                <w:rFonts w:ascii="Times New Roman" w:hAnsi="Times New Roman"/>
                <w:sz w:val="26"/>
                <w:szCs w:val="26"/>
                <w:lang w:val="vi-VN"/>
              </w:rPr>
              <w:t xml:space="preserve">trực tiếp qua </w:t>
            </w:r>
            <w:r w:rsidRPr="00FB3F7F">
              <w:rPr>
                <w:rFonts w:ascii="Times New Roman" w:hAnsi="Times New Roman"/>
                <w:sz w:val="26"/>
                <w:szCs w:val="26"/>
              </w:rPr>
              <w:t xml:space="preserve">Bộ phận </w:t>
            </w:r>
            <w:r w:rsidRPr="00FB3F7F">
              <w:rPr>
                <w:rFonts w:ascii="Times New Roman" w:hAnsi="Times New Roman"/>
                <w:sz w:val="26"/>
                <w:szCs w:val="26"/>
                <w:lang w:val="vi-VN"/>
              </w:rPr>
              <w:t>tiếp nhận và trả kết quả</w:t>
            </w:r>
            <w:r w:rsidRPr="00FB3F7F">
              <w:rPr>
                <w:rFonts w:ascii="Times New Roman" w:hAnsi="Times New Roman"/>
                <w:sz w:val="26"/>
                <w:szCs w:val="26"/>
              </w:rPr>
              <w:t xml:space="preserve"> hoặc thông </w:t>
            </w:r>
            <w:r w:rsidRPr="00FB3F7F">
              <w:rPr>
                <w:rFonts w:ascii="Times New Roman" w:hAnsi="Times New Roman"/>
                <w:sz w:val="26"/>
                <w:szCs w:val="26"/>
                <w:lang w:val="vi-VN"/>
              </w:rPr>
              <w:t xml:space="preserve">qua dịch vụ bưu chính </w:t>
            </w:r>
            <w:r w:rsidRPr="00FB3F7F">
              <w:rPr>
                <w:rFonts w:ascii="Times New Roman" w:hAnsi="Times New Roman"/>
                <w:sz w:val="26"/>
                <w:szCs w:val="26"/>
              </w:rPr>
              <w:t xml:space="preserve">công ích cán bộ, công chức, viên chức tiếp nhận hồ sơ tại Bộ phận </w:t>
            </w:r>
            <w:r w:rsidRPr="00FB3F7F">
              <w:rPr>
                <w:rFonts w:ascii="Times New Roman" w:hAnsi="Times New Roman"/>
                <w:sz w:val="26"/>
                <w:szCs w:val="26"/>
                <w:lang w:val="vi-VN"/>
              </w:rPr>
              <w:t>tiếp nhận và trả kết quả</w:t>
            </w:r>
            <w:r w:rsidRPr="00FB3F7F">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4A563E1D" w14:textId="77777777" w:rsidR="00EA07FE" w:rsidRPr="00FB3F7F"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FB3F7F">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6999B1A1" w14:textId="77777777" w:rsidR="00EA07FE" w:rsidRPr="00FB3F7F"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FB3F7F">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48405830" w14:textId="77777777" w:rsidR="00EA07FE" w:rsidRPr="00FB3F7F" w:rsidRDefault="00EA07FE" w:rsidP="0088110F">
            <w:pPr>
              <w:spacing w:before="120" w:after="120"/>
              <w:ind w:firstLine="205"/>
              <w:jc w:val="both"/>
              <w:rPr>
                <w:sz w:val="26"/>
                <w:szCs w:val="26"/>
              </w:rPr>
            </w:pPr>
            <w:r w:rsidRPr="00FB3F7F">
              <w:rPr>
                <w:sz w:val="26"/>
                <w:szCs w:val="26"/>
              </w:rPr>
              <w:t xml:space="preserve">c) Trường hợp hồ sơ đầy đủ, chính xác theo quy định, cán bộ, công chức, viên chức tiếp nhận hồ sơ và lập Giấy tiếp nhận hồ sơ và hẹn </w:t>
            </w:r>
            <w:r w:rsidRPr="00FB3F7F">
              <w:rPr>
                <w:sz w:val="26"/>
                <w:szCs w:val="26"/>
              </w:rPr>
              <w:lastRenderedPageBreak/>
              <w:t>ngày trả kết quả; đồng thời, chuyển cho cơ quan có thẩm quyền để giải quyết theo quy trình.</w:t>
            </w:r>
          </w:p>
        </w:tc>
        <w:tc>
          <w:tcPr>
            <w:tcW w:w="3118" w:type="dxa"/>
            <w:vAlign w:val="center"/>
          </w:tcPr>
          <w:p w14:paraId="6783F616" w14:textId="77777777" w:rsidR="00EA07FE" w:rsidRPr="00FB3F7F" w:rsidRDefault="00EA07FE" w:rsidP="0088110F">
            <w:pPr>
              <w:pStyle w:val="NormalWeb"/>
              <w:spacing w:before="0" w:beforeAutospacing="0" w:after="120" w:afterAutospacing="0" w:line="234" w:lineRule="atLeast"/>
              <w:jc w:val="both"/>
              <w:rPr>
                <w:rFonts w:ascii="Times New Roman" w:hAnsi="Times New Roman"/>
                <w:b/>
                <w:sz w:val="26"/>
                <w:szCs w:val="26"/>
              </w:rPr>
            </w:pPr>
            <w:r w:rsidRPr="00FB3F7F">
              <w:rPr>
                <w:rFonts w:ascii="Times New Roman" w:hAnsi="Times New Roman"/>
                <w:sz w:val="26"/>
                <w:szCs w:val="26"/>
              </w:rPr>
              <w:lastRenderedPageBreak/>
              <w:t>C</w:t>
            </w:r>
            <w:r w:rsidRPr="00FB3F7F">
              <w:rPr>
                <w:rStyle w:val="fontstyle21"/>
              </w:rPr>
              <w:t xml:space="preserve">huyển ngay hồ sơ tiếp nhận trực tiếp trong ngày làm việc </w:t>
            </w:r>
            <w:r w:rsidRPr="00FB3F7F">
              <w:rPr>
                <w:rStyle w:val="fontstyle21"/>
                <w:i/>
              </w:rPr>
              <w:t>(k</w:t>
            </w:r>
            <w:r w:rsidRPr="00FB3F7F">
              <w:rPr>
                <w:rFonts w:ascii="Times New Roman" w:hAnsi="Times New Roman"/>
                <w:i/>
                <w:sz w:val="26"/>
                <w:szCs w:val="26"/>
              </w:rPr>
              <w:t>hông để quá 3 giờ làm việc)</w:t>
            </w:r>
            <w:r w:rsidRPr="00FB3F7F">
              <w:rPr>
                <w:rStyle w:val="fontstyle21"/>
              </w:rPr>
              <w:t xml:space="preserve"> hoặc chuyển vào đầu giờ ngày làm việc tiếp theo đối với trường hợp tiếp nhận sau 15 giờ hàng ngày.</w:t>
            </w:r>
          </w:p>
        </w:tc>
        <w:tc>
          <w:tcPr>
            <w:tcW w:w="1163" w:type="dxa"/>
            <w:vMerge w:val="restart"/>
            <w:vAlign w:val="center"/>
          </w:tcPr>
          <w:p w14:paraId="4C84A33A" w14:textId="77777777" w:rsidR="00EA07FE" w:rsidRPr="00FB3F7F" w:rsidRDefault="00EA07FE" w:rsidP="0088110F">
            <w:pPr>
              <w:jc w:val="center"/>
              <w:rPr>
                <w:i/>
                <w:sz w:val="26"/>
                <w:szCs w:val="26"/>
                <w:lang w:val="vi-VN"/>
              </w:rPr>
            </w:pPr>
          </w:p>
        </w:tc>
      </w:tr>
      <w:tr w:rsidR="00EA07FE" w:rsidRPr="00FB3F7F" w14:paraId="67A5BFA8" w14:textId="77777777" w:rsidTr="000B7834">
        <w:trPr>
          <w:trHeight w:val="600"/>
        </w:trPr>
        <w:tc>
          <w:tcPr>
            <w:tcW w:w="851" w:type="dxa"/>
            <w:vMerge/>
          </w:tcPr>
          <w:p w14:paraId="415EA04D" w14:textId="77777777" w:rsidR="00EA07FE" w:rsidRPr="00FB3F7F"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6387BB8" w14:textId="77777777" w:rsidR="00EA07FE" w:rsidRPr="00FB3F7F" w:rsidRDefault="00EA07FE" w:rsidP="0088110F">
            <w:pPr>
              <w:spacing w:before="120" w:after="120"/>
              <w:jc w:val="both"/>
              <w:rPr>
                <w:b/>
                <w:sz w:val="26"/>
                <w:szCs w:val="26"/>
              </w:rPr>
            </w:pPr>
          </w:p>
        </w:tc>
        <w:tc>
          <w:tcPr>
            <w:tcW w:w="7513" w:type="dxa"/>
            <w:vMerge/>
          </w:tcPr>
          <w:p w14:paraId="1FEF2234" w14:textId="77777777" w:rsidR="00EA07FE" w:rsidRPr="00FB3F7F"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p>
        </w:tc>
        <w:tc>
          <w:tcPr>
            <w:tcW w:w="3118" w:type="dxa"/>
            <w:vAlign w:val="center"/>
          </w:tcPr>
          <w:p w14:paraId="33FFEEFF" w14:textId="77777777" w:rsidR="00EA07FE" w:rsidRPr="00FB3F7F" w:rsidRDefault="00EA07FE" w:rsidP="0088110F">
            <w:pPr>
              <w:pStyle w:val="NormalWeb"/>
              <w:spacing w:before="0" w:beforeAutospacing="0" w:after="120" w:afterAutospacing="0" w:line="234" w:lineRule="atLeast"/>
              <w:jc w:val="center"/>
              <w:rPr>
                <w:rFonts w:ascii="Times New Roman" w:hAnsi="Times New Roman"/>
                <w:sz w:val="26"/>
                <w:szCs w:val="26"/>
              </w:rPr>
            </w:pPr>
            <w:r w:rsidRPr="00FB3F7F">
              <w:rPr>
                <w:rFonts w:ascii="Times New Roman" w:hAnsi="Times New Roman"/>
                <w:sz w:val="26"/>
                <w:szCs w:val="26"/>
              </w:rPr>
              <w:t>Không quá 1/2 ngày kể từ ngày phát sinh hồ sơ trực tuyến</w:t>
            </w:r>
          </w:p>
        </w:tc>
        <w:tc>
          <w:tcPr>
            <w:tcW w:w="1163" w:type="dxa"/>
            <w:vMerge/>
          </w:tcPr>
          <w:p w14:paraId="7C8078C3" w14:textId="77777777" w:rsidR="00EA07FE" w:rsidRPr="00FB3F7F"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FB3F7F" w14:paraId="212C8165" w14:textId="77777777" w:rsidTr="000B7834">
        <w:tc>
          <w:tcPr>
            <w:tcW w:w="851" w:type="dxa"/>
            <w:vMerge w:val="restart"/>
            <w:vAlign w:val="center"/>
          </w:tcPr>
          <w:p w14:paraId="5CB682BF" w14:textId="77777777" w:rsidR="00EA07FE" w:rsidRPr="00FB3F7F"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B3F7F">
              <w:rPr>
                <w:rFonts w:ascii="Times New Roman" w:hAnsi="Times New Roman"/>
                <w:b/>
                <w:sz w:val="26"/>
                <w:szCs w:val="26"/>
              </w:rPr>
              <w:t>Bước 3</w:t>
            </w:r>
          </w:p>
        </w:tc>
        <w:tc>
          <w:tcPr>
            <w:tcW w:w="2376" w:type="dxa"/>
            <w:vMerge w:val="restart"/>
            <w:vAlign w:val="center"/>
          </w:tcPr>
          <w:p w14:paraId="60C2B6BF" w14:textId="77777777" w:rsidR="00EA07FE" w:rsidRPr="00FB3F7F" w:rsidRDefault="00EA07FE" w:rsidP="0088110F">
            <w:pPr>
              <w:pStyle w:val="NormalWeb"/>
              <w:spacing w:before="0" w:beforeAutospacing="0" w:after="120" w:afterAutospacing="0" w:line="234" w:lineRule="atLeast"/>
              <w:jc w:val="both"/>
              <w:rPr>
                <w:rFonts w:ascii="Times New Roman" w:hAnsi="Times New Roman"/>
                <w:b/>
                <w:sz w:val="26"/>
                <w:szCs w:val="26"/>
              </w:rPr>
            </w:pPr>
            <w:r w:rsidRPr="00FB3F7F">
              <w:rPr>
                <w:rStyle w:val="fontstyle01"/>
              </w:rPr>
              <w:t>Giải quyết thủ tục hành chính</w:t>
            </w:r>
          </w:p>
        </w:tc>
        <w:tc>
          <w:tcPr>
            <w:tcW w:w="7513" w:type="dxa"/>
          </w:tcPr>
          <w:p w14:paraId="28E9A3AA" w14:textId="77777777" w:rsidR="00EA07FE" w:rsidRPr="00FB3F7F" w:rsidRDefault="00EA07FE" w:rsidP="0088110F">
            <w:pPr>
              <w:spacing w:before="120" w:after="120"/>
              <w:jc w:val="both"/>
              <w:rPr>
                <w:sz w:val="26"/>
                <w:szCs w:val="26"/>
              </w:rPr>
            </w:pPr>
            <w:r w:rsidRPr="00FB3F7F">
              <w:rPr>
                <w:rStyle w:val="fontstyle21"/>
              </w:rPr>
              <w:t xml:space="preserve">Sau khi nhận hồ sơ thủ tục hành chính từ </w:t>
            </w:r>
            <w:r w:rsidRPr="00FB3F7F">
              <w:rPr>
                <w:sz w:val="26"/>
                <w:szCs w:val="26"/>
              </w:rPr>
              <w:t xml:space="preserve">Bộ phận </w:t>
            </w:r>
            <w:r w:rsidRPr="00FB3F7F">
              <w:rPr>
                <w:sz w:val="26"/>
                <w:szCs w:val="26"/>
                <w:lang w:val="vi-VN"/>
              </w:rPr>
              <w:t>tiếp nhận và trả kết quả</w:t>
            </w:r>
            <w:r w:rsidRPr="00FB3F7F">
              <w:rPr>
                <w:rStyle w:val="fontstyle21"/>
              </w:rPr>
              <w:t>công chức, viên chức xử lý xem xét, thẩm định hồ sơ, trình phê duyệt kết quả giải quyết thủ tục hành chính:</w:t>
            </w:r>
          </w:p>
        </w:tc>
        <w:tc>
          <w:tcPr>
            <w:tcW w:w="3118" w:type="dxa"/>
            <w:vAlign w:val="center"/>
          </w:tcPr>
          <w:p w14:paraId="26388847" w14:textId="77777777" w:rsidR="00EA07FE" w:rsidRPr="00FB3F7F"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B3F7F">
              <w:rPr>
                <w:rFonts w:ascii="Times New Roman" w:hAnsi="Times New Roman"/>
                <w:b/>
                <w:sz w:val="26"/>
                <w:szCs w:val="26"/>
              </w:rPr>
              <w:t>25 ngày</w:t>
            </w:r>
            <w:r w:rsidRPr="00FB3F7F">
              <w:rPr>
                <w:rFonts w:ascii="Times New Roman" w:hAnsi="Times New Roman"/>
                <w:sz w:val="26"/>
                <w:szCs w:val="26"/>
              </w:rPr>
              <w:t>, trong đó:</w:t>
            </w:r>
          </w:p>
        </w:tc>
        <w:tc>
          <w:tcPr>
            <w:tcW w:w="1163" w:type="dxa"/>
            <w:vAlign w:val="center"/>
          </w:tcPr>
          <w:p w14:paraId="61D0C543" w14:textId="77777777" w:rsidR="00EA07FE" w:rsidRPr="00FB3F7F"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FB3F7F" w14:paraId="6F7C32E9" w14:textId="77777777" w:rsidTr="000B7834">
        <w:tc>
          <w:tcPr>
            <w:tcW w:w="851" w:type="dxa"/>
            <w:vMerge/>
          </w:tcPr>
          <w:p w14:paraId="436CC24E" w14:textId="77777777" w:rsidR="00EA07FE" w:rsidRPr="00FB3F7F"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E66F02B" w14:textId="77777777" w:rsidR="00EA07FE" w:rsidRPr="00FB3F7F"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E18868E" w14:textId="77777777" w:rsidR="00EA07FE" w:rsidRPr="00FB3F7F"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B3F7F">
              <w:rPr>
                <w:rFonts w:ascii="Times New Roman" w:hAnsi="Times New Roman"/>
                <w:bCs/>
                <w:i/>
                <w:sz w:val="26"/>
                <w:szCs w:val="26"/>
              </w:rPr>
              <w:t>1. Tiếp nhận hồ sơ (Bộ phận TN&amp;TKQ)</w:t>
            </w:r>
          </w:p>
        </w:tc>
        <w:tc>
          <w:tcPr>
            <w:tcW w:w="3118" w:type="dxa"/>
            <w:vAlign w:val="center"/>
          </w:tcPr>
          <w:p w14:paraId="5DEE9C66" w14:textId="77777777" w:rsidR="00EA07FE" w:rsidRPr="00FB3F7F"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B3F7F">
              <w:rPr>
                <w:rFonts w:ascii="Times New Roman" w:hAnsi="Times New Roman"/>
                <w:bCs/>
                <w:i/>
                <w:sz w:val="26"/>
                <w:szCs w:val="26"/>
              </w:rPr>
              <w:t>½ ngày</w:t>
            </w:r>
          </w:p>
        </w:tc>
        <w:tc>
          <w:tcPr>
            <w:tcW w:w="1163" w:type="dxa"/>
          </w:tcPr>
          <w:p w14:paraId="25F2D258" w14:textId="77777777" w:rsidR="00EA07FE" w:rsidRPr="00FB3F7F"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FB3F7F" w14:paraId="07A5BB07" w14:textId="77777777" w:rsidTr="000B7834">
        <w:tc>
          <w:tcPr>
            <w:tcW w:w="851" w:type="dxa"/>
            <w:vMerge/>
          </w:tcPr>
          <w:p w14:paraId="0ABA16A6" w14:textId="77777777" w:rsidR="00EA07FE" w:rsidRPr="00FB3F7F"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003977A" w14:textId="77777777" w:rsidR="00EA07FE" w:rsidRPr="00FB3F7F"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4D6ED80" w14:textId="77777777" w:rsidR="00EA07FE" w:rsidRPr="00FB3F7F"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FB3F7F">
              <w:rPr>
                <w:rFonts w:ascii="Times New Roman" w:hAnsi="Times New Roman"/>
                <w:bCs/>
                <w:i/>
                <w:sz w:val="26"/>
                <w:szCs w:val="26"/>
              </w:rPr>
              <w:t>2. Giải quyết hồ sơ (cơ quan/bộ phận chuyên môn), t</w:t>
            </w:r>
            <w:r w:rsidRPr="00FB3F7F">
              <w:rPr>
                <w:rFonts w:ascii="Times New Roman" w:hAnsi="Times New Roman"/>
                <w:i/>
                <w:sz w:val="26"/>
                <w:szCs w:val="26"/>
              </w:rPr>
              <w:t>rong đó:</w:t>
            </w:r>
          </w:p>
        </w:tc>
        <w:tc>
          <w:tcPr>
            <w:tcW w:w="3118" w:type="dxa"/>
            <w:vAlign w:val="center"/>
          </w:tcPr>
          <w:p w14:paraId="04621A99" w14:textId="77777777" w:rsidR="00EA07FE" w:rsidRPr="00FB3F7F"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B3F7F">
              <w:rPr>
                <w:rFonts w:ascii="Times New Roman" w:hAnsi="Times New Roman"/>
                <w:bCs/>
                <w:i/>
                <w:sz w:val="26"/>
                <w:szCs w:val="26"/>
              </w:rPr>
              <w:t>24 ngày</w:t>
            </w:r>
          </w:p>
        </w:tc>
        <w:tc>
          <w:tcPr>
            <w:tcW w:w="1163" w:type="dxa"/>
          </w:tcPr>
          <w:p w14:paraId="42A323EB" w14:textId="77777777" w:rsidR="00EA07FE" w:rsidRPr="00FB3F7F"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FB3F7F" w14:paraId="502C38BD" w14:textId="77777777" w:rsidTr="000B7834">
        <w:tc>
          <w:tcPr>
            <w:tcW w:w="851" w:type="dxa"/>
            <w:vMerge/>
          </w:tcPr>
          <w:p w14:paraId="7C04A80C" w14:textId="77777777" w:rsidR="00EA07FE" w:rsidRPr="00FB3F7F"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9AFD084" w14:textId="77777777" w:rsidR="00EA07FE" w:rsidRPr="00FB3F7F"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8DF310B" w14:textId="77777777" w:rsidR="00EA07FE" w:rsidRPr="00FB3F7F" w:rsidRDefault="00EA07FE" w:rsidP="0088110F">
            <w:pPr>
              <w:pStyle w:val="NormalWeb"/>
              <w:spacing w:before="0" w:beforeAutospacing="0" w:after="120" w:afterAutospacing="0" w:line="234" w:lineRule="atLeast"/>
              <w:jc w:val="both"/>
              <w:rPr>
                <w:rFonts w:ascii="Times New Roman" w:hAnsi="Times New Roman"/>
                <w:b/>
                <w:sz w:val="26"/>
                <w:szCs w:val="26"/>
              </w:rPr>
            </w:pPr>
            <w:r w:rsidRPr="00FB3F7F">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35694BB6" w14:textId="77777777" w:rsidR="00EA07FE" w:rsidRPr="00FB3F7F"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238A615B" w14:textId="77777777" w:rsidR="00EA07FE" w:rsidRPr="00FB3F7F"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63" w:type="dxa"/>
          </w:tcPr>
          <w:p w14:paraId="0EC5AA8A" w14:textId="77777777" w:rsidR="00EA07FE" w:rsidRPr="00FB3F7F"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FB3F7F" w14:paraId="470D50E0" w14:textId="77777777" w:rsidTr="000B7834">
        <w:tc>
          <w:tcPr>
            <w:tcW w:w="851" w:type="dxa"/>
            <w:vMerge/>
          </w:tcPr>
          <w:p w14:paraId="4B8984E0" w14:textId="77777777" w:rsidR="00EA07FE" w:rsidRPr="00FB3F7F"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5BB5386" w14:textId="77777777" w:rsidR="00EA07FE" w:rsidRPr="00FB3F7F"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E8026D4" w14:textId="77777777" w:rsidR="00EA07FE" w:rsidRPr="00FB3F7F"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B3F7F">
              <w:rPr>
                <w:rFonts w:ascii="Times New Roman" w:hAnsi="Times New Roman"/>
                <w:bCs/>
                <w:i/>
                <w:sz w:val="26"/>
                <w:szCs w:val="26"/>
              </w:rPr>
              <w:t xml:space="preserve">+ Chuyên viên </w:t>
            </w:r>
          </w:p>
          <w:p w14:paraId="055E6345" w14:textId="77777777" w:rsidR="00EA07FE" w:rsidRPr="00FB3F7F"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B3F7F">
              <w:rPr>
                <w:rFonts w:ascii="Times New Roman" w:hAnsi="Times New Roman"/>
                <w:bCs/>
                <w:i/>
                <w:sz w:val="26"/>
                <w:szCs w:val="26"/>
              </w:rPr>
              <w:t>+ Lãnh đạo phòng/bộ phận</w:t>
            </w:r>
          </w:p>
          <w:p w14:paraId="1112EFCA" w14:textId="77777777" w:rsidR="00EA07FE" w:rsidRPr="00FB3F7F"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B3F7F">
              <w:rPr>
                <w:rFonts w:ascii="Times New Roman" w:hAnsi="Times New Roman"/>
                <w:bCs/>
                <w:i/>
                <w:sz w:val="26"/>
                <w:szCs w:val="26"/>
              </w:rPr>
              <w:t xml:space="preserve">+ Lãnh đạo đơn vị: </w:t>
            </w:r>
          </w:p>
          <w:p w14:paraId="1E85C1D2" w14:textId="77777777" w:rsidR="00EA07FE" w:rsidRPr="00FB3F7F"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B3F7F">
              <w:rPr>
                <w:rFonts w:ascii="Times New Roman" w:hAnsi="Times New Roman"/>
                <w:bCs/>
                <w:i/>
                <w:sz w:val="26"/>
                <w:szCs w:val="26"/>
              </w:rPr>
              <w:t xml:space="preserve">+ Văn thư đơn vị: </w:t>
            </w:r>
          </w:p>
          <w:p w14:paraId="0C6959ED" w14:textId="77777777" w:rsidR="00EA07FE" w:rsidRPr="00FB3F7F" w:rsidRDefault="00EA07FE" w:rsidP="0088110F">
            <w:pPr>
              <w:pStyle w:val="NormalWeb"/>
              <w:spacing w:before="0" w:beforeAutospacing="0" w:after="120" w:afterAutospacing="0" w:line="234" w:lineRule="atLeast"/>
              <w:jc w:val="both"/>
              <w:rPr>
                <w:rFonts w:ascii="Times New Roman" w:hAnsi="Times New Roman"/>
                <w:sz w:val="26"/>
                <w:szCs w:val="26"/>
              </w:rPr>
            </w:pPr>
            <w:r w:rsidRPr="00FB3F7F">
              <w:rPr>
                <w:rFonts w:ascii="Times New Roman" w:hAnsi="Times New Roman"/>
                <w:sz w:val="26"/>
                <w:szCs w:val="26"/>
              </w:rPr>
              <w:t>+ UBND Tỉnh</w:t>
            </w:r>
          </w:p>
        </w:tc>
        <w:tc>
          <w:tcPr>
            <w:tcW w:w="3118" w:type="dxa"/>
            <w:vAlign w:val="center"/>
          </w:tcPr>
          <w:p w14:paraId="40AB9B42" w14:textId="77777777" w:rsidR="00EA07FE" w:rsidRPr="00FB3F7F"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FB3F7F">
              <w:rPr>
                <w:rFonts w:ascii="Times New Roman" w:hAnsi="Times New Roman"/>
                <w:bCs/>
                <w:i/>
                <w:sz w:val="26"/>
                <w:szCs w:val="26"/>
              </w:rPr>
              <w:t>16 ngày</w:t>
            </w:r>
          </w:p>
          <w:p w14:paraId="12701BBB" w14:textId="77777777" w:rsidR="00EA07FE" w:rsidRPr="00FB3F7F"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FB3F7F">
              <w:rPr>
                <w:rFonts w:ascii="Times New Roman" w:hAnsi="Times New Roman"/>
                <w:bCs/>
                <w:i/>
                <w:sz w:val="26"/>
                <w:szCs w:val="26"/>
              </w:rPr>
              <w:t>1 ngày</w:t>
            </w:r>
          </w:p>
          <w:p w14:paraId="71E485DC" w14:textId="77777777" w:rsidR="00EA07FE" w:rsidRPr="00FB3F7F"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FB3F7F">
              <w:rPr>
                <w:rFonts w:ascii="Times New Roman" w:hAnsi="Times New Roman"/>
                <w:bCs/>
                <w:i/>
                <w:sz w:val="26"/>
                <w:szCs w:val="26"/>
              </w:rPr>
              <w:t>1/2 ngày</w:t>
            </w:r>
          </w:p>
          <w:p w14:paraId="66F03A36" w14:textId="77777777" w:rsidR="00EA07FE" w:rsidRPr="00FB3F7F"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FB3F7F">
              <w:rPr>
                <w:rFonts w:ascii="Times New Roman" w:hAnsi="Times New Roman"/>
                <w:bCs/>
                <w:i/>
                <w:sz w:val="26"/>
                <w:szCs w:val="26"/>
              </w:rPr>
              <w:t>1/2 ngày</w:t>
            </w:r>
          </w:p>
          <w:p w14:paraId="28F61C09" w14:textId="77777777" w:rsidR="00EA07FE" w:rsidRPr="00FB3F7F"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B3F7F">
              <w:rPr>
                <w:rFonts w:ascii="Times New Roman" w:hAnsi="Times New Roman"/>
                <w:bCs/>
                <w:i/>
                <w:sz w:val="26"/>
                <w:szCs w:val="26"/>
              </w:rPr>
              <w:t>06 ngày</w:t>
            </w:r>
          </w:p>
        </w:tc>
        <w:tc>
          <w:tcPr>
            <w:tcW w:w="1163" w:type="dxa"/>
          </w:tcPr>
          <w:p w14:paraId="049E46C3" w14:textId="77777777" w:rsidR="00EA07FE" w:rsidRPr="00FB3F7F"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FB3F7F" w14:paraId="5B58A452" w14:textId="77777777" w:rsidTr="000B7834">
        <w:tc>
          <w:tcPr>
            <w:tcW w:w="851" w:type="dxa"/>
            <w:vAlign w:val="center"/>
          </w:tcPr>
          <w:p w14:paraId="64E47764" w14:textId="77777777" w:rsidR="00EA07FE" w:rsidRPr="00FB3F7F"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B3F7F">
              <w:rPr>
                <w:rFonts w:ascii="Times New Roman" w:hAnsi="Times New Roman"/>
                <w:b/>
                <w:sz w:val="26"/>
                <w:szCs w:val="26"/>
              </w:rPr>
              <w:t>Bước 4</w:t>
            </w:r>
          </w:p>
        </w:tc>
        <w:tc>
          <w:tcPr>
            <w:tcW w:w="2376" w:type="dxa"/>
          </w:tcPr>
          <w:p w14:paraId="2BC52540" w14:textId="77777777" w:rsidR="00EA07FE" w:rsidRPr="00FB3F7F" w:rsidRDefault="00EA07FE" w:rsidP="0088110F">
            <w:pPr>
              <w:pStyle w:val="NormalWeb"/>
              <w:spacing w:before="0" w:beforeAutospacing="0" w:after="120" w:afterAutospacing="0" w:line="234" w:lineRule="atLeast"/>
              <w:jc w:val="both"/>
              <w:rPr>
                <w:rStyle w:val="fontstyle21"/>
                <w:i/>
              </w:rPr>
            </w:pPr>
            <w:r w:rsidRPr="00FB3F7F">
              <w:rPr>
                <w:rFonts w:ascii="Times New Roman" w:hAnsi="Times New Roman"/>
                <w:b/>
                <w:sz w:val="26"/>
                <w:szCs w:val="26"/>
                <w:lang w:val="nl-NL"/>
              </w:rPr>
              <w:t>Trả kết quả giải quyết thủ tục hành chính</w:t>
            </w:r>
          </w:p>
          <w:p w14:paraId="4532CDA2" w14:textId="77777777" w:rsidR="00EA07FE" w:rsidRPr="00FB3F7F" w:rsidRDefault="00EA07FE" w:rsidP="0088110F">
            <w:pPr>
              <w:pStyle w:val="NormalWeb"/>
              <w:spacing w:before="0" w:beforeAutospacing="0" w:after="120" w:afterAutospacing="0" w:line="234" w:lineRule="atLeast"/>
              <w:jc w:val="both"/>
              <w:rPr>
                <w:rFonts w:ascii="Times New Roman" w:hAnsi="Times New Roman"/>
                <w:b/>
                <w:sz w:val="26"/>
                <w:szCs w:val="26"/>
              </w:rPr>
            </w:pPr>
            <w:r w:rsidRPr="00FB3F7F">
              <w:rPr>
                <w:rStyle w:val="fontstyle21"/>
                <w:i/>
              </w:rPr>
              <w:t xml:space="preserve">(Kết quả giải quyết thủ tục hành chính gửi trả cho tổ chức, cá nhân phải bảo </w:t>
            </w:r>
            <w:r w:rsidRPr="00FB3F7F">
              <w:rPr>
                <w:rStyle w:val="fontstyle21"/>
                <w:i/>
              </w:rPr>
              <w:lastRenderedPageBreak/>
              <w:t>đảm đầy đủ theo quy định mà cơ quan có thẩm quyền trả cho tổ chức, cá nhân sau khi giải quyết xong thủ tục hành chính)</w:t>
            </w:r>
          </w:p>
        </w:tc>
        <w:tc>
          <w:tcPr>
            <w:tcW w:w="7513" w:type="dxa"/>
          </w:tcPr>
          <w:p w14:paraId="4907A155" w14:textId="77777777" w:rsidR="00EA07FE" w:rsidRPr="00FB3F7F" w:rsidRDefault="00EA07FE" w:rsidP="0088110F">
            <w:pPr>
              <w:spacing w:before="120" w:after="120" w:line="340" w:lineRule="exact"/>
              <w:ind w:firstLine="205"/>
              <w:jc w:val="both"/>
              <w:rPr>
                <w:iCs/>
                <w:sz w:val="26"/>
                <w:szCs w:val="26"/>
                <w:lang w:val="nl-NL"/>
              </w:rPr>
            </w:pPr>
            <w:r w:rsidRPr="00FB3F7F">
              <w:rPr>
                <w:iCs/>
                <w:sz w:val="26"/>
                <w:szCs w:val="26"/>
                <w:lang w:val="nl-NL"/>
              </w:rPr>
              <w:lastRenderedPageBreak/>
              <w:t>Công chức tiếp nhận và trả  kết quả nhập vào sổ theo dõi hồ sơ và phần mềm điện tử thực hiện như sau:</w:t>
            </w:r>
          </w:p>
          <w:p w14:paraId="44C51FC8" w14:textId="77777777" w:rsidR="00EA07FE" w:rsidRPr="00FB3F7F" w:rsidRDefault="00EA07FE" w:rsidP="0088110F">
            <w:pPr>
              <w:spacing w:before="120" w:after="120" w:line="340" w:lineRule="exact"/>
              <w:ind w:firstLine="205"/>
              <w:jc w:val="both"/>
              <w:rPr>
                <w:iCs/>
                <w:sz w:val="26"/>
                <w:szCs w:val="26"/>
                <w:lang w:val="nl-NL"/>
              </w:rPr>
            </w:pPr>
            <w:r w:rsidRPr="00FB3F7F">
              <w:rPr>
                <w:iCs/>
                <w:sz w:val="26"/>
                <w:szCs w:val="26"/>
                <w:lang w:val="nl-NL"/>
              </w:rPr>
              <w:t>- T</w:t>
            </w:r>
            <w:r w:rsidRPr="00281F0D">
              <w:rPr>
                <w:rStyle w:val="fontstyle21"/>
                <w:lang w:val="nl-NL"/>
              </w:rPr>
              <w:t xml:space="preserve">hông báo cho tổ chức, cá nhân biết trước qua tin nhắn, thư điện tử, điện thoại hoặc qua mạng xã hội được cấp có thẩm quyền </w:t>
            </w:r>
            <w:r w:rsidRPr="00281F0D">
              <w:rPr>
                <w:rStyle w:val="fontstyle21"/>
                <w:lang w:val="nl-NL"/>
              </w:rPr>
              <w:lastRenderedPageBreak/>
              <w:t>cho phép đối với hồ sơ giải quyết thủ tục hành chính trước thời hạn quy định.</w:t>
            </w:r>
          </w:p>
          <w:p w14:paraId="596116B1" w14:textId="77777777" w:rsidR="00EA07FE" w:rsidRPr="00FB3F7F" w:rsidRDefault="00EA07FE" w:rsidP="0088110F">
            <w:pPr>
              <w:spacing w:before="120" w:after="120"/>
              <w:ind w:firstLine="205"/>
              <w:jc w:val="both"/>
              <w:rPr>
                <w:iCs/>
                <w:sz w:val="26"/>
                <w:szCs w:val="26"/>
                <w:lang w:val="nl-NL"/>
              </w:rPr>
            </w:pPr>
            <w:r w:rsidRPr="00FB3F7F">
              <w:rPr>
                <w:iCs/>
                <w:sz w:val="26"/>
                <w:szCs w:val="26"/>
                <w:lang w:val="nl-NL"/>
              </w:rPr>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FB3F7F">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7CB078BC" w14:textId="77777777" w:rsidR="00EA07FE" w:rsidRPr="00FB3F7F" w:rsidRDefault="00EA07FE" w:rsidP="0088110F">
            <w:pPr>
              <w:spacing w:before="120" w:after="120"/>
              <w:ind w:firstLine="205"/>
              <w:jc w:val="both"/>
              <w:rPr>
                <w:iCs/>
                <w:sz w:val="26"/>
                <w:szCs w:val="26"/>
                <w:lang w:val="nl-NL"/>
              </w:rPr>
            </w:pPr>
            <w:r w:rsidRPr="00FB3F7F">
              <w:rPr>
                <w:iCs/>
                <w:sz w:val="26"/>
                <w:szCs w:val="26"/>
                <w:lang w:val="nl-NL"/>
              </w:rPr>
              <w:t xml:space="preserve">- Trường hợp nhận kết quả </w:t>
            </w:r>
            <w:r w:rsidRPr="00281F0D">
              <w:rPr>
                <w:sz w:val="26"/>
                <w:szCs w:val="26"/>
                <w:lang w:val="nl-NL"/>
              </w:rPr>
              <w:t xml:space="preserve">thông </w:t>
            </w:r>
            <w:r w:rsidRPr="00FB3F7F">
              <w:rPr>
                <w:sz w:val="26"/>
                <w:szCs w:val="26"/>
                <w:lang w:val="vi-VN"/>
              </w:rPr>
              <w:t xml:space="preserve">qua dịch vụ bưu chính </w:t>
            </w:r>
            <w:r w:rsidRPr="00281F0D">
              <w:rPr>
                <w:sz w:val="26"/>
                <w:szCs w:val="26"/>
                <w:lang w:val="nl-NL"/>
              </w:rPr>
              <w:t>công ích. (</w:t>
            </w:r>
            <w:r w:rsidRPr="00FB3F7F">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1914CED8" w14:textId="77777777" w:rsidR="00EA07FE" w:rsidRPr="00FB3F7F" w:rsidRDefault="00EA07FE" w:rsidP="0088110F">
            <w:pPr>
              <w:spacing w:before="120" w:after="120" w:line="340" w:lineRule="exact"/>
              <w:ind w:firstLine="205"/>
              <w:jc w:val="both"/>
              <w:rPr>
                <w:b/>
                <w:i/>
                <w:sz w:val="26"/>
                <w:szCs w:val="26"/>
                <w:lang w:val="pt-BR"/>
              </w:rPr>
            </w:pPr>
            <w:r w:rsidRPr="00FB3F7F">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4E4FE266" w14:textId="77777777" w:rsidR="00EA07FE" w:rsidRPr="00FB3F7F" w:rsidRDefault="00EA07FE" w:rsidP="0088110F">
            <w:pPr>
              <w:spacing w:before="120" w:after="120"/>
              <w:ind w:firstLine="205"/>
              <w:jc w:val="both"/>
              <w:rPr>
                <w:rStyle w:val="fontstyle21"/>
                <w:iCs/>
                <w:lang w:val="nl-NL"/>
              </w:rPr>
            </w:pPr>
            <w:r w:rsidRPr="00FB3F7F">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69AD4A27" w14:textId="77777777" w:rsidR="00EA07FE" w:rsidRPr="00FB3F7F"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FB3F7F">
              <w:rPr>
                <w:rFonts w:ascii="Times New Roman" w:hAnsi="Times New Roman"/>
                <w:bCs/>
                <w:i/>
                <w:sz w:val="26"/>
                <w:szCs w:val="26"/>
              </w:rPr>
              <w:lastRenderedPageBreak/>
              <w:t>½ ngày</w:t>
            </w:r>
          </w:p>
        </w:tc>
        <w:tc>
          <w:tcPr>
            <w:tcW w:w="1163" w:type="dxa"/>
          </w:tcPr>
          <w:p w14:paraId="3802B7F9" w14:textId="77777777" w:rsidR="00EA07FE" w:rsidRPr="00FB3F7F"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02CFC374"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7789E5F2"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0047669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về việc sáp nhập, chia, tách;</w:t>
      </w:r>
    </w:p>
    <w:p w14:paraId="4E3741A9"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Đề án sáp nhập, chia, tách, trong đó có phương án bảo đảm quyền, lợi ích hợp pháp của học sinh, giáo viên, cán bộ quản lý và nhân viên;</w:t>
      </w:r>
    </w:p>
    <w:p w14:paraId="38DEE0F0"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Các văn bản xác nhận về tài chính, tài sản, đất đai, các khoản vay, nợ phải trả và các vấn đề khác có liên quan.</w:t>
      </w:r>
    </w:p>
    <w:p w14:paraId="596838A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0E52DE07"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lastRenderedPageBreak/>
        <w:t>c. Đối tượng thực hiện thủ tục hành chính:</w:t>
      </w:r>
    </w:p>
    <w:p w14:paraId="1C1C6738"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Ủy ban nhân dân cấp huyện; tổ chức hoặc cá nhân.</w:t>
      </w:r>
    </w:p>
    <w:p w14:paraId="08B09D6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d. Cơ quan giải quyết thủ tục hành chính:</w:t>
      </w:r>
    </w:p>
    <w:p w14:paraId="7A93F60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sz w:val="28"/>
          <w:szCs w:val="28"/>
        </w:rPr>
        <w:t>Chủ tịch Ủy ban nhân dân cấp tỉnh.</w:t>
      </w:r>
    </w:p>
    <w:p w14:paraId="195324F2"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25BD11B0"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Cs/>
          <w:sz w:val="28"/>
          <w:szCs w:val="28"/>
        </w:rPr>
        <w:t>Quyết định sáp nhập, chia, tách trường trung học phổ thông của Chủ tịch Ủy ban nhân dân cấp tỉnh.</w:t>
      </w:r>
    </w:p>
    <w:p w14:paraId="615C4223"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2B621135"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6C3AE595"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r w:rsidRPr="007D038B">
        <w:rPr>
          <w:rFonts w:ascii="Times New Roman" w:hAnsi="Times New Roman"/>
          <w:sz w:val="28"/>
          <w:szCs w:val="28"/>
        </w:rPr>
        <w:t>Không quy định.</w:t>
      </w:r>
    </w:p>
    <w:p w14:paraId="2A868256"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81F0D">
        <w:rPr>
          <w:rFonts w:ascii="Times New Roman" w:hAnsi="Times New Roman"/>
          <w:b/>
          <w:bCs/>
          <w:sz w:val="28"/>
          <w:szCs w:val="28"/>
          <w:lang w:val="hr-HR"/>
        </w:rPr>
        <w:t xml:space="preserve">i. Căn cứ pháp lý của thủ tục hành chính: </w:t>
      </w:r>
    </w:p>
    <w:p w14:paraId="0542E4CD" w14:textId="77777777" w:rsidR="00EA07FE" w:rsidRPr="00281F0D" w:rsidRDefault="00EA07FE" w:rsidP="00EA07FE">
      <w:pPr>
        <w:shd w:val="clear" w:color="auto" w:fill="FFFFFF"/>
        <w:spacing w:before="120" w:after="120"/>
        <w:ind w:firstLine="720"/>
        <w:jc w:val="both"/>
        <w:rPr>
          <w:sz w:val="28"/>
          <w:szCs w:val="28"/>
          <w:lang w:val="hr-HR"/>
        </w:rPr>
      </w:pPr>
      <w:r w:rsidRPr="00281F0D">
        <w:rPr>
          <w:sz w:val="28"/>
          <w:szCs w:val="28"/>
          <w:lang w:val="hr-HR"/>
        </w:rPr>
        <w:t>- Điều 29 Nghị định số </w:t>
      </w:r>
      <w:hyperlink r:id="rId91"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725051DA" w14:textId="77777777" w:rsidR="00EA07FE" w:rsidRPr="00281F0D" w:rsidRDefault="00EA07FE" w:rsidP="00EA07FE">
      <w:pPr>
        <w:shd w:val="clear" w:color="auto" w:fill="FFFFFF"/>
        <w:spacing w:before="120" w:after="120"/>
        <w:ind w:firstLine="720"/>
        <w:jc w:val="both"/>
        <w:rPr>
          <w:sz w:val="28"/>
          <w:szCs w:val="28"/>
          <w:lang w:val="hr-HR"/>
        </w:rPr>
      </w:pPr>
      <w:r w:rsidRPr="00281F0D">
        <w:rPr>
          <w:iCs/>
          <w:sz w:val="28"/>
          <w:szCs w:val="28"/>
          <w:lang w:val="hr-HR"/>
        </w:rPr>
        <w:t>- Điều 2 Nghị định số </w:t>
      </w:r>
      <w:hyperlink r:id="rId92" w:tgtFrame="_blank" w:tooltip="Nghị định 135/2018/NĐ-CP" w:history="1">
        <w:r w:rsidRPr="00281F0D">
          <w:rPr>
            <w:iCs/>
            <w:sz w:val="28"/>
            <w:szCs w:val="28"/>
            <w:lang w:val="hr-HR"/>
          </w:rPr>
          <w:t>135/2018/NĐ-CP</w:t>
        </w:r>
      </w:hyperlink>
      <w:r w:rsidRPr="00281F0D">
        <w:rPr>
          <w:iCs/>
          <w:sz w:val="28"/>
          <w:szCs w:val="28"/>
          <w:lang w:val="hr-HR"/>
        </w:rPr>
        <w:t> ngày 04/10/2018 của Chính phủ sửa đổi một số điều của Nghị định </w:t>
      </w:r>
      <w:hyperlink r:id="rId93" w:tgtFrame="_blank" w:tooltip="Nghị định 46/2017/NĐ-CP" w:history="1">
        <w:r w:rsidRPr="00281F0D">
          <w:rPr>
            <w:iCs/>
            <w:sz w:val="28"/>
            <w:szCs w:val="28"/>
            <w:lang w:val="hr-HR"/>
          </w:rPr>
          <w:t>46/2017/NĐ-CP</w:t>
        </w:r>
      </w:hyperlink>
      <w:r w:rsidRPr="00281F0D">
        <w:rPr>
          <w:iCs/>
          <w:sz w:val="28"/>
          <w:szCs w:val="28"/>
          <w:lang w:val="hr-HR"/>
        </w:rPr>
        <w:t> ngày 21/4/2017 của Chính phủ quy định về điều kiện đầu tư và hoạt động trong lĩnh vực giáo dục.</w:t>
      </w:r>
    </w:p>
    <w:p w14:paraId="3F17059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EA07FE" w:rsidRPr="007D038B" w14:paraId="55E0D321"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13F13AD"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1BE2C42B"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658C63E2"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6EBA783C"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D1086C2"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6E0E9E49"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41DB403E"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133C6FC1"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109801CD"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3289E246"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23F2493E"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2A389B7"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lastRenderedPageBreak/>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56E6E4F5"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72EA5CAD" w14:textId="77777777" w:rsidR="00EA07FE" w:rsidRPr="007D038B" w:rsidRDefault="00EA07FE" w:rsidP="0088110F">
            <w:pPr>
              <w:spacing w:before="40" w:after="40"/>
              <w:rPr>
                <w:sz w:val="26"/>
                <w:szCs w:val="26"/>
                <w:lang w:val="nl-NL"/>
              </w:rPr>
            </w:pPr>
          </w:p>
        </w:tc>
      </w:tr>
    </w:tbl>
    <w:p w14:paraId="20F094AF" w14:textId="77777777" w:rsidR="00EA07FE" w:rsidRPr="00281F0D"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nl-NL"/>
        </w:rPr>
      </w:pPr>
    </w:p>
    <w:p w14:paraId="4884CA27"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278ADA37" w14:textId="0FC29793" w:rsidR="00EA07FE" w:rsidRPr="007D038B" w:rsidRDefault="00EF536E" w:rsidP="00EA07FE">
      <w:pPr>
        <w:shd w:val="clear" w:color="auto" w:fill="FFFFFF"/>
        <w:spacing w:before="120" w:after="120" w:line="212" w:lineRule="atLeast"/>
        <w:ind w:firstLine="720"/>
        <w:jc w:val="both"/>
        <w:rPr>
          <w:b/>
          <w:bCs/>
          <w:i/>
          <w:sz w:val="28"/>
          <w:szCs w:val="28"/>
          <w:lang w:val="hr-HR"/>
        </w:rPr>
      </w:pPr>
      <w:r w:rsidRPr="00281F0D">
        <w:rPr>
          <w:b/>
          <w:bCs/>
          <w:sz w:val="28"/>
          <w:szCs w:val="28"/>
          <w:lang w:val="nl-NL"/>
        </w:rPr>
        <w:t>25</w:t>
      </w:r>
      <w:r w:rsidR="00EA07FE" w:rsidRPr="00281F0D">
        <w:rPr>
          <w:b/>
          <w:bCs/>
          <w:sz w:val="28"/>
          <w:szCs w:val="28"/>
          <w:lang w:val="nl-NL"/>
        </w:rPr>
        <w:t xml:space="preserve">. Tên thủ tục hành chính: Giải thể trường trung học phổ thông </w:t>
      </w:r>
    </w:p>
    <w:p w14:paraId="14E227F4"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hr-HR"/>
        </w:rPr>
        <w:t xml:space="preserve"> </w:t>
      </w:r>
      <w:r w:rsidRPr="007D038B">
        <w:rPr>
          <w:b/>
          <w:bCs/>
          <w:sz w:val="28"/>
          <w:szCs w:val="28"/>
          <w:lang w:val="vi-VN"/>
        </w:rPr>
        <w:t>tự</w:t>
      </w:r>
      <w:r w:rsidRPr="00281F0D">
        <w:rPr>
          <w:b/>
          <w:bCs/>
          <w:sz w:val="28"/>
          <w:szCs w:val="28"/>
          <w:lang w:val="hr-HR"/>
        </w:rPr>
        <w:t xml:space="preserve">, cách thức, thời gian </w:t>
      </w:r>
      <w:r w:rsidRPr="007D038B">
        <w:rPr>
          <w:b/>
          <w:bCs/>
          <w:sz w:val="28"/>
          <w:szCs w:val="28"/>
          <w:lang w:val="vi-VN"/>
        </w:rPr>
        <w:t>giải quyết</w:t>
      </w:r>
      <w:r w:rsidRPr="00281F0D">
        <w:rPr>
          <w:b/>
          <w:sz w:val="28"/>
          <w:szCs w:val="28"/>
          <w:lang w:val="hr-HR"/>
        </w:rPr>
        <w:t xml:space="preserve"> thủ tục hành chính: </w:t>
      </w:r>
    </w:p>
    <w:tbl>
      <w:tblPr>
        <w:tblStyle w:val="TableGrid"/>
        <w:tblW w:w="15021" w:type="dxa"/>
        <w:tblLook w:val="04A0" w:firstRow="1" w:lastRow="0" w:firstColumn="1" w:lastColumn="0" w:noHBand="0" w:noVBand="1"/>
      </w:tblPr>
      <w:tblGrid>
        <w:gridCol w:w="851"/>
        <w:gridCol w:w="2376"/>
        <w:gridCol w:w="7513"/>
        <w:gridCol w:w="3118"/>
        <w:gridCol w:w="1163"/>
      </w:tblGrid>
      <w:tr w:rsidR="00EA07FE" w:rsidRPr="00237AC4" w14:paraId="735D97F0" w14:textId="77777777" w:rsidTr="00FA38F5">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4323896B" w14:textId="77777777" w:rsidR="00EA07FE" w:rsidRPr="00237AC4" w:rsidRDefault="00EA07FE" w:rsidP="0088110F">
            <w:pPr>
              <w:pStyle w:val="NormalWeb"/>
              <w:spacing w:before="0" w:beforeAutospacing="0" w:after="0" w:afterAutospacing="0"/>
              <w:jc w:val="center"/>
              <w:rPr>
                <w:rFonts w:ascii="Times New Roman" w:hAnsi="Times New Roman"/>
                <w:b/>
                <w:sz w:val="26"/>
                <w:szCs w:val="26"/>
              </w:rPr>
            </w:pPr>
            <w:r w:rsidRPr="00237AC4">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455B962D" w14:textId="77777777" w:rsidR="00EA07FE" w:rsidRPr="00237AC4" w:rsidRDefault="00EA07FE" w:rsidP="0088110F">
            <w:pPr>
              <w:pStyle w:val="NormalWeb"/>
              <w:spacing w:before="0" w:beforeAutospacing="0" w:after="0" w:afterAutospacing="0"/>
              <w:jc w:val="center"/>
              <w:rPr>
                <w:rFonts w:ascii="Times New Roman" w:hAnsi="Times New Roman"/>
                <w:b/>
                <w:sz w:val="26"/>
                <w:szCs w:val="26"/>
              </w:rPr>
            </w:pPr>
            <w:r w:rsidRPr="00237AC4">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659D210D" w14:textId="77777777" w:rsidR="00EA07FE" w:rsidRPr="00237AC4" w:rsidRDefault="00EA07FE" w:rsidP="0088110F">
            <w:pPr>
              <w:pStyle w:val="NormalWeb"/>
              <w:spacing w:before="0" w:beforeAutospacing="0" w:after="0" w:afterAutospacing="0"/>
              <w:jc w:val="center"/>
              <w:rPr>
                <w:rFonts w:ascii="Times New Roman" w:hAnsi="Times New Roman"/>
                <w:b/>
                <w:sz w:val="26"/>
                <w:szCs w:val="26"/>
              </w:rPr>
            </w:pPr>
            <w:r w:rsidRPr="00237AC4">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5809CE5B" w14:textId="77777777" w:rsidR="00EA07FE" w:rsidRPr="00237AC4" w:rsidRDefault="00EA07FE" w:rsidP="0088110F">
            <w:pPr>
              <w:pStyle w:val="NormalWeb"/>
              <w:spacing w:before="0" w:beforeAutospacing="0" w:after="0" w:afterAutospacing="0"/>
              <w:jc w:val="center"/>
              <w:rPr>
                <w:rFonts w:ascii="Times New Roman" w:hAnsi="Times New Roman"/>
                <w:b/>
                <w:sz w:val="26"/>
                <w:szCs w:val="26"/>
              </w:rPr>
            </w:pPr>
            <w:r w:rsidRPr="00237AC4">
              <w:rPr>
                <w:rFonts w:ascii="Times New Roman" w:hAnsi="Times New Roman"/>
                <w:b/>
                <w:sz w:val="26"/>
                <w:szCs w:val="26"/>
              </w:rPr>
              <w:t>Thời gian giải quyết</w:t>
            </w:r>
          </w:p>
        </w:tc>
        <w:tc>
          <w:tcPr>
            <w:tcW w:w="1163" w:type="dxa"/>
            <w:tcBorders>
              <w:top w:val="single" w:sz="4" w:space="0" w:color="auto"/>
              <w:left w:val="single" w:sz="4" w:space="0" w:color="auto"/>
              <w:bottom w:val="single" w:sz="4" w:space="0" w:color="auto"/>
              <w:right w:val="single" w:sz="4" w:space="0" w:color="auto"/>
            </w:tcBorders>
            <w:vAlign w:val="center"/>
          </w:tcPr>
          <w:p w14:paraId="0B3E62B6" w14:textId="77777777" w:rsidR="00EA07FE" w:rsidRPr="00237AC4" w:rsidRDefault="00EA07FE" w:rsidP="0088110F">
            <w:pPr>
              <w:pStyle w:val="NormalWeb"/>
              <w:spacing w:before="0" w:beforeAutospacing="0" w:after="0" w:afterAutospacing="0"/>
              <w:jc w:val="center"/>
              <w:rPr>
                <w:rFonts w:ascii="Times New Roman" w:hAnsi="Times New Roman"/>
                <w:b/>
                <w:sz w:val="26"/>
                <w:szCs w:val="26"/>
              </w:rPr>
            </w:pPr>
            <w:r w:rsidRPr="00237AC4">
              <w:rPr>
                <w:rFonts w:ascii="Times New Roman" w:hAnsi="Times New Roman"/>
                <w:b/>
                <w:sz w:val="26"/>
                <w:szCs w:val="26"/>
              </w:rPr>
              <w:t>Ghi chú</w:t>
            </w:r>
          </w:p>
        </w:tc>
      </w:tr>
      <w:tr w:rsidR="00EA07FE" w:rsidRPr="00237AC4" w14:paraId="56B65E6A" w14:textId="77777777" w:rsidTr="00FA38F5">
        <w:trPr>
          <w:trHeight w:val="1250"/>
        </w:trPr>
        <w:tc>
          <w:tcPr>
            <w:tcW w:w="851" w:type="dxa"/>
            <w:vMerge w:val="restart"/>
            <w:tcBorders>
              <w:top w:val="single" w:sz="4" w:space="0" w:color="auto"/>
            </w:tcBorders>
            <w:vAlign w:val="center"/>
          </w:tcPr>
          <w:p w14:paraId="689AB863" w14:textId="77777777" w:rsidR="00EA07FE" w:rsidRPr="00237AC4"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37AC4">
              <w:rPr>
                <w:rFonts w:ascii="Times New Roman" w:hAnsi="Times New Roman"/>
                <w:b/>
                <w:sz w:val="26"/>
                <w:szCs w:val="26"/>
              </w:rPr>
              <w:t>Bước 1</w:t>
            </w:r>
          </w:p>
        </w:tc>
        <w:tc>
          <w:tcPr>
            <w:tcW w:w="2376" w:type="dxa"/>
            <w:vMerge w:val="restart"/>
            <w:tcBorders>
              <w:top w:val="single" w:sz="4" w:space="0" w:color="auto"/>
            </w:tcBorders>
            <w:vAlign w:val="center"/>
          </w:tcPr>
          <w:p w14:paraId="12A0A4E1" w14:textId="77777777" w:rsidR="00EA07FE" w:rsidRPr="00237AC4"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237AC4">
              <w:rPr>
                <w:rFonts w:ascii="Times New Roman" w:hAnsi="Times New Roman"/>
                <w:b/>
                <w:sz w:val="26"/>
                <w:szCs w:val="26"/>
              </w:rPr>
              <w:t xml:space="preserve">Nộp hồ sơ thủ tục hành chính: </w:t>
            </w:r>
            <w:r w:rsidRPr="00237AC4">
              <w:rPr>
                <w:rFonts w:ascii="Times New Roman" w:hAnsi="Times New Roman"/>
                <w:i/>
                <w:sz w:val="26"/>
                <w:szCs w:val="26"/>
              </w:rPr>
              <w:t xml:space="preserve">Tổ chức, cá nhân chuẩn bị hồ sơ đầy đủ theo quy định và </w:t>
            </w:r>
            <w:r w:rsidRPr="00237AC4">
              <w:rPr>
                <w:rFonts w:ascii="Times New Roman" w:hAnsi="Times New Roman"/>
                <w:i/>
                <w:sz w:val="26"/>
                <w:szCs w:val="26"/>
                <w:lang w:val="vi-VN"/>
              </w:rPr>
              <w:t xml:space="preserve">nộp hồ sơ </w:t>
            </w:r>
            <w:r w:rsidRPr="00237AC4">
              <w:rPr>
                <w:rFonts w:ascii="Times New Roman" w:hAnsi="Times New Roman"/>
                <w:i/>
                <w:sz w:val="26"/>
                <w:szCs w:val="26"/>
              </w:rPr>
              <w:t>qua các cách thức sau:</w:t>
            </w:r>
          </w:p>
        </w:tc>
        <w:tc>
          <w:tcPr>
            <w:tcW w:w="7513" w:type="dxa"/>
            <w:tcBorders>
              <w:top w:val="single" w:sz="4" w:space="0" w:color="auto"/>
            </w:tcBorders>
            <w:vAlign w:val="center"/>
          </w:tcPr>
          <w:p w14:paraId="37E20955" w14:textId="77777777" w:rsidR="00EA07FE" w:rsidRPr="00237AC4" w:rsidRDefault="00EA07FE" w:rsidP="0088110F">
            <w:pPr>
              <w:pStyle w:val="NormalWeb"/>
              <w:shd w:val="clear" w:color="auto" w:fill="FFFFFF"/>
              <w:spacing w:before="120" w:beforeAutospacing="0" w:after="120" w:afterAutospacing="0"/>
              <w:jc w:val="both"/>
              <w:rPr>
                <w:rFonts w:ascii="Times New Roman" w:hAnsi="Times New Roman"/>
                <w:sz w:val="26"/>
                <w:szCs w:val="26"/>
              </w:rPr>
            </w:pPr>
            <w:r w:rsidRPr="00237AC4">
              <w:rPr>
                <w:rFonts w:ascii="Times New Roman" w:hAnsi="Times New Roman"/>
                <w:sz w:val="26"/>
                <w:szCs w:val="26"/>
              </w:rPr>
              <w:t xml:space="preserve">   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237AC4">
              <w:rPr>
                <w:rFonts w:ascii="Times New Roman" w:hAnsi="Times New Roman"/>
                <w:sz w:val="26"/>
                <w:szCs w:val="26"/>
              </w:rPr>
              <w:t>).</w:t>
            </w:r>
          </w:p>
          <w:p w14:paraId="72E5D84A" w14:textId="77777777" w:rsidR="00EA07FE" w:rsidRDefault="00EA07FE" w:rsidP="0088110F">
            <w:pPr>
              <w:pStyle w:val="NormalWeb"/>
              <w:shd w:val="clear" w:color="auto" w:fill="FFFFFF"/>
              <w:spacing w:before="120" w:beforeAutospacing="0" w:after="120" w:afterAutospacing="0"/>
              <w:jc w:val="both"/>
              <w:rPr>
                <w:rFonts w:ascii="Times New Roman" w:hAnsi="Times New Roman"/>
                <w:sz w:val="26"/>
                <w:szCs w:val="26"/>
              </w:rPr>
            </w:pPr>
            <w:r w:rsidRPr="00237AC4">
              <w:rPr>
                <w:rFonts w:ascii="Times New Roman" w:hAnsi="Times New Roman"/>
                <w:sz w:val="26"/>
                <w:szCs w:val="26"/>
              </w:rPr>
              <w:t xml:space="preserve">   2. Hoặc thông qua bưu điện.</w:t>
            </w:r>
          </w:p>
          <w:p w14:paraId="758CC131" w14:textId="3DCCF4BE" w:rsidR="00537B8C" w:rsidRPr="00237AC4" w:rsidRDefault="00537B8C" w:rsidP="00537B8C">
            <w:pPr>
              <w:pStyle w:val="NormalWeb"/>
              <w:shd w:val="clear" w:color="auto" w:fill="FFFFFF"/>
              <w:spacing w:before="120" w:beforeAutospacing="0" w:after="12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94" w:history="1">
              <w:r w:rsidRPr="004605B5">
                <w:rPr>
                  <w:rStyle w:val="Hyperlink"/>
                  <w:rFonts w:ascii="Times New Roman" w:hAnsi="Times New Roman"/>
                  <w:sz w:val="26"/>
                  <w:szCs w:val="26"/>
                </w:rPr>
                <w:t>http://dichvucong.dongthap.gov.vn</w:t>
              </w:r>
            </w:hyperlink>
          </w:p>
        </w:tc>
        <w:tc>
          <w:tcPr>
            <w:tcW w:w="3118" w:type="dxa"/>
            <w:tcBorders>
              <w:top w:val="single" w:sz="4" w:space="0" w:color="auto"/>
            </w:tcBorders>
            <w:vAlign w:val="center"/>
          </w:tcPr>
          <w:p w14:paraId="33DC614C" w14:textId="77777777" w:rsidR="00EA07FE" w:rsidRPr="00237AC4"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37AC4">
              <w:rPr>
                <w:rFonts w:ascii="Times New Roman" w:hAnsi="Times New Roman"/>
                <w:sz w:val="26"/>
                <w:szCs w:val="26"/>
                <w:lang w:val="vi-VN"/>
              </w:rPr>
              <w:t>Sáng: từ 07 giờ đến 11 giờ 30 phút; chiều: từ 13 giờ 30 đến 17 giờ của các ngày làm việc.</w:t>
            </w:r>
          </w:p>
        </w:tc>
        <w:tc>
          <w:tcPr>
            <w:tcW w:w="1163" w:type="dxa"/>
            <w:tcBorders>
              <w:top w:val="single" w:sz="4" w:space="0" w:color="auto"/>
            </w:tcBorders>
            <w:vAlign w:val="center"/>
          </w:tcPr>
          <w:p w14:paraId="288D7B0D" w14:textId="77777777" w:rsidR="00EA07FE" w:rsidRPr="00237AC4" w:rsidRDefault="00EA07FE" w:rsidP="0088110F">
            <w:pPr>
              <w:jc w:val="center"/>
              <w:rPr>
                <w:i/>
                <w:sz w:val="26"/>
                <w:szCs w:val="26"/>
                <w:lang w:val="vi-VN"/>
              </w:rPr>
            </w:pPr>
          </w:p>
        </w:tc>
      </w:tr>
      <w:tr w:rsidR="00EA07FE" w:rsidRPr="00237AC4" w14:paraId="53521D4C" w14:textId="77777777" w:rsidTr="00FA38F5">
        <w:trPr>
          <w:trHeight w:val="359"/>
        </w:trPr>
        <w:tc>
          <w:tcPr>
            <w:tcW w:w="851" w:type="dxa"/>
            <w:vMerge/>
          </w:tcPr>
          <w:p w14:paraId="2D50E74B" w14:textId="77777777" w:rsidR="00EA07FE" w:rsidRPr="00237AC4"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3C5F979" w14:textId="77777777" w:rsidR="00EA07FE" w:rsidRPr="00237AC4"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2D00468A" w14:textId="1BFDB04C" w:rsidR="00EA07FE" w:rsidRPr="00237AC4" w:rsidRDefault="00537B8C" w:rsidP="0088110F">
            <w:pPr>
              <w:pStyle w:val="NormalWeb"/>
              <w:shd w:val="clear" w:color="auto" w:fill="FFFFFF"/>
              <w:spacing w:before="120" w:beforeAutospacing="0" w:after="120" w:afterAutospacing="0"/>
              <w:jc w:val="both"/>
              <w:rPr>
                <w:rFonts w:ascii="Times New Roman" w:hAnsi="Times New Roman"/>
                <w:sz w:val="26"/>
                <w:szCs w:val="26"/>
              </w:rPr>
            </w:pPr>
            <w:r>
              <w:rPr>
                <w:rFonts w:ascii="Times New Roman" w:hAnsi="Times New Roman"/>
                <w:sz w:val="26"/>
                <w:szCs w:val="26"/>
              </w:rPr>
              <w:t xml:space="preserve">   4</w:t>
            </w:r>
            <w:r w:rsidR="00EA07FE" w:rsidRPr="00237AC4">
              <w:rPr>
                <w:rFonts w:ascii="Times New Roman" w:hAnsi="Times New Roman"/>
                <w:sz w:val="26"/>
                <w:szCs w:val="26"/>
              </w:rPr>
              <w:t xml:space="preserve">. </w:t>
            </w:r>
            <w:r w:rsidR="00EA07FE" w:rsidRPr="00237AC4">
              <w:rPr>
                <w:rFonts w:ascii="Times New Roman" w:hAnsi="Times New Roman"/>
                <w:sz w:val="26"/>
                <w:szCs w:val="26"/>
                <w:lang w:val="vi-VN"/>
              </w:rPr>
              <w:t xml:space="preserve">Sở </w:t>
            </w:r>
            <w:r w:rsidR="00EA07FE" w:rsidRPr="00237AC4">
              <w:rPr>
                <w:rFonts w:ascii="Times New Roman" w:hAnsi="Times New Roman"/>
                <w:sz w:val="26"/>
                <w:szCs w:val="26"/>
              </w:rPr>
              <w:t xml:space="preserve">GDĐT </w:t>
            </w:r>
            <w:r w:rsidR="00EA07FE" w:rsidRPr="00237AC4">
              <w:rPr>
                <w:rFonts w:ascii="Times New Roman" w:hAnsi="Times New Roman"/>
                <w:sz w:val="26"/>
                <w:szCs w:val="26"/>
                <w:lang w:val="vi-VN"/>
              </w:rPr>
              <w:t>tiếp nhận</w:t>
            </w:r>
            <w:r w:rsidR="00EA07FE" w:rsidRPr="00237AC4">
              <w:rPr>
                <w:rFonts w:ascii="Times New Roman" w:hAnsi="Times New Roman"/>
                <w:sz w:val="26"/>
                <w:szCs w:val="26"/>
              </w:rPr>
              <w:t>, kiểm tra hồ sơ giải thể trường trung học phổ thông trên địa bàn thuộc phạm vi quản lý và thông tin cho Sở GDĐT (đối với trường trung học phổ thông công lập); tổ chức, cá nhân thành lập trường (đối với trường trung học phổ thông tư thục) biết hồ sơ được chấp nhận hoặc yêu cầu tiếp tục hoàn thiện.</w:t>
            </w:r>
          </w:p>
        </w:tc>
        <w:tc>
          <w:tcPr>
            <w:tcW w:w="3118" w:type="dxa"/>
            <w:vAlign w:val="center"/>
          </w:tcPr>
          <w:p w14:paraId="7E9EDCB8" w14:textId="77777777" w:rsidR="00EA07FE" w:rsidRPr="00237AC4"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163" w:type="dxa"/>
          </w:tcPr>
          <w:p w14:paraId="2F866EB7" w14:textId="77777777" w:rsidR="00EA07FE" w:rsidRPr="00237AC4"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237AC4" w14:paraId="5148A343" w14:textId="77777777" w:rsidTr="00FA38F5">
        <w:trPr>
          <w:trHeight w:val="600"/>
        </w:trPr>
        <w:tc>
          <w:tcPr>
            <w:tcW w:w="851" w:type="dxa"/>
            <w:vMerge w:val="restart"/>
            <w:vAlign w:val="center"/>
          </w:tcPr>
          <w:p w14:paraId="103ADD01" w14:textId="77777777" w:rsidR="00EA07FE" w:rsidRPr="00237AC4"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37AC4">
              <w:rPr>
                <w:rFonts w:ascii="Times New Roman" w:hAnsi="Times New Roman"/>
                <w:b/>
                <w:sz w:val="26"/>
                <w:szCs w:val="26"/>
              </w:rPr>
              <w:t>Bước 2</w:t>
            </w:r>
          </w:p>
        </w:tc>
        <w:tc>
          <w:tcPr>
            <w:tcW w:w="2376" w:type="dxa"/>
            <w:vMerge w:val="restart"/>
            <w:vAlign w:val="center"/>
          </w:tcPr>
          <w:p w14:paraId="3D3D3486" w14:textId="77777777" w:rsidR="00EA07FE" w:rsidRPr="00237AC4" w:rsidRDefault="00EA07FE" w:rsidP="0088110F">
            <w:pPr>
              <w:spacing w:before="120" w:after="120"/>
              <w:jc w:val="both"/>
              <w:rPr>
                <w:sz w:val="26"/>
                <w:szCs w:val="26"/>
              </w:rPr>
            </w:pPr>
            <w:r w:rsidRPr="00237AC4">
              <w:rPr>
                <w:b/>
                <w:sz w:val="26"/>
                <w:szCs w:val="26"/>
              </w:rPr>
              <w:t>Tiếp nhận và chuyển hồ sơ thủ tục hành chính</w:t>
            </w:r>
          </w:p>
        </w:tc>
        <w:tc>
          <w:tcPr>
            <w:tcW w:w="7513" w:type="dxa"/>
            <w:vMerge w:val="restart"/>
          </w:tcPr>
          <w:p w14:paraId="7014C541" w14:textId="77777777" w:rsidR="00EA07FE" w:rsidRPr="00237AC4" w:rsidRDefault="00EA07FE" w:rsidP="0088110F">
            <w:pPr>
              <w:pStyle w:val="NormalWeb"/>
              <w:shd w:val="clear" w:color="auto" w:fill="FFFFFF"/>
              <w:spacing w:before="120" w:beforeAutospacing="0" w:after="120" w:afterAutospacing="0"/>
              <w:ind w:firstLine="204"/>
              <w:jc w:val="both"/>
              <w:rPr>
                <w:rFonts w:ascii="Times New Roman" w:hAnsi="Times New Roman"/>
                <w:sz w:val="26"/>
                <w:szCs w:val="26"/>
              </w:rPr>
            </w:pPr>
            <w:r w:rsidRPr="00237AC4">
              <w:rPr>
                <w:rFonts w:ascii="Times New Roman" w:hAnsi="Times New Roman"/>
                <w:sz w:val="26"/>
                <w:szCs w:val="26"/>
              </w:rPr>
              <w:t xml:space="preserve">Đối với hồ sơ được nộp </w:t>
            </w:r>
            <w:r w:rsidRPr="00237AC4">
              <w:rPr>
                <w:rFonts w:ascii="Times New Roman" w:hAnsi="Times New Roman"/>
                <w:sz w:val="26"/>
                <w:szCs w:val="26"/>
                <w:lang w:val="vi-VN"/>
              </w:rPr>
              <w:t xml:space="preserve">trực tiếp qua </w:t>
            </w:r>
            <w:r w:rsidRPr="00237AC4">
              <w:rPr>
                <w:rFonts w:ascii="Times New Roman" w:hAnsi="Times New Roman"/>
                <w:sz w:val="26"/>
                <w:szCs w:val="26"/>
              </w:rPr>
              <w:t xml:space="preserve">Bộ phận </w:t>
            </w:r>
            <w:r w:rsidRPr="00237AC4">
              <w:rPr>
                <w:rFonts w:ascii="Times New Roman" w:hAnsi="Times New Roman"/>
                <w:sz w:val="26"/>
                <w:szCs w:val="26"/>
                <w:lang w:val="vi-VN"/>
              </w:rPr>
              <w:t>tiếp nhận và trả kết quả</w:t>
            </w:r>
            <w:r>
              <w:rPr>
                <w:rFonts w:ascii="Times New Roman" w:hAnsi="Times New Roman"/>
                <w:sz w:val="26"/>
                <w:szCs w:val="26"/>
              </w:rPr>
              <w:t xml:space="preserve"> </w:t>
            </w:r>
            <w:r w:rsidRPr="00237AC4">
              <w:rPr>
                <w:rFonts w:ascii="Times New Roman" w:hAnsi="Times New Roman"/>
                <w:sz w:val="26"/>
                <w:szCs w:val="26"/>
              </w:rPr>
              <w:t xml:space="preserve">hoặc thông </w:t>
            </w:r>
            <w:r w:rsidRPr="00237AC4">
              <w:rPr>
                <w:rFonts w:ascii="Times New Roman" w:hAnsi="Times New Roman"/>
                <w:sz w:val="26"/>
                <w:szCs w:val="26"/>
                <w:lang w:val="vi-VN"/>
              </w:rPr>
              <w:t xml:space="preserve">qua dịch vụ bưu chính </w:t>
            </w:r>
            <w:r w:rsidRPr="00237AC4">
              <w:rPr>
                <w:rFonts w:ascii="Times New Roman" w:hAnsi="Times New Roman"/>
                <w:sz w:val="26"/>
                <w:szCs w:val="26"/>
              </w:rPr>
              <w:t xml:space="preserve">công ích cán bộ, công chức, viên </w:t>
            </w:r>
            <w:r w:rsidRPr="00237AC4">
              <w:rPr>
                <w:rFonts w:ascii="Times New Roman" w:hAnsi="Times New Roman"/>
                <w:sz w:val="26"/>
                <w:szCs w:val="26"/>
              </w:rPr>
              <w:lastRenderedPageBreak/>
              <w:t xml:space="preserve">chức tiếp nhận hồ sơ tại Bộ phận </w:t>
            </w:r>
            <w:r w:rsidRPr="00237AC4">
              <w:rPr>
                <w:rFonts w:ascii="Times New Roman" w:hAnsi="Times New Roman"/>
                <w:sz w:val="26"/>
                <w:szCs w:val="26"/>
                <w:lang w:val="vi-VN"/>
              </w:rPr>
              <w:t>tiếp nhận và trả kết quả</w:t>
            </w:r>
            <w:r w:rsidRPr="00237AC4">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67E040E0" w14:textId="77777777" w:rsidR="00EA07FE" w:rsidRPr="00237AC4"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237AC4">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2125D1BB" w14:textId="77777777" w:rsidR="00EA07FE" w:rsidRPr="00237AC4"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237AC4">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42EBAC2E" w14:textId="77777777" w:rsidR="00EA07FE" w:rsidRPr="00237AC4" w:rsidRDefault="00EA07FE" w:rsidP="0088110F">
            <w:pPr>
              <w:spacing w:before="120" w:after="120"/>
              <w:ind w:firstLine="205"/>
              <w:jc w:val="both"/>
              <w:rPr>
                <w:sz w:val="26"/>
                <w:szCs w:val="26"/>
              </w:rPr>
            </w:pPr>
            <w:r w:rsidRPr="00237AC4">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3118" w:type="dxa"/>
            <w:vAlign w:val="center"/>
          </w:tcPr>
          <w:p w14:paraId="663931DB" w14:textId="77777777" w:rsidR="00EA07FE" w:rsidRPr="00237AC4" w:rsidRDefault="00EA07FE" w:rsidP="0088110F">
            <w:pPr>
              <w:pStyle w:val="NormalWeb"/>
              <w:spacing w:before="0" w:beforeAutospacing="0" w:after="120" w:afterAutospacing="0" w:line="234" w:lineRule="atLeast"/>
              <w:jc w:val="both"/>
              <w:rPr>
                <w:rFonts w:ascii="Times New Roman" w:hAnsi="Times New Roman"/>
                <w:b/>
                <w:sz w:val="26"/>
                <w:szCs w:val="26"/>
              </w:rPr>
            </w:pPr>
            <w:r w:rsidRPr="00237AC4">
              <w:rPr>
                <w:rFonts w:ascii="Times New Roman" w:hAnsi="Times New Roman"/>
                <w:sz w:val="26"/>
                <w:szCs w:val="26"/>
              </w:rPr>
              <w:lastRenderedPageBreak/>
              <w:t>C</w:t>
            </w:r>
            <w:r w:rsidRPr="00237AC4">
              <w:rPr>
                <w:rStyle w:val="fontstyle21"/>
              </w:rPr>
              <w:t xml:space="preserve">huyển ngay hồ sơ tiếp nhận trực tiếp trong ngày làm việc </w:t>
            </w:r>
            <w:r w:rsidRPr="00237AC4">
              <w:rPr>
                <w:rStyle w:val="fontstyle21"/>
                <w:i/>
              </w:rPr>
              <w:t>(k</w:t>
            </w:r>
            <w:r w:rsidRPr="00237AC4">
              <w:rPr>
                <w:rFonts w:ascii="Times New Roman" w:hAnsi="Times New Roman"/>
                <w:i/>
                <w:sz w:val="26"/>
                <w:szCs w:val="26"/>
              </w:rPr>
              <w:t xml:space="preserve">hông để quá 3 </w:t>
            </w:r>
            <w:r w:rsidRPr="00237AC4">
              <w:rPr>
                <w:rFonts w:ascii="Times New Roman" w:hAnsi="Times New Roman"/>
                <w:i/>
                <w:sz w:val="26"/>
                <w:szCs w:val="26"/>
              </w:rPr>
              <w:lastRenderedPageBreak/>
              <w:t>giờ làm việc)</w:t>
            </w:r>
            <w:r w:rsidRPr="00237AC4">
              <w:rPr>
                <w:rStyle w:val="fontstyle21"/>
              </w:rPr>
              <w:t xml:space="preserve"> hoặc chuyển vào đầu giờ ngày làm việc tiếp theo đối với trường hợp tiếp nhận sau 15 giờ hàng ngày.</w:t>
            </w:r>
          </w:p>
        </w:tc>
        <w:tc>
          <w:tcPr>
            <w:tcW w:w="1163" w:type="dxa"/>
            <w:vMerge w:val="restart"/>
            <w:vAlign w:val="center"/>
          </w:tcPr>
          <w:p w14:paraId="3B3A93E6" w14:textId="77777777" w:rsidR="00EA07FE" w:rsidRPr="00237AC4" w:rsidRDefault="00EA07FE" w:rsidP="0088110F">
            <w:pPr>
              <w:jc w:val="center"/>
              <w:rPr>
                <w:i/>
                <w:sz w:val="26"/>
                <w:szCs w:val="26"/>
                <w:lang w:val="vi-VN"/>
              </w:rPr>
            </w:pPr>
          </w:p>
        </w:tc>
      </w:tr>
      <w:tr w:rsidR="00EA07FE" w:rsidRPr="00237AC4" w14:paraId="41E94255" w14:textId="77777777" w:rsidTr="00FA38F5">
        <w:trPr>
          <w:trHeight w:val="600"/>
        </w:trPr>
        <w:tc>
          <w:tcPr>
            <w:tcW w:w="851" w:type="dxa"/>
            <w:vMerge/>
          </w:tcPr>
          <w:p w14:paraId="6AAC30D5" w14:textId="77777777" w:rsidR="00EA07FE" w:rsidRPr="00237AC4"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ADA4001" w14:textId="77777777" w:rsidR="00EA07FE" w:rsidRPr="00237AC4" w:rsidRDefault="00EA07FE" w:rsidP="0088110F">
            <w:pPr>
              <w:spacing w:before="120" w:after="120"/>
              <w:jc w:val="both"/>
              <w:rPr>
                <w:b/>
                <w:sz w:val="26"/>
                <w:szCs w:val="26"/>
              </w:rPr>
            </w:pPr>
          </w:p>
        </w:tc>
        <w:tc>
          <w:tcPr>
            <w:tcW w:w="7513" w:type="dxa"/>
            <w:vMerge/>
          </w:tcPr>
          <w:p w14:paraId="51D66464" w14:textId="77777777" w:rsidR="00EA07FE" w:rsidRPr="00237AC4"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p>
        </w:tc>
        <w:tc>
          <w:tcPr>
            <w:tcW w:w="3118" w:type="dxa"/>
            <w:vAlign w:val="center"/>
          </w:tcPr>
          <w:p w14:paraId="28D63E40" w14:textId="77777777" w:rsidR="00EA07FE" w:rsidRPr="00237AC4" w:rsidRDefault="00EA07FE" w:rsidP="0088110F">
            <w:pPr>
              <w:pStyle w:val="NormalWeb"/>
              <w:spacing w:before="0" w:beforeAutospacing="0" w:after="120" w:afterAutospacing="0" w:line="234" w:lineRule="atLeast"/>
              <w:jc w:val="center"/>
              <w:rPr>
                <w:rFonts w:ascii="Times New Roman" w:hAnsi="Times New Roman"/>
                <w:sz w:val="26"/>
                <w:szCs w:val="26"/>
              </w:rPr>
            </w:pPr>
            <w:r w:rsidRPr="00237AC4">
              <w:rPr>
                <w:rFonts w:ascii="Times New Roman" w:hAnsi="Times New Roman"/>
                <w:sz w:val="26"/>
                <w:szCs w:val="26"/>
              </w:rPr>
              <w:t>Không quá 1/2 ngày kể từ ngày phát sinh hồ sơ trực tuyến</w:t>
            </w:r>
          </w:p>
        </w:tc>
        <w:tc>
          <w:tcPr>
            <w:tcW w:w="1163" w:type="dxa"/>
            <w:vMerge/>
          </w:tcPr>
          <w:p w14:paraId="3E1EE2A2" w14:textId="77777777" w:rsidR="00EA07FE" w:rsidRPr="00237AC4"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237AC4" w14:paraId="0C0FF712" w14:textId="77777777" w:rsidTr="00FA38F5">
        <w:tc>
          <w:tcPr>
            <w:tcW w:w="851" w:type="dxa"/>
            <w:vMerge w:val="restart"/>
            <w:vAlign w:val="center"/>
          </w:tcPr>
          <w:p w14:paraId="2CA29CC8" w14:textId="77777777" w:rsidR="00EA07FE" w:rsidRPr="00237AC4"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37AC4">
              <w:rPr>
                <w:rFonts w:ascii="Times New Roman" w:hAnsi="Times New Roman"/>
                <w:b/>
                <w:sz w:val="26"/>
                <w:szCs w:val="26"/>
              </w:rPr>
              <w:t>Bước 3</w:t>
            </w:r>
          </w:p>
        </w:tc>
        <w:tc>
          <w:tcPr>
            <w:tcW w:w="2376" w:type="dxa"/>
            <w:vMerge w:val="restart"/>
            <w:vAlign w:val="center"/>
          </w:tcPr>
          <w:p w14:paraId="75657FB1" w14:textId="77777777" w:rsidR="00EA07FE" w:rsidRPr="00237AC4" w:rsidRDefault="00EA07FE" w:rsidP="0088110F">
            <w:pPr>
              <w:pStyle w:val="NormalWeb"/>
              <w:spacing w:before="0" w:beforeAutospacing="0" w:after="120" w:afterAutospacing="0" w:line="234" w:lineRule="atLeast"/>
              <w:jc w:val="both"/>
              <w:rPr>
                <w:rFonts w:ascii="Times New Roman" w:hAnsi="Times New Roman"/>
                <w:b/>
                <w:sz w:val="26"/>
                <w:szCs w:val="26"/>
              </w:rPr>
            </w:pPr>
            <w:r w:rsidRPr="00237AC4">
              <w:rPr>
                <w:rStyle w:val="fontstyle01"/>
              </w:rPr>
              <w:t>Giải quyết thủ tục hành chính</w:t>
            </w:r>
          </w:p>
        </w:tc>
        <w:tc>
          <w:tcPr>
            <w:tcW w:w="7513" w:type="dxa"/>
          </w:tcPr>
          <w:p w14:paraId="51E09DBD" w14:textId="77777777" w:rsidR="00EA07FE" w:rsidRPr="00237AC4" w:rsidRDefault="00EA07FE" w:rsidP="0088110F">
            <w:pPr>
              <w:spacing w:before="120" w:after="120"/>
              <w:jc w:val="both"/>
              <w:rPr>
                <w:sz w:val="26"/>
                <w:szCs w:val="26"/>
              </w:rPr>
            </w:pPr>
            <w:r w:rsidRPr="00237AC4">
              <w:rPr>
                <w:rStyle w:val="fontstyle21"/>
              </w:rPr>
              <w:t xml:space="preserve">Sau khi nhận hồ sơ thủ tục hành chính từ </w:t>
            </w:r>
            <w:r w:rsidRPr="00237AC4">
              <w:rPr>
                <w:sz w:val="26"/>
                <w:szCs w:val="26"/>
              </w:rPr>
              <w:t xml:space="preserve">Bộ phận </w:t>
            </w:r>
            <w:r w:rsidRPr="00237AC4">
              <w:rPr>
                <w:sz w:val="26"/>
                <w:szCs w:val="26"/>
                <w:lang w:val="vi-VN"/>
              </w:rPr>
              <w:t>tiếp nhận và trả kết quả</w:t>
            </w:r>
            <w:r w:rsidRPr="00237AC4">
              <w:rPr>
                <w:rStyle w:val="fontstyle21"/>
              </w:rPr>
              <w:t>công chức, viên chức xử lý xem xét, thẩm định hồ sơ, trình phê duyệt kết quả giải quyết thủ tục hành chính:</w:t>
            </w:r>
          </w:p>
        </w:tc>
        <w:tc>
          <w:tcPr>
            <w:tcW w:w="3118" w:type="dxa"/>
            <w:vAlign w:val="center"/>
          </w:tcPr>
          <w:p w14:paraId="31103FFE" w14:textId="77777777" w:rsidR="00EA07FE" w:rsidRPr="00237AC4"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37AC4">
              <w:rPr>
                <w:rFonts w:ascii="Times New Roman" w:hAnsi="Times New Roman"/>
                <w:b/>
                <w:sz w:val="26"/>
                <w:szCs w:val="26"/>
              </w:rPr>
              <w:t>20 ngày</w:t>
            </w:r>
            <w:r w:rsidRPr="00237AC4">
              <w:rPr>
                <w:rFonts w:ascii="Times New Roman" w:hAnsi="Times New Roman"/>
                <w:sz w:val="26"/>
                <w:szCs w:val="26"/>
              </w:rPr>
              <w:t>, trong đó:</w:t>
            </w:r>
          </w:p>
        </w:tc>
        <w:tc>
          <w:tcPr>
            <w:tcW w:w="1163" w:type="dxa"/>
            <w:vAlign w:val="center"/>
          </w:tcPr>
          <w:p w14:paraId="5773AF11" w14:textId="77777777" w:rsidR="00EA07FE" w:rsidRPr="00237AC4"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237AC4" w14:paraId="62AE159E" w14:textId="77777777" w:rsidTr="00FA38F5">
        <w:tc>
          <w:tcPr>
            <w:tcW w:w="851" w:type="dxa"/>
            <w:vMerge/>
          </w:tcPr>
          <w:p w14:paraId="5B86237C" w14:textId="77777777" w:rsidR="00EA07FE" w:rsidRPr="00237AC4"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40C43DB" w14:textId="77777777" w:rsidR="00EA07FE" w:rsidRPr="00237AC4"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5941369" w14:textId="77777777" w:rsidR="00EA07FE" w:rsidRPr="00237AC4"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237AC4">
              <w:rPr>
                <w:rFonts w:ascii="Times New Roman" w:hAnsi="Times New Roman"/>
                <w:bCs/>
                <w:i/>
                <w:sz w:val="26"/>
                <w:szCs w:val="26"/>
              </w:rPr>
              <w:t>1. Tiếp nhận hồ sơ (Bộ phận TN&amp;TKQ)</w:t>
            </w:r>
          </w:p>
        </w:tc>
        <w:tc>
          <w:tcPr>
            <w:tcW w:w="3118" w:type="dxa"/>
            <w:vAlign w:val="center"/>
          </w:tcPr>
          <w:p w14:paraId="3CB9575F" w14:textId="77777777" w:rsidR="00EA07FE" w:rsidRPr="00237AC4"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37AC4">
              <w:rPr>
                <w:rFonts w:ascii="Times New Roman" w:hAnsi="Times New Roman"/>
                <w:bCs/>
                <w:i/>
                <w:sz w:val="26"/>
                <w:szCs w:val="26"/>
              </w:rPr>
              <w:t>½ ngày</w:t>
            </w:r>
          </w:p>
        </w:tc>
        <w:tc>
          <w:tcPr>
            <w:tcW w:w="1163" w:type="dxa"/>
          </w:tcPr>
          <w:p w14:paraId="2D59A224" w14:textId="77777777" w:rsidR="00EA07FE" w:rsidRPr="00237AC4"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237AC4" w14:paraId="51986066" w14:textId="77777777" w:rsidTr="00FA38F5">
        <w:tc>
          <w:tcPr>
            <w:tcW w:w="851" w:type="dxa"/>
            <w:vMerge/>
          </w:tcPr>
          <w:p w14:paraId="4B8046BC" w14:textId="77777777" w:rsidR="00EA07FE" w:rsidRPr="00237AC4"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3266933" w14:textId="77777777" w:rsidR="00EA07FE" w:rsidRPr="00237AC4"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39E8745" w14:textId="77777777" w:rsidR="00EA07FE" w:rsidRPr="00237AC4"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237AC4">
              <w:rPr>
                <w:rFonts w:ascii="Times New Roman" w:hAnsi="Times New Roman"/>
                <w:bCs/>
                <w:i/>
                <w:sz w:val="26"/>
                <w:szCs w:val="26"/>
              </w:rPr>
              <w:t>2. Giải quyết hồ sơ (cơ quan/bộ phận chuyên môn), t</w:t>
            </w:r>
            <w:r w:rsidRPr="00237AC4">
              <w:rPr>
                <w:rFonts w:ascii="Times New Roman" w:hAnsi="Times New Roman"/>
                <w:i/>
                <w:sz w:val="26"/>
                <w:szCs w:val="26"/>
              </w:rPr>
              <w:t>rong đó:</w:t>
            </w:r>
          </w:p>
        </w:tc>
        <w:tc>
          <w:tcPr>
            <w:tcW w:w="3118" w:type="dxa"/>
            <w:vAlign w:val="center"/>
          </w:tcPr>
          <w:p w14:paraId="33B82F52" w14:textId="77777777" w:rsidR="00EA07FE" w:rsidRPr="00237AC4"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37AC4">
              <w:rPr>
                <w:rFonts w:ascii="Times New Roman" w:hAnsi="Times New Roman"/>
                <w:bCs/>
                <w:i/>
                <w:sz w:val="26"/>
                <w:szCs w:val="26"/>
              </w:rPr>
              <w:t>19 ngày</w:t>
            </w:r>
          </w:p>
        </w:tc>
        <w:tc>
          <w:tcPr>
            <w:tcW w:w="1163" w:type="dxa"/>
          </w:tcPr>
          <w:p w14:paraId="3BFC1AAE" w14:textId="77777777" w:rsidR="00EA07FE" w:rsidRPr="00237AC4"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237AC4" w14:paraId="735F2516" w14:textId="77777777" w:rsidTr="00FA38F5">
        <w:tc>
          <w:tcPr>
            <w:tcW w:w="851" w:type="dxa"/>
            <w:vMerge/>
          </w:tcPr>
          <w:p w14:paraId="5DB70511" w14:textId="77777777" w:rsidR="00EA07FE" w:rsidRPr="00237AC4"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14A391D" w14:textId="77777777" w:rsidR="00EA07FE" w:rsidRPr="00237AC4"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77DE281" w14:textId="77777777" w:rsidR="00EA07FE" w:rsidRPr="00237AC4" w:rsidRDefault="00EA07FE" w:rsidP="0088110F">
            <w:pPr>
              <w:pStyle w:val="NormalWeb"/>
              <w:spacing w:before="0" w:beforeAutospacing="0" w:after="120" w:afterAutospacing="0" w:line="234" w:lineRule="atLeast"/>
              <w:jc w:val="both"/>
              <w:rPr>
                <w:rFonts w:ascii="Times New Roman" w:hAnsi="Times New Roman"/>
                <w:b/>
                <w:sz w:val="26"/>
                <w:szCs w:val="26"/>
              </w:rPr>
            </w:pPr>
            <w:r w:rsidRPr="00237AC4">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236747F5" w14:textId="77777777" w:rsidR="00EA07FE" w:rsidRPr="00237AC4"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4C40345B" w14:textId="77777777" w:rsidR="00EA07FE" w:rsidRPr="00237AC4"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63" w:type="dxa"/>
          </w:tcPr>
          <w:p w14:paraId="5625634B" w14:textId="77777777" w:rsidR="00EA07FE" w:rsidRPr="00237AC4"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237AC4" w14:paraId="5F8FA518" w14:textId="77777777" w:rsidTr="00FA38F5">
        <w:tc>
          <w:tcPr>
            <w:tcW w:w="851" w:type="dxa"/>
            <w:vMerge/>
          </w:tcPr>
          <w:p w14:paraId="241EABF7" w14:textId="77777777" w:rsidR="00EA07FE" w:rsidRPr="00237AC4"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7B7D6A8" w14:textId="77777777" w:rsidR="00EA07FE" w:rsidRPr="00237AC4"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2B2C026" w14:textId="77777777" w:rsidR="00EA07FE" w:rsidRPr="00237AC4"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237AC4">
              <w:rPr>
                <w:rFonts w:ascii="Times New Roman" w:hAnsi="Times New Roman"/>
                <w:bCs/>
                <w:i/>
                <w:sz w:val="26"/>
                <w:szCs w:val="26"/>
              </w:rPr>
              <w:t xml:space="preserve">+ Chuyên viên </w:t>
            </w:r>
          </w:p>
          <w:p w14:paraId="4E8258D5" w14:textId="77777777" w:rsidR="00EA07FE" w:rsidRPr="00237AC4"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237AC4">
              <w:rPr>
                <w:rFonts w:ascii="Times New Roman" w:hAnsi="Times New Roman"/>
                <w:bCs/>
                <w:i/>
                <w:sz w:val="26"/>
                <w:szCs w:val="26"/>
              </w:rPr>
              <w:lastRenderedPageBreak/>
              <w:t>+ Lãnh đạo phòng/bộ phận</w:t>
            </w:r>
          </w:p>
          <w:p w14:paraId="7996B3EC" w14:textId="77777777" w:rsidR="00EA07FE" w:rsidRPr="00237AC4"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237AC4">
              <w:rPr>
                <w:rFonts w:ascii="Times New Roman" w:hAnsi="Times New Roman"/>
                <w:bCs/>
                <w:i/>
                <w:sz w:val="26"/>
                <w:szCs w:val="26"/>
              </w:rPr>
              <w:t xml:space="preserve">+ Lãnh đạo đơn vị: </w:t>
            </w:r>
          </w:p>
          <w:p w14:paraId="25816F0E" w14:textId="77777777" w:rsidR="00EA07FE" w:rsidRPr="00237AC4"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237AC4">
              <w:rPr>
                <w:rFonts w:ascii="Times New Roman" w:hAnsi="Times New Roman"/>
                <w:bCs/>
                <w:i/>
                <w:sz w:val="26"/>
                <w:szCs w:val="26"/>
              </w:rPr>
              <w:t xml:space="preserve">+ Văn thư đơn vị: </w:t>
            </w:r>
          </w:p>
          <w:p w14:paraId="718E2B8C" w14:textId="77777777" w:rsidR="00EA07FE" w:rsidRPr="00237AC4" w:rsidRDefault="00EA07FE" w:rsidP="0088110F">
            <w:pPr>
              <w:pStyle w:val="NormalWeb"/>
              <w:spacing w:before="0" w:beforeAutospacing="0" w:after="120" w:afterAutospacing="0" w:line="234" w:lineRule="atLeast"/>
              <w:jc w:val="both"/>
              <w:rPr>
                <w:rFonts w:ascii="Times New Roman" w:hAnsi="Times New Roman"/>
                <w:sz w:val="26"/>
                <w:szCs w:val="26"/>
              </w:rPr>
            </w:pPr>
            <w:r w:rsidRPr="00237AC4">
              <w:rPr>
                <w:rFonts w:ascii="Times New Roman" w:hAnsi="Times New Roman"/>
                <w:sz w:val="26"/>
                <w:szCs w:val="26"/>
              </w:rPr>
              <w:t>+ UBND Tỉnh</w:t>
            </w:r>
          </w:p>
        </w:tc>
        <w:tc>
          <w:tcPr>
            <w:tcW w:w="3118" w:type="dxa"/>
            <w:vAlign w:val="center"/>
          </w:tcPr>
          <w:p w14:paraId="7629944A" w14:textId="77777777" w:rsidR="00EA07FE" w:rsidRPr="00237AC4"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237AC4">
              <w:rPr>
                <w:rFonts w:ascii="Times New Roman" w:hAnsi="Times New Roman"/>
                <w:bCs/>
                <w:i/>
                <w:sz w:val="26"/>
                <w:szCs w:val="26"/>
              </w:rPr>
              <w:lastRenderedPageBreak/>
              <w:t>12 ngày</w:t>
            </w:r>
          </w:p>
          <w:p w14:paraId="342AD398" w14:textId="77777777" w:rsidR="00EA07FE" w:rsidRPr="00237AC4"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237AC4">
              <w:rPr>
                <w:rFonts w:ascii="Times New Roman" w:hAnsi="Times New Roman"/>
                <w:bCs/>
                <w:i/>
                <w:sz w:val="26"/>
                <w:szCs w:val="26"/>
              </w:rPr>
              <w:lastRenderedPageBreak/>
              <w:t>1 ngày</w:t>
            </w:r>
          </w:p>
          <w:p w14:paraId="6A0439AB" w14:textId="77777777" w:rsidR="00EA07FE" w:rsidRPr="00237AC4"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237AC4">
              <w:rPr>
                <w:rFonts w:ascii="Times New Roman" w:hAnsi="Times New Roman"/>
                <w:bCs/>
                <w:i/>
                <w:sz w:val="26"/>
                <w:szCs w:val="26"/>
              </w:rPr>
              <w:t>1/2 ngày</w:t>
            </w:r>
          </w:p>
          <w:p w14:paraId="3F2551F4" w14:textId="77777777" w:rsidR="00EA07FE" w:rsidRPr="00237AC4"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237AC4">
              <w:rPr>
                <w:rFonts w:ascii="Times New Roman" w:hAnsi="Times New Roman"/>
                <w:bCs/>
                <w:i/>
                <w:sz w:val="26"/>
                <w:szCs w:val="26"/>
              </w:rPr>
              <w:t>1/2 ngày</w:t>
            </w:r>
          </w:p>
          <w:p w14:paraId="15C5C8A6" w14:textId="77777777" w:rsidR="00EA07FE" w:rsidRPr="00237AC4"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37AC4">
              <w:rPr>
                <w:rFonts w:ascii="Times New Roman" w:hAnsi="Times New Roman"/>
                <w:bCs/>
                <w:i/>
                <w:sz w:val="26"/>
                <w:szCs w:val="26"/>
              </w:rPr>
              <w:t>05 ngày</w:t>
            </w:r>
          </w:p>
        </w:tc>
        <w:tc>
          <w:tcPr>
            <w:tcW w:w="1163" w:type="dxa"/>
          </w:tcPr>
          <w:p w14:paraId="5FAF34F6" w14:textId="77777777" w:rsidR="00EA07FE" w:rsidRPr="00237AC4"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237AC4" w14:paraId="20486E72" w14:textId="77777777" w:rsidTr="00FA38F5">
        <w:tc>
          <w:tcPr>
            <w:tcW w:w="851" w:type="dxa"/>
            <w:vAlign w:val="center"/>
          </w:tcPr>
          <w:p w14:paraId="24BD80DB" w14:textId="77777777" w:rsidR="00EA07FE" w:rsidRPr="00237AC4"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237AC4">
              <w:rPr>
                <w:rFonts w:ascii="Times New Roman" w:hAnsi="Times New Roman"/>
                <w:b/>
                <w:sz w:val="26"/>
                <w:szCs w:val="26"/>
              </w:rPr>
              <w:t>Bước 4</w:t>
            </w:r>
          </w:p>
        </w:tc>
        <w:tc>
          <w:tcPr>
            <w:tcW w:w="2376" w:type="dxa"/>
          </w:tcPr>
          <w:p w14:paraId="1505240F" w14:textId="77777777" w:rsidR="00EA07FE" w:rsidRPr="00237AC4" w:rsidRDefault="00EA07FE" w:rsidP="0088110F">
            <w:pPr>
              <w:pStyle w:val="NormalWeb"/>
              <w:spacing w:before="0" w:beforeAutospacing="0" w:after="120" w:afterAutospacing="0" w:line="234" w:lineRule="atLeast"/>
              <w:jc w:val="both"/>
              <w:rPr>
                <w:rStyle w:val="fontstyle21"/>
                <w:i/>
              </w:rPr>
            </w:pPr>
            <w:r w:rsidRPr="00237AC4">
              <w:rPr>
                <w:rFonts w:ascii="Times New Roman" w:hAnsi="Times New Roman"/>
                <w:b/>
                <w:sz w:val="26"/>
                <w:szCs w:val="26"/>
                <w:lang w:val="nl-NL"/>
              </w:rPr>
              <w:t>Trả kết quả giải quyết thủ tục hành chính</w:t>
            </w:r>
          </w:p>
          <w:p w14:paraId="01450668" w14:textId="77777777" w:rsidR="00EA07FE" w:rsidRPr="00237AC4" w:rsidRDefault="00EA07FE" w:rsidP="0088110F">
            <w:pPr>
              <w:pStyle w:val="NormalWeb"/>
              <w:spacing w:before="0" w:beforeAutospacing="0" w:after="120" w:afterAutospacing="0" w:line="234" w:lineRule="atLeast"/>
              <w:jc w:val="both"/>
              <w:rPr>
                <w:rFonts w:ascii="Times New Roman" w:hAnsi="Times New Roman"/>
                <w:b/>
                <w:sz w:val="26"/>
                <w:szCs w:val="26"/>
              </w:rPr>
            </w:pPr>
            <w:r w:rsidRPr="00237AC4">
              <w:rPr>
                <w:rStyle w:val="fontstyle21"/>
                <w:i/>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501364AD" w14:textId="77777777" w:rsidR="00EA07FE" w:rsidRPr="00237AC4" w:rsidRDefault="00EA07FE" w:rsidP="0088110F">
            <w:pPr>
              <w:spacing w:before="120" w:after="120"/>
              <w:ind w:firstLine="204"/>
              <w:jc w:val="both"/>
              <w:rPr>
                <w:iCs/>
                <w:sz w:val="26"/>
                <w:szCs w:val="26"/>
                <w:lang w:val="nl-NL"/>
              </w:rPr>
            </w:pPr>
            <w:r w:rsidRPr="00237AC4">
              <w:rPr>
                <w:iCs/>
                <w:sz w:val="26"/>
                <w:szCs w:val="26"/>
                <w:lang w:val="nl-NL"/>
              </w:rPr>
              <w:t>Công chức tiếp nhận và trả  kết quả nhập vào sổ theo dõi hồ sơ và phần mềm điện tử thực hiện như sau:</w:t>
            </w:r>
          </w:p>
          <w:p w14:paraId="130A10BA" w14:textId="77777777" w:rsidR="00EA07FE" w:rsidRPr="00237AC4" w:rsidRDefault="00EA07FE" w:rsidP="0088110F">
            <w:pPr>
              <w:spacing w:before="120" w:after="120"/>
              <w:ind w:firstLine="204"/>
              <w:jc w:val="both"/>
              <w:rPr>
                <w:iCs/>
                <w:sz w:val="26"/>
                <w:szCs w:val="26"/>
                <w:lang w:val="nl-NL"/>
              </w:rPr>
            </w:pPr>
            <w:r w:rsidRPr="00237AC4">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04306047" w14:textId="77777777" w:rsidR="00EA07FE" w:rsidRPr="00237AC4" w:rsidRDefault="00EA07FE" w:rsidP="0088110F">
            <w:pPr>
              <w:spacing w:before="120" w:after="120"/>
              <w:ind w:firstLine="204"/>
              <w:jc w:val="both"/>
              <w:rPr>
                <w:iCs/>
                <w:sz w:val="26"/>
                <w:szCs w:val="26"/>
                <w:lang w:val="nl-NL"/>
              </w:rPr>
            </w:pPr>
            <w:r w:rsidRPr="00237AC4">
              <w:rPr>
                <w:iCs/>
                <w:sz w:val="26"/>
                <w:szCs w:val="26"/>
                <w:lang w:val="nl-NL"/>
              </w:rPr>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237AC4">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4EEA39D1" w14:textId="77777777" w:rsidR="00EA07FE" w:rsidRPr="00237AC4" w:rsidRDefault="00EA07FE" w:rsidP="0088110F">
            <w:pPr>
              <w:spacing w:before="120" w:after="120"/>
              <w:ind w:firstLine="204"/>
              <w:jc w:val="both"/>
              <w:rPr>
                <w:iCs/>
                <w:sz w:val="26"/>
                <w:szCs w:val="26"/>
                <w:lang w:val="nl-NL"/>
              </w:rPr>
            </w:pPr>
            <w:r w:rsidRPr="00237AC4">
              <w:rPr>
                <w:iCs/>
                <w:sz w:val="26"/>
                <w:szCs w:val="26"/>
                <w:lang w:val="nl-NL"/>
              </w:rPr>
              <w:t>- Trường hợp nhận kết quả</w:t>
            </w:r>
            <w:r>
              <w:rPr>
                <w:iCs/>
                <w:sz w:val="26"/>
                <w:szCs w:val="26"/>
                <w:lang w:val="nl-NL"/>
              </w:rPr>
              <w:t xml:space="preserve"> </w:t>
            </w:r>
            <w:r w:rsidRPr="00281F0D">
              <w:rPr>
                <w:sz w:val="26"/>
                <w:szCs w:val="26"/>
                <w:lang w:val="nl-NL"/>
              </w:rPr>
              <w:t xml:space="preserve">thông </w:t>
            </w:r>
            <w:r w:rsidRPr="00237AC4">
              <w:rPr>
                <w:sz w:val="26"/>
                <w:szCs w:val="26"/>
                <w:lang w:val="vi-VN"/>
              </w:rPr>
              <w:t xml:space="preserve">qua dịch vụ bưu chính </w:t>
            </w:r>
            <w:r w:rsidRPr="00281F0D">
              <w:rPr>
                <w:sz w:val="26"/>
                <w:szCs w:val="26"/>
                <w:lang w:val="nl-NL"/>
              </w:rPr>
              <w:t>công ích. (</w:t>
            </w:r>
            <w:r w:rsidRPr="00237AC4">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0AB8DF58" w14:textId="77777777" w:rsidR="00EA07FE" w:rsidRPr="00237AC4" w:rsidRDefault="00EA07FE" w:rsidP="0088110F">
            <w:pPr>
              <w:spacing w:before="120" w:after="120"/>
              <w:ind w:firstLine="204"/>
              <w:jc w:val="both"/>
              <w:rPr>
                <w:b/>
                <w:i/>
                <w:sz w:val="26"/>
                <w:szCs w:val="26"/>
                <w:lang w:val="pt-BR"/>
              </w:rPr>
            </w:pPr>
            <w:r w:rsidRPr="00237AC4">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715CF354" w14:textId="77777777" w:rsidR="00EA07FE" w:rsidRPr="00237AC4" w:rsidRDefault="00EA07FE" w:rsidP="0088110F">
            <w:pPr>
              <w:spacing w:before="120" w:after="120"/>
              <w:ind w:firstLine="204"/>
              <w:jc w:val="both"/>
              <w:rPr>
                <w:rStyle w:val="fontstyle21"/>
                <w:iCs/>
                <w:lang w:val="nl-NL"/>
              </w:rPr>
            </w:pPr>
            <w:r w:rsidRPr="00237AC4">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15EFDED8" w14:textId="77777777" w:rsidR="00EA07FE" w:rsidRPr="00237AC4"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237AC4">
              <w:rPr>
                <w:rFonts w:ascii="Times New Roman" w:hAnsi="Times New Roman"/>
                <w:bCs/>
                <w:i/>
                <w:sz w:val="26"/>
                <w:szCs w:val="26"/>
              </w:rPr>
              <w:t>½ ngày</w:t>
            </w:r>
          </w:p>
        </w:tc>
        <w:tc>
          <w:tcPr>
            <w:tcW w:w="1163" w:type="dxa"/>
          </w:tcPr>
          <w:p w14:paraId="2E44CBBA" w14:textId="77777777" w:rsidR="00EA07FE" w:rsidRPr="00237AC4"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486298DB"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lastRenderedPageBreak/>
        <w:t xml:space="preserve">b. Thành phần, số lượng hồ sơ: </w:t>
      </w:r>
    </w:p>
    <w:p w14:paraId="098EF2B0"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4C00F758"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đề nghị giải thể của tổ chức, cá nhân.</w:t>
      </w:r>
    </w:p>
    <w:p w14:paraId="5C1DC7A7"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7D8145F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63659E3F"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Sở Giáo dục và Đào tạo (đối với trường trung học phổ thông công lập);</w:t>
      </w:r>
    </w:p>
    <w:p w14:paraId="4C74B36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Tổ chức, cá nhân thành lập trường (đối với trường trung học phổ thông tư thục).</w:t>
      </w:r>
    </w:p>
    <w:p w14:paraId="34141C9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d. Cơ quan giải quyết thủ tục hành chính:</w:t>
      </w:r>
    </w:p>
    <w:p w14:paraId="029984F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sz w:val="28"/>
          <w:szCs w:val="28"/>
        </w:rPr>
        <w:t>Ủy ban nhân dân cấp tỉnh.</w:t>
      </w:r>
    </w:p>
    <w:p w14:paraId="568F4688"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5191B5D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Cs/>
          <w:sz w:val="28"/>
          <w:szCs w:val="28"/>
        </w:rPr>
        <w:t>Quyết định giải thể trường trung học phổ thông của Chủ tịch Ủy ban nhân dân cấp tỉnh.</w:t>
      </w:r>
    </w:p>
    <w:p w14:paraId="5DF9A8D5"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4DCEE84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15B16055"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50C9585F"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Thực hiện khi xảy ra một trong các trường hợp sau:</w:t>
      </w:r>
    </w:p>
    <w:p w14:paraId="575016E4"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Vi phạm nghiêm trọng các quy định về quản lý, tổ chức, hoạt động của nhà trường;</w:t>
      </w:r>
    </w:p>
    <w:p w14:paraId="368B15A0"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xml:space="preserve">+ Hết thời hạn đình chỉ hoạt động giáo dục mà không khắc phục được nguyên nhân dẫn đến việc đình chỉ; </w:t>
      </w:r>
    </w:p>
    <w:p w14:paraId="10C96B14"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Mục tiêu, nội dung hoạt động trong quyết định thành lập hoặc cho phép thành lập trường không còn phù hợp với nhu cầu phát triển kinh tế - xã hội của địa phương;</w:t>
      </w:r>
    </w:p>
    <w:p w14:paraId="1A1D8A7A"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Theo đề nghị của tổ chức, cá nhân thành lập trường.</w:t>
      </w:r>
    </w:p>
    <w:p w14:paraId="55B921A8"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81F0D">
        <w:rPr>
          <w:rFonts w:ascii="Times New Roman" w:hAnsi="Times New Roman"/>
          <w:b/>
          <w:bCs/>
          <w:sz w:val="28"/>
          <w:szCs w:val="28"/>
          <w:lang w:val="hr-HR"/>
        </w:rPr>
        <w:t xml:space="preserve">i. Căn cứ pháp lý của thủ tục hành chính: </w:t>
      </w:r>
    </w:p>
    <w:p w14:paraId="3A4D20A5" w14:textId="77777777" w:rsidR="00EA07FE" w:rsidRPr="00281F0D" w:rsidRDefault="00EA07FE" w:rsidP="00EA07FE">
      <w:pPr>
        <w:shd w:val="clear" w:color="auto" w:fill="FFFFFF"/>
        <w:spacing w:before="120" w:after="120"/>
        <w:ind w:firstLine="720"/>
        <w:jc w:val="both"/>
        <w:rPr>
          <w:sz w:val="28"/>
          <w:szCs w:val="28"/>
          <w:lang w:val="hr-HR"/>
        </w:rPr>
      </w:pPr>
      <w:r w:rsidRPr="00281F0D">
        <w:rPr>
          <w:sz w:val="28"/>
          <w:szCs w:val="28"/>
          <w:lang w:val="hr-HR"/>
        </w:rPr>
        <w:lastRenderedPageBreak/>
        <w:t>- Điều 31 Nghị định số </w:t>
      </w:r>
      <w:hyperlink r:id="rId95"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3BEA2206" w14:textId="77777777" w:rsidR="00EA07FE" w:rsidRPr="00281F0D" w:rsidRDefault="00EA07FE" w:rsidP="00EA07FE">
      <w:pPr>
        <w:shd w:val="clear" w:color="auto" w:fill="FFFFFF"/>
        <w:spacing w:before="120" w:after="120"/>
        <w:ind w:firstLine="720"/>
        <w:jc w:val="both"/>
        <w:rPr>
          <w:sz w:val="28"/>
          <w:szCs w:val="28"/>
          <w:lang w:val="hr-HR"/>
        </w:rPr>
      </w:pPr>
      <w:r w:rsidRPr="00281F0D">
        <w:rPr>
          <w:iCs/>
          <w:sz w:val="28"/>
          <w:szCs w:val="28"/>
          <w:lang w:val="hr-HR"/>
        </w:rPr>
        <w:t>- Điều 2 Nghị định số </w:t>
      </w:r>
      <w:hyperlink r:id="rId96" w:tgtFrame="_blank" w:tooltip="Nghị định 135/2018/NĐ-CP" w:history="1">
        <w:r w:rsidRPr="00281F0D">
          <w:rPr>
            <w:iCs/>
            <w:sz w:val="28"/>
            <w:szCs w:val="28"/>
            <w:lang w:val="hr-HR"/>
          </w:rPr>
          <w:t>135/2018/NĐ-CP</w:t>
        </w:r>
      </w:hyperlink>
      <w:r w:rsidRPr="00281F0D">
        <w:rPr>
          <w:iCs/>
          <w:sz w:val="28"/>
          <w:szCs w:val="28"/>
          <w:lang w:val="hr-HR"/>
        </w:rPr>
        <w:t> ngày 04/10/2018 của Chính phủ sửa đổi một số điều của Nghị định </w:t>
      </w:r>
      <w:hyperlink r:id="rId97" w:tgtFrame="_blank" w:tooltip="Nghị định 46/2017/NĐ-CP" w:history="1">
        <w:r w:rsidRPr="00281F0D">
          <w:rPr>
            <w:iCs/>
            <w:sz w:val="28"/>
            <w:szCs w:val="28"/>
            <w:lang w:val="hr-HR"/>
          </w:rPr>
          <w:t>46/2017/NĐ-CP</w:t>
        </w:r>
      </w:hyperlink>
      <w:r w:rsidRPr="00281F0D">
        <w:rPr>
          <w:iCs/>
          <w:sz w:val="28"/>
          <w:szCs w:val="28"/>
          <w:lang w:val="hr-HR"/>
        </w:rPr>
        <w:t> ngày 21/4/2017 của Chính phủ quy định về điều kiện đầu tư và hoạt động trong lĩnh vực giáo dục.</w:t>
      </w:r>
    </w:p>
    <w:p w14:paraId="20280FF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EA07FE" w:rsidRPr="007D038B" w14:paraId="4678D47C"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BF9D4D2"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7A663E73"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3F76AA87"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2D39AE26"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47C71EA"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552AE1D1"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6925F786"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7095BF65"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3BDC7F3A"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15099F87"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03B4E3AE"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8DAB2D0"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190A8239"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43328213" w14:textId="77777777" w:rsidR="00EA07FE" w:rsidRPr="007D038B" w:rsidRDefault="00EA07FE" w:rsidP="0088110F">
            <w:pPr>
              <w:spacing w:before="40" w:after="40"/>
              <w:rPr>
                <w:sz w:val="26"/>
                <w:szCs w:val="26"/>
                <w:lang w:val="nl-NL"/>
              </w:rPr>
            </w:pPr>
          </w:p>
        </w:tc>
      </w:tr>
    </w:tbl>
    <w:p w14:paraId="4D8F3658"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0A24A749"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3B3262C7"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17043C2B"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1885093A"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42BFB41C"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0838AD80" w14:textId="07C8E834" w:rsidR="00EA07FE" w:rsidRPr="00281F0D" w:rsidRDefault="003941CB" w:rsidP="00EA07FE">
      <w:pPr>
        <w:shd w:val="clear" w:color="auto" w:fill="FFFFFF"/>
        <w:spacing w:before="120" w:after="120" w:line="212" w:lineRule="atLeast"/>
        <w:ind w:firstLine="720"/>
        <w:jc w:val="both"/>
        <w:rPr>
          <w:b/>
          <w:bCs/>
          <w:sz w:val="28"/>
          <w:szCs w:val="28"/>
          <w:lang w:val="nl-NL"/>
        </w:rPr>
      </w:pPr>
      <w:r w:rsidRPr="00281F0D">
        <w:rPr>
          <w:b/>
          <w:bCs/>
          <w:sz w:val="28"/>
          <w:szCs w:val="28"/>
          <w:lang w:val="nl-NL"/>
        </w:rPr>
        <w:lastRenderedPageBreak/>
        <w:t>26</w:t>
      </w:r>
      <w:r w:rsidR="00EA07FE" w:rsidRPr="00281F0D">
        <w:rPr>
          <w:b/>
          <w:bCs/>
          <w:sz w:val="28"/>
          <w:szCs w:val="28"/>
          <w:lang w:val="nl-NL"/>
        </w:rPr>
        <w:t>. Tên thủ tục hành chính: Thành lập trung tâm giáo dục thường xuyên</w:t>
      </w:r>
    </w:p>
    <w:p w14:paraId="0164BDAD" w14:textId="77777777" w:rsidR="00EA07FE" w:rsidRPr="00281F0D" w:rsidRDefault="00EA07FE" w:rsidP="00EA07FE">
      <w:pPr>
        <w:shd w:val="clear" w:color="auto" w:fill="FFFFFF"/>
        <w:spacing w:before="120" w:after="120" w:line="212" w:lineRule="atLeast"/>
        <w:ind w:firstLine="720"/>
        <w:jc w:val="both"/>
        <w:rPr>
          <w:b/>
          <w:sz w:val="28"/>
          <w:szCs w:val="28"/>
          <w:lang w:val="nl-NL"/>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nl-NL"/>
        </w:rPr>
        <w:t xml:space="preserve"> </w:t>
      </w:r>
      <w:r w:rsidRPr="007D038B">
        <w:rPr>
          <w:b/>
          <w:bCs/>
          <w:sz w:val="28"/>
          <w:szCs w:val="28"/>
          <w:lang w:val="vi-VN"/>
        </w:rPr>
        <w:t>tự</w:t>
      </w:r>
      <w:r w:rsidRPr="00281F0D">
        <w:rPr>
          <w:b/>
          <w:bCs/>
          <w:sz w:val="28"/>
          <w:szCs w:val="28"/>
          <w:lang w:val="nl-NL"/>
        </w:rPr>
        <w:t xml:space="preserve">, cách thức, thời gian </w:t>
      </w:r>
      <w:r w:rsidRPr="007D038B">
        <w:rPr>
          <w:b/>
          <w:bCs/>
          <w:sz w:val="28"/>
          <w:szCs w:val="28"/>
          <w:lang w:val="vi-VN"/>
        </w:rPr>
        <w:t>giải quyết</w:t>
      </w:r>
      <w:r w:rsidRPr="00281F0D">
        <w:rPr>
          <w:b/>
          <w:sz w:val="28"/>
          <w:szCs w:val="28"/>
          <w:lang w:val="nl-NL"/>
        </w:rPr>
        <w:t xml:space="preserve"> thủ tục hành chính:</w:t>
      </w:r>
    </w:p>
    <w:tbl>
      <w:tblPr>
        <w:tblStyle w:val="TableGrid"/>
        <w:tblW w:w="15021" w:type="dxa"/>
        <w:tblLook w:val="04A0" w:firstRow="1" w:lastRow="0" w:firstColumn="1" w:lastColumn="0" w:noHBand="0" w:noVBand="1"/>
      </w:tblPr>
      <w:tblGrid>
        <w:gridCol w:w="851"/>
        <w:gridCol w:w="2376"/>
        <w:gridCol w:w="7513"/>
        <w:gridCol w:w="3118"/>
        <w:gridCol w:w="1163"/>
      </w:tblGrid>
      <w:tr w:rsidR="00EA07FE" w:rsidRPr="001A3F85" w14:paraId="0BA4F749" w14:textId="77777777" w:rsidTr="00FA38F5">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10CD55D7" w14:textId="77777777" w:rsidR="00EA07FE" w:rsidRPr="001A3F85" w:rsidRDefault="00EA07FE" w:rsidP="0088110F">
            <w:pPr>
              <w:pStyle w:val="NormalWeb"/>
              <w:spacing w:before="0" w:beforeAutospacing="0" w:after="0" w:afterAutospacing="0"/>
              <w:jc w:val="center"/>
              <w:rPr>
                <w:rFonts w:ascii="Times New Roman" w:hAnsi="Times New Roman"/>
                <w:b/>
                <w:sz w:val="26"/>
                <w:szCs w:val="26"/>
              </w:rPr>
            </w:pPr>
            <w:r w:rsidRPr="00281F0D">
              <w:rPr>
                <w:b/>
                <w:sz w:val="28"/>
                <w:szCs w:val="28"/>
                <w:lang w:val="nl-NL"/>
              </w:rPr>
              <w:t xml:space="preserve"> </w:t>
            </w:r>
            <w:r w:rsidRPr="001A3F85">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3062D13B" w14:textId="77777777" w:rsidR="00EA07FE" w:rsidRPr="001A3F85" w:rsidRDefault="00EA07FE" w:rsidP="0088110F">
            <w:pPr>
              <w:pStyle w:val="NormalWeb"/>
              <w:spacing w:before="0" w:beforeAutospacing="0" w:after="0" w:afterAutospacing="0"/>
              <w:jc w:val="center"/>
              <w:rPr>
                <w:rFonts w:ascii="Times New Roman" w:hAnsi="Times New Roman"/>
                <w:b/>
                <w:sz w:val="26"/>
                <w:szCs w:val="26"/>
              </w:rPr>
            </w:pPr>
            <w:r w:rsidRPr="001A3F85">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5A018548" w14:textId="77777777" w:rsidR="00EA07FE" w:rsidRPr="001A3F85" w:rsidRDefault="00EA07FE" w:rsidP="0088110F">
            <w:pPr>
              <w:pStyle w:val="NormalWeb"/>
              <w:spacing w:before="0" w:beforeAutospacing="0" w:after="0" w:afterAutospacing="0"/>
              <w:jc w:val="center"/>
              <w:rPr>
                <w:rFonts w:ascii="Times New Roman" w:hAnsi="Times New Roman"/>
                <w:b/>
                <w:sz w:val="26"/>
                <w:szCs w:val="26"/>
              </w:rPr>
            </w:pPr>
            <w:r w:rsidRPr="001A3F85">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0763103C" w14:textId="77777777" w:rsidR="00EA07FE" w:rsidRPr="001A3F85" w:rsidRDefault="00EA07FE" w:rsidP="0088110F">
            <w:pPr>
              <w:pStyle w:val="NormalWeb"/>
              <w:spacing w:before="0" w:beforeAutospacing="0" w:after="0" w:afterAutospacing="0"/>
              <w:jc w:val="center"/>
              <w:rPr>
                <w:rFonts w:ascii="Times New Roman" w:hAnsi="Times New Roman"/>
                <w:b/>
                <w:sz w:val="26"/>
                <w:szCs w:val="26"/>
              </w:rPr>
            </w:pPr>
            <w:r w:rsidRPr="001A3F85">
              <w:rPr>
                <w:rFonts w:ascii="Times New Roman" w:hAnsi="Times New Roman"/>
                <w:b/>
                <w:sz w:val="26"/>
                <w:szCs w:val="26"/>
              </w:rPr>
              <w:t>Thời gian giải quyết</w:t>
            </w:r>
          </w:p>
        </w:tc>
        <w:tc>
          <w:tcPr>
            <w:tcW w:w="1163" w:type="dxa"/>
            <w:tcBorders>
              <w:top w:val="single" w:sz="4" w:space="0" w:color="auto"/>
              <w:left w:val="single" w:sz="4" w:space="0" w:color="auto"/>
              <w:bottom w:val="single" w:sz="4" w:space="0" w:color="auto"/>
              <w:right w:val="single" w:sz="4" w:space="0" w:color="auto"/>
            </w:tcBorders>
            <w:vAlign w:val="center"/>
          </w:tcPr>
          <w:p w14:paraId="7E728D55" w14:textId="77777777" w:rsidR="00EA07FE" w:rsidRPr="001A3F85" w:rsidRDefault="00EA07FE" w:rsidP="0088110F">
            <w:pPr>
              <w:pStyle w:val="NormalWeb"/>
              <w:spacing w:before="0" w:beforeAutospacing="0" w:after="0" w:afterAutospacing="0"/>
              <w:jc w:val="center"/>
              <w:rPr>
                <w:rFonts w:ascii="Times New Roman" w:hAnsi="Times New Roman"/>
                <w:b/>
                <w:sz w:val="26"/>
                <w:szCs w:val="26"/>
              </w:rPr>
            </w:pPr>
            <w:r w:rsidRPr="001A3F85">
              <w:rPr>
                <w:rFonts w:ascii="Times New Roman" w:hAnsi="Times New Roman"/>
                <w:b/>
                <w:sz w:val="26"/>
                <w:szCs w:val="26"/>
              </w:rPr>
              <w:t>Ghi chú</w:t>
            </w:r>
          </w:p>
        </w:tc>
      </w:tr>
      <w:tr w:rsidR="00EA07FE" w:rsidRPr="001A3F85" w14:paraId="49F86734" w14:textId="77777777" w:rsidTr="00FA38F5">
        <w:trPr>
          <w:trHeight w:val="1099"/>
        </w:trPr>
        <w:tc>
          <w:tcPr>
            <w:tcW w:w="851" w:type="dxa"/>
            <w:vMerge w:val="restart"/>
            <w:tcBorders>
              <w:top w:val="single" w:sz="4" w:space="0" w:color="auto"/>
            </w:tcBorders>
            <w:vAlign w:val="center"/>
          </w:tcPr>
          <w:p w14:paraId="52AF534E" w14:textId="77777777" w:rsidR="00EA07FE" w:rsidRPr="001A3F8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A3F85">
              <w:rPr>
                <w:rFonts w:ascii="Times New Roman" w:hAnsi="Times New Roman"/>
                <w:b/>
                <w:sz w:val="26"/>
                <w:szCs w:val="26"/>
              </w:rPr>
              <w:t>Bước 1</w:t>
            </w:r>
          </w:p>
        </w:tc>
        <w:tc>
          <w:tcPr>
            <w:tcW w:w="2376" w:type="dxa"/>
            <w:vMerge w:val="restart"/>
            <w:tcBorders>
              <w:top w:val="single" w:sz="4" w:space="0" w:color="auto"/>
            </w:tcBorders>
            <w:vAlign w:val="center"/>
          </w:tcPr>
          <w:p w14:paraId="2B1BC27C" w14:textId="77777777" w:rsidR="00EA07FE" w:rsidRPr="001A3F85"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1A3F85">
              <w:rPr>
                <w:rFonts w:ascii="Times New Roman" w:hAnsi="Times New Roman"/>
                <w:b/>
                <w:sz w:val="26"/>
                <w:szCs w:val="26"/>
              </w:rPr>
              <w:t xml:space="preserve">Nộp hồ sơ thủ tục hành chính: </w:t>
            </w:r>
            <w:r w:rsidRPr="001A3F85">
              <w:rPr>
                <w:rFonts w:ascii="Times New Roman" w:hAnsi="Times New Roman"/>
                <w:i/>
                <w:sz w:val="26"/>
                <w:szCs w:val="26"/>
              </w:rPr>
              <w:t xml:space="preserve">Tổ chức, cá nhân chuẩn bị hồ sơ đầy đủ theo quy định và </w:t>
            </w:r>
            <w:r w:rsidRPr="001A3F85">
              <w:rPr>
                <w:rFonts w:ascii="Times New Roman" w:hAnsi="Times New Roman"/>
                <w:i/>
                <w:sz w:val="26"/>
                <w:szCs w:val="26"/>
                <w:lang w:val="vi-VN"/>
              </w:rPr>
              <w:t xml:space="preserve">nộp hồ sơ </w:t>
            </w:r>
            <w:r w:rsidRPr="001A3F85">
              <w:rPr>
                <w:rFonts w:ascii="Times New Roman" w:hAnsi="Times New Roman"/>
                <w:i/>
                <w:sz w:val="26"/>
                <w:szCs w:val="26"/>
              </w:rPr>
              <w:t>qua các cách thức sau:</w:t>
            </w:r>
          </w:p>
        </w:tc>
        <w:tc>
          <w:tcPr>
            <w:tcW w:w="7513" w:type="dxa"/>
            <w:tcBorders>
              <w:top w:val="single" w:sz="4" w:space="0" w:color="auto"/>
            </w:tcBorders>
            <w:vAlign w:val="center"/>
          </w:tcPr>
          <w:p w14:paraId="6300DF25" w14:textId="77777777" w:rsidR="00EA07FE" w:rsidRPr="001A3F85" w:rsidRDefault="00EA07FE" w:rsidP="0088110F">
            <w:pPr>
              <w:pStyle w:val="NormalWeb"/>
              <w:shd w:val="clear" w:color="auto" w:fill="FFFFFF"/>
              <w:spacing w:before="120" w:beforeAutospacing="0" w:after="120" w:afterAutospacing="0"/>
              <w:jc w:val="both"/>
              <w:rPr>
                <w:rFonts w:ascii="Times New Roman" w:hAnsi="Times New Roman"/>
                <w:sz w:val="26"/>
                <w:szCs w:val="26"/>
              </w:rPr>
            </w:pPr>
            <w:r w:rsidRPr="001A3F85">
              <w:rPr>
                <w:rFonts w:ascii="Times New Roman" w:hAnsi="Times New Roman"/>
                <w:sz w:val="26"/>
                <w:szCs w:val="26"/>
              </w:rPr>
              <w:t xml:space="preserve">   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1A3F85">
              <w:rPr>
                <w:rFonts w:ascii="Times New Roman" w:hAnsi="Times New Roman"/>
                <w:sz w:val="26"/>
                <w:szCs w:val="26"/>
              </w:rPr>
              <w:t>).</w:t>
            </w:r>
          </w:p>
          <w:p w14:paraId="50A060D2" w14:textId="77777777" w:rsidR="00EA07FE" w:rsidRDefault="00EA07FE" w:rsidP="0088110F">
            <w:pPr>
              <w:pStyle w:val="NormalWeb"/>
              <w:shd w:val="clear" w:color="auto" w:fill="FFFFFF"/>
              <w:spacing w:before="120" w:beforeAutospacing="0" w:after="120" w:afterAutospacing="0"/>
              <w:jc w:val="both"/>
              <w:rPr>
                <w:rFonts w:ascii="Times New Roman" w:hAnsi="Times New Roman"/>
                <w:sz w:val="26"/>
                <w:szCs w:val="26"/>
              </w:rPr>
            </w:pPr>
            <w:r w:rsidRPr="001A3F85">
              <w:rPr>
                <w:rFonts w:ascii="Times New Roman" w:hAnsi="Times New Roman"/>
                <w:sz w:val="26"/>
                <w:szCs w:val="26"/>
              </w:rPr>
              <w:t xml:space="preserve">   2. Hoặc thông qua bưu điện.</w:t>
            </w:r>
          </w:p>
          <w:p w14:paraId="337D6EF3" w14:textId="2739515C" w:rsidR="003941CB" w:rsidRPr="001A3F85" w:rsidRDefault="003941CB" w:rsidP="003941CB">
            <w:pPr>
              <w:pStyle w:val="NormalWeb"/>
              <w:shd w:val="clear" w:color="auto" w:fill="FFFFFF"/>
              <w:spacing w:before="120" w:beforeAutospacing="0" w:after="12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98" w:history="1">
              <w:r w:rsidRPr="004605B5">
                <w:rPr>
                  <w:rStyle w:val="Hyperlink"/>
                  <w:rFonts w:ascii="Times New Roman" w:hAnsi="Times New Roman"/>
                  <w:sz w:val="26"/>
                  <w:szCs w:val="26"/>
                </w:rPr>
                <w:t>http://dichvucong.dongthap.gov.vn</w:t>
              </w:r>
            </w:hyperlink>
            <w:r>
              <w:rPr>
                <w:rFonts w:ascii="Times New Roman" w:hAnsi="Times New Roman"/>
                <w:sz w:val="26"/>
                <w:szCs w:val="26"/>
              </w:rPr>
              <w:t xml:space="preserve"> </w:t>
            </w:r>
          </w:p>
        </w:tc>
        <w:tc>
          <w:tcPr>
            <w:tcW w:w="3118" w:type="dxa"/>
            <w:tcBorders>
              <w:top w:val="single" w:sz="4" w:space="0" w:color="auto"/>
            </w:tcBorders>
            <w:vAlign w:val="center"/>
          </w:tcPr>
          <w:p w14:paraId="6E163851" w14:textId="77777777" w:rsidR="00EA07FE" w:rsidRPr="001A3F8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A3F85">
              <w:rPr>
                <w:rFonts w:ascii="Times New Roman" w:hAnsi="Times New Roman"/>
                <w:sz w:val="26"/>
                <w:szCs w:val="26"/>
                <w:lang w:val="vi-VN"/>
              </w:rPr>
              <w:t>Sáng: từ 07 giờ đến 11 giờ 30 phút; chiều: từ 13 giờ 30 đến 17 giờ của các ngày làm việc.</w:t>
            </w:r>
          </w:p>
        </w:tc>
        <w:tc>
          <w:tcPr>
            <w:tcW w:w="1163" w:type="dxa"/>
            <w:tcBorders>
              <w:top w:val="single" w:sz="4" w:space="0" w:color="auto"/>
            </w:tcBorders>
            <w:vAlign w:val="center"/>
          </w:tcPr>
          <w:p w14:paraId="657B65AC" w14:textId="77777777" w:rsidR="00EA07FE" w:rsidRPr="001A3F85" w:rsidRDefault="00EA07FE" w:rsidP="0088110F">
            <w:pPr>
              <w:jc w:val="center"/>
              <w:rPr>
                <w:i/>
                <w:sz w:val="26"/>
                <w:szCs w:val="26"/>
                <w:lang w:val="vi-VN"/>
              </w:rPr>
            </w:pPr>
          </w:p>
        </w:tc>
      </w:tr>
      <w:tr w:rsidR="00EA07FE" w:rsidRPr="001A3F85" w14:paraId="6EF37652" w14:textId="77777777" w:rsidTr="00FA38F5">
        <w:trPr>
          <w:trHeight w:val="764"/>
        </w:trPr>
        <w:tc>
          <w:tcPr>
            <w:tcW w:w="851" w:type="dxa"/>
            <w:vMerge/>
          </w:tcPr>
          <w:p w14:paraId="599C090F" w14:textId="77777777" w:rsidR="00EA07FE" w:rsidRPr="001A3F8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214761D" w14:textId="77777777" w:rsidR="00EA07FE" w:rsidRPr="001A3F85"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7604256D" w14:textId="6D35E671" w:rsidR="00EA07FE" w:rsidRPr="001A3F85" w:rsidRDefault="00EA07FE" w:rsidP="003941CB">
            <w:pPr>
              <w:pStyle w:val="NormalWeb"/>
              <w:shd w:val="clear" w:color="auto" w:fill="FFFFFF"/>
              <w:spacing w:before="120" w:beforeAutospacing="0" w:after="120" w:afterAutospacing="0"/>
              <w:jc w:val="both"/>
              <w:rPr>
                <w:rFonts w:ascii="Times New Roman" w:hAnsi="Times New Roman"/>
                <w:sz w:val="26"/>
                <w:szCs w:val="26"/>
              </w:rPr>
            </w:pPr>
            <w:r w:rsidRPr="001A3F85">
              <w:rPr>
                <w:rFonts w:ascii="Times New Roman" w:hAnsi="Times New Roman"/>
                <w:sz w:val="26"/>
                <w:szCs w:val="26"/>
              </w:rPr>
              <w:t xml:space="preserve">   </w:t>
            </w:r>
            <w:r w:rsidR="003941CB">
              <w:rPr>
                <w:rFonts w:ascii="Times New Roman" w:hAnsi="Times New Roman"/>
                <w:sz w:val="26"/>
                <w:szCs w:val="26"/>
              </w:rPr>
              <w:t>4</w:t>
            </w:r>
            <w:r w:rsidRPr="001A3F85">
              <w:rPr>
                <w:rFonts w:ascii="Times New Roman" w:hAnsi="Times New Roman"/>
                <w:sz w:val="26"/>
                <w:szCs w:val="26"/>
              </w:rPr>
              <w:t xml:space="preserve">. </w:t>
            </w:r>
            <w:r w:rsidRPr="001A3F85">
              <w:rPr>
                <w:rFonts w:ascii="Times New Roman" w:hAnsi="Times New Roman"/>
                <w:sz w:val="26"/>
                <w:szCs w:val="26"/>
                <w:lang w:val="vi-VN"/>
              </w:rPr>
              <w:t xml:space="preserve">Sở </w:t>
            </w:r>
            <w:r w:rsidRPr="001A3F85">
              <w:rPr>
                <w:rFonts w:ascii="Times New Roman" w:hAnsi="Times New Roman"/>
                <w:sz w:val="26"/>
                <w:szCs w:val="26"/>
              </w:rPr>
              <w:t xml:space="preserve">Nội vụ </w:t>
            </w:r>
            <w:r w:rsidRPr="001A3F85">
              <w:rPr>
                <w:rFonts w:ascii="Times New Roman" w:hAnsi="Times New Roman"/>
                <w:sz w:val="26"/>
                <w:szCs w:val="26"/>
                <w:lang w:val="vi-VN"/>
              </w:rPr>
              <w:t>tiếp nhận</w:t>
            </w:r>
            <w:r w:rsidRPr="001A3F85">
              <w:rPr>
                <w:rFonts w:ascii="Times New Roman" w:hAnsi="Times New Roman"/>
                <w:sz w:val="26"/>
                <w:szCs w:val="26"/>
              </w:rPr>
              <w:t>, kiểm tra hồ sơ cho phép hoạt động giáo dục của trường trung học trên địa bàn thuộc phạm vi quản lý và thông tin cho Sở GDĐT biết hồ sơ được chấp nhận hoặc yêu cầu tiếp tục hoàn thiện.</w:t>
            </w:r>
          </w:p>
        </w:tc>
        <w:tc>
          <w:tcPr>
            <w:tcW w:w="3118" w:type="dxa"/>
            <w:vAlign w:val="center"/>
          </w:tcPr>
          <w:p w14:paraId="181CC036" w14:textId="77777777" w:rsidR="00EA07FE" w:rsidRPr="001A3F85"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163" w:type="dxa"/>
          </w:tcPr>
          <w:p w14:paraId="2206839A" w14:textId="77777777" w:rsidR="00EA07FE" w:rsidRPr="001A3F85"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1A3F85" w14:paraId="4733A865" w14:textId="77777777" w:rsidTr="00FA38F5">
        <w:trPr>
          <w:trHeight w:val="600"/>
        </w:trPr>
        <w:tc>
          <w:tcPr>
            <w:tcW w:w="851" w:type="dxa"/>
            <w:vMerge w:val="restart"/>
            <w:vAlign w:val="center"/>
          </w:tcPr>
          <w:p w14:paraId="0D0F1DA8" w14:textId="77777777" w:rsidR="00EA07FE" w:rsidRPr="001A3F8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A3F85">
              <w:rPr>
                <w:rFonts w:ascii="Times New Roman" w:hAnsi="Times New Roman"/>
                <w:b/>
                <w:sz w:val="26"/>
                <w:szCs w:val="26"/>
              </w:rPr>
              <w:t>Bước 2</w:t>
            </w:r>
          </w:p>
        </w:tc>
        <w:tc>
          <w:tcPr>
            <w:tcW w:w="2376" w:type="dxa"/>
            <w:vMerge w:val="restart"/>
            <w:vAlign w:val="center"/>
          </w:tcPr>
          <w:p w14:paraId="17F15EDF" w14:textId="77777777" w:rsidR="00EA07FE" w:rsidRPr="001A3F85" w:rsidRDefault="00EA07FE" w:rsidP="0088110F">
            <w:pPr>
              <w:spacing w:before="120" w:after="120"/>
              <w:jc w:val="both"/>
              <w:rPr>
                <w:sz w:val="26"/>
                <w:szCs w:val="26"/>
              </w:rPr>
            </w:pPr>
            <w:r w:rsidRPr="001A3F85">
              <w:rPr>
                <w:b/>
                <w:sz w:val="26"/>
                <w:szCs w:val="26"/>
              </w:rPr>
              <w:t>Tiếp nhận và chuyển hồ sơ thủ tục hành chính</w:t>
            </w:r>
          </w:p>
        </w:tc>
        <w:tc>
          <w:tcPr>
            <w:tcW w:w="7513" w:type="dxa"/>
            <w:vMerge w:val="restart"/>
          </w:tcPr>
          <w:p w14:paraId="21D14444" w14:textId="77777777" w:rsidR="00EA07FE" w:rsidRPr="001A3F85" w:rsidRDefault="00EA07FE" w:rsidP="0088110F">
            <w:pPr>
              <w:pStyle w:val="NormalWeb"/>
              <w:shd w:val="clear" w:color="auto" w:fill="FFFFFF"/>
              <w:spacing w:before="120" w:beforeAutospacing="0" w:after="120" w:afterAutospacing="0"/>
              <w:ind w:firstLine="204"/>
              <w:jc w:val="both"/>
              <w:rPr>
                <w:rFonts w:ascii="Times New Roman" w:hAnsi="Times New Roman"/>
                <w:sz w:val="26"/>
                <w:szCs w:val="26"/>
              </w:rPr>
            </w:pPr>
            <w:r w:rsidRPr="001A3F85">
              <w:rPr>
                <w:rFonts w:ascii="Times New Roman" w:hAnsi="Times New Roman"/>
                <w:sz w:val="26"/>
                <w:szCs w:val="26"/>
              </w:rPr>
              <w:t xml:space="preserve"> Đối với hồ sơ được nộp </w:t>
            </w:r>
            <w:r w:rsidRPr="001A3F85">
              <w:rPr>
                <w:rFonts w:ascii="Times New Roman" w:hAnsi="Times New Roman"/>
                <w:sz w:val="26"/>
                <w:szCs w:val="26"/>
                <w:lang w:val="vi-VN"/>
              </w:rPr>
              <w:t xml:space="preserve">trực tiếp qua </w:t>
            </w:r>
            <w:r w:rsidRPr="001A3F85">
              <w:rPr>
                <w:rFonts w:ascii="Times New Roman" w:hAnsi="Times New Roman"/>
                <w:sz w:val="26"/>
                <w:szCs w:val="26"/>
              </w:rPr>
              <w:t xml:space="preserve">Bộ phận </w:t>
            </w:r>
            <w:r w:rsidRPr="001A3F85">
              <w:rPr>
                <w:rFonts w:ascii="Times New Roman" w:hAnsi="Times New Roman"/>
                <w:sz w:val="26"/>
                <w:szCs w:val="26"/>
                <w:lang w:val="vi-VN"/>
              </w:rPr>
              <w:t>tiếp nhận và trả kết quả</w:t>
            </w:r>
            <w:r w:rsidRPr="001A3F85">
              <w:rPr>
                <w:rFonts w:ascii="Times New Roman" w:hAnsi="Times New Roman"/>
                <w:sz w:val="26"/>
                <w:szCs w:val="26"/>
              </w:rPr>
              <w:t xml:space="preserve"> hoặc thông </w:t>
            </w:r>
            <w:r w:rsidRPr="001A3F85">
              <w:rPr>
                <w:rFonts w:ascii="Times New Roman" w:hAnsi="Times New Roman"/>
                <w:sz w:val="26"/>
                <w:szCs w:val="26"/>
                <w:lang w:val="vi-VN"/>
              </w:rPr>
              <w:t xml:space="preserve">qua dịch vụ bưu chính </w:t>
            </w:r>
            <w:r w:rsidRPr="001A3F85">
              <w:rPr>
                <w:rFonts w:ascii="Times New Roman" w:hAnsi="Times New Roman"/>
                <w:sz w:val="26"/>
                <w:szCs w:val="26"/>
              </w:rPr>
              <w:t xml:space="preserve">công ích cán bộ, công chức, viên chức tiếp nhận hồ sơ tại Bộ phận </w:t>
            </w:r>
            <w:r w:rsidRPr="001A3F85">
              <w:rPr>
                <w:rFonts w:ascii="Times New Roman" w:hAnsi="Times New Roman"/>
                <w:sz w:val="26"/>
                <w:szCs w:val="26"/>
                <w:lang w:val="vi-VN"/>
              </w:rPr>
              <w:t>tiếp nhận và trả kết quả</w:t>
            </w:r>
            <w:r w:rsidRPr="001A3F85">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7434A178" w14:textId="77777777" w:rsidR="00EA07FE" w:rsidRPr="001A3F85"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1A3F85">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22235E59" w14:textId="77777777" w:rsidR="00EA07FE" w:rsidRPr="001A3F85"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1A3F85">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41E74995" w14:textId="77777777" w:rsidR="00EA07FE" w:rsidRPr="001A3F85" w:rsidRDefault="00EA07FE" w:rsidP="0088110F">
            <w:pPr>
              <w:spacing w:before="120" w:after="120"/>
              <w:ind w:firstLine="205"/>
              <w:jc w:val="both"/>
              <w:rPr>
                <w:sz w:val="26"/>
                <w:szCs w:val="26"/>
              </w:rPr>
            </w:pPr>
            <w:r w:rsidRPr="001A3F85">
              <w:rPr>
                <w:sz w:val="26"/>
                <w:szCs w:val="26"/>
              </w:rPr>
              <w:lastRenderedPageBreak/>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3118" w:type="dxa"/>
            <w:vAlign w:val="center"/>
          </w:tcPr>
          <w:p w14:paraId="60FEBD62" w14:textId="77777777" w:rsidR="00EA07FE" w:rsidRPr="001A3F85" w:rsidRDefault="00EA07FE" w:rsidP="0088110F">
            <w:pPr>
              <w:pStyle w:val="NormalWeb"/>
              <w:spacing w:before="0" w:beforeAutospacing="0" w:after="120" w:afterAutospacing="0" w:line="234" w:lineRule="atLeast"/>
              <w:jc w:val="both"/>
              <w:rPr>
                <w:rFonts w:ascii="Times New Roman" w:hAnsi="Times New Roman"/>
                <w:b/>
                <w:sz w:val="26"/>
                <w:szCs w:val="26"/>
              </w:rPr>
            </w:pPr>
            <w:r w:rsidRPr="001A3F85">
              <w:rPr>
                <w:rFonts w:ascii="Times New Roman" w:hAnsi="Times New Roman"/>
                <w:sz w:val="26"/>
                <w:szCs w:val="26"/>
              </w:rPr>
              <w:lastRenderedPageBreak/>
              <w:t>C</w:t>
            </w:r>
            <w:r w:rsidRPr="001A3F85">
              <w:rPr>
                <w:rStyle w:val="fontstyle21"/>
              </w:rPr>
              <w:t xml:space="preserve">huyển ngay hồ sơ tiếp nhận trực tiếp trong ngày làm việc </w:t>
            </w:r>
            <w:r w:rsidRPr="001A3F85">
              <w:rPr>
                <w:rStyle w:val="fontstyle21"/>
                <w:i/>
              </w:rPr>
              <w:t>(k</w:t>
            </w:r>
            <w:r w:rsidRPr="001A3F85">
              <w:rPr>
                <w:rFonts w:ascii="Times New Roman" w:hAnsi="Times New Roman"/>
                <w:i/>
                <w:sz w:val="26"/>
                <w:szCs w:val="26"/>
              </w:rPr>
              <w:t>hông để quá 3 giờ làm việc)</w:t>
            </w:r>
            <w:r w:rsidRPr="001A3F85">
              <w:rPr>
                <w:rStyle w:val="fontstyle21"/>
              </w:rPr>
              <w:t xml:space="preserve"> hoặc chuyển vào đầu giờ ngày làm việc tiếp theo đối với trường hợp tiếp nhận sau 15 giờ hàng ngày.</w:t>
            </w:r>
          </w:p>
        </w:tc>
        <w:tc>
          <w:tcPr>
            <w:tcW w:w="1163" w:type="dxa"/>
            <w:vMerge w:val="restart"/>
            <w:vAlign w:val="center"/>
          </w:tcPr>
          <w:p w14:paraId="27B433CB" w14:textId="77777777" w:rsidR="00EA07FE" w:rsidRPr="001A3F85" w:rsidRDefault="00EA07FE" w:rsidP="0088110F">
            <w:pPr>
              <w:jc w:val="center"/>
              <w:rPr>
                <w:i/>
                <w:sz w:val="26"/>
                <w:szCs w:val="26"/>
                <w:lang w:val="vi-VN"/>
              </w:rPr>
            </w:pPr>
          </w:p>
        </w:tc>
      </w:tr>
      <w:tr w:rsidR="00EA07FE" w:rsidRPr="001A3F85" w14:paraId="3E29C22F" w14:textId="77777777" w:rsidTr="00FA38F5">
        <w:trPr>
          <w:trHeight w:val="600"/>
        </w:trPr>
        <w:tc>
          <w:tcPr>
            <w:tcW w:w="851" w:type="dxa"/>
            <w:vMerge/>
          </w:tcPr>
          <w:p w14:paraId="23D006A1" w14:textId="77777777" w:rsidR="00EA07FE" w:rsidRPr="001A3F8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E9B2374" w14:textId="77777777" w:rsidR="00EA07FE" w:rsidRPr="001A3F85" w:rsidRDefault="00EA07FE" w:rsidP="0088110F">
            <w:pPr>
              <w:spacing w:before="120" w:after="120"/>
              <w:jc w:val="both"/>
              <w:rPr>
                <w:b/>
                <w:sz w:val="26"/>
                <w:szCs w:val="26"/>
              </w:rPr>
            </w:pPr>
          </w:p>
        </w:tc>
        <w:tc>
          <w:tcPr>
            <w:tcW w:w="7513" w:type="dxa"/>
            <w:vMerge/>
          </w:tcPr>
          <w:p w14:paraId="20AC1899" w14:textId="77777777" w:rsidR="00EA07FE" w:rsidRPr="001A3F85"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p>
        </w:tc>
        <w:tc>
          <w:tcPr>
            <w:tcW w:w="3118" w:type="dxa"/>
            <w:vAlign w:val="center"/>
          </w:tcPr>
          <w:p w14:paraId="05385803" w14:textId="77777777" w:rsidR="00EA07FE" w:rsidRPr="001A3F85" w:rsidRDefault="00EA07FE" w:rsidP="0088110F">
            <w:pPr>
              <w:pStyle w:val="NormalWeb"/>
              <w:spacing w:before="0" w:beforeAutospacing="0" w:after="120" w:afterAutospacing="0" w:line="234" w:lineRule="atLeast"/>
              <w:jc w:val="center"/>
              <w:rPr>
                <w:rFonts w:ascii="Times New Roman" w:hAnsi="Times New Roman"/>
                <w:sz w:val="26"/>
                <w:szCs w:val="26"/>
              </w:rPr>
            </w:pPr>
            <w:r w:rsidRPr="001A3F85">
              <w:rPr>
                <w:rFonts w:ascii="Times New Roman" w:hAnsi="Times New Roman"/>
                <w:sz w:val="26"/>
                <w:szCs w:val="26"/>
              </w:rPr>
              <w:t>Không quá 1/2 ngày kể từ ngày phát sinh hồ sơ trực tuyến</w:t>
            </w:r>
          </w:p>
        </w:tc>
        <w:tc>
          <w:tcPr>
            <w:tcW w:w="1163" w:type="dxa"/>
            <w:vMerge/>
          </w:tcPr>
          <w:p w14:paraId="5D9527EE" w14:textId="77777777" w:rsidR="00EA07FE" w:rsidRPr="001A3F85"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1A3F85" w14:paraId="33C4BDA3" w14:textId="77777777" w:rsidTr="00FA38F5">
        <w:tc>
          <w:tcPr>
            <w:tcW w:w="851" w:type="dxa"/>
            <w:vMerge w:val="restart"/>
            <w:vAlign w:val="center"/>
          </w:tcPr>
          <w:p w14:paraId="630B4E0D" w14:textId="77777777" w:rsidR="00EA07FE" w:rsidRPr="001A3F8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A3F85">
              <w:rPr>
                <w:rFonts w:ascii="Times New Roman" w:hAnsi="Times New Roman"/>
                <w:b/>
                <w:sz w:val="26"/>
                <w:szCs w:val="26"/>
              </w:rPr>
              <w:t>Bước 3</w:t>
            </w:r>
          </w:p>
        </w:tc>
        <w:tc>
          <w:tcPr>
            <w:tcW w:w="2376" w:type="dxa"/>
            <w:vMerge w:val="restart"/>
            <w:vAlign w:val="center"/>
          </w:tcPr>
          <w:p w14:paraId="43BE45C7" w14:textId="77777777" w:rsidR="00EA07FE" w:rsidRPr="001A3F85" w:rsidRDefault="00EA07FE" w:rsidP="0088110F">
            <w:pPr>
              <w:pStyle w:val="NormalWeb"/>
              <w:spacing w:before="0" w:beforeAutospacing="0" w:after="120" w:afterAutospacing="0" w:line="234" w:lineRule="atLeast"/>
              <w:jc w:val="both"/>
              <w:rPr>
                <w:rFonts w:ascii="Times New Roman" w:hAnsi="Times New Roman"/>
                <w:b/>
                <w:sz w:val="26"/>
                <w:szCs w:val="26"/>
              </w:rPr>
            </w:pPr>
            <w:r w:rsidRPr="001A3F85">
              <w:rPr>
                <w:rStyle w:val="fontstyle01"/>
              </w:rPr>
              <w:t>Giải quyết thủ tục hành chính</w:t>
            </w:r>
          </w:p>
        </w:tc>
        <w:tc>
          <w:tcPr>
            <w:tcW w:w="7513" w:type="dxa"/>
          </w:tcPr>
          <w:p w14:paraId="7587C333" w14:textId="77777777" w:rsidR="00EA07FE" w:rsidRPr="001A3F85" w:rsidRDefault="00EA07FE" w:rsidP="0088110F">
            <w:pPr>
              <w:spacing w:before="120" w:after="120"/>
              <w:jc w:val="both"/>
              <w:rPr>
                <w:sz w:val="26"/>
                <w:szCs w:val="26"/>
              </w:rPr>
            </w:pPr>
            <w:r w:rsidRPr="001A3F85">
              <w:rPr>
                <w:rStyle w:val="fontstyle21"/>
              </w:rPr>
              <w:t xml:space="preserve">Sau khi nhận hồ sơ thủ tục hành chính từ </w:t>
            </w:r>
            <w:r w:rsidRPr="001A3F85">
              <w:rPr>
                <w:sz w:val="26"/>
                <w:szCs w:val="26"/>
              </w:rPr>
              <w:t xml:space="preserve">Bộ phận </w:t>
            </w:r>
            <w:r w:rsidRPr="001A3F85">
              <w:rPr>
                <w:sz w:val="26"/>
                <w:szCs w:val="26"/>
                <w:lang w:val="vi-VN"/>
              </w:rPr>
              <w:t>tiếp nhận và trả kết quả</w:t>
            </w:r>
            <w:r w:rsidRPr="001A3F85">
              <w:rPr>
                <w:rStyle w:val="fontstyle21"/>
              </w:rPr>
              <w:t>công chức, viên chức xử lý xem xét, thẩm định hồ sơ, trình phê duyệt kết quả giải quyết thủ tục hành chính:</w:t>
            </w:r>
          </w:p>
        </w:tc>
        <w:tc>
          <w:tcPr>
            <w:tcW w:w="3118" w:type="dxa"/>
            <w:vAlign w:val="center"/>
          </w:tcPr>
          <w:p w14:paraId="7458688C" w14:textId="77777777" w:rsidR="00EA07FE" w:rsidRPr="001A3F8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A3F85">
              <w:rPr>
                <w:rFonts w:ascii="Times New Roman" w:hAnsi="Times New Roman"/>
                <w:b/>
                <w:sz w:val="26"/>
                <w:szCs w:val="26"/>
              </w:rPr>
              <w:t>15 ngày</w:t>
            </w:r>
            <w:r w:rsidRPr="001A3F85">
              <w:rPr>
                <w:rFonts w:ascii="Times New Roman" w:hAnsi="Times New Roman"/>
                <w:sz w:val="26"/>
                <w:szCs w:val="26"/>
              </w:rPr>
              <w:t>, trong đó:</w:t>
            </w:r>
          </w:p>
        </w:tc>
        <w:tc>
          <w:tcPr>
            <w:tcW w:w="1163" w:type="dxa"/>
            <w:vAlign w:val="center"/>
          </w:tcPr>
          <w:p w14:paraId="7EAFA7C9" w14:textId="77777777" w:rsidR="00EA07FE" w:rsidRPr="001A3F85"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1A3F85" w14:paraId="1CBE40D9" w14:textId="77777777" w:rsidTr="00FA38F5">
        <w:tc>
          <w:tcPr>
            <w:tcW w:w="851" w:type="dxa"/>
            <w:vMerge/>
          </w:tcPr>
          <w:p w14:paraId="1DABD42F" w14:textId="77777777" w:rsidR="00EA07FE" w:rsidRPr="001A3F8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3F7CADD" w14:textId="77777777" w:rsidR="00EA07FE" w:rsidRPr="001A3F8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42E7E8A" w14:textId="77777777" w:rsidR="00EA07FE" w:rsidRPr="001A3F85"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A3F85">
              <w:rPr>
                <w:rFonts w:ascii="Times New Roman" w:hAnsi="Times New Roman"/>
                <w:bCs/>
                <w:i/>
                <w:sz w:val="26"/>
                <w:szCs w:val="26"/>
              </w:rPr>
              <w:t>1. Tiếp nhận hồ sơ (Bộ phận TN&amp;TKQ)</w:t>
            </w:r>
          </w:p>
        </w:tc>
        <w:tc>
          <w:tcPr>
            <w:tcW w:w="3118" w:type="dxa"/>
            <w:vAlign w:val="center"/>
          </w:tcPr>
          <w:p w14:paraId="76B95071" w14:textId="77777777" w:rsidR="00EA07FE" w:rsidRPr="001A3F8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A3F85">
              <w:rPr>
                <w:rFonts w:ascii="Times New Roman" w:hAnsi="Times New Roman"/>
                <w:bCs/>
                <w:i/>
                <w:sz w:val="26"/>
                <w:szCs w:val="26"/>
              </w:rPr>
              <w:t>½ ngày</w:t>
            </w:r>
          </w:p>
        </w:tc>
        <w:tc>
          <w:tcPr>
            <w:tcW w:w="1163" w:type="dxa"/>
          </w:tcPr>
          <w:p w14:paraId="3E4FF6DD" w14:textId="77777777" w:rsidR="00EA07FE" w:rsidRPr="001A3F85"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1A3F85" w14:paraId="54012560" w14:textId="77777777" w:rsidTr="00FA38F5">
        <w:tc>
          <w:tcPr>
            <w:tcW w:w="851" w:type="dxa"/>
            <w:vMerge/>
          </w:tcPr>
          <w:p w14:paraId="49CA8006" w14:textId="77777777" w:rsidR="00EA07FE" w:rsidRPr="001A3F8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89E530C" w14:textId="77777777" w:rsidR="00EA07FE" w:rsidRPr="001A3F8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CE4F0A3" w14:textId="77777777" w:rsidR="00EA07FE" w:rsidRPr="001A3F85"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1A3F85">
              <w:rPr>
                <w:rFonts w:ascii="Times New Roman" w:hAnsi="Times New Roman"/>
                <w:bCs/>
                <w:i/>
                <w:sz w:val="26"/>
                <w:szCs w:val="26"/>
              </w:rPr>
              <w:t>2. Giải quyết hồ sơ (cơ quan/bộ phận chuyên môn), t</w:t>
            </w:r>
            <w:r w:rsidRPr="001A3F85">
              <w:rPr>
                <w:rFonts w:ascii="Times New Roman" w:hAnsi="Times New Roman"/>
                <w:i/>
                <w:sz w:val="26"/>
                <w:szCs w:val="26"/>
              </w:rPr>
              <w:t>rong đó:</w:t>
            </w:r>
          </w:p>
        </w:tc>
        <w:tc>
          <w:tcPr>
            <w:tcW w:w="3118" w:type="dxa"/>
            <w:vAlign w:val="center"/>
          </w:tcPr>
          <w:p w14:paraId="25F09208" w14:textId="77777777" w:rsidR="00EA07FE" w:rsidRPr="001A3F8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A3F85">
              <w:rPr>
                <w:rFonts w:ascii="Times New Roman" w:hAnsi="Times New Roman"/>
                <w:bCs/>
                <w:i/>
                <w:sz w:val="26"/>
                <w:szCs w:val="26"/>
              </w:rPr>
              <w:t>14 ngày</w:t>
            </w:r>
          </w:p>
        </w:tc>
        <w:tc>
          <w:tcPr>
            <w:tcW w:w="1163" w:type="dxa"/>
          </w:tcPr>
          <w:p w14:paraId="191EF747" w14:textId="77777777" w:rsidR="00EA07FE" w:rsidRPr="001A3F85"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1A3F85" w14:paraId="06C73776" w14:textId="77777777" w:rsidTr="00FA38F5">
        <w:tc>
          <w:tcPr>
            <w:tcW w:w="851" w:type="dxa"/>
            <w:vMerge/>
          </w:tcPr>
          <w:p w14:paraId="4B03B1C3" w14:textId="77777777" w:rsidR="00EA07FE" w:rsidRPr="001A3F8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7C7502B" w14:textId="77777777" w:rsidR="00EA07FE" w:rsidRPr="001A3F8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45B62A7" w14:textId="77777777" w:rsidR="00EA07FE" w:rsidRPr="001A3F85" w:rsidRDefault="00EA07FE" w:rsidP="0088110F">
            <w:pPr>
              <w:pStyle w:val="NormalWeb"/>
              <w:spacing w:before="0" w:beforeAutospacing="0" w:after="120" w:afterAutospacing="0" w:line="234" w:lineRule="atLeast"/>
              <w:jc w:val="both"/>
              <w:rPr>
                <w:rFonts w:ascii="Times New Roman" w:hAnsi="Times New Roman"/>
                <w:b/>
                <w:sz w:val="26"/>
                <w:szCs w:val="26"/>
              </w:rPr>
            </w:pPr>
            <w:r w:rsidRPr="001A3F85">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20E48320" w14:textId="77777777" w:rsidR="00EA07FE" w:rsidRPr="001A3F85"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79873006" w14:textId="77777777" w:rsidR="00EA07FE" w:rsidRPr="001A3F85"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63" w:type="dxa"/>
          </w:tcPr>
          <w:p w14:paraId="524A485F" w14:textId="77777777" w:rsidR="00EA07FE" w:rsidRPr="001A3F85"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1A3F85" w14:paraId="6804CDA3" w14:textId="77777777" w:rsidTr="00FA38F5">
        <w:tc>
          <w:tcPr>
            <w:tcW w:w="851" w:type="dxa"/>
            <w:vMerge/>
          </w:tcPr>
          <w:p w14:paraId="23A76044" w14:textId="77777777" w:rsidR="00EA07FE" w:rsidRPr="001A3F8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724E598" w14:textId="77777777" w:rsidR="00EA07FE" w:rsidRPr="001A3F85"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D88F0B5" w14:textId="77777777" w:rsidR="00EA07FE" w:rsidRPr="001A3F85"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A3F85">
              <w:rPr>
                <w:rFonts w:ascii="Times New Roman" w:hAnsi="Times New Roman"/>
                <w:bCs/>
                <w:i/>
                <w:sz w:val="26"/>
                <w:szCs w:val="26"/>
              </w:rPr>
              <w:t xml:space="preserve">+ Chuyên viên </w:t>
            </w:r>
          </w:p>
          <w:p w14:paraId="5987063A" w14:textId="77777777" w:rsidR="00EA07FE" w:rsidRPr="001A3F85"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A3F85">
              <w:rPr>
                <w:rFonts w:ascii="Times New Roman" w:hAnsi="Times New Roman"/>
                <w:bCs/>
                <w:i/>
                <w:sz w:val="26"/>
                <w:szCs w:val="26"/>
              </w:rPr>
              <w:t>+ Lãnh đạo phòng/bộ phận</w:t>
            </w:r>
          </w:p>
          <w:p w14:paraId="2C06BAEF" w14:textId="77777777" w:rsidR="00EA07FE" w:rsidRPr="001A3F85"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A3F85">
              <w:rPr>
                <w:rFonts w:ascii="Times New Roman" w:hAnsi="Times New Roman"/>
                <w:bCs/>
                <w:i/>
                <w:sz w:val="26"/>
                <w:szCs w:val="26"/>
              </w:rPr>
              <w:t xml:space="preserve">+ Lãnh đạo đơn vị: </w:t>
            </w:r>
          </w:p>
          <w:p w14:paraId="193E30D4" w14:textId="77777777" w:rsidR="00EA07FE" w:rsidRPr="001A3F85"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A3F85">
              <w:rPr>
                <w:rFonts w:ascii="Times New Roman" w:hAnsi="Times New Roman"/>
                <w:bCs/>
                <w:i/>
                <w:sz w:val="26"/>
                <w:szCs w:val="26"/>
              </w:rPr>
              <w:t xml:space="preserve">+ Văn thư đơn vị: </w:t>
            </w:r>
          </w:p>
          <w:p w14:paraId="01E3EBDE" w14:textId="77777777" w:rsidR="00EA07FE" w:rsidRPr="001A3F85" w:rsidRDefault="00EA07FE" w:rsidP="0088110F">
            <w:pPr>
              <w:pStyle w:val="NormalWeb"/>
              <w:spacing w:before="0" w:beforeAutospacing="0" w:after="120" w:afterAutospacing="0" w:line="234" w:lineRule="atLeast"/>
              <w:jc w:val="both"/>
              <w:rPr>
                <w:rFonts w:ascii="Times New Roman" w:hAnsi="Times New Roman"/>
                <w:sz w:val="26"/>
                <w:szCs w:val="26"/>
              </w:rPr>
            </w:pPr>
            <w:r w:rsidRPr="001A3F85">
              <w:rPr>
                <w:rFonts w:ascii="Times New Roman" w:hAnsi="Times New Roman"/>
                <w:sz w:val="26"/>
                <w:szCs w:val="26"/>
              </w:rPr>
              <w:t>+ UBND Tỉnh</w:t>
            </w:r>
          </w:p>
        </w:tc>
        <w:tc>
          <w:tcPr>
            <w:tcW w:w="3118" w:type="dxa"/>
            <w:vAlign w:val="center"/>
          </w:tcPr>
          <w:p w14:paraId="1FDC55A1" w14:textId="77777777" w:rsidR="00EA07FE" w:rsidRPr="001A3F85"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1A3F85">
              <w:rPr>
                <w:rFonts w:ascii="Times New Roman" w:hAnsi="Times New Roman"/>
                <w:bCs/>
                <w:i/>
                <w:sz w:val="26"/>
                <w:szCs w:val="26"/>
              </w:rPr>
              <w:t>7 ngày</w:t>
            </w:r>
          </w:p>
          <w:p w14:paraId="62CDBAE2" w14:textId="77777777" w:rsidR="00EA07FE" w:rsidRPr="001A3F85"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1A3F85">
              <w:rPr>
                <w:rFonts w:ascii="Times New Roman" w:hAnsi="Times New Roman"/>
                <w:bCs/>
                <w:i/>
                <w:sz w:val="26"/>
                <w:szCs w:val="26"/>
              </w:rPr>
              <w:t>1 ngày</w:t>
            </w:r>
          </w:p>
          <w:p w14:paraId="09876631" w14:textId="77777777" w:rsidR="00EA07FE" w:rsidRPr="001A3F85"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1A3F85">
              <w:rPr>
                <w:rFonts w:ascii="Times New Roman" w:hAnsi="Times New Roman"/>
                <w:bCs/>
                <w:i/>
                <w:sz w:val="26"/>
                <w:szCs w:val="26"/>
              </w:rPr>
              <w:t>1/2 ngày</w:t>
            </w:r>
          </w:p>
          <w:p w14:paraId="2A682378" w14:textId="77777777" w:rsidR="00EA07FE" w:rsidRPr="001A3F85"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1A3F85">
              <w:rPr>
                <w:rFonts w:ascii="Times New Roman" w:hAnsi="Times New Roman"/>
                <w:bCs/>
                <w:i/>
                <w:sz w:val="26"/>
                <w:szCs w:val="26"/>
              </w:rPr>
              <w:t>1/2 ngày</w:t>
            </w:r>
          </w:p>
          <w:p w14:paraId="782578E0" w14:textId="77777777" w:rsidR="00EA07FE" w:rsidRPr="001A3F8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A3F85">
              <w:rPr>
                <w:rFonts w:ascii="Times New Roman" w:hAnsi="Times New Roman"/>
                <w:bCs/>
                <w:i/>
                <w:sz w:val="26"/>
                <w:szCs w:val="26"/>
              </w:rPr>
              <w:t>05 ngày</w:t>
            </w:r>
          </w:p>
        </w:tc>
        <w:tc>
          <w:tcPr>
            <w:tcW w:w="1163" w:type="dxa"/>
          </w:tcPr>
          <w:p w14:paraId="509B11C0" w14:textId="77777777" w:rsidR="00EA07FE" w:rsidRPr="001A3F85"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1A3F85" w14:paraId="698C2607" w14:textId="77777777" w:rsidTr="00FA38F5">
        <w:tc>
          <w:tcPr>
            <w:tcW w:w="851" w:type="dxa"/>
            <w:vAlign w:val="center"/>
          </w:tcPr>
          <w:p w14:paraId="1B51CCB8" w14:textId="77777777" w:rsidR="00EA07FE" w:rsidRPr="001A3F85"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A3F85">
              <w:rPr>
                <w:rFonts w:ascii="Times New Roman" w:hAnsi="Times New Roman"/>
                <w:b/>
                <w:sz w:val="26"/>
                <w:szCs w:val="26"/>
              </w:rPr>
              <w:t>Bước 4</w:t>
            </w:r>
          </w:p>
        </w:tc>
        <w:tc>
          <w:tcPr>
            <w:tcW w:w="2376" w:type="dxa"/>
          </w:tcPr>
          <w:p w14:paraId="2C2774E7" w14:textId="77777777" w:rsidR="00EA07FE" w:rsidRPr="001A3F85" w:rsidRDefault="00EA07FE" w:rsidP="0088110F">
            <w:pPr>
              <w:pStyle w:val="NormalWeb"/>
              <w:spacing w:before="0" w:beforeAutospacing="0" w:after="120" w:afterAutospacing="0" w:line="234" w:lineRule="atLeast"/>
              <w:jc w:val="both"/>
              <w:rPr>
                <w:rStyle w:val="fontstyle21"/>
                <w:i/>
              </w:rPr>
            </w:pPr>
            <w:r w:rsidRPr="001A3F85">
              <w:rPr>
                <w:rFonts w:ascii="Times New Roman" w:hAnsi="Times New Roman"/>
                <w:b/>
                <w:sz w:val="26"/>
                <w:szCs w:val="26"/>
                <w:lang w:val="nl-NL"/>
              </w:rPr>
              <w:t>Trả kết quả giải quyết thủ tục hành chính</w:t>
            </w:r>
          </w:p>
          <w:p w14:paraId="00BC9564" w14:textId="77777777" w:rsidR="00EA07FE" w:rsidRPr="001A3F85" w:rsidRDefault="00EA07FE" w:rsidP="0088110F">
            <w:pPr>
              <w:pStyle w:val="NormalWeb"/>
              <w:spacing w:before="0" w:beforeAutospacing="0" w:after="120" w:afterAutospacing="0" w:line="234" w:lineRule="atLeast"/>
              <w:jc w:val="both"/>
              <w:rPr>
                <w:rFonts w:ascii="Times New Roman" w:hAnsi="Times New Roman"/>
                <w:b/>
                <w:sz w:val="26"/>
                <w:szCs w:val="26"/>
              </w:rPr>
            </w:pPr>
            <w:r w:rsidRPr="001A3F85">
              <w:rPr>
                <w:rStyle w:val="fontstyle21"/>
                <w:i/>
              </w:rPr>
              <w:t xml:space="preserve">(Kết quả giải quyết thủ tục hành chính </w:t>
            </w:r>
            <w:r w:rsidRPr="001A3F85">
              <w:rPr>
                <w:rStyle w:val="fontstyle21"/>
                <w:i/>
              </w:rPr>
              <w:lastRenderedPageBreak/>
              <w:t>gửi trả cho tổ chức, cá nhân phải bảo đảm đầy đủ theo quy định mà cơ quan có thẩm quyền trả cho tổ chức, cá nhân sau khi giải quyết xong thủ tục hành chính)</w:t>
            </w:r>
          </w:p>
        </w:tc>
        <w:tc>
          <w:tcPr>
            <w:tcW w:w="7513" w:type="dxa"/>
          </w:tcPr>
          <w:p w14:paraId="5DBBDE24" w14:textId="77777777" w:rsidR="00EA07FE" w:rsidRPr="001A3F85" w:rsidRDefault="00EA07FE" w:rsidP="0088110F">
            <w:pPr>
              <w:spacing w:before="120" w:after="120"/>
              <w:ind w:firstLine="204"/>
              <w:jc w:val="both"/>
              <w:rPr>
                <w:iCs/>
                <w:sz w:val="26"/>
                <w:szCs w:val="26"/>
                <w:lang w:val="nl-NL"/>
              </w:rPr>
            </w:pPr>
            <w:r w:rsidRPr="001A3F85">
              <w:rPr>
                <w:iCs/>
                <w:sz w:val="26"/>
                <w:szCs w:val="26"/>
                <w:lang w:val="nl-NL"/>
              </w:rPr>
              <w:lastRenderedPageBreak/>
              <w:t>Công chức tiếp nhận và trả  kết quả nhập vào sổ theo dõi hồ sơ và phần mềm điện tử thực hiện như sau:</w:t>
            </w:r>
          </w:p>
          <w:p w14:paraId="0B45E97E" w14:textId="77777777" w:rsidR="00EA07FE" w:rsidRPr="001A3F85" w:rsidRDefault="00EA07FE" w:rsidP="0088110F">
            <w:pPr>
              <w:spacing w:before="120" w:after="120"/>
              <w:ind w:firstLine="204"/>
              <w:jc w:val="both"/>
              <w:rPr>
                <w:iCs/>
                <w:sz w:val="26"/>
                <w:szCs w:val="26"/>
                <w:lang w:val="nl-NL"/>
              </w:rPr>
            </w:pPr>
            <w:r w:rsidRPr="001A3F85">
              <w:rPr>
                <w:iCs/>
                <w:sz w:val="26"/>
                <w:szCs w:val="26"/>
                <w:lang w:val="nl-NL"/>
              </w:rPr>
              <w:t>- T</w:t>
            </w:r>
            <w:r w:rsidRPr="00281F0D">
              <w:rPr>
                <w:rStyle w:val="fontstyle21"/>
                <w:lang w:val="nl-NL"/>
              </w:rPr>
              <w:t xml:space="preserve">hông báo cho tổ chức, cá nhân biết trước qua tin nhắn, thư điện tử, điện thoại hoặc qua mạng xã hội được cấp có thẩm quyền </w:t>
            </w:r>
            <w:r w:rsidRPr="00281F0D">
              <w:rPr>
                <w:rStyle w:val="fontstyle21"/>
                <w:lang w:val="nl-NL"/>
              </w:rPr>
              <w:lastRenderedPageBreak/>
              <w:t>cho phép đối với hồ sơ giải quyết thủ tục hành chính trước thời hạn quy định.</w:t>
            </w:r>
          </w:p>
          <w:p w14:paraId="141B409F" w14:textId="77777777" w:rsidR="00EA07FE" w:rsidRPr="001A3F85" w:rsidRDefault="00EA07FE" w:rsidP="0088110F">
            <w:pPr>
              <w:spacing w:before="120" w:after="120"/>
              <w:ind w:firstLine="204"/>
              <w:jc w:val="both"/>
              <w:rPr>
                <w:iCs/>
                <w:sz w:val="26"/>
                <w:szCs w:val="26"/>
                <w:lang w:val="nl-NL"/>
              </w:rPr>
            </w:pPr>
            <w:r w:rsidRPr="001A3F85">
              <w:rPr>
                <w:iCs/>
                <w:sz w:val="26"/>
                <w:szCs w:val="26"/>
                <w:lang w:val="nl-NL"/>
              </w:rPr>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1A3F85">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748ACFED" w14:textId="77777777" w:rsidR="00EA07FE" w:rsidRPr="001A3F85" w:rsidRDefault="00EA07FE" w:rsidP="0088110F">
            <w:pPr>
              <w:spacing w:before="120" w:after="120"/>
              <w:ind w:firstLine="204"/>
              <w:jc w:val="both"/>
              <w:rPr>
                <w:iCs/>
                <w:sz w:val="26"/>
                <w:szCs w:val="26"/>
                <w:lang w:val="nl-NL"/>
              </w:rPr>
            </w:pPr>
            <w:r w:rsidRPr="001A3F85">
              <w:rPr>
                <w:iCs/>
                <w:sz w:val="26"/>
                <w:szCs w:val="26"/>
                <w:lang w:val="nl-NL"/>
              </w:rPr>
              <w:t xml:space="preserve">- Trường hợp nhận kết quả </w:t>
            </w:r>
            <w:r w:rsidRPr="00281F0D">
              <w:rPr>
                <w:sz w:val="26"/>
                <w:szCs w:val="26"/>
                <w:lang w:val="nl-NL"/>
              </w:rPr>
              <w:t xml:space="preserve">thông </w:t>
            </w:r>
            <w:r w:rsidRPr="001A3F85">
              <w:rPr>
                <w:sz w:val="26"/>
                <w:szCs w:val="26"/>
                <w:lang w:val="vi-VN"/>
              </w:rPr>
              <w:t xml:space="preserve">qua dịch vụ bưu chính </w:t>
            </w:r>
            <w:r w:rsidRPr="00281F0D">
              <w:rPr>
                <w:sz w:val="26"/>
                <w:szCs w:val="26"/>
                <w:lang w:val="nl-NL"/>
              </w:rPr>
              <w:t>công ích. (</w:t>
            </w:r>
            <w:r w:rsidRPr="001A3F85">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0C57B1D5" w14:textId="77777777" w:rsidR="00EA07FE" w:rsidRPr="001A3F85" w:rsidRDefault="00EA07FE" w:rsidP="0088110F">
            <w:pPr>
              <w:spacing w:before="120" w:after="120"/>
              <w:ind w:firstLine="204"/>
              <w:jc w:val="both"/>
              <w:rPr>
                <w:b/>
                <w:i/>
                <w:sz w:val="26"/>
                <w:szCs w:val="26"/>
                <w:lang w:val="pt-BR"/>
              </w:rPr>
            </w:pPr>
            <w:r w:rsidRPr="001A3F85">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1B4E003D" w14:textId="77777777" w:rsidR="00EA07FE" w:rsidRPr="001A3F85" w:rsidRDefault="00EA07FE" w:rsidP="0088110F">
            <w:pPr>
              <w:spacing w:before="120" w:after="120"/>
              <w:ind w:firstLine="204"/>
              <w:jc w:val="both"/>
              <w:rPr>
                <w:rStyle w:val="fontstyle21"/>
                <w:iCs/>
                <w:lang w:val="nl-NL"/>
              </w:rPr>
            </w:pPr>
            <w:r w:rsidRPr="001A3F85">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1A6BDF0E" w14:textId="77777777" w:rsidR="00EA07FE" w:rsidRPr="001A3F85"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1A3F85">
              <w:rPr>
                <w:rFonts w:ascii="Times New Roman" w:hAnsi="Times New Roman"/>
                <w:bCs/>
                <w:i/>
                <w:sz w:val="26"/>
                <w:szCs w:val="26"/>
              </w:rPr>
              <w:lastRenderedPageBreak/>
              <w:t>½ ngày</w:t>
            </w:r>
          </w:p>
        </w:tc>
        <w:tc>
          <w:tcPr>
            <w:tcW w:w="1163" w:type="dxa"/>
          </w:tcPr>
          <w:p w14:paraId="3758ED16" w14:textId="77777777" w:rsidR="00EA07FE" w:rsidRPr="001A3F85"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409BCDDC" w14:textId="77777777" w:rsidR="00EA07FE" w:rsidRDefault="00EA07FE" w:rsidP="00EA07FE">
      <w:pPr>
        <w:pStyle w:val="NormalWeb"/>
        <w:shd w:val="clear" w:color="auto" w:fill="FFFFFF"/>
        <w:spacing w:before="120" w:beforeAutospacing="0" w:after="120" w:afterAutospacing="0"/>
        <w:ind w:firstLine="652"/>
        <w:jc w:val="both"/>
        <w:rPr>
          <w:rFonts w:ascii="Times New Roman" w:hAnsi="Times New Roman"/>
          <w:b/>
          <w:bCs/>
          <w:sz w:val="26"/>
          <w:szCs w:val="26"/>
        </w:rPr>
      </w:pPr>
    </w:p>
    <w:p w14:paraId="3435394E" w14:textId="77777777" w:rsidR="00EA07FE" w:rsidRPr="003646AA"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3646AA">
        <w:rPr>
          <w:rFonts w:ascii="Times New Roman" w:hAnsi="Times New Roman"/>
          <w:b/>
          <w:bCs/>
          <w:sz w:val="28"/>
          <w:szCs w:val="28"/>
        </w:rPr>
        <w:t xml:space="preserve">b. Thành phần, số lượng hồ sơ: </w:t>
      </w:r>
    </w:p>
    <w:p w14:paraId="78E42AA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6444D67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Công văn đề nghị thành lập Trung tâm giáo dục thường xuyên cấp tỉnh của Sở Giáo dục và Đào tạo;</w:t>
      </w:r>
    </w:p>
    <w:p w14:paraId="3FE40A2A"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Đề án thành lập trung tâm giáo dục thường xuyên nêu rõ nhu cầu của việc cho phép hoạt động trung tâm giáo dục thường xuyên; phương hướng  hoạt động của trung tâm giáo dục thường xuyên; những điều kiện về cơ sở vật chất và đội ngũ cán bộ quản lý, giáo viên theo quy định tại Điều 37 của Nghị định này;</w:t>
      </w:r>
    </w:p>
    <w:p w14:paraId="2A66C7E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Sơ yếu lý lịch của người dự kiến làm Giám đốc Trung tâm.</w:t>
      </w:r>
    </w:p>
    <w:p w14:paraId="44107A55"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lastRenderedPageBreak/>
        <w:t xml:space="preserve">- Số lượng hồ sơ: 01 bộ. </w:t>
      </w:r>
    </w:p>
    <w:p w14:paraId="4731E14D"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c. Đối tượng thực hiện thủ tục hành chính:</w:t>
      </w:r>
      <w:r>
        <w:rPr>
          <w:rFonts w:ascii="Times New Roman" w:hAnsi="Times New Roman"/>
          <w:b/>
          <w:bCs/>
          <w:sz w:val="28"/>
          <w:szCs w:val="28"/>
        </w:rPr>
        <w:t xml:space="preserve"> </w:t>
      </w:r>
      <w:r w:rsidRPr="007D038B">
        <w:rPr>
          <w:rFonts w:ascii="Times New Roman" w:hAnsi="Times New Roman"/>
          <w:sz w:val="28"/>
          <w:szCs w:val="28"/>
        </w:rPr>
        <w:t>Sở Giáo dục và Đào tạo</w:t>
      </w:r>
    </w:p>
    <w:p w14:paraId="5F9D1951"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d. Cơ quan giải quyết thủ tục hành chính:</w:t>
      </w:r>
      <w:r w:rsidRPr="007D038B">
        <w:rPr>
          <w:rFonts w:ascii="Times New Roman" w:hAnsi="Times New Roman"/>
          <w:sz w:val="28"/>
          <w:szCs w:val="28"/>
        </w:rPr>
        <w:t xml:space="preserve"> Ủy ban nhân dân cấp tỉnh.</w:t>
      </w:r>
    </w:p>
    <w:p w14:paraId="28E12A2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611B831E"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Cs/>
          <w:sz w:val="28"/>
          <w:szCs w:val="28"/>
        </w:rPr>
        <w:t>Quyết định thành lập trung tâm giáo dục thường xuyên cấp tỉnh của Chủ tịch Ủy ban nhân dân cấp tỉnh.</w:t>
      </w:r>
    </w:p>
    <w:p w14:paraId="77820B62"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52FBA79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1B59F300"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64CC0CFB"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Có đội ngũ cán bộ quản lý và giáo viên đạt tiêu chuẩn theo quy định.</w:t>
      </w:r>
    </w:p>
    <w:p w14:paraId="031AEC0D"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Có địa điểm để xây dựng cơ sở vật chất, thiết bị theo quy định sau đây:</w:t>
      </w:r>
    </w:p>
    <w:p w14:paraId="3ADE73A8"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Có đủ các phòng học, phòng thí nghiệm, thư viện, phòng thực hành lao động sản xuất;</w:t>
      </w:r>
    </w:p>
    <w:p w14:paraId="0307D213"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Có các thiết bị dạy học và tài liệu học tập theo yêu cầu thực hiện các chương trình giáo dục thường xuyên.</w:t>
      </w:r>
    </w:p>
    <w:p w14:paraId="5E12C571"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81F0D">
        <w:rPr>
          <w:rFonts w:ascii="Times New Roman" w:hAnsi="Times New Roman"/>
          <w:b/>
          <w:bCs/>
          <w:sz w:val="28"/>
          <w:szCs w:val="28"/>
          <w:lang w:val="hr-HR"/>
        </w:rPr>
        <w:t xml:space="preserve">i. Căn cứ pháp lý của thủ tục hành chính: </w:t>
      </w:r>
    </w:p>
    <w:p w14:paraId="112D7625" w14:textId="77777777" w:rsidR="00EA07FE" w:rsidRPr="00281F0D" w:rsidRDefault="00EA07FE" w:rsidP="00EA07FE">
      <w:pPr>
        <w:shd w:val="clear" w:color="auto" w:fill="FFFFFF"/>
        <w:spacing w:before="120" w:after="120"/>
        <w:ind w:firstLine="720"/>
        <w:jc w:val="both"/>
        <w:rPr>
          <w:sz w:val="28"/>
          <w:szCs w:val="28"/>
          <w:lang w:val="hr-HR"/>
        </w:rPr>
      </w:pPr>
      <w:r w:rsidRPr="00281F0D">
        <w:rPr>
          <w:sz w:val="28"/>
          <w:szCs w:val="28"/>
          <w:lang w:val="hr-HR"/>
        </w:rPr>
        <w:t>- Điều 37, 38 Nghị định số </w:t>
      </w:r>
      <w:hyperlink r:id="rId99"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181A17C0" w14:textId="77777777" w:rsidR="00EA07FE" w:rsidRPr="00281F0D" w:rsidRDefault="00EA07FE" w:rsidP="00EA07FE">
      <w:pPr>
        <w:shd w:val="clear" w:color="auto" w:fill="FFFFFF"/>
        <w:spacing w:before="120" w:after="120"/>
        <w:ind w:firstLine="720"/>
        <w:jc w:val="both"/>
        <w:rPr>
          <w:sz w:val="28"/>
          <w:szCs w:val="28"/>
          <w:lang w:val="hr-HR"/>
        </w:rPr>
      </w:pPr>
      <w:r w:rsidRPr="00281F0D">
        <w:rPr>
          <w:iCs/>
          <w:sz w:val="28"/>
          <w:szCs w:val="28"/>
          <w:lang w:val="hr-HR"/>
        </w:rPr>
        <w:t>- Khoản 18 Điều 1 Nghị định số </w:t>
      </w:r>
      <w:hyperlink r:id="rId100" w:tgtFrame="_blank" w:tooltip="Nghị định 135/2018/NĐ-CP" w:history="1">
        <w:r w:rsidRPr="00281F0D">
          <w:rPr>
            <w:iCs/>
            <w:sz w:val="28"/>
            <w:szCs w:val="28"/>
            <w:lang w:val="hr-HR"/>
          </w:rPr>
          <w:t>135/2018/NĐ-CP</w:t>
        </w:r>
      </w:hyperlink>
      <w:r w:rsidRPr="00281F0D">
        <w:rPr>
          <w:iCs/>
          <w:sz w:val="28"/>
          <w:szCs w:val="28"/>
          <w:lang w:val="hr-HR"/>
        </w:rPr>
        <w:t> ngày 04/10/2018 của Chính phủ sửa đổi một số điều của Nghị định </w:t>
      </w:r>
      <w:hyperlink r:id="rId101" w:tgtFrame="_blank" w:tooltip="Nghị định 46/2017/NĐ-CP" w:history="1">
        <w:r w:rsidRPr="00281F0D">
          <w:rPr>
            <w:iCs/>
            <w:sz w:val="28"/>
            <w:szCs w:val="28"/>
            <w:lang w:val="hr-HR"/>
          </w:rPr>
          <w:t>46/2017/NĐ-CP</w:t>
        </w:r>
      </w:hyperlink>
      <w:r w:rsidRPr="00281F0D">
        <w:rPr>
          <w:iCs/>
          <w:sz w:val="28"/>
          <w:szCs w:val="28"/>
          <w:lang w:val="hr-HR"/>
        </w:rPr>
        <w:t> ngày 21/4/2017 của Chính phủ quy định về điều kiện đầu tư và hoạt động trong lĩnh vực giáo dục.</w:t>
      </w:r>
    </w:p>
    <w:p w14:paraId="3C0DDDF8"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EA07FE" w:rsidRPr="007D038B" w14:paraId="29F225E4"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B0935ED"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2B66C633"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20CE6B2B"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028AD68E"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9A46A6D"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4393C631"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1727238A" w14:textId="77777777" w:rsidR="00EA07FE" w:rsidRPr="007D038B" w:rsidRDefault="00EA07FE" w:rsidP="0088110F">
            <w:pPr>
              <w:spacing w:before="40" w:after="40"/>
              <w:rPr>
                <w:sz w:val="28"/>
                <w:szCs w:val="28"/>
                <w:lang w:val="nl-NL"/>
              </w:rPr>
            </w:pPr>
            <w:r w:rsidRPr="007D038B">
              <w:rPr>
                <w:sz w:val="28"/>
                <w:szCs w:val="28"/>
                <w:lang w:val="nl-NL"/>
              </w:rPr>
              <w:lastRenderedPageBreak/>
              <w:t>- Hồ sơ thẩm định (nếu có)</w:t>
            </w:r>
          </w:p>
          <w:p w14:paraId="538B2186"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1B91FAF5" w14:textId="77777777" w:rsidR="00EA07FE" w:rsidRPr="007D038B" w:rsidRDefault="00EA07FE" w:rsidP="0088110F">
            <w:pPr>
              <w:spacing w:before="40" w:after="40"/>
              <w:jc w:val="both"/>
              <w:rPr>
                <w:sz w:val="28"/>
                <w:szCs w:val="28"/>
                <w:lang w:val="nl-NL"/>
              </w:rPr>
            </w:pPr>
            <w:r w:rsidRPr="007D038B">
              <w:rPr>
                <w:sz w:val="28"/>
                <w:szCs w:val="28"/>
                <w:lang w:val="nl-NL"/>
              </w:rPr>
              <w:lastRenderedPageBreak/>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4A554459" w14:textId="77777777" w:rsidR="00EA07FE" w:rsidRPr="007D038B" w:rsidRDefault="00EA07FE" w:rsidP="0088110F">
            <w:pPr>
              <w:spacing w:before="40" w:after="40"/>
              <w:jc w:val="both"/>
              <w:rPr>
                <w:sz w:val="28"/>
                <w:szCs w:val="28"/>
                <w:lang w:val="nl-NL"/>
              </w:rPr>
            </w:pPr>
          </w:p>
          <w:p w14:paraId="442BDEC7" w14:textId="77777777" w:rsidR="00EA07FE" w:rsidRPr="007D038B" w:rsidRDefault="00EA07FE" w:rsidP="0088110F">
            <w:pPr>
              <w:spacing w:before="40" w:after="40"/>
              <w:jc w:val="both"/>
              <w:rPr>
                <w:sz w:val="28"/>
                <w:szCs w:val="28"/>
                <w:lang w:val="nl-NL"/>
              </w:rPr>
            </w:pPr>
          </w:p>
          <w:p w14:paraId="620E46F7" w14:textId="77777777" w:rsidR="00EA07FE" w:rsidRPr="007D038B" w:rsidRDefault="00EA07FE" w:rsidP="0088110F">
            <w:pPr>
              <w:spacing w:before="40" w:after="40"/>
              <w:jc w:val="both"/>
              <w:rPr>
                <w:sz w:val="28"/>
                <w:szCs w:val="28"/>
                <w:lang w:val="nl-NL"/>
              </w:rPr>
            </w:pPr>
            <w:r w:rsidRPr="007D038B">
              <w:rPr>
                <w:sz w:val="28"/>
                <w:szCs w:val="28"/>
                <w:lang w:val="nl-NL"/>
              </w:rPr>
              <w:lastRenderedPageBreak/>
              <w:t>Từ 03 năm, sau đó chuyển hồ sơ đến kho lưu trữ của đơn vị (hoặc lưu trữ tỉnh, huyện)</w:t>
            </w:r>
          </w:p>
          <w:p w14:paraId="58C5674B" w14:textId="77777777" w:rsidR="00EA07FE" w:rsidRPr="007D038B" w:rsidRDefault="00EA07FE" w:rsidP="0088110F">
            <w:pPr>
              <w:spacing w:before="40" w:after="40"/>
              <w:jc w:val="both"/>
              <w:rPr>
                <w:sz w:val="28"/>
                <w:szCs w:val="28"/>
                <w:lang w:val="nl-NL"/>
              </w:rPr>
            </w:pPr>
          </w:p>
          <w:p w14:paraId="281881DD" w14:textId="77777777" w:rsidR="00EA07FE" w:rsidRPr="007D038B" w:rsidRDefault="00EA07FE" w:rsidP="0088110F">
            <w:pPr>
              <w:spacing w:before="40" w:after="40"/>
              <w:jc w:val="both"/>
              <w:rPr>
                <w:sz w:val="28"/>
                <w:szCs w:val="28"/>
                <w:lang w:val="nl-NL"/>
              </w:rPr>
            </w:pPr>
          </w:p>
          <w:p w14:paraId="4F3AB80D" w14:textId="77777777" w:rsidR="00EA07FE" w:rsidRPr="007D038B" w:rsidRDefault="00EA07FE" w:rsidP="0088110F">
            <w:pPr>
              <w:spacing w:before="40" w:after="40"/>
              <w:jc w:val="both"/>
              <w:rPr>
                <w:sz w:val="28"/>
                <w:szCs w:val="28"/>
                <w:lang w:val="nl-NL"/>
              </w:rPr>
            </w:pPr>
          </w:p>
          <w:p w14:paraId="1AB3B07A" w14:textId="77777777" w:rsidR="00EA07FE" w:rsidRPr="007D038B" w:rsidRDefault="00EA07FE" w:rsidP="0088110F">
            <w:pPr>
              <w:spacing w:before="40" w:after="40"/>
              <w:jc w:val="both"/>
              <w:rPr>
                <w:sz w:val="28"/>
                <w:szCs w:val="28"/>
                <w:lang w:val="nl-NL"/>
              </w:rPr>
            </w:pPr>
          </w:p>
          <w:p w14:paraId="7A86056B" w14:textId="77777777" w:rsidR="00EA07FE" w:rsidRPr="007D038B" w:rsidRDefault="00EA07FE" w:rsidP="0088110F">
            <w:pPr>
              <w:spacing w:before="40" w:after="40"/>
              <w:jc w:val="both"/>
              <w:rPr>
                <w:sz w:val="28"/>
                <w:szCs w:val="28"/>
                <w:lang w:val="nl-NL"/>
              </w:rPr>
            </w:pPr>
          </w:p>
        </w:tc>
      </w:tr>
      <w:tr w:rsidR="00EA07FE" w:rsidRPr="00212A1E" w14:paraId="2827349A"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355C2A8"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lastRenderedPageBreak/>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2C195BEF" w14:textId="77777777" w:rsidR="00EA07FE" w:rsidRPr="007D038B" w:rsidRDefault="00EA07FE" w:rsidP="0088110F">
            <w:pPr>
              <w:spacing w:before="40" w:after="40"/>
              <w:jc w:val="both"/>
              <w:rPr>
                <w:rFonts w:eastAsia="Calibri"/>
                <w:spacing w:val="-4"/>
                <w:sz w:val="28"/>
                <w:szCs w:val="28"/>
                <w:lang w:val="nl-NL"/>
              </w:rPr>
            </w:pPr>
            <w:r w:rsidRPr="007D038B">
              <w:rPr>
                <w:rFonts w:eastAsia="Calibri"/>
                <w:spacing w:val="-4"/>
                <w:sz w:val="28"/>
                <w:szCs w:val="28"/>
                <w:lang w:val="nl-NL"/>
              </w:rPr>
              <w:t>Bộ phận tiếp nhận và trả kết quả</w:t>
            </w:r>
          </w:p>
          <w:p w14:paraId="63E8B371" w14:textId="77777777" w:rsidR="00EA07FE" w:rsidRPr="007D038B" w:rsidRDefault="00EA07FE" w:rsidP="0088110F">
            <w:pPr>
              <w:spacing w:before="40" w:after="40"/>
              <w:jc w:val="both"/>
              <w:rPr>
                <w:rFonts w:eastAsia="Calibri"/>
                <w:spacing w:val="-4"/>
                <w:sz w:val="28"/>
                <w:szCs w:val="28"/>
                <w:lang w:val="nl-NL"/>
              </w:rPr>
            </w:pPr>
          </w:p>
          <w:p w14:paraId="7138EB29" w14:textId="77777777" w:rsidR="00EA07FE" w:rsidRPr="007D038B" w:rsidRDefault="00EA07FE" w:rsidP="0088110F">
            <w:pPr>
              <w:spacing w:before="40" w:after="40"/>
              <w:jc w:val="both"/>
              <w:rPr>
                <w:rFonts w:eastAsia="Calibri"/>
                <w:spacing w:val="-4"/>
                <w:sz w:val="28"/>
                <w:szCs w:val="28"/>
                <w:lang w:val="nl-NL"/>
              </w:rPr>
            </w:pPr>
          </w:p>
          <w:p w14:paraId="2FA2806D" w14:textId="77777777" w:rsidR="00EA07FE" w:rsidRPr="007D038B" w:rsidRDefault="00EA07FE" w:rsidP="0088110F">
            <w:pPr>
              <w:spacing w:before="40" w:after="40"/>
              <w:jc w:val="both"/>
              <w:rPr>
                <w:sz w:val="28"/>
                <w:szCs w:val="28"/>
                <w:lang w:val="nl-NL"/>
              </w:rPr>
            </w:pPr>
          </w:p>
        </w:tc>
        <w:tc>
          <w:tcPr>
            <w:tcW w:w="1217" w:type="pct"/>
            <w:vMerge/>
            <w:tcBorders>
              <w:left w:val="single" w:sz="4" w:space="0" w:color="auto"/>
              <w:right w:val="single" w:sz="4" w:space="0" w:color="auto"/>
            </w:tcBorders>
            <w:vAlign w:val="center"/>
          </w:tcPr>
          <w:p w14:paraId="0825AB3F" w14:textId="77777777" w:rsidR="00EA07FE" w:rsidRPr="007D038B" w:rsidRDefault="00EA07FE" w:rsidP="0088110F">
            <w:pPr>
              <w:spacing w:before="40" w:after="40"/>
              <w:rPr>
                <w:sz w:val="26"/>
                <w:szCs w:val="26"/>
                <w:lang w:val="nl-NL"/>
              </w:rPr>
            </w:pPr>
          </w:p>
        </w:tc>
      </w:tr>
    </w:tbl>
    <w:p w14:paraId="0319D1F0" w14:textId="77777777" w:rsidR="00EA07FE" w:rsidRPr="00281F0D" w:rsidRDefault="00EA07FE" w:rsidP="00EA07FE">
      <w:pPr>
        <w:rPr>
          <w:bCs/>
          <w:i/>
          <w:sz w:val="28"/>
          <w:szCs w:val="28"/>
          <w:lang w:val="nl-NL"/>
        </w:rPr>
      </w:pPr>
    </w:p>
    <w:p w14:paraId="10979D70" w14:textId="77777777" w:rsidR="00EA07FE" w:rsidRPr="00281F0D" w:rsidRDefault="00EA07FE" w:rsidP="00EA07FE">
      <w:pPr>
        <w:rPr>
          <w:bCs/>
          <w:i/>
          <w:sz w:val="28"/>
          <w:szCs w:val="28"/>
          <w:lang w:val="nl-NL"/>
        </w:rPr>
      </w:pPr>
    </w:p>
    <w:p w14:paraId="237F7C7A" w14:textId="77777777" w:rsidR="00EA07FE" w:rsidRPr="00281F0D" w:rsidRDefault="00EA07FE" w:rsidP="00EA07FE">
      <w:pPr>
        <w:rPr>
          <w:bCs/>
          <w:i/>
          <w:sz w:val="28"/>
          <w:szCs w:val="28"/>
          <w:lang w:val="nl-NL"/>
        </w:rPr>
      </w:pPr>
    </w:p>
    <w:p w14:paraId="6CD713EF" w14:textId="77777777" w:rsidR="00EA07FE" w:rsidRPr="00281F0D" w:rsidRDefault="00EA07FE" w:rsidP="00EA07FE">
      <w:pPr>
        <w:rPr>
          <w:bCs/>
          <w:i/>
          <w:sz w:val="28"/>
          <w:szCs w:val="28"/>
          <w:lang w:val="nl-NL"/>
        </w:rPr>
      </w:pPr>
    </w:p>
    <w:p w14:paraId="122499D5" w14:textId="77777777" w:rsidR="00EA07FE" w:rsidRPr="00281F0D" w:rsidRDefault="00EA07FE" w:rsidP="00EA07FE">
      <w:pPr>
        <w:rPr>
          <w:bCs/>
          <w:i/>
          <w:sz w:val="28"/>
          <w:szCs w:val="28"/>
          <w:lang w:val="nl-NL"/>
        </w:rPr>
      </w:pPr>
    </w:p>
    <w:p w14:paraId="212E4A56" w14:textId="77777777" w:rsidR="00EA07FE" w:rsidRPr="00281F0D" w:rsidRDefault="00EA07FE" w:rsidP="00EA07FE">
      <w:pPr>
        <w:rPr>
          <w:bCs/>
          <w:i/>
          <w:sz w:val="28"/>
          <w:szCs w:val="28"/>
          <w:lang w:val="nl-NL"/>
        </w:rPr>
      </w:pPr>
    </w:p>
    <w:p w14:paraId="07E68370" w14:textId="77777777" w:rsidR="00EA07FE" w:rsidRPr="00281F0D" w:rsidRDefault="00EA07FE" w:rsidP="00EA07FE">
      <w:pPr>
        <w:rPr>
          <w:bCs/>
          <w:i/>
          <w:sz w:val="28"/>
          <w:szCs w:val="28"/>
          <w:lang w:val="nl-NL"/>
        </w:rPr>
      </w:pPr>
    </w:p>
    <w:p w14:paraId="314D0A06" w14:textId="77777777" w:rsidR="00EA07FE" w:rsidRPr="00281F0D" w:rsidRDefault="00EA07FE" w:rsidP="00EA07FE">
      <w:pPr>
        <w:rPr>
          <w:bCs/>
          <w:i/>
          <w:sz w:val="28"/>
          <w:szCs w:val="28"/>
          <w:lang w:val="nl-NL"/>
        </w:rPr>
      </w:pPr>
    </w:p>
    <w:p w14:paraId="738653B4" w14:textId="77777777" w:rsidR="00EA07FE" w:rsidRPr="00281F0D" w:rsidRDefault="00EA07FE" w:rsidP="00EA07FE">
      <w:pPr>
        <w:rPr>
          <w:bCs/>
          <w:i/>
          <w:sz w:val="28"/>
          <w:szCs w:val="28"/>
          <w:lang w:val="nl-NL"/>
        </w:rPr>
      </w:pPr>
    </w:p>
    <w:p w14:paraId="03462432" w14:textId="77777777" w:rsidR="00EA07FE" w:rsidRPr="00281F0D" w:rsidRDefault="00EA07FE" w:rsidP="00EA07FE">
      <w:pPr>
        <w:rPr>
          <w:bCs/>
          <w:i/>
          <w:sz w:val="28"/>
          <w:szCs w:val="28"/>
          <w:lang w:val="nl-NL"/>
        </w:rPr>
      </w:pPr>
    </w:p>
    <w:p w14:paraId="34E732C2" w14:textId="77777777" w:rsidR="00EA07FE" w:rsidRPr="00281F0D" w:rsidRDefault="00EA07FE" w:rsidP="00EA07FE">
      <w:pPr>
        <w:rPr>
          <w:bCs/>
          <w:i/>
          <w:sz w:val="28"/>
          <w:szCs w:val="28"/>
          <w:lang w:val="nl-NL"/>
        </w:rPr>
      </w:pPr>
    </w:p>
    <w:p w14:paraId="249316D8" w14:textId="77777777" w:rsidR="00EA07FE" w:rsidRPr="00281F0D" w:rsidRDefault="00EA07FE" w:rsidP="00EA07FE">
      <w:pPr>
        <w:rPr>
          <w:bCs/>
          <w:i/>
          <w:sz w:val="28"/>
          <w:szCs w:val="28"/>
          <w:lang w:val="nl-NL"/>
        </w:rPr>
      </w:pPr>
    </w:p>
    <w:p w14:paraId="39E02932" w14:textId="77777777" w:rsidR="00EA07FE" w:rsidRPr="00281F0D" w:rsidRDefault="00EA07FE" w:rsidP="00EA07FE">
      <w:pPr>
        <w:rPr>
          <w:bCs/>
          <w:i/>
          <w:sz w:val="28"/>
          <w:szCs w:val="28"/>
          <w:lang w:val="nl-NL"/>
        </w:rPr>
      </w:pPr>
    </w:p>
    <w:p w14:paraId="67993D00" w14:textId="77777777" w:rsidR="00EA07FE" w:rsidRPr="00281F0D" w:rsidRDefault="00EA07FE" w:rsidP="00EA07FE">
      <w:pPr>
        <w:rPr>
          <w:bCs/>
          <w:i/>
          <w:sz w:val="28"/>
          <w:szCs w:val="28"/>
          <w:lang w:val="nl-NL"/>
        </w:rPr>
      </w:pPr>
    </w:p>
    <w:p w14:paraId="7CC62108" w14:textId="77777777" w:rsidR="00EA07FE" w:rsidRPr="00281F0D" w:rsidRDefault="00EA07FE" w:rsidP="00EA07FE">
      <w:pPr>
        <w:rPr>
          <w:bCs/>
          <w:i/>
          <w:sz w:val="28"/>
          <w:szCs w:val="28"/>
          <w:lang w:val="nl-NL"/>
        </w:rPr>
      </w:pPr>
    </w:p>
    <w:p w14:paraId="57EE2FA8" w14:textId="77777777" w:rsidR="00EA07FE" w:rsidRPr="00281F0D" w:rsidRDefault="00EA07FE" w:rsidP="00EA07FE">
      <w:pPr>
        <w:rPr>
          <w:bCs/>
          <w:i/>
          <w:sz w:val="28"/>
          <w:szCs w:val="28"/>
          <w:lang w:val="nl-NL"/>
        </w:rPr>
      </w:pPr>
    </w:p>
    <w:p w14:paraId="67A734B1" w14:textId="77777777" w:rsidR="00EA07FE" w:rsidRPr="00281F0D" w:rsidRDefault="00EA07FE" w:rsidP="00EA07FE">
      <w:pPr>
        <w:rPr>
          <w:bCs/>
          <w:i/>
          <w:sz w:val="28"/>
          <w:szCs w:val="28"/>
          <w:lang w:val="nl-NL"/>
        </w:rPr>
      </w:pPr>
    </w:p>
    <w:p w14:paraId="149D6363" w14:textId="77777777" w:rsidR="00EA07FE" w:rsidRPr="00281F0D" w:rsidRDefault="00EA07FE" w:rsidP="00EA07FE">
      <w:pPr>
        <w:rPr>
          <w:bCs/>
          <w:i/>
          <w:sz w:val="28"/>
          <w:szCs w:val="28"/>
          <w:lang w:val="nl-NL"/>
        </w:rPr>
      </w:pPr>
    </w:p>
    <w:p w14:paraId="74FA94D1" w14:textId="77777777" w:rsidR="00EA07FE" w:rsidRPr="00281F0D" w:rsidRDefault="00EA07FE" w:rsidP="00EA07FE">
      <w:pPr>
        <w:rPr>
          <w:bCs/>
          <w:i/>
          <w:sz w:val="28"/>
          <w:szCs w:val="28"/>
          <w:lang w:val="nl-NL"/>
        </w:rPr>
      </w:pPr>
    </w:p>
    <w:p w14:paraId="4C2C1D8C" w14:textId="77777777" w:rsidR="00EA07FE" w:rsidRPr="00281F0D" w:rsidRDefault="00EA07FE" w:rsidP="00EA07FE">
      <w:pPr>
        <w:rPr>
          <w:bCs/>
          <w:i/>
          <w:sz w:val="28"/>
          <w:szCs w:val="28"/>
          <w:lang w:val="nl-NL"/>
        </w:rPr>
      </w:pPr>
    </w:p>
    <w:p w14:paraId="515A4076" w14:textId="5A2AE5D5" w:rsidR="00EA07FE" w:rsidRPr="00281F0D" w:rsidRDefault="00D5728B" w:rsidP="00EA07FE">
      <w:pPr>
        <w:shd w:val="clear" w:color="auto" w:fill="FFFFFF"/>
        <w:spacing w:before="120" w:after="120" w:line="212" w:lineRule="atLeast"/>
        <w:ind w:firstLine="720"/>
        <w:jc w:val="both"/>
        <w:rPr>
          <w:b/>
          <w:bCs/>
          <w:sz w:val="28"/>
          <w:szCs w:val="28"/>
          <w:lang w:val="nl-NL"/>
        </w:rPr>
      </w:pPr>
      <w:r w:rsidRPr="00281F0D">
        <w:rPr>
          <w:b/>
          <w:bCs/>
          <w:sz w:val="28"/>
          <w:szCs w:val="28"/>
          <w:lang w:val="nl-NL"/>
        </w:rPr>
        <w:lastRenderedPageBreak/>
        <w:t>27</w:t>
      </w:r>
      <w:r w:rsidR="00EA07FE" w:rsidRPr="00281F0D">
        <w:rPr>
          <w:b/>
          <w:bCs/>
          <w:sz w:val="28"/>
          <w:szCs w:val="28"/>
          <w:lang w:val="nl-NL"/>
        </w:rPr>
        <w:t>. Tên thủ tục hành chính: Cho phép trung tâm giáo dục thường xuyên hoạt động giáo dục trở lại</w:t>
      </w:r>
    </w:p>
    <w:p w14:paraId="0E67DD04" w14:textId="77777777" w:rsidR="00EA07FE" w:rsidRPr="007D038B" w:rsidRDefault="00EA07FE" w:rsidP="00EA07FE">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nl-NL"/>
        </w:rPr>
        <w:t xml:space="preserve"> </w:t>
      </w:r>
      <w:r w:rsidRPr="007D038B">
        <w:rPr>
          <w:b/>
          <w:bCs/>
          <w:sz w:val="28"/>
          <w:szCs w:val="28"/>
          <w:lang w:val="vi-VN"/>
        </w:rPr>
        <w:t>tự</w:t>
      </w:r>
      <w:r w:rsidRPr="00281F0D">
        <w:rPr>
          <w:b/>
          <w:bCs/>
          <w:sz w:val="28"/>
          <w:szCs w:val="28"/>
          <w:lang w:val="nl-NL"/>
        </w:rPr>
        <w:t xml:space="preserve">, cách thức, thời gian </w:t>
      </w:r>
      <w:r w:rsidRPr="007D038B">
        <w:rPr>
          <w:b/>
          <w:bCs/>
          <w:sz w:val="28"/>
          <w:szCs w:val="28"/>
          <w:lang w:val="vi-VN"/>
        </w:rPr>
        <w:t>giải quyết</w:t>
      </w:r>
      <w:r w:rsidRPr="00281F0D">
        <w:rPr>
          <w:b/>
          <w:sz w:val="28"/>
          <w:szCs w:val="28"/>
          <w:lang w:val="nl-NL"/>
        </w:rPr>
        <w:t xml:space="preserve"> thủ tục hành chính: </w:t>
      </w:r>
    </w:p>
    <w:tbl>
      <w:tblPr>
        <w:tblStyle w:val="TableGrid"/>
        <w:tblW w:w="15021" w:type="dxa"/>
        <w:tblLook w:val="04A0" w:firstRow="1" w:lastRow="0" w:firstColumn="1" w:lastColumn="0" w:noHBand="0" w:noVBand="1"/>
      </w:tblPr>
      <w:tblGrid>
        <w:gridCol w:w="851"/>
        <w:gridCol w:w="2376"/>
        <w:gridCol w:w="7513"/>
        <w:gridCol w:w="3118"/>
        <w:gridCol w:w="1163"/>
      </w:tblGrid>
      <w:tr w:rsidR="00EA07FE" w:rsidRPr="00C351C7" w14:paraId="34091BC8" w14:textId="77777777" w:rsidTr="00BA65AD">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41969661" w14:textId="77777777" w:rsidR="00EA07FE" w:rsidRPr="00C351C7" w:rsidRDefault="00EA07FE" w:rsidP="0088110F">
            <w:pPr>
              <w:pStyle w:val="NormalWeb"/>
              <w:spacing w:before="0" w:beforeAutospacing="0" w:after="0" w:afterAutospacing="0"/>
              <w:jc w:val="center"/>
              <w:rPr>
                <w:rFonts w:ascii="Times New Roman" w:hAnsi="Times New Roman"/>
                <w:b/>
                <w:sz w:val="26"/>
                <w:szCs w:val="26"/>
              </w:rPr>
            </w:pPr>
            <w:r w:rsidRPr="00C351C7">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4913DC5B" w14:textId="77777777" w:rsidR="00EA07FE" w:rsidRPr="00C351C7" w:rsidRDefault="00EA07FE" w:rsidP="0088110F">
            <w:pPr>
              <w:pStyle w:val="NormalWeb"/>
              <w:spacing w:before="0" w:beforeAutospacing="0" w:after="0" w:afterAutospacing="0"/>
              <w:jc w:val="center"/>
              <w:rPr>
                <w:rFonts w:ascii="Times New Roman" w:hAnsi="Times New Roman"/>
                <w:b/>
                <w:sz w:val="26"/>
                <w:szCs w:val="26"/>
              </w:rPr>
            </w:pPr>
            <w:r w:rsidRPr="00C351C7">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19F97616" w14:textId="77777777" w:rsidR="00EA07FE" w:rsidRPr="00C351C7" w:rsidRDefault="00EA07FE" w:rsidP="0088110F">
            <w:pPr>
              <w:pStyle w:val="NormalWeb"/>
              <w:spacing w:before="0" w:beforeAutospacing="0" w:after="0" w:afterAutospacing="0"/>
              <w:jc w:val="center"/>
              <w:rPr>
                <w:rFonts w:ascii="Times New Roman" w:hAnsi="Times New Roman"/>
                <w:b/>
                <w:sz w:val="26"/>
                <w:szCs w:val="26"/>
              </w:rPr>
            </w:pPr>
            <w:r w:rsidRPr="00C351C7">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1233FA78" w14:textId="77777777" w:rsidR="00EA07FE" w:rsidRPr="00C351C7" w:rsidRDefault="00EA07FE" w:rsidP="0088110F">
            <w:pPr>
              <w:pStyle w:val="NormalWeb"/>
              <w:spacing w:before="0" w:beforeAutospacing="0" w:after="0" w:afterAutospacing="0"/>
              <w:jc w:val="center"/>
              <w:rPr>
                <w:rFonts w:ascii="Times New Roman" w:hAnsi="Times New Roman"/>
                <w:b/>
                <w:sz w:val="26"/>
                <w:szCs w:val="26"/>
              </w:rPr>
            </w:pPr>
            <w:r w:rsidRPr="00C351C7">
              <w:rPr>
                <w:rFonts w:ascii="Times New Roman" w:hAnsi="Times New Roman"/>
                <w:b/>
                <w:sz w:val="26"/>
                <w:szCs w:val="26"/>
              </w:rPr>
              <w:t>Thời gian giải quyết</w:t>
            </w:r>
          </w:p>
        </w:tc>
        <w:tc>
          <w:tcPr>
            <w:tcW w:w="1163" w:type="dxa"/>
            <w:tcBorders>
              <w:top w:val="single" w:sz="4" w:space="0" w:color="auto"/>
              <w:left w:val="single" w:sz="4" w:space="0" w:color="auto"/>
              <w:bottom w:val="single" w:sz="4" w:space="0" w:color="auto"/>
              <w:right w:val="single" w:sz="4" w:space="0" w:color="auto"/>
            </w:tcBorders>
            <w:vAlign w:val="center"/>
          </w:tcPr>
          <w:p w14:paraId="6F1C8437" w14:textId="77777777" w:rsidR="00EA07FE" w:rsidRPr="00C351C7" w:rsidRDefault="00EA07FE" w:rsidP="0088110F">
            <w:pPr>
              <w:pStyle w:val="NormalWeb"/>
              <w:spacing w:before="0" w:beforeAutospacing="0" w:after="0" w:afterAutospacing="0"/>
              <w:jc w:val="center"/>
              <w:rPr>
                <w:rFonts w:ascii="Times New Roman" w:hAnsi="Times New Roman"/>
                <w:b/>
                <w:sz w:val="26"/>
                <w:szCs w:val="26"/>
              </w:rPr>
            </w:pPr>
            <w:r w:rsidRPr="00C351C7">
              <w:rPr>
                <w:rFonts w:ascii="Times New Roman" w:hAnsi="Times New Roman"/>
                <w:b/>
                <w:sz w:val="26"/>
                <w:szCs w:val="26"/>
              </w:rPr>
              <w:t>Ghi chú</w:t>
            </w:r>
          </w:p>
        </w:tc>
      </w:tr>
      <w:tr w:rsidR="00EA07FE" w:rsidRPr="00C351C7" w14:paraId="685ED440" w14:textId="77777777" w:rsidTr="00BA65AD">
        <w:trPr>
          <w:trHeight w:val="1250"/>
        </w:trPr>
        <w:tc>
          <w:tcPr>
            <w:tcW w:w="851" w:type="dxa"/>
            <w:vMerge w:val="restart"/>
            <w:tcBorders>
              <w:top w:val="single" w:sz="4" w:space="0" w:color="auto"/>
            </w:tcBorders>
            <w:vAlign w:val="center"/>
          </w:tcPr>
          <w:p w14:paraId="5C7B8D6A" w14:textId="77777777" w:rsidR="00EA07FE" w:rsidRPr="00C351C7"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351C7">
              <w:rPr>
                <w:rFonts w:ascii="Times New Roman" w:hAnsi="Times New Roman"/>
                <w:b/>
                <w:sz w:val="26"/>
                <w:szCs w:val="26"/>
              </w:rPr>
              <w:t>Bước 1</w:t>
            </w:r>
          </w:p>
        </w:tc>
        <w:tc>
          <w:tcPr>
            <w:tcW w:w="2376" w:type="dxa"/>
            <w:vMerge w:val="restart"/>
            <w:tcBorders>
              <w:top w:val="single" w:sz="4" w:space="0" w:color="auto"/>
            </w:tcBorders>
            <w:vAlign w:val="center"/>
          </w:tcPr>
          <w:p w14:paraId="0AECF979" w14:textId="77777777" w:rsidR="00EA07FE" w:rsidRPr="00C351C7"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C351C7">
              <w:rPr>
                <w:rFonts w:ascii="Times New Roman" w:hAnsi="Times New Roman"/>
                <w:b/>
                <w:sz w:val="26"/>
                <w:szCs w:val="26"/>
              </w:rPr>
              <w:t xml:space="preserve">Nộp hồ sơ thủ tục hành chính: </w:t>
            </w:r>
            <w:r w:rsidRPr="00C351C7">
              <w:rPr>
                <w:rFonts w:ascii="Times New Roman" w:hAnsi="Times New Roman"/>
                <w:i/>
                <w:sz w:val="26"/>
                <w:szCs w:val="26"/>
              </w:rPr>
              <w:t xml:space="preserve">Tổ chức, cá nhân chuẩn bị hồ sơ đầy đủ theo quy định và </w:t>
            </w:r>
            <w:r w:rsidRPr="00C351C7">
              <w:rPr>
                <w:rFonts w:ascii="Times New Roman" w:hAnsi="Times New Roman"/>
                <w:i/>
                <w:sz w:val="26"/>
                <w:szCs w:val="26"/>
                <w:lang w:val="vi-VN"/>
              </w:rPr>
              <w:t xml:space="preserve">nộp hồ sơ </w:t>
            </w:r>
            <w:r w:rsidRPr="00C351C7">
              <w:rPr>
                <w:rFonts w:ascii="Times New Roman" w:hAnsi="Times New Roman"/>
                <w:i/>
                <w:sz w:val="26"/>
                <w:szCs w:val="26"/>
              </w:rPr>
              <w:t>qua các cách thức sau:</w:t>
            </w:r>
          </w:p>
        </w:tc>
        <w:tc>
          <w:tcPr>
            <w:tcW w:w="7513" w:type="dxa"/>
            <w:tcBorders>
              <w:top w:val="single" w:sz="4" w:space="0" w:color="auto"/>
            </w:tcBorders>
            <w:vAlign w:val="center"/>
          </w:tcPr>
          <w:p w14:paraId="402B41E4" w14:textId="77777777" w:rsidR="00EA07FE" w:rsidRPr="00C351C7"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C351C7">
              <w:rPr>
                <w:rFonts w:ascii="Times New Roman" w:hAnsi="Times New Roman"/>
                <w:sz w:val="26"/>
                <w:szCs w:val="26"/>
              </w:rPr>
              <w:t xml:space="preserve">   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C351C7">
              <w:rPr>
                <w:rFonts w:ascii="Times New Roman" w:hAnsi="Times New Roman"/>
                <w:sz w:val="26"/>
                <w:szCs w:val="26"/>
              </w:rPr>
              <w:t>).</w:t>
            </w:r>
          </w:p>
          <w:p w14:paraId="4AE52586"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C351C7">
              <w:rPr>
                <w:rFonts w:ascii="Times New Roman" w:hAnsi="Times New Roman"/>
                <w:sz w:val="26"/>
                <w:szCs w:val="26"/>
              </w:rPr>
              <w:t xml:space="preserve">   2. Hoặc thông qua bưu điện.</w:t>
            </w:r>
          </w:p>
          <w:p w14:paraId="568BA4BD" w14:textId="6A1AFB40" w:rsidR="003216BC" w:rsidRPr="00C351C7" w:rsidRDefault="003216BC" w:rsidP="003216BC">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102" w:history="1">
              <w:r w:rsidRPr="004605B5">
                <w:rPr>
                  <w:rStyle w:val="Hyperlink"/>
                  <w:rFonts w:ascii="Times New Roman" w:hAnsi="Times New Roman"/>
                  <w:sz w:val="26"/>
                  <w:szCs w:val="26"/>
                </w:rPr>
                <w:t>http://dichvucong.dongthap.gov.vn</w:t>
              </w:r>
            </w:hyperlink>
          </w:p>
        </w:tc>
        <w:tc>
          <w:tcPr>
            <w:tcW w:w="3118" w:type="dxa"/>
            <w:tcBorders>
              <w:top w:val="single" w:sz="4" w:space="0" w:color="auto"/>
            </w:tcBorders>
            <w:vAlign w:val="center"/>
          </w:tcPr>
          <w:p w14:paraId="463BC97E" w14:textId="77777777" w:rsidR="00EA07FE" w:rsidRPr="00C351C7"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351C7">
              <w:rPr>
                <w:rFonts w:ascii="Times New Roman" w:hAnsi="Times New Roman"/>
                <w:sz w:val="26"/>
                <w:szCs w:val="26"/>
                <w:lang w:val="vi-VN"/>
              </w:rPr>
              <w:t>Sáng: từ 07 giờ đến 11 giờ 30 phút; chiều: từ 13 giờ 30 đến 17 giờ của các ngày làm việc.</w:t>
            </w:r>
          </w:p>
        </w:tc>
        <w:tc>
          <w:tcPr>
            <w:tcW w:w="1163" w:type="dxa"/>
            <w:tcBorders>
              <w:top w:val="single" w:sz="4" w:space="0" w:color="auto"/>
            </w:tcBorders>
            <w:vAlign w:val="center"/>
          </w:tcPr>
          <w:p w14:paraId="7EADB0A6" w14:textId="77777777" w:rsidR="00EA07FE" w:rsidRPr="00C351C7" w:rsidRDefault="00EA07FE" w:rsidP="0088110F">
            <w:pPr>
              <w:jc w:val="center"/>
              <w:rPr>
                <w:i/>
                <w:sz w:val="26"/>
                <w:szCs w:val="26"/>
                <w:lang w:val="vi-VN"/>
              </w:rPr>
            </w:pPr>
          </w:p>
        </w:tc>
      </w:tr>
      <w:tr w:rsidR="00EA07FE" w:rsidRPr="00C351C7" w14:paraId="12C61956" w14:textId="77777777" w:rsidTr="00BA65AD">
        <w:trPr>
          <w:trHeight w:val="359"/>
        </w:trPr>
        <w:tc>
          <w:tcPr>
            <w:tcW w:w="851" w:type="dxa"/>
            <w:vMerge/>
          </w:tcPr>
          <w:p w14:paraId="19019682" w14:textId="77777777" w:rsidR="00EA07FE" w:rsidRPr="00C351C7"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CF7CB58" w14:textId="77777777" w:rsidR="00EA07FE" w:rsidRPr="00C351C7"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7940F22A" w14:textId="3A494444" w:rsidR="00EA07FE" w:rsidRPr="00C351C7" w:rsidRDefault="00EA07FE" w:rsidP="003216BC">
            <w:pPr>
              <w:pStyle w:val="NormalWeb"/>
              <w:shd w:val="clear" w:color="auto" w:fill="FFFFFF"/>
              <w:spacing w:before="0" w:beforeAutospacing="0" w:after="0" w:afterAutospacing="0"/>
              <w:jc w:val="both"/>
              <w:rPr>
                <w:rFonts w:ascii="Times New Roman" w:hAnsi="Times New Roman"/>
                <w:sz w:val="26"/>
                <w:szCs w:val="26"/>
              </w:rPr>
            </w:pPr>
            <w:r w:rsidRPr="00C351C7">
              <w:rPr>
                <w:rFonts w:ascii="Times New Roman" w:hAnsi="Times New Roman"/>
                <w:sz w:val="26"/>
                <w:szCs w:val="26"/>
              </w:rPr>
              <w:t xml:space="preserve">   </w:t>
            </w:r>
            <w:r w:rsidR="003216BC">
              <w:rPr>
                <w:rFonts w:ascii="Times New Roman" w:hAnsi="Times New Roman"/>
                <w:sz w:val="26"/>
                <w:szCs w:val="26"/>
              </w:rPr>
              <w:t>4</w:t>
            </w:r>
            <w:r w:rsidRPr="00C351C7">
              <w:rPr>
                <w:rFonts w:ascii="Times New Roman" w:hAnsi="Times New Roman"/>
                <w:sz w:val="26"/>
                <w:szCs w:val="26"/>
              </w:rPr>
              <w:t xml:space="preserve">. </w:t>
            </w:r>
            <w:r w:rsidRPr="00C351C7">
              <w:rPr>
                <w:rFonts w:ascii="Times New Roman" w:hAnsi="Times New Roman"/>
                <w:sz w:val="26"/>
                <w:szCs w:val="26"/>
                <w:lang w:val="vi-VN"/>
              </w:rPr>
              <w:t xml:space="preserve">Sở </w:t>
            </w:r>
            <w:r w:rsidRPr="00C351C7">
              <w:rPr>
                <w:rFonts w:ascii="Times New Roman" w:hAnsi="Times New Roman"/>
                <w:sz w:val="26"/>
                <w:szCs w:val="26"/>
              </w:rPr>
              <w:t xml:space="preserve">Nội vụ </w:t>
            </w:r>
            <w:r w:rsidRPr="00C351C7">
              <w:rPr>
                <w:rFonts w:ascii="Times New Roman" w:hAnsi="Times New Roman"/>
                <w:sz w:val="26"/>
                <w:szCs w:val="26"/>
                <w:lang w:val="vi-VN"/>
              </w:rPr>
              <w:t>tiếp nhận</w:t>
            </w:r>
            <w:r w:rsidRPr="00C351C7">
              <w:rPr>
                <w:rFonts w:ascii="Times New Roman" w:hAnsi="Times New Roman"/>
                <w:sz w:val="26"/>
                <w:szCs w:val="26"/>
              </w:rPr>
              <w:t>, kiểm tra hồ sơ cho phép trung tâm giáo dục thường xuyên hoạt động giáo dục trở lại trên địa bàn thuộc phạm vi quản lý và thông tin cho Sở GDĐT biết hồ sơ được chấp nhận hoặc yêu cầu tiếp tục hoàn thiện.</w:t>
            </w:r>
          </w:p>
        </w:tc>
        <w:tc>
          <w:tcPr>
            <w:tcW w:w="3118" w:type="dxa"/>
            <w:vAlign w:val="center"/>
          </w:tcPr>
          <w:p w14:paraId="4B97378F" w14:textId="77777777" w:rsidR="00EA07FE" w:rsidRPr="00C351C7"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163" w:type="dxa"/>
          </w:tcPr>
          <w:p w14:paraId="033B3DFF" w14:textId="77777777" w:rsidR="00EA07FE" w:rsidRPr="00C351C7"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C351C7" w14:paraId="2383F695" w14:textId="77777777" w:rsidTr="00BA65AD">
        <w:trPr>
          <w:trHeight w:val="600"/>
        </w:trPr>
        <w:tc>
          <w:tcPr>
            <w:tcW w:w="851" w:type="dxa"/>
            <w:vMerge w:val="restart"/>
            <w:vAlign w:val="center"/>
          </w:tcPr>
          <w:p w14:paraId="54C6A679" w14:textId="77777777" w:rsidR="00EA07FE" w:rsidRPr="00C351C7"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351C7">
              <w:rPr>
                <w:rFonts w:ascii="Times New Roman" w:hAnsi="Times New Roman"/>
                <w:b/>
                <w:sz w:val="26"/>
                <w:szCs w:val="26"/>
              </w:rPr>
              <w:t>Bước 2</w:t>
            </w:r>
          </w:p>
        </w:tc>
        <w:tc>
          <w:tcPr>
            <w:tcW w:w="2376" w:type="dxa"/>
            <w:vMerge w:val="restart"/>
            <w:vAlign w:val="center"/>
          </w:tcPr>
          <w:p w14:paraId="63ED6392" w14:textId="77777777" w:rsidR="00EA07FE" w:rsidRPr="00C351C7" w:rsidRDefault="00EA07FE" w:rsidP="0088110F">
            <w:pPr>
              <w:spacing w:before="120" w:after="120"/>
              <w:jc w:val="both"/>
              <w:rPr>
                <w:sz w:val="26"/>
                <w:szCs w:val="26"/>
              </w:rPr>
            </w:pPr>
            <w:r w:rsidRPr="00C351C7">
              <w:rPr>
                <w:b/>
                <w:sz w:val="26"/>
                <w:szCs w:val="26"/>
              </w:rPr>
              <w:t>Tiếp nhận và chuyển hồ sơ thủ tục hành chính</w:t>
            </w:r>
          </w:p>
        </w:tc>
        <w:tc>
          <w:tcPr>
            <w:tcW w:w="7513" w:type="dxa"/>
            <w:vMerge w:val="restart"/>
          </w:tcPr>
          <w:p w14:paraId="2511BC4C" w14:textId="77777777" w:rsidR="00EA07FE" w:rsidRPr="00C351C7" w:rsidRDefault="00EA07FE" w:rsidP="0088110F">
            <w:pPr>
              <w:pStyle w:val="NormalWeb"/>
              <w:shd w:val="clear" w:color="auto" w:fill="FFFFFF"/>
              <w:spacing w:before="120" w:beforeAutospacing="0" w:after="120" w:afterAutospacing="0"/>
              <w:ind w:firstLine="204"/>
              <w:jc w:val="both"/>
              <w:rPr>
                <w:rFonts w:ascii="Times New Roman" w:hAnsi="Times New Roman"/>
                <w:sz w:val="26"/>
                <w:szCs w:val="26"/>
              </w:rPr>
            </w:pPr>
            <w:r w:rsidRPr="00C351C7">
              <w:rPr>
                <w:rFonts w:ascii="Times New Roman" w:hAnsi="Times New Roman"/>
                <w:sz w:val="26"/>
                <w:szCs w:val="26"/>
              </w:rPr>
              <w:t xml:space="preserve">Đối với hồ sơ được nộp </w:t>
            </w:r>
            <w:r w:rsidRPr="00C351C7">
              <w:rPr>
                <w:rFonts w:ascii="Times New Roman" w:hAnsi="Times New Roman"/>
                <w:sz w:val="26"/>
                <w:szCs w:val="26"/>
                <w:lang w:val="vi-VN"/>
              </w:rPr>
              <w:t xml:space="preserve">trực tiếp qua </w:t>
            </w:r>
            <w:r w:rsidRPr="00C351C7">
              <w:rPr>
                <w:rFonts w:ascii="Times New Roman" w:hAnsi="Times New Roman"/>
                <w:sz w:val="26"/>
                <w:szCs w:val="26"/>
              </w:rPr>
              <w:t xml:space="preserve">Bộ phận </w:t>
            </w:r>
            <w:r w:rsidRPr="00C351C7">
              <w:rPr>
                <w:rFonts w:ascii="Times New Roman" w:hAnsi="Times New Roman"/>
                <w:sz w:val="26"/>
                <w:szCs w:val="26"/>
                <w:lang w:val="vi-VN"/>
              </w:rPr>
              <w:t>tiếp nhận và trả kết quả</w:t>
            </w:r>
            <w:r w:rsidRPr="00C351C7">
              <w:rPr>
                <w:rFonts w:ascii="Times New Roman" w:hAnsi="Times New Roman"/>
                <w:sz w:val="26"/>
                <w:szCs w:val="26"/>
              </w:rPr>
              <w:t xml:space="preserve"> hoặc thông </w:t>
            </w:r>
            <w:r w:rsidRPr="00C351C7">
              <w:rPr>
                <w:rFonts w:ascii="Times New Roman" w:hAnsi="Times New Roman"/>
                <w:sz w:val="26"/>
                <w:szCs w:val="26"/>
                <w:lang w:val="vi-VN"/>
              </w:rPr>
              <w:t xml:space="preserve">qua dịch vụ bưu chính </w:t>
            </w:r>
            <w:r w:rsidRPr="00C351C7">
              <w:rPr>
                <w:rFonts w:ascii="Times New Roman" w:hAnsi="Times New Roman"/>
                <w:sz w:val="26"/>
                <w:szCs w:val="26"/>
              </w:rPr>
              <w:t xml:space="preserve">công ích cán bộ, công chức, viên chức tiếp nhận hồ sơ tại Bộ phận </w:t>
            </w:r>
            <w:r w:rsidRPr="00C351C7">
              <w:rPr>
                <w:rFonts w:ascii="Times New Roman" w:hAnsi="Times New Roman"/>
                <w:sz w:val="26"/>
                <w:szCs w:val="26"/>
                <w:lang w:val="vi-VN"/>
              </w:rPr>
              <w:t>tiếp nhận và trả kết quả</w:t>
            </w:r>
            <w:r w:rsidRPr="00C351C7">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3471646F" w14:textId="77777777" w:rsidR="00EA07FE" w:rsidRPr="00C351C7"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C351C7">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D26D255" w14:textId="77777777" w:rsidR="00EA07FE" w:rsidRPr="00C351C7"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C351C7">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5560092E" w14:textId="77777777" w:rsidR="00EA07FE" w:rsidRPr="00C351C7" w:rsidRDefault="00EA07FE" w:rsidP="0088110F">
            <w:pPr>
              <w:spacing w:before="120" w:after="120"/>
              <w:ind w:firstLine="205"/>
              <w:jc w:val="both"/>
              <w:rPr>
                <w:sz w:val="26"/>
                <w:szCs w:val="26"/>
              </w:rPr>
            </w:pPr>
            <w:r w:rsidRPr="00C351C7">
              <w:rPr>
                <w:sz w:val="26"/>
                <w:szCs w:val="26"/>
              </w:rPr>
              <w:t xml:space="preserve">c) Trường hợp hồ sơ đầy đủ, chính xác theo quy định, cán bộ, công chức, viên chức tiếp nhận hồ sơ và lập Giấy tiếp nhận hồ sơ và hẹn </w:t>
            </w:r>
            <w:r w:rsidRPr="00C351C7">
              <w:rPr>
                <w:sz w:val="26"/>
                <w:szCs w:val="26"/>
              </w:rPr>
              <w:lastRenderedPageBreak/>
              <w:t>ngày trả kết quả; đồng thời, chuyển cho cơ quan có thẩm quyền để giải quyết theo quy trình.</w:t>
            </w:r>
          </w:p>
        </w:tc>
        <w:tc>
          <w:tcPr>
            <w:tcW w:w="3118" w:type="dxa"/>
            <w:vAlign w:val="center"/>
          </w:tcPr>
          <w:p w14:paraId="604CFEC1" w14:textId="77777777" w:rsidR="00EA07FE" w:rsidRPr="00C351C7" w:rsidRDefault="00EA07FE" w:rsidP="0088110F">
            <w:pPr>
              <w:pStyle w:val="NormalWeb"/>
              <w:spacing w:before="0" w:beforeAutospacing="0" w:after="120" w:afterAutospacing="0" w:line="234" w:lineRule="atLeast"/>
              <w:jc w:val="both"/>
              <w:rPr>
                <w:rFonts w:ascii="Times New Roman" w:hAnsi="Times New Roman"/>
                <w:b/>
                <w:sz w:val="26"/>
                <w:szCs w:val="26"/>
              </w:rPr>
            </w:pPr>
            <w:r w:rsidRPr="00C351C7">
              <w:rPr>
                <w:rFonts w:ascii="Times New Roman" w:hAnsi="Times New Roman"/>
                <w:sz w:val="26"/>
                <w:szCs w:val="26"/>
              </w:rPr>
              <w:lastRenderedPageBreak/>
              <w:t>C</w:t>
            </w:r>
            <w:r w:rsidRPr="00C351C7">
              <w:rPr>
                <w:rStyle w:val="fontstyle21"/>
              </w:rPr>
              <w:t xml:space="preserve">huyển ngay hồ sơ tiếp nhận trực tiếp trong ngày làm việc </w:t>
            </w:r>
            <w:r w:rsidRPr="00C351C7">
              <w:rPr>
                <w:rStyle w:val="fontstyle21"/>
                <w:i/>
              </w:rPr>
              <w:t>(k</w:t>
            </w:r>
            <w:r w:rsidRPr="00C351C7">
              <w:rPr>
                <w:rFonts w:ascii="Times New Roman" w:hAnsi="Times New Roman"/>
                <w:i/>
                <w:sz w:val="26"/>
                <w:szCs w:val="26"/>
              </w:rPr>
              <w:t>hông để quá 3 giờ làm việc)</w:t>
            </w:r>
            <w:r w:rsidRPr="00C351C7">
              <w:rPr>
                <w:rStyle w:val="fontstyle21"/>
              </w:rPr>
              <w:t xml:space="preserve"> hoặc chuyển vào đầu giờ ngày làm việc tiếp theo đối với trường hợp tiếp nhận sau 15 giờ hàng ngày.</w:t>
            </w:r>
          </w:p>
        </w:tc>
        <w:tc>
          <w:tcPr>
            <w:tcW w:w="1163" w:type="dxa"/>
            <w:vMerge w:val="restart"/>
            <w:vAlign w:val="center"/>
          </w:tcPr>
          <w:p w14:paraId="04D6122D" w14:textId="77777777" w:rsidR="00EA07FE" w:rsidRPr="00C351C7" w:rsidRDefault="00EA07FE" w:rsidP="0088110F">
            <w:pPr>
              <w:jc w:val="center"/>
              <w:rPr>
                <w:i/>
                <w:sz w:val="26"/>
                <w:szCs w:val="26"/>
                <w:lang w:val="vi-VN"/>
              </w:rPr>
            </w:pPr>
          </w:p>
        </w:tc>
      </w:tr>
      <w:tr w:rsidR="00EA07FE" w:rsidRPr="00C351C7" w14:paraId="3144850A" w14:textId="77777777" w:rsidTr="00BA65AD">
        <w:trPr>
          <w:trHeight w:val="600"/>
        </w:trPr>
        <w:tc>
          <w:tcPr>
            <w:tcW w:w="851" w:type="dxa"/>
            <w:vMerge/>
          </w:tcPr>
          <w:p w14:paraId="18976861" w14:textId="77777777" w:rsidR="00EA07FE" w:rsidRPr="00C351C7"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38C1833" w14:textId="77777777" w:rsidR="00EA07FE" w:rsidRPr="00C351C7" w:rsidRDefault="00EA07FE" w:rsidP="0088110F">
            <w:pPr>
              <w:spacing w:before="120" w:after="120"/>
              <w:jc w:val="both"/>
              <w:rPr>
                <w:b/>
                <w:sz w:val="26"/>
                <w:szCs w:val="26"/>
              </w:rPr>
            </w:pPr>
          </w:p>
        </w:tc>
        <w:tc>
          <w:tcPr>
            <w:tcW w:w="7513" w:type="dxa"/>
            <w:vMerge/>
          </w:tcPr>
          <w:p w14:paraId="30891087" w14:textId="77777777" w:rsidR="00EA07FE" w:rsidRPr="00C351C7"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p>
        </w:tc>
        <w:tc>
          <w:tcPr>
            <w:tcW w:w="3118" w:type="dxa"/>
            <w:vAlign w:val="center"/>
          </w:tcPr>
          <w:p w14:paraId="154BE722" w14:textId="77777777" w:rsidR="00EA07FE" w:rsidRPr="00C351C7" w:rsidRDefault="00EA07FE" w:rsidP="0088110F">
            <w:pPr>
              <w:pStyle w:val="NormalWeb"/>
              <w:spacing w:before="0" w:beforeAutospacing="0" w:after="120" w:afterAutospacing="0" w:line="234" w:lineRule="atLeast"/>
              <w:jc w:val="center"/>
              <w:rPr>
                <w:rFonts w:ascii="Times New Roman" w:hAnsi="Times New Roman"/>
                <w:sz w:val="26"/>
                <w:szCs w:val="26"/>
              </w:rPr>
            </w:pPr>
            <w:r w:rsidRPr="00C351C7">
              <w:rPr>
                <w:rFonts w:ascii="Times New Roman" w:hAnsi="Times New Roman"/>
                <w:sz w:val="26"/>
                <w:szCs w:val="26"/>
              </w:rPr>
              <w:t>Không quá 1/2 ngày kể từ ngày phát sinh hồ sơ trực tuyến</w:t>
            </w:r>
          </w:p>
        </w:tc>
        <w:tc>
          <w:tcPr>
            <w:tcW w:w="1163" w:type="dxa"/>
            <w:vMerge/>
          </w:tcPr>
          <w:p w14:paraId="1BEEBFE5" w14:textId="77777777" w:rsidR="00EA07FE" w:rsidRPr="00C351C7"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C351C7" w14:paraId="2759547E" w14:textId="77777777" w:rsidTr="00BA65AD">
        <w:tc>
          <w:tcPr>
            <w:tcW w:w="851" w:type="dxa"/>
            <w:vMerge w:val="restart"/>
            <w:vAlign w:val="center"/>
          </w:tcPr>
          <w:p w14:paraId="2CB0AA19" w14:textId="77777777" w:rsidR="00EA07FE" w:rsidRPr="00C351C7"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351C7">
              <w:rPr>
                <w:rFonts w:ascii="Times New Roman" w:hAnsi="Times New Roman"/>
                <w:b/>
                <w:sz w:val="26"/>
                <w:szCs w:val="26"/>
              </w:rPr>
              <w:t>Bước 3</w:t>
            </w:r>
          </w:p>
        </w:tc>
        <w:tc>
          <w:tcPr>
            <w:tcW w:w="2376" w:type="dxa"/>
            <w:vMerge w:val="restart"/>
            <w:vAlign w:val="center"/>
          </w:tcPr>
          <w:p w14:paraId="107A5647" w14:textId="77777777" w:rsidR="00EA07FE" w:rsidRPr="00C351C7" w:rsidRDefault="00EA07FE" w:rsidP="0088110F">
            <w:pPr>
              <w:pStyle w:val="NormalWeb"/>
              <w:spacing w:before="0" w:beforeAutospacing="0" w:after="120" w:afterAutospacing="0" w:line="234" w:lineRule="atLeast"/>
              <w:jc w:val="both"/>
              <w:rPr>
                <w:rFonts w:ascii="Times New Roman" w:hAnsi="Times New Roman"/>
                <w:b/>
                <w:sz w:val="26"/>
                <w:szCs w:val="26"/>
              </w:rPr>
            </w:pPr>
            <w:r w:rsidRPr="00C351C7">
              <w:rPr>
                <w:rStyle w:val="fontstyle01"/>
              </w:rPr>
              <w:t>Giải quyết thủ tục hành chính</w:t>
            </w:r>
          </w:p>
        </w:tc>
        <w:tc>
          <w:tcPr>
            <w:tcW w:w="7513" w:type="dxa"/>
          </w:tcPr>
          <w:p w14:paraId="404CA96D" w14:textId="77777777" w:rsidR="00EA07FE" w:rsidRPr="00C351C7" w:rsidRDefault="00EA07FE" w:rsidP="0088110F">
            <w:pPr>
              <w:spacing w:before="120" w:after="120"/>
              <w:jc w:val="both"/>
              <w:rPr>
                <w:sz w:val="26"/>
                <w:szCs w:val="26"/>
              </w:rPr>
            </w:pPr>
            <w:r w:rsidRPr="00C351C7">
              <w:rPr>
                <w:rStyle w:val="fontstyle21"/>
              </w:rPr>
              <w:t xml:space="preserve">Sau khi nhận hồ sơ thủ tục hành chính từ </w:t>
            </w:r>
            <w:r w:rsidRPr="00C351C7">
              <w:rPr>
                <w:sz w:val="26"/>
                <w:szCs w:val="26"/>
              </w:rPr>
              <w:t xml:space="preserve">Bộ phận </w:t>
            </w:r>
            <w:r w:rsidRPr="00C351C7">
              <w:rPr>
                <w:sz w:val="26"/>
                <w:szCs w:val="26"/>
                <w:lang w:val="vi-VN"/>
              </w:rPr>
              <w:t>tiếp nhận và trả kết quả</w:t>
            </w:r>
            <w:r w:rsidRPr="00C351C7">
              <w:rPr>
                <w:rStyle w:val="fontstyle21"/>
              </w:rPr>
              <w:t>công chức, viên chức xử lý xem xét, thẩm định hồ sơ, trình phê duyệt kết quả giải quyết thủ tục hành chính:</w:t>
            </w:r>
          </w:p>
        </w:tc>
        <w:tc>
          <w:tcPr>
            <w:tcW w:w="3118" w:type="dxa"/>
            <w:vAlign w:val="center"/>
          </w:tcPr>
          <w:p w14:paraId="580C86F3" w14:textId="77777777" w:rsidR="00EA07FE" w:rsidRPr="00C351C7"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351C7">
              <w:rPr>
                <w:rFonts w:ascii="Times New Roman" w:hAnsi="Times New Roman"/>
                <w:b/>
                <w:sz w:val="26"/>
                <w:szCs w:val="26"/>
              </w:rPr>
              <w:t>15 ngày</w:t>
            </w:r>
            <w:r w:rsidRPr="00C351C7">
              <w:rPr>
                <w:rFonts w:ascii="Times New Roman" w:hAnsi="Times New Roman"/>
                <w:sz w:val="26"/>
                <w:szCs w:val="26"/>
              </w:rPr>
              <w:t>, trong đó:</w:t>
            </w:r>
          </w:p>
        </w:tc>
        <w:tc>
          <w:tcPr>
            <w:tcW w:w="1163" w:type="dxa"/>
            <w:vAlign w:val="center"/>
          </w:tcPr>
          <w:p w14:paraId="73A1F5A3" w14:textId="77777777" w:rsidR="00EA07FE" w:rsidRPr="00C351C7"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C351C7" w14:paraId="3D3D0DE7" w14:textId="77777777" w:rsidTr="00BA65AD">
        <w:tc>
          <w:tcPr>
            <w:tcW w:w="851" w:type="dxa"/>
            <w:vMerge/>
          </w:tcPr>
          <w:p w14:paraId="290B3D5E" w14:textId="77777777" w:rsidR="00EA07FE" w:rsidRPr="00C351C7"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F3DFF97" w14:textId="77777777" w:rsidR="00EA07FE" w:rsidRPr="00C351C7"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882FF6C" w14:textId="77777777" w:rsidR="00EA07FE" w:rsidRPr="00C351C7"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351C7">
              <w:rPr>
                <w:rFonts w:ascii="Times New Roman" w:hAnsi="Times New Roman"/>
                <w:bCs/>
                <w:i/>
                <w:sz w:val="26"/>
                <w:szCs w:val="26"/>
              </w:rPr>
              <w:t>1. Tiếp nhận hồ sơ (Bộ phận TN&amp;TKQ)</w:t>
            </w:r>
          </w:p>
        </w:tc>
        <w:tc>
          <w:tcPr>
            <w:tcW w:w="3118" w:type="dxa"/>
            <w:vAlign w:val="center"/>
          </w:tcPr>
          <w:p w14:paraId="548DBB95" w14:textId="77777777" w:rsidR="00EA07FE" w:rsidRPr="00C351C7"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351C7">
              <w:rPr>
                <w:rFonts w:ascii="Times New Roman" w:hAnsi="Times New Roman"/>
                <w:bCs/>
                <w:i/>
                <w:sz w:val="26"/>
                <w:szCs w:val="26"/>
              </w:rPr>
              <w:t>½ ngày</w:t>
            </w:r>
          </w:p>
        </w:tc>
        <w:tc>
          <w:tcPr>
            <w:tcW w:w="1163" w:type="dxa"/>
          </w:tcPr>
          <w:p w14:paraId="5C622BF4" w14:textId="77777777" w:rsidR="00EA07FE" w:rsidRPr="00C351C7"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C351C7" w14:paraId="0D2C2E60" w14:textId="77777777" w:rsidTr="00BA65AD">
        <w:tc>
          <w:tcPr>
            <w:tcW w:w="851" w:type="dxa"/>
            <w:vMerge/>
          </w:tcPr>
          <w:p w14:paraId="6A4B1DB9" w14:textId="77777777" w:rsidR="00EA07FE" w:rsidRPr="00C351C7"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EC034FF" w14:textId="77777777" w:rsidR="00EA07FE" w:rsidRPr="00C351C7"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EBDFEF8" w14:textId="77777777" w:rsidR="00EA07FE" w:rsidRPr="00C351C7"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C351C7">
              <w:rPr>
                <w:rFonts w:ascii="Times New Roman" w:hAnsi="Times New Roman"/>
                <w:bCs/>
                <w:i/>
                <w:sz w:val="26"/>
                <w:szCs w:val="26"/>
              </w:rPr>
              <w:t>2. Giải quyết hồ sơ (cơ quan/bộ phận chuyên môn), t</w:t>
            </w:r>
            <w:r w:rsidRPr="00C351C7">
              <w:rPr>
                <w:rFonts w:ascii="Times New Roman" w:hAnsi="Times New Roman"/>
                <w:i/>
                <w:sz w:val="26"/>
                <w:szCs w:val="26"/>
              </w:rPr>
              <w:t>rong đó:</w:t>
            </w:r>
          </w:p>
        </w:tc>
        <w:tc>
          <w:tcPr>
            <w:tcW w:w="3118" w:type="dxa"/>
            <w:vAlign w:val="center"/>
          </w:tcPr>
          <w:p w14:paraId="29EB2BE3" w14:textId="77777777" w:rsidR="00EA07FE" w:rsidRPr="00C351C7"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351C7">
              <w:rPr>
                <w:rFonts w:ascii="Times New Roman" w:hAnsi="Times New Roman"/>
                <w:bCs/>
                <w:i/>
                <w:sz w:val="26"/>
                <w:szCs w:val="26"/>
              </w:rPr>
              <w:t>14 ngày</w:t>
            </w:r>
          </w:p>
        </w:tc>
        <w:tc>
          <w:tcPr>
            <w:tcW w:w="1163" w:type="dxa"/>
          </w:tcPr>
          <w:p w14:paraId="3DFF7B5B" w14:textId="77777777" w:rsidR="00EA07FE" w:rsidRPr="00C351C7"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C351C7" w14:paraId="6FEF99CB" w14:textId="77777777" w:rsidTr="00BA65AD">
        <w:tc>
          <w:tcPr>
            <w:tcW w:w="851" w:type="dxa"/>
            <w:vMerge/>
          </w:tcPr>
          <w:p w14:paraId="72FBC3F5" w14:textId="77777777" w:rsidR="00EA07FE" w:rsidRPr="00C351C7"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F9978DA" w14:textId="77777777" w:rsidR="00EA07FE" w:rsidRPr="00C351C7"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DBE1DEE" w14:textId="77777777" w:rsidR="00EA07FE" w:rsidRPr="00C351C7" w:rsidRDefault="00EA07FE" w:rsidP="0088110F">
            <w:pPr>
              <w:pStyle w:val="NormalWeb"/>
              <w:spacing w:before="0" w:beforeAutospacing="0" w:after="120" w:afterAutospacing="0" w:line="234" w:lineRule="atLeast"/>
              <w:jc w:val="both"/>
              <w:rPr>
                <w:rFonts w:ascii="Times New Roman" w:hAnsi="Times New Roman"/>
                <w:b/>
                <w:sz w:val="26"/>
                <w:szCs w:val="26"/>
              </w:rPr>
            </w:pPr>
            <w:r w:rsidRPr="00C351C7">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018F3265" w14:textId="77777777" w:rsidR="00EA07FE" w:rsidRPr="00C351C7"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6D8CF4C7" w14:textId="77777777" w:rsidR="00EA07FE" w:rsidRPr="00C351C7"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63" w:type="dxa"/>
          </w:tcPr>
          <w:p w14:paraId="539756F3" w14:textId="77777777" w:rsidR="00EA07FE" w:rsidRPr="00C351C7"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C351C7" w14:paraId="20404A50" w14:textId="77777777" w:rsidTr="00BA65AD">
        <w:tc>
          <w:tcPr>
            <w:tcW w:w="851" w:type="dxa"/>
            <w:vMerge/>
          </w:tcPr>
          <w:p w14:paraId="55EBE1B4" w14:textId="77777777" w:rsidR="00EA07FE" w:rsidRPr="00C351C7"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53E9207" w14:textId="77777777" w:rsidR="00EA07FE" w:rsidRPr="00C351C7"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C74F600" w14:textId="77777777" w:rsidR="00EA07FE" w:rsidRPr="00C351C7"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351C7">
              <w:rPr>
                <w:rFonts w:ascii="Times New Roman" w:hAnsi="Times New Roman"/>
                <w:bCs/>
                <w:i/>
                <w:sz w:val="26"/>
                <w:szCs w:val="26"/>
              </w:rPr>
              <w:t xml:space="preserve">+ Chuyên viên </w:t>
            </w:r>
          </w:p>
          <w:p w14:paraId="0E0E4794" w14:textId="77777777" w:rsidR="00EA07FE" w:rsidRPr="00C351C7"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351C7">
              <w:rPr>
                <w:rFonts w:ascii="Times New Roman" w:hAnsi="Times New Roman"/>
                <w:bCs/>
                <w:i/>
                <w:sz w:val="26"/>
                <w:szCs w:val="26"/>
              </w:rPr>
              <w:t>+ Lãnh đạo phòng/bộ phận</w:t>
            </w:r>
          </w:p>
          <w:p w14:paraId="54DCA99E" w14:textId="77777777" w:rsidR="00EA07FE" w:rsidRPr="00C351C7"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351C7">
              <w:rPr>
                <w:rFonts w:ascii="Times New Roman" w:hAnsi="Times New Roman"/>
                <w:bCs/>
                <w:i/>
                <w:sz w:val="26"/>
                <w:szCs w:val="26"/>
              </w:rPr>
              <w:t xml:space="preserve">+ Lãnh đạo đơn vị: </w:t>
            </w:r>
          </w:p>
          <w:p w14:paraId="3063FCB9" w14:textId="77777777" w:rsidR="00EA07FE" w:rsidRPr="00C351C7"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C351C7">
              <w:rPr>
                <w:rFonts w:ascii="Times New Roman" w:hAnsi="Times New Roman"/>
                <w:bCs/>
                <w:i/>
                <w:sz w:val="26"/>
                <w:szCs w:val="26"/>
              </w:rPr>
              <w:t xml:space="preserve">+ Văn thư đơn vị: </w:t>
            </w:r>
          </w:p>
          <w:p w14:paraId="06E31562" w14:textId="77777777" w:rsidR="00EA07FE" w:rsidRPr="00C351C7" w:rsidRDefault="00EA07FE" w:rsidP="0088110F">
            <w:pPr>
              <w:pStyle w:val="NormalWeb"/>
              <w:spacing w:before="0" w:beforeAutospacing="0" w:after="120" w:afterAutospacing="0" w:line="234" w:lineRule="atLeast"/>
              <w:jc w:val="both"/>
              <w:rPr>
                <w:rFonts w:ascii="Times New Roman" w:hAnsi="Times New Roman"/>
                <w:sz w:val="26"/>
                <w:szCs w:val="26"/>
              </w:rPr>
            </w:pPr>
            <w:r w:rsidRPr="00C351C7">
              <w:rPr>
                <w:rFonts w:ascii="Times New Roman" w:hAnsi="Times New Roman"/>
                <w:sz w:val="26"/>
                <w:szCs w:val="26"/>
              </w:rPr>
              <w:t>+ UBND Tỉnh</w:t>
            </w:r>
          </w:p>
        </w:tc>
        <w:tc>
          <w:tcPr>
            <w:tcW w:w="3118" w:type="dxa"/>
            <w:vAlign w:val="center"/>
          </w:tcPr>
          <w:p w14:paraId="50B811B7" w14:textId="77777777" w:rsidR="00EA07FE" w:rsidRPr="00C351C7"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C351C7">
              <w:rPr>
                <w:rFonts w:ascii="Times New Roman" w:hAnsi="Times New Roman"/>
                <w:bCs/>
                <w:i/>
                <w:sz w:val="26"/>
                <w:szCs w:val="26"/>
              </w:rPr>
              <w:t>7 ngày</w:t>
            </w:r>
          </w:p>
          <w:p w14:paraId="408C6D67" w14:textId="77777777" w:rsidR="00EA07FE" w:rsidRPr="00C351C7"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C351C7">
              <w:rPr>
                <w:rFonts w:ascii="Times New Roman" w:hAnsi="Times New Roman"/>
                <w:bCs/>
                <w:i/>
                <w:sz w:val="26"/>
                <w:szCs w:val="26"/>
              </w:rPr>
              <w:t>1 ngày</w:t>
            </w:r>
          </w:p>
          <w:p w14:paraId="664DCCAD" w14:textId="77777777" w:rsidR="00EA07FE" w:rsidRPr="00C351C7"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C351C7">
              <w:rPr>
                <w:rFonts w:ascii="Times New Roman" w:hAnsi="Times New Roman"/>
                <w:bCs/>
                <w:i/>
                <w:sz w:val="26"/>
                <w:szCs w:val="26"/>
              </w:rPr>
              <w:t>1/2 ngày</w:t>
            </w:r>
          </w:p>
          <w:p w14:paraId="51B1F4E5" w14:textId="77777777" w:rsidR="00EA07FE" w:rsidRPr="00C351C7"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C351C7">
              <w:rPr>
                <w:rFonts w:ascii="Times New Roman" w:hAnsi="Times New Roman"/>
                <w:bCs/>
                <w:i/>
                <w:sz w:val="26"/>
                <w:szCs w:val="26"/>
              </w:rPr>
              <w:t>1/2 ngày</w:t>
            </w:r>
          </w:p>
          <w:p w14:paraId="330CCC2F" w14:textId="77777777" w:rsidR="00EA07FE" w:rsidRPr="00C351C7"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351C7">
              <w:rPr>
                <w:rFonts w:ascii="Times New Roman" w:hAnsi="Times New Roman"/>
                <w:bCs/>
                <w:i/>
                <w:sz w:val="26"/>
                <w:szCs w:val="26"/>
              </w:rPr>
              <w:t>05 ngày</w:t>
            </w:r>
          </w:p>
        </w:tc>
        <w:tc>
          <w:tcPr>
            <w:tcW w:w="1163" w:type="dxa"/>
          </w:tcPr>
          <w:p w14:paraId="0D01FC7F" w14:textId="77777777" w:rsidR="00EA07FE" w:rsidRPr="00C351C7"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C351C7" w14:paraId="43D06B48" w14:textId="77777777" w:rsidTr="00BA65AD">
        <w:tc>
          <w:tcPr>
            <w:tcW w:w="851" w:type="dxa"/>
            <w:vAlign w:val="center"/>
          </w:tcPr>
          <w:p w14:paraId="5D6F9F0D" w14:textId="77777777" w:rsidR="00EA07FE" w:rsidRPr="00C351C7"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C351C7">
              <w:rPr>
                <w:rFonts w:ascii="Times New Roman" w:hAnsi="Times New Roman"/>
                <w:b/>
                <w:sz w:val="26"/>
                <w:szCs w:val="26"/>
              </w:rPr>
              <w:t>Bước 4</w:t>
            </w:r>
          </w:p>
        </w:tc>
        <w:tc>
          <w:tcPr>
            <w:tcW w:w="2376" w:type="dxa"/>
          </w:tcPr>
          <w:p w14:paraId="1E359436" w14:textId="77777777" w:rsidR="00EA07FE" w:rsidRPr="00C351C7" w:rsidRDefault="00EA07FE" w:rsidP="0088110F">
            <w:pPr>
              <w:pStyle w:val="NormalWeb"/>
              <w:spacing w:before="0" w:beforeAutospacing="0" w:after="120" w:afterAutospacing="0" w:line="234" w:lineRule="atLeast"/>
              <w:jc w:val="both"/>
              <w:rPr>
                <w:rStyle w:val="fontstyle21"/>
                <w:i/>
              </w:rPr>
            </w:pPr>
            <w:r w:rsidRPr="00C351C7">
              <w:rPr>
                <w:rFonts w:ascii="Times New Roman" w:hAnsi="Times New Roman"/>
                <w:b/>
                <w:sz w:val="26"/>
                <w:szCs w:val="26"/>
                <w:lang w:val="nl-NL"/>
              </w:rPr>
              <w:t>Trả kết quả giải quyết thủ tục hành chính</w:t>
            </w:r>
          </w:p>
          <w:p w14:paraId="088390F8" w14:textId="77777777" w:rsidR="00EA07FE" w:rsidRPr="00C351C7" w:rsidRDefault="00EA07FE" w:rsidP="0088110F">
            <w:pPr>
              <w:pStyle w:val="NormalWeb"/>
              <w:spacing w:before="0" w:beforeAutospacing="0" w:after="120" w:afterAutospacing="0" w:line="234" w:lineRule="atLeast"/>
              <w:jc w:val="both"/>
              <w:rPr>
                <w:rFonts w:ascii="Times New Roman" w:hAnsi="Times New Roman"/>
                <w:b/>
                <w:sz w:val="26"/>
                <w:szCs w:val="26"/>
              </w:rPr>
            </w:pPr>
            <w:r w:rsidRPr="00C351C7">
              <w:rPr>
                <w:rStyle w:val="fontstyle21"/>
                <w:i/>
              </w:rPr>
              <w:t xml:space="preserve">(Kết quả giải quyết thủ tục hành chính gửi trả cho tổ chức, cá nhân phải bảo </w:t>
            </w:r>
            <w:r w:rsidRPr="00C351C7">
              <w:rPr>
                <w:rStyle w:val="fontstyle21"/>
                <w:i/>
              </w:rPr>
              <w:lastRenderedPageBreak/>
              <w:t>đảm đầy đủ theo quy định mà cơ quan có thẩm quyền trả cho tổ chức, cá nhân sau khi giải quyết xong thủ tục hành chính)</w:t>
            </w:r>
          </w:p>
        </w:tc>
        <w:tc>
          <w:tcPr>
            <w:tcW w:w="7513" w:type="dxa"/>
          </w:tcPr>
          <w:p w14:paraId="3A5D3A28" w14:textId="77777777" w:rsidR="00EA07FE" w:rsidRPr="00C351C7" w:rsidRDefault="00EA07FE" w:rsidP="0088110F">
            <w:pPr>
              <w:spacing w:before="120" w:after="120"/>
              <w:ind w:firstLine="205"/>
              <w:jc w:val="both"/>
              <w:rPr>
                <w:iCs/>
                <w:sz w:val="26"/>
                <w:szCs w:val="26"/>
                <w:lang w:val="nl-NL"/>
              </w:rPr>
            </w:pPr>
            <w:r w:rsidRPr="00C351C7">
              <w:rPr>
                <w:iCs/>
                <w:sz w:val="26"/>
                <w:szCs w:val="26"/>
                <w:lang w:val="nl-NL"/>
              </w:rPr>
              <w:lastRenderedPageBreak/>
              <w:t>Công chức tiếp nhận và trả  kết quả nhập vào sổ theo dõi hồ sơ và phần mềm điện tử thực hiện như sau:</w:t>
            </w:r>
          </w:p>
          <w:p w14:paraId="258CF5FC" w14:textId="77777777" w:rsidR="00EA07FE" w:rsidRPr="00C351C7" w:rsidRDefault="00EA07FE" w:rsidP="0088110F">
            <w:pPr>
              <w:spacing w:before="120" w:after="120"/>
              <w:ind w:firstLine="205"/>
              <w:jc w:val="both"/>
              <w:rPr>
                <w:iCs/>
                <w:sz w:val="26"/>
                <w:szCs w:val="26"/>
                <w:lang w:val="nl-NL"/>
              </w:rPr>
            </w:pPr>
            <w:r w:rsidRPr="00C351C7">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BC59C24" w14:textId="77777777" w:rsidR="00EA07FE" w:rsidRPr="00C351C7" w:rsidRDefault="00EA07FE" w:rsidP="0088110F">
            <w:pPr>
              <w:spacing w:before="120" w:after="120"/>
              <w:ind w:firstLine="205"/>
              <w:jc w:val="both"/>
              <w:rPr>
                <w:iCs/>
                <w:sz w:val="26"/>
                <w:szCs w:val="26"/>
                <w:lang w:val="nl-NL"/>
              </w:rPr>
            </w:pPr>
            <w:r w:rsidRPr="00C351C7">
              <w:rPr>
                <w:iCs/>
                <w:sz w:val="26"/>
                <w:szCs w:val="26"/>
                <w:lang w:val="nl-NL"/>
              </w:rPr>
              <w:lastRenderedPageBreak/>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C351C7">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5703D184" w14:textId="77777777" w:rsidR="00EA07FE" w:rsidRPr="00C351C7" w:rsidRDefault="00EA07FE" w:rsidP="0088110F">
            <w:pPr>
              <w:spacing w:before="120" w:after="120"/>
              <w:ind w:firstLine="205"/>
              <w:jc w:val="both"/>
              <w:rPr>
                <w:iCs/>
                <w:sz w:val="26"/>
                <w:szCs w:val="26"/>
                <w:lang w:val="nl-NL"/>
              </w:rPr>
            </w:pPr>
            <w:r w:rsidRPr="00C351C7">
              <w:rPr>
                <w:iCs/>
                <w:sz w:val="26"/>
                <w:szCs w:val="26"/>
                <w:lang w:val="nl-NL"/>
              </w:rPr>
              <w:t xml:space="preserve">- Trường hợp nhận kết quả </w:t>
            </w:r>
            <w:r w:rsidRPr="00281F0D">
              <w:rPr>
                <w:sz w:val="26"/>
                <w:szCs w:val="26"/>
                <w:lang w:val="nl-NL"/>
              </w:rPr>
              <w:t xml:space="preserve">thông </w:t>
            </w:r>
            <w:r w:rsidRPr="00C351C7">
              <w:rPr>
                <w:sz w:val="26"/>
                <w:szCs w:val="26"/>
                <w:lang w:val="vi-VN"/>
              </w:rPr>
              <w:t xml:space="preserve">qua dịch vụ bưu chính </w:t>
            </w:r>
            <w:r w:rsidRPr="00281F0D">
              <w:rPr>
                <w:sz w:val="26"/>
                <w:szCs w:val="26"/>
                <w:lang w:val="nl-NL"/>
              </w:rPr>
              <w:t>công ích. (</w:t>
            </w:r>
            <w:r w:rsidRPr="00C351C7">
              <w:rPr>
                <w:iCs/>
                <w:sz w:val="26"/>
                <w:szCs w:val="26"/>
                <w:lang w:val="nl-NL"/>
              </w:rPr>
              <w:t>đăng ký</w:t>
            </w:r>
            <w:r w:rsidRPr="00281F0D">
              <w:rPr>
                <w:sz w:val="26"/>
                <w:szCs w:val="26"/>
                <w:lang w:val="nl-NL"/>
              </w:rPr>
              <w:t xml:space="preserve"> theo hướng dẫn của Bưu điện) </w:t>
            </w:r>
            <w:r w:rsidRPr="00281F0D">
              <w:rPr>
                <w:rStyle w:val="fontstyle21"/>
                <w:lang w:val="nl-NL"/>
              </w:rPr>
              <w:t>(nếu có)</w:t>
            </w:r>
          </w:p>
          <w:p w14:paraId="488996E2" w14:textId="77777777" w:rsidR="00EA07FE" w:rsidRPr="00C351C7" w:rsidRDefault="00EA07FE" w:rsidP="0088110F">
            <w:pPr>
              <w:spacing w:before="120" w:after="120"/>
              <w:ind w:firstLine="205"/>
              <w:jc w:val="both"/>
              <w:rPr>
                <w:b/>
                <w:i/>
                <w:sz w:val="26"/>
                <w:szCs w:val="26"/>
                <w:lang w:val="pt-BR"/>
              </w:rPr>
            </w:pPr>
            <w:r w:rsidRPr="00C351C7">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616E4573" w14:textId="77777777" w:rsidR="00EA07FE" w:rsidRPr="00C351C7" w:rsidRDefault="00EA07FE" w:rsidP="0088110F">
            <w:pPr>
              <w:spacing w:before="120" w:after="120"/>
              <w:ind w:firstLine="205"/>
              <w:jc w:val="both"/>
              <w:rPr>
                <w:rStyle w:val="fontstyle21"/>
                <w:iCs/>
                <w:lang w:val="nl-NL"/>
              </w:rPr>
            </w:pPr>
            <w:r w:rsidRPr="00C351C7">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5E6B3573" w14:textId="77777777" w:rsidR="00EA07FE" w:rsidRPr="00C351C7"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C351C7">
              <w:rPr>
                <w:rFonts w:ascii="Times New Roman" w:hAnsi="Times New Roman"/>
                <w:bCs/>
                <w:i/>
                <w:sz w:val="26"/>
                <w:szCs w:val="26"/>
              </w:rPr>
              <w:lastRenderedPageBreak/>
              <w:t>½ ngày</w:t>
            </w:r>
          </w:p>
        </w:tc>
        <w:tc>
          <w:tcPr>
            <w:tcW w:w="1163" w:type="dxa"/>
          </w:tcPr>
          <w:p w14:paraId="51EE7377" w14:textId="77777777" w:rsidR="00EA07FE" w:rsidRPr="00C351C7"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1DCCCC43"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54C4D92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1ECB19C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cho phép hoạt động giáo dục trở lại;</w:t>
      </w:r>
    </w:p>
    <w:p w14:paraId="70A825F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Quyết định thành lập đoàn kiểm tra;</w:t>
      </w:r>
    </w:p>
    <w:p w14:paraId="7DC4F2D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Biên bản kiểm tra.</w:t>
      </w:r>
    </w:p>
    <w:p w14:paraId="07A5A71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3429A607" w14:textId="411A74AC"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c. Đối tượng thực hiện thủ tục hành chính:</w:t>
      </w:r>
      <w:r w:rsidRPr="007D038B">
        <w:rPr>
          <w:rFonts w:ascii="Times New Roman" w:hAnsi="Times New Roman"/>
          <w:sz w:val="28"/>
          <w:szCs w:val="28"/>
        </w:rPr>
        <w:t xml:space="preserve"> Sở Giáo dục và Đào tạo</w:t>
      </w:r>
    </w:p>
    <w:p w14:paraId="0CF7EC00" w14:textId="51B44F4A"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d. Cơ quan giải quyết thủ tục hành chính:</w:t>
      </w:r>
      <w:r w:rsidRPr="007D038B">
        <w:rPr>
          <w:rFonts w:ascii="Times New Roman" w:hAnsi="Times New Roman"/>
          <w:sz w:val="28"/>
          <w:szCs w:val="28"/>
        </w:rPr>
        <w:t xml:space="preserve"> Ủy ban nhân dân cấp tỉnh.</w:t>
      </w:r>
    </w:p>
    <w:p w14:paraId="207F86F9" w14:textId="16192690"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
          <w:bCs/>
          <w:sz w:val="28"/>
          <w:szCs w:val="28"/>
        </w:rPr>
        <w:lastRenderedPageBreak/>
        <w:t>đ. Kết quả thực hiện thủ tục hành chính:</w:t>
      </w:r>
      <w:r w:rsidR="004F05B3">
        <w:rPr>
          <w:rFonts w:ascii="Times New Roman" w:hAnsi="Times New Roman"/>
          <w:b/>
          <w:bCs/>
          <w:sz w:val="28"/>
          <w:szCs w:val="28"/>
        </w:rPr>
        <w:t xml:space="preserve"> </w:t>
      </w:r>
      <w:r w:rsidRPr="007D038B">
        <w:rPr>
          <w:rFonts w:ascii="Times New Roman" w:hAnsi="Times New Roman"/>
          <w:bCs/>
          <w:sz w:val="28"/>
          <w:szCs w:val="28"/>
        </w:rPr>
        <w:t>Quyết định cho phép trung tâm giáo dục thường xuyên hoạt động giáo dục trở lại của Chủ tịch Ủy ban nhân dân cấp tỉnh.</w:t>
      </w:r>
    </w:p>
    <w:p w14:paraId="5769C18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0F31D499"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283E9772" w14:textId="3B61DA00"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lang w:val="hr-HR"/>
        </w:rPr>
        <w:t xml:space="preserve">h. Yêu cầu, điều kiện thực hiện thủ tục hành chính: </w:t>
      </w:r>
      <w:r w:rsidRPr="007D038B">
        <w:rPr>
          <w:rFonts w:ascii="Times New Roman" w:hAnsi="Times New Roman"/>
          <w:sz w:val="28"/>
          <w:szCs w:val="28"/>
        </w:rPr>
        <w:t xml:space="preserve">Khắc phục được những nguyên nhân dẫn đến việc đình chỉ </w:t>
      </w:r>
    </w:p>
    <w:p w14:paraId="0444B893"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sidRPr="007D038B">
        <w:rPr>
          <w:rFonts w:ascii="Times New Roman" w:hAnsi="Times New Roman"/>
          <w:b/>
          <w:bCs/>
          <w:sz w:val="28"/>
          <w:szCs w:val="28"/>
        </w:rPr>
        <w:t xml:space="preserve">i. Căn cứ pháp lý của thủ tục hành chính: </w:t>
      </w:r>
    </w:p>
    <w:p w14:paraId="5B698FCE" w14:textId="77777777" w:rsidR="00EA07FE" w:rsidRPr="007D038B" w:rsidRDefault="00EA07FE" w:rsidP="00EA07FE">
      <w:pPr>
        <w:shd w:val="clear" w:color="auto" w:fill="FFFFFF"/>
        <w:spacing w:before="120" w:after="120"/>
        <w:ind w:firstLine="720"/>
        <w:jc w:val="both"/>
        <w:rPr>
          <w:sz w:val="28"/>
          <w:szCs w:val="28"/>
        </w:rPr>
      </w:pPr>
      <w:r>
        <w:rPr>
          <w:sz w:val="28"/>
          <w:szCs w:val="28"/>
        </w:rPr>
        <w:t>-</w:t>
      </w:r>
      <w:r w:rsidRPr="007D038B">
        <w:rPr>
          <w:sz w:val="28"/>
          <w:szCs w:val="28"/>
        </w:rPr>
        <w:t xml:space="preserve"> Điểm c, d Khoản 3 Điều 40 Nghị định số </w:t>
      </w:r>
      <w:hyperlink r:id="rId103" w:tgtFrame="_blank" w:tooltip="Nghị định 46/2017/NĐ-CP" w:history="1">
        <w:r w:rsidRPr="007D038B">
          <w:rPr>
            <w:sz w:val="28"/>
            <w:szCs w:val="28"/>
          </w:rPr>
          <w:t>46/2017/NĐ-CP</w:t>
        </w:r>
      </w:hyperlink>
      <w:r w:rsidRPr="007D038B">
        <w:rPr>
          <w:sz w:val="28"/>
          <w:szCs w:val="28"/>
        </w:rPr>
        <w:t> ngày 21/4/2017 của Chính phủ quy định về điều kiện đầu tư và hoạt động trong lĩnh vực giáo dục;</w:t>
      </w:r>
    </w:p>
    <w:p w14:paraId="7BBEB8B6" w14:textId="77777777" w:rsidR="00EA07FE" w:rsidRPr="00F460A2" w:rsidRDefault="00EA07FE" w:rsidP="00EA07FE">
      <w:pPr>
        <w:shd w:val="clear" w:color="auto" w:fill="FFFFFF"/>
        <w:spacing w:before="120" w:after="120"/>
        <w:ind w:firstLine="720"/>
        <w:jc w:val="both"/>
        <w:rPr>
          <w:sz w:val="28"/>
          <w:szCs w:val="28"/>
        </w:rPr>
      </w:pPr>
      <w:r>
        <w:rPr>
          <w:iCs/>
          <w:sz w:val="28"/>
          <w:szCs w:val="28"/>
        </w:rPr>
        <w:t>-</w:t>
      </w:r>
      <w:r w:rsidRPr="00F460A2">
        <w:rPr>
          <w:iCs/>
          <w:sz w:val="28"/>
          <w:szCs w:val="28"/>
        </w:rPr>
        <w:t xml:space="preserve"> Nghị định số </w:t>
      </w:r>
      <w:hyperlink r:id="rId104" w:tgtFrame="_blank" w:tooltip="Nghị định 135/2018/NĐ-CP" w:history="1">
        <w:r w:rsidRPr="00F460A2">
          <w:rPr>
            <w:iCs/>
            <w:sz w:val="28"/>
            <w:szCs w:val="28"/>
          </w:rPr>
          <w:t>135/2018/NĐ-CP</w:t>
        </w:r>
      </w:hyperlink>
      <w:r w:rsidRPr="00F460A2">
        <w:rPr>
          <w:iCs/>
          <w:sz w:val="28"/>
          <w:szCs w:val="28"/>
        </w:rPr>
        <w:t> ngày 04/10/2018 của Chính phủ sửa đổi một số điều của Nghị định </w:t>
      </w:r>
      <w:hyperlink r:id="rId105" w:tgtFrame="_blank" w:tooltip="Nghị định 46/2017/NĐ-CP" w:history="1">
        <w:r w:rsidRPr="00F460A2">
          <w:rPr>
            <w:iCs/>
            <w:sz w:val="28"/>
            <w:szCs w:val="28"/>
          </w:rPr>
          <w:t>46/2017/NĐ-CP</w:t>
        </w:r>
      </w:hyperlink>
      <w:r w:rsidRPr="00F460A2">
        <w:rPr>
          <w:iCs/>
          <w:sz w:val="28"/>
          <w:szCs w:val="28"/>
        </w:rPr>
        <w:t> ngày 21/4/2017 của Chính phủ quy định về điều kiện đầu tư và hoạt động trong lĩnh vực giáo dục.</w:t>
      </w:r>
    </w:p>
    <w:p w14:paraId="2E3709AF"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EA07FE" w:rsidRPr="007D038B" w14:paraId="61E9F704"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07B4143"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63837424"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450B69E3"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281CBD6B"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7B62E37"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5317E50C"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56BADADE"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596B6ADC"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08EF6F90"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6497A188"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46A7DF69"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19B71A2"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736343CB"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422CAAF9" w14:textId="77777777" w:rsidR="00EA07FE" w:rsidRPr="007D038B" w:rsidRDefault="00EA07FE" w:rsidP="0088110F">
            <w:pPr>
              <w:spacing w:before="40" w:after="40"/>
              <w:rPr>
                <w:sz w:val="26"/>
                <w:szCs w:val="26"/>
                <w:lang w:val="nl-NL"/>
              </w:rPr>
            </w:pPr>
          </w:p>
        </w:tc>
      </w:tr>
    </w:tbl>
    <w:p w14:paraId="31328787" w14:textId="77777777" w:rsidR="00EA07FE" w:rsidRPr="00281F0D" w:rsidRDefault="00EA07FE" w:rsidP="00EA07FE">
      <w:pPr>
        <w:rPr>
          <w:bCs/>
          <w:i/>
          <w:sz w:val="28"/>
          <w:szCs w:val="28"/>
          <w:lang w:val="nl-NL"/>
        </w:rPr>
      </w:pPr>
    </w:p>
    <w:p w14:paraId="7C369653" w14:textId="26C15C80" w:rsidR="00EA07FE" w:rsidRPr="00281F0D" w:rsidRDefault="00367C09" w:rsidP="00EA07FE">
      <w:pPr>
        <w:shd w:val="clear" w:color="auto" w:fill="FFFFFF"/>
        <w:spacing w:before="120" w:after="120" w:line="212" w:lineRule="atLeast"/>
        <w:ind w:firstLine="720"/>
        <w:jc w:val="both"/>
        <w:rPr>
          <w:b/>
          <w:bCs/>
          <w:sz w:val="28"/>
          <w:szCs w:val="28"/>
          <w:lang w:val="nl-NL"/>
        </w:rPr>
      </w:pPr>
      <w:r w:rsidRPr="00281F0D">
        <w:rPr>
          <w:b/>
          <w:bCs/>
          <w:sz w:val="28"/>
          <w:szCs w:val="28"/>
          <w:lang w:val="nl-NL"/>
        </w:rPr>
        <w:lastRenderedPageBreak/>
        <w:t>28</w:t>
      </w:r>
      <w:r w:rsidR="00EA07FE" w:rsidRPr="00281F0D">
        <w:rPr>
          <w:b/>
          <w:bCs/>
          <w:sz w:val="28"/>
          <w:szCs w:val="28"/>
          <w:lang w:val="nl-NL"/>
        </w:rPr>
        <w:t>. Tên thủ tục hành chính: Thành lập, cho phép thành lập trung tâm ngoại ngữ, tin học</w:t>
      </w:r>
    </w:p>
    <w:p w14:paraId="5531F339"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nl-NL"/>
        </w:rPr>
        <w:t xml:space="preserve"> </w:t>
      </w:r>
      <w:r w:rsidRPr="007D038B">
        <w:rPr>
          <w:b/>
          <w:bCs/>
          <w:sz w:val="28"/>
          <w:szCs w:val="28"/>
          <w:lang w:val="vi-VN"/>
        </w:rPr>
        <w:t>tự</w:t>
      </w:r>
      <w:r w:rsidRPr="00281F0D">
        <w:rPr>
          <w:b/>
          <w:bCs/>
          <w:sz w:val="28"/>
          <w:szCs w:val="28"/>
          <w:lang w:val="nl-NL"/>
        </w:rPr>
        <w:t xml:space="preserve">, cách thức, thời gian </w:t>
      </w:r>
      <w:r w:rsidRPr="007D038B">
        <w:rPr>
          <w:b/>
          <w:bCs/>
          <w:sz w:val="28"/>
          <w:szCs w:val="28"/>
          <w:lang w:val="vi-VN"/>
        </w:rPr>
        <w:t>giải quyết</w:t>
      </w:r>
      <w:r w:rsidRPr="00281F0D">
        <w:rPr>
          <w:b/>
          <w:sz w:val="28"/>
          <w:szCs w:val="28"/>
          <w:lang w:val="nl-NL"/>
        </w:rPr>
        <w:t xml:space="preserve"> thủ tục hành chính: </w:t>
      </w:r>
    </w:p>
    <w:tbl>
      <w:tblPr>
        <w:tblStyle w:val="TableGrid"/>
        <w:tblW w:w="15021" w:type="dxa"/>
        <w:tblLook w:val="04A0" w:firstRow="1" w:lastRow="0" w:firstColumn="1" w:lastColumn="0" w:noHBand="0" w:noVBand="1"/>
      </w:tblPr>
      <w:tblGrid>
        <w:gridCol w:w="851"/>
        <w:gridCol w:w="2376"/>
        <w:gridCol w:w="7513"/>
        <w:gridCol w:w="3118"/>
        <w:gridCol w:w="1163"/>
      </w:tblGrid>
      <w:tr w:rsidR="00EA07FE" w:rsidRPr="00327C91" w14:paraId="2F81A9A7" w14:textId="77777777" w:rsidTr="005F02C4">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784CC252" w14:textId="77777777" w:rsidR="00EA07FE" w:rsidRPr="00327C91" w:rsidRDefault="00EA07FE" w:rsidP="0088110F">
            <w:pPr>
              <w:pStyle w:val="NormalWeb"/>
              <w:spacing w:before="0" w:beforeAutospacing="0" w:after="0" w:afterAutospacing="0"/>
              <w:jc w:val="center"/>
              <w:rPr>
                <w:rFonts w:ascii="Times New Roman" w:hAnsi="Times New Roman"/>
                <w:b/>
                <w:sz w:val="26"/>
                <w:szCs w:val="26"/>
              </w:rPr>
            </w:pPr>
            <w:r w:rsidRPr="00327C91">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33C7C438" w14:textId="77777777" w:rsidR="00EA07FE" w:rsidRPr="00327C91" w:rsidRDefault="00EA07FE" w:rsidP="0088110F">
            <w:pPr>
              <w:pStyle w:val="NormalWeb"/>
              <w:spacing w:before="0" w:beforeAutospacing="0" w:after="0" w:afterAutospacing="0"/>
              <w:jc w:val="center"/>
              <w:rPr>
                <w:rFonts w:ascii="Times New Roman" w:hAnsi="Times New Roman"/>
                <w:b/>
                <w:sz w:val="26"/>
                <w:szCs w:val="26"/>
              </w:rPr>
            </w:pPr>
            <w:r w:rsidRPr="00327C91">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11BF58B6" w14:textId="77777777" w:rsidR="00EA07FE" w:rsidRPr="00327C91" w:rsidRDefault="00EA07FE" w:rsidP="0088110F">
            <w:pPr>
              <w:pStyle w:val="NormalWeb"/>
              <w:spacing w:before="0" w:beforeAutospacing="0" w:after="0" w:afterAutospacing="0"/>
              <w:jc w:val="center"/>
              <w:rPr>
                <w:rFonts w:ascii="Times New Roman" w:hAnsi="Times New Roman"/>
                <w:b/>
                <w:sz w:val="26"/>
                <w:szCs w:val="26"/>
              </w:rPr>
            </w:pPr>
            <w:r w:rsidRPr="00327C91">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74BAF2B7" w14:textId="77777777" w:rsidR="00EA07FE" w:rsidRPr="00327C91" w:rsidRDefault="00EA07FE" w:rsidP="0088110F">
            <w:pPr>
              <w:pStyle w:val="NormalWeb"/>
              <w:spacing w:before="0" w:beforeAutospacing="0" w:after="0" w:afterAutospacing="0"/>
              <w:jc w:val="center"/>
              <w:rPr>
                <w:rFonts w:ascii="Times New Roman" w:hAnsi="Times New Roman"/>
                <w:b/>
                <w:sz w:val="26"/>
                <w:szCs w:val="26"/>
              </w:rPr>
            </w:pPr>
            <w:r w:rsidRPr="00327C91">
              <w:rPr>
                <w:rFonts w:ascii="Times New Roman" w:hAnsi="Times New Roman"/>
                <w:b/>
                <w:sz w:val="26"/>
                <w:szCs w:val="26"/>
              </w:rPr>
              <w:t>Thời gian giải quyết</w:t>
            </w:r>
          </w:p>
        </w:tc>
        <w:tc>
          <w:tcPr>
            <w:tcW w:w="1163" w:type="dxa"/>
            <w:tcBorders>
              <w:top w:val="single" w:sz="4" w:space="0" w:color="auto"/>
              <w:left w:val="single" w:sz="4" w:space="0" w:color="auto"/>
              <w:bottom w:val="single" w:sz="4" w:space="0" w:color="auto"/>
              <w:right w:val="single" w:sz="4" w:space="0" w:color="auto"/>
            </w:tcBorders>
            <w:vAlign w:val="center"/>
          </w:tcPr>
          <w:p w14:paraId="42FE43F3" w14:textId="77777777" w:rsidR="00EA07FE" w:rsidRPr="00327C91" w:rsidRDefault="00EA07FE" w:rsidP="0088110F">
            <w:pPr>
              <w:pStyle w:val="NormalWeb"/>
              <w:spacing w:before="0" w:beforeAutospacing="0" w:after="0" w:afterAutospacing="0"/>
              <w:jc w:val="center"/>
              <w:rPr>
                <w:rFonts w:ascii="Times New Roman" w:hAnsi="Times New Roman"/>
                <w:b/>
                <w:sz w:val="26"/>
                <w:szCs w:val="26"/>
              </w:rPr>
            </w:pPr>
            <w:r w:rsidRPr="00327C91">
              <w:rPr>
                <w:rFonts w:ascii="Times New Roman" w:hAnsi="Times New Roman"/>
                <w:b/>
                <w:sz w:val="26"/>
                <w:szCs w:val="26"/>
              </w:rPr>
              <w:t>Ghi chú</w:t>
            </w:r>
          </w:p>
        </w:tc>
      </w:tr>
      <w:tr w:rsidR="00EA07FE" w:rsidRPr="00327C91" w14:paraId="7D513405" w14:textId="77777777" w:rsidTr="005F02C4">
        <w:trPr>
          <w:trHeight w:val="1392"/>
        </w:trPr>
        <w:tc>
          <w:tcPr>
            <w:tcW w:w="851" w:type="dxa"/>
            <w:vMerge w:val="restart"/>
            <w:tcBorders>
              <w:top w:val="single" w:sz="4" w:space="0" w:color="auto"/>
            </w:tcBorders>
            <w:vAlign w:val="center"/>
          </w:tcPr>
          <w:p w14:paraId="1C56467C" w14:textId="77777777" w:rsidR="00EA07FE" w:rsidRPr="00327C9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27C91">
              <w:rPr>
                <w:rFonts w:ascii="Times New Roman" w:hAnsi="Times New Roman"/>
                <w:b/>
                <w:sz w:val="26"/>
                <w:szCs w:val="26"/>
              </w:rPr>
              <w:t>Bước 1</w:t>
            </w:r>
          </w:p>
        </w:tc>
        <w:tc>
          <w:tcPr>
            <w:tcW w:w="2376" w:type="dxa"/>
            <w:vMerge w:val="restart"/>
            <w:tcBorders>
              <w:top w:val="single" w:sz="4" w:space="0" w:color="auto"/>
            </w:tcBorders>
            <w:vAlign w:val="center"/>
          </w:tcPr>
          <w:p w14:paraId="34DABC38" w14:textId="77777777" w:rsidR="00EA07FE" w:rsidRPr="00327C91"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327C91">
              <w:rPr>
                <w:rFonts w:ascii="Times New Roman" w:hAnsi="Times New Roman"/>
                <w:b/>
                <w:sz w:val="26"/>
                <w:szCs w:val="26"/>
              </w:rPr>
              <w:t xml:space="preserve">Nộp hồ sơ thủ tục hành chính: </w:t>
            </w:r>
            <w:r w:rsidRPr="00327C91">
              <w:rPr>
                <w:rFonts w:ascii="Times New Roman" w:hAnsi="Times New Roman"/>
                <w:i/>
                <w:sz w:val="26"/>
                <w:szCs w:val="26"/>
              </w:rPr>
              <w:t xml:space="preserve">Tổ chức, cá nhân chuẩn bị hồ sơ đầy đủ theo quy định và </w:t>
            </w:r>
            <w:r w:rsidRPr="00327C91">
              <w:rPr>
                <w:rFonts w:ascii="Times New Roman" w:hAnsi="Times New Roman"/>
                <w:i/>
                <w:sz w:val="26"/>
                <w:szCs w:val="26"/>
                <w:lang w:val="vi-VN"/>
              </w:rPr>
              <w:t xml:space="preserve">nộp hồ sơ </w:t>
            </w:r>
            <w:r w:rsidRPr="00327C91">
              <w:rPr>
                <w:rFonts w:ascii="Times New Roman" w:hAnsi="Times New Roman"/>
                <w:i/>
                <w:sz w:val="26"/>
                <w:szCs w:val="26"/>
              </w:rPr>
              <w:t>qua các cách thức sau:</w:t>
            </w:r>
          </w:p>
        </w:tc>
        <w:tc>
          <w:tcPr>
            <w:tcW w:w="7513" w:type="dxa"/>
            <w:tcBorders>
              <w:top w:val="single" w:sz="4" w:space="0" w:color="auto"/>
            </w:tcBorders>
            <w:vAlign w:val="center"/>
          </w:tcPr>
          <w:p w14:paraId="46737A86" w14:textId="77777777" w:rsidR="00EA07FE" w:rsidRPr="00327C91"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327C91">
              <w:rPr>
                <w:rFonts w:ascii="Times New Roman" w:hAnsi="Times New Roman"/>
                <w:sz w:val="26"/>
                <w:szCs w:val="26"/>
              </w:rPr>
              <w:t xml:space="preserve">   1. Nộp trực tiếp qua Bộ phận tiếp nhận và trả kết quả tại Trung tâm Hành chính công tỉnh Đồng Tháp (27 Nguyễn Thị Minh Khai, Phường 1, thành phố Cao Lãnh, tỉnh Đồng Tháp).</w:t>
            </w:r>
          </w:p>
          <w:p w14:paraId="01C229D0"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327C91">
              <w:rPr>
                <w:rFonts w:ascii="Times New Roman" w:hAnsi="Times New Roman"/>
                <w:sz w:val="26"/>
                <w:szCs w:val="26"/>
              </w:rPr>
              <w:t xml:space="preserve">   2. Hoặc thông qua bưu điện.</w:t>
            </w:r>
          </w:p>
          <w:p w14:paraId="573039C6" w14:textId="6F2B1D59" w:rsidR="00786C22" w:rsidRPr="00327C91" w:rsidRDefault="00786C22" w:rsidP="0088110F">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106" w:history="1">
              <w:r w:rsidRPr="004605B5">
                <w:rPr>
                  <w:rStyle w:val="Hyperlink"/>
                  <w:rFonts w:ascii="Times New Roman" w:hAnsi="Times New Roman"/>
                  <w:sz w:val="26"/>
                  <w:szCs w:val="26"/>
                </w:rPr>
                <w:t>http://dichvucong.dongthap.gov.vn</w:t>
              </w:r>
            </w:hyperlink>
          </w:p>
        </w:tc>
        <w:tc>
          <w:tcPr>
            <w:tcW w:w="3118" w:type="dxa"/>
            <w:tcBorders>
              <w:top w:val="single" w:sz="4" w:space="0" w:color="auto"/>
            </w:tcBorders>
            <w:vAlign w:val="center"/>
          </w:tcPr>
          <w:p w14:paraId="70254BA0" w14:textId="77777777" w:rsidR="00EA07FE" w:rsidRPr="00327C9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27C91">
              <w:rPr>
                <w:rFonts w:ascii="Times New Roman" w:hAnsi="Times New Roman"/>
                <w:sz w:val="26"/>
                <w:szCs w:val="26"/>
                <w:lang w:val="vi-VN"/>
              </w:rPr>
              <w:t>Sáng: từ 07 giờ đến 11 giờ 30 phút; chiều: từ 13 giờ 30 đến 17 giờ của các ngày làm việc.</w:t>
            </w:r>
          </w:p>
        </w:tc>
        <w:tc>
          <w:tcPr>
            <w:tcW w:w="1163" w:type="dxa"/>
            <w:tcBorders>
              <w:top w:val="single" w:sz="4" w:space="0" w:color="auto"/>
            </w:tcBorders>
            <w:vAlign w:val="center"/>
          </w:tcPr>
          <w:p w14:paraId="61D32C23" w14:textId="77777777" w:rsidR="00EA07FE" w:rsidRPr="00327C91" w:rsidRDefault="00EA07FE" w:rsidP="0088110F">
            <w:pPr>
              <w:jc w:val="center"/>
              <w:rPr>
                <w:i/>
                <w:sz w:val="26"/>
                <w:szCs w:val="26"/>
                <w:lang w:val="vi-VN"/>
              </w:rPr>
            </w:pPr>
          </w:p>
        </w:tc>
      </w:tr>
      <w:tr w:rsidR="00EA07FE" w:rsidRPr="00327C91" w14:paraId="1A8459BA" w14:textId="77777777" w:rsidTr="005F02C4">
        <w:trPr>
          <w:trHeight w:val="359"/>
        </w:trPr>
        <w:tc>
          <w:tcPr>
            <w:tcW w:w="851" w:type="dxa"/>
            <w:vMerge/>
          </w:tcPr>
          <w:p w14:paraId="2F45A6F1" w14:textId="77777777" w:rsidR="00EA07FE" w:rsidRPr="00327C9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E224099" w14:textId="77777777" w:rsidR="00EA07FE" w:rsidRPr="00327C91"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2314E747" w14:textId="0BF18686" w:rsidR="00EA07FE" w:rsidRPr="00327C91" w:rsidRDefault="00EA07FE" w:rsidP="00786C22">
            <w:pPr>
              <w:pStyle w:val="NormalWeb"/>
              <w:shd w:val="clear" w:color="auto" w:fill="FFFFFF"/>
              <w:spacing w:before="0" w:beforeAutospacing="0" w:after="0" w:afterAutospacing="0"/>
              <w:jc w:val="both"/>
              <w:rPr>
                <w:rFonts w:ascii="Times New Roman" w:hAnsi="Times New Roman"/>
                <w:sz w:val="26"/>
                <w:szCs w:val="26"/>
              </w:rPr>
            </w:pPr>
            <w:r w:rsidRPr="00327C91">
              <w:rPr>
                <w:rFonts w:ascii="Times New Roman" w:hAnsi="Times New Roman"/>
                <w:sz w:val="26"/>
                <w:szCs w:val="26"/>
              </w:rPr>
              <w:t xml:space="preserve">   </w:t>
            </w:r>
            <w:r w:rsidR="00786C22">
              <w:rPr>
                <w:rFonts w:ascii="Times New Roman" w:hAnsi="Times New Roman"/>
                <w:sz w:val="26"/>
                <w:szCs w:val="26"/>
              </w:rPr>
              <w:t>4</w:t>
            </w:r>
            <w:r w:rsidRPr="00327C91">
              <w:rPr>
                <w:rFonts w:ascii="Times New Roman" w:hAnsi="Times New Roman"/>
                <w:sz w:val="26"/>
                <w:szCs w:val="26"/>
              </w:rPr>
              <w:t xml:space="preserve">. </w:t>
            </w:r>
            <w:r w:rsidRPr="00327C91">
              <w:rPr>
                <w:rFonts w:ascii="Times New Roman" w:hAnsi="Times New Roman"/>
                <w:sz w:val="26"/>
                <w:szCs w:val="26"/>
                <w:lang w:val="vi-VN"/>
              </w:rPr>
              <w:t xml:space="preserve">Sở </w:t>
            </w:r>
            <w:r w:rsidRPr="00327C91">
              <w:rPr>
                <w:rFonts w:ascii="Times New Roman" w:hAnsi="Times New Roman"/>
                <w:sz w:val="26"/>
                <w:szCs w:val="26"/>
              </w:rPr>
              <w:t xml:space="preserve">GDĐT </w:t>
            </w:r>
            <w:r w:rsidRPr="00327C91">
              <w:rPr>
                <w:rFonts w:ascii="Times New Roman" w:hAnsi="Times New Roman"/>
                <w:sz w:val="26"/>
                <w:szCs w:val="26"/>
                <w:lang w:val="vi-VN"/>
              </w:rPr>
              <w:t>tiếp nhận</w:t>
            </w:r>
            <w:r w:rsidRPr="00327C91">
              <w:rPr>
                <w:rFonts w:ascii="Times New Roman" w:hAnsi="Times New Roman"/>
                <w:sz w:val="26"/>
                <w:szCs w:val="26"/>
              </w:rPr>
              <w:t>, kiểm tra hồ sơ thành lập, cho phép thành lập trung tâm ngoại ngữ, tin học của tổ chức, cá nhân trên địa bàn thuộc phạm vi quản lý và thông tin cho tổ chức, cá nhân biết hồ sơ được chấp nhận hoặc yêu cầu tiếp tục hoàn thiện.</w:t>
            </w:r>
          </w:p>
        </w:tc>
        <w:tc>
          <w:tcPr>
            <w:tcW w:w="3118" w:type="dxa"/>
            <w:vAlign w:val="center"/>
          </w:tcPr>
          <w:p w14:paraId="73F96362" w14:textId="77777777" w:rsidR="00EA07FE" w:rsidRPr="00327C91"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163" w:type="dxa"/>
          </w:tcPr>
          <w:p w14:paraId="4166A994" w14:textId="77777777" w:rsidR="00EA07FE" w:rsidRPr="00327C91"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327C91" w14:paraId="1D67BCF7" w14:textId="77777777" w:rsidTr="005F02C4">
        <w:trPr>
          <w:trHeight w:val="600"/>
        </w:trPr>
        <w:tc>
          <w:tcPr>
            <w:tcW w:w="851" w:type="dxa"/>
            <w:vMerge w:val="restart"/>
            <w:vAlign w:val="center"/>
          </w:tcPr>
          <w:p w14:paraId="6272E892" w14:textId="77777777" w:rsidR="00EA07FE" w:rsidRPr="00327C9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27C91">
              <w:rPr>
                <w:rFonts w:ascii="Times New Roman" w:hAnsi="Times New Roman"/>
                <w:b/>
                <w:sz w:val="26"/>
                <w:szCs w:val="26"/>
              </w:rPr>
              <w:t>Bước 2</w:t>
            </w:r>
          </w:p>
        </w:tc>
        <w:tc>
          <w:tcPr>
            <w:tcW w:w="2376" w:type="dxa"/>
            <w:vMerge w:val="restart"/>
            <w:vAlign w:val="center"/>
          </w:tcPr>
          <w:p w14:paraId="6D510520" w14:textId="77777777" w:rsidR="00EA07FE" w:rsidRPr="00327C91" w:rsidRDefault="00EA07FE" w:rsidP="0088110F">
            <w:pPr>
              <w:spacing w:before="120" w:after="120"/>
              <w:jc w:val="both"/>
              <w:rPr>
                <w:sz w:val="26"/>
                <w:szCs w:val="26"/>
              </w:rPr>
            </w:pPr>
            <w:r w:rsidRPr="00327C91">
              <w:rPr>
                <w:b/>
                <w:sz w:val="26"/>
                <w:szCs w:val="26"/>
              </w:rPr>
              <w:t>Tiếp nhận và chuyển hồ sơ thủ tục hành chính</w:t>
            </w:r>
          </w:p>
        </w:tc>
        <w:tc>
          <w:tcPr>
            <w:tcW w:w="7513" w:type="dxa"/>
            <w:vMerge w:val="restart"/>
          </w:tcPr>
          <w:p w14:paraId="583E7F87" w14:textId="77777777" w:rsidR="00EA07FE" w:rsidRPr="00327C91"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327C91">
              <w:rPr>
                <w:rFonts w:ascii="Times New Roman" w:hAnsi="Times New Roman"/>
                <w:sz w:val="26"/>
                <w:szCs w:val="26"/>
              </w:rPr>
              <w:t xml:space="preserve">Đối với hồ sơ được nộp </w:t>
            </w:r>
            <w:r w:rsidRPr="00327C91">
              <w:rPr>
                <w:rFonts w:ascii="Times New Roman" w:hAnsi="Times New Roman"/>
                <w:sz w:val="26"/>
                <w:szCs w:val="26"/>
                <w:lang w:val="vi-VN"/>
              </w:rPr>
              <w:t xml:space="preserve">trực tiếp qua </w:t>
            </w:r>
            <w:r w:rsidRPr="00327C91">
              <w:rPr>
                <w:rFonts w:ascii="Times New Roman" w:hAnsi="Times New Roman"/>
                <w:sz w:val="26"/>
                <w:szCs w:val="26"/>
              </w:rPr>
              <w:t xml:space="preserve">Bộ phận </w:t>
            </w:r>
            <w:r w:rsidRPr="00327C91">
              <w:rPr>
                <w:rFonts w:ascii="Times New Roman" w:hAnsi="Times New Roman"/>
                <w:sz w:val="26"/>
                <w:szCs w:val="26"/>
                <w:lang w:val="vi-VN"/>
              </w:rPr>
              <w:t>tiếp nhận và trả kết quả</w:t>
            </w:r>
            <w:r w:rsidRPr="00327C91">
              <w:rPr>
                <w:rFonts w:ascii="Times New Roman" w:hAnsi="Times New Roman"/>
                <w:sz w:val="26"/>
                <w:szCs w:val="26"/>
              </w:rPr>
              <w:t xml:space="preserve"> hoặc thông </w:t>
            </w:r>
            <w:r w:rsidRPr="00327C91">
              <w:rPr>
                <w:rFonts w:ascii="Times New Roman" w:hAnsi="Times New Roman"/>
                <w:sz w:val="26"/>
                <w:szCs w:val="26"/>
                <w:lang w:val="vi-VN"/>
              </w:rPr>
              <w:t xml:space="preserve">qua dịch vụ bưu chính </w:t>
            </w:r>
            <w:r w:rsidRPr="00327C91">
              <w:rPr>
                <w:rFonts w:ascii="Times New Roman" w:hAnsi="Times New Roman"/>
                <w:sz w:val="26"/>
                <w:szCs w:val="26"/>
              </w:rPr>
              <w:t xml:space="preserve">công ích cán bộ, công chức, viên chức tiếp nhận hồ sơ tại Bộ phận </w:t>
            </w:r>
            <w:r w:rsidRPr="00327C91">
              <w:rPr>
                <w:rFonts w:ascii="Times New Roman" w:hAnsi="Times New Roman"/>
                <w:sz w:val="26"/>
                <w:szCs w:val="26"/>
                <w:lang w:val="vi-VN"/>
              </w:rPr>
              <w:t>tiếp nhận và trả kết quả</w:t>
            </w:r>
            <w:r w:rsidRPr="00327C91">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70AF5540" w14:textId="77777777" w:rsidR="00EA07FE" w:rsidRPr="00327C91"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327C91">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11667815" w14:textId="77777777" w:rsidR="00EA07FE" w:rsidRPr="00327C91"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327C91">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23196C9C" w14:textId="77777777" w:rsidR="00EA07FE" w:rsidRPr="00327C91" w:rsidRDefault="00EA07FE" w:rsidP="0088110F">
            <w:pPr>
              <w:spacing w:before="120" w:after="120"/>
              <w:ind w:firstLine="205"/>
              <w:jc w:val="both"/>
              <w:rPr>
                <w:sz w:val="26"/>
                <w:szCs w:val="26"/>
              </w:rPr>
            </w:pPr>
            <w:r w:rsidRPr="00327C91">
              <w:rPr>
                <w:sz w:val="26"/>
                <w:szCs w:val="26"/>
              </w:rPr>
              <w:t xml:space="preserve">c) Trường hợp hồ sơ đầy đủ, chính xác theo quy định, cán bộ, công chức, viên chức tiếp nhận hồ sơ và lập Giấy tiếp nhận hồ sơ và hẹn </w:t>
            </w:r>
            <w:r w:rsidRPr="00327C91">
              <w:rPr>
                <w:sz w:val="26"/>
                <w:szCs w:val="26"/>
              </w:rPr>
              <w:lastRenderedPageBreak/>
              <w:t>ngày trả kết quả; đồng thời, chuyển cho cơ quan có thẩm quyền để giải quyết theo quy trình.</w:t>
            </w:r>
          </w:p>
        </w:tc>
        <w:tc>
          <w:tcPr>
            <w:tcW w:w="3118" w:type="dxa"/>
            <w:vAlign w:val="center"/>
          </w:tcPr>
          <w:p w14:paraId="2168723E" w14:textId="77777777" w:rsidR="00EA07FE" w:rsidRPr="00327C91" w:rsidRDefault="00EA07FE" w:rsidP="0088110F">
            <w:pPr>
              <w:pStyle w:val="NormalWeb"/>
              <w:spacing w:before="0" w:beforeAutospacing="0" w:after="120" w:afterAutospacing="0" w:line="234" w:lineRule="atLeast"/>
              <w:jc w:val="both"/>
              <w:rPr>
                <w:rFonts w:ascii="Times New Roman" w:hAnsi="Times New Roman"/>
                <w:b/>
                <w:sz w:val="26"/>
                <w:szCs w:val="26"/>
              </w:rPr>
            </w:pPr>
            <w:r w:rsidRPr="00327C91">
              <w:rPr>
                <w:rFonts w:ascii="Times New Roman" w:hAnsi="Times New Roman"/>
                <w:sz w:val="26"/>
                <w:szCs w:val="26"/>
              </w:rPr>
              <w:lastRenderedPageBreak/>
              <w:t>C</w:t>
            </w:r>
            <w:r w:rsidRPr="00327C91">
              <w:rPr>
                <w:rStyle w:val="fontstyle21"/>
              </w:rPr>
              <w:t xml:space="preserve">huyển ngay hồ sơ tiếp nhận trực tiếp trong ngày làm việc </w:t>
            </w:r>
            <w:r w:rsidRPr="00327C91">
              <w:rPr>
                <w:rStyle w:val="fontstyle21"/>
                <w:i/>
              </w:rPr>
              <w:t>(k</w:t>
            </w:r>
            <w:r w:rsidRPr="00327C91">
              <w:rPr>
                <w:rFonts w:ascii="Times New Roman" w:hAnsi="Times New Roman"/>
                <w:i/>
                <w:sz w:val="26"/>
                <w:szCs w:val="26"/>
              </w:rPr>
              <w:t>hông để quá 3 giờ làm việc)</w:t>
            </w:r>
            <w:r w:rsidRPr="00327C91">
              <w:rPr>
                <w:rStyle w:val="fontstyle21"/>
              </w:rPr>
              <w:t xml:space="preserve"> hoặc chuyển vào đầu giờ ngày làm việc tiếp theo đối với trường hợp tiếp nhận sau 15 giờ hàng ngày.</w:t>
            </w:r>
          </w:p>
        </w:tc>
        <w:tc>
          <w:tcPr>
            <w:tcW w:w="1163" w:type="dxa"/>
            <w:vMerge w:val="restart"/>
            <w:vAlign w:val="center"/>
          </w:tcPr>
          <w:p w14:paraId="3EF378A2" w14:textId="77777777" w:rsidR="00EA07FE" w:rsidRPr="00327C91" w:rsidRDefault="00EA07FE" w:rsidP="0088110F">
            <w:pPr>
              <w:jc w:val="center"/>
              <w:rPr>
                <w:i/>
                <w:sz w:val="26"/>
                <w:szCs w:val="26"/>
                <w:lang w:val="vi-VN"/>
              </w:rPr>
            </w:pPr>
          </w:p>
        </w:tc>
      </w:tr>
      <w:tr w:rsidR="00EA07FE" w:rsidRPr="00327C91" w14:paraId="3897AA56" w14:textId="77777777" w:rsidTr="005F02C4">
        <w:trPr>
          <w:trHeight w:val="600"/>
        </w:trPr>
        <w:tc>
          <w:tcPr>
            <w:tcW w:w="851" w:type="dxa"/>
            <w:vMerge/>
          </w:tcPr>
          <w:p w14:paraId="2FC9089A" w14:textId="77777777" w:rsidR="00EA07FE" w:rsidRPr="00327C9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E5BD09D" w14:textId="77777777" w:rsidR="00EA07FE" w:rsidRPr="00327C91" w:rsidRDefault="00EA07FE" w:rsidP="0088110F">
            <w:pPr>
              <w:spacing w:before="120" w:after="120"/>
              <w:jc w:val="both"/>
              <w:rPr>
                <w:b/>
                <w:sz w:val="26"/>
                <w:szCs w:val="26"/>
              </w:rPr>
            </w:pPr>
          </w:p>
        </w:tc>
        <w:tc>
          <w:tcPr>
            <w:tcW w:w="7513" w:type="dxa"/>
            <w:vMerge/>
          </w:tcPr>
          <w:p w14:paraId="335EFA9E" w14:textId="77777777" w:rsidR="00EA07FE" w:rsidRPr="00327C91"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p>
        </w:tc>
        <w:tc>
          <w:tcPr>
            <w:tcW w:w="3118" w:type="dxa"/>
            <w:vAlign w:val="center"/>
          </w:tcPr>
          <w:p w14:paraId="5DC1423C" w14:textId="77777777" w:rsidR="00EA07FE" w:rsidRPr="00327C91" w:rsidRDefault="00EA07FE" w:rsidP="0088110F">
            <w:pPr>
              <w:pStyle w:val="NormalWeb"/>
              <w:spacing w:before="0" w:beforeAutospacing="0" w:after="120" w:afterAutospacing="0" w:line="234" w:lineRule="atLeast"/>
              <w:jc w:val="center"/>
              <w:rPr>
                <w:rFonts w:ascii="Times New Roman" w:hAnsi="Times New Roman"/>
                <w:sz w:val="26"/>
                <w:szCs w:val="26"/>
              </w:rPr>
            </w:pPr>
            <w:r w:rsidRPr="00327C91">
              <w:rPr>
                <w:rFonts w:ascii="Times New Roman" w:hAnsi="Times New Roman"/>
                <w:sz w:val="26"/>
                <w:szCs w:val="26"/>
              </w:rPr>
              <w:t>Không quá 1/2 ngày kể từ ngày phát sinh hồ sơ trực tuyến</w:t>
            </w:r>
          </w:p>
        </w:tc>
        <w:tc>
          <w:tcPr>
            <w:tcW w:w="1163" w:type="dxa"/>
            <w:vMerge/>
          </w:tcPr>
          <w:p w14:paraId="5A16D289" w14:textId="77777777" w:rsidR="00EA07FE" w:rsidRPr="00327C91"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327C91" w14:paraId="3B7773F0" w14:textId="77777777" w:rsidTr="005F02C4">
        <w:tc>
          <w:tcPr>
            <w:tcW w:w="851" w:type="dxa"/>
            <w:vMerge w:val="restart"/>
            <w:vAlign w:val="center"/>
          </w:tcPr>
          <w:p w14:paraId="2D6E738B" w14:textId="77777777" w:rsidR="00EA07FE" w:rsidRPr="00327C9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27C91">
              <w:rPr>
                <w:rFonts w:ascii="Times New Roman" w:hAnsi="Times New Roman"/>
                <w:b/>
                <w:sz w:val="26"/>
                <w:szCs w:val="26"/>
              </w:rPr>
              <w:t>Bước 3</w:t>
            </w:r>
          </w:p>
        </w:tc>
        <w:tc>
          <w:tcPr>
            <w:tcW w:w="2376" w:type="dxa"/>
            <w:vMerge w:val="restart"/>
            <w:vAlign w:val="center"/>
          </w:tcPr>
          <w:p w14:paraId="01536E39" w14:textId="77777777" w:rsidR="00EA07FE" w:rsidRPr="00327C91" w:rsidRDefault="00EA07FE" w:rsidP="0088110F">
            <w:pPr>
              <w:pStyle w:val="NormalWeb"/>
              <w:spacing w:before="0" w:beforeAutospacing="0" w:after="120" w:afterAutospacing="0" w:line="234" w:lineRule="atLeast"/>
              <w:jc w:val="both"/>
              <w:rPr>
                <w:rFonts w:ascii="Times New Roman" w:hAnsi="Times New Roman"/>
                <w:b/>
                <w:sz w:val="26"/>
                <w:szCs w:val="26"/>
              </w:rPr>
            </w:pPr>
            <w:r w:rsidRPr="00327C91">
              <w:rPr>
                <w:rStyle w:val="fontstyle01"/>
              </w:rPr>
              <w:t>Giải quyết thủ tục hành chính</w:t>
            </w:r>
          </w:p>
        </w:tc>
        <w:tc>
          <w:tcPr>
            <w:tcW w:w="7513" w:type="dxa"/>
          </w:tcPr>
          <w:p w14:paraId="78B82232" w14:textId="77777777" w:rsidR="00EA07FE" w:rsidRPr="00327C91" w:rsidRDefault="00EA07FE" w:rsidP="0088110F">
            <w:pPr>
              <w:spacing w:before="120" w:after="120"/>
              <w:jc w:val="both"/>
              <w:rPr>
                <w:sz w:val="26"/>
                <w:szCs w:val="26"/>
              </w:rPr>
            </w:pPr>
            <w:r w:rsidRPr="00327C91">
              <w:rPr>
                <w:rStyle w:val="fontstyle21"/>
              </w:rPr>
              <w:t xml:space="preserve">Sau khi nhận hồ sơ thủ tục hành chính từ </w:t>
            </w:r>
            <w:r w:rsidRPr="00327C91">
              <w:rPr>
                <w:sz w:val="26"/>
                <w:szCs w:val="26"/>
              </w:rPr>
              <w:t xml:space="preserve">Bộ phận </w:t>
            </w:r>
            <w:r w:rsidRPr="00327C91">
              <w:rPr>
                <w:sz w:val="26"/>
                <w:szCs w:val="26"/>
                <w:lang w:val="vi-VN"/>
              </w:rPr>
              <w:t>tiếp nhận và trả kết quả</w:t>
            </w:r>
            <w:r w:rsidRPr="00327C91">
              <w:rPr>
                <w:sz w:val="26"/>
                <w:szCs w:val="26"/>
              </w:rPr>
              <w:t xml:space="preserve"> </w:t>
            </w:r>
            <w:r w:rsidRPr="00327C91">
              <w:rPr>
                <w:rStyle w:val="fontstyle21"/>
              </w:rPr>
              <w:t>công chức, viên chức xử lý xem xét, thẩm định hồ sơ, trình phê duyệt kết quả giải quyết thủ tục hành chính:</w:t>
            </w:r>
          </w:p>
        </w:tc>
        <w:tc>
          <w:tcPr>
            <w:tcW w:w="3118" w:type="dxa"/>
            <w:vAlign w:val="center"/>
          </w:tcPr>
          <w:p w14:paraId="4B04DFC9" w14:textId="77777777" w:rsidR="00EA07FE" w:rsidRPr="00327C9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27C91">
              <w:rPr>
                <w:rFonts w:ascii="Times New Roman" w:hAnsi="Times New Roman"/>
                <w:b/>
                <w:sz w:val="26"/>
                <w:szCs w:val="26"/>
              </w:rPr>
              <w:t>15 ngày</w:t>
            </w:r>
            <w:r w:rsidRPr="00327C91">
              <w:rPr>
                <w:rFonts w:ascii="Times New Roman" w:hAnsi="Times New Roman"/>
                <w:sz w:val="26"/>
                <w:szCs w:val="26"/>
              </w:rPr>
              <w:t>, trong đó:</w:t>
            </w:r>
          </w:p>
        </w:tc>
        <w:tc>
          <w:tcPr>
            <w:tcW w:w="1163" w:type="dxa"/>
            <w:vAlign w:val="center"/>
          </w:tcPr>
          <w:p w14:paraId="1509FE8F" w14:textId="77777777" w:rsidR="00EA07FE" w:rsidRPr="00327C91"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327C91" w14:paraId="60AF0BAF" w14:textId="77777777" w:rsidTr="005F02C4">
        <w:tc>
          <w:tcPr>
            <w:tcW w:w="851" w:type="dxa"/>
            <w:vMerge/>
          </w:tcPr>
          <w:p w14:paraId="70A79CAB" w14:textId="77777777" w:rsidR="00EA07FE" w:rsidRPr="00327C9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9324E32" w14:textId="77777777" w:rsidR="00EA07FE" w:rsidRPr="00327C9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9EEBA97" w14:textId="77777777" w:rsidR="00EA07FE" w:rsidRPr="00327C9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27C91">
              <w:rPr>
                <w:rFonts w:ascii="Times New Roman" w:hAnsi="Times New Roman"/>
                <w:bCs/>
                <w:i/>
                <w:sz w:val="26"/>
                <w:szCs w:val="26"/>
              </w:rPr>
              <w:t>1. Tiếp nhận hồ sơ (Bộ phận TN&amp;TKQ)</w:t>
            </w:r>
          </w:p>
        </w:tc>
        <w:tc>
          <w:tcPr>
            <w:tcW w:w="3118" w:type="dxa"/>
            <w:vAlign w:val="center"/>
          </w:tcPr>
          <w:p w14:paraId="6679184E" w14:textId="77777777" w:rsidR="00EA07FE" w:rsidRPr="00327C9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27C91">
              <w:rPr>
                <w:rFonts w:ascii="Times New Roman" w:hAnsi="Times New Roman"/>
                <w:bCs/>
                <w:i/>
                <w:sz w:val="26"/>
                <w:szCs w:val="26"/>
              </w:rPr>
              <w:t>½ ngày</w:t>
            </w:r>
          </w:p>
        </w:tc>
        <w:tc>
          <w:tcPr>
            <w:tcW w:w="1163" w:type="dxa"/>
          </w:tcPr>
          <w:p w14:paraId="4EA6664A" w14:textId="77777777" w:rsidR="00EA07FE" w:rsidRPr="00327C91"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327C91" w14:paraId="3B03131C" w14:textId="77777777" w:rsidTr="005F02C4">
        <w:tc>
          <w:tcPr>
            <w:tcW w:w="851" w:type="dxa"/>
            <w:vMerge/>
          </w:tcPr>
          <w:p w14:paraId="36601A82" w14:textId="77777777" w:rsidR="00EA07FE" w:rsidRPr="00327C9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FE5B037" w14:textId="77777777" w:rsidR="00EA07FE" w:rsidRPr="00327C9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9A5F04B" w14:textId="77777777" w:rsidR="00EA07FE" w:rsidRPr="00327C91"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327C91">
              <w:rPr>
                <w:rFonts w:ascii="Times New Roman" w:hAnsi="Times New Roman"/>
                <w:bCs/>
                <w:i/>
                <w:sz w:val="26"/>
                <w:szCs w:val="26"/>
              </w:rPr>
              <w:t>2. Giải quyết hồ sơ (cơ quan/bộ phận chuyên môn), t</w:t>
            </w:r>
            <w:r w:rsidRPr="00327C91">
              <w:rPr>
                <w:rFonts w:ascii="Times New Roman" w:hAnsi="Times New Roman"/>
                <w:i/>
                <w:sz w:val="26"/>
                <w:szCs w:val="26"/>
              </w:rPr>
              <w:t>rong đó:</w:t>
            </w:r>
          </w:p>
        </w:tc>
        <w:tc>
          <w:tcPr>
            <w:tcW w:w="3118" w:type="dxa"/>
            <w:vAlign w:val="center"/>
          </w:tcPr>
          <w:p w14:paraId="7E003D91" w14:textId="77777777" w:rsidR="00EA07FE" w:rsidRPr="00327C9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27C91">
              <w:rPr>
                <w:rFonts w:ascii="Times New Roman" w:hAnsi="Times New Roman"/>
                <w:bCs/>
                <w:i/>
                <w:sz w:val="26"/>
                <w:szCs w:val="26"/>
              </w:rPr>
              <w:t>14 ngày</w:t>
            </w:r>
          </w:p>
        </w:tc>
        <w:tc>
          <w:tcPr>
            <w:tcW w:w="1163" w:type="dxa"/>
          </w:tcPr>
          <w:p w14:paraId="6A46D916" w14:textId="77777777" w:rsidR="00EA07FE" w:rsidRPr="00327C91"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327C91" w14:paraId="02C6FC47" w14:textId="77777777" w:rsidTr="005F02C4">
        <w:tc>
          <w:tcPr>
            <w:tcW w:w="851" w:type="dxa"/>
            <w:vMerge/>
          </w:tcPr>
          <w:p w14:paraId="0000E527" w14:textId="77777777" w:rsidR="00EA07FE" w:rsidRPr="00327C9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D63C3B0" w14:textId="77777777" w:rsidR="00EA07FE" w:rsidRPr="00327C9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7570B75" w14:textId="77777777" w:rsidR="00EA07FE" w:rsidRPr="00327C91" w:rsidRDefault="00EA07FE" w:rsidP="0088110F">
            <w:pPr>
              <w:pStyle w:val="NormalWeb"/>
              <w:spacing w:before="0" w:beforeAutospacing="0" w:after="120" w:afterAutospacing="0" w:line="234" w:lineRule="atLeast"/>
              <w:jc w:val="both"/>
              <w:rPr>
                <w:rFonts w:ascii="Times New Roman" w:hAnsi="Times New Roman"/>
                <w:b/>
                <w:sz w:val="26"/>
                <w:szCs w:val="26"/>
              </w:rPr>
            </w:pPr>
            <w:r w:rsidRPr="00327C91">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215F6AF0" w14:textId="77777777" w:rsidR="00EA07FE" w:rsidRPr="00327C91"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64962E16" w14:textId="77777777" w:rsidR="00EA07FE" w:rsidRPr="00327C91"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63" w:type="dxa"/>
          </w:tcPr>
          <w:p w14:paraId="7072E4F8" w14:textId="77777777" w:rsidR="00EA07FE" w:rsidRPr="00327C91"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327C91" w14:paraId="399C01A2" w14:textId="77777777" w:rsidTr="005F02C4">
        <w:tc>
          <w:tcPr>
            <w:tcW w:w="851" w:type="dxa"/>
            <w:vMerge/>
          </w:tcPr>
          <w:p w14:paraId="26C8DEC6" w14:textId="77777777" w:rsidR="00EA07FE" w:rsidRPr="00327C9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3172781" w14:textId="77777777" w:rsidR="00EA07FE" w:rsidRPr="00327C9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A53349D" w14:textId="77777777" w:rsidR="00EA07FE" w:rsidRPr="00327C9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27C91">
              <w:rPr>
                <w:rFonts w:ascii="Times New Roman" w:hAnsi="Times New Roman"/>
                <w:bCs/>
                <w:i/>
                <w:sz w:val="26"/>
                <w:szCs w:val="26"/>
              </w:rPr>
              <w:t xml:space="preserve">+ Chuyên viên </w:t>
            </w:r>
          </w:p>
          <w:p w14:paraId="55164015" w14:textId="77777777" w:rsidR="00EA07FE" w:rsidRPr="00327C9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27C91">
              <w:rPr>
                <w:rFonts w:ascii="Times New Roman" w:hAnsi="Times New Roman"/>
                <w:bCs/>
                <w:i/>
                <w:sz w:val="26"/>
                <w:szCs w:val="26"/>
              </w:rPr>
              <w:t>+ Lãnh đạo phòng/bộ phận</w:t>
            </w:r>
          </w:p>
          <w:p w14:paraId="51A53653" w14:textId="77777777" w:rsidR="00EA07FE" w:rsidRPr="00327C9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27C91">
              <w:rPr>
                <w:rFonts w:ascii="Times New Roman" w:hAnsi="Times New Roman"/>
                <w:bCs/>
                <w:i/>
                <w:sz w:val="26"/>
                <w:szCs w:val="26"/>
              </w:rPr>
              <w:t xml:space="preserve">+ Lãnh đạo đơn vị: </w:t>
            </w:r>
          </w:p>
          <w:p w14:paraId="4A22000B" w14:textId="77777777" w:rsidR="00EA07FE" w:rsidRPr="00327C91"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327C91">
              <w:rPr>
                <w:rFonts w:ascii="Times New Roman" w:hAnsi="Times New Roman"/>
                <w:bCs/>
                <w:i/>
                <w:sz w:val="26"/>
                <w:szCs w:val="26"/>
              </w:rPr>
              <w:t xml:space="preserve">+ Văn thư đơn vị: </w:t>
            </w:r>
          </w:p>
        </w:tc>
        <w:tc>
          <w:tcPr>
            <w:tcW w:w="3118" w:type="dxa"/>
            <w:vAlign w:val="center"/>
          </w:tcPr>
          <w:p w14:paraId="1568836F" w14:textId="77777777" w:rsidR="00EA07FE" w:rsidRPr="00327C9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27C91">
              <w:rPr>
                <w:rFonts w:ascii="Times New Roman" w:hAnsi="Times New Roman"/>
                <w:bCs/>
                <w:i/>
                <w:sz w:val="26"/>
                <w:szCs w:val="26"/>
              </w:rPr>
              <w:t>12 ngày</w:t>
            </w:r>
          </w:p>
          <w:p w14:paraId="65870034" w14:textId="77777777" w:rsidR="00EA07FE" w:rsidRPr="00327C9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27C91">
              <w:rPr>
                <w:rFonts w:ascii="Times New Roman" w:hAnsi="Times New Roman"/>
                <w:bCs/>
                <w:i/>
                <w:sz w:val="26"/>
                <w:szCs w:val="26"/>
              </w:rPr>
              <w:t>1 ngày</w:t>
            </w:r>
          </w:p>
          <w:p w14:paraId="071FC4A7" w14:textId="77777777" w:rsidR="00EA07FE" w:rsidRPr="00327C9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27C91">
              <w:rPr>
                <w:rFonts w:ascii="Times New Roman" w:hAnsi="Times New Roman"/>
                <w:bCs/>
                <w:i/>
                <w:sz w:val="26"/>
                <w:szCs w:val="26"/>
              </w:rPr>
              <w:t>1/2 ngày</w:t>
            </w:r>
          </w:p>
          <w:p w14:paraId="68C7F483" w14:textId="77777777" w:rsidR="00EA07FE" w:rsidRPr="00327C9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27C91">
              <w:rPr>
                <w:rFonts w:ascii="Times New Roman" w:hAnsi="Times New Roman"/>
                <w:bCs/>
                <w:i/>
                <w:sz w:val="26"/>
                <w:szCs w:val="26"/>
              </w:rPr>
              <w:t>1/2 ngày</w:t>
            </w:r>
          </w:p>
        </w:tc>
        <w:tc>
          <w:tcPr>
            <w:tcW w:w="1163" w:type="dxa"/>
          </w:tcPr>
          <w:p w14:paraId="59FC281F" w14:textId="77777777" w:rsidR="00EA07FE" w:rsidRPr="00327C91"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327C91" w14:paraId="2C8BCC28" w14:textId="77777777" w:rsidTr="005F02C4">
        <w:tc>
          <w:tcPr>
            <w:tcW w:w="851" w:type="dxa"/>
            <w:vAlign w:val="center"/>
          </w:tcPr>
          <w:p w14:paraId="30F76B8F" w14:textId="77777777" w:rsidR="00EA07FE" w:rsidRPr="00327C9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27C91">
              <w:rPr>
                <w:rFonts w:ascii="Times New Roman" w:hAnsi="Times New Roman"/>
                <w:b/>
                <w:sz w:val="26"/>
                <w:szCs w:val="26"/>
              </w:rPr>
              <w:t>Bước 4</w:t>
            </w:r>
          </w:p>
        </w:tc>
        <w:tc>
          <w:tcPr>
            <w:tcW w:w="2376" w:type="dxa"/>
          </w:tcPr>
          <w:p w14:paraId="1EE62046" w14:textId="77777777" w:rsidR="00EA07FE" w:rsidRPr="00327C91" w:rsidRDefault="00EA07FE" w:rsidP="0088110F">
            <w:pPr>
              <w:pStyle w:val="NormalWeb"/>
              <w:spacing w:before="0" w:beforeAutospacing="0" w:after="120" w:afterAutospacing="0" w:line="234" w:lineRule="atLeast"/>
              <w:jc w:val="both"/>
              <w:rPr>
                <w:rStyle w:val="fontstyle21"/>
                <w:i/>
              </w:rPr>
            </w:pPr>
            <w:r w:rsidRPr="00327C91">
              <w:rPr>
                <w:rFonts w:ascii="Times New Roman" w:hAnsi="Times New Roman"/>
                <w:b/>
                <w:sz w:val="26"/>
                <w:szCs w:val="26"/>
                <w:lang w:val="nl-NL"/>
              </w:rPr>
              <w:t>Trả kết quả giải quyết thủ tục hành chính</w:t>
            </w:r>
          </w:p>
          <w:p w14:paraId="7D70D04D" w14:textId="77777777" w:rsidR="00EA07FE" w:rsidRPr="00327C91" w:rsidRDefault="00EA07FE" w:rsidP="0088110F">
            <w:pPr>
              <w:pStyle w:val="NormalWeb"/>
              <w:spacing w:before="0" w:beforeAutospacing="0" w:after="120" w:afterAutospacing="0" w:line="234" w:lineRule="atLeast"/>
              <w:jc w:val="both"/>
              <w:rPr>
                <w:rFonts w:ascii="Times New Roman" w:hAnsi="Times New Roman"/>
                <w:b/>
                <w:sz w:val="26"/>
                <w:szCs w:val="26"/>
              </w:rPr>
            </w:pPr>
            <w:r w:rsidRPr="00327C91">
              <w:rPr>
                <w:rStyle w:val="fontstyle21"/>
                <w:i/>
              </w:rPr>
              <w:t xml:space="preserve">(Kết quả giải quyết thủ tục hành chính gửi trả cho tổ chức, cá nhân phải bảo đảm đầy đủ theo </w:t>
            </w:r>
            <w:r w:rsidRPr="00327C91">
              <w:rPr>
                <w:rStyle w:val="fontstyle21"/>
                <w:i/>
              </w:rPr>
              <w:lastRenderedPageBreak/>
              <w:t>quy định mà cơ quan có thẩm quyền trả cho tổ chức, cá nhân sau khi giải quyết xong thủ tục hành chính)</w:t>
            </w:r>
          </w:p>
        </w:tc>
        <w:tc>
          <w:tcPr>
            <w:tcW w:w="7513" w:type="dxa"/>
          </w:tcPr>
          <w:p w14:paraId="6BF426FC" w14:textId="77777777" w:rsidR="00EA07FE" w:rsidRPr="00327C91" w:rsidRDefault="00EA07FE" w:rsidP="0088110F">
            <w:pPr>
              <w:spacing w:before="120" w:after="120"/>
              <w:ind w:firstLine="204"/>
              <w:jc w:val="both"/>
              <w:rPr>
                <w:iCs/>
                <w:sz w:val="26"/>
                <w:szCs w:val="26"/>
                <w:lang w:val="nl-NL"/>
              </w:rPr>
            </w:pPr>
            <w:r w:rsidRPr="00327C91">
              <w:rPr>
                <w:iCs/>
                <w:sz w:val="26"/>
                <w:szCs w:val="26"/>
                <w:lang w:val="nl-NL"/>
              </w:rPr>
              <w:lastRenderedPageBreak/>
              <w:t>Công chức tiếp nhận và trả  kết quả nhập vào sổ theo dõi hồ sơ và phần mềm điện tử thực hiện như sau:</w:t>
            </w:r>
          </w:p>
          <w:p w14:paraId="10888C0F" w14:textId="77777777" w:rsidR="00EA07FE" w:rsidRPr="00327C91" w:rsidRDefault="00EA07FE" w:rsidP="0088110F">
            <w:pPr>
              <w:spacing w:before="120" w:after="120"/>
              <w:ind w:firstLine="204"/>
              <w:jc w:val="both"/>
              <w:rPr>
                <w:iCs/>
                <w:sz w:val="26"/>
                <w:szCs w:val="26"/>
                <w:lang w:val="nl-NL"/>
              </w:rPr>
            </w:pPr>
            <w:r w:rsidRPr="00327C91">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171CE53" w14:textId="77777777" w:rsidR="00EA07FE" w:rsidRPr="00327C91" w:rsidRDefault="00EA07FE" w:rsidP="0088110F">
            <w:pPr>
              <w:spacing w:before="120" w:after="120"/>
              <w:ind w:firstLine="204"/>
              <w:jc w:val="both"/>
              <w:rPr>
                <w:iCs/>
                <w:sz w:val="26"/>
                <w:szCs w:val="26"/>
                <w:lang w:val="nl-NL"/>
              </w:rPr>
            </w:pPr>
            <w:r w:rsidRPr="00327C91">
              <w:rPr>
                <w:iCs/>
                <w:sz w:val="26"/>
                <w:szCs w:val="26"/>
                <w:lang w:val="nl-NL"/>
              </w:rPr>
              <w:lastRenderedPageBreak/>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327C91">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66052CCD" w14:textId="77777777" w:rsidR="00EA07FE" w:rsidRPr="00327C91" w:rsidRDefault="00EA07FE" w:rsidP="0088110F">
            <w:pPr>
              <w:spacing w:before="120" w:after="120"/>
              <w:ind w:firstLine="204"/>
              <w:jc w:val="both"/>
              <w:rPr>
                <w:iCs/>
                <w:sz w:val="26"/>
                <w:szCs w:val="26"/>
                <w:lang w:val="nl-NL"/>
              </w:rPr>
            </w:pPr>
            <w:r w:rsidRPr="00327C91">
              <w:rPr>
                <w:iCs/>
                <w:sz w:val="26"/>
                <w:szCs w:val="26"/>
                <w:lang w:val="nl-NL"/>
              </w:rPr>
              <w:t xml:space="preserve">- Trường hợp nhận kết quả </w:t>
            </w:r>
            <w:r w:rsidRPr="00281F0D">
              <w:rPr>
                <w:sz w:val="26"/>
                <w:szCs w:val="26"/>
                <w:lang w:val="nl-NL"/>
              </w:rPr>
              <w:t xml:space="preserve">thông </w:t>
            </w:r>
            <w:r w:rsidRPr="00327C91">
              <w:rPr>
                <w:sz w:val="26"/>
                <w:szCs w:val="26"/>
                <w:lang w:val="vi-VN"/>
              </w:rPr>
              <w:t xml:space="preserve">qua dịch vụ bưu chính </w:t>
            </w:r>
            <w:r w:rsidRPr="00281F0D">
              <w:rPr>
                <w:sz w:val="26"/>
                <w:szCs w:val="26"/>
                <w:lang w:val="nl-NL"/>
              </w:rPr>
              <w:t>công ích. (</w:t>
            </w:r>
            <w:r w:rsidRPr="00327C91">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6F94AED4" w14:textId="77777777" w:rsidR="00EA07FE" w:rsidRPr="00327C91" w:rsidRDefault="00EA07FE" w:rsidP="0088110F">
            <w:pPr>
              <w:spacing w:before="120" w:after="120"/>
              <w:ind w:firstLine="204"/>
              <w:jc w:val="both"/>
              <w:rPr>
                <w:b/>
                <w:i/>
                <w:sz w:val="26"/>
                <w:szCs w:val="26"/>
                <w:lang w:val="pt-BR"/>
              </w:rPr>
            </w:pPr>
            <w:r w:rsidRPr="00327C91">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3603EC9C" w14:textId="77777777" w:rsidR="00EA07FE" w:rsidRPr="00327C91" w:rsidRDefault="00EA07FE" w:rsidP="0088110F">
            <w:pPr>
              <w:spacing w:before="120" w:after="120"/>
              <w:ind w:firstLine="204"/>
              <w:jc w:val="both"/>
              <w:rPr>
                <w:rStyle w:val="fontstyle21"/>
                <w:iCs/>
                <w:lang w:val="nl-NL"/>
              </w:rPr>
            </w:pPr>
            <w:r w:rsidRPr="00327C91">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4F98DE3C" w14:textId="77777777" w:rsidR="00EA07FE" w:rsidRPr="00327C9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27C91">
              <w:rPr>
                <w:rFonts w:ascii="Times New Roman" w:hAnsi="Times New Roman"/>
                <w:bCs/>
                <w:i/>
                <w:sz w:val="26"/>
                <w:szCs w:val="26"/>
              </w:rPr>
              <w:lastRenderedPageBreak/>
              <w:t>½ ngày</w:t>
            </w:r>
          </w:p>
        </w:tc>
        <w:tc>
          <w:tcPr>
            <w:tcW w:w="1163" w:type="dxa"/>
          </w:tcPr>
          <w:p w14:paraId="36927B2A" w14:textId="77777777" w:rsidR="00EA07FE" w:rsidRPr="00327C91"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1DB3B118"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119DB299"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69D958FE"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Tờ trình đề nghị thành lập trung tâm ngoại ngữ, tin học; </w:t>
      </w:r>
    </w:p>
    <w:p w14:paraId="5237F811"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Đề án thành lập trung tâm ngoại ngữ, tin học gồm các nội dung: Tên trung tâm, địa điểm đặt trung tâm, sự cần thiết và cơ sở pháp lý của việc thành lập trung tâm; mục tiêu, nhiệm vụ của trung tâm; chương trình giảng dạy, quy mô đào tạo; cơ sở vật chất của trung tâm; cơ cấu tổ chức của trung tâm, sơ yếu lý lịch của người dự kiến làm Giám đốc trung tâm;</w:t>
      </w:r>
    </w:p>
    <w:p w14:paraId="48347E50"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Dự thảo nội quy tổ chức hoạt động của trung tâm ngoại ngữ, tin học.</w:t>
      </w:r>
    </w:p>
    <w:p w14:paraId="20DEB09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5C24127D" w14:textId="3D86CC64"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c. Đối tượng thực hiện thủ tục hành chính:</w:t>
      </w:r>
      <w:r w:rsidRPr="007D038B">
        <w:rPr>
          <w:rFonts w:ascii="Times New Roman" w:hAnsi="Times New Roman"/>
          <w:sz w:val="28"/>
          <w:szCs w:val="28"/>
        </w:rPr>
        <w:t xml:space="preserve"> </w:t>
      </w:r>
      <w:r w:rsidRPr="007D038B">
        <w:rPr>
          <w:rFonts w:ascii="Times New Roman" w:hAnsi="Times New Roman"/>
          <w:sz w:val="28"/>
          <w:szCs w:val="26"/>
        </w:rPr>
        <w:t xml:space="preserve">Tổ chức, cá nhân đề nghị thành lập </w:t>
      </w:r>
      <w:r w:rsidRPr="007D038B">
        <w:rPr>
          <w:rFonts w:ascii="Times New Roman" w:hAnsi="Times New Roman"/>
          <w:sz w:val="28"/>
          <w:szCs w:val="28"/>
        </w:rPr>
        <w:t>Trung tâm ngoại ngữ, tin học.</w:t>
      </w:r>
    </w:p>
    <w:p w14:paraId="0ED09A56" w14:textId="75FE7E3A"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d. Cơ quan giải quyết thủ tục hành chính:</w:t>
      </w:r>
      <w:r w:rsidRPr="007D038B">
        <w:rPr>
          <w:rFonts w:ascii="Times New Roman" w:hAnsi="Times New Roman"/>
          <w:sz w:val="28"/>
          <w:szCs w:val="28"/>
        </w:rPr>
        <w:t>Sở Giáo dục và Đào tạo; Đại học, học viện; trường đại học, trường cao đẳng.</w:t>
      </w:r>
    </w:p>
    <w:p w14:paraId="73BD9767"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lastRenderedPageBreak/>
        <w:t>đ. Kết quả thực hiện thủ tục hành chính:</w:t>
      </w:r>
    </w:p>
    <w:p w14:paraId="4B66332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Cs/>
          <w:sz w:val="28"/>
          <w:szCs w:val="28"/>
        </w:rPr>
        <w:t>Quyết định thành lập, cho phép thành lập trung tâm ngoại ngữ, tin học của Giám đốc Sở Giáo dục và Đào tạo hoặc Giám đốc đại học, học viện; hiệu trưởng trường đại học, trường cao đẳng.</w:t>
      </w:r>
    </w:p>
    <w:p w14:paraId="2AC5D010"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01CBCEAE"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02C4AD0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r w:rsidRPr="007D038B">
        <w:rPr>
          <w:rFonts w:ascii="Times New Roman" w:hAnsi="Times New Roman"/>
          <w:sz w:val="28"/>
          <w:szCs w:val="28"/>
        </w:rPr>
        <w:t>Không quy định.</w:t>
      </w:r>
    </w:p>
    <w:p w14:paraId="4E2E816B"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81F0D">
        <w:rPr>
          <w:rFonts w:ascii="Times New Roman" w:hAnsi="Times New Roman"/>
          <w:b/>
          <w:bCs/>
          <w:sz w:val="28"/>
          <w:szCs w:val="28"/>
          <w:lang w:val="hr-HR"/>
        </w:rPr>
        <w:t xml:space="preserve">i. Căn cứ pháp lý của thủ tục hành chính: </w:t>
      </w:r>
    </w:p>
    <w:p w14:paraId="6927C639" w14:textId="77777777" w:rsidR="00EA07FE" w:rsidRPr="00281F0D" w:rsidRDefault="00EA07FE" w:rsidP="00EA07FE">
      <w:pPr>
        <w:shd w:val="clear" w:color="auto" w:fill="FFFFFF"/>
        <w:spacing w:before="120" w:after="120"/>
        <w:ind w:firstLine="720"/>
        <w:jc w:val="both"/>
        <w:rPr>
          <w:sz w:val="28"/>
          <w:szCs w:val="28"/>
          <w:lang w:val="hr-HR"/>
        </w:rPr>
      </w:pPr>
      <w:r w:rsidRPr="00281F0D">
        <w:rPr>
          <w:sz w:val="28"/>
          <w:szCs w:val="28"/>
          <w:lang w:val="hr-HR"/>
        </w:rPr>
        <w:t>- Điều 47 Nghị định số </w:t>
      </w:r>
      <w:hyperlink r:id="rId107"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35EC6188" w14:textId="77777777" w:rsidR="00EA07FE" w:rsidRPr="00281F0D" w:rsidRDefault="00EA07FE" w:rsidP="00EA07FE">
      <w:pPr>
        <w:shd w:val="clear" w:color="auto" w:fill="FFFFFF"/>
        <w:spacing w:before="120" w:after="120"/>
        <w:ind w:firstLine="720"/>
        <w:jc w:val="both"/>
        <w:rPr>
          <w:sz w:val="28"/>
          <w:szCs w:val="28"/>
          <w:lang w:val="hr-HR"/>
        </w:rPr>
      </w:pPr>
      <w:r w:rsidRPr="00281F0D">
        <w:rPr>
          <w:iCs/>
          <w:sz w:val="28"/>
          <w:szCs w:val="28"/>
          <w:lang w:val="hr-HR"/>
        </w:rPr>
        <w:t>- Khoản 20, Điều 1; Điều 2 Nghị định số </w:t>
      </w:r>
      <w:hyperlink r:id="rId108" w:tgtFrame="_blank" w:tooltip="Nghị định 135/2018/NĐ-CP" w:history="1">
        <w:r w:rsidRPr="00281F0D">
          <w:rPr>
            <w:iCs/>
            <w:sz w:val="28"/>
            <w:szCs w:val="28"/>
            <w:lang w:val="hr-HR"/>
          </w:rPr>
          <w:t>135/2018/NĐ-CP</w:t>
        </w:r>
      </w:hyperlink>
      <w:r w:rsidRPr="00281F0D">
        <w:rPr>
          <w:iCs/>
          <w:sz w:val="28"/>
          <w:szCs w:val="28"/>
          <w:lang w:val="hr-HR"/>
        </w:rPr>
        <w:t> ngày 04/10/2018 của Chính phủ sửa đổi một số điều của Nghị định </w:t>
      </w:r>
      <w:hyperlink r:id="rId109" w:tgtFrame="_blank" w:tooltip="Nghị định 46/2017/NĐ-CP" w:history="1">
        <w:r w:rsidRPr="00281F0D">
          <w:rPr>
            <w:iCs/>
            <w:sz w:val="28"/>
            <w:szCs w:val="28"/>
            <w:lang w:val="hr-HR"/>
          </w:rPr>
          <w:t>46/2017/NĐ-CP</w:t>
        </w:r>
      </w:hyperlink>
      <w:r w:rsidRPr="00281F0D">
        <w:rPr>
          <w:iCs/>
          <w:sz w:val="28"/>
          <w:szCs w:val="28"/>
          <w:lang w:val="hr-HR"/>
        </w:rPr>
        <w:t> ngày 21/4/2017 của Chính phủ quy định về điều kiện đầu tư và hoạt động trong lĩnh vực giáo dục.</w:t>
      </w:r>
    </w:p>
    <w:p w14:paraId="20A248C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EA07FE" w:rsidRPr="007D038B" w14:paraId="6C905609"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CCF75E8"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0DEAF6D0"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0A0B3F84"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647D9439"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841821D"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042993A4"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4A11ACDB"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232122D4"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4941ED9D"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01458EA2"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0529F7BD"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0AC3177"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28F2709B"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77D6C3FF" w14:textId="77777777" w:rsidR="00EA07FE" w:rsidRPr="007D038B" w:rsidRDefault="00EA07FE" w:rsidP="0088110F">
            <w:pPr>
              <w:spacing w:before="40" w:after="40"/>
              <w:rPr>
                <w:sz w:val="26"/>
                <w:szCs w:val="26"/>
                <w:lang w:val="nl-NL"/>
              </w:rPr>
            </w:pPr>
          </w:p>
        </w:tc>
      </w:tr>
    </w:tbl>
    <w:p w14:paraId="3FC54071" w14:textId="635C28AA" w:rsidR="00EA07FE" w:rsidRPr="00281F0D" w:rsidRDefault="00F31643" w:rsidP="00EA07FE">
      <w:pPr>
        <w:shd w:val="clear" w:color="auto" w:fill="FFFFFF"/>
        <w:spacing w:before="120" w:after="120" w:line="212" w:lineRule="atLeast"/>
        <w:ind w:firstLine="720"/>
        <w:jc w:val="both"/>
        <w:rPr>
          <w:b/>
          <w:bCs/>
          <w:sz w:val="28"/>
          <w:szCs w:val="28"/>
          <w:lang w:val="nl-NL"/>
        </w:rPr>
      </w:pPr>
      <w:r w:rsidRPr="00281F0D">
        <w:rPr>
          <w:b/>
          <w:bCs/>
          <w:sz w:val="28"/>
          <w:szCs w:val="28"/>
          <w:lang w:val="nl-NL"/>
        </w:rPr>
        <w:lastRenderedPageBreak/>
        <w:t>29</w:t>
      </w:r>
      <w:r w:rsidR="00EA07FE" w:rsidRPr="00281F0D">
        <w:rPr>
          <w:b/>
          <w:bCs/>
          <w:sz w:val="28"/>
          <w:szCs w:val="28"/>
          <w:lang w:val="nl-NL"/>
        </w:rPr>
        <w:t>. Tên thủ tục hành chính: Cho phép trung tâm ngoại ngữ, tin học hoạt động giáo dục</w:t>
      </w:r>
    </w:p>
    <w:p w14:paraId="0D4607C5"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81F0D">
        <w:rPr>
          <w:b/>
          <w:bCs/>
          <w:sz w:val="28"/>
          <w:szCs w:val="28"/>
          <w:lang w:val="nl-NL"/>
        </w:rPr>
        <w:t xml:space="preserve"> </w:t>
      </w:r>
      <w:r w:rsidRPr="007D038B">
        <w:rPr>
          <w:b/>
          <w:bCs/>
          <w:sz w:val="28"/>
          <w:szCs w:val="28"/>
          <w:lang w:val="vi-VN"/>
        </w:rPr>
        <w:t>tự</w:t>
      </w:r>
      <w:r w:rsidRPr="00281F0D">
        <w:rPr>
          <w:b/>
          <w:bCs/>
          <w:sz w:val="28"/>
          <w:szCs w:val="28"/>
          <w:lang w:val="nl-NL"/>
        </w:rPr>
        <w:t xml:space="preserve">, cách thức, thời gian </w:t>
      </w:r>
      <w:r w:rsidRPr="007D038B">
        <w:rPr>
          <w:b/>
          <w:bCs/>
          <w:sz w:val="28"/>
          <w:szCs w:val="28"/>
          <w:lang w:val="vi-VN"/>
        </w:rPr>
        <w:t>giải quyết</w:t>
      </w:r>
      <w:r w:rsidRPr="00281F0D">
        <w:rPr>
          <w:b/>
          <w:sz w:val="28"/>
          <w:szCs w:val="28"/>
          <w:lang w:val="nl-NL"/>
        </w:rPr>
        <w:t xml:space="preserve"> thủ tục hành chính: </w:t>
      </w:r>
    </w:p>
    <w:tbl>
      <w:tblPr>
        <w:tblStyle w:val="TableGrid"/>
        <w:tblW w:w="15021" w:type="dxa"/>
        <w:tblLook w:val="04A0" w:firstRow="1" w:lastRow="0" w:firstColumn="1" w:lastColumn="0" w:noHBand="0" w:noVBand="1"/>
      </w:tblPr>
      <w:tblGrid>
        <w:gridCol w:w="851"/>
        <w:gridCol w:w="2376"/>
        <w:gridCol w:w="7513"/>
        <w:gridCol w:w="3118"/>
        <w:gridCol w:w="1163"/>
      </w:tblGrid>
      <w:tr w:rsidR="00EA07FE" w:rsidRPr="007D038B" w14:paraId="771FE431" w14:textId="77777777" w:rsidTr="005F02C4">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52A4C670" w14:textId="77777777" w:rsidR="00EA07FE" w:rsidRPr="0011502B" w:rsidRDefault="00EA07FE" w:rsidP="0088110F">
            <w:pPr>
              <w:pStyle w:val="NormalWeb"/>
              <w:spacing w:before="0" w:beforeAutospacing="0" w:after="0" w:afterAutospacing="0"/>
              <w:jc w:val="center"/>
              <w:rPr>
                <w:rFonts w:ascii="Times New Roman" w:hAnsi="Times New Roman"/>
                <w:b/>
                <w:sz w:val="26"/>
                <w:szCs w:val="26"/>
              </w:rPr>
            </w:pPr>
            <w:r w:rsidRPr="0011502B">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165DA788" w14:textId="77777777" w:rsidR="00EA07FE" w:rsidRPr="0011502B" w:rsidRDefault="00EA07FE" w:rsidP="0088110F">
            <w:pPr>
              <w:pStyle w:val="NormalWeb"/>
              <w:spacing w:before="0" w:beforeAutospacing="0" w:after="0" w:afterAutospacing="0"/>
              <w:jc w:val="center"/>
              <w:rPr>
                <w:rFonts w:ascii="Times New Roman" w:hAnsi="Times New Roman"/>
                <w:b/>
                <w:sz w:val="26"/>
                <w:szCs w:val="26"/>
              </w:rPr>
            </w:pPr>
            <w:r w:rsidRPr="0011502B">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21F0D504" w14:textId="77777777" w:rsidR="00EA07FE" w:rsidRPr="0011502B" w:rsidRDefault="00EA07FE" w:rsidP="0088110F">
            <w:pPr>
              <w:pStyle w:val="NormalWeb"/>
              <w:spacing w:before="0" w:beforeAutospacing="0" w:after="0" w:afterAutospacing="0"/>
              <w:jc w:val="center"/>
              <w:rPr>
                <w:rFonts w:ascii="Times New Roman" w:hAnsi="Times New Roman"/>
                <w:b/>
                <w:sz w:val="26"/>
                <w:szCs w:val="26"/>
              </w:rPr>
            </w:pPr>
            <w:r w:rsidRPr="0011502B">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2F28AE4E" w14:textId="77777777" w:rsidR="00EA07FE" w:rsidRPr="0011502B" w:rsidRDefault="00EA07FE" w:rsidP="0088110F">
            <w:pPr>
              <w:pStyle w:val="NormalWeb"/>
              <w:spacing w:before="0" w:beforeAutospacing="0" w:after="0" w:afterAutospacing="0"/>
              <w:jc w:val="center"/>
              <w:rPr>
                <w:rFonts w:ascii="Times New Roman" w:hAnsi="Times New Roman"/>
                <w:b/>
                <w:sz w:val="26"/>
                <w:szCs w:val="26"/>
              </w:rPr>
            </w:pPr>
            <w:r w:rsidRPr="0011502B">
              <w:rPr>
                <w:rFonts w:ascii="Times New Roman" w:hAnsi="Times New Roman"/>
                <w:b/>
                <w:sz w:val="26"/>
                <w:szCs w:val="26"/>
              </w:rPr>
              <w:t>Thời gian giải quyết</w:t>
            </w:r>
          </w:p>
        </w:tc>
        <w:tc>
          <w:tcPr>
            <w:tcW w:w="1163" w:type="dxa"/>
            <w:tcBorders>
              <w:top w:val="single" w:sz="4" w:space="0" w:color="auto"/>
              <w:left w:val="single" w:sz="4" w:space="0" w:color="auto"/>
              <w:bottom w:val="single" w:sz="4" w:space="0" w:color="auto"/>
              <w:right w:val="single" w:sz="4" w:space="0" w:color="auto"/>
            </w:tcBorders>
            <w:vAlign w:val="center"/>
          </w:tcPr>
          <w:p w14:paraId="46B3B47C" w14:textId="77777777" w:rsidR="00EA07FE" w:rsidRPr="0011502B" w:rsidRDefault="00EA07FE" w:rsidP="0088110F">
            <w:pPr>
              <w:pStyle w:val="NormalWeb"/>
              <w:spacing w:before="0" w:beforeAutospacing="0" w:after="0" w:afterAutospacing="0"/>
              <w:jc w:val="center"/>
              <w:rPr>
                <w:rFonts w:ascii="Times New Roman" w:hAnsi="Times New Roman"/>
                <w:b/>
                <w:sz w:val="26"/>
                <w:szCs w:val="26"/>
              </w:rPr>
            </w:pPr>
            <w:r w:rsidRPr="0011502B">
              <w:rPr>
                <w:rFonts w:ascii="Times New Roman" w:hAnsi="Times New Roman"/>
                <w:b/>
                <w:sz w:val="26"/>
                <w:szCs w:val="26"/>
              </w:rPr>
              <w:t>Ghi chú</w:t>
            </w:r>
          </w:p>
        </w:tc>
      </w:tr>
      <w:tr w:rsidR="00EA07FE" w:rsidRPr="007D038B" w14:paraId="2FF23D10" w14:textId="77777777" w:rsidTr="005F02C4">
        <w:trPr>
          <w:trHeight w:val="1250"/>
        </w:trPr>
        <w:tc>
          <w:tcPr>
            <w:tcW w:w="851" w:type="dxa"/>
            <w:vMerge w:val="restart"/>
            <w:tcBorders>
              <w:top w:val="single" w:sz="4" w:space="0" w:color="auto"/>
            </w:tcBorders>
            <w:vAlign w:val="center"/>
          </w:tcPr>
          <w:p w14:paraId="1D822244" w14:textId="77777777" w:rsidR="00EA07FE" w:rsidRPr="0011502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1502B">
              <w:rPr>
                <w:rFonts w:ascii="Times New Roman" w:hAnsi="Times New Roman"/>
                <w:b/>
                <w:sz w:val="26"/>
                <w:szCs w:val="26"/>
              </w:rPr>
              <w:t>Bước 1</w:t>
            </w:r>
          </w:p>
        </w:tc>
        <w:tc>
          <w:tcPr>
            <w:tcW w:w="2376" w:type="dxa"/>
            <w:vMerge w:val="restart"/>
            <w:tcBorders>
              <w:top w:val="single" w:sz="4" w:space="0" w:color="auto"/>
            </w:tcBorders>
            <w:vAlign w:val="center"/>
          </w:tcPr>
          <w:p w14:paraId="246944ED" w14:textId="77777777" w:rsidR="00EA07FE" w:rsidRPr="0011502B"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11502B">
              <w:rPr>
                <w:rFonts w:ascii="Times New Roman" w:hAnsi="Times New Roman"/>
                <w:b/>
                <w:sz w:val="26"/>
                <w:szCs w:val="26"/>
              </w:rPr>
              <w:t xml:space="preserve">Nộp hồ sơ thủ tục hành chính: </w:t>
            </w:r>
            <w:r w:rsidRPr="0011502B">
              <w:rPr>
                <w:rFonts w:ascii="Times New Roman" w:hAnsi="Times New Roman"/>
                <w:i/>
                <w:sz w:val="26"/>
                <w:szCs w:val="26"/>
              </w:rPr>
              <w:t xml:space="preserve">Tổ chức, cá nhân chuẩn bị hồ sơ đầy đủ theo quy định và </w:t>
            </w:r>
            <w:r w:rsidRPr="0011502B">
              <w:rPr>
                <w:rFonts w:ascii="Times New Roman" w:hAnsi="Times New Roman"/>
                <w:i/>
                <w:sz w:val="26"/>
                <w:szCs w:val="26"/>
                <w:lang w:val="vi-VN"/>
              </w:rPr>
              <w:t xml:space="preserve">nộp hồ sơ </w:t>
            </w:r>
            <w:r w:rsidRPr="0011502B">
              <w:rPr>
                <w:rFonts w:ascii="Times New Roman" w:hAnsi="Times New Roman"/>
                <w:i/>
                <w:sz w:val="26"/>
                <w:szCs w:val="26"/>
              </w:rPr>
              <w:t>qua các cách thức sau:</w:t>
            </w:r>
          </w:p>
        </w:tc>
        <w:tc>
          <w:tcPr>
            <w:tcW w:w="7513" w:type="dxa"/>
            <w:tcBorders>
              <w:top w:val="single" w:sz="4" w:space="0" w:color="auto"/>
            </w:tcBorders>
            <w:vAlign w:val="center"/>
          </w:tcPr>
          <w:p w14:paraId="7585F0BE" w14:textId="77777777" w:rsidR="00EA07FE" w:rsidRPr="0011502B"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11502B">
              <w:rPr>
                <w:rFonts w:ascii="Times New Roman" w:hAnsi="Times New Roman"/>
                <w:sz w:val="26"/>
                <w:szCs w:val="26"/>
              </w:rPr>
              <w:t xml:space="preserve">   1. Nộp trực tiếp qua Bộ phận tiếp nhận và trả kết quả tại Trung tâm Hành chính công tỉnh Đồng Tháp (27 Nguyễn Thị Minh Khai, Phường 1, thành phố Cao Lãnh, tỉnh Đồng Tháp).</w:t>
            </w:r>
          </w:p>
          <w:p w14:paraId="4A6B8F3C"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11502B">
              <w:rPr>
                <w:rFonts w:ascii="Times New Roman" w:hAnsi="Times New Roman"/>
                <w:sz w:val="26"/>
                <w:szCs w:val="26"/>
              </w:rPr>
              <w:t xml:space="preserve">   2. Hoặc thông qua bưu điện.</w:t>
            </w:r>
          </w:p>
          <w:p w14:paraId="2E718F27" w14:textId="3FA41503" w:rsidR="001C377E" w:rsidRPr="0011502B" w:rsidRDefault="001C377E" w:rsidP="001C377E">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110" w:history="1">
              <w:r w:rsidRPr="004605B5">
                <w:rPr>
                  <w:rStyle w:val="Hyperlink"/>
                  <w:rFonts w:ascii="Times New Roman" w:hAnsi="Times New Roman"/>
                  <w:sz w:val="26"/>
                  <w:szCs w:val="26"/>
                </w:rPr>
                <w:t>http://dichvucong.dongthap.gov.vn</w:t>
              </w:r>
            </w:hyperlink>
          </w:p>
        </w:tc>
        <w:tc>
          <w:tcPr>
            <w:tcW w:w="3118" w:type="dxa"/>
            <w:tcBorders>
              <w:top w:val="single" w:sz="4" w:space="0" w:color="auto"/>
            </w:tcBorders>
            <w:vAlign w:val="center"/>
          </w:tcPr>
          <w:p w14:paraId="558D94D2" w14:textId="77777777" w:rsidR="00EA07FE" w:rsidRPr="0011502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1502B">
              <w:rPr>
                <w:rFonts w:ascii="Times New Roman" w:hAnsi="Times New Roman"/>
                <w:sz w:val="26"/>
                <w:szCs w:val="26"/>
                <w:lang w:val="vi-VN"/>
              </w:rPr>
              <w:t>Sáng: từ 07 giờ đến 11 giờ 30 phút; chiều: từ 13 giờ 30 đến 17 giờ của các ngày làm việc.</w:t>
            </w:r>
          </w:p>
        </w:tc>
        <w:tc>
          <w:tcPr>
            <w:tcW w:w="1163" w:type="dxa"/>
            <w:tcBorders>
              <w:top w:val="single" w:sz="4" w:space="0" w:color="auto"/>
            </w:tcBorders>
            <w:vAlign w:val="center"/>
          </w:tcPr>
          <w:p w14:paraId="33932B55" w14:textId="77777777" w:rsidR="00EA07FE" w:rsidRPr="0011502B" w:rsidRDefault="00EA07FE" w:rsidP="0088110F">
            <w:pPr>
              <w:jc w:val="center"/>
              <w:rPr>
                <w:i/>
                <w:sz w:val="26"/>
                <w:szCs w:val="26"/>
                <w:lang w:val="vi-VN"/>
              </w:rPr>
            </w:pPr>
          </w:p>
        </w:tc>
      </w:tr>
      <w:tr w:rsidR="00EA07FE" w:rsidRPr="007D038B" w14:paraId="4FF5A68E" w14:textId="77777777" w:rsidTr="005F02C4">
        <w:trPr>
          <w:trHeight w:val="359"/>
        </w:trPr>
        <w:tc>
          <w:tcPr>
            <w:tcW w:w="851" w:type="dxa"/>
            <w:vMerge/>
          </w:tcPr>
          <w:p w14:paraId="7B1D58D7" w14:textId="77777777" w:rsidR="00EA07FE" w:rsidRPr="0011502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FE61BA1" w14:textId="77777777" w:rsidR="00EA07FE" w:rsidRPr="0011502B"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29BEBC24" w14:textId="40C3D16D" w:rsidR="00EA07FE" w:rsidRPr="0011502B" w:rsidRDefault="00EA07FE" w:rsidP="001C377E">
            <w:pPr>
              <w:pStyle w:val="NormalWeb"/>
              <w:shd w:val="clear" w:color="auto" w:fill="FFFFFF"/>
              <w:spacing w:before="0" w:beforeAutospacing="0" w:after="0" w:afterAutospacing="0"/>
              <w:jc w:val="both"/>
              <w:rPr>
                <w:rFonts w:ascii="Times New Roman" w:hAnsi="Times New Roman"/>
                <w:sz w:val="26"/>
                <w:szCs w:val="26"/>
              </w:rPr>
            </w:pPr>
            <w:r w:rsidRPr="0011502B">
              <w:rPr>
                <w:rFonts w:ascii="Times New Roman" w:hAnsi="Times New Roman"/>
                <w:sz w:val="26"/>
                <w:szCs w:val="26"/>
              </w:rPr>
              <w:t xml:space="preserve">   </w:t>
            </w:r>
            <w:r w:rsidR="001C377E">
              <w:rPr>
                <w:rFonts w:ascii="Times New Roman" w:hAnsi="Times New Roman"/>
                <w:sz w:val="26"/>
                <w:szCs w:val="26"/>
              </w:rPr>
              <w:t>4</w:t>
            </w:r>
            <w:r w:rsidRPr="0011502B">
              <w:rPr>
                <w:rFonts w:ascii="Times New Roman" w:hAnsi="Times New Roman"/>
                <w:sz w:val="26"/>
                <w:szCs w:val="26"/>
              </w:rPr>
              <w:t xml:space="preserve">. </w:t>
            </w:r>
            <w:r w:rsidRPr="0011502B">
              <w:rPr>
                <w:rFonts w:ascii="Times New Roman" w:hAnsi="Times New Roman"/>
                <w:sz w:val="26"/>
                <w:szCs w:val="26"/>
                <w:lang w:val="vi-VN"/>
              </w:rPr>
              <w:t xml:space="preserve">Sở </w:t>
            </w:r>
            <w:r w:rsidRPr="0011502B">
              <w:rPr>
                <w:rFonts w:ascii="Times New Roman" w:hAnsi="Times New Roman"/>
                <w:sz w:val="26"/>
                <w:szCs w:val="26"/>
              </w:rPr>
              <w:t xml:space="preserve">GDĐT </w:t>
            </w:r>
            <w:r w:rsidRPr="0011502B">
              <w:rPr>
                <w:rFonts w:ascii="Times New Roman" w:hAnsi="Times New Roman"/>
                <w:sz w:val="26"/>
                <w:szCs w:val="26"/>
                <w:lang w:val="vi-VN"/>
              </w:rPr>
              <w:t>tiếp nhận</w:t>
            </w:r>
            <w:r w:rsidRPr="0011502B">
              <w:rPr>
                <w:rFonts w:ascii="Times New Roman" w:hAnsi="Times New Roman"/>
                <w:sz w:val="26"/>
                <w:szCs w:val="26"/>
              </w:rPr>
              <w:t>, kiểm tra hồ sơ cho phép hoạt động giáo dục của trung tâm ngoại ngữ, tin học trên địa bàn thuộc phạm vi quản lý và thông tin cho trung tâm ngoại ngữ, tin học biết hồ sơ được chấp nhận hoặc yêu cầu tiếp tục hoàn thiện.</w:t>
            </w:r>
          </w:p>
        </w:tc>
        <w:tc>
          <w:tcPr>
            <w:tcW w:w="3118" w:type="dxa"/>
            <w:vAlign w:val="center"/>
          </w:tcPr>
          <w:p w14:paraId="154483F4" w14:textId="77777777" w:rsidR="00EA07FE" w:rsidRPr="0011502B"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163" w:type="dxa"/>
          </w:tcPr>
          <w:p w14:paraId="0086D713" w14:textId="77777777" w:rsidR="00EA07FE" w:rsidRPr="0011502B"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7D038B" w14:paraId="394A42A9" w14:textId="77777777" w:rsidTr="005F02C4">
        <w:trPr>
          <w:trHeight w:val="600"/>
        </w:trPr>
        <w:tc>
          <w:tcPr>
            <w:tcW w:w="851" w:type="dxa"/>
            <w:vMerge w:val="restart"/>
            <w:vAlign w:val="center"/>
          </w:tcPr>
          <w:p w14:paraId="1E036756" w14:textId="77777777" w:rsidR="00EA07FE" w:rsidRPr="0011502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1502B">
              <w:rPr>
                <w:rFonts w:ascii="Times New Roman" w:hAnsi="Times New Roman"/>
                <w:b/>
                <w:sz w:val="26"/>
                <w:szCs w:val="26"/>
              </w:rPr>
              <w:t>Bước 2</w:t>
            </w:r>
          </w:p>
        </w:tc>
        <w:tc>
          <w:tcPr>
            <w:tcW w:w="2376" w:type="dxa"/>
            <w:vMerge w:val="restart"/>
            <w:vAlign w:val="center"/>
          </w:tcPr>
          <w:p w14:paraId="03A013B4" w14:textId="77777777" w:rsidR="00EA07FE" w:rsidRPr="0011502B" w:rsidRDefault="00EA07FE" w:rsidP="0088110F">
            <w:pPr>
              <w:spacing w:before="120" w:after="120"/>
              <w:jc w:val="both"/>
              <w:rPr>
                <w:sz w:val="26"/>
                <w:szCs w:val="26"/>
              </w:rPr>
            </w:pPr>
            <w:r w:rsidRPr="0011502B">
              <w:rPr>
                <w:b/>
                <w:sz w:val="26"/>
                <w:szCs w:val="26"/>
              </w:rPr>
              <w:t>Tiếp nhận và chuyển hồ sơ thủ tục hành chính</w:t>
            </w:r>
          </w:p>
        </w:tc>
        <w:tc>
          <w:tcPr>
            <w:tcW w:w="7513" w:type="dxa"/>
            <w:vMerge w:val="restart"/>
          </w:tcPr>
          <w:p w14:paraId="2F20A27B" w14:textId="77777777" w:rsidR="00EA07FE" w:rsidRPr="0011502B" w:rsidRDefault="00EA07FE" w:rsidP="0088110F">
            <w:pPr>
              <w:pStyle w:val="NormalWeb"/>
              <w:shd w:val="clear" w:color="auto" w:fill="FFFFFF"/>
              <w:spacing w:before="120" w:beforeAutospacing="0" w:after="120" w:afterAutospacing="0"/>
              <w:ind w:firstLine="204"/>
              <w:jc w:val="both"/>
              <w:rPr>
                <w:rFonts w:ascii="Times New Roman" w:hAnsi="Times New Roman"/>
                <w:sz w:val="26"/>
                <w:szCs w:val="26"/>
              </w:rPr>
            </w:pPr>
            <w:r w:rsidRPr="0011502B">
              <w:rPr>
                <w:rFonts w:ascii="Times New Roman" w:hAnsi="Times New Roman"/>
                <w:sz w:val="26"/>
                <w:szCs w:val="26"/>
              </w:rPr>
              <w:t xml:space="preserve">Đối với hồ sơ được nộp </w:t>
            </w:r>
            <w:r w:rsidRPr="0011502B">
              <w:rPr>
                <w:rFonts w:ascii="Times New Roman" w:hAnsi="Times New Roman"/>
                <w:sz w:val="26"/>
                <w:szCs w:val="26"/>
                <w:lang w:val="vi-VN"/>
              </w:rPr>
              <w:t xml:space="preserve">trực tiếp qua </w:t>
            </w:r>
            <w:r w:rsidRPr="0011502B">
              <w:rPr>
                <w:rFonts w:ascii="Times New Roman" w:hAnsi="Times New Roman"/>
                <w:sz w:val="26"/>
                <w:szCs w:val="26"/>
              </w:rPr>
              <w:t xml:space="preserve">Bộ phận </w:t>
            </w:r>
            <w:r w:rsidRPr="0011502B">
              <w:rPr>
                <w:rFonts w:ascii="Times New Roman" w:hAnsi="Times New Roman"/>
                <w:sz w:val="26"/>
                <w:szCs w:val="26"/>
                <w:lang w:val="vi-VN"/>
              </w:rPr>
              <w:t>tiếp nhận và trả kết quả</w:t>
            </w:r>
            <w:r w:rsidRPr="0011502B">
              <w:rPr>
                <w:rFonts w:ascii="Times New Roman" w:hAnsi="Times New Roman"/>
                <w:sz w:val="26"/>
                <w:szCs w:val="26"/>
              </w:rPr>
              <w:t xml:space="preserve"> hoặc thông </w:t>
            </w:r>
            <w:r w:rsidRPr="0011502B">
              <w:rPr>
                <w:rFonts w:ascii="Times New Roman" w:hAnsi="Times New Roman"/>
                <w:sz w:val="26"/>
                <w:szCs w:val="26"/>
                <w:lang w:val="vi-VN"/>
              </w:rPr>
              <w:t xml:space="preserve">qua dịch vụ bưu chính </w:t>
            </w:r>
            <w:r w:rsidRPr="0011502B">
              <w:rPr>
                <w:rFonts w:ascii="Times New Roman" w:hAnsi="Times New Roman"/>
                <w:sz w:val="26"/>
                <w:szCs w:val="26"/>
              </w:rPr>
              <w:t xml:space="preserve">công ích cán bộ, công chức, viên chức tiếp nhận hồ sơ tại Bộ phận </w:t>
            </w:r>
            <w:r w:rsidRPr="0011502B">
              <w:rPr>
                <w:rFonts w:ascii="Times New Roman" w:hAnsi="Times New Roman"/>
                <w:sz w:val="26"/>
                <w:szCs w:val="26"/>
                <w:lang w:val="vi-VN"/>
              </w:rPr>
              <w:t>tiếp nhận và trả kết quả</w:t>
            </w:r>
            <w:r w:rsidRPr="0011502B">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1206041B" w14:textId="77777777" w:rsidR="00EA07FE" w:rsidRPr="0011502B"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11502B">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0BD834DD" w14:textId="77777777" w:rsidR="00EA07FE" w:rsidRPr="0011502B"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11502B">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0070A67B" w14:textId="77777777" w:rsidR="00EA07FE" w:rsidRPr="0011502B" w:rsidRDefault="00EA07FE" w:rsidP="0088110F">
            <w:pPr>
              <w:spacing w:before="120" w:after="120"/>
              <w:ind w:firstLine="205"/>
              <w:jc w:val="both"/>
              <w:rPr>
                <w:sz w:val="26"/>
                <w:szCs w:val="26"/>
              </w:rPr>
            </w:pPr>
            <w:r w:rsidRPr="0011502B">
              <w:rPr>
                <w:sz w:val="26"/>
                <w:szCs w:val="26"/>
              </w:rPr>
              <w:t xml:space="preserve">c) Trường hợp hồ sơ đầy đủ, chính xác theo quy định, cán bộ, công chức, viên chức tiếp nhận hồ sơ và lập Giấy tiếp nhận hồ sơ và hẹn </w:t>
            </w:r>
            <w:r w:rsidRPr="0011502B">
              <w:rPr>
                <w:sz w:val="26"/>
                <w:szCs w:val="26"/>
              </w:rPr>
              <w:lastRenderedPageBreak/>
              <w:t>ngày trả kết quả; đồng thời, chuyển cho cơ quan có thẩm quyền để giải quyết theo quy trình.</w:t>
            </w:r>
          </w:p>
        </w:tc>
        <w:tc>
          <w:tcPr>
            <w:tcW w:w="3118" w:type="dxa"/>
            <w:vAlign w:val="center"/>
          </w:tcPr>
          <w:p w14:paraId="7CAF65E4" w14:textId="77777777" w:rsidR="00EA07FE" w:rsidRPr="0011502B" w:rsidRDefault="00EA07FE" w:rsidP="0088110F">
            <w:pPr>
              <w:pStyle w:val="NormalWeb"/>
              <w:spacing w:before="0" w:beforeAutospacing="0" w:after="120" w:afterAutospacing="0" w:line="234" w:lineRule="atLeast"/>
              <w:jc w:val="both"/>
              <w:rPr>
                <w:rFonts w:ascii="Times New Roman" w:hAnsi="Times New Roman"/>
                <w:b/>
                <w:sz w:val="26"/>
                <w:szCs w:val="26"/>
              </w:rPr>
            </w:pPr>
            <w:r w:rsidRPr="0011502B">
              <w:rPr>
                <w:rFonts w:ascii="Times New Roman" w:hAnsi="Times New Roman"/>
                <w:sz w:val="26"/>
                <w:szCs w:val="26"/>
              </w:rPr>
              <w:lastRenderedPageBreak/>
              <w:t>C</w:t>
            </w:r>
            <w:r w:rsidRPr="0011502B">
              <w:rPr>
                <w:rStyle w:val="fontstyle21"/>
              </w:rPr>
              <w:t xml:space="preserve">huyển ngay hồ sơ tiếp nhận trực tiếp trong ngày làm việc </w:t>
            </w:r>
            <w:r w:rsidRPr="0011502B">
              <w:rPr>
                <w:rStyle w:val="fontstyle21"/>
                <w:i/>
              </w:rPr>
              <w:t>(k</w:t>
            </w:r>
            <w:r w:rsidRPr="0011502B">
              <w:rPr>
                <w:rFonts w:ascii="Times New Roman" w:hAnsi="Times New Roman"/>
                <w:i/>
                <w:sz w:val="26"/>
                <w:szCs w:val="26"/>
              </w:rPr>
              <w:t>hông để quá 3 giờ làm việc)</w:t>
            </w:r>
            <w:r w:rsidRPr="0011502B">
              <w:rPr>
                <w:rStyle w:val="fontstyle21"/>
              </w:rPr>
              <w:t xml:space="preserve"> hoặc chuyển vào đầu giờ ngày làm việc tiếp theo đối với trường hợp tiếp nhận sau 15 giờ hàng ngày.</w:t>
            </w:r>
          </w:p>
        </w:tc>
        <w:tc>
          <w:tcPr>
            <w:tcW w:w="1163" w:type="dxa"/>
            <w:vMerge w:val="restart"/>
            <w:vAlign w:val="center"/>
          </w:tcPr>
          <w:p w14:paraId="6FE4D848" w14:textId="77777777" w:rsidR="00EA07FE" w:rsidRPr="0011502B" w:rsidRDefault="00EA07FE" w:rsidP="0088110F">
            <w:pPr>
              <w:jc w:val="center"/>
              <w:rPr>
                <w:i/>
                <w:sz w:val="26"/>
                <w:szCs w:val="26"/>
                <w:lang w:val="vi-VN"/>
              </w:rPr>
            </w:pPr>
          </w:p>
        </w:tc>
      </w:tr>
      <w:tr w:rsidR="00EA07FE" w:rsidRPr="007D038B" w14:paraId="1F21E6FA" w14:textId="77777777" w:rsidTr="005F02C4">
        <w:trPr>
          <w:trHeight w:val="600"/>
        </w:trPr>
        <w:tc>
          <w:tcPr>
            <w:tcW w:w="851" w:type="dxa"/>
            <w:vMerge/>
          </w:tcPr>
          <w:p w14:paraId="70EC14A6" w14:textId="77777777" w:rsidR="00EA07FE" w:rsidRPr="0011502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BE11A8B" w14:textId="77777777" w:rsidR="00EA07FE" w:rsidRPr="0011502B" w:rsidRDefault="00EA07FE" w:rsidP="0088110F">
            <w:pPr>
              <w:spacing w:before="120" w:after="120"/>
              <w:jc w:val="both"/>
              <w:rPr>
                <w:b/>
                <w:sz w:val="26"/>
                <w:szCs w:val="26"/>
              </w:rPr>
            </w:pPr>
          </w:p>
        </w:tc>
        <w:tc>
          <w:tcPr>
            <w:tcW w:w="7513" w:type="dxa"/>
            <w:vMerge/>
          </w:tcPr>
          <w:p w14:paraId="75C4123F" w14:textId="77777777" w:rsidR="00EA07FE" w:rsidRPr="0011502B"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p>
        </w:tc>
        <w:tc>
          <w:tcPr>
            <w:tcW w:w="3118" w:type="dxa"/>
            <w:vAlign w:val="center"/>
          </w:tcPr>
          <w:p w14:paraId="7DFCED39" w14:textId="77777777" w:rsidR="00EA07FE" w:rsidRPr="0011502B" w:rsidRDefault="00EA07FE" w:rsidP="0088110F">
            <w:pPr>
              <w:pStyle w:val="NormalWeb"/>
              <w:spacing w:before="0" w:beforeAutospacing="0" w:after="120" w:afterAutospacing="0" w:line="234" w:lineRule="atLeast"/>
              <w:jc w:val="center"/>
              <w:rPr>
                <w:rFonts w:ascii="Times New Roman" w:hAnsi="Times New Roman"/>
                <w:sz w:val="26"/>
                <w:szCs w:val="26"/>
              </w:rPr>
            </w:pPr>
            <w:r w:rsidRPr="0011502B">
              <w:rPr>
                <w:rFonts w:ascii="Times New Roman" w:hAnsi="Times New Roman"/>
                <w:sz w:val="26"/>
                <w:szCs w:val="26"/>
              </w:rPr>
              <w:t>Không quá 1/2 ngày kể từ ngày phát sinh hồ sơ trực tuyến</w:t>
            </w:r>
          </w:p>
        </w:tc>
        <w:tc>
          <w:tcPr>
            <w:tcW w:w="1163" w:type="dxa"/>
            <w:vMerge/>
          </w:tcPr>
          <w:p w14:paraId="6B25AB1A" w14:textId="77777777" w:rsidR="00EA07FE" w:rsidRPr="0011502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7715C26B" w14:textId="77777777" w:rsidTr="005F02C4">
        <w:tc>
          <w:tcPr>
            <w:tcW w:w="851" w:type="dxa"/>
            <w:vMerge w:val="restart"/>
            <w:vAlign w:val="center"/>
          </w:tcPr>
          <w:p w14:paraId="72A6D943" w14:textId="77777777" w:rsidR="00EA07FE" w:rsidRPr="0011502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1502B">
              <w:rPr>
                <w:rFonts w:ascii="Times New Roman" w:hAnsi="Times New Roman"/>
                <w:b/>
                <w:sz w:val="26"/>
                <w:szCs w:val="26"/>
              </w:rPr>
              <w:t>Bước 3</w:t>
            </w:r>
          </w:p>
        </w:tc>
        <w:tc>
          <w:tcPr>
            <w:tcW w:w="2376" w:type="dxa"/>
            <w:vMerge w:val="restart"/>
            <w:vAlign w:val="center"/>
          </w:tcPr>
          <w:p w14:paraId="05E9D462" w14:textId="77777777" w:rsidR="00EA07FE" w:rsidRPr="0011502B" w:rsidRDefault="00EA07FE" w:rsidP="0088110F">
            <w:pPr>
              <w:pStyle w:val="NormalWeb"/>
              <w:spacing w:before="0" w:beforeAutospacing="0" w:after="120" w:afterAutospacing="0" w:line="234" w:lineRule="atLeast"/>
              <w:jc w:val="both"/>
              <w:rPr>
                <w:rFonts w:ascii="Times New Roman" w:hAnsi="Times New Roman"/>
                <w:b/>
                <w:sz w:val="26"/>
                <w:szCs w:val="26"/>
              </w:rPr>
            </w:pPr>
            <w:r w:rsidRPr="0011502B">
              <w:rPr>
                <w:rStyle w:val="fontstyle01"/>
              </w:rPr>
              <w:t>Giải quyết thủ tục hành chính</w:t>
            </w:r>
          </w:p>
        </w:tc>
        <w:tc>
          <w:tcPr>
            <w:tcW w:w="7513" w:type="dxa"/>
          </w:tcPr>
          <w:p w14:paraId="76855C96" w14:textId="77777777" w:rsidR="00EA07FE" w:rsidRPr="0011502B" w:rsidRDefault="00EA07FE" w:rsidP="0088110F">
            <w:pPr>
              <w:spacing w:before="120" w:after="120"/>
              <w:jc w:val="both"/>
              <w:rPr>
                <w:sz w:val="26"/>
                <w:szCs w:val="26"/>
              </w:rPr>
            </w:pPr>
            <w:r w:rsidRPr="0011502B">
              <w:rPr>
                <w:rStyle w:val="fontstyle21"/>
              </w:rPr>
              <w:t xml:space="preserve">Sau khi nhận hồ sơ thủ tục hành chính từ </w:t>
            </w:r>
            <w:r w:rsidRPr="0011502B">
              <w:rPr>
                <w:sz w:val="26"/>
                <w:szCs w:val="26"/>
              </w:rPr>
              <w:t xml:space="preserve">Bộ phận </w:t>
            </w:r>
            <w:r w:rsidRPr="0011502B">
              <w:rPr>
                <w:sz w:val="26"/>
                <w:szCs w:val="26"/>
                <w:lang w:val="vi-VN"/>
              </w:rPr>
              <w:t>tiếp nhận và trả kết quả</w:t>
            </w:r>
            <w:r w:rsidRPr="0011502B">
              <w:rPr>
                <w:rStyle w:val="fontstyle21"/>
              </w:rPr>
              <w:t>công chức, viên chức xử lý xem xét, thẩm định hồ sơ, trình phê duyệt kết quả giải quyết thủ tục hành chính:</w:t>
            </w:r>
          </w:p>
        </w:tc>
        <w:tc>
          <w:tcPr>
            <w:tcW w:w="3118" w:type="dxa"/>
            <w:vAlign w:val="center"/>
          </w:tcPr>
          <w:p w14:paraId="753DCE0A" w14:textId="77777777" w:rsidR="00EA07FE" w:rsidRPr="0011502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1502B">
              <w:rPr>
                <w:rFonts w:ascii="Times New Roman" w:hAnsi="Times New Roman"/>
                <w:b/>
                <w:sz w:val="26"/>
                <w:szCs w:val="26"/>
              </w:rPr>
              <w:t>15 ngày</w:t>
            </w:r>
            <w:r w:rsidRPr="0011502B">
              <w:rPr>
                <w:rFonts w:ascii="Times New Roman" w:hAnsi="Times New Roman"/>
                <w:sz w:val="26"/>
                <w:szCs w:val="26"/>
              </w:rPr>
              <w:t>, trong đó:</w:t>
            </w:r>
          </w:p>
        </w:tc>
        <w:tc>
          <w:tcPr>
            <w:tcW w:w="1163" w:type="dxa"/>
            <w:vAlign w:val="center"/>
          </w:tcPr>
          <w:p w14:paraId="5F165708" w14:textId="77777777" w:rsidR="00EA07FE" w:rsidRPr="0011502B"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7D038B" w14:paraId="75937F9F" w14:textId="77777777" w:rsidTr="005F02C4">
        <w:tc>
          <w:tcPr>
            <w:tcW w:w="851" w:type="dxa"/>
            <w:vMerge/>
          </w:tcPr>
          <w:p w14:paraId="18D06E05" w14:textId="77777777" w:rsidR="00EA07FE" w:rsidRPr="0011502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F198611" w14:textId="77777777" w:rsidR="00EA07FE" w:rsidRPr="0011502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1390241" w14:textId="77777777" w:rsidR="00EA07FE" w:rsidRPr="0011502B"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1502B">
              <w:rPr>
                <w:rFonts w:ascii="Times New Roman" w:hAnsi="Times New Roman"/>
                <w:bCs/>
                <w:i/>
                <w:sz w:val="26"/>
                <w:szCs w:val="26"/>
              </w:rPr>
              <w:t>1. Tiếp nhận hồ sơ (Bộ phận TN&amp;TKQ)</w:t>
            </w:r>
          </w:p>
        </w:tc>
        <w:tc>
          <w:tcPr>
            <w:tcW w:w="3118" w:type="dxa"/>
            <w:vAlign w:val="center"/>
          </w:tcPr>
          <w:p w14:paraId="63186DC6" w14:textId="77777777" w:rsidR="00EA07FE" w:rsidRPr="0011502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1502B">
              <w:rPr>
                <w:rFonts w:ascii="Times New Roman" w:hAnsi="Times New Roman"/>
                <w:bCs/>
                <w:i/>
                <w:sz w:val="26"/>
                <w:szCs w:val="26"/>
              </w:rPr>
              <w:t>½ ngày</w:t>
            </w:r>
          </w:p>
        </w:tc>
        <w:tc>
          <w:tcPr>
            <w:tcW w:w="1163" w:type="dxa"/>
          </w:tcPr>
          <w:p w14:paraId="3B382FEE" w14:textId="77777777" w:rsidR="00EA07FE" w:rsidRPr="0011502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28D0DCB2" w14:textId="77777777" w:rsidTr="005F02C4">
        <w:tc>
          <w:tcPr>
            <w:tcW w:w="851" w:type="dxa"/>
            <w:vMerge/>
          </w:tcPr>
          <w:p w14:paraId="3693DF83" w14:textId="77777777" w:rsidR="00EA07FE" w:rsidRPr="0011502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1F27C08" w14:textId="77777777" w:rsidR="00EA07FE" w:rsidRPr="0011502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E8D17C6" w14:textId="77777777" w:rsidR="00EA07FE" w:rsidRPr="0011502B"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11502B">
              <w:rPr>
                <w:rFonts w:ascii="Times New Roman" w:hAnsi="Times New Roman"/>
                <w:bCs/>
                <w:i/>
                <w:sz w:val="26"/>
                <w:szCs w:val="26"/>
              </w:rPr>
              <w:t>2. Giải quyết hồ sơ (cơ quan/bộ phận chuyên môn), t</w:t>
            </w:r>
            <w:r w:rsidRPr="0011502B">
              <w:rPr>
                <w:rFonts w:ascii="Times New Roman" w:hAnsi="Times New Roman"/>
                <w:i/>
                <w:sz w:val="26"/>
                <w:szCs w:val="26"/>
              </w:rPr>
              <w:t>rong đó:</w:t>
            </w:r>
          </w:p>
        </w:tc>
        <w:tc>
          <w:tcPr>
            <w:tcW w:w="3118" w:type="dxa"/>
            <w:vAlign w:val="center"/>
          </w:tcPr>
          <w:p w14:paraId="75D5CABD" w14:textId="77777777" w:rsidR="00EA07FE" w:rsidRPr="0011502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1502B">
              <w:rPr>
                <w:rFonts w:ascii="Times New Roman" w:hAnsi="Times New Roman"/>
                <w:bCs/>
                <w:i/>
                <w:sz w:val="26"/>
                <w:szCs w:val="26"/>
              </w:rPr>
              <w:t>14 ngày</w:t>
            </w:r>
          </w:p>
        </w:tc>
        <w:tc>
          <w:tcPr>
            <w:tcW w:w="1163" w:type="dxa"/>
          </w:tcPr>
          <w:p w14:paraId="25CF9D43" w14:textId="77777777" w:rsidR="00EA07FE" w:rsidRPr="0011502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266D1078" w14:textId="77777777" w:rsidTr="005F02C4">
        <w:tc>
          <w:tcPr>
            <w:tcW w:w="851" w:type="dxa"/>
            <w:vMerge/>
          </w:tcPr>
          <w:p w14:paraId="6FAF6BD5" w14:textId="77777777" w:rsidR="00EA07FE" w:rsidRPr="0011502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7C8BC0C" w14:textId="77777777" w:rsidR="00EA07FE" w:rsidRPr="0011502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AE2E0F7" w14:textId="77777777" w:rsidR="00EA07FE" w:rsidRPr="0011502B" w:rsidRDefault="00EA07FE" w:rsidP="0088110F">
            <w:pPr>
              <w:pStyle w:val="NormalWeb"/>
              <w:spacing w:before="0" w:beforeAutospacing="0" w:after="120" w:afterAutospacing="0" w:line="234" w:lineRule="atLeast"/>
              <w:jc w:val="both"/>
              <w:rPr>
                <w:rFonts w:ascii="Times New Roman" w:hAnsi="Times New Roman"/>
                <w:b/>
                <w:sz w:val="26"/>
                <w:szCs w:val="26"/>
              </w:rPr>
            </w:pPr>
            <w:r w:rsidRPr="0011502B">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5CDD3DF1" w14:textId="77777777" w:rsidR="00EA07FE" w:rsidRPr="0011502B"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2E9E3B11" w14:textId="77777777" w:rsidR="00EA07FE" w:rsidRPr="0011502B"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63" w:type="dxa"/>
          </w:tcPr>
          <w:p w14:paraId="074CBFF7" w14:textId="77777777" w:rsidR="00EA07FE" w:rsidRPr="0011502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1E089AEE" w14:textId="77777777" w:rsidTr="005F02C4">
        <w:tc>
          <w:tcPr>
            <w:tcW w:w="851" w:type="dxa"/>
            <w:vMerge/>
          </w:tcPr>
          <w:p w14:paraId="411D85BD" w14:textId="77777777" w:rsidR="00EA07FE" w:rsidRPr="0011502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4A07BB4" w14:textId="77777777" w:rsidR="00EA07FE" w:rsidRPr="0011502B"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BB66C47" w14:textId="77777777" w:rsidR="00EA07FE" w:rsidRPr="0011502B"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1502B">
              <w:rPr>
                <w:rFonts w:ascii="Times New Roman" w:hAnsi="Times New Roman"/>
                <w:bCs/>
                <w:i/>
                <w:sz w:val="26"/>
                <w:szCs w:val="26"/>
              </w:rPr>
              <w:t xml:space="preserve">+ Chuyên viên </w:t>
            </w:r>
          </w:p>
          <w:p w14:paraId="6064A8FF" w14:textId="77777777" w:rsidR="00EA07FE" w:rsidRPr="0011502B"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1502B">
              <w:rPr>
                <w:rFonts w:ascii="Times New Roman" w:hAnsi="Times New Roman"/>
                <w:bCs/>
                <w:i/>
                <w:sz w:val="26"/>
                <w:szCs w:val="26"/>
              </w:rPr>
              <w:t>+ Lãnh đạo phòng/bộ phận</w:t>
            </w:r>
          </w:p>
          <w:p w14:paraId="10B42A3D" w14:textId="77777777" w:rsidR="00EA07FE" w:rsidRPr="0011502B"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1502B">
              <w:rPr>
                <w:rFonts w:ascii="Times New Roman" w:hAnsi="Times New Roman"/>
                <w:bCs/>
                <w:i/>
                <w:sz w:val="26"/>
                <w:szCs w:val="26"/>
              </w:rPr>
              <w:t xml:space="preserve">+ Lãnh đạo đơn vị: </w:t>
            </w:r>
          </w:p>
          <w:p w14:paraId="6AC51357" w14:textId="77777777" w:rsidR="00EA07FE" w:rsidRPr="0011502B"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11502B">
              <w:rPr>
                <w:rFonts w:ascii="Times New Roman" w:hAnsi="Times New Roman"/>
                <w:bCs/>
                <w:i/>
                <w:sz w:val="26"/>
                <w:szCs w:val="26"/>
              </w:rPr>
              <w:t xml:space="preserve">+ Văn thư đơn vị: </w:t>
            </w:r>
          </w:p>
        </w:tc>
        <w:tc>
          <w:tcPr>
            <w:tcW w:w="3118" w:type="dxa"/>
            <w:vAlign w:val="center"/>
          </w:tcPr>
          <w:p w14:paraId="2583DEC1" w14:textId="77777777" w:rsidR="00EA07FE" w:rsidRPr="0011502B"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11502B">
              <w:rPr>
                <w:rFonts w:ascii="Times New Roman" w:hAnsi="Times New Roman"/>
                <w:bCs/>
                <w:i/>
                <w:sz w:val="26"/>
                <w:szCs w:val="26"/>
              </w:rPr>
              <w:t>12 ngày</w:t>
            </w:r>
          </w:p>
          <w:p w14:paraId="4F054630" w14:textId="77777777" w:rsidR="00EA07FE" w:rsidRPr="0011502B"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11502B">
              <w:rPr>
                <w:rFonts w:ascii="Times New Roman" w:hAnsi="Times New Roman"/>
                <w:bCs/>
                <w:i/>
                <w:sz w:val="26"/>
                <w:szCs w:val="26"/>
              </w:rPr>
              <w:t>1 ngày</w:t>
            </w:r>
          </w:p>
          <w:p w14:paraId="1862827F" w14:textId="77777777" w:rsidR="00EA07FE" w:rsidRPr="0011502B"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11502B">
              <w:rPr>
                <w:rFonts w:ascii="Times New Roman" w:hAnsi="Times New Roman"/>
                <w:bCs/>
                <w:i/>
                <w:sz w:val="26"/>
                <w:szCs w:val="26"/>
              </w:rPr>
              <w:t>1/2 ngày</w:t>
            </w:r>
          </w:p>
          <w:p w14:paraId="1634FA90" w14:textId="77777777" w:rsidR="00EA07FE" w:rsidRPr="0011502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1502B">
              <w:rPr>
                <w:rFonts w:ascii="Times New Roman" w:hAnsi="Times New Roman"/>
                <w:bCs/>
                <w:i/>
                <w:sz w:val="26"/>
                <w:szCs w:val="26"/>
              </w:rPr>
              <w:t>1/2 ngày</w:t>
            </w:r>
          </w:p>
        </w:tc>
        <w:tc>
          <w:tcPr>
            <w:tcW w:w="1163" w:type="dxa"/>
          </w:tcPr>
          <w:p w14:paraId="097D112D" w14:textId="77777777" w:rsidR="00EA07FE" w:rsidRPr="0011502B"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7D038B" w14:paraId="1574D7C4" w14:textId="77777777" w:rsidTr="005F02C4">
        <w:tc>
          <w:tcPr>
            <w:tcW w:w="851" w:type="dxa"/>
            <w:vAlign w:val="center"/>
          </w:tcPr>
          <w:p w14:paraId="4B2C5D0C" w14:textId="77777777" w:rsidR="00EA07FE" w:rsidRPr="0011502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1502B">
              <w:rPr>
                <w:rFonts w:ascii="Times New Roman" w:hAnsi="Times New Roman"/>
                <w:b/>
                <w:sz w:val="26"/>
                <w:szCs w:val="26"/>
              </w:rPr>
              <w:t>Bước 4</w:t>
            </w:r>
          </w:p>
        </w:tc>
        <w:tc>
          <w:tcPr>
            <w:tcW w:w="2376" w:type="dxa"/>
          </w:tcPr>
          <w:p w14:paraId="7FFA8539" w14:textId="77777777" w:rsidR="00EA07FE" w:rsidRPr="0011502B" w:rsidRDefault="00EA07FE" w:rsidP="0088110F">
            <w:pPr>
              <w:pStyle w:val="NormalWeb"/>
              <w:spacing w:before="0" w:beforeAutospacing="0" w:after="120" w:afterAutospacing="0" w:line="234" w:lineRule="atLeast"/>
              <w:jc w:val="both"/>
              <w:rPr>
                <w:rStyle w:val="fontstyle21"/>
                <w:i/>
              </w:rPr>
            </w:pPr>
            <w:r w:rsidRPr="0011502B">
              <w:rPr>
                <w:rFonts w:ascii="Times New Roman" w:hAnsi="Times New Roman"/>
                <w:b/>
                <w:sz w:val="26"/>
                <w:szCs w:val="26"/>
                <w:lang w:val="nl-NL"/>
              </w:rPr>
              <w:t>Trả kết quả giải quyết thủ tục hành chính</w:t>
            </w:r>
          </w:p>
          <w:p w14:paraId="48D5E32D" w14:textId="77777777" w:rsidR="00EA07FE" w:rsidRPr="0011502B" w:rsidRDefault="00EA07FE" w:rsidP="0088110F">
            <w:pPr>
              <w:pStyle w:val="NormalWeb"/>
              <w:spacing w:before="0" w:beforeAutospacing="0" w:after="120" w:afterAutospacing="0" w:line="234" w:lineRule="atLeast"/>
              <w:jc w:val="both"/>
              <w:rPr>
                <w:rFonts w:ascii="Times New Roman" w:hAnsi="Times New Roman"/>
                <w:b/>
                <w:sz w:val="26"/>
                <w:szCs w:val="26"/>
              </w:rPr>
            </w:pPr>
            <w:r w:rsidRPr="0011502B">
              <w:rPr>
                <w:rStyle w:val="fontstyle21"/>
                <w:i/>
              </w:rPr>
              <w:t xml:space="preserve">(Kết quả giải quyết thủ tục hành chính gửi trả cho tổ chức, cá nhân phải bảo đảm đầy đủ theo </w:t>
            </w:r>
            <w:r w:rsidRPr="0011502B">
              <w:rPr>
                <w:rStyle w:val="fontstyle21"/>
                <w:i/>
              </w:rPr>
              <w:lastRenderedPageBreak/>
              <w:t>quy định mà cơ quan có thẩm quyền trả cho tổ chức, cá nhân sau khi giải quyết xong thủ tục hành chính)</w:t>
            </w:r>
          </w:p>
        </w:tc>
        <w:tc>
          <w:tcPr>
            <w:tcW w:w="7513" w:type="dxa"/>
          </w:tcPr>
          <w:p w14:paraId="50791EC5" w14:textId="77777777" w:rsidR="00EA07FE" w:rsidRPr="0011502B" w:rsidRDefault="00EA07FE" w:rsidP="0088110F">
            <w:pPr>
              <w:spacing w:before="120" w:after="120" w:line="340" w:lineRule="exact"/>
              <w:ind w:firstLine="205"/>
              <w:jc w:val="both"/>
              <w:rPr>
                <w:iCs/>
                <w:sz w:val="26"/>
                <w:szCs w:val="26"/>
                <w:lang w:val="nl-NL"/>
              </w:rPr>
            </w:pPr>
            <w:r w:rsidRPr="0011502B">
              <w:rPr>
                <w:iCs/>
                <w:sz w:val="26"/>
                <w:szCs w:val="26"/>
                <w:lang w:val="nl-NL"/>
              </w:rPr>
              <w:lastRenderedPageBreak/>
              <w:t>Công chức tiếp nhận và trả  kết quả nhập vào sổ theo dõi hồ sơ và phần mềm điện tử thực hiện như sau:</w:t>
            </w:r>
          </w:p>
          <w:p w14:paraId="519E5B35" w14:textId="77777777" w:rsidR="00EA07FE" w:rsidRPr="0011502B" w:rsidRDefault="00EA07FE" w:rsidP="0088110F">
            <w:pPr>
              <w:spacing w:before="120" w:after="120" w:line="340" w:lineRule="exact"/>
              <w:ind w:firstLine="205"/>
              <w:jc w:val="both"/>
              <w:rPr>
                <w:iCs/>
                <w:sz w:val="26"/>
                <w:szCs w:val="26"/>
                <w:lang w:val="nl-NL"/>
              </w:rPr>
            </w:pPr>
            <w:r w:rsidRPr="0011502B">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431DF2D2" w14:textId="77777777" w:rsidR="00EA07FE" w:rsidRPr="0011502B" w:rsidRDefault="00EA07FE" w:rsidP="0088110F">
            <w:pPr>
              <w:spacing w:before="120" w:after="120"/>
              <w:ind w:firstLine="205"/>
              <w:jc w:val="both"/>
              <w:rPr>
                <w:iCs/>
                <w:sz w:val="26"/>
                <w:szCs w:val="26"/>
                <w:lang w:val="nl-NL"/>
              </w:rPr>
            </w:pPr>
            <w:r w:rsidRPr="0011502B">
              <w:rPr>
                <w:iCs/>
                <w:sz w:val="26"/>
                <w:szCs w:val="26"/>
                <w:lang w:val="nl-NL"/>
              </w:rPr>
              <w:lastRenderedPageBreak/>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11502B">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6EF931B6" w14:textId="77777777" w:rsidR="00EA07FE" w:rsidRPr="0011502B" w:rsidRDefault="00EA07FE" w:rsidP="0088110F">
            <w:pPr>
              <w:spacing w:before="120" w:after="120"/>
              <w:ind w:firstLine="205"/>
              <w:jc w:val="both"/>
              <w:rPr>
                <w:iCs/>
                <w:sz w:val="26"/>
                <w:szCs w:val="26"/>
                <w:lang w:val="nl-NL"/>
              </w:rPr>
            </w:pPr>
            <w:r w:rsidRPr="0011502B">
              <w:rPr>
                <w:iCs/>
                <w:sz w:val="26"/>
                <w:szCs w:val="26"/>
                <w:lang w:val="nl-NL"/>
              </w:rPr>
              <w:t xml:space="preserve">- Trường hợp nhận kết quả </w:t>
            </w:r>
            <w:r w:rsidRPr="00281F0D">
              <w:rPr>
                <w:sz w:val="26"/>
                <w:szCs w:val="26"/>
                <w:lang w:val="nl-NL"/>
              </w:rPr>
              <w:t xml:space="preserve">thông </w:t>
            </w:r>
            <w:r w:rsidRPr="0011502B">
              <w:rPr>
                <w:sz w:val="26"/>
                <w:szCs w:val="26"/>
                <w:lang w:val="vi-VN"/>
              </w:rPr>
              <w:t xml:space="preserve">qua dịch vụ bưu chính </w:t>
            </w:r>
            <w:r w:rsidRPr="00281F0D">
              <w:rPr>
                <w:sz w:val="26"/>
                <w:szCs w:val="26"/>
                <w:lang w:val="nl-NL"/>
              </w:rPr>
              <w:t>công ích. (</w:t>
            </w:r>
            <w:r w:rsidRPr="0011502B">
              <w:rPr>
                <w:iCs/>
                <w:sz w:val="26"/>
                <w:szCs w:val="26"/>
                <w:lang w:val="nl-NL"/>
              </w:rPr>
              <w:t>đăng ký</w:t>
            </w:r>
            <w:r w:rsidRPr="00281F0D">
              <w:rPr>
                <w:sz w:val="26"/>
                <w:szCs w:val="26"/>
                <w:lang w:val="nl-NL"/>
              </w:rPr>
              <w:t xml:space="preserve"> theo hướng dẫn của Bưu điện)</w:t>
            </w:r>
            <w:r w:rsidRPr="00281F0D">
              <w:rPr>
                <w:rStyle w:val="fontstyle21"/>
                <w:lang w:val="nl-NL"/>
              </w:rPr>
              <w:t>(nếu có)</w:t>
            </w:r>
          </w:p>
          <w:p w14:paraId="68F501A2" w14:textId="77777777" w:rsidR="00EA07FE" w:rsidRPr="0011502B" w:rsidRDefault="00EA07FE" w:rsidP="0088110F">
            <w:pPr>
              <w:spacing w:before="120" w:after="120" w:line="340" w:lineRule="exact"/>
              <w:ind w:firstLine="205"/>
              <w:jc w:val="both"/>
              <w:rPr>
                <w:b/>
                <w:i/>
                <w:sz w:val="26"/>
                <w:szCs w:val="26"/>
                <w:lang w:val="pt-BR"/>
              </w:rPr>
            </w:pPr>
            <w:r w:rsidRPr="0011502B">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1A4CA10F" w14:textId="77777777" w:rsidR="00EA07FE" w:rsidRPr="0011502B" w:rsidRDefault="00EA07FE" w:rsidP="0088110F">
            <w:pPr>
              <w:spacing w:before="120" w:after="120"/>
              <w:ind w:firstLine="205"/>
              <w:jc w:val="both"/>
              <w:rPr>
                <w:rStyle w:val="fontstyle21"/>
                <w:iCs/>
                <w:lang w:val="nl-NL"/>
              </w:rPr>
            </w:pPr>
            <w:r w:rsidRPr="0011502B">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08CB83EF" w14:textId="77777777" w:rsidR="00EA07FE" w:rsidRPr="0011502B"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11502B">
              <w:rPr>
                <w:rFonts w:ascii="Times New Roman" w:hAnsi="Times New Roman"/>
                <w:bCs/>
                <w:i/>
                <w:sz w:val="26"/>
                <w:szCs w:val="26"/>
              </w:rPr>
              <w:lastRenderedPageBreak/>
              <w:t>½ ngày</w:t>
            </w:r>
          </w:p>
        </w:tc>
        <w:tc>
          <w:tcPr>
            <w:tcW w:w="1163" w:type="dxa"/>
          </w:tcPr>
          <w:p w14:paraId="0291263E" w14:textId="77777777" w:rsidR="00EA07FE" w:rsidRPr="0011502B"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2E14DFBC"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71D7EC10"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03880792" w14:textId="77777777" w:rsidR="00EA07FE" w:rsidRPr="00FC46D6"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FC46D6">
        <w:rPr>
          <w:rFonts w:ascii="Times New Roman" w:hAnsi="Times New Roman"/>
          <w:sz w:val="28"/>
          <w:szCs w:val="28"/>
        </w:rPr>
        <w:t>+ Tờ trình đề nghị cấp phép hoạt động giáo dục;</w:t>
      </w:r>
    </w:p>
    <w:p w14:paraId="149712EE" w14:textId="77777777" w:rsidR="00EA07FE" w:rsidRPr="00FC46D6"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FC46D6">
        <w:rPr>
          <w:rFonts w:ascii="Times New Roman" w:hAnsi="Times New Roman"/>
          <w:sz w:val="28"/>
          <w:szCs w:val="28"/>
        </w:rPr>
        <w:t>+  Bản sao được cấp từ sổ gốc, bản sao được chứng thực từ bản chính hoặc bản sao kèm theo bản chính để đối chiếu quyết định thành lập trung tâm do người có thẩm quyền cấp;</w:t>
      </w:r>
    </w:p>
    <w:p w14:paraId="02BDF25B" w14:textId="77777777" w:rsidR="00EA07FE" w:rsidRPr="00FC46D6"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FC46D6">
        <w:rPr>
          <w:rFonts w:ascii="Times New Roman" w:hAnsi="Times New Roman"/>
          <w:sz w:val="28"/>
          <w:szCs w:val="28"/>
        </w:rPr>
        <w:t>+  Nội quy hoạt động giáo dục của trung tâm;</w:t>
      </w:r>
    </w:p>
    <w:p w14:paraId="4C0741E2"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d) Báo cáo về cơ sở vật chất, trang thiết bị, chương trình, tài liệu dạy học; đội ngũ cán bộ quản lý, giáo viên; văn bản chứng minh về quyền sử dụng hợp pháp đất, nhà; nguồn kinh phí bảo đảm hoạt động của trung tâm.</w:t>
      </w:r>
    </w:p>
    <w:p w14:paraId="4D77571E"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7655E679"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lastRenderedPageBreak/>
        <w:t>c. Đối tượng thực hiện thủ tục hành chính:</w:t>
      </w:r>
    </w:p>
    <w:p w14:paraId="5877A239"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sv-SE"/>
        </w:rPr>
      </w:pPr>
      <w:r w:rsidRPr="00281F0D">
        <w:rPr>
          <w:rFonts w:ascii="Times New Roman" w:hAnsi="Times New Roman"/>
          <w:sz w:val="28"/>
          <w:szCs w:val="28"/>
          <w:lang w:val="sv-SE"/>
        </w:rPr>
        <w:t>- Trung tâm ngoại ngữ, tin học.</w:t>
      </w:r>
    </w:p>
    <w:p w14:paraId="00973EB3"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sv-SE"/>
        </w:rPr>
      </w:pPr>
      <w:r w:rsidRPr="00281F0D">
        <w:rPr>
          <w:rFonts w:ascii="Times New Roman" w:hAnsi="Times New Roman"/>
          <w:b/>
          <w:bCs/>
          <w:sz w:val="28"/>
          <w:szCs w:val="28"/>
          <w:lang w:val="sv-SE"/>
        </w:rPr>
        <w:t>d. Cơ quan giải quyết thủ tục hành chính:</w:t>
      </w:r>
    </w:p>
    <w:p w14:paraId="454D1246"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sv-SE"/>
        </w:rPr>
      </w:pPr>
      <w:r w:rsidRPr="00281F0D">
        <w:rPr>
          <w:rFonts w:ascii="Times New Roman" w:hAnsi="Times New Roman"/>
          <w:sz w:val="28"/>
          <w:szCs w:val="28"/>
          <w:lang w:val="sv-SE"/>
        </w:rPr>
        <w:t>Sở Giáo dục và Đào tạo; Đại học, học viện; trường đại học, trường cao đẳng.</w:t>
      </w:r>
    </w:p>
    <w:p w14:paraId="38C2D894"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sv-SE"/>
        </w:rPr>
      </w:pPr>
      <w:r w:rsidRPr="00281F0D">
        <w:rPr>
          <w:rFonts w:ascii="Times New Roman" w:hAnsi="Times New Roman"/>
          <w:b/>
          <w:bCs/>
          <w:sz w:val="28"/>
          <w:szCs w:val="28"/>
          <w:lang w:val="sv-SE"/>
        </w:rPr>
        <w:t>đ. Kết quả thực hiện thủ tục hành chính:</w:t>
      </w:r>
    </w:p>
    <w:p w14:paraId="25FB8035"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lang w:val="sv-SE"/>
        </w:rPr>
      </w:pPr>
      <w:r w:rsidRPr="00281F0D">
        <w:rPr>
          <w:rFonts w:ascii="Times New Roman" w:hAnsi="Times New Roman"/>
          <w:bCs/>
          <w:sz w:val="28"/>
          <w:szCs w:val="28"/>
          <w:lang w:val="sv-SE"/>
        </w:rPr>
        <w:t>Quyết định cho phép hoạt động giáo dục đối với trung tâm ngoại ngữ, tin học của Giám đốc Sở Giáo dục và Đào tạo hoặc Giám đốc đại học, học viện; hiệu trưởng trường đại học, trường cao đẳng.</w:t>
      </w:r>
    </w:p>
    <w:p w14:paraId="3C722DF2"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lang w:val="sv-SE"/>
        </w:rPr>
      </w:pPr>
      <w:r w:rsidRPr="00281F0D">
        <w:rPr>
          <w:rFonts w:ascii="Times New Roman" w:hAnsi="Times New Roman"/>
          <w:b/>
          <w:bCs/>
          <w:sz w:val="28"/>
          <w:szCs w:val="28"/>
          <w:lang w:val="sv-SE"/>
        </w:rPr>
        <w:t>e. Phí, lệ phí:</w:t>
      </w:r>
      <w:r w:rsidRPr="00281F0D">
        <w:rPr>
          <w:rFonts w:ascii="Times New Roman" w:hAnsi="Times New Roman"/>
          <w:sz w:val="28"/>
          <w:szCs w:val="28"/>
          <w:lang w:val="sv-SE"/>
        </w:rPr>
        <w:t> Không.</w:t>
      </w:r>
    </w:p>
    <w:p w14:paraId="03597BB4"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sv-SE"/>
        </w:rPr>
      </w:pPr>
      <w:r w:rsidRPr="00281F0D">
        <w:rPr>
          <w:rFonts w:ascii="Times New Roman" w:hAnsi="Times New Roman"/>
          <w:b/>
          <w:bCs/>
          <w:sz w:val="28"/>
          <w:szCs w:val="28"/>
          <w:lang w:val="sv-SE"/>
        </w:rPr>
        <w:t xml:space="preserve">g. Tên mẫu đơn, mẫu tờ khai: </w:t>
      </w:r>
      <w:r w:rsidRPr="00281F0D">
        <w:rPr>
          <w:rFonts w:ascii="Times New Roman" w:hAnsi="Times New Roman"/>
          <w:sz w:val="28"/>
          <w:szCs w:val="28"/>
          <w:lang w:val="sv-SE"/>
        </w:rPr>
        <w:t>Không.</w:t>
      </w:r>
    </w:p>
    <w:p w14:paraId="1AEB5341"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50E59431"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xml:space="preserve">- Có đội ngũ cán bộ quản lý, giáo viên, nhân viên đạt chuẩn theo quy định, đáp ứng yêu cầu hoạt động của trung tâm. </w:t>
      </w:r>
    </w:p>
    <w:p w14:paraId="127302C1"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81F0D">
        <w:rPr>
          <w:rFonts w:ascii="Times New Roman" w:hAnsi="Times New Roman"/>
          <w:sz w:val="28"/>
          <w:szCs w:val="28"/>
          <w:lang w:val="hr-HR"/>
        </w:rPr>
        <w:t>- Có cơ sở vật chất, trang thiết bị, chương trình, tài liệu dạy học, nguồn kinh phí phù hợp, bảo đảm chất lượng giáo dục theo kế hoạch xây dựng, phát triển và quy mô hoạt động của trung tâm.</w:t>
      </w:r>
    </w:p>
    <w:p w14:paraId="613D6F9E" w14:textId="77777777" w:rsidR="00EA07FE" w:rsidRPr="00281F0D"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81F0D">
        <w:rPr>
          <w:rFonts w:ascii="Times New Roman" w:hAnsi="Times New Roman"/>
          <w:b/>
          <w:bCs/>
          <w:sz w:val="28"/>
          <w:szCs w:val="28"/>
          <w:lang w:val="hr-HR"/>
        </w:rPr>
        <w:t xml:space="preserve">i. Căn cứ pháp lý của thủ tục hành chính: </w:t>
      </w:r>
    </w:p>
    <w:p w14:paraId="0CEFE182" w14:textId="77777777" w:rsidR="00EA07FE" w:rsidRPr="00281F0D" w:rsidRDefault="00EA07FE" w:rsidP="00EA07FE">
      <w:pPr>
        <w:shd w:val="clear" w:color="auto" w:fill="FFFFFF"/>
        <w:spacing w:before="120" w:after="120"/>
        <w:ind w:firstLine="720"/>
        <w:jc w:val="both"/>
        <w:rPr>
          <w:sz w:val="28"/>
          <w:szCs w:val="28"/>
          <w:lang w:val="hr-HR"/>
        </w:rPr>
      </w:pPr>
      <w:r w:rsidRPr="00281F0D">
        <w:rPr>
          <w:sz w:val="28"/>
          <w:szCs w:val="28"/>
          <w:lang w:val="hr-HR"/>
        </w:rPr>
        <w:t>- Điều 48, 49 Nghị định số </w:t>
      </w:r>
      <w:hyperlink r:id="rId111" w:tgtFrame="_blank" w:tooltip="Nghị định 46/2017/NĐ-CP" w:history="1">
        <w:r w:rsidRPr="00281F0D">
          <w:rPr>
            <w:sz w:val="28"/>
            <w:szCs w:val="28"/>
            <w:lang w:val="hr-HR"/>
          </w:rPr>
          <w:t>46/2017/NĐ-CP</w:t>
        </w:r>
      </w:hyperlink>
      <w:r w:rsidRPr="00281F0D">
        <w:rPr>
          <w:sz w:val="28"/>
          <w:szCs w:val="28"/>
          <w:lang w:val="hr-HR"/>
        </w:rPr>
        <w:t> ngày 21/4/2017 của Chính phủ quy định về điều kiện đầu tư và hoạt động trong lĩnh vực giáo dục;</w:t>
      </w:r>
    </w:p>
    <w:p w14:paraId="69AAFB49" w14:textId="77777777" w:rsidR="00EA07FE" w:rsidRPr="00281F0D" w:rsidRDefault="00EA07FE" w:rsidP="00EA07FE">
      <w:pPr>
        <w:shd w:val="clear" w:color="auto" w:fill="FFFFFF"/>
        <w:spacing w:before="120" w:after="120"/>
        <w:ind w:firstLine="720"/>
        <w:jc w:val="both"/>
        <w:rPr>
          <w:sz w:val="28"/>
          <w:szCs w:val="28"/>
          <w:lang w:val="hr-HR"/>
        </w:rPr>
      </w:pPr>
      <w:r w:rsidRPr="00281F0D">
        <w:rPr>
          <w:iCs/>
          <w:sz w:val="28"/>
          <w:szCs w:val="28"/>
          <w:lang w:val="hr-HR"/>
        </w:rPr>
        <w:t>- Khoản 21, 22  Điều 1 Nghị định số </w:t>
      </w:r>
      <w:hyperlink r:id="rId112" w:tgtFrame="_blank" w:tooltip="Nghị định 135/2018/NĐ-CP" w:history="1">
        <w:r w:rsidRPr="00281F0D">
          <w:rPr>
            <w:iCs/>
            <w:sz w:val="28"/>
            <w:szCs w:val="28"/>
            <w:lang w:val="hr-HR"/>
          </w:rPr>
          <w:t>135/2018/NĐ-CP</w:t>
        </w:r>
      </w:hyperlink>
      <w:r w:rsidRPr="00281F0D">
        <w:rPr>
          <w:iCs/>
          <w:sz w:val="28"/>
          <w:szCs w:val="28"/>
          <w:lang w:val="hr-HR"/>
        </w:rPr>
        <w:t> ngày 04/10/2018 của Chính phủ sửa đổi một số điều của Nghị định </w:t>
      </w:r>
      <w:hyperlink r:id="rId113" w:tgtFrame="_blank" w:tooltip="Nghị định 46/2017/NĐ-CP" w:history="1">
        <w:r w:rsidRPr="00281F0D">
          <w:rPr>
            <w:iCs/>
            <w:sz w:val="28"/>
            <w:szCs w:val="28"/>
            <w:lang w:val="hr-HR"/>
          </w:rPr>
          <w:t>46/2017/NĐ-CP</w:t>
        </w:r>
      </w:hyperlink>
      <w:r w:rsidRPr="00281F0D">
        <w:rPr>
          <w:iCs/>
          <w:sz w:val="28"/>
          <w:szCs w:val="28"/>
          <w:lang w:val="hr-HR"/>
        </w:rPr>
        <w:t> ngày 21/4/2017 của Chính phủ quy định về điều kiện đầu tư và hoạt động trong lĩnh vực giáo dục.</w:t>
      </w:r>
    </w:p>
    <w:p w14:paraId="5F770F29"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EA07FE" w:rsidRPr="007D038B" w14:paraId="711EB72F"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58D8A75"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5205A04A"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3CE32567"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12D363F5"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2666CF3" w14:textId="77777777" w:rsidR="00EA07FE" w:rsidRPr="007D038B" w:rsidRDefault="00EA07FE" w:rsidP="0088110F">
            <w:pPr>
              <w:spacing w:before="40" w:after="40"/>
              <w:rPr>
                <w:sz w:val="28"/>
                <w:szCs w:val="28"/>
                <w:lang w:val="nl-NL"/>
              </w:rPr>
            </w:pPr>
            <w:r w:rsidRPr="007D038B">
              <w:rPr>
                <w:sz w:val="28"/>
                <w:szCs w:val="28"/>
                <w:lang w:val="nl-NL"/>
              </w:rPr>
              <w:lastRenderedPageBreak/>
              <w:t>- Như mục b;</w:t>
            </w:r>
          </w:p>
          <w:p w14:paraId="6E6E8F40"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227A7673"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4F1ED858"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6D5E7524"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5BC0E9BA"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4DFEE2BA"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2AE6A3F"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 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082ECE3A"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06AA4AA9" w14:textId="77777777" w:rsidR="00EA07FE" w:rsidRPr="007D038B" w:rsidRDefault="00EA07FE" w:rsidP="0088110F">
            <w:pPr>
              <w:spacing w:before="40" w:after="40"/>
              <w:rPr>
                <w:sz w:val="26"/>
                <w:szCs w:val="26"/>
                <w:lang w:val="nl-NL"/>
              </w:rPr>
            </w:pPr>
          </w:p>
        </w:tc>
      </w:tr>
    </w:tbl>
    <w:p w14:paraId="464CCF4A" w14:textId="77777777" w:rsidR="00EA07FE" w:rsidRPr="00281F0D" w:rsidRDefault="00EA07FE" w:rsidP="00EA07FE">
      <w:pPr>
        <w:rPr>
          <w:bCs/>
          <w:i/>
          <w:sz w:val="28"/>
          <w:szCs w:val="28"/>
          <w:lang w:val="nl-NL"/>
        </w:rPr>
      </w:pPr>
    </w:p>
    <w:p w14:paraId="0BB91BEF"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57714F54"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30FD2980"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7B2DE11F"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2A22695C"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0530B515"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389FA51F"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5F8E5C78"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737E48FF"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4EC363EF"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38DDA70F"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2D9248A7" w14:textId="236D53B6" w:rsidR="00EA07FE" w:rsidRPr="007D038B" w:rsidRDefault="00AF741D" w:rsidP="00EA07FE">
      <w:pPr>
        <w:shd w:val="clear" w:color="auto" w:fill="FFFFFF"/>
        <w:spacing w:before="120" w:after="120" w:line="212" w:lineRule="atLeast"/>
        <w:ind w:firstLine="720"/>
        <w:jc w:val="both"/>
        <w:rPr>
          <w:b/>
          <w:bCs/>
          <w:i/>
          <w:iCs/>
          <w:sz w:val="28"/>
          <w:szCs w:val="28"/>
          <w:lang w:val="hr-HR"/>
        </w:rPr>
      </w:pPr>
      <w:r w:rsidRPr="00281F0D">
        <w:rPr>
          <w:b/>
          <w:bCs/>
          <w:sz w:val="28"/>
          <w:szCs w:val="28"/>
          <w:lang w:val="nl-NL"/>
        </w:rPr>
        <w:lastRenderedPageBreak/>
        <w:t>30</w:t>
      </w:r>
      <w:r w:rsidR="00EA07FE" w:rsidRPr="00281F0D">
        <w:rPr>
          <w:b/>
          <w:bCs/>
          <w:sz w:val="28"/>
          <w:szCs w:val="28"/>
          <w:lang w:val="nl-NL"/>
        </w:rPr>
        <w:t xml:space="preserve">. Tên thủ tục hành chính: </w:t>
      </w:r>
      <w:r w:rsidR="00EA07FE" w:rsidRPr="00281F0D">
        <w:rPr>
          <w:b/>
          <w:sz w:val="28"/>
          <w:szCs w:val="28"/>
          <w:lang w:val="nl-NL"/>
        </w:rPr>
        <w:t>Công nhận trường mầm non đạt chuẩn quốc gia</w:t>
      </w:r>
    </w:p>
    <w:p w14:paraId="5FF9FCF7" w14:textId="77777777" w:rsidR="00EA07FE" w:rsidRPr="007D038B" w:rsidRDefault="00EA07FE" w:rsidP="00EA07FE">
      <w:pPr>
        <w:spacing w:after="120"/>
        <w:ind w:firstLine="720"/>
        <w:jc w:val="both"/>
        <w:rPr>
          <w:i/>
          <w:iCs/>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lang w:val="hr-HR"/>
        </w:rPr>
        <w:t xml:space="preserve"> </w:t>
      </w:r>
      <w:r w:rsidRPr="007D038B">
        <w:rPr>
          <w:b/>
          <w:bCs/>
          <w:sz w:val="28"/>
          <w:szCs w:val="28"/>
          <w:lang w:val="vi-VN"/>
        </w:rPr>
        <w:t>tự</w:t>
      </w:r>
      <w:r w:rsidRPr="00281F0D">
        <w:rPr>
          <w:b/>
          <w:bCs/>
          <w:sz w:val="28"/>
          <w:szCs w:val="28"/>
          <w:lang w:val="hr-HR"/>
        </w:rPr>
        <w:t>, cách thức, thời gian</w:t>
      </w:r>
      <w:r w:rsidRPr="007D038B">
        <w:rPr>
          <w:b/>
          <w:bCs/>
          <w:sz w:val="28"/>
          <w:szCs w:val="28"/>
          <w:lang w:val="hr-HR"/>
        </w:rPr>
        <w:t xml:space="preserve"> </w:t>
      </w:r>
      <w:r w:rsidRPr="007D038B">
        <w:rPr>
          <w:b/>
          <w:bCs/>
          <w:sz w:val="28"/>
          <w:szCs w:val="28"/>
          <w:lang w:val="vi-VN"/>
        </w:rPr>
        <w:t>giải quyết</w:t>
      </w:r>
      <w:r w:rsidRPr="00281F0D">
        <w:rPr>
          <w:b/>
          <w:bCs/>
          <w:sz w:val="28"/>
          <w:szCs w:val="28"/>
          <w:lang w:val="hr-HR"/>
        </w:rPr>
        <w:t xml:space="preserve"> thủ tục hành chính</w:t>
      </w:r>
      <w:r w:rsidRPr="007D038B">
        <w:rPr>
          <w:sz w:val="28"/>
          <w:szCs w:val="28"/>
          <w:lang w:val="es-AR"/>
        </w:rPr>
        <w:t xml:space="preserve"> </w:t>
      </w:r>
    </w:p>
    <w:tbl>
      <w:tblPr>
        <w:tblW w:w="1512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376"/>
        <w:gridCol w:w="7513"/>
        <w:gridCol w:w="3118"/>
        <w:gridCol w:w="1269"/>
      </w:tblGrid>
      <w:tr w:rsidR="00EA07FE" w:rsidRPr="007D038B" w14:paraId="2B35E528" w14:textId="77777777" w:rsidTr="005F02C4">
        <w:trPr>
          <w:trHeight w:val="405"/>
          <w:tblHeader/>
        </w:trPr>
        <w:tc>
          <w:tcPr>
            <w:tcW w:w="851" w:type="dxa"/>
            <w:vAlign w:val="center"/>
          </w:tcPr>
          <w:p w14:paraId="146A88D1" w14:textId="77777777" w:rsidR="00EA07FE" w:rsidRPr="00BE22E1" w:rsidRDefault="00EA07FE" w:rsidP="0088110F">
            <w:pPr>
              <w:pStyle w:val="NormalWeb"/>
              <w:spacing w:before="0" w:beforeAutospacing="0" w:after="0" w:afterAutospacing="0"/>
              <w:jc w:val="center"/>
              <w:rPr>
                <w:rFonts w:ascii="Times New Roman" w:hAnsi="Times New Roman"/>
                <w:b/>
                <w:bCs/>
                <w:sz w:val="26"/>
                <w:szCs w:val="26"/>
              </w:rPr>
            </w:pPr>
            <w:r w:rsidRPr="00BE22E1">
              <w:rPr>
                <w:rFonts w:ascii="Times New Roman" w:hAnsi="Times New Roman"/>
                <w:b/>
                <w:bCs/>
                <w:sz w:val="26"/>
                <w:szCs w:val="26"/>
              </w:rPr>
              <w:t>TT</w:t>
            </w:r>
          </w:p>
        </w:tc>
        <w:tc>
          <w:tcPr>
            <w:tcW w:w="2376" w:type="dxa"/>
            <w:vAlign w:val="center"/>
          </w:tcPr>
          <w:p w14:paraId="560F81C8" w14:textId="77777777" w:rsidR="00EA07FE" w:rsidRPr="00BE22E1" w:rsidRDefault="00EA07FE" w:rsidP="0088110F">
            <w:pPr>
              <w:pStyle w:val="NormalWeb"/>
              <w:spacing w:before="0" w:beforeAutospacing="0" w:after="0" w:afterAutospacing="0"/>
              <w:jc w:val="center"/>
              <w:rPr>
                <w:rFonts w:ascii="Times New Roman" w:hAnsi="Times New Roman"/>
                <w:b/>
                <w:bCs/>
                <w:sz w:val="26"/>
                <w:szCs w:val="26"/>
              </w:rPr>
            </w:pPr>
            <w:r w:rsidRPr="00BE22E1">
              <w:rPr>
                <w:rFonts w:ascii="Times New Roman" w:hAnsi="Times New Roman"/>
                <w:b/>
                <w:bCs/>
                <w:sz w:val="26"/>
                <w:szCs w:val="26"/>
              </w:rPr>
              <w:t>Trình tự thực hiện</w:t>
            </w:r>
          </w:p>
        </w:tc>
        <w:tc>
          <w:tcPr>
            <w:tcW w:w="7513" w:type="dxa"/>
            <w:vAlign w:val="center"/>
          </w:tcPr>
          <w:p w14:paraId="2BF2B6EA" w14:textId="77777777" w:rsidR="00EA07FE" w:rsidRPr="00BE22E1" w:rsidRDefault="00EA07FE" w:rsidP="0088110F">
            <w:pPr>
              <w:pStyle w:val="NormalWeb"/>
              <w:spacing w:before="0" w:beforeAutospacing="0" w:after="0" w:afterAutospacing="0"/>
              <w:jc w:val="center"/>
              <w:rPr>
                <w:rFonts w:ascii="Times New Roman" w:hAnsi="Times New Roman"/>
                <w:b/>
                <w:bCs/>
                <w:sz w:val="26"/>
                <w:szCs w:val="26"/>
              </w:rPr>
            </w:pPr>
            <w:r w:rsidRPr="00BE22E1">
              <w:rPr>
                <w:rFonts w:ascii="Times New Roman" w:hAnsi="Times New Roman"/>
                <w:b/>
                <w:bCs/>
                <w:sz w:val="26"/>
                <w:szCs w:val="26"/>
              </w:rPr>
              <w:t>Cách thức thực hiện</w:t>
            </w:r>
          </w:p>
        </w:tc>
        <w:tc>
          <w:tcPr>
            <w:tcW w:w="3118" w:type="dxa"/>
            <w:vAlign w:val="center"/>
          </w:tcPr>
          <w:p w14:paraId="19600002" w14:textId="77777777" w:rsidR="00EA07FE" w:rsidRPr="00BE22E1" w:rsidRDefault="00EA07FE" w:rsidP="0088110F">
            <w:pPr>
              <w:pStyle w:val="NormalWeb"/>
              <w:spacing w:before="0" w:beforeAutospacing="0" w:after="0" w:afterAutospacing="0"/>
              <w:jc w:val="center"/>
              <w:rPr>
                <w:rFonts w:ascii="Times New Roman" w:hAnsi="Times New Roman"/>
                <w:b/>
                <w:bCs/>
                <w:sz w:val="26"/>
                <w:szCs w:val="26"/>
              </w:rPr>
            </w:pPr>
            <w:r w:rsidRPr="00BE22E1">
              <w:rPr>
                <w:rFonts w:ascii="Times New Roman" w:hAnsi="Times New Roman"/>
                <w:b/>
                <w:bCs/>
                <w:sz w:val="26"/>
                <w:szCs w:val="26"/>
              </w:rPr>
              <w:t>Thời gian giải quyết</w:t>
            </w:r>
          </w:p>
        </w:tc>
        <w:tc>
          <w:tcPr>
            <w:tcW w:w="1269" w:type="dxa"/>
            <w:vAlign w:val="center"/>
          </w:tcPr>
          <w:p w14:paraId="12ED0DC4" w14:textId="77777777" w:rsidR="00EA07FE" w:rsidRPr="007D038B" w:rsidRDefault="00EA07FE" w:rsidP="0088110F">
            <w:pPr>
              <w:pStyle w:val="NormalWeb"/>
              <w:spacing w:before="0" w:beforeAutospacing="0" w:after="0" w:afterAutospacing="0"/>
              <w:jc w:val="center"/>
              <w:rPr>
                <w:rFonts w:ascii="Times New Roman" w:hAnsi="Times New Roman"/>
                <w:b/>
                <w:bCs/>
                <w:sz w:val="26"/>
                <w:szCs w:val="26"/>
              </w:rPr>
            </w:pPr>
            <w:r w:rsidRPr="007D038B">
              <w:rPr>
                <w:rFonts w:ascii="Times New Roman" w:hAnsi="Times New Roman"/>
                <w:b/>
                <w:bCs/>
                <w:sz w:val="26"/>
                <w:szCs w:val="26"/>
              </w:rPr>
              <w:t>Ghi chú</w:t>
            </w:r>
          </w:p>
        </w:tc>
      </w:tr>
      <w:tr w:rsidR="00EA07FE" w:rsidRPr="00212A1E" w14:paraId="1FD04AAF" w14:textId="77777777" w:rsidTr="005F02C4">
        <w:trPr>
          <w:trHeight w:val="898"/>
        </w:trPr>
        <w:tc>
          <w:tcPr>
            <w:tcW w:w="851" w:type="dxa"/>
            <w:vMerge w:val="restart"/>
            <w:vAlign w:val="center"/>
          </w:tcPr>
          <w:p w14:paraId="4DA4F7E9" w14:textId="77777777" w:rsidR="00EA07FE" w:rsidRPr="00BE22E1" w:rsidRDefault="00EA07FE" w:rsidP="0088110F">
            <w:pPr>
              <w:pStyle w:val="NormalWeb"/>
              <w:spacing w:before="0" w:beforeAutospacing="0" w:after="120" w:afterAutospacing="0" w:line="234" w:lineRule="atLeast"/>
              <w:jc w:val="center"/>
              <w:rPr>
                <w:rFonts w:ascii="Times New Roman" w:hAnsi="Times New Roman"/>
                <w:b/>
                <w:bCs/>
                <w:sz w:val="26"/>
                <w:szCs w:val="26"/>
              </w:rPr>
            </w:pPr>
            <w:r w:rsidRPr="00BE22E1">
              <w:rPr>
                <w:rFonts w:ascii="Times New Roman" w:hAnsi="Times New Roman"/>
                <w:b/>
                <w:bCs/>
                <w:sz w:val="26"/>
                <w:szCs w:val="26"/>
              </w:rPr>
              <w:t>Bước 1</w:t>
            </w:r>
          </w:p>
        </w:tc>
        <w:tc>
          <w:tcPr>
            <w:tcW w:w="2376" w:type="dxa"/>
            <w:vMerge w:val="restart"/>
            <w:vAlign w:val="center"/>
          </w:tcPr>
          <w:p w14:paraId="4CC79151" w14:textId="77777777" w:rsidR="00EA07FE" w:rsidRPr="00BE22E1"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BE22E1">
              <w:rPr>
                <w:rFonts w:ascii="Times New Roman" w:hAnsi="Times New Roman"/>
                <w:b/>
                <w:bCs/>
                <w:sz w:val="26"/>
                <w:szCs w:val="26"/>
              </w:rPr>
              <w:t xml:space="preserve">Nộp hồ sơ thủ tục hành chính: </w:t>
            </w:r>
            <w:r w:rsidRPr="00BE22E1">
              <w:rPr>
                <w:rFonts w:ascii="Times New Roman" w:hAnsi="Times New Roman"/>
                <w:iCs/>
                <w:sz w:val="26"/>
                <w:szCs w:val="26"/>
              </w:rPr>
              <w:t xml:space="preserve">Tổ chức, cá nhân chuẩn bị hồ sơ đầy đủ theo quy định và </w:t>
            </w:r>
            <w:r w:rsidRPr="00BE22E1">
              <w:rPr>
                <w:rFonts w:ascii="Times New Roman" w:hAnsi="Times New Roman"/>
                <w:iCs/>
                <w:sz w:val="26"/>
                <w:szCs w:val="26"/>
                <w:lang w:val="vi-VN"/>
              </w:rPr>
              <w:t xml:space="preserve">nộp hồ sơ </w:t>
            </w:r>
            <w:r w:rsidRPr="00BE22E1">
              <w:rPr>
                <w:rFonts w:ascii="Times New Roman" w:hAnsi="Times New Roman"/>
                <w:iCs/>
                <w:sz w:val="26"/>
                <w:szCs w:val="26"/>
              </w:rPr>
              <w:t>qua các cách thức sau:</w:t>
            </w:r>
          </w:p>
        </w:tc>
        <w:tc>
          <w:tcPr>
            <w:tcW w:w="7513" w:type="dxa"/>
            <w:vAlign w:val="center"/>
          </w:tcPr>
          <w:p w14:paraId="1F1EAAF1" w14:textId="77777777" w:rsidR="00EA07FE" w:rsidRPr="00BE22E1" w:rsidRDefault="00EA07FE" w:rsidP="0088110F">
            <w:pPr>
              <w:pStyle w:val="NormalWeb"/>
              <w:shd w:val="clear" w:color="auto" w:fill="FFFFFF"/>
              <w:spacing w:before="120" w:beforeAutospacing="0" w:after="120" w:afterAutospacing="0"/>
              <w:jc w:val="both"/>
              <w:rPr>
                <w:rFonts w:ascii="Times New Roman" w:hAnsi="Times New Roman"/>
                <w:sz w:val="26"/>
                <w:szCs w:val="26"/>
              </w:rPr>
            </w:pPr>
            <w:r w:rsidRPr="00BE22E1">
              <w:rPr>
                <w:rFonts w:ascii="Times New Roman" w:hAnsi="Times New Roman"/>
                <w:sz w:val="26"/>
                <w:szCs w:val="26"/>
              </w:rPr>
              <w:t xml:space="preserve">   1. Phòng GDĐT tiếp nhận, kiểm tra hồ sơ đăng ký đánh giá ngoài của trường trung học trên địa bàn thuộc phạm vi quản lý và thông tin cho trường trung học biết hồ sơ được chấp nhận hoặc yêu cầu tiếp tục hoàn thiện</w:t>
            </w:r>
          </w:p>
          <w:p w14:paraId="7690A335" w14:textId="77777777" w:rsidR="00EA07FE" w:rsidRPr="00BE22E1" w:rsidRDefault="00EA07FE" w:rsidP="0088110F">
            <w:pPr>
              <w:pStyle w:val="NormalWeb"/>
              <w:shd w:val="clear" w:color="auto" w:fill="FFFFFF"/>
              <w:spacing w:before="120" w:beforeAutospacing="0" w:after="120" w:afterAutospacing="0"/>
              <w:jc w:val="both"/>
              <w:rPr>
                <w:rFonts w:ascii="Times New Roman" w:hAnsi="Times New Roman"/>
                <w:sz w:val="26"/>
                <w:szCs w:val="26"/>
              </w:rPr>
            </w:pPr>
            <w:r w:rsidRPr="00BE22E1">
              <w:rPr>
                <w:rFonts w:ascii="Times New Roman" w:hAnsi="Times New Roman"/>
                <w:sz w:val="26"/>
                <w:szCs w:val="26"/>
              </w:rPr>
              <w:t xml:space="preserve">   2. Sở GDĐT tiếp nhận, kiểm tra hồ sơ đăng ký đánh giá ngoài của trường trung học trên địa bàn thuộc phạm vi quản lý và thông tin cho trường trung học biết hồ sơ được chấp nhận hoặc yêu cầu tiếp tục hoàn thiện</w:t>
            </w:r>
          </w:p>
          <w:p w14:paraId="25D22948" w14:textId="77777777" w:rsidR="00EA07FE" w:rsidRPr="00BE22E1" w:rsidRDefault="00EA07FE" w:rsidP="0088110F">
            <w:pPr>
              <w:pStyle w:val="NormalWeb"/>
              <w:shd w:val="clear" w:color="auto" w:fill="FFFFFF"/>
              <w:spacing w:before="120" w:beforeAutospacing="0" w:after="120" w:afterAutospacing="0"/>
              <w:jc w:val="both"/>
              <w:rPr>
                <w:rFonts w:ascii="Times New Roman" w:hAnsi="Times New Roman"/>
                <w:i/>
                <w:sz w:val="26"/>
                <w:szCs w:val="26"/>
                <w:lang w:val="vi-VN"/>
              </w:rPr>
            </w:pPr>
            <w:r w:rsidRPr="00BE22E1">
              <w:rPr>
                <w:rFonts w:ascii="Times New Roman" w:hAnsi="Times New Roman"/>
                <w:sz w:val="26"/>
                <w:szCs w:val="26"/>
              </w:rPr>
              <w:t xml:space="preserve">   3.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BE22E1">
              <w:rPr>
                <w:rFonts w:ascii="Times New Roman" w:hAnsi="Times New Roman"/>
                <w:sz w:val="26"/>
                <w:szCs w:val="26"/>
              </w:rPr>
              <w:t>).</w:t>
            </w:r>
          </w:p>
          <w:p w14:paraId="0A8680E8" w14:textId="77777777" w:rsidR="00EA07FE" w:rsidRPr="00BE22E1" w:rsidRDefault="00EA07FE" w:rsidP="0088110F">
            <w:pPr>
              <w:pStyle w:val="NormalWeb"/>
              <w:shd w:val="clear" w:color="auto" w:fill="FFFFFF"/>
              <w:spacing w:before="120" w:beforeAutospacing="0" w:after="120" w:afterAutospacing="0"/>
              <w:jc w:val="both"/>
              <w:rPr>
                <w:rFonts w:ascii="Times New Roman" w:hAnsi="Times New Roman"/>
                <w:i/>
                <w:sz w:val="26"/>
                <w:szCs w:val="26"/>
                <w:lang w:val="vi-VN"/>
              </w:rPr>
            </w:pPr>
            <w:r w:rsidRPr="00BE22E1">
              <w:rPr>
                <w:rFonts w:ascii="Times New Roman" w:hAnsi="Times New Roman"/>
                <w:sz w:val="26"/>
                <w:szCs w:val="26"/>
              </w:rPr>
              <w:t xml:space="preserve">   4. Hoặc thông </w:t>
            </w:r>
            <w:r w:rsidRPr="00BE22E1">
              <w:rPr>
                <w:rFonts w:ascii="Times New Roman" w:hAnsi="Times New Roman"/>
                <w:sz w:val="26"/>
                <w:szCs w:val="26"/>
                <w:lang w:val="vi-VN"/>
              </w:rPr>
              <w:t xml:space="preserve">qua </w:t>
            </w:r>
            <w:r w:rsidRPr="00BE22E1">
              <w:rPr>
                <w:rFonts w:ascii="Times New Roman" w:hAnsi="Times New Roman"/>
                <w:sz w:val="26"/>
                <w:szCs w:val="26"/>
              </w:rPr>
              <w:t>bưu điện.</w:t>
            </w:r>
          </w:p>
        </w:tc>
        <w:tc>
          <w:tcPr>
            <w:tcW w:w="3118" w:type="dxa"/>
            <w:vAlign w:val="center"/>
          </w:tcPr>
          <w:p w14:paraId="650BFE46" w14:textId="77777777" w:rsidR="00EA07FE" w:rsidRPr="00281F0D" w:rsidRDefault="00EA07FE" w:rsidP="0088110F">
            <w:pPr>
              <w:pStyle w:val="NormalWeb"/>
              <w:spacing w:before="0" w:beforeAutospacing="0" w:after="120" w:afterAutospacing="0" w:line="234" w:lineRule="atLeast"/>
              <w:jc w:val="center"/>
              <w:rPr>
                <w:rFonts w:ascii="Times New Roman" w:hAnsi="Times New Roman"/>
                <w:b/>
                <w:sz w:val="26"/>
                <w:szCs w:val="26"/>
                <w:lang w:val="vi-VN"/>
              </w:rPr>
            </w:pPr>
            <w:r w:rsidRPr="00BE22E1">
              <w:rPr>
                <w:rFonts w:ascii="Times New Roman" w:hAnsi="Times New Roman"/>
                <w:sz w:val="26"/>
                <w:szCs w:val="26"/>
                <w:lang w:val="vi-VN"/>
              </w:rPr>
              <w:t>Sáng: từ 07 giờ đến 11 giờ 30 phút; chiều: từ 13 giờ 30 đến 17 giờ của các ngày làm việc.</w:t>
            </w:r>
          </w:p>
        </w:tc>
        <w:tc>
          <w:tcPr>
            <w:tcW w:w="1269" w:type="dxa"/>
            <w:vMerge w:val="restart"/>
            <w:vAlign w:val="center"/>
          </w:tcPr>
          <w:p w14:paraId="1826B3E6" w14:textId="77777777" w:rsidR="00EA07FE" w:rsidRPr="007D038B" w:rsidRDefault="00EA07FE" w:rsidP="0088110F">
            <w:pPr>
              <w:jc w:val="center"/>
              <w:rPr>
                <w:i/>
                <w:iCs/>
                <w:sz w:val="26"/>
                <w:szCs w:val="26"/>
                <w:lang w:val="vi-VN"/>
              </w:rPr>
            </w:pPr>
          </w:p>
        </w:tc>
      </w:tr>
      <w:tr w:rsidR="00EA07FE" w:rsidRPr="00212A1E" w14:paraId="7BA15DD7" w14:textId="77777777" w:rsidTr="005F02C4">
        <w:trPr>
          <w:trHeight w:val="359"/>
        </w:trPr>
        <w:tc>
          <w:tcPr>
            <w:tcW w:w="851" w:type="dxa"/>
            <w:vMerge/>
          </w:tcPr>
          <w:p w14:paraId="14CDE408" w14:textId="77777777" w:rsidR="00EA07FE" w:rsidRPr="00281F0D" w:rsidRDefault="00EA07FE" w:rsidP="0088110F">
            <w:pPr>
              <w:pStyle w:val="NormalWeb"/>
              <w:spacing w:before="0" w:beforeAutospacing="0" w:after="120" w:afterAutospacing="0" w:line="234" w:lineRule="atLeast"/>
              <w:jc w:val="both"/>
              <w:rPr>
                <w:rFonts w:ascii="Times New Roman" w:hAnsi="Times New Roman"/>
                <w:b/>
                <w:bCs/>
                <w:sz w:val="26"/>
                <w:szCs w:val="26"/>
                <w:lang w:val="vi-VN"/>
              </w:rPr>
            </w:pPr>
          </w:p>
        </w:tc>
        <w:tc>
          <w:tcPr>
            <w:tcW w:w="2376" w:type="dxa"/>
            <w:vMerge/>
          </w:tcPr>
          <w:p w14:paraId="39B1D32F" w14:textId="77777777" w:rsidR="00EA07FE" w:rsidRPr="00281F0D" w:rsidRDefault="00EA07FE" w:rsidP="0088110F">
            <w:pPr>
              <w:pStyle w:val="NormalWeb"/>
              <w:shd w:val="clear" w:color="auto" w:fill="FFFFFF"/>
              <w:spacing w:before="0" w:beforeAutospacing="0" w:after="120" w:afterAutospacing="0" w:line="234" w:lineRule="atLeast"/>
              <w:jc w:val="both"/>
              <w:rPr>
                <w:rFonts w:ascii="Times New Roman" w:hAnsi="Times New Roman"/>
                <w:b/>
                <w:bCs/>
                <w:sz w:val="26"/>
                <w:szCs w:val="26"/>
                <w:lang w:val="vi-VN"/>
              </w:rPr>
            </w:pPr>
          </w:p>
        </w:tc>
        <w:tc>
          <w:tcPr>
            <w:tcW w:w="7513" w:type="dxa"/>
            <w:vAlign w:val="center"/>
          </w:tcPr>
          <w:p w14:paraId="75FF8877" w14:textId="77777777" w:rsidR="00EA07FE" w:rsidRPr="00281F0D"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lang w:val="vi-VN"/>
              </w:rPr>
            </w:pPr>
            <w:r w:rsidRPr="00281F0D">
              <w:rPr>
                <w:rFonts w:ascii="Times New Roman" w:hAnsi="Times New Roman"/>
                <w:sz w:val="26"/>
                <w:szCs w:val="26"/>
                <w:lang w:val="vi-VN"/>
              </w:rPr>
              <w:t xml:space="preserve">   5. Hoặc nộp trực tuyến tại website cổng Dịch vụ công của tỉnh Đồng Tháp: </w:t>
            </w:r>
            <w:hyperlink r:id="rId114" w:history="1">
              <w:r w:rsidRPr="00281F0D">
                <w:rPr>
                  <w:rStyle w:val="Hyperlink"/>
                  <w:rFonts w:ascii="Times New Roman" w:hAnsi="Times New Roman"/>
                  <w:sz w:val="26"/>
                  <w:szCs w:val="26"/>
                  <w:lang w:val="vi-VN"/>
                </w:rPr>
                <w:t>http://dichvucong.dongthap.gov.vn</w:t>
              </w:r>
            </w:hyperlink>
            <w:r w:rsidRPr="00281F0D">
              <w:rPr>
                <w:rFonts w:ascii="Times New Roman" w:hAnsi="Times New Roman"/>
                <w:sz w:val="26"/>
                <w:szCs w:val="26"/>
                <w:lang w:val="vi-VN"/>
              </w:rPr>
              <w:t>.</w:t>
            </w:r>
          </w:p>
        </w:tc>
        <w:tc>
          <w:tcPr>
            <w:tcW w:w="3118" w:type="dxa"/>
            <w:vAlign w:val="center"/>
          </w:tcPr>
          <w:p w14:paraId="672327A0" w14:textId="77777777" w:rsidR="00EA07FE" w:rsidRPr="00281F0D" w:rsidRDefault="00EA07FE" w:rsidP="0088110F">
            <w:pPr>
              <w:pStyle w:val="NormalWeb"/>
              <w:spacing w:before="0" w:beforeAutospacing="0" w:after="120" w:afterAutospacing="0" w:line="234" w:lineRule="atLeast"/>
              <w:jc w:val="center"/>
              <w:rPr>
                <w:rFonts w:ascii="Times New Roman" w:hAnsi="Times New Roman"/>
                <w:sz w:val="26"/>
                <w:szCs w:val="26"/>
                <w:lang w:val="vi-VN"/>
              </w:rPr>
            </w:pPr>
            <w:r w:rsidRPr="00281F0D">
              <w:rPr>
                <w:rFonts w:ascii="Times New Roman" w:hAnsi="Times New Roman"/>
                <w:sz w:val="26"/>
                <w:szCs w:val="26"/>
                <w:lang w:val="vi-VN"/>
              </w:rPr>
              <w:t xml:space="preserve">Không quy định </w:t>
            </w:r>
            <w:r w:rsidRPr="00281F0D">
              <w:rPr>
                <w:rFonts w:ascii="Times New Roman" w:hAnsi="Times New Roman"/>
                <w:i/>
                <w:sz w:val="26"/>
                <w:szCs w:val="26"/>
                <w:lang w:val="vi-VN"/>
              </w:rPr>
              <w:t>(tùy khách hàng)</w:t>
            </w:r>
          </w:p>
        </w:tc>
        <w:tc>
          <w:tcPr>
            <w:tcW w:w="1269" w:type="dxa"/>
            <w:vMerge/>
          </w:tcPr>
          <w:p w14:paraId="4AB422A1" w14:textId="77777777" w:rsidR="00EA07FE" w:rsidRPr="00281F0D" w:rsidRDefault="00EA07FE" w:rsidP="0088110F">
            <w:pPr>
              <w:pStyle w:val="NormalWeb"/>
              <w:spacing w:before="0" w:beforeAutospacing="0" w:after="120" w:afterAutospacing="0" w:line="234" w:lineRule="atLeast"/>
              <w:jc w:val="both"/>
              <w:rPr>
                <w:rFonts w:ascii="Times New Roman" w:hAnsi="Times New Roman"/>
                <w:b/>
                <w:bCs/>
                <w:i/>
                <w:iCs/>
                <w:sz w:val="26"/>
                <w:szCs w:val="26"/>
                <w:lang w:val="vi-VN"/>
              </w:rPr>
            </w:pPr>
          </w:p>
        </w:tc>
      </w:tr>
      <w:tr w:rsidR="00EA07FE" w:rsidRPr="007D038B" w14:paraId="78C13F25" w14:textId="77777777" w:rsidTr="005F02C4">
        <w:trPr>
          <w:trHeight w:val="600"/>
        </w:trPr>
        <w:tc>
          <w:tcPr>
            <w:tcW w:w="851" w:type="dxa"/>
            <w:vAlign w:val="center"/>
          </w:tcPr>
          <w:p w14:paraId="7899FBC3" w14:textId="77777777" w:rsidR="00EA07FE" w:rsidRPr="00BE22E1" w:rsidRDefault="00EA07FE" w:rsidP="0088110F">
            <w:pPr>
              <w:pStyle w:val="NormalWeb"/>
              <w:spacing w:before="0" w:beforeAutospacing="0" w:after="120" w:afterAutospacing="0" w:line="234" w:lineRule="atLeast"/>
              <w:jc w:val="center"/>
              <w:rPr>
                <w:rFonts w:ascii="Times New Roman" w:hAnsi="Times New Roman"/>
                <w:b/>
                <w:bCs/>
                <w:sz w:val="26"/>
                <w:szCs w:val="26"/>
              </w:rPr>
            </w:pPr>
            <w:r w:rsidRPr="00BE22E1">
              <w:rPr>
                <w:rFonts w:ascii="Times New Roman" w:hAnsi="Times New Roman"/>
                <w:b/>
                <w:bCs/>
                <w:sz w:val="26"/>
                <w:szCs w:val="26"/>
              </w:rPr>
              <w:t>Bước 2</w:t>
            </w:r>
          </w:p>
        </w:tc>
        <w:tc>
          <w:tcPr>
            <w:tcW w:w="2376" w:type="dxa"/>
            <w:vAlign w:val="center"/>
          </w:tcPr>
          <w:p w14:paraId="465C4F04" w14:textId="77777777" w:rsidR="00EA07FE" w:rsidRPr="00BE22E1" w:rsidRDefault="00EA07FE" w:rsidP="0088110F">
            <w:pPr>
              <w:spacing w:before="120" w:after="120"/>
              <w:jc w:val="both"/>
              <w:rPr>
                <w:sz w:val="26"/>
                <w:szCs w:val="26"/>
              </w:rPr>
            </w:pPr>
            <w:r w:rsidRPr="00BE22E1">
              <w:rPr>
                <w:b/>
                <w:bCs/>
                <w:sz w:val="26"/>
                <w:szCs w:val="26"/>
              </w:rPr>
              <w:t>Tiếp nhận và chuyển hồ sơ thủ tục hành chính</w:t>
            </w:r>
          </w:p>
        </w:tc>
        <w:tc>
          <w:tcPr>
            <w:tcW w:w="7513" w:type="dxa"/>
          </w:tcPr>
          <w:p w14:paraId="5E502AF0" w14:textId="77777777" w:rsidR="00EA07FE" w:rsidRPr="00BE22E1" w:rsidRDefault="00EA07FE" w:rsidP="0088110F">
            <w:pPr>
              <w:pStyle w:val="NormalWeb"/>
              <w:shd w:val="clear" w:color="auto" w:fill="FFFFFF"/>
              <w:spacing w:before="0" w:beforeAutospacing="0" w:after="120" w:afterAutospacing="0" w:line="234" w:lineRule="atLeast"/>
              <w:ind w:firstLine="34"/>
              <w:jc w:val="both"/>
              <w:rPr>
                <w:rFonts w:ascii="Times New Roman" w:hAnsi="Times New Roman"/>
                <w:sz w:val="26"/>
                <w:szCs w:val="26"/>
              </w:rPr>
            </w:pPr>
            <w:r w:rsidRPr="00BE22E1">
              <w:rPr>
                <w:rFonts w:ascii="Times New Roman" w:hAnsi="Times New Roman"/>
                <w:sz w:val="26"/>
                <w:szCs w:val="26"/>
              </w:rPr>
              <w:t xml:space="preserve">1. Đối với hồ sơ được nộp </w:t>
            </w:r>
            <w:r w:rsidRPr="00BE22E1">
              <w:rPr>
                <w:rFonts w:ascii="Times New Roman" w:hAnsi="Times New Roman"/>
                <w:sz w:val="26"/>
                <w:szCs w:val="26"/>
                <w:lang w:val="vi-VN"/>
              </w:rPr>
              <w:t xml:space="preserve">trực tiếp qua </w:t>
            </w:r>
            <w:r w:rsidRPr="00BE22E1">
              <w:rPr>
                <w:rFonts w:ascii="Times New Roman" w:hAnsi="Times New Roman"/>
                <w:sz w:val="26"/>
                <w:szCs w:val="26"/>
              </w:rPr>
              <w:t xml:space="preserve">Bộ phận </w:t>
            </w:r>
            <w:r w:rsidRPr="00BE22E1">
              <w:rPr>
                <w:rFonts w:ascii="Times New Roman" w:hAnsi="Times New Roman"/>
                <w:sz w:val="26"/>
                <w:szCs w:val="26"/>
                <w:lang w:val="vi-VN"/>
              </w:rPr>
              <w:t>tiếp nhận và trả kết quả</w:t>
            </w:r>
            <w:r w:rsidRPr="00BE22E1">
              <w:rPr>
                <w:rFonts w:ascii="Times New Roman" w:hAnsi="Times New Roman"/>
                <w:sz w:val="26"/>
                <w:szCs w:val="26"/>
              </w:rPr>
              <w:t xml:space="preserve"> hoặc thông </w:t>
            </w:r>
            <w:r w:rsidRPr="00BE22E1">
              <w:rPr>
                <w:rFonts w:ascii="Times New Roman" w:hAnsi="Times New Roman"/>
                <w:sz w:val="26"/>
                <w:szCs w:val="26"/>
                <w:lang w:val="vi-VN"/>
              </w:rPr>
              <w:t xml:space="preserve">qua dịch vụ bưu chính </w:t>
            </w:r>
            <w:r w:rsidRPr="00BE22E1">
              <w:rPr>
                <w:rFonts w:ascii="Times New Roman" w:hAnsi="Times New Roman"/>
                <w:sz w:val="26"/>
                <w:szCs w:val="26"/>
              </w:rPr>
              <w:t xml:space="preserve">công ích cán bộ, công chức, viên chức tiếp nhận hồ sơ tại Bộ phận </w:t>
            </w:r>
            <w:r w:rsidRPr="00BE22E1">
              <w:rPr>
                <w:rFonts w:ascii="Times New Roman" w:hAnsi="Times New Roman"/>
                <w:sz w:val="26"/>
                <w:szCs w:val="26"/>
                <w:lang w:val="vi-VN"/>
              </w:rPr>
              <w:t>tiếp nhận và trả kết quả</w:t>
            </w:r>
            <w:r w:rsidRPr="00BE22E1">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448C14E6" w14:textId="77777777" w:rsidR="00EA07FE" w:rsidRPr="00BE22E1" w:rsidRDefault="00EA07FE" w:rsidP="0088110F">
            <w:pPr>
              <w:pStyle w:val="NormalWeb"/>
              <w:shd w:val="clear" w:color="auto" w:fill="FFFFFF"/>
              <w:spacing w:before="0" w:beforeAutospacing="0" w:after="120" w:afterAutospacing="0" w:line="234" w:lineRule="atLeast"/>
              <w:ind w:firstLine="34"/>
              <w:jc w:val="both"/>
              <w:rPr>
                <w:rFonts w:ascii="Times New Roman" w:hAnsi="Times New Roman"/>
                <w:sz w:val="26"/>
                <w:szCs w:val="26"/>
              </w:rPr>
            </w:pPr>
            <w:r w:rsidRPr="00BE22E1">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4D0AA1FB" w14:textId="77777777" w:rsidR="00EA07FE" w:rsidRPr="00BE22E1" w:rsidRDefault="00EA07FE" w:rsidP="0088110F">
            <w:pPr>
              <w:pStyle w:val="NormalWeb"/>
              <w:shd w:val="clear" w:color="auto" w:fill="FFFFFF"/>
              <w:spacing w:before="0" w:beforeAutospacing="0" w:after="120" w:afterAutospacing="0" w:line="234" w:lineRule="atLeast"/>
              <w:ind w:firstLine="34"/>
              <w:jc w:val="both"/>
              <w:rPr>
                <w:rFonts w:ascii="Times New Roman" w:hAnsi="Times New Roman"/>
                <w:sz w:val="26"/>
                <w:szCs w:val="26"/>
              </w:rPr>
            </w:pPr>
            <w:r w:rsidRPr="00BE22E1">
              <w:rPr>
                <w:rFonts w:ascii="Times New Roman" w:hAnsi="Times New Roman"/>
                <w:sz w:val="26"/>
                <w:szCs w:val="26"/>
              </w:rPr>
              <w:lastRenderedPageBreak/>
              <w:t>b) Trường hợp từ chối nhận hồ sơ, cán bộ, công chức, viên chức tiếp nhận hồ sơ phải nêu rõ lý do theo mẫu Phiếu từ chối giải quyết hồ sơ thủ tục hành chính;</w:t>
            </w:r>
          </w:p>
          <w:p w14:paraId="2BF4FFA3" w14:textId="77777777" w:rsidR="00EA07FE" w:rsidRPr="00BE22E1" w:rsidRDefault="00EA07FE" w:rsidP="0088110F">
            <w:pPr>
              <w:spacing w:before="120" w:after="120"/>
              <w:ind w:firstLine="34"/>
              <w:jc w:val="both"/>
              <w:rPr>
                <w:sz w:val="26"/>
                <w:szCs w:val="26"/>
              </w:rPr>
            </w:pPr>
            <w:r w:rsidRPr="00BE22E1">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3118" w:type="dxa"/>
            <w:vAlign w:val="center"/>
          </w:tcPr>
          <w:p w14:paraId="70FFE7CE" w14:textId="77777777" w:rsidR="00EA07FE" w:rsidRPr="00BE22E1" w:rsidRDefault="00EA07FE" w:rsidP="0088110F">
            <w:pPr>
              <w:pStyle w:val="NormalWeb"/>
              <w:spacing w:before="0" w:beforeAutospacing="0" w:after="120" w:afterAutospacing="0" w:line="234" w:lineRule="atLeast"/>
              <w:jc w:val="both"/>
              <w:rPr>
                <w:rFonts w:ascii="Times New Roman" w:hAnsi="Times New Roman"/>
                <w:b/>
                <w:sz w:val="26"/>
                <w:szCs w:val="26"/>
              </w:rPr>
            </w:pPr>
            <w:r w:rsidRPr="00BE22E1">
              <w:rPr>
                <w:rFonts w:ascii="Times New Roman" w:hAnsi="Times New Roman"/>
                <w:sz w:val="26"/>
                <w:szCs w:val="26"/>
              </w:rPr>
              <w:lastRenderedPageBreak/>
              <w:t>C</w:t>
            </w:r>
            <w:r w:rsidRPr="00BE22E1">
              <w:rPr>
                <w:rStyle w:val="fontstyle21"/>
              </w:rPr>
              <w:t xml:space="preserve">huyển ngay hồ sơ tiếp nhận trực tiếp trong ngày làm việc </w:t>
            </w:r>
            <w:r w:rsidRPr="00BE22E1">
              <w:rPr>
                <w:rStyle w:val="fontstyle21"/>
                <w:i/>
              </w:rPr>
              <w:t>(k</w:t>
            </w:r>
            <w:r w:rsidRPr="00BE22E1">
              <w:rPr>
                <w:rFonts w:ascii="Times New Roman" w:hAnsi="Times New Roman"/>
                <w:i/>
                <w:sz w:val="26"/>
                <w:szCs w:val="26"/>
              </w:rPr>
              <w:t>hông để quá 3 giờ làm việc)</w:t>
            </w:r>
            <w:r w:rsidRPr="00BE22E1">
              <w:rPr>
                <w:rStyle w:val="fontstyle21"/>
              </w:rPr>
              <w:t xml:space="preserve"> hoặc chuyển vào đầu giờ ngày làm việc tiếp theo đối với trường hợp tiếp nhận sau 15 giờ hàng ngày.</w:t>
            </w:r>
          </w:p>
        </w:tc>
        <w:tc>
          <w:tcPr>
            <w:tcW w:w="1269" w:type="dxa"/>
            <w:vAlign w:val="center"/>
          </w:tcPr>
          <w:p w14:paraId="246CB0A4" w14:textId="77777777" w:rsidR="00EA07FE" w:rsidRPr="007D038B" w:rsidRDefault="00EA07FE" w:rsidP="0088110F">
            <w:pPr>
              <w:jc w:val="center"/>
              <w:rPr>
                <w:i/>
                <w:iCs/>
                <w:sz w:val="26"/>
                <w:szCs w:val="26"/>
                <w:lang w:val="vi-VN"/>
              </w:rPr>
            </w:pPr>
          </w:p>
        </w:tc>
      </w:tr>
      <w:tr w:rsidR="00EA07FE" w:rsidRPr="007D038B" w14:paraId="793AA6B3" w14:textId="77777777" w:rsidTr="005F02C4">
        <w:trPr>
          <w:trHeight w:val="600"/>
        </w:trPr>
        <w:tc>
          <w:tcPr>
            <w:tcW w:w="851" w:type="dxa"/>
            <w:vAlign w:val="center"/>
          </w:tcPr>
          <w:p w14:paraId="28A057CB" w14:textId="77777777" w:rsidR="00EA07FE" w:rsidRPr="00BE22E1" w:rsidRDefault="00EA07FE" w:rsidP="0088110F">
            <w:pPr>
              <w:pStyle w:val="NormalWeb"/>
              <w:spacing w:before="0" w:beforeAutospacing="0" w:after="120" w:afterAutospacing="0" w:line="234" w:lineRule="atLeast"/>
              <w:jc w:val="center"/>
              <w:rPr>
                <w:rFonts w:ascii="Times New Roman" w:hAnsi="Times New Roman"/>
                <w:b/>
                <w:bCs/>
                <w:sz w:val="26"/>
                <w:szCs w:val="26"/>
              </w:rPr>
            </w:pPr>
          </w:p>
        </w:tc>
        <w:tc>
          <w:tcPr>
            <w:tcW w:w="2376" w:type="dxa"/>
            <w:vAlign w:val="center"/>
          </w:tcPr>
          <w:p w14:paraId="2A54C936" w14:textId="77777777" w:rsidR="00EA07FE" w:rsidRPr="00BE22E1" w:rsidRDefault="00EA07FE" w:rsidP="0088110F">
            <w:pPr>
              <w:spacing w:before="120" w:after="120"/>
              <w:jc w:val="both"/>
              <w:rPr>
                <w:b/>
                <w:bCs/>
                <w:sz w:val="26"/>
                <w:szCs w:val="26"/>
              </w:rPr>
            </w:pPr>
          </w:p>
        </w:tc>
        <w:tc>
          <w:tcPr>
            <w:tcW w:w="7513" w:type="dxa"/>
          </w:tcPr>
          <w:p w14:paraId="11B7D484" w14:textId="77777777" w:rsidR="00EA07FE" w:rsidRPr="00BE22E1" w:rsidRDefault="00EA07FE" w:rsidP="0088110F">
            <w:pPr>
              <w:pStyle w:val="NormalWeb"/>
              <w:shd w:val="clear" w:color="auto" w:fill="FFFFFF"/>
              <w:spacing w:before="0" w:beforeAutospacing="0" w:after="120" w:afterAutospacing="0" w:line="234" w:lineRule="atLeast"/>
              <w:ind w:firstLine="34"/>
              <w:jc w:val="both"/>
              <w:rPr>
                <w:rFonts w:ascii="Times New Roman" w:hAnsi="Times New Roman"/>
                <w:sz w:val="26"/>
                <w:szCs w:val="26"/>
              </w:rPr>
            </w:pPr>
            <w:r w:rsidRPr="00BE22E1">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BE22E1">
              <w:rPr>
                <w:rFonts w:ascii="Times New Roman" w:hAnsi="Times New Roman"/>
                <w:sz w:val="26"/>
                <w:szCs w:val="26"/>
                <w:lang w:val="vi-VN"/>
              </w:rPr>
              <w:t>tiếp nhận và trả kết quả</w:t>
            </w:r>
            <w:r w:rsidRPr="00BE22E1">
              <w:rPr>
                <w:rFonts w:ascii="Times New Roman" w:hAnsi="Times New Roman"/>
                <w:sz w:val="26"/>
                <w:szCs w:val="26"/>
              </w:rPr>
              <w:t xml:space="preserve"> phải xem xét, kiểm tra tính chính xác, đầy đủ của hồ sơ. </w:t>
            </w:r>
          </w:p>
          <w:p w14:paraId="546092C2" w14:textId="77777777" w:rsidR="00EA07FE" w:rsidRPr="00BE22E1" w:rsidRDefault="00EA07FE" w:rsidP="0088110F">
            <w:pPr>
              <w:pStyle w:val="NormalWeb"/>
              <w:shd w:val="clear" w:color="auto" w:fill="FFFFFF"/>
              <w:spacing w:before="0" w:beforeAutospacing="0" w:after="120" w:afterAutospacing="0" w:line="234" w:lineRule="atLeast"/>
              <w:ind w:firstLine="34"/>
              <w:jc w:val="both"/>
              <w:rPr>
                <w:rFonts w:ascii="Times New Roman" w:hAnsi="Times New Roman"/>
                <w:sz w:val="26"/>
                <w:szCs w:val="26"/>
              </w:rPr>
            </w:pPr>
            <w:r w:rsidRPr="00BE22E1">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17EB0F45" w14:textId="77777777" w:rsidR="00EA07FE" w:rsidRPr="00BE22E1" w:rsidRDefault="00EA07FE" w:rsidP="0088110F">
            <w:pPr>
              <w:pStyle w:val="NormalWeb"/>
              <w:spacing w:before="0" w:beforeAutospacing="0" w:after="120" w:afterAutospacing="0" w:line="234" w:lineRule="atLeast"/>
              <w:ind w:firstLine="34"/>
              <w:jc w:val="both"/>
              <w:rPr>
                <w:rFonts w:ascii="Times New Roman" w:hAnsi="Times New Roman"/>
                <w:b/>
                <w:sz w:val="26"/>
                <w:szCs w:val="26"/>
              </w:rPr>
            </w:pPr>
            <w:r w:rsidRPr="00BE22E1">
              <w:rPr>
                <w:rFonts w:ascii="Times New Roman" w:hAnsi="Times New Roman"/>
                <w:sz w:val="26"/>
                <w:szCs w:val="26"/>
              </w:rPr>
              <w:t xml:space="preserve">b) Nếu hồ sơ của tổ chức, cá nhân đầy đủ, hợp lệ thì cán bộ, công chức, viên chức tại Bộ phận </w:t>
            </w:r>
            <w:r w:rsidRPr="00BE22E1">
              <w:rPr>
                <w:rFonts w:ascii="Times New Roman" w:hAnsi="Times New Roman"/>
                <w:sz w:val="26"/>
                <w:szCs w:val="26"/>
                <w:lang w:val="vi-VN"/>
              </w:rPr>
              <w:t>tiếp nhận và trả kết quả</w:t>
            </w:r>
            <w:r w:rsidRPr="00BE22E1">
              <w:rPr>
                <w:rFonts w:ascii="Times New Roman" w:hAnsi="Times New Roman"/>
                <w:sz w:val="26"/>
                <w:szCs w:val="26"/>
              </w:rPr>
              <w:t xml:space="preserve"> tiếp nhận và chuyển cho cơ quan có thẩm quyền để giải quyết theo quy trình.</w:t>
            </w:r>
          </w:p>
        </w:tc>
        <w:tc>
          <w:tcPr>
            <w:tcW w:w="3118" w:type="dxa"/>
            <w:vAlign w:val="center"/>
          </w:tcPr>
          <w:p w14:paraId="2FB58809" w14:textId="77777777" w:rsidR="00EA07FE" w:rsidRPr="00BE22E1" w:rsidRDefault="00EA07FE" w:rsidP="0088110F">
            <w:pPr>
              <w:pStyle w:val="NormalWeb"/>
              <w:spacing w:before="0" w:beforeAutospacing="0" w:after="120" w:afterAutospacing="0" w:line="234" w:lineRule="atLeast"/>
              <w:jc w:val="center"/>
              <w:rPr>
                <w:rFonts w:ascii="Times New Roman" w:hAnsi="Times New Roman"/>
                <w:sz w:val="26"/>
                <w:szCs w:val="26"/>
              </w:rPr>
            </w:pPr>
            <w:r w:rsidRPr="00BE22E1">
              <w:rPr>
                <w:rFonts w:ascii="Times New Roman" w:hAnsi="Times New Roman"/>
                <w:sz w:val="26"/>
                <w:szCs w:val="26"/>
              </w:rPr>
              <w:t>Không quá 1/2 ngày kể từ ngày phát sinh hồ sơ trực tuyến</w:t>
            </w:r>
          </w:p>
        </w:tc>
        <w:tc>
          <w:tcPr>
            <w:tcW w:w="1269" w:type="dxa"/>
            <w:vAlign w:val="center"/>
          </w:tcPr>
          <w:p w14:paraId="62307D10" w14:textId="77777777" w:rsidR="00EA07FE" w:rsidRPr="007D038B" w:rsidRDefault="00EA07FE" w:rsidP="0088110F">
            <w:pPr>
              <w:jc w:val="center"/>
              <w:rPr>
                <w:i/>
                <w:iCs/>
                <w:sz w:val="26"/>
                <w:szCs w:val="26"/>
                <w:lang w:val="vi-VN"/>
              </w:rPr>
            </w:pPr>
          </w:p>
        </w:tc>
      </w:tr>
      <w:tr w:rsidR="00EA07FE" w:rsidRPr="007D038B" w14:paraId="5E3CAC89" w14:textId="77777777" w:rsidTr="005F02C4">
        <w:tc>
          <w:tcPr>
            <w:tcW w:w="851" w:type="dxa"/>
            <w:vMerge w:val="restart"/>
            <w:vAlign w:val="center"/>
          </w:tcPr>
          <w:p w14:paraId="5A1A23B3" w14:textId="77777777" w:rsidR="00EA07FE" w:rsidRPr="00BE22E1" w:rsidRDefault="00EA07FE" w:rsidP="0088110F">
            <w:pPr>
              <w:pStyle w:val="NormalWeb"/>
              <w:spacing w:before="0" w:beforeAutospacing="0" w:after="120" w:afterAutospacing="0" w:line="234" w:lineRule="atLeast"/>
              <w:jc w:val="center"/>
              <w:rPr>
                <w:rFonts w:ascii="Times New Roman" w:hAnsi="Times New Roman"/>
                <w:b/>
                <w:bCs/>
                <w:sz w:val="26"/>
                <w:szCs w:val="26"/>
              </w:rPr>
            </w:pPr>
            <w:r w:rsidRPr="00BE22E1">
              <w:rPr>
                <w:rFonts w:ascii="Times New Roman" w:hAnsi="Times New Roman"/>
                <w:b/>
                <w:bCs/>
                <w:sz w:val="26"/>
                <w:szCs w:val="26"/>
              </w:rPr>
              <w:t>Bước 3</w:t>
            </w:r>
          </w:p>
        </w:tc>
        <w:tc>
          <w:tcPr>
            <w:tcW w:w="2376" w:type="dxa"/>
            <w:vMerge w:val="restart"/>
            <w:vAlign w:val="center"/>
          </w:tcPr>
          <w:p w14:paraId="37D881D7" w14:textId="77777777" w:rsidR="00EA07FE" w:rsidRPr="00BE22E1" w:rsidRDefault="00EA07FE" w:rsidP="0088110F">
            <w:pPr>
              <w:pStyle w:val="NormalWeb"/>
              <w:spacing w:before="0" w:beforeAutospacing="0" w:after="120" w:afterAutospacing="0" w:line="234" w:lineRule="atLeast"/>
              <w:jc w:val="both"/>
              <w:rPr>
                <w:rFonts w:ascii="Times New Roman" w:hAnsi="Times New Roman"/>
                <w:b/>
                <w:bCs/>
                <w:sz w:val="26"/>
                <w:szCs w:val="26"/>
              </w:rPr>
            </w:pPr>
            <w:r w:rsidRPr="00BE22E1">
              <w:rPr>
                <w:rStyle w:val="fontstyle01"/>
              </w:rPr>
              <w:t>Giải quyết thủ tục hành chính</w:t>
            </w:r>
          </w:p>
        </w:tc>
        <w:tc>
          <w:tcPr>
            <w:tcW w:w="7513" w:type="dxa"/>
            <w:vAlign w:val="center"/>
          </w:tcPr>
          <w:p w14:paraId="07F9D998" w14:textId="77777777" w:rsidR="00EA07FE" w:rsidRPr="00BE22E1" w:rsidRDefault="00EA07FE" w:rsidP="0088110F">
            <w:pPr>
              <w:spacing w:before="120" w:after="120"/>
              <w:jc w:val="both"/>
              <w:rPr>
                <w:sz w:val="26"/>
                <w:szCs w:val="26"/>
              </w:rPr>
            </w:pPr>
            <w:r w:rsidRPr="00BE22E1">
              <w:rPr>
                <w:rStyle w:val="fontstyle21"/>
              </w:rPr>
              <w:t xml:space="preserve">Sau khi nhận hồ sơ thủ tục hành chính từ </w:t>
            </w:r>
            <w:r w:rsidRPr="00BE22E1">
              <w:rPr>
                <w:sz w:val="26"/>
                <w:szCs w:val="26"/>
              </w:rPr>
              <w:t xml:space="preserve">Bộ phận </w:t>
            </w:r>
            <w:r w:rsidRPr="00BE22E1">
              <w:rPr>
                <w:sz w:val="26"/>
                <w:szCs w:val="26"/>
                <w:lang w:val="vi-VN"/>
              </w:rPr>
              <w:t>tiếp nhận và trả kết quả</w:t>
            </w:r>
            <w:r w:rsidRPr="00BE22E1">
              <w:rPr>
                <w:sz w:val="26"/>
                <w:szCs w:val="26"/>
              </w:rPr>
              <w:t xml:space="preserve"> </w:t>
            </w:r>
            <w:r w:rsidRPr="00BE22E1">
              <w:rPr>
                <w:rStyle w:val="fontstyle21"/>
              </w:rPr>
              <w:t>công chức, viên chức xử lý xem xét, thẩm định hồ sơ, trình phê duyệt kết quả giải quyết thủ tục hành chính:</w:t>
            </w:r>
          </w:p>
        </w:tc>
        <w:tc>
          <w:tcPr>
            <w:tcW w:w="3118" w:type="dxa"/>
            <w:vAlign w:val="center"/>
          </w:tcPr>
          <w:p w14:paraId="171D5072" w14:textId="77777777" w:rsidR="00EA07FE" w:rsidRPr="00BE22E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BE22E1">
              <w:rPr>
                <w:rFonts w:ascii="Times New Roman" w:hAnsi="Times New Roman"/>
                <w:b/>
                <w:sz w:val="26"/>
                <w:szCs w:val="26"/>
              </w:rPr>
              <w:t>120 ngày</w:t>
            </w:r>
            <w:r w:rsidRPr="00BE22E1">
              <w:rPr>
                <w:rFonts w:ascii="Times New Roman" w:hAnsi="Times New Roman"/>
                <w:sz w:val="26"/>
                <w:szCs w:val="26"/>
              </w:rPr>
              <w:t>, trong đó:</w:t>
            </w:r>
          </w:p>
        </w:tc>
        <w:tc>
          <w:tcPr>
            <w:tcW w:w="1269" w:type="dxa"/>
            <w:vAlign w:val="center"/>
          </w:tcPr>
          <w:p w14:paraId="5AA3F00B"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bCs/>
                <w:sz w:val="26"/>
                <w:szCs w:val="26"/>
              </w:rPr>
            </w:pPr>
          </w:p>
        </w:tc>
      </w:tr>
      <w:tr w:rsidR="00EA07FE" w:rsidRPr="007D038B" w14:paraId="693DED37" w14:textId="77777777" w:rsidTr="005F02C4">
        <w:tc>
          <w:tcPr>
            <w:tcW w:w="851" w:type="dxa"/>
            <w:vMerge/>
          </w:tcPr>
          <w:p w14:paraId="58B3FC1A" w14:textId="77777777" w:rsidR="00EA07FE" w:rsidRPr="00BE22E1" w:rsidRDefault="00EA07FE" w:rsidP="0088110F">
            <w:pPr>
              <w:pStyle w:val="NormalWeb"/>
              <w:spacing w:before="0" w:beforeAutospacing="0" w:after="120" w:afterAutospacing="0" w:line="234" w:lineRule="atLeast"/>
              <w:jc w:val="both"/>
              <w:rPr>
                <w:rFonts w:ascii="Times New Roman" w:hAnsi="Times New Roman"/>
                <w:b/>
                <w:bCs/>
                <w:sz w:val="26"/>
                <w:szCs w:val="26"/>
              </w:rPr>
            </w:pPr>
          </w:p>
        </w:tc>
        <w:tc>
          <w:tcPr>
            <w:tcW w:w="2376" w:type="dxa"/>
            <w:vMerge/>
          </w:tcPr>
          <w:p w14:paraId="0BDB66B6" w14:textId="77777777" w:rsidR="00EA07FE" w:rsidRPr="00BE22E1" w:rsidRDefault="00EA07FE" w:rsidP="0088110F">
            <w:pPr>
              <w:pStyle w:val="NormalWeb"/>
              <w:spacing w:before="0" w:beforeAutospacing="0" w:after="120" w:afterAutospacing="0" w:line="234" w:lineRule="atLeast"/>
              <w:jc w:val="both"/>
              <w:rPr>
                <w:rFonts w:ascii="Times New Roman" w:hAnsi="Times New Roman"/>
                <w:b/>
                <w:bCs/>
                <w:sz w:val="26"/>
                <w:szCs w:val="26"/>
              </w:rPr>
            </w:pPr>
          </w:p>
        </w:tc>
        <w:tc>
          <w:tcPr>
            <w:tcW w:w="7513" w:type="dxa"/>
          </w:tcPr>
          <w:p w14:paraId="7B0011DB" w14:textId="77777777" w:rsidR="00EA07FE" w:rsidRPr="00BE22E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E22E1">
              <w:rPr>
                <w:rFonts w:ascii="Times New Roman" w:hAnsi="Times New Roman"/>
                <w:bCs/>
                <w:i/>
                <w:sz w:val="26"/>
                <w:szCs w:val="26"/>
              </w:rPr>
              <w:t>1. Tiếp nhận hồ sơ (Bộ phận TN&amp;TKQ)</w:t>
            </w:r>
          </w:p>
        </w:tc>
        <w:tc>
          <w:tcPr>
            <w:tcW w:w="3118" w:type="dxa"/>
            <w:vAlign w:val="center"/>
          </w:tcPr>
          <w:p w14:paraId="4CB9F22C" w14:textId="77777777" w:rsidR="00EA07FE" w:rsidRPr="00BE22E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BE22E1">
              <w:rPr>
                <w:rFonts w:ascii="Times New Roman" w:hAnsi="Times New Roman"/>
                <w:bCs/>
                <w:i/>
                <w:sz w:val="26"/>
                <w:szCs w:val="26"/>
              </w:rPr>
              <w:t>½ ngày</w:t>
            </w:r>
          </w:p>
        </w:tc>
        <w:tc>
          <w:tcPr>
            <w:tcW w:w="1269" w:type="dxa"/>
          </w:tcPr>
          <w:p w14:paraId="148C6651"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bCs/>
                <w:sz w:val="26"/>
                <w:szCs w:val="26"/>
              </w:rPr>
            </w:pPr>
          </w:p>
        </w:tc>
      </w:tr>
      <w:tr w:rsidR="00EA07FE" w:rsidRPr="007D038B" w14:paraId="1ADC63F4" w14:textId="77777777" w:rsidTr="005F02C4">
        <w:tc>
          <w:tcPr>
            <w:tcW w:w="851" w:type="dxa"/>
            <w:vMerge/>
          </w:tcPr>
          <w:p w14:paraId="07C2553D" w14:textId="77777777" w:rsidR="00EA07FE" w:rsidRPr="00BE22E1" w:rsidRDefault="00EA07FE" w:rsidP="0088110F">
            <w:pPr>
              <w:pStyle w:val="NormalWeb"/>
              <w:spacing w:before="0" w:beforeAutospacing="0" w:after="120" w:afterAutospacing="0" w:line="234" w:lineRule="atLeast"/>
              <w:jc w:val="both"/>
              <w:rPr>
                <w:rFonts w:ascii="Times New Roman" w:hAnsi="Times New Roman"/>
                <w:b/>
                <w:bCs/>
                <w:sz w:val="26"/>
                <w:szCs w:val="26"/>
              </w:rPr>
            </w:pPr>
          </w:p>
        </w:tc>
        <w:tc>
          <w:tcPr>
            <w:tcW w:w="2376" w:type="dxa"/>
            <w:vMerge/>
          </w:tcPr>
          <w:p w14:paraId="454CBB1C" w14:textId="77777777" w:rsidR="00EA07FE" w:rsidRPr="00BE22E1" w:rsidRDefault="00EA07FE" w:rsidP="0088110F">
            <w:pPr>
              <w:pStyle w:val="NormalWeb"/>
              <w:spacing w:before="0" w:beforeAutospacing="0" w:after="120" w:afterAutospacing="0" w:line="234" w:lineRule="atLeast"/>
              <w:jc w:val="both"/>
              <w:rPr>
                <w:rFonts w:ascii="Times New Roman" w:hAnsi="Times New Roman"/>
                <w:b/>
                <w:bCs/>
                <w:sz w:val="26"/>
                <w:szCs w:val="26"/>
              </w:rPr>
            </w:pPr>
          </w:p>
        </w:tc>
        <w:tc>
          <w:tcPr>
            <w:tcW w:w="7513" w:type="dxa"/>
          </w:tcPr>
          <w:p w14:paraId="2BB2F29F" w14:textId="77777777" w:rsidR="00EA07FE" w:rsidRPr="00BE22E1"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BE22E1">
              <w:rPr>
                <w:rFonts w:ascii="Times New Roman" w:hAnsi="Times New Roman"/>
                <w:bCs/>
                <w:i/>
                <w:sz w:val="26"/>
                <w:szCs w:val="26"/>
              </w:rPr>
              <w:t>2. Giải quyết hồ sơ (cơ quan/bộ phận chuyên môn), t</w:t>
            </w:r>
            <w:r w:rsidRPr="00BE22E1">
              <w:rPr>
                <w:rFonts w:ascii="Times New Roman" w:hAnsi="Times New Roman"/>
                <w:i/>
                <w:sz w:val="26"/>
                <w:szCs w:val="26"/>
              </w:rPr>
              <w:t>rong đó:</w:t>
            </w:r>
          </w:p>
        </w:tc>
        <w:tc>
          <w:tcPr>
            <w:tcW w:w="3118" w:type="dxa"/>
            <w:vAlign w:val="center"/>
          </w:tcPr>
          <w:p w14:paraId="0B128240" w14:textId="77777777" w:rsidR="00EA07FE" w:rsidRPr="00BE22E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BE22E1">
              <w:rPr>
                <w:rFonts w:ascii="Times New Roman" w:hAnsi="Times New Roman"/>
                <w:bCs/>
                <w:i/>
                <w:sz w:val="26"/>
                <w:szCs w:val="26"/>
              </w:rPr>
              <w:t>119 ngày</w:t>
            </w:r>
          </w:p>
        </w:tc>
        <w:tc>
          <w:tcPr>
            <w:tcW w:w="1269" w:type="dxa"/>
          </w:tcPr>
          <w:p w14:paraId="601B8579"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bCs/>
                <w:sz w:val="26"/>
                <w:szCs w:val="26"/>
              </w:rPr>
            </w:pPr>
          </w:p>
        </w:tc>
      </w:tr>
      <w:tr w:rsidR="00EA07FE" w:rsidRPr="007D038B" w14:paraId="3E0AA1C9" w14:textId="77777777" w:rsidTr="005F02C4">
        <w:tc>
          <w:tcPr>
            <w:tcW w:w="851" w:type="dxa"/>
            <w:vMerge/>
          </w:tcPr>
          <w:p w14:paraId="13F337D3" w14:textId="77777777" w:rsidR="00EA07FE" w:rsidRPr="00BE22E1" w:rsidRDefault="00EA07FE" w:rsidP="0088110F">
            <w:pPr>
              <w:pStyle w:val="NormalWeb"/>
              <w:spacing w:before="0" w:beforeAutospacing="0" w:after="120" w:afterAutospacing="0" w:line="234" w:lineRule="atLeast"/>
              <w:jc w:val="both"/>
              <w:rPr>
                <w:rFonts w:ascii="Times New Roman" w:hAnsi="Times New Roman"/>
                <w:b/>
                <w:bCs/>
                <w:sz w:val="26"/>
                <w:szCs w:val="26"/>
              </w:rPr>
            </w:pPr>
          </w:p>
        </w:tc>
        <w:tc>
          <w:tcPr>
            <w:tcW w:w="2376" w:type="dxa"/>
            <w:vMerge/>
          </w:tcPr>
          <w:p w14:paraId="74B14542" w14:textId="77777777" w:rsidR="00EA07FE" w:rsidRPr="00BE22E1" w:rsidRDefault="00EA07FE" w:rsidP="0088110F">
            <w:pPr>
              <w:pStyle w:val="NormalWeb"/>
              <w:spacing w:before="0" w:beforeAutospacing="0" w:after="120" w:afterAutospacing="0" w:line="234" w:lineRule="atLeast"/>
              <w:jc w:val="both"/>
              <w:rPr>
                <w:rFonts w:ascii="Times New Roman" w:hAnsi="Times New Roman"/>
                <w:b/>
                <w:bCs/>
                <w:sz w:val="26"/>
                <w:szCs w:val="26"/>
              </w:rPr>
            </w:pPr>
          </w:p>
        </w:tc>
        <w:tc>
          <w:tcPr>
            <w:tcW w:w="7513" w:type="dxa"/>
          </w:tcPr>
          <w:p w14:paraId="4FBAEA3D" w14:textId="77777777" w:rsidR="00EA07FE" w:rsidRPr="00BE22E1" w:rsidRDefault="00EA07FE" w:rsidP="0088110F">
            <w:pPr>
              <w:pStyle w:val="NormalWeb"/>
              <w:spacing w:before="0" w:beforeAutospacing="0" w:after="120" w:afterAutospacing="0" w:line="234" w:lineRule="atLeast"/>
              <w:jc w:val="both"/>
              <w:rPr>
                <w:rFonts w:ascii="Times New Roman" w:hAnsi="Times New Roman"/>
                <w:b/>
                <w:sz w:val="26"/>
                <w:szCs w:val="26"/>
              </w:rPr>
            </w:pPr>
            <w:r w:rsidRPr="00BE22E1">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50B90A57" w14:textId="77777777" w:rsidR="00EA07FE" w:rsidRPr="00BE22E1"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269" w:type="dxa"/>
          </w:tcPr>
          <w:p w14:paraId="65CE7FD3"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bCs/>
                <w:sz w:val="26"/>
                <w:szCs w:val="26"/>
              </w:rPr>
            </w:pPr>
          </w:p>
        </w:tc>
      </w:tr>
      <w:tr w:rsidR="00EA07FE" w:rsidRPr="007D038B" w14:paraId="4C42E3B0" w14:textId="77777777" w:rsidTr="005F02C4">
        <w:tc>
          <w:tcPr>
            <w:tcW w:w="851" w:type="dxa"/>
            <w:vMerge/>
          </w:tcPr>
          <w:p w14:paraId="38ED7795" w14:textId="77777777" w:rsidR="00EA07FE" w:rsidRPr="00BE22E1" w:rsidRDefault="00EA07FE" w:rsidP="0088110F">
            <w:pPr>
              <w:pStyle w:val="NormalWeb"/>
              <w:spacing w:before="0" w:beforeAutospacing="0" w:after="120" w:afterAutospacing="0" w:line="234" w:lineRule="atLeast"/>
              <w:jc w:val="both"/>
              <w:rPr>
                <w:rFonts w:ascii="Times New Roman" w:hAnsi="Times New Roman"/>
                <w:b/>
                <w:bCs/>
                <w:sz w:val="26"/>
                <w:szCs w:val="26"/>
              </w:rPr>
            </w:pPr>
          </w:p>
        </w:tc>
        <w:tc>
          <w:tcPr>
            <w:tcW w:w="2376" w:type="dxa"/>
            <w:vMerge/>
          </w:tcPr>
          <w:p w14:paraId="0911679F" w14:textId="77777777" w:rsidR="00EA07FE" w:rsidRPr="00BE22E1" w:rsidRDefault="00EA07FE" w:rsidP="0088110F">
            <w:pPr>
              <w:pStyle w:val="NormalWeb"/>
              <w:spacing w:before="0" w:beforeAutospacing="0" w:after="120" w:afterAutospacing="0" w:line="234" w:lineRule="atLeast"/>
              <w:jc w:val="both"/>
              <w:rPr>
                <w:rFonts w:ascii="Times New Roman" w:hAnsi="Times New Roman"/>
                <w:b/>
                <w:bCs/>
                <w:sz w:val="26"/>
                <w:szCs w:val="26"/>
              </w:rPr>
            </w:pPr>
          </w:p>
        </w:tc>
        <w:tc>
          <w:tcPr>
            <w:tcW w:w="7513" w:type="dxa"/>
          </w:tcPr>
          <w:p w14:paraId="7BC10617" w14:textId="77777777" w:rsidR="00EA07FE" w:rsidRPr="00BE22E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E22E1">
              <w:rPr>
                <w:rFonts w:ascii="Times New Roman" w:hAnsi="Times New Roman"/>
                <w:bCs/>
                <w:i/>
                <w:sz w:val="26"/>
                <w:szCs w:val="26"/>
              </w:rPr>
              <w:t>+ Nghiên cứu, khảo sát sơ bộ, khảo sát chính thức, dự thảo báo cáo</w:t>
            </w:r>
          </w:p>
          <w:p w14:paraId="37139D90" w14:textId="77777777" w:rsidR="00EA07FE" w:rsidRPr="00BE22E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E22E1">
              <w:rPr>
                <w:rFonts w:ascii="Times New Roman" w:hAnsi="Times New Roman"/>
                <w:bCs/>
                <w:i/>
                <w:sz w:val="26"/>
                <w:szCs w:val="26"/>
              </w:rPr>
              <w:t>+ Ý kiến Trường được đánh giá</w:t>
            </w:r>
          </w:p>
          <w:p w14:paraId="069064DF" w14:textId="77777777" w:rsidR="00EA07FE" w:rsidRPr="00BE22E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E22E1">
              <w:rPr>
                <w:rFonts w:ascii="Times New Roman" w:hAnsi="Times New Roman"/>
                <w:bCs/>
                <w:i/>
                <w:sz w:val="26"/>
                <w:szCs w:val="26"/>
              </w:rPr>
              <w:t>+ Ý kiến tiếp thu của Đoàn đánh giá</w:t>
            </w:r>
          </w:p>
          <w:p w14:paraId="6C7A8465" w14:textId="77777777" w:rsidR="00EA07FE" w:rsidRPr="00BE22E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E22E1">
              <w:rPr>
                <w:rFonts w:ascii="Times New Roman" w:hAnsi="Times New Roman"/>
                <w:bCs/>
                <w:i/>
                <w:sz w:val="26"/>
                <w:szCs w:val="26"/>
              </w:rPr>
              <w:t>+ Đoàn đánh giá hoàn thiện báo cáo</w:t>
            </w:r>
          </w:p>
          <w:p w14:paraId="3335F82D" w14:textId="77777777" w:rsidR="00EA07FE" w:rsidRPr="00BE22E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E22E1">
              <w:rPr>
                <w:rFonts w:ascii="Times New Roman" w:hAnsi="Times New Roman"/>
                <w:bCs/>
                <w:i/>
                <w:sz w:val="26"/>
                <w:szCs w:val="26"/>
              </w:rPr>
              <w:t xml:space="preserve">+ Chuyên viên </w:t>
            </w:r>
          </w:p>
          <w:p w14:paraId="387E95F6" w14:textId="77777777" w:rsidR="00EA07FE" w:rsidRPr="00BE22E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E22E1">
              <w:rPr>
                <w:rFonts w:ascii="Times New Roman" w:hAnsi="Times New Roman"/>
                <w:bCs/>
                <w:i/>
                <w:sz w:val="26"/>
                <w:szCs w:val="26"/>
              </w:rPr>
              <w:t>+ Lãnh đạo phòng/bộ phận</w:t>
            </w:r>
          </w:p>
          <w:p w14:paraId="6B4BE05F" w14:textId="77777777" w:rsidR="00EA07FE" w:rsidRPr="00BE22E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E22E1">
              <w:rPr>
                <w:rFonts w:ascii="Times New Roman" w:hAnsi="Times New Roman"/>
                <w:bCs/>
                <w:i/>
                <w:sz w:val="26"/>
                <w:szCs w:val="26"/>
              </w:rPr>
              <w:t xml:space="preserve">+ Lãnh đạo đơn vị: </w:t>
            </w:r>
          </w:p>
          <w:p w14:paraId="58EB8CD4" w14:textId="77777777" w:rsidR="00EA07FE" w:rsidRPr="00BE22E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E22E1">
              <w:rPr>
                <w:rFonts w:ascii="Times New Roman" w:hAnsi="Times New Roman"/>
                <w:bCs/>
                <w:i/>
                <w:sz w:val="26"/>
                <w:szCs w:val="26"/>
              </w:rPr>
              <w:t xml:space="preserve">+ Văn thư đơn vị: </w:t>
            </w:r>
          </w:p>
          <w:p w14:paraId="5F8685A5" w14:textId="77777777" w:rsidR="00EA07FE" w:rsidRPr="00BE22E1" w:rsidRDefault="00EA07FE" w:rsidP="0088110F">
            <w:pPr>
              <w:pStyle w:val="NormalWeb"/>
              <w:spacing w:before="0" w:beforeAutospacing="0" w:after="120" w:afterAutospacing="0" w:line="234" w:lineRule="atLeast"/>
              <w:jc w:val="both"/>
              <w:rPr>
                <w:rFonts w:ascii="Times New Roman" w:hAnsi="Times New Roman"/>
                <w:sz w:val="26"/>
                <w:szCs w:val="26"/>
              </w:rPr>
            </w:pPr>
            <w:r w:rsidRPr="00BE22E1">
              <w:rPr>
                <w:rFonts w:ascii="Times New Roman" w:hAnsi="Times New Roman"/>
                <w:b/>
                <w:sz w:val="26"/>
                <w:szCs w:val="26"/>
              </w:rPr>
              <w:t xml:space="preserve"> </w:t>
            </w:r>
            <w:r w:rsidRPr="00BE22E1">
              <w:rPr>
                <w:rFonts w:ascii="Times New Roman" w:hAnsi="Times New Roman"/>
                <w:sz w:val="26"/>
                <w:szCs w:val="26"/>
              </w:rPr>
              <w:t>+ UBND Tỉnh</w:t>
            </w:r>
          </w:p>
        </w:tc>
        <w:tc>
          <w:tcPr>
            <w:tcW w:w="3118" w:type="dxa"/>
            <w:vAlign w:val="center"/>
          </w:tcPr>
          <w:p w14:paraId="46C1E29B" w14:textId="77777777" w:rsidR="00EA07FE" w:rsidRPr="00BE22E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BE22E1">
              <w:rPr>
                <w:rFonts w:ascii="Times New Roman" w:hAnsi="Times New Roman"/>
                <w:bCs/>
                <w:i/>
                <w:sz w:val="26"/>
                <w:szCs w:val="26"/>
              </w:rPr>
              <w:t>70 ngày</w:t>
            </w:r>
          </w:p>
          <w:p w14:paraId="171F4215" w14:textId="77777777" w:rsidR="00EA07FE" w:rsidRPr="00BE22E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BE22E1">
              <w:rPr>
                <w:rFonts w:ascii="Times New Roman" w:hAnsi="Times New Roman"/>
                <w:bCs/>
                <w:i/>
                <w:sz w:val="26"/>
                <w:szCs w:val="26"/>
              </w:rPr>
              <w:t>10 ngày</w:t>
            </w:r>
          </w:p>
          <w:p w14:paraId="2536D714" w14:textId="77777777" w:rsidR="00EA07FE" w:rsidRPr="00BE22E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BE22E1">
              <w:rPr>
                <w:rFonts w:ascii="Times New Roman" w:hAnsi="Times New Roman"/>
                <w:bCs/>
                <w:i/>
                <w:sz w:val="26"/>
                <w:szCs w:val="26"/>
              </w:rPr>
              <w:t>10 ngày</w:t>
            </w:r>
          </w:p>
          <w:p w14:paraId="43E5DDA0" w14:textId="77777777" w:rsidR="00EA07FE" w:rsidRPr="00BE22E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BE22E1">
              <w:rPr>
                <w:rFonts w:ascii="Times New Roman" w:hAnsi="Times New Roman"/>
                <w:bCs/>
                <w:i/>
                <w:sz w:val="26"/>
                <w:szCs w:val="26"/>
              </w:rPr>
              <w:t>10 ngày</w:t>
            </w:r>
          </w:p>
          <w:p w14:paraId="64742847" w14:textId="77777777" w:rsidR="00EA07FE" w:rsidRPr="00BE22E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BE22E1">
              <w:rPr>
                <w:rFonts w:ascii="Times New Roman" w:hAnsi="Times New Roman"/>
                <w:bCs/>
                <w:i/>
                <w:sz w:val="26"/>
                <w:szCs w:val="26"/>
              </w:rPr>
              <w:t>12 ngày</w:t>
            </w:r>
          </w:p>
          <w:p w14:paraId="573A0DDF" w14:textId="77777777" w:rsidR="00EA07FE" w:rsidRPr="00BE22E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BE22E1">
              <w:rPr>
                <w:rFonts w:ascii="Times New Roman" w:hAnsi="Times New Roman"/>
                <w:bCs/>
                <w:i/>
                <w:sz w:val="26"/>
                <w:szCs w:val="26"/>
              </w:rPr>
              <w:t>1 ngày</w:t>
            </w:r>
          </w:p>
          <w:p w14:paraId="69331B4C" w14:textId="77777777" w:rsidR="00EA07FE" w:rsidRPr="00BE22E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BE22E1">
              <w:rPr>
                <w:rFonts w:ascii="Times New Roman" w:hAnsi="Times New Roman"/>
                <w:bCs/>
                <w:i/>
                <w:sz w:val="26"/>
                <w:szCs w:val="26"/>
              </w:rPr>
              <w:t>1/2 ngày</w:t>
            </w:r>
          </w:p>
          <w:p w14:paraId="68AB130A" w14:textId="77777777" w:rsidR="00EA07FE" w:rsidRPr="00BE22E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BE22E1">
              <w:rPr>
                <w:rFonts w:ascii="Times New Roman" w:hAnsi="Times New Roman"/>
                <w:bCs/>
                <w:i/>
                <w:sz w:val="26"/>
                <w:szCs w:val="26"/>
              </w:rPr>
              <w:t>1/2 ngày</w:t>
            </w:r>
          </w:p>
          <w:p w14:paraId="06065E13" w14:textId="77777777" w:rsidR="00EA07FE" w:rsidRPr="00BE22E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BE22E1">
              <w:rPr>
                <w:rFonts w:ascii="Times New Roman" w:hAnsi="Times New Roman"/>
                <w:bCs/>
                <w:i/>
                <w:sz w:val="26"/>
                <w:szCs w:val="26"/>
              </w:rPr>
              <w:t>5 ngày</w:t>
            </w:r>
          </w:p>
        </w:tc>
        <w:tc>
          <w:tcPr>
            <w:tcW w:w="1269" w:type="dxa"/>
          </w:tcPr>
          <w:p w14:paraId="3D53A08C"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bCs/>
                <w:sz w:val="26"/>
                <w:szCs w:val="26"/>
              </w:rPr>
            </w:pPr>
          </w:p>
        </w:tc>
      </w:tr>
      <w:tr w:rsidR="00EA07FE" w:rsidRPr="007D038B" w14:paraId="2168B2BC" w14:textId="77777777" w:rsidTr="005F02C4">
        <w:tc>
          <w:tcPr>
            <w:tcW w:w="851" w:type="dxa"/>
            <w:vAlign w:val="center"/>
          </w:tcPr>
          <w:p w14:paraId="3D25C60F" w14:textId="77777777" w:rsidR="00EA07FE" w:rsidRPr="00BE22E1" w:rsidRDefault="00EA07FE" w:rsidP="0088110F">
            <w:pPr>
              <w:pStyle w:val="NormalWeb"/>
              <w:spacing w:before="0" w:beforeAutospacing="0" w:after="120" w:afterAutospacing="0" w:line="234" w:lineRule="atLeast"/>
              <w:jc w:val="center"/>
              <w:rPr>
                <w:rFonts w:ascii="Times New Roman" w:hAnsi="Times New Roman"/>
                <w:b/>
                <w:bCs/>
                <w:sz w:val="26"/>
                <w:szCs w:val="26"/>
              </w:rPr>
            </w:pPr>
            <w:r w:rsidRPr="00BE22E1">
              <w:rPr>
                <w:rFonts w:ascii="Times New Roman" w:hAnsi="Times New Roman"/>
                <w:b/>
                <w:bCs/>
                <w:sz w:val="26"/>
                <w:szCs w:val="26"/>
              </w:rPr>
              <w:t>Bước 4</w:t>
            </w:r>
          </w:p>
        </w:tc>
        <w:tc>
          <w:tcPr>
            <w:tcW w:w="2376" w:type="dxa"/>
          </w:tcPr>
          <w:p w14:paraId="6D2BEF3C" w14:textId="77777777" w:rsidR="00EA07FE" w:rsidRPr="00BE22E1" w:rsidRDefault="00EA07FE" w:rsidP="0088110F">
            <w:pPr>
              <w:pStyle w:val="NormalWeb"/>
              <w:spacing w:before="0" w:beforeAutospacing="0" w:after="120" w:afterAutospacing="0" w:line="234" w:lineRule="atLeast"/>
              <w:jc w:val="both"/>
              <w:rPr>
                <w:rStyle w:val="fontstyle21"/>
                <w:i/>
                <w:iCs/>
              </w:rPr>
            </w:pPr>
            <w:r w:rsidRPr="00BE22E1">
              <w:rPr>
                <w:rFonts w:ascii="Times New Roman" w:hAnsi="Times New Roman"/>
                <w:b/>
                <w:bCs/>
                <w:sz w:val="26"/>
                <w:szCs w:val="26"/>
                <w:lang w:val="nl-NL"/>
              </w:rPr>
              <w:t>Trả kết quả giải quyết thủ tục hành chính</w:t>
            </w:r>
            <w:r w:rsidRPr="00BE22E1">
              <w:rPr>
                <w:rStyle w:val="fontstyle21"/>
                <w:i/>
                <w:iCs/>
              </w:rPr>
              <w:t xml:space="preserve"> </w:t>
            </w:r>
          </w:p>
          <w:p w14:paraId="4985BD11" w14:textId="77777777" w:rsidR="00EA07FE" w:rsidRPr="00BE22E1" w:rsidRDefault="00EA07FE" w:rsidP="0088110F">
            <w:pPr>
              <w:pStyle w:val="NormalWeb"/>
              <w:spacing w:before="0" w:beforeAutospacing="0" w:after="120" w:afterAutospacing="0" w:line="234" w:lineRule="atLeast"/>
              <w:jc w:val="both"/>
              <w:rPr>
                <w:rFonts w:ascii="Times New Roman" w:hAnsi="Times New Roman"/>
                <w:b/>
                <w:bCs/>
                <w:sz w:val="26"/>
                <w:szCs w:val="26"/>
              </w:rPr>
            </w:pPr>
            <w:r w:rsidRPr="00BE22E1">
              <w:rPr>
                <w:rStyle w:val="fontstyle21"/>
                <w:i/>
                <w:iCs/>
              </w:rPr>
              <w:t xml:space="preserve">(Kết quả giải quyết thủ tục hành chính gửi trả cho tổ chức, cá nhân phải bảo đảm đầy đủ theo quy định mà cơ quan có thẩm </w:t>
            </w:r>
            <w:r w:rsidRPr="00BE22E1">
              <w:rPr>
                <w:rStyle w:val="fontstyle21"/>
                <w:i/>
                <w:iCs/>
              </w:rPr>
              <w:lastRenderedPageBreak/>
              <w:t>quyền trả cho tổ chức, cá nhân sau khi giải quyết xong thủ tục hành chính)</w:t>
            </w:r>
          </w:p>
        </w:tc>
        <w:tc>
          <w:tcPr>
            <w:tcW w:w="7513" w:type="dxa"/>
          </w:tcPr>
          <w:p w14:paraId="2AB32126" w14:textId="77777777" w:rsidR="00EA07FE" w:rsidRPr="00BE22E1" w:rsidRDefault="00EA07FE" w:rsidP="0088110F">
            <w:pPr>
              <w:spacing w:before="120" w:after="120" w:line="340" w:lineRule="exact"/>
              <w:ind w:hanging="2"/>
              <w:jc w:val="both"/>
              <w:rPr>
                <w:iCs/>
                <w:sz w:val="26"/>
                <w:szCs w:val="26"/>
                <w:lang w:val="nl-NL"/>
              </w:rPr>
            </w:pPr>
            <w:r w:rsidRPr="00BE22E1">
              <w:rPr>
                <w:iCs/>
                <w:sz w:val="26"/>
                <w:szCs w:val="26"/>
                <w:lang w:val="nl-NL"/>
              </w:rPr>
              <w:lastRenderedPageBreak/>
              <w:t>Công chức tiếp nhận và trả kết quả nhập vào sổ theo dõi hồ sơ và phần mềm điện tử thực hiện như sau:</w:t>
            </w:r>
          </w:p>
          <w:p w14:paraId="350B7ED4" w14:textId="77777777" w:rsidR="00EA07FE" w:rsidRPr="00BE22E1" w:rsidRDefault="00EA07FE" w:rsidP="0088110F">
            <w:pPr>
              <w:spacing w:before="120" w:after="120" w:line="340" w:lineRule="exact"/>
              <w:ind w:hanging="2"/>
              <w:jc w:val="both"/>
              <w:rPr>
                <w:iCs/>
                <w:sz w:val="26"/>
                <w:szCs w:val="26"/>
                <w:lang w:val="nl-NL"/>
              </w:rPr>
            </w:pPr>
            <w:r w:rsidRPr="00BE22E1">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50D648F" w14:textId="77777777" w:rsidR="00EA07FE" w:rsidRPr="00BE22E1" w:rsidRDefault="00EA07FE" w:rsidP="0088110F">
            <w:pPr>
              <w:spacing w:before="120" w:after="120"/>
              <w:ind w:hanging="2"/>
              <w:jc w:val="both"/>
              <w:rPr>
                <w:iCs/>
                <w:sz w:val="26"/>
                <w:szCs w:val="26"/>
                <w:lang w:val="nl-NL"/>
              </w:rPr>
            </w:pPr>
            <w:r w:rsidRPr="00BE22E1">
              <w:rPr>
                <w:iCs/>
                <w:sz w:val="26"/>
                <w:szCs w:val="26"/>
                <w:lang w:val="nl-NL"/>
              </w:rPr>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BE22E1">
              <w:rPr>
                <w:iCs/>
                <w:sz w:val="26"/>
                <w:szCs w:val="26"/>
                <w:lang w:val="nl-NL"/>
              </w:rPr>
              <w:t xml:space="preserve">xuất trình giấy hẹn trả kết quả). Công chức trả kết quả kiểm tra </w:t>
            </w:r>
            <w:r w:rsidRPr="00BE22E1">
              <w:rPr>
                <w:iCs/>
                <w:sz w:val="26"/>
                <w:szCs w:val="26"/>
                <w:lang w:val="nl-NL"/>
              </w:rPr>
              <w:lastRenderedPageBreak/>
              <w:t xml:space="preserve">phiếu hẹn và yêu cầu người đến nhận kết quả ký nhận vào sổ và trao kết quả. </w:t>
            </w:r>
          </w:p>
          <w:p w14:paraId="3DD777C0" w14:textId="77777777" w:rsidR="00EA07FE" w:rsidRPr="00BE22E1" w:rsidRDefault="00EA07FE" w:rsidP="0088110F">
            <w:pPr>
              <w:spacing w:before="120" w:after="120"/>
              <w:jc w:val="both"/>
              <w:rPr>
                <w:iCs/>
                <w:sz w:val="26"/>
                <w:szCs w:val="26"/>
                <w:lang w:val="nl-NL"/>
              </w:rPr>
            </w:pPr>
            <w:r w:rsidRPr="00BE22E1">
              <w:rPr>
                <w:iCs/>
                <w:sz w:val="26"/>
                <w:szCs w:val="26"/>
                <w:lang w:val="nl-NL"/>
              </w:rPr>
              <w:t>- Trường hợp nhận kết quả</w:t>
            </w:r>
            <w:r w:rsidRPr="00281F0D">
              <w:rPr>
                <w:sz w:val="26"/>
                <w:szCs w:val="26"/>
                <w:lang w:val="nl-NL"/>
              </w:rPr>
              <w:t xml:space="preserve"> thông </w:t>
            </w:r>
            <w:r w:rsidRPr="00BE22E1">
              <w:rPr>
                <w:sz w:val="26"/>
                <w:szCs w:val="26"/>
                <w:lang w:val="vi-VN"/>
              </w:rPr>
              <w:t xml:space="preserve">qua dịch vụ bưu chính </w:t>
            </w:r>
            <w:r w:rsidRPr="00281F0D">
              <w:rPr>
                <w:sz w:val="26"/>
                <w:szCs w:val="26"/>
                <w:lang w:val="nl-NL"/>
              </w:rPr>
              <w:t>công ích. (</w:t>
            </w:r>
            <w:r w:rsidRPr="00BE22E1">
              <w:rPr>
                <w:iCs/>
                <w:sz w:val="26"/>
                <w:szCs w:val="26"/>
                <w:lang w:val="nl-NL"/>
              </w:rPr>
              <w:t>đăng ký</w:t>
            </w:r>
            <w:r w:rsidRPr="00281F0D">
              <w:rPr>
                <w:sz w:val="26"/>
                <w:szCs w:val="26"/>
                <w:lang w:val="nl-NL"/>
              </w:rPr>
              <w:t xml:space="preserve"> theo hướng dẫn của Bưu điện)</w:t>
            </w:r>
            <w:r w:rsidRPr="00281F0D">
              <w:rPr>
                <w:rStyle w:val="fontstyle21"/>
                <w:lang w:val="nl-NL"/>
              </w:rPr>
              <w:t xml:space="preserve"> (nếu có)</w:t>
            </w:r>
          </w:p>
          <w:p w14:paraId="0E19C444" w14:textId="77777777" w:rsidR="00EA07FE" w:rsidRPr="00BE22E1" w:rsidRDefault="00EA07FE" w:rsidP="0088110F">
            <w:pPr>
              <w:spacing w:before="120" w:after="120"/>
              <w:jc w:val="both"/>
              <w:rPr>
                <w:b/>
                <w:i/>
                <w:sz w:val="26"/>
                <w:szCs w:val="26"/>
                <w:lang w:val="pt-BR"/>
              </w:rPr>
            </w:pPr>
            <w:r w:rsidRPr="00BE22E1">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0D8B0B12" w14:textId="77777777" w:rsidR="00EA07FE" w:rsidRPr="00BE22E1" w:rsidRDefault="00EA07FE" w:rsidP="0088110F">
            <w:pPr>
              <w:spacing w:before="120" w:after="120"/>
              <w:jc w:val="both"/>
              <w:rPr>
                <w:iCs/>
                <w:sz w:val="26"/>
                <w:szCs w:val="26"/>
                <w:lang w:val="nl-NL"/>
              </w:rPr>
            </w:pPr>
            <w:r w:rsidRPr="00BE22E1">
              <w:rPr>
                <w:iCs/>
                <w:sz w:val="26"/>
                <w:szCs w:val="26"/>
                <w:lang w:val="nl-NL"/>
              </w:rPr>
              <w:t>- Thời gian trả kết quả: Sáng: từ 07 giờ đến 11 giờ 30 phút; chiều: từ 13 giờ 30 đến 17 giờ của các ngày làm việc. Công chức tiếp nhận và trả kết quả nhập vào sổ theo dõi hồ sơ và phần mềm điện tử thực hiện như sau:</w:t>
            </w:r>
          </w:p>
          <w:p w14:paraId="2A346504" w14:textId="77777777" w:rsidR="00EA07FE" w:rsidRPr="00BE22E1" w:rsidRDefault="00EA07FE" w:rsidP="0088110F">
            <w:pPr>
              <w:spacing w:before="120" w:after="120"/>
              <w:jc w:val="both"/>
              <w:rPr>
                <w:iCs/>
                <w:sz w:val="26"/>
                <w:szCs w:val="26"/>
                <w:lang w:val="nl-NL"/>
              </w:rPr>
            </w:pPr>
            <w:r w:rsidRPr="00BE22E1">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37141C20" w14:textId="77777777" w:rsidR="00EA07FE" w:rsidRPr="00BE22E1" w:rsidRDefault="00EA07FE" w:rsidP="0088110F">
            <w:pPr>
              <w:spacing w:before="120" w:after="120"/>
              <w:jc w:val="both"/>
              <w:rPr>
                <w:iCs/>
                <w:sz w:val="26"/>
                <w:szCs w:val="26"/>
                <w:lang w:val="nl-NL"/>
              </w:rPr>
            </w:pPr>
            <w:r w:rsidRPr="00BE22E1">
              <w:rPr>
                <w:iCs/>
                <w:sz w:val="26"/>
                <w:szCs w:val="26"/>
                <w:lang w:val="nl-NL"/>
              </w:rPr>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BE22E1">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1987D104" w14:textId="77777777" w:rsidR="00EA07FE" w:rsidRPr="00BE22E1" w:rsidRDefault="00EA07FE" w:rsidP="0088110F">
            <w:pPr>
              <w:spacing w:before="120" w:after="120"/>
              <w:jc w:val="both"/>
              <w:rPr>
                <w:iCs/>
                <w:sz w:val="26"/>
                <w:szCs w:val="26"/>
                <w:lang w:val="nl-NL"/>
              </w:rPr>
            </w:pPr>
            <w:r w:rsidRPr="00BE22E1">
              <w:rPr>
                <w:iCs/>
                <w:sz w:val="26"/>
                <w:szCs w:val="26"/>
                <w:lang w:val="nl-NL"/>
              </w:rPr>
              <w:t>- Trường hợp nhận kết quả</w:t>
            </w:r>
            <w:r w:rsidRPr="00281F0D">
              <w:rPr>
                <w:sz w:val="26"/>
                <w:szCs w:val="26"/>
                <w:lang w:val="nl-NL"/>
              </w:rPr>
              <w:t xml:space="preserve"> thông </w:t>
            </w:r>
            <w:r w:rsidRPr="00BE22E1">
              <w:rPr>
                <w:sz w:val="26"/>
                <w:szCs w:val="26"/>
                <w:lang w:val="vi-VN"/>
              </w:rPr>
              <w:t xml:space="preserve">qua dịch vụ bưu chính </w:t>
            </w:r>
            <w:r w:rsidRPr="00281F0D">
              <w:rPr>
                <w:sz w:val="26"/>
                <w:szCs w:val="26"/>
                <w:lang w:val="nl-NL"/>
              </w:rPr>
              <w:t>công ích. (</w:t>
            </w:r>
            <w:r w:rsidRPr="00BE22E1">
              <w:rPr>
                <w:iCs/>
                <w:sz w:val="26"/>
                <w:szCs w:val="26"/>
                <w:lang w:val="nl-NL"/>
              </w:rPr>
              <w:t>đăng ký</w:t>
            </w:r>
            <w:r w:rsidRPr="00281F0D">
              <w:rPr>
                <w:sz w:val="26"/>
                <w:szCs w:val="26"/>
                <w:lang w:val="nl-NL"/>
              </w:rPr>
              <w:t xml:space="preserve"> theo hướng dẫn của Bưu điện)</w:t>
            </w:r>
            <w:r w:rsidRPr="00281F0D">
              <w:rPr>
                <w:rStyle w:val="fontstyle21"/>
                <w:lang w:val="nl-NL"/>
              </w:rPr>
              <w:t xml:space="preserve"> (nếu có)</w:t>
            </w:r>
          </w:p>
          <w:p w14:paraId="0A6A54AF" w14:textId="77777777" w:rsidR="00EA07FE" w:rsidRPr="00BE22E1" w:rsidRDefault="00EA07FE" w:rsidP="0088110F">
            <w:pPr>
              <w:spacing w:before="120" w:after="120"/>
              <w:jc w:val="both"/>
              <w:rPr>
                <w:b/>
                <w:i/>
                <w:sz w:val="26"/>
                <w:szCs w:val="26"/>
                <w:lang w:val="pt-BR"/>
              </w:rPr>
            </w:pPr>
            <w:r w:rsidRPr="00BE22E1">
              <w:rPr>
                <w:sz w:val="26"/>
                <w:szCs w:val="26"/>
                <w:lang w:val="nl-NL"/>
              </w:rPr>
              <w:t xml:space="preserve">- Trường hợp nộp hồ sơ qua dịch vụ công trực tuyến, nhận kết quả trực tiếp tại Trung tâm KSTTHC và Phục vụ HCC, khi đi mang theo hồ sơ </w:t>
            </w:r>
            <w:r w:rsidRPr="00BE22E1">
              <w:rPr>
                <w:sz w:val="26"/>
                <w:szCs w:val="26"/>
                <w:lang w:val="nl-NL"/>
              </w:rPr>
              <w:lastRenderedPageBreak/>
              <w:t>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2C3F62F7" w14:textId="77777777" w:rsidR="00EA07FE" w:rsidRPr="00BE22E1" w:rsidRDefault="00EA07FE" w:rsidP="0088110F">
            <w:pPr>
              <w:spacing w:before="120" w:after="120"/>
              <w:jc w:val="both"/>
              <w:rPr>
                <w:rStyle w:val="fontstyle21"/>
                <w:lang w:val="nl-NL"/>
              </w:rPr>
            </w:pPr>
            <w:r w:rsidRPr="00BE22E1">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16C469B6" w14:textId="77777777" w:rsidR="00EA07FE" w:rsidRPr="00BE22E1" w:rsidRDefault="00EA07FE" w:rsidP="0088110F">
            <w:pPr>
              <w:pStyle w:val="NormalWeb"/>
              <w:spacing w:before="0" w:beforeAutospacing="0" w:after="120" w:afterAutospacing="0" w:line="234" w:lineRule="atLeast"/>
              <w:jc w:val="center"/>
              <w:rPr>
                <w:rFonts w:ascii="Times New Roman" w:hAnsi="Times New Roman"/>
                <w:i/>
                <w:iCs/>
                <w:sz w:val="26"/>
                <w:szCs w:val="26"/>
              </w:rPr>
            </w:pPr>
            <w:r w:rsidRPr="00BE22E1">
              <w:rPr>
                <w:rFonts w:ascii="Times New Roman" w:hAnsi="Times New Roman"/>
                <w:bCs/>
                <w:i/>
                <w:sz w:val="26"/>
                <w:szCs w:val="26"/>
              </w:rPr>
              <w:lastRenderedPageBreak/>
              <w:t>½ ngày</w:t>
            </w:r>
          </w:p>
        </w:tc>
        <w:tc>
          <w:tcPr>
            <w:tcW w:w="1269" w:type="dxa"/>
          </w:tcPr>
          <w:p w14:paraId="081825A4" w14:textId="77777777" w:rsidR="00EA07FE" w:rsidRPr="007D038B"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489DABF1"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i/>
          <w:iCs/>
          <w:sz w:val="28"/>
          <w:szCs w:val="28"/>
        </w:rPr>
      </w:pPr>
      <w:r w:rsidRPr="007D038B">
        <w:rPr>
          <w:rFonts w:ascii="Times New Roman" w:hAnsi="Times New Roman"/>
          <w:b/>
          <w:bCs/>
          <w:sz w:val="28"/>
          <w:szCs w:val="28"/>
        </w:rPr>
        <w:lastRenderedPageBreak/>
        <w:t xml:space="preserve">b. Thành phần, số lượng hồ sơ </w:t>
      </w:r>
    </w:p>
    <w:p w14:paraId="63DA07A1" w14:textId="77777777" w:rsidR="00EA07FE" w:rsidRPr="007D038B" w:rsidRDefault="00EA07FE" w:rsidP="00EA07FE">
      <w:pPr>
        <w:pStyle w:val="NormalWeb"/>
        <w:shd w:val="clear" w:color="auto" w:fill="FFFFFF"/>
        <w:tabs>
          <w:tab w:val="left" w:pos="5146"/>
        </w:tabs>
        <w:spacing w:before="0" w:beforeAutospacing="0" w:after="120" w:afterAutospacing="0" w:line="234" w:lineRule="atLeast"/>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r w:rsidRPr="007D038B">
        <w:rPr>
          <w:rFonts w:ascii="Times New Roman" w:hAnsi="Times New Roman"/>
          <w:sz w:val="28"/>
          <w:szCs w:val="28"/>
        </w:rPr>
        <w:tab/>
      </w:r>
    </w:p>
    <w:p w14:paraId="3E63857A" w14:textId="77777777" w:rsidR="00EA07FE" w:rsidRPr="007D038B" w:rsidRDefault="00EA07FE" w:rsidP="00EA07FE">
      <w:pPr>
        <w:spacing w:before="120" w:after="120" w:line="322" w:lineRule="exact"/>
        <w:ind w:firstLine="720"/>
        <w:jc w:val="both"/>
        <w:rPr>
          <w:bCs/>
          <w:sz w:val="28"/>
          <w:szCs w:val="28"/>
        </w:rPr>
      </w:pPr>
      <w:r w:rsidRPr="007D038B">
        <w:rPr>
          <w:bCs/>
          <w:sz w:val="28"/>
          <w:szCs w:val="28"/>
        </w:rPr>
        <w:t xml:space="preserve">+ </w:t>
      </w:r>
      <w:r w:rsidRPr="007D038B">
        <w:rPr>
          <w:bCs/>
          <w:sz w:val="28"/>
          <w:szCs w:val="28"/>
          <w:lang w:val="vi-VN"/>
        </w:rPr>
        <w:t>Công văn đăng ký đánh giá ngoài</w:t>
      </w:r>
      <w:r w:rsidRPr="007D038B">
        <w:rPr>
          <w:bCs/>
          <w:sz w:val="28"/>
          <w:szCs w:val="28"/>
        </w:rPr>
        <w:t>, trong đó có nêu rõ nguyện vọng đánh giá ngoài trường mầm non để được công nhận đạt kiểm định chất lượng giáo dục hoặc công nhận đạt chuẩn quốc gia hoặc đồng thời công nhận đạt kiểm định chất lượng giáo dục và công nhận đạt chuẩn quốc gia.</w:t>
      </w:r>
    </w:p>
    <w:p w14:paraId="0B0478EF" w14:textId="77777777" w:rsidR="00EA07FE" w:rsidRPr="007D038B" w:rsidRDefault="00EA07FE" w:rsidP="00EA07FE">
      <w:pPr>
        <w:spacing w:before="120" w:after="120" w:line="330" w:lineRule="exact"/>
        <w:ind w:firstLine="720"/>
        <w:jc w:val="both"/>
        <w:rPr>
          <w:sz w:val="28"/>
          <w:szCs w:val="28"/>
        </w:rPr>
      </w:pPr>
      <w:r w:rsidRPr="007D038B">
        <w:rPr>
          <w:bCs/>
          <w:sz w:val="28"/>
          <w:szCs w:val="28"/>
        </w:rPr>
        <w:t>+</w:t>
      </w:r>
      <w:r w:rsidRPr="007D038B">
        <w:rPr>
          <w:bCs/>
          <w:sz w:val="28"/>
          <w:szCs w:val="28"/>
          <w:lang w:val="vi-VN"/>
        </w:rPr>
        <w:t xml:space="preserve"> Báo cáo tự đánh giá: 02 (hai) bản</w:t>
      </w:r>
    </w:p>
    <w:p w14:paraId="45A0139C"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7D038B">
        <w:rPr>
          <w:rFonts w:ascii="Times New Roman" w:hAnsi="Times New Roman"/>
          <w:sz w:val="28"/>
          <w:szCs w:val="28"/>
        </w:rPr>
        <w:t>b) Số lượng hồ sơ: 01 bộ.</w:t>
      </w:r>
    </w:p>
    <w:p w14:paraId="291D16A6" w14:textId="77777777" w:rsidR="00EA07FE" w:rsidRPr="007D038B" w:rsidRDefault="00EA07FE" w:rsidP="00EA07FE">
      <w:pPr>
        <w:spacing w:after="60"/>
        <w:ind w:firstLine="709"/>
        <w:jc w:val="both"/>
        <w:rPr>
          <w:sz w:val="28"/>
          <w:szCs w:val="28"/>
        </w:rPr>
      </w:pPr>
      <w:r w:rsidRPr="007D038B">
        <w:rPr>
          <w:b/>
          <w:bCs/>
          <w:sz w:val="28"/>
          <w:szCs w:val="28"/>
        </w:rPr>
        <w:t xml:space="preserve">c. Đối tượng thực hiện thủ tục hành chính: </w:t>
      </w:r>
      <w:r w:rsidRPr="007D038B">
        <w:rPr>
          <w:sz w:val="28"/>
          <w:szCs w:val="28"/>
        </w:rPr>
        <w:t>Trường mầm non</w:t>
      </w:r>
    </w:p>
    <w:p w14:paraId="5BFAA303"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i/>
          <w:iCs/>
          <w:sz w:val="28"/>
          <w:szCs w:val="28"/>
        </w:rPr>
      </w:pPr>
      <w:r w:rsidRPr="007D038B">
        <w:rPr>
          <w:rFonts w:ascii="Times New Roman" w:hAnsi="Times New Roman"/>
          <w:b/>
          <w:bCs/>
          <w:sz w:val="28"/>
          <w:szCs w:val="28"/>
        </w:rPr>
        <w:t>d. Cơ quan giải quyết thủ tục hành chính</w:t>
      </w:r>
      <w:r w:rsidRPr="007D038B">
        <w:rPr>
          <w:rFonts w:ascii="Times New Roman" w:hAnsi="Times New Roman"/>
          <w:i/>
          <w:iCs/>
          <w:sz w:val="28"/>
          <w:szCs w:val="28"/>
        </w:rPr>
        <w:t xml:space="preserve">: </w:t>
      </w:r>
      <w:r w:rsidRPr="007D038B">
        <w:rPr>
          <w:rFonts w:ascii="Times New Roman" w:hAnsi="Times New Roman"/>
          <w:sz w:val="28"/>
          <w:szCs w:val="28"/>
        </w:rPr>
        <w:t>Ủy ban nhân dân cấp tỉnh</w:t>
      </w:r>
    </w:p>
    <w:p w14:paraId="394C9995" w14:textId="77777777" w:rsidR="00EA07FE" w:rsidRPr="00531BD8" w:rsidRDefault="00EA07FE" w:rsidP="00EA07FE">
      <w:pPr>
        <w:spacing w:after="60"/>
        <w:ind w:firstLine="709"/>
        <w:jc w:val="both"/>
        <w:rPr>
          <w:spacing w:val="-8"/>
          <w:sz w:val="28"/>
          <w:szCs w:val="28"/>
        </w:rPr>
      </w:pPr>
      <w:r w:rsidRPr="007D038B">
        <w:rPr>
          <w:b/>
          <w:bCs/>
          <w:sz w:val="28"/>
          <w:szCs w:val="28"/>
        </w:rPr>
        <w:t xml:space="preserve">e. Kết quả thực hiện thủ tục hành chính: </w:t>
      </w:r>
      <w:r w:rsidRPr="00531BD8">
        <w:rPr>
          <w:spacing w:val="-8"/>
          <w:sz w:val="28"/>
          <w:szCs w:val="28"/>
        </w:rPr>
        <w:t>Bằng công nhận trường đạt chuẩn quốc gia của Chủ tịch ủy ban nhân dân cấp tỉnh.</w:t>
      </w:r>
    </w:p>
    <w:p w14:paraId="4AACCDC2"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i/>
          <w:iCs/>
          <w:sz w:val="28"/>
          <w:szCs w:val="28"/>
        </w:rPr>
      </w:pPr>
      <w:r w:rsidRPr="007D038B">
        <w:rPr>
          <w:rFonts w:ascii="Times New Roman" w:hAnsi="Times New Roman"/>
          <w:b/>
          <w:bCs/>
          <w:sz w:val="28"/>
          <w:szCs w:val="28"/>
        </w:rPr>
        <w:t>f. Phí, lệ phí:</w:t>
      </w:r>
      <w:r w:rsidRPr="007D038B">
        <w:rPr>
          <w:rFonts w:ascii="Times New Roman" w:hAnsi="Times New Roman"/>
          <w:sz w:val="28"/>
          <w:szCs w:val="28"/>
        </w:rPr>
        <w:t> </w:t>
      </w:r>
      <w:r w:rsidRPr="007D038B">
        <w:rPr>
          <w:rFonts w:ascii="Times New Roman" w:hAnsi="Times New Roman"/>
          <w:i/>
          <w:iCs/>
          <w:sz w:val="28"/>
          <w:szCs w:val="28"/>
        </w:rPr>
        <w:t>Không</w:t>
      </w:r>
    </w:p>
    <w:p w14:paraId="625E6324" w14:textId="77777777" w:rsidR="00EA07FE" w:rsidRPr="007D038B" w:rsidRDefault="00EA07FE" w:rsidP="00EA07FE">
      <w:pPr>
        <w:spacing w:after="60"/>
        <w:ind w:firstLine="709"/>
        <w:jc w:val="both"/>
        <w:rPr>
          <w:spacing w:val="-6"/>
          <w:sz w:val="28"/>
          <w:szCs w:val="28"/>
        </w:rPr>
      </w:pPr>
      <w:r w:rsidRPr="007D038B">
        <w:rPr>
          <w:b/>
          <w:bCs/>
          <w:sz w:val="28"/>
          <w:szCs w:val="28"/>
        </w:rPr>
        <w:t xml:space="preserve">g. Tên mẫu đơn, mẫu tờ khai </w:t>
      </w:r>
      <w:r w:rsidRPr="007D038B">
        <w:rPr>
          <w:spacing w:val="-6"/>
          <w:sz w:val="28"/>
          <w:szCs w:val="28"/>
        </w:rPr>
        <w:t>Không có</w:t>
      </w:r>
    </w:p>
    <w:p w14:paraId="5A0E49D9" w14:textId="77777777" w:rsidR="00EA07FE" w:rsidRPr="007D038B" w:rsidRDefault="00EA07FE" w:rsidP="00EA07FE">
      <w:pPr>
        <w:spacing w:before="120" w:after="120" w:line="330" w:lineRule="exact"/>
        <w:ind w:firstLine="720"/>
        <w:jc w:val="both"/>
        <w:rPr>
          <w:b/>
          <w:bCs/>
          <w:sz w:val="28"/>
          <w:szCs w:val="28"/>
          <w:lang w:val="hr-HR"/>
        </w:rPr>
      </w:pPr>
      <w:r w:rsidRPr="007D038B">
        <w:rPr>
          <w:b/>
          <w:bCs/>
          <w:sz w:val="28"/>
          <w:szCs w:val="28"/>
          <w:lang w:val="hr-HR"/>
        </w:rPr>
        <w:t xml:space="preserve">h. Yêu cầu, điều kiện thực hiện thủ tục hành chính: </w:t>
      </w:r>
    </w:p>
    <w:p w14:paraId="7133E7A4" w14:textId="77777777" w:rsidR="00EA07FE" w:rsidRPr="00281F0D" w:rsidRDefault="00EA07FE" w:rsidP="00EA07FE">
      <w:pPr>
        <w:spacing w:before="120" w:after="120" w:line="330" w:lineRule="exact"/>
        <w:ind w:firstLine="720"/>
        <w:jc w:val="both"/>
        <w:rPr>
          <w:sz w:val="28"/>
          <w:szCs w:val="28"/>
          <w:lang w:val="hr-HR"/>
        </w:rPr>
      </w:pPr>
      <w:r w:rsidRPr="00281F0D">
        <w:rPr>
          <w:sz w:val="28"/>
          <w:szCs w:val="28"/>
          <w:lang w:val="hr-HR"/>
        </w:rPr>
        <w:t>Điều kiện công nhận trường đạt chuẩn quốc gia Mức độ 1</w:t>
      </w:r>
    </w:p>
    <w:p w14:paraId="6F4A684D" w14:textId="77777777" w:rsidR="00EA07FE" w:rsidRPr="00281F0D" w:rsidRDefault="00EA07FE" w:rsidP="00EA07FE">
      <w:pPr>
        <w:tabs>
          <w:tab w:val="left" w:pos="0"/>
          <w:tab w:val="left" w:pos="900"/>
          <w:tab w:val="left" w:pos="1701"/>
        </w:tabs>
        <w:spacing w:before="120" w:after="120" w:line="336" w:lineRule="exact"/>
        <w:ind w:firstLine="720"/>
        <w:jc w:val="both"/>
        <w:rPr>
          <w:sz w:val="28"/>
          <w:szCs w:val="28"/>
          <w:lang w:val="hr-HR"/>
        </w:rPr>
      </w:pPr>
      <w:r w:rsidRPr="00281F0D">
        <w:rPr>
          <w:sz w:val="28"/>
          <w:szCs w:val="28"/>
          <w:lang w:val="hr-HR"/>
        </w:rPr>
        <w:t>- Hoạt động giáo dục ít nhất 05 năm.</w:t>
      </w:r>
    </w:p>
    <w:p w14:paraId="14903734" w14:textId="77777777" w:rsidR="00EA07FE" w:rsidRPr="00281F0D" w:rsidRDefault="00EA07FE" w:rsidP="00EA07FE">
      <w:pPr>
        <w:tabs>
          <w:tab w:val="left" w:pos="0"/>
          <w:tab w:val="left" w:pos="900"/>
          <w:tab w:val="left" w:pos="1701"/>
        </w:tabs>
        <w:spacing w:before="120" w:after="120" w:line="336" w:lineRule="exact"/>
        <w:ind w:firstLine="720"/>
        <w:jc w:val="both"/>
        <w:rPr>
          <w:sz w:val="28"/>
          <w:szCs w:val="28"/>
          <w:lang w:val="hr-HR"/>
        </w:rPr>
      </w:pPr>
      <w:r w:rsidRPr="00281F0D">
        <w:rPr>
          <w:spacing w:val="-4"/>
          <w:sz w:val="28"/>
          <w:szCs w:val="28"/>
          <w:lang w:val="hr-HR"/>
        </w:rPr>
        <w:t xml:space="preserve">- </w:t>
      </w:r>
      <w:r w:rsidRPr="00281F0D">
        <w:rPr>
          <w:sz w:val="28"/>
          <w:szCs w:val="28"/>
          <w:lang w:val="hr-HR"/>
        </w:rPr>
        <w:t>Trường được đánh giá đạt Mức 2.</w:t>
      </w:r>
    </w:p>
    <w:p w14:paraId="7BA288A6" w14:textId="77777777" w:rsidR="00EA07FE" w:rsidRPr="00281F0D" w:rsidRDefault="00EA07FE" w:rsidP="00EA07FE">
      <w:pPr>
        <w:spacing w:before="120" w:after="120" w:line="330" w:lineRule="exact"/>
        <w:ind w:firstLine="720"/>
        <w:jc w:val="both"/>
        <w:rPr>
          <w:sz w:val="28"/>
          <w:szCs w:val="28"/>
          <w:lang w:val="hr-HR"/>
        </w:rPr>
      </w:pPr>
      <w:r w:rsidRPr="00281F0D">
        <w:rPr>
          <w:sz w:val="28"/>
          <w:szCs w:val="28"/>
          <w:lang w:val="hr-HR"/>
        </w:rPr>
        <w:t>Điều kiện công nhận trường đạt chuẩn quốc gia Mức độ 2</w:t>
      </w:r>
    </w:p>
    <w:p w14:paraId="25614271" w14:textId="77777777" w:rsidR="00EA07FE" w:rsidRPr="00281F0D" w:rsidRDefault="00EA07FE" w:rsidP="00EA07FE">
      <w:pPr>
        <w:tabs>
          <w:tab w:val="left" w:pos="0"/>
          <w:tab w:val="left" w:pos="900"/>
          <w:tab w:val="left" w:pos="1701"/>
        </w:tabs>
        <w:spacing w:before="120" w:after="120" w:line="336" w:lineRule="exact"/>
        <w:ind w:firstLine="720"/>
        <w:jc w:val="both"/>
        <w:rPr>
          <w:sz w:val="28"/>
          <w:szCs w:val="28"/>
          <w:lang w:val="hr-HR"/>
        </w:rPr>
      </w:pPr>
      <w:r w:rsidRPr="00281F0D">
        <w:rPr>
          <w:sz w:val="28"/>
          <w:szCs w:val="28"/>
          <w:lang w:val="hr-HR"/>
        </w:rPr>
        <w:lastRenderedPageBreak/>
        <w:t>- Hoạt động giáo dục ít nhất 05 năm.</w:t>
      </w:r>
    </w:p>
    <w:p w14:paraId="1F3E9F87" w14:textId="77777777" w:rsidR="00EA07FE" w:rsidRPr="00281F0D" w:rsidRDefault="00EA07FE" w:rsidP="00EA07FE">
      <w:pPr>
        <w:tabs>
          <w:tab w:val="left" w:pos="0"/>
          <w:tab w:val="left" w:pos="900"/>
          <w:tab w:val="left" w:pos="1701"/>
        </w:tabs>
        <w:spacing w:before="120" w:after="120" w:line="336" w:lineRule="exact"/>
        <w:ind w:firstLine="720"/>
        <w:jc w:val="both"/>
        <w:rPr>
          <w:sz w:val="28"/>
          <w:szCs w:val="28"/>
          <w:lang w:val="hr-HR"/>
        </w:rPr>
      </w:pPr>
      <w:r w:rsidRPr="00281F0D">
        <w:rPr>
          <w:spacing w:val="-4"/>
          <w:sz w:val="28"/>
          <w:szCs w:val="28"/>
          <w:lang w:val="hr-HR"/>
        </w:rPr>
        <w:t xml:space="preserve">- </w:t>
      </w:r>
      <w:r w:rsidRPr="00281F0D">
        <w:rPr>
          <w:sz w:val="28"/>
          <w:szCs w:val="28"/>
          <w:lang w:val="hr-HR"/>
        </w:rPr>
        <w:t>Trường được đánh giá đạt Mức 3 trở lên.</w:t>
      </w:r>
    </w:p>
    <w:p w14:paraId="407AB38B" w14:textId="77777777" w:rsidR="00EA07FE" w:rsidRPr="00281F0D" w:rsidRDefault="00EA07FE" w:rsidP="00EA07FE">
      <w:pPr>
        <w:tabs>
          <w:tab w:val="left" w:pos="0"/>
          <w:tab w:val="left" w:pos="900"/>
          <w:tab w:val="left" w:pos="1701"/>
        </w:tabs>
        <w:spacing w:before="120" w:after="120" w:line="336" w:lineRule="exact"/>
        <w:ind w:firstLine="720"/>
        <w:jc w:val="both"/>
        <w:rPr>
          <w:sz w:val="28"/>
          <w:szCs w:val="28"/>
          <w:lang w:val="hr-HR"/>
        </w:rPr>
      </w:pPr>
      <w:r w:rsidRPr="00281F0D">
        <w:rPr>
          <w:spacing w:val="-4"/>
          <w:sz w:val="28"/>
          <w:szCs w:val="28"/>
          <w:lang w:val="hr-HR"/>
        </w:rPr>
        <w:t xml:space="preserve">Tiêu chuẩn đánh giá trường mầm non các Mức 1, 2, 3 và 4 </w:t>
      </w:r>
      <w:r w:rsidRPr="00281F0D">
        <w:rPr>
          <w:sz w:val="28"/>
          <w:szCs w:val="28"/>
          <w:lang w:val="hr-HR"/>
        </w:rPr>
        <w:t xml:space="preserve">cụ thể như sau: </w:t>
      </w:r>
    </w:p>
    <w:p w14:paraId="3E46A97F" w14:textId="77777777" w:rsidR="00EA07FE" w:rsidRPr="00281F0D" w:rsidRDefault="00EA07FE" w:rsidP="00EA07FE">
      <w:pPr>
        <w:tabs>
          <w:tab w:val="left" w:pos="1400"/>
        </w:tabs>
        <w:spacing w:before="120" w:after="120" w:line="320" w:lineRule="exact"/>
        <w:jc w:val="center"/>
        <w:rPr>
          <w:b/>
          <w:sz w:val="28"/>
          <w:szCs w:val="28"/>
          <w:lang w:val="hr-HR"/>
        </w:rPr>
      </w:pPr>
    </w:p>
    <w:p w14:paraId="37E14A59" w14:textId="77777777" w:rsidR="00EA07FE" w:rsidRPr="00281F0D" w:rsidRDefault="00EA07FE" w:rsidP="00EA07FE">
      <w:pPr>
        <w:tabs>
          <w:tab w:val="left" w:pos="1400"/>
        </w:tabs>
        <w:spacing w:before="120" w:after="120" w:line="320" w:lineRule="exact"/>
        <w:jc w:val="center"/>
        <w:rPr>
          <w:b/>
          <w:sz w:val="28"/>
          <w:szCs w:val="28"/>
          <w:lang w:val="hr-HR"/>
        </w:rPr>
      </w:pPr>
      <w:r w:rsidRPr="00281F0D">
        <w:rPr>
          <w:b/>
          <w:sz w:val="28"/>
          <w:szCs w:val="28"/>
          <w:lang w:val="hr-HR"/>
        </w:rPr>
        <w:t>TIÊU CHUẨN ĐÁNH GIÁ TRƯỜNG MẦM NON MỨC 1</w:t>
      </w:r>
    </w:p>
    <w:p w14:paraId="58EE10AC" w14:textId="77777777" w:rsidR="00EA07FE" w:rsidRPr="00281F0D" w:rsidRDefault="00EA07FE" w:rsidP="00EA07FE">
      <w:pPr>
        <w:tabs>
          <w:tab w:val="left" w:pos="1400"/>
        </w:tabs>
        <w:spacing w:before="120" w:after="120" w:line="320" w:lineRule="exact"/>
        <w:ind w:firstLine="720"/>
        <w:jc w:val="both"/>
        <w:rPr>
          <w:b/>
          <w:sz w:val="28"/>
          <w:szCs w:val="28"/>
          <w:lang w:val="hr-HR"/>
        </w:rPr>
      </w:pPr>
      <w:r w:rsidRPr="00281F0D">
        <w:rPr>
          <w:sz w:val="28"/>
          <w:szCs w:val="28"/>
          <w:lang w:val="hr-HR"/>
        </w:rPr>
        <w:t>2.10.1.</w:t>
      </w:r>
      <w:r w:rsidRPr="00281F0D">
        <w:rPr>
          <w:b/>
          <w:sz w:val="28"/>
          <w:szCs w:val="28"/>
          <w:lang w:val="hr-HR"/>
        </w:rPr>
        <w:t xml:space="preserve"> Tiêu chuẩn 1: Tổ chức và quản lý nhà trường </w:t>
      </w:r>
    </w:p>
    <w:p w14:paraId="4002763E" w14:textId="77777777" w:rsidR="00EA07FE" w:rsidRPr="00281F0D" w:rsidRDefault="00EA07FE" w:rsidP="00EA07FE">
      <w:pPr>
        <w:spacing w:before="120" w:after="120" w:line="340" w:lineRule="exact"/>
        <w:ind w:firstLine="720"/>
        <w:jc w:val="both"/>
        <w:rPr>
          <w:rFonts w:eastAsia="Calibri"/>
          <w:spacing w:val="-4"/>
          <w:sz w:val="28"/>
          <w:szCs w:val="28"/>
          <w:lang w:val="hr-HR"/>
        </w:rPr>
      </w:pPr>
      <w:r w:rsidRPr="00281F0D">
        <w:rPr>
          <w:sz w:val="28"/>
          <w:szCs w:val="28"/>
          <w:lang w:val="hr-HR"/>
        </w:rPr>
        <w:t>2.10.1.</w:t>
      </w:r>
      <w:r w:rsidRPr="007D038B">
        <w:rPr>
          <w:rFonts w:eastAsia="Calibri"/>
          <w:spacing w:val="-4"/>
          <w:sz w:val="28"/>
          <w:szCs w:val="28"/>
          <w:lang w:val="vi-VN"/>
        </w:rPr>
        <w:t xml:space="preserve">1. Tiêu chí 1.1: </w:t>
      </w:r>
      <w:r w:rsidRPr="00281F0D">
        <w:rPr>
          <w:rFonts w:eastAsia="Calibri"/>
          <w:spacing w:val="-4"/>
          <w:sz w:val="28"/>
          <w:szCs w:val="28"/>
          <w:lang w:val="hr-HR"/>
        </w:rPr>
        <w:t>Phương hướng, chiến lược xây dựng và phát triển nhà trường</w:t>
      </w:r>
    </w:p>
    <w:p w14:paraId="397F079C" w14:textId="77777777" w:rsidR="00EA07FE" w:rsidRPr="00281F0D" w:rsidRDefault="00EA07FE" w:rsidP="00EA07FE">
      <w:pPr>
        <w:spacing w:before="120" w:after="120" w:line="340" w:lineRule="exact"/>
        <w:ind w:firstLine="720"/>
        <w:jc w:val="both"/>
        <w:rPr>
          <w:sz w:val="28"/>
          <w:szCs w:val="28"/>
          <w:lang w:val="hr-HR"/>
        </w:rPr>
      </w:pPr>
      <w:r w:rsidRPr="00281F0D">
        <w:rPr>
          <w:sz w:val="28"/>
          <w:szCs w:val="28"/>
          <w:lang w:val="hr-HR"/>
        </w:rPr>
        <w:t xml:space="preserve">a) Phù hợp với mục tiêu giáo dục mầm non được quy định tại Luật giáo dục, định hướng phát triển kinh tế - xã hội của địa phương theo từng giai đoạn và các nguồn lực của nhà trường; </w:t>
      </w:r>
    </w:p>
    <w:p w14:paraId="5953B267" w14:textId="77777777" w:rsidR="00EA07FE" w:rsidRPr="00281F0D" w:rsidRDefault="00EA07FE" w:rsidP="00EA07FE">
      <w:pPr>
        <w:spacing w:before="120" w:after="120" w:line="340" w:lineRule="exact"/>
        <w:ind w:firstLine="720"/>
        <w:jc w:val="both"/>
        <w:rPr>
          <w:sz w:val="28"/>
          <w:szCs w:val="28"/>
          <w:lang w:val="hr-HR"/>
        </w:rPr>
      </w:pPr>
      <w:r w:rsidRPr="00281F0D">
        <w:rPr>
          <w:sz w:val="28"/>
          <w:szCs w:val="28"/>
          <w:lang w:val="hr-HR"/>
        </w:rPr>
        <w:t>b) Được xác định bằng văn bản và cấp có thẩm quyền phê duyệt;</w:t>
      </w:r>
    </w:p>
    <w:p w14:paraId="7AF0053D" w14:textId="77777777" w:rsidR="00EA07FE" w:rsidRPr="00281F0D" w:rsidRDefault="00EA07FE" w:rsidP="00EA07FE">
      <w:pPr>
        <w:spacing w:before="120" w:after="120" w:line="340" w:lineRule="exact"/>
        <w:ind w:firstLine="720"/>
        <w:jc w:val="both"/>
        <w:rPr>
          <w:sz w:val="28"/>
          <w:szCs w:val="28"/>
          <w:lang w:val="hr-HR"/>
        </w:rPr>
      </w:pPr>
      <w:r w:rsidRPr="00281F0D">
        <w:rPr>
          <w:sz w:val="28"/>
          <w:szCs w:val="28"/>
          <w:lang w:val="hr-HR"/>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w:t>
      </w:r>
    </w:p>
    <w:p w14:paraId="6505DD9C" w14:textId="77777777" w:rsidR="00EA07FE" w:rsidRPr="00281F0D" w:rsidRDefault="00EA07FE" w:rsidP="00EA07FE">
      <w:pPr>
        <w:spacing w:before="120" w:after="120" w:line="340" w:lineRule="exact"/>
        <w:ind w:firstLine="720"/>
        <w:jc w:val="both"/>
        <w:rPr>
          <w:sz w:val="28"/>
          <w:szCs w:val="28"/>
          <w:lang w:val="hr-HR"/>
        </w:rPr>
      </w:pPr>
      <w:r w:rsidRPr="00281F0D">
        <w:rPr>
          <w:sz w:val="28"/>
          <w:szCs w:val="28"/>
          <w:lang w:val="hr-HR"/>
        </w:rPr>
        <w:t>2.10.1.2. Tiêu chí 1.2: Hội đồng trường (Hội đồng quản trị đối với trường tư thục) và các hội đồng khác</w:t>
      </w:r>
    </w:p>
    <w:p w14:paraId="2D138B9B" w14:textId="77777777" w:rsidR="00EA07FE" w:rsidRPr="007D038B" w:rsidRDefault="00EA07FE" w:rsidP="00EA07FE">
      <w:pPr>
        <w:spacing w:before="120" w:after="120" w:line="340" w:lineRule="exact"/>
        <w:ind w:firstLine="720"/>
        <w:jc w:val="both"/>
        <w:rPr>
          <w:sz w:val="28"/>
          <w:szCs w:val="28"/>
        </w:rPr>
      </w:pPr>
      <w:r w:rsidRPr="007D038B">
        <w:rPr>
          <w:sz w:val="28"/>
          <w:szCs w:val="28"/>
        </w:rPr>
        <w:t>a) Được thành lập theo quy định;</w:t>
      </w:r>
    </w:p>
    <w:p w14:paraId="61DF7C4B" w14:textId="77777777" w:rsidR="00EA07FE" w:rsidRPr="007D038B" w:rsidRDefault="00EA07FE" w:rsidP="00EA07FE">
      <w:pPr>
        <w:spacing w:before="120" w:after="120" w:line="340" w:lineRule="exact"/>
        <w:ind w:firstLine="720"/>
        <w:jc w:val="both"/>
        <w:rPr>
          <w:sz w:val="28"/>
          <w:szCs w:val="28"/>
        </w:rPr>
      </w:pPr>
      <w:r w:rsidRPr="007D038B">
        <w:rPr>
          <w:sz w:val="28"/>
          <w:szCs w:val="28"/>
        </w:rPr>
        <w:t>b) Thực hiện chức năng, nhiệm vụ và quyền hạn theo quy định;</w:t>
      </w:r>
    </w:p>
    <w:p w14:paraId="55B031EB" w14:textId="77777777" w:rsidR="00EA07FE" w:rsidRPr="007D038B" w:rsidRDefault="00EA07FE" w:rsidP="00EA07FE">
      <w:pPr>
        <w:spacing w:before="120" w:after="120" w:line="340" w:lineRule="exact"/>
        <w:ind w:firstLine="720"/>
        <w:jc w:val="both"/>
        <w:rPr>
          <w:sz w:val="28"/>
          <w:szCs w:val="28"/>
        </w:rPr>
      </w:pPr>
      <w:r w:rsidRPr="007D038B">
        <w:rPr>
          <w:sz w:val="28"/>
          <w:szCs w:val="28"/>
        </w:rPr>
        <w:t>c) Các hoạt động được định kỳ rà soát, đánh giá.</w:t>
      </w:r>
    </w:p>
    <w:p w14:paraId="6377FB0E" w14:textId="77777777" w:rsidR="00EA07FE" w:rsidRPr="007D038B" w:rsidRDefault="00EA07FE" w:rsidP="00EA07FE">
      <w:pPr>
        <w:spacing w:before="120" w:after="120" w:line="340" w:lineRule="exact"/>
        <w:ind w:firstLine="720"/>
        <w:jc w:val="both"/>
        <w:rPr>
          <w:sz w:val="28"/>
          <w:szCs w:val="28"/>
        </w:rPr>
      </w:pPr>
      <w:r w:rsidRPr="007D038B">
        <w:rPr>
          <w:sz w:val="28"/>
          <w:szCs w:val="28"/>
        </w:rPr>
        <w:t>2.10.1.3. Tiêu chí 1.3: Tổ chức Đảng Cộng sản Việt Nam, các đoàn thể và tổ chức khác trong nhà trường</w:t>
      </w:r>
    </w:p>
    <w:p w14:paraId="0CE73D81" w14:textId="77777777" w:rsidR="00EA07FE" w:rsidRPr="007D038B" w:rsidRDefault="00EA07FE" w:rsidP="00EA07FE">
      <w:pPr>
        <w:spacing w:before="120" w:after="120" w:line="340" w:lineRule="exact"/>
        <w:ind w:firstLine="720"/>
        <w:jc w:val="both"/>
        <w:rPr>
          <w:sz w:val="28"/>
          <w:szCs w:val="28"/>
        </w:rPr>
      </w:pPr>
      <w:r w:rsidRPr="007D038B">
        <w:rPr>
          <w:sz w:val="28"/>
          <w:szCs w:val="28"/>
          <w:lang w:val="vi-VN"/>
        </w:rPr>
        <w:t xml:space="preserve">a) </w:t>
      </w:r>
      <w:r w:rsidRPr="007D038B">
        <w:rPr>
          <w:sz w:val="28"/>
          <w:szCs w:val="28"/>
        </w:rPr>
        <w:t>Các đoàn thể và tổ chức khác trong nhà trường</w:t>
      </w:r>
      <w:r w:rsidRPr="007D038B" w:rsidDel="006C4820">
        <w:rPr>
          <w:sz w:val="28"/>
          <w:szCs w:val="28"/>
        </w:rPr>
        <w:t xml:space="preserve"> </w:t>
      </w:r>
      <w:r w:rsidRPr="007D038B">
        <w:rPr>
          <w:sz w:val="28"/>
          <w:szCs w:val="28"/>
        </w:rPr>
        <w:t>có cơ cấu tổ chức theo</w:t>
      </w:r>
      <w:r w:rsidRPr="007D038B">
        <w:rPr>
          <w:sz w:val="28"/>
          <w:szCs w:val="28"/>
          <w:lang w:val="vi-VN"/>
        </w:rPr>
        <w:t xml:space="preserve"> quy định;</w:t>
      </w:r>
    </w:p>
    <w:p w14:paraId="1E2F232E" w14:textId="77777777" w:rsidR="00EA07FE" w:rsidRPr="007D038B" w:rsidRDefault="00EA07FE" w:rsidP="00EA07FE">
      <w:pPr>
        <w:tabs>
          <w:tab w:val="left" w:pos="5626"/>
        </w:tabs>
        <w:spacing w:before="120" w:after="120" w:line="340" w:lineRule="exact"/>
        <w:ind w:firstLine="720"/>
        <w:jc w:val="both"/>
        <w:rPr>
          <w:rFonts w:eastAsia="Calibri"/>
          <w:sz w:val="28"/>
          <w:szCs w:val="28"/>
        </w:rPr>
      </w:pPr>
      <w:r w:rsidRPr="007D038B">
        <w:rPr>
          <w:rFonts w:eastAsia="Calibri"/>
          <w:sz w:val="28"/>
          <w:szCs w:val="28"/>
        </w:rPr>
        <w:t xml:space="preserve">b) Hoạt động theo quy định; </w:t>
      </w:r>
      <w:r w:rsidRPr="007D038B">
        <w:rPr>
          <w:rFonts w:eastAsia="Calibri"/>
          <w:sz w:val="28"/>
          <w:szCs w:val="28"/>
        </w:rPr>
        <w:tab/>
      </w:r>
    </w:p>
    <w:p w14:paraId="116560B9" w14:textId="77777777" w:rsidR="00EA07FE" w:rsidRPr="007D038B" w:rsidRDefault="00EA07FE" w:rsidP="00EA07FE">
      <w:pPr>
        <w:spacing w:before="120" w:after="120" w:line="340" w:lineRule="exact"/>
        <w:ind w:firstLine="720"/>
        <w:jc w:val="both"/>
        <w:rPr>
          <w:sz w:val="28"/>
          <w:szCs w:val="28"/>
        </w:rPr>
      </w:pPr>
      <w:r w:rsidRPr="007D038B">
        <w:rPr>
          <w:sz w:val="28"/>
          <w:szCs w:val="28"/>
        </w:rPr>
        <w:t>c) Hằng năm, các hoạt động được rà soát, đánh giá.</w:t>
      </w:r>
    </w:p>
    <w:p w14:paraId="793C57D8" w14:textId="77777777" w:rsidR="00EA07FE" w:rsidRPr="007D038B" w:rsidRDefault="00EA07FE" w:rsidP="00EA07FE">
      <w:pPr>
        <w:spacing w:before="120" w:after="120" w:line="340" w:lineRule="exact"/>
        <w:ind w:firstLine="720"/>
        <w:jc w:val="both"/>
        <w:rPr>
          <w:spacing w:val="6"/>
          <w:sz w:val="28"/>
          <w:szCs w:val="28"/>
        </w:rPr>
      </w:pPr>
      <w:r w:rsidRPr="007D038B">
        <w:rPr>
          <w:sz w:val="28"/>
          <w:szCs w:val="28"/>
        </w:rPr>
        <w:lastRenderedPageBreak/>
        <w:t>2.10.1.</w:t>
      </w:r>
      <w:r w:rsidRPr="007D038B">
        <w:rPr>
          <w:spacing w:val="6"/>
          <w:sz w:val="28"/>
          <w:szCs w:val="28"/>
        </w:rPr>
        <w:t>4</w:t>
      </w:r>
      <w:r w:rsidRPr="007D038B">
        <w:rPr>
          <w:spacing w:val="6"/>
          <w:sz w:val="28"/>
          <w:szCs w:val="28"/>
          <w:lang w:val="vi-VN"/>
        </w:rPr>
        <w:t xml:space="preserve">. </w:t>
      </w:r>
      <w:r w:rsidRPr="007D038B">
        <w:rPr>
          <w:spacing w:val="6"/>
          <w:sz w:val="28"/>
          <w:szCs w:val="28"/>
        </w:rPr>
        <w:t xml:space="preserve">Tiêu chí 1.4: Hiệu trưởng, phó hiệu trưởng, </w:t>
      </w:r>
      <w:r w:rsidRPr="007D038B">
        <w:rPr>
          <w:spacing w:val="6"/>
          <w:sz w:val="28"/>
          <w:szCs w:val="28"/>
          <w:lang w:val="vi-VN"/>
        </w:rPr>
        <w:t>tổ chuyên môn</w:t>
      </w:r>
      <w:r w:rsidRPr="007D038B">
        <w:rPr>
          <w:spacing w:val="6"/>
          <w:sz w:val="28"/>
          <w:szCs w:val="28"/>
        </w:rPr>
        <w:t xml:space="preserve"> và tổ văn phòng</w:t>
      </w:r>
    </w:p>
    <w:p w14:paraId="1B02F3FB" w14:textId="77777777" w:rsidR="00EA07FE" w:rsidRPr="007D038B" w:rsidRDefault="00EA07FE" w:rsidP="00EA07FE">
      <w:pPr>
        <w:spacing w:before="120" w:after="120" w:line="322" w:lineRule="exact"/>
        <w:ind w:firstLine="720"/>
        <w:jc w:val="both"/>
        <w:rPr>
          <w:sz w:val="28"/>
          <w:szCs w:val="28"/>
        </w:rPr>
      </w:pPr>
      <w:r w:rsidRPr="007D038B">
        <w:rPr>
          <w:sz w:val="28"/>
          <w:szCs w:val="28"/>
        </w:rPr>
        <w:t xml:space="preserve">a) Có hiệu trưởng, số lượng phó hiệu trưởng theo quy định; </w:t>
      </w:r>
    </w:p>
    <w:p w14:paraId="5B56970F" w14:textId="77777777" w:rsidR="00EA07FE" w:rsidRPr="007D038B" w:rsidRDefault="00EA07FE" w:rsidP="00EA07FE">
      <w:pPr>
        <w:spacing w:before="120" w:after="120" w:line="322" w:lineRule="exact"/>
        <w:ind w:firstLine="720"/>
        <w:jc w:val="both"/>
        <w:rPr>
          <w:sz w:val="28"/>
          <w:szCs w:val="28"/>
        </w:rPr>
      </w:pPr>
      <w:r w:rsidRPr="007D038B">
        <w:rPr>
          <w:sz w:val="28"/>
          <w:szCs w:val="28"/>
        </w:rPr>
        <w:t>b) T</w:t>
      </w:r>
      <w:r w:rsidRPr="007D038B">
        <w:rPr>
          <w:sz w:val="28"/>
          <w:szCs w:val="28"/>
          <w:lang w:val="vi-VN"/>
        </w:rPr>
        <w:t>ổ chuyên môn</w:t>
      </w:r>
      <w:r w:rsidRPr="007D038B">
        <w:rPr>
          <w:sz w:val="28"/>
          <w:szCs w:val="28"/>
        </w:rPr>
        <w:t xml:space="preserve"> và tổ văn phòng có cơ cấu tổ chức theo quy định;</w:t>
      </w:r>
    </w:p>
    <w:p w14:paraId="23EE011A" w14:textId="77777777" w:rsidR="00EA07FE" w:rsidRPr="007D038B" w:rsidRDefault="00EA07FE" w:rsidP="00EA07FE">
      <w:pPr>
        <w:spacing w:before="120" w:after="120" w:line="322" w:lineRule="exact"/>
        <w:ind w:firstLine="720"/>
        <w:jc w:val="both"/>
        <w:rPr>
          <w:sz w:val="28"/>
          <w:szCs w:val="28"/>
        </w:rPr>
      </w:pPr>
      <w:r w:rsidRPr="007D038B">
        <w:rPr>
          <w:sz w:val="28"/>
          <w:szCs w:val="28"/>
        </w:rPr>
        <w:t>c) T</w:t>
      </w:r>
      <w:r w:rsidRPr="007D038B">
        <w:rPr>
          <w:sz w:val="28"/>
          <w:szCs w:val="28"/>
          <w:lang w:val="vi-VN"/>
        </w:rPr>
        <w:t>ổ chuyên môn</w:t>
      </w:r>
      <w:r w:rsidRPr="007D038B">
        <w:rPr>
          <w:sz w:val="28"/>
          <w:szCs w:val="28"/>
        </w:rPr>
        <w:t>, tổ văn phòng có kế hoạch hoạt động và thực hiện các nhiệm vụ theo quy định.</w:t>
      </w:r>
    </w:p>
    <w:p w14:paraId="7CAD1670" w14:textId="77777777" w:rsidR="00EA07FE" w:rsidRPr="007D038B" w:rsidRDefault="00EA07FE" w:rsidP="00EA07FE">
      <w:pPr>
        <w:spacing w:before="120" w:after="120" w:line="322" w:lineRule="exact"/>
        <w:ind w:firstLine="720"/>
        <w:jc w:val="both"/>
        <w:rPr>
          <w:sz w:val="28"/>
          <w:szCs w:val="28"/>
        </w:rPr>
      </w:pPr>
      <w:r w:rsidRPr="007D038B">
        <w:rPr>
          <w:sz w:val="28"/>
          <w:szCs w:val="28"/>
        </w:rPr>
        <w:t>2.10.1.5. Tiêu chí 1.5: Tổ chức nhóm trẻ và lớp mẫu giáo</w:t>
      </w:r>
    </w:p>
    <w:p w14:paraId="1742B848" w14:textId="77777777" w:rsidR="00EA07FE" w:rsidRPr="007D038B" w:rsidRDefault="00EA07FE" w:rsidP="00EA07FE">
      <w:pPr>
        <w:spacing w:before="120" w:after="120" w:line="322" w:lineRule="exact"/>
        <w:ind w:firstLine="720"/>
        <w:jc w:val="both"/>
        <w:rPr>
          <w:sz w:val="28"/>
          <w:szCs w:val="28"/>
        </w:rPr>
      </w:pPr>
      <w:r w:rsidRPr="007D038B">
        <w:rPr>
          <w:sz w:val="28"/>
          <w:szCs w:val="28"/>
        </w:rPr>
        <w:t xml:space="preserve">a) Các nhóm trẻ, lớp mẫu giáo được phân chia theo độ tuổi; trong trường hợp số lượng trẻ trong mỗi nhóm, lớp không đủ 50% so với số trẻ tối đa quy định tại Điều lệ trường mầm non thì được tổ chức thành nhóm trẻ ghép hoặc lớp mẫu giáo ghép; </w:t>
      </w:r>
    </w:p>
    <w:p w14:paraId="75A463B7" w14:textId="77777777" w:rsidR="00EA07FE" w:rsidRPr="007D038B" w:rsidRDefault="00EA07FE" w:rsidP="00EA07FE">
      <w:pPr>
        <w:spacing w:before="120" w:after="120" w:line="322" w:lineRule="exact"/>
        <w:ind w:firstLine="720"/>
        <w:jc w:val="both"/>
        <w:rPr>
          <w:sz w:val="28"/>
          <w:szCs w:val="28"/>
        </w:rPr>
      </w:pPr>
      <w:r w:rsidRPr="007D038B">
        <w:rPr>
          <w:sz w:val="28"/>
          <w:szCs w:val="28"/>
        </w:rPr>
        <w:t>b) Các nhóm trẻ, lớp mẫu giáo được tổ chức học 02 buổi trên ngày;</w:t>
      </w:r>
    </w:p>
    <w:p w14:paraId="3E926136" w14:textId="77777777" w:rsidR="00EA07FE" w:rsidRPr="007D038B" w:rsidRDefault="00EA07FE" w:rsidP="00EA07FE">
      <w:pPr>
        <w:spacing w:before="120" w:after="120" w:line="322" w:lineRule="exact"/>
        <w:ind w:firstLine="720"/>
        <w:jc w:val="both"/>
        <w:rPr>
          <w:sz w:val="28"/>
          <w:szCs w:val="28"/>
        </w:rPr>
      </w:pPr>
      <w:r w:rsidRPr="007D038B">
        <w:rPr>
          <w:sz w:val="28"/>
          <w:szCs w:val="28"/>
        </w:rPr>
        <w:t xml:space="preserve">c) </w:t>
      </w:r>
      <w:r w:rsidRPr="007D038B">
        <w:rPr>
          <w:sz w:val="28"/>
          <w:szCs w:val="28"/>
          <w:lang w:val="vi-VN"/>
        </w:rPr>
        <w:t xml:space="preserve">Mỗi nhóm trẻ, lớp mẫu giáo có không quá </w:t>
      </w:r>
      <w:r w:rsidRPr="007D038B">
        <w:rPr>
          <w:sz w:val="28"/>
          <w:szCs w:val="28"/>
        </w:rPr>
        <w:t>0</w:t>
      </w:r>
      <w:r w:rsidRPr="007D038B">
        <w:rPr>
          <w:sz w:val="28"/>
          <w:szCs w:val="28"/>
          <w:lang w:val="vi-VN"/>
        </w:rPr>
        <w:t xml:space="preserve">2 </w:t>
      </w:r>
      <w:r w:rsidRPr="007D038B">
        <w:rPr>
          <w:sz w:val="28"/>
          <w:szCs w:val="28"/>
        </w:rPr>
        <w:t xml:space="preserve">(hai) </w:t>
      </w:r>
      <w:r w:rsidRPr="007D038B">
        <w:rPr>
          <w:sz w:val="28"/>
          <w:szCs w:val="28"/>
          <w:lang w:val="vi-VN"/>
        </w:rPr>
        <w:t xml:space="preserve">trẻ cùng một </w:t>
      </w:r>
      <w:r w:rsidRPr="007D038B">
        <w:rPr>
          <w:sz w:val="28"/>
          <w:szCs w:val="28"/>
        </w:rPr>
        <w:t xml:space="preserve">dạng </w:t>
      </w:r>
      <w:r w:rsidRPr="007D038B">
        <w:rPr>
          <w:sz w:val="28"/>
          <w:szCs w:val="28"/>
          <w:lang w:val="vi-VN"/>
        </w:rPr>
        <w:t>khuyết tật</w:t>
      </w:r>
      <w:r w:rsidRPr="007D038B">
        <w:rPr>
          <w:sz w:val="28"/>
          <w:szCs w:val="28"/>
        </w:rPr>
        <w:t>.</w:t>
      </w:r>
    </w:p>
    <w:p w14:paraId="10A826AB" w14:textId="77777777" w:rsidR="00EA07FE" w:rsidRPr="007D038B" w:rsidRDefault="00EA07FE" w:rsidP="00EA07FE">
      <w:pPr>
        <w:spacing w:before="120" w:after="120" w:line="322" w:lineRule="exact"/>
        <w:ind w:firstLine="720"/>
        <w:jc w:val="both"/>
        <w:rPr>
          <w:sz w:val="28"/>
          <w:szCs w:val="28"/>
        </w:rPr>
      </w:pPr>
      <w:r w:rsidRPr="007D038B">
        <w:rPr>
          <w:sz w:val="28"/>
          <w:szCs w:val="28"/>
        </w:rPr>
        <w:t>2.10.1.6. Tiêu chí 1.6:</w:t>
      </w:r>
      <w:r w:rsidRPr="007D038B">
        <w:rPr>
          <w:sz w:val="28"/>
          <w:szCs w:val="28"/>
          <w:lang w:val="vi-VN"/>
        </w:rPr>
        <w:t xml:space="preserve"> </w:t>
      </w:r>
      <w:r w:rsidRPr="007D038B">
        <w:rPr>
          <w:sz w:val="28"/>
          <w:szCs w:val="28"/>
        </w:rPr>
        <w:t>Quản lý hành chính, tài chính và tài sản</w:t>
      </w:r>
    </w:p>
    <w:p w14:paraId="1DE01DA1" w14:textId="77777777" w:rsidR="00EA07FE" w:rsidRPr="007D038B" w:rsidRDefault="00EA07FE" w:rsidP="00EA07FE">
      <w:pPr>
        <w:spacing w:before="120" w:after="120" w:line="322" w:lineRule="exact"/>
        <w:ind w:firstLine="720"/>
        <w:jc w:val="both"/>
        <w:rPr>
          <w:b/>
          <w:sz w:val="28"/>
          <w:szCs w:val="28"/>
          <w:lang w:val="vi-VN"/>
        </w:rPr>
      </w:pPr>
      <w:r w:rsidRPr="007D038B">
        <w:rPr>
          <w:sz w:val="28"/>
          <w:szCs w:val="28"/>
          <w:lang w:val="vi-VN"/>
        </w:rPr>
        <w:t xml:space="preserve">a) Hệ thống hồ sơ của nhà trường được lưu trữ theo quy định; </w:t>
      </w:r>
    </w:p>
    <w:p w14:paraId="39DD631C" w14:textId="77777777" w:rsidR="00EA07FE" w:rsidRPr="00281F0D" w:rsidRDefault="00EA07FE" w:rsidP="00EA07FE">
      <w:pPr>
        <w:spacing w:before="120" w:after="120" w:line="322" w:lineRule="exact"/>
        <w:ind w:firstLine="720"/>
        <w:jc w:val="both"/>
        <w:rPr>
          <w:sz w:val="28"/>
          <w:szCs w:val="28"/>
          <w:lang w:val="vi-VN"/>
        </w:rPr>
      </w:pPr>
      <w:r w:rsidRPr="007D038B">
        <w:rPr>
          <w:spacing w:val="-4"/>
          <w:sz w:val="28"/>
          <w:szCs w:val="28"/>
          <w:lang w:val="vi-VN"/>
        </w:rPr>
        <w:t xml:space="preserve">b) Lập dự toán, thực hiện thu chi, quyết toán, thống kê, báo cáo tài chính và </w:t>
      </w:r>
      <w:r w:rsidRPr="00281F0D">
        <w:rPr>
          <w:spacing w:val="-4"/>
          <w:sz w:val="28"/>
          <w:szCs w:val="28"/>
          <w:lang w:val="vi-VN"/>
        </w:rPr>
        <w:t>tài sản</w:t>
      </w:r>
      <w:r w:rsidRPr="007D038B">
        <w:rPr>
          <w:spacing w:val="-4"/>
          <w:sz w:val="28"/>
          <w:szCs w:val="28"/>
          <w:lang w:val="vi-VN"/>
        </w:rPr>
        <w:t xml:space="preserve">; công khai </w:t>
      </w:r>
      <w:r w:rsidRPr="00281F0D">
        <w:rPr>
          <w:spacing w:val="-4"/>
          <w:sz w:val="28"/>
          <w:szCs w:val="28"/>
          <w:lang w:val="vi-VN"/>
        </w:rPr>
        <w:t>và</w:t>
      </w:r>
      <w:r w:rsidRPr="007D038B">
        <w:rPr>
          <w:spacing w:val="-4"/>
          <w:sz w:val="28"/>
          <w:szCs w:val="28"/>
          <w:lang w:val="vi-VN"/>
        </w:rPr>
        <w:t xml:space="preserve"> định kỳ tự kiểm tra tài chính</w:t>
      </w:r>
      <w:r w:rsidRPr="00281F0D">
        <w:rPr>
          <w:spacing w:val="-4"/>
          <w:sz w:val="28"/>
          <w:szCs w:val="28"/>
          <w:lang w:val="vi-VN"/>
        </w:rPr>
        <w:t xml:space="preserve">, </w:t>
      </w:r>
      <w:r w:rsidRPr="007D038B">
        <w:rPr>
          <w:spacing w:val="-4"/>
          <w:sz w:val="28"/>
          <w:szCs w:val="28"/>
          <w:lang w:val="vi-VN"/>
        </w:rPr>
        <w:t>tài sản</w:t>
      </w:r>
      <w:r w:rsidRPr="00281F0D">
        <w:rPr>
          <w:spacing w:val="-4"/>
          <w:sz w:val="28"/>
          <w:szCs w:val="28"/>
          <w:lang w:val="vi-VN"/>
        </w:rPr>
        <w:t xml:space="preserve"> theo quy định</w:t>
      </w:r>
      <w:r w:rsidRPr="007D038B">
        <w:rPr>
          <w:spacing w:val="-4"/>
          <w:sz w:val="28"/>
          <w:szCs w:val="28"/>
          <w:lang w:val="vi-VN"/>
        </w:rPr>
        <w:t xml:space="preserve">; </w:t>
      </w:r>
      <w:r w:rsidRPr="00281F0D">
        <w:rPr>
          <w:sz w:val="28"/>
          <w:szCs w:val="28"/>
          <w:lang w:val="vi-VN"/>
        </w:rPr>
        <w:t>quy chế chi tiêu nội bộ được bổ sung, cập nhật phù hợp với điều kiện thực tế và các quy định hiện hành;</w:t>
      </w:r>
    </w:p>
    <w:p w14:paraId="7D2FF6CB" w14:textId="77777777" w:rsidR="00EA07FE" w:rsidRPr="007D038B" w:rsidRDefault="00EA07FE" w:rsidP="00EA07FE">
      <w:pPr>
        <w:spacing w:before="120" w:after="120" w:line="322" w:lineRule="exact"/>
        <w:ind w:firstLine="720"/>
        <w:jc w:val="both"/>
        <w:rPr>
          <w:sz w:val="28"/>
          <w:szCs w:val="28"/>
          <w:lang w:val="vi-VN"/>
        </w:rPr>
      </w:pPr>
      <w:r w:rsidRPr="007D038B">
        <w:rPr>
          <w:sz w:val="28"/>
          <w:szCs w:val="28"/>
          <w:lang w:val="vi-VN"/>
        </w:rPr>
        <w:t>c) Quản lý, sử dụng tài chính</w:t>
      </w:r>
      <w:r w:rsidRPr="00281F0D">
        <w:rPr>
          <w:sz w:val="28"/>
          <w:szCs w:val="28"/>
          <w:lang w:val="vi-VN"/>
        </w:rPr>
        <w:t xml:space="preserve">, </w:t>
      </w:r>
      <w:r w:rsidRPr="007D038B">
        <w:rPr>
          <w:sz w:val="28"/>
          <w:szCs w:val="28"/>
          <w:lang w:val="vi-VN"/>
        </w:rPr>
        <w:t>tài sản đúng mục đích và có hiệu quả để phục vụ các hoạt động giáo dục.</w:t>
      </w:r>
    </w:p>
    <w:p w14:paraId="341BD0D8"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2.10.1.7. Tiêu chí 1.7:</w:t>
      </w:r>
      <w:r w:rsidRPr="007D038B">
        <w:rPr>
          <w:sz w:val="28"/>
          <w:szCs w:val="28"/>
          <w:lang w:val="vi-VN"/>
        </w:rPr>
        <w:t xml:space="preserve"> Quản lý</w:t>
      </w:r>
      <w:r w:rsidRPr="00281F0D">
        <w:rPr>
          <w:sz w:val="28"/>
          <w:szCs w:val="28"/>
          <w:lang w:val="vi-VN"/>
        </w:rPr>
        <w:t xml:space="preserve"> </w:t>
      </w:r>
      <w:r w:rsidRPr="007D038B">
        <w:rPr>
          <w:sz w:val="28"/>
          <w:szCs w:val="28"/>
          <w:lang w:val="vi-VN"/>
        </w:rPr>
        <w:t>cán bộ, giáo viên</w:t>
      </w:r>
      <w:r w:rsidRPr="00281F0D">
        <w:rPr>
          <w:sz w:val="28"/>
          <w:szCs w:val="28"/>
          <w:lang w:val="vi-VN"/>
        </w:rPr>
        <w:t xml:space="preserve"> và</w:t>
      </w:r>
      <w:r w:rsidRPr="007D038B">
        <w:rPr>
          <w:sz w:val="28"/>
          <w:szCs w:val="28"/>
          <w:lang w:val="vi-VN"/>
        </w:rPr>
        <w:t xml:space="preserve"> nhân viên</w:t>
      </w:r>
    </w:p>
    <w:p w14:paraId="2A27B521" w14:textId="77777777" w:rsidR="00EA07FE" w:rsidRPr="00281F0D" w:rsidRDefault="00EA07FE" w:rsidP="00EA07FE">
      <w:pPr>
        <w:spacing w:before="120" w:after="120" w:line="322" w:lineRule="exact"/>
        <w:ind w:firstLine="720"/>
        <w:jc w:val="both"/>
        <w:rPr>
          <w:sz w:val="28"/>
          <w:szCs w:val="28"/>
          <w:lang w:val="vi-VN"/>
        </w:rPr>
      </w:pPr>
      <w:r w:rsidRPr="007D038B">
        <w:rPr>
          <w:sz w:val="28"/>
          <w:szCs w:val="28"/>
          <w:lang w:val="vi-VN"/>
        </w:rPr>
        <w:t>a) Có kế hoạch bồi dưỡng</w:t>
      </w:r>
      <w:r w:rsidRPr="00281F0D">
        <w:rPr>
          <w:sz w:val="28"/>
          <w:szCs w:val="28"/>
          <w:lang w:val="vi-VN"/>
        </w:rPr>
        <w:t xml:space="preserve"> chuyên môn, nghiệp vụ cho </w:t>
      </w:r>
      <w:r w:rsidRPr="007D038B">
        <w:rPr>
          <w:sz w:val="28"/>
          <w:szCs w:val="28"/>
          <w:lang w:val="vi-VN"/>
        </w:rPr>
        <w:t>đội ngũ cán bộ quản lý, giáo viên</w:t>
      </w:r>
      <w:r w:rsidRPr="00281F0D">
        <w:rPr>
          <w:sz w:val="28"/>
          <w:szCs w:val="28"/>
          <w:lang w:val="vi-VN"/>
        </w:rPr>
        <w:t xml:space="preserve"> và</w:t>
      </w:r>
      <w:r w:rsidRPr="007D038B">
        <w:rPr>
          <w:sz w:val="28"/>
          <w:szCs w:val="28"/>
          <w:lang w:val="vi-VN"/>
        </w:rPr>
        <w:t xml:space="preserve"> nhân viên;</w:t>
      </w:r>
    </w:p>
    <w:p w14:paraId="505C717A" w14:textId="77777777" w:rsidR="00EA07FE" w:rsidRPr="00281F0D" w:rsidRDefault="00EA07FE" w:rsidP="00EA07FE">
      <w:pPr>
        <w:spacing w:before="120" w:after="120" w:line="322" w:lineRule="exact"/>
        <w:ind w:firstLine="720"/>
        <w:jc w:val="both"/>
        <w:rPr>
          <w:sz w:val="28"/>
          <w:szCs w:val="28"/>
          <w:lang w:val="vi-VN"/>
        </w:rPr>
      </w:pPr>
      <w:r w:rsidRPr="007D038B">
        <w:rPr>
          <w:sz w:val="28"/>
          <w:szCs w:val="28"/>
          <w:lang w:val="vi-VN"/>
        </w:rPr>
        <w:t>b) Phân công, sử dụng cán bộ quản lý, giáo viên</w:t>
      </w:r>
      <w:r w:rsidRPr="00281F0D">
        <w:rPr>
          <w:sz w:val="28"/>
          <w:szCs w:val="28"/>
          <w:lang w:val="vi-VN"/>
        </w:rPr>
        <w:t>,</w:t>
      </w:r>
      <w:r w:rsidRPr="007D038B">
        <w:rPr>
          <w:sz w:val="28"/>
          <w:szCs w:val="28"/>
          <w:lang w:val="vi-VN"/>
        </w:rPr>
        <w:t xml:space="preserve"> nhân viên rõ ràng,</w:t>
      </w:r>
      <w:r w:rsidRPr="00281F0D">
        <w:rPr>
          <w:sz w:val="28"/>
          <w:szCs w:val="28"/>
          <w:lang w:val="vi-VN"/>
        </w:rPr>
        <w:t xml:space="preserve"> hợp lý, đảm bảo hiệu quả hoạt động của nhà trường;</w:t>
      </w:r>
    </w:p>
    <w:p w14:paraId="057A41E5" w14:textId="77777777" w:rsidR="00EA07FE" w:rsidRPr="00281F0D" w:rsidRDefault="00EA07FE" w:rsidP="00EA07FE">
      <w:pPr>
        <w:spacing w:before="120" w:after="120" w:line="322" w:lineRule="exact"/>
        <w:ind w:firstLine="720"/>
        <w:jc w:val="both"/>
        <w:rPr>
          <w:spacing w:val="4"/>
          <w:sz w:val="28"/>
          <w:szCs w:val="28"/>
          <w:lang w:val="vi-VN"/>
        </w:rPr>
      </w:pPr>
      <w:r w:rsidRPr="007D038B">
        <w:rPr>
          <w:spacing w:val="4"/>
          <w:sz w:val="28"/>
          <w:szCs w:val="28"/>
          <w:lang w:val="vi-VN"/>
        </w:rPr>
        <w:t>c) Cán bộ quản lý, giáo viên</w:t>
      </w:r>
      <w:r w:rsidRPr="00281F0D">
        <w:rPr>
          <w:spacing w:val="4"/>
          <w:sz w:val="28"/>
          <w:szCs w:val="28"/>
          <w:lang w:val="vi-VN"/>
        </w:rPr>
        <w:t>,</w:t>
      </w:r>
      <w:r w:rsidRPr="007D038B">
        <w:rPr>
          <w:spacing w:val="4"/>
          <w:sz w:val="28"/>
          <w:szCs w:val="28"/>
          <w:lang w:val="vi-VN"/>
        </w:rPr>
        <w:t xml:space="preserve"> nhân viên</w:t>
      </w:r>
      <w:r w:rsidRPr="00281F0D">
        <w:rPr>
          <w:spacing w:val="4"/>
          <w:sz w:val="28"/>
          <w:szCs w:val="28"/>
          <w:lang w:val="vi-VN"/>
        </w:rPr>
        <w:t xml:space="preserve"> </w:t>
      </w:r>
      <w:r w:rsidRPr="007D038B">
        <w:rPr>
          <w:spacing w:val="4"/>
          <w:sz w:val="28"/>
          <w:szCs w:val="28"/>
          <w:lang w:val="vi-VN"/>
        </w:rPr>
        <w:t xml:space="preserve">được </w:t>
      </w:r>
      <w:r w:rsidRPr="00281F0D">
        <w:rPr>
          <w:spacing w:val="4"/>
          <w:sz w:val="28"/>
          <w:szCs w:val="28"/>
          <w:lang w:val="vi-VN"/>
        </w:rPr>
        <w:t xml:space="preserve">đảm bảo </w:t>
      </w:r>
      <w:r w:rsidRPr="007D038B">
        <w:rPr>
          <w:spacing w:val="4"/>
          <w:sz w:val="28"/>
          <w:szCs w:val="28"/>
          <w:lang w:val="vi-VN"/>
        </w:rPr>
        <w:t>các quyền theo quy định</w:t>
      </w:r>
      <w:r w:rsidRPr="00281F0D">
        <w:rPr>
          <w:spacing w:val="4"/>
          <w:sz w:val="28"/>
          <w:szCs w:val="28"/>
          <w:lang w:val="vi-VN"/>
        </w:rPr>
        <w:t>.</w:t>
      </w:r>
    </w:p>
    <w:p w14:paraId="3E3EA93C"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 xml:space="preserve">2.10.1.8. Tiêu chí 1.8: </w:t>
      </w:r>
      <w:r w:rsidRPr="007D038B">
        <w:rPr>
          <w:sz w:val="28"/>
          <w:szCs w:val="28"/>
          <w:lang w:val="vi-VN"/>
        </w:rPr>
        <w:t xml:space="preserve">Quản lý </w:t>
      </w:r>
      <w:r w:rsidRPr="00281F0D">
        <w:rPr>
          <w:sz w:val="28"/>
          <w:szCs w:val="28"/>
          <w:lang w:val="vi-VN"/>
        </w:rPr>
        <w:t>các hoạt động giáo dục</w:t>
      </w:r>
    </w:p>
    <w:p w14:paraId="04EF41BC"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a) Kế hoạch giáo dục phù hợp với quy định hiện hành, điều kiện thực tế địa phương và điều kiện của nhà trường;</w:t>
      </w:r>
    </w:p>
    <w:p w14:paraId="69B98217"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b) Kế hoạch giáo dục được thực hiện đầy đủ;</w:t>
      </w:r>
    </w:p>
    <w:p w14:paraId="0CC0A06C" w14:textId="77777777" w:rsidR="00EA07FE" w:rsidRPr="00281F0D" w:rsidRDefault="00EA07FE" w:rsidP="00EA07FE">
      <w:pPr>
        <w:spacing w:before="120" w:after="120" w:line="322" w:lineRule="exact"/>
        <w:ind w:firstLine="720"/>
        <w:jc w:val="both"/>
        <w:rPr>
          <w:spacing w:val="-4"/>
          <w:sz w:val="28"/>
          <w:szCs w:val="28"/>
          <w:lang w:val="vi-VN"/>
        </w:rPr>
      </w:pPr>
      <w:r w:rsidRPr="00281F0D">
        <w:rPr>
          <w:spacing w:val="-4"/>
          <w:sz w:val="28"/>
          <w:szCs w:val="28"/>
          <w:lang w:val="vi-VN"/>
        </w:rPr>
        <w:t>c) Kế hoạch giáo dục được rà soát, đánh giá, điều chỉnh kịp thời.</w:t>
      </w:r>
    </w:p>
    <w:p w14:paraId="54D71092"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lastRenderedPageBreak/>
        <w:t>1.10.1.9. Tiêu chí 1.9: Thực hiện quy chế dân chủ cơ sở</w:t>
      </w:r>
    </w:p>
    <w:p w14:paraId="59A399DD" w14:textId="77777777" w:rsidR="00EA07FE" w:rsidRPr="00281F0D" w:rsidRDefault="00EA07FE" w:rsidP="00EA07FE">
      <w:pPr>
        <w:spacing w:before="120" w:after="120" w:line="322" w:lineRule="exact"/>
        <w:ind w:firstLine="720"/>
        <w:jc w:val="both"/>
        <w:rPr>
          <w:spacing w:val="-4"/>
          <w:sz w:val="28"/>
          <w:szCs w:val="28"/>
          <w:lang w:val="vi-VN"/>
        </w:rPr>
      </w:pPr>
      <w:r w:rsidRPr="00281F0D">
        <w:rPr>
          <w:spacing w:val="-4"/>
          <w:sz w:val="28"/>
          <w:szCs w:val="28"/>
          <w:lang w:val="vi-VN"/>
        </w:rPr>
        <w:t xml:space="preserve">a) </w:t>
      </w:r>
      <w:r w:rsidRPr="007D038B">
        <w:rPr>
          <w:spacing w:val="-4"/>
          <w:sz w:val="28"/>
          <w:szCs w:val="28"/>
          <w:lang w:val="vi-VN"/>
        </w:rPr>
        <w:t xml:space="preserve">Cán bộ quản lý, giáo viên, nhân viên được tham gia thảo luận, đóng góp ý kiến </w:t>
      </w:r>
      <w:r w:rsidRPr="00281F0D">
        <w:rPr>
          <w:spacing w:val="-4"/>
          <w:sz w:val="28"/>
          <w:szCs w:val="28"/>
          <w:lang w:val="vi-VN"/>
        </w:rPr>
        <w:t>khi xây dựng</w:t>
      </w:r>
      <w:r w:rsidRPr="007D038B">
        <w:rPr>
          <w:spacing w:val="-4"/>
          <w:sz w:val="28"/>
          <w:szCs w:val="28"/>
          <w:lang w:val="vi-VN"/>
        </w:rPr>
        <w:t xml:space="preserve"> kế hoạch, nội quy, quy định, quy chế</w:t>
      </w:r>
      <w:r w:rsidRPr="00281F0D">
        <w:rPr>
          <w:spacing w:val="-4"/>
          <w:sz w:val="28"/>
          <w:szCs w:val="28"/>
          <w:lang w:val="vi-VN"/>
        </w:rPr>
        <w:t xml:space="preserve"> </w:t>
      </w:r>
      <w:r w:rsidRPr="00281F0D">
        <w:rPr>
          <w:sz w:val="28"/>
          <w:szCs w:val="28"/>
          <w:lang w:val="vi-VN"/>
        </w:rPr>
        <w:t>liên quan đến các hoạt động của nhà trường</w:t>
      </w:r>
      <w:r w:rsidRPr="007D038B">
        <w:rPr>
          <w:spacing w:val="-4"/>
          <w:sz w:val="28"/>
          <w:szCs w:val="28"/>
          <w:lang w:val="vi-VN"/>
        </w:rPr>
        <w:t xml:space="preserve">; </w:t>
      </w:r>
    </w:p>
    <w:p w14:paraId="7452918B"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b) Các</w:t>
      </w:r>
      <w:r w:rsidRPr="007D038B">
        <w:rPr>
          <w:sz w:val="28"/>
          <w:szCs w:val="28"/>
          <w:lang w:val="vi-VN"/>
        </w:rPr>
        <w:t xml:space="preserve"> khiếu nại, tố cáo</w:t>
      </w:r>
      <w:r w:rsidRPr="00281F0D">
        <w:rPr>
          <w:sz w:val="28"/>
          <w:szCs w:val="28"/>
          <w:lang w:val="vi-VN"/>
        </w:rPr>
        <w:t>, kiến nghị, phản ánh</w:t>
      </w:r>
      <w:r w:rsidRPr="007D038B">
        <w:rPr>
          <w:sz w:val="28"/>
          <w:szCs w:val="28"/>
          <w:lang w:val="vi-VN"/>
        </w:rPr>
        <w:t xml:space="preserve"> (nếu có) thuộc thẩm quyền xử lý của nhà trường được giải quyết đúng pháp luật</w:t>
      </w:r>
      <w:r w:rsidRPr="00281F0D">
        <w:rPr>
          <w:sz w:val="28"/>
          <w:szCs w:val="28"/>
          <w:lang w:val="vi-VN"/>
        </w:rPr>
        <w:t>;</w:t>
      </w:r>
    </w:p>
    <w:p w14:paraId="1EA66EAB"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c</w:t>
      </w:r>
      <w:r w:rsidRPr="007D038B">
        <w:rPr>
          <w:sz w:val="28"/>
          <w:szCs w:val="28"/>
          <w:lang w:val="vi-VN"/>
        </w:rPr>
        <w:t>) Hằng năm</w:t>
      </w:r>
      <w:r w:rsidRPr="00281F0D">
        <w:rPr>
          <w:sz w:val="28"/>
          <w:szCs w:val="28"/>
          <w:lang w:val="vi-VN"/>
        </w:rPr>
        <w:t>,</w:t>
      </w:r>
      <w:r w:rsidRPr="007D038B">
        <w:rPr>
          <w:sz w:val="28"/>
          <w:szCs w:val="28"/>
          <w:lang w:val="vi-VN"/>
        </w:rPr>
        <w:t xml:space="preserve"> có báo cáo thực hiện quy chế dân chủ cơ sở</w:t>
      </w:r>
      <w:r w:rsidRPr="00281F0D">
        <w:rPr>
          <w:sz w:val="28"/>
          <w:szCs w:val="28"/>
          <w:lang w:val="vi-VN"/>
        </w:rPr>
        <w:t>.</w:t>
      </w:r>
    </w:p>
    <w:p w14:paraId="71F0629F"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 xml:space="preserve">2.10.1.10. Tiêu chí 1.10: Đảm bảo an ninh trật tự, </w:t>
      </w:r>
      <w:r w:rsidRPr="007D038B">
        <w:rPr>
          <w:sz w:val="28"/>
          <w:szCs w:val="28"/>
          <w:lang w:val="vi-VN"/>
        </w:rPr>
        <w:t xml:space="preserve">an toàn </w:t>
      </w:r>
      <w:r w:rsidRPr="00281F0D">
        <w:rPr>
          <w:sz w:val="28"/>
          <w:szCs w:val="28"/>
          <w:lang w:val="vi-VN"/>
        </w:rPr>
        <w:t>trường học</w:t>
      </w:r>
    </w:p>
    <w:p w14:paraId="2E04590F" w14:textId="77777777" w:rsidR="00EA07FE" w:rsidRPr="00281F0D" w:rsidRDefault="00EA07FE" w:rsidP="00EA07FE">
      <w:pPr>
        <w:spacing w:before="120" w:after="120" w:line="322" w:lineRule="exact"/>
        <w:ind w:firstLine="720"/>
        <w:jc w:val="both"/>
        <w:rPr>
          <w:spacing w:val="-4"/>
          <w:sz w:val="28"/>
          <w:szCs w:val="28"/>
          <w:lang w:val="vi-VN"/>
        </w:rPr>
      </w:pPr>
      <w:r w:rsidRPr="00281F0D">
        <w:rPr>
          <w:spacing w:val="-4"/>
          <w:sz w:val="28"/>
          <w:szCs w:val="28"/>
          <w:lang w:val="vi-VN"/>
        </w:rPr>
        <w:t xml:space="preserve">a) Có </w:t>
      </w:r>
      <w:r w:rsidRPr="00281F0D">
        <w:rPr>
          <w:sz w:val="28"/>
          <w:szCs w:val="28"/>
          <w:lang w:val="vi-VN"/>
        </w:rPr>
        <w:t>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r w:rsidRPr="00281F0D">
        <w:rPr>
          <w:spacing w:val="-4"/>
          <w:sz w:val="28"/>
          <w:szCs w:val="28"/>
          <w:lang w:val="vi-VN"/>
        </w:rPr>
        <w:t xml:space="preserve">; </w:t>
      </w:r>
      <w:r w:rsidRPr="00281F0D">
        <w:rPr>
          <w:rFonts w:eastAsia="Calibri"/>
          <w:spacing w:val="-4"/>
          <w:sz w:val="28"/>
          <w:szCs w:val="28"/>
          <w:lang w:val="vi-VN"/>
        </w:rPr>
        <w:t xml:space="preserve">những trường có tổ chức bếp ăn cho trẻ được </w:t>
      </w:r>
      <w:r w:rsidRPr="00281F0D">
        <w:rPr>
          <w:spacing w:val="-4"/>
          <w:sz w:val="28"/>
          <w:szCs w:val="28"/>
          <w:lang w:val="vi-VN"/>
        </w:rPr>
        <w:t>cấp giấy chứng nhận đủ điều kiện an toàn thực phẩm;</w:t>
      </w:r>
    </w:p>
    <w:p w14:paraId="77D9727B" w14:textId="77777777" w:rsidR="00EA07FE" w:rsidRPr="00281F0D" w:rsidRDefault="00EA07FE" w:rsidP="00EA07FE">
      <w:pPr>
        <w:spacing w:before="120" w:after="120" w:line="322" w:lineRule="exact"/>
        <w:ind w:firstLine="720"/>
        <w:jc w:val="both"/>
        <w:rPr>
          <w:sz w:val="28"/>
          <w:szCs w:val="28"/>
          <w:lang w:val="vi-VN"/>
        </w:rPr>
      </w:pPr>
      <w:r w:rsidRPr="007D038B">
        <w:rPr>
          <w:spacing w:val="-6"/>
          <w:sz w:val="28"/>
          <w:szCs w:val="28"/>
          <w:lang w:val="vi-VN"/>
        </w:rPr>
        <w:t xml:space="preserve">b) </w:t>
      </w:r>
      <w:r w:rsidRPr="00281F0D">
        <w:rPr>
          <w:spacing w:val="-6"/>
          <w:sz w:val="28"/>
          <w:szCs w:val="28"/>
          <w:lang w:val="vi-VN"/>
        </w:rPr>
        <w:t>Có hộp thư góp ý, đường dây nóng và các hình thức khác để tiếp nhận, xử lý các thông tin phản ánh của người dân; đ</w:t>
      </w:r>
      <w:r w:rsidRPr="007D038B">
        <w:rPr>
          <w:spacing w:val="-6"/>
          <w:sz w:val="28"/>
          <w:szCs w:val="28"/>
          <w:lang w:val="vi-VN"/>
        </w:rPr>
        <w:t>ảm bảo an toàn cho cán bộ</w:t>
      </w:r>
      <w:r w:rsidRPr="00281F0D">
        <w:rPr>
          <w:spacing w:val="-6"/>
          <w:sz w:val="28"/>
          <w:szCs w:val="28"/>
          <w:lang w:val="vi-VN"/>
        </w:rPr>
        <w:t xml:space="preserve"> quản lý</w:t>
      </w:r>
      <w:r w:rsidRPr="007D038B">
        <w:rPr>
          <w:spacing w:val="-6"/>
          <w:sz w:val="28"/>
          <w:szCs w:val="28"/>
          <w:lang w:val="vi-VN"/>
        </w:rPr>
        <w:t>, giáo viên, nhân viên</w:t>
      </w:r>
      <w:r w:rsidRPr="00281F0D">
        <w:rPr>
          <w:spacing w:val="-6"/>
          <w:sz w:val="28"/>
          <w:szCs w:val="28"/>
          <w:lang w:val="vi-VN"/>
        </w:rPr>
        <w:t xml:space="preserve"> và trẻ</w:t>
      </w:r>
      <w:r w:rsidRPr="007D038B">
        <w:rPr>
          <w:spacing w:val="-6"/>
          <w:sz w:val="28"/>
          <w:szCs w:val="28"/>
          <w:lang w:val="vi-VN"/>
        </w:rPr>
        <w:t xml:space="preserve"> trong nhà trường</w:t>
      </w:r>
      <w:r w:rsidRPr="00281F0D">
        <w:rPr>
          <w:sz w:val="28"/>
          <w:szCs w:val="28"/>
          <w:lang w:val="vi-VN"/>
        </w:rPr>
        <w:t>;</w:t>
      </w:r>
    </w:p>
    <w:p w14:paraId="6C09D74F"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c) Không có hiện tượng kỳ thị, hành vi bạo lực, vi phạm pháp luật về bình đẳng giới trong nhà trường.</w:t>
      </w:r>
    </w:p>
    <w:p w14:paraId="5095F100" w14:textId="77777777" w:rsidR="00EA07FE" w:rsidRPr="00281F0D" w:rsidRDefault="00EA07FE" w:rsidP="00EA07FE">
      <w:pPr>
        <w:spacing w:before="120" w:after="120" w:line="322" w:lineRule="exact"/>
        <w:ind w:firstLine="720"/>
        <w:jc w:val="both"/>
        <w:rPr>
          <w:b/>
          <w:bCs/>
          <w:sz w:val="28"/>
          <w:szCs w:val="28"/>
          <w:lang w:val="vi-VN"/>
        </w:rPr>
      </w:pPr>
      <w:r w:rsidRPr="00281F0D">
        <w:rPr>
          <w:sz w:val="28"/>
          <w:szCs w:val="28"/>
          <w:lang w:val="vi-VN"/>
        </w:rPr>
        <w:t>2.10.2.</w:t>
      </w:r>
      <w:r w:rsidRPr="00281F0D">
        <w:rPr>
          <w:b/>
          <w:bCs/>
          <w:sz w:val="28"/>
          <w:szCs w:val="28"/>
          <w:lang w:val="vi-VN"/>
        </w:rPr>
        <w:t xml:space="preserve"> </w:t>
      </w:r>
      <w:r w:rsidRPr="007D038B">
        <w:rPr>
          <w:b/>
          <w:bCs/>
          <w:sz w:val="28"/>
          <w:szCs w:val="28"/>
          <w:lang w:val="vi-VN"/>
        </w:rPr>
        <w:t>Tiêu chuẩn</w:t>
      </w:r>
      <w:r w:rsidRPr="00281F0D">
        <w:rPr>
          <w:b/>
          <w:bCs/>
          <w:sz w:val="28"/>
          <w:szCs w:val="28"/>
          <w:lang w:val="vi-VN"/>
        </w:rPr>
        <w:t xml:space="preserve"> </w:t>
      </w:r>
      <w:r w:rsidRPr="007D038B">
        <w:rPr>
          <w:b/>
          <w:bCs/>
          <w:sz w:val="28"/>
          <w:szCs w:val="28"/>
          <w:lang w:val="vi-VN"/>
        </w:rPr>
        <w:t>2</w:t>
      </w:r>
      <w:r w:rsidRPr="00281F0D">
        <w:rPr>
          <w:b/>
          <w:sz w:val="28"/>
          <w:szCs w:val="28"/>
          <w:lang w:val="vi-VN"/>
        </w:rPr>
        <w:t xml:space="preserve">: </w:t>
      </w:r>
      <w:r w:rsidRPr="007D038B">
        <w:rPr>
          <w:b/>
          <w:bCs/>
          <w:sz w:val="28"/>
          <w:szCs w:val="28"/>
          <w:lang w:val="vi-VN"/>
        </w:rPr>
        <w:t>Cán bộ quản lý, giáo viên</w:t>
      </w:r>
      <w:r w:rsidRPr="00281F0D">
        <w:rPr>
          <w:b/>
          <w:bCs/>
          <w:sz w:val="28"/>
          <w:szCs w:val="28"/>
          <w:lang w:val="vi-VN"/>
        </w:rPr>
        <w:t>,</w:t>
      </w:r>
      <w:r w:rsidRPr="007D038B">
        <w:rPr>
          <w:b/>
          <w:bCs/>
          <w:sz w:val="28"/>
          <w:szCs w:val="28"/>
          <w:lang w:val="vi-VN"/>
        </w:rPr>
        <w:t xml:space="preserve"> nhân viên</w:t>
      </w:r>
    </w:p>
    <w:p w14:paraId="234B7E38"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2.10.2.</w:t>
      </w:r>
      <w:r w:rsidRPr="00281F0D">
        <w:rPr>
          <w:bCs/>
          <w:sz w:val="28"/>
          <w:szCs w:val="28"/>
          <w:lang w:val="vi-VN"/>
        </w:rPr>
        <w:t xml:space="preserve">1. </w:t>
      </w:r>
      <w:r w:rsidRPr="00281F0D">
        <w:rPr>
          <w:sz w:val="28"/>
          <w:szCs w:val="28"/>
          <w:lang w:val="vi-VN"/>
        </w:rPr>
        <w:t xml:space="preserve">Tiêu chí 2.1: </w:t>
      </w:r>
      <w:r w:rsidRPr="00281F0D">
        <w:rPr>
          <w:rFonts w:eastAsia="Calibri"/>
          <w:sz w:val="28"/>
          <w:szCs w:val="28"/>
          <w:lang w:val="vi-VN"/>
        </w:rPr>
        <w:t>Đối với</w:t>
      </w:r>
      <w:r w:rsidRPr="007D038B">
        <w:rPr>
          <w:rFonts w:eastAsia="Calibri"/>
          <w:sz w:val="28"/>
          <w:szCs w:val="28"/>
          <w:lang w:val="vi-VN"/>
        </w:rPr>
        <w:t xml:space="preserve"> </w:t>
      </w:r>
      <w:r w:rsidRPr="00281F0D">
        <w:rPr>
          <w:bCs/>
          <w:sz w:val="28"/>
          <w:szCs w:val="28"/>
          <w:lang w:val="vi-VN"/>
        </w:rPr>
        <w:t>hiệu trưởng, phó hiệu trưởng</w:t>
      </w:r>
    </w:p>
    <w:p w14:paraId="2235EF6E" w14:textId="77777777" w:rsidR="00EA07FE" w:rsidRPr="007D038B" w:rsidRDefault="00EA07FE" w:rsidP="00EA07FE">
      <w:pPr>
        <w:spacing w:before="120" w:after="120" w:line="322" w:lineRule="exact"/>
        <w:ind w:firstLine="720"/>
        <w:jc w:val="both"/>
        <w:rPr>
          <w:sz w:val="28"/>
          <w:szCs w:val="28"/>
        </w:rPr>
      </w:pPr>
      <w:r w:rsidRPr="007D038B">
        <w:rPr>
          <w:sz w:val="28"/>
          <w:szCs w:val="28"/>
          <w:lang w:val="vi-VN"/>
        </w:rPr>
        <w:t xml:space="preserve">a) </w:t>
      </w:r>
      <w:r w:rsidRPr="007D038B">
        <w:rPr>
          <w:bCs/>
          <w:sz w:val="28"/>
          <w:szCs w:val="28"/>
        </w:rPr>
        <w:t>Đạt tiêu chuẩn theo quy định</w:t>
      </w:r>
      <w:r w:rsidRPr="007D038B">
        <w:rPr>
          <w:sz w:val="28"/>
          <w:szCs w:val="28"/>
          <w:lang w:val="vi-VN"/>
        </w:rPr>
        <w:t>;</w:t>
      </w:r>
    </w:p>
    <w:p w14:paraId="0A2F1493" w14:textId="77777777" w:rsidR="00EA07FE" w:rsidRPr="007D038B" w:rsidRDefault="00EA07FE" w:rsidP="00EA07FE">
      <w:pPr>
        <w:spacing w:before="120" w:after="120" w:line="322" w:lineRule="exact"/>
        <w:ind w:firstLine="720"/>
        <w:jc w:val="both"/>
        <w:rPr>
          <w:spacing w:val="-4"/>
          <w:sz w:val="28"/>
          <w:szCs w:val="28"/>
        </w:rPr>
      </w:pPr>
      <w:r w:rsidRPr="007D038B">
        <w:rPr>
          <w:spacing w:val="-4"/>
          <w:sz w:val="28"/>
          <w:szCs w:val="28"/>
          <w:lang w:val="vi-VN"/>
        </w:rPr>
        <w:t xml:space="preserve">b) </w:t>
      </w:r>
      <w:r w:rsidRPr="007D038B">
        <w:rPr>
          <w:spacing w:val="-4"/>
          <w:sz w:val="28"/>
          <w:szCs w:val="28"/>
        </w:rPr>
        <w:t>Đ</w:t>
      </w:r>
      <w:r w:rsidRPr="007D038B">
        <w:rPr>
          <w:spacing w:val="-4"/>
          <w:sz w:val="28"/>
          <w:szCs w:val="28"/>
          <w:lang w:val="vi-VN"/>
        </w:rPr>
        <w:t xml:space="preserve">ược đánh giá </w:t>
      </w:r>
      <w:r w:rsidRPr="007D038B">
        <w:rPr>
          <w:spacing w:val="-4"/>
          <w:sz w:val="28"/>
          <w:szCs w:val="28"/>
        </w:rPr>
        <w:t>đạt c</w:t>
      </w:r>
      <w:r w:rsidRPr="007D038B">
        <w:rPr>
          <w:spacing w:val="-4"/>
          <w:sz w:val="28"/>
          <w:szCs w:val="28"/>
          <w:lang w:val="vi-VN"/>
        </w:rPr>
        <w:t>huẩn hiệu trưởng</w:t>
      </w:r>
      <w:r w:rsidRPr="007D038B">
        <w:rPr>
          <w:spacing w:val="-4"/>
          <w:sz w:val="28"/>
          <w:szCs w:val="28"/>
        </w:rPr>
        <w:t xml:space="preserve"> trở lên;</w:t>
      </w:r>
    </w:p>
    <w:p w14:paraId="4B34F510" w14:textId="77777777" w:rsidR="00EA07FE" w:rsidRPr="007D038B" w:rsidRDefault="00EA07FE" w:rsidP="00EA07FE">
      <w:pPr>
        <w:spacing w:before="120" w:after="120" w:line="322" w:lineRule="exact"/>
        <w:ind w:firstLine="720"/>
        <w:jc w:val="both"/>
        <w:rPr>
          <w:sz w:val="28"/>
          <w:szCs w:val="28"/>
        </w:rPr>
      </w:pPr>
      <w:r w:rsidRPr="007D038B">
        <w:rPr>
          <w:sz w:val="28"/>
          <w:szCs w:val="28"/>
        </w:rPr>
        <w:t>c) Được bồi dưỡng, tập huấn về chuyên môn, nghiệp vụ quản lý giáo dục theo quy định.</w:t>
      </w:r>
    </w:p>
    <w:p w14:paraId="49AA405A" w14:textId="77777777" w:rsidR="00EA07FE" w:rsidRPr="007D038B" w:rsidRDefault="00EA07FE" w:rsidP="00EA07FE">
      <w:pPr>
        <w:spacing w:before="120" w:after="120" w:line="322" w:lineRule="exact"/>
        <w:ind w:firstLine="720"/>
        <w:jc w:val="both"/>
        <w:rPr>
          <w:sz w:val="28"/>
          <w:szCs w:val="28"/>
        </w:rPr>
      </w:pPr>
      <w:r w:rsidRPr="007D038B">
        <w:rPr>
          <w:sz w:val="28"/>
          <w:szCs w:val="28"/>
        </w:rPr>
        <w:t xml:space="preserve">2.10.2.2. Tiêu chí 2.2: </w:t>
      </w:r>
      <w:r w:rsidRPr="007D038B">
        <w:rPr>
          <w:rFonts w:eastAsia="Calibri"/>
          <w:sz w:val="28"/>
          <w:szCs w:val="28"/>
        </w:rPr>
        <w:t>Đối với</w:t>
      </w:r>
      <w:r w:rsidRPr="007D038B">
        <w:rPr>
          <w:rFonts w:eastAsia="Calibri"/>
          <w:sz w:val="28"/>
          <w:szCs w:val="28"/>
          <w:lang w:val="vi-VN"/>
        </w:rPr>
        <w:t xml:space="preserve"> </w:t>
      </w:r>
      <w:r w:rsidRPr="007D038B">
        <w:rPr>
          <w:sz w:val="28"/>
          <w:szCs w:val="28"/>
        </w:rPr>
        <w:t>giáo viên</w:t>
      </w:r>
    </w:p>
    <w:p w14:paraId="237398DC" w14:textId="77777777" w:rsidR="00EA07FE" w:rsidRPr="007D038B" w:rsidRDefault="00EA07FE" w:rsidP="00EA07FE">
      <w:pPr>
        <w:spacing w:before="120" w:after="120" w:line="322" w:lineRule="exact"/>
        <w:ind w:firstLine="720"/>
        <w:jc w:val="both"/>
        <w:rPr>
          <w:spacing w:val="-4"/>
          <w:sz w:val="28"/>
          <w:szCs w:val="28"/>
        </w:rPr>
      </w:pPr>
      <w:r w:rsidRPr="007D038B">
        <w:rPr>
          <w:spacing w:val="-4"/>
          <w:sz w:val="28"/>
          <w:szCs w:val="28"/>
          <w:lang w:val="vi-VN"/>
        </w:rPr>
        <w:t xml:space="preserve">a) </w:t>
      </w:r>
      <w:r w:rsidRPr="007D038B">
        <w:rPr>
          <w:spacing w:val="-4"/>
          <w:sz w:val="28"/>
          <w:szCs w:val="28"/>
        </w:rPr>
        <w:t>Có đội ngũ</w:t>
      </w:r>
      <w:r w:rsidRPr="007D038B">
        <w:rPr>
          <w:spacing w:val="-4"/>
          <w:sz w:val="28"/>
          <w:szCs w:val="28"/>
          <w:lang w:val="vi-VN"/>
        </w:rPr>
        <w:t xml:space="preserve"> giáo</w:t>
      </w:r>
      <w:r w:rsidRPr="007D038B">
        <w:rPr>
          <w:spacing w:val="-4"/>
          <w:sz w:val="28"/>
          <w:szCs w:val="28"/>
        </w:rPr>
        <w:t xml:space="preserve"> </w:t>
      </w:r>
      <w:r w:rsidRPr="007D038B">
        <w:rPr>
          <w:spacing w:val="-4"/>
          <w:sz w:val="28"/>
          <w:szCs w:val="28"/>
          <w:lang w:val="vi-VN"/>
        </w:rPr>
        <w:t>viên</w:t>
      </w:r>
      <w:r w:rsidRPr="007D038B">
        <w:rPr>
          <w:spacing w:val="-4"/>
          <w:sz w:val="28"/>
          <w:szCs w:val="28"/>
        </w:rPr>
        <w:t xml:space="preserve"> đủ về số lượng, hợp lý về cơ cấu đảm bảo thực hiện Chương trình giáo dục mầm non theo quy định;</w:t>
      </w:r>
      <w:r w:rsidRPr="007D038B">
        <w:rPr>
          <w:spacing w:val="-4"/>
          <w:sz w:val="28"/>
          <w:szCs w:val="28"/>
          <w:lang w:val="vi-VN"/>
        </w:rPr>
        <w:t xml:space="preserve"> </w:t>
      </w:r>
    </w:p>
    <w:p w14:paraId="24BBF36F" w14:textId="77777777" w:rsidR="00EA07FE" w:rsidRPr="007D038B" w:rsidRDefault="00EA07FE" w:rsidP="00EA07FE">
      <w:pPr>
        <w:spacing w:before="120" w:after="120" w:line="322" w:lineRule="exact"/>
        <w:ind w:firstLine="720"/>
        <w:jc w:val="both"/>
        <w:rPr>
          <w:sz w:val="28"/>
          <w:szCs w:val="28"/>
        </w:rPr>
      </w:pPr>
      <w:r w:rsidRPr="007D038B">
        <w:rPr>
          <w:sz w:val="28"/>
          <w:szCs w:val="28"/>
          <w:lang w:val="vi-VN"/>
        </w:rPr>
        <w:t>b)</w:t>
      </w:r>
      <w:r w:rsidRPr="007D038B">
        <w:rPr>
          <w:sz w:val="28"/>
          <w:szCs w:val="28"/>
        </w:rPr>
        <w:t xml:space="preserve"> </w:t>
      </w:r>
      <w:r w:rsidRPr="007D038B">
        <w:rPr>
          <w:sz w:val="28"/>
          <w:szCs w:val="28"/>
          <w:lang w:val="vi-VN"/>
        </w:rPr>
        <w:t xml:space="preserve">100% giáo viên đạt </w:t>
      </w:r>
      <w:r w:rsidRPr="007D038B">
        <w:rPr>
          <w:sz w:val="28"/>
          <w:szCs w:val="28"/>
        </w:rPr>
        <w:t xml:space="preserve">chuẩn </w:t>
      </w:r>
      <w:r w:rsidRPr="007D038B">
        <w:rPr>
          <w:sz w:val="28"/>
          <w:szCs w:val="28"/>
          <w:lang w:val="vi-VN"/>
        </w:rPr>
        <w:t xml:space="preserve">trình độ đào tạo </w:t>
      </w:r>
      <w:r w:rsidRPr="007D038B">
        <w:rPr>
          <w:sz w:val="28"/>
          <w:szCs w:val="28"/>
        </w:rPr>
        <w:t xml:space="preserve">theo quy định; </w:t>
      </w:r>
    </w:p>
    <w:p w14:paraId="5976B60D" w14:textId="77777777" w:rsidR="00EA07FE" w:rsidRPr="007D038B" w:rsidRDefault="00EA07FE" w:rsidP="00EA07FE">
      <w:pPr>
        <w:spacing w:before="120" w:after="120" w:line="322" w:lineRule="exact"/>
        <w:ind w:firstLine="720"/>
        <w:jc w:val="both"/>
        <w:rPr>
          <w:spacing w:val="4"/>
          <w:sz w:val="28"/>
          <w:szCs w:val="28"/>
        </w:rPr>
      </w:pPr>
      <w:r w:rsidRPr="007D038B">
        <w:rPr>
          <w:spacing w:val="4"/>
          <w:sz w:val="28"/>
          <w:szCs w:val="28"/>
        </w:rPr>
        <w:t xml:space="preserve">c) Có ít nhất 95% </w:t>
      </w:r>
      <w:r w:rsidRPr="007D038B">
        <w:rPr>
          <w:spacing w:val="4"/>
          <w:sz w:val="28"/>
          <w:szCs w:val="28"/>
          <w:lang w:val="vi-VN"/>
        </w:rPr>
        <w:t>giáo viên</w:t>
      </w:r>
      <w:r w:rsidRPr="007D038B">
        <w:rPr>
          <w:spacing w:val="4"/>
          <w:sz w:val="28"/>
          <w:szCs w:val="28"/>
        </w:rPr>
        <w:t xml:space="preserve"> đạt chuẩn nghề nghiệp giáo viên ở mức đạt trở lên. </w:t>
      </w:r>
    </w:p>
    <w:p w14:paraId="3A32EA90" w14:textId="77777777" w:rsidR="00EA07FE" w:rsidRPr="007D038B" w:rsidRDefault="00EA07FE" w:rsidP="00EA07FE">
      <w:pPr>
        <w:spacing w:before="120" w:after="120" w:line="322" w:lineRule="exact"/>
        <w:ind w:firstLine="720"/>
        <w:jc w:val="both"/>
        <w:rPr>
          <w:sz w:val="28"/>
          <w:szCs w:val="28"/>
        </w:rPr>
      </w:pPr>
      <w:r w:rsidRPr="007D038B">
        <w:rPr>
          <w:sz w:val="28"/>
          <w:szCs w:val="28"/>
        </w:rPr>
        <w:lastRenderedPageBreak/>
        <w:t xml:space="preserve">2.10.2.3. Tiêu chí 2.3: </w:t>
      </w:r>
      <w:r w:rsidRPr="007D038B">
        <w:rPr>
          <w:rFonts w:eastAsia="Calibri"/>
          <w:sz w:val="28"/>
          <w:szCs w:val="28"/>
        </w:rPr>
        <w:t>Đối với</w:t>
      </w:r>
      <w:r w:rsidRPr="007D038B">
        <w:rPr>
          <w:rFonts w:eastAsia="Calibri"/>
          <w:sz w:val="28"/>
          <w:szCs w:val="28"/>
          <w:lang w:val="vi-VN"/>
        </w:rPr>
        <w:t xml:space="preserve"> </w:t>
      </w:r>
      <w:r w:rsidRPr="007D038B">
        <w:rPr>
          <w:sz w:val="28"/>
          <w:szCs w:val="28"/>
        </w:rPr>
        <w:t>nhân viên</w:t>
      </w:r>
    </w:p>
    <w:p w14:paraId="4E5D67FC" w14:textId="77777777" w:rsidR="00EA07FE" w:rsidRPr="007D038B" w:rsidRDefault="00EA07FE" w:rsidP="00EA07FE">
      <w:pPr>
        <w:spacing w:before="120" w:after="120" w:line="322" w:lineRule="exact"/>
        <w:ind w:firstLine="720"/>
        <w:jc w:val="both"/>
        <w:rPr>
          <w:sz w:val="28"/>
          <w:szCs w:val="28"/>
        </w:rPr>
      </w:pPr>
      <w:r w:rsidRPr="007D038B">
        <w:rPr>
          <w:sz w:val="28"/>
          <w:szCs w:val="28"/>
          <w:lang w:val="vi-VN"/>
        </w:rPr>
        <w:t xml:space="preserve">a) </w:t>
      </w:r>
      <w:r w:rsidRPr="007D038B">
        <w:rPr>
          <w:sz w:val="28"/>
          <w:szCs w:val="28"/>
        </w:rPr>
        <w:t>Có nhân viên hoặc giáo viên kiêm nhiệm để đảm nhiệm các nhiệm vụ do hiệu trưởng phân công;</w:t>
      </w:r>
    </w:p>
    <w:p w14:paraId="706B07EF" w14:textId="77777777" w:rsidR="00EA07FE" w:rsidRPr="007D038B" w:rsidRDefault="00EA07FE" w:rsidP="00EA07FE">
      <w:pPr>
        <w:spacing w:before="120" w:after="120" w:line="322" w:lineRule="exact"/>
        <w:ind w:firstLine="720"/>
        <w:jc w:val="both"/>
        <w:rPr>
          <w:spacing w:val="-4"/>
          <w:sz w:val="28"/>
          <w:szCs w:val="28"/>
        </w:rPr>
      </w:pPr>
      <w:r w:rsidRPr="007D038B">
        <w:rPr>
          <w:spacing w:val="-4"/>
          <w:sz w:val="28"/>
          <w:szCs w:val="28"/>
          <w:lang w:val="vi-VN"/>
        </w:rPr>
        <w:t>b)</w:t>
      </w:r>
      <w:r w:rsidRPr="007D038B">
        <w:rPr>
          <w:spacing w:val="-4"/>
          <w:sz w:val="28"/>
          <w:szCs w:val="28"/>
        </w:rPr>
        <w:t xml:space="preserve"> </w:t>
      </w:r>
      <w:r w:rsidRPr="007D038B">
        <w:rPr>
          <w:spacing w:val="-4"/>
          <w:sz w:val="28"/>
          <w:szCs w:val="28"/>
          <w:lang w:val="vi-VN"/>
        </w:rPr>
        <w:t xml:space="preserve">Được phân công công việc </w:t>
      </w:r>
      <w:r w:rsidRPr="007D038B">
        <w:rPr>
          <w:spacing w:val="-4"/>
          <w:sz w:val="28"/>
          <w:szCs w:val="28"/>
        </w:rPr>
        <w:t xml:space="preserve">phù hợp, </w:t>
      </w:r>
      <w:r w:rsidRPr="007D038B">
        <w:rPr>
          <w:spacing w:val="-4"/>
          <w:sz w:val="28"/>
          <w:szCs w:val="28"/>
          <w:lang w:val="vi-VN"/>
        </w:rPr>
        <w:t>hợp lý theo năng lực</w:t>
      </w:r>
      <w:r w:rsidRPr="007D038B">
        <w:rPr>
          <w:spacing w:val="-4"/>
          <w:sz w:val="28"/>
          <w:szCs w:val="28"/>
        </w:rPr>
        <w:t>;</w:t>
      </w:r>
    </w:p>
    <w:p w14:paraId="551C5069" w14:textId="77777777" w:rsidR="00EA07FE" w:rsidRPr="007D038B" w:rsidRDefault="00EA07FE" w:rsidP="00EA07FE">
      <w:pPr>
        <w:tabs>
          <w:tab w:val="left" w:pos="1400"/>
        </w:tabs>
        <w:spacing w:before="120" w:after="120" w:line="322" w:lineRule="exact"/>
        <w:ind w:firstLine="720"/>
        <w:jc w:val="both"/>
        <w:rPr>
          <w:sz w:val="28"/>
          <w:szCs w:val="28"/>
        </w:rPr>
      </w:pPr>
      <w:r w:rsidRPr="007D038B">
        <w:rPr>
          <w:sz w:val="28"/>
          <w:szCs w:val="28"/>
        </w:rPr>
        <w:t xml:space="preserve">c) Hoàn thành các </w:t>
      </w:r>
      <w:r w:rsidRPr="007D038B">
        <w:rPr>
          <w:sz w:val="28"/>
          <w:szCs w:val="28"/>
          <w:lang w:val="vi-VN"/>
        </w:rPr>
        <w:t xml:space="preserve">nhiệm vụ </w:t>
      </w:r>
      <w:r w:rsidRPr="007D038B">
        <w:rPr>
          <w:sz w:val="28"/>
          <w:szCs w:val="28"/>
        </w:rPr>
        <w:t>được giao.</w:t>
      </w:r>
    </w:p>
    <w:p w14:paraId="3A45BE43" w14:textId="77777777" w:rsidR="00EA07FE" w:rsidRPr="007D038B" w:rsidRDefault="00EA07FE" w:rsidP="00EA07FE">
      <w:pPr>
        <w:tabs>
          <w:tab w:val="left" w:pos="1400"/>
        </w:tabs>
        <w:spacing w:before="120" w:after="120" w:line="322" w:lineRule="exact"/>
        <w:ind w:firstLine="720"/>
        <w:jc w:val="both"/>
        <w:rPr>
          <w:b/>
          <w:bCs/>
          <w:sz w:val="28"/>
          <w:szCs w:val="28"/>
        </w:rPr>
      </w:pPr>
      <w:r w:rsidRPr="007D038B">
        <w:rPr>
          <w:sz w:val="28"/>
          <w:szCs w:val="28"/>
        </w:rPr>
        <w:t>2.10.3.</w:t>
      </w:r>
      <w:r w:rsidRPr="007D038B">
        <w:rPr>
          <w:b/>
          <w:bCs/>
          <w:sz w:val="28"/>
          <w:szCs w:val="28"/>
        </w:rPr>
        <w:t xml:space="preserve"> </w:t>
      </w:r>
      <w:r w:rsidRPr="007D038B">
        <w:rPr>
          <w:b/>
          <w:bCs/>
          <w:sz w:val="28"/>
          <w:szCs w:val="28"/>
          <w:lang w:val="vi-VN"/>
        </w:rPr>
        <w:t>Tiêu chuẩn 3</w:t>
      </w:r>
      <w:r w:rsidRPr="007D038B">
        <w:rPr>
          <w:b/>
          <w:bCs/>
          <w:sz w:val="28"/>
          <w:szCs w:val="28"/>
        </w:rPr>
        <w:t>:</w:t>
      </w:r>
      <w:r w:rsidRPr="007D038B">
        <w:rPr>
          <w:b/>
          <w:bCs/>
          <w:sz w:val="28"/>
          <w:szCs w:val="28"/>
          <w:lang w:val="vi-VN"/>
        </w:rPr>
        <w:t xml:space="preserve"> Cơ sở vật chất</w:t>
      </w:r>
      <w:r w:rsidRPr="007D038B">
        <w:rPr>
          <w:b/>
          <w:bCs/>
          <w:sz w:val="28"/>
          <w:szCs w:val="28"/>
        </w:rPr>
        <w:t xml:space="preserve"> và thiết bị dạy học</w:t>
      </w:r>
    </w:p>
    <w:p w14:paraId="20A0DC52" w14:textId="77777777" w:rsidR="00EA07FE" w:rsidRPr="007D038B" w:rsidRDefault="00EA07FE" w:rsidP="00EA07FE">
      <w:pPr>
        <w:tabs>
          <w:tab w:val="left" w:pos="1400"/>
        </w:tabs>
        <w:spacing w:before="120" w:after="120" w:line="322" w:lineRule="exact"/>
        <w:ind w:firstLine="720"/>
        <w:jc w:val="both"/>
        <w:rPr>
          <w:sz w:val="28"/>
          <w:szCs w:val="28"/>
        </w:rPr>
      </w:pPr>
      <w:r w:rsidRPr="007D038B">
        <w:rPr>
          <w:sz w:val="28"/>
          <w:szCs w:val="28"/>
        </w:rPr>
        <w:t>2.10.3.</w:t>
      </w:r>
      <w:r w:rsidRPr="007D038B">
        <w:rPr>
          <w:sz w:val="28"/>
          <w:szCs w:val="28"/>
          <w:lang w:val="vi-VN"/>
        </w:rPr>
        <w:t>1</w:t>
      </w:r>
      <w:r w:rsidRPr="007D038B">
        <w:rPr>
          <w:sz w:val="28"/>
          <w:szCs w:val="28"/>
        </w:rPr>
        <w:t>. Tiêu chí 3.1: Diện tích, khuôn viên và sân vườn</w:t>
      </w:r>
    </w:p>
    <w:p w14:paraId="5630F04F" w14:textId="77777777" w:rsidR="00EA07FE" w:rsidRPr="007D038B" w:rsidRDefault="00EA07FE" w:rsidP="00EA07FE">
      <w:pPr>
        <w:spacing w:before="120" w:after="120" w:line="322" w:lineRule="exact"/>
        <w:ind w:firstLine="720"/>
        <w:jc w:val="both"/>
        <w:rPr>
          <w:sz w:val="28"/>
          <w:szCs w:val="28"/>
        </w:rPr>
      </w:pPr>
      <w:r w:rsidRPr="007D038B">
        <w:rPr>
          <w:sz w:val="28"/>
          <w:szCs w:val="28"/>
        </w:rPr>
        <w:t>a) Diện tích khu đất xây dựng hoặc diện tích sàn xây dựng bình quân tối thiểu cho một trẻ đảm bảo theo quy định;</w:t>
      </w:r>
    </w:p>
    <w:p w14:paraId="2E7FDB38" w14:textId="77777777" w:rsidR="00EA07FE" w:rsidRPr="007D038B" w:rsidRDefault="00EA07FE" w:rsidP="00EA07FE">
      <w:pPr>
        <w:tabs>
          <w:tab w:val="left" w:pos="1400"/>
        </w:tabs>
        <w:spacing w:before="120" w:after="120" w:line="322" w:lineRule="exact"/>
        <w:ind w:firstLine="720"/>
        <w:jc w:val="both"/>
        <w:rPr>
          <w:sz w:val="28"/>
          <w:szCs w:val="28"/>
        </w:rPr>
      </w:pPr>
      <w:r w:rsidRPr="007D038B">
        <w:rPr>
          <w:sz w:val="28"/>
          <w:szCs w:val="28"/>
          <w:lang w:val="vi-VN"/>
        </w:rPr>
        <w:t xml:space="preserve">b) </w:t>
      </w:r>
      <w:r w:rsidRPr="007D038B">
        <w:rPr>
          <w:sz w:val="28"/>
          <w:szCs w:val="28"/>
        </w:rPr>
        <w:t>Có cổng, biển tên trường, tường hoặc hàng rào bao quanh; khuôn viên đảm bảo vệ sinh, phù hợp cảnh quan, môi trường thân thiện và an toàn cho trẻ;</w:t>
      </w:r>
    </w:p>
    <w:p w14:paraId="7A09C8FC" w14:textId="77777777" w:rsidR="00EA07FE" w:rsidRPr="007D038B" w:rsidRDefault="00EA07FE" w:rsidP="00EA07FE">
      <w:pPr>
        <w:spacing w:before="120" w:after="120" w:line="330" w:lineRule="exact"/>
        <w:ind w:firstLine="720"/>
        <w:jc w:val="both"/>
        <w:rPr>
          <w:sz w:val="28"/>
          <w:szCs w:val="28"/>
        </w:rPr>
      </w:pPr>
      <w:r w:rsidRPr="007D038B">
        <w:rPr>
          <w:sz w:val="28"/>
          <w:szCs w:val="28"/>
        </w:rPr>
        <w:t>c) Có sân chơi, hiên chơi, hành lang của nhóm, lớp; sân chơi chung; sân chơi - cây xanh bố trí phù hợp với điều kiện của nhà trường, an toàn, đảm bảo cho tất cả trẻ được sử dụng.</w:t>
      </w:r>
    </w:p>
    <w:p w14:paraId="64705CFD" w14:textId="77777777" w:rsidR="00EA07FE" w:rsidRPr="007D038B" w:rsidRDefault="00EA07FE" w:rsidP="00EA07FE">
      <w:pPr>
        <w:spacing w:before="120" w:after="120" w:line="330" w:lineRule="exact"/>
        <w:ind w:firstLine="720"/>
        <w:jc w:val="both"/>
        <w:rPr>
          <w:sz w:val="28"/>
          <w:szCs w:val="28"/>
        </w:rPr>
      </w:pPr>
      <w:r w:rsidRPr="007D038B">
        <w:rPr>
          <w:sz w:val="28"/>
          <w:szCs w:val="28"/>
        </w:rPr>
        <w:t>2.10.3.</w:t>
      </w:r>
      <w:r w:rsidRPr="007D038B">
        <w:rPr>
          <w:sz w:val="28"/>
          <w:szCs w:val="28"/>
          <w:lang w:val="vi-VN"/>
        </w:rPr>
        <w:t xml:space="preserve">2. </w:t>
      </w:r>
      <w:r w:rsidRPr="007D038B">
        <w:rPr>
          <w:sz w:val="28"/>
          <w:szCs w:val="28"/>
        </w:rPr>
        <w:t>Tiêu chí 3.2: Khối phòng nhóm trẻ, lớp mẫu giáo và khối phòng phục vụ học tập</w:t>
      </w:r>
    </w:p>
    <w:p w14:paraId="45AC300D" w14:textId="77777777" w:rsidR="00EA07FE" w:rsidRPr="007D038B" w:rsidRDefault="00EA07FE" w:rsidP="00EA07FE">
      <w:pPr>
        <w:spacing w:before="120" w:after="120" w:line="330" w:lineRule="exact"/>
        <w:ind w:firstLine="720"/>
        <w:jc w:val="both"/>
        <w:rPr>
          <w:sz w:val="28"/>
          <w:szCs w:val="28"/>
        </w:rPr>
      </w:pPr>
      <w:r w:rsidRPr="007D038B">
        <w:rPr>
          <w:sz w:val="28"/>
          <w:szCs w:val="28"/>
          <w:lang w:val="vi-VN"/>
        </w:rPr>
        <w:t xml:space="preserve">a) </w:t>
      </w:r>
      <w:r w:rsidRPr="007D038B">
        <w:rPr>
          <w:sz w:val="28"/>
          <w:szCs w:val="28"/>
        </w:rPr>
        <w:t xml:space="preserve">Số phòng của các nhóm trẻ, lớp mẫu giáo tương ứng với số nhóm, lớp theo độ tuổi; </w:t>
      </w:r>
    </w:p>
    <w:p w14:paraId="79BC29E7" w14:textId="77777777" w:rsidR="00EA07FE" w:rsidRPr="007D038B" w:rsidRDefault="00EA07FE" w:rsidP="00EA07FE">
      <w:pPr>
        <w:spacing w:before="120" w:after="120" w:line="330" w:lineRule="exact"/>
        <w:ind w:firstLine="720"/>
        <w:jc w:val="both"/>
        <w:rPr>
          <w:sz w:val="28"/>
          <w:szCs w:val="28"/>
        </w:rPr>
      </w:pPr>
      <w:r w:rsidRPr="007D038B">
        <w:rPr>
          <w:sz w:val="28"/>
          <w:szCs w:val="28"/>
        </w:rPr>
        <w:t>b) Có phòng sinh hoạt chung, phòng ngủ (có thể dùng phòng sinh hoạt chung làm phòng ngủ đối với lớp mẫu giáo); có phòng để tổ chức hoạt động giáo dục thể chất, giáo dục nghệ thuật hoặc phòng đa chức năng, đảm bảo đáp ứng được nhu cầu tối thiểu hoạt động nuôi dưỡng, chăm sóc và giáo dục trẻ;</w:t>
      </w:r>
    </w:p>
    <w:p w14:paraId="42A07230" w14:textId="77777777" w:rsidR="00EA07FE" w:rsidRPr="007D038B" w:rsidRDefault="00EA07FE" w:rsidP="00EA07FE">
      <w:pPr>
        <w:tabs>
          <w:tab w:val="left" w:pos="1400"/>
        </w:tabs>
        <w:spacing w:before="120" w:after="120" w:line="330" w:lineRule="exact"/>
        <w:ind w:firstLine="720"/>
        <w:jc w:val="both"/>
        <w:rPr>
          <w:sz w:val="28"/>
          <w:szCs w:val="28"/>
        </w:rPr>
      </w:pPr>
      <w:r w:rsidRPr="007D038B">
        <w:rPr>
          <w:sz w:val="28"/>
          <w:szCs w:val="28"/>
        </w:rPr>
        <w:t>c) Có hệ thống đèn, hệ thống quạt (ở nơi có điện); có tủ đựng hồ sơ, thiết bị dạy học.</w:t>
      </w:r>
    </w:p>
    <w:p w14:paraId="20496B3D" w14:textId="77777777" w:rsidR="00EA07FE" w:rsidRPr="007D038B" w:rsidRDefault="00EA07FE" w:rsidP="00EA07FE">
      <w:pPr>
        <w:tabs>
          <w:tab w:val="left" w:pos="1400"/>
        </w:tabs>
        <w:spacing w:before="120" w:after="120" w:line="330" w:lineRule="exact"/>
        <w:ind w:firstLine="720"/>
        <w:jc w:val="both"/>
        <w:rPr>
          <w:bCs/>
          <w:iCs/>
          <w:sz w:val="28"/>
          <w:szCs w:val="28"/>
        </w:rPr>
      </w:pPr>
      <w:r w:rsidRPr="007D038B">
        <w:rPr>
          <w:sz w:val="28"/>
          <w:szCs w:val="28"/>
        </w:rPr>
        <w:t>2.10.3.3</w:t>
      </w:r>
      <w:r w:rsidRPr="007D038B">
        <w:rPr>
          <w:sz w:val="28"/>
          <w:szCs w:val="28"/>
          <w:lang w:val="vi-VN"/>
        </w:rPr>
        <w:t>.</w:t>
      </w:r>
      <w:r w:rsidRPr="007D038B">
        <w:rPr>
          <w:sz w:val="28"/>
          <w:szCs w:val="28"/>
        </w:rPr>
        <w:t xml:space="preserve"> Tiêu chí 3.3: K</w:t>
      </w:r>
      <w:r w:rsidRPr="007D038B">
        <w:rPr>
          <w:sz w:val="28"/>
          <w:szCs w:val="28"/>
          <w:lang w:val="vi-VN"/>
        </w:rPr>
        <w:t xml:space="preserve">hối phòng hành chính </w:t>
      </w:r>
      <w:r w:rsidRPr="007D038B">
        <w:rPr>
          <w:sz w:val="28"/>
          <w:szCs w:val="28"/>
        </w:rPr>
        <w:t xml:space="preserve">- </w:t>
      </w:r>
      <w:r w:rsidRPr="007D038B">
        <w:rPr>
          <w:sz w:val="28"/>
          <w:szCs w:val="28"/>
          <w:lang w:val="vi-VN"/>
        </w:rPr>
        <w:t>quản trị</w:t>
      </w:r>
    </w:p>
    <w:p w14:paraId="3BA3C7CC" w14:textId="77777777" w:rsidR="00EA07FE" w:rsidRPr="007D038B" w:rsidRDefault="00EA07FE" w:rsidP="00EA07FE">
      <w:pPr>
        <w:spacing w:before="120" w:after="120" w:line="330" w:lineRule="exact"/>
        <w:ind w:firstLine="720"/>
        <w:jc w:val="both"/>
        <w:rPr>
          <w:sz w:val="28"/>
          <w:szCs w:val="28"/>
        </w:rPr>
      </w:pPr>
      <w:r w:rsidRPr="007D038B">
        <w:rPr>
          <w:sz w:val="28"/>
          <w:szCs w:val="28"/>
          <w:lang w:val="vi-VN"/>
        </w:rPr>
        <w:t xml:space="preserve">a) </w:t>
      </w:r>
      <w:r w:rsidRPr="007D038B">
        <w:rPr>
          <w:sz w:val="28"/>
          <w:szCs w:val="28"/>
        </w:rPr>
        <w:t xml:space="preserve">Có các loại phòng theo quy định; </w:t>
      </w:r>
    </w:p>
    <w:p w14:paraId="15349F46" w14:textId="77777777" w:rsidR="00EA07FE" w:rsidRPr="007D038B" w:rsidRDefault="00EA07FE" w:rsidP="00EA07FE">
      <w:pPr>
        <w:spacing w:before="120" w:after="120" w:line="330" w:lineRule="exact"/>
        <w:ind w:firstLine="720"/>
        <w:jc w:val="both"/>
        <w:rPr>
          <w:sz w:val="28"/>
          <w:szCs w:val="28"/>
        </w:rPr>
      </w:pPr>
      <w:r w:rsidRPr="007D038B">
        <w:rPr>
          <w:sz w:val="28"/>
          <w:szCs w:val="28"/>
          <w:lang w:val="vi-VN"/>
        </w:rPr>
        <w:t xml:space="preserve">b) </w:t>
      </w:r>
      <w:r w:rsidRPr="007D038B">
        <w:rPr>
          <w:sz w:val="28"/>
          <w:szCs w:val="28"/>
        </w:rPr>
        <w:t>Có trang thiết bị tối thiểu tại các phòng;</w:t>
      </w:r>
    </w:p>
    <w:p w14:paraId="1ECF02D2" w14:textId="77777777" w:rsidR="00EA07FE" w:rsidRPr="007D038B" w:rsidRDefault="00EA07FE" w:rsidP="00EA07FE">
      <w:pPr>
        <w:tabs>
          <w:tab w:val="left" w:pos="1400"/>
        </w:tabs>
        <w:spacing w:before="120" w:after="120" w:line="330" w:lineRule="exact"/>
        <w:ind w:firstLine="720"/>
        <w:jc w:val="both"/>
        <w:rPr>
          <w:sz w:val="28"/>
          <w:szCs w:val="28"/>
        </w:rPr>
      </w:pPr>
      <w:r w:rsidRPr="007D038B">
        <w:rPr>
          <w:sz w:val="28"/>
          <w:szCs w:val="28"/>
          <w:lang w:val="vi-VN"/>
        </w:rPr>
        <w:t>c)</w:t>
      </w:r>
      <w:r w:rsidRPr="007D038B">
        <w:rPr>
          <w:sz w:val="28"/>
          <w:szCs w:val="28"/>
        </w:rPr>
        <w:t xml:space="preserve"> Khu để xe cho </w:t>
      </w:r>
      <w:r w:rsidRPr="007D038B">
        <w:rPr>
          <w:spacing w:val="-4"/>
          <w:sz w:val="28"/>
          <w:szCs w:val="28"/>
        </w:rPr>
        <w:t xml:space="preserve">cán bộ quản lý, giáo viên, nhân viên </w:t>
      </w:r>
      <w:r w:rsidRPr="007D038B">
        <w:rPr>
          <w:sz w:val="28"/>
          <w:szCs w:val="28"/>
        </w:rPr>
        <w:t xml:space="preserve">được bố trí hợp lý, đảm bảo an toàn, trật tự. </w:t>
      </w:r>
    </w:p>
    <w:p w14:paraId="06ABE339" w14:textId="77777777" w:rsidR="00EA07FE" w:rsidRPr="007D038B" w:rsidRDefault="00EA07FE" w:rsidP="00EA07FE">
      <w:pPr>
        <w:tabs>
          <w:tab w:val="left" w:pos="1400"/>
        </w:tabs>
        <w:spacing w:before="120" w:after="120" w:line="330" w:lineRule="exact"/>
        <w:ind w:firstLine="720"/>
        <w:jc w:val="both"/>
        <w:rPr>
          <w:sz w:val="28"/>
          <w:szCs w:val="28"/>
        </w:rPr>
      </w:pPr>
      <w:r w:rsidRPr="007D038B">
        <w:rPr>
          <w:sz w:val="28"/>
          <w:szCs w:val="28"/>
        </w:rPr>
        <w:t>2.10.3.4. Tiêu chí 3.4: Khối phòng tổ chức ăn</w:t>
      </w:r>
    </w:p>
    <w:p w14:paraId="0B38A647" w14:textId="77777777" w:rsidR="00EA07FE" w:rsidRPr="007D038B" w:rsidRDefault="00EA07FE" w:rsidP="00EA07FE">
      <w:pPr>
        <w:tabs>
          <w:tab w:val="left" w:pos="1400"/>
        </w:tabs>
        <w:spacing w:before="120" w:after="120" w:line="330" w:lineRule="exact"/>
        <w:ind w:firstLine="720"/>
        <w:jc w:val="both"/>
        <w:rPr>
          <w:sz w:val="28"/>
          <w:szCs w:val="28"/>
        </w:rPr>
      </w:pPr>
      <w:r w:rsidRPr="007D038B">
        <w:rPr>
          <w:sz w:val="28"/>
          <w:szCs w:val="28"/>
        </w:rPr>
        <w:lastRenderedPageBreak/>
        <w:t>a) Bếp ăn được xây dựng kiên cố hoặc bán kiên cố;</w:t>
      </w:r>
    </w:p>
    <w:p w14:paraId="174F977C" w14:textId="77777777" w:rsidR="00EA07FE" w:rsidRPr="007D038B" w:rsidRDefault="00EA07FE" w:rsidP="00EA07FE">
      <w:pPr>
        <w:tabs>
          <w:tab w:val="left" w:pos="1400"/>
        </w:tabs>
        <w:spacing w:before="120" w:after="120" w:line="330" w:lineRule="exact"/>
        <w:ind w:firstLine="720"/>
        <w:jc w:val="both"/>
        <w:rPr>
          <w:sz w:val="28"/>
          <w:szCs w:val="28"/>
        </w:rPr>
      </w:pPr>
      <w:r w:rsidRPr="007D038B">
        <w:rPr>
          <w:sz w:val="28"/>
          <w:szCs w:val="28"/>
        </w:rPr>
        <w:t>b) Kho thực phẩm được phân chia thành khu vực để các loại thực phẩm riêng biệt, đảm bảo các quy định về vệ sinh an toàn thực phẩm;</w:t>
      </w:r>
    </w:p>
    <w:p w14:paraId="63733188" w14:textId="77777777" w:rsidR="00EA07FE" w:rsidRPr="007D038B" w:rsidRDefault="00EA07FE" w:rsidP="00EA07FE">
      <w:pPr>
        <w:tabs>
          <w:tab w:val="left" w:pos="1400"/>
        </w:tabs>
        <w:spacing w:before="120" w:after="120" w:line="330" w:lineRule="exact"/>
        <w:ind w:firstLine="720"/>
        <w:jc w:val="both"/>
        <w:rPr>
          <w:sz w:val="28"/>
          <w:szCs w:val="28"/>
        </w:rPr>
      </w:pPr>
      <w:r w:rsidRPr="007D038B">
        <w:rPr>
          <w:sz w:val="28"/>
          <w:szCs w:val="28"/>
        </w:rPr>
        <w:t>c) Có tủ lạnh lưu mẫu thức ăn.</w:t>
      </w:r>
    </w:p>
    <w:p w14:paraId="5540252B" w14:textId="77777777" w:rsidR="00EA07FE" w:rsidRPr="007D038B" w:rsidRDefault="00EA07FE" w:rsidP="00EA07FE">
      <w:pPr>
        <w:tabs>
          <w:tab w:val="left" w:pos="1400"/>
        </w:tabs>
        <w:spacing w:before="120" w:after="120" w:line="330" w:lineRule="exact"/>
        <w:ind w:firstLine="720"/>
        <w:jc w:val="both"/>
        <w:rPr>
          <w:sz w:val="28"/>
          <w:szCs w:val="28"/>
        </w:rPr>
      </w:pPr>
      <w:r w:rsidRPr="007D038B">
        <w:rPr>
          <w:sz w:val="28"/>
          <w:szCs w:val="28"/>
        </w:rPr>
        <w:t xml:space="preserve">2.10.3.5. Tiêu chí 3.5: </w:t>
      </w:r>
      <w:r w:rsidRPr="007D038B">
        <w:rPr>
          <w:iCs/>
          <w:sz w:val="28"/>
          <w:szCs w:val="28"/>
        </w:rPr>
        <w:t>T</w:t>
      </w:r>
      <w:r w:rsidRPr="007D038B">
        <w:rPr>
          <w:iCs/>
          <w:sz w:val="28"/>
          <w:szCs w:val="28"/>
          <w:lang w:val="vi-VN"/>
        </w:rPr>
        <w:t>hiết bị, đồ dùng, đồ chơ</w:t>
      </w:r>
      <w:r w:rsidRPr="007D038B">
        <w:rPr>
          <w:iCs/>
          <w:sz w:val="28"/>
          <w:szCs w:val="28"/>
        </w:rPr>
        <w:t>i</w:t>
      </w:r>
    </w:p>
    <w:p w14:paraId="18DEB8A4" w14:textId="77777777" w:rsidR="00EA07FE" w:rsidRPr="007D038B" w:rsidRDefault="00EA07FE" w:rsidP="00EA07FE">
      <w:pPr>
        <w:spacing w:before="120" w:after="120" w:line="330" w:lineRule="exact"/>
        <w:ind w:firstLine="709"/>
        <w:jc w:val="both"/>
        <w:rPr>
          <w:rFonts w:eastAsia="Calibri"/>
          <w:sz w:val="28"/>
          <w:szCs w:val="28"/>
        </w:rPr>
      </w:pPr>
      <w:r w:rsidRPr="007D038B">
        <w:rPr>
          <w:iCs/>
          <w:sz w:val="28"/>
          <w:szCs w:val="28"/>
          <w:lang w:val="vi-VN"/>
        </w:rPr>
        <w:t xml:space="preserve">a) Có </w:t>
      </w:r>
      <w:r w:rsidRPr="007D038B">
        <w:rPr>
          <w:iCs/>
          <w:sz w:val="28"/>
          <w:szCs w:val="28"/>
        </w:rPr>
        <w:t xml:space="preserve">các </w:t>
      </w:r>
      <w:r w:rsidRPr="007D038B">
        <w:rPr>
          <w:iCs/>
          <w:sz w:val="28"/>
          <w:szCs w:val="28"/>
          <w:lang w:val="vi-VN"/>
        </w:rPr>
        <w:t>thiết bị, đồ dùng, đồ chơi</w:t>
      </w:r>
      <w:r w:rsidRPr="007D038B">
        <w:rPr>
          <w:iCs/>
          <w:sz w:val="28"/>
          <w:szCs w:val="28"/>
        </w:rPr>
        <w:t xml:space="preserve"> </w:t>
      </w:r>
      <w:r w:rsidRPr="007D038B">
        <w:rPr>
          <w:rFonts w:eastAsia="Calibri"/>
          <w:sz w:val="28"/>
          <w:szCs w:val="28"/>
        </w:rPr>
        <w:t xml:space="preserve">đáp ứng yêu cầu </w:t>
      </w:r>
      <w:r w:rsidRPr="007D038B">
        <w:rPr>
          <w:rFonts w:eastAsia="Calibri"/>
          <w:sz w:val="28"/>
          <w:szCs w:val="28"/>
          <w:lang w:val="vi-VN"/>
        </w:rPr>
        <w:t xml:space="preserve">tối thiểu </w:t>
      </w:r>
      <w:r w:rsidRPr="007D038B">
        <w:rPr>
          <w:rFonts w:eastAsia="Calibri"/>
          <w:sz w:val="28"/>
          <w:szCs w:val="28"/>
        </w:rPr>
        <w:t>phục vụ nuôi dưỡng, chăm sóc và giáo dục trẻ;</w:t>
      </w:r>
    </w:p>
    <w:p w14:paraId="335E3323" w14:textId="77777777" w:rsidR="00EA07FE" w:rsidRPr="007D038B" w:rsidRDefault="00EA07FE" w:rsidP="00EA07FE">
      <w:pPr>
        <w:spacing w:before="120" w:after="120" w:line="330" w:lineRule="exact"/>
        <w:ind w:firstLine="720"/>
        <w:jc w:val="both"/>
        <w:rPr>
          <w:iCs/>
          <w:sz w:val="28"/>
          <w:szCs w:val="28"/>
          <w:lang w:val="vi-VN"/>
        </w:rPr>
      </w:pPr>
      <w:r w:rsidRPr="007D038B">
        <w:rPr>
          <w:iCs/>
          <w:sz w:val="28"/>
          <w:szCs w:val="28"/>
          <w:lang w:val="vi-VN"/>
        </w:rPr>
        <w:t>b) Các thiết bị, đồ dùng, đồ chơi</w:t>
      </w:r>
      <w:r w:rsidRPr="007D038B">
        <w:rPr>
          <w:iCs/>
          <w:sz w:val="28"/>
          <w:szCs w:val="28"/>
        </w:rPr>
        <w:t xml:space="preserve"> tự làm hoặc</w:t>
      </w:r>
      <w:r w:rsidRPr="007D038B">
        <w:rPr>
          <w:iCs/>
          <w:sz w:val="28"/>
          <w:szCs w:val="28"/>
          <w:lang w:val="vi-VN"/>
        </w:rPr>
        <w:t xml:space="preserve"> ngoài danh mục quy định phải đảm bảo tính giáo dục, an toàn, phù hợp với trẻ;</w:t>
      </w:r>
    </w:p>
    <w:p w14:paraId="3FDC8B19" w14:textId="77777777" w:rsidR="00EA07FE" w:rsidRPr="00281F0D" w:rsidRDefault="00EA07FE" w:rsidP="00EA07FE">
      <w:pPr>
        <w:tabs>
          <w:tab w:val="left" w:pos="1400"/>
          <w:tab w:val="left" w:pos="8104"/>
        </w:tabs>
        <w:spacing w:before="120" w:after="120" w:line="330" w:lineRule="exact"/>
        <w:ind w:firstLine="720"/>
        <w:jc w:val="both"/>
        <w:rPr>
          <w:iCs/>
          <w:sz w:val="28"/>
          <w:szCs w:val="28"/>
          <w:lang w:val="vi-VN"/>
        </w:rPr>
      </w:pPr>
      <w:r w:rsidRPr="007D038B">
        <w:rPr>
          <w:iCs/>
          <w:sz w:val="28"/>
          <w:szCs w:val="28"/>
          <w:lang w:val="vi-VN"/>
        </w:rPr>
        <w:t xml:space="preserve">c) </w:t>
      </w:r>
      <w:r w:rsidRPr="00281F0D">
        <w:rPr>
          <w:iCs/>
          <w:sz w:val="28"/>
          <w:szCs w:val="28"/>
          <w:lang w:val="vi-VN"/>
        </w:rPr>
        <w:t xml:space="preserve">Hằng năm các thiết bị được kiểm kê, </w:t>
      </w:r>
      <w:r w:rsidRPr="007D038B">
        <w:rPr>
          <w:iCs/>
          <w:sz w:val="28"/>
          <w:szCs w:val="28"/>
          <w:lang w:val="vi-VN"/>
        </w:rPr>
        <w:t>sửa chữa.</w:t>
      </w:r>
    </w:p>
    <w:p w14:paraId="0AD11F91"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 xml:space="preserve">2.10.3.6. Tiêu chí 3.6: Khu vệ sinh, hệ thống cấp thoát nước </w:t>
      </w:r>
    </w:p>
    <w:p w14:paraId="13B4BD38"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a) Phòng vệ sinh cho trẻ, khu vệ sinh cho cán bộ quản lý, giáo viên, nhân viên đảm bảo không ô nhiễm môi trường; phòng vệ sinh đảm bảo sử dụng thuận lợi cho trẻ khuyết tật;</w:t>
      </w:r>
    </w:p>
    <w:p w14:paraId="17CBC205" w14:textId="77777777" w:rsidR="00EA07FE" w:rsidRPr="00281F0D" w:rsidRDefault="00EA07FE" w:rsidP="00EA07FE">
      <w:pPr>
        <w:spacing w:before="120" w:after="120" w:line="330" w:lineRule="exact"/>
        <w:ind w:firstLine="720"/>
        <w:jc w:val="both"/>
        <w:rPr>
          <w:spacing w:val="-6"/>
          <w:sz w:val="28"/>
          <w:szCs w:val="28"/>
          <w:lang w:val="vi-VN"/>
        </w:rPr>
      </w:pPr>
      <w:r w:rsidRPr="00281F0D">
        <w:rPr>
          <w:spacing w:val="-6"/>
          <w:sz w:val="28"/>
          <w:szCs w:val="28"/>
          <w:lang w:val="vi-VN"/>
        </w:rPr>
        <w:t>b) Có hệ thống thoát nước đảm bảo vệ sinh môi trường; hệ thống nước sạch đảm bảo nước uống và nước sinh hoạt cho giáo viên, nhân viên và trẻ;</w:t>
      </w:r>
    </w:p>
    <w:p w14:paraId="7EDF07E3" w14:textId="77777777" w:rsidR="00EA07FE" w:rsidRPr="00281F0D" w:rsidRDefault="00EA07FE" w:rsidP="00EA07FE">
      <w:pPr>
        <w:tabs>
          <w:tab w:val="left" w:pos="1400"/>
          <w:tab w:val="left" w:pos="8104"/>
        </w:tabs>
        <w:spacing w:before="120" w:after="120" w:line="330" w:lineRule="exact"/>
        <w:ind w:firstLine="720"/>
        <w:jc w:val="both"/>
        <w:rPr>
          <w:iCs/>
          <w:sz w:val="28"/>
          <w:szCs w:val="28"/>
          <w:lang w:val="vi-VN"/>
        </w:rPr>
      </w:pPr>
      <w:r w:rsidRPr="00281F0D">
        <w:rPr>
          <w:sz w:val="28"/>
          <w:szCs w:val="28"/>
          <w:lang w:val="vi-VN"/>
        </w:rPr>
        <w:t>c) Thu gom rác và xử lý chất thải đảm bảo vệ sinh môi trường.</w:t>
      </w:r>
      <w:r w:rsidRPr="007D038B">
        <w:rPr>
          <w:iCs/>
          <w:sz w:val="28"/>
          <w:szCs w:val="28"/>
          <w:lang w:val="vi-VN"/>
        </w:rPr>
        <w:tab/>
      </w:r>
    </w:p>
    <w:p w14:paraId="4D3E9A02" w14:textId="77777777" w:rsidR="00EA07FE" w:rsidRPr="007D038B" w:rsidRDefault="00EA07FE" w:rsidP="00EA07FE">
      <w:pPr>
        <w:tabs>
          <w:tab w:val="left" w:pos="1400"/>
        </w:tabs>
        <w:spacing w:before="120" w:after="120" w:line="330" w:lineRule="exact"/>
        <w:ind w:firstLine="720"/>
        <w:jc w:val="both"/>
        <w:rPr>
          <w:b/>
          <w:iCs/>
          <w:sz w:val="28"/>
          <w:szCs w:val="28"/>
          <w:lang w:val="vi-VN"/>
        </w:rPr>
      </w:pPr>
      <w:r w:rsidRPr="00281F0D">
        <w:rPr>
          <w:sz w:val="28"/>
          <w:szCs w:val="28"/>
          <w:lang w:val="vi-VN"/>
        </w:rPr>
        <w:t>2.10.4.</w:t>
      </w:r>
      <w:r w:rsidRPr="00281F0D">
        <w:rPr>
          <w:b/>
          <w:bCs/>
          <w:sz w:val="28"/>
          <w:szCs w:val="28"/>
          <w:lang w:val="vi-VN"/>
        </w:rPr>
        <w:t xml:space="preserve"> </w:t>
      </w:r>
      <w:r w:rsidRPr="007D038B">
        <w:rPr>
          <w:b/>
          <w:bCs/>
          <w:sz w:val="28"/>
          <w:szCs w:val="28"/>
          <w:lang w:val="vi-VN"/>
        </w:rPr>
        <w:t>Tiêu chuẩn 4</w:t>
      </w:r>
      <w:r w:rsidRPr="00281F0D">
        <w:rPr>
          <w:b/>
          <w:bCs/>
          <w:sz w:val="28"/>
          <w:szCs w:val="28"/>
          <w:lang w:val="vi-VN"/>
        </w:rPr>
        <w:t>:</w:t>
      </w:r>
      <w:r w:rsidRPr="007D038B">
        <w:rPr>
          <w:b/>
          <w:bCs/>
          <w:sz w:val="28"/>
          <w:szCs w:val="28"/>
          <w:lang w:val="vi-VN"/>
        </w:rPr>
        <w:t xml:space="preserve"> Quan hệ giữa nhà trường, gia đình và xã hội</w:t>
      </w:r>
    </w:p>
    <w:p w14:paraId="75A71305" w14:textId="77777777" w:rsidR="00EA07FE" w:rsidRPr="00281F0D" w:rsidRDefault="00EA07FE" w:rsidP="00EA07FE">
      <w:pPr>
        <w:tabs>
          <w:tab w:val="left" w:pos="1400"/>
        </w:tabs>
        <w:spacing w:before="120" w:after="120" w:line="330" w:lineRule="exact"/>
        <w:ind w:firstLine="720"/>
        <w:jc w:val="both"/>
        <w:rPr>
          <w:sz w:val="28"/>
          <w:szCs w:val="28"/>
          <w:lang w:val="vi-VN"/>
        </w:rPr>
      </w:pPr>
      <w:r w:rsidRPr="00281F0D">
        <w:rPr>
          <w:sz w:val="28"/>
          <w:szCs w:val="28"/>
          <w:lang w:val="vi-VN"/>
        </w:rPr>
        <w:t>2.10.4.</w:t>
      </w:r>
      <w:r w:rsidRPr="007D038B">
        <w:rPr>
          <w:sz w:val="28"/>
          <w:szCs w:val="28"/>
          <w:lang w:val="vi-VN"/>
        </w:rPr>
        <w:t>1.</w:t>
      </w:r>
      <w:r w:rsidRPr="00281F0D">
        <w:rPr>
          <w:sz w:val="28"/>
          <w:szCs w:val="28"/>
          <w:lang w:val="vi-VN"/>
        </w:rPr>
        <w:t xml:space="preserve"> Tiêu chí 4.1: Ban </w:t>
      </w:r>
      <w:r w:rsidRPr="007D038B">
        <w:rPr>
          <w:sz w:val="28"/>
          <w:szCs w:val="28"/>
          <w:lang w:val="vi-VN"/>
        </w:rPr>
        <w:t>đại diện cha</w:t>
      </w:r>
      <w:r w:rsidRPr="00281F0D">
        <w:rPr>
          <w:sz w:val="28"/>
          <w:szCs w:val="28"/>
          <w:lang w:val="vi-VN"/>
        </w:rPr>
        <w:t xml:space="preserve"> mẹ trẻ</w:t>
      </w:r>
    </w:p>
    <w:p w14:paraId="25918DEB" w14:textId="77777777" w:rsidR="00EA07FE" w:rsidRPr="00281F0D" w:rsidRDefault="00EA07FE" w:rsidP="00EA07FE">
      <w:pPr>
        <w:spacing w:before="120" w:after="120" w:line="330" w:lineRule="exact"/>
        <w:ind w:firstLine="720"/>
        <w:jc w:val="both"/>
        <w:rPr>
          <w:sz w:val="28"/>
          <w:szCs w:val="28"/>
          <w:lang w:val="vi-VN"/>
        </w:rPr>
      </w:pPr>
      <w:r w:rsidRPr="007D038B">
        <w:rPr>
          <w:sz w:val="28"/>
          <w:szCs w:val="28"/>
          <w:lang w:val="vi-VN"/>
        </w:rPr>
        <w:t xml:space="preserve">a) </w:t>
      </w:r>
      <w:r w:rsidRPr="00281F0D">
        <w:rPr>
          <w:sz w:val="28"/>
          <w:szCs w:val="28"/>
          <w:lang w:val="vi-VN"/>
        </w:rPr>
        <w:t xml:space="preserve">Được thành lập và hoạt động </w:t>
      </w:r>
      <w:r w:rsidRPr="007D038B">
        <w:rPr>
          <w:sz w:val="28"/>
          <w:szCs w:val="28"/>
          <w:lang w:val="vi-VN"/>
        </w:rPr>
        <w:t xml:space="preserve">theo </w:t>
      </w:r>
      <w:r w:rsidRPr="00281F0D">
        <w:rPr>
          <w:sz w:val="28"/>
          <w:szCs w:val="28"/>
          <w:lang w:val="vi-VN"/>
        </w:rPr>
        <w:t>quy định tại Điều lệ Ban đại diện cha mẹ học sinh;</w:t>
      </w:r>
    </w:p>
    <w:p w14:paraId="5BFE47D0" w14:textId="77777777" w:rsidR="00EA07FE" w:rsidRPr="00281F0D" w:rsidRDefault="00EA07FE" w:rsidP="00EA07FE">
      <w:pPr>
        <w:spacing w:before="120" w:after="120" w:line="330" w:lineRule="exact"/>
        <w:ind w:firstLine="720"/>
        <w:jc w:val="both"/>
        <w:rPr>
          <w:sz w:val="28"/>
          <w:szCs w:val="28"/>
          <w:lang w:val="vi-VN"/>
        </w:rPr>
      </w:pPr>
      <w:r w:rsidRPr="007D038B">
        <w:rPr>
          <w:sz w:val="28"/>
          <w:szCs w:val="28"/>
          <w:lang w:val="vi-VN"/>
        </w:rPr>
        <w:t>b) Có kế hoạch hoạt động theo năm học</w:t>
      </w:r>
      <w:r w:rsidRPr="00281F0D">
        <w:rPr>
          <w:sz w:val="28"/>
          <w:szCs w:val="28"/>
          <w:lang w:val="vi-VN"/>
        </w:rPr>
        <w:t xml:space="preserve">; </w:t>
      </w:r>
    </w:p>
    <w:p w14:paraId="4515CF6D" w14:textId="77777777" w:rsidR="00EA07FE" w:rsidRPr="00281F0D" w:rsidRDefault="00EA07FE" w:rsidP="00EA07FE">
      <w:pPr>
        <w:spacing w:before="120" w:after="120" w:line="330" w:lineRule="exact"/>
        <w:ind w:firstLine="720"/>
        <w:jc w:val="both"/>
        <w:rPr>
          <w:sz w:val="28"/>
          <w:szCs w:val="28"/>
          <w:lang w:val="vi-VN"/>
        </w:rPr>
      </w:pPr>
      <w:r w:rsidRPr="007D038B">
        <w:rPr>
          <w:sz w:val="28"/>
          <w:szCs w:val="28"/>
          <w:lang w:val="vi-VN"/>
        </w:rPr>
        <w:t xml:space="preserve">c) Tổ chức thực hiện kế hoạch </w:t>
      </w:r>
      <w:r w:rsidRPr="00281F0D">
        <w:rPr>
          <w:sz w:val="28"/>
          <w:szCs w:val="28"/>
          <w:lang w:val="vi-VN"/>
        </w:rPr>
        <w:t xml:space="preserve">hoạt động </w:t>
      </w:r>
      <w:r w:rsidRPr="007D038B">
        <w:rPr>
          <w:sz w:val="28"/>
          <w:szCs w:val="28"/>
          <w:lang w:val="vi-VN"/>
        </w:rPr>
        <w:t>đúng tiến độ.</w:t>
      </w:r>
    </w:p>
    <w:p w14:paraId="70C372C5"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 xml:space="preserve">2.10.4.2. Tiêu chí 4.2: </w:t>
      </w:r>
      <w:r w:rsidRPr="00281F0D">
        <w:rPr>
          <w:rFonts w:eastAsia="Calibri"/>
          <w:sz w:val="28"/>
          <w:szCs w:val="28"/>
          <w:lang w:val="vi-VN"/>
        </w:rPr>
        <w:t xml:space="preserve">Công tác </w:t>
      </w:r>
      <w:r w:rsidRPr="00281F0D">
        <w:rPr>
          <w:sz w:val="28"/>
          <w:szCs w:val="28"/>
          <w:lang w:val="vi-VN"/>
        </w:rPr>
        <w:t>tham mưu cấp ủy đảng, chính quyền và phối hợp với các tổ chức, cá nhân của nhà trường;</w:t>
      </w:r>
    </w:p>
    <w:p w14:paraId="1516D82B" w14:textId="77777777" w:rsidR="00EA07FE" w:rsidRPr="00281F0D" w:rsidRDefault="00EA07FE" w:rsidP="00EA07FE">
      <w:pPr>
        <w:spacing w:before="120" w:after="120" w:line="330" w:lineRule="exact"/>
        <w:ind w:firstLine="720"/>
        <w:jc w:val="both"/>
        <w:rPr>
          <w:sz w:val="28"/>
          <w:szCs w:val="28"/>
          <w:lang w:val="vi-VN"/>
        </w:rPr>
      </w:pPr>
      <w:r w:rsidRPr="007D038B">
        <w:rPr>
          <w:sz w:val="28"/>
          <w:szCs w:val="28"/>
          <w:lang w:val="vi-VN"/>
        </w:rPr>
        <w:t xml:space="preserve">a) </w:t>
      </w:r>
      <w:r w:rsidRPr="00281F0D">
        <w:rPr>
          <w:sz w:val="28"/>
          <w:szCs w:val="28"/>
          <w:lang w:val="vi-VN"/>
        </w:rPr>
        <w:t>T</w:t>
      </w:r>
      <w:r w:rsidRPr="007D038B">
        <w:rPr>
          <w:sz w:val="28"/>
          <w:szCs w:val="28"/>
          <w:lang w:val="vi-VN"/>
        </w:rPr>
        <w:t xml:space="preserve">ham mưu cấp ủy </w:t>
      </w:r>
      <w:r w:rsidRPr="00281F0D">
        <w:rPr>
          <w:sz w:val="28"/>
          <w:szCs w:val="28"/>
          <w:lang w:val="vi-VN"/>
        </w:rPr>
        <w:t>đ</w:t>
      </w:r>
      <w:r w:rsidRPr="007D038B">
        <w:rPr>
          <w:sz w:val="28"/>
          <w:szCs w:val="28"/>
          <w:lang w:val="vi-VN"/>
        </w:rPr>
        <w:t>ảng</w:t>
      </w:r>
      <w:r w:rsidRPr="00281F0D">
        <w:rPr>
          <w:sz w:val="28"/>
          <w:szCs w:val="28"/>
          <w:lang w:val="vi-VN"/>
        </w:rPr>
        <w:t xml:space="preserve">, </w:t>
      </w:r>
      <w:r w:rsidRPr="007D038B">
        <w:rPr>
          <w:sz w:val="28"/>
          <w:szCs w:val="28"/>
          <w:lang w:val="vi-VN"/>
        </w:rPr>
        <w:t xml:space="preserve">chính quyền địa phương </w:t>
      </w:r>
      <w:r w:rsidRPr="00281F0D">
        <w:rPr>
          <w:sz w:val="28"/>
          <w:szCs w:val="28"/>
          <w:lang w:val="vi-VN"/>
        </w:rPr>
        <w:t>để thực hiện kế hoạch giáo dục của</w:t>
      </w:r>
      <w:r w:rsidRPr="007D038B">
        <w:rPr>
          <w:sz w:val="28"/>
          <w:szCs w:val="28"/>
          <w:lang w:val="vi-VN"/>
        </w:rPr>
        <w:t xml:space="preserve"> nhà trường;</w:t>
      </w:r>
    </w:p>
    <w:p w14:paraId="286FB2FA" w14:textId="77777777" w:rsidR="00EA07FE" w:rsidRPr="00281F0D" w:rsidRDefault="00EA07FE" w:rsidP="00EA07FE">
      <w:pPr>
        <w:spacing w:before="120" w:after="120" w:line="330" w:lineRule="exact"/>
        <w:ind w:firstLine="720"/>
        <w:jc w:val="both"/>
        <w:rPr>
          <w:sz w:val="28"/>
          <w:szCs w:val="28"/>
          <w:lang w:val="vi-VN"/>
        </w:rPr>
      </w:pPr>
      <w:r w:rsidRPr="007D038B">
        <w:rPr>
          <w:sz w:val="28"/>
          <w:szCs w:val="28"/>
          <w:lang w:val="vi-VN"/>
        </w:rPr>
        <w:lastRenderedPageBreak/>
        <w:t xml:space="preserve">b) </w:t>
      </w:r>
      <w:r w:rsidRPr="00281F0D">
        <w:rPr>
          <w:sz w:val="28"/>
          <w:szCs w:val="28"/>
          <w:lang w:val="vi-VN"/>
        </w:rPr>
        <w:t>Tuyên truyền</w:t>
      </w:r>
      <w:r w:rsidRPr="007D038B">
        <w:rPr>
          <w:sz w:val="28"/>
          <w:szCs w:val="28"/>
          <w:lang w:val="vi-VN"/>
        </w:rPr>
        <w:t xml:space="preserve"> </w:t>
      </w:r>
      <w:r w:rsidRPr="00281F0D">
        <w:rPr>
          <w:sz w:val="28"/>
          <w:szCs w:val="28"/>
          <w:lang w:val="vi-VN"/>
        </w:rPr>
        <w:t>nâng cao nhận thức</w:t>
      </w:r>
      <w:r w:rsidRPr="007D038B">
        <w:rPr>
          <w:sz w:val="28"/>
          <w:szCs w:val="28"/>
          <w:lang w:val="vi-VN"/>
        </w:rPr>
        <w:t xml:space="preserve"> </w:t>
      </w:r>
      <w:r w:rsidRPr="00281F0D">
        <w:rPr>
          <w:sz w:val="28"/>
          <w:szCs w:val="28"/>
          <w:lang w:val="vi-VN"/>
        </w:rPr>
        <w:t xml:space="preserve">và trách nhiệm của </w:t>
      </w:r>
      <w:r w:rsidRPr="007D038B">
        <w:rPr>
          <w:sz w:val="28"/>
          <w:szCs w:val="28"/>
          <w:lang w:val="vi-VN"/>
        </w:rPr>
        <w:t>cộng đồng về</w:t>
      </w:r>
      <w:r w:rsidRPr="00281F0D">
        <w:rPr>
          <w:sz w:val="28"/>
          <w:szCs w:val="28"/>
          <w:lang w:val="vi-VN"/>
        </w:rPr>
        <w:t xml:space="preserve"> </w:t>
      </w:r>
      <w:r w:rsidRPr="00281F0D">
        <w:rPr>
          <w:rFonts w:eastAsia="Calibri"/>
          <w:sz w:val="28"/>
          <w:szCs w:val="28"/>
          <w:lang w:val="vi-VN"/>
        </w:rPr>
        <w:t xml:space="preserve">chủ trương, chính sách của Đảng, Nhà nước, ngành </w:t>
      </w:r>
      <w:r w:rsidRPr="00281F0D">
        <w:rPr>
          <w:sz w:val="28"/>
          <w:szCs w:val="28"/>
          <w:lang w:val="vi-VN"/>
        </w:rPr>
        <w:t>giáo dục,</w:t>
      </w:r>
      <w:r w:rsidRPr="007D038B">
        <w:rPr>
          <w:sz w:val="28"/>
          <w:szCs w:val="28"/>
          <w:lang w:val="vi-VN"/>
        </w:rPr>
        <w:t xml:space="preserve"> </w:t>
      </w:r>
      <w:r w:rsidRPr="00281F0D">
        <w:rPr>
          <w:sz w:val="28"/>
          <w:szCs w:val="28"/>
          <w:lang w:val="vi-VN"/>
        </w:rPr>
        <w:t xml:space="preserve">về </w:t>
      </w:r>
      <w:r w:rsidRPr="007D038B">
        <w:rPr>
          <w:sz w:val="28"/>
          <w:szCs w:val="28"/>
          <w:lang w:val="vi-VN"/>
        </w:rPr>
        <w:t>mục tiêu</w:t>
      </w:r>
      <w:r w:rsidRPr="00281F0D">
        <w:rPr>
          <w:sz w:val="28"/>
          <w:szCs w:val="28"/>
          <w:lang w:val="vi-VN"/>
        </w:rPr>
        <w:t>, nội dung</w:t>
      </w:r>
      <w:r w:rsidRPr="007D038B">
        <w:rPr>
          <w:sz w:val="28"/>
          <w:szCs w:val="28"/>
          <w:lang w:val="vi-VN"/>
        </w:rPr>
        <w:t xml:space="preserve"> và kế hoạch giáo dục của nhà trườn</w:t>
      </w:r>
      <w:r w:rsidRPr="00281F0D">
        <w:rPr>
          <w:sz w:val="28"/>
          <w:szCs w:val="28"/>
          <w:lang w:val="vi-VN"/>
        </w:rPr>
        <w:t>g;</w:t>
      </w:r>
    </w:p>
    <w:p w14:paraId="6031F3FD" w14:textId="77777777" w:rsidR="00EA07FE" w:rsidRPr="00281F0D" w:rsidRDefault="00EA07FE" w:rsidP="00EA07FE">
      <w:pPr>
        <w:spacing w:before="120" w:after="120" w:line="330" w:lineRule="exact"/>
        <w:ind w:firstLine="720"/>
        <w:jc w:val="both"/>
        <w:rPr>
          <w:sz w:val="28"/>
          <w:szCs w:val="28"/>
          <w:lang w:val="vi-VN"/>
        </w:rPr>
      </w:pPr>
      <w:r w:rsidRPr="007D038B">
        <w:rPr>
          <w:sz w:val="28"/>
          <w:szCs w:val="28"/>
          <w:lang w:val="vi-VN"/>
        </w:rPr>
        <w:t>c) Huy động và sử dụng</w:t>
      </w:r>
      <w:r w:rsidRPr="00281F0D">
        <w:rPr>
          <w:sz w:val="28"/>
          <w:szCs w:val="28"/>
          <w:lang w:val="vi-VN"/>
        </w:rPr>
        <w:t xml:space="preserve"> </w:t>
      </w:r>
      <w:r w:rsidRPr="007D038B">
        <w:rPr>
          <w:sz w:val="28"/>
          <w:szCs w:val="28"/>
          <w:lang w:val="vi-VN"/>
        </w:rPr>
        <w:t>các nguồn lực</w:t>
      </w:r>
      <w:r w:rsidRPr="00281F0D">
        <w:rPr>
          <w:sz w:val="28"/>
          <w:szCs w:val="28"/>
          <w:lang w:val="vi-VN"/>
        </w:rPr>
        <w:t xml:space="preserve"> hợp pháp </w:t>
      </w:r>
      <w:r w:rsidRPr="007D038B">
        <w:rPr>
          <w:sz w:val="28"/>
          <w:szCs w:val="28"/>
          <w:lang w:val="vi-VN"/>
        </w:rPr>
        <w:t xml:space="preserve">của các tổ chức, cá nhân </w:t>
      </w:r>
      <w:r w:rsidRPr="00281F0D">
        <w:rPr>
          <w:sz w:val="28"/>
          <w:szCs w:val="28"/>
          <w:lang w:val="vi-VN"/>
        </w:rPr>
        <w:t xml:space="preserve">đúng quy định. </w:t>
      </w:r>
    </w:p>
    <w:p w14:paraId="776A2293" w14:textId="77777777" w:rsidR="00EA07FE" w:rsidRPr="00281F0D" w:rsidRDefault="00EA07FE" w:rsidP="00EA07FE">
      <w:pPr>
        <w:spacing w:before="120" w:after="120" w:line="330" w:lineRule="exact"/>
        <w:ind w:firstLine="720"/>
        <w:jc w:val="both"/>
        <w:rPr>
          <w:b/>
          <w:bCs/>
          <w:sz w:val="28"/>
          <w:szCs w:val="28"/>
          <w:lang w:val="vi-VN"/>
        </w:rPr>
      </w:pPr>
      <w:r w:rsidRPr="00281F0D">
        <w:rPr>
          <w:sz w:val="28"/>
          <w:szCs w:val="28"/>
          <w:lang w:val="vi-VN"/>
        </w:rPr>
        <w:t>2.10.5.</w:t>
      </w:r>
      <w:r w:rsidRPr="00281F0D">
        <w:rPr>
          <w:b/>
          <w:sz w:val="28"/>
          <w:szCs w:val="28"/>
          <w:lang w:val="vi-VN"/>
        </w:rPr>
        <w:t xml:space="preserve"> </w:t>
      </w:r>
      <w:r w:rsidRPr="007D038B">
        <w:rPr>
          <w:b/>
          <w:bCs/>
          <w:sz w:val="28"/>
          <w:szCs w:val="28"/>
          <w:lang w:val="vi-VN"/>
        </w:rPr>
        <w:t xml:space="preserve">Tiêu chuẩn </w:t>
      </w:r>
      <w:r w:rsidRPr="00281F0D">
        <w:rPr>
          <w:b/>
          <w:bCs/>
          <w:sz w:val="28"/>
          <w:szCs w:val="28"/>
          <w:lang w:val="vi-VN"/>
        </w:rPr>
        <w:t>5: Hoạt động và kết quả nuôi dưỡng, chăm sóc, giáo dục trẻ</w:t>
      </w:r>
    </w:p>
    <w:p w14:paraId="3DBD504C" w14:textId="77777777" w:rsidR="00EA07FE" w:rsidRPr="00281F0D" w:rsidRDefault="00EA07FE" w:rsidP="00EA07FE">
      <w:pPr>
        <w:tabs>
          <w:tab w:val="left" w:pos="1400"/>
        </w:tabs>
        <w:spacing w:before="120" w:after="120" w:line="330" w:lineRule="exact"/>
        <w:ind w:firstLine="720"/>
        <w:jc w:val="both"/>
        <w:rPr>
          <w:sz w:val="28"/>
          <w:szCs w:val="28"/>
          <w:lang w:val="vi-VN"/>
        </w:rPr>
      </w:pPr>
      <w:r w:rsidRPr="00281F0D">
        <w:rPr>
          <w:sz w:val="28"/>
          <w:szCs w:val="28"/>
          <w:lang w:val="vi-VN"/>
        </w:rPr>
        <w:t>2.10.5.</w:t>
      </w:r>
      <w:r w:rsidRPr="007D038B">
        <w:rPr>
          <w:sz w:val="28"/>
          <w:szCs w:val="28"/>
          <w:lang w:val="vi-VN"/>
        </w:rPr>
        <w:t xml:space="preserve">1. </w:t>
      </w:r>
      <w:r w:rsidRPr="00281F0D">
        <w:rPr>
          <w:sz w:val="28"/>
          <w:szCs w:val="28"/>
          <w:lang w:val="vi-VN"/>
        </w:rPr>
        <w:t xml:space="preserve">Tiêu chí 5.1: Thực hiện Chương trình giáo dục mầm non </w:t>
      </w:r>
    </w:p>
    <w:p w14:paraId="22BE46DB" w14:textId="77777777" w:rsidR="00EA07FE" w:rsidRPr="00281F0D" w:rsidRDefault="00EA07FE" w:rsidP="00EA07FE">
      <w:pPr>
        <w:tabs>
          <w:tab w:val="left" w:pos="1400"/>
        </w:tabs>
        <w:spacing w:before="120" w:after="120" w:line="330" w:lineRule="exact"/>
        <w:ind w:firstLine="720"/>
        <w:jc w:val="both"/>
        <w:rPr>
          <w:spacing w:val="-4"/>
          <w:sz w:val="28"/>
          <w:szCs w:val="28"/>
          <w:lang w:val="vi-VN"/>
        </w:rPr>
      </w:pPr>
      <w:r w:rsidRPr="00281F0D">
        <w:rPr>
          <w:spacing w:val="-4"/>
          <w:sz w:val="28"/>
          <w:szCs w:val="28"/>
          <w:lang w:val="vi-VN"/>
        </w:rPr>
        <w:t>a) Tổ chức thực hiện Chương trình giáo dục mầm non theo kế hoạch;</w:t>
      </w:r>
    </w:p>
    <w:p w14:paraId="78B111D4"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b) Nhà trường phát triển Chương trình giáo dục mầm non do Bộ Giáo dục và Đào tạo ban hành phù hợp quy định về chuyên môn của cơ quan quản lý giáo dục, với điều kiện nhà trường;</w:t>
      </w:r>
    </w:p>
    <w:p w14:paraId="3C05DCCA"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c) Định kỳ r</w:t>
      </w:r>
      <w:r w:rsidRPr="007D038B">
        <w:rPr>
          <w:sz w:val="28"/>
          <w:szCs w:val="28"/>
          <w:lang w:val="vi-VN"/>
        </w:rPr>
        <w:t xml:space="preserve">à soát, đánh giá việc thực hiện </w:t>
      </w:r>
      <w:r w:rsidRPr="00281F0D">
        <w:rPr>
          <w:sz w:val="28"/>
          <w:szCs w:val="28"/>
          <w:lang w:val="vi-VN"/>
        </w:rPr>
        <w:t>Chương trình giáo dục mầm non và có điều chỉnh kịp thời, phù hợp.</w:t>
      </w:r>
    </w:p>
    <w:p w14:paraId="47F40514"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2.10.5.2. Tiêu chí 5.</w:t>
      </w:r>
      <w:r w:rsidRPr="007D038B">
        <w:rPr>
          <w:sz w:val="28"/>
          <w:szCs w:val="28"/>
          <w:lang w:val="vi-VN"/>
        </w:rPr>
        <w:t>2</w:t>
      </w:r>
      <w:r w:rsidRPr="00281F0D">
        <w:rPr>
          <w:sz w:val="28"/>
          <w:szCs w:val="28"/>
          <w:lang w:val="vi-VN"/>
        </w:rPr>
        <w:t xml:space="preserve">: Tổ chức hoạt động nuôi dưỡng, chăm sóc và giáo dục trẻ </w:t>
      </w:r>
    </w:p>
    <w:p w14:paraId="7773A5FB"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a) Thực hiện linh hoạt các phương pháp, đảm bảo phù hợp với mục tiêu, nội dung giáo dục, phù hợp với trẻ mầm non và điều kiện nhà trường;</w:t>
      </w:r>
    </w:p>
    <w:p w14:paraId="2AB38698"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b) Tổ chức môi trường giáo dục theo hướng tạo điều kiện cho trẻ được vui chơi, trải nghiệm;</w:t>
      </w:r>
    </w:p>
    <w:p w14:paraId="443F4B29" w14:textId="77777777" w:rsidR="00EA07FE" w:rsidRPr="00281F0D" w:rsidRDefault="00EA07FE" w:rsidP="00EA07FE">
      <w:pPr>
        <w:tabs>
          <w:tab w:val="left" w:pos="1400"/>
        </w:tabs>
        <w:spacing w:before="120" w:after="120" w:line="330" w:lineRule="exact"/>
        <w:ind w:firstLine="720"/>
        <w:jc w:val="both"/>
        <w:rPr>
          <w:sz w:val="28"/>
          <w:szCs w:val="28"/>
          <w:lang w:val="vi-VN"/>
        </w:rPr>
      </w:pPr>
      <w:r w:rsidRPr="00281F0D">
        <w:rPr>
          <w:sz w:val="28"/>
          <w:szCs w:val="28"/>
          <w:lang w:val="vi-VN"/>
        </w:rPr>
        <w:t>c) Tổ chức các hoạt động giáo dục bằng nhiều hình thức đa dạng phù hợp với độ tuổi của trẻ và điều kiện thực tế.</w:t>
      </w:r>
    </w:p>
    <w:p w14:paraId="4B334AD8" w14:textId="77777777" w:rsidR="00EA07FE" w:rsidRPr="00281F0D" w:rsidRDefault="00EA07FE" w:rsidP="00EA07FE">
      <w:pPr>
        <w:tabs>
          <w:tab w:val="left" w:pos="1400"/>
        </w:tabs>
        <w:spacing w:before="120" w:after="120" w:line="330" w:lineRule="exact"/>
        <w:ind w:firstLine="720"/>
        <w:jc w:val="both"/>
        <w:rPr>
          <w:sz w:val="28"/>
          <w:szCs w:val="28"/>
          <w:lang w:val="vi-VN"/>
        </w:rPr>
      </w:pPr>
      <w:r w:rsidRPr="00281F0D">
        <w:rPr>
          <w:sz w:val="28"/>
          <w:szCs w:val="28"/>
          <w:lang w:val="vi-VN"/>
        </w:rPr>
        <w:t>2.10.5.3</w:t>
      </w:r>
      <w:r w:rsidRPr="007D038B">
        <w:rPr>
          <w:sz w:val="28"/>
          <w:szCs w:val="28"/>
          <w:lang w:val="vi-VN"/>
        </w:rPr>
        <w:t xml:space="preserve">. </w:t>
      </w:r>
      <w:r w:rsidRPr="00281F0D">
        <w:rPr>
          <w:sz w:val="28"/>
          <w:szCs w:val="28"/>
          <w:lang w:val="vi-VN"/>
        </w:rPr>
        <w:t xml:space="preserve">Tiêu chí 5.3: Kết quả nuôi dưỡng và chăm sóc sức khoẻ </w:t>
      </w:r>
    </w:p>
    <w:p w14:paraId="09CB3057"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a) Nhà trường phối hợp với cơ sở y tế địa phương tổ chức các hoạt động chăm sóc sức khỏe cho trẻ;</w:t>
      </w:r>
    </w:p>
    <w:p w14:paraId="530A3459" w14:textId="77777777" w:rsidR="00EA07FE" w:rsidRPr="00281F0D" w:rsidRDefault="00EA07FE" w:rsidP="00EA07FE">
      <w:pPr>
        <w:tabs>
          <w:tab w:val="left" w:pos="1400"/>
        </w:tabs>
        <w:spacing w:before="120" w:after="120" w:line="322" w:lineRule="exact"/>
        <w:ind w:firstLine="720"/>
        <w:jc w:val="both"/>
        <w:rPr>
          <w:sz w:val="28"/>
          <w:szCs w:val="28"/>
          <w:lang w:val="vi-VN"/>
        </w:rPr>
      </w:pPr>
      <w:r w:rsidRPr="00281F0D">
        <w:rPr>
          <w:sz w:val="28"/>
          <w:szCs w:val="28"/>
          <w:lang w:val="vi-VN"/>
        </w:rPr>
        <w:t>b) 100% trẻ được kiểm tra sức khỏe, đo chiều cao, cân nặng, đánh giá tình trạng dinh dưỡng bằng biểu đồ tăng trưởng theo quy định;</w:t>
      </w:r>
    </w:p>
    <w:p w14:paraId="498723C2" w14:textId="77777777" w:rsidR="00EA07FE" w:rsidRPr="00281F0D" w:rsidRDefault="00EA07FE" w:rsidP="00EA07FE">
      <w:pPr>
        <w:spacing w:before="120" w:after="120" w:line="322" w:lineRule="exact"/>
        <w:ind w:firstLine="720"/>
        <w:jc w:val="both"/>
        <w:rPr>
          <w:rFonts w:eastAsia="Calibri"/>
          <w:sz w:val="28"/>
          <w:szCs w:val="28"/>
          <w:lang w:val="vi-VN"/>
        </w:rPr>
      </w:pPr>
      <w:r w:rsidRPr="00281F0D">
        <w:rPr>
          <w:sz w:val="28"/>
          <w:szCs w:val="28"/>
          <w:lang w:val="vi-VN"/>
        </w:rPr>
        <w:t>c) Ít nhất 80% trẻ suy dinh dưỡng, thừa cân, béo phì được can thiệp bằng những biện pháp phù hợp, tình trạng dinh dưỡng của trẻ cải thiện so với đầu năm học.</w:t>
      </w:r>
    </w:p>
    <w:p w14:paraId="607392C1" w14:textId="77777777" w:rsidR="00EA07FE" w:rsidRPr="00281F0D" w:rsidRDefault="00EA07FE" w:rsidP="00EA07FE">
      <w:pPr>
        <w:tabs>
          <w:tab w:val="left" w:pos="1400"/>
        </w:tabs>
        <w:spacing w:before="120" w:after="120" w:line="322" w:lineRule="exact"/>
        <w:ind w:firstLine="720"/>
        <w:jc w:val="both"/>
        <w:rPr>
          <w:sz w:val="28"/>
          <w:szCs w:val="28"/>
          <w:lang w:val="vi-VN"/>
        </w:rPr>
      </w:pPr>
      <w:r w:rsidRPr="00281F0D">
        <w:rPr>
          <w:sz w:val="28"/>
          <w:szCs w:val="28"/>
          <w:lang w:val="vi-VN"/>
        </w:rPr>
        <w:t>2.10.5.4. Tiêu chí 5.4: Kết quả giáo dục</w:t>
      </w:r>
    </w:p>
    <w:p w14:paraId="4CD1E8AE"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a) Tỷ lệ chuyên cần đạt ít nhất 90% đối với trẻ 5 tuổi, 85% đối với trẻ dưới 5 tuổi; trường thuộc vùng khó khăn đạt ít nhất 85% đối với trẻ 5 tuổi, 80% đối với trẻ dưới 5 tuổi;</w:t>
      </w:r>
    </w:p>
    <w:p w14:paraId="2BD82AA3"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lastRenderedPageBreak/>
        <w:t>b) Tỷ lệ trẻ 5 tuổi hoàn thành Chương trình giáo dục mầm non đạt ít nhất 85%; trường thuộc vùng khó khăn đạt ít nhất 80%;</w:t>
      </w:r>
    </w:p>
    <w:p w14:paraId="1EE87760"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c) Trẻ khuyết tật học hòa nhập, trẻ có hoàn cảnh khó khăn được nhà trường quan tâm giáo dục theo kế hoạch giáo dục cá nhân.</w:t>
      </w:r>
    </w:p>
    <w:p w14:paraId="57384E47" w14:textId="77777777" w:rsidR="00EA07FE" w:rsidRPr="00281F0D" w:rsidRDefault="00EA07FE" w:rsidP="00EA07FE">
      <w:pPr>
        <w:spacing w:before="120" w:after="120" w:line="322" w:lineRule="exact"/>
        <w:jc w:val="center"/>
        <w:rPr>
          <w:b/>
          <w:sz w:val="28"/>
          <w:szCs w:val="28"/>
          <w:lang w:val="vi-VN"/>
        </w:rPr>
      </w:pPr>
    </w:p>
    <w:p w14:paraId="261FE0AC" w14:textId="77777777" w:rsidR="00EA07FE" w:rsidRPr="00281F0D" w:rsidRDefault="00EA07FE" w:rsidP="00EA07FE">
      <w:pPr>
        <w:spacing w:before="120" w:after="120" w:line="322" w:lineRule="exact"/>
        <w:jc w:val="center"/>
        <w:rPr>
          <w:b/>
          <w:sz w:val="28"/>
          <w:szCs w:val="28"/>
          <w:lang w:val="vi-VN"/>
        </w:rPr>
      </w:pPr>
      <w:r w:rsidRPr="00281F0D">
        <w:rPr>
          <w:b/>
          <w:sz w:val="28"/>
          <w:szCs w:val="28"/>
          <w:lang w:val="vi-VN"/>
        </w:rPr>
        <w:t>TIÊU CHUẨN ĐÁNH GIÁ TRƯỜNG MẦM NON MỨC 2</w:t>
      </w:r>
    </w:p>
    <w:p w14:paraId="2FFAE906" w14:textId="77777777" w:rsidR="00EA07FE" w:rsidRPr="00281F0D" w:rsidRDefault="00EA07FE" w:rsidP="00EA07FE">
      <w:pPr>
        <w:spacing w:before="120" w:after="120" w:line="322" w:lineRule="exact"/>
        <w:ind w:firstLine="720"/>
        <w:jc w:val="both"/>
        <w:rPr>
          <w:spacing w:val="-2"/>
          <w:sz w:val="28"/>
          <w:szCs w:val="28"/>
          <w:lang w:val="vi-VN"/>
        </w:rPr>
      </w:pPr>
      <w:r w:rsidRPr="00281F0D">
        <w:rPr>
          <w:spacing w:val="-2"/>
          <w:sz w:val="28"/>
          <w:szCs w:val="28"/>
          <w:lang w:val="vi-VN"/>
        </w:rPr>
        <w:t xml:space="preserve">Trường mầm non đạt Mức 2 khi đảm bảo Tiêu chuẩn đánh giá trường mầm non Mức </w:t>
      </w:r>
      <w:r w:rsidRPr="007D038B">
        <w:rPr>
          <w:spacing w:val="-2"/>
          <w:sz w:val="28"/>
          <w:szCs w:val="28"/>
          <w:lang w:val="vi-VN"/>
        </w:rPr>
        <w:t>1</w:t>
      </w:r>
      <w:r w:rsidRPr="00281F0D">
        <w:rPr>
          <w:spacing w:val="-2"/>
          <w:sz w:val="28"/>
          <w:szCs w:val="28"/>
          <w:lang w:val="vi-VN"/>
        </w:rPr>
        <w:t xml:space="preserve"> và các tiêu chuẩn </w:t>
      </w:r>
      <w:r w:rsidRPr="007D038B">
        <w:rPr>
          <w:spacing w:val="-2"/>
          <w:sz w:val="28"/>
          <w:szCs w:val="28"/>
          <w:lang w:val="vi-VN"/>
        </w:rPr>
        <w:t>sau:</w:t>
      </w:r>
    </w:p>
    <w:p w14:paraId="47CA4A0B" w14:textId="77777777" w:rsidR="00EA07FE" w:rsidRPr="00281F0D" w:rsidRDefault="00EA07FE" w:rsidP="00EA07FE">
      <w:pPr>
        <w:tabs>
          <w:tab w:val="left" w:pos="1400"/>
        </w:tabs>
        <w:spacing w:before="120" w:after="120" w:line="322" w:lineRule="exact"/>
        <w:ind w:firstLine="720"/>
        <w:jc w:val="both"/>
        <w:rPr>
          <w:b/>
          <w:sz w:val="28"/>
          <w:szCs w:val="28"/>
          <w:lang w:val="vi-VN"/>
        </w:rPr>
      </w:pPr>
      <w:r w:rsidRPr="00281F0D">
        <w:rPr>
          <w:sz w:val="28"/>
          <w:szCs w:val="28"/>
          <w:lang w:val="vi-VN"/>
        </w:rPr>
        <w:t xml:space="preserve">2.10.6. </w:t>
      </w:r>
      <w:r w:rsidRPr="00281F0D">
        <w:rPr>
          <w:b/>
          <w:sz w:val="28"/>
          <w:szCs w:val="28"/>
          <w:lang w:val="vi-VN"/>
        </w:rPr>
        <w:t>Tiêu chuẩn 1: Tổ chức và quản lý nhà trường</w:t>
      </w:r>
    </w:p>
    <w:p w14:paraId="3687710C" w14:textId="77777777" w:rsidR="00EA07FE" w:rsidRPr="00281F0D" w:rsidRDefault="00EA07FE" w:rsidP="00EA07FE">
      <w:pPr>
        <w:spacing w:before="120" w:after="120" w:line="322" w:lineRule="exact"/>
        <w:ind w:firstLine="720"/>
        <w:jc w:val="both"/>
        <w:rPr>
          <w:rFonts w:eastAsia="Calibri"/>
          <w:spacing w:val="-4"/>
          <w:sz w:val="28"/>
          <w:szCs w:val="28"/>
          <w:lang w:val="vi-VN"/>
        </w:rPr>
      </w:pPr>
      <w:r w:rsidRPr="00281F0D">
        <w:rPr>
          <w:sz w:val="28"/>
          <w:szCs w:val="28"/>
          <w:lang w:val="vi-VN"/>
        </w:rPr>
        <w:t>2.10.6.</w:t>
      </w:r>
      <w:r w:rsidRPr="007D038B">
        <w:rPr>
          <w:rFonts w:eastAsia="Calibri"/>
          <w:spacing w:val="-4"/>
          <w:sz w:val="28"/>
          <w:szCs w:val="28"/>
          <w:lang w:val="vi-VN"/>
        </w:rPr>
        <w:t xml:space="preserve">1. Tiêu chí 1.1: </w:t>
      </w:r>
      <w:r w:rsidRPr="00281F0D">
        <w:rPr>
          <w:rFonts w:eastAsia="Calibri"/>
          <w:spacing w:val="-4"/>
          <w:sz w:val="28"/>
          <w:szCs w:val="28"/>
          <w:lang w:val="vi-VN"/>
        </w:rPr>
        <w:t>Phương hướng, chiến lược xây dựng và phát triển nhà trường</w:t>
      </w:r>
    </w:p>
    <w:p w14:paraId="0508A62A"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Nhà trường có các giải pháp giám sát việc thực hiện phương hướng, chiến lược xây dựng và phát triển.</w:t>
      </w:r>
    </w:p>
    <w:p w14:paraId="37DB53B4"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2.10.6.2. Tiêu chí 1.2: Hội đồng trường (Hội đồng quản trị đối với trường tư thục) và các hội đồng khác</w:t>
      </w:r>
    </w:p>
    <w:p w14:paraId="7426EDF0" w14:textId="77777777" w:rsidR="00EA07FE" w:rsidRPr="007D038B" w:rsidRDefault="00EA07FE" w:rsidP="00EA07FE">
      <w:pPr>
        <w:spacing w:before="120" w:after="120" w:line="322" w:lineRule="exact"/>
        <w:ind w:firstLine="720"/>
        <w:jc w:val="both"/>
        <w:rPr>
          <w:spacing w:val="-4"/>
          <w:sz w:val="28"/>
          <w:szCs w:val="28"/>
          <w:lang w:val="nb-NO"/>
        </w:rPr>
      </w:pPr>
      <w:r w:rsidRPr="007D038B">
        <w:rPr>
          <w:spacing w:val="-4"/>
          <w:sz w:val="28"/>
          <w:szCs w:val="28"/>
          <w:lang w:val="nb-NO"/>
        </w:rPr>
        <w:t xml:space="preserve">Hoạt động có hiệu quả, góp phần nâng cao chất lượng nuôi dưỡng, chăm sóc và giáo dục trẻ của nhà trường. </w:t>
      </w:r>
    </w:p>
    <w:p w14:paraId="14831051"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2.10.6.3. Tiêu chí 1.3:</w:t>
      </w:r>
      <w:r w:rsidRPr="00281F0D">
        <w:rPr>
          <w:b/>
          <w:sz w:val="28"/>
          <w:szCs w:val="28"/>
          <w:lang w:val="nb-NO"/>
        </w:rPr>
        <w:t xml:space="preserve"> </w:t>
      </w:r>
      <w:r w:rsidRPr="00281F0D">
        <w:rPr>
          <w:sz w:val="28"/>
          <w:szCs w:val="28"/>
          <w:lang w:val="nb-NO"/>
        </w:rPr>
        <w:t>Tổ chức Đảng Cộng sản Việt Nam, các đoàn thể và tổ chức khác trong nhà trường</w:t>
      </w:r>
    </w:p>
    <w:p w14:paraId="0315BE48" w14:textId="77777777" w:rsidR="00EA07FE" w:rsidRPr="00281F0D" w:rsidRDefault="00EA07FE" w:rsidP="00EA07FE">
      <w:pPr>
        <w:spacing w:before="120" w:after="120" w:line="322" w:lineRule="exact"/>
        <w:ind w:firstLine="720"/>
        <w:jc w:val="both"/>
        <w:rPr>
          <w:rStyle w:val="Emphasis"/>
          <w:i w:val="0"/>
          <w:sz w:val="28"/>
          <w:szCs w:val="28"/>
          <w:lang w:val="nb-NO"/>
        </w:rPr>
      </w:pPr>
      <w:r w:rsidRPr="00281F0D">
        <w:rPr>
          <w:sz w:val="28"/>
          <w:szCs w:val="28"/>
          <w:lang w:val="nb-NO"/>
        </w:rPr>
        <w:t xml:space="preserve">a) </w:t>
      </w:r>
      <w:r w:rsidRPr="007D038B">
        <w:rPr>
          <w:sz w:val="28"/>
          <w:szCs w:val="28"/>
          <w:lang w:val="vi-VN"/>
        </w:rPr>
        <w:t>Tổ chức Đảng Cộng sản Việt Nam</w:t>
      </w:r>
      <w:r w:rsidRPr="00281F0D">
        <w:rPr>
          <w:sz w:val="28"/>
          <w:szCs w:val="28"/>
          <w:lang w:val="nb-NO"/>
        </w:rPr>
        <w:t xml:space="preserve"> có cơ cấu tổ chức và hoạt động theo quy định; </w:t>
      </w:r>
      <w:r w:rsidRPr="007D038B">
        <w:rPr>
          <w:sz w:val="28"/>
          <w:szCs w:val="28"/>
          <w:lang w:val="vi-VN"/>
        </w:rPr>
        <w:t xml:space="preserve">trong 05 năm </w:t>
      </w:r>
      <w:r w:rsidRPr="00281F0D">
        <w:rPr>
          <w:sz w:val="28"/>
          <w:szCs w:val="28"/>
          <w:lang w:val="nb-NO"/>
        </w:rPr>
        <w:t>liên tiếp</w:t>
      </w:r>
      <w:r w:rsidRPr="007D038B">
        <w:rPr>
          <w:sz w:val="28"/>
          <w:szCs w:val="28"/>
          <w:lang w:val="vi-VN"/>
        </w:rPr>
        <w:t xml:space="preserve"> tính đến thời điểm đánh giá</w:t>
      </w:r>
      <w:r w:rsidRPr="00281F0D">
        <w:rPr>
          <w:sz w:val="28"/>
          <w:szCs w:val="28"/>
          <w:lang w:val="nb-NO"/>
        </w:rPr>
        <w:t>, có í</w:t>
      </w:r>
      <w:r w:rsidRPr="007D038B">
        <w:rPr>
          <w:sz w:val="28"/>
          <w:szCs w:val="28"/>
          <w:lang w:val="vi-VN"/>
        </w:rPr>
        <w:t xml:space="preserve">t nhất </w:t>
      </w:r>
      <w:r w:rsidRPr="00281F0D">
        <w:rPr>
          <w:sz w:val="28"/>
          <w:szCs w:val="28"/>
          <w:lang w:val="nb-NO"/>
        </w:rPr>
        <w:t>0</w:t>
      </w:r>
      <w:r w:rsidRPr="007D038B">
        <w:rPr>
          <w:sz w:val="28"/>
          <w:szCs w:val="28"/>
          <w:lang w:val="vi-VN"/>
        </w:rPr>
        <w:t xml:space="preserve">1 năm </w:t>
      </w:r>
      <w:r w:rsidRPr="007D038B">
        <w:rPr>
          <w:rStyle w:val="Emphasis"/>
          <w:sz w:val="28"/>
          <w:szCs w:val="28"/>
          <w:lang w:val="vi-VN"/>
        </w:rPr>
        <w:t xml:space="preserve">hoàn thành tốt nhiệm vụ, </w:t>
      </w:r>
      <w:r w:rsidRPr="00281F0D">
        <w:rPr>
          <w:rStyle w:val="Emphasis"/>
          <w:sz w:val="28"/>
          <w:szCs w:val="28"/>
          <w:lang w:val="nb-NO"/>
        </w:rPr>
        <w:t xml:space="preserve">các </w:t>
      </w:r>
      <w:r w:rsidRPr="007D038B">
        <w:rPr>
          <w:rStyle w:val="Emphasis"/>
          <w:sz w:val="28"/>
          <w:szCs w:val="28"/>
          <w:lang w:val="vi-VN"/>
        </w:rPr>
        <w:t>năm còn lại hoàn thành nhiệm vụ trở lên</w:t>
      </w:r>
      <w:r w:rsidRPr="00281F0D">
        <w:rPr>
          <w:rStyle w:val="Emphasis"/>
          <w:sz w:val="28"/>
          <w:szCs w:val="28"/>
          <w:lang w:val="nb-NO"/>
        </w:rPr>
        <w:t>;</w:t>
      </w:r>
    </w:p>
    <w:p w14:paraId="7431953D" w14:textId="77777777" w:rsidR="00EA07FE" w:rsidRPr="00281F0D" w:rsidRDefault="00EA07FE" w:rsidP="00EA07FE">
      <w:pPr>
        <w:spacing w:before="120" w:after="120" w:line="322" w:lineRule="exact"/>
        <w:ind w:firstLine="720"/>
        <w:jc w:val="both"/>
        <w:rPr>
          <w:spacing w:val="6"/>
          <w:sz w:val="28"/>
          <w:szCs w:val="28"/>
          <w:lang w:val="nb-NO"/>
        </w:rPr>
      </w:pPr>
      <w:r w:rsidRPr="00281F0D">
        <w:rPr>
          <w:rStyle w:val="Emphasis"/>
          <w:sz w:val="28"/>
          <w:szCs w:val="28"/>
          <w:lang w:val="nb-NO"/>
        </w:rPr>
        <w:t>b)</w:t>
      </w:r>
      <w:r w:rsidRPr="007D038B">
        <w:rPr>
          <w:rStyle w:val="Emphasis"/>
          <w:sz w:val="28"/>
          <w:szCs w:val="28"/>
          <w:lang w:val="vi-VN"/>
        </w:rPr>
        <w:t xml:space="preserve"> </w:t>
      </w:r>
      <w:r w:rsidRPr="007D038B">
        <w:rPr>
          <w:sz w:val="28"/>
          <w:szCs w:val="28"/>
          <w:lang w:val="vi-VN"/>
        </w:rPr>
        <w:t xml:space="preserve">Các đoàn thể, tổ chức </w:t>
      </w:r>
      <w:r w:rsidRPr="00281F0D">
        <w:rPr>
          <w:sz w:val="28"/>
          <w:szCs w:val="28"/>
          <w:lang w:val="nb-NO"/>
        </w:rPr>
        <w:t>khác</w:t>
      </w:r>
      <w:r w:rsidRPr="007D038B">
        <w:rPr>
          <w:sz w:val="28"/>
          <w:szCs w:val="28"/>
          <w:lang w:val="vi-VN"/>
        </w:rPr>
        <w:t xml:space="preserve"> có đóng góp </w:t>
      </w:r>
      <w:r w:rsidRPr="00281F0D">
        <w:rPr>
          <w:sz w:val="28"/>
          <w:szCs w:val="28"/>
          <w:lang w:val="nb-NO"/>
        </w:rPr>
        <w:t xml:space="preserve">tích cực cho </w:t>
      </w:r>
      <w:r w:rsidRPr="007D038B">
        <w:rPr>
          <w:sz w:val="28"/>
          <w:szCs w:val="28"/>
          <w:lang w:val="vi-VN"/>
        </w:rPr>
        <w:t xml:space="preserve">các hoạt động </w:t>
      </w:r>
      <w:r w:rsidRPr="00281F0D">
        <w:rPr>
          <w:sz w:val="28"/>
          <w:szCs w:val="28"/>
          <w:lang w:val="nb-NO"/>
        </w:rPr>
        <w:t xml:space="preserve">của </w:t>
      </w:r>
      <w:r w:rsidRPr="007D038B">
        <w:rPr>
          <w:sz w:val="28"/>
          <w:szCs w:val="28"/>
          <w:lang w:val="vi-VN"/>
        </w:rPr>
        <w:t>nhà trường.</w:t>
      </w:r>
      <w:r w:rsidRPr="00281F0D">
        <w:rPr>
          <w:spacing w:val="6"/>
          <w:sz w:val="28"/>
          <w:szCs w:val="28"/>
          <w:lang w:val="nb-NO"/>
        </w:rPr>
        <w:t xml:space="preserve"> </w:t>
      </w:r>
    </w:p>
    <w:p w14:paraId="2D373123" w14:textId="77777777" w:rsidR="00EA07FE" w:rsidRPr="00281F0D" w:rsidRDefault="00EA07FE" w:rsidP="00EA07FE">
      <w:pPr>
        <w:spacing w:before="120" w:after="120" w:line="322" w:lineRule="exact"/>
        <w:ind w:firstLine="720"/>
        <w:jc w:val="both"/>
        <w:rPr>
          <w:spacing w:val="6"/>
          <w:sz w:val="28"/>
          <w:szCs w:val="28"/>
          <w:lang w:val="nb-NO"/>
        </w:rPr>
      </w:pPr>
      <w:r w:rsidRPr="00281F0D">
        <w:rPr>
          <w:sz w:val="28"/>
          <w:szCs w:val="28"/>
          <w:lang w:val="nb-NO"/>
        </w:rPr>
        <w:t>2.10.6.</w:t>
      </w:r>
      <w:r w:rsidRPr="00281F0D">
        <w:rPr>
          <w:spacing w:val="6"/>
          <w:sz w:val="28"/>
          <w:szCs w:val="28"/>
          <w:lang w:val="nb-NO"/>
        </w:rPr>
        <w:t>4</w:t>
      </w:r>
      <w:r w:rsidRPr="007D038B">
        <w:rPr>
          <w:spacing w:val="6"/>
          <w:sz w:val="28"/>
          <w:szCs w:val="28"/>
          <w:lang w:val="vi-VN"/>
        </w:rPr>
        <w:t xml:space="preserve">. </w:t>
      </w:r>
      <w:r w:rsidRPr="00281F0D">
        <w:rPr>
          <w:spacing w:val="6"/>
          <w:sz w:val="28"/>
          <w:szCs w:val="28"/>
          <w:lang w:val="nb-NO"/>
        </w:rPr>
        <w:t xml:space="preserve">Tiêu chí 1.4: Hiệu trưởng, phó hiệu trưởng, </w:t>
      </w:r>
      <w:r w:rsidRPr="007D038B">
        <w:rPr>
          <w:spacing w:val="6"/>
          <w:sz w:val="28"/>
          <w:szCs w:val="28"/>
          <w:lang w:val="vi-VN"/>
        </w:rPr>
        <w:t>tổ chuyên môn</w:t>
      </w:r>
      <w:r w:rsidRPr="00281F0D">
        <w:rPr>
          <w:spacing w:val="6"/>
          <w:sz w:val="28"/>
          <w:szCs w:val="28"/>
          <w:lang w:val="nb-NO"/>
        </w:rPr>
        <w:t xml:space="preserve"> và tổ văn phòng</w:t>
      </w:r>
    </w:p>
    <w:p w14:paraId="3964CC61" w14:textId="77777777" w:rsidR="00EA07FE" w:rsidRPr="00281F0D" w:rsidRDefault="00EA07FE" w:rsidP="00EA07FE">
      <w:pPr>
        <w:spacing w:before="120" w:after="120" w:line="322" w:lineRule="exact"/>
        <w:ind w:firstLine="720"/>
        <w:jc w:val="both"/>
        <w:rPr>
          <w:rFonts w:eastAsia="Calibri"/>
          <w:sz w:val="28"/>
          <w:szCs w:val="28"/>
          <w:lang w:val="nb-NO"/>
        </w:rPr>
      </w:pPr>
      <w:r w:rsidRPr="00281F0D">
        <w:rPr>
          <w:sz w:val="28"/>
          <w:szCs w:val="28"/>
          <w:lang w:val="nb-NO"/>
        </w:rPr>
        <w:t xml:space="preserve">a) </w:t>
      </w:r>
      <w:r w:rsidRPr="00281F0D">
        <w:rPr>
          <w:rFonts w:eastAsia="Calibri"/>
          <w:sz w:val="28"/>
          <w:szCs w:val="28"/>
          <w:lang w:val="nb-NO"/>
        </w:rPr>
        <w:t>Hằng năm, tổ chuyên môn đề xuất và thực hiện được ít nhất 01 (một) chuyên đề chuyên môn có tác dụng nâng cao chất lượng và hiệu quả giáo dục;</w:t>
      </w:r>
    </w:p>
    <w:p w14:paraId="6B0175B5"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b) Hoạt động của tổ chuyên môn và tổ văn phòng được định kỳ rà soát, đánh giá, điều chỉnh.</w:t>
      </w:r>
    </w:p>
    <w:p w14:paraId="320DA41B"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2.10.6.5. Tiêu chí 1.5: Tổ chức nhóm trẻ và lớp mẫu giáo</w:t>
      </w:r>
    </w:p>
    <w:p w14:paraId="505D6351"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Số trẻ trong các nhóm trẻ và lớp mẫu giáo không vượt quá quy định và được phân chia theo độ tuổi.</w:t>
      </w:r>
    </w:p>
    <w:p w14:paraId="29B80D84"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lastRenderedPageBreak/>
        <w:t>2.10.6.6. Tiêu chí 1.6: Quản lý hành chính, tài chính và tài sản</w:t>
      </w:r>
    </w:p>
    <w:p w14:paraId="14EB5ACC"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a) Ứng dụng công nghệ thông tin hiệu quả trong công tác quản lý hành chính, tài chính và tài sản của nhà trường;</w:t>
      </w:r>
    </w:p>
    <w:p w14:paraId="2406EF6C"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b</w:t>
      </w:r>
      <w:r w:rsidRPr="007D038B">
        <w:rPr>
          <w:sz w:val="28"/>
          <w:szCs w:val="28"/>
          <w:lang w:val="vi-VN"/>
        </w:rPr>
        <w:t xml:space="preserve">) Trong 05 năm </w:t>
      </w:r>
      <w:r w:rsidRPr="00281F0D">
        <w:rPr>
          <w:sz w:val="28"/>
          <w:szCs w:val="28"/>
          <w:lang w:val="nb-NO"/>
        </w:rPr>
        <w:t>liên tiếp</w:t>
      </w:r>
      <w:r w:rsidRPr="007D038B">
        <w:rPr>
          <w:sz w:val="28"/>
          <w:szCs w:val="28"/>
          <w:lang w:val="vi-VN"/>
        </w:rPr>
        <w:t xml:space="preserve"> tính đến thời điểm đánh giá</w:t>
      </w:r>
      <w:r w:rsidRPr="00281F0D">
        <w:rPr>
          <w:sz w:val="28"/>
          <w:szCs w:val="28"/>
          <w:lang w:val="nb-NO"/>
        </w:rPr>
        <w:t>,</w:t>
      </w:r>
      <w:r w:rsidRPr="007D038B">
        <w:rPr>
          <w:sz w:val="28"/>
          <w:szCs w:val="28"/>
          <w:lang w:val="vi-VN"/>
        </w:rPr>
        <w:t xml:space="preserve"> không có vi phạm liên quan đến việc quản lý hành chính, tài chính và tài sản theo kết luận của thanh tra, kiểm toán. </w:t>
      </w:r>
    </w:p>
    <w:p w14:paraId="391BB543"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 xml:space="preserve">2.10.6.7. Tiêu chí 1.7: </w:t>
      </w:r>
      <w:r w:rsidRPr="007D038B">
        <w:rPr>
          <w:sz w:val="28"/>
          <w:szCs w:val="28"/>
          <w:lang w:val="vi-VN"/>
        </w:rPr>
        <w:t>Quản lý</w:t>
      </w:r>
      <w:r w:rsidRPr="00281F0D">
        <w:rPr>
          <w:sz w:val="28"/>
          <w:szCs w:val="28"/>
          <w:lang w:val="nb-NO"/>
        </w:rPr>
        <w:t xml:space="preserve"> </w:t>
      </w:r>
      <w:r w:rsidRPr="007D038B">
        <w:rPr>
          <w:sz w:val="28"/>
          <w:szCs w:val="28"/>
          <w:lang w:val="vi-VN"/>
        </w:rPr>
        <w:t>cán bộ, giáo viên</w:t>
      </w:r>
      <w:r w:rsidRPr="00281F0D">
        <w:rPr>
          <w:sz w:val="28"/>
          <w:szCs w:val="28"/>
          <w:lang w:val="nb-NO"/>
        </w:rPr>
        <w:t xml:space="preserve"> và</w:t>
      </w:r>
      <w:r w:rsidRPr="007D038B">
        <w:rPr>
          <w:sz w:val="28"/>
          <w:szCs w:val="28"/>
          <w:lang w:val="vi-VN"/>
        </w:rPr>
        <w:t xml:space="preserve"> nhân viên</w:t>
      </w:r>
    </w:p>
    <w:p w14:paraId="77059990" w14:textId="77777777" w:rsidR="00EA07FE" w:rsidRPr="00281F0D" w:rsidRDefault="00EA07FE" w:rsidP="00EA07FE">
      <w:pPr>
        <w:spacing w:before="120" w:after="120" w:line="322" w:lineRule="exact"/>
        <w:ind w:firstLine="720"/>
        <w:jc w:val="both"/>
        <w:rPr>
          <w:b/>
          <w:sz w:val="28"/>
          <w:szCs w:val="28"/>
          <w:lang w:val="nb-NO"/>
        </w:rPr>
      </w:pPr>
      <w:r w:rsidRPr="00281F0D">
        <w:rPr>
          <w:sz w:val="28"/>
          <w:szCs w:val="28"/>
          <w:lang w:val="nb-NO"/>
        </w:rPr>
        <w:t xml:space="preserve"> Có biện pháp để phát huy được năng lực của cán bộ quản lý, giáo viên, nhân viên trong việc xây dựng, phát triển và nâng cao chất lượng giáo dục nhà trường.</w:t>
      </w:r>
    </w:p>
    <w:p w14:paraId="2CE11B6E"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2.10.6.8. Tiêu chí 1.8:</w:t>
      </w:r>
      <w:r w:rsidRPr="007D038B">
        <w:rPr>
          <w:sz w:val="28"/>
          <w:szCs w:val="28"/>
          <w:lang w:val="vi-VN"/>
        </w:rPr>
        <w:t xml:space="preserve"> Quản lý </w:t>
      </w:r>
      <w:r w:rsidRPr="00281F0D">
        <w:rPr>
          <w:sz w:val="28"/>
          <w:szCs w:val="28"/>
          <w:lang w:val="nb-NO"/>
        </w:rPr>
        <w:t>các hoạt động giáo dục</w:t>
      </w:r>
    </w:p>
    <w:p w14:paraId="52E61703"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Các biện pháp chỉ đạo, kiểm tra, đánh giá của nhà trường đối với các hoạt động nuôi dưỡng, chăm sóc và giáo dục trẻ, được cơ quan quản lý đánh giá đạt hiệu quả.</w:t>
      </w:r>
    </w:p>
    <w:p w14:paraId="600DB5F0"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2.10.6.9. Tiêu chí 1.9. Thực hiện quy chế dân chủ cơ sở</w:t>
      </w:r>
    </w:p>
    <w:p w14:paraId="0909AEF4" w14:textId="77777777" w:rsidR="00EA07FE" w:rsidRPr="00281F0D" w:rsidRDefault="00EA07FE" w:rsidP="00EA07FE">
      <w:pPr>
        <w:spacing w:before="120" w:after="120" w:line="322" w:lineRule="exact"/>
        <w:ind w:firstLine="720"/>
        <w:jc w:val="both"/>
        <w:rPr>
          <w:rFonts w:eastAsia="Calibri"/>
          <w:sz w:val="28"/>
          <w:szCs w:val="28"/>
          <w:lang w:val="nb-NO"/>
        </w:rPr>
      </w:pPr>
      <w:r w:rsidRPr="00281F0D">
        <w:rPr>
          <w:rFonts w:eastAsia="Calibri"/>
          <w:sz w:val="28"/>
          <w:szCs w:val="28"/>
          <w:lang w:val="nb-NO"/>
        </w:rPr>
        <w:t xml:space="preserve">Các biện pháp và cơ chế giám sát việc thực hiện quy chế dân chủ trong nhà trường đảm bảo công khai, minh bạch, hiệu quả. </w:t>
      </w:r>
    </w:p>
    <w:p w14:paraId="5389764B"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 xml:space="preserve">2.10.6.10. Tiêu chí 1.10: Đảm bảo </w:t>
      </w:r>
      <w:r w:rsidRPr="007D038B">
        <w:rPr>
          <w:sz w:val="28"/>
          <w:szCs w:val="28"/>
          <w:lang w:val="vi-VN"/>
        </w:rPr>
        <w:t>an</w:t>
      </w:r>
      <w:r w:rsidRPr="00281F0D">
        <w:rPr>
          <w:sz w:val="28"/>
          <w:szCs w:val="28"/>
          <w:lang w:val="nb-NO"/>
        </w:rPr>
        <w:t xml:space="preserve"> ninh trật tự, an</w:t>
      </w:r>
      <w:r w:rsidRPr="007D038B">
        <w:rPr>
          <w:sz w:val="28"/>
          <w:szCs w:val="28"/>
          <w:lang w:val="vi-VN"/>
        </w:rPr>
        <w:t xml:space="preserve"> toàn </w:t>
      </w:r>
      <w:r w:rsidRPr="00281F0D">
        <w:rPr>
          <w:sz w:val="28"/>
          <w:szCs w:val="28"/>
          <w:lang w:val="nb-NO"/>
        </w:rPr>
        <w:t>trường học</w:t>
      </w:r>
    </w:p>
    <w:p w14:paraId="5B8C092A"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 xml:space="preserve">a) Cán bộ quản lý, giáo viên, nhân viên và trẻ được phổ biến, hướng dẫn, thực hiện phương án đảm </w:t>
      </w:r>
      <w:r w:rsidRPr="007D038B">
        <w:rPr>
          <w:sz w:val="28"/>
          <w:szCs w:val="28"/>
          <w:lang w:val="vi-VN"/>
        </w:rPr>
        <w:t>bảo an ninh trật tự</w:t>
      </w:r>
      <w:r w:rsidRPr="00281F0D">
        <w:rPr>
          <w:sz w:val="28"/>
          <w:szCs w:val="28"/>
          <w:lang w:val="nb-NO"/>
        </w:rPr>
        <w:t>; vệ sinh an toàn thực phẩm;</w:t>
      </w:r>
      <w:r w:rsidRPr="007D038B">
        <w:rPr>
          <w:sz w:val="28"/>
          <w:szCs w:val="28"/>
          <w:lang w:val="vi-VN"/>
        </w:rPr>
        <w:t xml:space="preserve"> </w:t>
      </w:r>
      <w:r w:rsidRPr="00281F0D">
        <w:rPr>
          <w:sz w:val="28"/>
          <w:szCs w:val="28"/>
          <w:lang w:val="nb-NO"/>
        </w:rPr>
        <w:t xml:space="preserve">an toàn </w:t>
      </w:r>
      <w:r w:rsidRPr="007D038B">
        <w:rPr>
          <w:sz w:val="28"/>
          <w:szCs w:val="28"/>
          <w:lang w:val="vi-VN"/>
        </w:rPr>
        <w:t>phòng chống tai nạn</w:t>
      </w:r>
      <w:r w:rsidRPr="00281F0D">
        <w:rPr>
          <w:sz w:val="28"/>
          <w:szCs w:val="28"/>
          <w:lang w:val="nb-NO"/>
        </w:rPr>
        <w:t>,</w:t>
      </w:r>
      <w:r w:rsidRPr="007D038B">
        <w:rPr>
          <w:sz w:val="28"/>
          <w:szCs w:val="28"/>
          <w:lang w:val="vi-VN"/>
        </w:rPr>
        <w:t xml:space="preserve"> thương tích</w:t>
      </w:r>
      <w:r w:rsidRPr="00281F0D">
        <w:rPr>
          <w:sz w:val="28"/>
          <w:szCs w:val="28"/>
          <w:lang w:val="nb-NO"/>
        </w:rPr>
        <w:t>; an toàn phòng, chống</w:t>
      </w:r>
      <w:r w:rsidRPr="007D038B">
        <w:rPr>
          <w:sz w:val="28"/>
          <w:szCs w:val="28"/>
          <w:lang w:val="vi-VN"/>
        </w:rPr>
        <w:t xml:space="preserve"> cháy nổ</w:t>
      </w:r>
      <w:r w:rsidRPr="00281F0D">
        <w:rPr>
          <w:sz w:val="28"/>
          <w:szCs w:val="28"/>
          <w:lang w:val="nb-NO"/>
        </w:rPr>
        <w:t>; an toàn phòng, chống thảm</w:t>
      </w:r>
      <w:r w:rsidRPr="007D038B">
        <w:rPr>
          <w:sz w:val="28"/>
          <w:szCs w:val="28"/>
          <w:lang w:val="vi-VN"/>
        </w:rPr>
        <w:t xml:space="preserve"> họa thiên tai</w:t>
      </w:r>
      <w:r w:rsidRPr="00281F0D">
        <w:rPr>
          <w:sz w:val="28"/>
          <w:szCs w:val="28"/>
          <w:lang w:val="nb-NO"/>
        </w:rPr>
        <w:t>;</w:t>
      </w:r>
      <w:r w:rsidRPr="007D038B">
        <w:rPr>
          <w:sz w:val="28"/>
          <w:szCs w:val="28"/>
          <w:lang w:val="vi-VN"/>
        </w:rPr>
        <w:t xml:space="preserve"> phòng</w:t>
      </w:r>
      <w:r w:rsidRPr="00281F0D">
        <w:rPr>
          <w:sz w:val="28"/>
          <w:szCs w:val="28"/>
          <w:lang w:val="nb-NO"/>
        </w:rPr>
        <w:t>,</w:t>
      </w:r>
      <w:r w:rsidRPr="007D038B">
        <w:rPr>
          <w:sz w:val="28"/>
          <w:szCs w:val="28"/>
          <w:lang w:val="vi-VN"/>
        </w:rPr>
        <w:t xml:space="preserve"> chống dịch bệnh</w:t>
      </w:r>
      <w:r w:rsidRPr="00281F0D">
        <w:rPr>
          <w:sz w:val="28"/>
          <w:szCs w:val="28"/>
          <w:lang w:val="nb-NO"/>
        </w:rPr>
        <w:t>; phòng, chống các tệ nạn xã hội và phòng, chống bạo lực trong nhà trường;</w:t>
      </w:r>
    </w:p>
    <w:p w14:paraId="26487C02"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b) Nhà trường thường xuyên kiểm tra, thu thập, đánh giá, xử lý các thông tin, biểu hiện liên quan đến bạo lực học đường, an ninh trật tự và có biện pháp ngăn chặn kịp thời, hiệu quả.</w:t>
      </w:r>
    </w:p>
    <w:p w14:paraId="45CA13D8"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2.10.7.</w:t>
      </w:r>
      <w:r w:rsidRPr="007D038B">
        <w:rPr>
          <w:b/>
          <w:bCs/>
          <w:sz w:val="28"/>
          <w:szCs w:val="28"/>
          <w:lang w:val="vi-VN"/>
        </w:rPr>
        <w:t>Tiêu chuẩn</w:t>
      </w:r>
      <w:r w:rsidRPr="00281F0D">
        <w:rPr>
          <w:b/>
          <w:bCs/>
          <w:sz w:val="28"/>
          <w:szCs w:val="28"/>
          <w:lang w:val="nb-NO"/>
        </w:rPr>
        <w:t xml:space="preserve"> </w:t>
      </w:r>
      <w:r w:rsidRPr="007D038B">
        <w:rPr>
          <w:b/>
          <w:bCs/>
          <w:sz w:val="28"/>
          <w:szCs w:val="28"/>
          <w:lang w:val="vi-VN"/>
        </w:rPr>
        <w:t>2</w:t>
      </w:r>
      <w:r w:rsidRPr="00281F0D">
        <w:rPr>
          <w:b/>
          <w:sz w:val="28"/>
          <w:szCs w:val="28"/>
          <w:lang w:val="nb-NO"/>
        </w:rPr>
        <w:t xml:space="preserve">: </w:t>
      </w:r>
      <w:r w:rsidRPr="007D038B">
        <w:rPr>
          <w:b/>
          <w:bCs/>
          <w:sz w:val="28"/>
          <w:szCs w:val="28"/>
          <w:lang w:val="vi-VN"/>
        </w:rPr>
        <w:t>Cán bộ quản lý, giáo viên</w:t>
      </w:r>
      <w:r w:rsidRPr="00281F0D">
        <w:rPr>
          <w:b/>
          <w:bCs/>
          <w:sz w:val="28"/>
          <w:szCs w:val="28"/>
          <w:lang w:val="nb-NO"/>
        </w:rPr>
        <w:t>,</w:t>
      </w:r>
      <w:r w:rsidRPr="007D038B">
        <w:rPr>
          <w:b/>
          <w:bCs/>
          <w:sz w:val="28"/>
          <w:szCs w:val="28"/>
          <w:lang w:val="vi-VN"/>
        </w:rPr>
        <w:t xml:space="preserve"> nhân viên</w:t>
      </w:r>
    </w:p>
    <w:p w14:paraId="74682B5E"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 xml:space="preserve">2.10.7.1. Tiêu chí 2.1: </w:t>
      </w:r>
      <w:r w:rsidRPr="00281F0D">
        <w:rPr>
          <w:rFonts w:eastAsia="Calibri"/>
          <w:sz w:val="28"/>
          <w:szCs w:val="28"/>
          <w:lang w:val="nb-NO"/>
        </w:rPr>
        <w:t>Đối với</w:t>
      </w:r>
      <w:r w:rsidRPr="007D038B">
        <w:rPr>
          <w:rFonts w:eastAsia="Calibri"/>
          <w:sz w:val="28"/>
          <w:szCs w:val="28"/>
          <w:lang w:val="vi-VN"/>
        </w:rPr>
        <w:t xml:space="preserve"> </w:t>
      </w:r>
      <w:r w:rsidRPr="00281F0D">
        <w:rPr>
          <w:bCs/>
          <w:sz w:val="28"/>
          <w:szCs w:val="28"/>
          <w:lang w:val="nb-NO"/>
        </w:rPr>
        <w:t>hiệu trưởng, phó hiệu trưởng</w:t>
      </w:r>
    </w:p>
    <w:p w14:paraId="5B54B68C" w14:textId="77777777" w:rsidR="00EA07FE" w:rsidRPr="00281F0D" w:rsidRDefault="00EA07FE" w:rsidP="00EA07FE">
      <w:pPr>
        <w:spacing w:before="120" w:after="120" w:line="322" w:lineRule="exact"/>
        <w:ind w:firstLine="720"/>
        <w:jc w:val="both"/>
        <w:rPr>
          <w:rFonts w:eastAsia="Calibri"/>
          <w:sz w:val="28"/>
          <w:szCs w:val="28"/>
          <w:lang w:val="nb-NO"/>
        </w:rPr>
      </w:pPr>
      <w:r w:rsidRPr="00281F0D">
        <w:rPr>
          <w:rFonts w:eastAsia="Calibri"/>
          <w:sz w:val="28"/>
          <w:szCs w:val="28"/>
          <w:lang w:val="nb-NO"/>
        </w:rPr>
        <w:t>a) Trong 05 năm liên tiếp tính đến thời điểm đánh giá, có ít nhất 02 năm được đánh giá đạt chuẩn hiệu trưởng ở mức khá trở lên;</w:t>
      </w:r>
    </w:p>
    <w:p w14:paraId="5BEC0D5F" w14:textId="77777777" w:rsidR="00EA07FE" w:rsidRPr="00281F0D" w:rsidRDefault="00EA07FE" w:rsidP="00EA07FE">
      <w:pPr>
        <w:spacing w:before="120" w:after="120" w:line="322" w:lineRule="exact"/>
        <w:ind w:firstLine="720"/>
        <w:jc w:val="both"/>
        <w:rPr>
          <w:spacing w:val="2"/>
          <w:sz w:val="28"/>
          <w:szCs w:val="28"/>
          <w:lang w:val="nb-NO"/>
        </w:rPr>
      </w:pPr>
      <w:r w:rsidRPr="00281F0D">
        <w:rPr>
          <w:sz w:val="28"/>
          <w:szCs w:val="28"/>
          <w:lang w:val="nb-NO"/>
        </w:rPr>
        <w:lastRenderedPageBreak/>
        <w:t xml:space="preserve">b) </w:t>
      </w:r>
      <w:r w:rsidRPr="00281F0D">
        <w:rPr>
          <w:spacing w:val="2"/>
          <w:sz w:val="28"/>
          <w:szCs w:val="28"/>
          <w:lang w:val="nb-NO"/>
        </w:rPr>
        <w:t>Đ</w:t>
      </w:r>
      <w:r w:rsidRPr="00281F0D">
        <w:rPr>
          <w:spacing w:val="-6"/>
          <w:sz w:val="28"/>
          <w:szCs w:val="28"/>
          <w:lang w:val="nb-NO"/>
        </w:rPr>
        <w:t xml:space="preserve">ược bồi dưỡng, tập huấn về lý luận chính trị theo quy định; </w:t>
      </w:r>
      <w:r w:rsidRPr="00281F0D">
        <w:rPr>
          <w:sz w:val="28"/>
          <w:szCs w:val="28"/>
          <w:lang w:val="nb-NO"/>
        </w:rPr>
        <w:t>được giáo viên, nhân viên trong trường tín nhiệm.</w:t>
      </w:r>
    </w:p>
    <w:p w14:paraId="09C9E0AA"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 xml:space="preserve">2.10.7.2. Tiêu chí 2.2: </w:t>
      </w:r>
      <w:r w:rsidRPr="00281F0D">
        <w:rPr>
          <w:rFonts w:eastAsia="Calibri"/>
          <w:sz w:val="28"/>
          <w:szCs w:val="28"/>
          <w:lang w:val="nb-NO"/>
        </w:rPr>
        <w:t>Đối với</w:t>
      </w:r>
      <w:r w:rsidRPr="007D038B">
        <w:rPr>
          <w:rFonts w:eastAsia="Calibri"/>
          <w:sz w:val="28"/>
          <w:szCs w:val="28"/>
          <w:lang w:val="vi-VN"/>
        </w:rPr>
        <w:t xml:space="preserve"> </w:t>
      </w:r>
      <w:r w:rsidRPr="00281F0D">
        <w:rPr>
          <w:sz w:val="28"/>
          <w:szCs w:val="28"/>
          <w:lang w:val="nb-NO"/>
        </w:rPr>
        <w:t>giáo viên</w:t>
      </w:r>
    </w:p>
    <w:p w14:paraId="20BC837F" w14:textId="77777777" w:rsidR="00EA07FE" w:rsidRPr="00281F0D" w:rsidRDefault="00EA07FE" w:rsidP="00EA07FE">
      <w:pPr>
        <w:spacing w:before="120" w:after="120" w:line="322" w:lineRule="exact"/>
        <w:ind w:firstLine="720"/>
        <w:jc w:val="both"/>
        <w:rPr>
          <w:spacing w:val="4"/>
          <w:sz w:val="28"/>
          <w:szCs w:val="28"/>
          <w:lang w:val="nb-NO"/>
        </w:rPr>
      </w:pPr>
      <w:r w:rsidRPr="007D038B">
        <w:rPr>
          <w:rFonts w:eastAsia="Calibri"/>
          <w:sz w:val="28"/>
          <w:szCs w:val="28"/>
          <w:lang w:val="vi-VN"/>
        </w:rPr>
        <w:t xml:space="preserve">a) Tỷ lệ giáo viên </w:t>
      </w:r>
      <w:r w:rsidRPr="00281F0D">
        <w:rPr>
          <w:rFonts w:eastAsia="Calibri"/>
          <w:sz w:val="28"/>
          <w:szCs w:val="28"/>
          <w:lang w:val="nb-NO"/>
        </w:rPr>
        <w:t xml:space="preserve">đạt </w:t>
      </w:r>
      <w:r w:rsidRPr="007D038B">
        <w:rPr>
          <w:rFonts w:eastAsia="Calibri"/>
          <w:sz w:val="28"/>
          <w:szCs w:val="28"/>
          <w:lang w:val="vi-VN"/>
        </w:rPr>
        <w:t>trên chuẩn trình độ đào tạo đạt ít nhất 55%</w:t>
      </w:r>
      <w:r w:rsidRPr="00281F0D">
        <w:rPr>
          <w:rFonts w:eastAsia="Calibri"/>
          <w:sz w:val="28"/>
          <w:szCs w:val="28"/>
          <w:lang w:val="nb-NO"/>
        </w:rPr>
        <w:t xml:space="preserve">; </w:t>
      </w:r>
      <w:r w:rsidRPr="007D038B">
        <w:rPr>
          <w:rFonts w:eastAsia="Calibri"/>
          <w:sz w:val="28"/>
          <w:szCs w:val="28"/>
          <w:lang w:val="vi-VN"/>
        </w:rPr>
        <w:t xml:space="preserve">đối với </w:t>
      </w:r>
      <w:r w:rsidRPr="00281F0D">
        <w:rPr>
          <w:rFonts w:eastAsia="Calibri"/>
          <w:sz w:val="28"/>
          <w:szCs w:val="28"/>
          <w:lang w:val="nb-NO"/>
        </w:rPr>
        <w:t xml:space="preserve">các trường thuộc vùng khó khăn </w:t>
      </w:r>
      <w:r w:rsidRPr="007D038B">
        <w:rPr>
          <w:rFonts w:eastAsia="Calibri"/>
          <w:sz w:val="28"/>
          <w:szCs w:val="28"/>
          <w:lang w:val="vi-VN"/>
        </w:rPr>
        <w:t xml:space="preserve">đạt ít nhất 40%; </w:t>
      </w:r>
      <w:r w:rsidRPr="007D038B">
        <w:rPr>
          <w:spacing w:val="4"/>
          <w:sz w:val="28"/>
          <w:szCs w:val="28"/>
          <w:lang w:val="vi-VN"/>
        </w:rPr>
        <w:t>trong 05 năm liên tiếp tính đến thời điểm đánh giá,</w:t>
      </w:r>
      <w:r w:rsidRPr="007D038B">
        <w:rPr>
          <w:sz w:val="28"/>
          <w:szCs w:val="28"/>
          <w:lang w:val="vi-VN"/>
        </w:rPr>
        <w:t xml:space="preserve"> tỷ lệ giáo viên trên chuẩn trình độ đào tạo được duy trì ổn định và tăng dần theo lộ trình phù hợp</w:t>
      </w:r>
      <w:r w:rsidRPr="007D038B">
        <w:rPr>
          <w:spacing w:val="4"/>
          <w:sz w:val="28"/>
          <w:szCs w:val="28"/>
          <w:lang w:val="vi-VN"/>
        </w:rPr>
        <w:t>;</w:t>
      </w:r>
    </w:p>
    <w:p w14:paraId="7B0D5947" w14:textId="77777777" w:rsidR="00EA07FE" w:rsidRPr="00281F0D" w:rsidRDefault="00EA07FE" w:rsidP="00EA07FE">
      <w:pPr>
        <w:spacing w:before="120" w:after="120" w:line="322" w:lineRule="exact"/>
        <w:ind w:firstLine="709"/>
        <w:jc w:val="both"/>
        <w:rPr>
          <w:sz w:val="28"/>
          <w:szCs w:val="28"/>
          <w:lang w:val="nb-NO"/>
        </w:rPr>
      </w:pPr>
      <w:r w:rsidRPr="007D038B">
        <w:rPr>
          <w:spacing w:val="4"/>
          <w:sz w:val="28"/>
          <w:szCs w:val="28"/>
          <w:lang w:val="vi-VN"/>
        </w:rPr>
        <w:t>b) Trong 05 năm li</w:t>
      </w:r>
      <w:r w:rsidRPr="00281F0D">
        <w:rPr>
          <w:spacing w:val="4"/>
          <w:sz w:val="28"/>
          <w:szCs w:val="28"/>
          <w:lang w:val="nb-NO"/>
        </w:rPr>
        <w:t>ên tiếp</w:t>
      </w:r>
      <w:r w:rsidRPr="007D038B">
        <w:rPr>
          <w:spacing w:val="4"/>
          <w:sz w:val="28"/>
          <w:szCs w:val="28"/>
          <w:lang w:val="vi-VN"/>
        </w:rPr>
        <w:t xml:space="preserve"> tính đến thời điểm đánh</w:t>
      </w:r>
      <w:r w:rsidRPr="00281F0D">
        <w:rPr>
          <w:spacing w:val="4"/>
          <w:sz w:val="28"/>
          <w:szCs w:val="28"/>
          <w:lang w:val="nb-NO"/>
        </w:rPr>
        <w:t xml:space="preserve"> giá</w:t>
      </w:r>
      <w:r w:rsidRPr="007D038B">
        <w:rPr>
          <w:sz w:val="28"/>
          <w:szCs w:val="28"/>
          <w:lang w:val="vi-VN"/>
        </w:rPr>
        <w:t xml:space="preserve">, </w:t>
      </w:r>
      <w:r w:rsidRPr="00281F0D">
        <w:rPr>
          <w:sz w:val="28"/>
          <w:szCs w:val="28"/>
          <w:lang w:val="nb-NO"/>
        </w:rPr>
        <w:t>c</w:t>
      </w:r>
      <w:r w:rsidRPr="007D038B">
        <w:rPr>
          <w:sz w:val="28"/>
          <w:szCs w:val="28"/>
          <w:lang w:val="vi-VN"/>
        </w:rPr>
        <w:t xml:space="preserve">ó </w:t>
      </w:r>
      <w:r w:rsidRPr="00281F0D">
        <w:rPr>
          <w:sz w:val="28"/>
          <w:szCs w:val="28"/>
          <w:lang w:val="nb-NO"/>
        </w:rPr>
        <w:t>100</w:t>
      </w:r>
      <w:r w:rsidRPr="007D038B">
        <w:rPr>
          <w:sz w:val="28"/>
          <w:szCs w:val="28"/>
          <w:lang w:val="vi-VN"/>
        </w:rPr>
        <w:t xml:space="preserve">% giáo viên </w:t>
      </w:r>
      <w:r w:rsidRPr="007D038B">
        <w:rPr>
          <w:spacing w:val="-4"/>
          <w:sz w:val="28"/>
          <w:szCs w:val="28"/>
          <w:lang w:val="vi-VN"/>
        </w:rPr>
        <w:t xml:space="preserve">đạt </w:t>
      </w:r>
      <w:r w:rsidRPr="00281F0D">
        <w:rPr>
          <w:sz w:val="28"/>
          <w:szCs w:val="28"/>
          <w:lang w:val="nb-NO"/>
        </w:rPr>
        <w:t>c</w:t>
      </w:r>
      <w:r w:rsidRPr="007D038B">
        <w:rPr>
          <w:sz w:val="28"/>
          <w:szCs w:val="28"/>
          <w:lang w:val="vi-VN"/>
        </w:rPr>
        <w:t>huẩn nghề nghiệp giáo viên</w:t>
      </w:r>
      <w:r w:rsidRPr="00281F0D">
        <w:rPr>
          <w:sz w:val="28"/>
          <w:szCs w:val="28"/>
          <w:lang w:val="nb-NO"/>
        </w:rPr>
        <w:t xml:space="preserve"> ở mức đạt trở lên, trong đó </w:t>
      </w:r>
      <w:r w:rsidRPr="007D038B">
        <w:rPr>
          <w:bCs/>
          <w:sz w:val="28"/>
          <w:szCs w:val="28"/>
          <w:lang w:val="vi-VN"/>
        </w:rPr>
        <w:t xml:space="preserve">có ít nhất </w:t>
      </w:r>
      <w:r w:rsidRPr="00281F0D">
        <w:rPr>
          <w:bCs/>
          <w:sz w:val="28"/>
          <w:szCs w:val="28"/>
          <w:lang w:val="nb-NO"/>
        </w:rPr>
        <w:t>6</w:t>
      </w:r>
      <w:r w:rsidRPr="007D038B">
        <w:rPr>
          <w:bCs/>
          <w:sz w:val="28"/>
          <w:szCs w:val="28"/>
          <w:lang w:val="vi-VN"/>
        </w:rPr>
        <w:t xml:space="preserve">0% </w:t>
      </w:r>
      <w:r w:rsidRPr="00281F0D">
        <w:rPr>
          <w:sz w:val="28"/>
          <w:szCs w:val="28"/>
          <w:lang w:val="nb-NO"/>
        </w:rPr>
        <w:t>đạt c</w:t>
      </w:r>
      <w:r w:rsidRPr="007D038B">
        <w:rPr>
          <w:sz w:val="28"/>
          <w:szCs w:val="28"/>
          <w:lang w:val="vi-VN"/>
        </w:rPr>
        <w:t>huẩn nghề nghiệp giáo viên</w:t>
      </w:r>
      <w:r w:rsidRPr="00281F0D">
        <w:rPr>
          <w:sz w:val="28"/>
          <w:szCs w:val="28"/>
          <w:lang w:val="nb-NO"/>
        </w:rPr>
        <w:t xml:space="preserve"> ở mức khá trở lên và </w:t>
      </w:r>
      <w:r w:rsidRPr="007D038B">
        <w:rPr>
          <w:rFonts w:eastAsia="Calibri"/>
          <w:sz w:val="28"/>
          <w:szCs w:val="28"/>
          <w:lang w:val="vi-VN"/>
        </w:rPr>
        <w:t xml:space="preserve">ít nhất </w:t>
      </w:r>
      <w:r w:rsidRPr="00281F0D">
        <w:rPr>
          <w:rFonts w:eastAsia="Calibri"/>
          <w:sz w:val="28"/>
          <w:szCs w:val="28"/>
          <w:lang w:val="nb-NO"/>
        </w:rPr>
        <w:t>50</w:t>
      </w:r>
      <w:r w:rsidRPr="007D038B">
        <w:rPr>
          <w:rFonts w:eastAsia="Calibri"/>
          <w:sz w:val="28"/>
          <w:szCs w:val="28"/>
          <w:lang w:val="vi-VN"/>
        </w:rPr>
        <w:t xml:space="preserve">% </w:t>
      </w:r>
      <w:r w:rsidRPr="00281F0D">
        <w:rPr>
          <w:sz w:val="28"/>
          <w:szCs w:val="28"/>
          <w:lang w:val="nb-NO"/>
        </w:rPr>
        <w:t>ở mức khá trở lên đối với trường thuộc vùng khó khăn</w:t>
      </w:r>
      <w:r w:rsidRPr="007D038B">
        <w:rPr>
          <w:sz w:val="28"/>
          <w:szCs w:val="28"/>
          <w:lang w:val="vi-VN"/>
        </w:rPr>
        <w:t xml:space="preserve">; </w:t>
      </w:r>
    </w:p>
    <w:p w14:paraId="4A26F732" w14:textId="77777777" w:rsidR="00EA07FE" w:rsidRPr="00281F0D" w:rsidRDefault="00EA07FE" w:rsidP="00EA07FE">
      <w:pPr>
        <w:spacing w:before="120" w:after="120" w:line="322" w:lineRule="exact"/>
        <w:ind w:firstLine="720"/>
        <w:jc w:val="both"/>
        <w:rPr>
          <w:sz w:val="28"/>
          <w:szCs w:val="28"/>
          <w:lang w:val="nb-NO"/>
        </w:rPr>
      </w:pPr>
      <w:r w:rsidRPr="00281F0D">
        <w:rPr>
          <w:spacing w:val="4"/>
          <w:sz w:val="28"/>
          <w:szCs w:val="28"/>
          <w:lang w:val="nb-NO"/>
        </w:rPr>
        <w:t>c) T</w:t>
      </w:r>
      <w:r w:rsidRPr="007D038B">
        <w:rPr>
          <w:spacing w:val="4"/>
          <w:sz w:val="28"/>
          <w:szCs w:val="28"/>
          <w:lang w:val="vi-VN"/>
        </w:rPr>
        <w:t>rong 05 năm liên tiếp tính đến thời điểm đánh giá,</w:t>
      </w:r>
      <w:r w:rsidRPr="007D038B">
        <w:rPr>
          <w:sz w:val="28"/>
          <w:szCs w:val="28"/>
          <w:lang w:val="vi-VN"/>
        </w:rPr>
        <w:t xml:space="preserve"> không có giáo viên bị kỷ luật từ hình thức cảnh cáo trở lên.</w:t>
      </w:r>
    </w:p>
    <w:p w14:paraId="53E6237D"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 xml:space="preserve">2.10.7.3. Tiêu chí 2.3: </w:t>
      </w:r>
      <w:r w:rsidRPr="00281F0D">
        <w:rPr>
          <w:rFonts w:eastAsia="Calibri"/>
          <w:sz w:val="28"/>
          <w:szCs w:val="28"/>
          <w:lang w:val="nb-NO"/>
        </w:rPr>
        <w:t>Đối với</w:t>
      </w:r>
      <w:r w:rsidRPr="007D038B">
        <w:rPr>
          <w:rFonts w:eastAsia="Calibri"/>
          <w:sz w:val="28"/>
          <w:szCs w:val="28"/>
          <w:lang w:val="vi-VN"/>
        </w:rPr>
        <w:t xml:space="preserve"> </w:t>
      </w:r>
      <w:r w:rsidRPr="00281F0D">
        <w:rPr>
          <w:sz w:val="28"/>
          <w:szCs w:val="28"/>
          <w:lang w:val="nb-NO"/>
        </w:rPr>
        <w:t>nhân viên</w:t>
      </w:r>
    </w:p>
    <w:p w14:paraId="3EEC4295"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 xml:space="preserve">a) Số lượng và cơ cấu nhân viên đảm bảo theo quy định; </w:t>
      </w:r>
    </w:p>
    <w:p w14:paraId="08C3359C"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 xml:space="preserve">b) </w:t>
      </w:r>
      <w:r w:rsidRPr="007D038B">
        <w:rPr>
          <w:spacing w:val="4"/>
          <w:sz w:val="28"/>
          <w:szCs w:val="28"/>
          <w:lang w:val="vi-VN"/>
        </w:rPr>
        <w:t xml:space="preserve">Trong 05 năm </w:t>
      </w:r>
      <w:r w:rsidRPr="00281F0D">
        <w:rPr>
          <w:spacing w:val="4"/>
          <w:sz w:val="28"/>
          <w:szCs w:val="28"/>
          <w:lang w:val="nb-NO"/>
        </w:rPr>
        <w:t xml:space="preserve">liên tiếp </w:t>
      </w:r>
      <w:r w:rsidRPr="007D038B">
        <w:rPr>
          <w:spacing w:val="4"/>
          <w:sz w:val="28"/>
          <w:szCs w:val="28"/>
          <w:lang w:val="vi-VN"/>
        </w:rPr>
        <w:t>tính đến thời điểm đánh giá</w:t>
      </w:r>
      <w:r w:rsidRPr="00281F0D">
        <w:rPr>
          <w:spacing w:val="4"/>
          <w:sz w:val="28"/>
          <w:szCs w:val="28"/>
          <w:lang w:val="nb-NO"/>
        </w:rPr>
        <w:t>,</w:t>
      </w:r>
      <w:r w:rsidRPr="00281F0D">
        <w:rPr>
          <w:sz w:val="28"/>
          <w:szCs w:val="28"/>
          <w:lang w:val="nb-NO"/>
        </w:rPr>
        <w:t xml:space="preserve"> không có nhân viên bị kỷ luật từ hình thức cảnh cáo trở lên. </w:t>
      </w:r>
    </w:p>
    <w:p w14:paraId="43EC4F3A" w14:textId="77777777" w:rsidR="00EA07FE" w:rsidRPr="00281F0D" w:rsidRDefault="00EA07FE" w:rsidP="00EA07FE">
      <w:pPr>
        <w:spacing w:before="120" w:after="120" w:line="322" w:lineRule="exact"/>
        <w:ind w:firstLine="720"/>
        <w:jc w:val="both"/>
        <w:rPr>
          <w:b/>
          <w:bCs/>
          <w:sz w:val="28"/>
          <w:szCs w:val="28"/>
          <w:lang w:val="nb-NO"/>
        </w:rPr>
      </w:pPr>
      <w:r w:rsidRPr="00281F0D">
        <w:rPr>
          <w:sz w:val="28"/>
          <w:szCs w:val="28"/>
          <w:lang w:val="nb-NO"/>
        </w:rPr>
        <w:t xml:space="preserve">2.10.8. </w:t>
      </w:r>
      <w:r w:rsidRPr="007D038B">
        <w:rPr>
          <w:b/>
          <w:bCs/>
          <w:sz w:val="28"/>
          <w:szCs w:val="28"/>
          <w:lang w:val="vi-VN"/>
        </w:rPr>
        <w:t>Tiêu chuẩn 3</w:t>
      </w:r>
      <w:r w:rsidRPr="00281F0D">
        <w:rPr>
          <w:b/>
          <w:bCs/>
          <w:sz w:val="28"/>
          <w:szCs w:val="28"/>
          <w:lang w:val="nb-NO"/>
        </w:rPr>
        <w:t>:</w:t>
      </w:r>
      <w:r w:rsidRPr="007D038B">
        <w:rPr>
          <w:b/>
          <w:bCs/>
          <w:sz w:val="28"/>
          <w:szCs w:val="28"/>
          <w:lang w:val="vi-VN"/>
        </w:rPr>
        <w:t xml:space="preserve"> Cơ sở vật chất</w:t>
      </w:r>
      <w:r w:rsidRPr="00281F0D">
        <w:rPr>
          <w:b/>
          <w:bCs/>
          <w:sz w:val="28"/>
          <w:szCs w:val="28"/>
          <w:lang w:val="nb-NO"/>
        </w:rPr>
        <w:t xml:space="preserve"> và thiết bị dạy học</w:t>
      </w:r>
    </w:p>
    <w:p w14:paraId="5BA84EB1" w14:textId="77777777" w:rsidR="00EA07FE" w:rsidRPr="00281F0D" w:rsidRDefault="00EA07FE" w:rsidP="00EA07FE">
      <w:pPr>
        <w:tabs>
          <w:tab w:val="left" w:pos="1400"/>
        </w:tabs>
        <w:spacing w:before="120" w:after="120" w:line="322" w:lineRule="exact"/>
        <w:ind w:firstLine="720"/>
        <w:jc w:val="both"/>
        <w:rPr>
          <w:sz w:val="28"/>
          <w:szCs w:val="28"/>
          <w:lang w:val="nb-NO"/>
        </w:rPr>
      </w:pPr>
      <w:r w:rsidRPr="00281F0D">
        <w:rPr>
          <w:sz w:val="28"/>
          <w:szCs w:val="28"/>
          <w:lang w:val="nb-NO"/>
        </w:rPr>
        <w:t>2.10.8.</w:t>
      </w:r>
      <w:r w:rsidRPr="007D038B">
        <w:rPr>
          <w:sz w:val="28"/>
          <w:szCs w:val="28"/>
          <w:lang w:val="vi-VN"/>
        </w:rPr>
        <w:t>1</w:t>
      </w:r>
      <w:r w:rsidRPr="00281F0D">
        <w:rPr>
          <w:sz w:val="28"/>
          <w:szCs w:val="28"/>
          <w:lang w:val="nb-NO"/>
        </w:rPr>
        <w:t>. Tiêu chí 3.1: Diện tích, khuôn viên và sân vườn</w:t>
      </w:r>
    </w:p>
    <w:p w14:paraId="62DFC858" w14:textId="77777777" w:rsidR="00EA07FE" w:rsidRPr="00281F0D" w:rsidRDefault="00EA07FE" w:rsidP="00EA07FE">
      <w:pPr>
        <w:tabs>
          <w:tab w:val="left" w:pos="1400"/>
        </w:tabs>
        <w:spacing w:before="120" w:after="120" w:line="322" w:lineRule="exact"/>
        <w:ind w:firstLine="720"/>
        <w:jc w:val="both"/>
        <w:rPr>
          <w:spacing w:val="4"/>
          <w:sz w:val="28"/>
          <w:szCs w:val="28"/>
          <w:lang w:val="nb-NO"/>
        </w:rPr>
      </w:pPr>
      <w:r w:rsidRPr="00281F0D">
        <w:rPr>
          <w:spacing w:val="4"/>
          <w:sz w:val="28"/>
          <w:szCs w:val="28"/>
          <w:lang w:val="nb-NO"/>
        </w:rPr>
        <w:t>a) Diện tích xây dựng công trình và diện tích sân vườn đảm bảo theo quy định;</w:t>
      </w:r>
    </w:p>
    <w:p w14:paraId="3E15D553" w14:textId="77777777" w:rsidR="00EA07FE" w:rsidRPr="00281F0D" w:rsidRDefault="00EA07FE" w:rsidP="00EA07FE">
      <w:pPr>
        <w:tabs>
          <w:tab w:val="left" w:pos="1400"/>
        </w:tabs>
        <w:spacing w:before="120" w:after="120" w:line="322" w:lineRule="exact"/>
        <w:ind w:firstLine="720"/>
        <w:jc w:val="both"/>
        <w:rPr>
          <w:sz w:val="28"/>
          <w:szCs w:val="28"/>
          <w:lang w:val="nb-NO"/>
        </w:rPr>
      </w:pPr>
      <w:r w:rsidRPr="00281F0D">
        <w:rPr>
          <w:sz w:val="28"/>
          <w:szCs w:val="28"/>
          <w:lang w:val="nb-NO"/>
        </w:rPr>
        <w:t xml:space="preserve">b) Khuôn viên có tường bao ngăn cách với bên ngoài; có sân chơi của nhóm, lớp; có </w:t>
      </w:r>
      <w:r w:rsidRPr="007D038B">
        <w:rPr>
          <w:sz w:val="28"/>
          <w:szCs w:val="28"/>
          <w:lang w:val="it-IT"/>
        </w:rPr>
        <w:t xml:space="preserve">nhiều cây xanh tạo bóng mát sân trường, </w:t>
      </w:r>
      <w:r w:rsidRPr="00281F0D">
        <w:rPr>
          <w:sz w:val="28"/>
          <w:szCs w:val="28"/>
          <w:lang w:val="nb-NO"/>
        </w:rPr>
        <w:t xml:space="preserve">thường xuyên được chăm sóc, cắt tỉa đẹp; có vườn cây dành riêng cho trẻ chăm sóc, bảo vệ và tạo cơ hội cho trẻ khám phá, học tập; </w:t>
      </w:r>
    </w:p>
    <w:p w14:paraId="66A5A692"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c) Khu vực trẻ chơi có đủ thiết bị và đồ chơi ngoài trời theo quy định; có rào chắn an toàn ngăn cách với ao, hồ (nếu có).</w:t>
      </w:r>
    </w:p>
    <w:p w14:paraId="7BF40B92"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2.10.8.</w:t>
      </w:r>
      <w:r w:rsidRPr="007D038B">
        <w:rPr>
          <w:sz w:val="28"/>
          <w:szCs w:val="28"/>
          <w:lang w:val="vi-VN"/>
        </w:rPr>
        <w:t xml:space="preserve">2. </w:t>
      </w:r>
      <w:r w:rsidRPr="00281F0D">
        <w:rPr>
          <w:sz w:val="28"/>
          <w:szCs w:val="28"/>
          <w:lang w:val="nb-NO"/>
        </w:rPr>
        <w:t>Tiêu chí 3.2: Khối phòng nhóm trẻ, lớp mẫu giáo và khối phòng phục vụ học tập</w:t>
      </w:r>
    </w:p>
    <w:p w14:paraId="5C6CECC1"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t xml:space="preserve">a) Phòng sinh hoạt chung, phòng ngủ, phòng giáo dục thể chất, phòng giáo dục nghệ thuật hoặc phòng đa chức năng đảm bảo đạt chuẩn theo quy định; </w:t>
      </w:r>
    </w:p>
    <w:p w14:paraId="59C386BF" w14:textId="77777777" w:rsidR="00EA07FE" w:rsidRPr="00281F0D" w:rsidRDefault="00EA07FE" w:rsidP="00EA07FE">
      <w:pPr>
        <w:spacing w:before="120" w:after="120" w:line="322" w:lineRule="exact"/>
        <w:ind w:firstLine="720"/>
        <w:jc w:val="both"/>
        <w:rPr>
          <w:sz w:val="28"/>
          <w:szCs w:val="28"/>
          <w:lang w:val="nb-NO"/>
        </w:rPr>
      </w:pPr>
      <w:r w:rsidRPr="00281F0D">
        <w:rPr>
          <w:sz w:val="28"/>
          <w:szCs w:val="28"/>
          <w:lang w:val="nb-NO"/>
        </w:rPr>
        <w:lastRenderedPageBreak/>
        <w:t>b) H</w:t>
      </w:r>
      <w:r w:rsidRPr="007D038B">
        <w:rPr>
          <w:sz w:val="28"/>
          <w:szCs w:val="28"/>
          <w:lang w:val="vi-VN"/>
        </w:rPr>
        <w:t>ệ thống tủ, kệ, giá đựng đồ chơi, đồ dùng, tài liệu</w:t>
      </w:r>
      <w:r w:rsidRPr="00281F0D">
        <w:rPr>
          <w:sz w:val="28"/>
          <w:szCs w:val="28"/>
          <w:lang w:val="nb-NO"/>
        </w:rPr>
        <w:t xml:space="preserve"> đảm bảo đủ theo quy định, được sắp xếp hợp lý, an toàn, thuận tiện khi sử dụng.</w:t>
      </w:r>
    </w:p>
    <w:p w14:paraId="3D153709" w14:textId="77777777" w:rsidR="00EA07FE" w:rsidRPr="00281F0D" w:rsidRDefault="00EA07FE" w:rsidP="00EA07FE">
      <w:pPr>
        <w:tabs>
          <w:tab w:val="left" w:pos="1400"/>
        </w:tabs>
        <w:spacing w:before="120" w:after="120" w:line="322" w:lineRule="exact"/>
        <w:ind w:firstLine="720"/>
        <w:jc w:val="both"/>
        <w:rPr>
          <w:bCs/>
          <w:iCs/>
          <w:sz w:val="28"/>
          <w:szCs w:val="28"/>
          <w:lang w:val="nb-NO"/>
        </w:rPr>
      </w:pPr>
      <w:r w:rsidRPr="00281F0D">
        <w:rPr>
          <w:sz w:val="28"/>
          <w:szCs w:val="28"/>
          <w:lang w:val="nb-NO"/>
        </w:rPr>
        <w:t>2.10.8.3</w:t>
      </w:r>
      <w:r w:rsidRPr="007D038B">
        <w:rPr>
          <w:sz w:val="28"/>
          <w:szCs w:val="28"/>
          <w:lang w:val="vi-VN"/>
        </w:rPr>
        <w:t>.</w:t>
      </w:r>
      <w:r w:rsidRPr="00281F0D">
        <w:rPr>
          <w:sz w:val="28"/>
          <w:szCs w:val="28"/>
          <w:lang w:val="nb-NO"/>
        </w:rPr>
        <w:t xml:space="preserve"> Tiêu chí 3.3: K</w:t>
      </w:r>
      <w:r w:rsidRPr="007D038B">
        <w:rPr>
          <w:sz w:val="28"/>
          <w:szCs w:val="28"/>
          <w:lang w:val="vi-VN"/>
        </w:rPr>
        <w:t>hối phòng hành chính</w:t>
      </w:r>
      <w:r w:rsidRPr="00281F0D">
        <w:rPr>
          <w:sz w:val="28"/>
          <w:szCs w:val="28"/>
          <w:lang w:val="nb-NO"/>
        </w:rPr>
        <w:t xml:space="preserve"> -</w:t>
      </w:r>
      <w:r w:rsidRPr="007D038B">
        <w:rPr>
          <w:sz w:val="28"/>
          <w:szCs w:val="28"/>
          <w:lang w:val="vi-VN"/>
        </w:rPr>
        <w:t xml:space="preserve"> quản trị</w:t>
      </w:r>
    </w:p>
    <w:p w14:paraId="71ED3274" w14:textId="77777777" w:rsidR="00EA07FE" w:rsidRPr="007D038B" w:rsidRDefault="00EA07FE" w:rsidP="00EA07FE">
      <w:pPr>
        <w:widowControl w:val="0"/>
        <w:tabs>
          <w:tab w:val="left" w:pos="720"/>
        </w:tabs>
        <w:spacing w:before="120" w:after="120" w:line="322" w:lineRule="exact"/>
        <w:ind w:firstLine="720"/>
        <w:jc w:val="both"/>
        <w:rPr>
          <w:rFonts w:eastAsia="Calibri"/>
          <w:sz w:val="28"/>
          <w:szCs w:val="28"/>
        </w:rPr>
      </w:pPr>
      <w:r w:rsidRPr="007D038B">
        <w:rPr>
          <w:sz w:val="28"/>
          <w:szCs w:val="28"/>
        </w:rPr>
        <w:t xml:space="preserve">a) </w:t>
      </w:r>
      <w:r w:rsidRPr="007D038B">
        <w:rPr>
          <w:rFonts w:eastAsia="Calibri"/>
          <w:sz w:val="28"/>
          <w:szCs w:val="28"/>
        </w:rPr>
        <w:t>Đảm bảo diện tích theo quy định;</w:t>
      </w:r>
    </w:p>
    <w:p w14:paraId="33B57258" w14:textId="77777777" w:rsidR="00EA07FE" w:rsidRPr="007D038B" w:rsidRDefault="00EA07FE" w:rsidP="00EA07FE">
      <w:pPr>
        <w:widowControl w:val="0"/>
        <w:tabs>
          <w:tab w:val="left" w:pos="720"/>
        </w:tabs>
        <w:spacing w:before="120" w:after="120" w:line="322" w:lineRule="exact"/>
        <w:ind w:firstLine="720"/>
        <w:jc w:val="both"/>
        <w:rPr>
          <w:spacing w:val="-4"/>
          <w:sz w:val="28"/>
          <w:szCs w:val="28"/>
        </w:rPr>
      </w:pPr>
      <w:r w:rsidRPr="007D038B">
        <w:rPr>
          <w:spacing w:val="-4"/>
          <w:sz w:val="28"/>
          <w:szCs w:val="28"/>
        </w:rPr>
        <w:t>b) Khu để xe cho cán bộ quản lý, giáo viên, nhân viên có mái che đảm bảo an toàn, tiện lợi.</w:t>
      </w:r>
    </w:p>
    <w:p w14:paraId="52F06A84" w14:textId="77777777" w:rsidR="00EA07FE" w:rsidRPr="007D038B" w:rsidRDefault="00EA07FE" w:rsidP="00EA07FE">
      <w:pPr>
        <w:widowControl w:val="0"/>
        <w:tabs>
          <w:tab w:val="left" w:pos="720"/>
        </w:tabs>
        <w:spacing w:before="120" w:after="120" w:line="322" w:lineRule="exact"/>
        <w:ind w:firstLine="720"/>
        <w:jc w:val="both"/>
        <w:rPr>
          <w:sz w:val="28"/>
          <w:szCs w:val="28"/>
        </w:rPr>
      </w:pPr>
      <w:r w:rsidRPr="007D038B">
        <w:rPr>
          <w:sz w:val="28"/>
          <w:szCs w:val="28"/>
        </w:rPr>
        <w:t>2.10.8.4. Tiêu chí 3.4: Khối phòng tổ chức ăn</w:t>
      </w:r>
    </w:p>
    <w:p w14:paraId="6C332DE8" w14:textId="77777777" w:rsidR="00EA07FE" w:rsidRPr="007D038B" w:rsidRDefault="00EA07FE" w:rsidP="00EA07FE">
      <w:pPr>
        <w:shd w:val="clear" w:color="auto" w:fill="FFFFFF"/>
        <w:spacing w:before="120" w:after="120" w:line="322" w:lineRule="exact"/>
        <w:ind w:firstLine="720"/>
        <w:jc w:val="both"/>
        <w:rPr>
          <w:bCs/>
          <w:sz w:val="28"/>
          <w:szCs w:val="28"/>
          <w:lang w:val="it-IT"/>
        </w:rPr>
      </w:pPr>
      <w:r w:rsidRPr="007D038B">
        <w:rPr>
          <w:bCs/>
          <w:sz w:val="28"/>
          <w:szCs w:val="28"/>
          <w:lang w:val="it-IT"/>
        </w:rPr>
        <w:t>Bếp ăn đảm bảo theo quy định tại Điều lệ trường mầm non.</w:t>
      </w:r>
    </w:p>
    <w:p w14:paraId="027502F7" w14:textId="77777777" w:rsidR="00EA07FE" w:rsidRPr="00281F0D" w:rsidRDefault="00EA07FE" w:rsidP="00EA07FE">
      <w:pPr>
        <w:spacing w:before="120" w:after="120" w:line="322" w:lineRule="exact"/>
        <w:ind w:firstLine="720"/>
        <w:jc w:val="both"/>
        <w:rPr>
          <w:sz w:val="28"/>
          <w:szCs w:val="28"/>
          <w:lang w:val="it-IT"/>
        </w:rPr>
      </w:pPr>
      <w:r w:rsidRPr="00281F0D">
        <w:rPr>
          <w:sz w:val="28"/>
          <w:szCs w:val="28"/>
          <w:lang w:val="it-IT"/>
        </w:rPr>
        <w:t>2.10.8.</w:t>
      </w:r>
      <w:r w:rsidRPr="007D038B">
        <w:rPr>
          <w:bCs/>
          <w:sz w:val="28"/>
          <w:szCs w:val="28"/>
          <w:lang w:val="it-IT"/>
        </w:rPr>
        <w:t xml:space="preserve">5. </w:t>
      </w:r>
      <w:r w:rsidRPr="00281F0D">
        <w:rPr>
          <w:sz w:val="28"/>
          <w:szCs w:val="28"/>
          <w:lang w:val="it-IT"/>
        </w:rPr>
        <w:t>Tiêu chí 3.5: Thiết bị, đồ dùng, đồ chơi</w:t>
      </w:r>
    </w:p>
    <w:p w14:paraId="5DFF5D93" w14:textId="77777777" w:rsidR="00EA07FE" w:rsidRPr="00281F0D" w:rsidRDefault="00EA07FE" w:rsidP="00EA07FE">
      <w:pPr>
        <w:spacing w:before="120" w:after="120" w:line="322" w:lineRule="exact"/>
        <w:ind w:firstLine="709"/>
        <w:jc w:val="both"/>
        <w:rPr>
          <w:rFonts w:eastAsia="Calibri"/>
          <w:sz w:val="28"/>
          <w:szCs w:val="28"/>
          <w:lang w:val="it-IT"/>
        </w:rPr>
      </w:pPr>
      <w:r w:rsidRPr="007D038B">
        <w:rPr>
          <w:rFonts w:eastAsia="Calibri"/>
          <w:sz w:val="28"/>
          <w:szCs w:val="28"/>
          <w:lang w:val="vi-VN"/>
        </w:rPr>
        <w:t xml:space="preserve">a) </w:t>
      </w:r>
      <w:r w:rsidRPr="00281F0D">
        <w:rPr>
          <w:rFonts w:eastAsia="Calibri"/>
          <w:sz w:val="28"/>
          <w:szCs w:val="28"/>
          <w:lang w:val="it-IT"/>
        </w:rPr>
        <w:t>H</w:t>
      </w:r>
      <w:r w:rsidRPr="007D038B">
        <w:rPr>
          <w:rFonts w:eastAsia="Calibri"/>
          <w:sz w:val="28"/>
          <w:szCs w:val="28"/>
          <w:lang w:val="vi-VN"/>
        </w:rPr>
        <w:t xml:space="preserve">ệ thống máy tính được kết nối </w:t>
      </w:r>
      <w:r w:rsidRPr="00281F0D">
        <w:rPr>
          <w:rFonts w:eastAsia="Calibri"/>
          <w:sz w:val="28"/>
          <w:szCs w:val="28"/>
          <w:lang w:val="it-IT"/>
        </w:rPr>
        <w:t>I</w:t>
      </w:r>
      <w:r w:rsidRPr="007D038B">
        <w:rPr>
          <w:rFonts w:eastAsia="Calibri"/>
          <w:sz w:val="28"/>
          <w:szCs w:val="28"/>
          <w:lang w:val="vi-VN"/>
        </w:rPr>
        <w:t>nternet phục vụ công tác quản lý</w:t>
      </w:r>
      <w:r w:rsidRPr="00281F0D">
        <w:rPr>
          <w:rFonts w:eastAsia="Calibri"/>
          <w:sz w:val="28"/>
          <w:szCs w:val="28"/>
          <w:lang w:val="it-IT"/>
        </w:rPr>
        <w:t>, hoạt động dạy học</w:t>
      </w:r>
      <w:r w:rsidRPr="007D038B">
        <w:rPr>
          <w:rFonts w:eastAsia="Calibri"/>
          <w:sz w:val="28"/>
          <w:szCs w:val="28"/>
          <w:lang w:val="vi-VN"/>
        </w:rPr>
        <w:t>;</w:t>
      </w:r>
    </w:p>
    <w:p w14:paraId="28B5B1D0" w14:textId="77777777" w:rsidR="00EA07FE" w:rsidRPr="00281F0D" w:rsidRDefault="00EA07FE" w:rsidP="00EA07FE">
      <w:pPr>
        <w:spacing w:before="120" w:after="120" w:line="322" w:lineRule="exact"/>
        <w:ind w:firstLine="709"/>
        <w:jc w:val="both"/>
        <w:rPr>
          <w:rFonts w:eastAsia="Calibri"/>
          <w:sz w:val="28"/>
          <w:szCs w:val="28"/>
          <w:lang w:val="it-IT"/>
        </w:rPr>
      </w:pPr>
      <w:r w:rsidRPr="007D038B">
        <w:rPr>
          <w:rFonts w:eastAsia="Calibri"/>
          <w:sz w:val="28"/>
          <w:szCs w:val="28"/>
          <w:lang w:val="vi-VN"/>
        </w:rPr>
        <w:t>b) Có đủ thiết bị dạy học theo quy định</w:t>
      </w:r>
      <w:r w:rsidRPr="00281F0D">
        <w:rPr>
          <w:rFonts w:eastAsia="Calibri"/>
          <w:sz w:val="28"/>
          <w:szCs w:val="28"/>
          <w:lang w:val="it-IT"/>
        </w:rPr>
        <w:t>;</w:t>
      </w:r>
    </w:p>
    <w:p w14:paraId="5D734823" w14:textId="77777777" w:rsidR="00EA07FE" w:rsidRPr="007D038B" w:rsidRDefault="00EA07FE" w:rsidP="00EA07FE">
      <w:pPr>
        <w:spacing w:before="120" w:after="120" w:line="322" w:lineRule="exact"/>
        <w:ind w:firstLine="709"/>
        <w:jc w:val="both"/>
        <w:rPr>
          <w:sz w:val="28"/>
          <w:szCs w:val="28"/>
          <w:lang w:val="vi-VN"/>
        </w:rPr>
      </w:pPr>
      <w:r w:rsidRPr="007D038B">
        <w:rPr>
          <w:sz w:val="28"/>
          <w:szCs w:val="28"/>
          <w:lang w:val="vi-VN"/>
        </w:rPr>
        <w:t xml:space="preserve">c) Hằng năm, được bổ sung các </w:t>
      </w:r>
      <w:r w:rsidRPr="007D038B">
        <w:rPr>
          <w:rFonts w:eastAsia="Calibri"/>
          <w:sz w:val="28"/>
          <w:szCs w:val="28"/>
          <w:lang w:val="vi-VN"/>
        </w:rPr>
        <w:t>thiết bị dạy học</w:t>
      </w:r>
      <w:r w:rsidRPr="007D038B">
        <w:rPr>
          <w:sz w:val="28"/>
          <w:szCs w:val="28"/>
          <w:lang w:val="vi-VN"/>
        </w:rPr>
        <w:t>, thiết bị dạy học tự làm.</w:t>
      </w:r>
    </w:p>
    <w:p w14:paraId="2AA33CCF"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2.10.8.6. Tiêu chí 3.6: Khu vệ sinh, hệ thống cấp thoát nước</w:t>
      </w:r>
    </w:p>
    <w:p w14:paraId="53609FB9"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 xml:space="preserve">a) Phòng vệ sinh cho trẻ, khu vệ sinh cho cán bộ quản lý, giáo viên, nhân viên thuận tiện, </w:t>
      </w:r>
      <w:r w:rsidRPr="00281F0D">
        <w:rPr>
          <w:spacing w:val="4"/>
          <w:sz w:val="28"/>
          <w:szCs w:val="28"/>
          <w:lang w:val="vi-VN"/>
        </w:rPr>
        <w:t xml:space="preserve">được xây dựng phù hợp với cảnh quan và theo quy định; </w:t>
      </w:r>
    </w:p>
    <w:p w14:paraId="3CDC63D5" w14:textId="77777777" w:rsidR="00EA07FE" w:rsidRPr="00281F0D" w:rsidRDefault="00EA07FE" w:rsidP="00EA07FE">
      <w:pPr>
        <w:spacing w:before="120" w:after="120" w:line="322" w:lineRule="exact"/>
        <w:ind w:firstLine="720"/>
        <w:jc w:val="both"/>
        <w:rPr>
          <w:spacing w:val="4"/>
          <w:sz w:val="28"/>
          <w:szCs w:val="28"/>
          <w:lang w:val="vi-VN"/>
        </w:rPr>
      </w:pPr>
      <w:r w:rsidRPr="00281F0D">
        <w:rPr>
          <w:sz w:val="28"/>
          <w:szCs w:val="28"/>
          <w:lang w:val="vi-VN"/>
        </w:rPr>
        <w:t>b) H</w:t>
      </w:r>
      <w:r w:rsidRPr="00281F0D">
        <w:rPr>
          <w:spacing w:val="4"/>
          <w:sz w:val="28"/>
          <w:szCs w:val="28"/>
          <w:lang w:val="vi-VN"/>
        </w:rPr>
        <w:t>ệ thống cung cấp nước sạch, hệ thống thoát nước, thu gom và xử lý chất thải đáp ứng quy định của Bộ Giáo dục và Đào tạo và Bộ Y tế.</w:t>
      </w:r>
    </w:p>
    <w:p w14:paraId="6DEEC43C" w14:textId="77777777" w:rsidR="00EA07FE" w:rsidRPr="007D038B" w:rsidRDefault="00EA07FE" w:rsidP="00EA07FE">
      <w:pPr>
        <w:tabs>
          <w:tab w:val="left" w:pos="1400"/>
        </w:tabs>
        <w:spacing w:before="120" w:after="120" w:line="322" w:lineRule="exact"/>
        <w:ind w:firstLine="720"/>
        <w:jc w:val="both"/>
        <w:rPr>
          <w:b/>
          <w:iCs/>
          <w:sz w:val="28"/>
          <w:szCs w:val="28"/>
          <w:lang w:val="vi-VN"/>
        </w:rPr>
      </w:pPr>
      <w:r w:rsidRPr="00281F0D">
        <w:rPr>
          <w:sz w:val="28"/>
          <w:szCs w:val="28"/>
          <w:lang w:val="vi-VN"/>
        </w:rPr>
        <w:t>2.10.9.</w:t>
      </w:r>
      <w:r w:rsidRPr="00281F0D">
        <w:rPr>
          <w:b/>
          <w:bCs/>
          <w:sz w:val="28"/>
          <w:szCs w:val="28"/>
          <w:lang w:val="vi-VN"/>
        </w:rPr>
        <w:t xml:space="preserve"> </w:t>
      </w:r>
      <w:r w:rsidRPr="007D038B">
        <w:rPr>
          <w:b/>
          <w:bCs/>
          <w:sz w:val="28"/>
          <w:szCs w:val="28"/>
          <w:lang w:val="vi-VN"/>
        </w:rPr>
        <w:t>Tiêu chuẩn 4</w:t>
      </w:r>
      <w:r w:rsidRPr="00281F0D">
        <w:rPr>
          <w:b/>
          <w:bCs/>
          <w:sz w:val="28"/>
          <w:szCs w:val="28"/>
          <w:lang w:val="vi-VN"/>
        </w:rPr>
        <w:t>:</w:t>
      </w:r>
      <w:r w:rsidRPr="007D038B">
        <w:rPr>
          <w:b/>
          <w:bCs/>
          <w:sz w:val="28"/>
          <w:szCs w:val="28"/>
          <w:lang w:val="vi-VN"/>
        </w:rPr>
        <w:t xml:space="preserve"> Quan hệ giữa nhà trường, gia đình và xã hội</w:t>
      </w:r>
    </w:p>
    <w:p w14:paraId="7BEB142D" w14:textId="77777777" w:rsidR="00EA07FE" w:rsidRPr="00281F0D" w:rsidRDefault="00EA07FE" w:rsidP="00EA07FE">
      <w:pPr>
        <w:spacing w:before="120" w:after="120" w:line="322" w:lineRule="exact"/>
        <w:ind w:firstLine="720"/>
        <w:jc w:val="both"/>
        <w:rPr>
          <w:rFonts w:eastAsia="Calibri"/>
          <w:sz w:val="28"/>
          <w:szCs w:val="28"/>
          <w:lang w:val="vi-VN"/>
        </w:rPr>
      </w:pPr>
      <w:r w:rsidRPr="00281F0D">
        <w:rPr>
          <w:sz w:val="28"/>
          <w:szCs w:val="28"/>
          <w:lang w:val="vi-VN"/>
        </w:rPr>
        <w:t>2</w:t>
      </w:r>
      <w:r w:rsidRPr="007D038B">
        <w:rPr>
          <w:sz w:val="28"/>
          <w:szCs w:val="28"/>
          <w:lang w:val="vi-VN"/>
        </w:rPr>
        <w:t xml:space="preserve">. </w:t>
      </w:r>
      <w:r w:rsidRPr="00281F0D">
        <w:rPr>
          <w:rFonts w:eastAsia="Calibri"/>
          <w:sz w:val="28"/>
          <w:szCs w:val="28"/>
          <w:lang w:val="vi-VN"/>
        </w:rPr>
        <w:t xml:space="preserve">Tiêu chí 4.1: Ban </w:t>
      </w:r>
      <w:r w:rsidRPr="007D038B">
        <w:rPr>
          <w:rFonts w:eastAsia="Calibri"/>
          <w:sz w:val="28"/>
          <w:szCs w:val="28"/>
          <w:lang w:val="vi-VN"/>
        </w:rPr>
        <w:t>đại diện cha</w:t>
      </w:r>
      <w:r w:rsidRPr="00281F0D">
        <w:rPr>
          <w:rFonts w:eastAsia="Calibri"/>
          <w:sz w:val="28"/>
          <w:szCs w:val="28"/>
          <w:lang w:val="vi-VN"/>
        </w:rPr>
        <w:t xml:space="preserve"> mẹ trẻ</w:t>
      </w:r>
    </w:p>
    <w:p w14:paraId="0471EF39" w14:textId="77777777" w:rsidR="00EA07FE" w:rsidRPr="00281F0D" w:rsidRDefault="00EA07FE" w:rsidP="00EA07FE">
      <w:pPr>
        <w:spacing w:before="120" w:after="120" w:line="322" w:lineRule="exact"/>
        <w:ind w:firstLine="709"/>
        <w:jc w:val="both"/>
        <w:rPr>
          <w:rFonts w:eastAsia="Calibri"/>
          <w:spacing w:val="-4"/>
          <w:sz w:val="28"/>
          <w:szCs w:val="28"/>
          <w:lang w:val="vi-VN"/>
        </w:rPr>
      </w:pPr>
      <w:r w:rsidRPr="007D038B">
        <w:rPr>
          <w:rFonts w:eastAsia="Calibri"/>
          <w:spacing w:val="-4"/>
          <w:sz w:val="28"/>
          <w:szCs w:val="28"/>
          <w:lang w:val="vi-VN"/>
        </w:rPr>
        <w:t xml:space="preserve">Phối hợp </w:t>
      </w:r>
      <w:r w:rsidRPr="00281F0D">
        <w:rPr>
          <w:rFonts w:eastAsia="Calibri"/>
          <w:spacing w:val="-4"/>
          <w:sz w:val="28"/>
          <w:szCs w:val="28"/>
          <w:lang w:val="vi-VN"/>
        </w:rPr>
        <w:t xml:space="preserve">có hiệu quả </w:t>
      </w:r>
      <w:r w:rsidRPr="007D038B">
        <w:rPr>
          <w:rFonts w:eastAsia="Calibri"/>
          <w:spacing w:val="-4"/>
          <w:sz w:val="28"/>
          <w:szCs w:val="28"/>
          <w:lang w:val="vi-VN"/>
        </w:rPr>
        <w:t xml:space="preserve">với </w:t>
      </w:r>
      <w:r w:rsidRPr="00281F0D">
        <w:rPr>
          <w:rFonts w:eastAsia="Calibri"/>
          <w:spacing w:val="-4"/>
          <w:sz w:val="28"/>
          <w:szCs w:val="28"/>
          <w:lang w:val="vi-VN"/>
        </w:rPr>
        <w:t>nhà trường trong việc</w:t>
      </w:r>
      <w:r w:rsidRPr="007D038B">
        <w:rPr>
          <w:rFonts w:eastAsia="Calibri"/>
          <w:spacing w:val="-4"/>
          <w:sz w:val="28"/>
          <w:szCs w:val="28"/>
          <w:lang w:val="vi-VN"/>
        </w:rPr>
        <w:t xml:space="preserve"> tổ chức thực hiện nhiệm vụ năm học và các hoạt động giáo dục;</w:t>
      </w:r>
      <w:r w:rsidRPr="00281F0D">
        <w:rPr>
          <w:rFonts w:eastAsia="Calibri"/>
          <w:spacing w:val="-4"/>
          <w:sz w:val="28"/>
          <w:szCs w:val="28"/>
          <w:lang w:val="vi-VN"/>
        </w:rPr>
        <w:t xml:space="preserve"> </w:t>
      </w:r>
      <w:r w:rsidRPr="007D038B">
        <w:rPr>
          <w:rFonts w:eastAsia="Calibri"/>
          <w:spacing w:val="-4"/>
          <w:sz w:val="28"/>
          <w:szCs w:val="28"/>
          <w:lang w:val="vi-VN"/>
        </w:rPr>
        <w:t xml:space="preserve">hướng dẫn, tuyên truyền, phổ biến pháp luật, chủ trương chính sách về giáo dục đối với cha mẹ </w:t>
      </w:r>
      <w:r w:rsidRPr="00281F0D">
        <w:rPr>
          <w:rFonts w:eastAsia="Calibri"/>
          <w:spacing w:val="-4"/>
          <w:sz w:val="28"/>
          <w:szCs w:val="28"/>
          <w:lang w:val="vi-VN"/>
        </w:rPr>
        <w:t>trẻ.</w:t>
      </w:r>
    </w:p>
    <w:p w14:paraId="21F30E56" w14:textId="77777777" w:rsidR="00EA07FE" w:rsidRPr="00281F0D" w:rsidRDefault="00EA07FE" w:rsidP="00EA07FE">
      <w:pPr>
        <w:spacing w:before="120" w:after="120" w:line="322" w:lineRule="exact"/>
        <w:ind w:firstLine="720"/>
        <w:jc w:val="both"/>
        <w:rPr>
          <w:rFonts w:eastAsia="Calibri"/>
          <w:sz w:val="28"/>
          <w:szCs w:val="28"/>
          <w:lang w:val="vi-VN"/>
        </w:rPr>
      </w:pPr>
      <w:r w:rsidRPr="00281F0D">
        <w:rPr>
          <w:sz w:val="28"/>
          <w:szCs w:val="28"/>
          <w:lang w:val="vi-VN"/>
        </w:rPr>
        <w:t>2.10.9.</w:t>
      </w:r>
      <w:r w:rsidRPr="00281F0D">
        <w:rPr>
          <w:rFonts w:eastAsia="Calibri"/>
          <w:sz w:val="28"/>
          <w:szCs w:val="28"/>
          <w:lang w:val="vi-VN"/>
        </w:rPr>
        <w:t>2. Tiêu chí 4.2: Công tác tham mưu cấp ủy đảng, chính quyền và phối hợp với các tổ chức, cá nhân của nhà trường</w:t>
      </w:r>
    </w:p>
    <w:p w14:paraId="0479CEAA"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a) Tham mưu cấp ủy đảng, chính quyền để tạo điều kiện cho nhà trường thực hiện p</w:t>
      </w:r>
      <w:r w:rsidRPr="00281F0D">
        <w:rPr>
          <w:rFonts w:eastAsia="Calibri"/>
          <w:sz w:val="28"/>
          <w:szCs w:val="28"/>
          <w:lang w:val="vi-VN"/>
        </w:rPr>
        <w:t>hương hướng, chiến lược xây dựng và phát triển;</w:t>
      </w:r>
    </w:p>
    <w:p w14:paraId="4FFA05EE" w14:textId="77777777" w:rsidR="00EA07FE" w:rsidRPr="00281F0D" w:rsidRDefault="00EA07FE" w:rsidP="00EA07FE">
      <w:pPr>
        <w:spacing w:before="120" w:after="120" w:line="322" w:lineRule="exact"/>
        <w:ind w:firstLine="720"/>
        <w:jc w:val="both"/>
        <w:rPr>
          <w:spacing w:val="4"/>
          <w:sz w:val="28"/>
          <w:szCs w:val="28"/>
          <w:lang w:val="vi-VN"/>
        </w:rPr>
      </w:pPr>
      <w:r w:rsidRPr="00281F0D">
        <w:rPr>
          <w:rFonts w:eastAsia="Calibri"/>
          <w:spacing w:val="4"/>
          <w:sz w:val="28"/>
          <w:szCs w:val="28"/>
          <w:lang w:val="vi-VN"/>
        </w:rPr>
        <w:lastRenderedPageBreak/>
        <w:t xml:space="preserve">b) Phối hợp với </w:t>
      </w:r>
      <w:r w:rsidRPr="00281F0D">
        <w:rPr>
          <w:spacing w:val="4"/>
          <w:sz w:val="28"/>
          <w:szCs w:val="28"/>
          <w:lang w:val="vi-VN"/>
        </w:rPr>
        <w:t>các tổ chức, đoàn thể, cá nhân</w:t>
      </w:r>
      <w:r w:rsidRPr="00281F0D">
        <w:rPr>
          <w:rFonts w:eastAsia="Calibri"/>
          <w:spacing w:val="4"/>
          <w:sz w:val="28"/>
          <w:szCs w:val="28"/>
          <w:lang w:val="vi-VN"/>
        </w:rPr>
        <w:t xml:space="preserve"> để tổ chức các hoạt động lễ hội, sự kiện theo kế hoạch, phù hợp với truyền thống của địa phương.</w:t>
      </w:r>
    </w:p>
    <w:p w14:paraId="45C261D0" w14:textId="77777777" w:rsidR="00EA07FE" w:rsidRPr="00281F0D" w:rsidRDefault="00EA07FE" w:rsidP="00EA07FE">
      <w:pPr>
        <w:tabs>
          <w:tab w:val="left" w:pos="1400"/>
        </w:tabs>
        <w:spacing w:before="120" w:after="120" w:line="322" w:lineRule="exact"/>
        <w:ind w:firstLine="720"/>
        <w:jc w:val="both"/>
        <w:rPr>
          <w:b/>
          <w:bCs/>
          <w:sz w:val="28"/>
          <w:szCs w:val="28"/>
          <w:lang w:val="vi-VN"/>
        </w:rPr>
      </w:pPr>
      <w:r w:rsidRPr="00281F0D">
        <w:rPr>
          <w:sz w:val="28"/>
          <w:szCs w:val="28"/>
          <w:lang w:val="vi-VN"/>
        </w:rPr>
        <w:t>2.10.10.</w:t>
      </w:r>
      <w:r w:rsidRPr="00281F0D">
        <w:rPr>
          <w:b/>
          <w:sz w:val="28"/>
          <w:szCs w:val="28"/>
          <w:lang w:val="vi-VN"/>
        </w:rPr>
        <w:t xml:space="preserve"> </w:t>
      </w:r>
      <w:r w:rsidRPr="007D038B">
        <w:rPr>
          <w:b/>
          <w:bCs/>
          <w:sz w:val="28"/>
          <w:szCs w:val="28"/>
          <w:lang w:val="vi-VN"/>
        </w:rPr>
        <w:t xml:space="preserve">Tiêu chuẩn </w:t>
      </w:r>
      <w:r w:rsidRPr="00281F0D">
        <w:rPr>
          <w:b/>
          <w:bCs/>
          <w:sz w:val="28"/>
          <w:szCs w:val="28"/>
          <w:lang w:val="vi-VN"/>
        </w:rPr>
        <w:t>5: Hoạt động và kết quả nuôi dưỡng, chăm sóc, giáo dục trẻ</w:t>
      </w:r>
    </w:p>
    <w:p w14:paraId="4D2F470C" w14:textId="77777777" w:rsidR="00EA07FE" w:rsidRPr="00281F0D" w:rsidRDefault="00EA07FE" w:rsidP="00EA07FE">
      <w:pPr>
        <w:tabs>
          <w:tab w:val="left" w:pos="1400"/>
        </w:tabs>
        <w:spacing w:before="120" w:after="120" w:line="322" w:lineRule="exact"/>
        <w:ind w:firstLine="720"/>
        <w:jc w:val="both"/>
        <w:rPr>
          <w:rFonts w:eastAsia="Calibri"/>
          <w:sz w:val="28"/>
          <w:szCs w:val="28"/>
          <w:lang w:val="vi-VN"/>
        </w:rPr>
      </w:pPr>
      <w:r w:rsidRPr="00281F0D">
        <w:rPr>
          <w:sz w:val="28"/>
          <w:szCs w:val="28"/>
          <w:lang w:val="vi-VN"/>
        </w:rPr>
        <w:t>2.10.10.</w:t>
      </w:r>
      <w:r w:rsidRPr="007D038B">
        <w:rPr>
          <w:rFonts w:eastAsia="Calibri"/>
          <w:sz w:val="28"/>
          <w:szCs w:val="28"/>
          <w:lang w:val="vi-VN"/>
        </w:rPr>
        <w:t xml:space="preserve">1. </w:t>
      </w:r>
      <w:r w:rsidRPr="00281F0D">
        <w:rPr>
          <w:rFonts w:eastAsia="Calibri"/>
          <w:sz w:val="28"/>
          <w:szCs w:val="28"/>
          <w:lang w:val="vi-VN"/>
        </w:rPr>
        <w:t xml:space="preserve">Tiêu chí 5.1: Thực hiện Chương trình giáo dục mầm non </w:t>
      </w:r>
    </w:p>
    <w:p w14:paraId="29C57313" w14:textId="77777777" w:rsidR="00EA07FE" w:rsidRPr="00281F0D" w:rsidRDefault="00EA07FE" w:rsidP="00EA07FE">
      <w:pPr>
        <w:tabs>
          <w:tab w:val="left" w:pos="1400"/>
        </w:tabs>
        <w:spacing w:before="120" w:after="120" w:line="322" w:lineRule="exact"/>
        <w:ind w:firstLine="720"/>
        <w:jc w:val="both"/>
        <w:rPr>
          <w:rFonts w:eastAsia="Calibri"/>
          <w:sz w:val="28"/>
          <w:szCs w:val="28"/>
          <w:lang w:val="vi-VN"/>
        </w:rPr>
      </w:pPr>
      <w:r w:rsidRPr="00281F0D">
        <w:rPr>
          <w:rFonts w:eastAsia="Calibri"/>
          <w:sz w:val="28"/>
          <w:szCs w:val="28"/>
          <w:lang w:val="vi-VN"/>
        </w:rPr>
        <w:t>a) Tổ chức thực hiện Chương trình giáo dục mầm non đảm bảo chất lượng;</w:t>
      </w:r>
    </w:p>
    <w:p w14:paraId="16DC5FF8" w14:textId="77777777" w:rsidR="00EA07FE" w:rsidRPr="00281F0D" w:rsidRDefault="00EA07FE" w:rsidP="00EA07FE">
      <w:pPr>
        <w:tabs>
          <w:tab w:val="left" w:pos="1400"/>
        </w:tabs>
        <w:spacing w:before="120" w:after="120" w:line="322" w:lineRule="exact"/>
        <w:ind w:firstLine="720"/>
        <w:jc w:val="both"/>
        <w:rPr>
          <w:rFonts w:eastAsia="Calibri"/>
          <w:sz w:val="28"/>
          <w:szCs w:val="28"/>
          <w:lang w:val="vi-VN"/>
        </w:rPr>
      </w:pPr>
      <w:r w:rsidRPr="00281F0D">
        <w:rPr>
          <w:rFonts w:eastAsia="Calibri"/>
          <w:sz w:val="28"/>
          <w:szCs w:val="28"/>
          <w:lang w:val="vi-VN"/>
        </w:rPr>
        <w:t>b) Nhà trường phát triển Chương trình giáo dục mầm non do Bộ Giáo dục và Đào tạo ban hành, phù hợp với văn hóa địa phương, đáp ứng khả năng và nhu cầu của trẻ.</w:t>
      </w:r>
    </w:p>
    <w:p w14:paraId="1F5A6C30" w14:textId="77777777" w:rsidR="00EA07FE" w:rsidRPr="00281F0D" w:rsidRDefault="00EA07FE" w:rsidP="00EA07FE">
      <w:pPr>
        <w:tabs>
          <w:tab w:val="left" w:pos="1400"/>
        </w:tabs>
        <w:spacing w:before="120" w:after="120" w:line="322" w:lineRule="exact"/>
        <w:ind w:firstLine="720"/>
        <w:jc w:val="both"/>
        <w:rPr>
          <w:bCs/>
          <w:sz w:val="28"/>
          <w:szCs w:val="28"/>
          <w:lang w:val="vi-VN"/>
        </w:rPr>
      </w:pPr>
      <w:r w:rsidRPr="00281F0D">
        <w:rPr>
          <w:sz w:val="28"/>
          <w:szCs w:val="28"/>
          <w:lang w:val="vi-VN"/>
        </w:rPr>
        <w:t>2.10.10.</w:t>
      </w:r>
      <w:r w:rsidRPr="00281F0D">
        <w:rPr>
          <w:bCs/>
          <w:sz w:val="28"/>
          <w:szCs w:val="28"/>
          <w:lang w:val="vi-VN"/>
        </w:rPr>
        <w:t xml:space="preserve">2. Tiêu chí 5.2: </w:t>
      </w:r>
      <w:r w:rsidRPr="00281F0D">
        <w:rPr>
          <w:sz w:val="28"/>
          <w:szCs w:val="28"/>
          <w:lang w:val="vi-VN"/>
        </w:rPr>
        <w:t xml:space="preserve">Tổ chức hoạt động nuôi dưỡng, chăm sóc và giáo dục trẻ </w:t>
      </w:r>
    </w:p>
    <w:p w14:paraId="6AF51EAA" w14:textId="77777777" w:rsidR="00EA07FE" w:rsidRPr="00281F0D" w:rsidRDefault="00EA07FE" w:rsidP="00EA07FE">
      <w:pPr>
        <w:tabs>
          <w:tab w:val="left" w:pos="1400"/>
        </w:tabs>
        <w:spacing w:before="120" w:after="120" w:line="322" w:lineRule="exact"/>
        <w:ind w:firstLine="720"/>
        <w:jc w:val="both"/>
        <w:rPr>
          <w:sz w:val="28"/>
          <w:szCs w:val="28"/>
          <w:lang w:val="vi-VN"/>
        </w:rPr>
      </w:pPr>
      <w:r w:rsidRPr="00281F0D">
        <w:rPr>
          <w:sz w:val="28"/>
          <w:szCs w:val="28"/>
          <w:lang w:val="vi-VN"/>
        </w:rPr>
        <w:t>Tổ chức các hoạt động thực hành, trải nghiệm, khám phá môi trường xung quanh phù hợp với nhu cầu, hứng thú của trẻ và điều kiện thực tế.</w:t>
      </w:r>
    </w:p>
    <w:p w14:paraId="58A6468F"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 xml:space="preserve">2.10.10.3. Tiêu chí 5.3: Kết quả nuôi dưỡng và chăm sóc sức khoẻ </w:t>
      </w:r>
    </w:p>
    <w:p w14:paraId="7DEDBDE1"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a) Nhà trường tổ chức tư vấn cho cha mẹ trẻ hoặc người giám hộ về các vấn đề liên quan đến sức khỏe, phát triển thể chất và tinh thần của trẻ;</w:t>
      </w:r>
    </w:p>
    <w:p w14:paraId="249A4A17"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b) Chế độ dinh dưỡng của trẻ tại trường được đảm bảo cân đối, đáp ứng nhu cầu dinh dưỡng, đảm bảo theo quy định;</w:t>
      </w:r>
    </w:p>
    <w:p w14:paraId="4E1916D1" w14:textId="77777777" w:rsidR="00EA07FE" w:rsidRPr="00281F0D" w:rsidRDefault="00EA07FE" w:rsidP="00EA07FE">
      <w:pPr>
        <w:spacing w:before="120" w:after="120" w:line="322" w:lineRule="exact"/>
        <w:ind w:firstLine="720"/>
        <w:jc w:val="both"/>
        <w:rPr>
          <w:rFonts w:eastAsia="Calibri"/>
          <w:sz w:val="28"/>
          <w:szCs w:val="28"/>
          <w:lang w:val="vi-VN"/>
        </w:rPr>
      </w:pPr>
      <w:r w:rsidRPr="00281F0D">
        <w:rPr>
          <w:sz w:val="28"/>
          <w:szCs w:val="28"/>
          <w:lang w:val="vi-VN"/>
        </w:rPr>
        <w:t xml:space="preserve"> c) 100% trẻ suy dinh dưỡng, thừa cân, béo phì được can thiệp bằng những biện pháp phù hợp, tình trạng dinh dưỡng của trẻ cải thiện so với đầu năm học.</w:t>
      </w:r>
    </w:p>
    <w:p w14:paraId="338D2E30"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2.10.10.4. Tiêu chí 5.4: Kết quả giáo dục</w:t>
      </w:r>
    </w:p>
    <w:p w14:paraId="4A31AE3F"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a) Tỷ lệ chuyên cần đạt ít nhất 95% đối với trẻ 5 tuổi, 90% đối với trẻ dưới 5 tuổi; trường thuộc vùng khó khăn đạt ít nhất 90% đối với trẻ 5 tuổi, 85% đối với trẻ dưới 5 tuổi;</w:t>
      </w:r>
    </w:p>
    <w:p w14:paraId="6EF67350"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b) Tỷ lệ trẻ 5 tuổi hoàn thành Chương trình giáo dục mầm non đạt ít nhất 95%; trường thuộc vùng khó khăn đạt ít nhất 90%;</w:t>
      </w:r>
    </w:p>
    <w:p w14:paraId="7FB2A863"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c) Trẻ khuyết tật học hòa nhập (nếu có) được đánh giá có tiến bộ đạt ít nhất 80%.</w:t>
      </w:r>
    </w:p>
    <w:p w14:paraId="03F2E690" w14:textId="77777777" w:rsidR="00EA07FE" w:rsidRPr="00281F0D" w:rsidRDefault="00EA07FE" w:rsidP="00EA07FE">
      <w:pPr>
        <w:spacing w:before="120" w:after="120" w:line="322" w:lineRule="exact"/>
        <w:jc w:val="center"/>
        <w:rPr>
          <w:b/>
          <w:sz w:val="28"/>
          <w:szCs w:val="28"/>
          <w:lang w:val="vi-VN"/>
        </w:rPr>
      </w:pPr>
    </w:p>
    <w:p w14:paraId="1883DAE3" w14:textId="77777777" w:rsidR="00EA07FE" w:rsidRPr="00281F0D" w:rsidRDefault="00EA07FE" w:rsidP="00EA07FE">
      <w:pPr>
        <w:spacing w:before="120" w:after="120" w:line="322" w:lineRule="exact"/>
        <w:jc w:val="center"/>
        <w:rPr>
          <w:b/>
          <w:sz w:val="28"/>
          <w:szCs w:val="28"/>
          <w:lang w:val="vi-VN"/>
        </w:rPr>
      </w:pPr>
      <w:r w:rsidRPr="00281F0D">
        <w:rPr>
          <w:b/>
          <w:sz w:val="28"/>
          <w:szCs w:val="28"/>
          <w:lang w:val="vi-VN"/>
        </w:rPr>
        <w:lastRenderedPageBreak/>
        <w:t>TIÊU CHUẨN ĐÁNH GIÁ TRƯỜNG MẦM NON MỨC 3</w:t>
      </w:r>
    </w:p>
    <w:p w14:paraId="1570EF43" w14:textId="77777777" w:rsidR="00EA07FE" w:rsidRPr="00281F0D" w:rsidRDefault="00EA07FE" w:rsidP="00EA07FE">
      <w:pPr>
        <w:spacing w:before="120" w:after="120" w:line="322" w:lineRule="exact"/>
        <w:ind w:firstLine="720"/>
        <w:jc w:val="both"/>
        <w:rPr>
          <w:spacing w:val="-2"/>
          <w:sz w:val="28"/>
          <w:szCs w:val="28"/>
          <w:lang w:val="vi-VN"/>
        </w:rPr>
      </w:pPr>
      <w:r w:rsidRPr="00281F0D">
        <w:rPr>
          <w:spacing w:val="-2"/>
          <w:sz w:val="28"/>
          <w:szCs w:val="28"/>
          <w:lang w:val="vi-VN"/>
        </w:rPr>
        <w:t xml:space="preserve">Trường mầm non đạt Mức 3 khi đảm bảo Tiêu chuẩn đánh giá trường mầm non Mức 2 và các tiêu chuẩn </w:t>
      </w:r>
      <w:r w:rsidRPr="007D038B">
        <w:rPr>
          <w:spacing w:val="-2"/>
          <w:sz w:val="28"/>
          <w:szCs w:val="28"/>
          <w:lang w:val="vi-VN"/>
        </w:rPr>
        <w:t>sau:</w:t>
      </w:r>
    </w:p>
    <w:p w14:paraId="2897AB0B" w14:textId="77777777" w:rsidR="00EA07FE" w:rsidRPr="00281F0D" w:rsidRDefault="00EA07FE" w:rsidP="00EA07FE">
      <w:pPr>
        <w:spacing w:before="120" w:after="120" w:line="322" w:lineRule="exact"/>
        <w:ind w:firstLine="720"/>
        <w:jc w:val="both"/>
        <w:rPr>
          <w:b/>
          <w:bCs/>
          <w:sz w:val="28"/>
          <w:szCs w:val="28"/>
          <w:lang w:val="vi-VN"/>
        </w:rPr>
      </w:pPr>
      <w:r w:rsidRPr="00281F0D">
        <w:rPr>
          <w:sz w:val="28"/>
          <w:szCs w:val="28"/>
          <w:lang w:val="vi-VN"/>
        </w:rPr>
        <w:t>2.10.11.</w:t>
      </w:r>
      <w:r w:rsidRPr="00281F0D">
        <w:rPr>
          <w:b/>
          <w:bCs/>
          <w:sz w:val="28"/>
          <w:szCs w:val="28"/>
          <w:lang w:val="vi-VN"/>
        </w:rPr>
        <w:t xml:space="preserve"> </w:t>
      </w:r>
      <w:r w:rsidRPr="007D038B">
        <w:rPr>
          <w:b/>
          <w:bCs/>
          <w:sz w:val="28"/>
          <w:szCs w:val="28"/>
          <w:lang w:val="vi-VN"/>
        </w:rPr>
        <w:t>Tiêu chuẩn</w:t>
      </w:r>
      <w:r w:rsidRPr="00281F0D">
        <w:rPr>
          <w:b/>
          <w:bCs/>
          <w:sz w:val="28"/>
          <w:szCs w:val="28"/>
          <w:lang w:val="vi-VN"/>
        </w:rPr>
        <w:t xml:space="preserve"> 1: Tổ chức và quản lý nhà trường</w:t>
      </w:r>
    </w:p>
    <w:p w14:paraId="5D898655" w14:textId="77777777" w:rsidR="00EA07FE" w:rsidRPr="00281F0D" w:rsidRDefault="00EA07FE" w:rsidP="00EA07FE">
      <w:pPr>
        <w:spacing w:before="120" w:after="120" w:line="322" w:lineRule="exact"/>
        <w:ind w:firstLine="720"/>
        <w:jc w:val="both"/>
        <w:rPr>
          <w:rFonts w:eastAsia="Calibri"/>
          <w:spacing w:val="-4"/>
          <w:sz w:val="28"/>
          <w:szCs w:val="28"/>
          <w:lang w:val="vi-VN"/>
        </w:rPr>
      </w:pPr>
      <w:r w:rsidRPr="00281F0D">
        <w:rPr>
          <w:sz w:val="28"/>
          <w:szCs w:val="28"/>
          <w:lang w:val="vi-VN"/>
        </w:rPr>
        <w:t>2.10.11.</w:t>
      </w:r>
      <w:r w:rsidRPr="007D038B">
        <w:rPr>
          <w:rFonts w:eastAsia="Calibri"/>
          <w:spacing w:val="-4"/>
          <w:sz w:val="28"/>
          <w:szCs w:val="28"/>
          <w:lang w:val="vi-VN"/>
        </w:rPr>
        <w:t xml:space="preserve">1. Tiêu chí 1.1: </w:t>
      </w:r>
      <w:r w:rsidRPr="00281F0D">
        <w:rPr>
          <w:rFonts w:eastAsia="Calibri"/>
          <w:spacing w:val="-4"/>
          <w:sz w:val="28"/>
          <w:szCs w:val="28"/>
          <w:lang w:val="vi-VN"/>
        </w:rPr>
        <w:t>Phương hướng, chiến lược xây dựng và phát triển nhà trường</w:t>
      </w:r>
    </w:p>
    <w:p w14:paraId="7FF353B3" w14:textId="77777777" w:rsidR="00EA07FE" w:rsidRPr="007D038B" w:rsidRDefault="00EA07FE" w:rsidP="00EA07FE">
      <w:pPr>
        <w:spacing w:before="120" w:after="120" w:line="322" w:lineRule="exact"/>
        <w:ind w:firstLine="709"/>
        <w:jc w:val="both"/>
        <w:rPr>
          <w:spacing w:val="4"/>
          <w:sz w:val="28"/>
          <w:szCs w:val="28"/>
          <w:lang w:val="vi-VN"/>
        </w:rPr>
      </w:pPr>
      <w:r w:rsidRPr="00281F0D">
        <w:rPr>
          <w:spacing w:val="4"/>
          <w:sz w:val="28"/>
          <w:szCs w:val="28"/>
          <w:lang w:val="vi-VN"/>
        </w:rPr>
        <w:t>Đ</w:t>
      </w:r>
      <w:r w:rsidRPr="007D038B">
        <w:rPr>
          <w:spacing w:val="4"/>
          <w:sz w:val="28"/>
          <w:szCs w:val="28"/>
          <w:lang w:val="vi-VN"/>
        </w:rPr>
        <w:t>ịnh kỳ rà soát, bổ sung, điều chỉnh</w:t>
      </w:r>
      <w:r w:rsidRPr="00281F0D">
        <w:rPr>
          <w:spacing w:val="4"/>
          <w:sz w:val="28"/>
          <w:szCs w:val="28"/>
          <w:lang w:val="vi-VN"/>
        </w:rPr>
        <w:t xml:space="preserve"> p</w:t>
      </w:r>
      <w:r w:rsidRPr="007D038B">
        <w:rPr>
          <w:rFonts w:eastAsia="Calibri"/>
          <w:spacing w:val="-4"/>
          <w:sz w:val="28"/>
          <w:szCs w:val="28"/>
          <w:lang w:val="vi-VN"/>
        </w:rPr>
        <w:t>hương hướng</w:t>
      </w:r>
      <w:r w:rsidRPr="00281F0D">
        <w:rPr>
          <w:rFonts w:eastAsia="Calibri"/>
          <w:spacing w:val="-4"/>
          <w:sz w:val="28"/>
          <w:szCs w:val="28"/>
          <w:lang w:val="vi-VN"/>
        </w:rPr>
        <w:t>,</w:t>
      </w:r>
      <w:r w:rsidRPr="007D038B">
        <w:rPr>
          <w:rFonts w:eastAsia="Calibri"/>
          <w:spacing w:val="-4"/>
          <w:sz w:val="28"/>
          <w:szCs w:val="28"/>
          <w:lang w:val="vi-VN"/>
        </w:rPr>
        <w:t xml:space="preserve"> chiến lược xây dựng và phát triển</w:t>
      </w:r>
      <w:r w:rsidRPr="00281F0D">
        <w:rPr>
          <w:rFonts w:eastAsia="Calibri"/>
          <w:spacing w:val="-4"/>
          <w:sz w:val="28"/>
          <w:szCs w:val="28"/>
          <w:lang w:val="vi-VN"/>
        </w:rPr>
        <w:t xml:space="preserve">. </w:t>
      </w:r>
      <w:r w:rsidRPr="007D038B">
        <w:rPr>
          <w:spacing w:val="4"/>
          <w:sz w:val="28"/>
          <w:szCs w:val="28"/>
          <w:lang w:val="vi-VN"/>
        </w:rPr>
        <w:t xml:space="preserve">Tổ chức xây dựng </w:t>
      </w:r>
      <w:r w:rsidRPr="00281F0D">
        <w:rPr>
          <w:spacing w:val="4"/>
          <w:sz w:val="28"/>
          <w:szCs w:val="28"/>
          <w:lang w:val="vi-VN"/>
        </w:rPr>
        <w:t>p</w:t>
      </w:r>
      <w:r w:rsidRPr="007D038B">
        <w:rPr>
          <w:rFonts w:eastAsia="Calibri"/>
          <w:spacing w:val="-4"/>
          <w:sz w:val="28"/>
          <w:szCs w:val="28"/>
          <w:lang w:val="vi-VN"/>
        </w:rPr>
        <w:t>hương hướng</w:t>
      </w:r>
      <w:r w:rsidRPr="00281F0D">
        <w:rPr>
          <w:rFonts w:eastAsia="Calibri"/>
          <w:spacing w:val="-4"/>
          <w:sz w:val="28"/>
          <w:szCs w:val="28"/>
          <w:lang w:val="vi-VN"/>
        </w:rPr>
        <w:t>,</w:t>
      </w:r>
      <w:r w:rsidRPr="007D038B">
        <w:rPr>
          <w:rFonts w:eastAsia="Calibri"/>
          <w:spacing w:val="-4"/>
          <w:sz w:val="28"/>
          <w:szCs w:val="28"/>
          <w:lang w:val="vi-VN"/>
        </w:rPr>
        <w:t xml:space="preserve"> chiến lược </w:t>
      </w:r>
      <w:r w:rsidRPr="00281F0D">
        <w:rPr>
          <w:rFonts w:eastAsia="Calibri"/>
          <w:spacing w:val="-4"/>
          <w:sz w:val="28"/>
          <w:szCs w:val="28"/>
          <w:lang w:val="vi-VN"/>
        </w:rPr>
        <w:t xml:space="preserve">xây dựng </w:t>
      </w:r>
      <w:r w:rsidRPr="007D038B">
        <w:rPr>
          <w:rFonts w:eastAsia="Calibri"/>
          <w:spacing w:val="-4"/>
          <w:sz w:val="28"/>
          <w:szCs w:val="28"/>
          <w:lang w:val="vi-VN"/>
        </w:rPr>
        <w:t>và phát triển</w:t>
      </w:r>
      <w:r w:rsidRPr="007D038B">
        <w:rPr>
          <w:spacing w:val="4"/>
          <w:sz w:val="28"/>
          <w:szCs w:val="28"/>
          <w:lang w:val="vi-VN"/>
        </w:rPr>
        <w:t xml:space="preserve"> có sự tham gia của các thành viên trong Hội đồng trường (Hội đồng quản trị đối với trường tư thục), cán bộ quản lý, giáo viên, nhân viên, cha mẹ </w:t>
      </w:r>
      <w:r w:rsidRPr="00281F0D">
        <w:rPr>
          <w:spacing w:val="4"/>
          <w:sz w:val="28"/>
          <w:szCs w:val="28"/>
          <w:lang w:val="vi-VN"/>
        </w:rPr>
        <w:t>trẻ</w:t>
      </w:r>
      <w:r w:rsidRPr="007D038B">
        <w:rPr>
          <w:spacing w:val="4"/>
          <w:sz w:val="28"/>
          <w:szCs w:val="28"/>
          <w:lang w:val="vi-VN"/>
        </w:rPr>
        <w:t xml:space="preserve"> và cộng đồng.</w:t>
      </w:r>
    </w:p>
    <w:p w14:paraId="34DEFEA7"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 xml:space="preserve">2.10.11.2. </w:t>
      </w:r>
      <w:r w:rsidRPr="007D038B">
        <w:rPr>
          <w:sz w:val="28"/>
          <w:szCs w:val="28"/>
          <w:lang w:val="vi-VN"/>
        </w:rPr>
        <w:t>Tiêu chí 1.</w:t>
      </w:r>
      <w:r w:rsidRPr="00281F0D">
        <w:rPr>
          <w:sz w:val="28"/>
          <w:szCs w:val="28"/>
          <w:lang w:val="vi-VN"/>
        </w:rPr>
        <w:t>3</w:t>
      </w:r>
      <w:r w:rsidRPr="007D038B">
        <w:rPr>
          <w:sz w:val="28"/>
          <w:szCs w:val="28"/>
          <w:lang w:val="vi-VN"/>
        </w:rPr>
        <w:t xml:space="preserve">: </w:t>
      </w:r>
      <w:r w:rsidRPr="00281F0D">
        <w:rPr>
          <w:sz w:val="28"/>
          <w:szCs w:val="28"/>
          <w:lang w:val="vi-VN"/>
        </w:rPr>
        <w:t>Tổ chức Đảng Cộng sản Việt Nam, các đoàn thể và tổ chức khác trong nhà trường</w:t>
      </w:r>
    </w:p>
    <w:p w14:paraId="69DC139F" w14:textId="77777777" w:rsidR="00EA07FE" w:rsidRPr="00281F0D" w:rsidRDefault="00EA07FE" w:rsidP="00EA07FE">
      <w:pPr>
        <w:spacing w:before="120" w:after="120" w:line="322" w:lineRule="exact"/>
        <w:ind w:firstLine="720"/>
        <w:jc w:val="both"/>
        <w:rPr>
          <w:rStyle w:val="Emphasis"/>
          <w:i w:val="0"/>
          <w:sz w:val="28"/>
          <w:szCs w:val="28"/>
          <w:lang w:val="vi-VN"/>
        </w:rPr>
      </w:pPr>
      <w:r w:rsidRPr="00281F0D">
        <w:rPr>
          <w:sz w:val="28"/>
          <w:szCs w:val="28"/>
          <w:lang w:val="vi-VN"/>
        </w:rPr>
        <w:t>a) Trong 05 năm liên tiếp tính đến thời điểm đánh giá, tổ chức Đảng Cộng sản Việt Nam có í</w:t>
      </w:r>
      <w:r w:rsidRPr="007D038B">
        <w:rPr>
          <w:sz w:val="28"/>
          <w:szCs w:val="28"/>
          <w:lang w:val="vi-VN"/>
        </w:rPr>
        <w:t xml:space="preserve">t nhất </w:t>
      </w:r>
      <w:r w:rsidRPr="00281F0D">
        <w:rPr>
          <w:sz w:val="28"/>
          <w:szCs w:val="28"/>
          <w:lang w:val="vi-VN"/>
        </w:rPr>
        <w:t>02</w:t>
      </w:r>
      <w:r w:rsidRPr="007D038B">
        <w:rPr>
          <w:sz w:val="28"/>
          <w:szCs w:val="28"/>
          <w:lang w:val="vi-VN"/>
        </w:rPr>
        <w:t xml:space="preserve"> năm </w:t>
      </w:r>
      <w:r w:rsidRPr="007D038B">
        <w:rPr>
          <w:rStyle w:val="Emphasis"/>
          <w:sz w:val="28"/>
          <w:szCs w:val="28"/>
          <w:lang w:val="vi-VN"/>
        </w:rPr>
        <w:t xml:space="preserve">hoàn thành tốt nhiệm vụ, </w:t>
      </w:r>
      <w:r w:rsidRPr="00281F0D">
        <w:rPr>
          <w:rStyle w:val="Emphasis"/>
          <w:sz w:val="28"/>
          <w:szCs w:val="28"/>
          <w:lang w:val="vi-VN"/>
        </w:rPr>
        <w:t>các</w:t>
      </w:r>
      <w:r w:rsidRPr="007D038B">
        <w:rPr>
          <w:rStyle w:val="Emphasis"/>
          <w:sz w:val="28"/>
          <w:szCs w:val="28"/>
          <w:lang w:val="vi-VN"/>
        </w:rPr>
        <w:t xml:space="preserve"> năm còn lại hoàn thành nhiệm vụ trở lên</w:t>
      </w:r>
      <w:r w:rsidRPr="00281F0D">
        <w:rPr>
          <w:rStyle w:val="Emphasis"/>
          <w:sz w:val="28"/>
          <w:szCs w:val="28"/>
          <w:lang w:val="vi-VN"/>
        </w:rPr>
        <w:t>;</w:t>
      </w:r>
    </w:p>
    <w:p w14:paraId="3AE9BB7D" w14:textId="77777777" w:rsidR="00EA07FE" w:rsidRPr="007D038B" w:rsidRDefault="00EA07FE" w:rsidP="00EA07FE">
      <w:pPr>
        <w:spacing w:before="120" w:after="120" w:line="322" w:lineRule="exact"/>
        <w:ind w:firstLine="709"/>
        <w:jc w:val="both"/>
        <w:rPr>
          <w:sz w:val="28"/>
          <w:szCs w:val="28"/>
          <w:lang w:val="vi-VN"/>
        </w:rPr>
      </w:pPr>
      <w:r w:rsidRPr="007D038B">
        <w:rPr>
          <w:rStyle w:val="Emphasis"/>
          <w:sz w:val="28"/>
          <w:szCs w:val="28"/>
          <w:lang w:val="vi-VN"/>
        </w:rPr>
        <w:t xml:space="preserve">b) </w:t>
      </w:r>
      <w:r w:rsidRPr="007D038B">
        <w:rPr>
          <w:sz w:val="28"/>
          <w:szCs w:val="28"/>
          <w:lang w:val="vi-VN"/>
        </w:rPr>
        <w:t>Các đoàn thể, tổ chức khác đóng góp hiệu quả cho các hoạt động của nhà trường và cộng đồng.</w:t>
      </w:r>
    </w:p>
    <w:p w14:paraId="33CA8680" w14:textId="77777777" w:rsidR="00EA07FE" w:rsidRPr="00281F0D" w:rsidRDefault="00EA07FE" w:rsidP="00EA07FE">
      <w:pPr>
        <w:spacing w:before="120" w:after="120" w:line="322" w:lineRule="exact"/>
        <w:ind w:firstLine="720"/>
        <w:jc w:val="both"/>
        <w:rPr>
          <w:spacing w:val="6"/>
          <w:sz w:val="28"/>
          <w:szCs w:val="28"/>
          <w:lang w:val="vi-VN"/>
        </w:rPr>
      </w:pPr>
      <w:r w:rsidRPr="00281F0D">
        <w:rPr>
          <w:sz w:val="28"/>
          <w:szCs w:val="28"/>
          <w:lang w:val="vi-VN"/>
        </w:rPr>
        <w:t>2.10.11.</w:t>
      </w:r>
      <w:r w:rsidRPr="00281F0D">
        <w:rPr>
          <w:spacing w:val="6"/>
          <w:sz w:val="28"/>
          <w:szCs w:val="28"/>
          <w:lang w:val="vi-VN"/>
        </w:rPr>
        <w:t xml:space="preserve">3. </w:t>
      </w:r>
      <w:r w:rsidRPr="007D038B">
        <w:rPr>
          <w:spacing w:val="6"/>
          <w:sz w:val="28"/>
          <w:szCs w:val="28"/>
          <w:lang w:val="vi-VN"/>
        </w:rPr>
        <w:t>Tiêu chí 1.</w:t>
      </w:r>
      <w:r w:rsidRPr="00281F0D">
        <w:rPr>
          <w:spacing w:val="6"/>
          <w:sz w:val="28"/>
          <w:szCs w:val="28"/>
          <w:lang w:val="vi-VN"/>
        </w:rPr>
        <w:t>4</w:t>
      </w:r>
      <w:r w:rsidRPr="007D038B">
        <w:rPr>
          <w:spacing w:val="6"/>
          <w:sz w:val="28"/>
          <w:szCs w:val="28"/>
          <w:lang w:val="vi-VN"/>
        </w:rPr>
        <w:t>: Hiệu trưởng, phó hiệu trưởng, tổ chuyên môn và tổ văn phòng</w:t>
      </w:r>
    </w:p>
    <w:p w14:paraId="7B96990A" w14:textId="77777777" w:rsidR="00EA07FE" w:rsidRPr="00281F0D" w:rsidRDefault="00EA07FE" w:rsidP="00EA07FE">
      <w:pPr>
        <w:spacing w:before="120" w:after="120" w:line="322" w:lineRule="exact"/>
        <w:ind w:firstLine="720"/>
        <w:jc w:val="both"/>
        <w:rPr>
          <w:rFonts w:eastAsia="Calibri"/>
          <w:sz w:val="28"/>
          <w:szCs w:val="28"/>
          <w:lang w:val="vi-VN"/>
        </w:rPr>
      </w:pPr>
      <w:r w:rsidRPr="00281F0D">
        <w:rPr>
          <w:rFonts w:eastAsia="Calibri"/>
          <w:sz w:val="28"/>
          <w:szCs w:val="28"/>
          <w:lang w:val="vi-VN"/>
        </w:rPr>
        <w:t xml:space="preserve">a) </w:t>
      </w:r>
      <w:r w:rsidRPr="007D038B">
        <w:rPr>
          <w:rFonts w:eastAsia="Calibri"/>
          <w:sz w:val="28"/>
          <w:szCs w:val="28"/>
          <w:lang w:val="vi-VN"/>
        </w:rPr>
        <w:t>Hoạt động của tổ chuyên môn</w:t>
      </w:r>
      <w:r w:rsidRPr="00281F0D">
        <w:rPr>
          <w:rFonts w:eastAsia="Calibri"/>
          <w:sz w:val="28"/>
          <w:szCs w:val="28"/>
          <w:lang w:val="vi-VN"/>
        </w:rPr>
        <w:t xml:space="preserve"> và</w:t>
      </w:r>
      <w:r w:rsidRPr="007D038B">
        <w:rPr>
          <w:rFonts w:eastAsia="Calibri"/>
          <w:sz w:val="28"/>
          <w:szCs w:val="28"/>
          <w:lang w:val="vi-VN"/>
        </w:rPr>
        <w:t xml:space="preserve"> tổ văn phòng có đóng góp </w:t>
      </w:r>
      <w:r w:rsidRPr="00281F0D">
        <w:rPr>
          <w:rFonts w:eastAsia="Calibri"/>
          <w:sz w:val="28"/>
          <w:szCs w:val="28"/>
          <w:lang w:val="vi-VN"/>
        </w:rPr>
        <w:t xml:space="preserve">hiệu quả </w:t>
      </w:r>
      <w:r w:rsidRPr="007D038B">
        <w:rPr>
          <w:rFonts w:eastAsia="Calibri"/>
          <w:sz w:val="28"/>
          <w:szCs w:val="28"/>
          <w:lang w:val="vi-VN"/>
        </w:rPr>
        <w:t xml:space="preserve">trong việc nâng cao chất lượng các hoạt động </w:t>
      </w:r>
      <w:r w:rsidRPr="00281F0D">
        <w:rPr>
          <w:rFonts w:eastAsia="Calibri"/>
          <w:sz w:val="28"/>
          <w:szCs w:val="28"/>
          <w:lang w:val="vi-VN"/>
        </w:rPr>
        <w:t xml:space="preserve">của </w:t>
      </w:r>
      <w:r w:rsidRPr="007D038B">
        <w:rPr>
          <w:rFonts w:eastAsia="Calibri"/>
          <w:sz w:val="28"/>
          <w:szCs w:val="28"/>
          <w:lang w:val="vi-VN"/>
        </w:rPr>
        <w:t>nhà trường</w:t>
      </w:r>
      <w:r w:rsidRPr="00281F0D">
        <w:rPr>
          <w:rFonts w:eastAsia="Calibri"/>
          <w:sz w:val="28"/>
          <w:szCs w:val="28"/>
          <w:lang w:val="vi-VN"/>
        </w:rPr>
        <w:t>;</w:t>
      </w:r>
    </w:p>
    <w:p w14:paraId="5B7A0BD8" w14:textId="77777777" w:rsidR="00EA07FE" w:rsidRPr="00281F0D" w:rsidRDefault="00EA07FE" w:rsidP="00EA07FE">
      <w:pPr>
        <w:spacing w:before="120" w:after="120" w:line="322" w:lineRule="exact"/>
        <w:ind w:firstLine="720"/>
        <w:jc w:val="both"/>
        <w:rPr>
          <w:rFonts w:eastAsia="Calibri"/>
          <w:sz w:val="28"/>
          <w:szCs w:val="28"/>
          <w:lang w:val="vi-VN"/>
        </w:rPr>
      </w:pPr>
      <w:r w:rsidRPr="00281F0D">
        <w:rPr>
          <w:rFonts w:eastAsia="Calibri"/>
          <w:sz w:val="28"/>
          <w:szCs w:val="28"/>
          <w:lang w:val="vi-VN"/>
        </w:rPr>
        <w:t>b) Tổ chuyên môn thực hiện hiệu quả các chuyên đề chuyên môn góp phần nâng cao chất lượng nuôi dưỡng, chăm sóc và giáo dục trẻ.</w:t>
      </w:r>
    </w:p>
    <w:p w14:paraId="74253701"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2.10.11.4. Tiêu chí 1.5: Tổ chức nhóm trẻ và lớp mẫu giáo</w:t>
      </w:r>
    </w:p>
    <w:p w14:paraId="52BC23E3" w14:textId="77777777" w:rsidR="00EA07FE" w:rsidRPr="00281F0D" w:rsidRDefault="00EA07FE" w:rsidP="00EA07FE">
      <w:pPr>
        <w:spacing w:before="120" w:after="120" w:line="322" w:lineRule="exact"/>
        <w:ind w:firstLine="720"/>
        <w:jc w:val="both"/>
        <w:rPr>
          <w:rFonts w:eastAsia="Calibri"/>
          <w:sz w:val="28"/>
          <w:szCs w:val="28"/>
          <w:lang w:val="vi-VN"/>
        </w:rPr>
      </w:pPr>
      <w:r w:rsidRPr="00281F0D">
        <w:rPr>
          <w:rFonts w:eastAsia="Calibri"/>
          <w:sz w:val="28"/>
          <w:szCs w:val="28"/>
          <w:lang w:val="vi-VN"/>
        </w:rPr>
        <w:t xml:space="preserve">Nhà trường có không quá 20 (hai mươi) </w:t>
      </w:r>
      <w:r w:rsidRPr="00281F0D">
        <w:rPr>
          <w:sz w:val="28"/>
          <w:szCs w:val="28"/>
          <w:lang w:val="vi-VN"/>
        </w:rPr>
        <w:t>nhóm trẻ, lớp mẫu giáo.</w:t>
      </w:r>
    </w:p>
    <w:p w14:paraId="16B9A57E"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2.10.11.5. Tiêu chí 1.6: Quản lý hành chính, tài chính và tài sản</w:t>
      </w:r>
    </w:p>
    <w:p w14:paraId="6B0E8712" w14:textId="77777777" w:rsidR="00EA07FE" w:rsidRPr="00281F0D" w:rsidRDefault="00EA07FE" w:rsidP="00EA07FE">
      <w:pPr>
        <w:spacing w:before="120" w:after="120" w:line="322" w:lineRule="exact"/>
        <w:ind w:firstLine="720"/>
        <w:jc w:val="both"/>
        <w:rPr>
          <w:spacing w:val="-4"/>
          <w:sz w:val="28"/>
          <w:szCs w:val="28"/>
          <w:lang w:val="vi-VN"/>
        </w:rPr>
      </w:pPr>
      <w:r w:rsidRPr="007D038B">
        <w:rPr>
          <w:spacing w:val="-4"/>
          <w:sz w:val="28"/>
          <w:szCs w:val="28"/>
          <w:lang w:val="vi-VN"/>
        </w:rPr>
        <w:t>Có kế hoạch ngắn hạn</w:t>
      </w:r>
      <w:r w:rsidRPr="00281F0D">
        <w:rPr>
          <w:spacing w:val="-4"/>
          <w:sz w:val="28"/>
          <w:szCs w:val="28"/>
          <w:lang w:val="vi-VN"/>
        </w:rPr>
        <w:t>, trung hạn, dài hạn</w:t>
      </w:r>
      <w:r w:rsidRPr="007D038B">
        <w:rPr>
          <w:spacing w:val="-4"/>
          <w:sz w:val="28"/>
          <w:szCs w:val="28"/>
          <w:lang w:val="vi-VN"/>
        </w:rPr>
        <w:t xml:space="preserve"> để tạo ra các nguồn tài chính hợp pháp</w:t>
      </w:r>
      <w:r w:rsidRPr="00281F0D">
        <w:rPr>
          <w:spacing w:val="-4"/>
          <w:sz w:val="28"/>
          <w:szCs w:val="28"/>
          <w:lang w:val="vi-VN"/>
        </w:rPr>
        <w:t xml:space="preserve"> phù hợp với điều kiện nhà trường, thực tế địa phương.</w:t>
      </w:r>
    </w:p>
    <w:p w14:paraId="2760B580" w14:textId="77777777" w:rsidR="00EA07FE" w:rsidRPr="00281F0D" w:rsidRDefault="00EA07FE" w:rsidP="00EA07FE">
      <w:pPr>
        <w:spacing w:before="120" w:after="120" w:line="322" w:lineRule="exact"/>
        <w:ind w:firstLine="720"/>
        <w:jc w:val="both"/>
        <w:rPr>
          <w:b/>
          <w:bCs/>
          <w:sz w:val="28"/>
          <w:szCs w:val="28"/>
          <w:lang w:val="vi-VN"/>
        </w:rPr>
      </w:pPr>
      <w:r w:rsidRPr="00281F0D">
        <w:rPr>
          <w:sz w:val="28"/>
          <w:szCs w:val="28"/>
          <w:lang w:val="vi-VN"/>
        </w:rPr>
        <w:t>2.10.12.</w:t>
      </w:r>
      <w:r w:rsidRPr="00281F0D">
        <w:rPr>
          <w:b/>
          <w:bCs/>
          <w:sz w:val="28"/>
          <w:szCs w:val="28"/>
          <w:lang w:val="vi-VN"/>
        </w:rPr>
        <w:t xml:space="preserve"> </w:t>
      </w:r>
      <w:r w:rsidRPr="007D038B">
        <w:rPr>
          <w:b/>
          <w:bCs/>
          <w:sz w:val="28"/>
          <w:szCs w:val="28"/>
          <w:lang w:val="vi-VN"/>
        </w:rPr>
        <w:t>Tiêu chuẩn</w:t>
      </w:r>
      <w:r w:rsidRPr="00281F0D">
        <w:rPr>
          <w:b/>
          <w:bCs/>
          <w:sz w:val="28"/>
          <w:szCs w:val="28"/>
          <w:lang w:val="vi-VN"/>
        </w:rPr>
        <w:t xml:space="preserve"> </w:t>
      </w:r>
      <w:r w:rsidRPr="007D038B">
        <w:rPr>
          <w:b/>
          <w:bCs/>
          <w:sz w:val="28"/>
          <w:szCs w:val="28"/>
          <w:lang w:val="vi-VN"/>
        </w:rPr>
        <w:t>2</w:t>
      </w:r>
      <w:r w:rsidRPr="00281F0D">
        <w:rPr>
          <w:b/>
          <w:sz w:val="28"/>
          <w:szCs w:val="28"/>
          <w:lang w:val="vi-VN"/>
        </w:rPr>
        <w:t xml:space="preserve">: </w:t>
      </w:r>
      <w:r w:rsidRPr="007D038B">
        <w:rPr>
          <w:b/>
          <w:bCs/>
          <w:sz w:val="28"/>
          <w:szCs w:val="28"/>
          <w:lang w:val="vi-VN"/>
        </w:rPr>
        <w:t>Cán bộ quản lý, giáo viên</w:t>
      </w:r>
      <w:r w:rsidRPr="00281F0D">
        <w:rPr>
          <w:b/>
          <w:bCs/>
          <w:sz w:val="28"/>
          <w:szCs w:val="28"/>
          <w:lang w:val="vi-VN"/>
        </w:rPr>
        <w:t>,</w:t>
      </w:r>
      <w:r w:rsidRPr="007D038B">
        <w:rPr>
          <w:b/>
          <w:bCs/>
          <w:sz w:val="28"/>
          <w:szCs w:val="28"/>
          <w:lang w:val="vi-VN"/>
        </w:rPr>
        <w:t xml:space="preserve"> nhân viên</w:t>
      </w:r>
    </w:p>
    <w:p w14:paraId="441FC1FF"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 xml:space="preserve">2.10.12.1. Tiêu chí 2.1: </w:t>
      </w:r>
      <w:r w:rsidRPr="00281F0D">
        <w:rPr>
          <w:rFonts w:eastAsia="Calibri"/>
          <w:sz w:val="28"/>
          <w:szCs w:val="28"/>
          <w:lang w:val="vi-VN"/>
        </w:rPr>
        <w:t>Đối với</w:t>
      </w:r>
      <w:r w:rsidRPr="007D038B">
        <w:rPr>
          <w:rFonts w:eastAsia="Calibri"/>
          <w:sz w:val="28"/>
          <w:szCs w:val="28"/>
          <w:lang w:val="vi-VN"/>
        </w:rPr>
        <w:t xml:space="preserve"> </w:t>
      </w:r>
      <w:r w:rsidRPr="00281F0D">
        <w:rPr>
          <w:bCs/>
          <w:sz w:val="28"/>
          <w:szCs w:val="28"/>
          <w:lang w:val="vi-VN"/>
        </w:rPr>
        <w:t>hiệu trưởng, phó hiệu trưởng</w:t>
      </w:r>
    </w:p>
    <w:p w14:paraId="11622CF4" w14:textId="77777777" w:rsidR="00EA07FE" w:rsidRPr="00281F0D" w:rsidRDefault="00EA07FE" w:rsidP="00EA07FE">
      <w:pPr>
        <w:spacing w:before="120" w:after="120" w:line="322" w:lineRule="exact"/>
        <w:ind w:firstLine="720"/>
        <w:jc w:val="both"/>
        <w:rPr>
          <w:rFonts w:eastAsia="Calibri"/>
          <w:spacing w:val="-4"/>
          <w:sz w:val="28"/>
          <w:szCs w:val="28"/>
          <w:lang w:val="vi-VN"/>
        </w:rPr>
      </w:pPr>
      <w:r w:rsidRPr="007D038B">
        <w:rPr>
          <w:rFonts w:eastAsia="Calibri"/>
          <w:spacing w:val="-4"/>
          <w:sz w:val="28"/>
          <w:szCs w:val="28"/>
          <w:lang w:val="vi-VN"/>
        </w:rPr>
        <w:lastRenderedPageBreak/>
        <w:t xml:space="preserve">Trong 05 năm liên tiếp tính đến thời điểm đánh giá, đạt </w:t>
      </w:r>
      <w:r w:rsidRPr="00281F0D">
        <w:rPr>
          <w:rFonts w:eastAsia="Calibri"/>
          <w:spacing w:val="-4"/>
          <w:sz w:val="28"/>
          <w:szCs w:val="28"/>
          <w:lang w:val="vi-VN"/>
        </w:rPr>
        <w:t>c</w:t>
      </w:r>
      <w:r w:rsidRPr="007D038B">
        <w:rPr>
          <w:rFonts w:eastAsia="Calibri"/>
          <w:spacing w:val="-4"/>
          <w:sz w:val="28"/>
          <w:szCs w:val="28"/>
          <w:lang w:val="vi-VN"/>
        </w:rPr>
        <w:t>huẩn hiệu trưởng</w:t>
      </w:r>
      <w:r w:rsidRPr="00281F0D">
        <w:rPr>
          <w:rFonts w:eastAsia="Calibri"/>
          <w:spacing w:val="-4"/>
          <w:sz w:val="28"/>
          <w:szCs w:val="28"/>
          <w:lang w:val="vi-VN"/>
        </w:rPr>
        <w:t xml:space="preserve"> ở mức khá trở lên, trong đó có ít nhất 01 năm </w:t>
      </w:r>
      <w:r w:rsidRPr="007D038B">
        <w:rPr>
          <w:rFonts w:eastAsia="Calibri"/>
          <w:spacing w:val="-4"/>
          <w:sz w:val="28"/>
          <w:szCs w:val="28"/>
          <w:lang w:val="vi-VN"/>
        </w:rPr>
        <w:t xml:space="preserve">đạt </w:t>
      </w:r>
      <w:r w:rsidRPr="00281F0D">
        <w:rPr>
          <w:rFonts w:eastAsia="Calibri"/>
          <w:spacing w:val="-4"/>
          <w:sz w:val="28"/>
          <w:szCs w:val="28"/>
          <w:lang w:val="vi-VN"/>
        </w:rPr>
        <w:t>c</w:t>
      </w:r>
      <w:r w:rsidRPr="007D038B">
        <w:rPr>
          <w:rFonts w:eastAsia="Calibri"/>
          <w:spacing w:val="-4"/>
          <w:sz w:val="28"/>
          <w:szCs w:val="28"/>
          <w:lang w:val="vi-VN"/>
        </w:rPr>
        <w:t>huẩn hiệu trưởng</w:t>
      </w:r>
      <w:r w:rsidRPr="00281F0D">
        <w:rPr>
          <w:rFonts w:eastAsia="Calibri"/>
          <w:spacing w:val="-4"/>
          <w:sz w:val="28"/>
          <w:szCs w:val="28"/>
          <w:lang w:val="vi-VN"/>
        </w:rPr>
        <w:t xml:space="preserve"> ở mức tốt</w:t>
      </w:r>
      <w:r w:rsidRPr="007D038B">
        <w:rPr>
          <w:rFonts w:eastAsia="Calibri"/>
          <w:spacing w:val="-4"/>
          <w:sz w:val="28"/>
          <w:szCs w:val="28"/>
          <w:lang w:val="vi-VN"/>
        </w:rPr>
        <w:t>.</w:t>
      </w:r>
    </w:p>
    <w:p w14:paraId="7E6353E5"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 xml:space="preserve">2.10.12.2. Tiêu chí 2.2: </w:t>
      </w:r>
      <w:r w:rsidRPr="00281F0D">
        <w:rPr>
          <w:rFonts w:eastAsia="Calibri"/>
          <w:sz w:val="28"/>
          <w:szCs w:val="28"/>
          <w:lang w:val="vi-VN"/>
        </w:rPr>
        <w:t>Đối với</w:t>
      </w:r>
      <w:r w:rsidRPr="007D038B">
        <w:rPr>
          <w:rFonts w:eastAsia="Calibri"/>
          <w:sz w:val="28"/>
          <w:szCs w:val="28"/>
          <w:lang w:val="vi-VN"/>
        </w:rPr>
        <w:t xml:space="preserve"> </w:t>
      </w:r>
      <w:r w:rsidRPr="00281F0D">
        <w:rPr>
          <w:sz w:val="28"/>
          <w:szCs w:val="28"/>
          <w:lang w:val="vi-VN"/>
        </w:rPr>
        <w:t>giáo viên</w:t>
      </w:r>
    </w:p>
    <w:p w14:paraId="43966E6E" w14:textId="77777777" w:rsidR="00EA07FE" w:rsidRPr="007D038B" w:rsidRDefault="00EA07FE" w:rsidP="00EA07FE">
      <w:pPr>
        <w:spacing w:before="120" w:after="120" w:line="322" w:lineRule="exact"/>
        <w:ind w:firstLine="709"/>
        <w:jc w:val="both"/>
        <w:rPr>
          <w:rFonts w:eastAsia="Calibri"/>
          <w:sz w:val="28"/>
          <w:szCs w:val="28"/>
          <w:lang w:val="vi-VN"/>
        </w:rPr>
      </w:pPr>
      <w:r w:rsidRPr="007D038B">
        <w:rPr>
          <w:rFonts w:eastAsia="Calibri"/>
          <w:sz w:val="28"/>
          <w:szCs w:val="28"/>
          <w:lang w:val="vi-VN"/>
        </w:rPr>
        <w:t>a</w:t>
      </w:r>
      <w:r w:rsidRPr="007D038B">
        <w:rPr>
          <w:spacing w:val="4"/>
          <w:sz w:val="28"/>
          <w:szCs w:val="28"/>
          <w:lang w:val="vi-VN"/>
        </w:rPr>
        <w:t xml:space="preserve">) </w:t>
      </w:r>
      <w:r w:rsidRPr="007D038B">
        <w:rPr>
          <w:rFonts w:eastAsia="Calibri"/>
          <w:sz w:val="28"/>
          <w:szCs w:val="28"/>
          <w:lang w:val="vi-VN"/>
        </w:rPr>
        <w:t xml:space="preserve">Tỷ lệ giáo viên </w:t>
      </w:r>
      <w:r w:rsidRPr="00281F0D">
        <w:rPr>
          <w:rFonts w:eastAsia="Calibri"/>
          <w:sz w:val="28"/>
          <w:szCs w:val="28"/>
          <w:lang w:val="vi-VN"/>
        </w:rPr>
        <w:t xml:space="preserve">đạt </w:t>
      </w:r>
      <w:r w:rsidRPr="007D038B">
        <w:rPr>
          <w:rFonts w:eastAsia="Calibri"/>
          <w:sz w:val="28"/>
          <w:szCs w:val="28"/>
          <w:lang w:val="vi-VN"/>
        </w:rPr>
        <w:t xml:space="preserve">trên chuẩn trình độ đào tạo đạt ít nhất </w:t>
      </w:r>
      <w:r w:rsidRPr="00281F0D">
        <w:rPr>
          <w:rFonts w:eastAsia="Calibri"/>
          <w:sz w:val="28"/>
          <w:szCs w:val="28"/>
          <w:lang w:val="vi-VN"/>
        </w:rPr>
        <w:t>65</w:t>
      </w:r>
      <w:r w:rsidRPr="007D038B">
        <w:rPr>
          <w:rFonts w:eastAsia="Calibri"/>
          <w:sz w:val="28"/>
          <w:szCs w:val="28"/>
          <w:lang w:val="vi-VN"/>
        </w:rPr>
        <w:t xml:space="preserve">%, đối với </w:t>
      </w:r>
      <w:r w:rsidRPr="00281F0D">
        <w:rPr>
          <w:rFonts w:eastAsia="Calibri"/>
          <w:sz w:val="28"/>
          <w:szCs w:val="28"/>
          <w:lang w:val="vi-VN"/>
        </w:rPr>
        <w:t xml:space="preserve">các trường thuộc vùng khó khăn </w:t>
      </w:r>
      <w:r w:rsidRPr="007D038B">
        <w:rPr>
          <w:rFonts w:eastAsia="Calibri"/>
          <w:sz w:val="28"/>
          <w:szCs w:val="28"/>
          <w:lang w:val="vi-VN"/>
        </w:rPr>
        <w:t>đạt ít nhất 50%</w:t>
      </w:r>
      <w:r w:rsidRPr="00281F0D">
        <w:rPr>
          <w:rFonts w:eastAsia="Calibri"/>
          <w:sz w:val="28"/>
          <w:szCs w:val="28"/>
          <w:lang w:val="vi-VN"/>
        </w:rPr>
        <w:t>;</w:t>
      </w:r>
    </w:p>
    <w:p w14:paraId="7D173DB6" w14:textId="77777777" w:rsidR="00EA07FE" w:rsidRPr="00281F0D" w:rsidRDefault="00EA07FE" w:rsidP="00EA07FE">
      <w:pPr>
        <w:spacing w:before="120" w:after="120" w:line="322" w:lineRule="exact"/>
        <w:ind w:firstLine="709"/>
        <w:jc w:val="both"/>
        <w:rPr>
          <w:sz w:val="28"/>
          <w:szCs w:val="28"/>
          <w:lang w:val="vi-VN"/>
        </w:rPr>
      </w:pPr>
      <w:r w:rsidRPr="00281F0D">
        <w:rPr>
          <w:spacing w:val="4"/>
          <w:sz w:val="28"/>
          <w:szCs w:val="28"/>
          <w:lang w:val="vi-VN"/>
        </w:rPr>
        <w:tab/>
      </w:r>
      <w:r w:rsidRPr="007D038B">
        <w:rPr>
          <w:spacing w:val="4"/>
          <w:sz w:val="28"/>
          <w:szCs w:val="28"/>
          <w:lang w:val="vi-VN"/>
        </w:rPr>
        <w:t>b) Trong 05 năm liên tiếp tính đến thời điểm đánh giá</w:t>
      </w:r>
      <w:r w:rsidRPr="007D038B">
        <w:rPr>
          <w:sz w:val="28"/>
          <w:szCs w:val="28"/>
          <w:lang w:val="vi-VN"/>
        </w:rPr>
        <w:t xml:space="preserve">, </w:t>
      </w:r>
      <w:r w:rsidRPr="007D038B">
        <w:rPr>
          <w:bCs/>
          <w:sz w:val="28"/>
          <w:szCs w:val="28"/>
          <w:lang w:val="vi-VN"/>
        </w:rPr>
        <w:t xml:space="preserve">có ít nhất </w:t>
      </w:r>
      <w:r w:rsidRPr="00281F0D">
        <w:rPr>
          <w:bCs/>
          <w:sz w:val="28"/>
          <w:szCs w:val="28"/>
          <w:lang w:val="vi-VN"/>
        </w:rPr>
        <w:t>8</w:t>
      </w:r>
      <w:r w:rsidRPr="007D038B">
        <w:rPr>
          <w:bCs/>
          <w:sz w:val="28"/>
          <w:szCs w:val="28"/>
          <w:lang w:val="vi-VN"/>
        </w:rPr>
        <w:t xml:space="preserve">0% </w:t>
      </w:r>
      <w:r w:rsidRPr="00281F0D">
        <w:rPr>
          <w:bCs/>
          <w:sz w:val="28"/>
          <w:szCs w:val="28"/>
          <w:lang w:val="vi-VN"/>
        </w:rPr>
        <w:t xml:space="preserve">giáo viên </w:t>
      </w:r>
      <w:r w:rsidRPr="007D038B">
        <w:rPr>
          <w:sz w:val="28"/>
          <w:szCs w:val="28"/>
          <w:lang w:val="vi-VN"/>
        </w:rPr>
        <w:t>đạt chuẩn nghề nghiệp giáo viên ở mức khá trở lên</w:t>
      </w:r>
      <w:r w:rsidRPr="00281F0D">
        <w:rPr>
          <w:bCs/>
          <w:sz w:val="28"/>
          <w:szCs w:val="28"/>
          <w:lang w:val="vi-VN"/>
        </w:rPr>
        <w:t>,</w:t>
      </w:r>
      <w:r w:rsidRPr="007D038B">
        <w:rPr>
          <w:sz w:val="28"/>
          <w:szCs w:val="28"/>
          <w:lang w:val="vi-VN"/>
        </w:rPr>
        <w:t xml:space="preserve"> trong đó có ít nhất </w:t>
      </w:r>
      <w:r w:rsidRPr="00281F0D">
        <w:rPr>
          <w:sz w:val="28"/>
          <w:szCs w:val="28"/>
          <w:lang w:val="vi-VN"/>
        </w:rPr>
        <w:t>3</w:t>
      </w:r>
      <w:r w:rsidRPr="007D038B">
        <w:rPr>
          <w:sz w:val="28"/>
          <w:szCs w:val="28"/>
          <w:lang w:val="vi-VN"/>
        </w:rPr>
        <w:t>0% đạt chuẩn nghề nghiệp giáo viên ở mức tốt</w:t>
      </w:r>
      <w:r w:rsidRPr="00281F0D">
        <w:rPr>
          <w:bCs/>
          <w:sz w:val="28"/>
          <w:szCs w:val="28"/>
          <w:lang w:val="vi-VN"/>
        </w:rPr>
        <w:t xml:space="preserve">; </w:t>
      </w:r>
      <w:r w:rsidRPr="007D038B">
        <w:rPr>
          <w:bCs/>
          <w:sz w:val="28"/>
          <w:szCs w:val="28"/>
          <w:lang w:val="vi-VN"/>
        </w:rPr>
        <w:t xml:space="preserve">đối với trường thuộc </w:t>
      </w:r>
      <w:r w:rsidRPr="00281F0D">
        <w:rPr>
          <w:bCs/>
          <w:sz w:val="28"/>
          <w:szCs w:val="28"/>
          <w:lang w:val="vi-VN"/>
        </w:rPr>
        <w:t xml:space="preserve">vùng </w:t>
      </w:r>
      <w:r w:rsidRPr="00281F0D">
        <w:rPr>
          <w:rFonts w:eastAsia="Calibri"/>
          <w:sz w:val="28"/>
          <w:szCs w:val="28"/>
          <w:lang w:val="vi-VN"/>
        </w:rPr>
        <w:t>khó khăn có</w:t>
      </w:r>
      <w:r w:rsidRPr="007D038B">
        <w:rPr>
          <w:rFonts w:eastAsia="Calibri"/>
          <w:sz w:val="28"/>
          <w:szCs w:val="28"/>
          <w:lang w:val="vi-VN"/>
        </w:rPr>
        <w:t xml:space="preserve"> ít nhất 70% </w:t>
      </w:r>
      <w:r w:rsidRPr="007D038B">
        <w:rPr>
          <w:sz w:val="28"/>
          <w:szCs w:val="28"/>
          <w:lang w:val="vi-VN"/>
        </w:rPr>
        <w:t>đạt chuẩn nghề nghiệp giáo viên ở mức khá trở lên</w:t>
      </w:r>
      <w:r w:rsidRPr="00281F0D">
        <w:rPr>
          <w:sz w:val="28"/>
          <w:szCs w:val="28"/>
          <w:lang w:val="vi-VN"/>
        </w:rPr>
        <w:t xml:space="preserve">, </w:t>
      </w:r>
      <w:r w:rsidRPr="007D038B">
        <w:rPr>
          <w:sz w:val="28"/>
          <w:szCs w:val="28"/>
          <w:lang w:val="vi-VN"/>
        </w:rPr>
        <w:t xml:space="preserve">trong đó có ít nhất </w:t>
      </w:r>
      <w:r w:rsidRPr="00281F0D">
        <w:rPr>
          <w:sz w:val="28"/>
          <w:szCs w:val="28"/>
          <w:lang w:val="vi-VN"/>
        </w:rPr>
        <w:t>2</w:t>
      </w:r>
      <w:r w:rsidRPr="007D038B">
        <w:rPr>
          <w:sz w:val="28"/>
          <w:szCs w:val="28"/>
          <w:lang w:val="vi-VN"/>
        </w:rPr>
        <w:t>0% đạt chuẩn nghề nghiệp giáo viên ở mức tốt</w:t>
      </w:r>
      <w:r w:rsidRPr="00281F0D">
        <w:rPr>
          <w:sz w:val="28"/>
          <w:szCs w:val="28"/>
          <w:lang w:val="vi-VN"/>
        </w:rPr>
        <w:t>.</w:t>
      </w:r>
    </w:p>
    <w:p w14:paraId="7FA76174" w14:textId="77777777" w:rsidR="00EA07FE" w:rsidRPr="00281F0D" w:rsidRDefault="00EA07FE" w:rsidP="00EA07FE">
      <w:pPr>
        <w:spacing w:before="120" w:after="120" w:line="322" w:lineRule="exact"/>
        <w:ind w:firstLine="720"/>
        <w:jc w:val="both"/>
        <w:rPr>
          <w:rFonts w:eastAsia="Calibri"/>
          <w:sz w:val="28"/>
          <w:szCs w:val="28"/>
          <w:lang w:val="vi-VN"/>
        </w:rPr>
      </w:pPr>
      <w:r w:rsidRPr="00281F0D">
        <w:rPr>
          <w:sz w:val="28"/>
          <w:szCs w:val="28"/>
          <w:lang w:val="vi-VN"/>
        </w:rPr>
        <w:t>2.10.12.</w:t>
      </w:r>
      <w:r w:rsidRPr="00281F0D">
        <w:rPr>
          <w:rFonts w:eastAsia="Calibri"/>
          <w:sz w:val="28"/>
          <w:szCs w:val="28"/>
          <w:lang w:val="vi-VN"/>
        </w:rPr>
        <w:t>3. Tiêu chí 2.3: Đối với</w:t>
      </w:r>
      <w:r w:rsidRPr="007D038B">
        <w:rPr>
          <w:rFonts w:eastAsia="Calibri"/>
          <w:sz w:val="28"/>
          <w:szCs w:val="28"/>
          <w:lang w:val="vi-VN"/>
        </w:rPr>
        <w:t xml:space="preserve"> </w:t>
      </w:r>
      <w:r w:rsidRPr="00281F0D">
        <w:rPr>
          <w:rFonts w:eastAsia="Calibri"/>
          <w:sz w:val="28"/>
          <w:szCs w:val="28"/>
          <w:lang w:val="vi-VN"/>
        </w:rPr>
        <w:t>nhân viên</w:t>
      </w:r>
    </w:p>
    <w:p w14:paraId="5352A689" w14:textId="77777777" w:rsidR="00EA07FE" w:rsidRPr="00281F0D" w:rsidRDefault="00EA07FE" w:rsidP="00EA07FE">
      <w:pPr>
        <w:spacing w:before="120" w:after="120" w:line="322" w:lineRule="exact"/>
        <w:ind w:firstLine="720"/>
        <w:jc w:val="both"/>
        <w:rPr>
          <w:rFonts w:eastAsia="Calibri"/>
          <w:sz w:val="28"/>
          <w:szCs w:val="28"/>
          <w:lang w:val="vi-VN"/>
        </w:rPr>
      </w:pPr>
      <w:r w:rsidRPr="00281F0D">
        <w:rPr>
          <w:sz w:val="28"/>
          <w:szCs w:val="28"/>
          <w:lang w:val="vi-VN"/>
        </w:rPr>
        <w:t>a</w:t>
      </w:r>
      <w:r w:rsidRPr="007D038B">
        <w:rPr>
          <w:sz w:val="28"/>
          <w:szCs w:val="28"/>
          <w:lang w:val="vi-VN"/>
        </w:rPr>
        <w:t xml:space="preserve">) Có trình độ đào tạo đáp ứng được vị trí việc </w:t>
      </w:r>
      <w:r w:rsidRPr="00281F0D">
        <w:rPr>
          <w:sz w:val="28"/>
          <w:szCs w:val="28"/>
          <w:lang w:val="vi-VN"/>
        </w:rPr>
        <w:t>làm</w:t>
      </w:r>
      <w:r w:rsidRPr="00281F0D">
        <w:rPr>
          <w:rFonts w:eastAsia="Calibri"/>
          <w:sz w:val="28"/>
          <w:szCs w:val="28"/>
          <w:lang w:val="vi-VN"/>
        </w:rPr>
        <w:t>;</w:t>
      </w:r>
    </w:p>
    <w:p w14:paraId="24CBB84D" w14:textId="77777777" w:rsidR="00EA07FE" w:rsidRPr="00281F0D" w:rsidRDefault="00EA07FE" w:rsidP="00EA07FE">
      <w:pPr>
        <w:spacing w:before="120" w:after="120" w:line="322" w:lineRule="exact"/>
        <w:ind w:firstLine="720"/>
        <w:jc w:val="both"/>
        <w:rPr>
          <w:sz w:val="28"/>
          <w:szCs w:val="28"/>
          <w:lang w:val="vi-VN"/>
        </w:rPr>
      </w:pPr>
      <w:r w:rsidRPr="00281F0D">
        <w:rPr>
          <w:rFonts w:eastAsia="Calibri"/>
          <w:sz w:val="28"/>
          <w:szCs w:val="28"/>
          <w:lang w:val="vi-VN"/>
        </w:rPr>
        <w:t xml:space="preserve">b) Hằng năm, </w:t>
      </w:r>
      <w:r w:rsidRPr="00281F0D">
        <w:rPr>
          <w:sz w:val="28"/>
          <w:szCs w:val="28"/>
          <w:lang w:val="vi-VN"/>
        </w:rPr>
        <w:t>đ</w:t>
      </w:r>
      <w:r w:rsidRPr="007D038B">
        <w:rPr>
          <w:sz w:val="28"/>
          <w:szCs w:val="28"/>
          <w:lang w:val="vi-VN"/>
        </w:rPr>
        <w:t xml:space="preserve">ược tham gia đầy đủ các </w:t>
      </w:r>
      <w:r w:rsidRPr="00281F0D">
        <w:rPr>
          <w:sz w:val="28"/>
          <w:szCs w:val="28"/>
          <w:lang w:val="vi-VN"/>
        </w:rPr>
        <w:t>lớp</w:t>
      </w:r>
      <w:r w:rsidRPr="007D038B">
        <w:rPr>
          <w:sz w:val="28"/>
          <w:szCs w:val="28"/>
          <w:lang w:val="vi-VN"/>
        </w:rPr>
        <w:t xml:space="preserve"> </w:t>
      </w:r>
      <w:r w:rsidRPr="00281F0D">
        <w:rPr>
          <w:sz w:val="28"/>
          <w:szCs w:val="28"/>
          <w:lang w:val="vi-VN"/>
        </w:rPr>
        <w:t xml:space="preserve">tập huấn, </w:t>
      </w:r>
      <w:r w:rsidRPr="007D038B">
        <w:rPr>
          <w:sz w:val="28"/>
          <w:szCs w:val="28"/>
          <w:lang w:val="vi-VN"/>
        </w:rPr>
        <w:t>bồi dưỡng chuyên môn</w:t>
      </w:r>
      <w:r w:rsidRPr="00281F0D">
        <w:rPr>
          <w:sz w:val="28"/>
          <w:szCs w:val="28"/>
          <w:lang w:val="vi-VN"/>
        </w:rPr>
        <w:t>, nghiệp vụ</w:t>
      </w:r>
      <w:r w:rsidRPr="007D038B">
        <w:rPr>
          <w:sz w:val="28"/>
          <w:szCs w:val="28"/>
          <w:lang w:val="vi-VN"/>
        </w:rPr>
        <w:t xml:space="preserve"> theo vị trí </w:t>
      </w:r>
      <w:r w:rsidRPr="00281F0D">
        <w:rPr>
          <w:sz w:val="28"/>
          <w:szCs w:val="28"/>
          <w:lang w:val="vi-VN"/>
        </w:rPr>
        <w:t>việc làm</w:t>
      </w:r>
      <w:r w:rsidRPr="007D038B">
        <w:rPr>
          <w:sz w:val="28"/>
          <w:szCs w:val="28"/>
          <w:lang w:val="vi-VN"/>
        </w:rPr>
        <w:t>.</w:t>
      </w:r>
    </w:p>
    <w:p w14:paraId="366A3658" w14:textId="77777777" w:rsidR="00EA07FE" w:rsidRPr="00281F0D" w:rsidRDefault="00EA07FE" w:rsidP="00EA07FE">
      <w:pPr>
        <w:spacing w:before="120" w:after="120" w:line="322" w:lineRule="exact"/>
        <w:ind w:firstLine="720"/>
        <w:jc w:val="both"/>
        <w:rPr>
          <w:b/>
          <w:bCs/>
          <w:sz w:val="28"/>
          <w:szCs w:val="28"/>
          <w:lang w:val="vi-VN"/>
        </w:rPr>
      </w:pPr>
      <w:r w:rsidRPr="00281F0D">
        <w:rPr>
          <w:sz w:val="28"/>
          <w:szCs w:val="28"/>
          <w:lang w:val="vi-VN"/>
        </w:rPr>
        <w:t xml:space="preserve">2.10.13. </w:t>
      </w:r>
      <w:r w:rsidRPr="007D038B">
        <w:rPr>
          <w:b/>
          <w:bCs/>
          <w:sz w:val="28"/>
          <w:szCs w:val="28"/>
          <w:lang w:val="vi-VN"/>
        </w:rPr>
        <w:t>Tiêu chuẩn 3</w:t>
      </w:r>
      <w:r w:rsidRPr="00281F0D">
        <w:rPr>
          <w:b/>
          <w:bCs/>
          <w:sz w:val="28"/>
          <w:szCs w:val="28"/>
          <w:lang w:val="vi-VN"/>
        </w:rPr>
        <w:t>:</w:t>
      </w:r>
      <w:r w:rsidRPr="007D038B">
        <w:rPr>
          <w:b/>
          <w:bCs/>
          <w:sz w:val="28"/>
          <w:szCs w:val="28"/>
          <w:lang w:val="vi-VN"/>
        </w:rPr>
        <w:t xml:space="preserve"> Cơ sở vật chất</w:t>
      </w:r>
      <w:r w:rsidRPr="00281F0D">
        <w:rPr>
          <w:b/>
          <w:bCs/>
          <w:sz w:val="28"/>
          <w:szCs w:val="28"/>
          <w:lang w:val="vi-VN"/>
        </w:rPr>
        <w:t xml:space="preserve"> và thiết bị dạy học</w:t>
      </w:r>
    </w:p>
    <w:p w14:paraId="23B395AD" w14:textId="77777777" w:rsidR="00EA07FE" w:rsidRPr="00281F0D" w:rsidRDefault="00EA07FE" w:rsidP="00EA07FE">
      <w:pPr>
        <w:tabs>
          <w:tab w:val="left" w:pos="1400"/>
        </w:tabs>
        <w:spacing w:before="120" w:after="120" w:line="322" w:lineRule="exact"/>
        <w:ind w:firstLine="720"/>
        <w:jc w:val="both"/>
        <w:rPr>
          <w:sz w:val="28"/>
          <w:szCs w:val="28"/>
          <w:lang w:val="vi-VN"/>
        </w:rPr>
      </w:pPr>
      <w:r w:rsidRPr="00281F0D">
        <w:rPr>
          <w:sz w:val="28"/>
          <w:szCs w:val="28"/>
          <w:lang w:val="vi-VN"/>
        </w:rPr>
        <w:t>2.10.13.</w:t>
      </w:r>
      <w:r w:rsidRPr="007D038B">
        <w:rPr>
          <w:sz w:val="28"/>
          <w:szCs w:val="28"/>
          <w:lang w:val="vi-VN"/>
        </w:rPr>
        <w:t>1</w:t>
      </w:r>
      <w:r w:rsidRPr="00281F0D">
        <w:rPr>
          <w:sz w:val="28"/>
          <w:szCs w:val="28"/>
          <w:lang w:val="vi-VN"/>
        </w:rPr>
        <w:t>. Tiêu chí 3.1: Diện tích, khuôn viên và sân vườn</w:t>
      </w:r>
    </w:p>
    <w:p w14:paraId="3B81E12B" w14:textId="77777777" w:rsidR="00EA07FE" w:rsidRPr="00281F0D" w:rsidRDefault="00EA07FE" w:rsidP="00EA07FE">
      <w:pPr>
        <w:tabs>
          <w:tab w:val="left" w:pos="1400"/>
        </w:tabs>
        <w:spacing w:before="120" w:after="120" w:line="322" w:lineRule="exact"/>
        <w:ind w:firstLine="720"/>
        <w:jc w:val="both"/>
        <w:rPr>
          <w:spacing w:val="-6"/>
          <w:sz w:val="28"/>
          <w:szCs w:val="28"/>
          <w:lang w:val="vi-VN"/>
        </w:rPr>
      </w:pPr>
      <w:r w:rsidRPr="00281F0D">
        <w:rPr>
          <w:spacing w:val="-6"/>
          <w:sz w:val="28"/>
          <w:szCs w:val="28"/>
          <w:lang w:val="vi-VN"/>
        </w:rPr>
        <w:t>Sân vườn có khu vực riêng để thực hiện các hoạt động giáo dục phát triển vận động, có đủ các loại thiết bị và đồ chơi ngoài trời theo Danh mục thiết bị và đồ chơi ngoài trời cho giáo dục mầm non do Bộ Giáo dục và Đào tạo ban hành và có bổ sung thiết bị đồ chơi ngoài Danh mục phù hợp với thực tế, đảm bảo an toàn cho trẻ.</w:t>
      </w:r>
    </w:p>
    <w:p w14:paraId="00A807DD"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2.10.13.</w:t>
      </w:r>
      <w:r w:rsidRPr="007D038B">
        <w:rPr>
          <w:sz w:val="28"/>
          <w:szCs w:val="28"/>
          <w:lang w:val="vi-VN"/>
        </w:rPr>
        <w:t xml:space="preserve">2. </w:t>
      </w:r>
      <w:r w:rsidRPr="00281F0D">
        <w:rPr>
          <w:sz w:val="28"/>
          <w:szCs w:val="28"/>
          <w:lang w:val="vi-VN"/>
        </w:rPr>
        <w:t>Tiêu chí 3.2: Khối phòng nhóm trẻ, lớp mẫu giáo và khối phòng phục vụ học tập</w:t>
      </w:r>
    </w:p>
    <w:p w14:paraId="49426993" w14:textId="77777777" w:rsidR="00EA07FE" w:rsidRPr="00281F0D" w:rsidRDefault="00EA07FE" w:rsidP="00EA07FE">
      <w:pPr>
        <w:tabs>
          <w:tab w:val="left" w:pos="1400"/>
        </w:tabs>
        <w:spacing w:before="120" w:after="120" w:line="322" w:lineRule="exact"/>
        <w:ind w:firstLine="720"/>
        <w:jc w:val="both"/>
        <w:rPr>
          <w:spacing w:val="4"/>
          <w:sz w:val="28"/>
          <w:szCs w:val="28"/>
          <w:lang w:val="vi-VN"/>
        </w:rPr>
      </w:pPr>
      <w:r w:rsidRPr="00281F0D">
        <w:rPr>
          <w:spacing w:val="4"/>
          <w:sz w:val="28"/>
          <w:szCs w:val="28"/>
          <w:lang w:val="vi-VN"/>
        </w:rPr>
        <w:t xml:space="preserve">Có phòng riêng để tổ chức cho trẻ làm quen với </w:t>
      </w:r>
      <w:r w:rsidRPr="007D038B">
        <w:rPr>
          <w:spacing w:val="4"/>
          <w:sz w:val="28"/>
          <w:szCs w:val="28"/>
          <w:lang w:val="vi-VN"/>
        </w:rPr>
        <w:t>ngoại ngữ</w:t>
      </w:r>
      <w:r w:rsidRPr="00281F0D">
        <w:rPr>
          <w:spacing w:val="4"/>
          <w:sz w:val="28"/>
          <w:szCs w:val="28"/>
          <w:lang w:val="vi-VN"/>
        </w:rPr>
        <w:t xml:space="preserve">, tin học và âm nhạc. </w:t>
      </w:r>
    </w:p>
    <w:p w14:paraId="13D90067"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2.10.13.3</w:t>
      </w:r>
      <w:r w:rsidRPr="007D038B">
        <w:rPr>
          <w:sz w:val="28"/>
          <w:szCs w:val="28"/>
          <w:lang w:val="vi-VN"/>
        </w:rPr>
        <w:t>.</w:t>
      </w:r>
      <w:r w:rsidRPr="00281F0D">
        <w:rPr>
          <w:sz w:val="28"/>
          <w:szCs w:val="28"/>
          <w:lang w:val="vi-VN"/>
        </w:rPr>
        <w:t xml:space="preserve"> Tiêu chí 3.3: K</w:t>
      </w:r>
      <w:r w:rsidRPr="007D038B">
        <w:rPr>
          <w:sz w:val="28"/>
          <w:szCs w:val="28"/>
          <w:lang w:val="vi-VN"/>
        </w:rPr>
        <w:t xml:space="preserve">hối phòng hành chính </w:t>
      </w:r>
      <w:r w:rsidRPr="00281F0D">
        <w:rPr>
          <w:sz w:val="28"/>
          <w:szCs w:val="28"/>
          <w:lang w:val="vi-VN"/>
        </w:rPr>
        <w:t xml:space="preserve">- </w:t>
      </w:r>
      <w:r w:rsidRPr="007D038B">
        <w:rPr>
          <w:sz w:val="28"/>
          <w:szCs w:val="28"/>
          <w:lang w:val="vi-VN"/>
        </w:rPr>
        <w:t>quản trị</w:t>
      </w:r>
    </w:p>
    <w:p w14:paraId="06F11FC0" w14:textId="77777777" w:rsidR="00EA07FE" w:rsidRPr="00281F0D" w:rsidRDefault="00EA07FE" w:rsidP="00EA07FE">
      <w:pPr>
        <w:tabs>
          <w:tab w:val="left" w:pos="1400"/>
        </w:tabs>
        <w:spacing w:before="120" w:after="120" w:line="322" w:lineRule="exact"/>
        <w:ind w:firstLine="720"/>
        <w:jc w:val="both"/>
        <w:rPr>
          <w:sz w:val="28"/>
          <w:szCs w:val="28"/>
          <w:lang w:val="vi-VN"/>
        </w:rPr>
      </w:pPr>
      <w:r w:rsidRPr="00281F0D">
        <w:rPr>
          <w:sz w:val="28"/>
          <w:szCs w:val="28"/>
          <w:lang w:val="vi-VN"/>
        </w:rPr>
        <w:t>Có đủ các phòng, đảm bảo theo Tiêu chuẩn quốc gia về yêu cầu thiết kế trường mầm non.</w:t>
      </w:r>
    </w:p>
    <w:p w14:paraId="6B5BC24B"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2.10.13.</w:t>
      </w:r>
      <w:r w:rsidRPr="00281F0D">
        <w:rPr>
          <w:rFonts w:eastAsia="Calibri"/>
          <w:sz w:val="28"/>
          <w:szCs w:val="28"/>
          <w:lang w:val="vi-VN"/>
        </w:rPr>
        <w:t xml:space="preserve">4. </w:t>
      </w:r>
      <w:r w:rsidRPr="00281F0D">
        <w:rPr>
          <w:sz w:val="28"/>
          <w:szCs w:val="28"/>
          <w:lang w:val="vi-VN"/>
        </w:rPr>
        <w:t>Tiêu chí 3.4: Khối phòng tổ chức ăn</w:t>
      </w:r>
    </w:p>
    <w:p w14:paraId="3A39A444" w14:textId="77777777" w:rsidR="00EA07FE" w:rsidRPr="00281F0D" w:rsidRDefault="00EA07FE" w:rsidP="00EA07FE">
      <w:pPr>
        <w:spacing w:before="120" w:after="120" w:line="330" w:lineRule="exact"/>
        <w:ind w:firstLine="720"/>
        <w:jc w:val="both"/>
        <w:rPr>
          <w:spacing w:val="4"/>
          <w:sz w:val="28"/>
          <w:szCs w:val="28"/>
          <w:lang w:val="vi-VN"/>
        </w:rPr>
      </w:pPr>
      <w:r w:rsidRPr="00281F0D">
        <w:rPr>
          <w:spacing w:val="4"/>
          <w:sz w:val="28"/>
          <w:szCs w:val="28"/>
          <w:lang w:val="vi-VN"/>
        </w:rPr>
        <w:t>Bếp ăn đảm bảo theo Tiêu chuẩn quốc gia về yêu cầu thiết kế trường mầm non.</w:t>
      </w:r>
    </w:p>
    <w:p w14:paraId="505FA9A2"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2.10.13.5. Tiêu chí 3.5: Thiết bị, đồ dùng, đồ chơi</w:t>
      </w:r>
    </w:p>
    <w:p w14:paraId="00FB7908" w14:textId="77777777" w:rsidR="00EA07FE" w:rsidRPr="00281F0D" w:rsidRDefault="00EA07FE" w:rsidP="00EA07FE">
      <w:pPr>
        <w:spacing w:before="120" w:after="120" w:line="330" w:lineRule="exact"/>
        <w:ind w:firstLine="720"/>
        <w:jc w:val="both"/>
        <w:rPr>
          <w:iCs/>
          <w:sz w:val="28"/>
          <w:szCs w:val="28"/>
          <w:lang w:val="vi-VN"/>
        </w:rPr>
      </w:pPr>
      <w:r w:rsidRPr="007D038B">
        <w:rPr>
          <w:iCs/>
          <w:sz w:val="28"/>
          <w:szCs w:val="28"/>
          <w:lang w:val="vi-VN"/>
        </w:rPr>
        <w:lastRenderedPageBreak/>
        <w:t>Các thiết bị, đồ dùng, đồ chơi</w:t>
      </w:r>
      <w:r w:rsidRPr="00281F0D">
        <w:rPr>
          <w:iCs/>
          <w:sz w:val="28"/>
          <w:szCs w:val="28"/>
          <w:lang w:val="vi-VN"/>
        </w:rPr>
        <w:t xml:space="preserve"> tự làm hoặc</w:t>
      </w:r>
      <w:r w:rsidRPr="007D038B">
        <w:rPr>
          <w:iCs/>
          <w:sz w:val="28"/>
          <w:szCs w:val="28"/>
          <w:lang w:val="vi-VN"/>
        </w:rPr>
        <w:t xml:space="preserve"> ngoài danh mục quy định</w:t>
      </w:r>
      <w:r w:rsidRPr="00281F0D">
        <w:rPr>
          <w:iCs/>
          <w:sz w:val="28"/>
          <w:szCs w:val="28"/>
          <w:lang w:val="vi-VN"/>
        </w:rPr>
        <w:t xml:space="preserve"> được khai thác và sử dụng hiệu quả, đáp ứng yêu cầu đổi mới nội dung, phương pháp giáo dục, nâng cao chất lượng nuôi dưỡng, chăm sóc và giáo dục trẻ. </w:t>
      </w:r>
    </w:p>
    <w:p w14:paraId="4A5EDED4" w14:textId="77777777" w:rsidR="00EA07FE" w:rsidRPr="00281F0D" w:rsidRDefault="00EA07FE" w:rsidP="00EA07FE">
      <w:pPr>
        <w:spacing w:before="120" w:after="120" w:line="330" w:lineRule="exact"/>
        <w:ind w:firstLine="720"/>
        <w:jc w:val="both"/>
        <w:rPr>
          <w:iCs/>
          <w:sz w:val="28"/>
          <w:szCs w:val="28"/>
          <w:lang w:val="vi-VN"/>
        </w:rPr>
      </w:pPr>
      <w:r w:rsidRPr="00281F0D">
        <w:rPr>
          <w:sz w:val="28"/>
          <w:szCs w:val="28"/>
          <w:lang w:val="vi-VN"/>
        </w:rPr>
        <w:t>2.10.14.</w:t>
      </w:r>
      <w:r w:rsidRPr="00281F0D">
        <w:rPr>
          <w:b/>
          <w:iCs/>
          <w:sz w:val="28"/>
          <w:szCs w:val="28"/>
          <w:lang w:val="vi-VN"/>
        </w:rPr>
        <w:t xml:space="preserve"> Tiêu chuẩn 4</w:t>
      </w:r>
      <w:r w:rsidRPr="00281F0D">
        <w:rPr>
          <w:iCs/>
          <w:sz w:val="28"/>
          <w:szCs w:val="28"/>
          <w:lang w:val="vi-VN"/>
        </w:rPr>
        <w:t xml:space="preserve">. </w:t>
      </w:r>
      <w:r w:rsidRPr="007D038B">
        <w:rPr>
          <w:rFonts w:eastAsia="Calibri"/>
          <w:b/>
          <w:bCs/>
          <w:sz w:val="28"/>
          <w:szCs w:val="28"/>
          <w:lang w:val="vi-VN"/>
        </w:rPr>
        <w:t>Quan hệ giữa nhà trường</w:t>
      </w:r>
      <w:r w:rsidRPr="00281F0D">
        <w:rPr>
          <w:rFonts w:eastAsia="Calibri"/>
          <w:b/>
          <w:bCs/>
          <w:sz w:val="28"/>
          <w:szCs w:val="28"/>
          <w:lang w:val="vi-VN"/>
        </w:rPr>
        <w:t xml:space="preserve">, </w:t>
      </w:r>
      <w:r w:rsidRPr="007D038B">
        <w:rPr>
          <w:rFonts w:eastAsia="Calibri"/>
          <w:b/>
          <w:bCs/>
          <w:sz w:val="28"/>
          <w:szCs w:val="28"/>
          <w:lang w:val="vi-VN"/>
        </w:rPr>
        <w:t>gia đình và xã hội</w:t>
      </w:r>
    </w:p>
    <w:p w14:paraId="34974A54"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2.10.14.1. Tiêu chí 4.1: Ban đại diện cha mẹ trẻ</w:t>
      </w:r>
    </w:p>
    <w:p w14:paraId="2B0B3941" w14:textId="77777777" w:rsidR="00EA07FE" w:rsidRPr="007D038B" w:rsidRDefault="00EA07FE" w:rsidP="00EA07FE">
      <w:pPr>
        <w:spacing w:before="120" w:after="120" w:line="330" w:lineRule="exact"/>
        <w:ind w:firstLine="709"/>
        <w:jc w:val="both"/>
        <w:rPr>
          <w:sz w:val="28"/>
          <w:szCs w:val="28"/>
          <w:lang w:val="vi-VN"/>
        </w:rPr>
      </w:pPr>
      <w:r w:rsidRPr="007D038B">
        <w:rPr>
          <w:sz w:val="28"/>
          <w:szCs w:val="28"/>
          <w:lang w:val="vi-VN"/>
        </w:rPr>
        <w:t xml:space="preserve">Phối hợp có hiệu quả với nhà trường, xã hội trong việc </w:t>
      </w:r>
      <w:r w:rsidRPr="00281F0D">
        <w:rPr>
          <w:sz w:val="28"/>
          <w:szCs w:val="28"/>
          <w:lang w:val="vi-VN"/>
        </w:rPr>
        <w:t xml:space="preserve">thực hiện các nhiệm vụ theo quy định của Điều lệ </w:t>
      </w:r>
      <w:r w:rsidRPr="007D038B">
        <w:rPr>
          <w:sz w:val="28"/>
          <w:szCs w:val="28"/>
          <w:lang w:val="vi-VN"/>
        </w:rPr>
        <w:t>Ban đại diện cha mẹ học sinh.</w:t>
      </w:r>
    </w:p>
    <w:p w14:paraId="68A04A0D" w14:textId="77777777" w:rsidR="00EA07FE" w:rsidRPr="00281F0D" w:rsidRDefault="00EA07FE" w:rsidP="00EA07FE">
      <w:pPr>
        <w:spacing w:before="120" w:after="120" w:line="330" w:lineRule="exact"/>
        <w:ind w:firstLine="720"/>
        <w:jc w:val="both"/>
        <w:rPr>
          <w:rFonts w:eastAsia="Calibri"/>
          <w:sz w:val="28"/>
          <w:szCs w:val="28"/>
          <w:lang w:val="vi-VN"/>
        </w:rPr>
      </w:pPr>
      <w:r w:rsidRPr="00281F0D">
        <w:rPr>
          <w:sz w:val="28"/>
          <w:szCs w:val="28"/>
          <w:lang w:val="vi-VN"/>
        </w:rPr>
        <w:t>2.10.14.</w:t>
      </w:r>
      <w:r w:rsidRPr="00281F0D">
        <w:rPr>
          <w:rFonts w:eastAsia="Calibri"/>
          <w:sz w:val="28"/>
          <w:szCs w:val="28"/>
          <w:lang w:val="vi-VN"/>
        </w:rPr>
        <w:t xml:space="preserve">2. </w:t>
      </w:r>
      <w:r w:rsidRPr="007D038B">
        <w:rPr>
          <w:rFonts w:eastAsia="Calibri"/>
          <w:sz w:val="28"/>
          <w:szCs w:val="28"/>
          <w:lang w:val="vi-VN"/>
        </w:rPr>
        <w:t xml:space="preserve">Tiêu chí 4.2: </w:t>
      </w:r>
      <w:r w:rsidRPr="00281F0D">
        <w:rPr>
          <w:rFonts w:eastAsia="Calibri"/>
          <w:sz w:val="28"/>
          <w:szCs w:val="28"/>
          <w:lang w:val="vi-VN"/>
        </w:rPr>
        <w:t>Công tác t</w:t>
      </w:r>
      <w:r w:rsidRPr="007D038B">
        <w:rPr>
          <w:rFonts w:eastAsia="Calibri"/>
          <w:sz w:val="28"/>
          <w:szCs w:val="28"/>
          <w:lang w:val="vi-VN"/>
        </w:rPr>
        <w:t xml:space="preserve">ham mưu cấp ủy </w:t>
      </w:r>
      <w:r w:rsidRPr="00281F0D">
        <w:rPr>
          <w:rFonts w:eastAsia="Calibri"/>
          <w:sz w:val="28"/>
          <w:szCs w:val="28"/>
          <w:lang w:val="vi-VN"/>
        </w:rPr>
        <w:t>đ</w:t>
      </w:r>
      <w:r w:rsidRPr="007D038B">
        <w:rPr>
          <w:rFonts w:eastAsia="Calibri"/>
          <w:sz w:val="28"/>
          <w:szCs w:val="28"/>
          <w:lang w:val="vi-VN"/>
        </w:rPr>
        <w:t>ảng, chính quyền và phối hợp với các tổ chức, cá nhân</w:t>
      </w:r>
      <w:r w:rsidRPr="00281F0D">
        <w:rPr>
          <w:rFonts w:eastAsia="Calibri"/>
          <w:sz w:val="28"/>
          <w:szCs w:val="28"/>
          <w:lang w:val="vi-VN"/>
        </w:rPr>
        <w:t xml:space="preserve"> của nhà trường</w:t>
      </w:r>
    </w:p>
    <w:p w14:paraId="6845D3F3" w14:textId="77777777" w:rsidR="00EA07FE" w:rsidRPr="00281F0D" w:rsidRDefault="00EA07FE" w:rsidP="00EA07FE">
      <w:pPr>
        <w:spacing w:before="120" w:after="120" w:line="330" w:lineRule="exact"/>
        <w:ind w:firstLine="720"/>
        <w:jc w:val="both"/>
        <w:rPr>
          <w:spacing w:val="8"/>
          <w:sz w:val="28"/>
          <w:szCs w:val="28"/>
          <w:lang w:val="vi-VN"/>
        </w:rPr>
      </w:pPr>
      <w:r w:rsidRPr="007D038B">
        <w:rPr>
          <w:sz w:val="28"/>
          <w:szCs w:val="28"/>
          <w:lang w:val="vi-VN"/>
        </w:rPr>
        <w:t xml:space="preserve">Tham mưu cấp ủy Đảng, chính quyền </w:t>
      </w:r>
      <w:r w:rsidRPr="00281F0D">
        <w:rPr>
          <w:sz w:val="28"/>
          <w:szCs w:val="28"/>
          <w:lang w:val="vi-VN"/>
        </w:rPr>
        <w:t xml:space="preserve">và phối hợp có hiệu quả với </w:t>
      </w:r>
      <w:r w:rsidRPr="007D038B">
        <w:rPr>
          <w:rFonts w:eastAsia="Calibri"/>
          <w:sz w:val="28"/>
          <w:szCs w:val="28"/>
          <w:lang w:val="vi-VN"/>
        </w:rPr>
        <w:t>các tổ chức, cá nhân</w:t>
      </w:r>
      <w:r w:rsidRPr="00281F0D">
        <w:rPr>
          <w:sz w:val="28"/>
          <w:szCs w:val="28"/>
          <w:lang w:val="vi-VN"/>
        </w:rPr>
        <w:t xml:space="preserve"> </w:t>
      </w:r>
      <w:r w:rsidRPr="00281F0D">
        <w:rPr>
          <w:spacing w:val="8"/>
          <w:sz w:val="28"/>
          <w:szCs w:val="28"/>
          <w:lang w:val="vi-VN"/>
        </w:rPr>
        <w:t>xây dựng nhà trường trở thành trung tâm văn hóa, giáo dục của địa phương.</w:t>
      </w:r>
    </w:p>
    <w:p w14:paraId="59E0FB73" w14:textId="77777777" w:rsidR="00EA07FE" w:rsidRPr="00281F0D" w:rsidRDefault="00EA07FE" w:rsidP="00EA07FE">
      <w:pPr>
        <w:spacing w:before="120" w:after="120" w:line="330" w:lineRule="exact"/>
        <w:ind w:firstLine="720"/>
        <w:jc w:val="both"/>
        <w:rPr>
          <w:b/>
          <w:bCs/>
          <w:sz w:val="28"/>
          <w:szCs w:val="28"/>
          <w:lang w:val="vi-VN"/>
        </w:rPr>
      </w:pPr>
      <w:r w:rsidRPr="00281F0D">
        <w:rPr>
          <w:sz w:val="28"/>
          <w:szCs w:val="28"/>
          <w:lang w:val="vi-VN"/>
        </w:rPr>
        <w:t>2.10.15.</w:t>
      </w:r>
      <w:r w:rsidRPr="00281F0D">
        <w:rPr>
          <w:b/>
          <w:sz w:val="28"/>
          <w:szCs w:val="28"/>
          <w:lang w:val="vi-VN"/>
        </w:rPr>
        <w:t xml:space="preserve"> Tiêu chuẩn 5</w:t>
      </w:r>
      <w:r w:rsidRPr="00281F0D">
        <w:rPr>
          <w:b/>
          <w:bCs/>
          <w:sz w:val="28"/>
          <w:szCs w:val="28"/>
          <w:lang w:val="vi-VN"/>
        </w:rPr>
        <w:t>: Hoạt động và kết quả nuôi dưỡng, chăm sóc, giáo dục trẻ</w:t>
      </w:r>
    </w:p>
    <w:p w14:paraId="271B5361" w14:textId="77777777" w:rsidR="00EA07FE" w:rsidRPr="00281F0D" w:rsidRDefault="00EA07FE" w:rsidP="00EA07FE">
      <w:pPr>
        <w:tabs>
          <w:tab w:val="left" w:pos="1400"/>
        </w:tabs>
        <w:spacing w:before="120" w:after="120" w:line="330" w:lineRule="exact"/>
        <w:ind w:firstLine="720"/>
        <w:jc w:val="both"/>
        <w:rPr>
          <w:rFonts w:eastAsia="Calibri"/>
          <w:sz w:val="28"/>
          <w:szCs w:val="28"/>
          <w:lang w:val="vi-VN"/>
        </w:rPr>
      </w:pPr>
      <w:r w:rsidRPr="00281F0D">
        <w:rPr>
          <w:sz w:val="28"/>
          <w:szCs w:val="28"/>
          <w:lang w:val="vi-VN"/>
        </w:rPr>
        <w:t>2.10.15.</w:t>
      </w:r>
      <w:r w:rsidRPr="007D038B">
        <w:rPr>
          <w:rFonts w:eastAsia="Calibri"/>
          <w:sz w:val="28"/>
          <w:szCs w:val="28"/>
          <w:lang w:val="vi-VN"/>
        </w:rPr>
        <w:t xml:space="preserve">1. </w:t>
      </w:r>
      <w:r w:rsidRPr="00281F0D">
        <w:rPr>
          <w:rFonts w:eastAsia="Calibri"/>
          <w:sz w:val="28"/>
          <w:szCs w:val="28"/>
          <w:lang w:val="vi-VN"/>
        </w:rPr>
        <w:t xml:space="preserve">Tiêu chí 5.1: Thực hiện Chương trình giáo dục mầm non </w:t>
      </w:r>
    </w:p>
    <w:p w14:paraId="5E5A7997" w14:textId="77777777" w:rsidR="00EA07FE" w:rsidRPr="00281F0D" w:rsidRDefault="00EA07FE" w:rsidP="00EA07FE">
      <w:pPr>
        <w:tabs>
          <w:tab w:val="left" w:pos="1400"/>
        </w:tabs>
        <w:spacing w:before="120" w:after="120" w:line="330" w:lineRule="exact"/>
        <w:ind w:firstLine="720"/>
        <w:jc w:val="both"/>
        <w:rPr>
          <w:rFonts w:eastAsia="Calibri"/>
          <w:sz w:val="28"/>
          <w:szCs w:val="28"/>
          <w:lang w:val="vi-VN"/>
        </w:rPr>
      </w:pPr>
      <w:r w:rsidRPr="00281F0D">
        <w:rPr>
          <w:bCs/>
          <w:sz w:val="28"/>
          <w:szCs w:val="28"/>
          <w:lang w:val="vi-VN"/>
        </w:rPr>
        <w:t xml:space="preserve">a) Nhà trường phát triển </w:t>
      </w:r>
      <w:r w:rsidRPr="00281F0D">
        <w:rPr>
          <w:sz w:val="28"/>
          <w:szCs w:val="28"/>
          <w:lang w:val="vi-VN"/>
        </w:rPr>
        <w:t xml:space="preserve">Chương trình giáo dục mầm non do Bộ Giáo dục và Đào tạo ban hành </w:t>
      </w:r>
      <w:r w:rsidRPr="00281F0D">
        <w:rPr>
          <w:bCs/>
          <w:sz w:val="28"/>
          <w:szCs w:val="28"/>
          <w:lang w:val="vi-VN"/>
        </w:rPr>
        <w:t xml:space="preserve">trên cơ sở tham khảo chương trình giáo dục </w:t>
      </w:r>
      <w:r w:rsidRPr="00281F0D">
        <w:rPr>
          <w:spacing w:val="-4"/>
          <w:sz w:val="28"/>
          <w:szCs w:val="28"/>
          <w:lang w:val="vi-VN"/>
        </w:rPr>
        <w:t xml:space="preserve">của các nước trong khu vực và thế giới đúng quy định, hiệu quả, </w:t>
      </w:r>
      <w:r w:rsidRPr="00281F0D">
        <w:rPr>
          <w:bCs/>
          <w:sz w:val="28"/>
          <w:szCs w:val="28"/>
          <w:lang w:val="vi-VN"/>
        </w:rPr>
        <w:t xml:space="preserve">phù hợp với thực tiễn của trường, địa phương; </w:t>
      </w:r>
    </w:p>
    <w:p w14:paraId="4FF78F63" w14:textId="77777777" w:rsidR="00EA07FE" w:rsidRPr="00281F0D" w:rsidRDefault="00EA07FE" w:rsidP="00EA07FE">
      <w:pPr>
        <w:spacing w:before="120" w:after="120" w:line="330" w:lineRule="exact"/>
        <w:ind w:firstLine="720"/>
        <w:jc w:val="both"/>
        <w:rPr>
          <w:rFonts w:eastAsia="Calibri"/>
          <w:sz w:val="28"/>
          <w:szCs w:val="28"/>
          <w:lang w:val="vi-VN"/>
        </w:rPr>
      </w:pPr>
      <w:r w:rsidRPr="00281F0D">
        <w:rPr>
          <w:rFonts w:eastAsia="Calibri"/>
          <w:sz w:val="28"/>
          <w:szCs w:val="28"/>
          <w:lang w:val="vi-VN"/>
        </w:rPr>
        <w:t xml:space="preserve">b) </w:t>
      </w:r>
      <w:r w:rsidRPr="007D038B">
        <w:rPr>
          <w:rFonts w:eastAsia="Calibri"/>
          <w:sz w:val="28"/>
          <w:szCs w:val="28"/>
          <w:lang w:val="vi-VN"/>
        </w:rPr>
        <w:t xml:space="preserve">Hằng năm, tổng kết, đánh giá </w:t>
      </w:r>
      <w:r w:rsidRPr="00281F0D">
        <w:rPr>
          <w:rFonts w:eastAsia="Calibri"/>
          <w:sz w:val="28"/>
          <w:szCs w:val="28"/>
          <w:lang w:val="vi-VN"/>
        </w:rPr>
        <w:t xml:space="preserve">việc thực hiện chương trình </w:t>
      </w:r>
      <w:r w:rsidRPr="007D038B">
        <w:rPr>
          <w:rFonts w:eastAsia="Calibri"/>
          <w:sz w:val="28"/>
          <w:szCs w:val="28"/>
          <w:lang w:val="vi-VN"/>
        </w:rPr>
        <w:t xml:space="preserve">giáo dục </w:t>
      </w:r>
      <w:r w:rsidRPr="00281F0D">
        <w:rPr>
          <w:rFonts w:eastAsia="Calibri"/>
          <w:sz w:val="28"/>
          <w:szCs w:val="28"/>
          <w:lang w:val="vi-VN"/>
        </w:rPr>
        <w:t xml:space="preserve">của </w:t>
      </w:r>
      <w:r w:rsidRPr="007D038B">
        <w:rPr>
          <w:rFonts w:eastAsia="Calibri"/>
          <w:sz w:val="28"/>
          <w:szCs w:val="28"/>
          <w:lang w:val="vi-VN"/>
        </w:rPr>
        <w:t xml:space="preserve">nhà trường, từ đó điều chỉnh, cải tiến nội dung, phương pháp giáo dục </w:t>
      </w:r>
      <w:r w:rsidRPr="00281F0D">
        <w:rPr>
          <w:rFonts w:eastAsia="Calibri"/>
          <w:sz w:val="28"/>
          <w:szCs w:val="28"/>
          <w:lang w:val="vi-VN"/>
        </w:rPr>
        <w:t xml:space="preserve">để </w:t>
      </w:r>
      <w:r w:rsidRPr="007D038B">
        <w:rPr>
          <w:rFonts w:eastAsia="Calibri"/>
          <w:sz w:val="28"/>
          <w:szCs w:val="28"/>
          <w:lang w:val="vi-VN"/>
        </w:rPr>
        <w:t>nâng cao chất lượng</w:t>
      </w:r>
      <w:r w:rsidRPr="00281F0D">
        <w:rPr>
          <w:rFonts w:eastAsia="Calibri"/>
          <w:sz w:val="28"/>
          <w:szCs w:val="28"/>
          <w:lang w:val="vi-VN"/>
        </w:rPr>
        <w:t xml:space="preserve"> nuôi dưỡng, chăm sóc và </w:t>
      </w:r>
      <w:r w:rsidRPr="007D038B">
        <w:rPr>
          <w:rFonts w:eastAsia="Calibri"/>
          <w:sz w:val="28"/>
          <w:szCs w:val="28"/>
          <w:lang w:val="vi-VN"/>
        </w:rPr>
        <w:t>giáo dục</w:t>
      </w:r>
      <w:r w:rsidRPr="00281F0D">
        <w:rPr>
          <w:rFonts w:eastAsia="Calibri"/>
          <w:sz w:val="28"/>
          <w:szCs w:val="28"/>
          <w:lang w:val="vi-VN"/>
        </w:rPr>
        <w:t xml:space="preserve"> trẻ.</w:t>
      </w:r>
    </w:p>
    <w:p w14:paraId="6744BAA1"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2.10.15.2. Tiêu chí 5.</w:t>
      </w:r>
      <w:r w:rsidRPr="007D038B">
        <w:rPr>
          <w:sz w:val="28"/>
          <w:szCs w:val="28"/>
          <w:lang w:val="vi-VN"/>
        </w:rPr>
        <w:t>2</w:t>
      </w:r>
      <w:r w:rsidRPr="00281F0D">
        <w:rPr>
          <w:sz w:val="28"/>
          <w:szCs w:val="28"/>
          <w:lang w:val="vi-VN"/>
        </w:rPr>
        <w:t xml:space="preserve">: Tổ chức hoạt động nuôi dưỡng, chăm sóc và giáo dục trẻ </w:t>
      </w:r>
    </w:p>
    <w:p w14:paraId="52B8A162"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 xml:space="preserve">Tổ chức môi trường giáo dục trong và ngoài lớp học phù hợp với nhu cầu, khả năng của trẻ, kích thích hứng thú, tạo cơ hội cho trẻ tham gia hoạt động vui chơi, trải nghiệm theo phương châm “chơi mà học, học bằng chơi”. </w:t>
      </w:r>
    </w:p>
    <w:p w14:paraId="1013FFDA"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t xml:space="preserve">2.10.15.3. Tiêu chí 5.3: Kết quả nuôi dưỡng và chăm sóc sức khoẻ </w:t>
      </w:r>
    </w:p>
    <w:p w14:paraId="6A4AFA1A" w14:textId="77777777" w:rsidR="00EA07FE" w:rsidRPr="00281F0D" w:rsidRDefault="00EA07FE" w:rsidP="00EA07FE">
      <w:pPr>
        <w:spacing w:before="120" w:after="120" w:line="330" w:lineRule="exact"/>
        <w:ind w:firstLine="720"/>
        <w:jc w:val="both"/>
        <w:rPr>
          <w:rFonts w:eastAsia="Calibri"/>
          <w:strike/>
          <w:spacing w:val="-4"/>
          <w:sz w:val="28"/>
          <w:szCs w:val="28"/>
          <w:lang w:val="vi-VN"/>
        </w:rPr>
      </w:pPr>
      <w:r w:rsidRPr="00281F0D">
        <w:rPr>
          <w:rFonts w:eastAsia="Calibri"/>
          <w:spacing w:val="-4"/>
          <w:sz w:val="28"/>
          <w:szCs w:val="28"/>
          <w:lang w:val="vi-VN"/>
        </w:rPr>
        <w:t>Có ít nhất 95% trẻ khỏe mạnh, chiều cao, cân nặng phát triển bình thường.</w:t>
      </w:r>
    </w:p>
    <w:p w14:paraId="5969A238" w14:textId="77777777" w:rsidR="00EA07FE" w:rsidRPr="00281F0D" w:rsidRDefault="00EA07FE" w:rsidP="00EA07FE">
      <w:pPr>
        <w:spacing w:before="120" w:after="120" w:line="330" w:lineRule="exact"/>
        <w:ind w:firstLine="720"/>
        <w:jc w:val="both"/>
        <w:rPr>
          <w:rFonts w:eastAsia="Calibri"/>
          <w:sz w:val="28"/>
          <w:szCs w:val="28"/>
          <w:lang w:val="vi-VN"/>
        </w:rPr>
      </w:pPr>
      <w:r w:rsidRPr="00281F0D">
        <w:rPr>
          <w:sz w:val="28"/>
          <w:szCs w:val="28"/>
          <w:lang w:val="vi-VN"/>
        </w:rPr>
        <w:t>2.10.15.</w:t>
      </w:r>
      <w:r w:rsidRPr="00281F0D">
        <w:rPr>
          <w:rFonts w:eastAsia="Calibri"/>
          <w:sz w:val="28"/>
          <w:szCs w:val="28"/>
          <w:lang w:val="vi-VN"/>
        </w:rPr>
        <w:t>4. Tiêu chí 5.4: Kết quả giáo dục</w:t>
      </w:r>
    </w:p>
    <w:p w14:paraId="448111F7" w14:textId="77777777" w:rsidR="00EA07FE" w:rsidRPr="00281F0D" w:rsidRDefault="00EA07FE" w:rsidP="00EA07FE">
      <w:pPr>
        <w:spacing w:before="120" w:after="120" w:line="330" w:lineRule="exact"/>
        <w:ind w:firstLine="720"/>
        <w:jc w:val="both"/>
        <w:rPr>
          <w:sz w:val="28"/>
          <w:szCs w:val="28"/>
          <w:lang w:val="vi-VN"/>
        </w:rPr>
      </w:pPr>
      <w:r w:rsidRPr="00281F0D">
        <w:rPr>
          <w:sz w:val="28"/>
          <w:szCs w:val="28"/>
          <w:lang w:val="vi-VN"/>
        </w:rPr>
        <w:lastRenderedPageBreak/>
        <w:t>a) Tỷ lệ trẻ 5 tuổi hoàn thành Chương trình giáo dục mầm non đạt ít nhất 97%; trường thuộc vùng khó khăn đạt ít nhất 95%;</w:t>
      </w:r>
    </w:p>
    <w:p w14:paraId="269AFF7B"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b) Trẻ khuyết tật học hòa nhập (nếu có) được đánh giá có tiến bộ đạt ít nhất 85%.</w:t>
      </w:r>
    </w:p>
    <w:p w14:paraId="2347E7DA" w14:textId="77777777" w:rsidR="00EA07FE" w:rsidRPr="00281F0D" w:rsidRDefault="00EA07FE" w:rsidP="00EA07FE">
      <w:pPr>
        <w:tabs>
          <w:tab w:val="left" w:pos="1400"/>
        </w:tabs>
        <w:spacing w:before="120" w:after="120" w:line="322" w:lineRule="exact"/>
        <w:jc w:val="center"/>
        <w:rPr>
          <w:b/>
          <w:sz w:val="28"/>
          <w:szCs w:val="28"/>
          <w:lang w:val="vi-VN"/>
        </w:rPr>
      </w:pPr>
      <w:r w:rsidRPr="00281F0D">
        <w:rPr>
          <w:b/>
          <w:sz w:val="28"/>
          <w:szCs w:val="28"/>
          <w:lang w:val="vi-VN"/>
        </w:rPr>
        <w:t xml:space="preserve">TIÊU CHUẨN ĐÁNH GIÁ </w:t>
      </w:r>
      <w:r w:rsidRPr="007D038B">
        <w:rPr>
          <w:b/>
          <w:sz w:val="28"/>
          <w:szCs w:val="28"/>
          <w:lang w:val="vi-VN"/>
        </w:rPr>
        <w:t xml:space="preserve">TRƯỜNG </w:t>
      </w:r>
      <w:r w:rsidRPr="00281F0D">
        <w:rPr>
          <w:b/>
          <w:sz w:val="28"/>
          <w:szCs w:val="28"/>
          <w:lang w:val="vi-VN"/>
        </w:rPr>
        <w:t>MẦM NON</w:t>
      </w:r>
      <w:r w:rsidRPr="007D038B">
        <w:rPr>
          <w:b/>
          <w:sz w:val="28"/>
          <w:szCs w:val="28"/>
          <w:lang w:val="vi-VN"/>
        </w:rPr>
        <w:t xml:space="preserve"> </w:t>
      </w:r>
      <w:r w:rsidRPr="00281F0D">
        <w:rPr>
          <w:b/>
          <w:sz w:val="28"/>
          <w:szCs w:val="28"/>
          <w:lang w:val="vi-VN"/>
        </w:rPr>
        <w:t>MỨC 4</w:t>
      </w:r>
    </w:p>
    <w:p w14:paraId="18966BB1" w14:textId="77777777" w:rsidR="00EA07FE" w:rsidRPr="00281F0D" w:rsidRDefault="00EA07FE" w:rsidP="00EA07FE">
      <w:pPr>
        <w:spacing w:before="120" w:after="120" w:line="322" w:lineRule="exact"/>
        <w:ind w:firstLine="720"/>
        <w:jc w:val="both"/>
        <w:rPr>
          <w:spacing w:val="-2"/>
          <w:sz w:val="28"/>
          <w:szCs w:val="28"/>
          <w:lang w:val="vi-VN"/>
        </w:rPr>
      </w:pPr>
      <w:r w:rsidRPr="00281F0D">
        <w:rPr>
          <w:spacing w:val="-2"/>
          <w:sz w:val="28"/>
          <w:szCs w:val="28"/>
          <w:lang w:val="vi-VN"/>
        </w:rPr>
        <w:t xml:space="preserve">Trường mầm non đạt Mức 4 khi đảm bảo Tiêu chuẩn đánh giá trường mầm non Mức 3 và các quy định </w:t>
      </w:r>
      <w:r w:rsidRPr="007D038B">
        <w:rPr>
          <w:spacing w:val="-2"/>
          <w:sz w:val="28"/>
          <w:szCs w:val="28"/>
          <w:lang w:val="vi-VN"/>
        </w:rPr>
        <w:t>sau:</w:t>
      </w:r>
    </w:p>
    <w:p w14:paraId="5DAE2271" w14:textId="77777777" w:rsidR="00EA07FE" w:rsidRPr="00281F0D" w:rsidRDefault="00EA07FE" w:rsidP="00EA07FE">
      <w:pPr>
        <w:spacing w:before="120" w:after="120" w:line="322" w:lineRule="exact"/>
        <w:ind w:firstLine="720"/>
        <w:jc w:val="both"/>
        <w:rPr>
          <w:sz w:val="28"/>
          <w:szCs w:val="28"/>
          <w:lang w:val="vi-VN"/>
        </w:rPr>
      </w:pPr>
      <w:r w:rsidRPr="00281F0D">
        <w:rPr>
          <w:sz w:val="28"/>
          <w:szCs w:val="28"/>
          <w:lang w:val="vi-VN"/>
        </w:rPr>
        <w:t>- N</w:t>
      </w:r>
      <w:r w:rsidRPr="007D038B">
        <w:rPr>
          <w:sz w:val="28"/>
          <w:szCs w:val="28"/>
          <w:lang w:val="vi-VN"/>
        </w:rPr>
        <w:t xml:space="preserve">hà trường </w:t>
      </w:r>
      <w:r w:rsidRPr="00281F0D">
        <w:rPr>
          <w:sz w:val="28"/>
          <w:szCs w:val="28"/>
          <w:lang w:val="vi-VN"/>
        </w:rPr>
        <w:t xml:space="preserve">phát triển Chương trình giáo dục mầm non của Bộ Giáo dục và Đào tạo trên cơ sở tham khảo, </w:t>
      </w:r>
      <w:r w:rsidRPr="007D038B">
        <w:rPr>
          <w:sz w:val="28"/>
          <w:szCs w:val="28"/>
          <w:lang w:val="vi-VN"/>
        </w:rPr>
        <w:t>áp dụng hiệu quả mô hình</w:t>
      </w:r>
      <w:r w:rsidRPr="00281F0D">
        <w:rPr>
          <w:sz w:val="28"/>
          <w:szCs w:val="28"/>
          <w:lang w:val="vi-VN"/>
        </w:rPr>
        <w:t>,</w:t>
      </w:r>
      <w:r w:rsidRPr="007D038B">
        <w:rPr>
          <w:sz w:val="28"/>
          <w:szCs w:val="28"/>
          <w:lang w:val="vi-VN"/>
        </w:rPr>
        <w:t xml:space="preserve"> phương pháp giáo dục</w:t>
      </w:r>
      <w:r w:rsidRPr="00281F0D">
        <w:rPr>
          <w:sz w:val="28"/>
          <w:szCs w:val="28"/>
          <w:lang w:val="vi-VN"/>
        </w:rPr>
        <w:t xml:space="preserve"> </w:t>
      </w:r>
      <w:r w:rsidRPr="007D038B">
        <w:rPr>
          <w:sz w:val="28"/>
          <w:szCs w:val="28"/>
          <w:lang w:val="vi-VN"/>
        </w:rPr>
        <w:t>tiên tiến của các nước trong khu vực và thế giới</w:t>
      </w:r>
      <w:r w:rsidRPr="00281F0D">
        <w:rPr>
          <w:sz w:val="28"/>
          <w:szCs w:val="28"/>
          <w:lang w:val="vi-VN"/>
        </w:rPr>
        <w:t>; c</w:t>
      </w:r>
      <w:r w:rsidRPr="007D038B">
        <w:rPr>
          <w:sz w:val="28"/>
          <w:szCs w:val="28"/>
          <w:lang w:val="vi-VN"/>
        </w:rPr>
        <w:t xml:space="preserve">hương trình giáo dục thúc đẩy </w:t>
      </w:r>
      <w:r w:rsidRPr="00281F0D">
        <w:rPr>
          <w:sz w:val="28"/>
          <w:szCs w:val="28"/>
          <w:lang w:val="vi-VN"/>
        </w:rPr>
        <w:t xml:space="preserve">được </w:t>
      </w:r>
      <w:r w:rsidRPr="007D038B">
        <w:rPr>
          <w:sz w:val="28"/>
          <w:szCs w:val="28"/>
          <w:lang w:val="vi-VN"/>
        </w:rPr>
        <w:t xml:space="preserve">sự phát triển </w:t>
      </w:r>
      <w:r w:rsidRPr="00281F0D">
        <w:rPr>
          <w:sz w:val="28"/>
          <w:szCs w:val="28"/>
          <w:lang w:val="vi-VN"/>
        </w:rPr>
        <w:t>toàn diện của trẻ, phù hợp với độ tuổi và điều kiện của nhà trường, văn hóa địa phương.</w:t>
      </w:r>
    </w:p>
    <w:p w14:paraId="7C6C2B47" w14:textId="77777777" w:rsidR="00EA07FE" w:rsidRPr="00281F0D" w:rsidRDefault="00EA07FE" w:rsidP="00EA07FE">
      <w:pPr>
        <w:spacing w:before="120" w:after="120" w:line="322" w:lineRule="exact"/>
        <w:ind w:firstLine="720"/>
        <w:jc w:val="both"/>
        <w:rPr>
          <w:sz w:val="28"/>
          <w:szCs w:val="28"/>
          <w:lang w:val="it-IT"/>
        </w:rPr>
      </w:pPr>
      <w:r w:rsidRPr="007D038B">
        <w:rPr>
          <w:sz w:val="28"/>
          <w:szCs w:val="28"/>
          <w:lang w:val="it-IT"/>
        </w:rPr>
        <w:t xml:space="preserve">- Ít nhất 90% giáo viên </w:t>
      </w:r>
      <w:r w:rsidRPr="007D038B">
        <w:rPr>
          <w:sz w:val="28"/>
          <w:szCs w:val="28"/>
          <w:lang w:val="nl-NL"/>
        </w:rPr>
        <w:t>đạt chuẩn nghề nghiệp giáo viên ở mức khá</w:t>
      </w:r>
      <w:r w:rsidRPr="007D038B">
        <w:rPr>
          <w:sz w:val="28"/>
          <w:szCs w:val="28"/>
          <w:lang w:val="it-IT"/>
        </w:rPr>
        <w:t xml:space="preserve">, trong đó ít nhất 40% giáo viên </w:t>
      </w:r>
      <w:r w:rsidRPr="007D038B">
        <w:rPr>
          <w:sz w:val="28"/>
          <w:szCs w:val="28"/>
          <w:lang w:val="nl-NL"/>
        </w:rPr>
        <w:t>đạt chuẩn nghề nghiệp giáo viên ở</w:t>
      </w:r>
      <w:r w:rsidRPr="007D038B">
        <w:rPr>
          <w:sz w:val="28"/>
          <w:szCs w:val="28"/>
          <w:lang w:val="it-IT"/>
        </w:rPr>
        <w:t xml:space="preserve"> mức tốt; </w:t>
      </w:r>
      <w:r w:rsidRPr="007D038B">
        <w:rPr>
          <w:bCs/>
          <w:sz w:val="28"/>
          <w:szCs w:val="28"/>
          <w:lang w:val="vi-VN"/>
        </w:rPr>
        <w:t xml:space="preserve">đối với trường thuộc </w:t>
      </w:r>
      <w:r w:rsidRPr="00281F0D">
        <w:rPr>
          <w:bCs/>
          <w:sz w:val="28"/>
          <w:szCs w:val="28"/>
          <w:lang w:val="vi-VN"/>
        </w:rPr>
        <w:t xml:space="preserve">vùng </w:t>
      </w:r>
      <w:r w:rsidRPr="00281F0D">
        <w:rPr>
          <w:rFonts w:eastAsia="Calibri"/>
          <w:sz w:val="28"/>
          <w:szCs w:val="28"/>
          <w:lang w:val="vi-VN"/>
        </w:rPr>
        <w:t>khó khăn có</w:t>
      </w:r>
      <w:r w:rsidRPr="007D038B">
        <w:rPr>
          <w:rFonts w:eastAsia="Calibri"/>
          <w:sz w:val="28"/>
          <w:szCs w:val="28"/>
          <w:lang w:val="vi-VN"/>
        </w:rPr>
        <w:t xml:space="preserve"> ít nhất </w:t>
      </w:r>
      <w:r w:rsidRPr="00281F0D">
        <w:rPr>
          <w:rFonts w:eastAsia="Calibri"/>
          <w:sz w:val="28"/>
          <w:szCs w:val="28"/>
          <w:lang w:val="vi-VN"/>
        </w:rPr>
        <w:t>8</w:t>
      </w:r>
      <w:r w:rsidRPr="007D038B">
        <w:rPr>
          <w:rFonts w:eastAsia="Calibri"/>
          <w:sz w:val="28"/>
          <w:szCs w:val="28"/>
          <w:lang w:val="vi-VN"/>
        </w:rPr>
        <w:t xml:space="preserve">0% </w:t>
      </w:r>
      <w:r w:rsidRPr="007D038B">
        <w:rPr>
          <w:sz w:val="28"/>
          <w:szCs w:val="28"/>
          <w:lang w:val="vi-VN"/>
        </w:rPr>
        <w:t>đạt chuẩn nghề nghiệp giáo viên ở mức khá trở lên</w:t>
      </w:r>
      <w:r w:rsidRPr="00281F0D">
        <w:rPr>
          <w:sz w:val="28"/>
          <w:szCs w:val="28"/>
          <w:lang w:val="vi-VN"/>
        </w:rPr>
        <w:t xml:space="preserve">, </w:t>
      </w:r>
      <w:r w:rsidRPr="007D038B">
        <w:rPr>
          <w:sz w:val="28"/>
          <w:szCs w:val="28"/>
          <w:lang w:val="vi-VN"/>
        </w:rPr>
        <w:t xml:space="preserve">trong đó có ít nhất </w:t>
      </w:r>
      <w:r w:rsidRPr="00281F0D">
        <w:rPr>
          <w:sz w:val="28"/>
          <w:szCs w:val="28"/>
          <w:lang w:val="vi-VN"/>
        </w:rPr>
        <w:t>3</w:t>
      </w:r>
      <w:r w:rsidRPr="007D038B">
        <w:rPr>
          <w:sz w:val="28"/>
          <w:szCs w:val="28"/>
          <w:lang w:val="vi-VN"/>
        </w:rPr>
        <w:t>0% đạt chuẩn nghề nghiệp giáo viên ở mức tốt</w:t>
      </w:r>
      <w:r w:rsidRPr="007D038B">
        <w:rPr>
          <w:sz w:val="28"/>
          <w:szCs w:val="28"/>
          <w:lang w:val="it-IT"/>
        </w:rPr>
        <w:t xml:space="preserve">. </w:t>
      </w:r>
      <w:r w:rsidRPr="00281F0D">
        <w:rPr>
          <w:sz w:val="28"/>
          <w:szCs w:val="28"/>
          <w:lang w:val="it-IT"/>
        </w:rPr>
        <w:t xml:space="preserve">Chất lượng đội ngũ giáo viên đáp ứng được phương hướng, chiến lược xây dựng và phát triển nhà trường. </w:t>
      </w:r>
    </w:p>
    <w:p w14:paraId="5CC54804" w14:textId="77777777" w:rsidR="00EA07FE" w:rsidRPr="007D038B" w:rsidRDefault="00EA07FE" w:rsidP="00EA07FE">
      <w:pPr>
        <w:spacing w:before="120" w:after="120" w:line="322" w:lineRule="exact"/>
        <w:ind w:firstLine="720"/>
        <w:jc w:val="both"/>
        <w:rPr>
          <w:sz w:val="28"/>
          <w:szCs w:val="28"/>
          <w:lang w:val="it-IT"/>
        </w:rPr>
      </w:pPr>
      <w:r w:rsidRPr="00281F0D">
        <w:rPr>
          <w:sz w:val="28"/>
          <w:szCs w:val="28"/>
          <w:lang w:val="it-IT"/>
        </w:rPr>
        <w:t xml:space="preserve">- </w:t>
      </w:r>
      <w:r w:rsidRPr="007D038B">
        <w:rPr>
          <w:sz w:val="28"/>
          <w:szCs w:val="28"/>
          <w:lang w:val="it-IT"/>
        </w:rPr>
        <w:t>Sân vườn và khu vực cho trẻ chơi có diện tích đạt chuẩn hoặc trên chuẩn theo quy định tại Tiêu chuẩn Việt Nam về yêu cầu thiết kế trường mầm non; có các góc chơi, khu vực hoạt động trong và ngoài nhóm lớp tạo cơ hội cho trẻ được khám phá, trải nghiệm, giúp trẻ phát triển toàn diện.</w:t>
      </w:r>
    </w:p>
    <w:p w14:paraId="176899CC" w14:textId="77777777" w:rsidR="00EA07FE" w:rsidRPr="00281F0D" w:rsidRDefault="00EA07FE" w:rsidP="00EA07FE">
      <w:pPr>
        <w:spacing w:before="120" w:after="120" w:line="322" w:lineRule="exact"/>
        <w:ind w:firstLine="720"/>
        <w:jc w:val="both"/>
        <w:rPr>
          <w:sz w:val="28"/>
          <w:szCs w:val="28"/>
          <w:shd w:val="clear" w:color="auto" w:fill="FFFFFF"/>
          <w:lang w:val="it-IT"/>
        </w:rPr>
      </w:pPr>
      <w:r w:rsidRPr="00281F0D">
        <w:rPr>
          <w:rFonts w:eastAsia="Calibri"/>
          <w:sz w:val="28"/>
          <w:szCs w:val="28"/>
          <w:lang w:val="it-IT"/>
        </w:rPr>
        <w:t xml:space="preserve">- 100% các công trình của nhà trường được xây dựng kiên cố. Có phòng tư vấn tâm lý. Có </w:t>
      </w:r>
      <w:r w:rsidRPr="007D038B">
        <w:rPr>
          <w:rFonts w:eastAsia="Calibri"/>
          <w:sz w:val="28"/>
          <w:szCs w:val="28"/>
          <w:lang w:val="vi-VN"/>
        </w:rPr>
        <w:t xml:space="preserve">đầy đủ các trang thiết bị </w:t>
      </w:r>
      <w:r w:rsidRPr="00281F0D">
        <w:rPr>
          <w:rFonts w:eastAsia="Calibri"/>
          <w:sz w:val="28"/>
          <w:szCs w:val="28"/>
          <w:lang w:val="it-IT"/>
        </w:rPr>
        <w:t xml:space="preserve">hiện đại phục vụ hoạt động nuôi dưỡng, chăm sóc và giáo dục trẻ. Có khu vực dành riêng để phát triển vận động cho trẻ, trong đó </w:t>
      </w:r>
      <w:r w:rsidRPr="00281F0D">
        <w:rPr>
          <w:sz w:val="28"/>
          <w:szCs w:val="28"/>
          <w:shd w:val="clear" w:color="auto" w:fill="FFFFFF"/>
          <w:lang w:val="it-IT"/>
        </w:rPr>
        <w:t>tổ chức được 02 (hai) môn thể thao phù hợp với trẻ lứa tuổi mầm non.</w:t>
      </w:r>
    </w:p>
    <w:p w14:paraId="22E0E082" w14:textId="77777777" w:rsidR="00EA07FE" w:rsidRPr="00281F0D" w:rsidRDefault="00EA07FE" w:rsidP="00EA07FE">
      <w:pPr>
        <w:spacing w:before="120" w:after="120" w:line="322" w:lineRule="exact"/>
        <w:ind w:firstLine="720"/>
        <w:jc w:val="both"/>
        <w:rPr>
          <w:sz w:val="28"/>
          <w:szCs w:val="28"/>
          <w:lang w:val="it-IT"/>
        </w:rPr>
      </w:pPr>
      <w:r w:rsidRPr="00281F0D">
        <w:rPr>
          <w:sz w:val="28"/>
          <w:szCs w:val="28"/>
          <w:shd w:val="clear" w:color="auto" w:fill="FFFFFF"/>
          <w:lang w:val="it-IT"/>
        </w:rPr>
        <w:t xml:space="preserve">- </w:t>
      </w:r>
      <w:r w:rsidRPr="00281F0D">
        <w:rPr>
          <w:sz w:val="28"/>
          <w:szCs w:val="28"/>
          <w:lang w:val="it-IT"/>
        </w:rPr>
        <w:t>Trong 05 năm liên tiếp tính đến thời điểm đánh giá, nhà trường hoàn thành tất cả các mục tiêu theo phương hướng, chiến lược phát triển nhà trường.</w:t>
      </w:r>
    </w:p>
    <w:p w14:paraId="281193F3" w14:textId="77777777" w:rsidR="00EA07FE" w:rsidRPr="00281F0D" w:rsidRDefault="00EA07FE" w:rsidP="00EA07FE">
      <w:pPr>
        <w:spacing w:before="120" w:after="120" w:line="322" w:lineRule="exact"/>
        <w:ind w:firstLine="720"/>
        <w:jc w:val="both"/>
        <w:rPr>
          <w:rFonts w:eastAsia="Calibri"/>
          <w:sz w:val="28"/>
          <w:szCs w:val="28"/>
          <w:lang w:val="it-IT"/>
        </w:rPr>
      </w:pPr>
      <w:r w:rsidRPr="00281F0D">
        <w:rPr>
          <w:rFonts w:eastAsia="Calibri"/>
          <w:sz w:val="28"/>
          <w:szCs w:val="28"/>
          <w:lang w:val="it-IT"/>
        </w:rPr>
        <w:t xml:space="preserve">- </w:t>
      </w:r>
      <w:r w:rsidRPr="007D038B">
        <w:rPr>
          <w:rFonts w:eastAsia="Calibri"/>
          <w:sz w:val="28"/>
          <w:szCs w:val="28"/>
          <w:lang w:val="vi-VN"/>
        </w:rPr>
        <w:t xml:space="preserve">Trong 05 năm </w:t>
      </w:r>
      <w:r w:rsidRPr="00281F0D">
        <w:rPr>
          <w:rFonts w:eastAsia="Calibri"/>
          <w:sz w:val="28"/>
          <w:szCs w:val="28"/>
          <w:lang w:val="it-IT"/>
        </w:rPr>
        <w:t>liên tiếp</w:t>
      </w:r>
      <w:r w:rsidRPr="007D038B">
        <w:rPr>
          <w:rFonts w:eastAsia="Calibri"/>
          <w:sz w:val="28"/>
          <w:szCs w:val="28"/>
          <w:lang w:val="vi-VN"/>
        </w:rPr>
        <w:t xml:space="preserve"> tính đến thời điểm đánh giá, nhà trường có </w:t>
      </w:r>
      <w:r w:rsidRPr="00281F0D">
        <w:rPr>
          <w:rFonts w:eastAsia="Calibri"/>
          <w:sz w:val="28"/>
          <w:szCs w:val="28"/>
          <w:lang w:val="it-IT"/>
        </w:rPr>
        <w:t xml:space="preserve">02 năm đạt </w:t>
      </w:r>
      <w:r w:rsidRPr="007D038B">
        <w:rPr>
          <w:rFonts w:eastAsia="Calibri"/>
          <w:sz w:val="28"/>
          <w:szCs w:val="28"/>
          <w:lang w:val="vi-VN"/>
        </w:rPr>
        <w:t>kết quả giáo dục</w:t>
      </w:r>
      <w:r w:rsidRPr="00281F0D">
        <w:rPr>
          <w:rFonts w:eastAsia="Calibri"/>
          <w:sz w:val="28"/>
          <w:szCs w:val="28"/>
          <w:lang w:val="it-IT"/>
        </w:rPr>
        <w:t xml:space="preserve"> và</w:t>
      </w:r>
      <w:r w:rsidRPr="007D038B">
        <w:rPr>
          <w:rFonts w:eastAsia="Calibri"/>
          <w:sz w:val="28"/>
          <w:szCs w:val="28"/>
          <w:lang w:val="vi-VN"/>
        </w:rPr>
        <w:t xml:space="preserve"> </w:t>
      </w:r>
      <w:r w:rsidRPr="00281F0D">
        <w:rPr>
          <w:rFonts w:eastAsia="Calibri"/>
          <w:sz w:val="28"/>
          <w:szCs w:val="28"/>
          <w:lang w:val="it-IT"/>
        </w:rPr>
        <w:t xml:space="preserve">các hoạt động khác </w:t>
      </w:r>
      <w:r w:rsidRPr="007D038B">
        <w:rPr>
          <w:rFonts w:eastAsia="Calibri"/>
          <w:sz w:val="28"/>
          <w:szCs w:val="28"/>
          <w:lang w:val="vi-VN"/>
        </w:rPr>
        <w:t>vượt trội so với các trường có điều kiện kinh tế - xã hội tương đồng</w:t>
      </w:r>
      <w:r w:rsidRPr="00281F0D">
        <w:rPr>
          <w:rFonts w:eastAsia="Calibri"/>
          <w:sz w:val="28"/>
          <w:szCs w:val="28"/>
          <w:lang w:val="it-IT"/>
        </w:rPr>
        <w:t>,</w:t>
      </w:r>
      <w:r w:rsidRPr="007D038B">
        <w:rPr>
          <w:rFonts w:eastAsia="Calibri"/>
          <w:sz w:val="28"/>
          <w:szCs w:val="28"/>
          <w:lang w:val="vi-VN"/>
        </w:rPr>
        <w:t xml:space="preserve"> được các cấp </w:t>
      </w:r>
      <w:r w:rsidRPr="00281F0D">
        <w:rPr>
          <w:rFonts w:eastAsia="Calibri"/>
          <w:sz w:val="28"/>
          <w:szCs w:val="28"/>
          <w:lang w:val="it-IT"/>
        </w:rPr>
        <w:t xml:space="preserve">có </w:t>
      </w:r>
      <w:r w:rsidRPr="007D038B">
        <w:rPr>
          <w:rFonts w:eastAsia="Calibri"/>
          <w:sz w:val="28"/>
          <w:szCs w:val="28"/>
          <w:lang w:val="vi-VN"/>
        </w:rPr>
        <w:t>thẩm quyền</w:t>
      </w:r>
      <w:r w:rsidRPr="00281F0D">
        <w:rPr>
          <w:rFonts w:eastAsia="Calibri"/>
          <w:sz w:val="28"/>
          <w:szCs w:val="28"/>
          <w:lang w:val="it-IT"/>
        </w:rPr>
        <w:t xml:space="preserve"> và</w:t>
      </w:r>
      <w:r w:rsidRPr="007D038B">
        <w:rPr>
          <w:rFonts w:eastAsia="Calibri"/>
          <w:sz w:val="28"/>
          <w:szCs w:val="28"/>
          <w:lang w:val="vi-VN"/>
        </w:rPr>
        <w:t xml:space="preserve"> cộng đồng ghi nhận</w:t>
      </w:r>
      <w:r w:rsidRPr="00281F0D">
        <w:rPr>
          <w:rFonts w:eastAsia="Calibri"/>
          <w:sz w:val="28"/>
          <w:szCs w:val="28"/>
          <w:lang w:val="it-IT"/>
        </w:rPr>
        <w:t>.</w:t>
      </w:r>
    </w:p>
    <w:p w14:paraId="45659802" w14:textId="77777777" w:rsidR="00EA07FE" w:rsidRPr="007D038B" w:rsidRDefault="00EA07FE" w:rsidP="00EA07FE">
      <w:pPr>
        <w:spacing w:after="60"/>
        <w:ind w:firstLine="709"/>
        <w:jc w:val="both"/>
        <w:rPr>
          <w:b/>
          <w:bCs/>
          <w:spacing w:val="-8"/>
          <w:sz w:val="26"/>
          <w:szCs w:val="26"/>
          <w:lang w:val="nl-NL"/>
        </w:rPr>
      </w:pPr>
      <w:r w:rsidRPr="00281F0D">
        <w:rPr>
          <w:b/>
          <w:bCs/>
          <w:sz w:val="28"/>
          <w:szCs w:val="28"/>
          <w:lang w:val="it-IT"/>
        </w:rPr>
        <w:t xml:space="preserve">i. Căn cứ pháp lý của thủ tục hành chính </w:t>
      </w:r>
      <w:r w:rsidRPr="00281F0D">
        <w:rPr>
          <w:i/>
          <w:iCs/>
          <w:spacing w:val="-8"/>
          <w:sz w:val="28"/>
          <w:szCs w:val="28"/>
          <w:lang w:val="it-IT"/>
        </w:rPr>
        <w:t>.</w:t>
      </w:r>
      <w:r w:rsidRPr="007D038B">
        <w:rPr>
          <w:b/>
          <w:bCs/>
          <w:spacing w:val="-8"/>
          <w:sz w:val="26"/>
          <w:szCs w:val="26"/>
          <w:lang w:val="nl-NL"/>
        </w:rPr>
        <w:t xml:space="preserve"> </w:t>
      </w:r>
    </w:p>
    <w:p w14:paraId="6585708C" w14:textId="77777777" w:rsidR="00EA07FE" w:rsidRPr="00281F0D" w:rsidRDefault="00EA07FE" w:rsidP="00EA07FE">
      <w:pPr>
        <w:spacing w:after="60"/>
        <w:ind w:firstLine="709"/>
        <w:jc w:val="both"/>
        <w:rPr>
          <w:sz w:val="28"/>
          <w:szCs w:val="28"/>
          <w:lang w:val="nl-NL"/>
        </w:rPr>
      </w:pPr>
      <w:r w:rsidRPr="00281F0D">
        <w:rPr>
          <w:sz w:val="28"/>
          <w:szCs w:val="28"/>
          <w:lang w:val="nl-NL"/>
        </w:rPr>
        <w:t>Thông tư số 19/2018/TT-BGDĐT ngày 22 tháng 8 năm 2018 của Bộ trưởng Bộ Giáo dục và Đào tạo ban hành Quy định về kiểm định chất lượng giáo dục và công nhận đạt chuẩn quốc gia đối với trường mầm non.</w:t>
      </w:r>
    </w:p>
    <w:p w14:paraId="4B3B934F"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i/>
          <w:iCs/>
          <w:sz w:val="28"/>
          <w:szCs w:val="28"/>
          <w:lang w:val="vi-VN"/>
        </w:rPr>
      </w:pPr>
      <w:r w:rsidRPr="007D038B">
        <w:rPr>
          <w:rFonts w:ascii="Times New Roman" w:hAnsi="Times New Roman"/>
          <w:b/>
          <w:bCs/>
          <w:sz w:val="28"/>
          <w:szCs w:val="28"/>
          <w:lang w:val="nl-NL"/>
        </w:rPr>
        <w:lastRenderedPageBreak/>
        <w:t>k. Lưu hồ sơ (ISO)</w:t>
      </w:r>
      <w:r w:rsidRPr="007D038B">
        <w:rPr>
          <w:rFonts w:ascii="Times New Roman" w:hAnsi="Times New Roman"/>
          <w:b/>
          <w:bCs/>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27"/>
        <w:gridCol w:w="3160"/>
        <w:gridCol w:w="3535"/>
      </w:tblGrid>
      <w:tr w:rsidR="00EA07FE" w:rsidRPr="007D038B" w14:paraId="42B3B6CA" w14:textId="77777777" w:rsidTr="0088110F">
        <w:trPr>
          <w:trHeight w:val="517"/>
        </w:trPr>
        <w:tc>
          <w:tcPr>
            <w:tcW w:w="2695" w:type="pct"/>
            <w:vAlign w:val="center"/>
          </w:tcPr>
          <w:p w14:paraId="478F1F7B"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vAlign w:val="center"/>
          </w:tcPr>
          <w:p w14:paraId="58B78D18" w14:textId="77777777" w:rsidR="00EA07FE" w:rsidRPr="007D038B" w:rsidRDefault="00EA07FE" w:rsidP="0088110F">
            <w:pPr>
              <w:spacing w:before="40" w:after="40"/>
              <w:jc w:val="center"/>
              <w:rPr>
                <w:b/>
                <w:bCs/>
                <w:sz w:val="28"/>
                <w:szCs w:val="28"/>
                <w:lang w:val="nl-NL"/>
              </w:rPr>
            </w:pPr>
            <w:r w:rsidRPr="007D038B">
              <w:rPr>
                <w:b/>
                <w:bCs/>
                <w:sz w:val="28"/>
                <w:szCs w:val="28"/>
                <w:lang w:val="nl-NL"/>
              </w:rPr>
              <w:t>Bộ phận lưu trữ</w:t>
            </w:r>
          </w:p>
        </w:tc>
        <w:tc>
          <w:tcPr>
            <w:tcW w:w="1217" w:type="pct"/>
            <w:vAlign w:val="center"/>
          </w:tcPr>
          <w:p w14:paraId="14ACC2A3"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64DECB16" w14:textId="77777777" w:rsidTr="0088110F">
        <w:trPr>
          <w:trHeight w:val="517"/>
        </w:trPr>
        <w:tc>
          <w:tcPr>
            <w:tcW w:w="2695" w:type="pct"/>
            <w:vAlign w:val="center"/>
          </w:tcPr>
          <w:p w14:paraId="0378397B"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3641CBD9"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15360519"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546E4B93"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vAlign w:val="center"/>
          </w:tcPr>
          <w:p w14:paraId="265628C9"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vAlign w:val="center"/>
          </w:tcPr>
          <w:p w14:paraId="52676D74" w14:textId="77777777" w:rsidR="00EA07FE" w:rsidRPr="007D038B" w:rsidRDefault="00EA07FE" w:rsidP="0088110F">
            <w:pPr>
              <w:spacing w:before="40" w:after="40"/>
              <w:jc w:val="both"/>
              <w:rPr>
                <w:sz w:val="28"/>
                <w:szCs w:val="28"/>
                <w:lang w:val="nl-NL"/>
              </w:rPr>
            </w:pPr>
            <w:r w:rsidRPr="007D038B">
              <w:rPr>
                <w:sz w:val="28"/>
                <w:szCs w:val="28"/>
                <w:lang w:val="nl-NL"/>
              </w:rPr>
              <w:t>Từ 3 năm, sau đó chuyển hồ sơ đến kho lưu trữ của đơn vị (hoặc lưu trữ tỉnh, huyện)</w:t>
            </w:r>
          </w:p>
        </w:tc>
      </w:tr>
      <w:tr w:rsidR="00EA07FE" w:rsidRPr="00212A1E" w14:paraId="5BE21FE8" w14:textId="77777777" w:rsidTr="0088110F">
        <w:trPr>
          <w:trHeight w:val="517"/>
        </w:trPr>
        <w:tc>
          <w:tcPr>
            <w:tcW w:w="2695" w:type="pct"/>
            <w:vAlign w:val="center"/>
          </w:tcPr>
          <w:p w14:paraId="522203ED" w14:textId="77777777" w:rsidR="00EA07FE" w:rsidRPr="00281F0D"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81F0D">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1F0D">
              <w:rPr>
                <w:rStyle w:val="fontstyle01"/>
                <w:b w:val="0"/>
                <w:lang w:val="nl-NL"/>
              </w:rPr>
              <w:t>về thực hiện cơ chế một cửa, một cửa liên thông</w:t>
            </w:r>
            <w:r w:rsidRPr="00281F0D">
              <w:rPr>
                <w:rFonts w:ascii="Times New Roman" w:hAnsi="Times New Roman"/>
                <w:b/>
                <w:bCs/>
                <w:sz w:val="28"/>
                <w:szCs w:val="28"/>
                <w:lang w:val="nl-NL"/>
              </w:rPr>
              <w:t xml:space="preserve"> </w:t>
            </w:r>
            <w:r w:rsidRPr="00281F0D">
              <w:rPr>
                <w:rStyle w:val="fontstyle01"/>
                <w:b w:val="0"/>
                <w:lang w:val="nl-NL"/>
              </w:rPr>
              <w:t>trong giải quyết thủ tục hành chính</w:t>
            </w:r>
            <w:r w:rsidRPr="00281F0D">
              <w:rPr>
                <w:rFonts w:ascii="Times New Roman" w:hAnsi="Times New Roman"/>
                <w:b/>
                <w:sz w:val="28"/>
                <w:szCs w:val="28"/>
                <w:lang w:val="nl-NL"/>
              </w:rPr>
              <w:t>.</w:t>
            </w:r>
            <w:r w:rsidRPr="00281F0D">
              <w:rPr>
                <w:rFonts w:ascii="Times New Roman" w:hAnsi="Times New Roman"/>
                <w:sz w:val="28"/>
                <w:szCs w:val="28"/>
                <w:lang w:val="nl-NL"/>
              </w:rPr>
              <w:t xml:space="preserve"> </w:t>
            </w:r>
          </w:p>
        </w:tc>
        <w:tc>
          <w:tcPr>
            <w:tcW w:w="1088" w:type="pct"/>
            <w:vAlign w:val="center"/>
          </w:tcPr>
          <w:p w14:paraId="7DFD7B61" w14:textId="77777777" w:rsidR="00EA07FE" w:rsidRPr="007D038B" w:rsidRDefault="00EA07FE" w:rsidP="0088110F">
            <w:pPr>
              <w:spacing w:before="40" w:after="40"/>
              <w:jc w:val="both"/>
              <w:rPr>
                <w:sz w:val="28"/>
                <w:szCs w:val="28"/>
                <w:lang w:val="nl-NL"/>
              </w:rPr>
            </w:pPr>
            <w:r w:rsidRPr="007D038B">
              <w:rPr>
                <w:spacing w:val="-4"/>
                <w:sz w:val="28"/>
                <w:szCs w:val="28"/>
                <w:lang w:val="nl-NL"/>
              </w:rPr>
              <w:t>Bộ phận tiếp nhận và trả kết quả</w:t>
            </w:r>
          </w:p>
        </w:tc>
        <w:tc>
          <w:tcPr>
            <w:tcW w:w="1217" w:type="pct"/>
            <w:vMerge/>
            <w:vAlign w:val="center"/>
          </w:tcPr>
          <w:p w14:paraId="007321BE" w14:textId="77777777" w:rsidR="00EA07FE" w:rsidRPr="007D038B" w:rsidRDefault="00EA07FE" w:rsidP="0088110F">
            <w:pPr>
              <w:spacing w:before="40" w:after="40"/>
              <w:rPr>
                <w:sz w:val="26"/>
                <w:szCs w:val="26"/>
                <w:lang w:val="nl-NL"/>
              </w:rPr>
            </w:pPr>
          </w:p>
        </w:tc>
      </w:tr>
    </w:tbl>
    <w:p w14:paraId="0CEEF5BB" w14:textId="77777777" w:rsidR="00EA07FE" w:rsidRPr="00281F0D" w:rsidRDefault="00EA07FE" w:rsidP="00EA07FE">
      <w:pPr>
        <w:shd w:val="clear" w:color="auto" w:fill="FFFFFF"/>
        <w:spacing w:before="120" w:after="120" w:line="212" w:lineRule="atLeast"/>
        <w:ind w:firstLine="720"/>
        <w:jc w:val="both"/>
        <w:rPr>
          <w:b/>
          <w:bCs/>
          <w:sz w:val="28"/>
          <w:szCs w:val="28"/>
          <w:lang w:val="nl-NL"/>
        </w:rPr>
      </w:pPr>
    </w:p>
    <w:p w14:paraId="4655BBD5" w14:textId="77777777" w:rsidR="00EA07FE" w:rsidRDefault="00EA07FE" w:rsidP="00EA07FE">
      <w:pPr>
        <w:shd w:val="clear" w:color="auto" w:fill="FFFFFF"/>
        <w:spacing w:before="120" w:after="120" w:line="212" w:lineRule="atLeast"/>
        <w:ind w:firstLine="720"/>
        <w:jc w:val="both"/>
        <w:rPr>
          <w:b/>
          <w:bCs/>
          <w:sz w:val="28"/>
          <w:szCs w:val="28"/>
          <w:lang w:val="vi-VN"/>
        </w:rPr>
      </w:pPr>
    </w:p>
    <w:p w14:paraId="6213BD5C" w14:textId="77777777" w:rsidR="00EA07FE" w:rsidRDefault="00EA07FE" w:rsidP="00EA07FE">
      <w:pPr>
        <w:shd w:val="clear" w:color="auto" w:fill="FFFFFF"/>
        <w:spacing w:before="120" w:after="120" w:line="212" w:lineRule="atLeast"/>
        <w:ind w:firstLine="720"/>
        <w:jc w:val="both"/>
        <w:rPr>
          <w:b/>
          <w:bCs/>
          <w:sz w:val="28"/>
          <w:szCs w:val="28"/>
          <w:lang w:val="vi-VN"/>
        </w:rPr>
      </w:pPr>
    </w:p>
    <w:p w14:paraId="2A544A3D" w14:textId="77777777" w:rsidR="00EA07FE" w:rsidRDefault="00EA07FE" w:rsidP="00EA07FE">
      <w:pPr>
        <w:shd w:val="clear" w:color="auto" w:fill="FFFFFF"/>
        <w:spacing w:before="120" w:after="120" w:line="212" w:lineRule="atLeast"/>
        <w:ind w:firstLine="720"/>
        <w:jc w:val="both"/>
        <w:rPr>
          <w:b/>
          <w:bCs/>
          <w:sz w:val="28"/>
          <w:szCs w:val="28"/>
          <w:lang w:val="vi-VN"/>
        </w:rPr>
      </w:pPr>
    </w:p>
    <w:p w14:paraId="7EB0DB80" w14:textId="77777777" w:rsidR="00EA07FE" w:rsidRDefault="00EA07FE" w:rsidP="00EA07FE">
      <w:pPr>
        <w:shd w:val="clear" w:color="auto" w:fill="FFFFFF"/>
        <w:spacing w:before="120" w:after="120" w:line="212" w:lineRule="atLeast"/>
        <w:ind w:firstLine="720"/>
        <w:jc w:val="both"/>
        <w:rPr>
          <w:b/>
          <w:bCs/>
          <w:sz w:val="28"/>
          <w:szCs w:val="28"/>
          <w:lang w:val="vi-VN"/>
        </w:rPr>
      </w:pPr>
    </w:p>
    <w:p w14:paraId="61E1B96E" w14:textId="77777777" w:rsidR="00EA07FE" w:rsidRDefault="00EA07FE" w:rsidP="00EA07FE">
      <w:pPr>
        <w:shd w:val="clear" w:color="auto" w:fill="FFFFFF"/>
        <w:spacing w:before="120" w:after="120" w:line="212" w:lineRule="atLeast"/>
        <w:ind w:firstLine="720"/>
        <w:jc w:val="both"/>
        <w:rPr>
          <w:b/>
          <w:bCs/>
          <w:sz w:val="28"/>
          <w:szCs w:val="28"/>
          <w:lang w:val="vi-VN"/>
        </w:rPr>
      </w:pPr>
    </w:p>
    <w:p w14:paraId="2B939B96" w14:textId="77777777" w:rsidR="00EA07FE" w:rsidRDefault="00EA07FE" w:rsidP="00EA07FE">
      <w:pPr>
        <w:shd w:val="clear" w:color="auto" w:fill="FFFFFF"/>
        <w:spacing w:before="120" w:after="120" w:line="212" w:lineRule="atLeast"/>
        <w:ind w:firstLine="720"/>
        <w:jc w:val="both"/>
        <w:rPr>
          <w:b/>
          <w:bCs/>
          <w:sz w:val="28"/>
          <w:szCs w:val="28"/>
          <w:lang w:val="vi-VN"/>
        </w:rPr>
      </w:pPr>
    </w:p>
    <w:p w14:paraId="58C48F2D" w14:textId="77777777" w:rsidR="00EA07FE" w:rsidRDefault="00EA07FE" w:rsidP="00EA07FE">
      <w:pPr>
        <w:shd w:val="clear" w:color="auto" w:fill="FFFFFF"/>
        <w:spacing w:before="120" w:after="120" w:line="212" w:lineRule="atLeast"/>
        <w:ind w:firstLine="720"/>
        <w:jc w:val="both"/>
        <w:rPr>
          <w:b/>
          <w:bCs/>
          <w:sz w:val="28"/>
          <w:szCs w:val="28"/>
          <w:lang w:val="vi-VN"/>
        </w:rPr>
      </w:pPr>
    </w:p>
    <w:p w14:paraId="07B58858" w14:textId="77777777" w:rsidR="00EA07FE" w:rsidRDefault="00EA07FE" w:rsidP="00EA07FE">
      <w:pPr>
        <w:shd w:val="clear" w:color="auto" w:fill="FFFFFF"/>
        <w:spacing w:before="120" w:after="120" w:line="212" w:lineRule="atLeast"/>
        <w:ind w:firstLine="720"/>
        <w:jc w:val="both"/>
        <w:rPr>
          <w:b/>
          <w:bCs/>
          <w:sz w:val="28"/>
          <w:szCs w:val="28"/>
          <w:lang w:val="vi-VN"/>
        </w:rPr>
      </w:pPr>
    </w:p>
    <w:p w14:paraId="5A3C4706" w14:textId="77777777" w:rsidR="00EA07FE" w:rsidRDefault="00EA07FE" w:rsidP="00EA07FE">
      <w:pPr>
        <w:shd w:val="clear" w:color="auto" w:fill="FFFFFF"/>
        <w:spacing w:before="120" w:after="120" w:line="212" w:lineRule="atLeast"/>
        <w:ind w:firstLine="720"/>
        <w:jc w:val="both"/>
        <w:rPr>
          <w:b/>
          <w:bCs/>
          <w:sz w:val="28"/>
          <w:szCs w:val="28"/>
          <w:lang w:val="vi-VN"/>
        </w:rPr>
      </w:pPr>
    </w:p>
    <w:p w14:paraId="557D8DB7" w14:textId="667F18CC" w:rsidR="00EA07FE" w:rsidRPr="007D038B" w:rsidRDefault="00A5576B" w:rsidP="00EA07FE">
      <w:pPr>
        <w:shd w:val="clear" w:color="auto" w:fill="FFFFFF"/>
        <w:spacing w:before="120" w:after="120" w:line="212" w:lineRule="atLeast"/>
        <w:ind w:firstLine="720"/>
        <w:jc w:val="both"/>
        <w:rPr>
          <w:b/>
          <w:bCs/>
          <w:i/>
          <w:sz w:val="28"/>
          <w:szCs w:val="28"/>
          <w:lang w:val="hr-HR"/>
        </w:rPr>
      </w:pPr>
      <w:r w:rsidRPr="00281F0D">
        <w:rPr>
          <w:b/>
          <w:bCs/>
          <w:sz w:val="28"/>
          <w:szCs w:val="28"/>
          <w:lang w:val="vi-VN"/>
        </w:rPr>
        <w:lastRenderedPageBreak/>
        <w:t>31</w:t>
      </w:r>
      <w:r w:rsidR="00EA07FE" w:rsidRPr="007D038B">
        <w:rPr>
          <w:b/>
          <w:bCs/>
          <w:sz w:val="28"/>
          <w:szCs w:val="28"/>
          <w:lang w:val="vi-VN"/>
        </w:rPr>
        <w:t xml:space="preserve">. Tên thủ tục hành chính: </w:t>
      </w:r>
      <w:r w:rsidR="00FB3749" w:rsidRPr="00281F0D">
        <w:rPr>
          <w:b/>
          <w:bCs/>
          <w:sz w:val="28"/>
          <w:szCs w:val="28"/>
          <w:lang w:val="vi-VN"/>
        </w:rPr>
        <w:t>C</w:t>
      </w:r>
      <w:r w:rsidR="00EA07FE" w:rsidRPr="007D038B">
        <w:rPr>
          <w:b/>
          <w:bCs/>
          <w:sz w:val="28"/>
          <w:szCs w:val="28"/>
          <w:lang w:val="vi-VN"/>
        </w:rPr>
        <w:t>ông nhận trường tiểu học đạt chuẩn quốc gia</w:t>
      </w:r>
    </w:p>
    <w:p w14:paraId="4CB28BD5" w14:textId="77777777" w:rsidR="00EA07FE" w:rsidRPr="007D038B" w:rsidRDefault="00EA07FE" w:rsidP="00EA07FE">
      <w:pPr>
        <w:spacing w:after="120"/>
        <w:ind w:firstLine="720"/>
        <w:jc w:val="both"/>
        <w:rPr>
          <w:sz w:val="28"/>
          <w:szCs w:val="28"/>
          <w:lang w:val="vi-VN"/>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lang w:val="hr-HR"/>
        </w:rPr>
        <w:t xml:space="preserve"> </w:t>
      </w:r>
      <w:r w:rsidRPr="007D038B">
        <w:rPr>
          <w:b/>
          <w:bCs/>
          <w:sz w:val="28"/>
          <w:szCs w:val="28"/>
          <w:lang w:val="vi-VN"/>
        </w:rPr>
        <w:t>tự</w:t>
      </w:r>
      <w:r w:rsidRPr="007D038B">
        <w:rPr>
          <w:b/>
          <w:bCs/>
          <w:sz w:val="28"/>
          <w:szCs w:val="28"/>
          <w:lang w:val="hr-HR"/>
        </w:rPr>
        <w:t xml:space="preserve">, cách thức, thời gian </w:t>
      </w:r>
      <w:r w:rsidRPr="007D038B">
        <w:rPr>
          <w:b/>
          <w:bCs/>
          <w:sz w:val="28"/>
          <w:szCs w:val="28"/>
          <w:lang w:val="vi-VN"/>
        </w:rPr>
        <w:t>giải quyết</w:t>
      </w:r>
      <w:r w:rsidRPr="007D038B">
        <w:rPr>
          <w:b/>
          <w:sz w:val="28"/>
          <w:szCs w:val="28"/>
          <w:lang w:val="hr-HR"/>
        </w:rPr>
        <w:t xml:space="preserve"> thủ tục hành chính</w:t>
      </w:r>
      <w:r w:rsidRPr="007D038B">
        <w:rPr>
          <w:sz w:val="28"/>
          <w:szCs w:val="28"/>
          <w:lang w:val="es-AR"/>
        </w:rPr>
        <w:t xml:space="preserve"> </w:t>
      </w:r>
    </w:p>
    <w:tbl>
      <w:tblPr>
        <w:tblStyle w:val="TableGrid"/>
        <w:tblW w:w="14396" w:type="dxa"/>
        <w:tblLook w:val="04A0" w:firstRow="1" w:lastRow="0" w:firstColumn="1" w:lastColumn="0" w:noHBand="0" w:noVBand="1"/>
      </w:tblPr>
      <w:tblGrid>
        <w:gridCol w:w="851"/>
        <w:gridCol w:w="2376"/>
        <w:gridCol w:w="7513"/>
        <w:gridCol w:w="2268"/>
        <w:gridCol w:w="1388"/>
      </w:tblGrid>
      <w:tr w:rsidR="00EA07FE" w:rsidRPr="007D038B" w14:paraId="78D7710B" w14:textId="77777777" w:rsidTr="0088110F">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78AB48DC" w14:textId="77777777" w:rsidR="00EA07FE" w:rsidRPr="00E40E21" w:rsidRDefault="00EA07FE" w:rsidP="0088110F">
            <w:pPr>
              <w:pStyle w:val="NormalWeb"/>
              <w:spacing w:before="0" w:beforeAutospacing="0" w:after="0" w:afterAutospacing="0"/>
              <w:jc w:val="center"/>
              <w:rPr>
                <w:rFonts w:ascii="Times New Roman" w:hAnsi="Times New Roman"/>
                <w:b/>
                <w:sz w:val="26"/>
                <w:szCs w:val="26"/>
              </w:rPr>
            </w:pPr>
            <w:r w:rsidRPr="00E40E21">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5E1721FF" w14:textId="77777777" w:rsidR="00EA07FE" w:rsidRPr="00E40E21" w:rsidRDefault="00EA07FE" w:rsidP="0088110F">
            <w:pPr>
              <w:pStyle w:val="NormalWeb"/>
              <w:spacing w:before="0" w:beforeAutospacing="0" w:after="0" w:afterAutospacing="0"/>
              <w:jc w:val="center"/>
              <w:rPr>
                <w:rFonts w:ascii="Times New Roman" w:hAnsi="Times New Roman"/>
                <w:b/>
                <w:sz w:val="26"/>
                <w:szCs w:val="26"/>
              </w:rPr>
            </w:pPr>
            <w:r w:rsidRPr="00E40E21">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38801A11" w14:textId="77777777" w:rsidR="00EA07FE" w:rsidRPr="00E40E21" w:rsidRDefault="00EA07FE" w:rsidP="0088110F">
            <w:pPr>
              <w:pStyle w:val="NormalWeb"/>
              <w:spacing w:before="0" w:beforeAutospacing="0" w:after="0" w:afterAutospacing="0"/>
              <w:jc w:val="center"/>
              <w:rPr>
                <w:rFonts w:ascii="Times New Roman" w:hAnsi="Times New Roman"/>
                <w:b/>
                <w:sz w:val="26"/>
                <w:szCs w:val="26"/>
              </w:rPr>
            </w:pPr>
            <w:r w:rsidRPr="00E40E21">
              <w:rPr>
                <w:rFonts w:ascii="Times New Roman" w:hAnsi="Times New Roman"/>
                <w:b/>
                <w:sz w:val="26"/>
                <w:szCs w:val="26"/>
              </w:rPr>
              <w:t>Cách thức thực hiện</w:t>
            </w:r>
          </w:p>
        </w:tc>
        <w:tc>
          <w:tcPr>
            <w:tcW w:w="2268" w:type="dxa"/>
            <w:tcBorders>
              <w:top w:val="single" w:sz="4" w:space="0" w:color="auto"/>
              <w:left w:val="single" w:sz="4" w:space="0" w:color="auto"/>
              <w:bottom w:val="single" w:sz="4" w:space="0" w:color="auto"/>
              <w:right w:val="single" w:sz="4" w:space="0" w:color="auto"/>
            </w:tcBorders>
            <w:vAlign w:val="center"/>
          </w:tcPr>
          <w:p w14:paraId="2574BD44" w14:textId="77777777" w:rsidR="00EA07FE" w:rsidRPr="00E40E21" w:rsidRDefault="00EA07FE" w:rsidP="0088110F">
            <w:pPr>
              <w:pStyle w:val="NormalWeb"/>
              <w:spacing w:before="0" w:beforeAutospacing="0" w:after="0" w:afterAutospacing="0"/>
              <w:jc w:val="center"/>
              <w:rPr>
                <w:rFonts w:ascii="Times New Roman" w:hAnsi="Times New Roman"/>
                <w:b/>
                <w:sz w:val="26"/>
                <w:szCs w:val="26"/>
              </w:rPr>
            </w:pPr>
            <w:r w:rsidRPr="00E40E21">
              <w:rPr>
                <w:rFonts w:ascii="Times New Roman" w:hAnsi="Times New Roman"/>
                <w:b/>
                <w:sz w:val="26"/>
                <w:szCs w:val="26"/>
              </w:rPr>
              <w:t>Thời gian giải quyết</w:t>
            </w:r>
          </w:p>
        </w:tc>
        <w:tc>
          <w:tcPr>
            <w:tcW w:w="1388" w:type="dxa"/>
            <w:tcBorders>
              <w:top w:val="single" w:sz="4" w:space="0" w:color="auto"/>
              <w:left w:val="single" w:sz="4" w:space="0" w:color="auto"/>
              <w:bottom w:val="single" w:sz="4" w:space="0" w:color="auto"/>
              <w:right w:val="single" w:sz="4" w:space="0" w:color="auto"/>
            </w:tcBorders>
            <w:vAlign w:val="center"/>
          </w:tcPr>
          <w:p w14:paraId="0A8DB14C" w14:textId="77777777" w:rsidR="00EA07FE" w:rsidRPr="00E40E21" w:rsidRDefault="00EA07FE" w:rsidP="0088110F">
            <w:pPr>
              <w:pStyle w:val="NormalWeb"/>
              <w:spacing w:before="0" w:beforeAutospacing="0" w:after="0" w:afterAutospacing="0"/>
              <w:jc w:val="center"/>
              <w:rPr>
                <w:rFonts w:ascii="Times New Roman" w:hAnsi="Times New Roman"/>
                <w:b/>
                <w:sz w:val="26"/>
                <w:szCs w:val="26"/>
              </w:rPr>
            </w:pPr>
            <w:r w:rsidRPr="00E40E21">
              <w:rPr>
                <w:rFonts w:ascii="Times New Roman" w:hAnsi="Times New Roman"/>
                <w:b/>
                <w:sz w:val="26"/>
                <w:szCs w:val="26"/>
              </w:rPr>
              <w:t>Ghi chú</w:t>
            </w:r>
          </w:p>
        </w:tc>
      </w:tr>
      <w:tr w:rsidR="00EA07FE" w:rsidRPr="00212A1E" w14:paraId="6FCCCA03" w14:textId="77777777" w:rsidTr="0088110F">
        <w:trPr>
          <w:trHeight w:val="898"/>
        </w:trPr>
        <w:tc>
          <w:tcPr>
            <w:tcW w:w="851" w:type="dxa"/>
            <w:vMerge w:val="restart"/>
            <w:tcBorders>
              <w:top w:val="single" w:sz="4" w:space="0" w:color="auto"/>
            </w:tcBorders>
            <w:vAlign w:val="center"/>
          </w:tcPr>
          <w:p w14:paraId="7C18BB4A"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E40E21">
              <w:rPr>
                <w:rFonts w:ascii="Times New Roman" w:hAnsi="Times New Roman"/>
                <w:b/>
                <w:sz w:val="26"/>
                <w:szCs w:val="26"/>
              </w:rPr>
              <w:t>Bước 1</w:t>
            </w:r>
          </w:p>
        </w:tc>
        <w:tc>
          <w:tcPr>
            <w:tcW w:w="2376" w:type="dxa"/>
            <w:vMerge w:val="restart"/>
            <w:tcBorders>
              <w:top w:val="single" w:sz="4" w:space="0" w:color="auto"/>
            </w:tcBorders>
            <w:vAlign w:val="center"/>
          </w:tcPr>
          <w:p w14:paraId="5BD5EF4E" w14:textId="77777777" w:rsidR="00EA07FE" w:rsidRPr="00E40E21" w:rsidRDefault="00EA07FE" w:rsidP="0088110F">
            <w:pPr>
              <w:pStyle w:val="NormalWeb"/>
              <w:shd w:val="clear" w:color="auto" w:fill="FFFFFF"/>
              <w:spacing w:before="0" w:beforeAutospacing="0" w:after="120" w:afterAutospacing="0" w:line="234" w:lineRule="atLeast"/>
              <w:jc w:val="both"/>
              <w:rPr>
                <w:rFonts w:ascii="Times New Roman" w:hAnsi="Times New Roman"/>
                <w:i/>
                <w:sz w:val="26"/>
                <w:szCs w:val="26"/>
              </w:rPr>
            </w:pPr>
            <w:r w:rsidRPr="00E40E21">
              <w:rPr>
                <w:rFonts w:ascii="Times New Roman" w:hAnsi="Times New Roman"/>
                <w:b/>
                <w:sz w:val="26"/>
                <w:szCs w:val="26"/>
              </w:rPr>
              <w:t xml:space="preserve">Nộp hồ sơ thủ tục hành chính: </w:t>
            </w:r>
            <w:r w:rsidRPr="00E40E21">
              <w:rPr>
                <w:rFonts w:ascii="Times New Roman" w:hAnsi="Times New Roman"/>
                <w:i/>
                <w:sz w:val="26"/>
                <w:szCs w:val="26"/>
              </w:rPr>
              <w:t xml:space="preserve">Tổ chức, cá nhân chuẩn bị hồ sơ đầy đủ theo quy định và </w:t>
            </w:r>
            <w:r w:rsidRPr="00E40E21">
              <w:rPr>
                <w:rFonts w:ascii="Times New Roman" w:hAnsi="Times New Roman"/>
                <w:i/>
                <w:sz w:val="26"/>
                <w:szCs w:val="26"/>
                <w:lang w:val="vi-VN"/>
              </w:rPr>
              <w:t xml:space="preserve">nộp hồ sơ </w:t>
            </w:r>
            <w:r w:rsidRPr="00E40E21">
              <w:rPr>
                <w:rFonts w:ascii="Times New Roman" w:hAnsi="Times New Roman"/>
                <w:i/>
                <w:sz w:val="26"/>
                <w:szCs w:val="26"/>
              </w:rPr>
              <w:t>qua các cách thức sau:</w:t>
            </w:r>
          </w:p>
          <w:p w14:paraId="394A730E" w14:textId="77777777" w:rsidR="00EA07FE" w:rsidRPr="00E40E21"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p>
        </w:tc>
        <w:tc>
          <w:tcPr>
            <w:tcW w:w="7513" w:type="dxa"/>
            <w:tcBorders>
              <w:top w:val="single" w:sz="4" w:space="0" w:color="auto"/>
            </w:tcBorders>
            <w:vAlign w:val="center"/>
          </w:tcPr>
          <w:p w14:paraId="782CB341" w14:textId="77777777" w:rsidR="00EA07FE" w:rsidRPr="00E40E21"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Pr>
                <w:rFonts w:ascii="Times New Roman" w:hAnsi="Times New Roman"/>
                <w:sz w:val="26"/>
                <w:szCs w:val="26"/>
              </w:rPr>
              <w:t xml:space="preserve">   </w:t>
            </w:r>
            <w:r w:rsidRPr="00E40E21">
              <w:rPr>
                <w:rFonts w:ascii="Times New Roman" w:hAnsi="Times New Roman"/>
                <w:sz w:val="26"/>
                <w:szCs w:val="26"/>
              </w:rPr>
              <w:t>1. Phòng GDĐT tiếp nhận, kiểm tra hồ sơ đăng ký đánh giá ngoài của trường trung học trên địa bàn thuộc phạm vi quản lý và thông tin cho trường trung học biết hồ sơ được chấp nhận hoặc yêu cầu tiếp tục hoàn thiện</w:t>
            </w:r>
          </w:p>
          <w:p w14:paraId="65E5B647" w14:textId="77777777" w:rsidR="00EA07FE" w:rsidRPr="00E40E21"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Pr>
                <w:rFonts w:ascii="Times New Roman" w:hAnsi="Times New Roman"/>
                <w:sz w:val="26"/>
                <w:szCs w:val="26"/>
              </w:rPr>
              <w:t xml:space="preserve">   </w:t>
            </w:r>
            <w:r w:rsidRPr="00E40E21">
              <w:rPr>
                <w:rFonts w:ascii="Times New Roman" w:hAnsi="Times New Roman"/>
                <w:sz w:val="26"/>
                <w:szCs w:val="26"/>
              </w:rPr>
              <w:t>2. Sở GDĐT tiếp nhận, kiểm tra hồ sơ đăng ký đánh giá ngoài của trường trung học trên địa bàn thuộc phạm vi quản lý và thông tin cho trường trung học biết hồ sơ được chấp nhận hoặc yêu cầu tiếp tục hoàn thiện</w:t>
            </w:r>
          </w:p>
          <w:p w14:paraId="388EB0C3" w14:textId="77777777" w:rsidR="00EA07FE" w:rsidRPr="00E40E21" w:rsidRDefault="00EA07FE" w:rsidP="0088110F">
            <w:pPr>
              <w:pStyle w:val="NormalWeb"/>
              <w:shd w:val="clear" w:color="auto" w:fill="FFFFFF"/>
              <w:spacing w:before="0" w:beforeAutospacing="0" w:after="0" w:afterAutospacing="0"/>
              <w:jc w:val="both"/>
              <w:rPr>
                <w:rFonts w:ascii="Times New Roman" w:hAnsi="Times New Roman"/>
                <w:i/>
                <w:sz w:val="26"/>
                <w:szCs w:val="26"/>
                <w:lang w:val="vi-VN"/>
              </w:rPr>
            </w:pPr>
            <w:r>
              <w:rPr>
                <w:rFonts w:ascii="Times New Roman" w:hAnsi="Times New Roman"/>
                <w:sz w:val="26"/>
                <w:szCs w:val="26"/>
              </w:rPr>
              <w:t xml:space="preserve">   </w:t>
            </w:r>
            <w:r w:rsidRPr="00E40E21">
              <w:rPr>
                <w:rFonts w:ascii="Times New Roman" w:hAnsi="Times New Roman"/>
                <w:sz w:val="26"/>
                <w:szCs w:val="26"/>
              </w:rPr>
              <w:t>3.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E40E21">
              <w:rPr>
                <w:rFonts w:ascii="Times New Roman" w:hAnsi="Times New Roman"/>
                <w:sz w:val="26"/>
                <w:szCs w:val="26"/>
              </w:rPr>
              <w:t>).</w:t>
            </w:r>
          </w:p>
          <w:p w14:paraId="5520030D" w14:textId="77777777" w:rsidR="00EA07FE" w:rsidRPr="00E40E21" w:rsidRDefault="00EA07FE" w:rsidP="0088110F">
            <w:pPr>
              <w:pStyle w:val="NormalWeb"/>
              <w:shd w:val="clear" w:color="auto" w:fill="FFFFFF"/>
              <w:spacing w:before="0" w:beforeAutospacing="0" w:after="0" w:afterAutospacing="0"/>
              <w:jc w:val="both"/>
              <w:rPr>
                <w:rFonts w:ascii="Times New Roman" w:hAnsi="Times New Roman"/>
                <w:i/>
                <w:sz w:val="26"/>
                <w:szCs w:val="26"/>
                <w:lang w:val="vi-VN"/>
              </w:rPr>
            </w:pPr>
            <w:r>
              <w:rPr>
                <w:rFonts w:ascii="Times New Roman" w:hAnsi="Times New Roman"/>
                <w:sz w:val="26"/>
                <w:szCs w:val="26"/>
              </w:rPr>
              <w:t xml:space="preserve">   </w:t>
            </w:r>
            <w:r w:rsidRPr="00E40E21">
              <w:rPr>
                <w:rFonts w:ascii="Times New Roman" w:hAnsi="Times New Roman"/>
                <w:sz w:val="26"/>
                <w:szCs w:val="26"/>
                <w:lang w:val="vi-VN"/>
              </w:rPr>
              <w:t>4. Hoặc thông qua bưu điện.</w:t>
            </w:r>
          </w:p>
        </w:tc>
        <w:tc>
          <w:tcPr>
            <w:tcW w:w="2268" w:type="dxa"/>
            <w:tcBorders>
              <w:top w:val="single" w:sz="4" w:space="0" w:color="auto"/>
            </w:tcBorders>
            <w:vAlign w:val="center"/>
          </w:tcPr>
          <w:p w14:paraId="4821FE3C"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b/>
                <w:sz w:val="26"/>
                <w:szCs w:val="26"/>
                <w:lang w:val="vi-VN"/>
              </w:rPr>
            </w:pPr>
            <w:r w:rsidRPr="00E40E21">
              <w:rPr>
                <w:rFonts w:ascii="Times New Roman" w:hAnsi="Times New Roman"/>
                <w:sz w:val="26"/>
                <w:szCs w:val="26"/>
                <w:lang w:val="vi-VN"/>
              </w:rPr>
              <w:t>Sáng: từ 07 giờ đến 11 giờ 30 phút; chiều: từ 13 giờ 30 đến 17 giờ của các ngày làm việc.</w:t>
            </w:r>
          </w:p>
        </w:tc>
        <w:tc>
          <w:tcPr>
            <w:tcW w:w="1388" w:type="dxa"/>
            <w:vMerge w:val="restart"/>
            <w:tcBorders>
              <w:top w:val="single" w:sz="4" w:space="0" w:color="auto"/>
            </w:tcBorders>
            <w:vAlign w:val="center"/>
          </w:tcPr>
          <w:p w14:paraId="5B232EF1" w14:textId="77777777" w:rsidR="00EA07FE" w:rsidRPr="00E40E21" w:rsidRDefault="00EA07FE" w:rsidP="0088110F">
            <w:pPr>
              <w:jc w:val="center"/>
              <w:rPr>
                <w:i/>
                <w:sz w:val="26"/>
                <w:szCs w:val="26"/>
                <w:lang w:val="vi-VN"/>
              </w:rPr>
            </w:pPr>
          </w:p>
        </w:tc>
      </w:tr>
      <w:tr w:rsidR="00EA07FE" w:rsidRPr="00212A1E" w14:paraId="519ED1E2" w14:textId="77777777" w:rsidTr="0088110F">
        <w:trPr>
          <w:trHeight w:val="359"/>
        </w:trPr>
        <w:tc>
          <w:tcPr>
            <w:tcW w:w="851" w:type="dxa"/>
            <w:vMerge/>
          </w:tcPr>
          <w:p w14:paraId="1E6EB59A" w14:textId="77777777" w:rsidR="00EA07FE" w:rsidRPr="00E40E21" w:rsidRDefault="00EA07FE" w:rsidP="0088110F">
            <w:pPr>
              <w:pStyle w:val="NormalWeb"/>
              <w:spacing w:before="0" w:beforeAutospacing="0" w:after="120" w:afterAutospacing="0" w:line="234" w:lineRule="atLeast"/>
              <w:jc w:val="both"/>
              <w:rPr>
                <w:rFonts w:ascii="Times New Roman" w:hAnsi="Times New Roman"/>
                <w:b/>
                <w:sz w:val="26"/>
                <w:szCs w:val="26"/>
                <w:lang w:val="vi-VN"/>
              </w:rPr>
            </w:pPr>
          </w:p>
        </w:tc>
        <w:tc>
          <w:tcPr>
            <w:tcW w:w="2376" w:type="dxa"/>
            <w:vMerge/>
          </w:tcPr>
          <w:p w14:paraId="183986A0" w14:textId="77777777" w:rsidR="00EA07FE" w:rsidRPr="00E40E21"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lang w:val="vi-VN"/>
              </w:rPr>
            </w:pPr>
          </w:p>
        </w:tc>
        <w:tc>
          <w:tcPr>
            <w:tcW w:w="7513" w:type="dxa"/>
            <w:vAlign w:val="center"/>
          </w:tcPr>
          <w:p w14:paraId="71EE6C02" w14:textId="77777777" w:rsidR="00EA07FE" w:rsidRPr="00E40E21"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lang w:val="vi-VN"/>
              </w:rPr>
            </w:pPr>
            <w:r w:rsidRPr="00281F0D">
              <w:rPr>
                <w:rFonts w:ascii="Times New Roman" w:hAnsi="Times New Roman"/>
                <w:sz w:val="26"/>
                <w:szCs w:val="26"/>
                <w:lang w:val="vi-VN"/>
              </w:rPr>
              <w:t xml:space="preserve">   5. Hoặc nộp trực tuyến tại website cổng Dịch vụ công của tỉnh Đồng Tháp: </w:t>
            </w:r>
            <w:hyperlink r:id="rId115" w:history="1">
              <w:r w:rsidRPr="00281F0D">
                <w:rPr>
                  <w:rStyle w:val="Hyperlink"/>
                  <w:rFonts w:ascii="Times New Roman" w:hAnsi="Times New Roman"/>
                  <w:sz w:val="26"/>
                  <w:szCs w:val="26"/>
                  <w:lang w:val="vi-VN"/>
                </w:rPr>
                <w:t>http://dichvucong.dongthap.gov.vn</w:t>
              </w:r>
            </w:hyperlink>
            <w:r w:rsidRPr="00E40E21">
              <w:rPr>
                <w:rFonts w:ascii="Times New Roman" w:hAnsi="Times New Roman"/>
                <w:sz w:val="26"/>
                <w:szCs w:val="26"/>
                <w:lang w:val="vi-VN"/>
              </w:rPr>
              <w:t>.</w:t>
            </w:r>
          </w:p>
        </w:tc>
        <w:tc>
          <w:tcPr>
            <w:tcW w:w="2268" w:type="dxa"/>
            <w:vAlign w:val="center"/>
          </w:tcPr>
          <w:p w14:paraId="62B2784B"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sz w:val="26"/>
                <w:szCs w:val="26"/>
                <w:lang w:val="vi-VN"/>
              </w:rPr>
            </w:pPr>
            <w:r w:rsidRPr="00E40E21">
              <w:rPr>
                <w:rFonts w:ascii="Times New Roman" w:hAnsi="Times New Roman"/>
                <w:sz w:val="26"/>
                <w:szCs w:val="26"/>
                <w:lang w:val="vi-VN"/>
              </w:rPr>
              <w:t xml:space="preserve">Không quy định </w:t>
            </w:r>
            <w:r w:rsidRPr="00E40E21">
              <w:rPr>
                <w:rFonts w:ascii="Times New Roman" w:hAnsi="Times New Roman"/>
                <w:i/>
                <w:sz w:val="26"/>
                <w:szCs w:val="26"/>
                <w:lang w:val="vi-VN"/>
              </w:rPr>
              <w:t>(tùy khách hàng)</w:t>
            </w:r>
          </w:p>
        </w:tc>
        <w:tc>
          <w:tcPr>
            <w:tcW w:w="1388" w:type="dxa"/>
            <w:vMerge/>
          </w:tcPr>
          <w:p w14:paraId="73BDC0EA" w14:textId="77777777" w:rsidR="00EA07FE" w:rsidRPr="00E40E21" w:rsidRDefault="00EA07FE" w:rsidP="0088110F">
            <w:pPr>
              <w:pStyle w:val="NormalWeb"/>
              <w:spacing w:before="0" w:beforeAutospacing="0" w:after="120" w:afterAutospacing="0" w:line="234" w:lineRule="atLeast"/>
              <w:jc w:val="both"/>
              <w:rPr>
                <w:rFonts w:ascii="Times New Roman" w:hAnsi="Times New Roman"/>
                <w:b/>
                <w:i/>
                <w:sz w:val="26"/>
                <w:szCs w:val="26"/>
                <w:lang w:val="vi-VN"/>
              </w:rPr>
            </w:pPr>
          </w:p>
        </w:tc>
      </w:tr>
      <w:tr w:rsidR="00EA07FE" w:rsidRPr="007D038B" w14:paraId="06E134B3" w14:textId="77777777" w:rsidTr="0088110F">
        <w:trPr>
          <w:trHeight w:val="600"/>
        </w:trPr>
        <w:tc>
          <w:tcPr>
            <w:tcW w:w="851" w:type="dxa"/>
            <w:vMerge w:val="restart"/>
            <w:vAlign w:val="center"/>
          </w:tcPr>
          <w:p w14:paraId="54E6B520"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E40E21">
              <w:rPr>
                <w:rFonts w:ascii="Times New Roman" w:hAnsi="Times New Roman"/>
                <w:b/>
                <w:sz w:val="26"/>
                <w:szCs w:val="26"/>
              </w:rPr>
              <w:t>Bước 2</w:t>
            </w:r>
          </w:p>
        </w:tc>
        <w:tc>
          <w:tcPr>
            <w:tcW w:w="2376" w:type="dxa"/>
            <w:vMerge w:val="restart"/>
            <w:vAlign w:val="center"/>
          </w:tcPr>
          <w:p w14:paraId="31BF674A" w14:textId="77777777" w:rsidR="00EA07FE" w:rsidRPr="00E40E21" w:rsidRDefault="00EA07FE" w:rsidP="0088110F">
            <w:pPr>
              <w:spacing w:before="120" w:after="120"/>
              <w:jc w:val="both"/>
              <w:rPr>
                <w:sz w:val="26"/>
                <w:szCs w:val="26"/>
              </w:rPr>
            </w:pPr>
            <w:r w:rsidRPr="00E40E21">
              <w:rPr>
                <w:b/>
                <w:sz w:val="26"/>
                <w:szCs w:val="26"/>
              </w:rPr>
              <w:t>Tiếp nhận và chuyển hồ sơ thủ tục hành chính</w:t>
            </w:r>
          </w:p>
        </w:tc>
        <w:tc>
          <w:tcPr>
            <w:tcW w:w="7513" w:type="dxa"/>
          </w:tcPr>
          <w:p w14:paraId="16EA537C" w14:textId="77777777" w:rsidR="00EA07FE" w:rsidRPr="00E40E21"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E40E21">
              <w:rPr>
                <w:rFonts w:ascii="Times New Roman" w:hAnsi="Times New Roman"/>
                <w:sz w:val="26"/>
                <w:szCs w:val="26"/>
              </w:rPr>
              <w:t xml:space="preserve">1. Đối với hồ sơ được nộp </w:t>
            </w:r>
            <w:r w:rsidRPr="00E40E21">
              <w:rPr>
                <w:rFonts w:ascii="Times New Roman" w:hAnsi="Times New Roman"/>
                <w:sz w:val="26"/>
                <w:szCs w:val="26"/>
                <w:lang w:val="vi-VN"/>
              </w:rPr>
              <w:t xml:space="preserve">trực tiếp qua </w:t>
            </w:r>
            <w:r w:rsidRPr="00E40E21">
              <w:rPr>
                <w:rFonts w:ascii="Times New Roman" w:hAnsi="Times New Roman"/>
                <w:sz w:val="26"/>
                <w:szCs w:val="26"/>
              </w:rPr>
              <w:t xml:space="preserve">Bộ phận </w:t>
            </w:r>
            <w:r w:rsidRPr="00E40E21">
              <w:rPr>
                <w:rFonts w:ascii="Times New Roman" w:hAnsi="Times New Roman"/>
                <w:sz w:val="26"/>
                <w:szCs w:val="26"/>
                <w:lang w:val="vi-VN"/>
              </w:rPr>
              <w:t>tiếp nhận và trả kết quả</w:t>
            </w:r>
            <w:r w:rsidRPr="00E40E21">
              <w:rPr>
                <w:rFonts w:ascii="Times New Roman" w:hAnsi="Times New Roman"/>
                <w:sz w:val="26"/>
                <w:szCs w:val="26"/>
              </w:rPr>
              <w:t xml:space="preserve"> hoặc thông </w:t>
            </w:r>
            <w:r w:rsidRPr="00E40E21">
              <w:rPr>
                <w:rFonts w:ascii="Times New Roman" w:hAnsi="Times New Roman"/>
                <w:sz w:val="26"/>
                <w:szCs w:val="26"/>
                <w:lang w:val="vi-VN"/>
              </w:rPr>
              <w:t xml:space="preserve">qua dịch vụ bưu chính </w:t>
            </w:r>
            <w:r w:rsidRPr="00E40E21">
              <w:rPr>
                <w:rFonts w:ascii="Times New Roman" w:hAnsi="Times New Roman"/>
                <w:sz w:val="26"/>
                <w:szCs w:val="26"/>
              </w:rPr>
              <w:t xml:space="preserve">công ích cán bộ, công chức, viên chức tiếp nhận hồ sơ tại Bộ phận </w:t>
            </w:r>
            <w:r w:rsidRPr="00E40E21">
              <w:rPr>
                <w:rFonts w:ascii="Times New Roman" w:hAnsi="Times New Roman"/>
                <w:sz w:val="26"/>
                <w:szCs w:val="26"/>
                <w:lang w:val="vi-VN"/>
              </w:rPr>
              <w:t>tiếp nhận và trả kết quả</w:t>
            </w:r>
            <w:r w:rsidRPr="00E40E21">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3691681B" w14:textId="77777777" w:rsidR="00EA07FE" w:rsidRPr="00E40E21"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E40E21">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0353A629" w14:textId="77777777" w:rsidR="00EA07FE" w:rsidRPr="00E40E21"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E40E21">
              <w:rPr>
                <w:rFonts w:ascii="Times New Roman" w:hAnsi="Times New Roman"/>
                <w:sz w:val="26"/>
                <w:szCs w:val="26"/>
              </w:rPr>
              <w:lastRenderedPageBreak/>
              <w:t>b) Trường hợp từ chối nhận hồ sơ, cán bộ, công chức, viên chức tiếp nhận hồ sơ phải nêu rõ lý do theo mẫu Phiếu từ chối giải quyết hồ sơ thủ tục hành chính;</w:t>
            </w:r>
          </w:p>
          <w:p w14:paraId="3B1A17E9" w14:textId="77777777" w:rsidR="00EA07FE" w:rsidRPr="00E40E21" w:rsidRDefault="00EA07FE" w:rsidP="0088110F">
            <w:pPr>
              <w:spacing w:before="120" w:after="120"/>
              <w:ind w:firstLine="205"/>
              <w:jc w:val="both"/>
              <w:rPr>
                <w:sz w:val="26"/>
                <w:szCs w:val="26"/>
              </w:rPr>
            </w:pPr>
            <w:r w:rsidRPr="00E40E21">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268" w:type="dxa"/>
            <w:vAlign w:val="center"/>
          </w:tcPr>
          <w:p w14:paraId="73141525" w14:textId="77777777" w:rsidR="00EA07FE" w:rsidRPr="00E40E21" w:rsidRDefault="00EA07FE" w:rsidP="0088110F">
            <w:pPr>
              <w:pStyle w:val="NormalWeb"/>
              <w:spacing w:before="0" w:beforeAutospacing="0" w:after="120" w:afterAutospacing="0" w:line="234" w:lineRule="atLeast"/>
              <w:jc w:val="both"/>
              <w:rPr>
                <w:rFonts w:ascii="Times New Roman" w:hAnsi="Times New Roman"/>
                <w:b/>
                <w:sz w:val="26"/>
                <w:szCs w:val="26"/>
              </w:rPr>
            </w:pPr>
            <w:r w:rsidRPr="00E40E21">
              <w:rPr>
                <w:sz w:val="26"/>
                <w:szCs w:val="26"/>
              </w:rPr>
              <w:lastRenderedPageBreak/>
              <w:t>C</w:t>
            </w:r>
            <w:r w:rsidRPr="00E40E21">
              <w:rPr>
                <w:rStyle w:val="fontstyle21"/>
              </w:rPr>
              <w:t xml:space="preserve">huyển ngay hồ sơ tiếp nhận trực tiếp trong ngày làm việc </w:t>
            </w:r>
            <w:r w:rsidRPr="00E40E21">
              <w:rPr>
                <w:rStyle w:val="fontstyle21"/>
                <w:i/>
              </w:rPr>
              <w:t>(k</w:t>
            </w:r>
            <w:r w:rsidRPr="00E40E21">
              <w:rPr>
                <w:rFonts w:ascii="Times New Roman" w:hAnsi="Times New Roman"/>
                <w:i/>
                <w:sz w:val="26"/>
                <w:szCs w:val="26"/>
              </w:rPr>
              <w:t>hông để quá 3 giờ làm việc)</w:t>
            </w:r>
            <w:r w:rsidRPr="00E40E21">
              <w:rPr>
                <w:rStyle w:val="fontstyle21"/>
              </w:rPr>
              <w:t xml:space="preserve"> hoặc chuyển vào đầu giờ ngày làm việc tiếp theo đối với trường hợp </w:t>
            </w:r>
            <w:r w:rsidRPr="00E40E21">
              <w:rPr>
                <w:rStyle w:val="fontstyle21"/>
              </w:rPr>
              <w:lastRenderedPageBreak/>
              <w:t>tiếp nhận sau 15 giờ hàng ngày.</w:t>
            </w:r>
          </w:p>
        </w:tc>
        <w:tc>
          <w:tcPr>
            <w:tcW w:w="1388" w:type="dxa"/>
            <w:vMerge w:val="restart"/>
            <w:vAlign w:val="center"/>
          </w:tcPr>
          <w:p w14:paraId="647C1291" w14:textId="77777777" w:rsidR="00EA07FE" w:rsidRPr="00E40E21" w:rsidRDefault="00EA07FE" w:rsidP="0088110F">
            <w:pPr>
              <w:jc w:val="center"/>
              <w:rPr>
                <w:i/>
                <w:sz w:val="26"/>
                <w:szCs w:val="26"/>
                <w:lang w:val="vi-VN"/>
              </w:rPr>
            </w:pPr>
          </w:p>
        </w:tc>
      </w:tr>
      <w:tr w:rsidR="00EA07FE" w:rsidRPr="007D038B" w14:paraId="683EC3B0" w14:textId="77777777" w:rsidTr="0088110F">
        <w:trPr>
          <w:trHeight w:val="600"/>
        </w:trPr>
        <w:tc>
          <w:tcPr>
            <w:tcW w:w="851" w:type="dxa"/>
            <w:vMerge/>
          </w:tcPr>
          <w:p w14:paraId="08AF5959" w14:textId="77777777" w:rsidR="00EA07FE" w:rsidRPr="00E40E2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A036627" w14:textId="77777777" w:rsidR="00EA07FE" w:rsidRPr="00E40E21" w:rsidRDefault="00EA07FE" w:rsidP="0088110F">
            <w:pPr>
              <w:spacing w:before="120" w:after="120"/>
              <w:jc w:val="both"/>
              <w:rPr>
                <w:b/>
                <w:sz w:val="26"/>
                <w:szCs w:val="26"/>
              </w:rPr>
            </w:pPr>
          </w:p>
        </w:tc>
        <w:tc>
          <w:tcPr>
            <w:tcW w:w="7513" w:type="dxa"/>
          </w:tcPr>
          <w:p w14:paraId="7F72B032" w14:textId="77777777" w:rsidR="00EA07FE" w:rsidRPr="00E40E21"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E40E21">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E40E21">
              <w:rPr>
                <w:rFonts w:ascii="Times New Roman" w:hAnsi="Times New Roman"/>
                <w:sz w:val="26"/>
                <w:szCs w:val="26"/>
                <w:lang w:val="vi-VN"/>
              </w:rPr>
              <w:t>tiếp nhận và trả kết quả</w:t>
            </w:r>
            <w:r w:rsidRPr="00E40E21">
              <w:rPr>
                <w:rFonts w:ascii="Times New Roman" w:hAnsi="Times New Roman"/>
                <w:sz w:val="26"/>
                <w:szCs w:val="26"/>
              </w:rPr>
              <w:t xml:space="preserve"> phải xem xét, kiểm tra tính chính xác, đầy đủ của hồ sơ. </w:t>
            </w:r>
          </w:p>
          <w:p w14:paraId="6DDE59AF" w14:textId="77777777" w:rsidR="00EA07FE" w:rsidRPr="00E40E21"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E40E21">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06238198" w14:textId="77777777" w:rsidR="00EA07FE" w:rsidRPr="00E40E21"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r w:rsidRPr="00E40E21">
              <w:rPr>
                <w:rFonts w:ascii="Times New Roman" w:hAnsi="Times New Roman"/>
                <w:sz w:val="26"/>
                <w:szCs w:val="26"/>
              </w:rPr>
              <w:t xml:space="preserve">b) Nếu hồ sơ của tổ chức, cá nhân đầy đủ, hợp lệ thì cán bộ, công chức, viên chức tại Bộ phận </w:t>
            </w:r>
            <w:r w:rsidRPr="00E40E21">
              <w:rPr>
                <w:rFonts w:ascii="Times New Roman" w:hAnsi="Times New Roman"/>
                <w:sz w:val="26"/>
                <w:szCs w:val="26"/>
                <w:lang w:val="vi-VN"/>
              </w:rPr>
              <w:t>tiếp nhận và trả kết quả</w:t>
            </w:r>
            <w:r w:rsidRPr="00E40E21">
              <w:rPr>
                <w:rFonts w:ascii="Times New Roman" w:hAnsi="Times New Roman"/>
                <w:sz w:val="26"/>
                <w:szCs w:val="26"/>
              </w:rPr>
              <w:t xml:space="preserve"> tiếp nhận và chuyển cho cơ quan có thẩm quyền để giải quyết theo quy trình.</w:t>
            </w:r>
          </w:p>
        </w:tc>
        <w:tc>
          <w:tcPr>
            <w:tcW w:w="2268" w:type="dxa"/>
            <w:vAlign w:val="center"/>
          </w:tcPr>
          <w:p w14:paraId="1B2F50CE"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sz w:val="26"/>
                <w:szCs w:val="26"/>
              </w:rPr>
            </w:pPr>
            <w:r w:rsidRPr="00E40E21">
              <w:rPr>
                <w:rFonts w:ascii="Times New Roman" w:hAnsi="Times New Roman"/>
                <w:sz w:val="26"/>
                <w:szCs w:val="26"/>
              </w:rPr>
              <w:t>Không quá 1/2 ngày kể từ ngày phát sinh hồ sơ trực tuyến</w:t>
            </w:r>
          </w:p>
        </w:tc>
        <w:tc>
          <w:tcPr>
            <w:tcW w:w="1388" w:type="dxa"/>
            <w:vMerge/>
          </w:tcPr>
          <w:p w14:paraId="013BA53D" w14:textId="77777777" w:rsidR="00EA07FE" w:rsidRPr="00E40E21"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26B5A751" w14:textId="77777777" w:rsidTr="0088110F">
        <w:tc>
          <w:tcPr>
            <w:tcW w:w="851" w:type="dxa"/>
            <w:vMerge w:val="restart"/>
            <w:vAlign w:val="center"/>
          </w:tcPr>
          <w:p w14:paraId="4AE62F6C"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E40E21">
              <w:rPr>
                <w:rFonts w:ascii="Times New Roman" w:hAnsi="Times New Roman"/>
                <w:b/>
                <w:sz w:val="26"/>
                <w:szCs w:val="26"/>
              </w:rPr>
              <w:t>Bước 3</w:t>
            </w:r>
          </w:p>
        </w:tc>
        <w:tc>
          <w:tcPr>
            <w:tcW w:w="2376" w:type="dxa"/>
            <w:vMerge w:val="restart"/>
            <w:vAlign w:val="center"/>
          </w:tcPr>
          <w:p w14:paraId="7BB62A88" w14:textId="77777777" w:rsidR="00EA07FE" w:rsidRPr="00E40E21" w:rsidRDefault="00EA07FE" w:rsidP="0088110F">
            <w:pPr>
              <w:pStyle w:val="NormalWeb"/>
              <w:spacing w:before="0" w:beforeAutospacing="0" w:after="120" w:afterAutospacing="0" w:line="234" w:lineRule="atLeast"/>
              <w:jc w:val="both"/>
              <w:rPr>
                <w:rFonts w:ascii="Times New Roman" w:hAnsi="Times New Roman"/>
                <w:b/>
                <w:sz w:val="26"/>
                <w:szCs w:val="26"/>
              </w:rPr>
            </w:pPr>
            <w:r w:rsidRPr="00E40E21">
              <w:rPr>
                <w:rStyle w:val="fontstyle01"/>
              </w:rPr>
              <w:t>Giải quyết thủ tục hành chính</w:t>
            </w:r>
          </w:p>
        </w:tc>
        <w:tc>
          <w:tcPr>
            <w:tcW w:w="7513" w:type="dxa"/>
            <w:vAlign w:val="center"/>
          </w:tcPr>
          <w:p w14:paraId="168A9D9E" w14:textId="77777777" w:rsidR="00EA07FE" w:rsidRPr="00E40E21" w:rsidRDefault="00EA07FE" w:rsidP="0088110F">
            <w:pPr>
              <w:spacing w:before="120" w:after="120"/>
              <w:jc w:val="both"/>
              <w:rPr>
                <w:sz w:val="26"/>
                <w:szCs w:val="26"/>
              </w:rPr>
            </w:pPr>
            <w:r w:rsidRPr="00E40E21">
              <w:rPr>
                <w:rStyle w:val="fontstyle21"/>
              </w:rPr>
              <w:t xml:space="preserve">Sau khi nhận hồ sơ thủ tục hành chính từ </w:t>
            </w:r>
            <w:r w:rsidRPr="00E40E21">
              <w:rPr>
                <w:sz w:val="26"/>
                <w:szCs w:val="26"/>
              </w:rPr>
              <w:t xml:space="preserve">Bộ phận </w:t>
            </w:r>
            <w:r w:rsidRPr="00E40E21">
              <w:rPr>
                <w:sz w:val="26"/>
                <w:szCs w:val="26"/>
                <w:lang w:val="vi-VN"/>
              </w:rPr>
              <w:t>tiếp nhận và trả kết quả</w:t>
            </w:r>
            <w:r w:rsidRPr="00E40E21">
              <w:rPr>
                <w:sz w:val="26"/>
                <w:szCs w:val="26"/>
              </w:rPr>
              <w:t xml:space="preserve"> </w:t>
            </w:r>
            <w:r w:rsidRPr="00E40E21">
              <w:rPr>
                <w:rStyle w:val="fontstyle21"/>
              </w:rPr>
              <w:t>công chức, viên chức xử lý xem xét, thẩm định hồ sơ, trình phê duyệt kết quả giải quyết thủ tục hành chính:</w:t>
            </w:r>
          </w:p>
        </w:tc>
        <w:tc>
          <w:tcPr>
            <w:tcW w:w="2268" w:type="dxa"/>
            <w:vAlign w:val="center"/>
          </w:tcPr>
          <w:p w14:paraId="5ECD73C3"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E40E21">
              <w:rPr>
                <w:rFonts w:ascii="Times New Roman" w:hAnsi="Times New Roman"/>
                <w:b/>
                <w:sz w:val="26"/>
                <w:szCs w:val="26"/>
              </w:rPr>
              <w:t>120 ngày</w:t>
            </w:r>
            <w:r w:rsidRPr="00E40E21">
              <w:rPr>
                <w:rFonts w:ascii="Times New Roman" w:hAnsi="Times New Roman"/>
                <w:sz w:val="26"/>
                <w:szCs w:val="26"/>
              </w:rPr>
              <w:t>, trong đó:</w:t>
            </w:r>
          </w:p>
        </w:tc>
        <w:tc>
          <w:tcPr>
            <w:tcW w:w="1388" w:type="dxa"/>
            <w:vAlign w:val="center"/>
          </w:tcPr>
          <w:p w14:paraId="0ADEF6FB"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7D038B" w14:paraId="5D55D79C" w14:textId="77777777" w:rsidTr="0088110F">
        <w:tc>
          <w:tcPr>
            <w:tcW w:w="851" w:type="dxa"/>
            <w:vMerge/>
          </w:tcPr>
          <w:p w14:paraId="21E0A7BE" w14:textId="77777777" w:rsidR="00EA07FE" w:rsidRPr="00E40E2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28FEB48" w14:textId="77777777" w:rsidR="00EA07FE" w:rsidRPr="00E40E2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641F908" w14:textId="77777777" w:rsidR="00EA07FE" w:rsidRPr="00E40E2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40E21">
              <w:rPr>
                <w:rFonts w:ascii="Times New Roman" w:hAnsi="Times New Roman"/>
                <w:bCs/>
                <w:i/>
                <w:sz w:val="26"/>
                <w:szCs w:val="26"/>
              </w:rPr>
              <w:t>1. Tiếp nhận hồ sơ (Bộ phận TN&amp;TKQ)</w:t>
            </w:r>
          </w:p>
        </w:tc>
        <w:tc>
          <w:tcPr>
            <w:tcW w:w="2268" w:type="dxa"/>
            <w:vAlign w:val="center"/>
          </w:tcPr>
          <w:p w14:paraId="4BFB7382"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E40E21">
              <w:rPr>
                <w:rFonts w:ascii="Times New Roman" w:hAnsi="Times New Roman"/>
                <w:bCs/>
                <w:i/>
                <w:sz w:val="26"/>
                <w:szCs w:val="26"/>
              </w:rPr>
              <w:t>½ ngày</w:t>
            </w:r>
          </w:p>
        </w:tc>
        <w:tc>
          <w:tcPr>
            <w:tcW w:w="1388" w:type="dxa"/>
          </w:tcPr>
          <w:p w14:paraId="088B26A2" w14:textId="77777777" w:rsidR="00EA07FE" w:rsidRPr="00E40E21"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1424F7F6" w14:textId="77777777" w:rsidTr="0088110F">
        <w:tc>
          <w:tcPr>
            <w:tcW w:w="851" w:type="dxa"/>
            <w:vMerge/>
          </w:tcPr>
          <w:p w14:paraId="413D75CE" w14:textId="77777777" w:rsidR="00EA07FE" w:rsidRPr="00E40E2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DDD3C85" w14:textId="77777777" w:rsidR="00EA07FE" w:rsidRPr="00E40E2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B67AE9B" w14:textId="77777777" w:rsidR="00EA07FE" w:rsidRPr="00E40E21"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E40E21">
              <w:rPr>
                <w:rFonts w:ascii="Times New Roman" w:hAnsi="Times New Roman"/>
                <w:bCs/>
                <w:i/>
                <w:sz w:val="26"/>
                <w:szCs w:val="26"/>
              </w:rPr>
              <w:t>2. Giải quyết hồ sơ (cơ quan/bộ phận chuyên môn), t</w:t>
            </w:r>
            <w:r w:rsidRPr="00E40E21">
              <w:rPr>
                <w:rFonts w:ascii="Times New Roman" w:hAnsi="Times New Roman"/>
                <w:i/>
                <w:sz w:val="26"/>
                <w:szCs w:val="26"/>
              </w:rPr>
              <w:t>rong đó:</w:t>
            </w:r>
          </w:p>
        </w:tc>
        <w:tc>
          <w:tcPr>
            <w:tcW w:w="2268" w:type="dxa"/>
            <w:vAlign w:val="center"/>
          </w:tcPr>
          <w:p w14:paraId="33A2468D"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E40E21">
              <w:rPr>
                <w:rFonts w:ascii="Times New Roman" w:hAnsi="Times New Roman"/>
                <w:bCs/>
                <w:i/>
                <w:sz w:val="26"/>
                <w:szCs w:val="26"/>
              </w:rPr>
              <w:t>119 ngày</w:t>
            </w:r>
          </w:p>
        </w:tc>
        <w:tc>
          <w:tcPr>
            <w:tcW w:w="1388" w:type="dxa"/>
          </w:tcPr>
          <w:p w14:paraId="73796BAE" w14:textId="77777777" w:rsidR="00EA07FE" w:rsidRPr="00E40E21"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6DDCA2EE" w14:textId="77777777" w:rsidTr="0088110F">
        <w:tc>
          <w:tcPr>
            <w:tcW w:w="851" w:type="dxa"/>
            <w:vMerge/>
          </w:tcPr>
          <w:p w14:paraId="694954AF" w14:textId="77777777" w:rsidR="00EA07FE" w:rsidRPr="00E40E2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D429FE1" w14:textId="77777777" w:rsidR="00EA07FE" w:rsidRPr="00E40E2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FFC6091" w14:textId="77777777" w:rsidR="00EA07FE" w:rsidRPr="00E40E21" w:rsidRDefault="00EA07FE" w:rsidP="0088110F">
            <w:pPr>
              <w:pStyle w:val="NormalWeb"/>
              <w:spacing w:before="0" w:beforeAutospacing="0" w:after="120" w:afterAutospacing="0" w:line="234" w:lineRule="atLeast"/>
              <w:jc w:val="both"/>
              <w:rPr>
                <w:rFonts w:ascii="Times New Roman" w:hAnsi="Times New Roman"/>
                <w:b/>
                <w:sz w:val="26"/>
                <w:szCs w:val="26"/>
              </w:rPr>
            </w:pPr>
            <w:r w:rsidRPr="00E40E21">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268" w:type="dxa"/>
            <w:vAlign w:val="center"/>
          </w:tcPr>
          <w:p w14:paraId="50116EBF"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47D26795" w14:textId="77777777" w:rsidR="00EA07FE" w:rsidRPr="00E40E21"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2389C36E" w14:textId="77777777" w:rsidTr="0088110F">
        <w:tc>
          <w:tcPr>
            <w:tcW w:w="851" w:type="dxa"/>
            <w:vMerge/>
          </w:tcPr>
          <w:p w14:paraId="44638291" w14:textId="77777777" w:rsidR="00EA07FE" w:rsidRPr="00E40E2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894C320" w14:textId="77777777" w:rsidR="00EA07FE" w:rsidRPr="00E40E21"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E0E8348" w14:textId="77777777" w:rsidR="00EA07FE" w:rsidRPr="00E40E2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40E21">
              <w:rPr>
                <w:rFonts w:ascii="Times New Roman" w:hAnsi="Times New Roman"/>
                <w:bCs/>
                <w:i/>
                <w:sz w:val="26"/>
                <w:szCs w:val="26"/>
              </w:rPr>
              <w:t>+ Nghiên cứu, khảo sát sơ bộ, khảo sát chính thức, dự thảo báo cáo</w:t>
            </w:r>
          </w:p>
          <w:p w14:paraId="4DCF4722" w14:textId="77777777" w:rsidR="00EA07FE" w:rsidRPr="00E40E2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40E21">
              <w:rPr>
                <w:rFonts w:ascii="Times New Roman" w:hAnsi="Times New Roman"/>
                <w:bCs/>
                <w:i/>
                <w:sz w:val="26"/>
                <w:szCs w:val="26"/>
              </w:rPr>
              <w:t>+ Ý kiến Trường được đánh giá</w:t>
            </w:r>
          </w:p>
          <w:p w14:paraId="23E8C55C" w14:textId="77777777" w:rsidR="00EA07FE" w:rsidRPr="00E40E2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40E21">
              <w:rPr>
                <w:rFonts w:ascii="Times New Roman" w:hAnsi="Times New Roman"/>
                <w:bCs/>
                <w:i/>
                <w:sz w:val="26"/>
                <w:szCs w:val="26"/>
              </w:rPr>
              <w:t>+ Ý kiến tiếp thu của Đoàn đánh giá</w:t>
            </w:r>
          </w:p>
          <w:p w14:paraId="33E82461" w14:textId="77777777" w:rsidR="00EA07FE" w:rsidRPr="00E40E2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40E21">
              <w:rPr>
                <w:rFonts w:ascii="Times New Roman" w:hAnsi="Times New Roman"/>
                <w:bCs/>
                <w:i/>
                <w:sz w:val="26"/>
                <w:szCs w:val="26"/>
              </w:rPr>
              <w:t>+ Đoàn đánh giá hoàn thiện báo cáo</w:t>
            </w:r>
          </w:p>
          <w:p w14:paraId="6BC85B6D" w14:textId="77777777" w:rsidR="00EA07FE" w:rsidRPr="00E40E2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40E21">
              <w:rPr>
                <w:rFonts w:ascii="Times New Roman" w:hAnsi="Times New Roman"/>
                <w:bCs/>
                <w:i/>
                <w:sz w:val="26"/>
                <w:szCs w:val="26"/>
              </w:rPr>
              <w:t xml:space="preserve">+ Chuyên viên </w:t>
            </w:r>
          </w:p>
          <w:p w14:paraId="00685BAA" w14:textId="77777777" w:rsidR="00EA07FE" w:rsidRPr="00E40E2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40E21">
              <w:rPr>
                <w:rFonts w:ascii="Times New Roman" w:hAnsi="Times New Roman"/>
                <w:bCs/>
                <w:i/>
                <w:sz w:val="26"/>
                <w:szCs w:val="26"/>
              </w:rPr>
              <w:t>+ Lãnh đạo phòng/bộ phận</w:t>
            </w:r>
          </w:p>
          <w:p w14:paraId="3E912DFF" w14:textId="77777777" w:rsidR="00EA07FE" w:rsidRPr="00E40E2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40E21">
              <w:rPr>
                <w:rFonts w:ascii="Times New Roman" w:hAnsi="Times New Roman"/>
                <w:bCs/>
                <w:i/>
                <w:sz w:val="26"/>
                <w:szCs w:val="26"/>
              </w:rPr>
              <w:t xml:space="preserve">+ Lãnh đạo đơn vị: </w:t>
            </w:r>
          </w:p>
          <w:p w14:paraId="629E740A" w14:textId="77777777" w:rsidR="00EA07FE" w:rsidRPr="00E40E21"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E40E21">
              <w:rPr>
                <w:rFonts w:ascii="Times New Roman" w:hAnsi="Times New Roman"/>
                <w:bCs/>
                <w:i/>
                <w:sz w:val="26"/>
                <w:szCs w:val="26"/>
              </w:rPr>
              <w:t xml:space="preserve">+ Văn thư đơn vị: </w:t>
            </w:r>
          </w:p>
          <w:p w14:paraId="73D69B24" w14:textId="77777777" w:rsidR="00EA07FE" w:rsidRPr="00E40E21" w:rsidRDefault="00EA07FE" w:rsidP="0088110F">
            <w:pPr>
              <w:pStyle w:val="NormalWeb"/>
              <w:spacing w:before="0" w:beforeAutospacing="0" w:after="120" w:afterAutospacing="0" w:line="234" w:lineRule="atLeast"/>
              <w:jc w:val="both"/>
              <w:rPr>
                <w:rFonts w:ascii="Times New Roman" w:hAnsi="Times New Roman"/>
                <w:sz w:val="26"/>
                <w:szCs w:val="26"/>
              </w:rPr>
            </w:pPr>
            <w:r w:rsidRPr="00E40E21">
              <w:rPr>
                <w:rFonts w:ascii="Times New Roman" w:hAnsi="Times New Roman"/>
                <w:b/>
                <w:sz w:val="26"/>
                <w:szCs w:val="26"/>
              </w:rPr>
              <w:t xml:space="preserve"> </w:t>
            </w:r>
            <w:r w:rsidRPr="00E40E21">
              <w:rPr>
                <w:rFonts w:ascii="Times New Roman" w:hAnsi="Times New Roman"/>
                <w:sz w:val="26"/>
                <w:szCs w:val="26"/>
              </w:rPr>
              <w:t>+ UBND Tỉnh</w:t>
            </w:r>
          </w:p>
        </w:tc>
        <w:tc>
          <w:tcPr>
            <w:tcW w:w="2268" w:type="dxa"/>
            <w:vAlign w:val="center"/>
          </w:tcPr>
          <w:p w14:paraId="0B0AA96B"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E40E21">
              <w:rPr>
                <w:rFonts w:ascii="Times New Roman" w:hAnsi="Times New Roman"/>
                <w:bCs/>
                <w:i/>
                <w:sz w:val="26"/>
                <w:szCs w:val="26"/>
              </w:rPr>
              <w:t>70 ngày</w:t>
            </w:r>
          </w:p>
          <w:p w14:paraId="331232BB"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E40E21">
              <w:rPr>
                <w:rFonts w:ascii="Times New Roman" w:hAnsi="Times New Roman"/>
                <w:bCs/>
                <w:i/>
                <w:sz w:val="26"/>
                <w:szCs w:val="26"/>
              </w:rPr>
              <w:t>10 ngày</w:t>
            </w:r>
          </w:p>
          <w:p w14:paraId="5C310700"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E40E21">
              <w:rPr>
                <w:rFonts w:ascii="Times New Roman" w:hAnsi="Times New Roman"/>
                <w:bCs/>
                <w:i/>
                <w:sz w:val="26"/>
                <w:szCs w:val="26"/>
              </w:rPr>
              <w:t>10 ngày</w:t>
            </w:r>
          </w:p>
          <w:p w14:paraId="5FE66763"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E40E21">
              <w:rPr>
                <w:rFonts w:ascii="Times New Roman" w:hAnsi="Times New Roman"/>
                <w:bCs/>
                <w:i/>
                <w:sz w:val="26"/>
                <w:szCs w:val="26"/>
              </w:rPr>
              <w:t>10 ngày</w:t>
            </w:r>
          </w:p>
          <w:p w14:paraId="25191962"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E40E21">
              <w:rPr>
                <w:rFonts w:ascii="Times New Roman" w:hAnsi="Times New Roman"/>
                <w:bCs/>
                <w:i/>
                <w:sz w:val="26"/>
                <w:szCs w:val="26"/>
              </w:rPr>
              <w:t>12 ngày</w:t>
            </w:r>
          </w:p>
          <w:p w14:paraId="4EEF84F7"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E40E21">
              <w:rPr>
                <w:rFonts w:ascii="Times New Roman" w:hAnsi="Times New Roman"/>
                <w:bCs/>
                <w:i/>
                <w:sz w:val="26"/>
                <w:szCs w:val="26"/>
              </w:rPr>
              <w:t>1 ngày</w:t>
            </w:r>
          </w:p>
          <w:p w14:paraId="55CCD2B1"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E40E21">
              <w:rPr>
                <w:rFonts w:ascii="Times New Roman" w:hAnsi="Times New Roman"/>
                <w:bCs/>
                <w:i/>
                <w:sz w:val="26"/>
                <w:szCs w:val="26"/>
              </w:rPr>
              <w:t>1/2 ngày</w:t>
            </w:r>
          </w:p>
          <w:p w14:paraId="2DBBBDC6"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E40E21">
              <w:rPr>
                <w:rFonts w:ascii="Times New Roman" w:hAnsi="Times New Roman"/>
                <w:bCs/>
                <w:i/>
                <w:sz w:val="26"/>
                <w:szCs w:val="26"/>
              </w:rPr>
              <w:t>1/2 ngày</w:t>
            </w:r>
          </w:p>
          <w:p w14:paraId="166C16DF"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E40E21">
              <w:rPr>
                <w:rFonts w:ascii="Times New Roman" w:hAnsi="Times New Roman"/>
                <w:bCs/>
                <w:i/>
                <w:sz w:val="26"/>
                <w:szCs w:val="26"/>
              </w:rPr>
              <w:t>5 ngày</w:t>
            </w:r>
          </w:p>
        </w:tc>
        <w:tc>
          <w:tcPr>
            <w:tcW w:w="1388" w:type="dxa"/>
          </w:tcPr>
          <w:p w14:paraId="4BB6167E" w14:textId="77777777" w:rsidR="00EA07FE" w:rsidRPr="00E40E21"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7D038B" w14:paraId="2987A3FA" w14:textId="77777777" w:rsidTr="0088110F">
        <w:tc>
          <w:tcPr>
            <w:tcW w:w="851" w:type="dxa"/>
            <w:vAlign w:val="center"/>
          </w:tcPr>
          <w:p w14:paraId="771B1CC3"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E40E21">
              <w:rPr>
                <w:rFonts w:ascii="Times New Roman" w:hAnsi="Times New Roman"/>
                <w:b/>
                <w:sz w:val="26"/>
                <w:szCs w:val="26"/>
              </w:rPr>
              <w:t>Bước 4</w:t>
            </w:r>
          </w:p>
        </w:tc>
        <w:tc>
          <w:tcPr>
            <w:tcW w:w="2376" w:type="dxa"/>
          </w:tcPr>
          <w:p w14:paraId="662B61D1" w14:textId="77777777" w:rsidR="00EA07FE" w:rsidRPr="00E40E21" w:rsidRDefault="00EA07FE" w:rsidP="0088110F">
            <w:pPr>
              <w:pStyle w:val="NormalWeb"/>
              <w:spacing w:before="0" w:beforeAutospacing="0" w:after="120" w:afterAutospacing="0" w:line="234" w:lineRule="atLeast"/>
              <w:jc w:val="both"/>
              <w:rPr>
                <w:rStyle w:val="fontstyle21"/>
                <w:i/>
              </w:rPr>
            </w:pPr>
            <w:r w:rsidRPr="00E40E21">
              <w:rPr>
                <w:rFonts w:ascii="Times New Roman" w:hAnsi="Times New Roman"/>
                <w:b/>
                <w:sz w:val="26"/>
                <w:szCs w:val="26"/>
                <w:lang w:val="nl-NL"/>
              </w:rPr>
              <w:t>Trả kết quả giải quyết thủ tục hành chính</w:t>
            </w:r>
            <w:r w:rsidRPr="00E40E21">
              <w:rPr>
                <w:rStyle w:val="fontstyle21"/>
                <w:i/>
              </w:rPr>
              <w:t xml:space="preserve"> </w:t>
            </w:r>
          </w:p>
          <w:p w14:paraId="29548E3B" w14:textId="77777777" w:rsidR="00EA07FE" w:rsidRPr="00E40E21" w:rsidRDefault="00EA07FE" w:rsidP="0088110F">
            <w:pPr>
              <w:pStyle w:val="NormalWeb"/>
              <w:spacing w:before="0" w:beforeAutospacing="0" w:after="120" w:afterAutospacing="0" w:line="234" w:lineRule="atLeast"/>
              <w:jc w:val="both"/>
              <w:rPr>
                <w:rFonts w:ascii="Times New Roman" w:hAnsi="Times New Roman"/>
                <w:b/>
                <w:sz w:val="26"/>
                <w:szCs w:val="26"/>
              </w:rPr>
            </w:pPr>
            <w:r w:rsidRPr="00E40E21">
              <w:rPr>
                <w:rStyle w:val="fontstyle21"/>
                <w:i/>
              </w:rPr>
              <w:t xml:space="preserve">(Kết quả giải quyết thủ tục hành chính gửi trả cho tổ chức, cá nhân phải bảo đảm đầy đủ theo </w:t>
            </w:r>
            <w:r w:rsidRPr="00E40E21">
              <w:rPr>
                <w:rStyle w:val="fontstyle21"/>
                <w:i/>
              </w:rPr>
              <w:lastRenderedPageBreak/>
              <w:t>quy định mà cơ quan có thẩm quyền trả cho tổ chức, cá nhân sau khi giải quyết xong thủ tục hành chính)</w:t>
            </w:r>
          </w:p>
        </w:tc>
        <w:tc>
          <w:tcPr>
            <w:tcW w:w="7513" w:type="dxa"/>
          </w:tcPr>
          <w:p w14:paraId="2BE13837" w14:textId="77777777" w:rsidR="00EA07FE" w:rsidRPr="00E40E21" w:rsidRDefault="00EA07FE" w:rsidP="0088110F">
            <w:pPr>
              <w:spacing w:before="120" w:after="120"/>
              <w:ind w:firstLine="204"/>
              <w:jc w:val="both"/>
              <w:rPr>
                <w:iCs/>
                <w:sz w:val="26"/>
                <w:szCs w:val="26"/>
                <w:lang w:val="nl-NL"/>
              </w:rPr>
            </w:pPr>
            <w:r w:rsidRPr="00E40E21">
              <w:rPr>
                <w:iCs/>
                <w:sz w:val="26"/>
                <w:szCs w:val="26"/>
                <w:lang w:val="nl-NL"/>
              </w:rPr>
              <w:lastRenderedPageBreak/>
              <w:t>Công chức tiếp nhận và trả kết quả nhập vào sổ theo dõi hồ sơ và phần mềm điện tử thực hiện như sau:</w:t>
            </w:r>
          </w:p>
          <w:p w14:paraId="7A365418" w14:textId="77777777" w:rsidR="00EA07FE" w:rsidRPr="00E40E21" w:rsidRDefault="00EA07FE" w:rsidP="0088110F">
            <w:pPr>
              <w:spacing w:before="120" w:after="120"/>
              <w:ind w:firstLine="204"/>
              <w:jc w:val="both"/>
              <w:rPr>
                <w:iCs/>
                <w:sz w:val="26"/>
                <w:szCs w:val="26"/>
                <w:lang w:val="nl-NL"/>
              </w:rPr>
            </w:pPr>
            <w:r w:rsidRPr="00E40E21">
              <w:rPr>
                <w:iCs/>
                <w:sz w:val="26"/>
                <w:szCs w:val="26"/>
                <w:lang w:val="nl-NL"/>
              </w:rPr>
              <w:t>- T</w:t>
            </w:r>
            <w:r w:rsidRPr="00E40E21">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1450CD1" w14:textId="77777777" w:rsidR="00EA07FE" w:rsidRPr="00E40E21" w:rsidRDefault="00EA07FE" w:rsidP="0088110F">
            <w:pPr>
              <w:spacing w:before="120" w:after="120"/>
              <w:ind w:firstLine="204"/>
              <w:jc w:val="both"/>
              <w:rPr>
                <w:iCs/>
                <w:sz w:val="26"/>
                <w:szCs w:val="26"/>
                <w:lang w:val="nl-NL"/>
              </w:rPr>
            </w:pPr>
            <w:r w:rsidRPr="00E40E21">
              <w:rPr>
                <w:iCs/>
                <w:sz w:val="26"/>
                <w:szCs w:val="26"/>
                <w:lang w:val="nl-NL"/>
              </w:rPr>
              <w:lastRenderedPageBreak/>
              <w:t xml:space="preserve">- </w:t>
            </w:r>
            <w:r w:rsidRPr="00E40E21">
              <w:rPr>
                <w:rStyle w:val="fontstyle21"/>
                <w:lang w:val="nl-NL"/>
              </w:rPr>
              <w:t>Tổ chức, cá nhân nhận kết quả giải quyết thủ tục hành chính theo thời gian, địa điểm ghi trên Giấy tiếp nhận hồ sơ và hẹn trả kết quả (</w:t>
            </w:r>
            <w:r w:rsidRPr="00E40E21">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21095737" w14:textId="77777777" w:rsidR="00EA07FE" w:rsidRPr="00E40E21" w:rsidRDefault="00EA07FE" w:rsidP="0088110F">
            <w:pPr>
              <w:spacing w:before="120" w:after="120"/>
              <w:ind w:firstLine="204"/>
              <w:jc w:val="both"/>
              <w:rPr>
                <w:iCs/>
                <w:sz w:val="26"/>
                <w:szCs w:val="26"/>
                <w:lang w:val="nl-NL"/>
              </w:rPr>
            </w:pPr>
            <w:r w:rsidRPr="00E40E21">
              <w:rPr>
                <w:iCs/>
                <w:sz w:val="26"/>
                <w:szCs w:val="26"/>
                <w:lang w:val="nl-NL"/>
              </w:rPr>
              <w:t>- Trường hợp nhận kết quả</w:t>
            </w:r>
            <w:r w:rsidRPr="00E40E21">
              <w:rPr>
                <w:sz w:val="26"/>
                <w:szCs w:val="26"/>
                <w:lang w:val="nl-NL"/>
              </w:rPr>
              <w:t xml:space="preserve"> thông </w:t>
            </w:r>
            <w:r w:rsidRPr="00E40E21">
              <w:rPr>
                <w:sz w:val="26"/>
                <w:szCs w:val="26"/>
                <w:lang w:val="vi-VN"/>
              </w:rPr>
              <w:t xml:space="preserve">qua dịch vụ bưu chính </w:t>
            </w:r>
            <w:r w:rsidRPr="00E40E21">
              <w:rPr>
                <w:sz w:val="26"/>
                <w:szCs w:val="26"/>
                <w:lang w:val="nl-NL"/>
              </w:rPr>
              <w:t>công ích. (</w:t>
            </w:r>
            <w:r w:rsidRPr="00E40E21">
              <w:rPr>
                <w:iCs/>
                <w:sz w:val="26"/>
                <w:szCs w:val="26"/>
                <w:lang w:val="nl-NL"/>
              </w:rPr>
              <w:t>đăng ký</w:t>
            </w:r>
            <w:r w:rsidRPr="00E40E21">
              <w:rPr>
                <w:sz w:val="26"/>
                <w:szCs w:val="26"/>
                <w:lang w:val="nl-NL"/>
              </w:rPr>
              <w:t xml:space="preserve"> theo hướng dẫn của Bưu điện)</w:t>
            </w:r>
            <w:r w:rsidRPr="00E40E21">
              <w:rPr>
                <w:rStyle w:val="fontstyle21"/>
                <w:lang w:val="nl-NL"/>
              </w:rPr>
              <w:t xml:space="preserve"> (nếu có)</w:t>
            </w:r>
          </w:p>
          <w:p w14:paraId="7E638FAD" w14:textId="77777777" w:rsidR="00EA07FE" w:rsidRPr="00E40E21" w:rsidRDefault="00EA07FE" w:rsidP="0088110F">
            <w:pPr>
              <w:spacing w:before="120" w:after="120"/>
              <w:ind w:firstLine="204"/>
              <w:jc w:val="both"/>
              <w:rPr>
                <w:b/>
                <w:i/>
                <w:sz w:val="26"/>
                <w:szCs w:val="26"/>
                <w:lang w:val="pt-BR"/>
              </w:rPr>
            </w:pPr>
            <w:r w:rsidRPr="00E40E21">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E40E21">
              <w:rPr>
                <w:rStyle w:val="fontstyle21"/>
                <w:lang w:val="nl-NL"/>
              </w:rPr>
              <w:t xml:space="preserve"> trường hợp đăng ký nhận kết quả trực tuyến thì thông qua Cổng Dịch vụ công trực tuyến. (nếu có)</w:t>
            </w:r>
          </w:p>
          <w:p w14:paraId="4C8BD09D" w14:textId="77777777" w:rsidR="00EA07FE" w:rsidRPr="00E40E21" w:rsidRDefault="00EA07FE" w:rsidP="0088110F">
            <w:pPr>
              <w:spacing w:before="120" w:after="120"/>
              <w:ind w:firstLine="204"/>
              <w:jc w:val="both"/>
              <w:rPr>
                <w:rStyle w:val="fontstyle21"/>
                <w:iCs/>
                <w:lang w:val="nl-NL"/>
              </w:rPr>
            </w:pPr>
            <w:r w:rsidRPr="00E40E21">
              <w:rPr>
                <w:iCs/>
                <w:sz w:val="26"/>
                <w:szCs w:val="26"/>
                <w:lang w:val="nl-NL"/>
              </w:rPr>
              <w:t>- Thời gian trả kết quả: Sáng: từ 07 giờ đến 11 giờ 30 phút; chiều: từ 13 giờ 30 đến 17 giờ của các ngày làm việc.</w:t>
            </w:r>
          </w:p>
        </w:tc>
        <w:tc>
          <w:tcPr>
            <w:tcW w:w="2268" w:type="dxa"/>
            <w:vAlign w:val="center"/>
          </w:tcPr>
          <w:p w14:paraId="2ACEFF1D" w14:textId="77777777" w:rsidR="00EA07FE" w:rsidRPr="00E40E21"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E40E21">
              <w:rPr>
                <w:rFonts w:ascii="Times New Roman" w:hAnsi="Times New Roman"/>
                <w:bCs/>
                <w:i/>
                <w:sz w:val="26"/>
                <w:szCs w:val="26"/>
              </w:rPr>
              <w:lastRenderedPageBreak/>
              <w:t>½ ngày</w:t>
            </w:r>
          </w:p>
        </w:tc>
        <w:tc>
          <w:tcPr>
            <w:tcW w:w="1388" w:type="dxa"/>
          </w:tcPr>
          <w:p w14:paraId="621DBA79" w14:textId="77777777" w:rsidR="00EA07FE" w:rsidRPr="00E40E21"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53AA7680" w14:textId="77777777" w:rsidR="00EA07FE" w:rsidRPr="007D038B" w:rsidRDefault="00EA07FE" w:rsidP="00EA07FE">
      <w:pPr>
        <w:spacing w:after="120"/>
        <w:ind w:firstLine="720"/>
        <w:jc w:val="both"/>
        <w:rPr>
          <w:i/>
          <w:sz w:val="28"/>
          <w:szCs w:val="28"/>
          <w:lang w:val="vi-VN"/>
        </w:rPr>
      </w:pPr>
    </w:p>
    <w:p w14:paraId="4D90EDAE"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lang w:val="vi-VN"/>
        </w:rPr>
      </w:pPr>
      <w:r w:rsidRPr="00281F0D">
        <w:rPr>
          <w:rFonts w:ascii="Times New Roman" w:hAnsi="Times New Roman"/>
          <w:b/>
          <w:bCs/>
          <w:sz w:val="28"/>
          <w:szCs w:val="28"/>
          <w:lang w:val="vi-VN"/>
        </w:rPr>
        <w:t>b</w:t>
      </w:r>
      <w:r w:rsidRPr="007D038B">
        <w:rPr>
          <w:rFonts w:ascii="Times New Roman" w:hAnsi="Times New Roman"/>
          <w:b/>
          <w:bCs/>
          <w:sz w:val="28"/>
          <w:szCs w:val="28"/>
          <w:lang w:val="vi-VN"/>
        </w:rPr>
        <w:t xml:space="preserve">. Thành phần, số lượng hồ sơ </w:t>
      </w:r>
    </w:p>
    <w:p w14:paraId="4BFB1C9A" w14:textId="77777777" w:rsidR="00EA07FE" w:rsidRPr="00A76733" w:rsidRDefault="00EA07FE" w:rsidP="00EA07FE">
      <w:pPr>
        <w:spacing w:before="120" w:after="120" w:line="320" w:lineRule="exact"/>
        <w:ind w:firstLine="720"/>
        <w:jc w:val="both"/>
        <w:rPr>
          <w:bCs/>
          <w:sz w:val="28"/>
          <w:szCs w:val="28"/>
          <w:lang w:val="vi-VN"/>
        </w:rPr>
      </w:pPr>
      <w:r w:rsidRPr="00281F0D">
        <w:rPr>
          <w:sz w:val="28"/>
          <w:szCs w:val="28"/>
          <w:lang w:val="vi-VN"/>
        </w:rPr>
        <w:t>-</w:t>
      </w:r>
      <w:r w:rsidRPr="00A76733">
        <w:rPr>
          <w:sz w:val="28"/>
          <w:szCs w:val="28"/>
          <w:lang w:val="vi-VN"/>
        </w:rPr>
        <w:t xml:space="preserve"> Thành phần hồ sơ: </w:t>
      </w:r>
      <w:r w:rsidRPr="00A76733">
        <w:rPr>
          <w:bCs/>
          <w:sz w:val="28"/>
          <w:szCs w:val="28"/>
          <w:lang w:val="vi-VN"/>
        </w:rPr>
        <w:t>Công văn đăng ký đánh giá ngoài, trong đó có nêu rõ nguyện vọng đánh giá ngoài trường tiểu học để được công nhận đạt kiểm định chất lượng giáo dục hoặc công nhận đạt chuẩn quốc gia hoặc đồng thời công nhận đạt kiểm định chất lượng giáo dục và công nhận đạt chuẩn quốc gia.</w:t>
      </w:r>
    </w:p>
    <w:p w14:paraId="7B852B77" w14:textId="77777777" w:rsidR="00EA07FE" w:rsidRPr="00A76733"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vi-VN"/>
        </w:rPr>
      </w:pPr>
      <w:r w:rsidRPr="00281F0D">
        <w:rPr>
          <w:rFonts w:ascii="Times New Roman" w:hAnsi="Times New Roman"/>
          <w:sz w:val="28"/>
          <w:szCs w:val="28"/>
          <w:lang w:val="vi-VN"/>
        </w:rPr>
        <w:t>-</w:t>
      </w:r>
      <w:r w:rsidRPr="00A76733">
        <w:rPr>
          <w:rFonts w:ascii="Times New Roman" w:hAnsi="Times New Roman"/>
          <w:sz w:val="28"/>
          <w:szCs w:val="28"/>
          <w:lang w:val="vi-VN"/>
        </w:rPr>
        <w:t xml:space="preserve"> Số lượng hồ sơ: </w:t>
      </w:r>
      <w:r w:rsidRPr="00281F0D">
        <w:rPr>
          <w:rFonts w:ascii="Times New Roman" w:hAnsi="Times New Roman"/>
          <w:sz w:val="28"/>
          <w:szCs w:val="28"/>
          <w:lang w:val="vi-VN"/>
        </w:rPr>
        <w:t>0</w:t>
      </w:r>
      <w:r w:rsidRPr="00A76733">
        <w:rPr>
          <w:rFonts w:ascii="Times New Roman" w:hAnsi="Times New Roman"/>
          <w:sz w:val="28"/>
          <w:szCs w:val="28"/>
          <w:lang w:val="vi-VN"/>
        </w:rPr>
        <w:t>1 bộ</w:t>
      </w:r>
    </w:p>
    <w:p w14:paraId="3EE1672C" w14:textId="77777777" w:rsidR="00EA07FE" w:rsidRPr="004C41AC"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sz w:val="28"/>
          <w:szCs w:val="28"/>
          <w:lang w:val="vi-VN"/>
        </w:rPr>
      </w:pPr>
      <w:r w:rsidRPr="00281F0D">
        <w:rPr>
          <w:rFonts w:ascii="Times New Roman" w:hAnsi="Times New Roman"/>
          <w:b/>
          <w:bCs/>
          <w:sz w:val="28"/>
          <w:szCs w:val="28"/>
          <w:lang w:val="vi-VN"/>
        </w:rPr>
        <w:t>c</w:t>
      </w:r>
      <w:r w:rsidRPr="004C41AC">
        <w:rPr>
          <w:rFonts w:ascii="Times New Roman" w:hAnsi="Times New Roman"/>
          <w:b/>
          <w:bCs/>
          <w:sz w:val="28"/>
          <w:szCs w:val="28"/>
          <w:lang w:val="vi-VN"/>
        </w:rPr>
        <w:t xml:space="preserve">. Đối tượng thực hiện thủ tục hành chính: </w:t>
      </w:r>
      <w:r w:rsidRPr="004C41AC">
        <w:rPr>
          <w:rFonts w:ascii="Times New Roman" w:hAnsi="Times New Roman"/>
          <w:bCs/>
          <w:sz w:val="28"/>
          <w:szCs w:val="28"/>
          <w:lang w:val="vi-VN"/>
        </w:rPr>
        <w:t>Trường Tiểu học</w:t>
      </w:r>
    </w:p>
    <w:p w14:paraId="683FCF09" w14:textId="77777777" w:rsidR="00EA07FE" w:rsidRPr="004C41AC"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vi-VN"/>
        </w:rPr>
      </w:pPr>
      <w:r w:rsidRPr="00281F0D">
        <w:rPr>
          <w:rFonts w:ascii="Times New Roman" w:hAnsi="Times New Roman"/>
          <w:b/>
          <w:bCs/>
          <w:sz w:val="28"/>
          <w:szCs w:val="28"/>
          <w:lang w:val="vi-VN"/>
        </w:rPr>
        <w:t>d</w:t>
      </w:r>
      <w:r w:rsidRPr="004C41AC">
        <w:rPr>
          <w:rFonts w:ascii="Times New Roman" w:hAnsi="Times New Roman"/>
          <w:b/>
          <w:bCs/>
          <w:sz w:val="28"/>
          <w:szCs w:val="28"/>
          <w:lang w:val="vi-VN"/>
        </w:rPr>
        <w:t>. Cơ quan giải quyết thủ tục hành chính:</w:t>
      </w:r>
      <w:r w:rsidRPr="004C41AC">
        <w:rPr>
          <w:rFonts w:ascii="Times New Roman" w:hAnsi="Times New Roman"/>
          <w:sz w:val="28"/>
          <w:szCs w:val="28"/>
          <w:lang w:val="vi-VN"/>
        </w:rPr>
        <w:t> Ủy Ban Nhân dân cấp Tỉnh</w:t>
      </w:r>
    </w:p>
    <w:p w14:paraId="72F6741E" w14:textId="77777777" w:rsidR="00EA07FE" w:rsidRPr="004C41AC" w:rsidRDefault="00EA07FE" w:rsidP="00EA07FE">
      <w:pPr>
        <w:spacing w:after="60"/>
        <w:ind w:firstLine="709"/>
        <w:jc w:val="both"/>
        <w:rPr>
          <w:sz w:val="28"/>
          <w:szCs w:val="28"/>
          <w:lang w:val="vi-VN"/>
        </w:rPr>
      </w:pPr>
      <w:r w:rsidRPr="00281F0D">
        <w:rPr>
          <w:b/>
          <w:bCs/>
          <w:sz w:val="28"/>
          <w:szCs w:val="28"/>
          <w:lang w:val="vi-VN"/>
        </w:rPr>
        <w:t>đ</w:t>
      </w:r>
      <w:r w:rsidRPr="004C41AC">
        <w:rPr>
          <w:b/>
          <w:bCs/>
          <w:sz w:val="28"/>
          <w:szCs w:val="28"/>
          <w:lang w:val="vi-VN"/>
        </w:rPr>
        <w:t>. Kết quả thực hiện thủ tục hành chính:</w:t>
      </w:r>
      <w:r w:rsidRPr="004C41AC">
        <w:rPr>
          <w:bCs/>
          <w:sz w:val="28"/>
          <w:szCs w:val="28"/>
          <w:lang w:val="vi-VN"/>
        </w:rPr>
        <w:t xml:space="preserve"> </w:t>
      </w:r>
      <w:r w:rsidRPr="004C41AC">
        <w:rPr>
          <w:sz w:val="28"/>
          <w:szCs w:val="28"/>
          <w:lang w:val="vi-VN"/>
        </w:rPr>
        <w:t>Bằng công nhận trường đạt chuẩn quốc gia của Chủ tịch ủy ban nhân dân cấp tỉnh.</w:t>
      </w:r>
    </w:p>
    <w:p w14:paraId="73D199A8" w14:textId="77777777" w:rsidR="00EA07FE" w:rsidRPr="004C41AC"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sz w:val="28"/>
          <w:szCs w:val="28"/>
          <w:lang w:val="vi-VN"/>
        </w:rPr>
      </w:pPr>
      <w:r w:rsidRPr="00281F0D">
        <w:rPr>
          <w:rFonts w:ascii="Times New Roman" w:hAnsi="Times New Roman"/>
          <w:b/>
          <w:bCs/>
          <w:sz w:val="28"/>
          <w:szCs w:val="28"/>
          <w:lang w:val="vi-VN"/>
        </w:rPr>
        <w:lastRenderedPageBreak/>
        <w:t>e</w:t>
      </w:r>
      <w:r w:rsidRPr="004C41AC">
        <w:rPr>
          <w:rFonts w:ascii="Times New Roman" w:hAnsi="Times New Roman"/>
          <w:b/>
          <w:bCs/>
          <w:sz w:val="28"/>
          <w:szCs w:val="28"/>
          <w:lang w:val="vi-VN"/>
        </w:rPr>
        <w:t>. Phí, lệ phí:</w:t>
      </w:r>
      <w:r w:rsidRPr="004C41AC">
        <w:rPr>
          <w:rFonts w:ascii="Times New Roman" w:hAnsi="Times New Roman"/>
          <w:sz w:val="28"/>
          <w:szCs w:val="28"/>
          <w:lang w:val="vi-VN"/>
        </w:rPr>
        <w:t> </w:t>
      </w:r>
      <w:r w:rsidRPr="004C41AC">
        <w:rPr>
          <w:rFonts w:ascii="Times New Roman" w:hAnsi="Times New Roman"/>
          <w:bCs/>
          <w:sz w:val="28"/>
          <w:szCs w:val="28"/>
          <w:lang w:val="vi-VN"/>
        </w:rPr>
        <w:t>Không có</w:t>
      </w:r>
    </w:p>
    <w:p w14:paraId="4B00BE7D" w14:textId="77777777" w:rsidR="00EA07FE" w:rsidRPr="007D038B" w:rsidRDefault="00EA07FE" w:rsidP="00EA07FE">
      <w:pPr>
        <w:spacing w:after="60"/>
        <w:ind w:firstLine="709"/>
        <w:jc w:val="both"/>
        <w:rPr>
          <w:sz w:val="28"/>
          <w:szCs w:val="28"/>
          <w:lang w:val="vi-VN"/>
        </w:rPr>
      </w:pPr>
      <w:r w:rsidRPr="00281F0D">
        <w:rPr>
          <w:b/>
          <w:bCs/>
          <w:sz w:val="28"/>
          <w:szCs w:val="28"/>
          <w:lang w:val="vi-VN"/>
        </w:rPr>
        <w:t>g</w:t>
      </w:r>
      <w:r w:rsidRPr="007D038B">
        <w:rPr>
          <w:b/>
          <w:bCs/>
          <w:sz w:val="28"/>
          <w:szCs w:val="28"/>
          <w:lang w:val="vi-VN"/>
        </w:rPr>
        <w:t xml:space="preserve">. Tên mẫu đơn, mẫu tờ khai:  </w:t>
      </w:r>
      <w:r w:rsidRPr="007D038B">
        <w:rPr>
          <w:spacing w:val="-6"/>
          <w:sz w:val="28"/>
          <w:szCs w:val="28"/>
          <w:lang w:val="vi-VN"/>
        </w:rPr>
        <w:t>Không có</w:t>
      </w:r>
    </w:p>
    <w:p w14:paraId="76989002" w14:textId="77777777" w:rsidR="00EA07FE" w:rsidRPr="007D038B" w:rsidRDefault="00EA07FE" w:rsidP="00EA07FE">
      <w:pPr>
        <w:spacing w:before="120" w:after="120" w:line="330" w:lineRule="exact"/>
        <w:ind w:firstLine="720"/>
        <w:jc w:val="both"/>
        <w:rPr>
          <w:b/>
          <w:bCs/>
          <w:sz w:val="28"/>
          <w:szCs w:val="28"/>
          <w:lang w:val="vi-VN"/>
        </w:rPr>
      </w:pPr>
      <w:r w:rsidRPr="007D038B">
        <w:rPr>
          <w:b/>
          <w:bCs/>
          <w:sz w:val="28"/>
          <w:szCs w:val="28"/>
          <w:lang w:val="hr-HR"/>
        </w:rPr>
        <w:t xml:space="preserve">h. Yêu cầu, điều kiện thực hiện thủ tục hành chính </w:t>
      </w:r>
    </w:p>
    <w:p w14:paraId="55D98B52" w14:textId="77777777" w:rsidR="00EA07FE" w:rsidRPr="00A76733" w:rsidRDefault="00EA07FE" w:rsidP="00EA07FE">
      <w:pPr>
        <w:spacing w:before="120" w:after="120" w:line="330" w:lineRule="exact"/>
        <w:ind w:firstLine="720"/>
        <w:jc w:val="both"/>
        <w:rPr>
          <w:sz w:val="28"/>
          <w:szCs w:val="28"/>
          <w:lang w:val="vi-VN"/>
        </w:rPr>
      </w:pPr>
      <w:r w:rsidRPr="00A76733">
        <w:rPr>
          <w:sz w:val="28"/>
          <w:szCs w:val="28"/>
          <w:lang w:val="vi-VN"/>
        </w:rPr>
        <w:t>Điều kiện công nhận trường đạt chuẩn quốc gia Mức độ 1</w:t>
      </w:r>
    </w:p>
    <w:p w14:paraId="15C2A687" w14:textId="77777777" w:rsidR="00EA07FE" w:rsidRPr="00A76733" w:rsidRDefault="00EA07FE" w:rsidP="00EA07FE">
      <w:pPr>
        <w:tabs>
          <w:tab w:val="left" w:pos="0"/>
          <w:tab w:val="left" w:pos="900"/>
          <w:tab w:val="left" w:pos="1701"/>
        </w:tabs>
        <w:spacing w:before="120" w:after="120" w:line="336" w:lineRule="exact"/>
        <w:ind w:firstLine="720"/>
        <w:jc w:val="both"/>
        <w:rPr>
          <w:sz w:val="28"/>
          <w:szCs w:val="28"/>
          <w:lang w:val="vi-VN"/>
        </w:rPr>
      </w:pPr>
      <w:r w:rsidRPr="00A76733">
        <w:rPr>
          <w:sz w:val="28"/>
          <w:szCs w:val="28"/>
          <w:lang w:val="vi-VN"/>
        </w:rPr>
        <w:t>- Có ít nhất một khoá học sinh đã hoàn thành Chương trình tiểu học</w:t>
      </w:r>
    </w:p>
    <w:p w14:paraId="677B456F" w14:textId="77777777" w:rsidR="00EA07FE" w:rsidRPr="00A76733" w:rsidRDefault="00EA07FE" w:rsidP="00EA07FE">
      <w:pPr>
        <w:tabs>
          <w:tab w:val="left" w:pos="0"/>
          <w:tab w:val="left" w:pos="900"/>
          <w:tab w:val="left" w:pos="1701"/>
        </w:tabs>
        <w:spacing w:before="120" w:after="120" w:line="336" w:lineRule="exact"/>
        <w:ind w:firstLine="720"/>
        <w:jc w:val="both"/>
        <w:rPr>
          <w:sz w:val="28"/>
          <w:szCs w:val="28"/>
          <w:lang w:val="vi-VN"/>
        </w:rPr>
      </w:pPr>
      <w:r w:rsidRPr="00A76733">
        <w:rPr>
          <w:spacing w:val="-4"/>
          <w:sz w:val="28"/>
          <w:szCs w:val="28"/>
          <w:lang w:val="vi-VN"/>
        </w:rPr>
        <w:t xml:space="preserve">- </w:t>
      </w:r>
      <w:r w:rsidRPr="00A76733">
        <w:rPr>
          <w:sz w:val="28"/>
          <w:szCs w:val="28"/>
          <w:lang w:val="vi-VN"/>
        </w:rPr>
        <w:t>Trường được đánh giá đạt Mức 2.</w:t>
      </w:r>
    </w:p>
    <w:p w14:paraId="7F239C98" w14:textId="77777777" w:rsidR="00EA07FE" w:rsidRPr="00A76733" w:rsidRDefault="00EA07FE" w:rsidP="00EA07FE">
      <w:pPr>
        <w:spacing w:before="120" w:after="120" w:line="330" w:lineRule="exact"/>
        <w:ind w:firstLine="720"/>
        <w:jc w:val="both"/>
        <w:rPr>
          <w:sz w:val="28"/>
          <w:szCs w:val="28"/>
          <w:lang w:val="vi-VN"/>
        </w:rPr>
      </w:pPr>
      <w:r w:rsidRPr="00A76733">
        <w:rPr>
          <w:sz w:val="28"/>
          <w:szCs w:val="28"/>
          <w:lang w:val="vi-VN"/>
        </w:rPr>
        <w:t>Điều kiện công nhận trường đạt chuẩn quốc gia Mức độ 2</w:t>
      </w:r>
    </w:p>
    <w:p w14:paraId="143B7B4B" w14:textId="77777777" w:rsidR="00EA07FE" w:rsidRPr="00A76733" w:rsidRDefault="00EA07FE" w:rsidP="00EA07FE">
      <w:pPr>
        <w:tabs>
          <w:tab w:val="left" w:pos="0"/>
          <w:tab w:val="left" w:pos="900"/>
          <w:tab w:val="left" w:pos="1701"/>
        </w:tabs>
        <w:spacing w:before="120" w:after="120" w:line="336" w:lineRule="exact"/>
        <w:ind w:firstLine="720"/>
        <w:jc w:val="both"/>
        <w:rPr>
          <w:sz w:val="28"/>
          <w:szCs w:val="28"/>
          <w:lang w:val="vi-VN"/>
        </w:rPr>
      </w:pPr>
      <w:r w:rsidRPr="00A76733">
        <w:rPr>
          <w:sz w:val="28"/>
          <w:szCs w:val="28"/>
          <w:lang w:val="vi-VN"/>
        </w:rPr>
        <w:t>- Có ít nhất một khoá học sinh đã hoàn thành Chương trình tiểu học</w:t>
      </w:r>
    </w:p>
    <w:p w14:paraId="48F59A54" w14:textId="77777777" w:rsidR="00EA07FE" w:rsidRPr="00A76733" w:rsidRDefault="00EA07FE" w:rsidP="00EA07FE">
      <w:pPr>
        <w:tabs>
          <w:tab w:val="left" w:pos="0"/>
          <w:tab w:val="left" w:pos="900"/>
          <w:tab w:val="left" w:pos="1701"/>
        </w:tabs>
        <w:spacing w:before="120" w:after="120" w:line="336" w:lineRule="exact"/>
        <w:ind w:firstLine="720"/>
        <w:jc w:val="both"/>
        <w:rPr>
          <w:sz w:val="28"/>
          <w:szCs w:val="28"/>
          <w:lang w:val="vi-VN"/>
        </w:rPr>
      </w:pPr>
      <w:r w:rsidRPr="00A76733">
        <w:rPr>
          <w:spacing w:val="-4"/>
          <w:sz w:val="28"/>
          <w:szCs w:val="28"/>
          <w:lang w:val="vi-VN"/>
        </w:rPr>
        <w:t xml:space="preserve">- </w:t>
      </w:r>
      <w:r w:rsidRPr="00A76733">
        <w:rPr>
          <w:sz w:val="28"/>
          <w:szCs w:val="28"/>
          <w:lang w:val="vi-VN"/>
        </w:rPr>
        <w:t>Trường được đánh giá đạt Mức 3 trở lên.</w:t>
      </w:r>
    </w:p>
    <w:p w14:paraId="112E5732" w14:textId="77777777" w:rsidR="00EA07FE" w:rsidRPr="007D038B" w:rsidRDefault="00EA07FE" w:rsidP="00EA07FE">
      <w:pPr>
        <w:tabs>
          <w:tab w:val="left" w:pos="1400"/>
        </w:tabs>
        <w:spacing w:before="120" w:after="120" w:line="320" w:lineRule="exact"/>
        <w:ind w:firstLine="709"/>
        <w:jc w:val="center"/>
        <w:rPr>
          <w:b/>
          <w:sz w:val="28"/>
          <w:szCs w:val="28"/>
          <w:lang w:val="vi-VN"/>
        </w:rPr>
      </w:pPr>
    </w:p>
    <w:p w14:paraId="39D3C200" w14:textId="77777777" w:rsidR="00EA07FE" w:rsidRPr="007D038B" w:rsidRDefault="00EA07FE" w:rsidP="00EA07FE">
      <w:pPr>
        <w:tabs>
          <w:tab w:val="left" w:pos="1400"/>
        </w:tabs>
        <w:spacing w:before="120" w:after="120" w:line="320" w:lineRule="exact"/>
        <w:ind w:firstLine="709"/>
        <w:jc w:val="center"/>
        <w:rPr>
          <w:b/>
          <w:sz w:val="28"/>
          <w:szCs w:val="28"/>
          <w:lang w:val="vi-VN"/>
        </w:rPr>
      </w:pPr>
      <w:r w:rsidRPr="007D038B">
        <w:rPr>
          <w:b/>
          <w:sz w:val="28"/>
          <w:szCs w:val="28"/>
          <w:lang w:val="vi-VN"/>
        </w:rPr>
        <w:t>TIÊU CHUẨN ĐÁNH GIÁ TRƯỜNG TIỂU HỌC MỨC 1</w:t>
      </w:r>
    </w:p>
    <w:p w14:paraId="0BC6539E" w14:textId="77777777" w:rsidR="00EA07FE" w:rsidRPr="007D038B" w:rsidRDefault="00EA07FE" w:rsidP="00EA07FE">
      <w:pPr>
        <w:spacing w:before="120" w:after="120" w:line="320" w:lineRule="exact"/>
        <w:ind w:firstLine="720"/>
        <w:jc w:val="both"/>
        <w:outlineLvl w:val="0"/>
        <w:rPr>
          <w:rFonts w:eastAsia="Calibri"/>
          <w:b/>
          <w:bCs/>
          <w:sz w:val="28"/>
          <w:szCs w:val="28"/>
          <w:lang w:val="vi-VN"/>
        </w:rPr>
      </w:pPr>
      <w:r w:rsidRPr="007D038B">
        <w:rPr>
          <w:sz w:val="28"/>
          <w:szCs w:val="28"/>
          <w:lang w:val="vi-VN"/>
        </w:rPr>
        <w:t>1.10.1</w:t>
      </w:r>
      <w:r w:rsidRPr="007D038B">
        <w:rPr>
          <w:rFonts w:eastAsia="Calibri"/>
          <w:b/>
          <w:bCs/>
          <w:sz w:val="28"/>
          <w:szCs w:val="28"/>
          <w:lang w:val="vi-VN"/>
        </w:rPr>
        <w:t>. Tiêu chuẩn 1: Tổ chức và quản lý nhà trường</w:t>
      </w:r>
    </w:p>
    <w:p w14:paraId="5282912A"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sz w:val="28"/>
          <w:szCs w:val="28"/>
          <w:lang w:val="vi-VN"/>
        </w:rPr>
        <w:t>1.10.1</w:t>
      </w:r>
      <w:r w:rsidRPr="007D038B">
        <w:rPr>
          <w:rFonts w:eastAsia="Calibri"/>
          <w:b/>
          <w:bCs/>
          <w:sz w:val="28"/>
          <w:szCs w:val="28"/>
          <w:lang w:val="vi-VN"/>
        </w:rPr>
        <w:t>.</w:t>
      </w:r>
      <w:r w:rsidRPr="007D038B">
        <w:rPr>
          <w:rFonts w:eastAsia="Calibri"/>
          <w:spacing w:val="-4"/>
          <w:sz w:val="28"/>
          <w:szCs w:val="28"/>
          <w:lang w:val="vi-VN"/>
        </w:rPr>
        <w:t>1. Tiêu chí 1.1: Phương hướng, chiến lược xây dựng và phát triển nhà trường</w:t>
      </w:r>
    </w:p>
    <w:p w14:paraId="7607DE02" w14:textId="77777777" w:rsidR="00EA07FE" w:rsidRPr="007D038B" w:rsidRDefault="00EA07FE" w:rsidP="00EA07FE">
      <w:pPr>
        <w:spacing w:before="120" w:after="120" w:line="312" w:lineRule="exact"/>
        <w:ind w:firstLine="720"/>
        <w:jc w:val="both"/>
        <w:rPr>
          <w:sz w:val="28"/>
          <w:szCs w:val="28"/>
          <w:lang w:val="vi-VN"/>
        </w:rPr>
      </w:pPr>
      <w:r w:rsidRPr="007D038B">
        <w:rPr>
          <w:sz w:val="28"/>
          <w:szCs w:val="28"/>
          <w:lang w:val="vi-VN"/>
        </w:rPr>
        <w:t>a) Phù hợp mục tiêu giáo dục được quy định tại Luật giáo dục, định hướng phát triển kinh tế - xã hội của địa phương theo từng giai đoạn và các nguồn lực của nhà trường;</w:t>
      </w:r>
    </w:p>
    <w:p w14:paraId="26DCE631" w14:textId="77777777" w:rsidR="00EA07FE" w:rsidRPr="007D038B" w:rsidRDefault="00EA07FE" w:rsidP="00EA07FE">
      <w:pPr>
        <w:spacing w:before="120" w:after="120" w:line="312" w:lineRule="exact"/>
        <w:ind w:firstLine="720"/>
        <w:jc w:val="both"/>
        <w:rPr>
          <w:sz w:val="28"/>
          <w:szCs w:val="28"/>
          <w:lang w:val="vi-VN"/>
        </w:rPr>
      </w:pPr>
      <w:r w:rsidRPr="007D038B">
        <w:rPr>
          <w:sz w:val="28"/>
          <w:szCs w:val="28"/>
          <w:lang w:val="vi-VN"/>
        </w:rPr>
        <w:t xml:space="preserve">b) Được xác định bằng văn bản và cấp có thẩm quyền phê duyệt; </w:t>
      </w:r>
    </w:p>
    <w:p w14:paraId="0377BC32" w14:textId="77777777" w:rsidR="00EA07FE" w:rsidRPr="007D038B" w:rsidRDefault="00EA07FE" w:rsidP="00EA07FE">
      <w:pPr>
        <w:spacing w:before="120" w:after="120" w:line="312" w:lineRule="exact"/>
        <w:ind w:firstLine="720"/>
        <w:jc w:val="both"/>
        <w:rPr>
          <w:sz w:val="28"/>
          <w:szCs w:val="28"/>
          <w:lang w:val="vi-VN"/>
        </w:rPr>
      </w:pPr>
      <w:r w:rsidRPr="007D038B">
        <w:rPr>
          <w:sz w:val="28"/>
          <w:szCs w:val="28"/>
          <w:lang w:val="vi-VN"/>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w:t>
      </w:r>
    </w:p>
    <w:p w14:paraId="237B8E33"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sz w:val="28"/>
          <w:szCs w:val="28"/>
          <w:lang w:val="vi-VN"/>
        </w:rPr>
        <w:t>1.10.1</w:t>
      </w:r>
      <w:r w:rsidRPr="007D038B">
        <w:rPr>
          <w:rFonts w:eastAsia="Calibri"/>
          <w:b/>
          <w:bCs/>
          <w:sz w:val="28"/>
          <w:szCs w:val="28"/>
          <w:lang w:val="vi-VN"/>
        </w:rPr>
        <w:t>.</w:t>
      </w:r>
      <w:r w:rsidRPr="007D038B">
        <w:rPr>
          <w:rFonts w:eastAsia="Calibri"/>
          <w:sz w:val="28"/>
          <w:szCs w:val="28"/>
          <w:lang w:val="vi-VN"/>
        </w:rPr>
        <w:t xml:space="preserve">2. Tiêu chí 1.2: </w:t>
      </w:r>
      <w:r w:rsidRPr="007D038B">
        <w:rPr>
          <w:sz w:val="28"/>
          <w:szCs w:val="28"/>
          <w:lang w:val="vi-VN"/>
        </w:rPr>
        <w:t>Hội đồng trường (Hội đồng quản trị đối với trường tư thục) và các hội đồng khác</w:t>
      </w:r>
    </w:p>
    <w:p w14:paraId="560B11AB" w14:textId="77777777" w:rsidR="00EA07FE" w:rsidRPr="007D038B" w:rsidRDefault="00EA07FE" w:rsidP="00EA07FE">
      <w:pPr>
        <w:spacing w:before="120" w:after="120" w:line="312" w:lineRule="exact"/>
        <w:ind w:firstLine="720"/>
        <w:jc w:val="both"/>
        <w:rPr>
          <w:rFonts w:eastAsia="Calibri"/>
          <w:sz w:val="28"/>
          <w:szCs w:val="28"/>
        </w:rPr>
      </w:pPr>
      <w:r w:rsidRPr="007D038B">
        <w:rPr>
          <w:rFonts w:eastAsia="Calibri"/>
          <w:sz w:val="28"/>
          <w:szCs w:val="28"/>
        </w:rPr>
        <w:t>a) Được thành lập theo quy định;</w:t>
      </w:r>
    </w:p>
    <w:p w14:paraId="01B1B07B" w14:textId="77777777" w:rsidR="00EA07FE" w:rsidRPr="007D038B" w:rsidRDefault="00EA07FE" w:rsidP="00EA07FE">
      <w:pPr>
        <w:spacing w:before="120" w:after="120" w:line="312" w:lineRule="exact"/>
        <w:ind w:firstLine="720"/>
        <w:jc w:val="both"/>
        <w:rPr>
          <w:rFonts w:eastAsia="Calibri"/>
          <w:sz w:val="28"/>
          <w:szCs w:val="28"/>
        </w:rPr>
      </w:pPr>
      <w:r w:rsidRPr="007D038B">
        <w:rPr>
          <w:rFonts w:eastAsia="Calibri"/>
          <w:sz w:val="28"/>
          <w:szCs w:val="28"/>
        </w:rPr>
        <w:t>b) Thực hiện chức năng, nhiệm vụ và quyền hạn theo quy định;</w:t>
      </w:r>
    </w:p>
    <w:p w14:paraId="18CC0C9E" w14:textId="77777777" w:rsidR="00EA07FE" w:rsidRPr="007D038B" w:rsidRDefault="00EA07FE" w:rsidP="00EA07FE">
      <w:pPr>
        <w:spacing w:before="120" w:after="120" w:line="312" w:lineRule="exact"/>
        <w:ind w:firstLine="720"/>
        <w:jc w:val="both"/>
        <w:rPr>
          <w:rFonts w:eastAsia="Calibri"/>
          <w:sz w:val="28"/>
          <w:szCs w:val="28"/>
        </w:rPr>
      </w:pPr>
      <w:r w:rsidRPr="007D038B">
        <w:rPr>
          <w:rFonts w:eastAsia="Calibri"/>
          <w:sz w:val="28"/>
          <w:szCs w:val="28"/>
        </w:rPr>
        <w:lastRenderedPageBreak/>
        <w:t>c) Các hoạt động được định kỳ r</w:t>
      </w:r>
      <w:r w:rsidRPr="007D038B">
        <w:rPr>
          <w:sz w:val="28"/>
          <w:szCs w:val="28"/>
        </w:rPr>
        <w:t>à soát, đánh giá</w:t>
      </w:r>
      <w:r w:rsidRPr="007D038B">
        <w:rPr>
          <w:rFonts w:eastAsia="Calibri"/>
          <w:sz w:val="28"/>
          <w:szCs w:val="28"/>
        </w:rPr>
        <w:t>.</w:t>
      </w:r>
    </w:p>
    <w:p w14:paraId="670CCA23" w14:textId="77777777" w:rsidR="00EA07FE" w:rsidRPr="007D038B" w:rsidRDefault="00EA07FE" w:rsidP="00EA07FE">
      <w:pPr>
        <w:spacing w:before="120" w:after="120" w:line="312" w:lineRule="exact"/>
        <w:ind w:firstLine="720"/>
        <w:jc w:val="both"/>
        <w:rPr>
          <w:sz w:val="28"/>
          <w:szCs w:val="28"/>
        </w:rPr>
      </w:pPr>
      <w:r w:rsidRPr="007D038B">
        <w:rPr>
          <w:sz w:val="28"/>
          <w:szCs w:val="28"/>
        </w:rPr>
        <w:t>1.10.1</w:t>
      </w:r>
      <w:r w:rsidRPr="007D038B">
        <w:rPr>
          <w:rFonts w:eastAsia="Calibri"/>
          <w:b/>
          <w:bCs/>
          <w:sz w:val="28"/>
          <w:szCs w:val="28"/>
          <w:lang w:val="vi-VN"/>
        </w:rPr>
        <w:t>.</w:t>
      </w:r>
      <w:r w:rsidRPr="007D038B">
        <w:rPr>
          <w:rFonts w:eastAsia="Calibri"/>
          <w:sz w:val="28"/>
          <w:szCs w:val="28"/>
          <w:lang w:val="vi-VN"/>
        </w:rPr>
        <w:t xml:space="preserve">3. Tiêu chí 1.3: </w:t>
      </w:r>
      <w:r w:rsidRPr="007D038B">
        <w:rPr>
          <w:rFonts w:eastAsia="Calibri"/>
          <w:sz w:val="28"/>
          <w:szCs w:val="28"/>
        </w:rPr>
        <w:t xml:space="preserve">Tổ chức </w:t>
      </w:r>
      <w:r w:rsidRPr="007D038B">
        <w:rPr>
          <w:rFonts w:eastAsia="Calibri"/>
          <w:sz w:val="28"/>
          <w:szCs w:val="28"/>
          <w:lang w:val="vi-VN"/>
        </w:rPr>
        <w:t>Đảng Cộng sản Việt Nam</w:t>
      </w:r>
      <w:r w:rsidRPr="007D038B">
        <w:rPr>
          <w:rFonts w:eastAsia="Calibri"/>
          <w:sz w:val="28"/>
          <w:szCs w:val="28"/>
        </w:rPr>
        <w:t xml:space="preserve">, </w:t>
      </w:r>
      <w:r w:rsidRPr="007D038B">
        <w:rPr>
          <w:sz w:val="28"/>
          <w:szCs w:val="28"/>
        </w:rPr>
        <w:t>các đoàn thể và tổ chức khác trong nhà trường</w:t>
      </w:r>
    </w:p>
    <w:p w14:paraId="70B38F28"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 xml:space="preserve">a) </w:t>
      </w:r>
      <w:r w:rsidRPr="007D038B">
        <w:rPr>
          <w:sz w:val="28"/>
          <w:szCs w:val="28"/>
        </w:rPr>
        <w:t xml:space="preserve">Các đoàn thể và tổ chức khác trong nhà trường </w:t>
      </w:r>
      <w:r w:rsidRPr="007D038B">
        <w:rPr>
          <w:rFonts w:eastAsia="Calibri"/>
          <w:sz w:val="28"/>
          <w:szCs w:val="28"/>
        </w:rPr>
        <w:t>c</w:t>
      </w:r>
      <w:r w:rsidRPr="007D038B">
        <w:rPr>
          <w:rFonts w:eastAsia="Calibri"/>
          <w:sz w:val="28"/>
          <w:szCs w:val="28"/>
          <w:lang w:val="vi-VN"/>
        </w:rPr>
        <w:t>ó cơ cấu tổ chức theo quy định;</w:t>
      </w:r>
    </w:p>
    <w:p w14:paraId="3387E7B2"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b) Hoạt động theo quy định;</w:t>
      </w:r>
    </w:p>
    <w:p w14:paraId="7FD05C5F"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c) Hằng năm, các hoạt động được rà soát, đánh giá.</w:t>
      </w:r>
    </w:p>
    <w:p w14:paraId="77749801" w14:textId="77777777" w:rsidR="00EA07FE" w:rsidRPr="007D038B" w:rsidRDefault="00EA07FE" w:rsidP="00EA07FE">
      <w:pPr>
        <w:spacing w:before="120" w:after="120" w:line="312" w:lineRule="exact"/>
        <w:ind w:firstLine="720"/>
        <w:jc w:val="both"/>
        <w:rPr>
          <w:rFonts w:eastAsia="Calibri"/>
          <w:spacing w:val="6"/>
          <w:sz w:val="28"/>
          <w:szCs w:val="28"/>
          <w:lang w:val="vi-VN"/>
        </w:rPr>
      </w:pPr>
      <w:r w:rsidRPr="007D038B">
        <w:rPr>
          <w:sz w:val="28"/>
          <w:szCs w:val="28"/>
          <w:lang w:val="vi-VN"/>
        </w:rPr>
        <w:t>1.10.1</w:t>
      </w:r>
      <w:r w:rsidRPr="007D038B">
        <w:rPr>
          <w:rFonts w:eastAsia="Calibri"/>
          <w:b/>
          <w:bCs/>
          <w:sz w:val="28"/>
          <w:szCs w:val="28"/>
          <w:lang w:val="vi-VN"/>
        </w:rPr>
        <w:t>.</w:t>
      </w:r>
      <w:r w:rsidRPr="007D038B">
        <w:rPr>
          <w:rFonts w:eastAsia="Calibri"/>
          <w:spacing w:val="6"/>
          <w:sz w:val="28"/>
          <w:szCs w:val="28"/>
          <w:lang w:val="vi-VN"/>
        </w:rPr>
        <w:t>4. Tiêu chí 1.4: Hiệu trưởng, phó hiệu trưởng, tổ chuyên môn và tổ văn phòng</w:t>
      </w:r>
    </w:p>
    <w:p w14:paraId="4EF842FE"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a) Có hiệu trưởng, số lượng phó hiệu trưởng theo quy định;</w:t>
      </w:r>
    </w:p>
    <w:p w14:paraId="252EE204"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b) Tổ chuyên môn và tổ văn phòng có cơ cấu tổ chức theo quy định;</w:t>
      </w:r>
    </w:p>
    <w:p w14:paraId="12A181D5"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c) Tổ chuyên môn, tổ văn phòng có kế hoạch hoạt động và thực hiện các nhiệm vụ theo quy định.</w:t>
      </w:r>
    </w:p>
    <w:p w14:paraId="58FE7BB4"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sz w:val="28"/>
          <w:szCs w:val="28"/>
          <w:lang w:val="vi-VN"/>
        </w:rPr>
        <w:t>1.10.1</w:t>
      </w:r>
      <w:r w:rsidRPr="007D038B">
        <w:rPr>
          <w:rFonts w:eastAsia="Calibri"/>
          <w:b/>
          <w:bCs/>
          <w:sz w:val="28"/>
          <w:szCs w:val="28"/>
          <w:lang w:val="vi-VN"/>
        </w:rPr>
        <w:t>.</w:t>
      </w:r>
      <w:r w:rsidRPr="007D038B">
        <w:rPr>
          <w:rFonts w:eastAsia="Calibri"/>
          <w:spacing w:val="-4"/>
          <w:sz w:val="28"/>
          <w:szCs w:val="28"/>
          <w:lang w:val="vi-VN"/>
        </w:rPr>
        <w:t>5. Tiêu chí 1.5: Khối lớp và tổ chức lớp học</w:t>
      </w:r>
    </w:p>
    <w:p w14:paraId="35DC927D"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a) Có đủ các khối lớp cấp tiểu học;</w:t>
      </w:r>
    </w:p>
    <w:p w14:paraId="69ECA70A"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b) Học sinh đ</w:t>
      </w:r>
      <w:r w:rsidRPr="007D038B">
        <w:rPr>
          <w:rFonts w:eastAsia="Calibri"/>
          <w:spacing w:val="-4"/>
          <w:sz w:val="28"/>
          <w:szCs w:val="28"/>
          <w:lang w:val="vi-VN"/>
        </w:rPr>
        <w:softHyphen/>
        <w:t>ược tổ chức theo lớp học; lớp học được tổ chức theo quy định;</w:t>
      </w:r>
    </w:p>
    <w:p w14:paraId="36D11E79"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c) Lớp học hoạt động theo nguyên tắc tự quản, dân chủ.</w:t>
      </w:r>
    </w:p>
    <w:p w14:paraId="0F8ADAC2"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sz w:val="28"/>
          <w:szCs w:val="28"/>
          <w:lang w:val="vi-VN"/>
        </w:rPr>
        <w:t>1.10.1</w:t>
      </w:r>
      <w:r w:rsidRPr="007D038B">
        <w:rPr>
          <w:rFonts w:eastAsia="Calibri"/>
          <w:b/>
          <w:bCs/>
          <w:sz w:val="28"/>
          <w:szCs w:val="28"/>
          <w:lang w:val="vi-VN"/>
        </w:rPr>
        <w:t>.</w:t>
      </w:r>
      <w:r w:rsidRPr="007D038B">
        <w:rPr>
          <w:rFonts w:eastAsia="Calibri"/>
          <w:spacing w:val="-4"/>
          <w:sz w:val="28"/>
          <w:szCs w:val="28"/>
          <w:lang w:val="vi-VN"/>
        </w:rPr>
        <w:t>6. Tiêu chí 1.6: Quản lý hành chính, tài chính và tài sản</w:t>
      </w:r>
    </w:p>
    <w:p w14:paraId="5CF6ECF0"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 xml:space="preserve">a) Hệ thống hồ sơ của nhà trường được lưu trữ theo quy định; </w:t>
      </w:r>
    </w:p>
    <w:p w14:paraId="07EC9054" w14:textId="77777777" w:rsidR="00EA07FE" w:rsidRPr="007D038B" w:rsidRDefault="00EA07FE" w:rsidP="00EA07FE">
      <w:pPr>
        <w:spacing w:before="120" w:after="120" w:line="312" w:lineRule="exact"/>
        <w:ind w:firstLine="720"/>
        <w:jc w:val="both"/>
        <w:rPr>
          <w:spacing w:val="-4"/>
          <w:sz w:val="28"/>
          <w:szCs w:val="28"/>
          <w:lang w:val="vi-VN"/>
        </w:rPr>
      </w:pPr>
      <w:r w:rsidRPr="007D038B">
        <w:rPr>
          <w:rFonts w:eastAsia="Calibri"/>
          <w:spacing w:val="-4"/>
          <w:sz w:val="28"/>
          <w:szCs w:val="28"/>
          <w:lang w:val="vi-VN"/>
        </w:rPr>
        <w:t xml:space="preserve">b) Lập dự toán, thực hiện thu chi, quyết toán, thống kê, báo cáo tài chính và cơ sở vật chất; công khai và định kỳ tự kiểm tra tài chính, tài sản theo quy định; </w:t>
      </w:r>
      <w:r w:rsidRPr="007D038B">
        <w:rPr>
          <w:spacing w:val="-4"/>
          <w:sz w:val="28"/>
          <w:szCs w:val="28"/>
          <w:lang w:val="vi-VN"/>
        </w:rPr>
        <w:t>quy chế chi tiêu nội bộ được bổ sung, cập nhật phù hợp với điều kiện thực tế và các quy định hiện hành;</w:t>
      </w:r>
    </w:p>
    <w:p w14:paraId="19699187"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c) Quản lý, sử dụng tài chính, tài sản đúng mục đích và có hiệu quả để phục vụ các hoạt động giáo dục.</w:t>
      </w:r>
    </w:p>
    <w:p w14:paraId="0200A590"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sz w:val="28"/>
          <w:szCs w:val="28"/>
          <w:lang w:val="vi-VN"/>
        </w:rPr>
        <w:t>1.10.1</w:t>
      </w:r>
      <w:r w:rsidRPr="007D038B">
        <w:rPr>
          <w:rFonts w:eastAsia="Calibri"/>
          <w:b/>
          <w:bCs/>
          <w:sz w:val="28"/>
          <w:szCs w:val="28"/>
          <w:lang w:val="vi-VN"/>
        </w:rPr>
        <w:t>.</w:t>
      </w:r>
      <w:r w:rsidRPr="007D038B">
        <w:rPr>
          <w:rFonts w:eastAsia="Calibri"/>
          <w:spacing w:val="-4"/>
          <w:sz w:val="28"/>
          <w:szCs w:val="28"/>
          <w:lang w:val="vi-VN"/>
        </w:rPr>
        <w:t>7. Tiêu chí 1.7: Quản lý cán bộ, giáo viên và nhân viên</w:t>
      </w:r>
    </w:p>
    <w:p w14:paraId="6DDC3DA8"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 xml:space="preserve"> a) Có kế hoạch bồi dưỡng chuyên môn, nghiệp vụ cho đội ngũ cán bộ quản lý, giáo viên và nhân viên; </w:t>
      </w:r>
    </w:p>
    <w:p w14:paraId="353646A7"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b) Phân công, sử dụng cán bộ quản lý, giáo viên, nhân viên rõ ràng, hợp lý đảm bảo hiệu quả các hoạt động của nhà trường;</w:t>
      </w:r>
    </w:p>
    <w:p w14:paraId="7E413F5E" w14:textId="77777777" w:rsidR="00EA07FE" w:rsidRPr="007D038B" w:rsidRDefault="00EA07FE" w:rsidP="00EA07FE">
      <w:pPr>
        <w:spacing w:before="120" w:after="120" w:line="312" w:lineRule="exact"/>
        <w:ind w:firstLine="720"/>
        <w:jc w:val="both"/>
        <w:rPr>
          <w:rFonts w:eastAsia="Calibri"/>
          <w:spacing w:val="2"/>
          <w:sz w:val="28"/>
          <w:szCs w:val="28"/>
          <w:lang w:val="vi-VN"/>
        </w:rPr>
      </w:pPr>
      <w:r w:rsidRPr="007D038B">
        <w:rPr>
          <w:rFonts w:eastAsia="Calibri"/>
          <w:spacing w:val="2"/>
          <w:sz w:val="28"/>
          <w:szCs w:val="28"/>
          <w:lang w:val="vi-VN"/>
        </w:rPr>
        <w:lastRenderedPageBreak/>
        <w:t>c) Cán bộ quản lý, giáo viên và nhân viên được đảm bảo các quyền theo quy định.</w:t>
      </w:r>
    </w:p>
    <w:p w14:paraId="2828FD06"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sz w:val="28"/>
          <w:szCs w:val="28"/>
          <w:lang w:val="vi-VN"/>
        </w:rPr>
        <w:t>1.10.1</w:t>
      </w:r>
      <w:r w:rsidRPr="007D038B">
        <w:rPr>
          <w:rFonts w:eastAsia="Calibri"/>
          <w:b/>
          <w:bCs/>
          <w:sz w:val="28"/>
          <w:szCs w:val="28"/>
          <w:lang w:val="vi-VN"/>
        </w:rPr>
        <w:t>.</w:t>
      </w:r>
      <w:r w:rsidRPr="007D038B">
        <w:rPr>
          <w:rFonts w:eastAsia="Calibri"/>
          <w:spacing w:val="-4"/>
          <w:sz w:val="28"/>
          <w:szCs w:val="28"/>
          <w:lang w:val="vi-VN"/>
        </w:rPr>
        <w:t>8. Tiêu chí 1.8: Quản lý các hoạt động giáo dục</w:t>
      </w:r>
    </w:p>
    <w:p w14:paraId="477F9D08"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a) Kế hoạch giáo dục phù hợp với quy định hiện hành, điều kiện thực tế địa phương và điều kiện của nhà trường;</w:t>
      </w:r>
    </w:p>
    <w:p w14:paraId="05B80B2F"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b) Kế hoạch giáo dục được thực hiện đầy đủ;</w:t>
      </w:r>
    </w:p>
    <w:p w14:paraId="0091C44C"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 xml:space="preserve">c) Kế hoạch giáo dục </w:t>
      </w:r>
      <w:r w:rsidRPr="007D038B">
        <w:rPr>
          <w:sz w:val="28"/>
          <w:szCs w:val="28"/>
          <w:lang w:val="vi-VN"/>
        </w:rPr>
        <w:t>được rà soát, đánh giá, điều chỉnh kịp thời</w:t>
      </w:r>
      <w:r w:rsidRPr="007D038B">
        <w:rPr>
          <w:rFonts w:eastAsia="Calibri"/>
          <w:spacing w:val="-4"/>
          <w:sz w:val="28"/>
          <w:szCs w:val="28"/>
          <w:lang w:val="vi-VN"/>
        </w:rPr>
        <w:t>.</w:t>
      </w:r>
    </w:p>
    <w:p w14:paraId="73245041"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sz w:val="28"/>
          <w:szCs w:val="28"/>
          <w:lang w:val="vi-VN"/>
        </w:rPr>
        <w:t>1.10.1</w:t>
      </w:r>
      <w:r w:rsidRPr="007D038B">
        <w:rPr>
          <w:rFonts w:eastAsia="Calibri"/>
          <w:b/>
          <w:bCs/>
          <w:sz w:val="28"/>
          <w:szCs w:val="28"/>
          <w:lang w:val="vi-VN"/>
        </w:rPr>
        <w:t>.</w:t>
      </w:r>
      <w:r w:rsidRPr="007D038B">
        <w:rPr>
          <w:rFonts w:eastAsia="Calibri"/>
          <w:sz w:val="28"/>
          <w:szCs w:val="28"/>
          <w:lang w:val="vi-VN"/>
        </w:rPr>
        <w:t>9. Tiêu chí 1.9: Thực hiện quy chế dân chủ cơ sở</w:t>
      </w:r>
    </w:p>
    <w:p w14:paraId="5327B3BE" w14:textId="77777777" w:rsidR="00EA07FE" w:rsidRPr="007D038B" w:rsidRDefault="00EA07FE" w:rsidP="00EA07FE">
      <w:pPr>
        <w:tabs>
          <w:tab w:val="left" w:pos="1134"/>
        </w:tabs>
        <w:spacing w:before="120" w:after="120" w:line="312" w:lineRule="exact"/>
        <w:ind w:firstLine="720"/>
        <w:jc w:val="both"/>
        <w:rPr>
          <w:sz w:val="28"/>
          <w:szCs w:val="28"/>
          <w:lang w:val="vi-VN"/>
        </w:rPr>
      </w:pPr>
      <w:r w:rsidRPr="007D038B">
        <w:rPr>
          <w:sz w:val="28"/>
          <w:szCs w:val="28"/>
          <w:lang w:val="vi-VN"/>
        </w:rPr>
        <w:t xml:space="preserve">a) Cán bộ quản lý, giáo viên, nhân viên được tham gia thảo luận, đóng góp ý kiến khi xây dựng kế hoạch, nội quy, quy định, quy chế liên quan đến các hoạt động của nhà trường; </w:t>
      </w:r>
    </w:p>
    <w:p w14:paraId="35275538" w14:textId="77777777" w:rsidR="00EA07FE" w:rsidRPr="007D038B" w:rsidRDefault="00EA07FE" w:rsidP="00EA07FE">
      <w:pPr>
        <w:spacing w:before="120" w:after="120" w:line="312" w:lineRule="exact"/>
        <w:ind w:firstLine="720"/>
        <w:jc w:val="both"/>
        <w:rPr>
          <w:sz w:val="28"/>
          <w:szCs w:val="28"/>
          <w:lang w:val="vi-VN"/>
        </w:rPr>
      </w:pPr>
      <w:r w:rsidRPr="007D038B">
        <w:rPr>
          <w:sz w:val="28"/>
          <w:szCs w:val="28"/>
          <w:lang w:val="vi-VN"/>
        </w:rPr>
        <w:t>b) Các khiếu nại, tố cáo, kiến nghị, phản ánh (nếu có) thuộc thẩm quyền xử lý của nhà trường được giải quyết đúng pháp luật;</w:t>
      </w:r>
    </w:p>
    <w:p w14:paraId="40FD0CFA"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sz w:val="28"/>
          <w:szCs w:val="28"/>
          <w:lang w:val="pt-BR"/>
        </w:rPr>
        <w:t>c</w:t>
      </w:r>
      <w:r w:rsidRPr="007D038B">
        <w:rPr>
          <w:sz w:val="28"/>
          <w:szCs w:val="28"/>
          <w:lang w:val="vi-VN"/>
        </w:rPr>
        <w:t>) Hằng năm, có báo cáo thực hiện quy chế dân chủ cơ sở</w:t>
      </w:r>
      <w:r w:rsidRPr="007D038B">
        <w:rPr>
          <w:sz w:val="28"/>
          <w:szCs w:val="28"/>
          <w:lang w:val="pt-BR"/>
        </w:rPr>
        <w:t>.</w:t>
      </w:r>
    </w:p>
    <w:p w14:paraId="46E79F2C"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sz w:val="28"/>
          <w:szCs w:val="28"/>
          <w:lang w:val="vi-VN"/>
        </w:rPr>
        <w:t>1.10.1</w:t>
      </w:r>
      <w:r w:rsidRPr="007D038B">
        <w:rPr>
          <w:rFonts w:eastAsia="Calibri"/>
          <w:b/>
          <w:bCs/>
          <w:sz w:val="28"/>
          <w:szCs w:val="28"/>
          <w:lang w:val="vi-VN"/>
        </w:rPr>
        <w:t>.</w:t>
      </w:r>
      <w:r w:rsidRPr="007D038B">
        <w:rPr>
          <w:rFonts w:eastAsia="Calibri"/>
          <w:sz w:val="28"/>
          <w:szCs w:val="28"/>
          <w:lang w:val="vi-VN"/>
        </w:rPr>
        <w:t xml:space="preserve">10. Tiêu chí 1.10: </w:t>
      </w:r>
      <w:r w:rsidRPr="007D038B">
        <w:rPr>
          <w:sz w:val="28"/>
          <w:szCs w:val="28"/>
          <w:lang w:val="vi-VN"/>
        </w:rPr>
        <w:t>Đảm bảo an ninh trật tự, an toàn trường học</w:t>
      </w:r>
    </w:p>
    <w:p w14:paraId="3ED23858" w14:textId="77777777" w:rsidR="00EA07FE" w:rsidRPr="007D038B" w:rsidRDefault="00EA07FE" w:rsidP="00EA07FE">
      <w:pPr>
        <w:spacing w:before="120" w:after="120" w:line="312" w:lineRule="exact"/>
        <w:ind w:firstLine="720"/>
        <w:jc w:val="both"/>
        <w:rPr>
          <w:spacing w:val="-6"/>
          <w:sz w:val="28"/>
          <w:szCs w:val="28"/>
          <w:lang w:val="vi-VN"/>
        </w:rPr>
      </w:pPr>
      <w:r w:rsidRPr="007D038B">
        <w:rPr>
          <w:spacing w:val="-4"/>
          <w:sz w:val="28"/>
          <w:szCs w:val="28"/>
          <w:lang w:val="vi-VN"/>
        </w:rPr>
        <w:t xml:space="preserve">a) Có </w:t>
      </w:r>
      <w:r w:rsidRPr="007D038B">
        <w:rPr>
          <w:sz w:val="28"/>
          <w:szCs w:val="28"/>
          <w:lang w:val="vi-VN"/>
        </w:rPr>
        <w:t>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r w:rsidRPr="007D038B">
        <w:rPr>
          <w:spacing w:val="-4"/>
          <w:sz w:val="28"/>
          <w:szCs w:val="28"/>
          <w:lang w:val="vi-VN"/>
        </w:rPr>
        <w:t xml:space="preserve">; </w:t>
      </w:r>
      <w:r w:rsidRPr="007D038B">
        <w:rPr>
          <w:rFonts w:eastAsia="Calibri"/>
          <w:spacing w:val="-4"/>
          <w:sz w:val="28"/>
          <w:szCs w:val="28"/>
          <w:lang w:val="vi-VN"/>
        </w:rPr>
        <w:t xml:space="preserve">những trường có tổ chức bếp ăn cho học sinh được </w:t>
      </w:r>
      <w:r w:rsidRPr="007D038B">
        <w:rPr>
          <w:spacing w:val="-4"/>
          <w:sz w:val="28"/>
          <w:szCs w:val="28"/>
          <w:lang w:val="vi-VN"/>
        </w:rPr>
        <w:t xml:space="preserve">cấp giấy chứng nhận đủ điều kiện an toàn thực phẩm; </w:t>
      </w:r>
    </w:p>
    <w:p w14:paraId="21C86E3F" w14:textId="77777777" w:rsidR="00EA07FE" w:rsidRPr="007D038B" w:rsidRDefault="00EA07FE" w:rsidP="00EA07FE">
      <w:pPr>
        <w:spacing w:before="120" w:after="120" w:line="312" w:lineRule="exact"/>
        <w:ind w:firstLine="720"/>
        <w:jc w:val="both"/>
        <w:rPr>
          <w:sz w:val="28"/>
          <w:szCs w:val="28"/>
          <w:lang w:val="vi-VN"/>
        </w:rPr>
      </w:pPr>
      <w:r w:rsidRPr="007D038B">
        <w:rPr>
          <w:rFonts w:eastAsia="Calibri"/>
          <w:spacing w:val="-8"/>
          <w:sz w:val="28"/>
          <w:szCs w:val="28"/>
          <w:lang w:val="vi-VN"/>
        </w:rPr>
        <w:t xml:space="preserve">b) </w:t>
      </w:r>
      <w:r w:rsidRPr="007D038B">
        <w:rPr>
          <w:spacing w:val="-6"/>
          <w:sz w:val="28"/>
          <w:szCs w:val="28"/>
          <w:lang w:val="vi-VN"/>
        </w:rPr>
        <w:t xml:space="preserve">Có hộp thư góp ý, đường dây nóng và các hình thức khác để tiếp nhận, xử lý các thông tin phản ánh của người dân; </w:t>
      </w:r>
      <w:r w:rsidRPr="007D038B">
        <w:rPr>
          <w:rFonts w:eastAsia="Calibri"/>
          <w:spacing w:val="-8"/>
          <w:sz w:val="28"/>
          <w:szCs w:val="28"/>
          <w:lang w:val="vi-VN"/>
        </w:rPr>
        <w:t xml:space="preserve">đảm bảo an toàn cho cán bộ quản lý, giáo viên, nhân viên và học sinh trong nhà trường; </w:t>
      </w:r>
    </w:p>
    <w:p w14:paraId="213A3E68" w14:textId="77777777" w:rsidR="00EA07FE" w:rsidRPr="007D038B" w:rsidRDefault="00EA07FE" w:rsidP="00EA07FE">
      <w:pPr>
        <w:spacing w:before="120" w:after="120" w:line="312" w:lineRule="exact"/>
        <w:ind w:firstLine="720"/>
        <w:jc w:val="both"/>
        <w:rPr>
          <w:sz w:val="28"/>
          <w:szCs w:val="28"/>
          <w:lang w:val="vi-VN"/>
        </w:rPr>
      </w:pPr>
      <w:r w:rsidRPr="007D038B">
        <w:rPr>
          <w:sz w:val="28"/>
          <w:szCs w:val="28"/>
          <w:lang w:val="vi-VN"/>
        </w:rPr>
        <w:t>c) Không có hiện tượng kỳ thị, hành vi bạo lực, vi phạm pháp luật về bình đẳng giới trong nhà trường.</w:t>
      </w:r>
    </w:p>
    <w:p w14:paraId="5278D540" w14:textId="77777777" w:rsidR="00EA07FE" w:rsidRPr="007D038B" w:rsidRDefault="00EA07FE" w:rsidP="00EA07FE">
      <w:pPr>
        <w:spacing w:before="120" w:after="120" w:line="312" w:lineRule="exact"/>
        <w:ind w:firstLine="720"/>
        <w:jc w:val="both"/>
        <w:outlineLvl w:val="0"/>
        <w:rPr>
          <w:rFonts w:eastAsia="Calibri"/>
          <w:b/>
          <w:bCs/>
          <w:spacing w:val="-4"/>
          <w:sz w:val="28"/>
          <w:szCs w:val="28"/>
          <w:lang w:val="vi-VN"/>
        </w:rPr>
      </w:pPr>
      <w:r w:rsidRPr="007D038B">
        <w:rPr>
          <w:sz w:val="28"/>
          <w:szCs w:val="28"/>
          <w:lang w:val="vi-VN"/>
        </w:rPr>
        <w:t>1.10.2</w:t>
      </w:r>
      <w:r w:rsidRPr="007D038B">
        <w:rPr>
          <w:rFonts w:eastAsia="Calibri"/>
          <w:b/>
          <w:bCs/>
          <w:sz w:val="28"/>
          <w:szCs w:val="28"/>
          <w:lang w:val="vi-VN"/>
        </w:rPr>
        <w:t>.</w:t>
      </w:r>
      <w:r w:rsidRPr="007D038B">
        <w:rPr>
          <w:rFonts w:eastAsia="Calibri"/>
          <w:b/>
          <w:bCs/>
          <w:spacing w:val="-4"/>
          <w:sz w:val="28"/>
          <w:szCs w:val="28"/>
          <w:lang w:val="vi-VN"/>
        </w:rPr>
        <w:t xml:space="preserve"> Tiêu chuẩn 2: Cán bộ quản lý, giáo viên, nhân viên và học sinh</w:t>
      </w:r>
    </w:p>
    <w:p w14:paraId="0099DE4E"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sz w:val="28"/>
          <w:szCs w:val="28"/>
          <w:lang w:val="vi-VN"/>
        </w:rPr>
        <w:t>1.10.2</w:t>
      </w:r>
      <w:r w:rsidRPr="007D038B">
        <w:rPr>
          <w:rFonts w:eastAsia="Calibri"/>
          <w:b/>
          <w:bCs/>
          <w:sz w:val="28"/>
          <w:szCs w:val="28"/>
          <w:lang w:val="vi-VN"/>
        </w:rPr>
        <w:t>.</w:t>
      </w:r>
      <w:r w:rsidRPr="007D038B">
        <w:rPr>
          <w:rFonts w:eastAsia="Calibri"/>
          <w:sz w:val="28"/>
          <w:szCs w:val="28"/>
          <w:lang w:val="vi-VN"/>
        </w:rPr>
        <w:t>1. Tiêu chí 2.1: Đối với hiệu trưởng, phó hiệu trưởng</w:t>
      </w:r>
    </w:p>
    <w:p w14:paraId="29F218F3" w14:textId="77777777" w:rsidR="00EA07FE" w:rsidRPr="007D038B" w:rsidRDefault="00EA07FE" w:rsidP="00EA07FE">
      <w:pPr>
        <w:spacing w:before="120" w:after="120" w:line="312" w:lineRule="exact"/>
        <w:ind w:firstLine="709"/>
        <w:jc w:val="both"/>
        <w:rPr>
          <w:sz w:val="28"/>
          <w:szCs w:val="28"/>
          <w:lang w:val="vi-VN"/>
        </w:rPr>
      </w:pPr>
      <w:r w:rsidRPr="007D038B">
        <w:rPr>
          <w:sz w:val="28"/>
          <w:szCs w:val="28"/>
          <w:lang w:val="vi-VN"/>
        </w:rPr>
        <w:t xml:space="preserve">a) </w:t>
      </w:r>
      <w:r w:rsidRPr="007D038B">
        <w:rPr>
          <w:sz w:val="28"/>
          <w:szCs w:val="28"/>
        </w:rPr>
        <w:t>Đạt tiêu chuẩn theo quy định</w:t>
      </w:r>
      <w:r w:rsidRPr="007D038B">
        <w:rPr>
          <w:sz w:val="28"/>
          <w:szCs w:val="28"/>
          <w:lang w:val="vi-VN"/>
        </w:rPr>
        <w:t>;</w:t>
      </w:r>
    </w:p>
    <w:p w14:paraId="47B3E81D" w14:textId="77777777" w:rsidR="00EA07FE" w:rsidRPr="007D038B" w:rsidRDefault="00EA07FE" w:rsidP="00EA07FE">
      <w:pPr>
        <w:spacing w:before="120" w:after="120" w:line="312" w:lineRule="exact"/>
        <w:ind w:firstLine="709"/>
        <w:jc w:val="both"/>
        <w:rPr>
          <w:spacing w:val="-4"/>
          <w:sz w:val="28"/>
          <w:szCs w:val="28"/>
          <w:lang w:val="vi-VN"/>
        </w:rPr>
      </w:pPr>
      <w:r w:rsidRPr="007D038B">
        <w:rPr>
          <w:spacing w:val="-4"/>
          <w:sz w:val="28"/>
          <w:szCs w:val="28"/>
          <w:lang w:val="vi-VN"/>
        </w:rPr>
        <w:t>b) Được đánh giá đạt chuẩn hiệu trưởng trở lên;</w:t>
      </w:r>
    </w:p>
    <w:p w14:paraId="5BDC6A9A"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lastRenderedPageBreak/>
        <w:t>c) Được bồi dưỡng, tập huấn về chuyên môn, nghiệp vụ quản lý giáo dục theo quy định.</w:t>
      </w:r>
    </w:p>
    <w:p w14:paraId="31F271CF"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sz w:val="28"/>
          <w:szCs w:val="28"/>
          <w:lang w:val="vi-VN"/>
        </w:rPr>
        <w:t>1.10.2</w:t>
      </w:r>
      <w:r w:rsidRPr="007D038B">
        <w:rPr>
          <w:rFonts w:eastAsia="Calibri"/>
          <w:b/>
          <w:bCs/>
          <w:sz w:val="28"/>
          <w:szCs w:val="28"/>
          <w:lang w:val="vi-VN"/>
        </w:rPr>
        <w:t>.</w:t>
      </w:r>
      <w:r w:rsidRPr="007D038B">
        <w:rPr>
          <w:rFonts w:eastAsia="Calibri"/>
          <w:sz w:val="28"/>
          <w:szCs w:val="28"/>
          <w:lang w:val="vi-VN"/>
        </w:rPr>
        <w:t>2. Tiêu chí 2.2: Đối với giáo viên</w:t>
      </w:r>
    </w:p>
    <w:p w14:paraId="3D04E033"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a) Số lượng giáo viên đảm bảo để dạy các môn học và tổ chức các hoạt động giáo dục theo quy định của Chương trình giáo dục phổ thông cấp tiểu học; có giáo viên làm Tổng phụ trách Đội Thiếu niên tiền phong Hồ Chí Minh;</w:t>
      </w:r>
    </w:p>
    <w:p w14:paraId="7F19E1BC"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 xml:space="preserve">b) 100% giáo viên đạt chuẩn trình độ đào tạo theo quy định; </w:t>
      </w:r>
    </w:p>
    <w:p w14:paraId="1EF5E801"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spacing w:val="4"/>
          <w:sz w:val="28"/>
          <w:szCs w:val="28"/>
          <w:lang w:val="vi-VN"/>
        </w:rPr>
        <w:t>c) Có ít nhất 95% giáo viên đạt chuẩn nghề nghiệp giáo viên ở mức đạt trở lên.</w:t>
      </w:r>
    </w:p>
    <w:p w14:paraId="5AD227D5"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sz w:val="28"/>
          <w:szCs w:val="28"/>
          <w:lang w:val="vi-VN"/>
        </w:rPr>
        <w:t>1.10.2</w:t>
      </w:r>
      <w:r w:rsidRPr="007D038B">
        <w:rPr>
          <w:rFonts w:eastAsia="Calibri"/>
          <w:b/>
          <w:bCs/>
          <w:sz w:val="28"/>
          <w:szCs w:val="28"/>
          <w:lang w:val="vi-VN"/>
        </w:rPr>
        <w:t>.</w:t>
      </w:r>
      <w:r w:rsidRPr="007D038B">
        <w:rPr>
          <w:rFonts w:eastAsia="Calibri"/>
          <w:sz w:val="28"/>
          <w:szCs w:val="28"/>
          <w:lang w:val="vi-VN"/>
        </w:rPr>
        <w:t>3. Tiêu chí 2.3: Đối với nhân viên</w:t>
      </w:r>
    </w:p>
    <w:p w14:paraId="4B4EFC6E"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a) Có nhân viên hoặc giáo viên kiêm nhiệm để đảm nhiệm các nhiệm vụ do hiệu trưởng phân công;</w:t>
      </w:r>
    </w:p>
    <w:p w14:paraId="3036F0F0"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b) Được phân công công việc phù hợp, hợp lý theo năng lực;</w:t>
      </w:r>
    </w:p>
    <w:p w14:paraId="46C5ED05"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c) Hoàn thành các nhiệm vụ được giao.</w:t>
      </w:r>
    </w:p>
    <w:p w14:paraId="3222BDBF"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sz w:val="28"/>
          <w:szCs w:val="28"/>
          <w:lang w:val="vi-VN"/>
        </w:rPr>
        <w:t>1.10.2</w:t>
      </w:r>
      <w:r w:rsidRPr="007D038B">
        <w:rPr>
          <w:rFonts w:eastAsia="Calibri"/>
          <w:b/>
          <w:bCs/>
          <w:sz w:val="28"/>
          <w:szCs w:val="28"/>
          <w:lang w:val="vi-VN"/>
        </w:rPr>
        <w:t>.</w:t>
      </w:r>
      <w:r w:rsidRPr="007D038B">
        <w:rPr>
          <w:rFonts w:eastAsia="Calibri"/>
          <w:sz w:val="28"/>
          <w:szCs w:val="28"/>
          <w:lang w:val="vi-VN"/>
        </w:rPr>
        <w:t>4. Tiêu chí 2.4: Đối với học sinh</w:t>
      </w:r>
    </w:p>
    <w:p w14:paraId="79D6158F"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 xml:space="preserve">a) </w:t>
      </w:r>
      <w:r w:rsidRPr="007D038B">
        <w:rPr>
          <w:sz w:val="28"/>
          <w:szCs w:val="28"/>
          <w:lang w:val="vi-VN"/>
        </w:rPr>
        <w:t>Đảm bảo về tuổi học sinh tiểu học theo quy định</w:t>
      </w:r>
      <w:r w:rsidRPr="007D038B">
        <w:rPr>
          <w:rFonts w:eastAsia="Calibri"/>
          <w:sz w:val="28"/>
          <w:szCs w:val="28"/>
          <w:lang w:val="vi-VN"/>
        </w:rPr>
        <w:t>;</w:t>
      </w:r>
    </w:p>
    <w:p w14:paraId="2506129A" w14:textId="77777777" w:rsidR="00EA07FE" w:rsidRPr="007D038B" w:rsidRDefault="00EA07FE" w:rsidP="00EA07FE">
      <w:pPr>
        <w:spacing w:before="120" w:after="120" w:line="312" w:lineRule="exact"/>
        <w:ind w:firstLine="720"/>
        <w:jc w:val="both"/>
        <w:rPr>
          <w:rFonts w:eastAsia="Calibri"/>
          <w:spacing w:val="-4"/>
          <w:sz w:val="28"/>
          <w:szCs w:val="28"/>
          <w:lang w:val="vi-VN"/>
        </w:rPr>
      </w:pPr>
      <w:r w:rsidRPr="007D038B">
        <w:rPr>
          <w:rFonts w:eastAsia="Calibri"/>
          <w:spacing w:val="-4"/>
          <w:sz w:val="28"/>
          <w:szCs w:val="28"/>
          <w:lang w:val="vi-VN"/>
        </w:rPr>
        <w:t xml:space="preserve">b) Thực hiện các nhiệm vụ </w:t>
      </w:r>
      <w:r w:rsidRPr="007D038B">
        <w:rPr>
          <w:spacing w:val="-4"/>
          <w:sz w:val="28"/>
          <w:szCs w:val="28"/>
          <w:lang w:val="vi-VN"/>
        </w:rPr>
        <w:t>theo quy định</w:t>
      </w:r>
      <w:r w:rsidRPr="007D038B">
        <w:rPr>
          <w:rFonts w:eastAsia="Calibri"/>
          <w:spacing w:val="-4"/>
          <w:sz w:val="28"/>
          <w:szCs w:val="28"/>
          <w:lang w:val="vi-VN"/>
        </w:rPr>
        <w:t>;</w:t>
      </w:r>
    </w:p>
    <w:p w14:paraId="750456F6" w14:textId="77777777" w:rsidR="00EA07FE" w:rsidRPr="007D038B" w:rsidRDefault="00EA07FE" w:rsidP="00EA07FE">
      <w:pPr>
        <w:spacing w:before="120" w:after="120" w:line="312" w:lineRule="exact"/>
        <w:ind w:firstLine="720"/>
        <w:jc w:val="both"/>
        <w:outlineLvl w:val="0"/>
        <w:rPr>
          <w:rFonts w:eastAsia="Calibri"/>
          <w:spacing w:val="-4"/>
          <w:sz w:val="28"/>
          <w:szCs w:val="28"/>
          <w:lang w:val="vi-VN"/>
        </w:rPr>
      </w:pPr>
      <w:r w:rsidRPr="007D038B">
        <w:rPr>
          <w:rFonts w:eastAsia="Calibri"/>
          <w:spacing w:val="-4"/>
          <w:sz w:val="28"/>
          <w:szCs w:val="28"/>
          <w:lang w:val="vi-VN"/>
        </w:rPr>
        <w:t>c) Được đảm bảo các quyền theo quy định.</w:t>
      </w:r>
    </w:p>
    <w:p w14:paraId="42892456" w14:textId="77777777" w:rsidR="00EA07FE" w:rsidRPr="007D038B" w:rsidRDefault="00EA07FE" w:rsidP="00EA07FE">
      <w:pPr>
        <w:spacing w:before="120" w:after="120" w:line="312" w:lineRule="exact"/>
        <w:ind w:firstLine="720"/>
        <w:rPr>
          <w:rFonts w:eastAsia="Calibri"/>
          <w:b/>
          <w:bCs/>
          <w:sz w:val="28"/>
          <w:szCs w:val="28"/>
          <w:lang w:val="vi-VN"/>
        </w:rPr>
      </w:pPr>
      <w:r w:rsidRPr="007D038B">
        <w:rPr>
          <w:sz w:val="28"/>
          <w:szCs w:val="28"/>
          <w:lang w:val="vi-VN"/>
        </w:rPr>
        <w:t>1.10.3</w:t>
      </w:r>
      <w:r w:rsidRPr="007D038B">
        <w:rPr>
          <w:rFonts w:eastAsia="Calibri"/>
          <w:b/>
          <w:bCs/>
          <w:sz w:val="28"/>
          <w:szCs w:val="28"/>
          <w:lang w:val="vi-VN"/>
        </w:rPr>
        <w:t>. Tiêu chuẩn 3: Cơ sở vật chất và thiết bị dạy học</w:t>
      </w:r>
    </w:p>
    <w:p w14:paraId="2243D295"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sz w:val="28"/>
          <w:szCs w:val="28"/>
          <w:lang w:val="vi-VN"/>
        </w:rPr>
        <w:t>1.10.3</w:t>
      </w:r>
      <w:r w:rsidRPr="007D038B">
        <w:rPr>
          <w:rFonts w:eastAsia="Calibri"/>
          <w:b/>
          <w:bCs/>
          <w:sz w:val="28"/>
          <w:szCs w:val="28"/>
          <w:lang w:val="vi-VN"/>
        </w:rPr>
        <w:t>.</w:t>
      </w:r>
      <w:r w:rsidRPr="007D038B">
        <w:rPr>
          <w:rFonts w:eastAsia="Calibri"/>
          <w:sz w:val="28"/>
          <w:szCs w:val="28"/>
          <w:lang w:val="vi-VN"/>
        </w:rPr>
        <w:t>1. Tiêu chí 3.1: Khuôn viên, sân chơi, sân tập</w:t>
      </w:r>
    </w:p>
    <w:p w14:paraId="1EF261B7"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a) Khuôn viên đảm bảo xanh, sạch, đẹp, an toàn để tổ chức các hoạt động giáo dục;</w:t>
      </w:r>
    </w:p>
    <w:p w14:paraId="539B7D2D"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 xml:space="preserve">b) </w:t>
      </w:r>
      <w:r w:rsidRPr="007D038B">
        <w:rPr>
          <w:spacing w:val="-4"/>
          <w:sz w:val="28"/>
          <w:szCs w:val="28"/>
          <w:lang w:val="vi-VN"/>
        </w:rPr>
        <w:t xml:space="preserve">Có cổng trường, biển tên trường và </w:t>
      </w:r>
      <w:r w:rsidRPr="007D038B">
        <w:rPr>
          <w:rFonts w:eastAsia="Calibri"/>
          <w:sz w:val="28"/>
          <w:szCs w:val="28"/>
          <w:lang w:val="vi-VN"/>
        </w:rPr>
        <w:t xml:space="preserve">tường hoặc hàng rào bao quanh; </w:t>
      </w:r>
    </w:p>
    <w:p w14:paraId="0F1DFD12" w14:textId="77777777" w:rsidR="00EA07FE" w:rsidRPr="007D038B" w:rsidRDefault="00EA07FE" w:rsidP="00EA07FE">
      <w:pPr>
        <w:spacing w:before="120" w:after="120" w:line="312" w:lineRule="exact"/>
        <w:ind w:firstLine="709"/>
        <w:jc w:val="both"/>
        <w:rPr>
          <w:sz w:val="28"/>
          <w:szCs w:val="28"/>
          <w:lang w:val="vi-VN"/>
        </w:rPr>
      </w:pPr>
      <w:r w:rsidRPr="007D038B">
        <w:rPr>
          <w:sz w:val="28"/>
          <w:szCs w:val="28"/>
          <w:lang w:val="vi-VN"/>
        </w:rPr>
        <w:t>c) Có sân chơi, sân tập thể dục thể thao.</w:t>
      </w:r>
    </w:p>
    <w:p w14:paraId="0C82473A"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sz w:val="28"/>
          <w:szCs w:val="28"/>
          <w:lang w:val="vi-VN"/>
        </w:rPr>
        <w:t>1.10.3</w:t>
      </w:r>
      <w:r w:rsidRPr="007D038B">
        <w:rPr>
          <w:rFonts w:eastAsia="Calibri"/>
          <w:b/>
          <w:bCs/>
          <w:sz w:val="28"/>
          <w:szCs w:val="28"/>
          <w:lang w:val="vi-VN"/>
        </w:rPr>
        <w:t>.</w:t>
      </w:r>
      <w:r w:rsidRPr="007D038B">
        <w:rPr>
          <w:rFonts w:eastAsia="Calibri"/>
          <w:sz w:val="28"/>
          <w:szCs w:val="28"/>
          <w:lang w:val="vi-VN"/>
        </w:rPr>
        <w:t>2. Tiêu chí 3.2: Phòng học</w:t>
      </w:r>
    </w:p>
    <w:p w14:paraId="7CF32B92" w14:textId="77777777" w:rsidR="00EA07FE" w:rsidRPr="007D038B" w:rsidRDefault="00EA07FE" w:rsidP="00EA07FE">
      <w:pPr>
        <w:spacing w:before="120" w:after="120" w:line="312" w:lineRule="exact"/>
        <w:ind w:firstLine="720"/>
        <w:jc w:val="both"/>
        <w:rPr>
          <w:rFonts w:eastAsia="Calibri"/>
          <w:sz w:val="28"/>
          <w:szCs w:val="28"/>
          <w:lang w:val="vi-VN"/>
        </w:rPr>
      </w:pPr>
      <w:r w:rsidRPr="007D038B">
        <w:rPr>
          <w:rFonts w:eastAsia="Calibri"/>
          <w:sz w:val="28"/>
          <w:szCs w:val="28"/>
          <w:lang w:val="vi-VN"/>
        </w:rPr>
        <w:t>a) Đủ mỗi lớp một phòng học riêng, quy cách phòng học theo quy định;</w:t>
      </w:r>
    </w:p>
    <w:p w14:paraId="17DB8663" w14:textId="77777777" w:rsidR="00EA07FE" w:rsidRPr="007D038B" w:rsidRDefault="00EA07FE" w:rsidP="00EA07FE">
      <w:pPr>
        <w:spacing w:before="120" w:after="120" w:line="320" w:lineRule="exact"/>
        <w:ind w:firstLine="709"/>
        <w:jc w:val="both"/>
        <w:rPr>
          <w:rFonts w:eastAsia="Calibri"/>
          <w:spacing w:val="-4"/>
          <w:sz w:val="28"/>
          <w:szCs w:val="28"/>
          <w:lang w:val="vi-VN"/>
        </w:rPr>
      </w:pPr>
      <w:r w:rsidRPr="007D038B">
        <w:rPr>
          <w:rFonts w:eastAsia="Calibri"/>
          <w:spacing w:val="-4"/>
          <w:sz w:val="28"/>
          <w:szCs w:val="28"/>
          <w:lang w:val="vi-VN"/>
        </w:rPr>
        <w:lastRenderedPageBreak/>
        <w:t xml:space="preserve">b) </w:t>
      </w:r>
      <w:r w:rsidRPr="007D038B">
        <w:rPr>
          <w:rFonts w:eastAsia="Calibri"/>
          <w:sz w:val="28"/>
          <w:szCs w:val="28"/>
          <w:lang w:val="vi-VN"/>
        </w:rPr>
        <w:t xml:space="preserve">Bàn, ghế học sinh đúng tiêu chuẩn và đủ chỗ ngồi cho học sinh; </w:t>
      </w:r>
      <w:r w:rsidRPr="007D038B">
        <w:rPr>
          <w:sz w:val="28"/>
          <w:szCs w:val="28"/>
          <w:lang w:val="vi-VN"/>
        </w:rPr>
        <w:t xml:space="preserve">có bàn ghế phù hợp cho học sinh khuyết tật học hòa nhập (nếu có); </w:t>
      </w:r>
      <w:r w:rsidRPr="007D038B">
        <w:rPr>
          <w:rFonts w:eastAsia="Calibri"/>
          <w:spacing w:val="-4"/>
          <w:sz w:val="28"/>
          <w:szCs w:val="28"/>
          <w:lang w:val="vi-VN"/>
        </w:rPr>
        <w:t>bàn, ghế giáo viên, bảng lớp theo quy định;</w:t>
      </w:r>
    </w:p>
    <w:p w14:paraId="5BBF51AA" w14:textId="77777777" w:rsidR="00EA07FE" w:rsidRPr="007D038B" w:rsidRDefault="00EA07FE" w:rsidP="00EA07FE">
      <w:pPr>
        <w:spacing w:before="120" w:after="120" w:line="320" w:lineRule="exact"/>
        <w:ind w:firstLine="709"/>
        <w:jc w:val="both"/>
        <w:rPr>
          <w:rFonts w:eastAsia="Calibri"/>
          <w:spacing w:val="-4"/>
          <w:sz w:val="28"/>
          <w:szCs w:val="28"/>
          <w:lang w:val="vi-VN"/>
        </w:rPr>
      </w:pPr>
      <w:r w:rsidRPr="007D038B">
        <w:rPr>
          <w:rFonts w:eastAsia="Calibri"/>
          <w:spacing w:val="-4"/>
          <w:sz w:val="28"/>
          <w:szCs w:val="28"/>
          <w:lang w:val="vi-VN"/>
        </w:rPr>
        <w:t xml:space="preserve">c) Có hệ thống đèn, quạt </w:t>
      </w:r>
      <w:r w:rsidRPr="007D038B">
        <w:rPr>
          <w:sz w:val="28"/>
          <w:szCs w:val="28"/>
          <w:lang w:val="vi-VN"/>
        </w:rPr>
        <w:t>(ở nơi có điện)</w:t>
      </w:r>
      <w:r w:rsidRPr="007D038B">
        <w:rPr>
          <w:rFonts w:eastAsia="Calibri"/>
          <w:spacing w:val="-4"/>
          <w:sz w:val="28"/>
          <w:szCs w:val="28"/>
          <w:lang w:val="vi-VN"/>
        </w:rPr>
        <w:t xml:space="preserve">; có hệ thống tủ đựng hồ sơ, thiết bị dạy học. </w:t>
      </w:r>
    </w:p>
    <w:p w14:paraId="55ACCE75"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sz w:val="28"/>
          <w:szCs w:val="28"/>
          <w:lang w:val="vi-VN"/>
        </w:rPr>
        <w:t>1.10.3</w:t>
      </w:r>
      <w:r w:rsidRPr="007D038B">
        <w:rPr>
          <w:rFonts w:eastAsia="Calibri"/>
          <w:b/>
          <w:bCs/>
          <w:sz w:val="28"/>
          <w:szCs w:val="28"/>
          <w:lang w:val="vi-VN"/>
        </w:rPr>
        <w:t>.</w:t>
      </w:r>
      <w:r w:rsidRPr="007D038B">
        <w:rPr>
          <w:rFonts w:eastAsia="Calibri"/>
          <w:sz w:val="28"/>
          <w:szCs w:val="28"/>
          <w:lang w:val="vi-VN"/>
        </w:rPr>
        <w:t>3. Tiêu chí 3.3: Khối phòng phục vụ học tập và khối phòng hành chính - quản trị</w:t>
      </w:r>
    </w:p>
    <w:p w14:paraId="61794754" w14:textId="77777777" w:rsidR="00EA07FE" w:rsidRPr="007D038B" w:rsidRDefault="00EA07FE" w:rsidP="00EA07FE">
      <w:pPr>
        <w:spacing w:before="120" w:after="120" w:line="320" w:lineRule="exact"/>
        <w:ind w:firstLine="709"/>
        <w:jc w:val="both"/>
        <w:rPr>
          <w:spacing w:val="-4"/>
          <w:sz w:val="28"/>
          <w:szCs w:val="28"/>
          <w:lang w:val="vi-VN"/>
        </w:rPr>
      </w:pPr>
      <w:r w:rsidRPr="007D038B">
        <w:rPr>
          <w:rFonts w:eastAsia="Calibri"/>
          <w:sz w:val="28"/>
          <w:szCs w:val="28"/>
          <w:lang w:val="vi-VN"/>
        </w:rPr>
        <w:t>a) C</w:t>
      </w:r>
      <w:r w:rsidRPr="007D038B">
        <w:rPr>
          <w:spacing w:val="-4"/>
          <w:sz w:val="28"/>
          <w:szCs w:val="28"/>
          <w:lang w:val="vi-VN"/>
        </w:rPr>
        <w:t xml:space="preserve">ó </w:t>
      </w:r>
      <w:r w:rsidRPr="007D038B">
        <w:rPr>
          <w:sz w:val="28"/>
          <w:szCs w:val="28"/>
          <w:lang w:val="vi-VN"/>
        </w:rPr>
        <w:t>phòng giáo dục nghệ thuật, phòng học tin học, phòng thiết bị giáo dục</w:t>
      </w:r>
      <w:r w:rsidRPr="007D038B">
        <w:rPr>
          <w:spacing w:val="-4"/>
          <w:sz w:val="28"/>
          <w:szCs w:val="28"/>
          <w:lang w:val="vi-VN"/>
        </w:rPr>
        <w:t>, phòng truyền thống và hoạt động Đội đáp ứng các yêu cầu tối thiểu các hoạt động giáo dục;</w:t>
      </w:r>
    </w:p>
    <w:p w14:paraId="04B23FC8"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t>b) Khối phòng hành chính - quản trị</w:t>
      </w:r>
      <w:r w:rsidRPr="007D038B" w:rsidDel="00E326D6">
        <w:rPr>
          <w:sz w:val="28"/>
          <w:szCs w:val="28"/>
          <w:lang w:val="vi-VN"/>
        </w:rPr>
        <w:t xml:space="preserve"> </w:t>
      </w:r>
      <w:r w:rsidRPr="007D038B">
        <w:rPr>
          <w:sz w:val="28"/>
          <w:szCs w:val="28"/>
          <w:lang w:val="vi-VN"/>
        </w:rPr>
        <w:t>đáp ứng các yêu cầu tối thiểu các hoạt động hành chính - quản trị của nhà trường;</w:t>
      </w:r>
    </w:p>
    <w:p w14:paraId="45457C1A" w14:textId="77777777" w:rsidR="00EA07FE" w:rsidRPr="007D038B" w:rsidRDefault="00EA07FE" w:rsidP="00EA07FE">
      <w:pPr>
        <w:spacing w:before="120" w:after="120" w:line="320" w:lineRule="exact"/>
        <w:ind w:firstLine="709"/>
        <w:jc w:val="both"/>
        <w:rPr>
          <w:sz w:val="28"/>
          <w:szCs w:val="28"/>
          <w:lang w:val="vi-VN"/>
        </w:rPr>
      </w:pPr>
      <w:r w:rsidRPr="007D038B">
        <w:rPr>
          <w:sz w:val="28"/>
          <w:szCs w:val="28"/>
          <w:lang w:val="vi-VN"/>
        </w:rPr>
        <w:t>c) Khu để xe được bố trí hợp lý, đảm bảo an toàn, trật tự.</w:t>
      </w:r>
    </w:p>
    <w:p w14:paraId="15B6BDE0" w14:textId="77777777" w:rsidR="00EA07FE" w:rsidRPr="007D038B" w:rsidRDefault="00EA07FE" w:rsidP="00EA07FE">
      <w:pPr>
        <w:spacing w:before="120" w:after="120" w:line="320" w:lineRule="exact"/>
        <w:ind w:firstLine="720"/>
        <w:jc w:val="both"/>
        <w:rPr>
          <w:sz w:val="28"/>
          <w:szCs w:val="28"/>
          <w:lang w:val="vi-VN"/>
        </w:rPr>
      </w:pPr>
      <w:r w:rsidRPr="007D038B">
        <w:rPr>
          <w:sz w:val="28"/>
          <w:szCs w:val="28"/>
          <w:lang w:val="vi-VN"/>
        </w:rPr>
        <w:t>1.10.3</w:t>
      </w:r>
      <w:r w:rsidRPr="007D038B">
        <w:rPr>
          <w:rFonts w:eastAsia="Calibri"/>
          <w:b/>
          <w:bCs/>
          <w:sz w:val="28"/>
          <w:szCs w:val="28"/>
          <w:lang w:val="vi-VN"/>
        </w:rPr>
        <w:t>.</w:t>
      </w:r>
      <w:r w:rsidRPr="007D038B">
        <w:rPr>
          <w:sz w:val="28"/>
          <w:szCs w:val="28"/>
          <w:lang w:val="vi-VN"/>
        </w:rPr>
        <w:t>4. Tiêu chí 3.4: Khu vệ sinh, hệ thống cấp thoát nước</w:t>
      </w:r>
    </w:p>
    <w:p w14:paraId="1E9EF858" w14:textId="77777777" w:rsidR="00EA07FE" w:rsidRPr="007D038B" w:rsidRDefault="00EA07FE" w:rsidP="00EA07FE">
      <w:pPr>
        <w:spacing w:before="120" w:after="120" w:line="320" w:lineRule="exact"/>
        <w:ind w:firstLine="720"/>
        <w:jc w:val="both"/>
        <w:rPr>
          <w:sz w:val="28"/>
          <w:szCs w:val="28"/>
          <w:lang w:val="vi-VN"/>
        </w:rPr>
      </w:pPr>
      <w:r w:rsidRPr="007D038B">
        <w:rPr>
          <w:sz w:val="28"/>
          <w:szCs w:val="28"/>
          <w:lang w:val="vi-VN"/>
        </w:rPr>
        <w:t>a) Khu vệ sinh riêng cho nam, nữ, giáo viên, nhân viên, học sinh đảm bảo không ô nhiễm môi trường; khu vệ sinh đảm bảo sử dụng thuận lợi cho học sinh khuyết tật học hòa nhập;</w:t>
      </w:r>
    </w:p>
    <w:p w14:paraId="53AA03C3" w14:textId="77777777" w:rsidR="00EA07FE" w:rsidRPr="007D038B" w:rsidRDefault="00EA07FE" w:rsidP="00EA07FE">
      <w:pPr>
        <w:spacing w:before="120" w:after="120" w:line="320" w:lineRule="exact"/>
        <w:ind w:firstLine="720"/>
        <w:jc w:val="both"/>
        <w:rPr>
          <w:spacing w:val="-4"/>
          <w:sz w:val="28"/>
          <w:szCs w:val="28"/>
          <w:lang w:val="vi-VN"/>
        </w:rPr>
      </w:pPr>
      <w:r w:rsidRPr="007D038B">
        <w:rPr>
          <w:spacing w:val="-4"/>
          <w:sz w:val="28"/>
          <w:szCs w:val="28"/>
          <w:lang w:val="vi-VN"/>
        </w:rPr>
        <w:t>b) Hệ thống thoát nước đảm bảo vệ sinh môi trường; hệ thống cấp nước sạch đảm bảo nước uống và nước sinh hoạt cho giáo viên, nhân viên và học sinh;</w:t>
      </w:r>
    </w:p>
    <w:p w14:paraId="3C5F27BB" w14:textId="77777777" w:rsidR="00EA07FE" w:rsidRPr="007D038B" w:rsidRDefault="00EA07FE" w:rsidP="00EA07FE">
      <w:pPr>
        <w:spacing w:before="120" w:after="120" w:line="320" w:lineRule="exact"/>
        <w:ind w:firstLine="720"/>
        <w:jc w:val="both"/>
        <w:rPr>
          <w:sz w:val="28"/>
          <w:szCs w:val="28"/>
          <w:lang w:val="vi-VN"/>
        </w:rPr>
      </w:pPr>
      <w:r w:rsidRPr="007D038B">
        <w:rPr>
          <w:sz w:val="28"/>
          <w:szCs w:val="28"/>
          <w:lang w:val="vi-VN"/>
        </w:rPr>
        <w:t>c) Thu gom rác và xử lý chất thải đảm bảo vệ sinh môi trường.</w:t>
      </w:r>
    </w:p>
    <w:p w14:paraId="29840D3F"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sz w:val="28"/>
          <w:szCs w:val="28"/>
          <w:lang w:val="vi-VN"/>
        </w:rPr>
        <w:t>1.10.3</w:t>
      </w:r>
      <w:r w:rsidRPr="007D038B">
        <w:rPr>
          <w:rFonts w:eastAsia="Calibri"/>
          <w:b/>
          <w:bCs/>
          <w:sz w:val="28"/>
          <w:szCs w:val="28"/>
          <w:lang w:val="vi-VN"/>
        </w:rPr>
        <w:t>.</w:t>
      </w:r>
      <w:r w:rsidRPr="007D038B">
        <w:rPr>
          <w:rFonts w:eastAsia="Calibri"/>
          <w:sz w:val="28"/>
          <w:szCs w:val="28"/>
          <w:lang w:val="vi-VN"/>
        </w:rPr>
        <w:t>5. Tiêu chí 3.5: Thiết bị</w:t>
      </w:r>
    </w:p>
    <w:p w14:paraId="49FCFB55"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t>a) Có đủ thiết bị văn phòng và các thiết bị khác phục vụ các hoạt động của nhà trường;</w:t>
      </w:r>
    </w:p>
    <w:p w14:paraId="0942D6BB"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t>b) Có đủ thiết bị dạy học đáp ứng yêu cầu tối thiểu theo quy định;</w:t>
      </w:r>
    </w:p>
    <w:p w14:paraId="64347828"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t>c) Hằng năm các thiết bị được kiểm kê, sửa chữa.</w:t>
      </w:r>
    </w:p>
    <w:p w14:paraId="4BF28786"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sz w:val="28"/>
          <w:szCs w:val="28"/>
          <w:lang w:val="vi-VN"/>
        </w:rPr>
        <w:t>1.10.3</w:t>
      </w:r>
      <w:r w:rsidRPr="007D038B">
        <w:rPr>
          <w:rFonts w:eastAsia="Calibri"/>
          <w:b/>
          <w:bCs/>
          <w:sz w:val="28"/>
          <w:szCs w:val="28"/>
          <w:lang w:val="vi-VN"/>
        </w:rPr>
        <w:t>.</w:t>
      </w:r>
      <w:r w:rsidRPr="007D038B">
        <w:rPr>
          <w:rFonts w:eastAsia="Calibri"/>
          <w:sz w:val="28"/>
          <w:szCs w:val="28"/>
          <w:lang w:val="vi-VN"/>
        </w:rPr>
        <w:t>6. Tiêu chí 3.6: Thư viện</w:t>
      </w:r>
    </w:p>
    <w:p w14:paraId="3245F639" w14:textId="77777777" w:rsidR="00EA07FE" w:rsidRPr="007D038B" w:rsidRDefault="00EA07FE" w:rsidP="00EA07FE">
      <w:pPr>
        <w:spacing w:before="120" w:after="120" w:line="320" w:lineRule="exact"/>
        <w:ind w:firstLine="709"/>
        <w:jc w:val="both"/>
        <w:rPr>
          <w:spacing w:val="6"/>
          <w:sz w:val="28"/>
          <w:szCs w:val="28"/>
          <w:lang w:val="vi-VN"/>
        </w:rPr>
      </w:pPr>
      <w:r w:rsidRPr="007D038B">
        <w:rPr>
          <w:spacing w:val="6"/>
          <w:sz w:val="28"/>
          <w:szCs w:val="28"/>
          <w:lang w:val="vi-VN"/>
        </w:rPr>
        <w:t>a) Được trang bị sách, báo, tạp chí, bản đồ, tranh ảnh giáo dục, băng đĩa giáo khoa và các xuất bản phẩm tham khảo tối thiểu phục vụ hoạt động dạy học;</w:t>
      </w:r>
    </w:p>
    <w:p w14:paraId="4103BAAE" w14:textId="77777777" w:rsidR="00EA07FE" w:rsidRPr="007D038B" w:rsidRDefault="00EA07FE" w:rsidP="00EA07FE">
      <w:pPr>
        <w:spacing w:before="120" w:after="120" w:line="320" w:lineRule="exact"/>
        <w:ind w:firstLine="709"/>
        <w:jc w:val="both"/>
        <w:rPr>
          <w:sz w:val="28"/>
          <w:szCs w:val="28"/>
          <w:lang w:val="vi-VN"/>
        </w:rPr>
      </w:pPr>
      <w:r w:rsidRPr="007D038B">
        <w:rPr>
          <w:sz w:val="28"/>
          <w:szCs w:val="28"/>
          <w:lang w:val="vi-VN"/>
        </w:rPr>
        <w:t>b) Hoạt động của thư viện đáp ứng yêu cầu tối thiểu hoạt động dạy học của cán bộ quản lý, giáo viên, nhân viên, học sinh;</w:t>
      </w:r>
    </w:p>
    <w:p w14:paraId="471D741C" w14:textId="77777777" w:rsidR="00EA07FE" w:rsidRPr="007D038B" w:rsidRDefault="00EA07FE" w:rsidP="00EA07FE">
      <w:pPr>
        <w:spacing w:before="120" w:after="120" w:line="320" w:lineRule="exact"/>
        <w:ind w:firstLine="709"/>
        <w:jc w:val="both"/>
        <w:rPr>
          <w:sz w:val="28"/>
          <w:szCs w:val="28"/>
          <w:lang w:val="vi-VN"/>
        </w:rPr>
      </w:pPr>
      <w:r w:rsidRPr="007D038B">
        <w:rPr>
          <w:sz w:val="28"/>
          <w:szCs w:val="28"/>
          <w:lang w:val="vi-VN"/>
        </w:rPr>
        <w:lastRenderedPageBreak/>
        <w:t xml:space="preserve">c) Hằng năm thư viện được kiểm kê, bổ sung </w:t>
      </w:r>
      <w:r w:rsidRPr="007D038B">
        <w:rPr>
          <w:spacing w:val="4"/>
          <w:sz w:val="28"/>
          <w:szCs w:val="28"/>
          <w:lang w:val="vi-VN"/>
        </w:rPr>
        <w:t>sách, báo, tạp chí, bản đồ, tranh ảnh giáo dục, băng đĩa giáo khoa và các xuất bản phẩm tham khảo</w:t>
      </w:r>
      <w:r w:rsidRPr="007D038B">
        <w:rPr>
          <w:sz w:val="28"/>
          <w:szCs w:val="28"/>
          <w:lang w:val="vi-VN"/>
        </w:rPr>
        <w:t>.</w:t>
      </w:r>
    </w:p>
    <w:p w14:paraId="4FFC3A47" w14:textId="77777777" w:rsidR="00EA07FE" w:rsidRPr="007D038B" w:rsidRDefault="00EA07FE" w:rsidP="00EA07FE">
      <w:pPr>
        <w:spacing w:before="120" w:after="120" w:line="320" w:lineRule="exact"/>
        <w:ind w:firstLine="706"/>
        <w:jc w:val="both"/>
        <w:outlineLvl w:val="0"/>
        <w:rPr>
          <w:rFonts w:eastAsia="Calibri"/>
          <w:b/>
          <w:bCs/>
          <w:sz w:val="28"/>
          <w:szCs w:val="28"/>
          <w:lang w:val="vi-VN"/>
        </w:rPr>
      </w:pPr>
      <w:r w:rsidRPr="007D038B">
        <w:rPr>
          <w:sz w:val="28"/>
          <w:szCs w:val="28"/>
          <w:lang w:val="vi-VN"/>
        </w:rPr>
        <w:t>1.10.4</w:t>
      </w:r>
      <w:r w:rsidRPr="007D038B">
        <w:rPr>
          <w:rFonts w:eastAsia="Calibri"/>
          <w:b/>
          <w:bCs/>
          <w:sz w:val="28"/>
          <w:szCs w:val="28"/>
          <w:lang w:val="vi-VN"/>
        </w:rPr>
        <w:t>. Tiêu chuẩn 4: Quan hệ giữa nhà trường, gia đình và xã hội</w:t>
      </w:r>
    </w:p>
    <w:p w14:paraId="1A54830C" w14:textId="77777777" w:rsidR="00EA07FE" w:rsidRPr="007D038B" w:rsidRDefault="00EA07FE" w:rsidP="00EA07FE">
      <w:pPr>
        <w:spacing w:before="120" w:after="120" w:line="320" w:lineRule="exact"/>
        <w:ind w:firstLine="706"/>
        <w:jc w:val="both"/>
        <w:rPr>
          <w:rFonts w:eastAsia="Calibri"/>
          <w:sz w:val="28"/>
          <w:szCs w:val="28"/>
          <w:lang w:val="vi-VN"/>
        </w:rPr>
      </w:pPr>
      <w:r w:rsidRPr="007D038B">
        <w:rPr>
          <w:sz w:val="28"/>
          <w:szCs w:val="28"/>
          <w:lang w:val="vi-VN"/>
        </w:rPr>
        <w:t>1.10.4</w:t>
      </w:r>
      <w:r w:rsidRPr="007D038B">
        <w:rPr>
          <w:rFonts w:eastAsia="Calibri"/>
          <w:b/>
          <w:bCs/>
          <w:sz w:val="28"/>
          <w:szCs w:val="28"/>
          <w:lang w:val="vi-VN"/>
        </w:rPr>
        <w:t>.</w:t>
      </w:r>
      <w:r w:rsidRPr="007D038B">
        <w:rPr>
          <w:rFonts w:eastAsia="Calibri"/>
          <w:sz w:val="28"/>
          <w:szCs w:val="28"/>
          <w:lang w:val="vi-VN"/>
        </w:rPr>
        <w:t>1. Tiêu chí 4.1: Ban đại diện cha mẹ học sinh</w:t>
      </w:r>
    </w:p>
    <w:p w14:paraId="37342140" w14:textId="77777777" w:rsidR="00EA07FE" w:rsidRPr="007D038B" w:rsidRDefault="00EA07FE" w:rsidP="00EA07FE">
      <w:pPr>
        <w:spacing w:before="120" w:after="120" w:line="320" w:lineRule="exact"/>
        <w:ind w:firstLine="706"/>
        <w:jc w:val="both"/>
        <w:rPr>
          <w:rFonts w:eastAsia="Calibri"/>
          <w:sz w:val="28"/>
          <w:szCs w:val="28"/>
          <w:lang w:val="vi-VN"/>
        </w:rPr>
      </w:pPr>
      <w:r w:rsidRPr="007D038B">
        <w:rPr>
          <w:rFonts w:eastAsia="Calibri"/>
          <w:sz w:val="28"/>
          <w:szCs w:val="28"/>
          <w:lang w:val="vi-VN"/>
        </w:rPr>
        <w:t>a) Được thành lập và hoạt động theo quy định tại Điều lệ Ban đại diện cha mẹ học sinh;</w:t>
      </w:r>
    </w:p>
    <w:p w14:paraId="65EC6F70" w14:textId="77777777" w:rsidR="00EA07FE" w:rsidRPr="007D038B" w:rsidRDefault="00EA07FE" w:rsidP="00EA07FE">
      <w:pPr>
        <w:spacing w:before="120" w:after="120" w:line="320" w:lineRule="exact"/>
        <w:ind w:firstLine="706"/>
        <w:jc w:val="both"/>
        <w:rPr>
          <w:rFonts w:eastAsia="Calibri"/>
          <w:sz w:val="28"/>
          <w:szCs w:val="28"/>
          <w:lang w:val="vi-VN"/>
        </w:rPr>
      </w:pPr>
      <w:r w:rsidRPr="007D038B">
        <w:rPr>
          <w:rFonts w:eastAsia="Calibri"/>
          <w:sz w:val="28"/>
          <w:szCs w:val="28"/>
          <w:lang w:val="vi-VN"/>
        </w:rPr>
        <w:t>b) Có kế hoạch hoạt động theo năm học;</w:t>
      </w:r>
    </w:p>
    <w:p w14:paraId="3A7BF7B3" w14:textId="77777777" w:rsidR="00EA07FE" w:rsidRPr="007D038B" w:rsidRDefault="00EA07FE" w:rsidP="00EA07FE">
      <w:pPr>
        <w:spacing w:before="120" w:after="120" w:line="312" w:lineRule="exact"/>
        <w:ind w:firstLine="706"/>
        <w:jc w:val="both"/>
        <w:rPr>
          <w:rFonts w:eastAsia="Calibri"/>
          <w:sz w:val="28"/>
          <w:szCs w:val="28"/>
          <w:lang w:val="vi-VN"/>
        </w:rPr>
      </w:pPr>
      <w:r w:rsidRPr="007D038B">
        <w:rPr>
          <w:rFonts w:eastAsia="Calibri"/>
          <w:sz w:val="28"/>
          <w:szCs w:val="28"/>
          <w:lang w:val="vi-VN"/>
        </w:rPr>
        <w:t>c) Tổ chức thực hiện kế hoạch hoạt động đúng tiến độ.</w:t>
      </w:r>
    </w:p>
    <w:p w14:paraId="40DA69F7" w14:textId="77777777" w:rsidR="00EA07FE" w:rsidRPr="007D038B" w:rsidRDefault="00EA07FE" w:rsidP="00EA07FE">
      <w:pPr>
        <w:spacing w:before="120" w:after="120" w:line="312" w:lineRule="exact"/>
        <w:ind w:firstLine="706"/>
        <w:jc w:val="both"/>
        <w:rPr>
          <w:rFonts w:eastAsia="Calibri"/>
          <w:sz w:val="28"/>
          <w:szCs w:val="28"/>
          <w:lang w:val="vi-VN"/>
        </w:rPr>
      </w:pPr>
      <w:r w:rsidRPr="007D038B">
        <w:rPr>
          <w:sz w:val="28"/>
          <w:szCs w:val="28"/>
          <w:lang w:val="vi-VN"/>
        </w:rPr>
        <w:t>1.10.4</w:t>
      </w:r>
      <w:r w:rsidRPr="007D038B">
        <w:rPr>
          <w:rFonts w:eastAsia="Calibri"/>
          <w:b/>
          <w:bCs/>
          <w:sz w:val="28"/>
          <w:szCs w:val="28"/>
          <w:lang w:val="vi-VN"/>
        </w:rPr>
        <w:t>.</w:t>
      </w:r>
      <w:r w:rsidRPr="007D038B">
        <w:rPr>
          <w:rFonts w:eastAsia="Calibri"/>
          <w:sz w:val="28"/>
          <w:szCs w:val="28"/>
          <w:lang w:val="vi-VN"/>
        </w:rPr>
        <w:t>2. Tiêu chí 4.2: Công tác tham mưu cấp ủy Đảng, chính quyền và phối hợp với các tổ chức, cá nhân của nhà trường</w:t>
      </w:r>
    </w:p>
    <w:p w14:paraId="161FFDB4" w14:textId="77777777" w:rsidR="00EA07FE" w:rsidRPr="007D038B" w:rsidRDefault="00EA07FE" w:rsidP="00EA07FE">
      <w:pPr>
        <w:spacing w:before="120" w:after="120" w:line="312" w:lineRule="exact"/>
        <w:ind w:firstLine="706"/>
        <w:jc w:val="both"/>
        <w:rPr>
          <w:rFonts w:eastAsia="Calibri"/>
          <w:sz w:val="28"/>
          <w:szCs w:val="28"/>
          <w:lang w:val="vi-VN"/>
        </w:rPr>
      </w:pPr>
      <w:r w:rsidRPr="007D038B">
        <w:rPr>
          <w:rFonts w:eastAsia="Calibri"/>
          <w:sz w:val="28"/>
          <w:szCs w:val="28"/>
          <w:lang w:val="vi-VN"/>
        </w:rPr>
        <w:t xml:space="preserve">a) Tham mưu cấp ủy Đảng, chính quyền </w:t>
      </w:r>
      <w:r w:rsidRPr="007D038B">
        <w:rPr>
          <w:sz w:val="28"/>
          <w:szCs w:val="28"/>
          <w:lang w:val="vi-VN"/>
        </w:rPr>
        <w:t>để thực hiện kế hoạch giáo dục của</w:t>
      </w:r>
      <w:r w:rsidRPr="007D038B">
        <w:rPr>
          <w:rFonts w:eastAsia="Calibri"/>
          <w:sz w:val="28"/>
          <w:szCs w:val="28"/>
          <w:lang w:val="vi-VN"/>
        </w:rPr>
        <w:t xml:space="preserve"> nhà trường;</w:t>
      </w:r>
    </w:p>
    <w:p w14:paraId="6454951D" w14:textId="77777777" w:rsidR="00EA07FE" w:rsidRPr="007D038B" w:rsidRDefault="00EA07FE" w:rsidP="00EA07FE">
      <w:pPr>
        <w:spacing w:before="120" w:after="120" w:line="312" w:lineRule="exact"/>
        <w:ind w:firstLine="706"/>
        <w:jc w:val="both"/>
        <w:rPr>
          <w:rFonts w:eastAsia="Calibri"/>
          <w:sz w:val="28"/>
          <w:szCs w:val="28"/>
          <w:lang w:val="vi-VN"/>
        </w:rPr>
      </w:pPr>
      <w:r w:rsidRPr="007D038B">
        <w:rPr>
          <w:rFonts w:eastAsia="Calibri"/>
          <w:sz w:val="28"/>
          <w:szCs w:val="28"/>
          <w:lang w:val="vi-VN"/>
        </w:rPr>
        <w:t>b) Tuyên truyền nâng cao nhận thức và trách nhiệm của cộng đồng về chủ trương, chính sách của Đảng, Nhà nước, ngành Giáo dục; về mục tiêu, nội dung và kế hoạch giáo dục của nhà trường;</w:t>
      </w:r>
    </w:p>
    <w:p w14:paraId="1BE9789E" w14:textId="77777777" w:rsidR="00EA07FE" w:rsidRPr="007D038B" w:rsidRDefault="00EA07FE" w:rsidP="00EA07FE">
      <w:pPr>
        <w:spacing w:before="120" w:after="120" w:line="312" w:lineRule="exact"/>
        <w:ind w:firstLine="706"/>
        <w:jc w:val="both"/>
        <w:rPr>
          <w:sz w:val="28"/>
          <w:szCs w:val="28"/>
          <w:lang w:val="vi-VN"/>
        </w:rPr>
      </w:pPr>
      <w:r w:rsidRPr="007D038B">
        <w:rPr>
          <w:sz w:val="28"/>
          <w:szCs w:val="28"/>
          <w:lang w:val="vi-VN"/>
        </w:rPr>
        <w:t>c) Huy động và sử dụng các nguồn lực hợp pháp của các tổ chức, cá nhân đúng quy định.</w:t>
      </w:r>
    </w:p>
    <w:p w14:paraId="66C4FB45" w14:textId="77777777" w:rsidR="00EA07FE" w:rsidRPr="007D038B" w:rsidRDefault="00EA07FE" w:rsidP="00EA07FE">
      <w:pPr>
        <w:spacing w:before="120" w:after="120" w:line="312" w:lineRule="exact"/>
        <w:ind w:firstLine="706"/>
        <w:rPr>
          <w:rFonts w:eastAsia="Calibri"/>
          <w:b/>
          <w:bCs/>
          <w:sz w:val="28"/>
          <w:szCs w:val="28"/>
          <w:lang w:val="vi-VN"/>
        </w:rPr>
      </w:pPr>
      <w:r w:rsidRPr="007D038B">
        <w:rPr>
          <w:sz w:val="28"/>
          <w:szCs w:val="28"/>
          <w:lang w:val="vi-VN"/>
        </w:rPr>
        <w:t>1.10.5</w:t>
      </w:r>
      <w:r w:rsidRPr="007D038B">
        <w:rPr>
          <w:rFonts w:eastAsia="Calibri"/>
          <w:b/>
          <w:bCs/>
          <w:sz w:val="28"/>
          <w:szCs w:val="28"/>
          <w:lang w:val="vi-VN"/>
        </w:rPr>
        <w:t>. Tiêu chuẩn 5: Hoạt động giáo dục và kết quả giáo dục</w:t>
      </w:r>
    </w:p>
    <w:p w14:paraId="2DE876E9" w14:textId="77777777" w:rsidR="00EA07FE" w:rsidRPr="007D038B" w:rsidRDefault="00EA07FE" w:rsidP="00EA07FE">
      <w:pPr>
        <w:spacing w:before="120" w:after="120" w:line="312" w:lineRule="exact"/>
        <w:ind w:firstLine="706"/>
        <w:jc w:val="both"/>
        <w:rPr>
          <w:rFonts w:eastAsia="Calibri"/>
          <w:sz w:val="28"/>
          <w:szCs w:val="28"/>
          <w:lang w:val="vi-VN"/>
        </w:rPr>
      </w:pPr>
      <w:r w:rsidRPr="007D038B">
        <w:rPr>
          <w:sz w:val="28"/>
          <w:szCs w:val="28"/>
          <w:lang w:val="vi-VN"/>
        </w:rPr>
        <w:t>1.10.5</w:t>
      </w:r>
      <w:r w:rsidRPr="007D038B">
        <w:rPr>
          <w:rFonts w:eastAsia="Calibri"/>
          <w:b/>
          <w:bCs/>
          <w:sz w:val="28"/>
          <w:szCs w:val="28"/>
          <w:lang w:val="vi-VN"/>
        </w:rPr>
        <w:t>.</w:t>
      </w:r>
      <w:r w:rsidRPr="007D038B">
        <w:rPr>
          <w:rFonts w:eastAsia="Calibri"/>
          <w:sz w:val="28"/>
          <w:szCs w:val="28"/>
          <w:lang w:val="vi-VN"/>
        </w:rPr>
        <w:t>1. Tiêu chí 5.1: Kế hoạch giáo dục của nhà trường</w:t>
      </w:r>
    </w:p>
    <w:p w14:paraId="4A269140" w14:textId="77777777" w:rsidR="00EA07FE" w:rsidRPr="007D038B" w:rsidRDefault="00EA07FE" w:rsidP="00EA07FE">
      <w:pPr>
        <w:spacing w:before="120" w:after="120" w:line="312" w:lineRule="exact"/>
        <w:ind w:firstLine="706"/>
        <w:jc w:val="both"/>
        <w:rPr>
          <w:rFonts w:eastAsia="Calibri"/>
          <w:spacing w:val="-4"/>
          <w:sz w:val="28"/>
          <w:szCs w:val="28"/>
          <w:lang w:val="vi-VN"/>
        </w:rPr>
      </w:pPr>
      <w:r w:rsidRPr="007D038B">
        <w:rPr>
          <w:rFonts w:eastAsia="Calibri"/>
          <w:spacing w:val="-4"/>
          <w:sz w:val="28"/>
          <w:szCs w:val="28"/>
          <w:lang w:val="vi-VN"/>
        </w:rPr>
        <w:t>a) Đảm bảo theo quy định của Chương trình giáo dục phổ thông cấp tiểu học, các quy định về chuyên môn của cơ quan quản lý giáo dục;</w:t>
      </w:r>
    </w:p>
    <w:p w14:paraId="449F1E77" w14:textId="77777777" w:rsidR="00EA07FE" w:rsidRPr="007D038B" w:rsidRDefault="00EA07FE" w:rsidP="00EA07FE">
      <w:pPr>
        <w:spacing w:before="120" w:after="120" w:line="312" w:lineRule="exact"/>
        <w:ind w:firstLine="706"/>
        <w:jc w:val="both"/>
        <w:rPr>
          <w:rFonts w:eastAsia="Calibri"/>
          <w:strike/>
          <w:sz w:val="28"/>
          <w:szCs w:val="28"/>
          <w:lang w:val="vi-VN"/>
        </w:rPr>
      </w:pPr>
      <w:r w:rsidRPr="007D038B">
        <w:rPr>
          <w:rFonts w:eastAsia="Calibri"/>
          <w:sz w:val="28"/>
          <w:szCs w:val="28"/>
          <w:lang w:val="vi-VN"/>
        </w:rPr>
        <w:t xml:space="preserve">b) Đảm bảo mục tiêu giáo dục toàn diện thông qua các hoạt động giáo dục được xây dựng trong kế hoạch; </w:t>
      </w:r>
    </w:p>
    <w:p w14:paraId="27608962" w14:textId="77777777" w:rsidR="00EA07FE" w:rsidRPr="007D038B" w:rsidRDefault="00EA07FE" w:rsidP="00EA07FE">
      <w:pPr>
        <w:spacing w:before="120" w:after="120" w:line="312" w:lineRule="exact"/>
        <w:ind w:firstLine="706"/>
        <w:jc w:val="both"/>
        <w:rPr>
          <w:rFonts w:eastAsia="Calibri"/>
          <w:sz w:val="28"/>
          <w:szCs w:val="28"/>
          <w:lang w:val="vi-VN"/>
        </w:rPr>
      </w:pPr>
      <w:r w:rsidRPr="007D038B">
        <w:rPr>
          <w:rFonts w:eastAsia="Calibri"/>
          <w:sz w:val="28"/>
          <w:szCs w:val="28"/>
          <w:lang w:val="vi-VN"/>
        </w:rPr>
        <w:t>c) Được g</w:t>
      </w:r>
      <w:r w:rsidRPr="007D038B">
        <w:rPr>
          <w:rFonts w:eastAsia="Calibri"/>
          <w:iCs/>
          <w:sz w:val="28"/>
          <w:szCs w:val="28"/>
          <w:lang w:val="vi-VN"/>
        </w:rPr>
        <w:t>iải trình và được cơ quan có thẩm quyền xác nhận.</w:t>
      </w:r>
    </w:p>
    <w:p w14:paraId="3D833963" w14:textId="77777777" w:rsidR="00EA07FE" w:rsidRPr="007D038B" w:rsidRDefault="00EA07FE" w:rsidP="00EA07FE">
      <w:pPr>
        <w:spacing w:before="120" w:after="120" w:line="312" w:lineRule="exact"/>
        <w:ind w:firstLine="706"/>
        <w:jc w:val="both"/>
        <w:rPr>
          <w:rFonts w:eastAsia="Calibri"/>
          <w:sz w:val="28"/>
          <w:szCs w:val="28"/>
          <w:lang w:val="vi-VN"/>
        </w:rPr>
      </w:pPr>
      <w:r w:rsidRPr="007D038B">
        <w:rPr>
          <w:sz w:val="28"/>
          <w:szCs w:val="28"/>
          <w:lang w:val="vi-VN"/>
        </w:rPr>
        <w:t>1.10.5</w:t>
      </w:r>
      <w:r w:rsidRPr="007D038B">
        <w:rPr>
          <w:rFonts w:eastAsia="Calibri"/>
          <w:b/>
          <w:bCs/>
          <w:sz w:val="28"/>
          <w:szCs w:val="28"/>
          <w:lang w:val="vi-VN"/>
        </w:rPr>
        <w:t>.</w:t>
      </w:r>
      <w:r w:rsidRPr="007D038B">
        <w:rPr>
          <w:rFonts w:eastAsia="Calibri"/>
          <w:sz w:val="28"/>
          <w:szCs w:val="28"/>
          <w:lang w:val="vi-VN"/>
        </w:rPr>
        <w:t xml:space="preserve">2. Tiêu chí 5.2: Thực hiện </w:t>
      </w:r>
      <w:r w:rsidRPr="007D038B">
        <w:rPr>
          <w:rFonts w:eastAsia="Calibri"/>
          <w:spacing w:val="-4"/>
          <w:sz w:val="28"/>
          <w:szCs w:val="28"/>
          <w:lang w:val="vi-VN"/>
        </w:rPr>
        <w:t>Chương trình giáo dục phổ thông cấp tiểu học</w:t>
      </w:r>
      <w:r w:rsidRPr="007D038B">
        <w:rPr>
          <w:rFonts w:eastAsia="Calibri"/>
          <w:sz w:val="28"/>
          <w:szCs w:val="28"/>
          <w:lang w:val="vi-VN"/>
        </w:rPr>
        <w:t xml:space="preserve"> </w:t>
      </w:r>
    </w:p>
    <w:p w14:paraId="6E3D5B10" w14:textId="77777777" w:rsidR="00EA07FE" w:rsidRPr="007D038B" w:rsidRDefault="00EA07FE" w:rsidP="00EA07FE">
      <w:pPr>
        <w:widowControl w:val="0"/>
        <w:spacing w:before="120" w:after="120" w:line="312" w:lineRule="exact"/>
        <w:ind w:firstLine="706"/>
        <w:jc w:val="both"/>
        <w:rPr>
          <w:rFonts w:eastAsia="Calibri"/>
          <w:sz w:val="28"/>
          <w:szCs w:val="28"/>
          <w:lang w:val="vi-VN"/>
        </w:rPr>
      </w:pPr>
      <w:r w:rsidRPr="007D038B">
        <w:rPr>
          <w:rFonts w:eastAsia="Calibri"/>
          <w:sz w:val="28"/>
          <w:szCs w:val="28"/>
          <w:lang w:val="vi-VN"/>
        </w:rPr>
        <w:t>a) Tổ chức dạy học đúng, đủ các môn học và các hoạt động giáo dục đảm bảo mục tiêu giáo dục;</w:t>
      </w:r>
    </w:p>
    <w:p w14:paraId="42DB5552" w14:textId="77777777" w:rsidR="00EA07FE" w:rsidRPr="007D038B" w:rsidRDefault="00EA07FE" w:rsidP="00EA07FE">
      <w:pPr>
        <w:widowControl w:val="0"/>
        <w:spacing w:before="120" w:after="120" w:line="312" w:lineRule="exact"/>
        <w:ind w:firstLine="706"/>
        <w:jc w:val="both"/>
        <w:rPr>
          <w:rFonts w:eastAsia="Calibri"/>
          <w:sz w:val="28"/>
          <w:szCs w:val="28"/>
          <w:lang w:val="vi-VN"/>
        </w:rPr>
      </w:pPr>
      <w:r w:rsidRPr="007D038B">
        <w:rPr>
          <w:rFonts w:eastAsia="Calibri"/>
          <w:sz w:val="28"/>
          <w:szCs w:val="28"/>
          <w:lang w:val="vi-VN"/>
        </w:rPr>
        <w:t>b) Vận dụng các phương pháp, kỹ thuật dạy học, tổ chức hoạt động dạy học đảm bảo mục tiêu, nội dung giáo dục, phù hợp đối tượng học sinh và điều kiện nhà trường;</w:t>
      </w:r>
    </w:p>
    <w:p w14:paraId="736502D4" w14:textId="77777777" w:rsidR="00EA07FE" w:rsidRPr="007D038B" w:rsidRDefault="00EA07FE" w:rsidP="00EA07FE">
      <w:pPr>
        <w:widowControl w:val="0"/>
        <w:spacing w:before="120" w:after="120" w:line="312" w:lineRule="exact"/>
        <w:ind w:firstLine="706"/>
        <w:jc w:val="both"/>
        <w:rPr>
          <w:rFonts w:eastAsia="Calibri"/>
          <w:sz w:val="28"/>
          <w:szCs w:val="28"/>
          <w:lang w:val="vi-VN"/>
        </w:rPr>
      </w:pPr>
      <w:r w:rsidRPr="007D038B">
        <w:rPr>
          <w:rFonts w:eastAsia="Calibri"/>
          <w:sz w:val="28"/>
          <w:szCs w:val="28"/>
          <w:lang w:val="vi-VN"/>
        </w:rPr>
        <w:t>c) Thực hiện đúng quy định về đánh giá học sinh tiểu học.</w:t>
      </w:r>
    </w:p>
    <w:p w14:paraId="052A6945" w14:textId="77777777" w:rsidR="00EA07FE" w:rsidRPr="007D038B" w:rsidRDefault="00EA07FE" w:rsidP="00EA07FE">
      <w:pPr>
        <w:widowControl w:val="0"/>
        <w:spacing w:before="120" w:after="120" w:line="312" w:lineRule="exact"/>
        <w:ind w:firstLine="706"/>
        <w:jc w:val="both"/>
        <w:rPr>
          <w:rFonts w:eastAsia="Calibri"/>
          <w:sz w:val="28"/>
          <w:szCs w:val="28"/>
          <w:lang w:val="vi-VN"/>
        </w:rPr>
      </w:pPr>
      <w:r w:rsidRPr="007D038B">
        <w:rPr>
          <w:sz w:val="28"/>
          <w:szCs w:val="28"/>
          <w:lang w:val="vi-VN"/>
        </w:rPr>
        <w:lastRenderedPageBreak/>
        <w:t>1.10.5</w:t>
      </w:r>
      <w:r w:rsidRPr="007D038B">
        <w:rPr>
          <w:rFonts w:eastAsia="Calibri"/>
          <w:b/>
          <w:bCs/>
          <w:sz w:val="28"/>
          <w:szCs w:val="28"/>
          <w:lang w:val="vi-VN"/>
        </w:rPr>
        <w:t>.</w:t>
      </w:r>
      <w:r w:rsidRPr="007D038B">
        <w:rPr>
          <w:rFonts w:eastAsia="Calibri"/>
          <w:sz w:val="28"/>
          <w:szCs w:val="28"/>
          <w:lang w:val="vi-VN"/>
        </w:rPr>
        <w:t>3. Tiêu chí 5.3: Thực hiện các hoạt động giáo dục khác</w:t>
      </w:r>
    </w:p>
    <w:p w14:paraId="47151F0F" w14:textId="77777777" w:rsidR="00EA07FE" w:rsidRPr="007D038B" w:rsidRDefault="00EA07FE" w:rsidP="00EA07FE">
      <w:pPr>
        <w:widowControl w:val="0"/>
        <w:spacing w:before="120" w:after="120" w:line="312" w:lineRule="exact"/>
        <w:ind w:firstLine="706"/>
        <w:jc w:val="both"/>
        <w:rPr>
          <w:rFonts w:eastAsia="Calibri"/>
          <w:sz w:val="28"/>
          <w:szCs w:val="28"/>
          <w:lang w:val="vi-VN"/>
        </w:rPr>
      </w:pPr>
      <w:r w:rsidRPr="007D038B">
        <w:rPr>
          <w:rFonts w:eastAsia="Calibri"/>
          <w:sz w:val="28"/>
          <w:szCs w:val="28"/>
          <w:lang w:val="vi-VN"/>
        </w:rPr>
        <w:t xml:space="preserve">a) </w:t>
      </w:r>
      <w:r w:rsidRPr="007D038B">
        <w:rPr>
          <w:rFonts w:eastAsia="Calibri"/>
          <w:sz w:val="28"/>
          <w:szCs w:val="28"/>
        </w:rPr>
        <w:t>Đảm bảo theo</w:t>
      </w:r>
      <w:r w:rsidRPr="007D038B">
        <w:rPr>
          <w:rFonts w:eastAsia="Calibri"/>
          <w:sz w:val="28"/>
          <w:szCs w:val="28"/>
          <w:lang w:val="vi-VN"/>
        </w:rPr>
        <w:t xml:space="preserve"> kế hoạch;</w:t>
      </w:r>
    </w:p>
    <w:p w14:paraId="1055559F" w14:textId="77777777" w:rsidR="00EA07FE" w:rsidRPr="007D038B" w:rsidRDefault="00EA07FE" w:rsidP="00EA07FE">
      <w:pPr>
        <w:widowControl w:val="0"/>
        <w:spacing w:before="120" w:after="120" w:line="312" w:lineRule="exact"/>
        <w:ind w:firstLine="706"/>
        <w:jc w:val="both"/>
        <w:rPr>
          <w:rFonts w:eastAsia="Calibri"/>
          <w:spacing w:val="4"/>
          <w:sz w:val="28"/>
          <w:szCs w:val="28"/>
          <w:lang w:val="vi-VN"/>
        </w:rPr>
      </w:pPr>
      <w:r w:rsidRPr="007D038B">
        <w:rPr>
          <w:rFonts w:eastAsia="Calibri"/>
          <w:spacing w:val="4"/>
          <w:sz w:val="28"/>
          <w:szCs w:val="28"/>
          <w:lang w:val="vi-VN"/>
        </w:rPr>
        <w:t>b) Nội dung và hình thức tổ chức các hoạt động phong phú, phù hợp điều kiện của nhà trường;</w:t>
      </w:r>
    </w:p>
    <w:p w14:paraId="34C28011" w14:textId="77777777" w:rsidR="00EA07FE" w:rsidRPr="007D038B" w:rsidRDefault="00EA07FE" w:rsidP="00EA07FE">
      <w:pPr>
        <w:widowControl w:val="0"/>
        <w:spacing w:before="120" w:after="120" w:line="312" w:lineRule="exact"/>
        <w:ind w:firstLine="706"/>
        <w:jc w:val="both"/>
        <w:rPr>
          <w:rFonts w:eastAsia="Calibri"/>
          <w:spacing w:val="-4"/>
          <w:sz w:val="28"/>
          <w:szCs w:val="28"/>
          <w:lang w:val="vi-VN"/>
        </w:rPr>
      </w:pPr>
      <w:r w:rsidRPr="007D038B">
        <w:rPr>
          <w:rFonts w:eastAsia="Calibri"/>
          <w:spacing w:val="-4"/>
          <w:sz w:val="28"/>
          <w:szCs w:val="28"/>
          <w:lang w:val="vi-VN"/>
        </w:rPr>
        <w:t>c) Đảm bảo cho tất cả học sinh được tham gia.</w:t>
      </w:r>
    </w:p>
    <w:p w14:paraId="24B7D4B5" w14:textId="77777777" w:rsidR="00EA07FE" w:rsidRPr="007D038B" w:rsidRDefault="00EA07FE" w:rsidP="00EA07FE">
      <w:pPr>
        <w:spacing w:before="120" w:after="120" w:line="312" w:lineRule="exact"/>
        <w:ind w:firstLine="706"/>
        <w:jc w:val="both"/>
        <w:rPr>
          <w:rFonts w:eastAsia="Calibri"/>
          <w:sz w:val="28"/>
          <w:szCs w:val="28"/>
          <w:lang w:val="vi-VN"/>
        </w:rPr>
      </w:pPr>
      <w:r w:rsidRPr="007D038B">
        <w:rPr>
          <w:sz w:val="28"/>
          <w:szCs w:val="28"/>
          <w:lang w:val="vi-VN"/>
        </w:rPr>
        <w:t>1.10.5</w:t>
      </w:r>
      <w:r w:rsidRPr="007D038B">
        <w:rPr>
          <w:rFonts w:eastAsia="Calibri"/>
          <w:b/>
          <w:bCs/>
          <w:sz w:val="28"/>
          <w:szCs w:val="28"/>
          <w:lang w:val="vi-VN"/>
        </w:rPr>
        <w:t>.</w:t>
      </w:r>
      <w:r w:rsidRPr="007D038B">
        <w:rPr>
          <w:rFonts w:eastAsia="Calibri"/>
          <w:sz w:val="28"/>
          <w:szCs w:val="28"/>
          <w:lang w:val="vi-VN"/>
        </w:rPr>
        <w:t>4. Tiêu chí 5.4: Công tác phổ cập giáo dục tiểu học</w:t>
      </w:r>
    </w:p>
    <w:p w14:paraId="3B67F700" w14:textId="77777777" w:rsidR="00EA07FE" w:rsidRPr="007D038B" w:rsidRDefault="00EA07FE" w:rsidP="00EA07FE">
      <w:pPr>
        <w:spacing w:before="120" w:after="120" w:line="312" w:lineRule="exact"/>
        <w:ind w:firstLine="706"/>
        <w:jc w:val="both"/>
        <w:rPr>
          <w:rFonts w:eastAsia="Calibri"/>
          <w:sz w:val="28"/>
          <w:szCs w:val="28"/>
          <w:lang w:val="vi-VN"/>
        </w:rPr>
      </w:pPr>
      <w:r w:rsidRPr="007D038B">
        <w:rPr>
          <w:rFonts w:eastAsia="Calibri"/>
          <w:sz w:val="28"/>
          <w:szCs w:val="28"/>
          <w:lang w:val="vi-VN"/>
        </w:rPr>
        <w:t>a) Thực hiện nhiệm vụ phổ cập giáo dục theo phân công;</w:t>
      </w:r>
    </w:p>
    <w:p w14:paraId="1E7B8D46" w14:textId="77777777" w:rsidR="00EA07FE" w:rsidRPr="007D038B" w:rsidRDefault="00EA07FE" w:rsidP="00EA07FE">
      <w:pPr>
        <w:spacing w:before="120" w:after="120" w:line="312" w:lineRule="exact"/>
        <w:ind w:firstLine="706"/>
        <w:jc w:val="both"/>
        <w:rPr>
          <w:sz w:val="28"/>
          <w:szCs w:val="28"/>
          <w:lang w:val="vi-VN"/>
        </w:rPr>
      </w:pPr>
      <w:r w:rsidRPr="007D038B">
        <w:rPr>
          <w:sz w:val="28"/>
          <w:szCs w:val="28"/>
          <w:lang w:val="vi-VN"/>
        </w:rPr>
        <w:t>b) Trong địa bàn tuyển sinh của trường tỷ lệ trẻ em 6 tuổi vào lớp 1 đạt ít nhất 90%;</w:t>
      </w:r>
    </w:p>
    <w:p w14:paraId="04E77AD8" w14:textId="77777777" w:rsidR="00EA07FE" w:rsidRPr="007D038B" w:rsidRDefault="00EA07FE" w:rsidP="00EA07FE">
      <w:pPr>
        <w:spacing w:before="120" w:after="120" w:line="312" w:lineRule="exact"/>
        <w:ind w:firstLine="706"/>
        <w:jc w:val="both"/>
        <w:rPr>
          <w:rFonts w:eastAsia="Calibri"/>
          <w:sz w:val="28"/>
          <w:szCs w:val="28"/>
          <w:lang w:val="vi-VN"/>
        </w:rPr>
      </w:pPr>
      <w:r w:rsidRPr="007D038B">
        <w:rPr>
          <w:rFonts w:eastAsia="Calibri"/>
          <w:sz w:val="28"/>
          <w:szCs w:val="28"/>
          <w:lang w:val="vi-VN"/>
        </w:rPr>
        <w:t>c) Quản lý hồ sơ, số liệu phổ cập giáo dục tiểu học đúng quy định.</w:t>
      </w:r>
    </w:p>
    <w:p w14:paraId="3F605DBA" w14:textId="77777777" w:rsidR="00EA07FE" w:rsidRPr="007D038B" w:rsidRDefault="00EA07FE" w:rsidP="00EA07FE">
      <w:pPr>
        <w:spacing w:before="120" w:after="120" w:line="312" w:lineRule="exact"/>
        <w:ind w:firstLine="706"/>
        <w:jc w:val="both"/>
        <w:rPr>
          <w:rFonts w:eastAsia="Calibri"/>
          <w:sz w:val="28"/>
          <w:szCs w:val="28"/>
          <w:lang w:val="vi-VN"/>
        </w:rPr>
      </w:pPr>
      <w:r w:rsidRPr="007D038B">
        <w:rPr>
          <w:sz w:val="28"/>
          <w:szCs w:val="28"/>
          <w:lang w:val="vi-VN"/>
        </w:rPr>
        <w:t>1.10.5</w:t>
      </w:r>
      <w:r w:rsidRPr="007D038B">
        <w:rPr>
          <w:rFonts w:eastAsia="Calibri"/>
          <w:b/>
          <w:bCs/>
          <w:sz w:val="28"/>
          <w:szCs w:val="28"/>
          <w:lang w:val="vi-VN"/>
        </w:rPr>
        <w:t>.</w:t>
      </w:r>
      <w:r w:rsidRPr="007D038B">
        <w:rPr>
          <w:rFonts w:eastAsia="Calibri"/>
          <w:sz w:val="28"/>
          <w:szCs w:val="28"/>
          <w:lang w:val="vi-VN"/>
        </w:rPr>
        <w:t>5. Tiêu chí 5.5: Kết quả giáo dục</w:t>
      </w:r>
    </w:p>
    <w:p w14:paraId="6EF87751" w14:textId="77777777" w:rsidR="00EA07FE" w:rsidRPr="007D038B" w:rsidRDefault="00EA07FE" w:rsidP="00EA07FE">
      <w:pPr>
        <w:spacing w:before="120" w:after="120" w:line="320" w:lineRule="exact"/>
        <w:ind w:firstLine="706"/>
        <w:jc w:val="both"/>
        <w:rPr>
          <w:rFonts w:eastAsia="Calibri"/>
          <w:spacing w:val="-4"/>
          <w:sz w:val="28"/>
          <w:szCs w:val="28"/>
          <w:lang w:val="vi-VN"/>
        </w:rPr>
      </w:pPr>
      <w:r w:rsidRPr="007D038B">
        <w:rPr>
          <w:rFonts w:eastAsia="Calibri"/>
          <w:spacing w:val="-4"/>
          <w:sz w:val="28"/>
          <w:szCs w:val="28"/>
          <w:lang w:val="vi-VN"/>
        </w:rPr>
        <w:t>a) Tỷ lệ học sinh hoàn thành chương trình lớp học đạt ít nhất 70%;</w:t>
      </w:r>
    </w:p>
    <w:p w14:paraId="4D065AF5" w14:textId="77777777" w:rsidR="00EA07FE" w:rsidRPr="007D038B" w:rsidRDefault="00EA07FE" w:rsidP="00EA07FE">
      <w:pPr>
        <w:spacing w:before="120" w:after="120" w:line="320" w:lineRule="exact"/>
        <w:ind w:firstLine="706"/>
        <w:jc w:val="both"/>
        <w:rPr>
          <w:rFonts w:eastAsia="Calibri"/>
          <w:spacing w:val="-4"/>
          <w:sz w:val="28"/>
          <w:szCs w:val="28"/>
          <w:lang w:val="vi-VN"/>
        </w:rPr>
      </w:pPr>
      <w:r w:rsidRPr="007D038B">
        <w:rPr>
          <w:rFonts w:eastAsia="Calibri"/>
          <w:spacing w:val="-4"/>
          <w:sz w:val="28"/>
          <w:szCs w:val="28"/>
          <w:lang w:val="vi-VN"/>
        </w:rPr>
        <w:t>b) Tỷ lệ học sinh 11 tuổi hoàn thành chương trình tiểu học đạt ít nhất 65%;</w:t>
      </w:r>
    </w:p>
    <w:p w14:paraId="07DC3EA7" w14:textId="77777777" w:rsidR="00EA07FE" w:rsidRPr="007D038B" w:rsidRDefault="00EA07FE" w:rsidP="00EA07FE">
      <w:pPr>
        <w:spacing w:before="120" w:after="120" w:line="320" w:lineRule="exact"/>
        <w:ind w:firstLine="706"/>
        <w:jc w:val="both"/>
        <w:rPr>
          <w:rFonts w:eastAsia="Calibri"/>
          <w:spacing w:val="2"/>
          <w:sz w:val="28"/>
          <w:szCs w:val="28"/>
          <w:lang w:val="vi-VN"/>
        </w:rPr>
      </w:pPr>
      <w:r w:rsidRPr="007D038B">
        <w:rPr>
          <w:spacing w:val="2"/>
          <w:sz w:val="28"/>
          <w:szCs w:val="28"/>
          <w:lang w:val="de-DE"/>
        </w:rPr>
        <w:t xml:space="preserve">c) Tỷ lệ </w:t>
      </w:r>
      <w:r w:rsidRPr="007D038B">
        <w:rPr>
          <w:rFonts w:eastAsia="Calibri"/>
          <w:spacing w:val="2"/>
          <w:sz w:val="28"/>
          <w:szCs w:val="28"/>
          <w:lang w:val="vi-VN"/>
        </w:rPr>
        <w:t xml:space="preserve">trẻ em đến </w:t>
      </w:r>
      <w:r w:rsidRPr="007D038B">
        <w:rPr>
          <w:spacing w:val="2"/>
          <w:sz w:val="28"/>
          <w:szCs w:val="28"/>
          <w:lang w:val="de-DE"/>
        </w:rPr>
        <w:t>14 tuổi hoàn thành chương trình tiểu học đạt ít nhất 80%, đối với trường thuộc xã có điều kiện kinh tế - xã hội đặc biệt khó khăn đạt ít nhất 70%.</w:t>
      </w:r>
    </w:p>
    <w:p w14:paraId="275C3162" w14:textId="77777777" w:rsidR="00EA07FE" w:rsidRPr="007D038B" w:rsidRDefault="00EA07FE" w:rsidP="00EA07FE">
      <w:pPr>
        <w:tabs>
          <w:tab w:val="left" w:pos="1400"/>
        </w:tabs>
        <w:spacing w:before="120" w:after="120" w:line="320" w:lineRule="exact"/>
        <w:jc w:val="center"/>
        <w:rPr>
          <w:b/>
          <w:sz w:val="28"/>
          <w:szCs w:val="28"/>
          <w:lang w:val="vi-VN"/>
        </w:rPr>
      </w:pPr>
    </w:p>
    <w:p w14:paraId="16DF5698" w14:textId="77777777" w:rsidR="00EA07FE" w:rsidRPr="007D038B" w:rsidRDefault="00EA07FE" w:rsidP="00EA07FE">
      <w:pPr>
        <w:tabs>
          <w:tab w:val="left" w:pos="1400"/>
        </w:tabs>
        <w:spacing w:before="120" w:after="120" w:line="320" w:lineRule="exact"/>
        <w:jc w:val="center"/>
        <w:rPr>
          <w:b/>
          <w:sz w:val="28"/>
          <w:szCs w:val="28"/>
          <w:lang w:val="vi-VN"/>
        </w:rPr>
      </w:pPr>
      <w:r w:rsidRPr="007D038B">
        <w:rPr>
          <w:b/>
          <w:sz w:val="28"/>
          <w:szCs w:val="28"/>
          <w:lang w:val="vi-VN"/>
        </w:rPr>
        <w:t xml:space="preserve">TIÊU CHUẨN ĐÁNH GIÁ TRƯỜNG TIỂU HỌC </w:t>
      </w:r>
      <w:r w:rsidRPr="007D038B">
        <w:rPr>
          <w:b/>
          <w:bCs/>
          <w:sz w:val="28"/>
          <w:szCs w:val="28"/>
          <w:lang w:val="vi-VN"/>
        </w:rPr>
        <w:t>MỨC 2</w:t>
      </w:r>
    </w:p>
    <w:p w14:paraId="1109BE78" w14:textId="77777777" w:rsidR="00EA07FE" w:rsidRPr="007D038B" w:rsidRDefault="00EA07FE" w:rsidP="00EA07FE">
      <w:pPr>
        <w:spacing w:before="120" w:after="120" w:line="320" w:lineRule="exact"/>
        <w:ind w:firstLine="709"/>
        <w:jc w:val="both"/>
        <w:rPr>
          <w:spacing w:val="-2"/>
          <w:sz w:val="28"/>
          <w:szCs w:val="28"/>
          <w:lang w:val="vi-VN"/>
        </w:rPr>
      </w:pPr>
      <w:r w:rsidRPr="007D038B">
        <w:rPr>
          <w:spacing w:val="-2"/>
          <w:sz w:val="28"/>
          <w:szCs w:val="28"/>
          <w:lang w:val="vi-VN"/>
        </w:rPr>
        <w:t>Trường tiểu học đạt Mức 2 khi đảm bảo tiêu chuẩn đánh giá trường tiểu học mức 1 và các tiêu chuẩn sau:</w:t>
      </w:r>
    </w:p>
    <w:p w14:paraId="3DDCAC61" w14:textId="77777777" w:rsidR="00EA07FE" w:rsidRPr="007D038B" w:rsidRDefault="00EA07FE" w:rsidP="00EA07FE">
      <w:pPr>
        <w:spacing w:before="120" w:after="120" w:line="320" w:lineRule="exact"/>
        <w:ind w:firstLine="709"/>
        <w:jc w:val="both"/>
        <w:outlineLvl w:val="0"/>
        <w:rPr>
          <w:rFonts w:eastAsia="Calibri"/>
          <w:b/>
          <w:bCs/>
          <w:sz w:val="28"/>
          <w:szCs w:val="28"/>
          <w:lang w:val="vi-VN"/>
        </w:rPr>
      </w:pPr>
      <w:r w:rsidRPr="007D038B">
        <w:rPr>
          <w:sz w:val="28"/>
          <w:szCs w:val="28"/>
          <w:lang w:val="vi-VN"/>
        </w:rPr>
        <w:t>1.10.6</w:t>
      </w:r>
      <w:r w:rsidRPr="007D038B">
        <w:rPr>
          <w:rFonts w:eastAsia="Calibri"/>
          <w:bCs/>
          <w:sz w:val="28"/>
          <w:szCs w:val="28"/>
          <w:lang w:val="vi-VN"/>
        </w:rPr>
        <w:t>.</w:t>
      </w:r>
      <w:r w:rsidRPr="007D038B">
        <w:rPr>
          <w:rFonts w:eastAsia="Calibri"/>
          <w:b/>
          <w:bCs/>
          <w:sz w:val="28"/>
          <w:szCs w:val="28"/>
          <w:lang w:val="vi-VN"/>
        </w:rPr>
        <w:t xml:space="preserve"> Tiêu chuẩn 1: Tổ chức và quản lý nhà trường</w:t>
      </w:r>
    </w:p>
    <w:p w14:paraId="55CDD436" w14:textId="77777777" w:rsidR="00EA07FE" w:rsidRPr="007D038B" w:rsidRDefault="00EA07FE" w:rsidP="00EA07FE">
      <w:pPr>
        <w:spacing w:before="120" w:after="120" w:line="320" w:lineRule="exact"/>
        <w:ind w:firstLine="709"/>
        <w:jc w:val="both"/>
        <w:rPr>
          <w:rFonts w:eastAsia="Calibri"/>
          <w:spacing w:val="-4"/>
          <w:sz w:val="28"/>
          <w:szCs w:val="28"/>
          <w:lang w:val="vi-VN"/>
        </w:rPr>
      </w:pPr>
      <w:r w:rsidRPr="007D038B">
        <w:rPr>
          <w:sz w:val="28"/>
          <w:szCs w:val="28"/>
          <w:lang w:val="vi-VN"/>
        </w:rPr>
        <w:t>1.10.6</w:t>
      </w:r>
      <w:r w:rsidRPr="007D038B">
        <w:rPr>
          <w:rFonts w:eastAsia="Calibri"/>
          <w:bCs/>
          <w:sz w:val="28"/>
          <w:szCs w:val="28"/>
          <w:lang w:val="vi-VN"/>
        </w:rPr>
        <w:t>.</w:t>
      </w:r>
      <w:r w:rsidRPr="007D038B">
        <w:rPr>
          <w:rFonts w:eastAsia="Calibri"/>
          <w:spacing w:val="-4"/>
          <w:sz w:val="28"/>
          <w:szCs w:val="28"/>
          <w:lang w:val="vi-VN"/>
        </w:rPr>
        <w:t>1. Tiêu chí 1.1: Phương hướng, chiến lược xây dựng và phát triển nhà trường</w:t>
      </w:r>
    </w:p>
    <w:p w14:paraId="545306B0" w14:textId="77777777" w:rsidR="00EA07FE" w:rsidRPr="007D038B" w:rsidRDefault="00EA07FE" w:rsidP="00EA07FE">
      <w:pPr>
        <w:spacing w:before="120" w:after="120" w:line="320" w:lineRule="exact"/>
        <w:ind w:firstLine="709"/>
        <w:jc w:val="both"/>
        <w:rPr>
          <w:sz w:val="28"/>
          <w:szCs w:val="28"/>
          <w:lang w:val="vi-VN"/>
        </w:rPr>
      </w:pPr>
      <w:r w:rsidRPr="007D038B">
        <w:rPr>
          <w:sz w:val="28"/>
          <w:szCs w:val="28"/>
          <w:lang w:val="vi-VN"/>
        </w:rPr>
        <w:t>Nhà trường có các giải pháp giám sát việc thực hiện phương hướng, chiến lược xây dựng và phát triển.</w:t>
      </w:r>
    </w:p>
    <w:p w14:paraId="10347D6F"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sz w:val="28"/>
          <w:szCs w:val="28"/>
          <w:lang w:val="vi-VN"/>
        </w:rPr>
        <w:t>1.10.6</w:t>
      </w:r>
      <w:r w:rsidRPr="007D038B">
        <w:rPr>
          <w:rFonts w:eastAsia="Calibri"/>
          <w:bCs/>
          <w:sz w:val="28"/>
          <w:szCs w:val="28"/>
          <w:lang w:val="vi-VN"/>
        </w:rPr>
        <w:t>.</w:t>
      </w:r>
      <w:r w:rsidRPr="007D038B">
        <w:rPr>
          <w:rFonts w:eastAsia="Calibri"/>
          <w:sz w:val="28"/>
          <w:szCs w:val="28"/>
          <w:lang w:val="vi-VN"/>
        </w:rPr>
        <w:t xml:space="preserve">2. Tiêu chí 1.2: </w:t>
      </w:r>
      <w:r w:rsidRPr="007D038B">
        <w:rPr>
          <w:sz w:val="28"/>
          <w:szCs w:val="28"/>
          <w:lang w:val="vi-VN"/>
        </w:rPr>
        <w:t>Hội đồng trường (Hội đồng quản trị đối với trường tư thục) và các hội đồng khác</w:t>
      </w:r>
    </w:p>
    <w:p w14:paraId="48BCC997"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t>Hoạt động có hiệu quả, góp phần nâng cao chất lượng giáo dục của nhà trường.</w:t>
      </w:r>
    </w:p>
    <w:p w14:paraId="0D8E7D86"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sz w:val="28"/>
          <w:szCs w:val="28"/>
          <w:lang w:val="vi-VN"/>
        </w:rPr>
        <w:t>1.10.6</w:t>
      </w:r>
      <w:r w:rsidRPr="007D038B">
        <w:rPr>
          <w:rFonts w:eastAsia="Calibri"/>
          <w:bCs/>
          <w:sz w:val="28"/>
          <w:szCs w:val="28"/>
          <w:lang w:val="vi-VN"/>
        </w:rPr>
        <w:t>.</w:t>
      </w:r>
      <w:r w:rsidRPr="007D038B">
        <w:rPr>
          <w:rFonts w:eastAsia="Calibri"/>
          <w:sz w:val="28"/>
          <w:szCs w:val="28"/>
          <w:lang w:val="vi-VN"/>
        </w:rPr>
        <w:t xml:space="preserve">3. Tiêu chí 1.3: Tổ chức Đảng Cộng sản Việt Nam, các đoàn thể và tổ chức </w:t>
      </w:r>
      <w:r w:rsidRPr="007D038B">
        <w:rPr>
          <w:sz w:val="28"/>
          <w:szCs w:val="28"/>
          <w:lang w:val="vi-VN"/>
        </w:rPr>
        <w:t>khác trong nhà trường</w:t>
      </w:r>
    </w:p>
    <w:p w14:paraId="2E724516" w14:textId="77777777" w:rsidR="00EA07FE" w:rsidRPr="007D038B" w:rsidRDefault="00EA07FE" w:rsidP="00EA07FE">
      <w:pPr>
        <w:spacing w:before="120" w:after="120" w:line="320" w:lineRule="exact"/>
        <w:ind w:firstLine="709"/>
        <w:jc w:val="both"/>
        <w:rPr>
          <w:rFonts w:eastAsia="Calibri"/>
          <w:iCs/>
          <w:sz w:val="28"/>
          <w:szCs w:val="28"/>
          <w:lang w:val="vi-VN"/>
        </w:rPr>
      </w:pPr>
      <w:r w:rsidRPr="007D038B">
        <w:rPr>
          <w:rFonts w:eastAsia="Calibri"/>
          <w:sz w:val="28"/>
          <w:szCs w:val="28"/>
          <w:lang w:val="vi-VN"/>
        </w:rPr>
        <w:lastRenderedPageBreak/>
        <w:t xml:space="preserve">a) Tổ chức Đảng Cộng sản Việt Nam có cơ cấu tổ chức và hoạt động theo quy định; trong 05 năm liên tiếp tính đến thời điểm đánh giá, có ít nhất 01 năm hoàn thành tốt nhiệm vụ, </w:t>
      </w:r>
      <w:r w:rsidRPr="007D038B">
        <w:rPr>
          <w:rFonts w:eastAsia="Calibri"/>
          <w:iCs/>
          <w:sz w:val="28"/>
          <w:szCs w:val="28"/>
          <w:lang w:val="vi-VN"/>
        </w:rPr>
        <w:t>các</w:t>
      </w:r>
      <w:r w:rsidRPr="007D038B">
        <w:rPr>
          <w:rFonts w:eastAsia="Calibri"/>
          <w:sz w:val="28"/>
          <w:szCs w:val="28"/>
          <w:lang w:val="vi-VN"/>
        </w:rPr>
        <w:t xml:space="preserve"> năm còn lại hoàn thành nhiệm vụ trở lên;</w:t>
      </w:r>
    </w:p>
    <w:p w14:paraId="70D13ACD"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iCs/>
          <w:sz w:val="28"/>
          <w:szCs w:val="28"/>
          <w:lang w:val="vi-VN"/>
        </w:rPr>
        <w:t xml:space="preserve">b) </w:t>
      </w:r>
      <w:r w:rsidRPr="007D038B">
        <w:rPr>
          <w:rFonts w:eastAsia="Calibri"/>
          <w:sz w:val="28"/>
          <w:szCs w:val="28"/>
          <w:lang w:val="vi-VN"/>
        </w:rPr>
        <w:t>Các đoàn thể, tổ chức khác có đóng góp tích cực cho các hoạt động của nhà trường.</w:t>
      </w:r>
    </w:p>
    <w:p w14:paraId="25C9B433" w14:textId="77777777" w:rsidR="00EA07FE" w:rsidRPr="007D038B" w:rsidRDefault="00EA07FE" w:rsidP="00EA07FE">
      <w:pPr>
        <w:spacing w:before="120" w:after="120" w:line="320" w:lineRule="exact"/>
        <w:ind w:firstLine="709"/>
        <w:jc w:val="both"/>
        <w:rPr>
          <w:rFonts w:eastAsia="Calibri"/>
          <w:spacing w:val="6"/>
          <w:sz w:val="28"/>
          <w:szCs w:val="28"/>
          <w:lang w:val="vi-VN"/>
        </w:rPr>
      </w:pPr>
      <w:r w:rsidRPr="007D038B">
        <w:rPr>
          <w:sz w:val="28"/>
          <w:szCs w:val="28"/>
          <w:lang w:val="vi-VN"/>
        </w:rPr>
        <w:t>1.10.6</w:t>
      </w:r>
      <w:r w:rsidRPr="007D038B">
        <w:rPr>
          <w:rFonts w:eastAsia="Calibri"/>
          <w:bCs/>
          <w:sz w:val="28"/>
          <w:szCs w:val="28"/>
          <w:lang w:val="vi-VN"/>
        </w:rPr>
        <w:t>.</w:t>
      </w:r>
      <w:r w:rsidRPr="007D038B">
        <w:rPr>
          <w:rFonts w:eastAsia="Calibri"/>
          <w:spacing w:val="6"/>
          <w:sz w:val="28"/>
          <w:szCs w:val="28"/>
          <w:lang w:val="vi-VN"/>
        </w:rPr>
        <w:t>4. Tiêu chí 1.4: Hiệu trưởng, phó hiệu trưởng, tổ chuyên môn và tổ văn phòng</w:t>
      </w:r>
    </w:p>
    <w:p w14:paraId="4612C764"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t>a) Hằng năm, tổ chuyên môn đề xuất và thực hiện được ít nhất 01 (một) chuyên đề chuyên môn có tác dụng nâng cao chất lượng và hiệu quả giáo dục;</w:t>
      </w:r>
    </w:p>
    <w:p w14:paraId="59783060" w14:textId="77777777" w:rsidR="00EA07FE" w:rsidRPr="007D038B" w:rsidRDefault="00EA07FE" w:rsidP="00EA07FE">
      <w:pPr>
        <w:spacing w:before="120" w:after="120" w:line="320" w:lineRule="exact"/>
        <w:ind w:firstLine="709"/>
        <w:jc w:val="both"/>
        <w:rPr>
          <w:sz w:val="28"/>
          <w:szCs w:val="28"/>
          <w:lang w:val="vi-VN"/>
        </w:rPr>
      </w:pPr>
      <w:r w:rsidRPr="007D038B">
        <w:rPr>
          <w:sz w:val="28"/>
          <w:szCs w:val="28"/>
          <w:lang w:val="vi-VN"/>
        </w:rPr>
        <w:t>b) Hoạt động của tổ chuyên môn, tổ văn phòng được định kỳ rà soát, đánh giá, điều chỉnh.</w:t>
      </w:r>
    </w:p>
    <w:p w14:paraId="72E4C609"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sz w:val="28"/>
          <w:szCs w:val="28"/>
          <w:lang w:val="vi-VN"/>
        </w:rPr>
        <w:t>1.10.6</w:t>
      </w:r>
      <w:r w:rsidRPr="007D038B">
        <w:rPr>
          <w:rFonts w:eastAsia="Calibri"/>
          <w:bCs/>
          <w:sz w:val="28"/>
          <w:szCs w:val="28"/>
          <w:lang w:val="vi-VN"/>
        </w:rPr>
        <w:t>.</w:t>
      </w:r>
      <w:r w:rsidRPr="007D038B">
        <w:rPr>
          <w:rFonts w:eastAsia="Calibri"/>
          <w:sz w:val="28"/>
          <w:szCs w:val="28"/>
          <w:lang w:val="vi-VN"/>
        </w:rPr>
        <w:t>5. Tiêu chí 1.5: Khối lớp và tổ chức lớp học</w:t>
      </w:r>
    </w:p>
    <w:p w14:paraId="4D8E4E71"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t>a) Trường có không quá 30 (ba mươi) lớp;</w:t>
      </w:r>
    </w:p>
    <w:p w14:paraId="67641299" w14:textId="77777777" w:rsidR="00EA07FE" w:rsidRPr="00281F0D" w:rsidRDefault="00EA07FE" w:rsidP="00EA07FE">
      <w:pPr>
        <w:spacing w:before="120" w:after="120" w:line="320" w:lineRule="exact"/>
        <w:ind w:firstLine="709"/>
        <w:jc w:val="both"/>
        <w:rPr>
          <w:rFonts w:eastAsia="Calibri"/>
          <w:sz w:val="28"/>
          <w:szCs w:val="28"/>
          <w:lang w:val="vi-VN"/>
        </w:rPr>
      </w:pPr>
      <w:r w:rsidRPr="00281F0D">
        <w:rPr>
          <w:rFonts w:eastAsia="Calibri"/>
          <w:spacing w:val="-4"/>
          <w:sz w:val="28"/>
          <w:szCs w:val="28"/>
          <w:lang w:val="vi-VN"/>
        </w:rPr>
        <w:t>b) Sĩ số học sinh trong lớp theo quy định</w:t>
      </w:r>
      <w:r w:rsidRPr="00281F0D">
        <w:rPr>
          <w:rFonts w:eastAsia="Calibri"/>
          <w:sz w:val="28"/>
          <w:szCs w:val="28"/>
          <w:lang w:val="vi-VN"/>
        </w:rPr>
        <w:t>;</w:t>
      </w:r>
    </w:p>
    <w:p w14:paraId="052A77B7" w14:textId="77777777" w:rsidR="00EA07FE" w:rsidRPr="00281F0D" w:rsidRDefault="00EA07FE" w:rsidP="00EA07FE">
      <w:pPr>
        <w:spacing w:before="120" w:after="120" w:line="320" w:lineRule="exact"/>
        <w:ind w:firstLine="709"/>
        <w:jc w:val="both"/>
        <w:rPr>
          <w:rFonts w:eastAsia="Calibri"/>
          <w:spacing w:val="4"/>
          <w:sz w:val="28"/>
          <w:szCs w:val="28"/>
          <w:lang w:val="vi-VN"/>
        </w:rPr>
      </w:pPr>
      <w:r w:rsidRPr="00281F0D">
        <w:rPr>
          <w:rFonts w:eastAsia="Calibri"/>
          <w:spacing w:val="4"/>
          <w:sz w:val="28"/>
          <w:szCs w:val="28"/>
          <w:lang w:val="vi-VN"/>
        </w:rPr>
        <w:t xml:space="preserve">c) Tổ chức lớp học linh hoạt và phù hợp </w:t>
      </w:r>
      <w:r w:rsidRPr="007D038B">
        <w:rPr>
          <w:rFonts w:eastAsia="Calibri"/>
          <w:spacing w:val="4"/>
          <w:sz w:val="28"/>
          <w:szCs w:val="28"/>
          <w:lang w:val="vi-VN"/>
        </w:rPr>
        <w:t>với các hình thức hoạt động giáo dục</w:t>
      </w:r>
      <w:r w:rsidRPr="00281F0D">
        <w:rPr>
          <w:rFonts w:eastAsia="Calibri"/>
          <w:spacing w:val="4"/>
          <w:sz w:val="28"/>
          <w:szCs w:val="28"/>
          <w:lang w:val="vi-VN"/>
        </w:rPr>
        <w:t>.</w:t>
      </w:r>
    </w:p>
    <w:p w14:paraId="493F4BD2" w14:textId="77777777" w:rsidR="00EA07FE" w:rsidRPr="00281F0D" w:rsidRDefault="00EA07FE" w:rsidP="00EA07FE">
      <w:pPr>
        <w:spacing w:before="120" w:after="120" w:line="320" w:lineRule="exact"/>
        <w:ind w:firstLine="709"/>
        <w:jc w:val="both"/>
        <w:rPr>
          <w:rFonts w:eastAsia="Calibri"/>
          <w:sz w:val="28"/>
          <w:szCs w:val="28"/>
          <w:lang w:val="vi-VN"/>
        </w:rPr>
      </w:pPr>
      <w:r w:rsidRPr="00281F0D">
        <w:rPr>
          <w:sz w:val="28"/>
          <w:szCs w:val="28"/>
          <w:lang w:val="vi-VN"/>
        </w:rPr>
        <w:t>1.10.6</w:t>
      </w:r>
      <w:r w:rsidRPr="007D038B">
        <w:rPr>
          <w:rFonts w:eastAsia="Calibri"/>
          <w:bCs/>
          <w:sz w:val="28"/>
          <w:szCs w:val="28"/>
          <w:lang w:val="vi-VN"/>
        </w:rPr>
        <w:t>.</w:t>
      </w:r>
      <w:r w:rsidRPr="00281F0D">
        <w:rPr>
          <w:rFonts w:eastAsia="Calibri"/>
          <w:sz w:val="28"/>
          <w:szCs w:val="28"/>
          <w:lang w:val="vi-VN"/>
        </w:rPr>
        <w:t>6. Tiêu chí 1.6: Quản lý hành chính, tài chính và tài sản</w:t>
      </w:r>
    </w:p>
    <w:p w14:paraId="1C4C94CD" w14:textId="77777777" w:rsidR="00EA07FE" w:rsidRPr="00281F0D" w:rsidRDefault="00EA07FE" w:rsidP="00EA07FE">
      <w:pPr>
        <w:spacing w:before="120" w:after="120" w:line="312" w:lineRule="exact"/>
        <w:ind w:firstLine="709"/>
        <w:jc w:val="both"/>
        <w:rPr>
          <w:rFonts w:eastAsia="Calibri"/>
          <w:sz w:val="28"/>
          <w:szCs w:val="28"/>
          <w:lang w:val="vi-VN"/>
        </w:rPr>
      </w:pPr>
      <w:r w:rsidRPr="00281F0D">
        <w:rPr>
          <w:rFonts w:eastAsia="Calibri"/>
          <w:sz w:val="28"/>
          <w:szCs w:val="28"/>
          <w:lang w:val="vi-VN"/>
        </w:rPr>
        <w:t>a) Ứng dụng công nghệ thông tin trong công tác quản lý hành chính, tài chính và tài sản của nhà trường;</w:t>
      </w:r>
    </w:p>
    <w:p w14:paraId="40F54A53" w14:textId="77777777" w:rsidR="00EA07FE" w:rsidRPr="00281F0D" w:rsidRDefault="00EA07FE" w:rsidP="00EA07FE">
      <w:pPr>
        <w:spacing w:before="120" w:after="120" w:line="312" w:lineRule="exact"/>
        <w:ind w:firstLine="709"/>
        <w:jc w:val="both"/>
        <w:rPr>
          <w:rFonts w:eastAsia="Calibri"/>
          <w:sz w:val="28"/>
          <w:szCs w:val="28"/>
          <w:lang w:val="vi-VN"/>
        </w:rPr>
      </w:pPr>
      <w:r w:rsidRPr="00281F0D">
        <w:rPr>
          <w:rFonts w:eastAsia="Calibri"/>
          <w:sz w:val="28"/>
          <w:szCs w:val="28"/>
          <w:lang w:val="vi-VN"/>
        </w:rPr>
        <w:t xml:space="preserve">b) Trong 05 năm liên tiếp tính đến thời điểm đánh giá, không có vi phạm liên quan đến việc quản lý hành chính, tài chính và tài sản theo kết luận của thanh tra, kiểm toán. </w:t>
      </w:r>
    </w:p>
    <w:p w14:paraId="1D31216E" w14:textId="77777777" w:rsidR="00EA07FE" w:rsidRPr="00281F0D" w:rsidRDefault="00EA07FE" w:rsidP="00EA07FE">
      <w:pPr>
        <w:spacing w:before="120" w:after="120" w:line="312" w:lineRule="exact"/>
        <w:ind w:firstLine="709"/>
        <w:jc w:val="both"/>
        <w:rPr>
          <w:rFonts w:eastAsia="Calibri"/>
          <w:sz w:val="28"/>
          <w:szCs w:val="28"/>
          <w:lang w:val="vi-VN"/>
        </w:rPr>
      </w:pPr>
      <w:r w:rsidRPr="00281F0D">
        <w:rPr>
          <w:sz w:val="28"/>
          <w:szCs w:val="28"/>
          <w:lang w:val="vi-VN"/>
        </w:rPr>
        <w:t>1.10.6</w:t>
      </w:r>
      <w:r w:rsidRPr="007D038B">
        <w:rPr>
          <w:rFonts w:eastAsia="Calibri"/>
          <w:bCs/>
          <w:sz w:val="28"/>
          <w:szCs w:val="28"/>
          <w:lang w:val="vi-VN"/>
        </w:rPr>
        <w:t>.</w:t>
      </w:r>
      <w:r w:rsidRPr="00281F0D">
        <w:rPr>
          <w:rFonts w:eastAsia="Calibri"/>
          <w:sz w:val="28"/>
          <w:szCs w:val="28"/>
          <w:lang w:val="vi-VN"/>
        </w:rPr>
        <w:t>7. Tiêu chí 1.7: Quản lý cán bộ, giáo viên và nhân viên</w:t>
      </w:r>
    </w:p>
    <w:p w14:paraId="00DC332F" w14:textId="77777777" w:rsidR="00EA07FE" w:rsidRPr="00281F0D" w:rsidRDefault="00EA07FE" w:rsidP="00EA07FE">
      <w:pPr>
        <w:spacing w:before="120" w:after="120" w:line="312" w:lineRule="exact"/>
        <w:ind w:firstLine="709"/>
        <w:jc w:val="both"/>
        <w:rPr>
          <w:rFonts w:eastAsia="Calibri"/>
          <w:spacing w:val="-4"/>
          <w:sz w:val="28"/>
          <w:szCs w:val="28"/>
          <w:lang w:val="vi-VN"/>
        </w:rPr>
      </w:pPr>
      <w:r w:rsidRPr="00281F0D">
        <w:rPr>
          <w:rFonts w:eastAsia="Calibri"/>
          <w:spacing w:val="-4"/>
          <w:sz w:val="28"/>
          <w:szCs w:val="28"/>
          <w:lang w:val="vi-VN"/>
        </w:rPr>
        <w:t>Có các biện pháp để phát huy năng lực của cán bộ quản lý, giáo viên, nhân viên trong việc xây dựng, phát triển và nâng cao chất lượng giáo dục nhà trường.</w:t>
      </w:r>
    </w:p>
    <w:p w14:paraId="1AA44AB9" w14:textId="77777777" w:rsidR="00EA07FE" w:rsidRPr="00281F0D" w:rsidRDefault="00EA07FE" w:rsidP="00EA07FE">
      <w:pPr>
        <w:spacing w:before="120" w:after="120" w:line="312" w:lineRule="exact"/>
        <w:ind w:firstLine="709"/>
        <w:jc w:val="both"/>
        <w:rPr>
          <w:rFonts w:eastAsia="Calibri"/>
          <w:sz w:val="28"/>
          <w:szCs w:val="28"/>
          <w:lang w:val="vi-VN"/>
        </w:rPr>
      </w:pPr>
      <w:r w:rsidRPr="00281F0D">
        <w:rPr>
          <w:sz w:val="28"/>
          <w:szCs w:val="28"/>
          <w:lang w:val="vi-VN"/>
        </w:rPr>
        <w:t>1.10.6</w:t>
      </w:r>
      <w:r w:rsidRPr="007D038B">
        <w:rPr>
          <w:rFonts w:eastAsia="Calibri"/>
          <w:bCs/>
          <w:sz w:val="28"/>
          <w:szCs w:val="28"/>
          <w:lang w:val="vi-VN"/>
        </w:rPr>
        <w:t>.</w:t>
      </w:r>
      <w:r w:rsidRPr="00281F0D">
        <w:rPr>
          <w:rFonts w:eastAsia="Calibri"/>
          <w:sz w:val="28"/>
          <w:szCs w:val="28"/>
          <w:lang w:val="vi-VN"/>
        </w:rPr>
        <w:t>8. Tiêu chí 1.8: Quản lý các hoạt động giáo dục</w:t>
      </w:r>
    </w:p>
    <w:p w14:paraId="2BD35AF9" w14:textId="77777777" w:rsidR="00EA07FE" w:rsidRPr="00281F0D" w:rsidRDefault="00EA07FE" w:rsidP="00EA07FE">
      <w:pPr>
        <w:spacing w:before="120" w:after="120" w:line="312" w:lineRule="exact"/>
        <w:ind w:firstLine="709"/>
        <w:jc w:val="both"/>
        <w:rPr>
          <w:spacing w:val="-4"/>
          <w:sz w:val="28"/>
          <w:szCs w:val="28"/>
          <w:lang w:val="vi-VN"/>
        </w:rPr>
      </w:pPr>
      <w:r w:rsidRPr="00281F0D">
        <w:rPr>
          <w:spacing w:val="-4"/>
          <w:sz w:val="28"/>
          <w:szCs w:val="28"/>
          <w:lang w:val="vi-VN"/>
        </w:rPr>
        <w:t>Các biện pháp chỉ đạo, kiểm tra, đánh giá của nhà trường đối với các hoạt động giáo dục, được cơ quan quản lý đánh giá đạt hiệu quả.</w:t>
      </w:r>
    </w:p>
    <w:p w14:paraId="6655D789" w14:textId="77777777" w:rsidR="00EA07FE" w:rsidRPr="00281F0D" w:rsidRDefault="00EA07FE" w:rsidP="00EA07FE">
      <w:pPr>
        <w:spacing w:before="120" w:after="120" w:line="312" w:lineRule="exact"/>
        <w:ind w:firstLine="709"/>
        <w:jc w:val="both"/>
        <w:rPr>
          <w:rFonts w:eastAsia="Calibri"/>
          <w:sz w:val="28"/>
          <w:szCs w:val="28"/>
          <w:lang w:val="vi-VN"/>
        </w:rPr>
      </w:pPr>
      <w:r w:rsidRPr="00281F0D">
        <w:rPr>
          <w:sz w:val="28"/>
          <w:szCs w:val="28"/>
          <w:lang w:val="vi-VN"/>
        </w:rPr>
        <w:t>1.10.6</w:t>
      </w:r>
      <w:r w:rsidRPr="007D038B">
        <w:rPr>
          <w:rFonts w:eastAsia="Calibri"/>
          <w:bCs/>
          <w:sz w:val="28"/>
          <w:szCs w:val="28"/>
          <w:lang w:val="vi-VN"/>
        </w:rPr>
        <w:t>.</w:t>
      </w:r>
      <w:r w:rsidRPr="00281F0D">
        <w:rPr>
          <w:rFonts w:eastAsia="Calibri"/>
          <w:sz w:val="28"/>
          <w:szCs w:val="28"/>
          <w:lang w:val="vi-VN"/>
        </w:rPr>
        <w:t>9</w:t>
      </w:r>
      <w:r w:rsidRPr="007D038B">
        <w:rPr>
          <w:rFonts w:eastAsia="Calibri"/>
          <w:sz w:val="28"/>
          <w:szCs w:val="28"/>
          <w:lang w:val="vi-VN"/>
        </w:rPr>
        <w:t xml:space="preserve">. Tiêu chí 1.9: Thực hiện </w:t>
      </w:r>
      <w:r w:rsidRPr="00281F0D">
        <w:rPr>
          <w:rFonts w:eastAsia="Calibri"/>
          <w:sz w:val="28"/>
          <w:szCs w:val="28"/>
          <w:lang w:val="vi-VN"/>
        </w:rPr>
        <w:t>q</w:t>
      </w:r>
      <w:r w:rsidRPr="007D038B">
        <w:rPr>
          <w:rFonts w:eastAsia="Calibri"/>
          <w:sz w:val="28"/>
          <w:szCs w:val="28"/>
          <w:lang w:val="vi-VN"/>
        </w:rPr>
        <w:t>uy chế dân chủ</w:t>
      </w:r>
      <w:r w:rsidRPr="00281F0D">
        <w:rPr>
          <w:rFonts w:eastAsia="Calibri"/>
          <w:sz w:val="28"/>
          <w:szCs w:val="28"/>
          <w:lang w:val="vi-VN"/>
        </w:rPr>
        <w:t xml:space="preserve"> cơ sở</w:t>
      </w:r>
    </w:p>
    <w:p w14:paraId="063A997F" w14:textId="77777777" w:rsidR="00EA07FE" w:rsidRPr="00281F0D" w:rsidRDefault="00EA07FE" w:rsidP="00EA07FE">
      <w:pPr>
        <w:spacing w:before="120" w:after="120" w:line="312" w:lineRule="exact"/>
        <w:ind w:firstLine="709"/>
        <w:jc w:val="both"/>
        <w:rPr>
          <w:sz w:val="28"/>
          <w:szCs w:val="28"/>
          <w:lang w:val="vi-VN"/>
        </w:rPr>
      </w:pPr>
      <w:r w:rsidRPr="00281F0D">
        <w:rPr>
          <w:sz w:val="28"/>
          <w:szCs w:val="28"/>
          <w:lang w:val="vi-VN"/>
        </w:rPr>
        <w:t>Các biện pháp và cơ chế giám sát việc thực hiện quy chế dân chủ cơ sở đảm bảo công khai, minh bạch, hiệu quả.</w:t>
      </w:r>
    </w:p>
    <w:p w14:paraId="111F5C87" w14:textId="77777777" w:rsidR="00EA07FE" w:rsidRPr="00281F0D" w:rsidRDefault="00EA07FE" w:rsidP="00EA07FE">
      <w:pPr>
        <w:spacing w:before="120" w:after="120" w:line="312" w:lineRule="exact"/>
        <w:ind w:firstLine="709"/>
        <w:jc w:val="both"/>
        <w:rPr>
          <w:rFonts w:eastAsia="Calibri"/>
          <w:sz w:val="28"/>
          <w:szCs w:val="28"/>
          <w:lang w:val="vi-VN"/>
        </w:rPr>
      </w:pPr>
      <w:r w:rsidRPr="00281F0D">
        <w:rPr>
          <w:sz w:val="28"/>
          <w:szCs w:val="28"/>
          <w:lang w:val="vi-VN"/>
        </w:rPr>
        <w:lastRenderedPageBreak/>
        <w:t>1.10.6</w:t>
      </w:r>
      <w:r w:rsidRPr="007D038B">
        <w:rPr>
          <w:rFonts w:eastAsia="Calibri"/>
          <w:bCs/>
          <w:sz w:val="28"/>
          <w:szCs w:val="28"/>
          <w:lang w:val="vi-VN"/>
        </w:rPr>
        <w:t>.</w:t>
      </w:r>
      <w:r w:rsidRPr="00281F0D">
        <w:rPr>
          <w:rFonts w:eastAsia="Calibri"/>
          <w:sz w:val="28"/>
          <w:szCs w:val="28"/>
          <w:lang w:val="vi-VN"/>
        </w:rPr>
        <w:t xml:space="preserve">10. </w:t>
      </w:r>
      <w:r w:rsidRPr="007D038B">
        <w:rPr>
          <w:rFonts w:eastAsia="Calibri"/>
          <w:sz w:val="28"/>
          <w:szCs w:val="28"/>
          <w:lang w:val="vi-VN"/>
        </w:rPr>
        <w:t>Tiêu chí 1.10: Đảm bảo an ninh trật tự, an</w:t>
      </w:r>
      <w:r w:rsidRPr="00281F0D">
        <w:rPr>
          <w:rFonts w:eastAsia="Calibri"/>
          <w:sz w:val="28"/>
          <w:szCs w:val="28"/>
          <w:lang w:val="vi-VN"/>
        </w:rPr>
        <w:t xml:space="preserve"> toàn trường học</w:t>
      </w:r>
    </w:p>
    <w:p w14:paraId="7B2D7424" w14:textId="77777777" w:rsidR="00EA07FE" w:rsidRPr="00281F0D" w:rsidRDefault="00EA07FE" w:rsidP="00EA07FE">
      <w:pPr>
        <w:spacing w:before="120" w:after="120" w:line="312" w:lineRule="exact"/>
        <w:ind w:firstLine="709"/>
        <w:jc w:val="both"/>
        <w:rPr>
          <w:sz w:val="28"/>
          <w:szCs w:val="28"/>
          <w:lang w:val="vi-VN"/>
        </w:rPr>
      </w:pPr>
      <w:r w:rsidRPr="00281F0D">
        <w:rPr>
          <w:sz w:val="28"/>
          <w:szCs w:val="28"/>
          <w:lang w:val="vi-VN"/>
        </w:rPr>
        <w:t>a) Cán bộ quản lý, giáo viên, nhân viên và học sinh được phổ biến, hướng dẫn,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p>
    <w:p w14:paraId="19CD85C3" w14:textId="77777777" w:rsidR="00EA07FE" w:rsidRPr="00281F0D" w:rsidRDefault="00EA07FE" w:rsidP="00EA07FE">
      <w:pPr>
        <w:spacing w:before="120" w:after="120" w:line="312" w:lineRule="exact"/>
        <w:ind w:firstLine="709"/>
        <w:jc w:val="both"/>
        <w:rPr>
          <w:sz w:val="28"/>
          <w:szCs w:val="28"/>
          <w:lang w:val="vi-VN"/>
        </w:rPr>
      </w:pPr>
      <w:r w:rsidRPr="00281F0D">
        <w:rPr>
          <w:sz w:val="28"/>
          <w:szCs w:val="28"/>
          <w:lang w:val="vi-VN"/>
        </w:rPr>
        <w:t>b) Nhà trường thường xuyên kiểm tra, thu thập, đánh giá, xử lý các thông tin, biểu hiện liên quan đến bạo lực học đường, an ninh trật tự và có biện pháp ngăn chặn kịp thời, hiệu quả.</w:t>
      </w:r>
    </w:p>
    <w:p w14:paraId="7C9146E7" w14:textId="77777777" w:rsidR="00EA07FE" w:rsidRPr="007D038B" w:rsidRDefault="00EA07FE" w:rsidP="00EA07FE">
      <w:pPr>
        <w:spacing w:before="120" w:after="120" w:line="312" w:lineRule="exact"/>
        <w:ind w:firstLine="709"/>
        <w:jc w:val="both"/>
        <w:outlineLvl w:val="0"/>
        <w:rPr>
          <w:rFonts w:eastAsia="Calibri"/>
          <w:b/>
          <w:bCs/>
          <w:spacing w:val="-4"/>
          <w:sz w:val="28"/>
          <w:szCs w:val="28"/>
          <w:lang w:val="vi-VN"/>
        </w:rPr>
      </w:pPr>
      <w:r w:rsidRPr="00281F0D">
        <w:rPr>
          <w:sz w:val="28"/>
          <w:szCs w:val="28"/>
          <w:lang w:val="vi-VN"/>
        </w:rPr>
        <w:t>1.10.7</w:t>
      </w:r>
      <w:r w:rsidRPr="007D038B">
        <w:rPr>
          <w:rFonts w:eastAsia="Calibri"/>
          <w:bCs/>
          <w:sz w:val="28"/>
          <w:szCs w:val="28"/>
          <w:lang w:val="vi-VN"/>
        </w:rPr>
        <w:t>.</w:t>
      </w:r>
      <w:r w:rsidRPr="00281F0D">
        <w:rPr>
          <w:rFonts w:eastAsia="Calibri"/>
          <w:bCs/>
          <w:sz w:val="28"/>
          <w:szCs w:val="28"/>
          <w:lang w:val="vi-VN"/>
        </w:rPr>
        <w:t xml:space="preserve"> </w:t>
      </w:r>
      <w:r w:rsidRPr="007D038B">
        <w:rPr>
          <w:rFonts w:eastAsia="Calibri"/>
          <w:b/>
          <w:bCs/>
          <w:spacing w:val="-4"/>
          <w:sz w:val="28"/>
          <w:szCs w:val="28"/>
          <w:lang w:val="vi-VN"/>
        </w:rPr>
        <w:t>Tiêu chuẩn 2: Cán bộ quản lý, giáo viên, nhân viên</w:t>
      </w:r>
      <w:r w:rsidRPr="00281F0D">
        <w:rPr>
          <w:rFonts w:eastAsia="Calibri"/>
          <w:b/>
          <w:bCs/>
          <w:spacing w:val="-4"/>
          <w:sz w:val="28"/>
          <w:szCs w:val="28"/>
          <w:lang w:val="vi-VN"/>
        </w:rPr>
        <w:t xml:space="preserve"> và</w:t>
      </w:r>
      <w:r w:rsidRPr="007D038B">
        <w:rPr>
          <w:rFonts w:eastAsia="Calibri"/>
          <w:b/>
          <w:bCs/>
          <w:spacing w:val="-4"/>
          <w:sz w:val="28"/>
          <w:szCs w:val="28"/>
          <w:lang w:val="vi-VN"/>
        </w:rPr>
        <w:t xml:space="preserve"> học sinh</w:t>
      </w:r>
    </w:p>
    <w:p w14:paraId="6C5A0D8B"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sz w:val="28"/>
          <w:szCs w:val="28"/>
          <w:lang w:val="vi-VN"/>
        </w:rPr>
        <w:t>1.10.7</w:t>
      </w:r>
      <w:r w:rsidRPr="007D038B">
        <w:rPr>
          <w:rFonts w:eastAsia="Calibri"/>
          <w:bCs/>
          <w:sz w:val="28"/>
          <w:szCs w:val="28"/>
          <w:lang w:val="vi-VN"/>
        </w:rPr>
        <w:t>.</w:t>
      </w:r>
      <w:r w:rsidRPr="007D038B">
        <w:rPr>
          <w:rFonts w:eastAsia="Calibri"/>
          <w:sz w:val="28"/>
          <w:szCs w:val="28"/>
          <w:lang w:val="vi-VN"/>
        </w:rPr>
        <w:t>1. Tiêu chí 2.1: Đối với hiệu trưởng, phó hiệu trưởng</w:t>
      </w:r>
    </w:p>
    <w:p w14:paraId="55C670A0"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 xml:space="preserve">a) Trong 05 năm liên tiếp tính đến thời điểm đánh giá, có ít nhất 02 năm được đánh giá đạt chuẩn hiệu trưởng ở mức khá trở lên; </w:t>
      </w:r>
    </w:p>
    <w:p w14:paraId="38DB8FF4" w14:textId="77777777" w:rsidR="00EA07FE" w:rsidRPr="007D038B" w:rsidRDefault="00EA07FE" w:rsidP="00EA07FE">
      <w:pPr>
        <w:spacing w:before="120" w:after="120" w:line="312" w:lineRule="exact"/>
        <w:ind w:firstLine="709"/>
        <w:jc w:val="both"/>
        <w:rPr>
          <w:sz w:val="28"/>
          <w:szCs w:val="28"/>
          <w:lang w:val="vi-VN"/>
        </w:rPr>
      </w:pPr>
      <w:r w:rsidRPr="007D038B">
        <w:rPr>
          <w:sz w:val="28"/>
          <w:szCs w:val="28"/>
          <w:lang w:val="vi-VN"/>
        </w:rPr>
        <w:t>b) Được bồi dưỡng, tập huấn về lý luận chính trị theo quy định; được giáo viên, nhân viên trong trường tín nhiệm.</w:t>
      </w:r>
    </w:p>
    <w:p w14:paraId="5A2E57B5"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sz w:val="28"/>
          <w:szCs w:val="28"/>
          <w:lang w:val="vi-VN"/>
        </w:rPr>
        <w:t>1.10.7</w:t>
      </w:r>
      <w:r w:rsidRPr="007D038B">
        <w:rPr>
          <w:rFonts w:eastAsia="Calibri"/>
          <w:bCs/>
          <w:sz w:val="28"/>
          <w:szCs w:val="28"/>
          <w:lang w:val="vi-VN"/>
        </w:rPr>
        <w:t>.</w:t>
      </w:r>
      <w:r w:rsidRPr="007D038B">
        <w:rPr>
          <w:rFonts w:eastAsia="Calibri"/>
          <w:sz w:val="28"/>
          <w:szCs w:val="28"/>
          <w:lang w:val="vi-VN"/>
        </w:rPr>
        <w:t>2. Tiêu chí 2.2: Đối với giáo viên</w:t>
      </w:r>
    </w:p>
    <w:p w14:paraId="3EE7B350"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 xml:space="preserve">a) Tỷ lệ giáo viên đạt trên chuẩn trình độ đào tạo đạt ít nhất 55%; đối với các trường thuộc vùng khó khăn đạt ít nhất 40%; </w:t>
      </w:r>
      <w:r w:rsidRPr="007D038B">
        <w:rPr>
          <w:spacing w:val="4"/>
          <w:sz w:val="28"/>
          <w:szCs w:val="28"/>
          <w:lang w:val="vi-VN"/>
        </w:rPr>
        <w:t>trong 05 năm liên tiếp tính đến thời điểm đánh giá,</w:t>
      </w:r>
      <w:r w:rsidRPr="007D038B">
        <w:rPr>
          <w:sz w:val="28"/>
          <w:szCs w:val="28"/>
          <w:lang w:val="vi-VN"/>
        </w:rPr>
        <w:t xml:space="preserve"> tỷ lệ giáo viên trên chuẩn trình độ đào tạo được duy trì ổn định và tăng dần theo lộ trình phù hợp</w:t>
      </w:r>
      <w:r w:rsidRPr="007D038B">
        <w:rPr>
          <w:spacing w:val="4"/>
          <w:sz w:val="28"/>
          <w:szCs w:val="28"/>
          <w:lang w:val="vi-VN"/>
        </w:rPr>
        <w:t>;</w:t>
      </w:r>
    </w:p>
    <w:p w14:paraId="59D6E7DE" w14:textId="77777777" w:rsidR="00EA07FE" w:rsidRPr="007D038B" w:rsidRDefault="00EA07FE" w:rsidP="00EA07FE">
      <w:pPr>
        <w:spacing w:before="120" w:after="120" w:line="312" w:lineRule="exact"/>
        <w:ind w:firstLine="709"/>
        <w:jc w:val="both"/>
        <w:rPr>
          <w:sz w:val="28"/>
          <w:szCs w:val="28"/>
          <w:lang w:val="vi-VN"/>
        </w:rPr>
      </w:pPr>
      <w:r w:rsidRPr="007D038B">
        <w:rPr>
          <w:spacing w:val="4"/>
          <w:sz w:val="28"/>
          <w:szCs w:val="28"/>
          <w:lang w:val="vi-VN"/>
        </w:rPr>
        <w:t>b) Trong 05 năm liên tiếp tính đến thời điểm đánh giá</w:t>
      </w:r>
      <w:r w:rsidRPr="007D038B">
        <w:rPr>
          <w:sz w:val="28"/>
          <w:szCs w:val="28"/>
          <w:lang w:val="vi-VN"/>
        </w:rPr>
        <w:t xml:space="preserve">, có 100% giáo viên </w:t>
      </w:r>
      <w:r w:rsidRPr="007D038B">
        <w:rPr>
          <w:spacing w:val="-4"/>
          <w:sz w:val="28"/>
          <w:szCs w:val="28"/>
          <w:lang w:val="vi-VN"/>
        </w:rPr>
        <w:t xml:space="preserve">đạt </w:t>
      </w:r>
      <w:r w:rsidRPr="007D038B">
        <w:rPr>
          <w:sz w:val="28"/>
          <w:szCs w:val="28"/>
          <w:lang w:val="vi-VN"/>
        </w:rPr>
        <w:t xml:space="preserve">chuẩn nghề nghiệp giáo viên ở mức đạt trở lên, trong đó </w:t>
      </w:r>
      <w:r w:rsidRPr="007D038B">
        <w:rPr>
          <w:bCs/>
          <w:sz w:val="28"/>
          <w:szCs w:val="28"/>
          <w:lang w:val="vi-VN"/>
        </w:rPr>
        <w:t xml:space="preserve">có ít nhất </w:t>
      </w:r>
      <w:r w:rsidRPr="007D038B">
        <w:rPr>
          <w:rFonts w:eastAsia="Calibri"/>
          <w:sz w:val="28"/>
          <w:szCs w:val="28"/>
          <w:lang w:val="vi-VN"/>
        </w:rPr>
        <w:t>60%</w:t>
      </w:r>
      <w:r w:rsidRPr="007D038B">
        <w:rPr>
          <w:bCs/>
          <w:sz w:val="28"/>
          <w:szCs w:val="28"/>
          <w:lang w:val="vi-VN"/>
        </w:rPr>
        <w:t xml:space="preserve"> </w:t>
      </w:r>
      <w:r w:rsidRPr="007D038B">
        <w:rPr>
          <w:sz w:val="28"/>
          <w:szCs w:val="28"/>
          <w:lang w:val="vi-VN"/>
        </w:rPr>
        <w:t xml:space="preserve">đạt chuẩn nghề nghiệp giáo viên ở mức khá trở lên và </w:t>
      </w:r>
      <w:r w:rsidRPr="007D038B">
        <w:rPr>
          <w:bCs/>
          <w:sz w:val="28"/>
          <w:szCs w:val="28"/>
          <w:lang w:val="vi-VN"/>
        </w:rPr>
        <w:t xml:space="preserve">có </w:t>
      </w:r>
      <w:r w:rsidRPr="007D038B">
        <w:rPr>
          <w:rFonts w:eastAsia="Calibri"/>
          <w:sz w:val="28"/>
          <w:szCs w:val="28"/>
          <w:lang w:val="vi-VN"/>
        </w:rPr>
        <w:t xml:space="preserve">ít nhất </w:t>
      </w:r>
      <w:r w:rsidRPr="007D038B">
        <w:rPr>
          <w:bCs/>
          <w:sz w:val="28"/>
          <w:szCs w:val="28"/>
          <w:lang w:val="vi-VN"/>
        </w:rPr>
        <w:t xml:space="preserve">50% ở </w:t>
      </w:r>
      <w:r w:rsidRPr="007D038B">
        <w:rPr>
          <w:sz w:val="28"/>
          <w:szCs w:val="28"/>
          <w:lang w:val="vi-VN"/>
        </w:rPr>
        <w:t>mức khá trở lên</w:t>
      </w:r>
      <w:r w:rsidRPr="007D038B">
        <w:rPr>
          <w:bCs/>
          <w:sz w:val="28"/>
          <w:szCs w:val="28"/>
          <w:lang w:val="vi-VN"/>
        </w:rPr>
        <w:t xml:space="preserve"> đối với trường thuộc vùng khó khăn</w:t>
      </w:r>
      <w:r w:rsidRPr="007D038B">
        <w:rPr>
          <w:sz w:val="28"/>
          <w:szCs w:val="28"/>
          <w:lang w:val="vi-VN"/>
        </w:rPr>
        <w:t xml:space="preserve">; </w:t>
      </w:r>
    </w:p>
    <w:p w14:paraId="248A0764" w14:textId="77777777" w:rsidR="00EA07FE" w:rsidRPr="007D038B" w:rsidRDefault="00EA07FE" w:rsidP="00EA07FE">
      <w:pPr>
        <w:spacing w:before="120" w:after="120" w:line="312" w:lineRule="exact"/>
        <w:ind w:firstLine="709"/>
        <w:jc w:val="both"/>
        <w:rPr>
          <w:sz w:val="28"/>
          <w:szCs w:val="28"/>
          <w:lang w:val="vi-VN"/>
        </w:rPr>
      </w:pPr>
      <w:r w:rsidRPr="007D038B">
        <w:rPr>
          <w:sz w:val="28"/>
          <w:szCs w:val="28"/>
          <w:lang w:val="vi-VN"/>
        </w:rPr>
        <w:t xml:space="preserve">c) </w:t>
      </w:r>
      <w:r w:rsidRPr="007D038B">
        <w:rPr>
          <w:spacing w:val="4"/>
          <w:sz w:val="28"/>
          <w:szCs w:val="28"/>
          <w:lang w:val="vi-VN"/>
        </w:rPr>
        <w:t>Trong 05 năm liên tiếp tính đến thời điểm đánh giá,</w:t>
      </w:r>
      <w:r w:rsidRPr="007D038B">
        <w:rPr>
          <w:sz w:val="28"/>
          <w:szCs w:val="28"/>
          <w:lang w:val="vi-VN"/>
        </w:rPr>
        <w:t xml:space="preserve"> không có giáo viên bị kỷ luật từ hình thức cảnh cáo trở lên.</w:t>
      </w:r>
    </w:p>
    <w:p w14:paraId="5E4A55B4"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sz w:val="28"/>
          <w:szCs w:val="28"/>
          <w:lang w:val="vi-VN"/>
        </w:rPr>
        <w:t>1.10.7</w:t>
      </w:r>
      <w:r w:rsidRPr="007D038B">
        <w:rPr>
          <w:rFonts w:eastAsia="Calibri"/>
          <w:bCs/>
          <w:sz w:val="28"/>
          <w:szCs w:val="28"/>
          <w:lang w:val="vi-VN"/>
        </w:rPr>
        <w:t>.</w:t>
      </w:r>
      <w:r w:rsidRPr="007D038B">
        <w:rPr>
          <w:rFonts w:eastAsia="Calibri"/>
          <w:sz w:val="28"/>
          <w:szCs w:val="28"/>
          <w:lang w:val="vi-VN"/>
        </w:rPr>
        <w:t>3. Tiêu chí 2.3: Đối với nhân viên</w:t>
      </w:r>
    </w:p>
    <w:p w14:paraId="64C6B414"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a) Số lượng và cơ cấu nhân viên đảm bảo theo quy định;</w:t>
      </w:r>
    </w:p>
    <w:p w14:paraId="35F74D5D" w14:textId="77777777" w:rsidR="00EA07FE" w:rsidRPr="007D038B" w:rsidRDefault="00EA07FE" w:rsidP="00EA07FE">
      <w:pPr>
        <w:spacing w:before="120" w:after="120" w:line="312" w:lineRule="exact"/>
        <w:ind w:firstLine="709"/>
        <w:jc w:val="both"/>
        <w:rPr>
          <w:sz w:val="28"/>
          <w:szCs w:val="28"/>
          <w:lang w:val="vi-VN"/>
        </w:rPr>
      </w:pPr>
      <w:r w:rsidRPr="007D038B">
        <w:rPr>
          <w:sz w:val="28"/>
          <w:szCs w:val="28"/>
          <w:lang w:val="vi-VN"/>
        </w:rPr>
        <w:t xml:space="preserve">b) </w:t>
      </w:r>
      <w:r w:rsidRPr="007D038B">
        <w:rPr>
          <w:spacing w:val="4"/>
          <w:sz w:val="28"/>
          <w:szCs w:val="28"/>
          <w:lang w:val="vi-VN"/>
        </w:rPr>
        <w:t>Trong 05 năm liên tiếp tính đến thời điểm đánh giá</w:t>
      </w:r>
      <w:r w:rsidRPr="007D038B">
        <w:rPr>
          <w:sz w:val="28"/>
          <w:szCs w:val="28"/>
          <w:lang w:val="vi-VN"/>
        </w:rPr>
        <w:t>, không có nhân viên bị kỷ luật từ hình thức cảnh cáo trở lên.</w:t>
      </w:r>
    </w:p>
    <w:p w14:paraId="6B5FCA6A" w14:textId="77777777" w:rsidR="00EA07FE" w:rsidRPr="007D038B" w:rsidRDefault="00EA07FE" w:rsidP="00EA07FE">
      <w:pPr>
        <w:spacing w:before="120" w:after="120" w:line="312" w:lineRule="exact"/>
        <w:ind w:firstLine="709"/>
        <w:jc w:val="both"/>
        <w:rPr>
          <w:sz w:val="28"/>
          <w:szCs w:val="28"/>
          <w:lang w:val="vi-VN"/>
        </w:rPr>
      </w:pPr>
      <w:r w:rsidRPr="007D038B">
        <w:rPr>
          <w:sz w:val="28"/>
          <w:szCs w:val="28"/>
          <w:lang w:val="vi-VN"/>
        </w:rPr>
        <w:t>1.10.7</w:t>
      </w:r>
      <w:r w:rsidRPr="007D038B">
        <w:rPr>
          <w:rFonts w:eastAsia="Calibri"/>
          <w:bCs/>
          <w:sz w:val="28"/>
          <w:szCs w:val="28"/>
          <w:lang w:val="vi-VN"/>
        </w:rPr>
        <w:t>.</w:t>
      </w:r>
      <w:r w:rsidRPr="007D038B">
        <w:rPr>
          <w:sz w:val="28"/>
          <w:szCs w:val="28"/>
          <w:lang w:val="vi-VN"/>
        </w:rPr>
        <w:t>4. Tiêu chí 2.4: Đối với học sinh</w:t>
      </w:r>
    </w:p>
    <w:p w14:paraId="54E53859" w14:textId="77777777" w:rsidR="00EA07FE" w:rsidRPr="007D038B" w:rsidRDefault="00EA07FE" w:rsidP="00EA07FE">
      <w:pPr>
        <w:spacing w:before="120" w:after="120" w:line="312" w:lineRule="exact"/>
        <w:ind w:firstLine="709"/>
        <w:jc w:val="both"/>
        <w:rPr>
          <w:rFonts w:eastAsia="Calibri"/>
          <w:spacing w:val="-4"/>
          <w:sz w:val="28"/>
          <w:szCs w:val="28"/>
          <w:lang w:val="vi-VN"/>
        </w:rPr>
      </w:pPr>
      <w:r w:rsidRPr="007D038B">
        <w:rPr>
          <w:rFonts w:eastAsia="Calibri"/>
          <w:spacing w:val="-4"/>
          <w:sz w:val="28"/>
          <w:szCs w:val="28"/>
          <w:lang w:val="vi-VN"/>
        </w:rPr>
        <w:lastRenderedPageBreak/>
        <w:t>Học sinh vi phạm các hành vi không được làm được phát hiện kịp thời, được áp dụng các biện pháp giáo dục phù hợp và có chuyển biến tích cực.</w:t>
      </w:r>
    </w:p>
    <w:p w14:paraId="78AF8146" w14:textId="77777777" w:rsidR="00EA07FE" w:rsidRPr="007D038B" w:rsidRDefault="00EA07FE" w:rsidP="00EA07FE">
      <w:pPr>
        <w:spacing w:before="120" w:after="120" w:line="312" w:lineRule="exact"/>
        <w:ind w:firstLine="709"/>
        <w:rPr>
          <w:rFonts w:eastAsia="Calibri"/>
          <w:b/>
          <w:bCs/>
          <w:sz w:val="28"/>
          <w:szCs w:val="28"/>
          <w:lang w:val="vi-VN"/>
        </w:rPr>
      </w:pPr>
      <w:r w:rsidRPr="007D038B">
        <w:rPr>
          <w:sz w:val="28"/>
          <w:szCs w:val="28"/>
          <w:lang w:val="vi-VN"/>
        </w:rPr>
        <w:t>1.10.8</w:t>
      </w:r>
      <w:r w:rsidRPr="007D038B">
        <w:rPr>
          <w:rFonts w:eastAsia="Calibri"/>
          <w:bCs/>
          <w:sz w:val="28"/>
          <w:szCs w:val="28"/>
          <w:lang w:val="vi-VN"/>
        </w:rPr>
        <w:t>.</w:t>
      </w:r>
      <w:r w:rsidRPr="007D038B">
        <w:rPr>
          <w:rFonts w:eastAsia="Calibri"/>
          <w:b/>
          <w:bCs/>
          <w:sz w:val="28"/>
          <w:szCs w:val="28"/>
          <w:lang w:val="vi-VN"/>
        </w:rPr>
        <w:t xml:space="preserve"> Tiêu chuẩn 3: Cơ sở vật chất và thiết bị dạy học</w:t>
      </w:r>
    </w:p>
    <w:p w14:paraId="7FFF5D8D"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sz w:val="28"/>
          <w:szCs w:val="28"/>
          <w:lang w:val="vi-VN"/>
        </w:rPr>
        <w:t>1.10.8</w:t>
      </w:r>
      <w:r w:rsidRPr="007D038B">
        <w:rPr>
          <w:rFonts w:eastAsia="Calibri"/>
          <w:bCs/>
          <w:sz w:val="28"/>
          <w:szCs w:val="28"/>
          <w:lang w:val="vi-VN"/>
        </w:rPr>
        <w:t>.</w:t>
      </w:r>
      <w:r w:rsidRPr="007D038B">
        <w:rPr>
          <w:rFonts w:eastAsia="Calibri"/>
          <w:sz w:val="28"/>
          <w:szCs w:val="28"/>
          <w:lang w:val="vi-VN"/>
        </w:rPr>
        <w:t>1. Tiêu chí 3.1: Khuôn viên, sân chơi, sân tập</w:t>
      </w:r>
    </w:p>
    <w:p w14:paraId="02B4E5A2"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 xml:space="preserve">a) Diện tích khuôn viên, sân chơi, sân tập theo quy định; </w:t>
      </w:r>
    </w:p>
    <w:p w14:paraId="70DA319E" w14:textId="77777777" w:rsidR="00EA07FE" w:rsidRPr="007D038B" w:rsidRDefault="00EA07FE" w:rsidP="00EA07FE">
      <w:pPr>
        <w:spacing w:before="120" w:after="120" w:line="312" w:lineRule="exact"/>
        <w:ind w:firstLine="709"/>
        <w:jc w:val="both"/>
        <w:rPr>
          <w:spacing w:val="4"/>
          <w:sz w:val="28"/>
          <w:szCs w:val="28"/>
          <w:lang w:val="vi-VN"/>
        </w:rPr>
      </w:pPr>
      <w:r w:rsidRPr="007D038B">
        <w:rPr>
          <w:rFonts w:eastAsia="Calibri"/>
          <w:spacing w:val="4"/>
          <w:sz w:val="28"/>
          <w:szCs w:val="28"/>
          <w:lang w:val="vi-VN"/>
        </w:rPr>
        <w:t>b) Sân chơi, sân tập đảm bảo cho học sinh luyện tập thường xuyên và hiệu quả.</w:t>
      </w:r>
    </w:p>
    <w:p w14:paraId="7DAE7C53"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sz w:val="28"/>
          <w:szCs w:val="28"/>
          <w:lang w:val="vi-VN"/>
        </w:rPr>
        <w:t>1.10.8</w:t>
      </w:r>
      <w:r w:rsidRPr="007D038B">
        <w:rPr>
          <w:rFonts w:eastAsia="Calibri"/>
          <w:bCs/>
          <w:sz w:val="28"/>
          <w:szCs w:val="28"/>
          <w:lang w:val="vi-VN"/>
        </w:rPr>
        <w:t>.</w:t>
      </w:r>
      <w:r w:rsidRPr="007D038B">
        <w:rPr>
          <w:rFonts w:eastAsia="Calibri"/>
          <w:sz w:val="28"/>
          <w:szCs w:val="28"/>
          <w:lang w:val="vi-VN"/>
        </w:rPr>
        <w:t>2. Tiêu chí 3.2: Phòng học</w:t>
      </w:r>
    </w:p>
    <w:p w14:paraId="29E46BB9"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a) Diện tích phòng học đạt tiêu chuẩn theo quy định;</w:t>
      </w:r>
    </w:p>
    <w:p w14:paraId="3B055D84"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b) Tủ đựng thiết bị dạy học có đủ các thiết bị dạy học;</w:t>
      </w:r>
    </w:p>
    <w:p w14:paraId="57E16B77"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c) Kích thước, vật liệu, kết cấu, kiểu dáng, màu sắc bàn, ghế học sinh theo quy định.</w:t>
      </w:r>
    </w:p>
    <w:p w14:paraId="7DE49E40"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sz w:val="28"/>
          <w:szCs w:val="28"/>
          <w:lang w:val="vi-VN"/>
        </w:rPr>
        <w:t>1.10.8</w:t>
      </w:r>
      <w:r w:rsidRPr="007D038B">
        <w:rPr>
          <w:rFonts w:eastAsia="Calibri"/>
          <w:bCs/>
          <w:sz w:val="28"/>
          <w:szCs w:val="28"/>
          <w:lang w:val="vi-VN"/>
        </w:rPr>
        <w:t>.</w:t>
      </w:r>
      <w:r w:rsidRPr="007D038B">
        <w:rPr>
          <w:rFonts w:eastAsia="Calibri"/>
          <w:sz w:val="28"/>
          <w:szCs w:val="28"/>
          <w:lang w:val="vi-VN"/>
        </w:rPr>
        <w:t>3. Tiêu chí 3.3: Khối phòng phục vụ học tập và khối phòng hành chính - quản trị</w:t>
      </w:r>
    </w:p>
    <w:p w14:paraId="4697FE47" w14:textId="77777777" w:rsidR="00EA07FE" w:rsidRPr="007D038B" w:rsidRDefault="00EA07FE" w:rsidP="00EA07FE">
      <w:pPr>
        <w:spacing w:before="120" w:after="120" w:line="312" w:lineRule="exact"/>
        <w:ind w:firstLine="709"/>
        <w:jc w:val="both"/>
        <w:rPr>
          <w:sz w:val="28"/>
          <w:szCs w:val="28"/>
          <w:lang w:val="vi-VN"/>
        </w:rPr>
      </w:pPr>
      <w:r w:rsidRPr="007D038B">
        <w:rPr>
          <w:rFonts w:eastAsia="Calibri"/>
          <w:sz w:val="28"/>
          <w:szCs w:val="28"/>
          <w:lang w:val="vi-VN"/>
        </w:rPr>
        <w:t xml:space="preserve">a) Khối phòng phục vụ học tập và khối phòng hành chính - quản trị theo quy định; </w:t>
      </w:r>
      <w:r w:rsidRPr="007D038B">
        <w:rPr>
          <w:sz w:val="28"/>
          <w:szCs w:val="28"/>
          <w:lang w:val="vi-VN"/>
        </w:rPr>
        <w:t>khu bếp, nhà ăn, nhà nghỉ (nếu có) phải đảm bảo điều kiện sức khỏe, an toàn, vệ sinh cho giáo viên, nhân viên và học sinh;</w:t>
      </w:r>
    </w:p>
    <w:p w14:paraId="5002BB8A"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b) Có nơi lưu trữ hồ sơ, tài liệu chung.</w:t>
      </w:r>
    </w:p>
    <w:p w14:paraId="13E17D7E" w14:textId="77777777" w:rsidR="00EA07FE" w:rsidRPr="007D038B" w:rsidRDefault="00EA07FE" w:rsidP="00EA07FE">
      <w:pPr>
        <w:spacing w:before="120" w:after="120" w:line="312" w:lineRule="exact"/>
        <w:ind w:firstLine="720"/>
        <w:jc w:val="both"/>
        <w:rPr>
          <w:sz w:val="28"/>
          <w:szCs w:val="28"/>
          <w:lang w:val="vi-VN"/>
        </w:rPr>
      </w:pPr>
      <w:r w:rsidRPr="007D038B">
        <w:rPr>
          <w:sz w:val="28"/>
          <w:szCs w:val="28"/>
          <w:lang w:val="vi-VN"/>
        </w:rPr>
        <w:t>1.10.8</w:t>
      </w:r>
      <w:r w:rsidRPr="007D038B">
        <w:rPr>
          <w:rFonts w:eastAsia="Calibri"/>
          <w:bCs/>
          <w:sz w:val="28"/>
          <w:szCs w:val="28"/>
          <w:lang w:val="vi-VN"/>
        </w:rPr>
        <w:t>.</w:t>
      </w:r>
      <w:r w:rsidRPr="007D038B">
        <w:rPr>
          <w:sz w:val="28"/>
          <w:szCs w:val="28"/>
          <w:lang w:val="vi-VN"/>
        </w:rPr>
        <w:t>4. Tiêu chí 3.4: Khu vệ sinh, hệ thống cấp thoát nước</w:t>
      </w:r>
    </w:p>
    <w:p w14:paraId="4C9814E1" w14:textId="77777777" w:rsidR="00EA07FE" w:rsidRPr="007D038B" w:rsidRDefault="00EA07FE" w:rsidP="00EA07FE">
      <w:pPr>
        <w:spacing w:before="120" w:after="120" w:line="312" w:lineRule="exact"/>
        <w:ind w:firstLine="720"/>
        <w:jc w:val="both"/>
        <w:rPr>
          <w:spacing w:val="4"/>
          <w:sz w:val="28"/>
          <w:szCs w:val="28"/>
          <w:lang w:val="vi-VN"/>
        </w:rPr>
      </w:pPr>
      <w:r w:rsidRPr="007D038B">
        <w:rPr>
          <w:spacing w:val="4"/>
          <w:sz w:val="28"/>
          <w:szCs w:val="28"/>
          <w:lang w:val="vi-VN"/>
        </w:rPr>
        <w:t>a) Khu vệ sinh đảm bảo thuận tiện, được xây dựng phù hợp với cảnh quan và theo quy định;</w:t>
      </w:r>
    </w:p>
    <w:p w14:paraId="0165C7DF" w14:textId="77777777" w:rsidR="00EA07FE" w:rsidRPr="007D038B" w:rsidRDefault="00EA07FE" w:rsidP="00EA07FE">
      <w:pPr>
        <w:spacing w:before="120" w:after="120" w:line="312" w:lineRule="exact"/>
        <w:ind w:firstLine="720"/>
        <w:jc w:val="both"/>
        <w:rPr>
          <w:sz w:val="28"/>
          <w:szCs w:val="28"/>
          <w:lang w:val="vi-VN"/>
        </w:rPr>
      </w:pPr>
      <w:r w:rsidRPr="007D038B">
        <w:rPr>
          <w:sz w:val="28"/>
          <w:szCs w:val="28"/>
          <w:lang w:val="vi-VN"/>
        </w:rPr>
        <w:t>b) H</w:t>
      </w:r>
      <w:r w:rsidRPr="007D038B">
        <w:rPr>
          <w:spacing w:val="4"/>
          <w:sz w:val="28"/>
          <w:szCs w:val="28"/>
          <w:lang w:val="vi-VN"/>
        </w:rPr>
        <w:t>ệ thống cấp nước sạch, hệ thống thoát nước, thu gom và xử lý chất thải đáp ứng quy định của Bộ Giáo dục và Đào tạo và Bộ Y tế.</w:t>
      </w:r>
    </w:p>
    <w:p w14:paraId="38B1581B"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sz w:val="28"/>
          <w:szCs w:val="28"/>
          <w:lang w:val="vi-VN"/>
        </w:rPr>
        <w:t>1.10.8</w:t>
      </w:r>
      <w:r w:rsidRPr="007D038B">
        <w:rPr>
          <w:rFonts w:eastAsia="Calibri"/>
          <w:bCs/>
          <w:sz w:val="28"/>
          <w:szCs w:val="28"/>
          <w:lang w:val="vi-VN"/>
        </w:rPr>
        <w:t>.</w:t>
      </w:r>
      <w:r w:rsidRPr="007D038B">
        <w:rPr>
          <w:rFonts w:eastAsia="Calibri"/>
          <w:sz w:val="28"/>
          <w:szCs w:val="28"/>
          <w:lang w:val="vi-VN"/>
        </w:rPr>
        <w:t>5. Tiêu chí 3.5: Thiết bị</w:t>
      </w:r>
    </w:p>
    <w:p w14:paraId="068DD017"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a) Hệ thống máy tính được kết nối Internet phục vụ công tác quản lý, hoạt động dạy học;</w:t>
      </w:r>
    </w:p>
    <w:p w14:paraId="0974BDDA"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rFonts w:eastAsia="Calibri"/>
          <w:sz w:val="28"/>
          <w:szCs w:val="28"/>
          <w:lang w:val="vi-VN"/>
        </w:rPr>
        <w:t>b) Có đủ thiết bị dạy học theo quy định;</w:t>
      </w:r>
    </w:p>
    <w:p w14:paraId="5EA41036" w14:textId="77777777" w:rsidR="00EA07FE" w:rsidRPr="007D038B" w:rsidRDefault="00EA07FE" w:rsidP="00EA07FE">
      <w:pPr>
        <w:spacing w:before="120" w:after="120" w:line="312" w:lineRule="exact"/>
        <w:ind w:firstLine="709"/>
        <w:jc w:val="both"/>
        <w:rPr>
          <w:sz w:val="28"/>
          <w:szCs w:val="28"/>
          <w:lang w:val="vi-VN"/>
        </w:rPr>
      </w:pPr>
      <w:r w:rsidRPr="007D038B">
        <w:rPr>
          <w:sz w:val="28"/>
          <w:szCs w:val="28"/>
          <w:lang w:val="vi-VN"/>
        </w:rPr>
        <w:t xml:space="preserve">c) Hằng năm, được bổ sung các </w:t>
      </w:r>
      <w:r w:rsidRPr="007D038B">
        <w:rPr>
          <w:rFonts w:eastAsia="Calibri"/>
          <w:sz w:val="28"/>
          <w:szCs w:val="28"/>
          <w:lang w:val="vi-VN"/>
        </w:rPr>
        <w:t>thiết bị dạy học</w:t>
      </w:r>
      <w:r w:rsidRPr="007D038B">
        <w:rPr>
          <w:sz w:val="28"/>
          <w:szCs w:val="28"/>
          <w:lang w:val="vi-VN"/>
        </w:rPr>
        <w:t xml:space="preserve"> và thiết bị dạy học tự làm.</w:t>
      </w:r>
    </w:p>
    <w:p w14:paraId="570ED469" w14:textId="77777777" w:rsidR="00EA07FE" w:rsidRPr="007D038B" w:rsidRDefault="00EA07FE" w:rsidP="00EA07FE">
      <w:pPr>
        <w:spacing w:before="120" w:after="120" w:line="312" w:lineRule="exact"/>
        <w:ind w:firstLine="709"/>
        <w:jc w:val="both"/>
        <w:rPr>
          <w:rFonts w:eastAsia="Calibri"/>
          <w:sz w:val="28"/>
          <w:szCs w:val="28"/>
          <w:lang w:val="vi-VN"/>
        </w:rPr>
      </w:pPr>
      <w:r w:rsidRPr="007D038B">
        <w:rPr>
          <w:sz w:val="28"/>
          <w:szCs w:val="28"/>
          <w:lang w:val="vi-VN"/>
        </w:rPr>
        <w:t>1.10.8</w:t>
      </w:r>
      <w:r w:rsidRPr="007D038B">
        <w:rPr>
          <w:rFonts w:eastAsia="Calibri"/>
          <w:bCs/>
          <w:sz w:val="28"/>
          <w:szCs w:val="28"/>
          <w:lang w:val="vi-VN"/>
        </w:rPr>
        <w:t>.</w:t>
      </w:r>
      <w:r w:rsidRPr="007D038B">
        <w:rPr>
          <w:rFonts w:eastAsia="Calibri"/>
          <w:sz w:val="28"/>
          <w:szCs w:val="28"/>
          <w:lang w:val="vi-VN"/>
        </w:rPr>
        <w:t>6. Tiêu chí 3.6: Thư viện</w:t>
      </w:r>
    </w:p>
    <w:p w14:paraId="6EF7B674" w14:textId="77777777" w:rsidR="00EA07FE" w:rsidRPr="007D038B" w:rsidRDefault="00EA07FE" w:rsidP="00EA07FE">
      <w:pPr>
        <w:spacing w:before="120" w:after="120" w:line="326" w:lineRule="exact"/>
        <w:ind w:firstLine="709"/>
        <w:jc w:val="both"/>
        <w:outlineLvl w:val="0"/>
        <w:rPr>
          <w:sz w:val="28"/>
          <w:szCs w:val="28"/>
          <w:lang w:val="vi-VN"/>
        </w:rPr>
      </w:pPr>
      <w:r w:rsidRPr="007D038B">
        <w:rPr>
          <w:rFonts w:eastAsia="Calibri"/>
          <w:sz w:val="28"/>
          <w:szCs w:val="28"/>
          <w:lang w:val="vi-VN"/>
        </w:rPr>
        <w:lastRenderedPageBreak/>
        <w:t xml:space="preserve">Thư viện của nhà trường đạt Thư viện trường học đạt chuẩn trở lên. </w:t>
      </w:r>
    </w:p>
    <w:p w14:paraId="301F7914" w14:textId="77777777" w:rsidR="00EA07FE" w:rsidRPr="007D038B" w:rsidRDefault="00EA07FE" w:rsidP="00EA07FE">
      <w:pPr>
        <w:spacing w:before="120" w:after="120" w:line="326" w:lineRule="exact"/>
        <w:ind w:firstLine="709"/>
        <w:jc w:val="both"/>
        <w:outlineLvl w:val="0"/>
        <w:rPr>
          <w:rFonts w:eastAsia="Calibri"/>
          <w:b/>
          <w:bCs/>
          <w:sz w:val="28"/>
          <w:szCs w:val="28"/>
          <w:lang w:val="vi-VN"/>
        </w:rPr>
      </w:pPr>
      <w:r w:rsidRPr="007D038B">
        <w:rPr>
          <w:sz w:val="28"/>
          <w:szCs w:val="28"/>
          <w:lang w:val="vi-VN"/>
        </w:rPr>
        <w:t>1.10.9</w:t>
      </w:r>
      <w:r w:rsidRPr="007D038B">
        <w:rPr>
          <w:rFonts w:eastAsia="Calibri"/>
          <w:bCs/>
          <w:sz w:val="28"/>
          <w:szCs w:val="28"/>
          <w:lang w:val="vi-VN"/>
        </w:rPr>
        <w:t>.</w:t>
      </w:r>
      <w:r w:rsidRPr="007D038B">
        <w:rPr>
          <w:rFonts w:eastAsia="Calibri"/>
          <w:b/>
          <w:bCs/>
          <w:sz w:val="28"/>
          <w:szCs w:val="28"/>
          <w:lang w:val="vi-VN"/>
        </w:rPr>
        <w:t xml:space="preserve"> Tiêu chuẩn 4: Quan hệ giữa nhà trường, gia đình và xã hội</w:t>
      </w:r>
    </w:p>
    <w:p w14:paraId="4274AE56" w14:textId="77777777" w:rsidR="00EA07FE" w:rsidRPr="007D038B" w:rsidRDefault="00EA07FE" w:rsidP="00EA07FE">
      <w:pPr>
        <w:spacing w:before="120" w:after="120" w:line="326" w:lineRule="exact"/>
        <w:ind w:firstLine="709"/>
        <w:jc w:val="both"/>
        <w:rPr>
          <w:rFonts w:eastAsia="Calibri"/>
          <w:spacing w:val="-4"/>
          <w:sz w:val="28"/>
          <w:szCs w:val="28"/>
          <w:lang w:val="vi-VN"/>
        </w:rPr>
      </w:pPr>
      <w:r w:rsidRPr="007D038B">
        <w:rPr>
          <w:sz w:val="28"/>
          <w:szCs w:val="28"/>
          <w:lang w:val="vi-VN"/>
        </w:rPr>
        <w:t>1.10.9</w:t>
      </w:r>
      <w:r w:rsidRPr="007D038B">
        <w:rPr>
          <w:rFonts w:eastAsia="Calibri"/>
          <w:bCs/>
          <w:sz w:val="28"/>
          <w:szCs w:val="28"/>
          <w:lang w:val="vi-VN"/>
        </w:rPr>
        <w:t>.</w:t>
      </w:r>
      <w:r w:rsidRPr="007D038B">
        <w:rPr>
          <w:rFonts w:eastAsia="Calibri"/>
          <w:spacing w:val="-4"/>
          <w:sz w:val="28"/>
          <w:szCs w:val="28"/>
          <w:lang w:val="vi-VN"/>
        </w:rPr>
        <w:t>1. Tiêu chí 4.1: Ban đại diện cha mẹ học sinh</w:t>
      </w:r>
    </w:p>
    <w:p w14:paraId="1150EA51" w14:textId="77777777" w:rsidR="00EA07FE" w:rsidRPr="007D038B" w:rsidRDefault="00EA07FE" w:rsidP="00EA07FE">
      <w:pPr>
        <w:spacing w:before="120" w:after="120" w:line="326" w:lineRule="exact"/>
        <w:ind w:firstLine="709"/>
        <w:jc w:val="both"/>
        <w:rPr>
          <w:rFonts w:eastAsia="Calibri"/>
          <w:spacing w:val="-4"/>
          <w:sz w:val="28"/>
          <w:szCs w:val="28"/>
          <w:lang w:val="vi-VN"/>
        </w:rPr>
      </w:pPr>
      <w:r w:rsidRPr="007D038B">
        <w:rPr>
          <w:rFonts w:eastAsia="Calibri"/>
          <w:spacing w:val="-4"/>
          <w:sz w:val="28"/>
          <w:szCs w:val="28"/>
          <w:lang w:val="vi-VN"/>
        </w:rPr>
        <w:t>Phối hợp có hiệu quả với nhà trường trong việc tổ chức thực hiện nhiệm vụ năm học và các hoạt động giáo dục; hướng dẫn, tuyên truyền, phổ biến pháp luật, chủ trương chính sách về giáo dục đối với cha mẹ học sinh; huy động học sinh đến trường, vận động học sinh đã bỏ học trở lại lớp.</w:t>
      </w:r>
    </w:p>
    <w:p w14:paraId="6839ED6E" w14:textId="77777777" w:rsidR="00EA07FE" w:rsidRPr="007D038B" w:rsidRDefault="00EA07FE" w:rsidP="00EA07FE">
      <w:pPr>
        <w:spacing w:before="120" w:after="120" w:line="326" w:lineRule="exact"/>
        <w:ind w:firstLine="709"/>
        <w:jc w:val="both"/>
        <w:rPr>
          <w:rFonts w:eastAsia="Calibri"/>
          <w:sz w:val="28"/>
          <w:szCs w:val="28"/>
          <w:lang w:val="vi-VN"/>
        </w:rPr>
      </w:pPr>
      <w:r w:rsidRPr="007D038B">
        <w:rPr>
          <w:sz w:val="28"/>
          <w:szCs w:val="28"/>
          <w:lang w:val="vi-VN"/>
        </w:rPr>
        <w:t>1.10.9</w:t>
      </w:r>
      <w:r w:rsidRPr="007D038B">
        <w:rPr>
          <w:rFonts w:eastAsia="Calibri"/>
          <w:bCs/>
          <w:sz w:val="28"/>
          <w:szCs w:val="28"/>
          <w:lang w:val="vi-VN"/>
        </w:rPr>
        <w:t>.</w:t>
      </w:r>
      <w:r w:rsidRPr="007D038B">
        <w:rPr>
          <w:rFonts w:eastAsia="Calibri"/>
          <w:sz w:val="28"/>
          <w:szCs w:val="28"/>
          <w:lang w:val="vi-VN"/>
        </w:rPr>
        <w:t>2. Tiêu chí 4.2: Công tác tham mưu cấp ủy Đảng, chính quyền và phối hợp với các tổ chức, cá nhân của nhà trường</w:t>
      </w:r>
    </w:p>
    <w:p w14:paraId="11568428" w14:textId="77777777" w:rsidR="00EA07FE" w:rsidRPr="007D038B" w:rsidRDefault="00EA07FE" w:rsidP="00EA07FE">
      <w:pPr>
        <w:spacing w:before="120" w:after="120" w:line="326" w:lineRule="exact"/>
        <w:ind w:firstLine="709"/>
        <w:jc w:val="both"/>
        <w:rPr>
          <w:sz w:val="28"/>
          <w:szCs w:val="28"/>
          <w:lang w:val="vi-VN"/>
        </w:rPr>
      </w:pPr>
      <w:r w:rsidRPr="007D038B">
        <w:rPr>
          <w:sz w:val="28"/>
          <w:szCs w:val="28"/>
          <w:lang w:val="vi-VN"/>
        </w:rPr>
        <w:t>a) Tham mưu cấp ủy Đảng, chính quyền để tạo điều kiện cho nhà trường thực hiện p</w:t>
      </w:r>
      <w:r w:rsidRPr="007D038B">
        <w:rPr>
          <w:rFonts w:eastAsia="Calibri"/>
          <w:sz w:val="28"/>
          <w:szCs w:val="28"/>
          <w:lang w:val="vi-VN"/>
        </w:rPr>
        <w:t>hương hướng, chiến lược xây dựng và phát triển;</w:t>
      </w:r>
    </w:p>
    <w:p w14:paraId="3F18BB49" w14:textId="77777777" w:rsidR="00EA07FE" w:rsidRPr="007D038B" w:rsidRDefault="00EA07FE" w:rsidP="00EA07FE">
      <w:pPr>
        <w:spacing w:before="120" w:after="120" w:line="326" w:lineRule="exact"/>
        <w:ind w:firstLine="709"/>
        <w:jc w:val="both"/>
        <w:rPr>
          <w:sz w:val="28"/>
          <w:szCs w:val="28"/>
          <w:lang w:val="vi-VN"/>
        </w:rPr>
      </w:pPr>
      <w:r w:rsidRPr="007D038B">
        <w:rPr>
          <w:spacing w:val="-2"/>
          <w:sz w:val="28"/>
          <w:szCs w:val="28"/>
          <w:lang w:val="vi-VN"/>
        </w:rPr>
        <w:t xml:space="preserve">b) Phối hợp với các tổ chức, đoàn thể, cá nhân để giáo dục truyền thống lịch sử, văn hóa, đạo đức lối sống, pháp luật, nghệ thuật, thể dục thể thao và các nội dung giáo dục khác cho học sinh; </w:t>
      </w:r>
      <w:r w:rsidRPr="007D038B">
        <w:rPr>
          <w:sz w:val="28"/>
          <w:szCs w:val="28"/>
          <w:lang w:val="vi-VN"/>
        </w:rPr>
        <w:t>chăm sóc di tích lịch sử, cách mạng, công trình văn hóa; chăm sóc gia đình thương binh, liệt sĩ, gia đình có công với cách mạng, Bà mẹ Việt Nam anh hùng ở địa phương.</w:t>
      </w:r>
    </w:p>
    <w:p w14:paraId="32D5C7AC" w14:textId="77777777" w:rsidR="00EA07FE" w:rsidRPr="007D038B" w:rsidRDefault="00EA07FE" w:rsidP="00EA07FE">
      <w:pPr>
        <w:spacing w:before="120" w:after="120" w:line="326" w:lineRule="exact"/>
        <w:ind w:firstLine="709"/>
        <w:rPr>
          <w:rFonts w:eastAsia="Calibri"/>
          <w:b/>
          <w:bCs/>
          <w:sz w:val="28"/>
          <w:szCs w:val="28"/>
          <w:lang w:val="vi-VN"/>
        </w:rPr>
      </w:pPr>
      <w:r w:rsidRPr="007D038B">
        <w:rPr>
          <w:sz w:val="28"/>
          <w:szCs w:val="28"/>
          <w:lang w:val="vi-VN"/>
        </w:rPr>
        <w:t>1.10.10</w:t>
      </w:r>
      <w:r w:rsidRPr="007D038B">
        <w:rPr>
          <w:rFonts w:eastAsia="Calibri"/>
          <w:bCs/>
          <w:sz w:val="28"/>
          <w:szCs w:val="28"/>
          <w:lang w:val="vi-VN"/>
        </w:rPr>
        <w:t>.</w:t>
      </w:r>
      <w:r w:rsidRPr="007D038B">
        <w:rPr>
          <w:rFonts w:eastAsia="Calibri"/>
          <w:b/>
          <w:bCs/>
          <w:sz w:val="28"/>
          <w:szCs w:val="28"/>
          <w:lang w:val="vi-VN"/>
        </w:rPr>
        <w:t xml:space="preserve"> Tiêu chuẩn 5: Hoạt động giáo dục và kết quả giáo dục</w:t>
      </w:r>
    </w:p>
    <w:p w14:paraId="4E59D764" w14:textId="77777777" w:rsidR="00EA07FE" w:rsidRPr="007D038B" w:rsidRDefault="00EA07FE" w:rsidP="00EA07FE">
      <w:pPr>
        <w:spacing w:before="120" w:after="120" w:line="326" w:lineRule="exact"/>
        <w:ind w:firstLine="709"/>
        <w:jc w:val="both"/>
        <w:rPr>
          <w:rFonts w:eastAsia="Calibri"/>
          <w:sz w:val="28"/>
          <w:szCs w:val="28"/>
          <w:lang w:val="vi-VN"/>
        </w:rPr>
      </w:pPr>
      <w:r w:rsidRPr="007D038B">
        <w:rPr>
          <w:sz w:val="28"/>
          <w:szCs w:val="28"/>
          <w:lang w:val="vi-VN"/>
        </w:rPr>
        <w:t>1.10.10</w:t>
      </w:r>
      <w:r w:rsidRPr="007D038B">
        <w:rPr>
          <w:rFonts w:eastAsia="Calibri"/>
          <w:bCs/>
          <w:sz w:val="28"/>
          <w:szCs w:val="28"/>
          <w:lang w:val="vi-VN"/>
        </w:rPr>
        <w:t>.</w:t>
      </w:r>
      <w:r w:rsidRPr="007D038B">
        <w:rPr>
          <w:rFonts w:eastAsia="Calibri"/>
          <w:sz w:val="28"/>
          <w:szCs w:val="28"/>
          <w:lang w:val="vi-VN"/>
        </w:rPr>
        <w:t>1. Tiêu chí 5.1: Kế hoạch giáo dục của nhà trường</w:t>
      </w:r>
    </w:p>
    <w:p w14:paraId="67A90339" w14:textId="77777777" w:rsidR="00EA07FE" w:rsidRPr="007D038B" w:rsidRDefault="00EA07FE" w:rsidP="00EA07FE">
      <w:pPr>
        <w:spacing w:before="120" w:after="120" w:line="326" w:lineRule="exact"/>
        <w:ind w:firstLine="709"/>
        <w:jc w:val="both"/>
        <w:rPr>
          <w:rFonts w:eastAsia="Calibri"/>
          <w:sz w:val="28"/>
          <w:szCs w:val="28"/>
          <w:lang w:val="vi-VN"/>
        </w:rPr>
      </w:pPr>
      <w:r w:rsidRPr="007D038B">
        <w:rPr>
          <w:rFonts w:eastAsia="Calibri"/>
          <w:sz w:val="28"/>
          <w:szCs w:val="28"/>
          <w:lang w:val="vi-VN"/>
        </w:rPr>
        <w:t>a) Đảm bảo tính cập nhật các quy định về chuyên môn của cơ quan quản lý giáo dục;</w:t>
      </w:r>
    </w:p>
    <w:p w14:paraId="59ED9120" w14:textId="77777777" w:rsidR="00EA07FE" w:rsidRPr="007D038B" w:rsidRDefault="00EA07FE" w:rsidP="00EA07FE">
      <w:pPr>
        <w:spacing w:before="120" w:after="120" w:line="326" w:lineRule="exact"/>
        <w:ind w:firstLine="709"/>
        <w:jc w:val="both"/>
        <w:rPr>
          <w:rFonts w:eastAsia="Calibri"/>
          <w:iCs/>
          <w:sz w:val="28"/>
          <w:szCs w:val="28"/>
          <w:lang w:val="vi-VN"/>
        </w:rPr>
      </w:pPr>
      <w:r w:rsidRPr="007D038B">
        <w:rPr>
          <w:rFonts w:eastAsia="Calibri"/>
          <w:iCs/>
          <w:sz w:val="28"/>
          <w:szCs w:val="28"/>
          <w:lang w:val="vi-VN"/>
        </w:rPr>
        <w:t>b) Được phổ biến, công khai để giáo viên, học sinh, cha mẹ học sinh, cộng đồng biết và phối hợp, giám sát nhà trường thực hiện kế hoạch.</w:t>
      </w:r>
    </w:p>
    <w:p w14:paraId="09E5564A" w14:textId="77777777" w:rsidR="00EA07FE" w:rsidRPr="007D038B" w:rsidRDefault="00EA07FE" w:rsidP="00EA07FE">
      <w:pPr>
        <w:spacing w:before="120" w:after="120" w:line="326" w:lineRule="exact"/>
        <w:ind w:firstLine="709"/>
        <w:jc w:val="both"/>
        <w:rPr>
          <w:rFonts w:eastAsia="Calibri"/>
          <w:sz w:val="28"/>
          <w:szCs w:val="28"/>
          <w:lang w:val="vi-VN"/>
        </w:rPr>
      </w:pPr>
      <w:r w:rsidRPr="007D038B">
        <w:rPr>
          <w:sz w:val="28"/>
          <w:szCs w:val="28"/>
          <w:lang w:val="vi-VN"/>
        </w:rPr>
        <w:t>1.10.10</w:t>
      </w:r>
      <w:r w:rsidRPr="007D038B">
        <w:rPr>
          <w:rFonts w:eastAsia="Calibri"/>
          <w:bCs/>
          <w:sz w:val="28"/>
          <w:szCs w:val="28"/>
          <w:lang w:val="vi-VN"/>
        </w:rPr>
        <w:t>.</w:t>
      </w:r>
      <w:r w:rsidRPr="007D038B">
        <w:rPr>
          <w:rFonts w:eastAsia="Calibri"/>
          <w:sz w:val="28"/>
          <w:szCs w:val="28"/>
          <w:lang w:val="vi-VN"/>
        </w:rPr>
        <w:t xml:space="preserve">2. Tiêu chí 5.2: Thực hiện Chương trình </w:t>
      </w:r>
      <w:r w:rsidRPr="007D038B">
        <w:rPr>
          <w:rFonts w:eastAsia="Calibri"/>
          <w:spacing w:val="-4"/>
          <w:sz w:val="28"/>
          <w:szCs w:val="28"/>
          <w:lang w:val="vi-VN"/>
        </w:rPr>
        <w:t>giáo dục phổ thông cấp</w:t>
      </w:r>
      <w:r w:rsidRPr="007D038B">
        <w:rPr>
          <w:rFonts w:eastAsia="Calibri"/>
          <w:sz w:val="28"/>
          <w:szCs w:val="28"/>
          <w:lang w:val="vi-VN"/>
        </w:rPr>
        <w:t xml:space="preserve"> tiểu học </w:t>
      </w:r>
    </w:p>
    <w:p w14:paraId="3E2C0A4F" w14:textId="77777777" w:rsidR="00EA07FE" w:rsidRPr="007D038B" w:rsidRDefault="00EA07FE" w:rsidP="00EA07FE">
      <w:pPr>
        <w:widowControl w:val="0"/>
        <w:spacing w:before="120" w:after="120" w:line="326" w:lineRule="exact"/>
        <w:ind w:firstLine="709"/>
        <w:jc w:val="both"/>
        <w:rPr>
          <w:rFonts w:eastAsia="Calibri"/>
          <w:sz w:val="28"/>
          <w:szCs w:val="28"/>
          <w:lang w:val="vi-VN"/>
        </w:rPr>
      </w:pPr>
      <w:r w:rsidRPr="007D038B">
        <w:rPr>
          <w:rFonts w:eastAsia="Calibri"/>
          <w:sz w:val="28"/>
          <w:szCs w:val="28"/>
          <w:lang w:val="vi-VN"/>
        </w:rPr>
        <w:t>a) Thực hiện đúng chương trình, kế hoạch giáo dục; lựa chọn nội dung, thời lượng, phương pháp, hình thức dạy học phù hợp với từng đối tượng và đáp ứng yêu cầu, khả năng nhận thức của học sinh;</w:t>
      </w:r>
    </w:p>
    <w:p w14:paraId="3A943FBB" w14:textId="77777777" w:rsidR="00EA07FE" w:rsidRPr="007D038B" w:rsidRDefault="00EA07FE" w:rsidP="00EA07FE">
      <w:pPr>
        <w:spacing w:before="120" w:after="120" w:line="326" w:lineRule="exact"/>
        <w:ind w:firstLine="709"/>
        <w:jc w:val="both"/>
        <w:rPr>
          <w:rFonts w:eastAsia="Calibri"/>
          <w:sz w:val="28"/>
          <w:szCs w:val="28"/>
          <w:lang w:val="vi-VN"/>
        </w:rPr>
      </w:pPr>
      <w:r w:rsidRPr="007D038B">
        <w:rPr>
          <w:rFonts w:eastAsia="Calibri"/>
          <w:sz w:val="28"/>
          <w:szCs w:val="28"/>
          <w:lang w:val="vi-VN"/>
        </w:rPr>
        <w:t>b) Phát hiện và bồi dưỡng học sinh có năng khiếu, phụ đạo học sinh gặp khó khăn trong học tập, rèn luyện.</w:t>
      </w:r>
    </w:p>
    <w:p w14:paraId="645DCA43" w14:textId="77777777" w:rsidR="00EA07FE" w:rsidRPr="007D038B" w:rsidRDefault="00EA07FE" w:rsidP="00EA07FE">
      <w:pPr>
        <w:widowControl w:val="0"/>
        <w:spacing w:before="120" w:after="120" w:line="326" w:lineRule="exact"/>
        <w:ind w:firstLine="709"/>
        <w:jc w:val="both"/>
        <w:rPr>
          <w:rFonts w:eastAsia="Calibri"/>
          <w:sz w:val="28"/>
          <w:szCs w:val="28"/>
          <w:lang w:val="vi-VN"/>
        </w:rPr>
      </w:pPr>
      <w:r w:rsidRPr="007D038B">
        <w:rPr>
          <w:sz w:val="28"/>
          <w:szCs w:val="28"/>
          <w:lang w:val="vi-VN"/>
        </w:rPr>
        <w:t>1.10.10</w:t>
      </w:r>
      <w:r w:rsidRPr="007D038B">
        <w:rPr>
          <w:rFonts w:eastAsia="Calibri"/>
          <w:bCs/>
          <w:sz w:val="28"/>
          <w:szCs w:val="28"/>
          <w:lang w:val="vi-VN"/>
        </w:rPr>
        <w:t>.</w:t>
      </w:r>
      <w:r w:rsidRPr="007D038B">
        <w:rPr>
          <w:rFonts w:eastAsia="Calibri"/>
          <w:sz w:val="28"/>
          <w:szCs w:val="28"/>
          <w:lang w:val="vi-VN"/>
        </w:rPr>
        <w:t>3. Tiêu chí 5.3: Thực hiện các hoạt động giáo dục khác</w:t>
      </w:r>
    </w:p>
    <w:p w14:paraId="7D256AAA" w14:textId="77777777" w:rsidR="00EA07FE" w:rsidRPr="007D038B" w:rsidRDefault="00EA07FE" w:rsidP="00EA07FE">
      <w:pPr>
        <w:widowControl w:val="0"/>
        <w:spacing w:before="120" w:after="120" w:line="326" w:lineRule="exact"/>
        <w:ind w:firstLine="709"/>
        <w:jc w:val="both"/>
        <w:rPr>
          <w:rFonts w:eastAsia="Calibri"/>
          <w:spacing w:val="-4"/>
          <w:sz w:val="28"/>
          <w:szCs w:val="28"/>
          <w:lang w:val="vi-VN"/>
        </w:rPr>
      </w:pPr>
      <w:r w:rsidRPr="007D038B">
        <w:rPr>
          <w:rFonts w:eastAsia="Calibri"/>
          <w:sz w:val="28"/>
          <w:szCs w:val="28"/>
          <w:lang w:val="vi-VN"/>
        </w:rPr>
        <w:t xml:space="preserve">Được tổ chức có hiệu quả, tạo cơ hội cho học sinh </w:t>
      </w:r>
      <w:r w:rsidRPr="007D038B">
        <w:rPr>
          <w:rFonts w:eastAsia="Calibri"/>
          <w:spacing w:val="-4"/>
          <w:sz w:val="28"/>
          <w:szCs w:val="28"/>
          <w:lang w:val="vi-VN"/>
        </w:rPr>
        <w:t>tham gia tích cực, chủ động, sáng tạo.</w:t>
      </w:r>
    </w:p>
    <w:p w14:paraId="1F7A0567" w14:textId="77777777" w:rsidR="00EA07FE" w:rsidRPr="007D038B" w:rsidRDefault="00EA07FE" w:rsidP="00EA07FE">
      <w:pPr>
        <w:spacing w:before="120" w:after="120" w:line="326" w:lineRule="exact"/>
        <w:ind w:firstLine="709"/>
        <w:jc w:val="both"/>
        <w:rPr>
          <w:rFonts w:eastAsia="Calibri"/>
          <w:sz w:val="28"/>
          <w:szCs w:val="28"/>
          <w:lang w:val="vi-VN"/>
        </w:rPr>
      </w:pPr>
      <w:r w:rsidRPr="007D038B">
        <w:rPr>
          <w:sz w:val="28"/>
          <w:szCs w:val="28"/>
          <w:lang w:val="vi-VN"/>
        </w:rPr>
        <w:lastRenderedPageBreak/>
        <w:t>1.10.10</w:t>
      </w:r>
      <w:r w:rsidRPr="007D038B">
        <w:rPr>
          <w:rFonts w:eastAsia="Calibri"/>
          <w:bCs/>
          <w:sz w:val="28"/>
          <w:szCs w:val="28"/>
          <w:lang w:val="vi-VN"/>
        </w:rPr>
        <w:t>.</w:t>
      </w:r>
      <w:r w:rsidRPr="007D038B">
        <w:rPr>
          <w:rFonts w:eastAsia="Calibri"/>
          <w:sz w:val="28"/>
          <w:szCs w:val="28"/>
          <w:lang w:val="vi-VN"/>
        </w:rPr>
        <w:t>4. Tiêu chí 5.4: Công tác phổ cập giáo dục tiểu học</w:t>
      </w:r>
    </w:p>
    <w:p w14:paraId="272E0DD2" w14:textId="77777777" w:rsidR="00EA07FE" w:rsidRPr="007D038B" w:rsidRDefault="00EA07FE" w:rsidP="00EA07FE">
      <w:pPr>
        <w:spacing w:before="120" w:after="120" w:line="326" w:lineRule="exact"/>
        <w:ind w:firstLine="709"/>
        <w:jc w:val="both"/>
        <w:rPr>
          <w:rFonts w:eastAsia="Calibri"/>
          <w:spacing w:val="6"/>
          <w:sz w:val="28"/>
          <w:szCs w:val="28"/>
          <w:lang w:val="vi-VN"/>
        </w:rPr>
      </w:pPr>
      <w:r w:rsidRPr="007D038B">
        <w:rPr>
          <w:rFonts w:eastAsia="Calibri"/>
          <w:spacing w:val="6"/>
          <w:sz w:val="28"/>
          <w:szCs w:val="28"/>
          <w:lang w:val="vi-VN"/>
        </w:rPr>
        <w:t>Trong địa bàn tuyển sinh của trường tỷ lệ trẻ 6 tuổi vào lớp 1 đạt ít nhất 95%.</w:t>
      </w:r>
    </w:p>
    <w:p w14:paraId="2CD4FD1E" w14:textId="77777777" w:rsidR="00EA07FE" w:rsidRPr="007D038B" w:rsidRDefault="00EA07FE" w:rsidP="00EA07FE">
      <w:pPr>
        <w:spacing w:before="120" w:after="120" w:line="326" w:lineRule="exact"/>
        <w:ind w:firstLine="709"/>
        <w:jc w:val="both"/>
        <w:rPr>
          <w:rFonts w:eastAsia="Calibri"/>
          <w:sz w:val="28"/>
          <w:szCs w:val="28"/>
          <w:lang w:val="vi-VN"/>
        </w:rPr>
      </w:pPr>
      <w:r w:rsidRPr="007D038B">
        <w:rPr>
          <w:sz w:val="28"/>
          <w:szCs w:val="28"/>
          <w:lang w:val="vi-VN"/>
        </w:rPr>
        <w:t>1.10.10</w:t>
      </w:r>
      <w:r w:rsidRPr="007D038B">
        <w:rPr>
          <w:rFonts w:eastAsia="Calibri"/>
          <w:bCs/>
          <w:sz w:val="28"/>
          <w:szCs w:val="28"/>
          <w:lang w:val="vi-VN"/>
        </w:rPr>
        <w:t>.</w:t>
      </w:r>
      <w:r w:rsidRPr="007D038B">
        <w:rPr>
          <w:rFonts w:eastAsia="Calibri"/>
          <w:sz w:val="28"/>
          <w:szCs w:val="28"/>
          <w:lang w:val="vi-VN"/>
        </w:rPr>
        <w:t>5. Tiêu chí 5.5: Kết quả giáo dục</w:t>
      </w:r>
    </w:p>
    <w:p w14:paraId="01FF3AD9" w14:textId="77777777" w:rsidR="00EA07FE" w:rsidRPr="007D038B" w:rsidRDefault="00EA07FE" w:rsidP="00EA07FE">
      <w:pPr>
        <w:spacing w:before="120" w:after="120" w:line="326" w:lineRule="exact"/>
        <w:ind w:firstLine="709"/>
        <w:jc w:val="both"/>
        <w:rPr>
          <w:rFonts w:eastAsia="Calibri"/>
          <w:spacing w:val="-4"/>
          <w:sz w:val="28"/>
          <w:szCs w:val="28"/>
          <w:lang w:val="vi-VN"/>
        </w:rPr>
      </w:pPr>
      <w:r w:rsidRPr="007D038B">
        <w:rPr>
          <w:rFonts w:eastAsia="Calibri"/>
          <w:spacing w:val="-4"/>
          <w:sz w:val="28"/>
          <w:szCs w:val="28"/>
          <w:lang w:val="vi-VN"/>
        </w:rPr>
        <w:t>a) Tỷ lệ học sinh hoàn thành chương trình lớp học đạt ít nhất 85%;</w:t>
      </w:r>
    </w:p>
    <w:p w14:paraId="37814D3B" w14:textId="77777777" w:rsidR="00EA07FE" w:rsidRPr="007D038B" w:rsidRDefault="00EA07FE" w:rsidP="00EA07FE">
      <w:pPr>
        <w:spacing w:before="120" w:after="120" w:line="312" w:lineRule="exact"/>
        <w:ind w:firstLine="709"/>
        <w:jc w:val="both"/>
        <w:rPr>
          <w:sz w:val="28"/>
          <w:szCs w:val="28"/>
          <w:lang w:val="vi-VN"/>
        </w:rPr>
      </w:pPr>
      <w:r w:rsidRPr="007D038B">
        <w:rPr>
          <w:sz w:val="28"/>
          <w:szCs w:val="28"/>
          <w:lang w:val="vi-VN"/>
        </w:rPr>
        <w:t xml:space="preserve">b) Tỷ lệ trẻ em 11 tuổi hoàn thành chương trình tiểu học đạt ít nhất 80%, đối với trường thuộc xã có điều kiện kinh tế - xã hội đặc biệt khó khăn đạt ít nhất 70%; các trẻ em 11 tuổi còn lại đều đang học các lớp tiểu học. </w:t>
      </w:r>
    </w:p>
    <w:p w14:paraId="767CA554" w14:textId="77777777" w:rsidR="00EA07FE" w:rsidRDefault="00EA07FE" w:rsidP="00EA07FE">
      <w:pPr>
        <w:tabs>
          <w:tab w:val="left" w:pos="1400"/>
        </w:tabs>
        <w:spacing w:before="120" w:after="120" w:line="312" w:lineRule="exact"/>
        <w:jc w:val="center"/>
        <w:rPr>
          <w:b/>
          <w:sz w:val="28"/>
          <w:szCs w:val="28"/>
          <w:lang w:val="vi-VN"/>
        </w:rPr>
      </w:pPr>
    </w:p>
    <w:p w14:paraId="26DF70A4" w14:textId="77777777" w:rsidR="00EA07FE" w:rsidRPr="007D038B" w:rsidRDefault="00EA07FE" w:rsidP="00EA07FE">
      <w:pPr>
        <w:tabs>
          <w:tab w:val="left" w:pos="1400"/>
        </w:tabs>
        <w:spacing w:before="120" w:after="120" w:line="312" w:lineRule="exact"/>
        <w:jc w:val="center"/>
        <w:rPr>
          <w:b/>
          <w:sz w:val="28"/>
          <w:szCs w:val="28"/>
          <w:lang w:val="vi-VN"/>
        </w:rPr>
      </w:pPr>
      <w:r w:rsidRPr="007D038B">
        <w:rPr>
          <w:b/>
          <w:sz w:val="28"/>
          <w:szCs w:val="28"/>
          <w:lang w:val="vi-VN"/>
        </w:rPr>
        <w:t xml:space="preserve">TIÊU CHUẨN ĐÁNH GIÁ TRƯỜNG TIỂU HỌC </w:t>
      </w:r>
      <w:r w:rsidRPr="007D038B">
        <w:rPr>
          <w:b/>
          <w:bCs/>
          <w:sz w:val="28"/>
          <w:szCs w:val="28"/>
          <w:lang w:val="vi-VN"/>
        </w:rPr>
        <w:t>MỨC 3</w:t>
      </w:r>
    </w:p>
    <w:p w14:paraId="64F1176C" w14:textId="77777777" w:rsidR="00EA07FE" w:rsidRPr="007D038B" w:rsidRDefault="00EA07FE" w:rsidP="00EA07FE">
      <w:pPr>
        <w:spacing w:before="120" w:after="120" w:line="320" w:lineRule="exact"/>
        <w:ind w:firstLine="709"/>
        <w:jc w:val="both"/>
        <w:rPr>
          <w:spacing w:val="-2"/>
          <w:sz w:val="28"/>
          <w:szCs w:val="28"/>
          <w:lang w:val="vi-VN"/>
        </w:rPr>
      </w:pPr>
      <w:r w:rsidRPr="007D038B">
        <w:rPr>
          <w:spacing w:val="-2"/>
          <w:sz w:val="28"/>
          <w:szCs w:val="28"/>
          <w:lang w:val="vi-VN"/>
        </w:rPr>
        <w:t>Trường tiểu học đạt Mức 3 khi đảm bảo các tiêu chuẩn đánh giá trường tiểu học mức 2 và các tiêu chuẩn sau:</w:t>
      </w:r>
    </w:p>
    <w:p w14:paraId="101C6DE4" w14:textId="77777777" w:rsidR="00EA07FE" w:rsidRPr="007D038B" w:rsidRDefault="00EA07FE" w:rsidP="00EA07FE">
      <w:pPr>
        <w:spacing w:before="120" w:after="120" w:line="320" w:lineRule="exact"/>
        <w:ind w:firstLine="709"/>
        <w:rPr>
          <w:rFonts w:eastAsia="Calibri"/>
          <w:b/>
          <w:bCs/>
          <w:sz w:val="28"/>
          <w:szCs w:val="28"/>
          <w:lang w:val="vi-VN"/>
        </w:rPr>
      </w:pPr>
      <w:r w:rsidRPr="007D038B">
        <w:rPr>
          <w:sz w:val="28"/>
          <w:szCs w:val="28"/>
          <w:lang w:val="vi-VN"/>
        </w:rPr>
        <w:t>1.10.11</w:t>
      </w:r>
      <w:r w:rsidRPr="007D038B">
        <w:rPr>
          <w:rFonts w:eastAsia="Calibri"/>
          <w:bCs/>
          <w:sz w:val="28"/>
          <w:szCs w:val="28"/>
          <w:lang w:val="vi-VN"/>
        </w:rPr>
        <w:t>.</w:t>
      </w:r>
      <w:r w:rsidRPr="007D038B">
        <w:rPr>
          <w:rFonts w:eastAsia="Calibri"/>
          <w:b/>
          <w:bCs/>
          <w:sz w:val="28"/>
          <w:szCs w:val="28"/>
          <w:lang w:val="vi-VN"/>
        </w:rPr>
        <w:t xml:space="preserve"> Tiêu chuẩn 1: Tổ chức và quản lý nhà trường</w:t>
      </w:r>
    </w:p>
    <w:p w14:paraId="2DB08DA2" w14:textId="77777777" w:rsidR="00EA07FE" w:rsidRPr="007D038B" w:rsidRDefault="00EA07FE" w:rsidP="00EA07FE">
      <w:pPr>
        <w:spacing w:before="120" w:after="120" w:line="320" w:lineRule="exact"/>
        <w:ind w:firstLine="709"/>
        <w:jc w:val="both"/>
        <w:rPr>
          <w:rFonts w:eastAsia="Calibri"/>
          <w:spacing w:val="-4"/>
          <w:sz w:val="28"/>
          <w:szCs w:val="28"/>
          <w:lang w:val="vi-VN"/>
        </w:rPr>
      </w:pPr>
      <w:r w:rsidRPr="007D038B">
        <w:rPr>
          <w:sz w:val="28"/>
          <w:szCs w:val="28"/>
          <w:lang w:val="vi-VN"/>
        </w:rPr>
        <w:t>1.10.11</w:t>
      </w:r>
      <w:r w:rsidRPr="007D038B">
        <w:rPr>
          <w:rFonts w:eastAsia="Calibri"/>
          <w:bCs/>
          <w:sz w:val="28"/>
          <w:szCs w:val="28"/>
          <w:lang w:val="vi-VN"/>
        </w:rPr>
        <w:t>.</w:t>
      </w:r>
      <w:r w:rsidRPr="007D038B">
        <w:rPr>
          <w:rFonts w:eastAsia="Calibri"/>
          <w:spacing w:val="-4"/>
          <w:sz w:val="28"/>
          <w:szCs w:val="28"/>
          <w:lang w:val="vi-VN"/>
        </w:rPr>
        <w:t>1. Tiêu chí 1.1: Phương hướng, chiến lược xây dựng và phát triển nhà trường</w:t>
      </w:r>
    </w:p>
    <w:p w14:paraId="69365677" w14:textId="77777777" w:rsidR="00EA07FE" w:rsidRPr="007D038B" w:rsidRDefault="00EA07FE" w:rsidP="00EA07FE">
      <w:pPr>
        <w:spacing w:before="120" w:after="120" w:line="320" w:lineRule="exact"/>
        <w:ind w:firstLine="709"/>
        <w:jc w:val="both"/>
        <w:rPr>
          <w:spacing w:val="4"/>
          <w:sz w:val="28"/>
          <w:szCs w:val="28"/>
          <w:lang w:val="vi-VN"/>
        </w:rPr>
      </w:pPr>
      <w:r w:rsidRPr="007D038B">
        <w:rPr>
          <w:spacing w:val="4"/>
          <w:sz w:val="28"/>
          <w:szCs w:val="28"/>
          <w:lang w:val="vi-VN"/>
        </w:rPr>
        <w:t>Định kỳ rà soát, bổ sung, điều chỉnh p</w:t>
      </w:r>
      <w:r w:rsidRPr="007D038B">
        <w:rPr>
          <w:rFonts w:eastAsia="Calibri"/>
          <w:spacing w:val="-4"/>
          <w:sz w:val="28"/>
          <w:szCs w:val="28"/>
          <w:lang w:val="vi-VN"/>
        </w:rPr>
        <w:t xml:space="preserve">hương hướng, chiến lược xây dựng và phát triển. </w:t>
      </w:r>
      <w:r w:rsidRPr="007D038B">
        <w:rPr>
          <w:spacing w:val="4"/>
          <w:sz w:val="28"/>
          <w:szCs w:val="28"/>
          <w:lang w:val="vi-VN"/>
        </w:rPr>
        <w:t>Tổ chức xây dựng p</w:t>
      </w:r>
      <w:r w:rsidRPr="007D038B">
        <w:rPr>
          <w:rFonts w:eastAsia="Calibri"/>
          <w:spacing w:val="-4"/>
          <w:sz w:val="28"/>
          <w:szCs w:val="28"/>
          <w:lang w:val="vi-VN"/>
        </w:rPr>
        <w:t>hương hướng, chiến lược xây dựng và phát triển</w:t>
      </w:r>
      <w:r w:rsidRPr="007D038B">
        <w:rPr>
          <w:spacing w:val="4"/>
          <w:sz w:val="28"/>
          <w:szCs w:val="28"/>
          <w:lang w:val="vi-VN"/>
        </w:rPr>
        <w:t xml:space="preserve"> có sự tham gia của các thành viên trong Hội đồng trường (Hội đồng quản trị đối với trường tư thục), cán bộ quản lý, giáo viên, nhân viên, cha mẹ học sinh và cộng đồng.</w:t>
      </w:r>
    </w:p>
    <w:p w14:paraId="64A01288"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sz w:val="28"/>
          <w:szCs w:val="28"/>
          <w:lang w:val="vi-VN"/>
        </w:rPr>
        <w:t>1.10.11</w:t>
      </w:r>
      <w:r w:rsidRPr="007D038B">
        <w:rPr>
          <w:rFonts w:eastAsia="Calibri"/>
          <w:bCs/>
          <w:sz w:val="28"/>
          <w:szCs w:val="28"/>
          <w:lang w:val="vi-VN"/>
        </w:rPr>
        <w:t>.</w:t>
      </w:r>
      <w:r w:rsidRPr="007D038B">
        <w:rPr>
          <w:rFonts w:eastAsia="Calibri"/>
          <w:sz w:val="28"/>
          <w:szCs w:val="28"/>
          <w:lang w:val="vi-VN"/>
        </w:rPr>
        <w:t xml:space="preserve">2. Tiêu chí 1.3: Tổ chức Đảng Cộng sản Việt Nam, các đoàn thể và tổ chức </w:t>
      </w:r>
      <w:r w:rsidRPr="007D038B">
        <w:rPr>
          <w:sz w:val="28"/>
          <w:szCs w:val="28"/>
          <w:lang w:val="vi-VN"/>
        </w:rPr>
        <w:t>khác trong nhà trường</w:t>
      </w:r>
    </w:p>
    <w:p w14:paraId="6BF3DC8C" w14:textId="77777777" w:rsidR="00EA07FE" w:rsidRPr="007D038B" w:rsidRDefault="00EA07FE" w:rsidP="00EA07FE">
      <w:pPr>
        <w:spacing w:before="120" w:after="120" w:line="320" w:lineRule="exact"/>
        <w:ind w:firstLine="709"/>
        <w:jc w:val="both"/>
        <w:rPr>
          <w:rStyle w:val="Emphasis"/>
          <w:i w:val="0"/>
          <w:sz w:val="28"/>
          <w:szCs w:val="28"/>
          <w:lang w:val="vi-VN"/>
        </w:rPr>
      </w:pPr>
      <w:r w:rsidRPr="007D038B">
        <w:rPr>
          <w:rFonts w:eastAsia="Calibri"/>
          <w:sz w:val="28"/>
          <w:szCs w:val="28"/>
          <w:lang w:val="vi-VN"/>
        </w:rPr>
        <w:t xml:space="preserve">a) Trong 05 năm liên tiếp tính đến thời điểm đánh giá, tổ chức Đảng Cộng sản Việt Nam có ít nhất 02 năm hoàn thành tốt nhiệm vụ, </w:t>
      </w:r>
      <w:r w:rsidRPr="007D038B">
        <w:rPr>
          <w:rFonts w:eastAsia="Calibri"/>
          <w:iCs/>
          <w:sz w:val="28"/>
          <w:szCs w:val="28"/>
          <w:lang w:val="vi-VN"/>
        </w:rPr>
        <w:t>các</w:t>
      </w:r>
      <w:r w:rsidRPr="007D038B">
        <w:rPr>
          <w:rFonts w:eastAsia="Calibri"/>
          <w:sz w:val="28"/>
          <w:szCs w:val="28"/>
          <w:lang w:val="vi-VN"/>
        </w:rPr>
        <w:t xml:space="preserve"> năm còn lại hoàn thành nhiệm vụ trở lên;</w:t>
      </w:r>
      <w:r w:rsidRPr="007D038B">
        <w:rPr>
          <w:rStyle w:val="Emphasis"/>
          <w:sz w:val="28"/>
          <w:szCs w:val="28"/>
          <w:lang w:val="vi-VN"/>
        </w:rPr>
        <w:t xml:space="preserve"> </w:t>
      </w:r>
    </w:p>
    <w:p w14:paraId="0560CB58" w14:textId="77777777" w:rsidR="00EA07FE" w:rsidRPr="007D038B" w:rsidRDefault="00EA07FE" w:rsidP="00EA07FE">
      <w:pPr>
        <w:spacing w:before="120" w:after="120" w:line="320" w:lineRule="exact"/>
        <w:ind w:firstLine="709"/>
        <w:jc w:val="both"/>
        <w:rPr>
          <w:sz w:val="28"/>
          <w:szCs w:val="28"/>
          <w:lang w:val="vi-VN"/>
        </w:rPr>
      </w:pPr>
      <w:r w:rsidRPr="007D038B">
        <w:rPr>
          <w:rStyle w:val="Emphasis"/>
          <w:sz w:val="28"/>
          <w:szCs w:val="28"/>
          <w:lang w:val="vi-VN"/>
        </w:rPr>
        <w:t xml:space="preserve">b) </w:t>
      </w:r>
      <w:r w:rsidRPr="007D038B">
        <w:rPr>
          <w:sz w:val="28"/>
          <w:szCs w:val="28"/>
          <w:lang w:val="vi-VN"/>
        </w:rPr>
        <w:t>Các đoàn thể, tổ chức khác đóng góp hiệu quả cho các hoạt động của nhà trường và cộng đồng.</w:t>
      </w:r>
    </w:p>
    <w:p w14:paraId="6D659268" w14:textId="77777777" w:rsidR="00EA07FE" w:rsidRPr="007D038B" w:rsidRDefault="00EA07FE" w:rsidP="00EA07FE">
      <w:pPr>
        <w:spacing w:before="120" w:after="120" w:line="320" w:lineRule="exact"/>
        <w:ind w:firstLine="709"/>
        <w:jc w:val="both"/>
        <w:rPr>
          <w:rFonts w:eastAsia="Calibri"/>
          <w:spacing w:val="6"/>
          <w:sz w:val="28"/>
          <w:szCs w:val="28"/>
          <w:lang w:val="vi-VN"/>
        </w:rPr>
      </w:pPr>
      <w:r w:rsidRPr="007D038B">
        <w:rPr>
          <w:sz w:val="28"/>
          <w:szCs w:val="28"/>
          <w:lang w:val="vi-VN"/>
        </w:rPr>
        <w:t>1.10.11</w:t>
      </w:r>
      <w:r w:rsidRPr="007D038B">
        <w:rPr>
          <w:rFonts w:eastAsia="Calibri"/>
          <w:bCs/>
          <w:sz w:val="28"/>
          <w:szCs w:val="28"/>
          <w:lang w:val="vi-VN"/>
        </w:rPr>
        <w:t>.</w:t>
      </w:r>
      <w:r w:rsidRPr="007D038B">
        <w:rPr>
          <w:rFonts w:eastAsia="Calibri"/>
          <w:spacing w:val="6"/>
          <w:sz w:val="28"/>
          <w:szCs w:val="28"/>
          <w:lang w:val="vi-VN"/>
        </w:rPr>
        <w:t>3. Tiêu chí 1.4: Hiệu trưởng, phó hiệu trưởng, tổ chuyên môn và tổ văn phòng</w:t>
      </w:r>
    </w:p>
    <w:p w14:paraId="6CAE9CC2"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t>a) Hoạt động của tổ chuyên môn, tổ văn phòng có đóng góp hiệu quả trong việc nâng cao chất lượng các hoạt động của nhà trường;</w:t>
      </w:r>
    </w:p>
    <w:p w14:paraId="01C0BDC9"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t>b) Tổ chuyên môn thực hiện hiệu quả các chuyên đề chuyên môn góp phần nâng cao chất lượng giáo dục.</w:t>
      </w:r>
    </w:p>
    <w:p w14:paraId="5A3D6C82"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sz w:val="28"/>
          <w:szCs w:val="28"/>
          <w:lang w:val="vi-VN"/>
        </w:rPr>
        <w:t>1.10.11</w:t>
      </w:r>
      <w:r w:rsidRPr="007D038B">
        <w:rPr>
          <w:rFonts w:eastAsia="Calibri"/>
          <w:bCs/>
          <w:sz w:val="28"/>
          <w:szCs w:val="28"/>
          <w:lang w:val="vi-VN"/>
        </w:rPr>
        <w:t>.</w:t>
      </w:r>
      <w:r w:rsidRPr="007D038B">
        <w:rPr>
          <w:rFonts w:eastAsia="Calibri"/>
          <w:sz w:val="28"/>
          <w:szCs w:val="28"/>
          <w:lang w:val="vi-VN"/>
        </w:rPr>
        <w:t>4. Tiêu chí 1.6: Quản lý hành chính, tài chính và tài sản</w:t>
      </w:r>
    </w:p>
    <w:p w14:paraId="0178A2AE"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lastRenderedPageBreak/>
        <w:t>Có kế hoạch dài hạn, trung hạn và ngắn hạn để tạo các nguồn tài chính hợp pháp phù hợp với điều kiện nhà trường, thực tế địa phương.</w:t>
      </w:r>
    </w:p>
    <w:p w14:paraId="0C05A376" w14:textId="77777777" w:rsidR="00EA07FE" w:rsidRPr="007D038B" w:rsidRDefault="00EA07FE" w:rsidP="00EA07FE">
      <w:pPr>
        <w:spacing w:before="120" w:after="120" w:line="320" w:lineRule="exact"/>
        <w:ind w:firstLine="709"/>
        <w:jc w:val="both"/>
        <w:outlineLvl w:val="0"/>
        <w:rPr>
          <w:rFonts w:eastAsia="Calibri"/>
          <w:b/>
          <w:bCs/>
          <w:spacing w:val="-4"/>
          <w:sz w:val="28"/>
          <w:szCs w:val="28"/>
          <w:lang w:val="vi-VN"/>
        </w:rPr>
      </w:pPr>
      <w:r w:rsidRPr="007D038B">
        <w:rPr>
          <w:sz w:val="28"/>
          <w:szCs w:val="28"/>
          <w:lang w:val="vi-VN"/>
        </w:rPr>
        <w:t>1.10.12</w:t>
      </w:r>
      <w:r w:rsidRPr="007D038B">
        <w:rPr>
          <w:rFonts w:eastAsia="Calibri"/>
          <w:bCs/>
          <w:sz w:val="28"/>
          <w:szCs w:val="28"/>
          <w:lang w:val="vi-VN"/>
        </w:rPr>
        <w:t>.</w:t>
      </w:r>
      <w:r w:rsidRPr="007D038B">
        <w:rPr>
          <w:rFonts w:eastAsia="Calibri"/>
          <w:b/>
          <w:bCs/>
          <w:spacing w:val="-4"/>
          <w:sz w:val="28"/>
          <w:szCs w:val="28"/>
          <w:lang w:val="vi-VN"/>
        </w:rPr>
        <w:t xml:space="preserve"> Tiêu chuẩn 2: Cán bộ quản lý, giáo viên, nhân viên và học sinh</w:t>
      </w:r>
    </w:p>
    <w:p w14:paraId="4F5CACD3" w14:textId="77777777" w:rsidR="00EA07FE" w:rsidRPr="007D038B" w:rsidRDefault="00EA07FE" w:rsidP="00EA07FE">
      <w:pPr>
        <w:spacing w:before="120" w:after="120" w:line="320" w:lineRule="exact"/>
        <w:ind w:firstLine="709"/>
        <w:jc w:val="both"/>
        <w:rPr>
          <w:rFonts w:eastAsia="Calibri"/>
          <w:spacing w:val="-4"/>
          <w:sz w:val="28"/>
          <w:szCs w:val="28"/>
          <w:lang w:val="vi-VN"/>
        </w:rPr>
      </w:pPr>
      <w:r w:rsidRPr="007D038B">
        <w:rPr>
          <w:sz w:val="28"/>
          <w:szCs w:val="28"/>
          <w:lang w:val="vi-VN"/>
        </w:rPr>
        <w:t>1.10.12</w:t>
      </w:r>
      <w:r w:rsidRPr="007D038B">
        <w:rPr>
          <w:rFonts w:eastAsia="Calibri"/>
          <w:bCs/>
          <w:sz w:val="28"/>
          <w:szCs w:val="28"/>
          <w:lang w:val="vi-VN"/>
        </w:rPr>
        <w:t>.</w:t>
      </w:r>
      <w:r w:rsidRPr="007D038B">
        <w:rPr>
          <w:rFonts w:eastAsia="Calibri"/>
          <w:spacing w:val="-4"/>
          <w:sz w:val="28"/>
          <w:szCs w:val="28"/>
          <w:lang w:val="vi-VN"/>
        </w:rPr>
        <w:t>1. Tiêu chí 2.1: Đối với hiệu trưởng, phó hiệu trưởng</w:t>
      </w:r>
    </w:p>
    <w:p w14:paraId="315F0085" w14:textId="77777777" w:rsidR="00EA07FE" w:rsidRPr="007D038B" w:rsidRDefault="00EA07FE" w:rsidP="00EA07FE">
      <w:pPr>
        <w:spacing w:before="120" w:after="120" w:line="320" w:lineRule="exact"/>
        <w:jc w:val="both"/>
        <w:rPr>
          <w:rFonts w:eastAsia="Calibri"/>
          <w:spacing w:val="-4"/>
          <w:sz w:val="28"/>
          <w:szCs w:val="28"/>
          <w:lang w:val="vi-VN"/>
        </w:rPr>
      </w:pPr>
      <w:r w:rsidRPr="007D038B">
        <w:rPr>
          <w:rFonts w:eastAsia="Calibri"/>
          <w:spacing w:val="-4"/>
          <w:sz w:val="28"/>
          <w:szCs w:val="28"/>
          <w:lang w:val="vi-VN"/>
        </w:rPr>
        <w:tab/>
        <w:t>Trong 05 năm liên tiếp tính đến thời điểm đánh giá, đạt chuẩn hiệu trưởng ở mức khá trở lên, trong đó có ít nhất 01 năm đạt chuẩn hiệu trưởng ở mức tốt.</w:t>
      </w:r>
    </w:p>
    <w:p w14:paraId="24A3B2A7"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sz w:val="28"/>
          <w:szCs w:val="28"/>
          <w:lang w:val="vi-VN"/>
        </w:rPr>
        <w:t>1.10.12</w:t>
      </w:r>
      <w:r w:rsidRPr="007D038B">
        <w:rPr>
          <w:rFonts w:eastAsia="Calibri"/>
          <w:bCs/>
          <w:sz w:val="28"/>
          <w:szCs w:val="28"/>
          <w:lang w:val="vi-VN"/>
        </w:rPr>
        <w:t>.</w:t>
      </w:r>
      <w:r w:rsidRPr="007D038B">
        <w:rPr>
          <w:rFonts w:eastAsia="Calibri"/>
          <w:sz w:val="28"/>
          <w:szCs w:val="28"/>
          <w:lang w:val="vi-VN"/>
        </w:rPr>
        <w:t>2. Tiêu chí 2.2: Đối với giáo viên</w:t>
      </w:r>
    </w:p>
    <w:p w14:paraId="37097D52"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t>a</w:t>
      </w:r>
      <w:r w:rsidRPr="007D038B">
        <w:rPr>
          <w:spacing w:val="4"/>
          <w:sz w:val="28"/>
          <w:szCs w:val="28"/>
          <w:lang w:val="vi-VN"/>
        </w:rPr>
        <w:t xml:space="preserve">) </w:t>
      </w:r>
      <w:r w:rsidRPr="007D038B">
        <w:rPr>
          <w:rFonts w:eastAsia="Calibri"/>
          <w:sz w:val="28"/>
          <w:szCs w:val="28"/>
          <w:lang w:val="vi-VN"/>
        </w:rPr>
        <w:t>Tỷ lệ giáo viên đạt trên chuẩn trình độ đào tạo đạt ít nhất 65%, đối với các trường thuộc vùng khó khăn đạt ít nhất 50%;</w:t>
      </w:r>
    </w:p>
    <w:p w14:paraId="021985AA" w14:textId="77777777" w:rsidR="00EA07FE" w:rsidRPr="007D038B" w:rsidRDefault="00EA07FE" w:rsidP="00EA07FE">
      <w:pPr>
        <w:spacing w:before="120" w:after="120" w:line="320" w:lineRule="exact"/>
        <w:ind w:firstLine="709"/>
        <w:jc w:val="both"/>
        <w:rPr>
          <w:sz w:val="28"/>
          <w:szCs w:val="28"/>
          <w:lang w:val="vi-VN"/>
        </w:rPr>
      </w:pPr>
      <w:r w:rsidRPr="007D038B">
        <w:rPr>
          <w:spacing w:val="4"/>
          <w:sz w:val="28"/>
          <w:szCs w:val="28"/>
          <w:lang w:val="vi-VN"/>
        </w:rPr>
        <w:t>b) Trong 05 năm liên tiếp tính đến thời điểm đánh giá</w:t>
      </w:r>
      <w:r w:rsidRPr="007D038B">
        <w:rPr>
          <w:sz w:val="28"/>
          <w:szCs w:val="28"/>
          <w:lang w:val="vi-VN"/>
        </w:rPr>
        <w:t xml:space="preserve">, </w:t>
      </w:r>
      <w:r w:rsidRPr="007D038B">
        <w:rPr>
          <w:bCs/>
          <w:sz w:val="28"/>
          <w:szCs w:val="28"/>
          <w:lang w:val="vi-VN"/>
        </w:rPr>
        <w:t xml:space="preserve">có ít nhất 80% giáo viên </w:t>
      </w:r>
      <w:r w:rsidRPr="007D038B">
        <w:rPr>
          <w:sz w:val="28"/>
          <w:szCs w:val="28"/>
          <w:lang w:val="vi-VN"/>
        </w:rPr>
        <w:t>đạt chuẩn nghề nghiệp giáo viên ở mức khá trở lên</w:t>
      </w:r>
      <w:r w:rsidRPr="007D038B">
        <w:rPr>
          <w:bCs/>
          <w:sz w:val="28"/>
          <w:szCs w:val="28"/>
          <w:lang w:val="vi-VN"/>
        </w:rPr>
        <w:t>,</w:t>
      </w:r>
      <w:r w:rsidRPr="007D038B">
        <w:rPr>
          <w:sz w:val="28"/>
          <w:szCs w:val="28"/>
          <w:lang w:val="vi-VN"/>
        </w:rPr>
        <w:t xml:space="preserve"> trong đó có ít nhất 30% đạt chuẩn nghề nghiệp giáo viên ở mức tốt</w:t>
      </w:r>
      <w:r w:rsidRPr="007D038B">
        <w:rPr>
          <w:bCs/>
          <w:sz w:val="28"/>
          <w:szCs w:val="28"/>
          <w:lang w:val="vi-VN"/>
        </w:rPr>
        <w:t xml:space="preserve">; đối với trường thuộc vùng </w:t>
      </w:r>
      <w:r w:rsidRPr="007D038B">
        <w:rPr>
          <w:rFonts w:eastAsia="Calibri"/>
          <w:sz w:val="28"/>
          <w:szCs w:val="28"/>
          <w:lang w:val="vi-VN"/>
        </w:rPr>
        <w:t xml:space="preserve">khó khăn có ít nhất 70% </w:t>
      </w:r>
      <w:r w:rsidRPr="007D038B">
        <w:rPr>
          <w:sz w:val="28"/>
          <w:szCs w:val="28"/>
          <w:lang w:val="vi-VN"/>
        </w:rPr>
        <w:t>đạt chuẩn nghề nghiệp giáo viên ở mức khá trở lên, trong đó có ít nhất 20% đạt chuẩn nghề nghiệp giáo viên ở mức tốt.</w:t>
      </w:r>
    </w:p>
    <w:p w14:paraId="28297A30" w14:textId="77777777" w:rsidR="00EA07FE" w:rsidRPr="007D038B" w:rsidRDefault="00EA07FE" w:rsidP="00EA07FE">
      <w:pPr>
        <w:spacing w:before="120" w:after="120" w:line="320" w:lineRule="exact"/>
        <w:ind w:firstLine="709"/>
        <w:jc w:val="both"/>
        <w:rPr>
          <w:sz w:val="28"/>
          <w:szCs w:val="28"/>
          <w:lang w:val="vi-VN"/>
        </w:rPr>
      </w:pPr>
      <w:r w:rsidRPr="007D038B">
        <w:rPr>
          <w:sz w:val="28"/>
          <w:szCs w:val="28"/>
          <w:lang w:val="vi-VN"/>
        </w:rPr>
        <w:t>1.10.12</w:t>
      </w:r>
      <w:r w:rsidRPr="007D038B">
        <w:rPr>
          <w:rFonts w:eastAsia="Calibri"/>
          <w:bCs/>
          <w:sz w:val="28"/>
          <w:szCs w:val="28"/>
          <w:lang w:val="vi-VN"/>
        </w:rPr>
        <w:t>.</w:t>
      </w:r>
      <w:r w:rsidRPr="007D038B">
        <w:rPr>
          <w:sz w:val="28"/>
          <w:szCs w:val="28"/>
          <w:lang w:val="vi-VN"/>
        </w:rPr>
        <w:t>3. Tiêu chí 2.3: Đối với nhân viên</w:t>
      </w:r>
    </w:p>
    <w:p w14:paraId="5A415C74"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sz w:val="28"/>
          <w:szCs w:val="28"/>
          <w:lang w:val="vi-VN"/>
        </w:rPr>
        <w:t>a) Có trình độ đào tạo đáp ứng được vị trí việc làm;</w:t>
      </w:r>
    </w:p>
    <w:p w14:paraId="1884B6E5" w14:textId="77777777" w:rsidR="00EA07FE" w:rsidRPr="007D038B" w:rsidRDefault="00EA07FE" w:rsidP="00EA07FE">
      <w:pPr>
        <w:spacing w:before="120" w:after="120" w:line="320" w:lineRule="exact"/>
        <w:ind w:firstLine="709"/>
        <w:jc w:val="both"/>
        <w:rPr>
          <w:sz w:val="28"/>
          <w:szCs w:val="28"/>
          <w:lang w:val="vi-VN"/>
        </w:rPr>
      </w:pPr>
      <w:r w:rsidRPr="007D038B">
        <w:rPr>
          <w:rFonts w:eastAsia="Calibri"/>
          <w:sz w:val="28"/>
          <w:szCs w:val="28"/>
          <w:lang w:val="vi-VN"/>
        </w:rPr>
        <w:t xml:space="preserve">b) Hằng năm, được tham gia đầy đủ các khóa, lớp tập huấn, bồi dưỡng chuyên môn, nghiệp vụ theo </w:t>
      </w:r>
      <w:r w:rsidRPr="007D038B">
        <w:rPr>
          <w:sz w:val="28"/>
          <w:szCs w:val="28"/>
          <w:lang w:val="vi-VN"/>
        </w:rPr>
        <w:t>vị trí việc làm.</w:t>
      </w:r>
    </w:p>
    <w:p w14:paraId="3669201F" w14:textId="77777777" w:rsidR="00EA07FE" w:rsidRPr="007D038B" w:rsidRDefault="00EA07FE" w:rsidP="00EA07FE">
      <w:pPr>
        <w:spacing w:before="120" w:after="120" w:line="320" w:lineRule="exact"/>
        <w:ind w:firstLine="709"/>
        <w:jc w:val="both"/>
        <w:rPr>
          <w:rFonts w:eastAsia="Calibri"/>
          <w:bCs/>
          <w:sz w:val="28"/>
          <w:szCs w:val="28"/>
          <w:lang w:val="vi-VN"/>
        </w:rPr>
      </w:pPr>
      <w:r w:rsidRPr="007D038B">
        <w:rPr>
          <w:sz w:val="28"/>
          <w:szCs w:val="28"/>
          <w:lang w:val="vi-VN"/>
        </w:rPr>
        <w:t>1.10.12</w:t>
      </w:r>
      <w:r w:rsidRPr="007D038B">
        <w:rPr>
          <w:rFonts w:eastAsia="Calibri"/>
          <w:bCs/>
          <w:sz w:val="28"/>
          <w:szCs w:val="28"/>
          <w:lang w:val="vi-VN"/>
        </w:rPr>
        <w:t>.4. Tiêu chí 2.4: Đối với học sinh</w:t>
      </w:r>
    </w:p>
    <w:p w14:paraId="7A021030"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rFonts w:eastAsia="Calibri"/>
          <w:sz w:val="28"/>
          <w:szCs w:val="28"/>
          <w:lang w:val="vi-VN"/>
        </w:rPr>
        <w:t xml:space="preserve">Học sinh có thành tích trong học tập, rèn luyện có ảnh hưởng tích cực đến các hoạt động của lớp và nhà trường. </w:t>
      </w:r>
    </w:p>
    <w:p w14:paraId="3C33F3DB"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sz w:val="28"/>
          <w:szCs w:val="28"/>
          <w:lang w:val="vi-VN"/>
        </w:rPr>
        <w:t>1.10.13</w:t>
      </w:r>
      <w:r w:rsidRPr="007D038B">
        <w:rPr>
          <w:rFonts w:eastAsia="Calibri"/>
          <w:bCs/>
          <w:sz w:val="28"/>
          <w:szCs w:val="28"/>
          <w:lang w:val="vi-VN"/>
        </w:rPr>
        <w:t>.</w:t>
      </w:r>
      <w:r w:rsidRPr="007D038B">
        <w:rPr>
          <w:rFonts w:eastAsia="Calibri"/>
          <w:b/>
          <w:bCs/>
          <w:sz w:val="28"/>
          <w:szCs w:val="28"/>
          <w:lang w:val="vi-VN"/>
        </w:rPr>
        <w:t xml:space="preserve"> Tiêu chuẩn 3: Cơ sở vật chất và thiết bị dạy học</w:t>
      </w:r>
    </w:p>
    <w:p w14:paraId="301EDA1F"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sz w:val="28"/>
          <w:szCs w:val="28"/>
          <w:lang w:val="vi-VN"/>
        </w:rPr>
        <w:t>1.10.13</w:t>
      </w:r>
      <w:r w:rsidRPr="007D038B">
        <w:rPr>
          <w:rFonts w:eastAsia="Calibri"/>
          <w:bCs/>
          <w:sz w:val="28"/>
          <w:szCs w:val="28"/>
          <w:lang w:val="vi-VN"/>
        </w:rPr>
        <w:t>.</w:t>
      </w:r>
      <w:r w:rsidRPr="007D038B">
        <w:rPr>
          <w:rFonts w:eastAsia="Calibri"/>
          <w:sz w:val="28"/>
          <w:szCs w:val="28"/>
          <w:lang w:val="vi-VN"/>
        </w:rPr>
        <w:t>1. Tiêu chí 3.1: Khuôn viên, sân chơi, sân tập</w:t>
      </w:r>
    </w:p>
    <w:p w14:paraId="2AA2AEA1" w14:textId="77777777" w:rsidR="00EA07FE" w:rsidRPr="007D038B" w:rsidRDefault="00EA07FE" w:rsidP="00EA07FE">
      <w:pPr>
        <w:spacing w:before="120" w:after="120" w:line="320" w:lineRule="exact"/>
        <w:ind w:firstLine="709"/>
        <w:jc w:val="both"/>
        <w:rPr>
          <w:spacing w:val="6"/>
          <w:sz w:val="28"/>
          <w:szCs w:val="28"/>
          <w:lang w:val="vi-VN"/>
        </w:rPr>
      </w:pPr>
      <w:r w:rsidRPr="007D038B">
        <w:rPr>
          <w:spacing w:val="6"/>
          <w:sz w:val="28"/>
          <w:szCs w:val="28"/>
          <w:lang w:val="vi-VN"/>
        </w:rPr>
        <w:t>Sân chơi, sân tập bằng phẳng, có cây bóng mát, có đồ chơi, thiết bị vận động.</w:t>
      </w:r>
    </w:p>
    <w:p w14:paraId="3E122863"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sz w:val="28"/>
          <w:szCs w:val="28"/>
          <w:lang w:val="vi-VN"/>
        </w:rPr>
        <w:t>1.10.13</w:t>
      </w:r>
      <w:r w:rsidRPr="007D038B">
        <w:rPr>
          <w:rFonts w:eastAsia="Calibri"/>
          <w:bCs/>
          <w:sz w:val="28"/>
          <w:szCs w:val="28"/>
          <w:lang w:val="vi-VN"/>
        </w:rPr>
        <w:t>.</w:t>
      </w:r>
      <w:r w:rsidRPr="007D038B">
        <w:rPr>
          <w:rFonts w:eastAsia="Calibri"/>
          <w:sz w:val="28"/>
          <w:szCs w:val="28"/>
          <w:lang w:val="vi-VN"/>
        </w:rPr>
        <w:t>2. Tiêu chí 3.2: Phòng học</w:t>
      </w:r>
    </w:p>
    <w:p w14:paraId="59A425E5" w14:textId="77777777" w:rsidR="00EA07FE" w:rsidRPr="007D038B" w:rsidRDefault="00EA07FE" w:rsidP="00EA07FE">
      <w:pPr>
        <w:spacing w:before="120" w:after="120" w:line="320" w:lineRule="exact"/>
        <w:ind w:firstLine="709"/>
        <w:jc w:val="both"/>
        <w:rPr>
          <w:spacing w:val="-4"/>
          <w:sz w:val="28"/>
          <w:szCs w:val="28"/>
          <w:lang w:val="vi-VN"/>
        </w:rPr>
      </w:pPr>
      <w:r w:rsidRPr="007D038B">
        <w:rPr>
          <w:spacing w:val="-4"/>
          <w:sz w:val="28"/>
          <w:szCs w:val="28"/>
          <w:lang w:val="vi-VN"/>
        </w:rPr>
        <w:t xml:space="preserve">Có các phòng riêng biệt để dạy các môn âm nhạc, mỹ thuật, khoa học và ngoại ngữ; có phòng để hỗ trợ cho học sinh có </w:t>
      </w:r>
      <w:r w:rsidRPr="007D038B">
        <w:rPr>
          <w:rFonts w:eastAsia="Calibri"/>
          <w:sz w:val="28"/>
          <w:szCs w:val="28"/>
          <w:lang w:val="vi-VN"/>
        </w:rPr>
        <w:t>hoàn cảnh khó khăn, học sinh có năng khiếu</w:t>
      </w:r>
      <w:r w:rsidRPr="007D038B">
        <w:rPr>
          <w:spacing w:val="-4"/>
          <w:sz w:val="28"/>
          <w:szCs w:val="28"/>
          <w:lang w:val="vi-VN"/>
        </w:rPr>
        <w:t xml:space="preserve"> (nếu có).</w:t>
      </w:r>
    </w:p>
    <w:p w14:paraId="094EAA6C"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sz w:val="28"/>
          <w:szCs w:val="28"/>
          <w:lang w:val="vi-VN"/>
        </w:rPr>
        <w:lastRenderedPageBreak/>
        <w:t>1.10.13</w:t>
      </w:r>
      <w:r w:rsidRPr="007D038B">
        <w:rPr>
          <w:rFonts w:eastAsia="Calibri"/>
          <w:bCs/>
          <w:sz w:val="28"/>
          <w:szCs w:val="28"/>
          <w:lang w:val="vi-VN"/>
        </w:rPr>
        <w:t>.</w:t>
      </w:r>
      <w:r w:rsidRPr="007D038B">
        <w:rPr>
          <w:rFonts w:eastAsia="Calibri"/>
          <w:sz w:val="28"/>
          <w:szCs w:val="28"/>
          <w:lang w:val="vi-VN"/>
        </w:rPr>
        <w:t>3. Tiêu chí 3.3: Khối phòng phục vụ học tập và khối phòng hành chính - quản trị</w:t>
      </w:r>
    </w:p>
    <w:p w14:paraId="29EC97C0" w14:textId="77777777" w:rsidR="00EA07FE" w:rsidRPr="007D038B" w:rsidRDefault="00EA07FE" w:rsidP="00EA07FE">
      <w:pPr>
        <w:spacing w:before="120" w:after="120" w:line="320" w:lineRule="exact"/>
        <w:ind w:firstLine="709"/>
        <w:jc w:val="both"/>
        <w:rPr>
          <w:spacing w:val="6"/>
          <w:sz w:val="28"/>
          <w:szCs w:val="28"/>
          <w:lang w:val="vi-VN"/>
        </w:rPr>
      </w:pPr>
      <w:r w:rsidRPr="007D038B">
        <w:rPr>
          <w:rFonts w:eastAsia="Calibri"/>
          <w:spacing w:val="6"/>
          <w:sz w:val="28"/>
          <w:szCs w:val="28"/>
          <w:lang w:val="vi-VN"/>
        </w:rPr>
        <w:t xml:space="preserve">Khối phòng phục vụ học tập, phòng hành chính - quản trị có đầy đủ các thiết bị, </w:t>
      </w:r>
      <w:r w:rsidRPr="007D038B">
        <w:rPr>
          <w:spacing w:val="6"/>
          <w:sz w:val="28"/>
          <w:szCs w:val="28"/>
          <w:lang w:val="vi-VN"/>
        </w:rPr>
        <w:t xml:space="preserve">được sắp xếp hợp lý, khoa học và hỗ trợ hiệu quả các hoạt động nhà trường. </w:t>
      </w:r>
    </w:p>
    <w:p w14:paraId="74866229" w14:textId="77777777" w:rsidR="00EA07FE" w:rsidRPr="007D038B" w:rsidRDefault="00EA07FE" w:rsidP="00EA07FE">
      <w:pPr>
        <w:tabs>
          <w:tab w:val="left" w:pos="3966"/>
        </w:tabs>
        <w:spacing w:before="120" w:after="120" w:line="320" w:lineRule="exact"/>
        <w:ind w:firstLine="709"/>
        <w:jc w:val="both"/>
        <w:rPr>
          <w:sz w:val="28"/>
          <w:szCs w:val="28"/>
          <w:lang w:val="vi-VN"/>
        </w:rPr>
      </w:pPr>
      <w:r w:rsidRPr="007D038B">
        <w:rPr>
          <w:sz w:val="28"/>
          <w:szCs w:val="28"/>
          <w:lang w:val="vi-VN"/>
        </w:rPr>
        <w:t>1.10.13</w:t>
      </w:r>
      <w:r w:rsidRPr="007D038B">
        <w:rPr>
          <w:rFonts w:eastAsia="Calibri"/>
          <w:bCs/>
          <w:sz w:val="28"/>
          <w:szCs w:val="28"/>
          <w:lang w:val="vi-VN"/>
        </w:rPr>
        <w:t>.</w:t>
      </w:r>
      <w:r w:rsidRPr="007D038B">
        <w:rPr>
          <w:sz w:val="28"/>
          <w:szCs w:val="28"/>
          <w:lang w:val="vi-VN"/>
        </w:rPr>
        <w:t>4. Tiêu chí 3.5: Thiết bị</w:t>
      </w:r>
      <w:r w:rsidRPr="007D038B">
        <w:rPr>
          <w:sz w:val="28"/>
          <w:szCs w:val="28"/>
          <w:lang w:val="vi-VN"/>
        </w:rPr>
        <w:tab/>
      </w:r>
    </w:p>
    <w:p w14:paraId="6270AEB0" w14:textId="77777777" w:rsidR="00EA07FE" w:rsidRPr="007D038B" w:rsidRDefault="00EA07FE" w:rsidP="00EA07FE">
      <w:pPr>
        <w:spacing w:before="120" w:after="120" w:line="320" w:lineRule="exact"/>
        <w:ind w:firstLine="709"/>
        <w:jc w:val="both"/>
        <w:rPr>
          <w:sz w:val="28"/>
          <w:szCs w:val="28"/>
          <w:lang w:val="vi-VN"/>
        </w:rPr>
      </w:pPr>
      <w:r w:rsidRPr="007D038B">
        <w:rPr>
          <w:sz w:val="28"/>
          <w:szCs w:val="28"/>
          <w:lang w:val="vi-VN"/>
        </w:rPr>
        <w:t xml:space="preserve">Thiết bị dạy học, thiết bị dạy học tự làm được khai thác, sử dụng hiệu quả </w:t>
      </w:r>
      <w:r w:rsidRPr="007D038B">
        <w:rPr>
          <w:spacing w:val="-4"/>
          <w:sz w:val="28"/>
          <w:szCs w:val="28"/>
          <w:lang w:val="vi-VN"/>
        </w:rPr>
        <w:t>đáp ứng yêu cầu đổi mới nội dung phương pháp dạy học và</w:t>
      </w:r>
      <w:r w:rsidRPr="007D038B">
        <w:rPr>
          <w:sz w:val="28"/>
          <w:szCs w:val="28"/>
          <w:lang w:val="vi-VN"/>
        </w:rPr>
        <w:t xml:space="preserve"> nâng cao chất lượng giáo dục của nhà trường.</w:t>
      </w:r>
    </w:p>
    <w:p w14:paraId="17EA7014"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sz w:val="28"/>
          <w:szCs w:val="28"/>
          <w:lang w:val="vi-VN"/>
        </w:rPr>
        <w:t>1.10.13</w:t>
      </w:r>
      <w:r w:rsidRPr="007D038B">
        <w:rPr>
          <w:rFonts w:eastAsia="Calibri"/>
          <w:bCs/>
          <w:sz w:val="28"/>
          <w:szCs w:val="28"/>
          <w:lang w:val="vi-VN"/>
        </w:rPr>
        <w:t>.</w:t>
      </w:r>
      <w:r w:rsidRPr="007D038B">
        <w:rPr>
          <w:rFonts w:eastAsia="Calibri"/>
          <w:sz w:val="28"/>
          <w:szCs w:val="28"/>
          <w:lang w:val="vi-VN"/>
        </w:rPr>
        <w:t>5. Tiêu chí 3.6: Thư viện</w:t>
      </w:r>
    </w:p>
    <w:p w14:paraId="17DA7673" w14:textId="77777777" w:rsidR="00EA07FE" w:rsidRPr="007D038B" w:rsidRDefault="00EA07FE" w:rsidP="00EA07FE">
      <w:pPr>
        <w:spacing w:before="120" w:after="120" w:line="320" w:lineRule="exact"/>
        <w:ind w:firstLine="709"/>
        <w:jc w:val="both"/>
        <w:rPr>
          <w:rFonts w:eastAsia="Calibri"/>
          <w:spacing w:val="-4"/>
          <w:sz w:val="28"/>
          <w:szCs w:val="28"/>
          <w:lang w:val="vi-VN"/>
        </w:rPr>
      </w:pPr>
      <w:r w:rsidRPr="007D038B">
        <w:rPr>
          <w:rFonts w:eastAsia="Calibri"/>
          <w:spacing w:val="-4"/>
          <w:sz w:val="28"/>
          <w:szCs w:val="28"/>
          <w:lang w:val="vi-VN"/>
        </w:rPr>
        <w:t>Thư viện của nhà trường đạt Thư viện trường học tiên tiến trở lên; hệ thống máy tính của thư viện được kết nối Internet đáp ứng nhu cầu nghiên cứu, hoạt động dạy học, các hoạt động khác của cán bộ quản lý, giáo viên, nhân viên và học sinh.</w:t>
      </w:r>
    </w:p>
    <w:p w14:paraId="32FEE2AF" w14:textId="77777777" w:rsidR="00EA07FE" w:rsidRPr="007D038B" w:rsidRDefault="00EA07FE" w:rsidP="00EA07FE">
      <w:pPr>
        <w:spacing w:before="120" w:after="120" w:line="320" w:lineRule="exact"/>
        <w:ind w:firstLine="709"/>
        <w:jc w:val="both"/>
        <w:outlineLvl w:val="0"/>
        <w:rPr>
          <w:rFonts w:eastAsia="Calibri"/>
          <w:b/>
          <w:bCs/>
          <w:sz w:val="28"/>
          <w:szCs w:val="28"/>
          <w:lang w:val="vi-VN"/>
        </w:rPr>
      </w:pPr>
      <w:r w:rsidRPr="007D038B">
        <w:rPr>
          <w:sz w:val="28"/>
          <w:szCs w:val="28"/>
          <w:lang w:val="vi-VN"/>
        </w:rPr>
        <w:t>1.10.14</w:t>
      </w:r>
      <w:r w:rsidRPr="007D038B">
        <w:rPr>
          <w:rFonts w:eastAsia="Calibri"/>
          <w:bCs/>
          <w:sz w:val="28"/>
          <w:szCs w:val="28"/>
          <w:lang w:val="vi-VN"/>
        </w:rPr>
        <w:t>.</w:t>
      </w:r>
      <w:r w:rsidRPr="007D038B">
        <w:rPr>
          <w:rFonts w:eastAsia="Calibri"/>
          <w:b/>
          <w:bCs/>
          <w:sz w:val="28"/>
          <w:szCs w:val="28"/>
          <w:lang w:val="vi-VN"/>
        </w:rPr>
        <w:t xml:space="preserve"> Tiêu chuẩn 4: Quan hệ giữa nhà trường, gia đình và xã hội</w:t>
      </w:r>
    </w:p>
    <w:p w14:paraId="774B234B" w14:textId="77777777" w:rsidR="00EA07FE" w:rsidRPr="007D038B" w:rsidRDefault="00EA07FE" w:rsidP="00EA07FE">
      <w:pPr>
        <w:spacing w:before="120" w:after="120" w:line="320" w:lineRule="exact"/>
        <w:ind w:firstLine="709"/>
        <w:jc w:val="both"/>
        <w:rPr>
          <w:sz w:val="28"/>
          <w:szCs w:val="28"/>
          <w:lang w:val="vi-VN"/>
        </w:rPr>
      </w:pPr>
      <w:r w:rsidRPr="007D038B">
        <w:rPr>
          <w:sz w:val="28"/>
          <w:szCs w:val="28"/>
          <w:lang w:val="vi-VN"/>
        </w:rPr>
        <w:t>1.10.14</w:t>
      </w:r>
      <w:r w:rsidRPr="007D038B">
        <w:rPr>
          <w:rFonts w:eastAsia="Calibri"/>
          <w:bCs/>
          <w:sz w:val="28"/>
          <w:szCs w:val="28"/>
          <w:lang w:val="vi-VN"/>
        </w:rPr>
        <w:t>.</w:t>
      </w:r>
      <w:r w:rsidRPr="007D038B">
        <w:rPr>
          <w:sz w:val="28"/>
          <w:szCs w:val="28"/>
          <w:lang w:val="vi-VN"/>
        </w:rPr>
        <w:t>1. Tiêu chí 4.1: Ban đại diện cha mẹ học sinh</w:t>
      </w:r>
    </w:p>
    <w:p w14:paraId="1895FEA4" w14:textId="77777777" w:rsidR="00EA07FE" w:rsidRPr="007D038B" w:rsidRDefault="00EA07FE" w:rsidP="00EA07FE">
      <w:pPr>
        <w:spacing w:before="120" w:after="120" w:line="320" w:lineRule="exact"/>
        <w:ind w:firstLine="709"/>
        <w:jc w:val="both"/>
        <w:rPr>
          <w:sz w:val="28"/>
          <w:szCs w:val="28"/>
          <w:lang w:val="vi-VN"/>
        </w:rPr>
      </w:pPr>
      <w:r w:rsidRPr="007D038B">
        <w:rPr>
          <w:sz w:val="28"/>
          <w:szCs w:val="28"/>
          <w:lang w:val="vi-VN"/>
        </w:rPr>
        <w:t>Phối hợp có hiệu quả với nhà trường, xã hội trong việc thực hiện các nhiệm vụ theo quy định của Điều lệ Ban đại diện cha mẹ học sinh.</w:t>
      </w:r>
    </w:p>
    <w:p w14:paraId="4D569FEF"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sz w:val="28"/>
          <w:szCs w:val="28"/>
          <w:lang w:val="vi-VN"/>
        </w:rPr>
        <w:t>1.10.14</w:t>
      </w:r>
      <w:r w:rsidRPr="007D038B">
        <w:rPr>
          <w:rFonts w:eastAsia="Calibri"/>
          <w:bCs/>
          <w:sz w:val="28"/>
          <w:szCs w:val="28"/>
          <w:lang w:val="vi-VN"/>
        </w:rPr>
        <w:t>.</w:t>
      </w:r>
      <w:r w:rsidRPr="007D038B">
        <w:rPr>
          <w:rFonts w:eastAsia="Calibri"/>
          <w:sz w:val="28"/>
          <w:szCs w:val="28"/>
          <w:lang w:val="vi-VN"/>
        </w:rPr>
        <w:t>2. Tiêu chí 4.2: Công tác tham mưu cấp ủy Đảng, chính quyền và phối hợp với các tổ chức, cá nhân của nhà trường</w:t>
      </w:r>
    </w:p>
    <w:p w14:paraId="0F42832C" w14:textId="77777777" w:rsidR="00EA07FE" w:rsidRPr="007D038B" w:rsidRDefault="00EA07FE" w:rsidP="00EA07FE">
      <w:pPr>
        <w:spacing w:before="120" w:after="120" w:line="320" w:lineRule="exact"/>
        <w:ind w:firstLine="709"/>
        <w:jc w:val="both"/>
        <w:rPr>
          <w:spacing w:val="8"/>
          <w:sz w:val="28"/>
          <w:szCs w:val="28"/>
          <w:lang w:val="vi-VN"/>
        </w:rPr>
      </w:pPr>
      <w:r w:rsidRPr="007D038B">
        <w:rPr>
          <w:sz w:val="28"/>
          <w:szCs w:val="28"/>
          <w:lang w:val="vi-VN"/>
        </w:rPr>
        <w:t xml:space="preserve">Tham mưu cấp ủy Đảng, chính quyền và phối hợp có hiệu quả với </w:t>
      </w:r>
      <w:r w:rsidRPr="007D038B">
        <w:rPr>
          <w:rFonts w:eastAsia="Calibri"/>
          <w:sz w:val="28"/>
          <w:szCs w:val="28"/>
          <w:lang w:val="vi-VN"/>
        </w:rPr>
        <w:t>các tổ chức, cá nhân</w:t>
      </w:r>
      <w:r w:rsidRPr="007D038B">
        <w:rPr>
          <w:sz w:val="28"/>
          <w:szCs w:val="28"/>
          <w:lang w:val="vi-VN"/>
        </w:rPr>
        <w:t xml:space="preserve"> x</w:t>
      </w:r>
      <w:r w:rsidRPr="007D038B">
        <w:rPr>
          <w:spacing w:val="8"/>
          <w:sz w:val="28"/>
          <w:szCs w:val="28"/>
          <w:lang w:val="vi-VN"/>
        </w:rPr>
        <w:t>ây dựng nhà trường trở thành trung tâm văn hóa, giáo dục của địa phương.</w:t>
      </w:r>
    </w:p>
    <w:p w14:paraId="05AEDF51" w14:textId="77777777" w:rsidR="00EA07FE" w:rsidRPr="007D038B" w:rsidRDefault="00EA07FE" w:rsidP="00EA07FE">
      <w:pPr>
        <w:spacing w:before="120" w:after="120" w:line="320" w:lineRule="exact"/>
        <w:ind w:firstLine="709"/>
        <w:rPr>
          <w:rFonts w:eastAsia="Calibri"/>
          <w:b/>
          <w:bCs/>
          <w:sz w:val="28"/>
          <w:szCs w:val="28"/>
          <w:lang w:val="vi-VN"/>
        </w:rPr>
      </w:pPr>
      <w:r w:rsidRPr="007D038B">
        <w:rPr>
          <w:sz w:val="28"/>
          <w:szCs w:val="28"/>
          <w:lang w:val="vi-VN"/>
        </w:rPr>
        <w:t>1.10.15</w:t>
      </w:r>
      <w:r w:rsidRPr="007D038B">
        <w:rPr>
          <w:rFonts w:eastAsia="Calibri"/>
          <w:bCs/>
          <w:sz w:val="28"/>
          <w:szCs w:val="28"/>
          <w:lang w:val="vi-VN"/>
        </w:rPr>
        <w:t>.</w:t>
      </w:r>
      <w:r w:rsidRPr="007D038B">
        <w:rPr>
          <w:rFonts w:eastAsia="Calibri"/>
          <w:b/>
          <w:bCs/>
          <w:sz w:val="28"/>
          <w:szCs w:val="28"/>
          <w:lang w:val="vi-VN"/>
        </w:rPr>
        <w:t xml:space="preserve"> Tiêu chuẩn 5: Hoạt động giáo dục và kết quả giáo dục</w:t>
      </w:r>
    </w:p>
    <w:p w14:paraId="20B9DFF9"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sz w:val="28"/>
          <w:szCs w:val="28"/>
          <w:lang w:val="vi-VN"/>
        </w:rPr>
        <w:t>1.10.15</w:t>
      </w:r>
      <w:r w:rsidRPr="007D038B">
        <w:rPr>
          <w:rFonts w:eastAsia="Calibri"/>
          <w:bCs/>
          <w:sz w:val="28"/>
          <w:szCs w:val="28"/>
          <w:lang w:val="vi-VN"/>
        </w:rPr>
        <w:t>.</w:t>
      </w:r>
      <w:r w:rsidRPr="007D038B">
        <w:rPr>
          <w:rFonts w:eastAsia="Calibri"/>
          <w:sz w:val="28"/>
          <w:szCs w:val="28"/>
          <w:lang w:val="vi-VN"/>
        </w:rPr>
        <w:t xml:space="preserve">1. Tiêu chí 5.2: Thực hiện Chương trình giáo dục phổ thông cấp tiểu học </w:t>
      </w:r>
    </w:p>
    <w:p w14:paraId="15D21A1E" w14:textId="77777777" w:rsidR="00EA07FE" w:rsidRPr="007D038B" w:rsidRDefault="00EA07FE" w:rsidP="00EA07FE">
      <w:pPr>
        <w:spacing w:before="120" w:after="120" w:line="320" w:lineRule="exact"/>
        <w:ind w:firstLine="720"/>
        <w:jc w:val="both"/>
        <w:rPr>
          <w:sz w:val="28"/>
          <w:szCs w:val="28"/>
          <w:lang w:val="vi-VN"/>
        </w:rPr>
      </w:pPr>
      <w:r w:rsidRPr="007D038B">
        <w:rPr>
          <w:sz w:val="28"/>
          <w:szCs w:val="28"/>
          <w:lang w:val="vi-VN"/>
        </w:rPr>
        <w:t>Hằng năm, rà soát, phân tích, đánh giá hiệu quả và tác động của các biện pháp, giải pháp tổ chức các hoạt động giáo dục nhằm nâng cao chất lượng dạy học của giáo viên, học sinh.</w:t>
      </w:r>
    </w:p>
    <w:p w14:paraId="3840AF64" w14:textId="77777777" w:rsidR="00EA07FE" w:rsidRPr="007D038B" w:rsidRDefault="00EA07FE" w:rsidP="00EA07FE">
      <w:pPr>
        <w:widowControl w:val="0"/>
        <w:spacing w:before="120" w:after="120" w:line="320" w:lineRule="exact"/>
        <w:ind w:firstLine="709"/>
        <w:jc w:val="both"/>
        <w:rPr>
          <w:rFonts w:eastAsia="Calibri"/>
          <w:sz w:val="28"/>
          <w:szCs w:val="28"/>
          <w:lang w:val="vi-VN"/>
        </w:rPr>
      </w:pPr>
      <w:r w:rsidRPr="007D038B">
        <w:rPr>
          <w:sz w:val="28"/>
          <w:szCs w:val="28"/>
          <w:lang w:val="vi-VN"/>
        </w:rPr>
        <w:t>1.10.15</w:t>
      </w:r>
      <w:r w:rsidRPr="007D038B">
        <w:rPr>
          <w:rFonts w:eastAsia="Calibri"/>
          <w:bCs/>
          <w:sz w:val="28"/>
          <w:szCs w:val="28"/>
          <w:lang w:val="vi-VN"/>
        </w:rPr>
        <w:t>.</w:t>
      </w:r>
      <w:r w:rsidRPr="007D038B">
        <w:rPr>
          <w:rFonts w:eastAsia="Calibri"/>
          <w:sz w:val="28"/>
          <w:szCs w:val="28"/>
          <w:lang w:val="vi-VN"/>
        </w:rPr>
        <w:t>2. Tiêu chí 5.3: Thực hiện các hoạt động giáo dục khác</w:t>
      </w:r>
    </w:p>
    <w:p w14:paraId="2495558A" w14:textId="77777777" w:rsidR="00EA07FE" w:rsidRPr="007D038B" w:rsidRDefault="00EA07FE" w:rsidP="00EA07FE">
      <w:pPr>
        <w:widowControl w:val="0"/>
        <w:spacing w:before="120" w:after="120" w:line="320" w:lineRule="exact"/>
        <w:ind w:firstLine="709"/>
        <w:jc w:val="both"/>
        <w:rPr>
          <w:rFonts w:eastAsia="Calibri"/>
          <w:spacing w:val="4"/>
          <w:sz w:val="28"/>
          <w:szCs w:val="28"/>
          <w:lang w:val="vi-VN"/>
        </w:rPr>
      </w:pPr>
      <w:r w:rsidRPr="007D038B">
        <w:rPr>
          <w:rFonts w:eastAsia="Calibri"/>
          <w:spacing w:val="4"/>
          <w:sz w:val="28"/>
          <w:szCs w:val="28"/>
          <w:lang w:val="vi-VN"/>
        </w:rPr>
        <w:t xml:space="preserve">Nội dung và hình thức tổ chức các hoạt động phân hóa theo nhu cầu, năng lực sở trường của học sinh. </w:t>
      </w:r>
    </w:p>
    <w:p w14:paraId="0FFF4A2E" w14:textId="77777777" w:rsidR="00EA07FE" w:rsidRPr="007D038B" w:rsidRDefault="00EA07FE" w:rsidP="00EA07FE">
      <w:pPr>
        <w:spacing w:before="120" w:after="120" w:line="320" w:lineRule="exact"/>
        <w:ind w:firstLine="709"/>
        <w:rPr>
          <w:sz w:val="28"/>
          <w:szCs w:val="28"/>
          <w:lang w:val="vi-VN"/>
        </w:rPr>
      </w:pPr>
      <w:r w:rsidRPr="007D038B">
        <w:rPr>
          <w:sz w:val="28"/>
          <w:szCs w:val="28"/>
          <w:lang w:val="vi-VN"/>
        </w:rPr>
        <w:lastRenderedPageBreak/>
        <w:t>1.10.15</w:t>
      </w:r>
      <w:r w:rsidRPr="007D038B">
        <w:rPr>
          <w:rFonts w:eastAsia="Calibri"/>
          <w:bCs/>
          <w:sz w:val="28"/>
          <w:szCs w:val="28"/>
          <w:lang w:val="vi-VN"/>
        </w:rPr>
        <w:t>.</w:t>
      </w:r>
      <w:r w:rsidRPr="007D038B">
        <w:rPr>
          <w:rFonts w:eastAsia="Calibri"/>
          <w:sz w:val="28"/>
          <w:szCs w:val="28"/>
          <w:lang w:val="vi-VN"/>
        </w:rPr>
        <w:t>3. Tiêu chí 5.4: Công tác phổ cập giáo dục</w:t>
      </w:r>
      <w:r w:rsidRPr="007D038B">
        <w:rPr>
          <w:sz w:val="28"/>
          <w:szCs w:val="28"/>
          <w:lang w:val="vi-VN"/>
        </w:rPr>
        <w:t xml:space="preserve"> tiểu học</w:t>
      </w:r>
    </w:p>
    <w:p w14:paraId="4FCD7F48" w14:textId="77777777" w:rsidR="00EA07FE" w:rsidRPr="007D038B" w:rsidRDefault="00EA07FE" w:rsidP="00EA07FE">
      <w:pPr>
        <w:spacing w:before="120" w:after="120" w:line="320" w:lineRule="exact"/>
        <w:ind w:firstLine="709"/>
        <w:jc w:val="both"/>
        <w:rPr>
          <w:rFonts w:eastAsia="Calibri"/>
          <w:spacing w:val="4"/>
          <w:sz w:val="28"/>
          <w:szCs w:val="28"/>
          <w:lang w:val="vi-VN"/>
        </w:rPr>
      </w:pPr>
      <w:r w:rsidRPr="007D038B">
        <w:rPr>
          <w:spacing w:val="4"/>
          <w:sz w:val="28"/>
          <w:szCs w:val="28"/>
          <w:lang w:val="vi-VN"/>
        </w:rPr>
        <w:t xml:space="preserve"> </w:t>
      </w:r>
      <w:r w:rsidRPr="007D038B">
        <w:rPr>
          <w:rFonts w:eastAsia="Calibri"/>
          <w:spacing w:val="4"/>
          <w:sz w:val="28"/>
          <w:szCs w:val="28"/>
          <w:lang w:val="vi-VN"/>
        </w:rPr>
        <w:t>Trong địa bàn tuyển sinh của trường tỷ lệ trẻ 6 tuổi vào lớp 1 đạt ít nhất 98%.</w:t>
      </w:r>
    </w:p>
    <w:p w14:paraId="1998CC51" w14:textId="77777777" w:rsidR="00EA07FE" w:rsidRPr="007D038B" w:rsidRDefault="00EA07FE" w:rsidP="00EA07FE">
      <w:pPr>
        <w:spacing w:before="120" w:after="120" w:line="320" w:lineRule="exact"/>
        <w:ind w:firstLine="709"/>
        <w:jc w:val="both"/>
        <w:rPr>
          <w:rFonts w:eastAsia="Calibri"/>
          <w:sz w:val="28"/>
          <w:szCs w:val="28"/>
          <w:lang w:val="vi-VN"/>
        </w:rPr>
      </w:pPr>
      <w:r w:rsidRPr="007D038B">
        <w:rPr>
          <w:sz w:val="28"/>
          <w:szCs w:val="28"/>
          <w:lang w:val="vi-VN"/>
        </w:rPr>
        <w:t>1.10.15</w:t>
      </w:r>
      <w:r w:rsidRPr="007D038B">
        <w:rPr>
          <w:rFonts w:eastAsia="Calibri"/>
          <w:bCs/>
          <w:sz w:val="28"/>
          <w:szCs w:val="28"/>
          <w:lang w:val="vi-VN"/>
        </w:rPr>
        <w:t>.</w:t>
      </w:r>
      <w:r w:rsidRPr="007D038B">
        <w:rPr>
          <w:rFonts w:eastAsia="Calibri"/>
          <w:sz w:val="28"/>
          <w:szCs w:val="28"/>
          <w:lang w:val="vi-VN"/>
        </w:rPr>
        <w:t>4. Tiêu chí 5.5: Kết quả giáo dục</w:t>
      </w:r>
    </w:p>
    <w:p w14:paraId="15E30D21" w14:textId="77777777" w:rsidR="00EA07FE" w:rsidRPr="007D038B" w:rsidRDefault="00EA07FE" w:rsidP="00EA07FE">
      <w:pPr>
        <w:spacing w:before="120" w:after="120" w:line="320" w:lineRule="exact"/>
        <w:ind w:firstLine="709"/>
        <w:jc w:val="both"/>
        <w:rPr>
          <w:rFonts w:eastAsia="Calibri"/>
          <w:spacing w:val="-4"/>
          <w:sz w:val="28"/>
          <w:szCs w:val="28"/>
          <w:lang w:val="vi-VN"/>
        </w:rPr>
      </w:pPr>
      <w:r w:rsidRPr="007D038B">
        <w:rPr>
          <w:rFonts w:eastAsia="Calibri"/>
          <w:spacing w:val="-4"/>
          <w:sz w:val="28"/>
          <w:szCs w:val="28"/>
          <w:lang w:val="vi-VN"/>
        </w:rPr>
        <w:t>a) Tỷ lệ học sinh hoàn thành chương trình lớp học đạt ít nhất 95%;</w:t>
      </w:r>
    </w:p>
    <w:p w14:paraId="427B6C53" w14:textId="77777777" w:rsidR="00EA07FE" w:rsidRPr="007D038B" w:rsidRDefault="00EA07FE" w:rsidP="00EA07FE">
      <w:pPr>
        <w:spacing w:before="120" w:after="120" w:line="320" w:lineRule="exact"/>
        <w:ind w:firstLine="709"/>
        <w:jc w:val="both"/>
        <w:rPr>
          <w:sz w:val="28"/>
          <w:szCs w:val="28"/>
          <w:lang w:val="vi-VN"/>
        </w:rPr>
      </w:pPr>
      <w:r w:rsidRPr="007D038B">
        <w:rPr>
          <w:sz w:val="28"/>
          <w:szCs w:val="28"/>
          <w:lang w:val="vi-VN"/>
        </w:rPr>
        <w:t>b) Tỷ lệ trẻ em 11 tuổi hoàn thành chương trình tiểu học đạt ít nhất 90%, đối với trường thuộc xã có điều kiện kinh tế - xã hội đặc biệt khó khăn đạt ít nhất 80%; các trẻ em 11 tuổi còn lại đều đang học các lớp tiểu học.</w:t>
      </w:r>
    </w:p>
    <w:p w14:paraId="13F794FB" w14:textId="77777777" w:rsidR="00EA07FE" w:rsidRPr="007D038B" w:rsidRDefault="00EA07FE" w:rsidP="00EA07FE">
      <w:pPr>
        <w:tabs>
          <w:tab w:val="left" w:pos="1400"/>
        </w:tabs>
        <w:spacing w:before="120" w:after="120" w:line="320" w:lineRule="exact"/>
        <w:jc w:val="center"/>
        <w:rPr>
          <w:b/>
          <w:sz w:val="28"/>
          <w:szCs w:val="28"/>
          <w:lang w:val="vi-VN"/>
        </w:rPr>
      </w:pPr>
    </w:p>
    <w:p w14:paraId="1C1B1915" w14:textId="77777777" w:rsidR="00EA07FE" w:rsidRPr="007D038B" w:rsidRDefault="00EA07FE" w:rsidP="00EA07FE">
      <w:pPr>
        <w:tabs>
          <w:tab w:val="left" w:pos="1400"/>
        </w:tabs>
        <w:spacing w:before="120" w:after="120" w:line="320" w:lineRule="exact"/>
        <w:jc w:val="center"/>
        <w:rPr>
          <w:b/>
          <w:sz w:val="28"/>
          <w:szCs w:val="28"/>
          <w:lang w:val="vi-VN"/>
        </w:rPr>
      </w:pPr>
      <w:r w:rsidRPr="007D038B">
        <w:rPr>
          <w:b/>
          <w:sz w:val="28"/>
          <w:szCs w:val="28"/>
          <w:lang w:val="vi-VN"/>
        </w:rPr>
        <w:t>TIÊU CHUẨN ĐÁNH GIÁ TRƯỜNG TIỂU HỌC MỨC 4</w:t>
      </w:r>
    </w:p>
    <w:p w14:paraId="569E016F" w14:textId="77777777" w:rsidR="00EA07FE" w:rsidRPr="007D038B" w:rsidRDefault="00EA07FE" w:rsidP="00EA07FE">
      <w:pPr>
        <w:spacing w:before="120" w:after="120" w:line="320" w:lineRule="exact"/>
        <w:ind w:firstLine="720"/>
        <w:jc w:val="both"/>
        <w:rPr>
          <w:spacing w:val="-2"/>
          <w:sz w:val="28"/>
          <w:szCs w:val="28"/>
          <w:lang w:val="vi-VN"/>
        </w:rPr>
      </w:pPr>
      <w:r w:rsidRPr="007D038B">
        <w:rPr>
          <w:spacing w:val="-2"/>
          <w:sz w:val="28"/>
          <w:szCs w:val="28"/>
          <w:lang w:val="vi-VN"/>
        </w:rPr>
        <w:t>Trường tiểu học đạt Mức 4 khi đảm bảo Tiêu chuẩn đánh giá trường tiểu học Mức 3 và các quy định sau:</w:t>
      </w:r>
    </w:p>
    <w:p w14:paraId="06A9F21E" w14:textId="77777777" w:rsidR="00EA07FE" w:rsidRPr="007D038B" w:rsidRDefault="00EA07FE" w:rsidP="00EA07FE">
      <w:pPr>
        <w:spacing w:before="120" w:after="120" w:line="320" w:lineRule="exact"/>
        <w:ind w:firstLine="720"/>
        <w:jc w:val="both"/>
        <w:rPr>
          <w:spacing w:val="-4"/>
          <w:sz w:val="28"/>
          <w:szCs w:val="28"/>
          <w:lang w:val="vi-VN"/>
        </w:rPr>
      </w:pPr>
      <w:r w:rsidRPr="007D038B">
        <w:rPr>
          <w:spacing w:val="-4"/>
          <w:sz w:val="28"/>
          <w:szCs w:val="28"/>
          <w:lang w:val="vi-VN"/>
        </w:rPr>
        <w:t xml:space="preserve">- Kế hoạch giáo dục của nhà trường có những nội dung được tham khảo Chương trình giáo dục tiên tiến của </w:t>
      </w:r>
      <w:r w:rsidRPr="007D038B">
        <w:rPr>
          <w:sz w:val="28"/>
          <w:szCs w:val="28"/>
          <w:lang w:val="vi-VN"/>
        </w:rPr>
        <w:t>các nước trong khu vực và thế giới</w:t>
      </w:r>
      <w:r w:rsidRPr="007D038B" w:rsidDel="0060603E">
        <w:rPr>
          <w:spacing w:val="-4"/>
          <w:sz w:val="28"/>
          <w:szCs w:val="28"/>
          <w:lang w:val="vi-VN"/>
        </w:rPr>
        <w:t xml:space="preserve"> </w:t>
      </w:r>
      <w:r w:rsidRPr="007D038B">
        <w:rPr>
          <w:spacing w:val="-4"/>
          <w:sz w:val="28"/>
          <w:szCs w:val="28"/>
          <w:lang w:val="vi-VN"/>
        </w:rPr>
        <w:t>đúng quy định, phù hợp, hiệu quả và góp phần nâng cao chất lượng giáo dục.</w:t>
      </w:r>
    </w:p>
    <w:p w14:paraId="40BA26DD" w14:textId="77777777" w:rsidR="00EA07FE" w:rsidRPr="007D038B" w:rsidRDefault="00EA07FE" w:rsidP="00EA07FE">
      <w:pPr>
        <w:spacing w:before="120" w:after="120" w:line="320" w:lineRule="exact"/>
        <w:ind w:firstLine="720"/>
        <w:jc w:val="both"/>
        <w:rPr>
          <w:sz w:val="28"/>
          <w:szCs w:val="28"/>
          <w:lang w:val="vi-VN"/>
        </w:rPr>
      </w:pPr>
      <w:r w:rsidRPr="007D038B">
        <w:rPr>
          <w:spacing w:val="-4"/>
          <w:sz w:val="28"/>
          <w:szCs w:val="28"/>
          <w:lang w:val="vi-VN"/>
        </w:rPr>
        <w:t>-</w:t>
      </w:r>
      <w:r w:rsidRPr="007D038B">
        <w:rPr>
          <w:sz w:val="28"/>
          <w:szCs w:val="28"/>
          <w:lang w:val="vi-VN"/>
        </w:rPr>
        <w:t xml:space="preserve"> </w:t>
      </w:r>
      <w:r w:rsidRPr="007D038B">
        <w:rPr>
          <w:rFonts w:eastAsia="Calibri"/>
          <w:sz w:val="28"/>
          <w:szCs w:val="28"/>
          <w:lang w:val="vi-VN"/>
        </w:rPr>
        <w:t>Đảm bảo 100% cho học sinh có hoàn cảnh khó khăn, học sinh có năng khiếu</w:t>
      </w:r>
      <w:r w:rsidRPr="007D038B" w:rsidDel="006F395B">
        <w:rPr>
          <w:rFonts w:eastAsia="Calibri"/>
          <w:sz w:val="28"/>
          <w:szCs w:val="28"/>
          <w:lang w:val="vi-VN"/>
        </w:rPr>
        <w:t xml:space="preserve"> </w:t>
      </w:r>
      <w:r w:rsidRPr="007D038B">
        <w:rPr>
          <w:rFonts w:eastAsia="Calibri"/>
          <w:sz w:val="28"/>
          <w:szCs w:val="28"/>
          <w:lang w:val="vi-VN"/>
        </w:rPr>
        <w:t xml:space="preserve">hoàn thành mục tiêu giáo dục </w:t>
      </w:r>
      <w:r w:rsidRPr="007D038B">
        <w:rPr>
          <w:sz w:val="28"/>
          <w:szCs w:val="28"/>
          <w:lang w:val="vi-VN"/>
        </w:rPr>
        <w:t>dành cho từng cá nhân với sự tham gia của nhà trường, các tổ chức, cá nhân liên quan.</w:t>
      </w:r>
    </w:p>
    <w:p w14:paraId="4071CE71" w14:textId="77777777" w:rsidR="00EA07FE" w:rsidRPr="007D038B" w:rsidRDefault="00EA07FE" w:rsidP="00EA07FE">
      <w:pPr>
        <w:spacing w:before="120" w:after="120" w:line="320" w:lineRule="exact"/>
        <w:ind w:firstLine="720"/>
        <w:jc w:val="both"/>
        <w:rPr>
          <w:sz w:val="28"/>
          <w:szCs w:val="28"/>
          <w:lang w:val="vi-VN"/>
        </w:rPr>
      </w:pPr>
      <w:r w:rsidRPr="007D038B">
        <w:rPr>
          <w:sz w:val="28"/>
          <w:szCs w:val="28"/>
          <w:lang w:val="vi-VN"/>
        </w:rPr>
        <w:t>- Thư viện có hệ thống hạ tầng công nghệ thông tin hiện đại, có kết nối Internet đáp ứng yêu cầu các hoạt động của nhà trường; có nguồn tài liệu truyền thống và tài liệu số phong phú đáp ứng yêu cầu các hoạt động nhà trường.</w:t>
      </w:r>
    </w:p>
    <w:p w14:paraId="69099CF1" w14:textId="77777777" w:rsidR="00EA07FE" w:rsidRPr="007D038B" w:rsidRDefault="00EA07FE" w:rsidP="00EA07FE">
      <w:pPr>
        <w:spacing w:before="120" w:after="120" w:line="320" w:lineRule="exact"/>
        <w:ind w:firstLine="720"/>
        <w:jc w:val="both"/>
        <w:rPr>
          <w:sz w:val="28"/>
          <w:szCs w:val="28"/>
          <w:lang w:val="vi-VN"/>
        </w:rPr>
      </w:pPr>
      <w:r w:rsidRPr="007D038B">
        <w:rPr>
          <w:sz w:val="28"/>
          <w:szCs w:val="28"/>
          <w:lang w:val="vi-VN"/>
        </w:rPr>
        <w:t>- Trong 05 năm liên tiếp tính đến thời điểm đánh giá, nhà trường hoàn thành tất cả các mục tiêu theo phương hướng, chiến lược phát triển nhà trường.</w:t>
      </w:r>
    </w:p>
    <w:p w14:paraId="30D6A5DD" w14:textId="77777777" w:rsidR="00EA07FE" w:rsidRPr="007D038B" w:rsidRDefault="00EA07FE" w:rsidP="00EA07FE">
      <w:pPr>
        <w:spacing w:before="120" w:after="120" w:line="312" w:lineRule="exact"/>
        <w:ind w:firstLine="720"/>
        <w:jc w:val="both"/>
        <w:rPr>
          <w:spacing w:val="4"/>
          <w:sz w:val="28"/>
          <w:szCs w:val="28"/>
          <w:lang w:val="vi-VN"/>
        </w:rPr>
      </w:pPr>
      <w:r w:rsidRPr="007D038B">
        <w:rPr>
          <w:spacing w:val="4"/>
          <w:sz w:val="28"/>
          <w:szCs w:val="28"/>
          <w:lang w:val="vi-VN"/>
        </w:rPr>
        <w:t>- Trong 05 năm liên tiếp tính đến thời điểm đánh giá, nhà trường có ít nhất 02 năm có kết quả giáo dục, các hoạt động khác của nhà trường vượt trội so với các trường có điều kiện kinh tế - xã hội tương đồng, được các cấp thẩm quyền và cộng đồng ghi nhận.</w:t>
      </w:r>
    </w:p>
    <w:p w14:paraId="35A5E0BC" w14:textId="77777777" w:rsidR="00EA07FE" w:rsidRPr="00281F0D"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vi-VN"/>
        </w:rPr>
      </w:pPr>
    </w:p>
    <w:p w14:paraId="37AB50C8" w14:textId="77777777" w:rsidR="00EA07FE" w:rsidRPr="00281F0D"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vi-VN"/>
        </w:rPr>
      </w:pPr>
    </w:p>
    <w:p w14:paraId="4246E33F" w14:textId="77777777" w:rsidR="00EA07FE" w:rsidRPr="00281F0D"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vi-VN"/>
        </w:rPr>
      </w:pPr>
    </w:p>
    <w:p w14:paraId="3488B284"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vi-VN"/>
        </w:rPr>
      </w:pPr>
      <w:r w:rsidRPr="00281F0D">
        <w:rPr>
          <w:rFonts w:ascii="Times New Roman" w:hAnsi="Times New Roman"/>
          <w:b/>
          <w:bCs/>
          <w:sz w:val="28"/>
          <w:szCs w:val="28"/>
          <w:lang w:val="vi-VN"/>
        </w:rPr>
        <w:lastRenderedPageBreak/>
        <w:t>i</w:t>
      </w:r>
      <w:r w:rsidRPr="007D038B">
        <w:rPr>
          <w:rFonts w:ascii="Times New Roman" w:hAnsi="Times New Roman"/>
          <w:b/>
          <w:bCs/>
          <w:sz w:val="28"/>
          <w:szCs w:val="28"/>
          <w:lang w:val="vi-VN"/>
        </w:rPr>
        <w:t xml:space="preserve">. Căn cứ pháp lý của thủ tục hành chính </w:t>
      </w:r>
    </w:p>
    <w:p w14:paraId="7B35487E" w14:textId="77777777" w:rsidR="00EA07FE" w:rsidRPr="002A479C"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vi-VN"/>
        </w:rPr>
      </w:pPr>
      <w:r w:rsidRPr="002A479C">
        <w:rPr>
          <w:rFonts w:ascii="Times New Roman" w:hAnsi="Times New Roman"/>
          <w:sz w:val="28"/>
          <w:szCs w:val="28"/>
          <w:lang w:val="vi-VN"/>
        </w:rPr>
        <w:t>Thông tư số 17/2018/TT-BGDĐT ngày 22 tháng 8 năm 2018 của Bộ trưởng Bộ Giáo dục và Đào tạo ban hành Quy định về kiểm định chất lượng giáo dục và công nhận đạt chuẩn quốc gia đối với trường tiểu học</w:t>
      </w:r>
    </w:p>
    <w:p w14:paraId="462B021C"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EA07FE" w:rsidRPr="007D038B" w14:paraId="35611434"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AFCBB38"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4CA74562"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481DAC20"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381F03EE"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850DACA"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00E677AA"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24896709"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4642998A"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04091D3D"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6CB35DB6" w14:textId="77777777" w:rsidR="00EA07FE" w:rsidRPr="007D038B" w:rsidRDefault="00EA07FE" w:rsidP="0088110F">
            <w:pPr>
              <w:spacing w:before="40" w:after="40"/>
              <w:jc w:val="both"/>
              <w:rPr>
                <w:sz w:val="28"/>
                <w:szCs w:val="28"/>
                <w:lang w:val="nl-NL"/>
              </w:rPr>
            </w:pPr>
            <w:r w:rsidRPr="007D038B">
              <w:rPr>
                <w:sz w:val="28"/>
                <w:szCs w:val="28"/>
                <w:lang w:val="nl-NL"/>
              </w:rPr>
              <w:t xml:space="preserve">Từ </w:t>
            </w:r>
            <w:r w:rsidRPr="007D038B">
              <w:rPr>
                <w:sz w:val="28"/>
                <w:szCs w:val="28"/>
                <w:lang w:val="vi-VN"/>
              </w:rPr>
              <w:t>03</w:t>
            </w:r>
            <w:r w:rsidRPr="007D038B">
              <w:rPr>
                <w:sz w:val="28"/>
                <w:szCs w:val="28"/>
                <w:lang w:val="nl-NL"/>
              </w:rPr>
              <w:t xml:space="preserve"> năm, sau đó chuyển hồ sơ đến kho lưu trữ của đơn vị (hoặc lưu trữ tỉnh, huyện)</w:t>
            </w:r>
          </w:p>
        </w:tc>
      </w:tr>
      <w:tr w:rsidR="00EA07FE" w:rsidRPr="00212A1E" w14:paraId="47E63EC2"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8E6A232" w14:textId="77777777" w:rsidR="00EA07FE" w:rsidRPr="007D038B"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AA50CF">
              <w:rPr>
                <w:rStyle w:val="fontstyle01"/>
                <w:b w:val="0"/>
                <w:lang w:val="nl-NL"/>
              </w:rPr>
              <w:t>về thực hiện cơ chế một cửa, một cửa liên thông</w:t>
            </w:r>
            <w:r w:rsidRPr="00AA50CF">
              <w:rPr>
                <w:rFonts w:ascii="Times New Roman" w:hAnsi="Times New Roman"/>
                <w:b/>
                <w:bCs/>
                <w:sz w:val="28"/>
                <w:szCs w:val="28"/>
                <w:lang w:val="nl-NL"/>
              </w:rPr>
              <w:t xml:space="preserve"> </w:t>
            </w:r>
            <w:r w:rsidRPr="00AA50CF">
              <w:rPr>
                <w:rStyle w:val="fontstyle01"/>
                <w:b w:val="0"/>
                <w:lang w:val="nl-NL"/>
              </w:rPr>
              <w:t>trong giải quyết thủ tục hành chính</w:t>
            </w:r>
            <w:r w:rsidRPr="00AA50CF">
              <w:rPr>
                <w:rFonts w:ascii="Times New Roman" w:hAnsi="Times New Roman"/>
                <w:b/>
                <w:sz w:val="28"/>
                <w:szCs w:val="28"/>
                <w:lang w:val="nl-NL"/>
              </w:rPr>
              <w:t>.</w:t>
            </w:r>
            <w:r w:rsidRPr="007D038B">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62E91EBF"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244D6346" w14:textId="77777777" w:rsidR="00EA07FE" w:rsidRPr="007D038B" w:rsidRDefault="00EA07FE" w:rsidP="0088110F">
            <w:pPr>
              <w:spacing w:before="40" w:after="40"/>
              <w:rPr>
                <w:sz w:val="28"/>
                <w:szCs w:val="28"/>
                <w:lang w:val="nl-NL"/>
              </w:rPr>
            </w:pPr>
          </w:p>
        </w:tc>
      </w:tr>
    </w:tbl>
    <w:p w14:paraId="67027982" w14:textId="77777777" w:rsidR="00EA07FE" w:rsidRPr="00281F0D" w:rsidRDefault="00EA07FE" w:rsidP="00EA07FE">
      <w:pPr>
        <w:pStyle w:val="NormalWeb"/>
        <w:shd w:val="clear" w:color="auto" w:fill="FFFFFF"/>
        <w:spacing w:before="0" w:beforeAutospacing="0" w:after="120" w:afterAutospacing="0" w:line="234" w:lineRule="atLeast"/>
        <w:jc w:val="both"/>
        <w:rPr>
          <w:rFonts w:ascii="Times New Roman" w:hAnsi="Times New Roman"/>
          <w:bCs/>
          <w:sz w:val="28"/>
          <w:szCs w:val="28"/>
          <w:lang w:val="nl-NL"/>
        </w:rPr>
      </w:pPr>
    </w:p>
    <w:p w14:paraId="64FC52AE" w14:textId="77777777" w:rsidR="00EA07FE" w:rsidRDefault="00EA07FE" w:rsidP="00EA07FE">
      <w:pPr>
        <w:jc w:val="both"/>
        <w:rPr>
          <w:b/>
          <w:sz w:val="28"/>
          <w:szCs w:val="26"/>
          <w:lang w:val="vi-VN"/>
        </w:rPr>
      </w:pPr>
    </w:p>
    <w:p w14:paraId="3EFCD0FA" w14:textId="77777777" w:rsidR="00EA07FE" w:rsidRDefault="00EA07FE" w:rsidP="00EA07FE">
      <w:pPr>
        <w:jc w:val="both"/>
        <w:rPr>
          <w:b/>
          <w:sz w:val="28"/>
          <w:szCs w:val="26"/>
          <w:lang w:val="vi-VN"/>
        </w:rPr>
      </w:pPr>
    </w:p>
    <w:p w14:paraId="03E9D2A7" w14:textId="77777777" w:rsidR="00EA07FE" w:rsidRDefault="00EA07FE" w:rsidP="00EA07FE">
      <w:pPr>
        <w:jc w:val="both"/>
        <w:rPr>
          <w:b/>
          <w:sz w:val="28"/>
          <w:szCs w:val="26"/>
          <w:lang w:val="vi-VN"/>
        </w:rPr>
      </w:pPr>
    </w:p>
    <w:p w14:paraId="3C42FD40" w14:textId="77777777" w:rsidR="00EA07FE" w:rsidRDefault="00EA07FE" w:rsidP="00EA07FE">
      <w:pPr>
        <w:jc w:val="both"/>
        <w:rPr>
          <w:b/>
          <w:sz w:val="28"/>
          <w:szCs w:val="26"/>
          <w:lang w:val="vi-VN"/>
        </w:rPr>
      </w:pPr>
    </w:p>
    <w:p w14:paraId="70FA5D02" w14:textId="77777777" w:rsidR="00EA07FE" w:rsidRDefault="00EA07FE" w:rsidP="00EA07FE">
      <w:pPr>
        <w:jc w:val="both"/>
        <w:rPr>
          <w:b/>
          <w:sz w:val="28"/>
          <w:szCs w:val="26"/>
          <w:lang w:val="vi-VN"/>
        </w:rPr>
      </w:pPr>
    </w:p>
    <w:p w14:paraId="4FCF10FC" w14:textId="77777777" w:rsidR="00EA07FE" w:rsidRDefault="00EA07FE" w:rsidP="00EA07FE">
      <w:pPr>
        <w:jc w:val="both"/>
        <w:rPr>
          <w:b/>
          <w:sz w:val="28"/>
          <w:szCs w:val="26"/>
          <w:lang w:val="vi-VN"/>
        </w:rPr>
      </w:pPr>
    </w:p>
    <w:p w14:paraId="55CB65BE" w14:textId="77777777" w:rsidR="00EA07FE" w:rsidRDefault="00EA07FE" w:rsidP="00EA07FE">
      <w:pPr>
        <w:jc w:val="both"/>
        <w:rPr>
          <w:b/>
          <w:sz w:val="28"/>
          <w:szCs w:val="26"/>
          <w:lang w:val="vi-VN"/>
        </w:rPr>
      </w:pPr>
    </w:p>
    <w:p w14:paraId="770B0DD3" w14:textId="77777777" w:rsidR="00EA07FE" w:rsidRDefault="00EA07FE" w:rsidP="00EA07FE">
      <w:pPr>
        <w:jc w:val="both"/>
        <w:rPr>
          <w:b/>
          <w:sz w:val="28"/>
          <w:szCs w:val="26"/>
          <w:lang w:val="vi-VN"/>
        </w:rPr>
      </w:pPr>
    </w:p>
    <w:p w14:paraId="7E1E55C1" w14:textId="77777777" w:rsidR="00EA07FE" w:rsidRDefault="00EA07FE" w:rsidP="00EA07FE">
      <w:pPr>
        <w:jc w:val="both"/>
        <w:rPr>
          <w:b/>
          <w:sz w:val="28"/>
          <w:szCs w:val="26"/>
          <w:lang w:val="vi-VN"/>
        </w:rPr>
      </w:pPr>
    </w:p>
    <w:p w14:paraId="6CCCC1ED" w14:textId="5F10254D" w:rsidR="00EA07FE" w:rsidRPr="00281F0D" w:rsidRDefault="00AA50CF" w:rsidP="00EA07FE">
      <w:pPr>
        <w:shd w:val="clear" w:color="auto" w:fill="FFFFFF"/>
        <w:spacing w:before="120" w:after="120" w:line="212" w:lineRule="atLeast"/>
        <w:ind w:firstLine="720"/>
        <w:jc w:val="both"/>
        <w:rPr>
          <w:b/>
          <w:bCs/>
          <w:sz w:val="28"/>
          <w:szCs w:val="28"/>
          <w:lang w:val="vi-VN"/>
        </w:rPr>
      </w:pPr>
      <w:r w:rsidRPr="00281F0D">
        <w:rPr>
          <w:b/>
          <w:bCs/>
          <w:sz w:val="28"/>
          <w:szCs w:val="28"/>
          <w:lang w:val="vi-VN"/>
        </w:rPr>
        <w:lastRenderedPageBreak/>
        <w:t>32</w:t>
      </w:r>
      <w:r w:rsidR="00EA07FE" w:rsidRPr="00281F0D">
        <w:rPr>
          <w:b/>
          <w:bCs/>
          <w:sz w:val="28"/>
          <w:szCs w:val="28"/>
          <w:lang w:val="vi-VN"/>
        </w:rPr>
        <w:t xml:space="preserve">. Tên thủ tục hành chính: </w:t>
      </w:r>
      <w:r w:rsidRPr="00281F0D">
        <w:rPr>
          <w:b/>
          <w:bCs/>
          <w:sz w:val="28"/>
          <w:szCs w:val="28"/>
          <w:lang w:val="vi-VN"/>
        </w:rPr>
        <w:t>C</w:t>
      </w:r>
      <w:r w:rsidR="00EA07FE" w:rsidRPr="00281F0D">
        <w:rPr>
          <w:b/>
          <w:bCs/>
          <w:sz w:val="28"/>
          <w:szCs w:val="28"/>
          <w:lang w:val="vi-VN"/>
        </w:rPr>
        <w:t>ông nhận trường trung học đạt chuẩn quốc gia</w:t>
      </w:r>
    </w:p>
    <w:p w14:paraId="063881D5" w14:textId="77777777" w:rsidR="00EA07FE" w:rsidRPr="00281F0D" w:rsidRDefault="00EA07FE" w:rsidP="00EA07FE">
      <w:pPr>
        <w:spacing w:after="60"/>
        <w:ind w:firstLine="709"/>
        <w:jc w:val="both"/>
        <w:rPr>
          <w:szCs w:val="28"/>
          <w:lang w:val="vi-VN"/>
        </w:rPr>
      </w:pPr>
      <w:r w:rsidRPr="00281F0D">
        <w:rPr>
          <w:szCs w:val="28"/>
          <w:lang w:val="vi-VN"/>
        </w:rPr>
        <w:t>(Trường trung học bao gồm: Trường trung học cơ sở; trường trung học phổ thông; trường phổ thông có nhiều cấp học; trường phổ thông dân tộc nội trú cấp huyện; trường phổ thông dân tộc nội trú cấp tỉnh; trường phổ thông dân tộc nội trú trực thuộc Bộ Giáo dục và Đào tạo; trường phổ thông dân tộc bán trú; trường chuyên).</w:t>
      </w:r>
    </w:p>
    <w:p w14:paraId="40D98F09"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lang w:val="hr-HR"/>
        </w:rPr>
        <w:t xml:space="preserve"> </w:t>
      </w:r>
      <w:r w:rsidRPr="007D038B">
        <w:rPr>
          <w:b/>
          <w:bCs/>
          <w:sz w:val="28"/>
          <w:szCs w:val="28"/>
          <w:lang w:val="vi-VN"/>
        </w:rPr>
        <w:t>tự</w:t>
      </w:r>
      <w:r w:rsidRPr="00281F0D">
        <w:rPr>
          <w:b/>
          <w:bCs/>
          <w:sz w:val="28"/>
          <w:szCs w:val="28"/>
          <w:lang w:val="vi-VN"/>
        </w:rPr>
        <w:t>, cách thức, thời gian</w:t>
      </w:r>
      <w:r w:rsidRPr="007D038B">
        <w:rPr>
          <w:b/>
          <w:bCs/>
          <w:sz w:val="28"/>
          <w:szCs w:val="28"/>
          <w:lang w:val="hr-HR"/>
        </w:rPr>
        <w:t xml:space="preserve"> </w:t>
      </w:r>
      <w:r w:rsidRPr="007D038B">
        <w:rPr>
          <w:b/>
          <w:bCs/>
          <w:sz w:val="28"/>
          <w:szCs w:val="28"/>
          <w:lang w:val="vi-VN"/>
        </w:rPr>
        <w:t>giải quyết</w:t>
      </w:r>
      <w:r w:rsidRPr="00281F0D">
        <w:rPr>
          <w:b/>
          <w:sz w:val="28"/>
          <w:szCs w:val="28"/>
          <w:lang w:val="vi-VN"/>
        </w:rPr>
        <w:t xml:space="preserve"> thủ tục hành chính</w:t>
      </w:r>
      <w:r w:rsidRPr="007D038B">
        <w:rPr>
          <w:sz w:val="28"/>
          <w:szCs w:val="28"/>
          <w:lang w:val="es-AR"/>
        </w:rPr>
        <w:t xml:space="preserve"> </w:t>
      </w:r>
    </w:p>
    <w:tbl>
      <w:tblPr>
        <w:tblStyle w:val="TableGrid"/>
        <w:tblW w:w="15021" w:type="dxa"/>
        <w:tblLook w:val="04A0" w:firstRow="1" w:lastRow="0" w:firstColumn="1" w:lastColumn="0" w:noHBand="0" w:noVBand="1"/>
      </w:tblPr>
      <w:tblGrid>
        <w:gridCol w:w="851"/>
        <w:gridCol w:w="2376"/>
        <w:gridCol w:w="7513"/>
        <w:gridCol w:w="3118"/>
        <w:gridCol w:w="1163"/>
      </w:tblGrid>
      <w:tr w:rsidR="00EA07FE" w:rsidRPr="0087126A" w14:paraId="2A858861" w14:textId="77777777" w:rsidTr="005F02C4">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7551311F" w14:textId="77777777" w:rsidR="00EA07FE" w:rsidRPr="0087126A" w:rsidRDefault="00EA07FE" w:rsidP="0088110F">
            <w:pPr>
              <w:pStyle w:val="NormalWeb"/>
              <w:spacing w:before="0" w:beforeAutospacing="0" w:after="0" w:afterAutospacing="0"/>
              <w:jc w:val="center"/>
              <w:rPr>
                <w:rFonts w:ascii="Times New Roman" w:hAnsi="Times New Roman"/>
                <w:b/>
                <w:sz w:val="26"/>
                <w:szCs w:val="26"/>
              </w:rPr>
            </w:pPr>
            <w:r w:rsidRPr="0087126A">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46D65ED5" w14:textId="77777777" w:rsidR="00EA07FE" w:rsidRPr="0087126A" w:rsidRDefault="00EA07FE" w:rsidP="0088110F">
            <w:pPr>
              <w:pStyle w:val="NormalWeb"/>
              <w:spacing w:before="0" w:beforeAutospacing="0" w:after="0" w:afterAutospacing="0"/>
              <w:jc w:val="center"/>
              <w:rPr>
                <w:rFonts w:ascii="Times New Roman" w:hAnsi="Times New Roman"/>
                <w:b/>
                <w:sz w:val="26"/>
                <w:szCs w:val="26"/>
              </w:rPr>
            </w:pPr>
            <w:r w:rsidRPr="0087126A">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2900F2DD" w14:textId="77777777" w:rsidR="00EA07FE" w:rsidRPr="0087126A" w:rsidRDefault="00EA07FE" w:rsidP="0088110F">
            <w:pPr>
              <w:pStyle w:val="NormalWeb"/>
              <w:spacing w:before="0" w:beforeAutospacing="0" w:after="0" w:afterAutospacing="0"/>
              <w:jc w:val="center"/>
              <w:rPr>
                <w:rFonts w:ascii="Times New Roman" w:hAnsi="Times New Roman"/>
                <w:b/>
                <w:sz w:val="26"/>
                <w:szCs w:val="26"/>
              </w:rPr>
            </w:pPr>
            <w:r w:rsidRPr="0087126A">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2471C7D4" w14:textId="77777777" w:rsidR="00EA07FE" w:rsidRPr="0087126A" w:rsidRDefault="00EA07FE" w:rsidP="0088110F">
            <w:pPr>
              <w:pStyle w:val="NormalWeb"/>
              <w:spacing w:before="0" w:beforeAutospacing="0" w:after="0" w:afterAutospacing="0"/>
              <w:jc w:val="center"/>
              <w:rPr>
                <w:rFonts w:ascii="Times New Roman" w:hAnsi="Times New Roman"/>
                <w:b/>
                <w:sz w:val="26"/>
                <w:szCs w:val="26"/>
              </w:rPr>
            </w:pPr>
            <w:r w:rsidRPr="0087126A">
              <w:rPr>
                <w:rFonts w:ascii="Times New Roman" w:hAnsi="Times New Roman"/>
                <w:b/>
                <w:sz w:val="26"/>
                <w:szCs w:val="26"/>
              </w:rPr>
              <w:t>Thời gian giải quyết</w:t>
            </w:r>
          </w:p>
        </w:tc>
        <w:tc>
          <w:tcPr>
            <w:tcW w:w="1163" w:type="dxa"/>
            <w:tcBorders>
              <w:top w:val="single" w:sz="4" w:space="0" w:color="auto"/>
              <w:left w:val="single" w:sz="4" w:space="0" w:color="auto"/>
              <w:bottom w:val="single" w:sz="4" w:space="0" w:color="auto"/>
              <w:right w:val="single" w:sz="4" w:space="0" w:color="auto"/>
            </w:tcBorders>
            <w:vAlign w:val="center"/>
          </w:tcPr>
          <w:p w14:paraId="3C0BC4B1" w14:textId="77777777" w:rsidR="00EA07FE" w:rsidRPr="0087126A" w:rsidRDefault="00EA07FE" w:rsidP="0088110F">
            <w:pPr>
              <w:pStyle w:val="NormalWeb"/>
              <w:spacing w:before="0" w:beforeAutospacing="0" w:after="0" w:afterAutospacing="0"/>
              <w:jc w:val="center"/>
              <w:rPr>
                <w:rFonts w:ascii="Times New Roman" w:hAnsi="Times New Roman"/>
                <w:b/>
                <w:sz w:val="26"/>
                <w:szCs w:val="26"/>
              </w:rPr>
            </w:pPr>
            <w:r w:rsidRPr="0087126A">
              <w:rPr>
                <w:rFonts w:ascii="Times New Roman" w:hAnsi="Times New Roman"/>
                <w:b/>
                <w:sz w:val="26"/>
                <w:szCs w:val="26"/>
              </w:rPr>
              <w:t>Ghi chú</w:t>
            </w:r>
          </w:p>
        </w:tc>
      </w:tr>
      <w:tr w:rsidR="00EA07FE" w:rsidRPr="00212A1E" w14:paraId="24D0E650" w14:textId="77777777" w:rsidTr="005F02C4">
        <w:trPr>
          <w:trHeight w:val="288"/>
        </w:trPr>
        <w:tc>
          <w:tcPr>
            <w:tcW w:w="851" w:type="dxa"/>
            <w:vMerge w:val="restart"/>
            <w:tcBorders>
              <w:top w:val="single" w:sz="4" w:space="0" w:color="auto"/>
            </w:tcBorders>
            <w:vAlign w:val="center"/>
          </w:tcPr>
          <w:p w14:paraId="5FCDAF0D" w14:textId="77777777" w:rsidR="00EA07FE" w:rsidRPr="0087126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7126A">
              <w:rPr>
                <w:rFonts w:ascii="Times New Roman" w:hAnsi="Times New Roman"/>
                <w:b/>
                <w:sz w:val="26"/>
                <w:szCs w:val="26"/>
              </w:rPr>
              <w:t>Bước 1</w:t>
            </w:r>
          </w:p>
        </w:tc>
        <w:tc>
          <w:tcPr>
            <w:tcW w:w="2376" w:type="dxa"/>
            <w:vMerge w:val="restart"/>
            <w:tcBorders>
              <w:top w:val="single" w:sz="4" w:space="0" w:color="auto"/>
            </w:tcBorders>
            <w:vAlign w:val="center"/>
          </w:tcPr>
          <w:p w14:paraId="70C1804D" w14:textId="77777777" w:rsidR="00EA07FE" w:rsidRPr="0087126A" w:rsidRDefault="00EA07FE" w:rsidP="0088110F">
            <w:pPr>
              <w:pStyle w:val="NormalWeb"/>
              <w:shd w:val="clear" w:color="auto" w:fill="FFFFFF"/>
              <w:spacing w:before="0" w:beforeAutospacing="0" w:after="120" w:afterAutospacing="0" w:line="234" w:lineRule="atLeast"/>
              <w:jc w:val="both"/>
              <w:rPr>
                <w:rFonts w:ascii="Times New Roman" w:hAnsi="Times New Roman"/>
                <w:i/>
                <w:sz w:val="26"/>
                <w:szCs w:val="26"/>
              </w:rPr>
            </w:pPr>
            <w:r w:rsidRPr="0087126A">
              <w:rPr>
                <w:rFonts w:ascii="Times New Roman" w:hAnsi="Times New Roman"/>
                <w:b/>
                <w:sz w:val="26"/>
                <w:szCs w:val="26"/>
              </w:rPr>
              <w:t xml:space="preserve">Nộp hồ sơ thủ tục hành chính: </w:t>
            </w:r>
            <w:r w:rsidRPr="0087126A">
              <w:rPr>
                <w:rFonts w:ascii="Times New Roman" w:hAnsi="Times New Roman"/>
                <w:i/>
                <w:sz w:val="26"/>
                <w:szCs w:val="26"/>
              </w:rPr>
              <w:t xml:space="preserve">Tổ chức, cá nhân chuẩn bị hồ sơ đầy đủ theo quy định và </w:t>
            </w:r>
            <w:r w:rsidRPr="0087126A">
              <w:rPr>
                <w:rFonts w:ascii="Times New Roman" w:hAnsi="Times New Roman"/>
                <w:i/>
                <w:sz w:val="26"/>
                <w:szCs w:val="26"/>
                <w:lang w:val="vi-VN"/>
              </w:rPr>
              <w:t xml:space="preserve">nộp hồ sơ </w:t>
            </w:r>
            <w:r w:rsidRPr="0087126A">
              <w:rPr>
                <w:rFonts w:ascii="Times New Roman" w:hAnsi="Times New Roman"/>
                <w:i/>
                <w:sz w:val="26"/>
                <w:szCs w:val="26"/>
              </w:rPr>
              <w:t>qua các cách thức sau:</w:t>
            </w:r>
          </w:p>
          <w:p w14:paraId="4A641078" w14:textId="77777777" w:rsidR="00EA07FE" w:rsidRPr="0087126A"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p>
        </w:tc>
        <w:tc>
          <w:tcPr>
            <w:tcW w:w="7513" w:type="dxa"/>
            <w:tcBorders>
              <w:top w:val="single" w:sz="4" w:space="0" w:color="auto"/>
            </w:tcBorders>
            <w:vAlign w:val="center"/>
          </w:tcPr>
          <w:p w14:paraId="7BD8A73A" w14:textId="77777777" w:rsidR="00EA07FE" w:rsidRPr="0087126A"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87126A">
              <w:rPr>
                <w:rFonts w:ascii="Times New Roman" w:hAnsi="Times New Roman"/>
                <w:sz w:val="26"/>
                <w:szCs w:val="26"/>
              </w:rPr>
              <w:t xml:space="preserve">   1. Phòng GDĐT tiếp nhận, kiểm tra hồ sơ đăng ký đánh giá ngoài của trường trung học trên địa bàn thuộc phạm vi quản lý và thông tin cho trường trung học biết hồ sơ được chấp nhận hoặc yêu cầu tiếp tục hoàn thiện</w:t>
            </w:r>
          </w:p>
          <w:p w14:paraId="419461E4" w14:textId="77777777" w:rsidR="00EA07FE" w:rsidRPr="0087126A"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87126A">
              <w:rPr>
                <w:rFonts w:ascii="Times New Roman" w:hAnsi="Times New Roman"/>
                <w:sz w:val="26"/>
                <w:szCs w:val="26"/>
              </w:rPr>
              <w:t xml:space="preserve">   2. Sở GDĐT tiếp nhận, kiểm tra hồ sơ đăng ký đánh giá ngoài của trường trung học trên địa bàn thuộc phạm vi quản lý và thông tin cho trường trung học biết hồ sơ được chấp nhận hoặc yêu cầu tiếp tục hoàn thiện</w:t>
            </w:r>
          </w:p>
          <w:p w14:paraId="747C518D" w14:textId="77777777" w:rsidR="00EA07FE" w:rsidRPr="0087126A" w:rsidRDefault="00EA07FE" w:rsidP="0088110F">
            <w:pPr>
              <w:pStyle w:val="NormalWeb"/>
              <w:shd w:val="clear" w:color="auto" w:fill="FFFFFF"/>
              <w:spacing w:before="0" w:beforeAutospacing="0" w:after="0" w:afterAutospacing="0"/>
              <w:jc w:val="both"/>
              <w:rPr>
                <w:rFonts w:ascii="Times New Roman" w:hAnsi="Times New Roman"/>
                <w:i/>
                <w:sz w:val="26"/>
                <w:szCs w:val="26"/>
                <w:lang w:val="vi-VN"/>
              </w:rPr>
            </w:pPr>
            <w:r w:rsidRPr="0087126A">
              <w:rPr>
                <w:rFonts w:ascii="Times New Roman" w:hAnsi="Times New Roman"/>
                <w:sz w:val="26"/>
                <w:szCs w:val="26"/>
              </w:rPr>
              <w:t xml:space="preserve">   3.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87126A">
              <w:rPr>
                <w:rFonts w:ascii="Times New Roman" w:hAnsi="Times New Roman"/>
                <w:sz w:val="26"/>
                <w:szCs w:val="26"/>
              </w:rPr>
              <w:t>).</w:t>
            </w:r>
          </w:p>
          <w:p w14:paraId="60517360" w14:textId="77777777" w:rsidR="00EA07FE" w:rsidRPr="0087126A" w:rsidRDefault="00EA07FE" w:rsidP="0088110F">
            <w:pPr>
              <w:pStyle w:val="NormalWeb"/>
              <w:shd w:val="clear" w:color="auto" w:fill="FFFFFF"/>
              <w:spacing w:before="0" w:beforeAutospacing="0" w:after="0" w:afterAutospacing="0"/>
              <w:jc w:val="both"/>
              <w:rPr>
                <w:rFonts w:ascii="Times New Roman" w:hAnsi="Times New Roman"/>
                <w:i/>
                <w:sz w:val="26"/>
                <w:szCs w:val="26"/>
                <w:lang w:val="vi-VN"/>
              </w:rPr>
            </w:pPr>
            <w:r w:rsidRPr="0087126A">
              <w:rPr>
                <w:rFonts w:ascii="Times New Roman" w:hAnsi="Times New Roman"/>
                <w:sz w:val="26"/>
                <w:szCs w:val="26"/>
              </w:rPr>
              <w:t xml:space="preserve">   4. Hoặc thông </w:t>
            </w:r>
            <w:r w:rsidRPr="0087126A">
              <w:rPr>
                <w:rFonts w:ascii="Times New Roman" w:hAnsi="Times New Roman"/>
                <w:sz w:val="26"/>
                <w:szCs w:val="26"/>
                <w:lang w:val="vi-VN"/>
              </w:rPr>
              <w:t xml:space="preserve">qua </w:t>
            </w:r>
            <w:r w:rsidRPr="0087126A">
              <w:rPr>
                <w:rFonts w:ascii="Times New Roman" w:hAnsi="Times New Roman"/>
                <w:sz w:val="26"/>
                <w:szCs w:val="26"/>
              </w:rPr>
              <w:t>bưu điện.</w:t>
            </w:r>
          </w:p>
        </w:tc>
        <w:tc>
          <w:tcPr>
            <w:tcW w:w="3118" w:type="dxa"/>
            <w:tcBorders>
              <w:top w:val="single" w:sz="4" w:space="0" w:color="auto"/>
            </w:tcBorders>
            <w:vAlign w:val="center"/>
          </w:tcPr>
          <w:p w14:paraId="2FC40C1B" w14:textId="77777777" w:rsidR="00EA07FE" w:rsidRPr="00281F0D" w:rsidRDefault="00EA07FE" w:rsidP="0088110F">
            <w:pPr>
              <w:pStyle w:val="NormalWeb"/>
              <w:spacing w:before="0" w:beforeAutospacing="0" w:after="120" w:afterAutospacing="0" w:line="234" w:lineRule="atLeast"/>
              <w:jc w:val="center"/>
              <w:rPr>
                <w:rFonts w:ascii="Times New Roman" w:hAnsi="Times New Roman"/>
                <w:b/>
                <w:sz w:val="26"/>
                <w:szCs w:val="26"/>
                <w:lang w:val="vi-VN"/>
              </w:rPr>
            </w:pPr>
            <w:r w:rsidRPr="0087126A">
              <w:rPr>
                <w:rFonts w:ascii="Times New Roman" w:hAnsi="Times New Roman"/>
                <w:sz w:val="26"/>
                <w:szCs w:val="26"/>
                <w:lang w:val="vi-VN"/>
              </w:rPr>
              <w:t>Sáng: từ 07 giờ đến 11 giờ 30 phút; chiều: từ 13 giờ 30 đến 17 giờ của các ngày làm việc.</w:t>
            </w:r>
          </w:p>
        </w:tc>
        <w:tc>
          <w:tcPr>
            <w:tcW w:w="1163" w:type="dxa"/>
            <w:vMerge w:val="restart"/>
            <w:tcBorders>
              <w:top w:val="single" w:sz="4" w:space="0" w:color="auto"/>
            </w:tcBorders>
            <w:vAlign w:val="center"/>
          </w:tcPr>
          <w:p w14:paraId="0F1146AC" w14:textId="77777777" w:rsidR="00EA07FE" w:rsidRPr="0087126A" w:rsidRDefault="00EA07FE" w:rsidP="0088110F">
            <w:pPr>
              <w:jc w:val="center"/>
              <w:rPr>
                <w:i/>
                <w:sz w:val="26"/>
                <w:szCs w:val="26"/>
                <w:lang w:val="vi-VN"/>
              </w:rPr>
            </w:pPr>
          </w:p>
        </w:tc>
      </w:tr>
      <w:tr w:rsidR="00EA07FE" w:rsidRPr="00212A1E" w14:paraId="7B035C12" w14:textId="77777777" w:rsidTr="005F02C4">
        <w:trPr>
          <w:trHeight w:val="359"/>
        </w:trPr>
        <w:tc>
          <w:tcPr>
            <w:tcW w:w="851" w:type="dxa"/>
            <w:vMerge/>
          </w:tcPr>
          <w:p w14:paraId="7D205CE1" w14:textId="77777777" w:rsidR="00EA07FE" w:rsidRPr="00281F0D" w:rsidRDefault="00EA07FE" w:rsidP="0088110F">
            <w:pPr>
              <w:pStyle w:val="NormalWeb"/>
              <w:spacing w:before="0" w:beforeAutospacing="0" w:after="120" w:afterAutospacing="0" w:line="234" w:lineRule="atLeast"/>
              <w:jc w:val="both"/>
              <w:rPr>
                <w:rFonts w:ascii="Times New Roman" w:hAnsi="Times New Roman"/>
                <w:b/>
                <w:sz w:val="26"/>
                <w:szCs w:val="26"/>
                <w:lang w:val="vi-VN"/>
              </w:rPr>
            </w:pPr>
          </w:p>
        </w:tc>
        <w:tc>
          <w:tcPr>
            <w:tcW w:w="2376" w:type="dxa"/>
            <w:vMerge/>
          </w:tcPr>
          <w:p w14:paraId="5D98316D" w14:textId="77777777" w:rsidR="00EA07FE" w:rsidRPr="00281F0D"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lang w:val="vi-VN"/>
              </w:rPr>
            </w:pPr>
          </w:p>
        </w:tc>
        <w:tc>
          <w:tcPr>
            <w:tcW w:w="7513" w:type="dxa"/>
            <w:vAlign w:val="center"/>
          </w:tcPr>
          <w:p w14:paraId="32AD0F05" w14:textId="77777777" w:rsidR="00EA07FE" w:rsidRPr="00281F0D"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lang w:val="vi-VN"/>
              </w:rPr>
            </w:pPr>
            <w:r w:rsidRPr="00281F0D">
              <w:rPr>
                <w:rFonts w:ascii="Times New Roman" w:hAnsi="Times New Roman"/>
                <w:sz w:val="26"/>
                <w:szCs w:val="26"/>
                <w:lang w:val="vi-VN"/>
              </w:rPr>
              <w:t xml:space="preserve">   5. Hoặc nộp trực tuyến tại website cổng Dịch vụ công của tỉnh Đồng Tháp: </w:t>
            </w:r>
            <w:hyperlink r:id="rId116" w:history="1">
              <w:r w:rsidRPr="00281F0D">
                <w:rPr>
                  <w:rStyle w:val="Hyperlink"/>
                  <w:rFonts w:ascii="Times New Roman" w:hAnsi="Times New Roman"/>
                  <w:sz w:val="26"/>
                  <w:szCs w:val="26"/>
                  <w:lang w:val="vi-VN"/>
                </w:rPr>
                <w:t>http://dichvucong.dongthap.gov.vn</w:t>
              </w:r>
            </w:hyperlink>
            <w:r w:rsidRPr="00281F0D">
              <w:rPr>
                <w:rFonts w:ascii="Times New Roman" w:hAnsi="Times New Roman"/>
                <w:sz w:val="26"/>
                <w:szCs w:val="26"/>
                <w:lang w:val="vi-VN"/>
              </w:rPr>
              <w:t>.</w:t>
            </w:r>
          </w:p>
        </w:tc>
        <w:tc>
          <w:tcPr>
            <w:tcW w:w="3118" w:type="dxa"/>
            <w:vAlign w:val="center"/>
          </w:tcPr>
          <w:p w14:paraId="3426064A" w14:textId="77777777" w:rsidR="00EA07FE" w:rsidRPr="00281F0D" w:rsidRDefault="00EA07FE" w:rsidP="0088110F">
            <w:pPr>
              <w:pStyle w:val="NormalWeb"/>
              <w:spacing w:before="0" w:beforeAutospacing="0" w:after="120" w:afterAutospacing="0" w:line="234" w:lineRule="atLeast"/>
              <w:jc w:val="center"/>
              <w:rPr>
                <w:rFonts w:ascii="Times New Roman" w:hAnsi="Times New Roman"/>
                <w:sz w:val="26"/>
                <w:szCs w:val="26"/>
                <w:lang w:val="vi-VN"/>
              </w:rPr>
            </w:pPr>
            <w:r w:rsidRPr="00281F0D">
              <w:rPr>
                <w:rFonts w:ascii="Times New Roman" w:hAnsi="Times New Roman"/>
                <w:sz w:val="26"/>
                <w:szCs w:val="26"/>
                <w:lang w:val="vi-VN"/>
              </w:rPr>
              <w:t xml:space="preserve">Không quy định </w:t>
            </w:r>
            <w:r w:rsidRPr="00281F0D">
              <w:rPr>
                <w:rFonts w:ascii="Times New Roman" w:hAnsi="Times New Roman"/>
                <w:i/>
                <w:sz w:val="26"/>
                <w:szCs w:val="26"/>
                <w:lang w:val="vi-VN"/>
              </w:rPr>
              <w:t>(tùy khách hàng)</w:t>
            </w:r>
          </w:p>
        </w:tc>
        <w:tc>
          <w:tcPr>
            <w:tcW w:w="1163" w:type="dxa"/>
            <w:vMerge/>
          </w:tcPr>
          <w:p w14:paraId="31CC05B2" w14:textId="77777777" w:rsidR="00EA07FE" w:rsidRPr="00281F0D" w:rsidRDefault="00EA07FE" w:rsidP="0088110F">
            <w:pPr>
              <w:pStyle w:val="NormalWeb"/>
              <w:spacing w:before="0" w:beforeAutospacing="0" w:after="120" w:afterAutospacing="0" w:line="234" w:lineRule="atLeast"/>
              <w:jc w:val="both"/>
              <w:rPr>
                <w:rFonts w:ascii="Times New Roman" w:hAnsi="Times New Roman"/>
                <w:b/>
                <w:i/>
                <w:sz w:val="26"/>
                <w:szCs w:val="26"/>
                <w:lang w:val="vi-VN"/>
              </w:rPr>
            </w:pPr>
          </w:p>
        </w:tc>
      </w:tr>
      <w:tr w:rsidR="00EA07FE" w:rsidRPr="0087126A" w14:paraId="3E3B9267" w14:textId="77777777" w:rsidTr="005F02C4">
        <w:trPr>
          <w:trHeight w:val="600"/>
        </w:trPr>
        <w:tc>
          <w:tcPr>
            <w:tcW w:w="851" w:type="dxa"/>
            <w:vMerge w:val="restart"/>
            <w:vAlign w:val="center"/>
          </w:tcPr>
          <w:p w14:paraId="4AF019A5" w14:textId="77777777" w:rsidR="00EA07FE" w:rsidRPr="0087126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7126A">
              <w:rPr>
                <w:rFonts w:ascii="Times New Roman" w:hAnsi="Times New Roman"/>
                <w:b/>
                <w:sz w:val="26"/>
                <w:szCs w:val="26"/>
              </w:rPr>
              <w:t>Bước 2</w:t>
            </w:r>
          </w:p>
        </w:tc>
        <w:tc>
          <w:tcPr>
            <w:tcW w:w="2376" w:type="dxa"/>
            <w:vMerge w:val="restart"/>
            <w:vAlign w:val="center"/>
          </w:tcPr>
          <w:p w14:paraId="7814B990" w14:textId="77777777" w:rsidR="00EA07FE" w:rsidRPr="0087126A" w:rsidRDefault="00EA07FE" w:rsidP="0088110F">
            <w:pPr>
              <w:spacing w:before="120" w:after="120"/>
              <w:jc w:val="both"/>
              <w:rPr>
                <w:sz w:val="26"/>
                <w:szCs w:val="26"/>
              </w:rPr>
            </w:pPr>
            <w:r w:rsidRPr="0087126A">
              <w:rPr>
                <w:b/>
                <w:sz w:val="26"/>
                <w:szCs w:val="26"/>
              </w:rPr>
              <w:t>Tiếp nhận và chuyển hồ sơ thủ tục hành chính</w:t>
            </w:r>
          </w:p>
        </w:tc>
        <w:tc>
          <w:tcPr>
            <w:tcW w:w="7513" w:type="dxa"/>
          </w:tcPr>
          <w:p w14:paraId="4E1FB55C" w14:textId="77777777" w:rsidR="00EA07FE" w:rsidRPr="0087126A"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87126A">
              <w:rPr>
                <w:rFonts w:ascii="Times New Roman" w:hAnsi="Times New Roman"/>
                <w:sz w:val="26"/>
                <w:szCs w:val="26"/>
              </w:rPr>
              <w:t xml:space="preserve">1. Đối với hồ sơ được nộp </w:t>
            </w:r>
            <w:r w:rsidRPr="0087126A">
              <w:rPr>
                <w:rFonts w:ascii="Times New Roman" w:hAnsi="Times New Roman"/>
                <w:sz w:val="26"/>
                <w:szCs w:val="26"/>
                <w:lang w:val="vi-VN"/>
              </w:rPr>
              <w:t xml:space="preserve">trực tiếp qua </w:t>
            </w:r>
            <w:r w:rsidRPr="0087126A">
              <w:rPr>
                <w:rFonts w:ascii="Times New Roman" w:hAnsi="Times New Roman"/>
                <w:sz w:val="26"/>
                <w:szCs w:val="26"/>
              </w:rPr>
              <w:t xml:space="preserve">Bộ phận </w:t>
            </w:r>
            <w:r w:rsidRPr="0087126A">
              <w:rPr>
                <w:rFonts w:ascii="Times New Roman" w:hAnsi="Times New Roman"/>
                <w:sz w:val="26"/>
                <w:szCs w:val="26"/>
                <w:lang w:val="vi-VN"/>
              </w:rPr>
              <w:t>tiếp nhận và trả kết quả</w:t>
            </w:r>
            <w:r w:rsidRPr="0087126A">
              <w:rPr>
                <w:rFonts w:ascii="Times New Roman" w:hAnsi="Times New Roman"/>
                <w:sz w:val="26"/>
                <w:szCs w:val="26"/>
              </w:rPr>
              <w:t xml:space="preserve"> hoặc thông </w:t>
            </w:r>
            <w:r w:rsidRPr="0087126A">
              <w:rPr>
                <w:rFonts w:ascii="Times New Roman" w:hAnsi="Times New Roman"/>
                <w:sz w:val="26"/>
                <w:szCs w:val="26"/>
                <w:lang w:val="vi-VN"/>
              </w:rPr>
              <w:t xml:space="preserve">qua dịch vụ bưu chính </w:t>
            </w:r>
            <w:r w:rsidRPr="0087126A">
              <w:rPr>
                <w:rFonts w:ascii="Times New Roman" w:hAnsi="Times New Roman"/>
                <w:sz w:val="26"/>
                <w:szCs w:val="26"/>
              </w:rPr>
              <w:t xml:space="preserve">công ích cán bộ, công chức, viên chức tiếp nhận hồ sơ tại Bộ phận </w:t>
            </w:r>
            <w:r w:rsidRPr="0087126A">
              <w:rPr>
                <w:rFonts w:ascii="Times New Roman" w:hAnsi="Times New Roman"/>
                <w:sz w:val="26"/>
                <w:szCs w:val="26"/>
                <w:lang w:val="vi-VN"/>
              </w:rPr>
              <w:t>tiếp nhận và trả kết quả</w:t>
            </w:r>
            <w:r w:rsidRPr="0087126A">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317D6191" w14:textId="77777777" w:rsidR="00EA07FE" w:rsidRPr="0087126A"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87126A">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w:t>
            </w:r>
            <w:r w:rsidRPr="0087126A">
              <w:rPr>
                <w:rFonts w:ascii="Times New Roman" w:hAnsi="Times New Roman"/>
                <w:sz w:val="26"/>
                <w:szCs w:val="26"/>
              </w:rPr>
              <w:lastRenderedPageBreak/>
              <w:t xml:space="preserve">chức, cá nhân bổ sung, hoàn thiện hồ sơ theo quy định và nêu rõ lý do theo mẫu Phiếu yêu cầu bổ sung, hoàn thiện hồ sơ; </w:t>
            </w:r>
          </w:p>
          <w:p w14:paraId="3214B4AB" w14:textId="77777777" w:rsidR="00EA07FE" w:rsidRPr="0087126A"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87126A">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5F63D86A" w14:textId="77777777" w:rsidR="00EA07FE" w:rsidRPr="0087126A" w:rsidRDefault="00EA07FE" w:rsidP="0088110F">
            <w:pPr>
              <w:spacing w:before="120" w:after="120"/>
              <w:ind w:firstLine="205"/>
              <w:jc w:val="both"/>
              <w:rPr>
                <w:sz w:val="26"/>
                <w:szCs w:val="26"/>
              </w:rPr>
            </w:pPr>
            <w:r w:rsidRPr="0087126A">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3118" w:type="dxa"/>
            <w:vAlign w:val="center"/>
          </w:tcPr>
          <w:p w14:paraId="1472419D" w14:textId="77777777" w:rsidR="00EA07FE" w:rsidRPr="0087126A" w:rsidRDefault="00EA07FE" w:rsidP="0088110F">
            <w:pPr>
              <w:pStyle w:val="NormalWeb"/>
              <w:spacing w:before="0" w:beforeAutospacing="0" w:after="120" w:afterAutospacing="0" w:line="234" w:lineRule="atLeast"/>
              <w:jc w:val="both"/>
              <w:rPr>
                <w:rFonts w:ascii="Times New Roman" w:hAnsi="Times New Roman"/>
                <w:b/>
                <w:sz w:val="26"/>
                <w:szCs w:val="26"/>
              </w:rPr>
            </w:pPr>
            <w:r w:rsidRPr="0087126A">
              <w:rPr>
                <w:sz w:val="26"/>
                <w:szCs w:val="26"/>
              </w:rPr>
              <w:lastRenderedPageBreak/>
              <w:t>C</w:t>
            </w:r>
            <w:r w:rsidRPr="0087126A">
              <w:rPr>
                <w:rStyle w:val="fontstyle21"/>
              </w:rPr>
              <w:t xml:space="preserve">huyển ngay hồ sơ tiếp nhận trực tiếp trong ngày làm việc </w:t>
            </w:r>
            <w:r w:rsidRPr="0087126A">
              <w:rPr>
                <w:rStyle w:val="fontstyle21"/>
                <w:i/>
              </w:rPr>
              <w:t>(k</w:t>
            </w:r>
            <w:r w:rsidRPr="0087126A">
              <w:rPr>
                <w:rFonts w:ascii="Times New Roman" w:hAnsi="Times New Roman"/>
                <w:i/>
                <w:sz w:val="26"/>
                <w:szCs w:val="26"/>
              </w:rPr>
              <w:t>hông để quá 3 giờ làm việc)</w:t>
            </w:r>
            <w:r w:rsidRPr="0087126A">
              <w:rPr>
                <w:rStyle w:val="fontstyle21"/>
              </w:rPr>
              <w:t xml:space="preserve"> hoặc chuyển vào đầu giờ ngày làm việc tiếp theo đối với trường </w:t>
            </w:r>
            <w:r w:rsidRPr="0087126A">
              <w:rPr>
                <w:rStyle w:val="fontstyle21"/>
              </w:rPr>
              <w:lastRenderedPageBreak/>
              <w:t>hợp tiếp nhận sau 15 giờ hàng ngày.</w:t>
            </w:r>
          </w:p>
        </w:tc>
        <w:tc>
          <w:tcPr>
            <w:tcW w:w="1163" w:type="dxa"/>
            <w:vMerge w:val="restart"/>
            <w:vAlign w:val="center"/>
          </w:tcPr>
          <w:p w14:paraId="7E4BD51C" w14:textId="77777777" w:rsidR="00EA07FE" w:rsidRPr="0087126A" w:rsidRDefault="00EA07FE" w:rsidP="0088110F">
            <w:pPr>
              <w:jc w:val="center"/>
              <w:rPr>
                <w:i/>
                <w:sz w:val="26"/>
                <w:szCs w:val="26"/>
                <w:lang w:val="vi-VN"/>
              </w:rPr>
            </w:pPr>
          </w:p>
        </w:tc>
      </w:tr>
      <w:tr w:rsidR="00EA07FE" w:rsidRPr="0087126A" w14:paraId="0BA32247" w14:textId="77777777" w:rsidTr="005F02C4">
        <w:trPr>
          <w:trHeight w:val="600"/>
        </w:trPr>
        <w:tc>
          <w:tcPr>
            <w:tcW w:w="851" w:type="dxa"/>
            <w:vMerge/>
          </w:tcPr>
          <w:p w14:paraId="0E6C3D62" w14:textId="77777777" w:rsidR="00EA07FE" w:rsidRPr="0087126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97B8269" w14:textId="77777777" w:rsidR="00EA07FE" w:rsidRPr="0087126A" w:rsidRDefault="00EA07FE" w:rsidP="0088110F">
            <w:pPr>
              <w:spacing w:before="120" w:after="120"/>
              <w:jc w:val="both"/>
              <w:rPr>
                <w:b/>
                <w:sz w:val="26"/>
                <w:szCs w:val="26"/>
              </w:rPr>
            </w:pPr>
          </w:p>
        </w:tc>
        <w:tc>
          <w:tcPr>
            <w:tcW w:w="7513" w:type="dxa"/>
          </w:tcPr>
          <w:p w14:paraId="4246DD9F" w14:textId="77777777" w:rsidR="00EA07FE" w:rsidRPr="0087126A"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87126A">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87126A">
              <w:rPr>
                <w:rFonts w:ascii="Times New Roman" w:hAnsi="Times New Roman"/>
                <w:sz w:val="26"/>
                <w:szCs w:val="26"/>
                <w:lang w:val="vi-VN"/>
              </w:rPr>
              <w:t>tiếp nhận và trả kết quả</w:t>
            </w:r>
            <w:r w:rsidRPr="0087126A">
              <w:rPr>
                <w:rFonts w:ascii="Times New Roman" w:hAnsi="Times New Roman"/>
                <w:sz w:val="26"/>
                <w:szCs w:val="26"/>
              </w:rPr>
              <w:t xml:space="preserve"> phải xem xét, kiểm tra tính chính xác, đầy đủ của hồ sơ. </w:t>
            </w:r>
          </w:p>
          <w:p w14:paraId="33B0F0AF" w14:textId="77777777" w:rsidR="00EA07FE" w:rsidRPr="0087126A"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87126A">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260E2DD6" w14:textId="77777777" w:rsidR="00EA07FE" w:rsidRPr="0087126A"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r w:rsidRPr="0087126A">
              <w:rPr>
                <w:rFonts w:ascii="Times New Roman" w:hAnsi="Times New Roman"/>
                <w:sz w:val="26"/>
                <w:szCs w:val="26"/>
              </w:rPr>
              <w:t xml:space="preserve">b) Nếu hồ sơ của tổ chức, cá nhân đầy đủ, hợp lệ thì cán bộ, công chức, viên chức tại Bộ phận </w:t>
            </w:r>
            <w:r w:rsidRPr="0087126A">
              <w:rPr>
                <w:rFonts w:ascii="Times New Roman" w:hAnsi="Times New Roman"/>
                <w:sz w:val="26"/>
                <w:szCs w:val="26"/>
                <w:lang w:val="vi-VN"/>
              </w:rPr>
              <w:t>tiếp nhận và trả kết quả</w:t>
            </w:r>
            <w:r w:rsidRPr="0087126A">
              <w:rPr>
                <w:rFonts w:ascii="Times New Roman" w:hAnsi="Times New Roman"/>
                <w:sz w:val="26"/>
                <w:szCs w:val="26"/>
              </w:rPr>
              <w:t xml:space="preserve"> tiếp nhận và chuyển cho cơ quan có thẩm quyền để giải quyết theo quy trình.</w:t>
            </w:r>
          </w:p>
        </w:tc>
        <w:tc>
          <w:tcPr>
            <w:tcW w:w="3118" w:type="dxa"/>
            <w:vAlign w:val="center"/>
          </w:tcPr>
          <w:p w14:paraId="0901306E" w14:textId="77777777" w:rsidR="00EA07FE" w:rsidRPr="0087126A" w:rsidRDefault="00EA07FE" w:rsidP="0088110F">
            <w:pPr>
              <w:pStyle w:val="NormalWeb"/>
              <w:spacing w:before="0" w:beforeAutospacing="0" w:after="120" w:afterAutospacing="0" w:line="234" w:lineRule="atLeast"/>
              <w:jc w:val="center"/>
              <w:rPr>
                <w:rFonts w:ascii="Times New Roman" w:hAnsi="Times New Roman"/>
                <w:sz w:val="26"/>
                <w:szCs w:val="26"/>
              </w:rPr>
            </w:pPr>
            <w:r w:rsidRPr="0087126A">
              <w:rPr>
                <w:rFonts w:ascii="Times New Roman" w:hAnsi="Times New Roman"/>
                <w:sz w:val="26"/>
                <w:szCs w:val="26"/>
              </w:rPr>
              <w:t>Không quá 1/2 ngày kể từ ngày phát sinh hồ sơ trực tuyến</w:t>
            </w:r>
          </w:p>
        </w:tc>
        <w:tc>
          <w:tcPr>
            <w:tcW w:w="1163" w:type="dxa"/>
            <w:vMerge/>
          </w:tcPr>
          <w:p w14:paraId="0DAB9C98" w14:textId="77777777" w:rsidR="00EA07FE" w:rsidRPr="0087126A"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87126A" w14:paraId="72E43204" w14:textId="77777777" w:rsidTr="005F02C4">
        <w:tc>
          <w:tcPr>
            <w:tcW w:w="851" w:type="dxa"/>
            <w:vMerge w:val="restart"/>
            <w:vAlign w:val="center"/>
          </w:tcPr>
          <w:p w14:paraId="0C66B3F8" w14:textId="77777777" w:rsidR="00EA07FE" w:rsidRPr="0087126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7126A">
              <w:rPr>
                <w:rFonts w:ascii="Times New Roman" w:hAnsi="Times New Roman"/>
                <w:b/>
                <w:sz w:val="26"/>
                <w:szCs w:val="26"/>
              </w:rPr>
              <w:t>Bước 3</w:t>
            </w:r>
          </w:p>
        </w:tc>
        <w:tc>
          <w:tcPr>
            <w:tcW w:w="2376" w:type="dxa"/>
            <w:vMerge w:val="restart"/>
            <w:vAlign w:val="center"/>
          </w:tcPr>
          <w:p w14:paraId="5B12F115" w14:textId="77777777" w:rsidR="00EA07FE" w:rsidRPr="0087126A" w:rsidRDefault="00EA07FE" w:rsidP="0088110F">
            <w:pPr>
              <w:pStyle w:val="NormalWeb"/>
              <w:spacing w:before="0" w:beforeAutospacing="0" w:after="120" w:afterAutospacing="0" w:line="234" w:lineRule="atLeast"/>
              <w:jc w:val="both"/>
              <w:rPr>
                <w:rFonts w:ascii="Times New Roman" w:hAnsi="Times New Roman"/>
                <w:b/>
                <w:sz w:val="26"/>
                <w:szCs w:val="26"/>
              </w:rPr>
            </w:pPr>
            <w:r w:rsidRPr="0087126A">
              <w:rPr>
                <w:rStyle w:val="fontstyle01"/>
              </w:rPr>
              <w:t>Giải quyết thủ tục hành chính</w:t>
            </w:r>
          </w:p>
        </w:tc>
        <w:tc>
          <w:tcPr>
            <w:tcW w:w="7513" w:type="dxa"/>
            <w:vAlign w:val="center"/>
          </w:tcPr>
          <w:p w14:paraId="00B7911E" w14:textId="77777777" w:rsidR="00EA07FE" w:rsidRPr="0087126A" w:rsidRDefault="00EA07FE" w:rsidP="0088110F">
            <w:pPr>
              <w:spacing w:before="120" w:after="120"/>
              <w:jc w:val="both"/>
              <w:rPr>
                <w:sz w:val="26"/>
                <w:szCs w:val="26"/>
              </w:rPr>
            </w:pPr>
            <w:r w:rsidRPr="0087126A">
              <w:rPr>
                <w:rStyle w:val="fontstyle21"/>
              </w:rPr>
              <w:t xml:space="preserve">Sau khi nhận hồ sơ thủ tục hành chính từ </w:t>
            </w:r>
            <w:r w:rsidRPr="0087126A">
              <w:rPr>
                <w:sz w:val="26"/>
                <w:szCs w:val="26"/>
              </w:rPr>
              <w:t xml:space="preserve">Bộ phận </w:t>
            </w:r>
            <w:r w:rsidRPr="0087126A">
              <w:rPr>
                <w:sz w:val="26"/>
                <w:szCs w:val="26"/>
                <w:lang w:val="vi-VN"/>
              </w:rPr>
              <w:t>tiếp nhận và trả kết quả</w:t>
            </w:r>
            <w:r w:rsidRPr="0087126A">
              <w:rPr>
                <w:sz w:val="26"/>
                <w:szCs w:val="26"/>
              </w:rPr>
              <w:t xml:space="preserve"> </w:t>
            </w:r>
            <w:r w:rsidRPr="0087126A">
              <w:rPr>
                <w:rStyle w:val="fontstyle21"/>
              </w:rPr>
              <w:t>công chức, viên chức xử lý xem xét, thẩm định hồ sơ, trình phê duyệt kết quả giải quyết thủ tục hành chính:</w:t>
            </w:r>
          </w:p>
        </w:tc>
        <w:tc>
          <w:tcPr>
            <w:tcW w:w="3118" w:type="dxa"/>
            <w:vAlign w:val="center"/>
          </w:tcPr>
          <w:p w14:paraId="1D46E140" w14:textId="77777777" w:rsidR="00EA07FE" w:rsidRPr="0087126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7126A">
              <w:rPr>
                <w:rFonts w:ascii="Times New Roman" w:hAnsi="Times New Roman"/>
                <w:b/>
                <w:sz w:val="26"/>
                <w:szCs w:val="26"/>
              </w:rPr>
              <w:t>120 ngày</w:t>
            </w:r>
            <w:r w:rsidRPr="0087126A">
              <w:rPr>
                <w:rFonts w:ascii="Times New Roman" w:hAnsi="Times New Roman"/>
                <w:sz w:val="26"/>
                <w:szCs w:val="26"/>
              </w:rPr>
              <w:t>, trong đó:</w:t>
            </w:r>
          </w:p>
        </w:tc>
        <w:tc>
          <w:tcPr>
            <w:tcW w:w="1163" w:type="dxa"/>
            <w:vAlign w:val="center"/>
          </w:tcPr>
          <w:p w14:paraId="433C1451" w14:textId="77777777" w:rsidR="00EA07FE" w:rsidRPr="0087126A"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87126A" w14:paraId="52D39AC8" w14:textId="77777777" w:rsidTr="005F02C4">
        <w:tc>
          <w:tcPr>
            <w:tcW w:w="851" w:type="dxa"/>
            <w:vMerge/>
          </w:tcPr>
          <w:p w14:paraId="375FA9A8" w14:textId="77777777" w:rsidR="00EA07FE" w:rsidRPr="0087126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BFC6294" w14:textId="77777777" w:rsidR="00EA07FE" w:rsidRPr="0087126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C5EABB8" w14:textId="77777777" w:rsidR="00EA07FE" w:rsidRPr="0087126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7126A">
              <w:rPr>
                <w:rFonts w:ascii="Times New Roman" w:hAnsi="Times New Roman"/>
                <w:bCs/>
                <w:i/>
                <w:sz w:val="26"/>
                <w:szCs w:val="26"/>
              </w:rPr>
              <w:t>1. Tiếp nhận hồ sơ (Bộ phận TN&amp;TKQ)</w:t>
            </w:r>
          </w:p>
        </w:tc>
        <w:tc>
          <w:tcPr>
            <w:tcW w:w="3118" w:type="dxa"/>
            <w:vAlign w:val="center"/>
          </w:tcPr>
          <w:p w14:paraId="66EE97AB" w14:textId="77777777" w:rsidR="00EA07FE" w:rsidRPr="0087126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7126A">
              <w:rPr>
                <w:rFonts w:ascii="Times New Roman" w:hAnsi="Times New Roman"/>
                <w:bCs/>
                <w:i/>
                <w:sz w:val="26"/>
                <w:szCs w:val="26"/>
              </w:rPr>
              <w:t>½ ngày</w:t>
            </w:r>
          </w:p>
        </w:tc>
        <w:tc>
          <w:tcPr>
            <w:tcW w:w="1163" w:type="dxa"/>
          </w:tcPr>
          <w:p w14:paraId="6A3D758D" w14:textId="77777777" w:rsidR="00EA07FE" w:rsidRPr="0087126A"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87126A" w14:paraId="476298DD" w14:textId="77777777" w:rsidTr="005F02C4">
        <w:tc>
          <w:tcPr>
            <w:tcW w:w="851" w:type="dxa"/>
            <w:vMerge/>
          </w:tcPr>
          <w:p w14:paraId="1AE5CE77" w14:textId="77777777" w:rsidR="00EA07FE" w:rsidRPr="0087126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D2E5C9B" w14:textId="77777777" w:rsidR="00EA07FE" w:rsidRPr="0087126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6A39B0B" w14:textId="77777777" w:rsidR="00EA07FE" w:rsidRPr="0087126A"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87126A">
              <w:rPr>
                <w:rFonts w:ascii="Times New Roman" w:hAnsi="Times New Roman"/>
                <w:bCs/>
                <w:i/>
                <w:sz w:val="26"/>
                <w:szCs w:val="26"/>
              </w:rPr>
              <w:t>2. Giải quyết hồ sơ (cơ quan/bộ phận chuyên môn), t</w:t>
            </w:r>
            <w:r w:rsidRPr="0087126A">
              <w:rPr>
                <w:rFonts w:ascii="Times New Roman" w:hAnsi="Times New Roman"/>
                <w:i/>
                <w:sz w:val="26"/>
                <w:szCs w:val="26"/>
              </w:rPr>
              <w:t>rong đó:</w:t>
            </w:r>
          </w:p>
        </w:tc>
        <w:tc>
          <w:tcPr>
            <w:tcW w:w="3118" w:type="dxa"/>
            <w:vAlign w:val="center"/>
          </w:tcPr>
          <w:p w14:paraId="7D7FF532" w14:textId="77777777" w:rsidR="00EA07FE" w:rsidRPr="0087126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7126A">
              <w:rPr>
                <w:rFonts w:ascii="Times New Roman" w:hAnsi="Times New Roman"/>
                <w:bCs/>
                <w:i/>
                <w:sz w:val="26"/>
                <w:szCs w:val="26"/>
              </w:rPr>
              <w:t>119 ngày</w:t>
            </w:r>
          </w:p>
        </w:tc>
        <w:tc>
          <w:tcPr>
            <w:tcW w:w="1163" w:type="dxa"/>
          </w:tcPr>
          <w:p w14:paraId="30EE7746" w14:textId="77777777" w:rsidR="00EA07FE" w:rsidRPr="0087126A"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87126A" w14:paraId="04466E94" w14:textId="77777777" w:rsidTr="005F02C4">
        <w:tc>
          <w:tcPr>
            <w:tcW w:w="851" w:type="dxa"/>
            <w:vMerge/>
          </w:tcPr>
          <w:p w14:paraId="2C8F275C" w14:textId="77777777" w:rsidR="00EA07FE" w:rsidRPr="0087126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AE5BC6E" w14:textId="77777777" w:rsidR="00EA07FE" w:rsidRPr="0087126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A7A90CB" w14:textId="77777777" w:rsidR="00EA07FE" w:rsidRPr="0087126A" w:rsidRDefault="00EA07FE" w:rsidP="0088110F">
            <w:pPr>
              <w:pStyle w:val="NormalWeb"/>
              <w:spacing w:before="0" w:beforeAutospacing="0" w:after="120" w:afterAutospacing="0" w:line="234" w:lineRule="atLeast"/>
              <w:jc w:val="both"/>
              <w:rPr>
                <w:rFonts w:ascii="Times New Roman" w:hAnsi="Times New Roman"/>
                <w:b/>
                <w:sz w:val="26"/>
                <w:szCs w:val="26"/>
              </w:rPr>
            </w:pPr>
            <w:r w:rsidRPr="0087126A">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3B118481" w14:textId="77777777" w:rsidR="00EA07FE" w:rsidRPr="0087126A"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63" w:type="dxa"/>
          </w:tcPr>
          <w:p w14:paraId="2A150AA7" w14:textId="77777777" w:rsidR="00EA07FE" w:rsidRPr="0087126A"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87126A" w14:paraId="1F18A363" w14:textId="77777777" w:rsidTr="005F02C4">
        <w:tc>
          <w:tcPr>
            <w:tcW w:w="851" w:type="dxa"/>
            <w:vMerge/>
          </w:tcPr>
          <w:p w14:paraId="1D0CE94D" w14:textId="77777777" w:rsidR="00EA07FE" w:rsidRPr="0087126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35EF808" w14:textId="77777777" w:rsidR="00EA07FE" w:rsidRPr="0087126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D5E0234" w14:textId="77777777" w:rsidR="00EA07FE" w:rsidRPr="0087126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7126A">
              <w:rPr>
                <w:rFonts w:ascii="Times New Roman" w:hAnsi="Times New Roman"/>
                <w:bCs/>
                <w:i/>
                <w:sz w:val="26"/>
                <w:szCs w:val="26"/>
              </w:rPr>
              <w:t>+ Nghiên cứu, khảo sát sơ bộ, khảo sát chính thức, dự thảo báo cáo</w:t>
            </w:r>
          </w:p>
          <w:p w14:paraId="5A8760AD" w14:textId="77777777" w:rsidR="00EA07FE" w:rsidRPr="0087126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7126A">
              <w:rPr>
                <w:rFonts w:ascii="Times New Roman" w:hAnsi="Times New Roman"/>
                <w:bCs/>
                <w:i/>
                <w:sz w:val="26"/>
                <w:szCs w:val="26"/>
              </w:rPr>
              <w:t>+ Ý kiến Trường được đánh giá</w:t>
            </w:r>
          </w:p>
          <w:p w14:paraId="1694BA3F" w14:textId="77777777" w:rsidR="00EA07FE" w:rsidRPr="0087126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7126A">
              <w:rPr>
                <w:rFonts w:ascii="Times New Roman" w:hAnsi="Times New Roman"/>
                <w:bCs/>
                <w:i/>
                <w:sz w:val="26"/>
                <w:szCs w:val="26"/>
              </w:rPr>
              <w:t>+ Ý kiến tiếp thu của Đoàn đánh giá</w:t>
            </w:r>
          </w:p>
          <w:p w14:paraId="62B9BDDA" w14:textId="77777777" w:rsidR="00EA07FE" w:rsidRPr="0087126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7126A">
              <w:rPr>
                <w:rFonts w:ascii="Times New Roman" w:hAnsi="Times New Roman"/>
                <w:bCs/>
                <w:i/>
                <w:sz w:val="26"/>
                <w:szCs w:val="26"/>
              </w:rPr>
              <w:t>+ Đoàn đánh giá hoàn thiện báo cáo</w:t>
            </w:r>
          </w:p>
          <w:p w14:paraId="0AB55287" w14:textId="77777777" w:rsidR="00EA07FE" w:rsidRPr="0087126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7126A">
              <w:rPr>
                <w:rFonts w:ascii="Times New Roman" w:hAnsi="Times New Roman"/>
                <w:bCs/>
                <w:i/>
                <w:sz w:val="26"/>
                <w:szCs w:val="26"/>
              </w:rPr>
              <w:t xml:space="preserve">+ Chuyên viên </w:t>
            </w:r>
          </w:p>
          <w:p w14:paraId="692BC1F5" w14:textId="77777777" w:rsidR="00EA07FE" w:rsidRPr="0087126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7126A">
              <w:rPr>
                <w:rFonts w:ascii="Times New Roman" w:hAnsi="Times New Roman"/>
                <w:bCs/>
                <w:i/>
                <w:sz w:val="26"/>
                <w:szCs w:val="26"/>
              </w:rPr>
              <w:t>+ Lãnh đạo phòng/bộ phận</w:t>
            </w:r>
          </w:p>
          <w:p w14:paraId="4EBCC7B1" w14:textId="77777777" w:rsidR="00EA07FE" w:rsidRPr="0087126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7126A">
              <w:rPr>
                <w:rFonts w:ascii="Times New Roman" w:hAnsi="Times New Roman"/>
                <w:bCs/>
                <w:i/>
                <w:sz w:val="26"/>
                <w:szCs w:val="26"/>
              </w:rPr>
              <w:t xml:space="preserve">+ Lãnh đạo đơn vị: </w:t>
            </w:r>
          </w:p>
          <w:p w14:paraId="3B45BC86" w14:textId="77777777" w:rsidR="00EA07FE" w:rsidRPr="0087126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7126A">
              <w:rPr>
                <w:rFonts w:ascii="Times New Roman" w:hAnsi="Times New Roman"/>
                <w:bCs/>
                <w:i/>
                <w:sz w:val="26"/>
                <w:szCs w:val="26"/>
              </w:rPr>
              <w:t xml:space="preserve">+ Văn thư đơn vị: </w:t>
            </w:r>
          </w:p>
          <w:p w14:paraId="7D5E37BE" w14:textId="77777777" w:rsidR="00EA07FE" w:rsidRPr="0087126A" w:rsidRDefault="00EA07FE" w:rsidP="0088110F">
            <w:pPr>
              <w:pStyle w:val="NormalWeb"/>
              <w:spacing w:before="0" w:beforeAutospacing="0" w:after="120" w:afterAutospacing="0" w:line="234" w:lineRule="atLeast"/>
              <w:jc w:val="both"/>
              <w:rPr>
                <w:rFonts w:ascii="Times New Roman" w:hAnsi="Times New Roman"/>
                <w:sz w:val="26"/>
                <w:szCs w:val="26"/>
              </w:rPr>
            </w:pPr>
            <w:r w:rsidRPr="0087126A">
              <w:rPr>
                <w:rFonts w:ascii="Times New Roman" w:hAnsi="Times New Roman"/>
                <w:b/>
                <w:sz w:val="26"/>
                <w:szCs w:val="26"/>
              </w:rPr>
              <w:t xml:space="preserve"> </w:t>
            </w:r>
            <w:r w:rsidRPr="0087126A">
              <w:rPr>
                <w:rFonts w:ascii="Times New Roman" w:hAnsi="Times New Roman"/>
                <w:sz w:val="26"/>
                <w:szCs w:val="26"/>
              </w:rPr>
              <w:t>+ UBND Tỉnh</w:t>
            </w:r>
          </w:p>
        </w:tc>
        <w:tc>
          <w:tcPr>
            <w:tcW w:w="3118" w:type="dxa"/>
            <w:vAlign w:val="center"/>
          </w:tcPr>
          <w:p w14:paraId="228D76C7" w14:textId="77777777" w:rsidR="00EA07FE" w:rsidRPr="0087126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87126A">
              <w:rPr>
                <w:rFonts w:ascii="Times New Roman" w:hAnsi="Times New Roman"/>
                <w:bCs/>
                <w:i/>
                <w:sz w:val="26"/>
                <w:szCs w:val="26"/>
              </w:rPr>
              <w:t>70 ngày</w:t>
            </w:r>
          </w:p>
          <w:p w14:paraId="2812626C" w14:textId="77777777" w:rsidR="00EA07FE" w:rsidRPr="0087126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87126A">
              <w:rPr>
                <w:rFonts w:ascii="Times New Roman" w:hAnsi="Times New Roman"/>
                <w:bCs/>
                <w:i/>
                <w:sz w:val="26"/>
                <w:szCs w:val="26"/>
              </w:rPr>
              <w:t>10 ngày</w:t>
            </w:r>
          </w:p>
          <w:p w14:paraId="64569090" w14:textId="77777777" w:rsidR="00EA07FE" w:rsidRPr="0087126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87126A">
              <w:rPr>
                <w:rFonts w:ascii="Times New Roman" w:hAnsi="Times New Roman"/>
                <w:bCs/>
                <w:i/>
                <w:sz w:val="26"/>
                <w:szCs w:val="26"/>
              </w:rPr>
              <w:t>10 ngày</w:t>
            </w:r>
          </w:p>
          <w:p w14:paraId="67F4E184" w14:textId="77777777" w:rsidR="00EA07FE" w:rsidRPr="0087126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87126A">
              <w:rPr>
                <w:rFonts w:ascii="Times New Roman" w:hAnsi="Times New Roman"/>
                <w:bCs/>
                <w:i/>
                <w:sz w:val="26"/>
                <w:szCs w:val="26"/>
              </w:rPr>
              <w:t>10 ngày</w:t>
            </w:r>
          </w:p>
          <w:p w14:paraId="387C72CC" w14:textId="77777777" w:rsidR="00EA07FE" w:rsidRPr="0087126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87126A">
              <w:rPr>
                <w:rFonts w:ascii="Times New Roman" w:hAnsi="Times New Roman"/>
                <w:bCs/>
                <w:i/>
                <w:sz w:val="26"/>
                <w:szCs w:val="26"/>
              </w:rPr>
              <w:t>12 ngày</w:t>
            </w:r>
          </w:p>
          <w:p w14:paraId="194CE0E4" w14:textId="77777777" w:rsidR="00EA07FE" w:rsidRPr="0087126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87126A">
              <w:rPr>
                <w:rFonts w:ascii="Times New Roman" w:hAnsi="Times New Roman"/>
                <w:bCs/>
                <w:i/>
                <w:sz w:val="26"/>
                <w:szCs w:val="26"/>
              </w:rPr>
              <w:t>1 ngày</w:t>
            </w:r>
          </w:p>
          <w:p w14:paraId="355C4A12" w14:textId="77777777" w:rsidR="00EA07FE" w:rsidRPr="0087126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87126A">
              <w:rPr>
                <w:rFonts w:ascii="Times New Roman" w:hAnsi="Times New Roman"/>
                <w:bCs/>
                <w:i/>
                <w:sz w:val="26"/>
                <w:szCs w:val="26"/>
              </w:rPr>
              <w:t>1/2 ngày</w:t>
            </w:r>
          </w:p>
          <w:p w14:paraId="309253B4" w14:textId="77777777" w:rsidR="00EA07FE" w:rsidRPr="0087126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87126A">
              <w:rPr>
                <w:rFonts w:ascii="Times New Roman" w:hAnsi="Times New Roman"/>
                <w:bCs/>
                <w:i/>
                <w:sz w:val="26"/>
                <w:szCs w:val="26"/>
              </w:rPr>
              <w:t>1/2 ngày</w:t>
            </w:r>
          </w:p>
          <w:p w14:paraId="78A1FEF2" w14:textId="77777777" w:rsidR="00EA07FE" w:rsidRPr="0087126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7126A">
              <w:rPr>
                <w:rFonts w:ascii="Times New Roman" w:hAnsi="Times New Roman"/>
                <w:bCs/>
                <w:i/>
                <w:sz w:val="26"/>
                <w:szCs w:val="26"/>
              </w:rPr>
              <w:t>5 ngày</w:t>
            </w:r>
          </w:p>
        </w:tc>
        <w:tc>
          <w:tcPr>
            <w:tcW w:w="1163" w:type="dxa"/>
          </w:tcPr>
          <w:p w14:paraId="79BE92F4" w14:textId="77777777" w:rsidR="00EA07FE" w:rsidRPr="0087126A"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87126A" w14:paraId="7518C5AC" w14:textId="77777777" w:rsidTr="005F02C4">
        <w:tc>
          <w:tcPr>
            <w:tcW w:w="851" w:type="dxa"/>
            <w:vAlign w:val="center"/>
          </w:tcPr>
          <w:p w14:paraId="0F40D37A" w14:textId="77777777" w:rsidR="00EA07FE" w:rsidRPr="0087126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87126A">
              <w:rPr>
                <w:rFonts w:ascii="Times New Roman" w:hAnsi="Times New Roman"/>
                <w:b/>
                <w:sz w:val="26"/>
                <w:szCs w:val="26"/>
              </w:rPr>
              <w:t>Bước 4</w:t>
            </w:r>
          </w:p>
        </w:tc>
        <w:tc>
          <w:tcPr>
            <w:tcW w:w="2376" w:type="dxa"/>
          </w:tcPr>
          <w:p w14:paraId="44FD9FE0" w14:textId="77777777" w:rsidR="00EA07FE" w:rsidRPr="0087126A" w:rsidRDefault="00EA07FE" w:rsidP="0088110F">
            <w:pPr>
              <w:pStyle w:val="NormalWeb"/>
              <w:spacing w:before="0" w:beforeAutospacing="0" w:after="120" w:afterAutospacing="0" w:line="234" w:lineRule="atLeast"/>
              <w:jc w:val="both"/>
              <w:rPr>
                <w:rStyle w:val="fontstyle21"/>
                <w:i/>
              </w:rPr>
            </w:pPr>
            <w:r w:rsidRPr="0087126A">
              <w:rPr>
                <w:rFonts w:ascii="Times New Roman" w:hAnsi="Times New Roman"/>
                <w:b/>
                <w:sz w:val="26"/>
                <w:szCs w:val="26"/>
                <w:lang w:val="nl-NL"/>
              </w:rPr>
              <w:t>Trả kết quả giải quyết thủ tục hành chính</w:t>
            </w:r>
            <w:r w:rsidRPr="0087126A">
              <w:rPr>
                <w:rStyle w:val="fontstyle21"/>
                <w:i/>
              </w:rPr>
              <w:t xml:space="preserve"> </w:t>
            </w:r>
          </w:p>
          <w:p w14:paraId="50EB22D3" w14:textId="77777777" w:rsidR="00EA07FE" w:rsidRPr="0087126A" w:rsidRDefault="00EA07FE" w:rsidP="0088110F">
            <w:pPr>
              <w:pStyle w:val="NormalWeb"/>
              <w:spacing w:before="0" w:beforeAutospacing="0" w:after="120" w:afterAutospacing="0" w:line="234" w:lineRule="atLeast"/>
              <w:jc w:val="both"/>
              <w:rPr>
                <w:rFonts w:ascii="Times New Roman" w:hAnsi="Times New Roman"/>
                <w:b/>
                <w:sz w:val="26"/>
                <w:szCs w:val="26"/>
              </w:rPr>
            </w:pPr>
            <w:r w:rsidRPr="0087126A">
              <w:rPr>
                <w:rStyle w:val="fontstyle21"/>
                <w:i/>
              </w:rPr>
              <w:t xml:space="preserve">(Kết quả giải quyết thủ tục hành chính gửi trả cho tổ chức, cá nhân phải bảo đảm đầy đủ theo </w:t>
            </w:r>
            <w:r w:rsidRPr="0087126A">
              <w:rPr>
                <w:rStyle w:val="fontstyle21"/>
                <w:i/>
              </w:rPr>
              <w:lastRenderedPageBreak/>
              <w:t>quy định mà cơ quan có thẩm quyền trả cho tổ chức, cá nhân sau khi giải quyết xong thủ tục hành chính)</w:t>
            </w:r>
          </w:p>
        </w:tc>
        <w:tc>
          <w:tcPr>
            <w:tcW w:w="7513" w:type="dxa"/>
          </w:tcPr>
          <w:p w14:paraId="67A3D94F" w14:textId="77777777" w:rsidR="00EA07FE" w:rsidRPr="0087126A" w:rsidRDefault="00EA07FE" w:rsidP="0088110F">
            <w:pPr>
              <w:spacing w:before="120" w:after="120" w:line="340" w:lineRule="exact"/>
              <w:ind w:firstLine="205"/>
              <w:jc w:val="both"/>
              <w:rPr>
                <w:iCs/>
                <w:sz w:val="26"/>
                <w:szCs w:val="26"/>
                <w:lang w:val="nl-NL"/>
              </w:rPr>
            </w:pPr>
            <w:r w:rsidRPr="0087126A">
              <w:rPr>
                <w:iCs/>
                <w:sz w:val="26"/>
                <w:szCs w:val="26"/>
                <w:lang w:val="nl-NL"/>
              </w:rPr>
              <w:lastRenderedPageBreak/>
              <w:t>Công chức tiếp nhận và trả kết quả nhập vào sổ theo dõi hồ sơ và phần mềm điện tử thực hiện như sau:</w:t>
            </w:r>
          </w:p>
          <w:p w14:paraId="13D491AE" w14:textId="77777777" w:rsidR="00EA07FE" w:rsidRPr="0087126A" w:rsidRDefault="00EA07FE" w:rsidP="0088110F">
            <w:pPr>
              <w:spacing w:before="120" w:after="120" w:line="340" w:lineRule="exact"/>
              <w:ind w:firstLine="205"/>
              <w:jc w:val="both"/>
              <w:rPr>
                <w:iCs/>
                <w:sz w:val="26"/>
                <w:szCs w:val="26"/>
                <w:lang w:val="nl-NL"/>
              </w:rPr>
            </w:pPr>
            <w:r w:rsidRPr="0087126A">
              <w:rPr>
                <w:iCs/>
                <w:sz w:val="26"/>
                <w:szCs w:val="26"/>
                <w:lang w:val="nl-NL"/>
              </w:rPr>
              <w:t>- T</w:t>
            </w:r>
            <w:r w:rsidRPr="00281F0D">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5CE57BDA" w14:textId="77777777" w:rsidR="00EA07FE" w:rsidRPr="0087126A" w:rsidRDefault="00EA07FE" w:rsidP="0088110F">
            <w:pPr>
              <w:spacing w:before="120" w:after="120"/>
              <w:ind w:firstLine="205"/>
              <w:jc w:val="both"/>
              <w:rPr>
                <w:iCs/>
                <w:sz w:val="26"/>
                <w:szCs w:val="26"/>
                <w:lang w:val="nl-NL"/>
              </w:rPr>
            </w:pPr>
            <w:r w:rsidRPr="0087126A">
              <w:rPr>
                <w:iCs/>
                <w:sz w:val="26"/>
                <w:szCs w:val="26"/>
                <w:lang w:val="nl-NL"/>
              </w:rPr>
              <w:lastRenderedPageBreak/>
              <w:t xml:space="preserve">- </w:t>
            </w:r>
            <w:r w:rsidRPr="00281F0D">
              <w:rPr>
                <w:rStyle w:val="fontstyle21"/>
                <w:lang w:val="nl-NL"/>
              </w:rPr>
              <w:t>Tổ chức, cá nhân nhận kết quả giải quyết thủ tục hành chính theo thời gian, địa điểm ghi trên Giấy tiếp nhận hồ sơ và hẹn trả kết quả (</w:t>
            </w:r>
            <w:r w:rsidRPr="0087126A">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6ACD4A83" w14:textId="77777777" w:rsidR="00EA07FE" w:rsidRPr="0087126A" w:rsidRDefault="00EA07FE" w:rsidP="0088110F">
            <w:pPr>
              <w:spacing w:before="120" w:after="120"/>
              <w:ind w:firstLine="205"/>
              <w:jc w:val="both"/>
              <w:rPr>
                <w:iCs/>
                <w:sz w:val="26"/>
                <w:szCs w:val="26"/>
                <w:lang w:val="nl-NL"/>
              </w:rPr>
            </w:pPr>
            <w:r w:rsidRPr="0087126A">
              <w:rPr>
                <w:iCs/>
                <w:sz w:val="26"/>
                <w:szCs w:val="26"/>
                <w:lang w:val="nl-NL"/>
              </w:rPr>
              <w:t>- Trường hợp nhận kết quả</w:t>
            </w:r>
            <w:r w:rsidRPr="00281F0D">
              <w:rPr>
                <w:sz w:val="26"/>
                <w:szCs w:val="26"/>
                <w:lang w:val="nl-NL"/>
              </w:rPr>
              <w:t xml:space="preserve"> thông </w:t>
            </w:r>
            <w:r w:rsidRPr="0087126A">
              <w:rPr>
                <w:sz w:val="26"/>
                <w:szCs w:val="26"/>
                <w:lang w:val="vi-VN"/>
              </w:rPr>
              <w:t xml:space="preserve">qua dịch vụ bưu chính </w:t>
            </w:r>
            <w:r w:rsidRPr="00281F0D">
              <w:rPr>
                <w:sz w:val="26"/>
                <w:szCs w:val="26"/>
                <w:lang w:val="nl-NL"/>
              </w:rPr>
              <w:t>công ích. (</w:t>
            </w:r>
            <w:r w:rsidRPr="0087126A">
              <w:rPr>
                <w:iCs/>
                <w:sz w:val="26"/>
                <w:szCs w:val="26"/>
                <w:lang w:val="nl-NL"/>
              </w:rPr>
              <w:t>đăng ký</w:t>
            </w:r>
            <w:r w:rsidRPr="00281F0D">
              <w:rPr>
                <w:sz w:val="26"/>
                <w:szCs w:val="26"/>
                <w:lang w:val="nl-NL"/>
              </w:rPr>
              <w:t xml:space="preserve"> theo hướng dẫn của Bưu điện)</w:t>
            </w:r>
            <w:r w:rsidRPr="00281F0D">
              <w:rPr>
                <w:rStyle w:val="fontstyle21"/>
                <w:lang w:val="nl-NL"/>
              </w:rPr>
              <w:t xml:space="preserve"> (nếu có)</w:t>
            </w:r>
          </w:p>
          <w:p w14:paraId="60B06824" w14:textId="77777777" w:rsidR="00EA07FE" w:rsidRPr="0087126A" w:rsidRDefault="00EA07FE" w:rsidP="0088110F">
            <w:pPr>
              <w:spacing w:before="120" w:after="120" w:line="340" w:lineRule="exact"/>
              <w:ind w:firstLine="205"/>
              <w:jc w:val="both"/>
              <w:rPr>
                <w:b/>
                <w:i/>
                <w:sz w:val="26"/>
                <w:szCs w:val="26"/>
                <w:lang w:val="pt-BR"/>
              </w:rPr>
            </w:pPr>
            <w:r w:rsidRPr="0087126A">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81F0D">
              <w:rPr>
                <w:rStyle w:val="fontstyle21"/>
                <w:lang w:val="nl-NL"/>
              </w:rPr>
              <w:t xml:space="preserve"> trường hợp đăng ký nhận kết quả trực tuyến thì thông qua Cổng Dịch vụ công trực tuyến. (nếu có)</w:t>
            </w:r>
          </w:p>
          <w:p w14:paraId="6A982449" w14:textId="77777777" w:rsidR="00EA07FE" w:rsidRPr="0087126A" w:rsidRDefault="00EA07FE" w:rsidP="0088110F">
            <w:pPr>
              <w:spacing w:before="120" w:after="120"/>
              <w:ind w:firstLine="205"/>
              <w:jc w:val="both"/>
              <w:rPr>
                <w:rStyle w:val="fontstyle21"/>
                <w:iCs/>
                <w:lang w:val="nl-NL"/>
              </w:rPr>
            </w:pPr>
            <w:r w:rsidRPr="0087126A">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69B50458" w14:textId="77777777" w:rsidR="00EA07FE" w:rsidRPr="0087126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87126A">
              <w:rPr>
                <w:rFonts w:ascii="Times New Roman" w:hAnsi="Times New Roman"/>
                <w:bCs/>
                <w:i/>
                <w:sz w:val="26"/>
                <w:szCs w:val="26"/>
              </w:rPr>
              <w:lastRenderedPageBreak/>
              <w:t>½ ngày</w:t>
            </w:r>
          </w:p>
        </w:tc>
        <w:tc>
          <w:tcPr>
            <w:tcW w:w="1163" w:type="dxa"/>
          </w:tcPr>
          <w:p w14:paraId="60749F86" w14:textId="77777777" w:rsidR="00EA07FE" w:rsidRPr="0087126A"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52644A33"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6C7F63F6"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7D038B">
        <w:rPr>
          <w:rFonts w:ascii="Times New Roman" w:hAnsi="Times New Roman"/>
          <w:sz w:val="28"/>
          <w:szCs w:val="28"/>
        </w:rPr>
        <w:t>- Thành phần hồ sơ</w:t>
      </w:r>
    </w:p>
    <w:p w14:paraId="6E2AC19C" w14:textId="77777777" w:rsidR="00EA07FE" w:rsidRPr="007D038B" w:rsidRDefault="00EA07FE" w:rsidP="00EA07FE">
      <w:pPr>
        <w:spacing w:before="120" w:after="120"/>
        <w:ind w:firstLine="720"/>
        <w:jc w:val="both"/>
        <w:rPr>
          <w:bCs/>
          <w:sz w:val="28"/>
          <w:szCs w:val="28"/>
        </w:rPr>
      </w:pPr>
      <w:r w:rsidRPr="007D038B">
        <w:rPr>
          <w:sz w:val="28"/>
          <w:szCs w:val="28"/>
        </w:rPr>
        <w:t>+ Công văn đăng ký đánh giá ngoài,</w:t>
      </w:r>
      <w:r w:rsidRPr="007D038B">
        <w:rPr>
          <w:bCs/>
          <w:sz w:val="28"/>
          <w:szCs w:val="28"/>
        </w:rPr>
        <w:t xml:space="preserve"> trong đó có nêu rõ nguyện vọng đánh giá ngoài trường trung học để được công nhận đạt kiểm định chất lượng giáo dục hoặc công nhận đạt chuẩn quốc gia hoặc đồng thời công nhận đạt kiểm định chất lượng giáo dục và công nhận đạt chuẩn quốc gia.</w:t>
      </w:r>
    </w:p>
    <w:p w14:paraId="79527794"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sz w:val="28"/>
          <w:szCs w:val="28"/>
          <w:lang w:eastAsia="vi-VN"/>
        </w:rPr>
      </w:pPr>
      <w:r w:rsidRPr="007D038B">
        <w:rPr>
          <w:rFonts w:ascii="Times New Roman" w:hAnsi="Times New Roman"/>
          <w:bCs/>
          <w:sz w:val="28"/>
          <w:szCs w:val="28"/>
        </w:rPr>
        <w:t xml:space="preserve">+ </w:t>
      </w:r>
      <w:r w:rsidRPr="007D038B">
        <w:rPr>
          <w:rFonts w:ascii="Times New Roman" w:hAnsi="Times New Roman"/>
          <w:sz w:val="28"/>
          <w:szCs w:val="28"/>
        </w:rPr>
        <w:t>Báo cáo tự đánh giá: 02 (hai) bản.</w:t>
      </w:r>
    </w:p>
    <w:p w14:paraId="6BC256FC"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7D038B">
        <w:rPr>
          <w:rFonts w:ascii="Times New Roman" w:hAnsi="Times New Roman"/>
          <w:sz w:val="28"/>
          <w:szCs w:val="28"/>
        </w:rPr>
        <w:t>- Số lượng hồ sơ: 01 bộ.</w:t>
      </w:r>
    </w:p>
    <w:p w14:paraId="198FE2E2"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3FFFA9C8" w14:textId="77777777" w:rsidR="00EA07FE" w:rsidRPr="007D038B" w:rsidRDefault="00EA07FE" w:rsidP="00EA07FE">
      <w:pPr>
        <w:spacing w:after="60"/>
        <w:ind w:firstLine="709"/>
        <w:jc w:val="both"/>
        <w:rPr>
          <w:sz w:val="28"/>
          <w:szCs w:val="28"/>
        </w:rPr>
      </w:pPr>
      <w:r w:rsidRPr="007D038B">
        <w:rPr>
          <w:sz w:val="28"/>
          <w:szCs w:val="28"/>
        </w:rPr>
        <w:lastRenderedPageBreak/>
        <w:t>Trường trung học cơ sở; trường trung học phổ thông; trường phổ thông có nhiều cấp học; trường phổ thông dân tộc nội trú cấp huyện; trường phổ thông dân tộc nội trú cấp tỉnh; trường phổ thông dân tộc nội trú trực thuộc Bộ Giáo dục và Đào tạo; trường phổ thông dân tộc bán trú; trường chuyên.</w:t>
      </w:r>
    </w:p>
    <w:p w14:paraId="4E21218A"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rPr>
      </w:pPr>
      <w:r w:rsidRPr="007D038B">
        <w:rPr>
          <w:rFonts w:ascii="Times New Roman" w:hAnsi="Times New Roman"/>
          <w:b/>
          <w:bCs/>
          <w:sz w:val="28"/>
          <w:szCs w:val="28"/>
        </w:rPr>
        <w:t xml:space="preserve">d. Cơ quan giải quyết thủ tục hành chính: </w:t>
      </w:r>
      <w:r w:rsidRPr="007D038B">
        <w:rPr>
          <w:rFonts w:ascii="Times New Roman" w:hAnsi="Times New Roman"/>
          <w:bCs/>
          <w:sz w:val="28"/>
          <w:szCs w:val="28"/>
        </w:rPr>
        <w:t>Ủ</w:t>
      </w:r>
      <w:r w:rsidRPr="007D038B">
        <w:rPr>
          <w:rFonts w:ascii="Times New Roman" w:hAnsi="Times New Roman"/>
          <w:sz w:val="28"/>
          <w:szCs w:val="28"/>
        </w:rPr>
        <w:t xml:space="preserve">y ban nhân dân Tỉnh </w:t>
      </w:r>
    </w:p>
    <w:p w14:paraId="68109AB3"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7D038B">
        <w:rPr>
          <w:rFonts w:ascii="Times New Roman" w:hAnsi="Times New Roman"/>
          <w:b/>
          <w:bCs/>
          <w:sz w:val="28"/>
          <w:szCs w:val="28"/>
        </w:rPr>
        <w:t xml:space="preserve">e. Kết quả thực hiện thủ tục hành chính: </w:t>
      </w:r>
      <w:r w:rsidRPr="007D038B">
        <w:rPr>
          <w:rFonts w:ascii="Times New Roman" w:hAnsi="Times New Roman"/>
          <w:sz w:val="28"/>
          <w:szCs w:val="28"/>
        </w:rPr>
        <w:t>Bằng công nhận trường đạt chuẩn quốc gia của Chủ tịch ủy ban nhân dân Tỉnh.</w:t>
      </w:r>
    </w:p>
    <w:p w14:paraId="600BB09F"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rPr>
      </w:pPr>
      <w:r w:rsidRPr="007D038B">
        <w:rPr>
          <w:rFonts w:ascii="Times New Roman" w:hAnsi="Times New Roman"/>
          <w:b/>
          <w:bCs/>
          <w:sz w:val="28"/>
          <w:szCs w:val="28"/>
        </w:rPr>
        <w:t>f. Phí, lệ phí:</w:t>
      </w:r>
      <w:r w:rsidRPr="007D038B">
        <w:rPr>
          <w:rFonts w:ascii="Times New Roman" w:hAnsi="Times New Roman"/>
          <w:sz w:val="28"/>
          <w:szCs w:val="28"/>
        </w:rPr>
        <w:t>  Không.</w:t>
      </w:r>
    </w:p>
    <w:p w14:paraId="3B83BDAC"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rPr>
      </w:pPr>
      <w:r w:rsidRPr="007D038B">
        <w:rPr>
          <w:rFonts w:ascii="Times New Roman" w:hAnsi="Times New Roman"/>
          <w:b/>
          <w:bCs/>
          <w:sz w:val="28"/>
          <w:szCs w:val="28"/>
        </w:rPr>
        <w:t>g. Tên mẫu đơn, mẫu tờ khai :</w:t>
      </w:r>
      <w:r w:rsidRPr="007D038B">
        <w:rPr>
          <w:rFonts w:ascii="Times New Roman" w:hAnsi="Times New Roman"/>
          <w:spacing w:val="-6"/>
          <w:sz w:val="28"/>
          <w:szCs w:val="28"/>
        </w:rPr>
        <w:t>Không có</w:t>
      </w:r>
    </w:p>
    <w:p w14:paraId="48103744"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rPr>
      </w:pPr>
      <w:r w:rsidRPr="007D038B">
        <w:rPr>
          <w:rFonts w:ascii="Times New Roman" w:hAnsi="Times New Roman"/>
          <w:b/>
          <w:bCs/>
          <w:sz w:val="28"/>
          <w:szCs w:val="28"/>
          <w:lang w:val="hr-HR"/>
        </w:rPr>
        <w:t>h. Yêu cầu, điều kiện thực hiện thủ tục hành chính:</w:t>
      </w:r>
    </w:p>
    <w:p w14:paraId="312505FE" w14:textId="77777777" w:rsidR="00EA07FE" w:rsidRPr="007D038B" w:rsidRDefault="00EA07FE" w:rsidP="00EA07FE">
      <w:pPr>
        <w:spacing w:before="120" w:after="120"/>
        <w:ind w:firstLine="720"/>
        <w:jc w:val="both"/>
        <w:rPr>
          <w:sz w:val="28"/>
          <w:szCs w:val="28"/>
        </w:rPr>
      </w:pPr>
      <w:r w:rsidRPr="007D038B">
        <w:rPr>
          <w:sz w:val="28"/>
          <w:szCs w:val="28"/>
        </w:rPr>
        <w:t>Điều kiện công nhận trường đạt chuẩn quốc gia Mức độ 1</w:t>
      </w:r>
    </w:p>
    <w:p w14:paraId="7463B664" w14:textId="77777777" w:rsidR="00EA07FE" w:rsidRPr="007D038B" w:rsidRDefault="00EA07FE" w:rsidP="00EA07FE">
      <w:pPr>
        <w:tabs>
          <w:tab w:val="left" w:pos="0"/>
          <w:tab w:val="left" w:pos="900"/>
          <w:tab w:val="left" w:pos="1701"/>
        </w:tabs>
        <w:spacing w:before="120" w:after="120"/>
        <w:ind w:firstLine="720"/>
        <w:jc w:val="both"/>
        <w:rPr>
          <w:sz w:val="28"/>
          <w:szCs w:val="28"/>
        </w:rPr>
      </w:pPr>
      <w:r w:rsidRPr="007D038B">
        <w:rPr>
          <w:sz w:val="28"/>
          <w:szCs w:val="28"/>
        </w:rPr>
        <w:t>- Có ít nhất một khoá học sinh đã hoàn thành Chương trình trung học</w:t>
      </w:r>
    </w:p>
    <w:p w14:paraId="3059015B" w14:textId="77777777" w:rsidR="00EA07FE" w:rsidRPr="007D038B" w:rsidRDefault="00EA07FE" w:rsidP="00EA07FE">
      <w:pPr>
        <w:tabs>
          <w:tab w:val="left" w:pos="0"/>
          <w:tab w:val="left" w:pos="900"/>
          <w:tab w:val="left" w:pos="1701"/>
        </w:tabs>
        <w:spacing w:before="120" w:after="120"/>
        <w:ind w:firstLine="720"/>
        <w:jc w:val="both"/>
        <w:rPr>
          <w:sz w:val="28"/>
          <w:szCs w:val="28"/>
        </w:rPr>
      </w:pPr>
      <w:r w:rsidRPr="007D038B">
        <w:rPr>
          <w:spacing w:val="-4"/>
          <w:sz w:val="28"/>
          <w:szCs w:val="28"/>
        </w:rPr>
        <w:t xml:space="preserve">- </w:t>
      </w:r>
      <w:r w:rsidRPr="007D038B">
        <w:rPr>
          <w:sz w:val="28"/>
          <w:szCs w:val="28"/>
        </w:rPr>
        <w:t>Trường được đánh giá đạt Mức 2.</w:t>
      </w:r>
    </w:p>
    <w:p w14:paraId="6195D09B" w14:textId="77777777" w:rsidR="00EA07FE" w:rsidRPr="007D038B" w:rsidRDefault="00EA07FE" w:rsidP="00EA07FE">
      <w:pPr>
        <w:spacing w:before="120" w:after="120"/>
        <w:ind w:firstLine="720"/>
        <w:jc w:val="both"/>
        <w:rPr>
          <w:sz w:val="28"/>
          <w:szCs w:val="28"/>
        </w:rPr>
      </w:pPr>
      <w:r w:rsidRPr="007D038B">
        <w:rPr>
          <w:sz w:val="28"/>
          <w:szCs w:val="28"/>
        </w:rPr>
        <w:t>Điều kiện công nhận trường đạt chuẩn quốc gia Mức độ 2</w:t>
      </w:r>
    </w:p>
    <w:p w14:paraId="4B70AE43" w14:textId="77777777" w:rsidR="00EA07FE" w:rsidRPr="007D038B" w:rsidRDefault="00EA07FE" w:rsidP="00EA07FE">
      <w:pPr>
        <w:tabs>
          <w:tab w:val="left" w:pos="0"/>
          <w:tab w:val="left" w:pos="900"/>
          <w:tab w:val="left" w:pos="1701"/>
        </w:tabs>
        <w:spacing w:before="120" w:after="120"/>
        <w:ind w:firstLine="720"/>
        <w:jc w:val="both"/>
        <w:rPr>
          <w:sz w:val="28"/>
          <w:szCs w:val="28"/>
        </w:rPr>
      </w:pPr>
      <w:r w:rsidRPr="007D038B">
        <w:rPr>
          <w:sz w:val="28"/>
          <w:szCs w:val="28"/>
        </w:rPr>
        <w:t>- Có ít nhất một khoá học sinh đã hoàn thành Chương trình trung học</w:t>
      </w:r>
    </w:p>
    <w:p w14:paraId="3CDA2605" w14:textId="77777777" w:rsidR="00EA07FE" w:rsidRPr="007D038B" w:rsidRDefault="00EA07FE" w:rsidP="00EA07FE">
      <w:pPr>
        <w:tabs>
          <w:tab w:val="left" w:pos="0"/>
          <w:tab w:val="left" w:pos="900"/>
          <w:tab w:val="left" w:pos="1701"/>
        </w:tabs>
        <w:spacing w:before="120" w:after="120"/>
        <w:ind w:firstLine="720"/>
        <w:jc w:val="both"/>
        <w:rPr>
          <w:sz w:val="28"/>
          <w:szCs w:val="28"/>
        </w:rPr>
      </w:pPr>
      <w:r w:rsidRPr="007D038B">
        <w:rPr>
          <w:spacing w:val="-4"/>
          <w:sz w:val="28"/>
          <w:szCs w:val="28"/>
        </w:rPr>
        <w:t xml:space="preserve">- </w:t>
      </w:r>
      <w:r w:rsidRPr="007D038B">
        <w:rPr>
          <w:sz w:val="28"/>
          <w:szCs w:val="28"/>
        </w:rPr>
        <w:t>Trường được đánh giá đạt Mức 3 trở lên.</w:t>
      </w:r>
    </w:p>
    <w:p w14:paraId="17F153F4" w14:textId="77777777" w:rsidR="00EA07FE" w:rsidRPr="007D038B" w:rsidRDefault="00EA07FE" w:rsidP="00EA07FE">
      <w:pPr>
        <w:tabs>
          <w:tab w:val="left" w:pos="0"/>
          <w:tab w:val="left" w:pos="900"/>
          <w:tab w:val="left" w:pos="1701"/>
        </w:tabs>
        <w:spacing w:before="120" w:after="120"/>
        <w:ind w:firstLine="720"/>
        <w:jc w:val="both"/>
        <w:rPr>
          <w:b/>
          <w:sz w:val="28"/>
          <w:szCs w:val="28"/>
        </w:rPr>
      </w:pPr>
      <w:r w:rsidRPr="007D038B">
        <w:rPr>
          <w:b/>
          <w:spacing w:val="-4"/>
          <w:sz w:val="28"/>
          <w:szCs w:val="28"/>
        </w:rPr>
        <w:t xml:space="preserve">Tiêu chuẩn đánh giá trường trung học các mức 1, 2, 3 và 4 </w:t>
      </w:r>
      <w:r w:rsidRPr="007D038B">
        <w:rPr>
          <w:b/>
          <w:sz w:val="28"/>
          <w:szCs w:val="28"/>
        </w:rPr>
        <w:t xml:space="preserve">cụ thể như sau: </w:t>
      </w:r>
    </w:p>
    <w:p w14:paraId="202E6BB8" w14:textId="77777777" w:rsidR="00EA07FE" w:rsidRDefault="00EA07FE" w:rsidP="00EA07FE">
      <w:pPr>
        <w:tabs>
          <w:tab w:val="left" w:pos="1400"/>
        </w:tabs>
        <w:spacing w:before="120" w:after="120"/>
        <w:jc w:val="center"/>
        <w:rPr>
          <w:b/>
          <w:sz w:val="28"/>
          <w:szCs w:val="28"/>
        </w:rPr>
      </w:pPr>
    </w:p>
    <w:p w14:paraId="2FE72E89" w14:textId="77777777" w:rsidR="00EA07FE" w:rsidRPr="007D038B" w:rsidRDefault="00EA07FE" w:rsidP="00EA07FE">
      <w:pPr>
        <w:tabs>
          <w:tab w:val="left" w:pos="1400"/>
        </w:tabs>
        <w:spacing w:before="120" w:after="120"/>
        <w:jc w:val="center"/>
        <w:rPr>
          <w:b/>
          <w:sz w:val="28"/>
          <w:szCs w:val="28"/>
        </w:rPr>
      </w:pPr>
      <w:r w:rsidRPr="007D038B">
        <w:rPr>
          <w:b/>
          <w:sz w:val="28"/>
          <w:szCs w:val="28"/>
        </w:rPr>
        <w:t>TIÊU CHUẨN ĐÁNH GIÁ TRƯỜNG TRUNG HỌC MỨC 1</w:t>
      </w:r>
    </w:p>
    <w:p w14:paraId="52F11C8E" w14:textId="77777777" w:rsidR="00EA07FE" w:rsidRPr="007D038B" w:rsidRDefault="00EA07FE" w:rsidP="00EA07FE">
      <w:pPr>
        <w:spacing w:before="120" w:after="120"/>
        <w:ind w:firstLine="720"/>
        <w:jc w:val="both"/>
        <w:rPr>
          <w:b/>
          <w:sz w:val="28"/>
          <w:szCs w:val="28"/>
        </w:rPr>
      </w:pPr>
      <w:r w:rsidRPr="007D038B">
        <w:rPr>
          <w:sz w:val="28"/>
          <w:szCs w:val="28"/>
        </w:rPr>
        <w:t xml:space="preserve">2.10.1. </w:t>
      </w:r>
      <w:r w:rsidRPr="007D038B">
        <w:rPr>
          <w:b/>
          <w:sz w:val="28"/>
          <w:szCs w:val="28"/>
        </w:rPr>
        <w:t>Tiêu chuẩn 1: Tổ chức và quản lý nhà trường</w:t>
      </w:r>
    </w:p>
    <w:p w14:paraId="06E144D0" w14:textId="77777777" w:rsidR="00EA07FE" w:rsidRPr="007D038B" w:rsidRDefault="00EA07FE" w:rsidP="00EA07FE">
      <w:pPr>
        <w:spacing w:before="120" w:after="120"/>
        <w:ind w:firstLine="720"/>
        <w:jc w:val="both"/>
        <w:rPr>
          <w:spacing w:val="-4"/>
          <w:sz w:val="28"/>
          <w:szCs w:val="28"/>
        </w:rPr>
      </w:pPr>
      <w:r w:rsidRPr="007D038B">
        <w:rPr>
          <w:sz w:val="28"/>
          <w:szCs w:val="28"/>
        </w:rPr>
        <w:t>2.10.1.</w:t>
      </w:r>
      <w:r w:rsidRPr="007D038B">
        <w:rPr>
          <w:spacing w:val="-4"/>
          <w:sz w:val="28"/>
          <w:szCs w:val="28"/>
        </w:rPr>
        <w:t>1. Tiêu chí 1.1: Phương hướng, chiến lược xây dựng và phát triển nhà trường</w:t>
      </w:r>
    </w:p>
    <w:p w14:paraId="0B198F25" w14:textId="77777777" w:rsidR="00EA07FE" w:rsidRPr="007D038B" w:rsidRDefault="00EA07FE" w:rsidP="00EA07FE">
      <w:pPr>
        <w:spacing w:before="120" w:after="120"/>
        <w:ind w:firstLine="720"/>
        <w:jc w:val="both"/>
        <w:rPr>
          <w:sz w:val="28"/>
          <w:szCs w:val="28"/>
        </w:rPr>
      </w:pPr>
      <w:r w:rsidRPr="007D038B">
        <w:rPr>
          <w:sz w:val="28"/>
          <w:szCs w:val="28"/>
        </w:rPr>
        <w:t>a) Phù hợp với mục tiêu giáo dục được quy định tại Luật giáo dục, định hướng phát triển kinh tế - xã hội của địa phương theo từng giai đoạn và các nguồn lực của nhà trường;</w:t>
      </w:r>
    </w:p>
    <w:p w14:paraId="6E953F07" w14:textId="77777777" w:rsidR="00EA07FE" w:rsidRPr="007D038B" w:rsidRDefault="00EA07FE" w:rsidP="00EA07FE">
      <w:pPr>
        <w:spacing w:before="120" w:after="120"/>
        <w:ind w:firstLine="720"/>
        <w:jc w:val="both"/>
        <w:rPr>
          <w:sz w:val="28"/>
          <w:szCs w:val="28"/>
        </w:rPr>
      </w:pPr>
      <w:r w:rsidRPr="007D038B">
        <w:rPr>
          <w:sz w:val="28"/>
          <w:szCs w:val="28"/>
        </w:rPr>
        <w:lastRenderedPageBreak/>
        <w:t xml:space="preserve">b) Được xác định bằng văn bản và cấp có thẩm quyền phê duyệt; </w:t>
      </w:r>
    </w:p>
    <w:p w14:paraId="6E9FDF69" w14:textId="77777777" w:rsidR="00EA07FE" w:rsidRPr="007D038B" w:rsidRDefault="00EA07FE" w:rsidP="00EA07FE">
      <w:pPr>
        <w:spacing w:before="120" w:after="120"/>
        <w:ind w:firstLine="720"/>
        <w:jc w:val="both"/>
        <w:rPr>
          <w:sz w:val="28"/>
          <w:szCs w:val="28"/>
        </w:rPr>
      </w:pPr>
      <w:r w:rsidRPr="007D038B">
        <w:rPr>
          <w:sz w:val="28"/>
          <w:szCs w:val="28"/>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 sở giáo dục và đào tạo.</w:t>
      </w:r>
    </w:p>
    <w:p w14:paraId="064AA055" w14:textId="77777777" w:rsidR="00EA07FE" w:rsidRPr="007D038B" w:rsidRDefault="00EA07FE" w:rsidP="00EA07FE">
      <w:pPr>
        <w:spacing w:before="120" w:after="120"/>
        <w:ind w:firstLine="720"/>
        <w:jc w:val="both"/>
        <w:rPr>
          <w:sz w:val="28"/>
          <w:szCs w:val="28"/>
        </w:rPr>
      </w:pPr>
      <w:r w:rsidRPr="007D038B">
        <w:rPr>
          <w:sz w:val="28"/>
          <w:szCs w:val="28"/>
        </w:rPr>
        <w:t>2.10.1.2. Tiêu chí 1.2: Hội đồng trường (Hội đồng quản trị đối với trường tư thục) và các hội đồng khác</w:t>
      </w:r>
    </w:p>
    <w:p w14:paraId="77F5809E" w14:textId="77777777" w:rsidR="00EA07FE" w:rsidRPr="007D038B" w:rsidRDefault="00EA07FE" w:rsidP="00EA07FE">
      <w:pPr>
        <w:spacing w:before="120" w:after="120"/>
        <w:ind w:firstLine="720"/>
        <w:jc w:val="both"/>
        <w:rPr>
          <w:sz w:val="28"/>
          <w:szCs w:val="28"/>
        </w:rPr>
      </w:pPr>
      <w:r w:rsidRPr="007D038B">
        <w:rPr>
          <w:sz w:val="28"/>
          <w:szCs w:val="28"/>
        </w:rPr>
        <w:t>a) Được thành lập theo quy định;</w:t>
      </w:r>
    </w:p>
    <w:p w14:paraId="20541FE4" w14:textId="77777777" w:rsidR="00EA07FE" w:rsidRPr="007D038B" w:rsidRDefault="00EA07FE" w:rsidP="00EA07FE">
      <w:pPr>
        <w:spacing w:before="120" w:after="120"/>
        <w:ind w:firstLine="720"/>
        <w:jc w:val="both"/>
        <w:rPr>
          <w:sz w:val="28"/>
          <w:szCs w:val="28"/>
        </w:rPr>
      </w:pPr>
      <w:r w:rsidRPr="007D038B">
        <w:rPr>
          <w:sz w:val="28"/>
          <w:szCs w:val="28"/>
        </w:rPr>
        <w:t>b) Thực hiện chức năng, nhiệm vụ và quyền hạn theo quy định;</w:t>
      </w:r>
    </w:p>
    <w:p w14:paraId="56583648" w14:textId="77777777" w:rsidR="00EA07FE" w:rsidRPr="007D038B" w:rsidRDefault="00EA07FE" w:rsidP="00EA07FE">
      <w:pPr>
        <w:spacing w:before="120" w:after="120"/>
        <w:ind w:firstLine="720"/>
        <w:jc w:val="both"/>
        <w:rPr>
          <w:sz w:val="28"/>
          <w:szCs w:val="28"/>
        </w:rPr>
      </w:pPr>
      <w:r w:rsidRPr="007D038B">
        <w:rPr>
          <w:sz w:val="28"/>
          <w:szCs w:val="28"/>
        </w:rPr>
        <w:t>c) Các hoạt động được định kỳ rà soát, đánh giá.</w:t>
      </w:r>
    </w:p>
    <w:p w14:paraId="11275ACD" w14:textId="77777777" w:rsidR="00EA07FE" w:rsidRPr="007D038B" w:rsidRDefault="00EA07FE" w:rsidP="00EA07FE">
      <w:pPr>
        <w:spacing w:before="120" w:after="120"/>
        <w:ind w:firstLine="720"/>
        <w:jc w:val="both"/>
        <w:rPr>
          <w:sz w:val="28"/>
          <w:szCs w:val="28"/>
        </w:rPr>
      </w:pPr>
      <w:r w:rsidRPr="007D038B">
        <w:rPr>
          <w:sz w:val="28"/>
          <w:szCs w:val="28"/>
        </w:rPr>
        <w:t>2.10.1.3. Tiêu chí 1.3: Tổ chức Đảng Cộng sản Việt Nam, các đoàn thể và tổ chức khác trong nhà trường</w:t>
      </w:r>
    </w:p>
    <w:p w14:paraId="2DD31A81" w14:textId="77777777" w:rsidR="00EA07FE" w:rsidRPr="007D038B" w:rsidRDefault="00EA07FE" w:rsidP="00EA07FE">
      <w:pPr>
        <w:spacing w:before="120" w:after="120"/>
        <w:ind w:firstLine="720"/>
        <w:jc w:val="both"/>
        <w:rPr>
          <w:sz w:val="28"/>
          <w:szCs w:val="28"/>
        </w:rPr>
      </w:pPr>
      <w:r w:rsidRPr="007D038B">
        <w:rPr>
          <w:sz w:val="28"/>
          <w:szCs w:val="28"/>
        </w:rPr>
        <w:t>a) Các đoàn thể và tổ chức khác trong nhà trường có cơ cấu tổ chức theo quy định;</w:t>
      </w:r>
    </w:p>
    <w:p w14:paraId="16AC8AE7" w14:textId="77777777" w:rsidR="00EA07FE" w:rsidRPr="007D038B" w:rsidRDefault="00EA07FE" w:rsidP="00EA07FE">
      <w:pPr>
        <w:spacing w:before="120" w:after="120"/>
        <w:ind w:firstLine="720"/>
        <w:jc w:val="both"/>
        <w:rPr>
          <w:sz w:val="28"/>
          <w:szCs w:val="28"/>
        </w:rPr>
      </w:pPr>
      <w:r w:rsidRPr="007D038B">
        <w:rPr>
          <w:sz w:val="28"/>
          <w:szCs w:val="28"/>
        </w:rPr>
        <w:t>b) Hoạt động theo quy định;</w:t>
      </w:r>
    </w:p>
    <w:p w14:paraId="745970B2" w14:textId="77777777" w:rsidR="00EA07FE" w:rsidRPr="007D038B" w:rsidRDefault="00EA07FE" w:rsidP="00EA07FE">
      <w:pPr>
        <w:spacing w:before="120" w:after="120"/>
        <w:ind w:firstLine="720"/>
        <w:jc w:val="both"/>
        <w:rPr>
          <w:sz w:val="28"/>
          <w:szCs w:val="28"/>
        </w:rPr>
      </w:pPr>
      <w:r w:rsidRPr="007D038B">
        <w:rPr>
          <w:sz w:val="28"/>
          <w:szCs w:val="28"/>
        </w:rPr>
        <w:t>c) Hằng năm, các hoạt động được rà soát, đánh giá.</w:t>
      </w:r>
    </w:p>
    <w:p w14:paraId="26454005" w14:textId="77777777" w:rsidR="00EA07FE" w:rsidRPr="007D038B" w:rsidRDefault="00EA07FE" w:rsidP="00EA07FE">
      <w:pPr>
        <w:spacing w:before="120" w:after="120"/>
        <w:ind w:firstLine="720"/>
        <w:jc w:val="both"/>
        <w:rPr>
          <w:spacing w:val="-6"/>
          <w:sz w:val="28"/>
          <w:szCs w:val="28"/>
        </w:rPr>
      </w:pPr>
      <w:r w:rsidRPr="007D038B">
        <w:rPr>
          <w:sz w:val="28"/>
          <w:szCs w:val="28"/>
        </w:rPr>
        <w:t>2.10.1.</w:t>
      </w:r>
      <w:r w:rsidRPr="007D038B">
        <w:rPr>
          <w:spacing w:val="-6"/>
          <w:sz w:val="28"/>
          <w:szCs w:val="28"/>
        </w:rPr>
        <w:t>4. Tiêu chí 1.4: Hiệu trưởng, phó hiệu trưởng, tổ chuyên môn và tổ văn phòng</w:t>
      </w:r>
    </w:p>
    <w:p w14:paraId="49B5D443" w14:textId="77777777" w:rsidR="00EA07FE" w:rsidRPr="007D038B" w:rsidRDefault="00EA07FE" w:rsidP="00EA07FE">
      <w:pPr>
        <w:spacing w:before="120" w:after="120"/>
        <w:ind w:firstLine="720"/>
        <w:jc w:val="both"/>
        <w:rPr>
          <w:sz w:val="28"/>
          <w:szCs w:val="28"/>
        </w:rPr>
      </w:pPr>
      <w:r w:rsidRPr="007D038B">
        <w:rPr>
          <w:sz w:val="28"/>
          <w:szCs w:val="28"/>
        </w:rPr>
        <w:t>a) Có hiệu trưởng, số lượng phó hiệu trưởng theo quy định;</w:t>
      </w:r>
    </w:p>
    <w:p w14:paraId="5F9CDD03" w14:textId="77777777" w:rsidR="00EA07FE" w:rsidRPr="007D038B" w:rsidRDefault="00EA07FE" w:rsidP="00EA07FE">
      <w:pPr>
        <w:spacing w:before="120" w:after="120"/>
        <w:ind w:firstLine="720"/>
        <w:jc w:val="both"/>
        <w:rPr>
          <w:sz w:val="28"/>
          <w:szCs w:val="28"/>
        </w:rPr>
      </w:pPr>
      <w:r w:rsidRPr="007D038B">
        <w:rPr>
          <w:sz w:val="28"/>
          <w:szCs w:val="28"/>
        </w:rPr>
        <w:t>b) Tổ chuyên môn và tổ văn phòng có cơ cấu tổ chức theo quy định;</w:t>
      </w:r>
    </w:p>
    <w:p w14:paraId="1FD7B1A8" w14:textId="77777777" w:rsidR="00EA07FE" w:rsidRPr="007D038B" w:rsidRDefault="00EA07FE" w:rsidP="00EA07FE">
      <w:pPr>
        <w:spacing w:before="120" w:after="120"/>
        <w:ind w:firstLine="720"/>
        <w:jc w:val="both"/>
        <w:rPr>
          <w:sz w:val="28"/>
          <w:szCs w:val="28"/>
        </w:rPr>
      </w:pPr>
      <w:r w:rsidRPr="007D038B">
        <w:rPr>
          <w:sz w:val="28"/>
          <w:szCs w:val="28"/>
        </w:rPr>
        <w:t>c) Tổ chuyên môn, tổ văn phòng có kế hoạch hoạt động và thực hiện các nhiệm vụ theo quy định.</w:t>
      </w:r>
    </w:p>
    <w:p w14:paraId="30C72D49" w14:textId="77777777" w:rsidR="00EA07FE" w:rsidRPr="007D038B" w:rsidRDefault="00EA07FE" w:rsidP="00EA07FE">
      <w:pPr>
        <w:tabs>
          <w:tab w:val="left" w:pos="-3240"/>
          <w:tab w:val="left" w:pos="-3120"/>
          <w:tab w:val="left" w:pos="10800"/>
          <w:tab w:val="left" w:pos="11520"/>
          <w:tab w:val="left" w:pos="12240"/>
          <w:tab w:val="left" w:pos="12960"/>
          <w:tab w:val="left" w:pos="13680"/>
          <w:tab w:val="left" w:pos="14400"/>
        </w:tabs>
        <w:spacing w:before="120" w:after="120"/>
        <w:ind w:firstLine="720"/>
        <w:jc w:val="both"/>
        <w:rPr>
          <w:sz w:val="28"/>
          <w:szCs w:val="28"/>
        </w:rPr>
      </w:pPr>
      <w:r w:rsidRPr="007D038B">
        <w:rPr>
          <w:sz w:val="28"/>
          <w:szCs w:val="28"/>
        </w:rPr>
        <w:t>2.10.1.5. Tiêu chí 1.5: Lớp học</w:t>
      </w:r>
    </w:p>
    <w:p w14:paraId="64210649" w14:textId="77777777" w:rsidR="00EA07FE" w:rsidRPr="007D038B" w:rsidRDefault="00EA07FE" w:rsidP="00EA07FE">
      <w:pPr>
        <w:spacing w:before="120" w:after="120"/>
        <w:ind w:firstLine="720"/>
        <w:jc w:val="both"/>
        <w:rPr>
          <w:sz w:val="28"/>
          <w:szCs w:val="28"/>
        </w:rPr>
      </w:pPr>
      <w:r w:rsidRPr="007D038B">
        <w:rPr>
          <w:sz w:val="28"/>
          <w:szCs w:val="28"/>
        </w:rPr>
        <w:t>a) Có đủ các lớp của cấp học;</w:t>
      </w:r>
    </w:p>
    <w:p w14:paraId="61FB0445" w14:textId="77777777" w:rsidR="00EA07FE" w:rsidRPr="007D038B" w:rsidRDefault="00EA07FE" w:rsidP="00EA07FE">
      <w:pPr>
        <w:spacing w:before="120" w:after="120"/>
        <w:ind w:firstLine="720"/>
        <w:jc w:val="both"/>
        <w:rPr>
          <w:sz w:val="28"/>
          <w:szCs w:val="28"/>
        </w:rPr>
      </w:pPr>
      <w:r w:rsidRPr="007D038B">
        <w:rPr>
          <w:sz w:val="28"/>
          <w:szCs w:val="28"/>
        </w:rPr>
        <w:t>b) Học sinh được tổ chức theo lớp; lớp học được tổ chức theo quy định;</w:t>
      </w:r>
    </w:p>
    <w:p w14:paraId="75DFBE87" w14:textId="77777777" w:rsidR="00EA07FE" w:rsidRPr="007D038B" w:rsidRDefault="00EA07FE" w:rsidP="00EA07FE">
      <w:pPr>
        <w:spacing w:before="120" w:after="120"/>
        <w:ind w:firstLine="720"/>
        <w:jc w:val="both"/>
        <w:rPr>
          <w:spacing w:val="-4"/>
          <w:sz w:val="28"/>
          <w:szCs w:val="28"/>
        </w:rPr>
      </w:pPr>
      <w:r w:rsidRPr="007D038B">
        <w:rPr>
          <w:spacing w:val="-4"/>
          <w:sz w:val="28"/>
          <w:szCs w:val="28"/>
        </w:rPr>
        <w:t xml:space="preserve">c) Lớp học hoạt động theo nguyên tắc tự quản, dân chủ. </w:t>
      </w:r>
    </w:p>
    <w:p w14:paraId="239D3DBA" w14:textId="77777777" w:rsidR="00EA07FE" w:rsidRPr="007D038B" w:rsidRDefault="00EA07FE" w:rsidP="00EA07FE">
      <w:pPr>
        <w:spacing w:before="120" w:after="120"/>
        <w:ind w:firstLine="720"/>
        <w:jc w:val="both"/>
        <w:rPr>
          <w:sz w:val="28"/>
          <w:szCs w:val="28"/>
        </w:rPr>
      </w:pPr>
      <w:r w:rsidRPr="007D038B">
        <w:rPr>
          <w:sz w:val="28"/>
          <w:szCs w:val="28"/>
        </w:rPr>
        <w:t>2.10.1.6. Tiêu chí 1.6: Quản lý hành chính, tài chính và tài sản</w:t>
      </w:r>
    </w:p>
    <w:p w14:paraId="6255C5A3" w14:textId="77777777" w:rsidR="00EA07FE" w:rsidRPr="007D038B" w:rsidRDefault="00EA07FE" w:rsidP="00EA07FE">
      <w:pPr>
        <w:spacing w:before="120" w:after="120"/>
        <w:ind w:firstLine="720"/>
        <w:jc w:val="both"/>
        <w:rPr>
          <w:b/>
          <w:sz w:val="28"/>
          <w:szCs w:val="28"/>
        </w:rPr>
      </w:pPr>
      <w:r w:rsidRPr="007D038B">
        <w:rPr>
          <w:sz w:val="28"/>
          <w:szCs w:val="28"/>
        </w:rPr>
        <w:t xml:space="preserve">a) Hệ thống hồ sơ của nhà trường được lưu trữ theo quy định; </w:t>
      </w:r>
    </w:p>
    <w:p w14:paraId="0F8BD97B" w14:textId="77777777" w:rsidR="00EA07FE" w:rsidRPr="007D038B" w:rsidRDefault="00EA07FE" w:rsidP="00EA07FE">
      <w:pPr>
        <w:spacing w:before="120" w:after="120"/>
        <w:ind w:firstLine="720"/>
        <w:jc w:val="both"/>
        <w:rPr>
          <w:spacing w:val="-4"/>
          <w:sz w:val="28"/>
          <w:szCs w:val="28"/>
        </w:rPr>
      </w:pPr>
      <w:r w:rsidRPr="007D038B">
        <w:rPr>
          <w:spacing w:val="-4"/>
          <w:sz w:val="28"/>
          <w:szCs w:val="28"/>
        </w:rPr>
        <w:lastRenderedPageBreak/>
        <w:t>b) Lập dự toán, thực hiện thu chi, quyết toán, thống kê, báo cáo tài chính và tài sản; công khai và định kỳ tự kiểm tra tài chính, tài sản theo quy định; quy chế chi tiêu nội bộ được bổ sung, cập nhật phù hợp với điều kiện thực tế và các quy định hiện hành;</w:t>
      </w:r>
    </w:p>
    <w:p w14:paraId="0323004E" w14:textId="77777777" w:rsidR="00EA07FE" w:rsidRPr="007D038B" w:rsidRDefault="00EA07FE" w:rsidP="00EA07FE">
      <w:pPr>
        <w:spacing w:before="120" w:after="120"/>
        <w:ind w:firstLine="720"/>
        <w:jc w:val="both"/>
        <w:rPr>
          <w:b/>
          <w:sz w:val="28"/>
          <w:szCs w:val="28"/>
        </w:rPr>
      </w:pPr>
      <w:r w:rsidRPr="007D038B">
        <w:rPr>
          <w:sz w:val="28"/>
          <w:szCs w:val="28"/>
        </w:rPr>
        <w:t>c) Quản lý, sử dụng tài chính, tài sản đúng mục đích và có hiệu quả để phục vụ các hoạt động giáo dục.</w:t>
      </w:r>
    </w:p>
    <w:p w14:paraId="70CF61C9" w14:textId="77777777" w:rsidR="00EA07FE" w:rsidRPr="007D038B" w:rsidRDefault="00EA07FE" w:rsidP="00EA07FE">
      <w:pPr>
        <w:spacing w:before="120" w:after="120"/>
        <w:ind w:firstLine="720"/>
        <w:jc w:val="both"/>
        <w:rPr>
          <w:sz w:val="28"/>
          <w:szCs w:val="28"/>
        </w:rPr>
      </w:pPr>
      <w:r w:rsidRPr="007D038B">
        <w:rPr>
          <w:sz w:val="28"/>
          <w:szCs w:val="28"/>
        </w:rPr>
        <w:t>2.10.1.7. Tiêu chí 1.7: Quản lý cán bộ, giáo viên và nhân viên</w:t>
      </w:r>
    </w:p>
    <w:p w14:paraId="5EE757BA" w14:textId="77777777" w:rsidR="00EA07FE" w:rsidRPr="007D038B" w:rsidRDefault="00EA07FE" w:rsidP="00EA07FE">
      <w:pPr>
        <w:spacing w:before="120" w:after="120"/>
        <w:ind w:firstLine="720"/>
        <w:jc w:val="both"/>
        <w:rPr>
          <w:sz w:val="28"/>
          <w:szCs w:val="28"/>
        </w:rPr>
      </w:pPr>
      <w:r w:rsidRPr="007D038B">
        <w:rPr>
          <w:sz w:val="28"/>
          <w:szCs w:val="28"/>
        </w:rPr>
        <w:t>a) Có kế hoạch bồi dưỡng chuyên môn, nghiệp vụ cho đội ngũ cán bộ quản lý, giáo viên và nhân viên;</w:t>
      </w:r>
    </w:p>
    <w:p w14:paraId="6C1D6724" w14:textId="77777777" w:rsidR="00EA07FE" w:rsidRPr="007D038B" w:rsidRDefault="00EA07FE" w:rsidP="00EA07FE">
      <w:pPr>
        <w:spacing w:before="120" w:after="120"/>
        <w:ind w:firstLine="720"/>
        <w:jc w:val="both"/>
        <w:rPr>
          <w:sz w:val="28"/>
          <w:szCs w:val="28"/>
        </w:rPr>
      </w:pPr>
      <w:r w:rsidRPr="007D038B">
        <w:rPr>
          <w:sz w:val="28"/>
          <w:szCs w:val="28"/>
        </w:rPr>
        <w:t>b) Phân công, sử dụng cán bộ quản lý, giáo viên, nhân viên rõ ràng, hợp lý đảm bảo hiệu quả hoạt động của nhà trường;</w:t>
      </w:r>
    </w:p>
    <w:p w14:paraId="3F0AB17C" w14:textId="77777777" w:rsidR="00EA07FE" w:rsidRPr="007D038B" w:rsidRDefault="00EA07FE" w:rsidP="00EA07FE">
      <w:pPr>
        <w:spacing w:before="120" w:after="120"/>
        <w:ind w:firstLine="720"/>
        <w:jc w:val="both"/>
        <w:rPr>
          <w:spacing w:val="4"/>
          <w:sz w:val="28"/>
          <w:szCs w:val="28"/>
        </w:rPr>
      </w:pPr>
      <w:r w:rsidRPr="007D038B">
        <w:rPr>
          <w:spacing w:val="4"/>
          <w:sz w:val="28"/>
          <w:szCs w:val="28"/>
        </w:rPr>
        <w:t xml:space="preserve">c) Cán bộ quản lý, giáo </w:t>
      </w:r>
      <w:r w:rsidRPr="007D038B">
        <w:rPr>
          <w:sz w:val="28"/>
          <w:szCs w:val="28"/>
        </w:rPr>
        <w:t>viên và nhân</w:t>
      </w:r>
      <w:r w:rsidRPr="007D038B">
        <w:rPr>
          <w:spacing w:val="4"/>
          <w:sz w:val="28"/>
          <w:szCs w:val="28"/>
        </w:rPr>
        <w:t xml:space="preserve"> viên được đảm bảo các quyền theo quy định.</w:t>
      </w:r>
    </w:p>
    <w:p w14:paraId="1847C0FC" w14:textId="77777777" w:rsidR="00EA07FE" w:rsidRPr="007D038B" w:rsidRDefault="00EA07FE" w:rsidP="00EA07FE">
      <w:pPr>
        <w:spacing w:before="120" w:after="120"/>
        <w:ind w:firstLine="720"/>
        <w:jc w:val="both"/>
        <w:rPr>
          <w:spacing w:val="-6"/>
          <w:sz w:val="28"/>
          <w:szCs w:val="28"/>
        </w:rPr>
      </w:pPr>
      <w:r w:rsidRPr="007D038B">
        <w:rPr>
          <w:sz w:val="28"/>
          <w:szCs w:val="28"/>
        </w:rPr>
        <w:t>2.10.1.</w:t>
      </w:r>
      <w:r w:rsidRPr="007D038B">
        <w:rPr>
          <w:spacing w:val="-6"/>
          <w:sz w:val="28"/>
          <w:szCs w:val="28"/>
        </w:rPr>
        <w:t>8. Tiêu chí 1.8: Quản lý các hoạt động giáo dục</w:t>
      </w:r>
    </w:p>
    <w:p w14:paraId="13C33C58" w14:textId="77777777" w:rsidR="00EA07FE" w:rsidRPr="007D038B" w:rsidRDefault="00EA07FE" w:rsidP="00EA07FE">
      <w:pPr>
        <w:spacing w:before="120" w:after="120"/>
        <w:ind w:firstLine="720"/>
        <w:jc w:val="both"/>
        <w:rPr>
          <w:sz w:val="28"/>
          <w:szCs w:val="28"/>
        </w:rPr>
      </w:pPr>
      <w:r w:rsidRPr="007D038B">
        <w:rPr>
          <w:sz w:val="28"/>
          <w:szCs w:val="28"/>
        </w:rPr>
        <w:t>a) Kế hoạch giáo dục phù hợp với quy định hiện hành, điều kiện thực tế địa phương và điều kiện của nhà trường;</w:t>
      </w:r>
    </w:p>
    <w:p w14:paraId="43EEC9AB" w14:textId="77777777" w:rsidR="00EA07FE" w:rsidRPr="007D038B" w:rsidRDefault="00EA07FE" w:rsidP="00EA07FE">
      <w:pPr>
        <w:spacing w:before="120" w:after="120"/>
        <w:ind w:firstLine="720"/>
        <w:jc w:val="both"/>
        <w:rPr>
          <w:sz w:val="28"/>
          <w:szCs w:val="28"/>
        </w:rPr>
      </w:pPr>
      <w:r w:rsidRPr="007D038B">
        <w:rPr>
          <w:sz w:val="28"/>
          <w:szCs w:val="28"/>
        </w:rPr>
        <w:t>b) Kế hoạch giáo dục được thực hiện đầy đủ;</w:t>
      </w:r>
    </w:p>
    <w:p w14:paraId="3ABB8CD3" w14:textId="77777777" w:rsidR="00EA07FE" w:rsidRPr="007D038B" w:rsidRDefault="00EA07FE" w:rsidP="00EA07FE">
      <w:pPr>
        <w:spacing w:before="120" w:after="120"/>
        <w:ind w:firstLine="720"/>
        <w:jc w:val="both"/>
        <w:rPr>
          <w:spacing w:val="-6"/>
          <w:sz w:val="28"/>
          <w:szCs w:val="28"/>
        </w:rPr>
      </w:pPr>
      <w:r w:rsidRPr="007D038B">
        <w:rPr>
          <w:spacing w:val="-6"/>
          <w:sz w:val="28"/>
          <w:szCs w:val="28"/>
        </w:rPr>
        <w:t>c) Kế hoạch giáo dục được rà soát, đánh giá, điều chỉnh kịp thời.</w:t>
      </w:r>
    </w:p>
    <w:p w14:paraId="48163D1D" w14:textId="77777777" w:rsidR="00EA07FE" w:rsidRPr="007D038B" w:rsidRDefault="00EA07FE" w:rsidP="00EA07FE">
      <w:pPr>
        <w:spacing w:before="120" w:after="120"/>
        <w:ind w:firstLine="720"/>
        <w:jc w:val="both"/>
        <w:rPr>
          <w:sz w:val="28"/>
          <w:szCs w:val="28"/>
        </w:rPr>
      </w:pPr>
      <w:r w:rsidRPr="007D038B">
        <w:rPr>
          <w:sz w:val="28"/>
          <w:szCs w:val="28"/>
        </w:rPr>
        <w:t>2.10.1.9. Tiêu chí 1.9: Thực hiện quy chế dân chủ cơ sở</w:t>
      </w:r>
    </w:p>
    <w:p w14:paraId="18335FCC" w14:textId="77777777" w:rsidR="00EA07FE" w:rsidRPr="007D038B" w:rsidRDefault="00EA07FE" w:rsidP="00EA07FE">
      <w:pPr>
        <w:tabs>
          <w:tab w:val="left" w:pos="1134"/>
        </w:tabs>
        <w:spacing w:before="120" w:after="120"/>
        <w:ind w:firstLine="720"/>
        <w:jc w:val="both"/>
        <w:rPr>
          <w:sz w:val="28"/>
          <w:szCs w:val="28"/>
        </w:rPr>
      </w:pPr>
      <w:r w:rsidRPr="007D038B">
        <w:rPr>
          <w:sz w:val="28"/>
          <w:szCs w:val="28"/>
        </w:rPr>
        <w:t xml:space="preserve">a) Cán bộ quản lý, giáo viên, nhân viên được tham gia thảo luận, đóng góp ý kiến khi xây dựng kế hoạch, nội quy, quy định, quy chế liên quan đến các hoạt động của nhà trường; </w:t>
      </w:r>
    </w:p>
    <w:p w14:paraId="05EEDBEC" w14:textId="77777777" w:rsidR="00EA07FE" w:rsidRPr="007D038B" w:rsidRDefault="00EA07FE" w:rsidP="00EA07FE">
      <w:pPr>
        <w:spacing w:before="120" w:after="120"/>
        <w:ind w:firstLine="720"/>
        <w:jc w:val="both"/>
        <w:rPr>
          <w:spacing w:val="-4"/>
          <w:sz w:val="28"/>
          <w:szCs w:val="28"/>
        </w:rPr>
      </w:pPr>
      <w:r w:rsidRPr="007D038B">
        <w:rPr>
          <w:spacing w:val="-4"/>
          <w:sz w:val="28"/>
          <w:szCs w:val="28"/>
        </w:rPr>
        <w:t>b) Các khiếu nại, tố cáo, kiến nghị, phản ánh (nếu có) thuộc thẩm quyền xử lý của nhà trường được giải quyết đúng pháp luật;</w:t>
      </w:r>
    </w:p>
    <w:p w14:paraId="377792CC" w14:textId="77777777" w:rsidR="00EA07FE" w:rsidRPr="007D038B" w:rsidRDefault="00EA07FE" w:rsidP="00EA07FE">
      <w:pPr>
        <w:spacing w:before="120" w:after="120"/>
        <w:ind w:firstLine="720"/>
        <w:jc w:val="both"/>
        <w:rPr>
          <w:sz w:val="28"/>
          <w:szCs w:val="28"/>
        </w:rPr>
      </w:pPr>
      <w:r w:rsidRPr="007D038B">
        <w:rPr>
          <w:sz w:val="28"/>
          <w:szCs w:val="28"/>
        </w:rPr>
        <w:t>c) Hằng năm, có báo cáo thực hiện quy chế dân chủ cơ sở.</w:t>
      </w:r>
    </w:p>
    <w:p w14:paraId="01478071" w14:textId="77777777" w:rsidR="00EA07FE" w:rsidRPr="007D038B" w:rsidRDefault="00EA07FE" w:rsidP="00EA07FE">
      <w:pPr>
        <w:spacing w:before="120" w:after="120"/>
        <w:ind w:firstLine="720"/>
        <w:jc w:val="both"/>
        <w:rPr>
          <w:sz w:val="28"/>
          <w:szCs w:val="28"/>
        </w:rPr>
      </w:pPr>
      <w:r w:rsidRPr="007D038B">
        <w:rPr>
          <w:sz w:val="28"/>
          <w:szCs w:val="28"/>
        </w:rPr>
        <w:t>2.10.1.10. Tiêu chí 1.10: Đảm bảo an ninh trật tự, an toàn trường học</w:t>
      </w:r>
    </w:p>
    <w:p w14:paraId="2F172AD8" w14:textId="77777777" w:rsidR="00EA07FE" w:rsidRPr="007D038B" w:rsidRDefault="00EA07FE" w:rsidP="00EA07FE">
      <w:pPr>
        <w:spacing w:before="120" w:after="120"/>
        <w:ind w:firstLine="720"/>
        <w:jc w:val="both"/>
        <w:rPr>
          <w:spacing w:val="-6"/>
          <w:sz w:val="28"/>
          <w:szCs w:val="28"/>
        </w:rPr>
      </w:pPr>
      <w:r w:rsidRPr="007D038B">
        <w:rPr>
          <w:spacing w:val="-4"/>
          <w:sz w:val="28"/>
          <w:szCs w:val="28"/>
        </w:rPr>
        <w:t xml:space="preserve">a) Có </w:t>
      </w:r>
      <w:r w:rsidRPr="007D038B">
        <w:rPr>
          <w:sz w:val="28"/>
          <w:szCs w:val="28"/>
        </w:rPr>
        <w:t>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r w:rsidRPr="007D038B">
        <w:rPr>
          <w:spacing w:val="-4"/>
          <w:sz w:val="28"/>
          <w:szCs w:val="28"/>
        </w:rPr>
        <w:t xml:space="preserve">; </w:t>
      </w:r>
      <w:r w:rsidRPr="007D038B">
        <w:rPr>
          <w:rFonts w:eastAsia="Calibri"/>
          <w:spacing w:val="-4"/>
          <w:sz w:val="28"/>
          <w:szCs w:val="28"/>
        </w:rPr>
        <w:t xml:space="preserve">những trường có tổ chức bếp ăn cho học sinh được </w:t>
      </w:r>
      <w:r w:rsidRPr="007D038B">
        <w:rPr>
          <w:spacing w:val="-4"/>
          <w:sz w:val="28"/>
          <w:szCs w:val="28"/>
        </w:rPr>
        <w:t xml:space="preserve">cấp giấy chứng nhận </w:t>
      </w:r>
      <w:r w:rsidRPr="007D038B">
        <w:rPr>
          <w:sz w:val="28"/>
          <w:szCs w:val="28"/>
        </w:rPr>
        <w:t>đủ điều kiện an toàn thực phẩm;</w:t>
      </w:r>
      <w:r w:rsidRPr="007D038B">
        <w:rPr>
          <w:spacing w:val="-6"/>
          <w:sz w:val="28"/>
          <w:szCs w:val="28"/>
          <w:lang w:val="vi-VN"/>
        </w:rPr>
        <w:t xml:space="preserve"> </w:t>
      </w:r>
    </w:p>
    <w:p w14:paraId="26D3785D" w14:textId="77777777" w:rsidR="00EA07FE" w:rsidRPr="007D038B" w:rsidRDefault="00EA07FE" w:rsidP="00EA07FE">
      <w:pPr>
        <w:spacing w:before="120" w:after="120"/>
        <w:ind w:firstLine="720"/>
        <w:jc w:val="both"/>
        <w:rPr>
          <w:sz w:val="28"/>
          <w:szCs w:val="28"/>
        </w:rPr>
      </w:pPr>
      <w:r w:rsidRPr="007D038B">
        <w:rPr>
          <w:rFonts w:eastAsia="Calibri"/>
          <w:spacing w:val="-8"/>
          <w:sz w:val="28"/>
          <w:szCs w:val="28"/>
          <w:lang w:val="vi-VN"/>
        </w:rPr>
        <w:t xml:space="preserve">b) </w:t>
      </w:r>
      <w:r w:rsidRPr="007D038B">
        <w:rPr>
          <w:spacing w:val="-6"/>
          <w:sz w:val="28"/>
          <w:szCs w:val="28"/>
        </w:rPr>
        <w:t xml:space="preserve">Có hộp thư góp ý, đường dây nóng và các hình thức khác để tiếp nhận, xử lý các thông tin phản ánh của người dân; </w:t>
      </w:r>
      <w:r w:rsidRPr="007D038B">
        <w:rPr>
          <w:rFonts w:eastAsia="Calibri"/>
          <w:spacing w:val="-8"/>
          <w:sz w:val="28"/>
          <w:szCs w:val="28"/>
        </w:rPr>
        <w:t>đ</w:t>
      </w:r>
      <w:r w:rsidRPr="007D038B">
        <w:rPr>
          <w:rFonts w:eastAsia="Calibri"/>
          <w:spacing w:val="-8"/>
          <w:sz w:val="28"/>
          <w:szCs w:val="28"/>
          <w:lang w:val="vi-VN"/>
        </w:rPr>
        <w:t xml:space="preserve">ảm bảo an toàn cho cán bộ quản lý, giáo viên, nhân viên </w:t>
      </w:r>
      <w:r w:rsidRPr="007D038B">
        <w:rPr>
          <w:rFonts w:eastAsia="Calibri"/>
          <w:spacing w:val="-8"/>
          <w:sz w:val="28"/>
          <w:szCs w:val="28"/>
        </w:rPr>
        <w:t xml:space="preserve">và học sinh </w:t>
      </w:r>
      <w:r w:rsidRPr="007D038B">
        <w:rPr>
          <w:rFonts w:eastAsia="Calibri"/>
          <w:spacing w:val="-8"/>
          <w:sz w:val="28"/>
          <w:szCs w:val="28"/>
          <w:lang w:val="vi-VN"/>
        </w:rPr>
        <w:t>trong nhà trường;</w:t>
      </w:r>
      <w:r w:rsidRPr="007D038B">
        <w:rPr>
          <w:rFonts w:eastAsia="Calibri"/>
          <w:spacing w:val="-8"/>
          <w:sz w:val="28"/>
          <w:szCs w:val="28"/>
        </w:rPr>
        <w:t xml:space="preserve"> </w:t>
      </w:r>
    </w:p>
    <w:p w14:paraId="19BD493D" w14:textId="77777777" w:rsidR="00EA07FE" w:rsidRPr="007D038B" w:rsidRDefault="00EA07FE" w:rsidP="00EA07FE">
      <w:pPr>
        <w:spacing w:before="120" w:after="120"/>
        <w:ind w:firstLine="720"/>
        <w:jc w:val="both"/>
        <w:rPr>
          <w:sz w:val="28"/>
          <w:szCs w:val="28"/>
        </w:rPr>
      </w:pPr>
      <w:r w:rsidRPr="007D038B">
        <w:rPr>
          <w:sz w:val="28"/>
          <w:szCs w:val="28"/>
        </w:rPr>
        <w:lastRenderedPageBreak/>
        <w:t>c) Không có hiện tượng kỳ thị, hành vi bạo lực, vi phạm pháp luật về bình đẳng giới trong nhà trường.</w:t>
      </w:r>
    </w:p>
    <w:p w14:paraId="0DAF62E5" w14:textId="77777777" w:rsidR="00EA07FE" w:rsidRPr="007D038B" w:rsidRDefault="00EA07FE" w:rsidP="00EA07FE">
      <w:pPr>
        <w:spacing w:before="120" w:after="120"/>
        <w:ind w:firstLine="720"/>
        <w:jc w:val="both"/>
        <w:rPr>
          <w:b/>
          <w:spacing w:val="-4"/>
          <w:sz w:val="28"/>
          <w:szCs w:val="28"/>
        </w:rPr>
      </w:pPr>
      <w:r w:rsidRPr="007D038B">
        <w:rPr>
          <w:sz w:val="28"/>
          <w:szCs w:val="28"/>
        </w:rPr>
        <w:t>2.10.2</w:t>
      </w:r>
      <w:r w:rsidRPr="007D038B">
        <w:rPr>
          <w:b/>
          <w:spacing w:val="-4"/>
          <w:sz w:val="28"/>
          <w:szCs w:val="28"/>
        </w:rPr>
        <w:t>. Tiêu chuẩn 2: Cán bộ quản lý, giáo viên, nhân viên và học sinh</w:t>
      </w:r>
    </w:p>
    <w:p w14:paraId="1C71B017" w14:textId="77777777" w:rsidR="00EA07FE" w:rsidRPr="007D038B" w:rsidRDefault="00EA07FE" w:rsidP="00EA07FE">
      <w:pPr>
        <w:spacing w:before="120" w:after="120"/>
        <w:ind w:firstLine="720"/>
        <w:jc w:val="both"/>
        <w:rPr>
          <w:sz w:val="28"/>
          <w:szCs w:val="28"/>
        </w:rPr>
      </w:pPr>
      <w:r w:rsidRPr="007D038B">
        <w:rPr>
          <w:sz w:val="28"/>
          <w:szCs w:val="28"/>
        </w:rPr>
        <w:t xml:space="preserve">2.10.2.1. Tiêu chí 2.1: </w:t>
      </w:r>
      <w:r w:rsidRPr="007D038B">
        <w:rPr>
          <w:rFonts w:eastAsia="Calibri"/>
          <w:sz w:val="28"/>
          <w:szCs w:val="28"/>
        </w:rPr>
        <w:t>Đối với</w:t>
      </w:r>
      <w:r w:rsidRPr="007D038B">
        <w:rPr>
          <w:sz w:val="28"/>
          <w:szCs w:val="28"/>
        </w:rPr>
        <w:t xml:space="preserve"> hiệu trưởng, phó hiệu trưởng</w:t>
      </w:r>
    </w:p>
    <w:p w14:paraId="507D29B9" w14:textId="77777777" w:rsidR="00EA07FE" w:rsidRPr="007D038B" w:rsidRDefault="00EA07FE" w:rsidP="00EA07FE">
      <w:pPr>
        <w:spacing w:before="120" w:after="120"/>
        <w:ind w:firstLine="720"/>
        <w:jc w:val="both"/>
        <w:rPr>
          <w:sz w:val="28"/>
          <w:szCs w:val="28"/>
        </w:rPr>
      </w:pPr>
      <w:r w:rsidRPr="007D038B">
        <w:rPr>
          <w:sz w:val="28"/>
          <w:szCs w:val="28"/>
        </w:rPr>
        <w:t xml:space="preserve">a) Đạt tiêu chuẩn theo quy định; </w:t>
      </w:r>
    </w:p>
    <w:p w14:paraId="6CB68BB6" w14:textId="77777777" w:rsidR="00EA07FE" w:rsidRPr="007D038B" w:rsidRDefault="00EA07FE" w:rsidP="00EA07FE">
      <w:pPr>
        <w:spacing w:before="120" w:after="120"/>
        <w:ind w:firstLine="720"/>
        <w:jc w:val="both"/>
        <w:rPr>
          <w:spacing w:val="-4"/>
          <w:sz w:val="28"/>
          <w:szCs w:val="28"/>
        </w:rPr>
      </w:pPr>
      <w:r w:rsidRPr="007D038B">
        <w:rPr>
          <w:spacing w:val="-4"/>
          <w:sz w:val="28"/>
          <w:szCs w:val="28"/>
        </w:rPr>
        <w:t>b) Được đánh giá đạt chuẩn hiệu trưởng trở lên;</w:t>
      </w:r>
    </w:p>
    <w:p w14:paraId="321AC40C" w14:textId="77777777" w:rsidR="00EA07FE" w:rsidRPr="007D038B" w:rsidRDefault="00EA07FE" w:rsidP="00EA07FE">
      <w:pPr>
        <w:spacing w:before="120" w:after="120"/>
        <w:ind w:firstLine="720"/>
        <w:jc w:val="both"/>
        <w:rPr>
          <w:sz w:val="28"/>
          <w:szCs w:val="28"/>
        </w:rPr>
      </w:pPr>
      <w:r w:rsidRPr="007D038B">
        <w:rPr>
          <w:sz w:val="28"/>
          <w:szCs w:val="28"/>
        </w:rPr>
        <w:t>c) Được bồi dưỡng, tập huấn về chuyên môn, nghiệp vụ quản lý giáo dục theo quy định.</w:t>
      </w:r>
    </w:p>
    <w:p w14:paraId="47DFCECF" w14:textId="77777777" w:rsidR="00EA07FE" w:rsidRPr="007D038B" w:rsidRDefault="00EA07FE" w:rsidP="00EA07FE">
      <w:pPr>
        <w:spacing w:before="120" w:after="120"/>
        <w:ind w:firstLine="720"/>
        <w:jc w:val="both"/>
        <w:rPr>
          <w:rFonts w:eastAsia="Calibri"/>
          <w:sz w:val="28"/>
          <w:szCs w:val="28"/>
          <w:lang w:val="vi-VN"/>
        </w:rPr>
      </w:pPr>
      <w:r w:rsidRPr="007D038B">
        <w:rPr>
          <w:sz w:val="28"/>
          <w:szCs w:val="28"/>
        </w:rPr>
        <w:t xml:space="preserve">2.10.2.2.Tiêu chí 2.2: </w:t>
      </w:r>
      <w:r w:rsidRPr="007D038B">
        <w:rPr>
          <w:rFonts w:eastAsia="Calibri"/>
          <w:sz w:val="28"/>
          <w:szCs w:val="28"/>
        </w:rPr>
        <w:t>Đối với g</w:t>
      </w:r>
      <w:r w:rsidRPr="007D038B">
        <w:rPr>
          <w:rFonts w:eastAsia="Calibri"/>
          <w:sz w:val="28"/>
          <w:szCs w:val="28"/>
          <w:lang w:val="vi-VN"/>
        </w:rPr>
        <w:t>iáo viên</w:t>
      </w:r>
    </w:p>
    <w:p w14:paraId="700DBBDB"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 xml:space="preserve">a) Số lượng, cơ cấu giáo viên đảm bảo thực hiện Chương trình giáo dục và tổ chức các hoạt động giáo dục; </w:t>
      </w:r>
    </w:p>
    <w:p w14:paraId="59ECA689"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b) 100% giáo viên đạt chuẩn trình độ đào tạo theo quy định; </w:t>
      </w:r>
    </w:p>
    <w:p w14:paraId="66BDB7D9"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c) Có ít nhất 95% giáo viên đạt chuẩn nghề nghiệp giáo viên ở mức đạt trở lên.</w:t>
      </w:r>
    </w:p>
    <w:p w14:paraId="1742F71F"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2.10.2.3. Tiêu chí 2.3: Đối với nhân viên</w:t>
      </w:r>
    </w:p>
    <w:p w14:paraId="7F0F1A54"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Có nhân viên hoặc giáo viên kiêm nhiệm để đảm nhiệm các nhiệm vụ do hiệu trưởng phân công;</w:t>
      </w:r>
    </w:p>
    <w:p w14:paraId="0171FFF5"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b) Được phân công công việc phù hợp, hợp lý theo năng lực;</w:t>
      </w:r>
    </w:p>
    <w:p w14:paraId="0D74FBCD"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c) Hoàn thành các nhiệm vụ được giao.</w:t>
      </w:r>
    </w:p>
    <w:p w14:paraId="5BEC97E0"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2.10.2.4. Tiêu chí 2.4: Đối với học sinh</w:t>
      </w:r>
    </w:p>
    <w:p w14:paraId="1E8B5EC1"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Đảm bảo về tuổi học sinh theo quy định;</w:t>
      </w:r>
    </w:p>
    <w:p w14:paraId="63BEE355" w14:textId="77777777" w:rsidR="00EA07FE" w:rsidRPr="00281F0D" w:rsidRDefault="00EA07FE" w:rsidP="00EA07FE">
      <w:pPr>
        <w:spacing w:before="120" w:after="120"/>
        <w:ind w:firstLine="709"/>
        <w:jc w:val="both"/>
        <w:rPr>
          <w:sz w:val="28"/>
          <w:szCs w:val="28"/>
          <w:lang w:val="vi-VN"/>
        </w:rPr>
      </w:pPr>
      <w:r w:rsidRPr="00281F0D">
        <w:rPr>
          <w:sz w:val="28"/>
          <w:szCs w:val="28"/>
          <w:lang w:val="vi-VN"/>
        </w:rPr>
        <w:t>b) Thực hiện các nhiệm vụ theo quy định;</w:t>
      </w:r>
    </w:p>
    <w:p w14:paraId="2D243030" w14:textId="77777777" w:rsidR="00EA07FE" w:rsidRPr="00281F0D" w:rsidRDefault="00EA07FE" w:rsidP="00EA07FE">
      <w:pPr>
        <w:spacing w:before="120" w:after="120"/>
        <w:ind w:firstLine="709"/>
        <w:jc w:val="both"/>
        <w:rPr>
          <w:sz w:val="28"/>
          <w:szCs w:val="28"/>
          <w:lang w:val="vi-VN"/>
        </w:rPr>
      </w:pPr>
      <w:r w:rsidRPr="00281F0D">
        <w:rPr>
          <w:sz w:val="28"/>
          <w:szCs w:val="28"/>
          <w:lang w:val="vi-VN"/>
        </w:rPr>
        <w:t>c) Được đảm bảo các quyền theo quy định.</w:t>
      </w:r>
    </w:p>
    <w:p w14:paraId="60596206" w14:textId="77777777" w:rsidR="00EA07FE" w:rsidRPr="00281F0D" w:rsidRDefault="00EA07FE" w:rsidP="00EA07FE">
      <w:pPr>
        <w:spacing w:before="120" w:after="120"/>
        <w:ind w:firstLine="709"/>
        <w:jc w:val="both"/>
        <w:rPr>
          <w:b/>
          <w:sz w:val="28"/>
          <w:szCs w:val="28"/>
          <w:lang w:val="vi-VN"/>
        </w:rPr>
      </w:pPr>
      <w:r w:rsidRPr="00281F0D">
        <w:rPr>
          <w:sz w:val="28"/>
          <w:szCs w:val="28"/>
          <w:lang w:val="vi-VN"/>
        </w:rPr>
        <w:t>2.10.3</w:t>
      </w:r>
      <w:r w:rsidRPr="00281F0D">
        <w:rPr>
          <w:b/>
          <w:sz w:val="28"/>
          <w:szCs w:val="28"/>
          <w:lang w:val="vi-VN"/>
        </w:rPr>
        <w:t xml:space="preserve">. Tiêu chuẩn 3: Cơ sở vật chất và thiết bị dạy học </w:t>
      </w:r>
    </w:p>
    <w:p w14:paraId="6012700C" w14:textId="77777777" w:rsidR="00EA07FE" w:rsidRPr="00281F0D" w:rsidRDefault="00EA07FE" w:rsidP="00EA07FE">
      <w:pPr>
        <w:spacing w:before="120" w:after="120"/>
        <w:ind w:left="709"/>
        <w:jc w:val="both"/>
        <w:rPr>
          <w:sz w:val="28"/>
          <w:szCs w:val="28"/>
          <w:lang w:val="vi-VN"/>
        </w:rPr>
      </w:pPr>
      <w:r w:rsidRPr="00281F0D">
        <w:rPr>
          <w:sz w:val="28"/>
          <w:szCs w:val="28"/>
          <w:lang w:val="vi-VN"/>
        </w:rPr>
        <w:t>2.10.3</w:t>
      </w:r>
      <w:r w:rsidRPr="00281F0D">
        <w:rPr>
          <w:b/>
          <w:sz w:val="28"/>
          <w:szCs w:val="28"/>
          <w:lang w:val="vi-VN"/>
        </w:rPr>
        <w:t>.</w:t>
      </w:r>
      <w:r w:rsidRPr="00281F0D">
        <w:rPr>
          <w:sz w:val="28"/>
          <w:szCs w:val="28"/>
          <w:lang w:val="vi-VN"/>
        </w:rPr>
        <w:t>1.</w:t>
      </w:r>
      <w:r w:rsidRPr="00281F0D">
        <w:rPr>
          <w:b/>
          <w:sz w:val="28"/>
          <w:szCs w:val="28"/>
          <w:lang w:val="vi-VN"/>
        </w:rPr>
        <w:t xml:space="preserve"> </w:t>
      </w:r>
      <w:r w:rsidRPr="00281F0D">
        <w:rPr>
          <w:sz w:val="28"/>
          <w:szCs w:val="28"/>
          <w:lang w:val="vi-VN"/>
        </w:rPr>
        <w:t>Tiêu chí 3.1: Khuôn viên, khu sân chơi, bãi tập</w:t>
      </w:r>
    </w:p>
    <w:p w14:paraId="3E615D78" w14:textId="77777777" w:rsidR="00EA07FE" w:rsidRPr="00281F0D" w:rsidRDefault="00EA07FE" w:rsidP="00EA07FE">
      <w:pPr>
        <w:spacing w:before="120" w:after="120"/>
        <w:ind w:firstLine="709"/>
        <w:jc w:val="both"/>
        <w:rPr>
          <w:rFonts w:eastAsia="Calibri"/>
          <w:sz w:val="28"/>
          <w:szCs w:val="28"/>
          <w:lang w:val="vi-VN"/>
        </w:rPr>
      </w:pPr>
      <w:r w:rsidRPr="007D038B">
        <w:rPr>
          <w:rFonts w:eastAsia="Calibri"/>
          <w:sz w:val="28"/>
          <w:szCs w:val="28"/>
          <w:lang w:val="vi-VN"/>
        </w:rPr>
        <w:t xml:space="preserve">a) </w:t>
      </w:r>
      <w:r w:rsidRPr="00281F0D">
        <w:rPr>
          <w:rFonts w:eastAsia="Calibri"/>
          <w:sz w:val="28"/>
          <w:szCs w:val="28"/>
          <w:lang w:val="vi-VN"/>
        </w:rPr>
        <w:t>K</w:t>
      </w:r>
      <w:r w:rsidRPr="007D038B">
        <w:rPr>
          <w:rFonts w:eastAsia="Calibri"/>
          <w:sz w:val="28"/>
          <w:szCs w:val="28"/>
          <w:lang w:val="vi-VN"/>
        </w:rPr>
        <w:t>huôn viên</w:t>
      </w:r>
      <w:r w:rsidRPr="00281F0D">
        <w:rPr>
          <w:rFonts w:eastAsia="Calibri"/>
          <w:sz w:val="28"/>
          <w:szCs w:val="28"/>
          <w:lang w:val="vi-VN"/>
        </w:rPr>
        <w:t xml:space="preserve"> đảm bảo</w:t>
      </w:r>
      <w:r w:rsidRPr="007D038B">
        <w:rPr>
          <w:rFonts w:eastAsia="Calibri"/>
          <w:sz w:val="28"/>
          <w:szCs w:val="28"/>
          <w:lang w:val="vi-VN"/>
        </w:rPr>
        <w:t xml:space="preserve"> xanh, sạch, đẹp, an toàn</w:t>
      </w:r>
      <w:r w:rsidRPr="00281F0D">
        <w:rPr>
          <w:rFonts w:eastAsia="Calibri"/>
          <w:sz w:val="28"/>
          <w:szCs w:val="28"/>
          <w:lang w:val="vi-VN"/>
        </w:rPr>
        <w:t xml:space="preserve"> để tổ chức các hoạt động giáo dục</w:t>
      </w:r>
      <w:r w:rsidRPr="007D038B">
        <w:rPr>
          <w:rFonts w:eastAsia="Calibri"/>
          <w:sz w:val="28"/>
          <w:szCs w:val="28"/>
          <w:lang w:val="vi-VN"/>
        </w:rPr>
        <w:t>;</w:t>
      </w:r>
      <w:r w:rsidRPr="00281F0D">
        <w:rPr>
          <w:rFonts w:eastAsia="Calibri"/>
          <w:sz w:val="28"/>
          <w:szCs w:val="28"/>
          <w:lang w:val="vi-VN"/>
        </w:rPr>
        <w:t xml:space="preserve"> </w:t>
      </w:r>
    </w:p>
    <w:p w14:paraId="384B87A8" w14:textId="77777777" w:rsidR="00EA07FE" w:rsidRPr="00281F0D" w:rsidRDefault="00EA07FE" w:rsidP="00EA07FE">
      <w:pPr>
        <w:spacing w:before="120" w:after="120"/>
        <w:ind w:firstLine="709"/>
        <w:jc w:val="both"/>
        <w:rPr>
          <w:rFonts w:eastAsia="Calibri"/>
          <w:sz w:val="28"/>
          <w:szCs w:val="28"/>
          <w:lang w:val="vi-VN"/>
        </w:rPr>
      </w:pPr>
      <w:r w:rsidRPr="00281F0D">
        <w:rPr>
          <w:rFonts w:eastAsia="Calibri"/>
          <w:sz w:val="28"/>
          <w:szCs w:val="28"/>
          <w:lang w:val="vi-VN"/>
        </w:rPr>
        <w:lastRenderedPageBreak/>
        <w:t xml:space="preserve">b) </w:t>
      </w:r>
      <w:r w:rsidRPr="00281F0D">
        <w:rPr>
          <w:spacing w:val="-4"/>
          <w:sz w:val="28"/>
          <w:szCs w:val="28"/>
          <w:lang w:val="vi-VN"/>
        </w:rPr>
        <w:t xml:space="preserve">Có cổng trường, biển tên trường và </w:t>
      </w:r>
      <w:r w:rsidRPr="007D038B">
        <w:rPr>
          <w:rFonts w:eastAsia="Calibri"/>
          <w:sz w:val="28"/>
          <w:szCs w:val="28"/>
          <w:lang w:val="vi-VN"/>
        </w:rPr>
        <w:t xml:space="preserve">tường hoặc rào bao quanh; </w:t>
      </w:r>
    </w:p>
    <w:p w14:paraId="44A00150" w14:textId="77777777" w:rsidR="00EA07FE" w:rsidRPr="00281F0D" w:rsidRDefault="00EA07FE" w:rsidP="00EA07FE">
      <w:pPr>
        <w:spacing w:before="120" w:after="120"/>
        <w:ind w:firstLine="709"/>
        <w:jc w:val="both"/>
        <w:rPr>
          <w:spacing w:val="-4"/>
          <w:sz w:val="28"/>
          <w:szCs w:val="28"/>
          <w:lang w:val="vi-VN"/>
        </w:rPr>
      </w:pPr>
      <w:r w:rsidRPr="00281F0D">
        <w:rPr>
          <w:sz w:val="28"/>
          <w:szCs w:val="28"/>
          <w:lang w:val="vi-VN"/>
        </w:rPr>
        <w:t xml:space="preserve">c) Khu sân chơi, </w:t>
      </w:r>
      <w:r w:rsidRPr="00281F0D">
        <w:rPr>
          <w:spacing w:val="-4"/>
          <w:sz w:val="28"/>
          <w:szCs w:val="28"/>
          <w:lang w:val="vi-VN"/>
        </w:rPr>
        <w:t>bãi tập có đủ thiết bị tối thiểu, đảm bảo an toàn để luyện tập thể dục, thể thao và các hoạt động giáo dục của nhà trường.</w:t>
      </w:r>
    </w:p>
    <w:p w14:paraId="495F2644" w14:textId="77777777" w:rsidR="00EA07FE" w:rsidRPr="00281F0D" w:rsidRDefault="00EA07FE" w:rsidP="00EA07FE">
      <w:pPr>
        <w:spacing w:before="120" w:after="120"/>
        <w:ind w:firstLine="709"/>
        <w:jc w:val="both"/>
        <w:rPr>
          <w:sz w:val="28"/>
          <w:szCs w:val="28"/>
          <w:lang w:val="vi-VN"/>
        </w:rPr>
      </w:pPr>
      <w:r w:rsidRPr="00281F0D">
        <w:rPr>
          <w:sz w:val="28"/>
          <w:szCs w:val="28"/>
          <w:lang w:val="vi-VN"/>
        </w:rPr>
        <w:t>2.10.3</w:t>
      </w:r>
      <w:r w:rsidRPr="00281F0D">
        <w:rPr>
          <w:b/>
          <w:sz w:val="28"/>
          <w:szCs w:val="28"/>
          <w:lang w:val="vi-VN"/>
        </w:rPr>
        <w:t>.</w:t>
      </w:r>
      <w:r w:rsidRPr="00281F0D">
        <w:rPr>
          <w:sz w:val="28"/>
          <w:szCs w:val="28"/>
          <w:lang w:val="vi-VN"/>
        </w:rPr>
        <w:t>2. Tiêu chí 3.2: Phòng học, phòng học bộ môn và khối phục vụ học tập</w:t>
      </w:r>
    </w:p>
    <w:p w14:paraId="624BCE20" w14:textId="77777777" w:rsidR="00EA07FE" w:rsidRPr="00281F0D" w:rsidRDefault="00EA07FE" w:rsidP="00EA07FE">
      <w:pPr>
        <w:spacing w:before="120" w:after="120"/>
        <w:ind w:firstLine="709"/>
        <w:jc w:val="both"/>
        <w:rPr>
          <w:sz w:val="28"/>
          <w:szCs w:val="28"/>
          <w:lang w:val="vi-VN"/>
        </w:rPr>
      </w:pPr>
      <w:r w:rsidRPr="00281F0D">
        <w:rPr>
          <w:sz w:val="28"/>
          <w:szCs w:val="28"/>
          <w:lang w:val="vi-VN"/>
        </w:rPr>
        <w:t>a) Phòng học có đủ bàn ghế phù hợp với tầm vóc học sinh, có bàn ghế của giáo viên, có bảng viết, đủ điều kiện về ánh sáng, thoáng mát; đảm bảo học nhiều nhất là hai ca trong một ngày;</w:t>
      </w:r>
    </w:p>
    <w:p w14:paraId="112F9026" w14:textId="77777777" w:rsidR="00EA07FE" w:rsidRPr="00281F0D" w:rsidRDefault="00EA07FE" w:rsidP="00EA07FE">
      <w:pPr>
        <w:spacing w:before="120" w:after="120"/>
        <w:ind w:firstLine="709"/>
        <w:jc w:val="both"/>
        <w:rPr>
          <w:sz w:val="28"/>
          <w:szCs w:val="28"/>
          <w:lang w:val="vi-VN"/>
        </w:rPr>
      </w:pPr>
      <w:r w:rsidRPr="00281F0D">
        <w:rPr>
          <w:sz w:val="28"/>
          <w:szCs w:val="28"/>
          <w:lang w:val="vi-VN"/>
        </w:rPr>
        <w:t>b) Có đủ phòng học bộ môn theo quy định;</w:t>
      </w:r>
    </w:p>
    <w:p w14:paraId="68B9B235" w14:textId="77777777" w:rsidR="00EA07FE" w:rsidRPr="00281F0D" w:rsidRDefault="00EA07FE" w:rsidP="00EA07FE">
      <w:pPr>
        <w:tabs>
          <w:tab w:val="left" w:pos="1400"/>
        </w:tabs>
        <w:spacing w:before="120" w:after="120"/>
        <w:ind w:firstLine="709"/>
        <w:jc w:val="both"/>
        <w:rPr>
          <w:sz w:val="28"/>
          <w:szCs w:val="28"/>
          <w:lang w:val="vi-VN"/>
        </w:rPr>
      </w:pPr>
      <w:r w:rsidRPr="00281F0D">
        <w:rPr>
          <w:spacing w:val="-4"/>
          <w:sz w:val="28"/>
          <w:szCs w:val="28"/>
          <w:lang w:val="vi-VN"/>
        </w:rPr>
        <w:t>c) Có phòng hoạt động Đoàn - Đội, thư viện và phòng truyền thống.</w:t>
      </w:r>
    </w:p>
    <w:p w14:paraId="36F68222" w14:textId="77777777" w:rsidR="00EA07FE" w:rsidRPr="00281F0D" w:rsidRDefault="00EA07FE" w:rsidP="00EA07FE">
      <w:pPr>
        <w:tabs>
          <w:tab w:val="left" w:pos="1400"/>
        </w:tabs>
        <w:spacing w:before="120" w:after="120"/>
        <w:ind w:firstLine="709"/>
        <w:jc w:val="both"/>
        <w:rPr>
          <w:sz w:val="28"/>
          <w:szCs w:val="28"/>
          <w:lang w:val="vi-VN"/>
        </w:rPr>
      </w:pPr>
      <w:r w:rsidRPr="00281F0D">
        <w:rPr>
          <w:sz w:val="28"/>
          <w:szCs w:val="28"/>
          <w:lang w:val="vi-VN"/>
        </w:rPr>
        <w:t>2.10.3</w:t>
      </w:r>
      <w:r w:rsidRPr="00281F0D">
        <w:rPr>
          <w:b/>
          <w:sz w:val="28"/>
          <w:szCs w:val="28"/>
          <w:lang w:val="vi-VN"/>
        </w:rPr>
        <w:t>.</w:t>
      </w:r>
      <w:r w:rsidRPr="00281F0D">
        <w:rPr>
          <w:sz w:val="28"/>
          <w:szCs w:val="28"/>
          <w:lang w:val="vi-VN"/>
        </w:rPr>
        <w:t>3. Tiêu chí 3.3: Khối hành chính - quản trị</w:t>
      </w:r>
    </w:p>
    <w:p w14:paraId="29EB14E4" w14:textId="77777777" w:rsidR="00EA07FE" w:rsidRPr="00281F0D" w:rsidRDefault="00EA07FE" w:rsidP="00EA07FE">
      <w:pPr>
        <w:spacing w:before="120" w:after="120"/>
        <w:ind w:firstLine="709"/>
        <w:jc w:val="both"/>
        <w:rPr>
          <w:spacing w:val="6"/>
          <w:sz w:val="28"/>
          <w:szCs w:val="28"/>
          <w:lang w:val="vi-VN"/>
        </w:rPr>
      </w:pPr>
      <w:r w:rsidRPr="00281F0D">
        <w:rPr>
          <w:spacing w:val="6"/>
          <w:sz w:val="28"/>
          <w:szCs w:val="28"/>
          <w:lang w:val="vi-VN"/>
        </w:rPr>
        <w:t>a) Đáp ứng yêu cầu tối thiểu các hoạt động hành chính - quản trị của nhà trường;</w:t>
      </w:r>
    </w:p>
    <w:p w14:paraId="3A8D2DB2" w14:textId="77777777" w:rsidR="00EA07FE" w:rsidRPr="00281F0D" w:rsidRDefault="00EA07FE" w:rsidP="00EA07FE">
      <w:pPr>
        <w:spacing w:before="120" w:after="120"/>
        <w:ind w:firstLine="709"/>
        <w:jc w:val="both"/>
        <w:rPr>
          <w:sz w:val="28"/>
          <w:szCs w:val="28"/>
          <w:lang w:val="vi-VN"/>
        </w:rPr>
      </w:pPr>
      <w:r w:rsidRPr="00281F0D">
        <w:rPr>
          <w:sz w:val="28"/>
          <w:szCs w:val="28"/>
          <w:lang w:val="vi-VN"/>
        </w:rPr>
        <w:t>b) Khu để xe được bố trí hợp lý, đảm bảo an toàn, trật tự;</w:t>
      </w:r>
    </w:p>
    <w:p w14:paraId="551EC859" w14:textId="77777777" w:rsidR="00EA07FE" w:rsidRPr="00281F0D" w:rsidRDefault="00EA07FE" w:rsidP="00EA07FE">
      <w:pPr>
        <w:spacing w:before="120" w:after="120"/>
        <w:ind w:firstLine="709"/>
        <w:jc w:val="both"/>
        <w:rPr>
          <w:sz w:val="28"/>
          <w:szCs w:val="28"/>
          <w:lang w:val="vi-VN"/>
        </w:rPr>
      </w:pPr>
      <w:r w:rsidRPr="00281F0D">
        <w:rPr>
          <w:sz w:val="28"/>
          <w:szCs w:val="28"/>
          <w:lang w:val="vi-VN"/>
        </w:rPr>
        <w:t>c) Định kỳ sửa chữa, bổ sung các thiết bị khối hành chính - quản trị</w:t>
      </w:r>
      <w:r w:rsidRPr="007D038B">
        <w:rPr>
          <w:sz w:val="28"/>
          <w:szCs w:val="28"/>
          <w:lang w:val="vi-VN"/>
        </w:rPr>
        <w:t>.</w:t>
      </w:r>
    </w:p>
    <w:p w14:paraId="18F8F180"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2.10.3</w:t>
      </w:r>
      <w:r w:rsidRPr="00281F0D">
        <w:rPr>
          <w:b/>
          <w:sz w:val="28"/>
          <w:szCs w:val="28"/>
          <w:lang w:val="vi-VN"/>
        </w:rPr>
        <w:t>.</w:t>
      </w:r>
      <w:r w:rsidRPr="00281F0D">
        <w:rPr>
          <w:sz w:val="28"/>
          <w:szCs w:val="28"/>
          <w:lang w:val="vi-VN"/>
        </w:rPr>
        <w:t>4. Tiêu chí 3.4: Khu vệ sinh, hệ thống cấp thoát nước</w:t>
      </w:r>
    </w:p>
    <w:p w14:paraId="215575F2"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Khu vệ sinh riêng cho nam, nữ, giáo viên, nhân viên, học sinh đảm bảo không ô nhiễm môi trường; khu vệ sinh đảm bảo sử dụng thuận lợi cho học sinh khuyết tật học hòa nhập;</w:t>
      </w:r>
    </w:p>
    <w:p w14:paraId="669A9276"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b) Có hệ thống thoát nước đảm bảo vệ sinh môi trường; hệ thống cấp nước sạch đảm bảo nước uống và nước sinh hoạt cho giáo viên, nhân viên và học sinh;</w:t>
      </w:r>
    </w:p>
    <w:p w14:paraId="52F1B8FE"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c) Thu gom rác và xử lý chất thải đảm bảo vệ sinh môi trường.</w:t>
      </w:r>
    </w:p>
    <w:p w14:paraId="1E52D958" w14:textId="77777777" w:rsidR="00EA07FE" w:rsidRPr="00281F0D" w:rsidRDefault="00EA07FE" w:rsidP="00EA07FE">
      <w:pPr>
        <w:spacing w:before="120" w:after="120"/>
        <w:ind w:firstLine="709"/>
        <w:jc w:val="both"/>
        <w:rPr>
          <w:rFonts w:eastAsia="Calibri"/>
          <w:sz w:val="28"/>
          <w:szCs w:val="28"/>
          <w:lang w:val="vi-VN"/>
        </w:rPr>
      </w:pPr>
      <w:r w:rsidRPr="00281F0D">
        <w:rPr>
          <w:sz w:val="28"/>
          <w:szCs w:val="28"/>
          <w:lang w:val="vi-VN"/>
        </w:rPr>
        <w:t>2.10.3</w:t>
      </w:r>
      <w:r w:rsidRPr="00281F0D">
        <w:rPr>
          <w:b/>
          <w:sz w:val="28"/>
          <w:szCs w:val="28"/>
          <w:lang w:val="vi-VN"/>
        </w:rPr>
        <w:t>.</w:t>
      </w:r>
      <w:r w:rsidRPr="00281F0D">
        <w:rPr>
          <w:rFonts w:eastAsia="Calibri"/>
          <w:sz w:val="28"/>
          <w:szCs w:val="28"/>
          <w:lang w:val="vi-VN"/>
        </w:rPr>
        <w:t>5</w:t>
      </w:r>
      <w:r w:rsidRPr="007D038B">
        <w:rPr>
          <w:rFonts w:eastAsia="Calibri"/>
          <w:sz w:val="28"/>
          <w:szCs w:val="28"/>
          <w:lang w:val="vi-VN"/>
        </w:rPr>
        <w:t>. Tiêu chí 3.</w:t>
      </w:r>
      <w:r w:rsidRPr="00281F0D">
        <w:rPr>
          <w:rFonts w:eastAsia="Calibri"/>
          <w:sz w:val="28"/>
          <w:szCs w:val="28"/>
          <w:lang w:val="vi-VN"/>
        </w:rPr>
        <w:t>5</w:t>
      </w:r>
      <w:r w:rsidRPr="007D038B">
        <w:rPr>
          <w:rFonts w:eastAsia="Calibri"/>
          <w:sz w:val="28"/>
          <w:szCs w:val="28"/>
          <w:lang w:val="vi-VN"/>
        </w:rPr>
        <w:t>: Thiết bị</w:t>
      </w:r>
    </w:p>
    <w:p w14:paraId="6B68BC1D" w14:textId="77777777" w:rsidR="00EA07FE" w:rsidRPr="00281F0D" w:rsidRDefault="00EA07FE" w:rsidP="00EA07FE">
      <w:pPr>
        <w:spacing w:before="120" w:after="120"/>
        <w:ind w:firstLine="709"/>
        <w:jc w:val="both"/>
        <w:rPr>
          <w:rFonts w:eastAsia="Calibri"/>
          <w:sz w:val="28"/>
          <w:szCs w:val="28"/>
          <w:lang w:val="vi-VN"/>
        </w:rPr>
      </w:pPr>
      <w:r w:rsidRPr="007D038B">
        <w:rPr>
          <w:rFonts w:eastAsia="Calibri"/>
          <w:sz w:val="28"/>
          <w:szCs w:val="28"/>
          <w:lang w:val="vi-VN"/>
        </w:rPr>
        <w:t xml:space="preserve">a) Có </w:t>
      </w:r>
      <w:r w:rsidRPr="00281F0D">
        <w:rPr>
          <w:rFonts w:eastAsia="Calibri"/>
          <w:sz w:val="28"/>
          <w:szCs w:val="28"/>
          <w:lang w:val="vi-VN"/>
        </w:rPr>
        <w:t>đủ</w:t>
      </w:r>
      <w:r w:rsidRPr="007D038B">
        <w:rPr>
          <w:rFonts w:eastAsia="Calibri"/>
          <w:sz w:val="28"/>
          <w:szCs w:val="28"/>
          <w:lang w:val="vi-VN"/>
        </w:rPr>
        <w:t xml:space="preserve"> thiết bị</w:t>
      </w:r>
      <w:r w:rsidRPr="00281F0D">
        <w:rPr>
          <w:rFonts w:eastAsia="Calibri"/>
          <w:sz w:val="28"/>
          <w:szCs w:val="28"/>
          <w:lang w:val="vi-VN"/>
        </w:rPr>
        <w:t xml:space="preserve"> văn phòng và các thiết bị khác </w:t>
      </w:r>
      <w:r w:rsidRPr="007D038B">
        <w:rPr>
          <w:rFonts w:eastAsia="Calibri"/>
          <w:sz w:val="28"/>
          <w:szCs w:val="28"/>
          <w:lang w:val="vi-VN"/>
        </w:rPr>
        <w:t xml:space="preserve">phục vụ </w:t>
      </w:r>
      <w:r w:rsidRPr="00281F0D">
        <w:rPr>
          <w:rFonts w:eastAsia="Calibri"/>
          <w:sz w:val="28"/>
          <w:szCs w:val="28"/>
          <w:lang w:val="vi-VN"/>
        </w:rPr>
        <w:t>các hoạt động của nhà trường</w:t>
      </w:r>
      <w:r w:rsidRPr="007D038B">
        <w:rPr>
          <w:rFonts w:eastAsia="Calibri"/>
          <w:sz w:val="28"/>
          <w:szCs w:val="28"/>
          <w:lang w:val="vi-VN"/>
        </w:rPr>
        <w:t>;</w:t>
      </w:r>
    </w:p>
    <w:p w14:paraId="2C0598C0" w14:textId="77777777" w:rsidR="00EA07FE" w:rsidRPr="00281F0D" w:rsidRDefault="00EA07FE" w:rsidP="00EA07FE">
      <w:pPr>
        <w:spacing w:before="120" w:after="120"/>
        <w:ind w:firstLine="709"/>
        <w:jc w:val="both"/>
        <w:rPr>
          <w:rFonts w:eastAsia="Calibri"/>
          <w:sz w:val="28"/>
          <w:szCs w:val="28"/>
          <w:lang w:val="vi-VN"/>
        </w:rPr>
      </w:pPr>
      <w:r w:rsidRPr="007D038B">
        <w:rPr>
          <w:rFonts w:eastAsia="Calibri"/>
          <w:sz w:val="28"/>
          <w:szCs w:val="28"/>
          <w:lang w:val="vi-VN"/>
        </w:rPr>
        <w:t xml:space="preserve">b) Có đủ thiết bị dạy học </w:t>
      </w:r>
      <w:r w:rsidRPr="00281F0D">
        <w:rPr>
          <w:rFonts w:eastAsia="Calibri"/>
          <w:sz w:val="28"/>
          <w:szCs w:val="28"/>
          <w:lang w:val="vi-VN"/>
        </w:rPr>
        <w:t xml:space="preserve">đáp ứng yêu cầu </w:t>
      </w:r>
      <w:r w:rsidRPr="007D038B">
        <w:rPr>
          <w:rFonts w:eastAsia="Calibri"/>
          <w:sz w:val="28"/>
          <w:szCs w:val="28"/>
          <w:lang w:val="vi-VN"/>
        </w:rPr>
        <w:t>tối thiểu theo quy định;</w:t>
      </w:r>
    </w:p>
    <w:p w14:paraId="6DC1CD19" w14:textId="77777777" w:rsidR="00EA07FE" w:rsidRPr="00281F0D" w:rsidRDefault="00EA07FE" w:rsidP="00EA07FE">
      <w:pPr>
        <w:spacing w:before="120" w:after="120"/>
        <w:ind w:firstLine="709"/>
        <w:jc w:val="both"/>
        <w:rPr>
          <w:rFonts w:eastAsia="Calibri"/>
          <w:sz w:val="28"/>
          <w:szCs w:val="28"/>
          <w:lang w:val="vi-VN"/>
        </w:rPr>
      </w:pPr>
      <w:r w:rsidRPr="007D038B">
        <w:rPr>
          <w:rFonts w:eastAsia="Calibri"/>
          <w:sz w:val="28"/>
          <w:szCs w:val="28"/>
          <w:lang w:val="vi-VN"/>
        </w:rPr>
        <w:t xml:space="preserve">c) Hằng năm </w:t>
      </w:r>
      <w:r w:rsidRPr="00281F0D">
        <w:rPr>
          <w:rFonts w:eastAsia="Calibri"/>
          <w:sz w:val="28"/>
          <w:szCs w:val="28"/>
          <w:lang w:val="vi-VN"/>
        </w:rPr>
        <w:t xml:space="preserve">các thiết bị </w:t>
      </w:r>
      <w:r w:rsidRPr="007D038B">
        <w:rPr>
          <w:rFonts w:eastAsia="Calibri"/>
          <w:sz w:val="28"/>
          <w:szCs w:val="28"/>
          <w:lang w:val="vi-VN"/>
        </w:rPr>
        <w:t>được kiểm kê, sửa chữa</w:t>
      </w:r>
      <w:r w:rsidRPr="00281F0D">
        <w:rPr>
          <w:rFonts w:eastAsia="Calibri"/>
          <w:sz w:val="28"/>
          <w:szCs w:val="28"/>
          <w:lang w:val="vi-VN"/>
        </w:rPr>
        <w:t>.</w:t>
      </w:r>
    </w:p>
    <w:p w14:paraId="3EE61FA2" w14:textId="77777777" w:rsidR="00EA07FE" w:rsidRPr="00281F0D" w:rsidRDefault="00EA07FE" w:rsidP="00EA07FE">
      <w:pPr>
        <w:spacing w:before="120" w:after="120"/>
        <w:ind w:firstLine="709"/>
        <w:jc w:val="both"/>
        <w:rPr>
          <w:rFonts w:eastAsia="Calibri"/>
          <w:sz w:val="28"/>
          <w:szCs w:val="28"/>
          <w:lang w:val="vi-VN"/>
        </w:rPr>
      </w:pPr>
      <w:r w:rsidRPr="00281F0D">
        <w:rPr>
          <w:sz w:val="28"/>
          <w:szCs w:val="28"/>
          <w:lang w:val="vi-VN"/>
        </w:rPr>
        <w:lastRenderedPageBreak/>
        <w:t>2.10.3</w:t>
      </w:r>
      <w:r w:rsidRPr="00281F0D">
        <w:rPr>
          <w:b/>
          <w:sz w:val="28"/>
          <w:szCs w:val="28"/>
          <w:lang w:val="vi-VN"/>
        </w:rPr>
        <w:t>.</w:t>
      </w:r>
      <w:r w:rsidRPr="00281F0D">
        <w:rPr>
          <w:rFonts w:eastAsia="Calibri"/>
          <w:sz w:val="28"/>
          <w:szCs w:val="28"/>
          <w:lang w:val="vi-VN"/>
        </w:rPr>
        <w:t>6</w:t>
      </w:r>
      <w:r w:rsidRPr="007D038B">
        <w:rPr>
          <w:rFonts w:eastAsia="Calibri"/>
          <w:sz w:val="28"/>
          <w:szCs w:val="28"/>
          <w:lang w:val="vi-VN"/>
        </w:rPr>
        <w:t>. Tiêu chí 3.</w:t>
      </w:r>
      <w:r w:rsidRPr="00281F0D">
        <w:rPr>
          <w:rFonts w:eastAsia="Calibri"/>
          <w:sz w:val="28"/>
          <w:szCs w:val="28"/>
          <w:lang w:val="vi-VN"/>
        </w:rPr>
        <w:t>6</w:t>
      </w:r>
      <w:r w:rsidRPr="007D038B">
        <w:rPr>
          <w:rFonts w:eastAsia="Calibri"/>
          <w:sz w:val="28"/>
          <w:szCs w:val="28"/>
          <w:lang w:val="vi-VN"/>
        </w:rPr>
        <w:t>: Thư viện</w:t>
      </w:r>
    </w:p>
    <w:p w14:paraId="1D5864E4"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a) Được trang bị sách, báo, tạp chí, bản đồ, tranh ảnh giáo dục, băng đĩa giáo khoa và các xuất bản phẩm tham khảo tối thiểu phục vụ hoạt động nghiên cứu, hoạt động dạy học, các hoạt động khác của nhà trường;</w:t>
      </w:r>
    </w:p>
    <w:p w14:paraId="63234CE7"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 xml:space="preserve">b) Hoạt động của thư viện đáp ứng yêu cầu tối thiểu về nghiên cứu, hoạt động dạy học, các hoạt động khác của cán bộ quản lý, giáo viên, nhân viên, học sinh; </w:t>
      </w:r>
    </w:p>
    <w:p w14:paraId="5C4A1E18"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c) Hằng năm thư viện được kiểm kê, bổ sung </w:t>
      </w:r>
      <w:r w:rsidRPr="00281F0D">
        <w:rPr>
          <w:spacing w:val="4"/>
          <w:sz w:val="28"/>
          <w:szCs w:val="28"/>
          <w:lang w:val="vi-VN"/>
        </w:rPr>
        <w:t>sách, báo, tạp chí, bản đồ, tranh ảnh giáo dục, băng đĩa giáo khoa và các xuất bản phẩm tham khảo</w:t>
      </w:r>
      <w:r w:rsidRPr="00281F0D">
        <w:rPr>
          <w:sz w:val="28"/>
          <w:szCs w:val="28"/>
          <w:lang w:val="vi-VN"/>
        </w:rPr>
        <w:t>.</w:t>
      </w:r>
    </w:p>
    <w:p w14:paraId="2271794E" w14:textId="77777777" w:rsidR="00EA07FE" w:rsidRPr="00281F0D" w:rsidRDefault="00EA07FE" w:rsidP="00EA07FE">
      <w:pPr>
        <w:spacing w:before="120" w:after="120"/>
        <w:ind w:firstLine="720"/>
        <w:jc w:val="both"/>
        <w:rPr>
          <w:b/>
          <w:sz w:val="28"/>
          <w:szCs w:val="28"/>
          <w:lang w:val="vi-VN"/>
        </w:rPr>
      </w:pPr>
      <w:r w:rsidRPr="00281F0D">
        <w:rPr>
          <w:sz w:val="28"/>
          <w:szCs w:val="28"/>
          <w:lang w:val="vi-VN"/>
        </w:rPr>
        <w:t>2.10.4</w:t>
      </w:r>
      <w:r w:rsidRPr="00281F0D">
        <w:rPr>
          <w:b/>
          <w:sz w:val="28"/>
          <w:szCs w:val="28"/>
          <w:lang w:val="vi-VN"/>
        </w:rPr>
        <w:t xml:space="preserve">. Tiêu chuẩn 4: Quan hệ giữa nhà trường, gia đình và xã hội </w:t>
      </w:r>
    </w:p>
    <w:p w14:paraId="76475F1A"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2.10.4</w:t>
      </w:r>
      <w:r w:rsidRPr="00281F0D">
        <w:rPr>
          <w:b/>
          <w:sz w:val="28"/>
          <w:szCs w:val="28"/>
          <w:lang w:val="vi-VN"/>
        </w:rPr>
        <w:t>.</w:t>
      </w:r>
      <w:r w:rsidRPr="00281F0D">
        <w:rPr>
          <w:sz w:val="28"/>
          <w:szCs w:val="28"/>
          <w:lang w:val="vi-VN"/>
        </w:rPr>
        <w:t>1. Tiêu chí 4.1: Ban đại diện cha mẹ học sinh</w:t>
      </w:r>
    </w:p>
    <w:p w14:paraId="2B186A5F"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Được thành lập và hoạt động theo quy định tại Điều lệ Ban đại diện cha mẹ học sinh;</w:t>
      </w:r>
    </w:p>
    <w:p w14:paraId="62B59726"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b) Có kế hoạch hoạt động theo năm học;</w:t>
      </w:r>
    </w:p>
    <w:p w14:paraId="6B74886F"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c) Tổ chức thực hiện kế hoạch hoạt động đúng tiến độ. </w:t>
      </w:r>
    </w:p>
    <w:p w14:paraId="70A2FF49"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2.10.4</w:t>
      </w:r>
      <w:r w:rsidRPr="00281F0D">
        <w:rPr>
          <w:b/>
          <w:sz w:val="28"/>
          <w:szCs w:val="28"/>
          <w:lang w:val="vi-VN"/>
        </w:rPr>
        <w:t>.</w:t>
      </w:r>
      <w:r w:rsidRPr="00281F0D">
        <w:rPr>
          <w:sz w:val="28"/>
          <w:szCs w:val="28"/>
          <w:lang w:val="vi-VN"/>
        </w:rPr>
        <w:t>2. Tiêu chí 4.2: Công tác tham mưu cấp ủy đảng, chính quyền và phối hợp với các tổ chức, cá nhân của nhà trường</w:t>
      </w:r>
    </w:p>
    <w:p w14:paraId="38288230"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Tham mưu cấp ủy đảng, chính quyền để thực hiện kế hoạch giáo dục của nhà trường;</w:t>
      </w:r>
    </w:p>
    <w:p w14:paraId="05175038"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b) Tuyên truyền nâng cao nhận thức và trách nhiệm của cộng đồng về </w:t>
      </w:r>
      <w:r w:rsidRPr="00281F0D">
        <w:rPr>
          <w:rFonts w:eastAsia="Calibri"/>
          <w:sz w:val="28"/>
          <w:szCs w:val="28"/>
          <w:lang w:val="vi-VN"/>
        </w:rPr>
        <w:t>chủ trương, chính sách của Đảng, Nhà nước, ngành Giáo dục</w:t>
      </w:r>
      <w:r w:rsidRPr="00281F0D">
        <w:rPr>
          <w:sz w:val="28"/>
          <w:szCs w:val="28"/>
          <w:lang w:val="vi-VN"/>
        </w:rPr>
        <w:t>; về mục tiêu, nội dung và kế hoạch giáo dục của nhà trường;</w:t>
      </w:r>
    </w:p>
    <w:p w14:paraId="6A6D3395"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c) Huy động và sử dụng các nguồn lực hợp pháp của các tổ chức, cá nhân đúng quy định.</w:t>
      </w:r>
    </w:p>
    <w:p w14:paraId="7A60C0A7" w14:textId="77777777" w:rsidR="00EA07FE" w:rsidRPr="00281F0D" w:rsidRDefault="00EA07FE" w:rsidP="00EA07FE">
      <w:pPr>
        <w:spacing w:before="120" w:after="120"/>
        <w:ind w:firstLine="720"/>
        <w:jc w:val="both"/>
        <w:rPr>
          <w:b/>
          <w:sz w:val="28"/>
          <w:szCs w:val="28"/>
          <w:lang w:val="vi-VN"/>
        </w:rPr>
      </w:pPr>
      <w:r w:rsidRPr="00281F0D">
        <w:rPr>
          <w:sz w:val="28"/>
          <w:szCs w:val="28"/>
          <w:lang w:val="vi-VN"/>
        </w:rPr>
        <w:t>2.10.5</w:t>
      </w:r>
      <w:r w:rsidRPr="00281F0D">
        <w:rPr>
          <w:b/>
          <w:sz w:val="28"/>
          <w:szCs w:val="28"/>
          <w:lang w:val="vi-VN"/>
        </w:rPr>
        <w:t xml:space="preserve">. Tiêu chuẩn 5: Hoạt động giáo dục và kết quả giáo dục </w:t>
      </w:r>
    </w:p>
    <w:p w14:paraId="6CCBCB97"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2.10.5</w:t>
      </w:r>
      <w:r w:rsidRPr="00281F0D">
        <w:rPr>
          <w:b/>
          <w:sz w:val="28"/>
          <w:szCs w:val="28"/>
          <w:lang w:val="vi-VN"/>
        </w:rPr>
        <w:t>.</w:t>
      </w:r>
      <w:r w:rsidRPr="00281F0D">
        <w:rPr>
          <w:sz w:val="28"/>
          <w:szCs w:val="28"/>
          <w:lang w:val="vi-VN"/>
        </w:rPr>
        <w:t>1. Tiêu chí 5.1: Thực hiện Chương trình giáo dục phổ thông</w:t>
      </w:r>
    </w:p>
    <w:p w14:paraId="614E42AF"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a) Tổ chức dạy học đúng, đủ các môn học và các hoạt động giáo dục theo quy định, đảm bảo mục tiêu giáo dục; </w:t>
      </w:r>
    </w:p>
    <w:p w14:paraId="126123E5"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 xml:space="preserve">b) </w:t>
      </w:r>
      <w:r w:rsidRPr="007D038B">
        <w:rPr>
          <w:rFonts w:eastAsia="Calibri"/>
          <w:spacing w:val="-4"/>
          <w:sz w:val="28"/>
          <w:szCs w:val="28"/>
          <w:lang w:val="vi-VN"/>
        </w:rPr>
        <w:t xml:space="preserve">Vận dụng các phương pháp, kỹ thuật dạy học, tổ chức hoạt động </w:t>
      </w:r>
      <w:r w:rsidRPr="00281F0D">
        <w:rPr>
          <w:rFonts w:eastAsia="Calibri"/>
          <w:spacing w:val="-4"/>
          <w:sz w:val="28"/>
          <w:szCs w:val="28"/>
          <w:lang w:val="vi-VN"/>
        </w:rPr>
        <w:t xml:space="preserve">dạy </w:t>
      </w:r>
      <w:r w:rsidRPr="007D038B">
        <w:rPr>
          <w:rFonts w:eastAsia="Calibri"/>
          <w:spacing w:val="-4"/>
          <w:sz w:val="28"/>
          <w:szCs w:val="28"/>
          <w:lang w:val="vi-VN"/>
        </w:rPr>
        <w:t>học đảm bảo mục tiêu, nội dung giáo dục, phù hợp đối tượng học sinh và điều kiện nhà trường</w:t>
      </w:r>
      <w:r w:rsidRPr="00281F0D">
        <w:rPr>
          <w:rFonts w:eastAsia="Calibri"/>
          <w:spacing w:val="-4"/>
          <w:sz w:val="28"/>
          <w:szCs w:val="28"/>
          <w:lang w:val="vi-VN"/>
        </w:rPr>
        <w:t xml:space="preserve">; </w:t>
      </w:r>
      <w:r w:rsidRPr="00281F0D">
        <w:rPr>
          <w:spacing w:val="-4"/>
          <w:sz w:val="28"/>
          <w:szCs w:val="28"/>
          <w:lang w:val="vi-VN"/>
        </w:rPr>
        <w:t>bồi dưỡng phương pháp tự học, năng cao khả năng làm việc theo nhóm và rèn luyện kỹ năng vận dụng kiến thức vào thực tiễn;</w:t>
      </w:r>
    </w:p>
    <w:p w14:paraId="33AAC662" w14:textId="77777777" w:rsidR="00EA07FE" w:rsidRPr="00281F0D" w:rsidRDefault="00EA07FE" w:rsidP="00EA07FE">
      <w:pPr>
        <w:spacing w:before="120" w:after="120"/>
        <w:ind w:firstLine="720"/>
        <w:jc w:val="both"/>
        <w:rPr>
          <w:b/>
          <w:sz w:val="28"/>
          <w:szCs w:val="28"/>
          <w:lang w:val="vi-VN"/>
        </w:rPr>
      </w:pPr>
      <w:r w:rsidRPr="00281F0D">
        <w:rPr>
          <w:sz w:val="28"/>
          <w:szCs w:val="28"/>
          <w:lang w:val="vi-VN"/>
        </w:rPr>
        <w:lastRenderedPageBreak/>
        <w:t>c) Các hình thức kiểm tra, đánh giá học sinh đa dạng đảm bảo khách quan và hiệu quả.</w:t>
      </w:r>
    </w:p>
    <w:p w14:paraId="39896E4D" w14:textId="77777777" w:rsidR="00EA07FE" w:rsidRPr="00281F0D" w:rsidRDefault="00EA07FE" w:rsidP="00EA07FE">
      <w:pPr>
        <w:spacing w:before="120" w:after="120"/>
        <w:ind w:firstLine="709"/>
        <w:jc w:val="both"/>
        <w:rPr>
          <w:rFonts w:eastAsia="Calibri"/>
          <w:spacing w:val="-4"/>
          <w:sz w:val="28"/>
          <w:szCs w:val="28"/>
          <w:lang w:val="vi-VN"/>
        </w:rPr>
      </w:pPr>
      <w:r w:rsidRPr="00281F0D">
        <w:rPr>
          <w:sz w:val="28"/>
          <w:szCs w:val="28"/>
          <w:lang w:val="vi-VN"/>
        </w:rPr>
        <w:t>2.10.5</w:t>
      </w:r>
      <w:r w:rsidRPr="00281F0D">
        <w:rPr>
          <w:b/>
          <w:sz w:val="28"/>
          <w:szCs w:val="28"/>
          <w:lang w:val="vi-VN"/>
        </w:rPr>
        <w:t>.</w:t>
      </w:r>
      <w:r w:rsidRPr="00281F0D">
        <w:rPr>
          <w:spacing w:val="-4"/>
          <w:sz w:val="28"/>
          <w:szCs w:val="28"/>
          <w:lang w:val="vi-VN"/>
        </w:rPr>
        <w:t xml:space="preserve">2. Tiêu chí 5.2: Tổ chức hoạt động giáo dục cho học sinh </w:t>
      </w:r>
      <w:r w:rsidRPr="007D038B">
        <w:rPr>
          <w:rFonts w:eastAsia="Calibri"/>
          <w:spacing w:val="-4"/>
          <w:sz w:val="28"/>
          <w:szCs w:val="28"/>
          <w:lang w:val="vi-VN"/>
        </w:rPr>
        <w:t>có hoàn cảnh khó khăn,</w:t>
      </w:r>
      <w:r w:rsidRPr="00281F0D">
        <w:rPr>
          <w:rFonts w:eastAsia="Calibri"/>
          <w:spacing w:val="-4"/>
          <w:sz w:val="28"/>
          <w:szCs w:val="28"/>
          <w:lang w:val="vi-VN"/>
        </w:rPr>
        <w:t xml:space="preserve"> </w:t>
      </w:r>
      <w:r w:rsidRPr="007D038B">
        <w:rPr>
          <w:rFonts w:eastAsia="Calibri"/>
          <w:spacing w:val="-4"/>
          <w:sz w:val="28"/>
          <w:szCs w:val="28"/>
          <w:lang w:val="vi-VN"/>
        </w:rPr>
        <w:t>học sinh có năng khiếu</w:t>
      </w:r>
      <w:r w:rsidRPr="00281F0D">
        <w:rPr>
          <w:spacing w:val="-4"/>
          <w:sz w:val="28"/>
          <w:szCs w:val="28"/>
          <w:lang w:val="vi-VN"/>
        </w:rPr>
        <w:t xml:space="preserve">, </w:t>
      </w:r>
      <w:r w:rsidRPr="007D038B">
        <w:rPr>
          <w:rFonts w:eastAsia="Calibri"/>
          <w:spacing w:val="-4"/>
          <w:sz w:val="28"/>
          <w:szCs w:val="28"/>
          <w:lang w:val="vi-VN"/>
        </w:rPr>
        <w:t>học sinh gặp khó khăn trong học tập</w:t>
      </w:r>
      <w:r w:rsidRPr="00281F0D">
        <w:rPr>
          <w:rFonts w:eastAsia="Calibri"/>
          <w:spacing w:val="-4"/>
          <w:sz w:val="28"/>
          <w:szCs w:val="28"/>
          <w:lang w:val="vi-VN"/>
        </w:rPr>
        <w:t xml:space="preserve"> và</w:t>
      </w:r>
      <w:r w:rsidRPr="007D038B">
        <w:rPr>
          <w:rFonts w:eastAsia="Calibri"/>
          <w:spacing w:val="-4"/>
          <w:sz w:val="28"/>
          <w:szCs w:val="28"/>
          <w:lang w:val="vi-VN"/>
        </w:rPr>
        <w:t xml:space="preserve"> rèn luyện</w:t>
      </w:r>
    </w:p>
    <w:p w14:paraId="68594B80" w14:textId="77777777" w:rsidR="00EA07FE" w:rsidRPr="00281F0D" w:rsidRDefault="00EA07FE" w:rsidP="00EA07FE">
      <w:pPr>
        <w:spacing w:before="120" w:after="120"/>
        <w:ind w:firstLine="720"/>
        <w:jc w:val="both"/>
        <w:rPr>
          <w:rFonts w:eastAsia="Calibri"/>
          <w:sz w:val="28"/>
          <w:szCs w:val="28"/>
          <w:lang w:val="vi-VN"/>
        </w:rPr>
      </w:pPr>
      <w:r w:rsidRPr="00281F0D">
        <w:rPr>
          <w:rFonts w:eastAsia="Calibri"/>
          <w:sz w:val="28"/>
          <w:szCs w:val="28"/>
          <w:lang w:val="vi-VN"/>
        </w:rPr>
        <w:t>a</w:t>
      </w:r>
      <w:r w:rsidRPr="007D038B">
        <w:rPr>
          <w:rFonts w:eastAsia="Calibri"/>
          <w:sz w:val="28"/>
          <w:szCs w:val="28"/>
          <w:lang w:val="vi-VN"/>
        </w:rPr>
        <w:t xml:space="preserve">) Có kế hoạch giáo dục </w:t>
      </w:r>
      <w:r w:rsidRPr="00281F0D">
        <w:rPr>
          <w:rFonts w:eastAsia="Calibri"/>
          <w:sz w:val="28"/>
          <w:szCs w:val="28"/>
          <w:lang w:val="vi-VN"/>
        </w:rPr>
        <w:t xml:space="preserve">cho </w:t>
      </w:r>
      <w:r w:rsidRPr="007D038B">
        <w:rPr>
          <w:rFonts w:eastAsia="Calibri"/>
          <w:sz w:val="28"/>
          <w:szCs w:val="28"/>
          <w:lang w:val="vi-VN"/>
        </w:rPr>
        <w:t>học sinh có hoàn cảnh khó khăn,</w:t>
      </w:r>
      <w:r w:rsidRPr="00281F0D">
        <w:rPr>
          <w:rFonts w:eastAsia="Calibri"/>
          <w:sz w:val="28"/>
          <w:szCs w:val="28"/>
          <w:lang w:val="vi-VN"/>
        </w:rPr>
        <w:t xml:space="preserve"> </w:t>
      </w:r>
      <w:r w:rsidRPr="007D038B">
        <w:rPr>
          <w:rFonts w:eastAsia="Calibri"/>
          <w:sz w:val="28"/>
          <w:szCs w:val="28"/>
          <w:lang w:val="vi-VN"/>
        </w:rPr>
        <w:t>học sinh có năng khiếu</w:t>
      </w:r>
      <w:r w:rsidRPr="00281F0D">
        <w:rPr>
          <w:rFonts w:eastAsia="Calibri"/>
          <w:sz w:val="28"/>
          <w:szCs w:val="28"/>
          <w:lang w:val="vi-VN"/>
        </w:rPr>
        <w:t>,</w:t>
      </w:r>
      <w:r w:rsidRPr="007D038B">
        <w:rPr>
          <w:rFonts w:eastAsia="Calibri"/>
          <w:sz w:val="28"/>
          <w:szCs w:val="28"/>
          <w:lang w:val="vi-VN"/>
        </w:rPr>
        <w:t xml:space="preserve"> học sinh gặp khó khăn trong học tập</w:t>
      </w:r>
      <w:r w:rsidRPr="00281F0D">
        <w:rPr>
          <w:rFonts w:eastAsia="Calibri"/>
          <w:sz w:val="28"/>
          <w:szCs w:val="28"/>
          <w:lang w:val="vi-VN"/>
        </w:rPr>
        <w:t xml:space="preserve"> và</w:t>
      </w:r>
      <w:r w:rsidRPr="007D038B">
        <w:rPr>
          <w:rFonts w:eastAsia="Calibri"/>
          <w:sz w:val="28"/>
          <w:szCs w:val="28"/>
          <w:lang w:val="vi-VN"/>
        </w:rPr>
        <w:t xml:space="preserve"> rèn luyện</w:t>
      </w:r>
      <w:r w:rsidRPr="00281F0D">
        <w:rPr>
          <w:rFonts w:eastAsia="Calibri"/>
          <w:sz w:val="28"/>
          <w:szCs w:val="28"/>
          <w:lang w:val="vi-VN"/>
        </w:rPr>
        <w:t>;</w:t>
      </w:r>
    </w:p>
    <w:p w14:paraId="44B24AF0"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b) Tổ chức thực hiện kế hoạch hoạt động giáo dục </w:t>
      </w:r>
      <w:r w:rsidRPr="00281F0D">
        <w:rPr>
          <w:rFonts w:eastAsia="Calibri"/>
          <w:sz w:val="28"/>
          <w:szCs w:val="28"/>
          <w:lang w:val="vi-VN"/>
        </w:rPr>
        <w:t xml:space="preserve">cho </w:t>
      </w:r>
      <w:r w:rsidRPr="007D038B">
        <w:rPr>
          <w:rFonts w:eastAsia="Calibri"/>
          <w:sz w:val="28"/>
          <w:szCs w:val="28"/>
          <w:lang w:val="vi-VN"/>
        </w:rPr>
        <w:t>học sinh có hoàn cảnh khó khăn,</w:t>
      </w:r>
      <w:r w:rsidRPr="00281F0D">
        <w:rPr>
          <w:rFonts w:eastAsia="Calibri"/>
          <w:sz w:val="28"/>
          <w:szCs w:val="28"/>
          <w:lang w:val="vi-VN"/>
        </w:rPr>
        <w:t xml:space="preserve"> </w:t>
      </w:r>
      <w:r w:rsidRPr="007D038B">
        <w:rPr>
          <w:rFonts w:eastAsia="Calibri"/>
          <w:sz w:val="28"/>
          <w:szCs w:val="28"/>
          <w:lang w:val="vi-VN"/>
        </w:rPr>
        <w:t>học sinh có năng khiếu</w:t>
      </w:r>
      <w:r w:rsidRPr="00281F0D">
        <w:rPr>
          <w:rFonts w:eastAsia="Calibri"/>
          <w:sz w:val="28"/>
          <w:szCs w:val="28"/>
          <w:lang w:val="vi-VN"/>
        </w:rPr>
        <w:t xml:space="preserve">, </w:t>
      </w:r>
      <w:r w:rsidRPr="007D038B">
        <w:rPr>
          <w:rFonts w:eastAsia="Calibri"/>
          <w:sz w:val="28"/>
          <w:szCs w:val="28"/>
          <w:lang w:val="vi-VN"/>
        </w:rPr>
        <w:t>học sinh gặp khó khăn trong học tập</w:t>
      </w:r>
      <w:r w:rsidRPr="00281F0D">
        <w:rPr>
          <w:rFonts w:eastAsia="Calibri"/>
          <w:sz w:val="28"/>
          <w:szCs w:val="28"/>
          <w:lang w:val="vi-VN"/>
        </w:rPr>
        <w:t xml:space="preserve"> và</w:t>
      </w:r>
      <w:r w:rsidRPr="007D038B">
        <w:rPr>
          <w:rFonts w:eastAsia="Calibri"/>
          <w:sz w:val="28"/>
          <w:szCs w:val="28"/>
          <w:lang w:val="vi-VN"/>
        </w:rPr>
        <w:t xml:space="preserve"> rèn luyện</w:t>
      </w:r>
      <w:r w:rsidRPr="00281F0D">
        <w:rPr>
          <w:sz w:val="28"/>
          <w:szCs w:val="28"/>
          <w:lang w:val="vi-VN"/>
        </w:rPr>
        <w:t>;</w:t>
      </w:r>
    </w:p>
    <w:p w14:paraId="06F1A013" w14:textId="77777777" w:rsidR="00EA07FE" w:rsidRPr="00281F0D" w:rsidRDefault="00EA07FE" w:rsidP="00EA07FE">
      <w:pPr>
        <w:spacing w:before="120" w:after="120"/>
        <w:ind w:firstLine="720"/>
        <w:jc w:val="both"/>
        <w:rPr>
          <w:b/>
          <w:sz w:val="28"/>
          <w:szCs w:val="28"/>
          <w:lang w:val="vi-VN"/>
        </w:rPr>
      </w:pPr>
      <w:r w:rsidRPr="00281F0D">
        <w:rPr>
          <w:sz w:val="28"/>
          <w:szCs w:val="28"/>
          <w:lang w:val="vi-VN"/>
        </w:rPr>
        <w:t xml:space="preserve">c) Hằng năm rà soát, đánh giá các hoạt động giáo dục học sinh </w:t>
      </w:r>
      <w:r w:rsidRPr="007D038B">
        <w:rPr>
          <w:rFonts w:eastAsia="Calibri"/>
          <w:sz w:val="28"/>
          <w:szCs w:val="28"/>
          <w:lang w:val="vi-VN"/>
        </w:rPr>
        <w:t>có hoàn cảnh khó khăn,</w:t>
      </w:r>
      <w:r w:rsidRPr="00281F0D">
        <w:rPr>
          <w:rFonts w:eastAsia="Calibri"/>
          <w:sz w:val="28"/>
          <w:szCs w:val="28"/>
          <w:lang w:val="vi-VN"/>
        </w:rPr>
        <w:t xml:space="preserve"> </w:t>
      </w:r>
      <w:r w:rsidRPr="007D038B">
        <w:rPr>
          <w:rFonts w:eastAsia="Calibri"/>
          <w:sz w:val="28"/>
          <w:szCs w:val="28"/>
          <w:lang w:val="vi-VN"/>
        </w:rPr>
        <w:t>học sinh có năng khiếu</w:t>
      </w:r>
      <w:r w:rsidRPr="00281F0D">
        <w:rPr>
          <w:rFonts w:eastAsia="Calibri"/>
          <w:sz w:val="28"/>
          <w:szCs w:val="28"/>
          <w:lang w:val="vi-VN"/>
        </w:rPr>
        <w:t>,</w:t>
      </w:r>
      <w:r w:rsidRPr="007D038B">
        <w:rPr>
          <w:rFonts w:eastAsia="Calibri"/>
          <w:sz w:val="28"/>
          <w:szCs w:val="28"/>
          <w:lang w:val="vi-VN"/>
        </w:rPr>
        <w:t xml:space="preserve"> học sinh gặp khó khăn trong học tập</w:t>
      </w:r>
      <w:r w:rsidRPr="00281F0D">
        <w:rPr>
          <w:rFonts w:eastAsia="Calibri"/>
          <w:sz w:val="28"/>
          <w:szCs w:val="28"/>
          <w:lang w:val="vi-VN"/>
        </w:rPr>
        <w:t xml:space="preserve"> và</w:t>
      </w:r>
      <w:r w:rsidRPr="007D038B">
        <w:rPr>
          <w:rFonts w:eastAsia="Calibri"/>
          <w:sz w:val="28"/>
          <w:szCs w:val="28"/>
          <w:lang w:val="vi-VN"/>
        </w:rPr>
        <w:t xml:space="preserve"> rèn luyện</w:t>
      </w:r>
      <w:r w:rsidRPr="00281F0D">
        <w:rPr>
          <w:sz w:val="28"/>
          <w:szCs w:val="28"/>
          <w:lang w:val="vi-VN"/>
        </w:rPr>
        <w:t>.</w:t>
      </w:r>
    </w:p>
    <w:p w14:paraId="7E96A5EE"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2.10.5</w:t>
      </w:r>
      <w:r w:rsidRPr="00281F0D">
        <w:rPr>
          <w:b/>
          <w:sz w:val="28"/>
          <w:szCs w:val="28"/>
          <w:lang w:val="vi-VN"/>
        </w:rPr>
        <w:t>.</w:t>
      </w:r>
      <w:r w:rsidRPr="00281F0D">
        <w:rPr>
          <w:sz w:val="28"/>
          <w:szCs w:val="28"/>
          <w:lang w:val="vi-VN"/>
        </w:rPr>
        <w:t>3. Tiêu chí 5.3: Thực hiện nội dung giáo dục địa phương theo quy định</w:t>
      </w:r>
    </w:p>
    <w:p w14:paraId="7468A207"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a) Nội dung giáo dục địa phương cho học sinh được thực hiện theo kế hoạch;</w:t>
      </w:r>
    </w:p>
    <w:p w14:paraId="6D1CEF6F"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b) Các hình thức kiểm tra, đánh giá học sinh về nội dung giáo dục địa phương đảm bảo khách quan và hiệu quả;</w:t>
      </w:r>
    </w:p>
    <w:p w14:paraId="0A1A7023"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c) Hằng năm, rà soát, đánh giá, cập nhật tài liệu, đề xuất điều chỉnh nội dung giáo dục địa phương.</w:t>
      </w:r>
    </w:p>
    <w:p w14:paraId="334C971A"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2.10.5</w:t>
      </w:r>
      <w:r w:rsidRPr="00281F0D">
        <w:rPr>
          <w:b/>
          <w:sz w:val="28"/>
          <w:szCs w:val="28"/>
          <w:lang w:val="vi-VN"/>
        </w:rPr>
        <w:t>.</w:t>
      </w:r>
      <w:r w:rsidRPr="00281F0D">
        <w:rPr>
          <w:sz w:val="28"/>
          <w:szCs w:val="28"/>
          <w:lang w:val="vi-VN"/>
        </w:rPr>
        <w:t>4. Tiêu chí 5.4: Các hoạt động trải nghiệm và hướng nghiệp</w:t>
      </w:r>
    </w:p>
    <w:p w14:paraId="1C4D969E"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Có kế hoạch tổ chức các hoạt động trải nghiệm, hướng nghiệp theo quy định và phù hợp với điều kiện của nhà trường;</w:t>
      </w:r>
    </w:p>
    <w:p w14:paraId="6797DA87"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b) Tổ chức được các hoạt động trải nghiệm, hướng nghiệp theo kế hoạch; </w:t>
      </w:r>
    </w:p>
    <w:p w14:paraId="47A7508C"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c) Phân công, huy động giáo viên, nhân viên trong nhà trường tham gia các hoạt động trải nghiệm, hướng nghiệp.</w:t>
      </w:r>
    </w:p>
    <w:p w14:paraId="78C9ED16"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2.10.5</w:t>
      </w:r>
      <w:r w:rsidRPr="00281F0D">
        <w:rPr>
          <w:b/>
          <w:sz w:val="28"/>
          <w:szCs w:val="28"/>
          <w:lang w:val="vi-VN"/>
        </w:rPr>
        <w:t>.</w:t>
      </w:r>
      <w:r w:rsidRPr="00281F0D">
        <w:rPr>
          <w:sz w:val="28"/>
          <w:szCs w:val="28"/>
          <w:lang w:val="vi-VN"/>
        </w:rPr>
        <w:t>5. Tiêu chí 5.5: Hình thành, phát triển các kỹ năng sống cho học sinh</w:t>
      </w:r>
    </w:p>
    <w:p w14:paraId="75996A36"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Có kế hoạch định hướng giáo dục học sinh hình thành, phát triển các kỹ năng sống phù hợp với khả năng học tập của học sinh, điều kiện nhà trường và địa phương;</w:t>
      </w:r>
    </w:p>
    <w:p w14:paraId="198C9853"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b) Q</w:t>
      </w:r>
      <w:r w:rsidRPr="00281F0D">
        <w:rPr>
          <w:spacing w:val="-4"/>
          <w:sz w:val="28"/>
          <w:szCs w:val="28"/>
          <w:lang w:val="vi-VN"/>
        </w:rPr>
        <w:t>uá trình rèn luyện, tích lũy kỹ năng sống, hiểu biết xã hội, thực hành pháp luật cho học sinh có chuyển biến tích cực</w:t>
      </w:r>
      <w:r w:rsidRPr="00281F0D" w:rsidDel="00C943B1">
        <w:rPr>
          <w:spacing w:val="-4"/>
          <w:sz w:val="28"/>
          <w:szCs w:val="28"/>
          <w:lang w:val="vi-VN"/>
        </w:rPr>
        <w:t xml:space="preserve"> </w:t>
      </w:r>
      <w:r w:rsidRPr="00281F0D">
        <w:rPr>
          <w:spacing w:val="-4"/>
          <w:sz w:val="28"/>
          <w:szCs w:val="28"/>
          <w:lang w:val="vi-VN"/>
        </w:rPr>
        <w:t>thông qua các hoạt động giáo dục</w:t>
      </w:r>
      <w:r w:rsidRPr="00281F0D">
        <w:rPr>
          <w:sz w:val="28"/>
          <w:szCs w:val="28"/>
          <w:lang w:val="vi-VN"/>
        </w:rPr>
        <w:t>;</w:t>
      </w:r>
    </w:p>
    <w:p w14:paraId="41BC619F" w14:textId="77777777" w:rsidR="00EA07FE" w:rsidRPr="00281F0D" w:rsidRDefault="00EA07FE" w:rsidP="00EA07FE">
      <w:pPr>
        <w:spacing w:before="120" w:after="120"/>
        <w:ind w:firstLine="720"/>
        <w:jc w:val="both"/>
        <w:rPr>
          <w:spacing w:val="2"/>
          <w:sz w:val="28"/>
          <w:szCs w:val="28"/>
          <w:lang w:val="vi-VN"/>
        </w:rPr>
      </w:pPr>
      <w:r w:rsidRPr="00281F0D">
        <w:rPr>
          <w:spacing w:val="2"/>
          <w:sz w:val="28"/>
          <w:szCs w:val="28"/>
          <w:lang w:val="vi-VN"/>
        </w:rPr>
        <w:lastRenderedPageBreak/>
        <w:t xml:space="preserve">c) Đạo đức, lối sống của học sinh từng bước được hình thành, phát triển phù hợp với pháp luật, phong tục tập quán địa phương và tuyền thống văn hóa dân tộc Việt Nam. </w:t>
      </w:r>
    </w:p>
    <w:p w14:paraId="72F9F6D0"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2.10.5</w:t>
      </w:r>
      <w:r w:rsidRPr="00281F0D">
        <w:rPr>
          <w:b/>
          <w:sz w:val="28"/>
          <w:szCs w:val="28"/>
          <w:lang w:val="vi-VN"/>
        </w:rPr>
        <w:t>.</w:t>
      </w:r>
      <w:r w:rsidRPr="00281F0D">
        <w:rPr>
          <w:sz w:val="28"/>
          <w:szCs w:val="28"/>
          <w:lang w:val="vi-VN"/>
        </w:rPr>
        <w:t>6. Tiêu chí 5.6: Kết quả giáo dục</w:t>
      </w:r>
    </w:p>
    <w:p w14:paraId="7A7E7289"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a) Kết quả học lực, hạnh kiểm học sinh đạt yêu cầu theo kế hoạch của nhà trường;</w:t>
      </w:r>
    </w:p>
    <w:p w14:paraId="5FFCDE0A"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b) Tỷ lệ học sinh lên lớp và tốt nghiệp đạt yêu cầu theo kế hoạch của nhà trường;</w:t>
      </w:r>
    </w:p>
    <w:p w14:paraId="02DF119C" w14:textId="77777777" w:rsidR="00EA07FE" w:rsidRPr="00281F0D" w:rsidRDefault="00EA07FE" w:rsidP="00EA07FE">
      <w:pPr>
        <w:spacing w:before="120" w:after="120"/>
        <w:ind w:firstLine="720"/>
        <w:jc w:val="both"/>
        <w:rPr>
          <w:sz w:val="28"/>
          <w:szCs w:val="28"/>
          <w:lang w:val="vi-VN"/>
        </w:rPr>
      </w:pPr>
      <w:r w:rsidRPr="00281F0D">
        <w:rPr>
          <w:spacing w:val="4"/>
          <w:sz w:val="28"/>
          <w:szCs w:val="28"/>
          <w:lang w:val="vi-VN"/>
        </w:rPr>
        <w:t>c) Định hướng phân luồng cho học sinh đạt yêu cầu theo kế hoạch của nhà trường.</w:t>
      </w:r>
    </w:p>
    <w:p w14:paraId="42B33755" w14:textId="77777777" w:rsidR="00EA07FE" w:rsidRPr="00281F0D" w:rsidRDefault="00EA07FE" w:rsidP="00EA07FE">
      <w:pPr>
        <w:tabs>
          <w:tab w:val="left" w:pos="1400"/>
        </w:tabs>
        <w:spacing w:before="120" w:after="120"/>
        <w:jc w:val="center"/>
        <w:rPr>
          <w:b/>
          <w:sz w:val="28"/>
          <w:szCs w:val="28"/>
          <w:lang w:val="vi-VN"/>
        </w:rPr>
      </w:pPr>
    </w:p>
    <w:p w14:paraId="705E916B" w14:textId="77777777" w:rsidR="00EA07FE" w:rsidRPr="00281F0D" w:rsidRDefault="00EA07FE" w:rsidP="00EA07FE">
      <w:pPr>
        <w:tabs>
          <w:tab w:val="left" w:pos="1400"/>
        </w:tabs>
        <w:spacing w:before="120" w:after="120"/>
        <w:jc w:val="center"/>
        <w:rPr>
          <w:b/>
          <w:sz w:val="28"/>
          <w:szCs w:val="28"/>
          <w:lang w:val="vi-VN"/>
        </w:rPr>
      </w:pPr>
      <w:r w:rsidRPr="00281F0D">
        <w:rPr>
          <w:b/>
          <w:sz w:val="28"/>
          <w:szCs w:val="28"/>
          <w:lang w:val="vi-VN"/>
        </w:rPr>
        <w:t>TIÊU CHUẨN ĐÁNH GIÁ TRƯỜNG TRUNG HỌC MỨC 2</w:t>
      </w:r>
    </w:p>
    <w:p w14:paraId="76FDA908" w14:textId="77777777" w:rsidR="00EA07FE" w:rsidRPr="00281F0D" w:rsidRDefault="00EA07FE" w:rsidP="00EA07FE">
      <w:pPr>
        <w:spacing w:before="120" w:after="120"/>
        <w:ind w:firstLine="720"/>
        <w:jc w:val="both"/>
        <w:rPr>
          <w:rFonts w:ascii="Times New Roman Bold" w:hAnsi="Times New Roman Bold"/>
          <w:b/>
          <w:spacing w:val="-4"/>
          <w:sz w:val="28"/>
          <w:szCs w:val="28"/>
          <w:lang w:val="vi-VN"/>
        </w:rPr>
      </w:pPr>
      <w:r w:rsidRPr="00281F0D">
        <w:rPr>
          <w:rFonts w:ascii="Times New Roman Bold" w:hAnsi="Times New Roman Bold"/>
          <w:b/>
          <w:spacing w:val="-4"/>
          <w:sz w:val="28"/>
          <w:szCs w:val="28"/>
          <w:lang w:val="vi-VN"/>
        </w:rPr>
        <w:t>Trường trung học đạt mức mức 2 khi đảm bảo Tiêu chuẩn đánh giá trường trung học mức 1 và các tiêu chuẩn sau:</w:t>
      </w:r>
    </w:p>
    <w:p w14:paraId="7C4A9F26" w14:textId="77777777" w:rsidR="00EA07FE" w:rsidRPr="00281F0D" w:rsidRDefault="00EA07FE" w:rsidP="00EA07FE">
      <w:pPr>
        <w:spacing w:before="120" w:after="120"/>
        <w:ind w:firstLine="720"/>
        <w:jc w:val="both"/>
        <w:rPr>
          <w:b/>
          <w:sz w:val="28"/>
          <w:szCs w:val="28"/>
          <w:lang w:val="vi-VN"/>
        </w:rPr>
      </w:pPr>
      <w:r w:rsidRPr="00281F0D">
        <w:rPr>
          <w:sz w:val="28"/>
          <w:szCs w:val="28"/>
          <w:lang w:val="vi-VN"/>
        </w:rPr>
        <w:t xml:space="preserve">2.10.6. </w:t>
      </w:r>
      <w:r w:rsidRPr="00281F0D">
        <w:rPr>
          <w:b/>
          <w:sz w:val="28"/>
          <w:szCs w:val="28"/>
          <w:lang w:val="vi-VN"/>
        </w:rPr>
        <w:t>Tiêu chuẩn 1: Tổ chức và quản lý nhà trường</w:t>
      </w:r>
    </w:p>
    <w:p w14:paraId="55C86FC3" w14:textId="77777777" w:rsidR="00EA07FE" w:rsidRPr="00281F0D" w:rsidRDefault="00EA07FE" w:rsidP="00EA07FE">
      <w:pPr>
        <w:spacing w:before="120" w:after="120"/>
        <w:ind w:firstLine="720"/>
        <w:jc w:val="both"/>
        <w:rPr>
          <w:spacing w:val="-4"/>
          <w:sz w:val="28"/>
          <w:szCs w:val="28"/>
          <w:lang w:val="vi-VN"/>
        </w:rPr>
      </w:pPr>
      <w:r w:rsidRPr="00281F0D">
        <w:rPr>
          <w:sz w:val="28"/>
          <w:szCs w:val="28"/>
          <w:lang w:val="vi-VN"/>
        </w:rPr>
        <w:t>2.10.6.</w:t>
      </w:r>
      <w:r w:rsidRPr="00281F0D">
        <w:rPr>
          <w:spacing w:val="-4"/>
          <w:sz w:val="28"/>
          <w:szCs w:val="28"/>
          <w:lang w:val="vi-VN"/>
        </w:rPr>
        <w:t>1. Tiêu chí 1.1: Phương hướng chiến lược xây dựng và phát triển nhà trường</w:t>
      </w:r>
    </w:p>
    <w:p w14:paraId="05746888"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Nhà trường có các giải pháp giám sát việc thực hiện phương hướng chiến lược xây dựng và phát triển.</w:t>
      </w:r>
    </w:p>
    <w:p w14:paraId="5DDAD0F8"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2.10.6.2. Tiêu chí 1.2: Hội đồng trường (Hội đồng quản trị đối với trường tư thục) và các hội đồng khác</w:t>
      </w:r>
    </w:p>
    <w:p w14:paraId="2E8F9056" w14:textId="77777777" w:rsidR="00EA07FE" w:rsidRPr="00281F0D" w:rsidRDefault="00EA07FE" w:rsidP="00EA07FE">
      <w:pPr>
        <w:spacing w:before="120" w:after="120"/>
        <w:ind w:firstLine="720"/>
        <w:jc w:val="both"/>
        <w:rPr>
          <w:b/>
          <w:spacing w:val="6"/>
          <w:sz w:val="28"/>
          <w:szCs w:val="28"/>
          <w:lang w:val="vi-VN"/>
        </w:rPr>
      </w:pPr>
      <w:r w:rsidRPr="00281F0D">
        <w:rPr>
          <w:spacing w:val="6"/>
          <w:sz w:val="28"/>
          <w:szCs w:val="28"/>
          <w:lang w:val="vi-VN"/>
        </w:rPr>
        <w:t>Hoạt động có hiệu quả, góp phần nâng cao chất lượng giáo dục của nhà trường.</w:t>
      </w:r>
    </w:p>
    <w:p w14:paraId="54A10FB4"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2.10.6.3. Tiêu chí 1.3: Tổ chức Đảng Cộng sản Việt Nam, các đoàn thể và tổ chức khác trong nhà trường</w:t>
      </w:r>
    </w:p>
    <w:p w14:paraId="41E44BC6" w14:textId="77777777" w:rsidR="00EA07FE" w:rsidRPr="00281F0D" w:rsidRDefault="00EA07FE" w:rsidP="00EA07FE">
      <w:pPr>
        <w:spacing w:before="120" w:after="120"/>
        <w:ind w:firstLine="720"/>
        <w:jc w:val="both"/>
        <w:rPr>
          <w:sz w:val="28"/>
          <w:szCs w:val="28"/>
          <w:shd w:val="clear" w:color="auto" w:fill="FFFFFF"/>
          <w:lang w:val="vi-VN"/>
        </w:rPr>
      </w:pPr>
      <w:r w:rsidRPr="00281F0D">
        <w:rPr>
          <w:sz w:val="28"/>
          <w:szCs w:val="28"/>
          <w:lang w:val="vi-VN"/>
        </w:rPr>
        <w:t>a) Tổ chức Đảng Cộng sản Việt Nam có cơ cấu tổ chức và hoạt động theo quy định; trong 05 năm liên tiếp tính đến thời điểm đánh giá, có ít nhất 01 năm hoàn thành tốt nhiệm vụ, các năm còn lại hoàn thành nhiệm vụ trở lên;</w:t>
      </w:r>
    </w:p>
    <w:p w14:paraId="6E3BCD88" w14:textId="77777777" w:rsidR="00EA07FE" w:rsidRPr="00281F0D" w:rsidRDefault="00EA07FE" w:rsidP="00EA07FE">
      <w:pPr>
        <w:spacing w:before="120" w:after="120"/>
        <w:ind w:firstLine="720"/>
        <w:jc w:val="both"/>
        <w:rPr>
          <w:sz w:val="28"/>
          <w:szCs w:val="28"/>
          <w:lang w:val="vi-VN"/>
        </w:rPr>
      </w:pPr>
      <w:r w:rsidRPr="00281F0D">
        <w:rPr>
          <w:sz w:val="28"/>
          <w:szCs w:val="28"/>
          <w:shd w:val="clear" w:color="auto" w:fill="FFFFFF"/>
          <w:lang w:val="vi-VN"/>
        </w:rPr>
        <w:t xml:space="preserve">b) </w:t>
      </w:r>
      <w:r w:rsidRPr="00281F0D">
        <w:rPr>
          <w:sz w:val="28"/>
          <w:szCs w:val="28"/>
          <w:lang w:val="vi-VN"/>
        </w:rPr>
        <w:t>Các đoàn thể, tổ chức khác có đóng góp tích cực trong các hoạt động của nhà trường.</w:t>
      </w:r>
    </w:p>
    <w:p w14:paraId="0748DC1C" w14:textId="77777777" w:rsidR="00EA07FE" w:rsidRPr="00281F0D" w:rsidRDefault="00EA07FE" w:rsidP="00EA07FE">
      <w:pPr>
        <w:spacing w:before="120" w:after="120"/>
        <w:ind w:firstLine="720"/>
        <w:jc w:val="both"/>
        <w:rPr>
          <w:spacing w:val="-6"/>
          <w:sz w:val="28"/>
          <w:szCs w:val="28"/>
          <w:lang w:val="vi-VN"/>
        </w:rPr>
      </w:pPr>
      <w:r w:rsidRPr="00281F0D">
        <w:rPr>
          <w:sz w:val="28"/>
          <w:szCs w:val="28"/>
          <w:lang w:val="vi-VN"/>
        </w:rPr>
        <w:t>2.10.6.</w:t>
      </w:r>
      <w:r w:rsidRPr="00281F0D">
        <w:rPr>
          <w:spacing w:val="-6"/>
          <w:sz w:val="28"/>
          <w:szCs w:val="28"/>
          <w:lang w:val="vi-VN"/>
        </w:rPr>
        <w:t>4. Tiêu chí 1.4: Hiệu trưởng, phó hiệu trưởng, tổ chuyên môn và tổ văn phòng</w:t>
      </w:r>
    </w:p>
    <w:p w14:paraId="1130E1D6"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a) Hằng năm, tổ chuyên môn đề xuất và thực hiện được ít nhất 01 (một) chuyên đề </w:t>
      </w:r>
      <w:r w:rsidRPr="00281F0D">
        <w:rPr>
          <w:rFonts w:eastAsia="Calibri"/>
          <w:sz w:val="28"/>
          <w:szCs w:val="28"/>
          <w:lang w:val="vi-VN"/>
        </w:rPr>
        <w:t>có tác dụng nâng cao chất lượng và hiệu quả giáo dục</w:t>
      </w:r>
      <w:r w:rsidRPr="00281F0D">
        <w:rPr>
          <w:sz w:val="28"/>
          <w:szCs w:val="28"/>
          <w:lang w:val="vi-VN"/>
        </w:rPr>
        <w:t>;</w:t>
      </w:r>
    </w:p>
    <w:p w14:paraId="1B54830B"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b) Hoạt động của tổ chuyên môn, tổ văn phòng được định kỳ rà soát, đánh giá, điều chỉnh.</w:t>
      </w:r>
    </w:p>
    <w:p w14:paraId="14340E99" w14:textId="77777777" w:rsidR="00EA07FE" w:rsidRPr="00281F0D" w:rsidRDefault="00EA07FE" w:rsidP="00EA07FE">
      <w:pPr>
        <w:tabs>
          <w:tab w:val="left" w:pos="-3240"/>
          <w:tab w:val="left" w:pos="-3120"/>
          <w:tab w:val="left" w:pos="10800"/>
          <w:tab w:val="left" w:pos="11520"/>
          <w:tab w:val="left" w:pos="12240"/>
          <w:tab w:val="left" w:pos="12960"/>
          <w:tab w:val="left" w:pos="13680"/>
          <w:tab w:val="left" w:pos="14400"/>
        </w:tabs>
        <w:spacing w:before="120" w:after="120"/>
        <w:ind w:firstLine="720"/>
        <w:jc w:val="both"/>
        <w:rPr>
          <w:sz w:val="28"/>
          <w:szCs w:val="28"/>
          <w:lang w:val="vi-VN"/>
        </w:rPr>
      </w:pPr>
      <w:r w:rsidRPr="00281F0D">
        <w:rPr>
          <w:sz w:val="28"/>
          <w:szCs w:val="28"/>
          <w:lang w:val="vi-VN"/>
        </w:rPr>
        <w:lastRenderedPageBreak/>
        <w:t>2.10.6.5. Tiêu chí 1.5: Lớp học</w:t>
      </w:r>
    </w:p>
    <w:p w14:paraId="2C20AFA4"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Trường có không quá 45 (bốn mươi lăm) lớp. Sỹ số học sinh trong lớp theo quy định.</w:t>
      </w:r>
    </w:p>
    <w:p w14:paraId="7CFEF8EC"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2.10.6.6. Tiêu chí 1.6: Quản lý hành chính, tài chính và tài sản</w:t>
      </w:r>
    </w:p>
    <w:p w14:paraId="5CA06779" w14:textId="77777777" w:rsidR="00EA07FE" w:rsidRPr="00281F0D" w:rsidRDefault="00EA07FE" w:rsidP="00EA07FE">
      <w:pPr>
        <w:spacing w:before="120" w:after="120"/>
        <w:ind w:firstLine="720"/>
        <w:jc w:val="both"/>
        <w:rPr>
          <w:spacing w:val="-4"/>
          <w:sz w:val="28"/>
          <w:szCs w:val="28"/>
          <w:lang w:val="vi-VN"/>
        </w:rPr>
      </w:pPr>
      <w:r w:rsidRPr="00281F0D">
        <w:rPr>
          <w:sz w:val="28"/>
          <w:szCs w:val="28"/>
          <w:lang w:val="vi-VN"/>
        </w:rPr>
        <w:t>a) Ứng dụng công nghệ thông tin hiệu quả trong công tác quản lý hành chính, tài chính và tài sản của nhà trường</w:t>
      </w:r>
      <w:r w:rsidRPr="00281F0D">
        <w:rPr>
          <w:spacing w:val="-4"/>
          <w:sz w:val="28"/>
          <w:szCs w:val="28"/>
          <w:lang w:val="vi-VN"/>
        </w:rPr>
        <w:t>;</w:t>
      </w:r>
    </w:p>
    <w:p w14:paraId="10AE82F9"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b) Trong 05 năm liên tiếp tính đến thời điểm đánh giá, không có vi phạm liên quan đến việc quản lý hành chính, tài chính và tài sản theo kết luận của thanh tra, kiểm toán. </w:t>
      </w:r>
    </w:p>
    <w:p w14:paraId="11E34128"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2.10.6.7. Tiêu chí 1.7: Quản lý cán bộ, giáo viên và nhân viên</w:t>
      </w:r>
    </w:p>
    <w:p w14:paraId="564765EF" w14:textId="77777777" w:rsidR="00EA07FE" w:rsidRPr="00281F0D" w:rsidRDefault="00EA07FE" w:rsidP="00EA07FE">
      <w:pPr>
        <w:spacing w:before="120" w:after="120"/>
        <w:ind w:firstLine="720"/>
        <w:jc w:val="both"/>
        <w:rPr>
          <w:b/>
          <w:spacing w:val="-4"/>
          <w:sz w:val="28"/>
          <w:szCs w:val="28"/>
          <w:lang w:val="vi-VN"/>
        </w:rPr>
      </w:pPr>
      <w:r w:rsidRPr="00281F0D">
        <w:rPr>
          <w:spacing w:val="-4"/>
          <w:sz w:val="28"/>
          <w:szCs w:val="28"/>
          <w:lang w:val="vi-VN"/>
        </w:rPr>
        <w:t>Có các biện pháp để phát huy năng lực của cán bộ quản lý, giáo viên, nhân viên trong việc xây dựng, phát triển và nâng cao chất lượng giáo dục nhà trường.</w:t>
      </w:r>
    </w:p>
    <w:p w14:paraId="0C1E69D4"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2.10.6.8. Tiêu chí 1.8: Quản lý các hoạt động giáo dục</w:t>
      </w:r>
    </w:p>
    <w:p w14:paraId="05CEA1FE" w14:textId="77777777" w:rsidR="00EA07FE" w:rsidRPr="00281F0D" w:rsidRDefault="00EA07FE" w:rsidP="00EA07FE">
      <w:pPr>
        <w:spacing w:before="120" w:after="120"/>
        <w:ind w:firstLine="720"/>
        <w:jc w:val="both"/>
        <w:rPr>
          <w:sz w:val="28"/>
          <w:szCs w:val="28"/>
          <w:lang w:val="vi-VN"/>
        </w:rPr>
      </w:pPr>
      <w:r w:rsidRPr="00281F0D">
        <w:rPr>
          <w:spacing w:val="-4"/>
          <w:sz w:val="28"/>
          <w:szCs w:val="28"/>
          <w:lang w:val="vi-VN"/>
        </w:rPr>
        <w:t xml:space="preserve">Các biện pháp chỉ đạo, kiểm tra, đánh giá của nhà trường đối với các hoạt động giáo dục, được cơ quan quản lý đánh giá đạt hiệu quả. </w:t>
      </w:r>
      <w:r w:rsidRPr="00281F0D">
        <w:rPr>
          <w:sz w:val="28"/>
          <w:szCs w:val="28"/>
          <w:lang w:val="vi-VN"/>
        </w:rPr>
        <w:t>Quản lý hoạt động dạy thêm, học thêm trong nhà trường theo quy định (nếu có).</w:t>
      </w:r>
    </w:p>
    <w:p w14:paraId="632934AF"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2.10.6.9. Tiêu chí 1.9: Thực hiện quy chế dân chủ cơ sở</w:t>
      </w:r>
    </w:p>
    <w:p w14:paraId="3ED70C3E"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Các biện pháp và cơ chế giám sát việc thực hiện quy chế dân chủ cơ sở đảm bảo công khai, minh bạch, hiệu quả.</w:t>
      </w:r>
    </w:p>
    <w:p w14:paraId="5AFD8B3A"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2.10.6.10. Tiêu chí 1.10: Đảm bảo an ninh trật tự, an toàn trường học</w:t>
      </w:r>
    </w:p>
    <w:p w14:paraId="4BD30EB4"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Cán bộ quản lý, giáo viên, nhân viên và học sinh được phổ biến, hướng dẫn và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p>
    <w:p w14:paraId="7AE7F909"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b) Nhà trường thường xuyên kiểm tra, thu thập, đánh giá, xử lý các thông tin, biểu hiện liên quan đến bạo lực học đường, an ninh trật tự và có biện pháp ngăn chặn kịp thời, hiệu quả.</w:t>
      </w:r>
    </w:p>
    <w:p w14:paraId="3049D2D2" w14:textId="77777777" w:rsidR="00EA07FE" w:rsidRPr="00281F0D" w:rsidRDefault="00EA07FE" w:rsidP="00EA07FE">
      <w:pPr>
        <w:spacing w:before="120" w:after="120"/>
        <w:ind w:firstLine="720"/>
        <w:jc w:val="both"/>
        <w:rPr>
          <w:b/>
          <w:spacing w:val="-4"/>
          <w:sz w:val="28"/>
          <w:szCs w:val="28"/>
          <w:lang w:val="vi-VN"/>
        </w:rPr>
      </w:pPr>
      <w:r w:rsidRPr="00281F0D">
        <w:rPr>
          <w:sz w:val="28"/>
          <w:szCs w:val="28"/>
          <w:lang w:val="vi-VN"/>
        </w:rPr>
        <w:t>2.10.7</w:t>
      </w:r>
      <w:r w:rsidRPr="00281F0D">
        <w:rPr>
          <w:b/>
          <w:spacing w:val="-4"/>
          <w:sz w:val="28"/>
          <w:szCs w:val="28"/>
          <w:lang w:val="vi-VN"/>
        </w:rPr>
        <w:t>. Tiêu chuẩn 2: Cán bộ quản lý, giáo viên, nhân viên và học sinh</w:t>
      </w:r>
    </w:p>
    <w:p w14:paraId="1B298235"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2.10.7</w:t>
      </w:r>
      <w:r w:rsidRPr="00281F0D">
        <w:rPr>
          <w:b/>
          <w:spacing w:val="-4"/>
          <w:sz w:val="28"/>
          <w:szCs w:val="28"/>
          <w:lang w:val="vi-VN"/>
        </w:rPr>
        <w:t>.</w:t>
      </w:r>
      <w:r w:rsidRPr="00281F0D">
        <w:rPr>
          <w:sz w:val="28"/>
          <w:szCs w:val="28"/>
          <w:lang w:val="vi-VN"/>
        </w:rPr>
        <w:t xml:space="preserve">1. Tiêu chí 2.1: </w:t>
      </w:r>
      <w:r w:rsidRPr="00281F0D">
        <w:rPr>
          <w:rFonts w:eastAsia="Calibri"/>
          <w:sz w:val="28"/>
          <w:szCs w:val="28"/>
          <w:lang w:val="vi-VN"/>
        </w:rPr>
        <w:t>Đối với</w:t>
      </w:r>
      <w:r w:rsidRPr="007D038B">
        <w:rPr>
          <w:rFonts w:eastAsia="Calibri"/>
          <w:sz w:val="28"/>
          <w:szCs w:val="28"/>
          <w:lang w:val="vi-VN"/>
        </w:rPr>
        <w:t xml:space="preserve"> </w:t>
      </w:r>
      <w:r w:rsidRPr="00281F0D">
        <w:rPr>
          <w:sz w:val="28"/>
          <w:szCs w:val="28"/>
          <w:lang w:val="vi-VN"/>
        </w:rPr>
        <w:t>hiệu trưởng, phó hiệu trưởng</w:t>
      </w:r>
    </w:p>
    <w:p w14:paraId="2274DC69"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lastRenderedPageBreak/>
        <w:t xml:space="preserve">a) </w:t>
      </w:r>
      <w:r w:rsidRPr="00281F0D">
        <w:rPr>
          <w:sz w:val="28"/>
          <w:szCs w:val="28"/>
          <w:lang w:val="vi-VN"/>
        </w:rPr>
        <w:t>Trong 05 năm liên tiếp tính đến thời điểm đánh giá, c</w:t>
      </w:r>
      <w:r w:rsidRPr="00281F0D">
        <w:rPr>
          <w:spacing w:val="4"/>
          <w:sz w:val="28"/>
          <w:szCs w:val="28"/>
          <w:lang w:val="vi-VN"/>
        </w:rPr>
        <w:t xml:space="preserve">ó ít nhất 02 năm được đánh giá đạt chuẩn hiệu trưởng ở mức khá trở lên; </w:t>
      </w:r>
    </w:p>
    <w:p w14:paraId="7838619D"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b) Được bồi dưỡng, tập huấn về lý luận chính trị theo quy định; được giáo viên, nhân viên trong trường tín nhiệm.</w:t>
      </w:r>
    </w:p>
    <w:p w14:paraId="2605AA17"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2.10.7</w:t>
      </w:r>
      <w:r w:rsidRPr="00281F0D">
        <w:rPr>
          <w:b/>
          <w:spacing w:val="-4"/>
          <w:sz w:val="28"/>
          <w:szCs w:val="28"/>
          <w:lang w:val="vi-VN"/>
        </w:rPr>
        <w:t>.</w:t>
      </w:r>
      <w:r w:rsidRPr="00281F0D">
        <w:rPr>
          <w:sz w:val="28"/>
          <w:szCs w:val="28"/>
          <w:lang w:val="vi-VN"/>
        </w:rPr>
        <w:t xml:space="preserve">2. Tiêu chí 2.2: </w:t>
      </w:r>
      <w:r w:rsidRPr="00281F0D">
        <w:rPr>
          <w:rFonts w:eastAsia="Calibri"/>
          <w:sz w:val="28"/>
          <w:szCs w:val="28"/>
          <w:lang w:val="vi-VN"/>
        </w:rPr>
        <w:t>Đối với</w:t>
      </w:r>
      <w:r w:rsidRPr="007D038B">
        <w:rPr>
          <w:rFonts w:eastAsia="Calibri"/>
          <w:sz w:val="28"/>
          <w:szCs w:val="28"/>
          <w:lang w:val="vi-VN"/>
        </w:rPr>
        <w:t xml:space="preserve"> </w:t>
      </w:r>
      <w:r w:rsidRPr="00281F0D">
        <w:rPr>
          <w:sz w:val="28"/>
          <w:szCs w:val="28"/>
          <w:lang w:val="vi-VN"/>
        </w:rPr>
        <w:t>giáo viên</w:t>
      </w:r>
    </w:p>
    <w:p w14:paraId="425AF71E"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a) Trong 05 năm liên tiếp tính đến thời điểm đánh giá, tỷ lệ giáo viên trên chuẩn trình độ đào tạo được duy trì ổn định và tăng dần theo lộ trình phù hợp;</w:t>
      </w:r>
    </w:p>
    <w:p w14:paraId="36C70DAB" w14:textId="77777777" w:rsidR="00EA07FE" w:rsidRPr="00281F0D" w:rsidRDefault="00EA07FE" w:rsidP="00EA07FE">
      <w:pPr>
        <w:spacing w:before="120" w:after="120"/>
        <w:ind w:firstLine="720"/>
        <w:jc w:val="both"/>
        <w:rPr>
          <w:sz w:val="28"/>
          <w:szCs w:val="28"/>
          <w:lang w:val="vi-VN"/>
        </w:rPr>
      </w:pPr>
      <w:r w:rsidRPr="007D038B">
        <w:rPr>
          <w:spacing w:val="4"/>
          <w:sz w:val="28"/>
          <w:szCs w:val="28"/>
          <w:lang w:val="vi-VN"/>
        </w:rPr>
        <w:t>b) Trong 05 năm liên tiếp tính đến thời điểm đánh giá</w:t>
      </w:r>
      <w:r w:rsidRPr="007D038B">
        <w:rPr>
          <w:sz w:val="28"/>
          <w:szCs w:val="28"/>
          <w:lang w:val="vi-VN"/>
        </w:rPr>
        <w:t xml:space="preserve">, có 100% giáo viên </w:t>
      </w:r>
      <w:r w:rsidRPr="007D038B">
        <w:rPr>
          <w:spacing w:val="-4"/>
          <w:sz w:val="28"/>
          <w:szCs w:val="28"/>
          <w:lang w:val="vi-VN"/>
        </w:rPr>
        <w:t xml:space="preserve">đạt </w:t>
      </w:r>
      <w:r w:rsidRPr="007D038B">
        <w:rPr>
          <w:sz w:val="28"/>
          <w:szCs w:val="28"/>
          <w:lang w:val="vi-VN"/>
        </w:rPr>
        <w:t>chuẩn nghề nghiệp giáo viên ở mức đạt trở lên</w:t>
      </w:r>
      <w:r w:rsidRPr="00281F0D">
        <w:rPr>
          <w:sz w:val="28"/>
          <w:szCs w:val="28"/>
          <w:lang w:val="vi-VN"/>
        </w:rPr>
        <w:t>,</w:t>
      </w:r>
      <w:r w:rsidRPr="007D038B">
        <w:rPr>
          <w:sz w:val="28"/>
          <w:szCs w:val="28"/>
          <w:lang w:val="vi-VN"/>
        </w:rPr>
        <w:t xml:space="preserve"> trong đó </w:t>
      </w:r>
      <w:r w:rsidRPr="007D038B">
        <w:rPr>
          <w:bCs/>
          <w:sz w:val="28"/>
          <w:szCs w:val="28"/>
          <w:lang w:val="vi-VN"/>
        </w:rPr>
        <w:t xml:space="preserve">có ít nhất </w:t>
      </w:r>
      <w:r w:rsidRPr="007D038B">
        <w:rPr>
          <w:rFonts w:eastAsia="Calibri"/>
          <w:sz w:val="28"/>
          <w:szCs w:val="28"/>
          <w:lang w:val="vi-VN"/>
        </w:rPr>
        <w:t>60%</w:t>
      </w:r>
      <w:r w:rsidRPr="007D038B">
        <w:rPr>
          <w:bCs/>
          <w:sz w:val="28"/>
          <w:szCs w:val="28"/>
          <w:lang w:val="vi-VN"/>
        </w:rPr>
        <w:t xml:space="preserve"> </w:t>
      </w:r>
      <w:r w:rsidRPr="007D038B">
        <w:rPr>
          <w:sz w:val="28"/>
          <w:szCs w:val="28"/>
          <w:lang w:val="vi-VN"/>
        </w:rPr>
        <w:t>đạt chuẩn nghề nghiệp giáo viên ở mức khá trở lên</w:t>
      </w:r>
      <w:r w:rsidRPr="00281F0D">
        <w:rPr>
          <w:sz w:val="28"/>
          <w:szCs w:val="28"/>
          <w:lang w:val="vi-VN"/>
        </w:rPr>
        <w:t xml:space="preserve"> và </w:t>
      </w:r>
      <w:r w:rsidRPr="00281F0D">
        <w:rPr>
          <w:bCs/>
          <w:sz w:val="28"/>
          <w:szCs w:val="28"/>
          <w:lang w:val="vi-VN"/>
        </w:rPr>
        <w:t xml:space="preserve">có </w:t>
      </w:r>
      <w:r w:rsidRPr="007D038B">
        <w:rPr>
          <w:rFonts w:eastAsia="Calibri"/>
          <w:sz w:val="28"/>
          <w:szCs w:val="28"/>
          <w:lang w:val="vi-VN"/>
        </w:rPr>
        <w:t xml:space="preserve">ít nhất </w:t>
      </w:r>
      <w:r w:rsidRPr="007D038B">
        <w:rPr>
          <w:bCs/>
          <w:sz w:val="28"/>
          <w:szCs w:val="28"/>
          <w:lang w:val="vi-VN"/>
        </w:rPr>
        <w:t>50%</w:t>
      </w:r>
      <w:r w:rsidRPr="00281F0D">
        <w:rPr>
          <w:bCs/>
          <w:sz w:val="28"/>
          <w:szCs w:val="28"/>
          <w:lang w:val="vi-VN"/>
        </w:rPr>
        <w:t xml:space="preserve"> ở </w:t>
      </w:r>
      <w:r w:rsidRPr="007D038B">
        <w:rPr>
          <w:sz w:val="28"/>
          <w:szCs w:val="28"/>
          <w:lang w:val="vi-VN"/>
        </w:rPr>
        <w:t>mức khá trở lên</w:t>
      </w:r>
      <w:r w:rsidRPr="00281F0D">
        <w:rPr>
          <w:bCs/>
          <w:sz w:val="28"/>
          <w:szCs w:val="28"/>
          <w:lang w:val="vi-VN"/>
        </w:rPr>
        <w:t xml:space="preserve"> </w:t>
      </w:r>
      <w:r w:rsidRPr="007D038B">
        <w:rPr>
          <w:bCs/>
          <w:sz w:val="28"/>
          <w:szCs w:val="28"/>
          <w:lang w:val="vi-VN"/>
        </w:rPr>
        <w:t>đối với trường thuộc</w:t>
      </w:r>
      <w:r w:rsidRPr="00281F0D">
        <w:rPr>
          <w:bCs/>
          <w:sz w:val="28"/>
          <w:szCs w:val="28"/>
          <w:lang w:val="vi-VN"/>
        </w:rPr>
        <w:t xml:space="preserve"> vùng khó khăn</w:t>
      </w:r>
      <w:r w:rsidRPr="007D038B">
        <w:rPr>
          <w:sz w:val="28"/>
          <w:szCs w:val="28"/>
          <w:lang w:val="vi-VN"/>
        </w:rPr>
        <w:t>;</w:t>
      </w:r>
    </w:p>
    <w:p w14:paraId="0D6435D0"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c) </w:t>
      </w:r>
      <w:r w:rsidRPr="00281F0D">
        <w:rPr>
          <w:rFonts w:eastAsia="Calibri"/>
          <w:sz w:val="28"/>
          <w:szCs w:val="28"/>
          <w:lang w:val="vi-VN"/>
        </w:rPr>
        <w:t>Có khả năng t</w:t>
      </w:r>
      <w:r w:rsidRPr="007D038B">
        <w:rPr>
          <w:rFonts w:eastAsia="Calibri"/>
          <w:sz w:val="28"/>
          <w:szCs w:val="28"/>
          <w:lang w:val="vi-VN"/>
        </w:rPr>
        <w:t>ổ chức các hoạt động trải nghiệm</w:t>
      </w:r>
      <w:r w:rsidRPr="00281F0D">
        <w:rPr>
          <w:rFonts w:eastAsia="Calibri"/>
          <w:sz w:val="28"/>
          <w:szCs w:val="28"/>
          <w:lang w:val="vi-VN"/>
        </w:rPr>
        <w:t xml:space="preserve">, hướng nghiệp, định hướng phân luồng </w:t>
      </w:r>
      <w:r w:rsidRPr="007D038B">
        <w:rPr>
          <w:rFonts w:eastAsia="Calibri"/>
          <w:sz w:val="28"/>
          <w:szCs w:val="28"/>
          <w:lang w:val="vi-VN"/>
        </w:rPr>
        <w:t>cho học sinh;</w:t>
      </w:r>
      <w:r w:rsidRPr="00281F0D">
        <w:rPr>
          <w:rFonts w:eastAsia="Calibri"/>
          <w:sz w:val="28"/>
          <w:szCs w:val="28"/>
          <w:lang w:val="vi-VN"/>
        </w:rPr>
        <w:t xml:space="preserve"> có khả năng hướng dẫn </w:t>
      </w:r>
      <w:r w:rsidRPr="00281F0D">
        <w:rPr>
          <w:sz w:val="28"/>
          <w:szCs w:val="28"/>
          <w:lang w:val="vi-VN"/>
        </w:rPr>
        <w:t>nghiên cứu khoa học; t</w:t>
      </w:r>
      <w:r w:rsidRPr="007D038B">
        <w:rPr>
          <w:spacing w:val="4"/>
          <w:sz w:val="28"/>
          <w:szCs w:val="28"/>
          <w:lang w:val="vi-VN"/>
        </w:rPr>
        <w:t>rong 05 năm liên tiếp tính đến thời điểm đánh giá</w:t>
      </w:r>
      <w:r w:rsidRPr="00281F0D">
        <w:rPr>
          <w:spacing w:val="-4"/>
          <w:sz w:val="28"/>
          <w:szCs w:val="28"/>
          <w:lang w:val="vi-VN"/>
        </w:rPr>
        <w:t xml:space="preserve"> </w:t>
      </w:r>
      <w:r w:rsidRPr="00281F0D">
        <w:rPr>
          <w:sz w:val="28"/>
          <w:szCs w:val="28"/>
          <w:lang w:val="vi-VN"/>
        </w:rPr>
        <w:t>k</w:t>
      </w:r>
      <w:r w:rsidRPr="007D038B">
        <w:rPr>
          <w:sz w:val="28"/>
          <w:szCs w:val="28"/>
          <w:lang w:val="vi-VN"/>
        </w:rPr>
        <w:t>hông có giáo viên bị kỷ luật từ hình thức cảnh cáo trở lên</w:t>
      </w:r>
      <w:r w:rsidRPr="00281F0D">
        <w:rPr>
          <w:sz w:val="28"/>
          <w:szCs w:val="28"/>
          <w:lang w:val="vi-VN"/>
        </w:rPr>
        <w:t>.</w:t>
      </w:r>
    </w:p>
    <w:p w14:paraId="58711420"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2.10.7</w:t>
      </w:r>
      <w:r w:rsidRPr="00281F0D">
        <w:rPr>
          <w:b/>
          <w:spacing w:val="-4"/>
          <w:sz w:val="28"/>
          <w:szCs w:val="28"/>
          <w:lang w:val="vi-VN"/>
        </w:rPr>
        <w:t>.</w:t>
      </w:r>
      <w:r w:rsidRPr="00281F0D">
        <w:rPr>
          <w:sz w:val="28"/>
          <w:szCs w:val="28"/>
          <w:lang w:val="vi-VN"/>
        </w:rPr>
        <w:t>3. Tiêu chí 2.3: Đối với nhân viên</w:t>
      </w:r>
    </w:p>
    <w:p w14:paraId="051DE5DF"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a) Số lượng và cơ cấu nhân viên đảm bảo theo quy định; </w:t>
      </w:r>
    </w:p>
    <w:p w14:paraId="6708521C"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 xml:space="preserve">b) </w:t>
      </w:r>
      <w:r w:rsidRPr="007D038B">
        <w:rPr>
          <w:spacing w:val="4"/>
          <w:sz w:val="28"/>
          <w:szCs w:val="28"/>
          <w:lang w:val="vi-VN"/>
        </w:rPr>
        <w:t>Trong 05 năm liên tiếp tính đến thời điểm đánh giá</w:t>
      </w:r>
      <w:r w:rsidRPr="00281F0D">
        <w:rPr>
          <w:sz w:val="28"/>
          <w:szCs w:val="28"/>
          <w:lang w:val="vi-VN"/>
        </w:rPr>
        <w:t>, không có nhân viên bị kỷ luật từ hình thức cảnh cáo trở lên.</w:t>
      </w:r>
    </w:p>
    <w:p w14:paraId="4542DB8E"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2.10.7</w:t>
      </w:r>
      <w:r w:rsidRPr="00281F0D">
        <w:rPr>
          <w:b/>
          <w:spacing w:val="-4"/>
          <w:sz w:val="28"/>
          <w:szCs w:val="28"/>
          <w:lang w:val="vi-VN"/>
        </w:rPr>
        <w:t>.</w:t>
      </w:r>
      <w:r w:rsidRPr="00281F0D">
        <w:rPr>
          <w:sz w:val="28"/>
          <w:szCs w:val="28"/>
          <w:lang w:val="vi-VN"/>
        </w:rPr>
        <w:t>4. Tiêu chí 2.4: Đối với học sinh</w:t>
      </w:r>
    </w:p>
    <w:p w14:paraId="30EDB931"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Học sinh vi phạm các hành vi không được làm được phát hiện kịp thời, được áp dụng các biện pháp giáo dục phù hợp và có chuyển biến tích cực.</w:t>
      </w:r>
    </w:p>
    <w:p w14:paraId="2AE66824" w14:textId="77777777" w:rsidR="00EA07FE" w:rsidRPr="00281F0D" w:rsidRDefault="00EA07FE" w:rsidP="00EA07FE">
      <w:pPr>
        <w:spacing w:before="120" w:after="120"/>
        <w:ind w:firstLine="720"/>
        <w:rPr>
          <w:b/>
          <w:sz w:val="28"/>
          <w:szCs w:val="28"/>
          <w:lang w:val="vi-VN"/>
        </w:rPr>
      </w:pPr>
      <w:r w:rsidRPr="00281F0D">
        <w:rPr>
          <w:sz w:val="28"/>
          <w:szCs w:val="28"/>
          <w:lang w:val="vi-VN"/>
        </w:rPr>
        <w:t>2.10.8</w:t>
      </w:r>
      <w:r w:rsidRPr="00281F0D">
        <w:rPr>
          <w:b/>
          <w:sz w:val="28"/>
          <w:szCs w:val="28"/>
          <w:lang w:val="vi-VN"/>
        </w:rPr>
        <w:t xml:space="preserve">. Tiêu chuẩn 3: Cơ sở vật chất và thiết bị dạy học </w:t>
      </w:r>
    </w:p>
    <w:p w14:paraId="6435F0A9"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2.10.8</w:t>
      </w:r>
      <w:r w:rsidRPr="00281F0D">
        <w:rPr>
          <w:b/>
          <w:sz w:val="28"/>
          <w:szCs w:val="28"/>
          <w:lang w:val="vi-VN"/>
        </w:rPr>
        <w:t>.</w:t>
      </w:r>
      <w:r w:rsidRPr="00281F0D">
        <w:rPr>
          <w:sz w:val="28"/>
          <w:szCs w:val="28"/>
          <w:lang w:val="vi-VN"/>
        </w:rPr>
        <w:t>1. Tiêu chí 3.1: Khuôn viên, khu sân chơi, bãi tập</w:t>
      </w:r>
    </w:p>
    <w:p w14:paraId="045E7D75" w14:textId="77777777" w:rsidR="00EA07FE" w:rsidRPr="00281F0D" w:rsidRDefault="00EA07FE" w:rsidP="00EA07FE">
      <w:pPr>
        <w:spacing w:before="120" w:after="120"/>
        <w:ind w:firstLine="720"/>
        <w:jc w:val="both"/>
        <w:rPr>
          <w:sz w:val="28"/>
          <w:szCs w:val="28"/>
          <w:lang w:val="vi-VN"/>
        </w:rPr>
      </w:pPr>
      <w:r w:rsidRPr="00281F0D">
        <w:rPr>
          <w:rFonts w:eastAsia="Calibri"/>
          <w:sz w:val="28"/>
          <w:szCs w:val="28"/>
          <w:lang w:val="vi-VN"/>
        </w:rPr>
        <w:t>Khu s</w:t>
      </w:r>
      <w:r w:rsidRPr="007D038B">
        <w:rPr>
          <w:rFonts w:eastAsia="Calibri"/>
          <w:sz w:val="28"/>
          <w:szCs w:val="28"/>
          <w:lang w:val="vi-VN"/>
        </w:rPr>
        <w:t xml:space="preserve">ân chơi, </w:t>
      </w:r>
      <w:r w:rsidRPr="00281F0D">
        <w:rPr>
          <w:rFonts w:eastAsia="Calibri"/>
          <w:sz w:val="28"/>
          <w:szCs w:val="28"/>
          <w:lang w:val="vi-VN"/>
        </w:rPr>
        <w:t>bãi</w:t>
      </w:r>
      <w:r w:rsidRPr="007D038B">
        <w:rPr>
          <w:rFonts w:eastAsia="Calibri"/>
          <w:sz w:val="28"/>
          <w:szCs w:val="28"/>
          <w:lang w:val="vi-VN"/>
        </w:rPr>
        <w:t xml:space="preserve"> tập </w:t>
      </w:r>
      <w:r w:rsidRPr="00281F0D">
        <w:rPr>
          <w:rFonts w:eastAsia="Calibri"/>
          <w:sz w:val="28"/>
          <w:szCs w:val="28"/>
          <w:lang w:val="vi-VN"/>
        </w:rPr>
        <w:t>đáp ứng</w:t>
      </w:r>
      <w:r w:rsidRPr="007D038B">
        <w:rPr>
          <w:rFonts w:eastAsia="Calibri"/>
          <w:sz w:val="28"/>
          <w:szCs w:val="28"/>
          <w:lang w:val="vi-VN"/>
        </w:rPr>
        <w:t xml:space="preserve"> yêu cầu </w:t>
      </w:r>
      <w:r w:rsidRPr="00281F0D">
        <w:rPr>
          <w:spacing w:val="-4"/>
          <w:sz w:val="28"/>
          <w:szCs w:val="28"/>
          <w:lang w:val="vi-VN"/>
        </w:rPr>
        <w:t>tổ chức các hoạt động giáo dục</w:t>
      </w:r>
      <w:r w:rsidRPr="00281F0D">
        <w:rPr>
          <w:rFonts w:eastAsia="Calibri"/>
          <w:sz w:val="28"/>
          <w:szCs w:val="28"/>
          <w:lang w:val="vi-VN"/>
        </w:rPr>
        <w:t>.</w:t>
      </w:r>
    </w:p>
    <w:p w14:paraId="37FFA0DC"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2.10.8</w:t>
      </w:r>
      <w:r w:rsidRPr="00281F0D">
        <w:rPr>
          <w:b/>
          <w:sz w:val="28"/>
          <w:szCs w:val="28"/>
          <w:lang w:val="vi-VN"/>
        </w:rPr>
        <w:t>.</w:t>
      </w:r>
      <w:r w:rsidRPr="00281F0D">
        <w:rPr>
          <w:sz w:val="28"/>
          <w:szCs w:val="28"/>
          <w:lang w:val="vi-VN"/>
        </w:rPr>
        <w:t>2. Tiêu chí 3.2: Phòng học, phòng học bộ môn và khối phục vụ học tập</w:t>
      </w:r>
    </w:p>
    <w:p w14:paraId="64CAE9F7"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lastRenderedPageBreak/>
        <w:t>a) Phòng học, phòng học bộ môn được xây dựng đạt tiêu chuẩn theo quy định, đảm bảo điều kiện thuận lợi</w:t>
      </w:r>
      <w:r w:rsidRPr="00281F0D">
        <w:rPr>
          <w:sz w:val="28"/>
          <w:szCs w:val="28"/>
          <w:lang w:val="vi-VN"/>
        </w:rPr>
        <w:t xml:space="preserve"> cho học sinh khuyết tật học hòa nhập</w:t>
      </w:r>
      <w:r w:rsidRPr="00281F0D">
        <w:rPr>
          <w:spacing w:val="4"/>
          <w:sz w:val="28"/>
          <w:szCs w:val="28"/>
          <w:lang w:val="vi-VN"/>
        </w:rPr>
        <w:t>;</w:t>
      </w:r>
    </w:p>
    <w:p w14:paraId="577EA4F6"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b) Khối phục vụ học tập, đáp ứng yêu cầu các hoạt động của nhà trường và theo quy định.</w:t>
      </w:r>
    </w:p>
    <w:p w14:paraId="308B515A" w14:textId="77777777" w:rsidR="00EA07FE" w:rsidRPr="00281F0D" w:rsidRDefault="00EA07FE" w:rsidP="00EA07FE">
      <w:pPr>
        <w:tabs>
          <w:tab w:val="left" w:pos="1400"/>
        </w:tabs>
        <w:spacing w:before="120" w:after="120"/>
        <w:ind w:firstLine="720"/>
        <w:jc w:val="both"/>
        <w:rPr>
          <w:sz w:val="28"/>
          <w:szCs w:val="28"/>
          <w:lang w:val="vi-VN"/>
        </w:rPr>
      </w:pPr>
      <w:r w:rsidRPr="00281F0D">
        <w:rPr>
          <w:sz w:val="28"/>
          <w:szCs w:val="28"/>
          <w:lang w:val="vi-VN"/>
        </w:rPr>
        <w:t>2.10.8</w:t>
      </w:r>
      <w:r w:rsidRPr="00281F0D">
        <w:rPr>
          <w:b/>
          <w:sz w:val="28"/>
          <w:szCs w:val="28"/>
          <w:lang w:val="vi-VN"/>
        </w:rPr>
        <w:t>.</w:t>
      </w:r>
      <w:r w:rsidRPr="00281F0D">
        <w:rPr>
          <w:sz w:val="28"/>
          <w:szCs w:val="28"/>
          <w:lang w:val="vi-VN"/>
        </w:rPr>
        <w:t>3. Tiêu chí 3.3: Khối hành chính - quản trị</w:t>
      </w:r>
    </w:p>
    <w:p w14:paraId="6BBCB752" w14:textId="77777777" w:rsidR="00EA07FE" w:rsidRPr="00281F0D" w:rsidRDefault="00EA07FE" w:rsidP="00EA07FE">
      <w:pPr>
        <w:spacing w:before="120" w:after="120"/>
        <w:ind w:firstLine="720"/>
        <w:jc w:val="both"/>
        <w:rPr>
          <w:sz w:val="28"/>
          <w:szCs w:val="28"/>
          <w:lang w:val="vi-VN"/>
        </w:rPr>
      </w:pPr>
      <w:r w:rsidRPr="00281F0D">
        <w:rPr>
          <w:rFonts w:eastAsia="Calibri"/>
          <w:sz w:val="28"/>
          <w:szCs w:val="28"/>
          <w:lang w:val="vi-VN"/>
        </w:rPr>
        <w:t xml:space="preserve">Khối </w:t>
      </w:r>
      <w:r w:rsidRPr="007D038B">
        <w:rPr>
          <w:rFonts w:eastAsia="Calibri"/>
          <w:sz w:val="28"/>
          <w:szCs w:val="28"/>
          <w:lang w:val="vi-VN"/>
        </w:rPr>
        <w:t xml:space="preserve">hành chính </w:t>
      </w:r>
      <w:r w:rsidRPr="00281F0D">
        <w:rPr>
          <w:rFonts w:eastAsia="Calibri"/>
          <w:sz w:val="28"/>
          <w:szCs w:val="28"/>
          <w:lang w:val="vi-VN"/>
        </w:rPr>
        <w:t xml:space="preserve">- </w:t>
      </w:r>
      <w:r w:rsidRPr="007D038B">
        <w:rPr>
          <w:rFonts w:eastAsia="Calibri"/>
          <w:sz w:val="28"/>
          <w:szCs w:val="28"/>
          <w:lang w:val="vi-VN"/>
        </w:rPr>
        <w:t>quản trị</w:t>
      </w:r>
      <w:r w:rsidRPr="00281F0D">
        <w:rPr>
          <w:rFonts w:eastAsia="Calibri"/>
          <w:sz w:val="28"/>
          <w:szCs w:val="28"/>
          <w:lang w:val="vi-VN"/>
        </w:rPr>
        <w:t xml:space="preserve"> theo quy định;</w:t>
      </w:r>
      <w:r w:rsidRPr="007D038B">
        <w:rPr>
          <w:rFonts w:eastAsia="Calibri"/>
          <w:sz w:val="28"/>
          <w:szCs w:val="28"/>
          <w:lang w:val="vi-VN"/>
        </w:rPr>
        <w:t xml:space="preserve"> </w:t>
      </w:r>
      <w:r w:rsidRPr="00281F0D">
        <w:rPr>
          <w:sz w:val="28"/>
          <w:szCs w:val="28"/>
          <w:lang w:val="vi-VN"/>
        </w:rPr>
        <w:t>khu bếp, nhà ăn, nhà nghỉ (nếu có) phải đảm bảo điều kiện sức khỏe, an toàn, vệ sinh cho giáo viên, nhân viên và học sinh.</w:t>
      </w:r>
    </w:p>
    <w:p w14:paraId="41D1A586" w14:textId="77777777" w:rsidR="00EA07FE" w:rsidRPr="00281F0D" w:rsidRDefault="00EA07FE" w:rsidP="00EA07FE">
      <w:pPr>
        <w:spacing w:before="120" w:after="120"/>
        <w:ind w:firstLine="720"/>
        <w:jc w:val="both"/>
        <w:rPr>
          <w:spacing w:val="4"/>
          <w:sz w:val="28"/>
          <w:szCs w:val="28"/>
          <w:lang w:val="vi-VN"/>
        </w:rPr>
      </w:pPr>
      <w:r w:rsidRPr="00281F0D">
        <w:rPr>
          <w:sz w:val="28"/>
          <w:szCs w:val="28"/>
          <w:lang w:val="vi-VN"/>
        </w:rPr>
        <w:t>2.10.8</w:t>
      </w:r>
      <w:r w:rsidRPr="00281F0D">
        <w:rPr>
          <w:b/>
          <w:sz w:val="28"/>
          <w:szCs w:val="28"/>
          <w:lang w:val="vi-VN"/>
        </w:rPr>
        <w:t>.</w:t>
      </w:r>
      <w:r w:rsidRPr="00281F0D">
        <w:rPr>
          <w:spacing w:val="4"/>
          <w:sz w:val="28"/>
          <w:szCs w:val="28"/>
          <w:lang w:val="vi-VN"/>
        </w:rPr>
        <w:t>4. Tiêu chí 3.4: Khu vệ sinh, hệ thống cấp thoát nước</w:t>
      </w:r>
    </w:p>
    <w:p w14:paraId="22C7CC57"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 xml:space="preserve">a) Khu vệ sinh đảm bảo thuận tiện, được xây dựng phù hợp với cảnh quan và theo quy định; </w:t>
      </w:r>
    </w:p>
    <w:p w14:paraId="65F6E418"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b) H</w:t>
      </w:r>
      <w:r w:rsidRPr="00281F0D">
        <w:rPr>
          <w:spacing w:val="4"/>
          <w:sz w:val="28"/>
          <w:szCs w:val="28"/>
          <w:lang w:val="vi-VN"/>
        </w:rPr>
        <w:t>ệ thống cấp nước sạch, hệ thống thoát nước, thu gom và xử lý chất thải đáp ứng quy định của Bộ Giáo dục và Đào tạo và Bộ Y tế.</w:t>
      </w:r>
    </w:p>
    <w:p w14:paraId="4B99594A" w14:textId="77777777" w:rsidR="00EA07FE" w:rsidRPr="007D038B" w:rsidRDefault="00EA07FE" w:rsidP="00EA07FE">
      <w:pPr>
        <w:spacing w:before="120" w:after="120"/>
        <w:ind w:firstLine="720"/>
        <w:jc w:val="both"/>
        <w:rPr>
          <w:rFonts w:eastAsia="Calibri"/>
          <w:sz w:val="28"/>
          <w:szCs w:val="28"/>
          <w:lang w:val="vi-VN"/>
        </w:rPr>
      </w:pPr>
      <w:r w:rsidRPr="00281F0D">
        <w:rPr>
          <w:sz w:val="28"/>
          <w:szCs w:val="28"/>
          <w:lang w:val="vi-VN"/>
        </w:rPr>
        <w:t>2.10.8</w:t>
      </w:r>
      <w:r w:rsidRPr="00281F0D">
        <w:rPr>
          <w:b/>
          <w:sz w:val="28"/>
          <w:szCs w:val="28"/>
          <w:lang w:val="vi-VN"/>
        </w:rPr>
        <w:t>.</w:t>
      </w:r>
      <w:r w:rsidRPr="00281F0D">
        <w:rPr>
          <w:rFonts w:eastAsia="Calibri"/>
          <w:sz w:val="28"/>
          <w:szCs w:val="28"/>
          <w:lang w:val="vi-VN"/>
        </w:rPr>
        <w:t>5</w:t>
      </w:r>
      <w:r w:rsidRPr="007D038B">
        <w:rPr>
          <w:rFonts w:eastAsia="Calibri"/>
          <w:sz w:val="28"/>
          <w:szCs w:val="28"/>
          <w:lang w:val="vi-VN"/>
        </w:rPr>
        <w:t>. Tiêu chí 3.</w:t>
      </w:r>
      <w:r w:rsidRPr="00281F0D">
        <w:rPr>
          <w:rFonts w:eastAsia="Calibri"/>
          <w:sz w:val="28"/>
          <w:szCs w:val="28"/>
          <w:lang w:val="vi-VN"/>
        </w:rPr>
        <w:t>5</w:t>
      </w:r>
      <w:r w:rsidRPr="007D038B">
        <w:rPr>
          <w:rFonts w:eastAsia="Calibri"/>
          <w:sz w:val="28"/>
          <w:szCs w:val="28"/>
          <w:lang w:val="vi-VN"/>
        </w:rPr>
        <w:t>: Thiết bị</w:t>
      </w:r>
    </w:p>
    <w:p w14:paraId="55034D4A" w14:textId="77777777" w:rsidR="00EA07FE" w:rsidRPr="00281F0D" w:rsidRDefault="00EA07FE" w:rsidP="00EA07FE">
      <w:pPr>
        <w:spacing w:before="120" w:after="120"/>
        <w:ind w:firstLine="720"/>
        <w:jc w:val="both"/>
        <w:rPr>
          <w:rFonts w:eastAsia="Calibri"/>
          <w:sz w:val="28"/>
          <w:szCs w:val="28"/>
          <w:lang w:val="vi-VN"/>
        </w:rPr>
      </w:pPr>
      <w:r w:rsidRPr="007D038B">
        <w:rPr>
          <w:rFonts w:eastAsia="Calibri"/>
          <w:sz w:val="28"/>
          <w:szCs w:val="28"/>
          <w:lang w:val="vi-VN"/>
        </w:rPr>
        <w:t xml:space="preserve">a) </w:t>
      </w:r>
      <w:r w:rsidRPr="00281F0D">
        <w:rPr>
          <w:rFonts w:eastAsia="Calibri"/>
          <w:sz w:val="28"/>
          <w:szCs w:val="28"/>
          <w:lang w:val="vi-VN"/>
        </w:rPr>
        <w:t>H</w:t>
      </w:r>
      <w:r w:rsidRPr="007D038B">
        <w:rPr>
          <w:rFonts w:eastAsia="Calibri"/>
          <w:sz w:val="28"/>
          <w:szCs w:val="28"/>
          <w:lang w:val="vi-VN"/>
        </w:rPr>
        <w:t>ệ thống máy tính được</w:t>
      </w:r>
      <w:r w:rsidRPr="00281F0D">
        <w:rPr>
          <w:rFonts w:eastAsia="Calibri"/>
          <w:sz w:val="28"/>
          <w:szCs w:val="28"/>
          <w:lang w:val="vi-VN"/>
        </w:rPr>
        <w:t xml:space="preserve"> </w:t>
      </w:r>
      <w:r w:rsidRPr="007D038B">
        <w:rPr>
          <w:rFonts w:eastAsia="Calibri"/>
          <w:sz w:val="28"/>
          <w:szCs w:val="28"/>
          <w:lang w:val="vi-VN"/>
        </w:rPr>
        <w:t xml:space="preserve">kết nối </w:t>
      </w:r>
      <w:r w:rsidRPr="00281F0D">
        <w:rPr>
          <w:rFonts w:eastAsia="Calibri"/>
          <w:sz w:val="28"/>
          <w:szCs w:val="28"/>
          <w:lang w:val="vi-VN"/>
        </w:rPr>
        <w:t>I</w:t>
      </w:r>
      <w:r w:rsidRPr="007D038B">
        <w:rPr>
          <w:rFonts w:eastAsia="Calibri"/>
          <w:sz w:val="28"/>
          <w:szCs w:val="28"/>
          <w:lang w:val="vi-VN"/>
        </w:rPr>
        <w:t>nternet phục vụ công tác quản lý</w:t>
      </w:r>
      <w:r w:rsidRPr="00281F0D">
        <w:rPr>
          <w:rFonts w:eastAsia="Calibri"/>
          <w:sz w:val="28"/>
          <w:szCs w:val="28"/>
          <w:lang w:val="vi-VN"/>
        </w:rPr>
        <w:t>, hoạt động dạy học</w:t>
      </w:r>
      <w:r w:rsidRPr="007D038B">
        <w:rPr>
          <w:rFonts w:eastAsia="Calibri"/>
          <w:sz w:val="28"/>
          <w:szCs w:val="28"/>
          <w:lang w:val="vi-VN"/>
        </w:rPr>
        <w:t>;</w:t>
      </w:r>
    </w:p>
    <w:p w14:paraId="7AB8EED0" w14:textId="77777777" w:rsidR="00EA07FE" w:rsidRPr="007D038B" w:rsidRDefault="00EA07FE" w:rsidP="00EA07FE">
      <w:pPr>
        <w:spacing w:before="120" w:after="120"/>
        <w:ind w:firstLine="720"/>
        <w:jc w:val="both"/>
        <w:rPr>
          <w:rFonts w:eastAsia="Calibri"/>
          <w:sz w:val="28"/>
          <w:szCs w:val="28"/>
          <w:lang w:val="vi-VN"/>
        </w:rPr>
      </w:pPr>
      <w:r w:rsidRPr="007D038B">
        <w:rPr>
          <w:rFonts w:eastAsia="Calibri"/>
          <w:sz w:val="28"/>
          <w:szCs w:val="28"/>
          <w:lang w:val="vi-VN"/>
        </w:rPr>
        <w:t>b) Có đủ thiết bị dạy học theo quy định;</w:t>
      </w:r>
    </w:p>
    <w:p w14:paraId="23AEA716" w14:textId="77777777" w:rsidR="00EA07FE" w:rsidRPr="00281F0D" w:rsidRDefault="00EA07FE" w:rsidP="00EA07FE">
      <w:pPr>
        <w:spacing w:before="120" w:after="120"/>
        <w:ind w:firstLine="709"/>
        <w:jc w:val="both"/>
        <w:rPr>
          <w:sz w:val="28"/>
          <w:szCs w:val="28"/>
          <w:lang w:val="vi-VN"/>
        </w:rPr>
      </w:pPr>
      <w:r w:rsidRPr="00281F0D">
        <w:rPr>
          <w:sz w:val="28"/>
          <w:szCs w:val="28"/>
          <w:lang w:val="vi-VN"/>
        </w:rPr>
        <w:t>c) Hằng năm, được bổ sung các thiết bị dạy học và thiết bị dạy học tự làm.</w:t>
      </w:r>
    </w:p>
    <w:p w14:paraId="7E4CC4D7" w14:textId="77777777" w:rsidR="00EA07FE" w:rsidRPr="00281F0D" w:rsidRDefault="00EA07FE" w:rsidP="00EA07FE">
      <w:pPr>
        <w:spacing w:before="120" w:after="120"/>
        <w:ind w:firstLine="720"/>
        <w:jc w:val="both"/>
        <w:rPr>
          <w:rFonts w:eastAsia="Calibri"/>
          <w:sz w:val="28"/>
          <w:szCs w:val="28"/>
          <w:lang w:val="vi-VN"/>
        </w:rPr>
      </w:pPr>
      <w:r w:rsidRPr="00281F0D">
        <w:rPr>
          <w:sz w:val="28"/>
          <w:szCs w:val="28"/>
          <w:lang w:val="vi-VN"/>
        </w:rPr>
        <w:t>2.10.8</w:t>
      </w:r>
      <w:r w:rsidRPr="00281F0D">
        <w:rPr>
          <w:b/>
          <w:sz w:val="28"/>
          <w:szCs w:val="28"/>
          <w:lang w:val="vi-VN"/>
        </w:rPr>
        <w:t>.</w:t>
      </w:r>
      <w:r w:rsidRPr="00281F0D">
        <w:rPr>
          <w:rFonts w:eastAsia="Calibri"/>
          <w:sz w:val="28"/>
          <w:szCs w:val="28"/>
          <w:lang w:val="vi-VN"/>
        </w:rPr>
        <w:t>6</w:t>
      </w:r>
      <w:r w:rsidRPr="007D038B">
        <w:rPr>
          <w:rFonts w:eastAsia="Calibri"/>
          <w:sz w:val="28"/>
          <w:szCs w:val="28"/>
          <w:lang w:val="vi-VN"/>
        </w:rPr>
        <w:t>. Tiêu chí 3.</w:t>
      </w:r>
      <w:r w:rsidRPr="00281F0D">
        <w:rPr>
          <w:rFonts w:eastAsia="Calibri"/>
          <w:sz w:val="28"/>
          <w:szCs w:val="28"/>
          <w:lang w:val="vi-VN"/>
        </w:rPr>
        <w:t>6</w:t>
      </w:r>
      <w:r w:rsidRPr="007D038B">
        <w:rPr>
          <w:rFonts w:eastAsia="Calibri"/>
          <w:sz w:val="28"/>
          <w:szCs w:val="28"/>
          <w:lang w:val="vi-VN"/>
        </w:rPr>
        <w:t>: Thư viện</w:t>
      </w:r>
    </w:p>
    <w:p w14:paraId="622861BE" w14:textId="77777777" w:rsidR="00EA07FE" w:rsidRPr="00281F0D" w:rsidRDefault="00EA07FE" w:rsidP="00EA07FE">
      <w:pPr>
        <w:spacing w:before="120" w:after="120"/>
        <w:ind w:firstLine="720"/>
        <w:jc w:val="both"/>
        <w:rPr>
          <w:rFonts w:eastAsia="Calibri"/>
          <w:sz w:val="28"/>
          <w:szCs w:val="28"/>
          <w:lang w:val="vi-VN"/>
        </w:rPr>
      </w:pPr>
      <w:r w:rsidRPr="007D038B">
        <w:rPr>
          <w:rFonts w:eastAsia="Calibri"/>
          <w:sz w:val="28"/>
          <w:szCs w:val="28"/>
          <w:lang w:val="vi-VN"/>
        </w:rPr>
        <w:t xml:space="preserve">Thư viện </w:t>
      </w:r>
      <w:r w:rsidRPr="00281F0D">
        <w:rPr>
          <w:rFonts w:eastAsia="Calibri"/>
          <w:sz w:val="28"/>
          <w:szCs w:val="28"/>
          <w:lang w:val="vi-VN"/>
        </w:rPr>
        <w:t xml:space="preserve">của nhà trường </w:t>
      </w:r>
      <w:r w:rsidRPr="007D038B">
        <w:rPr>
          <w:rFonts w:eastAsia="Calibri"/>
          <w:sz w:val="28"/>
          <w:szCs w:val="28"/>
          <w:lang w:val="vi-VN"/>
        </w:rPr>
        <w:t xml:space="preserve">đạt </w:t>
      </w:r>
      <w:r w:rsidRPr="00281F0D">
        <w:rPr>
          <w:rFonts w:eastAsia="Calibri"/>
          <w:sz w:val="28"/>
          <w:szCs w:val="28"/>
          <w:lang w:val="vi-VN"/>
        </w:rPr>
        <w:t>T</w:t>
      </w:r>
      <w:r w:rsidRPr="007D038B">
        <w:rPr>
          <w:rFonts w:eastAsia="Calibri"/>
          <w:sz w:val="28"/>
          <w:szCs w:val="28"/>
          <w:lang w:val="vi-VN"/>
        </w:rPr>
        <w:t>hư viện trường học đạt chuẩn</w:t>
      </w:r>
      <w:r w:rsidRPr="00281F0D">
        <w:rPr>
          <w:rFonts w:eastAsia="Calibri"/>
          <w:sz w:val="28"/>
          <w:szCs w:val="28"/>
          <w:lang w:val="vi-VN"/>
        </w:rPr>
        <w:t xml:space="preserve"> trở lên. </w:t>
      </w:r>
    </w:p>
    <w:p w14:paraId="423A96C2" w14:textId="77777777" w:rsidR="00EA07FE" w:rsidRPr="00281F0D" w:rsidRDefault="00EA07FE" w:rsidP="00EA07FE">
      <w:pPr>
        <w:spacing w:before="120" w:after="120"/>
        <w:ind w:firstLine="720"/>
        <w:jc w:val="both"/>
        <w:rPr>
          <w:b/>
          <w:sz w:val="28"/>
          <w:szCs w:val="28"/>
          <w:lang w:val="vi-VN"/>
        </w:rPr>
      </w:pPr>
      <w:r w:rsidRPr="00281F0D">
        <w:rPr>
          <w:sz w:val="28"/>
          <w:szCs w:val="28"/>
          <w:lang w:val="vi-VN"/>
        </w:rPr>
        <w:t>2.10.9</w:t>
      </w:r>
      <w:r w:rsidRPr="00281F0D">
        <w:rPr>
          <w:b/>
          <w:sz w:val="28"/>
          <w:szCs w:val="28"/>
          <w:lang w:val="vi-VN"/>
        </w:rPr>
        <w:t xml:space="preserve">. Tiêu chuẩn 4: Quan hệ giữa nhà trường, gia đình và xã hội </w:t>
      </w:r>
    </w:p>
    <w:p w14:paraId="5CB6570F"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2.10.9</w:t>
      </w:r>
      <w:r w:rsidRPr="00281F0D">
        <w:rPr>
          <w:b/>
          <w:sz w:val="28"/>
          <w:szCs w:val="28"/>
          <w:lang w:val="vi-VN"/>
        </w:rPr>
        <w:t>.</w:t>
      </w:r>
      <w:r w:rsidRPr="00281F0D">
        <w:rPr>
          <w:sz w:val="28"/>
          <w:szCs w:val="28"/>
          <w:lang w:val="vi-VN"/>
        </w:rPr>
        <w:t>1. Tiêu chí 4.1: Ban đại diện cha mẹ học sinh</w:t>
      </w:r>
    </w:p>
    <w:p w14:paraId="5A36B855" w14:textId="77777777" w:rsidR="00EA07FE" w:rsidRPr="00281F0D" w:rsidRDefault="00EA07FE" w:rsidP="00EA07FE">
      <w:pPr>
        <w:spacing w:before="120" w:after="120"/>
        <w:ind w:firstLine="720"/>
        <w:jc w:val="both"/>
        <w:rPr>
          <w:rFonts w:eastAsia="Calibri"/>
          <w:spacing w:val="-4"/>
          <w:sz w:val="28"/>
          <w:szCs w:val="28"/>
          <w:lang w:val="vi-VN"/>
        </w:rPr>
      </w:pPr>
      <w:r w:rsidRPr="007D038B">
        <w:rPr>
          <w:rFonts w:eastAsia="Calibri"/>
          <w:spacing w:val="-4"/>
          <w:sz w:val="28"/>
          <w:szCs w:val="28"/>
          <w:lang w:val="vi-VN"/>
        </w:rPr>
        <w:t xml:space="preserve">Phối hợp </w:t>
      </w:r>
      <w:r w:rsidRPr="00281F0D">
        <w:rPr>
          <w:rFonts w:eastAsia="Calibri"/>
          <w:spacing w:val="-4"/>
          <w:sz w:val="28"/>
          <w:szCs w:val="28"/>
          <w:lang w:val="vi-VN"/>
        </w:rPr>
        <w:t xml:space="preserve">có hiệu quả </w:t>
      </w:r>
      <w:r w:rsidRPr="007D038B">
        <w:rPr>
          <w:rFonts w:eastAsia="Calibri"/>
          <w:spacing w:val="-4"/>
          <w:sz w:val="28"/>
          <w:szCs w:val="28"/>
          <w:lang w:val="vi-VN"/>
        </w:rPr>
        <w:t xml:space="preserve">với </w:t>
      </w:r>
      <w:r w:rsidRPr="00281F0D">
        <w:rPr>
          <w:rFonts w:eastAsia="Calibri"/>
          <w:spacing w:val="-4"/>
          <w:sz w:val="28"/>
          <w:szCs w:val="28"/>
          <w:lang w:val="vi-VN"/>
        </w:rPr>
        <w:t>nhà trường trong việc</w:t>
      </w:r>
      <w:r w:rsidRPr="007D038B">
        <w:rPr>
          <w:rFonts w:eastAsia="Calibri"/>
          <w:spacing w:val="-4"/>
          <w:sz w:val="28"/>
          <w:szCs w:val="28"/>
          <w:lang w:val="vi-VN"/>
        </w:rPr>
        <w:t xml:space="preserve"> tổ chức thực hiện nhiệm vụ năm học và các hoạt động giáo dục;</w:t>
      </w:r>
      <w:r w:rsidRPr="00281F0D">
        <w:rPr>
          <w:rFonts w:eastAsia="Calibri"/>
          <w:spacing w:val="-4"/>
          <w:sz w:val="28"/>
          <w:szCs w:val="28"/>
          <w:lang w:val="vi-VN"/>
        </w:rPr>
        <w:t xml:space="preserve"> </w:t>
      </w:r>
      <w:r w:rsidRPr="007D038B">
        <w:rPr>
          <w:rFonts w:eastAsia="Calibri"/>
          <w:spacing w:val="-4"/>
          <w:sz w:val="28"/>
          <w:szCs w:val="28"/>
          <w:lang w:val="vi-VN"/>
        </w:rPr>
        <w:t>hướng dẫn, tuyên truyền, phổ biến pháp luật, chủ trương chính sách về giáo dục đối với cha mẹ học sinh</w:t>
      </w:r>
      <w:r w:rsidRPr="00281F0D">
        <w:rPr>
          <w:rFonts w:eastAsia="Calibri"/>
          <w:spacing w:val="-4"/>
          <w:sz w:val="28"/>
          <w:szCs w:val="28"/>
          <w:lang w:val="vi-VN"/>
        </w:rPr>
        <w:t xml:space="preserve">; huy động học sinh đến trường, </w:t>
      </w:r>
      <w:r w:rsidRPr="007D038B">
        <w:rPr>
          <w:rFonts w:eastAsia="Calibri"/>
          <w:spacing w:val="-4"/>
          <w:sz w:val="28"/>
          <w:szCs w:val="28"/>
          <w:lang w:val="vi-VN"/>
        </w:rPr>
        <w:t xml:space="preserve">vận động học sinh đã bỏ học trở lại </w:t>
      </w:r>
      <w:r w:rsidRPr="00281F0D">
        <w:rPr>
          <w:rFonts w:eastAsia="Calibri"/>
          <w:spacing w:val="-4"/>
          <w:sz w:val="28"/>
          <w:szCs w:val="28"/>
          <w:lang w:val="vi-VN"/>
        </w:rPr>
        <w:t>lớp</w:t>
      </w:r>
      <w:r w:rsidRPr="007D038B">
        <w:rPr>
          <w:rFonts w:eastAsia="Calibri"/>
          <w:spacing w:val="-4"/>
          <w:sz w:val="28"/>
          <w:szCs w:val="28"/>
          <w:lang w:val="vi-VN"/>
        </w:rPr>
        <w:t>.</w:t>
      </w:r>
    </w:p>
    <w:p w14:paraId="004A8593"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2.10.9</w:t>
      </w:r>
      <w:r w:rsidRPr="00281F0D">
        <w:rPr>
          <w:b/>
          <w:sz w:val="28"/>
          <w:szCs w:val="28"/>
          <w:lang w:val="vi-VN"/>
        </w:rPr>
        <w:t>.</w:t>
      </w:r>
      <w:r w:rsidRPr="00281F0D">
        <w:rPr>
          <w:sz w:val="28"/>
          <w:szCs w:val="28"/>
          <w:lang w:val="vi-VN"/>
        </w:rPr>
        <w:t>2. Tiêu chí 4.2: Công tác tham mưu cấp ủy đảng, chính quyền và phối hợp với các tổ chức, cá nhân của nhà trường</w:t>
      </w:r>
    </w:p>
    <w:p w14:paraId="45F31312" w14:textId="77777777" w:rsidR="00EA07FE" w:rsidRPr="00281F0D" w:rsidRDefault="00EA07FE" w:rsidP="00EA07FE">
      <w:pPr>
        <w:spacing w:before="120" w:after="120"/>
        <w:ind w:firstLine="720"/>
        <w:jc w:val="both"/>
        <w:rPr>
          <w:sz w:val="28"/>
          <w:szCs w:val="28"/>
          <w:lang w:val="vi-VN"/>
        </w:rPr>
      </w:pPr>
      <w:r w:rsidRPr="00281F0D">
        <w:rPr>
          <w:sz w:val="28"/>
          <w:szCs w:val="28"/>
          <w:lang w:val="vi-VN"/>
        </w:rPr>
        <w:lastRenderedPageBreak/>
        <w:t>a) Tham mưu cấp ủy đảng, chính quyền để tạo điều kiện cho nhà trường thực hiện p</w:t>
      </w:r>
      <w:r w:rsidRPr="00281F0D">
        <w:rPr>
          <w:rFonts w:eastAsia="Calibri"/>
          <w:sz w:val="28"/>
          <w:szCs w:val="28"/>
          <w:lang w:val="vi-VN"/>
        </w:rPr>
        <w:t>hương hướng, chiến lược xây dựng và phát triển;</w:t>
      </w:r>
    </w:p>
    <w:p w14:paraId="192F7C00" w14:textId="77777777" w:rsidR="00EA07FE" w:rsidRPr="00281F0D" w:rsidRDefault="00EA07FE" w:rsidP="00EA07FE">
      <w:pPr>
        <w:spacing w:before="120" w:after="120"/>
        <w:ind w:firstLine="720"/>
        <w:jc w:val="both"/>
        <w:rPr>
          <w:sz w:val="28"/>
          <w:szCs w:val="28"/>
          <w:lang w:val="vi-VN"/>
        </w:rPr>
      </w:pPr>
      <w:r w:rsidRPr="00281F0D">
        <w:rPr>
          <w:spacing w:val="-2"/>
          <w:sz w:val="28"/>
          <w:szCs w:val="28"/>
          <w:lang w:val="vi-VN"/>
        </w:rPr>
        <w:t xml:space="preserve">b) Phối hợp với các tổ chức, đoàn thể, cá nhân để giáo dục truyền thống lịch sử, văn hóa, đạo đức lối sống, pháp luật, nghệ thuật, thể dục thể thao và các nội dung giáo dục khác cho học sinh; </w:t>
      </w:r>
      <w:r w:rsidRPr="00281F0D">
        <w:rPr>
          <w:sz w:val="28"/>
          <w:szCs w:val="28"/>
          <w:lang w:val="vi-VN"/>
        </w:rPr>
        <w:t>chăm sóc di tích lịch sử, cách mạng, công trình văn hóa; chăm sóc gia đình thương binh, liệt sĩ, gia đình có công với cách mạng, Bà mẹ Việt Nam anh hùng ở địa phương.</w:t>
      </w:r>
    </w:p>
    <w:p w14:paraId="4DB4C16C" w14:textId="77777777" w:rsidR="00EA07FE" w:rsidRPr="00281F0D" w:rsidRDefault="00EA07FE" w:rsidP="00EA07FE">
      <w:pPr>
        <w:spacing w:before="120" w:after="120"/>
        <w:ind w:firstLine="720"/>
        <w:jc w:val="both"/>
        <w:rPr>
          <w:b/>
          <w:sz w:val="28"/>
          <w:szCs w:val="28"/>
          <w:lang w:val="vi-VN"/>
        </w:rPr>
      </w:pPr>
      <w:r w:rsidRPr="00281F0D">
        <w:rPr>
          <w:sz w:val="28"/>
          <w:szCs w:val="28"/>
          <w:lang w:val="vi-VN"/>
        </w:rPr>
        <w:t>2.10.10</w:t>
      </w:r>
      <w:r w:rsidRPr="00281F0D">
        <w:rPr>
          <w:b/>
          <w:sz w:val="28"/>
          <w:szCs w:val="28"/>
          <w:lang w:val="vi-VN"/>
        </w:rPr>
        <w:t>. Tiêu chuẩn 5: Hoạt động giáo dục và kết quả giáo dục</w:t>
      </w:r>
    </w:p>
    <w:p w14:paraId="2A6D39A2"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2.10.10</w:t>
      </w:r>
      <w:r w:rsidRPr="00281F0D">
        <w:rPr>
          <w:b/>
          <w:sz w:val="28"/>
          <w:szCs w:val="28"/>
          <w:lang w:val="vi-VN"/>
        </w:rPr>
        <w:t>.</w:t>
      </w:r>
      <w:r w:rsidRPr="00281F0D">
        <w:rPr>
          <w:sz w:val="28"/>
          <w:szCs w:val="28"/>
          <w:lang w:val="vi-VN"/>
        </w:rPr>
        <w:t>1. Tiêu chí 5.1: Thực hiện Chương trình giáo dục phổ thông</w:t>
      </w:r>
    </w:p>
    <w:p w14:paraId="3B48B6D2" w14:textId="77777777" w:rsidR="00EA07FE" w:rsidRPr="007D038B" w:rsidRDefault="00EA07FE" w:rsidP="00EA07FE">
      <w:pPr>
        <w:widowControl w:val="0"/>
        <w:spacing w:before="120" w:after="120"/>
        <w:ind w:firstLine="709"/>
        <w:jc w:val="both"/>
        <w:rPr>
          <w:rFonts w:eastAsia="Calibri"/>
          <w:sz w:val="28"/>
          <w:szCs w:val="28"/>
          <w:lang w:val="vi-VN"/>
        </w:rPr>
      </w:pPr>
      <w:r w:rsidRPr="007D038B">
        <w:rPr>
          <w:rFonts w:eastAsia="Calibri"/>
          <w:sz w:val="28"/>
          <w:szCs w:val="28"/>
          <w:lang w:val="vi-VN"/>
        </w:rPr>
        <w:t>a) Thực hiện đúng chương trình, kế hoạch giáo dục; lựa chọn nội dung, thời lượng, phương pháp, hình thức dạy học phù hợp với từng đối tượng và đáp ứng yêu cầu, khả năng nhận thức của học sinh;</w:t>
      </w:r>
    </w:p>
    <w:p w14:paraId="6F9A6E41" w14:textId="77777777" w:rsidR="00EA07FE" w:rsidRPr="007D038B" w:rsidRDefault="00EA07FE" w:rsidP="00EA07FE">
      <w:pPr>
        <w:spacing w:before="120" w:after="120"/>
        <w:ind w:firstLine="709"/>
        <w:jc w:val="both"/>
        <w:rPr>
          <w:rFonts w:eastAsia="Calibri"/>
          <w:sz w:val="28"/>
          <w:szCs w:val="28"/>
          <w:lang w:val="vi-VN"/>
        </w:rPr>
      </w:pPr>
      <w:r w:rsidRPr="007D038B">
        <w:rPr>
          <w:rFonts w:eastAsia="Calibri"/>
          <w:sz w:val="28"/>
          <w:szCs w:val="28"/>
          <w:lang w:val="vi-VN"/>
        </w:rPr>
        <w:t>b) Phát hiện và bồi dưỡng học sinh có năng khiếu, phụ đạo học sinh gặp khó khăn trong học tập, rèn luyện.</w:t>
      </w:r>
    </w:p>
    <w:p w14:paraId="128496E5" w14:textId="77777777" w:rsidR="00EA07FE" w:rsidRPr="00281F0D" w:rsidRDefault="00EA07FE" w:rsidP="00EA07FE">
      <w:pPr>
        <w:spacing w:before="120" w:after="120"/>
        <w:ind w:firstLine="720"/>
        <w:jc w:val="both"/>
        <w:rPr>
          <w:spacing w:val="-4"/>
          <w:sz w:val="28"/>
          <w:szCs w:val="28"/>
          <w:lang w:val="vi-VN"/>
        </w:rPr>
      </w:pPr>
      <w:r w:rsidRPr="00281F0D">
        <w:rPr>
          <w:sz w:val="28"/>
          <w:szCs w:val="28"/>
          <w:lang w:val="vi-VN"/>
        </w:rPr>
        <w:t>2.10.10</w:t>
      </w:r>
      <w:r w:rsidRPr="00281F0D">
        <w:rPr>
          <w:b/>
          <w:sz w:val="28"/>
          <w:szCs w:val="28"/>
          <w:lang w:val="vi-VN"/>
        </w:rPr>
        <w:t>.</w:t>
      </w:r>
      <w:r w:rsidRPr="00281F0D">
        <w:rPr>
          <w:spacing w:val="-4"/>
          <w:sz w:val="28"/>
          <w:szCs w:val="28"/>
          <w:lang w:val="vi-VN"/>
        </w:rPr>
        <w:t xml:space="preserve">2. Tiêu chí 5.2: Tổ chức hoạt động giáo dục cho học sinh </w:t>
      </w:r>
      <w:r w:rsidRPr="007D038B">
        <w:rPr>
          <w:rFonts w:eastAsia="Calibri"/>
          <w:spacing w:val="-4"/>
          <w:sz w:val="28"/>
          <w:szCs w:val="28"/>
          <w:lang w:val="vi-VN"/>
        </w:rPr>
        <w:t>có hoàn cảnh khó khăn</w:t>
      </w:r>
      <w:r w:rsidRPr="00281F0D">
        <w:rPr>
          <w:rFonts w:eastAsia="Calibri"/>
          <w:spacing w:val="-4"/>
          <w:sz w:val="28"/>
          <w:szCs w:val="28"/>
          <w:lang w:val="vi-VN"/>
        </w:rPr>
        <w:t xml:space="preserve">, </w:t>
      </w:r>
      <w:r w:rsidRPr="007D038B">
        <w:rPr>
          <w:rFonts w:eastAsia="Calibri"/>
          <w:spacing w:val="-4"/>
          <w:sz w:val="28"/>
          <w:szCs w:val="28"/>
          <w:lang w:val="vi-VN"/>
        </w:rPr>
        <w:t>học sinh có năng khiếu</w:t>
      </w:r>
      <w:r w:rsidRPr="00281F0D">
        <w:rPr>
          <w:rFonts w:eastAsia="Calibri"/>
          <w:spacing w:val="-4"/>
          <w:sz w:val="28"/>
          <w:szCs w:val="28"/>
          <w:lang w:val="vi-VN"/>
        </w:rPr>
        <w:t xml:space="preserve">, </w:t>
      </w:r>
      <w:r w:rsidRPr="007D038B">
        <w:rPr>
          <w:rFonts w:eastAsia="Calibri"/>
          <w:spacing w:val="-4"/>
          <w:sz w:val="28"/>
          <w:szCs w:val="28"/>
          <w:lang w:val="vi-VN"/>
        </w:rPr>
        <w:t>học sinh gặp khó khăn trong học tập</w:t>
      </w:r>
      <w:r w:rsidRPr="00281F0D">
        <w:rPr>
          <w:rFonts w:eastAsia="Calibri"/>
          <w:spacing w:val="-4"/>
          <w:sz w:val="28"/>
          <w:szCs w:val="28"/>
          <w:lang w:val="vi-VN"/>
        </w:rPr>
        <w:t xml:space="preserve"> và</w:t>
      </w:r>
      <w:r w:rsidRPr="007D038B">
        <w:rPr>
          <w:rFonts w:eastAsia="Calibri"/>
          <w:spacing w:val="-4"/>
          <w:sz w:val="28"/>
          <w:szCs w:val="28"/>
          <w:lang w:val="vi-VN"/>
        </w:rPr>
        <w:t xml:space="preserve"> rèn luyện</w:t>
      </w:r>
    </w:p>
    <w:p w14:paraId="039D9C99" w14:textId="77777777" w:rsidR="00EA07FE" w:rsidRPr="00281F0D" w:rsidRDefault="00EA07FE" w:rsidP="00EA07FE">
      <w:pPr>
        <w:spacing w:before="120" w:after="120"/>
        <w:ind w:firstLine="720"/>
        <w:jc w:val="both"/>
        <w:rPr>
          <w:sz w:val="28"/>
          <w:szCs w:val="28"/>
          <w:lang w:val="vi-VN"/>
        </w:rPr>
      </w:pPr>
      <w:r w:rsidRPr="00281F0D">
        <w:rPr>
          <w:spacing w:val="6"/>
          <w:sz w:val="28"/>
          <w:szCs w:val="28"/>
          <w:lang w:val="vi-VN"/>
        </w:rPr>
        <w:t xml:space="preserve">Học sinh </w:t>
      </w:r>
      <w:r w:rsidRPr="007D038B">
        <w:rPr>
          <w:rFonts w:eastAsia="Calibri"/>
          <w:sz w:val="28"/>
          <w:szCs w:val="28"/>
          <w:lang w:val="vi-VN"/>
        </w:rPr>
        <w:t>có hoàn cảnh khó khăn,</w:t>
      </w:r>
      <w:r w:rsidRPr="00281F0D">
        <w:rPr>
          <w:rFonts w:eastAsia="Calibri"/>
          <w:sz w:val="28"/>
          <w:szCs w:val="28"/>
          <w:lang w:val="vi-VN"/>
        </w:rPr>
        <w:t xml:space="preserve"> </w:t>
      </w:r>
      <w:r w:rsidRPr="007D038B">
        <w:rPr>
          <w:rFonts w:eastAsia="Calibri"/>
          <w:sz w:val="28"/>
          <w:szCs w:val="28"/>
          <w:lang w:val="vi-VN"/>
        </w:rPr>
        <w:t>học sinh có năng khiếu</w:t>
      </w:r>
      <w:r w:rsidRPr="00281F0D">
        <w:rPr>
          <w:rFonts w:eastAsia="Calibri"/>
          <w:sz w:val="28"/>
          <w:szCs w:val="28"/>
          <w:lang w:val="vi-VN"/>
        </w:rPr>
        <w:t xml:space="preserve">, </w:t>
      </w:r>
      <w:r w:rsidRPr="007D038B">
        <w:rPr>
          <w:rFonts w:eastAsia="Calibri"/>
          <w:sz w:val="28"/>
          <w:szCs w:val="28"/>
          <w:lang w:val="vi-VN"/>
        </w:rPr>
        <w:t>học sinh gặp khó khăn trong học tập</w:t>
      </w:r>
      <w:r w:rsidRPr="00281F0D">
        <w:rPr>
          <w:rFonts w:eastAsia="Calibri"/>
          <w:sz w:val="28"/>
          <w:szCs w:val="28"/>
          <w:lang w:val="vi-VN"/>
        </w:rPr>
        <w:t xml:space="preserve"> và</w:t>
      </w:r>
      <w:r w:rsidRPr="007D038B">
        <w:rPr>
          <w:rFonts w:eastAsia="Calibri"/>
          <w:sz w:val="28"/>
          <w:szCs w:val="28"/>
          <w:lang w:val="vi-VN"/>
        </w:rPr>
        <w:t xml:space="preserve"> rèn luyện</w:t>
      </w:r>
      <w:r w:rsidRPr="00281F0D">
        <w:rPr>
          <w:rFonts w:eastAsia="Calibri"/>
          <w:sz w:val="28"/>
          <w:szCs w:val="28"/>
          <w:lang w:val="vi-VN"/>
        </w:rPr>
        <w:t xml:space="preserve"> </w:t>
      </w:r>
      <w:r w:rsidRPr="00281F0D">
        <w:rPr>
          <w:sz w:val="28"/>
          <w:szCs w:val="28"/>
          <w:lang w:val="vi-VN"/>
        </w:rPr>
        <w:t>đáp ứng được mục tiêu giáo dục theo kế hoạch giáo dục.</w:t>
      </w:r>
    </w:p>
    <w:p w14:paraId="508D3F0C"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2.10.10</w:t>
      </w:r>
      <w:r w:rsidRPr="00281F0D">
        <w:rPr>
          <w:b/>
          <w:sz w:val="28"/>
          <w:szCs w:val="28"/>
          <w:lang w:val="vi-VN"/>
        </w:rPr>
        <w:t>.</w:t>
      </w:r>
      <w:r w:rsidRPr="00281F0D">
        <w:rPr>
          <w:sz w:val="28"/>
          <w:szCs w:val="28"/>
          <w:lang w:val="vi-VN"/>
        </w:rPr>
        <w:t>3. Tiêu chí 5.3: Thực hiện nội dung giáo dục địa phương theo quy định</w:t>
      </w:r>
    </w:p>
    <w:p w14:paraId="55B8824E"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Nội dung giáo dục địa phương phù hợp với mục tiêu môn học và gắn lý luận với thực tiễn.</w:t>
      </w:r>
    </w:p>
    <w:p w14:paraId="226BC719"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2.10.10</w:t>
      </w:r>
      <w:r w:rsidRPr="00281F0D">
        <w:rPr>
          <w:b/>
          <w:sz w:val="28"/>
          <w:szCs w:val="28"/>
          <w:lang w:val="vi-VN"/>
        </w:rPr>
        <w:t>.</w:t>
      </w:r>
      <w:r w:rsidRPr="00281F0D">
        <w:rPr>
          <w:sz w:val="28"/>
          <w:szCs w:val="28"/>
          <w:lang w:val="vi-VN"/>
        </w:rPr>
        <w:t>4. Tiêu chí 5.4: Các hoạt động trải nghiệm và hướng nghiệp</w:t>
      </w:r>
    </w:p>
    <w:p w14:paraId="1BC1DEFA"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Tổ chức được các hoạt động trải nghiệm, hướng nghiệp với các hình thức phong phú phù hợp học sinh và đạt kết quả thiết thực;</w:t>
      </w:r>
    </w:p>
    <w:p w14:paraId="7793EEF0"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b) Định kỳ rà soát, đánh giá kế hoạch tổ chức các hoạt động trải nghiệm, hướng nghiệp.</w:t>
      </w:r>
    </w:p>
    <w:p w14:paraId="01427064" w14:textId="77777777" w:rsidR="00EA07FE" w:rsidRPr="00281F0D" w:rsidRDefault="00EA07FE" w:rsidP="00EA07FE">
      <w:pPr>
        <w:spacing w:before="120" w:after="120"/>
        <w:ind w:firstLine="720"/>
        <w:jc w:val="both"/>
        <w:rPr>
          <w:spacing w:val="4"/>
          <w:sz w:val="28"/>
          <w:szCs w:val="28"/>
          <w:lang w:val="vi-VN"/>
        </w:rPr>
      </w:pPr>
      <w:r w:rsidRPr="00281F0D">
        <w:rPr>
          <w:sz w:val="28"/>
          <w:szCs w:val="28"/>
          <w:lang w:val="vi-VN"/>
        </w:rPr>
        <w:t>2.10.10</w:t>
      </w:r>
      <w:r w:rsidRPr="00281F0D">
        <w:rPr>
          <w:b/>
          <w:sz w:val="28"/>
          <w:szCs w:val="28"/>
          <w:lang w:val="vi-VN"/>
        </w:rPr>
        <w:t>.</w:t>
      </w:r>
      <w:r w:rsidRPr="00281F0D">
        <w:rPr>
          <w:spacing w:val="4"/>
          <w:sz w:val="28"/>
          <w:szCs w:val="28"/>
          <w:lang w:val="vi-VN"/>
        </w:rPr>
        <w:t xml:space="preserve">5. Tiêu chí 5.5: </w:t>
      </w:r>
      <w:r w:rsidRPr="00281F0D">
        <w:rPr>
          <w:sz w:val="28"/>
          <w:szCs w:val="28"/>
          <w:lang w:val="vi-VN"/>
        </w:rPr>
        <w:t>Hình thành, phát triển các kỹ năng sống cho học sinh</w:t>
      </w:r>
    </w:p>
    <w:p w14:paraId="6CDE61E6"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Hướng dẫn học sinh biết tự đánh giá kết quả học tập và rèn luyện;</w:t>
      </w:r>
    </w:p>
    <w:p w14:paraId="2A5EAFE4" w14:textId="77777777" w:rsidR="00EA07FE" w:rsidRPr="00281F0D" w:rsidRDefault="00EA07FE" w:rsidP="00EA07FE">
      <w:pPr>
        <w:spacing w:before="120" w:after="120"/>
        <w:ind w:firstLine="720"/>
        <w:jc w:val="both"/>
        <w:rPr>
          <w:spacing w:val="-4"/>
          <w:sz w:val="28"/>
          <w:szCs w:val="28"/>
          <w:lang w:val="vi-VN"/>
        </w:rPr>
      </w:pPr>
      <w:r w:rsidRPr="00281F0D">
        <w:rPr>
          <w:spacing w:val="-4"/>
          <w:sz w:val="28"/>
          <w:szCs w:val="28"/>
          <w:lang w:val="vi-VN"/>
        </w:rPr>
        <w:t>b) Khả năng vận dụng kiến thức vào thực tiễn của học sinh từng bước hình thành và phát triển.</w:t>
      </w:r>
    </w:p>
    <w:p w14:paraId="0D8E7C19" w14:textId="77777777" w:rsidR="00EA07FE" w:rsidRPr="00281F0D" w:rsidRDefault="00EA07FE" w:rsidP="00EA07FE">
      <w:pPr>
        <w:spacing w:before="120" w:after="120"/>
        <w:ind w:firstLine="720"/>
        <w:jc w:val="both"/>
        <w:rPr>
          <w:sz w:val="28"/>
          <w:szCs w:val="28"/>
          <w:lang w:val="vi-VN"/>
        </w:rPr>
      </w:pPr>
      <w:r w:rsidRPr="00281F0D">
        <w:rPr>
          <w:sz w:val="28"/>
          <w:szCs w:val="28"/>
          <w:lang w:val="vi-VN"/>
        </w:rPr>
        <w:lastRenderedPageBreak/>
        <w:t>2.10.10</w:t>
      </w:r>
      <w:r w:rsidRPr="00281F0D">
        <w:rPr>
          <w:b/>
          <w:sz w:val="28"/>
          <w:szCs w:val="28"/>
          <w:lang w:val="vi-VN"/>
        </w:rPr>
        <w:t>.</w:t>
      </w:r>
      <w:r w:rsidRPr="00281F0D">
        <w:rPr>
          <w:sz w:val="28"/>
          <w:szCs w:val="28"/>
          <w:lang w:val="vi-VN"/>
        </w:rPr>
        <w:t>6. Tiêu chí 5.6: Kết quả giáo dục</w:t>
      </w:r>
    </w:p>
    <w:p w14:paraId="2E3B7C63" w14:textId="77777777" w:rsidR="00EA07FE" w:rsidRPr="00281F0D" w:rsidRDefault="00EA07FE" w:rsidP="00EA07FE">
      <w:pPr>
        <w:spacing w:before="120" w:after="120"/>
        <w:ind w:firstLine="720"/>
        <w:jc w:val="both"/>
        <w:rPr>
          <w:sz w:val="28"/>
          <w:szCs w:val="28"/>
          <w:lang w:val="vi-VN"/>
        </w:rPr>
      </w:pPr>
      <w:r w:rsidRPr="00281F0D">
        <w:rPr>
          <w:sz w:val="28"/>
          <w:szCs w:val="28"/>
          <w:lang w:val="vi-VN"/>
        </w:rPr>
        <w:t>a) Kết quả học lực, hạnh kiểm của học sinh có chuyển biến tích cực trong 05 năm liên tiếp tính đến thời điểm đánh giá;</w:t>
      </w:r>
    </w:p>
    <w:p w14:paraId="3B1FA95F" w14:textId="77777777" w:rsidR="00EA07FE" w:rsidRPr="00212A1E" w:rsidRDefault="00EA07FE" w:rsidP="00EA07FE">
      <w:pPr>
        <w:spacing w:before="120" w:after="120"/>
        <w:ind w:firstLine="720"/>
        <w:jc w:val="both"/>
        <w:rPr>
          <w:sz w:val="28"/>
          <w:szCs w:val="28"/>
          <w:lang w:val="vi-VN"/>
        </w:rPr>
      </w:pPr>
      <w:r w:rsidRPr="00212A1E">
        <w:rPr>
          <w:sz w:val="28"/>
          <w:szCs w:val="28"/>
          <w:lang w:val="vi-VN"/>
        </w:rPr>
        <w:t>b) Tỷ lệ học sinh lên lớp và tốt nghiệp có chuyển biến tích cực trong 05 năm liên tiếp tính đến thời điểm đánh giá.</w:t>
      </w:r>
    </w:p>
    <w:p w14:paraId="48B17F52" w14:textId="77777777" w:rsidR="00EA07FE" w:rsidRPr="00212A1E" w:rsidRDefault="00EA07FE" w:rsidP="00EA07FE">
      <w:pPr>
        <w:tabs>
          <w:tab w:val="left" w:pos="1400"/>
        </w:tabs>
        <w:spacing w:before="120" w:after="120"/>
        <w:jc w:val="center"/>
        <w:rPr>
          <w:b/>
          <w:sz w:val="28"/>
          <w:szCs w:val="28"/>
          <w:lang w:val="vi-VN"/>
        </w:rPr>
      </w:pPr>
    </w:p>
    <w:p w14:paraId="5C6E5683" w14:textId="77777777" w:rsidR="00EA07FE" w:rsidRPr="00212A1E" w:rsidRDefault="00EA07FE" w:rsidP="00EA07FE">
      <w:pPr>
        <w:tabs>
          <w:tab w:val="left" w:pos="1400"/>
        </w:tabs>
        <w:spacing w:before="120" w:after="120"/>
        <w:jc w:val="center"/>
        <w:rPr>
          <w:b/>
          <w:sz w:val="28"/>
          <w:szCs w:val="28"/>
          <w:lang w:val="vi-VN"/>
        </w:rPr>
      </w:pPr>
      <w:r w:rsidRPr="00212A1E">
        <w:rPr>
          <w:b/>
          <w:sz w:val="28"/>
          <w:szCs w:val="28"/>
          <w:lang w:val="vi-VN"/>
        </w:rPr>
        <w:t>TIÊU CHUẨN ĐÁNH GIÁ TRƯỜNG TRUNG HỌC MỨC 3</w:t>
      </w:r>
    </w:p>
    <w:p w14:paraId="0FF9C4BF" w14:textId="77777777" w:rsidR="00EA07FE" w:rsidRPr="00212A1E" w:rsidRDefault="00EA07FE" w:rsidP="00EA07FE">
      <w:pPr>
        <w:spacing w:before="120" w:after="120"/>
        <w:ind w:firstLine="720"/>
        <w:jc w:val="both"/>
        <w:rPr>
          <w:b/>
          <w:sz w:val="28"/>
          <w:szCs w:val="28"/>
          <w:lang w:val="vi-VN"/>
        </w:rPr>
      </w:pPr>
      <w:r w:rsidRPr="00212A1E">
        <w:rPr>
          <w:b/>
          <w:sz w:val="28"/>
          <w:szCs w:val="28"/>
          <w:lang w:val="vi-VN"/>
        </w:rPr>
        <w:t>Trường trung học đạt mức mức 3 khi đảm bảo Tiêu chuẩn đánh giá trường trung học mức 2 và các tiêu chuẩn sau:</w:t>
      </w:r>
    </w:p>
    <w:p w14:paraId="7BFD8F1A" w14:textId="77777777" w:rsidR="00EA07FE" w:rsidRPr="00212A1E" w:rsidRDefault="00EA07FE" w:rsidP="00EA07FE">
      <w:pPr>
        <w:spacing w:before="120" w:after="120"/>
        <w:ind w:firstLine="720"/>
        <w:jc w:val="both"/>
        <w:rPr>
          <w:b/>
          <w:sz w:val="28"/>
          <w:szCs w:val="28"/>
          <w:lang w:val="vi-VN"/>
        </w:rPr>
      </w:pPr>
      <w:r w:rsidRPr="00212A1E">
        <w:rPr>
          <w:sz w:val="28"/>
          <w:szCs w:val="28"/>
          <w:lang w:val="vi-VN"/>
        </w:rPr>
        <w:t>2.10.11.</w:t>
      </w:r>
      <w:r w:rsidRPr="00212A1E">
        <w:rPr>
          <w:b/>
          <w:sz w:val="28"/>
          <w:szCs w:val="28"/>
          <w:lang w:val="vi-VN"/>
        </w:rPr>
        <w:t xml:space="preserve"> Tiêu chuẩn 1: Tổ chức và quản lý nhà trường </w:t>
      </w:r>
    </w:p>
    <w:p w14:paraId="4967CFBB" w14:textId="77777777" w:rsidR="00EA07FE" w:rsidRPr="00212A1E" w:rsidRDefault="00EA07FE" w:rsidP="00EA07FE">
      <w:pPr>
        <w:spacing w:before="120" w:after="120"/>
        <w:ind w:firstLine="720"/>
        <w:jc w:val="both"/>
        <w:rPr>
          <w:spacing w:val="-4"/>
          <w:sz w:val="28"/>
          <w:szCs w:val="28"/>
          <w:lang w:val="vi-VN"/>
        </w:rPr>
      </w:pPr>
      <w:r w:rsidRPr="00212A1E">
        <w:rPr>
          <w:sz w:val="28"/>
          <w:szCs w:val="28"/>
          <w:lang w:val="vi-VN"/>
        </w:rPr>
        <w:t>2.10.11.</w:t>
      </w:r>
      <w:r w:rsidRPr="00212A1E">
        <w:rPr>
          <w:spacing w:val="-4"/>
          <w:sz w:val="28"/>
          <w:szCs w:val="28"/>
          <w:lang w:val="vi-VN"/>
        </w:rPr>
        <w:t>1. Tiêu chí 1.1: Phương hướng, chiến lược xây dựng và phát triển nhà trường</w:t>
      </w:r>
    </w:p>
    <w:p w14:paraId="2E99195E" w14:textId="77777777" w:rsidR="00EA07FE" w:rsidRPr="007D038B" w:rsidRDefault="00EA07FE" w:rsidP="00EA07FE">
      <w:pPr>
        <w:spacing w:before="120" w:after="120"/>
        <w:ind w:firstLine="709"/>
        <w:jc w:val="both"/>
        <w:rPr>
          <w:spacing w:val="4"/>
          <w:sz w:val="28"/>
          <w:szCs w:val="28"/>
          <w:lang w:val="vi-VN"/>
        </w:rPr>
      </w:pPr>
      <w:r w:rsidRPr="00212A1E">
        <w:rPr>
          <w:spacing w:val="4"/>
          <w:sz w:val="28"/>
          <w:szCs w:val="28"/>
          <w:lang w:val="vi-VN"/>
        </w:rPr>
        <w:t>Đ</w:t>
      </w:r>
      <w:r w:rsidRPr="007D038B">
        <w:rPr>
          <w:spacing w:val="4"/>
          <w:sz w:val="28"/>
          <w:szCs w:val="28"/>
          <w:lang w:val="vi-VN"/>
        </w:rPr>
        <w:t>ịnh kỳ rà soát, bổ sung, điều chỉnh</w:t>
      </w:r>
      <w:r w:rsidRPr="00212A1E">
        <w:rPr>
          <w:spacing w:val="4"/>
          <w:sz w:val="28"/>
          <w:szCs w:val="28"/>
          <w:lang w:val="vi-VN"/>
        </w:rPr>
        <w:t xml:space="preserve"> p</w:t>
      </w:r>
      <w:r w:rsidRPr="007D038B">
        <w:rPr>
          <w:rFonts w:eastAsia="Calibri"/>
          <w:spacing w:val="-4"/>
          <w:sz w:val="28"/>
          <w:szCs w:val="28"/>
          <w:lang w:val="vi-VN"/>
        </w:rPr>
        <w:t>hương hướng</w:t>
      </w:r>
      <w:r w:rsidRPr="00212A1E">
        <w:rPr>
          <w:rFonts w:eastAsia="Calibri"/>
          <w:spacing w:val="-4"/>
          <w:sz w:val="28"/>
          <w:szCs w:val="28"/>
          <w:lang w:val="vi-VN"/>
        </w:rPr>
        <w:t>,</w:t>
      </w:r>
      <w:r w:rsidRPr="007D038B">
        <w:rPr>
          <w:rFonts w:eastAsia="Calibri"/>
          <w:spacing w:val="-4"/>
          <w:sz w:val="28"/>
          <w:szCs w:val="28"/>
          <w:lang w:val="vi-VN"/>
        </w:rPr>
        <w:t xml:space="preserve"> chiến lược xây dựng và phát triển</w:t>
      </w:r>
      <w:r w:rsidRPr="00212A1E">
        <w:rPr>
          <w:rFonts w:eastAsia="Calibri"/>
          <w:spacing w:val="-4"/>
          <w:sz w:val="28"/>
          <w:szCs w:val="28"/>
          <w:lang w:val="vi-VN"/>
        </w:rPr>
        <w:t xml:space="preserve">. </w:t>
      </w:r>
      <w:r w:rsidRPr="007D038B">
        <w:rPr>
          <w:spacing w:val="4"/>
          <w:sz w:val="28"/>
          <w:szCs w:val="28"/>
          <w:lang w:val="vi-VN"/>
        </w:rPr>
        <w:t xml:space="preserve">Tổ chức xây dựng </w:t>
      </w:r>
      <w:r w:rsidRPr="00212A1E">
        <w:rPr>
          <w:spacing w:val="4"/>
          <w:sz w:val="28"/>
          <w:szCs w:val="28"/>
          <w:lang w:val="vi-VN"/>
        </w:rPr>
        <w:t>p</w:t>
      </w:r>
      <w:r w:rsidRPr="007D038B">
        <w:rPr>
          <w:rFonts w:eastAsia="Calibri"/>
          <w:spacing w:val="-4"/>
          <w:sz w:val="28"/>
          <w:szCs w:val="28"/>
          <w:lang w:val="vi-VN"/>
        </w:rPr>
        <w:t>hương hướng</w:t>
      </w:r>
      <w:r w:rsidRPr="00212A1E">
        <w:rPr>
          <w:rFonts w:eastAsia="Calibri"/>
          <w:spacing w:val="-4"/>
          <w:sz w:val="28"/>
          <w:szCs w:val="28"/>
          <w:lang w:val="vi-VN"/>
        </w:rPr>
        <w:t>,</w:t>
      </w:r>
      <w:r w:rsidRPr="007D038B">
        <w:rPr>
          <w:rFonts w:eastAsia="Calibri"/>
          <w:spacing w:val="-4"/>
          <w:sz w:val="28"/>
          <w:szCs w:val="28"/>
          <w:lang w:val="vi-VN"/>
        </w:rPr>
        <w:t xml:space="preserve"> chiến lược xây dựng và phát triển</w:t>
      </w:r>
      <w:r w:rsidRPr="007D038B">
        <w:rPr>
          <w:spacing w:val="4"/>
          <w:sz w:val="28"/>
          <w:szCs w:val="28"/>
          <w:lang w:val="vi-VN"/>
        </w:rPr>
        <w:t xml:space="preserve"> có sự tham gia của các thành viên trong Hội đồng trường (Hội đồng quản trị đối với trường tư thục), cán bộ quản lý, giáo viên, nhân viên, học sinh, cha mẹ học sinh và cộng đồng.</w:t>
      </w:r>
    </w:p>
    <w:p w14:paraId="426EFC39" w14:textId="77777777" w:rsidR="00EA07FE" w:rsidRPr="00212A1E" w:rsidRDefault="00EA07FE" w:rsidP="00EA07FE">
      <w:pPr>
        <w:spacing w:before="120" w:after="120"/>
        <w:ind w:firstLine="720"/>
        <w:jc w:val="both"/>
        <w:rPr>
          <w:sz w:val="28"/>
          <w:szCs w:val="28"/>
          <w:lang w:val="vi-VN"/>
        </w:rPr>
      </w:pPr>
      <w:r w:rsidRPr="00212A1E">
        <w:rPr>
          <w:sz w:val="28"/>
          <w:szCs w:val="28"/>
          <w:lang w:val="vi-VN"/>
        </w:rPr>
        <w:t xml:space="preserve">2.10.11.2. Tiêu chí 1.3: Tổ chức Đảng Cộng sản Việt Nam, các đoàn thể và tổ chức khác trong nhà trường </w:t>
      </w:r>
    </w:p>
    <w:p w14:paraId="36CEDEB7" w14:textId="77777777" w:rsidR="00EA07FE" w:rsidRPr="00212A1E" w:rsidRDefault="00EA07FE" w:rsidP="00EA07FE">
      <w:pPr>
        <w:spacing w:before="120" w:after="120"/>
        <w:ind w:firstLine="720"/>
        <w:jc w:val="both"/>
        <w:rPr>
          <w:sz w:val="28"/>
          <w:szCs w:val="28"/>
          <w:lang w:val="vi-VN"/>
        </w:rPr>
      </w:pPr>
      <w:r w:rsidRPr="00212A1E">
        <w:rPr>
          <w:sz w:val="28"/>
          <w:szCs w:val="28"/>
          <w:lang w:val="vi-VN"/>
        </w:rPr>
        <w:t xml:space="preserve">a) Trong 05 năm liên tiếp tính đến thời điểm đánh giá, tổ chức Đảng Cộng sản Việt Nam có ít nhất 02 năm hoàn thành tốt nhiệm vụ, các năm còn lại hoàn thành nhiệm vụ trở lên; </w:t>
      </w:r>
    </w:p>
    <w:p w14:paraId="3942DB50" w14:textId="77777777" w:rsidR="00EA07FE" w:rsidRPr="00212A1E" w:rsidRDefault="00EA07FE" w:rsidP="00EA07FE">
      <w:pPr>
        <w:spacing w:before="120" w:after="120"/>
        <w:ind w:firstLine="720"/>
        <w:jc w:val="both"/>
        <w:rPr>
          <w:sz w:val="28"/>
          <w:szCs w:val="28"/>
          <w:lang w:val="vi-VN"/>
        </w:rPr>
      </w:pPr>
      <w:r w:rsidRPr="00212A1E">
        <w:rPr>
          <w:sz w:val="28"/>
          <w:szCs w:val="28"/>
          <w:shd w:val="clear" w:color="auto" w:fill="FFFFFF"/>
          <w:lang w:val="vi-VN"/>
        </w:rPr>
        <w:t xml:space="preserve">b) </w:t>
      </w:r>
      <w:r w:rsidRPr="00212A1E">
        <w:rPr>
          <w:sz w:val="28"/>
          <w:szCs w:val="28"/>
          <w:lang w:val="vi-VN"/>
        </w:rPr>
        <w:t>Các đoàn thể, tổ chức khác có đóng góp hiệu quả trong các hoạt động nhà trường và cộng đồng.</w:t>
      </w:r>
    </w:p>
    <w:p w14:paraId="54E454D1" w14:textId="77777777" w:rsidR="00EA07FE" w:rsidRPr="00212A1E" w:rsidRDefault="00EA07FE" w:rsidP="00EA07FE">
      <w:pPr>
        <w:spacing w:before="120" w:after="120"/>
        <w:ind w:firstLine="720"/>
        <w:jc w:val="both"/>
        <w:rPr>
          <w:spacing w:val="-6"/>
          <w:sz w:val="28"/>
          <w:szCs w:val="28"/>
          <w:lang w:val="vi-VN"/>
        </w:rPr>
      </w:pPr>
      <w:r w:rsidRPr="00212A1E">
        <w:rPr>
          <w:sz w:val="28"/>
          <w:szCs w:val="28"/>
          <w:lang w:val="vi-VN"/>
        </w:rPr>
        <w:t>2.10.11.</w:t>
      </w:r>
      <w:r w:rsidRPr="00212A1E">
        <w:rPr>
          <w:spacing w:val="-6"/>
          <w:sz w:val="28"/>
          <w:szCs w:val="28"/>
          <w:lang w:val="vi-VN"/>
        </w:rPr>
        <w:t>3. Tiêu chí 1.4: Hiệu trưởng, phó hiệu trưởng, tổ chuyên môn và tổ văn phòng</w:t>
      </w:r>
    </w:p>
    <w:p w14:paraId="5696BE13" w14:textId="77777777" w:rsidR="00EA07FE" w:rsidRPr="00212A1E" w:rsidRDefault="00EA07FE" w:rsidP="00EA07FE">
      <w:pPr>
        <w:spacing w:before="120" w:after="120"/>
        <w:ind w:firstLine="720"/>
        <w:jc w:val="both"/>
        <w:rPr>
          <w:b/>
          <w:sz w:val="28"/>
          <w:szCs w:val="28"/>
          <w:lang w:val="vi-VN"/>
        </w:rPr>
      </w:pPr>
      <w:r w:rsidRPr="00212A1E">
        <w:rPr>
          <w:sz w:val="28"/>
          <w:szCs w:val="28"/>
          <w:lang w:val="vi-VN"/>
        </w:rPr>
        <w:t>a) Hoạt động của tổ chuyên môn, tổ văn phòng có đóng góp hiệu quả trong việc nâng cao chất lượng các hoạt động trong nhà trường;</w:t>
      </w:r>
    </w:p>
    <w:p w14:paraId="7006CB2C" w14:textId="77777777" w:rsidR="00EA07FE" w:rsidRPr="00212A1E" w:rsidRDefault="00EA07FE" w:rsidP="00EA07FE">
      <w:pPr>
        <w:spacing w:before="120" w:after="120"/>
        <w:ind w:firstLine="720"/>
        <w:jc w:val="both"/>
        <w:rPr>
          <w:rFonts w:eastAsia="Calibri"/>
          <w:sz w:val="28"/>
          <w:szCs w:val="28"/>
          <w:lang w:val="vi-VN"/>
        </w:rPr>
      </w:pPr>
      <w:r w:rsidRPr="00212A1E">
        <w:rPr>
          <w:rFonts w:eastAsia="Calibri"/>
          <w:sz w:val="28"/>
          <w:szCs w:val="28"/>
          <w:lang w:val="vi-VN"/>
        </w:rPr>
        <w:t>b) T</w:t>
      </w:r>
      <w:r w:rsidRPr="007D038B">
        <w:rPr>
          <w:rFonts w:eastAsia="Calibri"/>
          <w:sz w:val="28"/>
          <w:szCs w:val="28"/>
          <w:lang w:val="vi-VN"/>
        </w:rPr>
        <w:t>ổ chuyên môn</w:t>
      </w:r>
      <w:r w:rsidRPr="00212A1E">
        <w:rPr>
          <w:rFonts w:eastAsia="Calibri"/>
          <w:sz w:val="28"/>
          <w:szCs w:val="28"/>
          <w:lang w:val="vi-VN"/>
        </w:rPr>
        <w:t xml:space="preserve"> thực hiện hiệu quả các chuyên đề chuyên môn góp phần nâng cao chất lượng giáo dục.</w:t>
      </w:r>
    </w:p>
    <w:p w14:paraId="4FAD42E1" w14:textId="77777777" w:rsidR="00EA07FE" w:rsidRPr="00212A1E" w:rsidRDefault="00EA07FE" w:rsidP="00EA07FE">
      <w:pPr>
        <w:spacing w:before="120" w:after="120"/>
        <w:ind w:firstLine="720"/>
        <w:jc w:val="both"/>
        <w:rPr>
          <w:sz w:val="28"/>
          <w:szCs w:val="28"/>
          <w:lang w:val="vi-VN"/>
        </w:rPr>
      </w:pPr>
      <w:r w:rsidRPr="00212A1E">
        <w:rPr>
          <w:sz w:val="28"/>
          <w:szCs w:val="28"/>
          <w:lang w:val="vi-VN"/>
        </w:rPr>
        <w:t xml:space="preserve">2.10.11.4. Tiêu chí 1.5: Lớp học </w:t>
      </w:r>
    </w:p>
    <w:p w14:paraId="44EBA128" w14:textId="77777777" w:rsidR="00EA07FE" w:rsidRPr="00212A1E" w:rsidRDefault="00EA07FE" w:rsidP="00EA07FE">
      <w:pPr>
        <w:spacing w:before="120" w:after="120"/>
        <w:ind w:firstLine="720"/>
        <w:jc w:val="both"/>
        <w:rPr>
          <w:spacing w:val="-4"/>
          <w:sz w:val="28"/>
          <w:szCs w:val="28"/>
          <w:lang w:val="vi-VN"/>
        </w:rPr>
      </w:pPr>
      <w:r w:rsidRPr="00212A1E">
        <w:rPr>
          <w:spacing w:val="-4"/>
          <w:sz w:val="28"/>
          <w:szCs w:val="28"/>
          <w:lang w:val="vi-VN"/>
        </w:rPr>
        <w:lastRenderedPageBreak/>
        <w:t>Trường có không quá 45 (bốn mươi lăm) lớp. Mỗi lớp ở cấp trung học cơ sở và trung học phổ thông có không quá 40 (bốn mươi) học sinh, lớp tiểu học không quá 35 (ba mươi lăm) học sinh (nếu có). Số học sinh trong lớp của trường chuyên biệt theo quy định tại quy chế tổ chức và hoạt động của trường chuyên biệt.</w:t>
      </w:r>
    </w:p>
    <w:p w14:paraId="1E925932" w14:textId="77777777" w:rsidR="00EA07FE" w:rsidRPr="00212A1E" w:rsidRDefault="00EA07FE" w:rsidP="00EA07FE">
      <w:pPr>
        <w:spacing w:before="120" w:after="120"/>
        <w:ind w:firstLine="720"/>
        <w:jc w:val="both"/>
        <w:rPr>
          <w:sz w:val="28"/>
          <w:szCs w:val="28"/>
          <w:lang w:val="vi-VN"/>
        </w:rPr>
      </w:pPr>
      <w:r w:rsidRPr="00212A1E">
        <w:rPr>
          <w:sz w:val="28"/>
          <w:szCs w:val="28"/>
          <w:lang w:val="vi-VN"/>
        </w:rPr>
        <w:t>2.10.11.5. Tiêu chí 1.6: Quản lý hành chính, tài chính và tài sản</w:t>
      </w:r>
    </w:p>
    <w:p w14:paraId="6F748896" w14:textId="77777777" w:rsidR="00EA07FE" w:rsidRPr="00212A1E" w:rsidRDefault="00EA07FE" w:rsidP="00EA07FE">
      <w:pPr>
        <w:spacing w:before="120" w:after="120"/>
        <w:ind w:firstLine="720"/>
        <w:jc w:val="both"/>
        <w:rPr>
          <w:sz w:val="28"/>
          <w:szCs w:val="28"/>
          <w:lang w:val="vi-VN"/>
        </w:rPr>
      </w:pPr>
      <w:r w:rsidRPr="00212A1E">
        <w:rPr>
          <w:sz w:val="28"/>
          <w:szCs w:val="28"/>
          <w:lang w:val="vi-VN"/>
        </w:rPr>
        <w:t>Có kế hoạch ngắn hạn, trung hạn và dài hạn để tạo các nguồn tài chính hợp pháp phù hợp với điều kiện nhà trường, thực tế địa phương.</w:t>
      </w:r>
    </w:p>
    <w:p w14:paraId="64A8CFE3" w14:textId="77777777" w:rsidR="00EA07FE" w:rsidRPr="00212A1E" w:rsidRDefault="00EA07FE" w:rsidP="00EA07FE">
      <w:pPr>
        <w:spacing w:before="120" w:after="120"/>
        <w:ind w:firstLine="720"/>
        <w:jc w:val="both"/>
        <w:rPr>
          <w:b/>
          <w:spacing w:val="-4"/>
          <w:sz w:val="28"/>
          <w:szCs w:val="28"/>
          <w:lang w:val="vi-VN"/>
        </w:rPr>
      </w:pPr>
      <w:r w:rsidRPr="00212A1E">
        <w:rPr>
          <w:sz w:val="28"/>
          <w:szCs w:val="28"/>
          <w:lang w:val="vi-VN"/>
        </w:rPr>
        <w:t>2.10.12</w:t>
      </w:r>
      <w:r w:rsidRPr="00212A1E">
        <w:rPr>
          <w:b/>
          <w:spacing w:val="-4"/>
          <w:sz w:val="28"/>
          <w:szCs w:val="28"/>
          <w:lang w:val="vi-VN"/>
        </w:rPr>
        <w:t>. Tiêu chuẩn 2: Cán bộ quản lý, giáo viên, nhân viên và học sinh</w:t>
      </w:r>
    </w:p>
    <w:p w14:paraId="3B3C18CC" w14:textId="77777777" w:rsidR="00EA07FE" w:rsidRPr="00212A1E" w:rsidRDefault="00EA07FE" w:rsidP="00EA07FE">
      <w:pPr>
        <w:spacing w:before="120" w:after="120"/>
        <w:ind w:firstLine="720"/>
        <w:jc w:val="both"/>
        <w:rPr>
          <w:spacing w:val="4"/>
          <w:sz w:val="28"/>
          <w:szCs w:val="28"/>
          <w:lang w:val="vi-VN"/>
        </w:rPr>
      </w:pPr>
      <w:r w:rsidRPr="00212A1E">
        <w:rPr>
          <w:sz w:val="28"/>
          <w:szCs w:val="28"/>
          <w:lang w:val="vi-VN"/>
        </w:rPr>
        <w:t>2.10.12</w:t>
      </w:r>
      <w:r w:rsidRPr="00212A1E">
        <w:rPr>
          <w:b/>
          <w:spacing w:val="-4"/>
          <w:sz w:val="28"/>
          <w:szCs w:val="28"/>
          <w:lang w:val="vi-VN"/>
        </w:rPr>
        <w:t>.</w:t>
      </w:r>
      <w:r w:rsidRPr="00212A1E">
        <w:rPr>
          <w:spacing w:val="4"/>
          <w:sz w:val="28"/>
          <w:szCs w:val="28"/>
          <w:lang w:val="vi-VN"/>
        </w:rPr>
        <w:t xml:space="preserve">1. Tiêu chí 2.1: </w:t>
      </w:r>
      <w:r w:rsidRPr="00212A1E">
        <w:rPr>
          <w:sz w:val="28"/>
          <w:szCs w:val="28"/>
          <w:lang w:val="vi-VN"/>
        </w:rPr>
        <w:t xml:space="preserve">Đối với </w:t>
      </w:r>
      <w:r w:rsidRPr="00212A1E">
        <w:rPr>
          <w:spacing w:val="4"/>
          <w:sz w:val="28"/>
          <w:szCs w:val="28"/>
          <w:lang w:val="vi-VN"/>
        </w:rPr>
        <w:t>hiệu trưởng, phó hiệu trưởng</w:t>
      </w:r>
    </w:p>
    <w:p w14:paraId="0B902214" w14:textId="77777777" w:rsidR="00EA07FE" w:rsidRPr="007D038B" w:rsidRDefault="00EA07FE" w:rsidP="00EA07FE">
      <w:pPr>
        <w:spacing w:before="120" w:after="120"/>
        <w:ind w:firstLine="720"/>
        <w:jc w:val="both"/>
        <w:rPr>
          <w:rFonts w:eastAsia="Calibri"/>
          <w:spacing w:val="-4"/>
          <w:sz w:val="28"/>
          <w:szCs w:val="28"/>
          <w:lang w:val="vi-VN"/>
        </w:rPr>
      </w:pPr>
      <w:r w:rsidRPr="00212A1E">
        <w:rPr>
          <w:spacing w:val="-4"/>
          <w:sz w:val="28"/>
          <w:szCs w:val="28"/>
          <w:lang w:val="vi-VN"/>
        </w:rPr>
        <w:t xml:space="preserve">Trong 05 năm liên tiếp tính đến thời điểm đánh giá, </w:t>
      </w:r>
      <w:r w:rsidRPr="00212A1E">
        <w:rPr>
          <w:rFonts w:eastAsia="Calibri"/>
          <w:spacing w:val="-4"/>
          <w:sz w:val="28"/>
          <w:szCs w:val="28"/>
          <w:lang w:val="vi-VN"/>
        </w:rPr>
        <w:t>được đánh giá</w:t>
      </w:r>
      <w:r w:rsidRPr="007D038B">
        <w:rPr>
          <w:rFonts w:eastAsia="Calibri"/>
          <w:spacing w:val="-4"/>
          <w:sz w:val="28"/>
          <w:szCs w:val="28"/>
          <w:lang w:val="vi-VN"/>
        </w:rPr>
        <w:t xml:space="preserve"> đạt </w:t>
      </w:r>
      <w:r w:rsidRPr="00212A1E">
        <w:rPr>
          <w:rFonts w:eastAsia="Calibri"/>
          <w:spacing w:val="-4"/>
          <w:sz w:val="28"/>
          <w:szCs w:val="28"/>
          <w:lang w:val="vi-VN"/>
        </w:rPr>
        <w:t>c</w:t>
      </w:r>
      <w:r w:rsidRPr="007D038B">
        <w:rPr>
          <w:rFonts w:eastAsia="Calibri"/>
          <w:spacing w:val="-4"/>
          <w:sz w:val="28"/>
          <w:szCs w:val="28"/>
          <w:lang w:val="vi-VN"/>
        </w:rPr>
        <w:t>huẩn hiệu trưởng</w:t>
      </w:r>
      <w:r w:rsidRPr="00212A1E">
        <w:rPr>
          <w:rFonts w:eastAsia="Calibri"/>
          <w:spacing w:val="-4"/>
          <w:sz w:val="28"/>
          <w:szCs w:val="28"/>
          <w:lang w:val="vi-VN"/>
        </w:rPr>
        <w:t xml:space="preserve"> ở mức khá trở lên, trong đó có ít nhất 01 năm được đánh giá </w:t>
      </w:r>
      <w:r w:rsidRPr="007D038B">
        <w:rPr>
          <w:rFonts w:eastAsia="Calibri"/>
          <w:spacing w:val="-4"/>
          <w:sz w:val="28"/>
          <w:szCs w:val="28"/>
          <w:lang w:val="vi-VN"/>
        </w:rPr>
        <w:t xml:space="preserve">đạt </w:t>
      </w:r>
      <w:r w:rsidRPr="00212A1E">
        <w:rPr>
          <w:rFonts w:eastAsia="Calibri"/>
          <w:spacing w:val="-4"/>
          <w:sz w:val="28"/>
          <w:szCs w:val="28"/>
          <w:lang w:val="vi-VN"/>
        </w:rPr>
        <w:t>c</w:t>
      </w:r>
      <w:r w:rsidRPr="007D038B">
        <w:rPr>
          <w:rFonts w:eastAsia="Calibri"/>
          <w:spacing w:val="-4"/>
          <w:sz w:val="28"/>
          <w:szCs w:val="28"/>
          <w:lang w:val="vi-VN"/>
        </w:rPr>
        <w:t>huẩn hiệu trưởng</w:t>
      </w:r>
      <w:r w:rsidRPr="00212A1E">
        <w:rPr>
          <w:rFonts w:eastAsia="Calibri"/>
          <w:spacing w:val="-4"/>
          <w:sz w:val="28"/>
          <w:szCs w:val="28"/>
          <w:lang w:val="vi-VN"/>
        </w:rPr>
        <w:t xml:space="preserve"> ở mức tốt</w:t>
      </w:r>
      <w:r w:rsidRPr="007D038B">
        <w:rPr>
          <w:rFonts w:eastAsia="Calibri"/>
          <w:spacing w:val="-4"/>
          <w:sz w:val="28"/>
          <w:szCs w:val="28"/>
          <w:lang w:val="vi-VN"/>
        </w:rPr>
        <w:t>.</w:t>
      </w:r>
    </w:p>
    <w:p w14:paraId="3378162F" w14:textId="77777777" w:rsidR="00EA07FE" w:rsidRPr="00212A1E" w:rsidRDefault="00EA07FE" w:rsidP="00EA07FE">
      <w:pPr>
        <w:spacing w:before="120" w:after="120"/>
        <w:ind w:firstLine="720"/>
        <w:jc w:val="both"/>
        <w:rPr>
          <w:sz w:val="28"/>
          <w:szCs w:val="28"/>
          <w:lang w:val="vi-VN"/>
        </w:rPr>
      </w:pPr>
      <w:r w:rsidRPr="00212A1E">
        <w:rPr>
          <w:sz w:val="28"/>
          <w:szCs w:val="28"/>
          <w:lang w:val="vi-VN"/>
        </w:rPr>
        <w:t>2.10.12</w:t>
      </w:r>
      <w:r w:rsidRPr="00212A1E">
        <w:rPr>
          <w:b/>
          <w:spacing w:val="-4"/>
          <w:sz w:val="28"/>
          <w:szCs w:val="28"/>
          <w:lang w:val="vi-VN"/>
        </w:rPr>
        <w:t>.</w:t>
      </w:r>
      <w:r w:rsidRPr="00212A1E">
        <w:rPr>
          <w:sz w:val="28"/>
          <w:szCs w:val="28"/>
          <w:lang w:val="vi-VN"/>
        </w:rPr>
        <w:t>2. Tiêu chí 2.2: Đối với giáo viên</w:t>
      </w:r>
    </w:p>
    <w:p w14:paraId="20F7D667" w14:textId="77777777" w:rsidR="00EA07FE" w:rsidRPr="00212A1E" w:rsidRDefault="00EA07FE" w:rsidP="00EA07FE">
      <w:pPr>
        <w:ind w:firstLine="709"/>
        <w:jc w:val="both"/>
        <w:rPr>
          <w:sz w:val="28"/>
          <w:szCs w:val="28"/>
          <w:lang w:val="vi-VN"/>
        </w:rPr>
      </w:pPr>
      <w:r w:rsidRPr="00212A1E">
        <w:rPr>
          <w:spacing w:val="4"/>
          <w:sz w:val="28"/>
          <w:szCs w:val="28"/>
          <w:lang w:val="vi-VN"/>
        </w:rPr>
        <w:t>a</w:t>
      </w:r>
      <w:r w:rsidRPr="007D038B">
        <w:rPr>
          <w:spacing w:val="4"/>
          <w:sz w:val="28"/>
          <w:szCs w:val="28"/>
          <w:lang w:val="vi-VN"/>
        </w:rPr>
        <w:t>) Trong 05 năm liên tiếp tính đến thời điểm đánh giá</w:t>
      </w:r>
      <w:r w:rsidRPr="007D038B">
        <w:rPr>
          <w:sz w:val="28"/>
          <w:szCs w:val="28"/>
          <w:lang w:val="vi-VN"/>
        </w:rPr>
        <w:t xml:space="preserve">, </w:t>
      </w:r>
      <w:r w:rsidRPr="007D038B">
        <w:rPr>
          <w:bCs/>
          <w:sz w:val="28"/>
          <w:szCs w:val="28"/>
          <w:lang w:val="vi-VN"/>
        </w:rPr>
        <w:t xml:space="preserve">có ít nhất </w:t>
      </w:r>
      <w:r w:rsidRPr="00212A1E">
        <w:rPr>
          <w:bCs/>
          <w:sz w:val="28"/>
          <w:szCs w:val="28"/>
          <w:lang w:val="vi-VN"/>
        </w:rPr>
        <w:t>8</w:t>
      </w:r>
      <w:r w:rsidRPr="007D038B">
        <w:rPr>
          <w:bCs/>
          <w:sz w:val="28"/>
          <w:szCs w:val="28"/>
          <w:lang w:val="vi-VN"/>
        </w:rPr>
        <w:t xml:space="preserve">0% </w:t>
      </w:r>
      <w:r w:rsidRPr="00212A1E">
        <w:rPr>
          <w:bCs/>
          <w:sz w:val="28"/>
          <w:szCs w:val="28"/>
          <w:lang w:val="vi-VN"/>
        </w:rPr>
        <w:t xml:space="preserve">giáo viên </w:t>
      </w:r>
      <w:r w:rsidRPr="007D038B">
        <w:rPr>
          <w:sz w:val="28"/>
          <w:szCs w:val="28"/>
          <w:lang w:val="vi-VN"/>
        </w:rPr>
        <w:t>đạt chuẩn nghề nghiệp giáo viên ở mức khá trở lên</w:t>
      </w:r>
      <w:r w:rsidRPr="00212A1E">
        <w:rPr>
          <w:bCs/>
          <w:sz w:val="28"/>
          <w:szCs w:val="28"/>
          <w:lang w:val="vi-VN"/>
        </w:rPr>
        <w:t>,</w:t>
      </w:r>
      <w:r w:rsidRPr="007D038B">
        <w:rPr>
          <w:sz w:val="28"/>
          <w:szCs w:val="28"/>
          <w:lang w:val="vi-VN"/>
        </w:rPr>
        <w:t xml:space="preserve"> trong đó có ít nhất </w:t>
      </w:r>
      <w:r w:rsidRPr="00212A1E">
        <w:rPr>
          <w:sz w:val="28"/>
          <w:szCs w:val="28"/>
          <w:lang w:val="vi-VN"/>
        </w:rPr>
        <w:t>3</w:t>
      </w:r>
      <w:r w:rsidRPr="007D038B">
        <w:rPr>
          <w:sz w:val="28"/>
          <w:szCs w:val="28"/>
          <w:lang w:val="vi-VN"/>
        </w:rPr>
        <w:t>0% đạt chuẩn nghề nghiệp giáo viên ở mức tốt</w:t>
      </w:r>
      <w:r w:rsidRPr="00212A1E">
        <w:rPr>
          <w:bCs/>
          <w:sz w:val="28"/>
          <w:szCs w:val="28"/>
          <w:lang w:val="vi-VN"/>
        </w:rPr>
        <w:t xml:space="preserve">; </w:t>
      </w:r>
      <w:r w:rsidRPr="007D038B">
        <w:rPr>
          <w:bCs/>
          <w:sz w:val="28"/>
          <w:szCs w:val="28"/>
          <w:lang w:val="vi-VN"/>
        </w:rPr>
        <w:t xml:space="preserve">đối với trường thuộc </w:t>
      </w:r>
      <w:r w:rsidRPr="00212A1E">
        <w:rPr>
          <w:bCs/>
          <w:sz w:val="28"/>
          <w:szCs w:val="28"/>
          <w:lang w:val="vi-VN"/>
        </w:rPr>
        <w:t xml:space="preserve">vùng </w:t>
      </w:r>
      <w:r w:rsidRPr="00212A1E">
        <w:rPr>
          <w:rFonts w:eastAsia="Calibri"/>
          <w:sz w:val="28"/>
          <w:szCs w:val="28"/>
          <w:lang w:val="vi-VN"/>
        </w:rPr>
        <w:t>khó khăn có</w:t>
      </w:r>
      <w:r w:rsidRPr="007D038B">
        <w:rPr>
          <w:rFonts w:eastAsia="Calibri"/>
          <w:sz w:val="28"/>
          <w:szCs w:val="28"/>
          <w:lang w:val="vi-VN"/>
        </w:rPr>
        <w:t xml:space="preserve"> ít nhất 70% </w:t>
      </w:r>
      <w:r w:rsidRPr="007D038B">
        <w:rPr>
          <w:sz w:val="28"/>
          <w:szCs w:val="28"/>
          <w:lang w:val="vi-VN"/>
        </w:rPr>
        <w:t>đạt chuẩn nghề nghiệp giáo viên ở mức khá trở lên</w:t>
      </w:r>
      <w:r w:rsidRPr="00212A1E">
        <w:rPr>
          <w:sz w:val="28"/>
          <w:szCs w:val="28"/>
          <w:lang w:val="vi-VN"/>
        </w:rPr>
        <w:t xml:space="preserve">, </w:t>
      </w:r>
      <w:r w:rsidRPr="007D038B">
        <w:rPr>
          <w:sz w:val="28"/>
          <w:szCs w:val="28"/>
          <w:lang w:val="vi-VN"/>
        </w:rPr>
        <w:t xml:space="preserve">trong đó có ít nhất </w:t>
      </w:r>
      <w:r w:rsidRPr="00212A1E">
        <w:rPr>
          <w:sz w:val="28"/>
          <w:szCs w:val="28"/>
          <w:lang w:val="vi-VN"/>
        </w:rPr>
        <w:t>2</w:t>
      </w:r>
      <w:r w:rsidRPr="007D038B">
        <w:rPr>
          <w:sz w:val="28"/>
          <w:szCs w:val="28"/>
          <w:lang w:val="vi-VN"/>
        </w:rPr>
        <w:t>0% đạt chuẩn nghề nghiệp giáo viên ở mức tố</w:t>
      </w:r>
      <w:r w:rsidRPr="00212A1E">
        <w:rPr>
          <w:sz w:val="28"/>
          <w:szCs w:val="28"/>
          <w:lang w:val="vi-VN"/>
        </w:rPr>
        <w:t>t;</w:t>
      </w:r>
    </w:p>
    <w:p w14:paraId="5EE8F247" w14:textId="77777777" w:rsidR="00EA07FE" w:rsidRPr="00212A1E" w:rsidRDefault="00EA07FE" w:rsidP="00EA07FE">
      <w:pPr>
        <w:spacing w:before="120" w:after="120"/>
        <w:ind w:firstLine="720"/>
        <w:jc w:val="both"/>
        <w:rPr>
          <w:spacing w:val="-4"/>
          <w:sz w:val="28"/>
          <w:szCs w:val="28"/>
          <w:lang w:val="vi-VN"/>
        </w:rPr>
      </w:pPr>
      <w:r w:rsidRPr="00212A1E">
        <w:rPr>
          <w:sz w:val="28"/>
          <w:szCs w:val="28"/>
          <w:lang w:val="vi-VN"/>
        </w:rPr>
        <w:t xml:space="preserve">b) Trong 05 năm liên tiếp tính đến thời điểm đánh giá, giáo viên có </w:t>
      </w:r>
      <w:r w:rsidRPr="00212A1E">
        <w:rPr>
          <w:spacing w:val="-4"/>
          <w:sz w:val="28"/>
          <w:szCs w:val="28"/>
          <w:lang w:val="vi-VN"/>
        </w:rPr>
        <w:t xml:space="preserve">báo cáo </w:t>
      </w:r>
      <w:r w:rsidRPr="00212A1E">
        <w:rPr>
          <w:sz w:val="28"/>
          <w:szCs w:val="28"/>
          <w:lang w:val="vi-VN"/>
        </w:rPr>
        <w:t>kết quả nghiên cứu khoa học.</w:t>
      </w:r>
    </w:p>
    <w:p w14:paraId="29A364DD" w14:textId="77777777" w:rsidR="00EA07FE" w:rsidRPr="00212A1E" w:rsidRDefault="00EA07FE" w:rsidP="00EA07FE">
      <w:pPr>
        <w:spacing w:before="120" w:after="120"/>
        <w:ind w:firstLine="720"/>
        <w:jc w:val="both"/>
        <w:rPr>
          <w:sz w:val="28"/>
          <w:szCs w:val="28"/>
          <w:lang w:val="vi-VN"/>
        </w:rPr>
      </w:pPr>
      <w:r w:rsidRPr="00212A1E">
        <w:rPr>
          <w:sz w:val="28"/>
          <w:szCs w:val="28"/>
          <w:lang w:val="vi-VN"/>
        </w:rPr>
        <w:t>2.10.12</w:t>
      </w:r>
      <w:r w:rsidRPr="00212A1E">
        <w:rPr>
          <w:b/>
          <w:spacing w:val="-4"/>
          <w:sz w:val="28"/>
          <w:szCs w:val="28"/>
          <w:lang w:val="vi-VN"/>
        </w:rPr>
        <w:t>.</w:t>
      </w:r>
      <w:r w:rsidRPr="00212A1E">
        <w:rPr>
          <w:sz w:val="28"/>
          <w:szCs w:val="28"/>
          <w:lang w:val="vi-VN"/>
        </w:rPr>
        <w:t>3. Tiêu chí 2.3: Đối với nhân viên</w:t>
      </w:r>
    </w:p>
    <w:p w14:paraId="7C61284E" w14:textId="77777777" w:rsidR="00EA07FE" w:rsidRPr="00212A1E" w:rsidRDefault="00EA07FE" w:rsidP="00EA07FE">
      <w:pPr>
        <w:spacing w:before="120" w:after="120"/>
        <w:ind w:firstLine="720"/>
        <w:jc w:val="both"/>
        <w:rPr>
          <w:rFonts w:eastAsia="Calibri"/>
          <w:sz w:val="28"/>
          <w:szCs w:val="28"/>
          <w:lang w:val="vi-VN"/>
        </w:rPr>
      </w:pPr>
      <w:r w:rsidRPr="00212A1E">
        <w:rPr>
          <w:sz w:val="28"/>
          <w:szCs w:val="28"/>
          <w:lang w:val="vi-VN"/>
        </w:rPr>
        <w:t>a</w:t>
      </w:r>
      <w:r w:rsidRPr="007D038B">
        <w:rPr>
          <w:sz w:val="28"/>
          <w:szCs w:val="28"/>
          <w:lang w:val="vi-VN"/>
        </w:rPr>
        <w:t xml:space="preserve">) Có trình độ đào tạo đáp ứng được vị trí việc </w:t>
      </w:r>
      <w:r w:rsidRPr="00212A1E">
        <w:rPr>
          <w:sz w:val="28"/>
          <w:szCs w:val="28"/>
          <w:lang w:val="vi-VN"/>
        </w:rPr>
        <w:t>làm;</w:t>
      </w:r>
    </w:p>
    <w:p w14:paraId="3654371E" w14:textId="77777777" w:rsidR="00EA07FE" w:rsidRPr="00212A1E" w:rsidRDefault="00EA07FE" w:rsidP="00EA07FE">
      <w:pPr>
        <w:spacing w:before="120" w:after="120"/>
        <w:ind w:firstLine="720"/>
        <w:jc w:val="both"/>
        <w:rPr>
          <w:sz w:val="28"/>
          <w:szCs w:val="28"/>
          <w:lang w:val="vi-VN"/>
        </w:rPr>
      </w:pPr>
      <w:r w:rsidRPr="00212A1E">
        <w:rPr>
          <w:rFonts w:eastAsia="Calibri"/>
          <w:sz w:val="28"/>
          <w:szCs w:val="28"/>
          <w:lang w:val="vi-VN"/>
        </w:rPr>
        <w:t xml:space="preserve">b) </w:t>
      </w:r>
      <w:r w:rsidRPr="007D038B">
        <w:rPr>
          <w:rFonts w:eastAsia="Calibri"/>
          <w:sz w:val="28"/>
          <w:szCs w:val="28"/>
          <w:lang w:val="vi-VN"/>
        </w:rPr>
        <w:t xml:space="preserve">Hằng năm, được tham gia đầy đủ các khóa, lớp </w:t>
      </w:r>
      <w:r w:rsidRPr="00212A1E">
        <w:rPr>
          <w:rFonts w:eastAsia="Calibri"/>
          <w:sz w:val="28"/>
          <w:szCs w:val="28"/>
          <w:lang w:val="vi-VN"/>
        </w:rPr>
        <w:t xml:space="preserve">tập huấn, </w:t>
      </w:r>
      <w:r w:rsidRPr="007D038B">
        <w:rPr>
          <w:rFonts w:eastAsia="Calibri"/>
          <w:sz w:val="28"/>
          <w:szCs w:val="28"/>
          <w:lang w:val="vi-VN"/>
        </w:rPr>
        <w:t xml:space="preserve">bồi dưỡng chuyên môn, nghiệp vụ theo </w:t>
      </w:r>
      <w:r w:rsidRPr="007D038B">
        <w:rPr>
          <w:sz w:val="28"/>
          <w:szCs w:val="28"/>
          <w:lang w:val="vi-VN"/>
        </w:rPr>
        <w:t>vị trí việc</w:t>
      </w:r>
      <w:r w:rsidRPr="00212A1E">
        <w:rPr>
          <w:sz w:val="28"/>
          <w:szCs w:val="28"/>
          <w:lang w:val="vi-VN"/>
        </w:rPr>
        <w:t xml:space="preserve"> làm.</w:t>
      </w:r>
    </w:p>
    <w:p w14:paraId="57D33A43" w14:textId="77777777" w:rsidR="00EA07FE" w:rsidRPr="00212A1E" w:rsidRDefault="00EA07FE" w:rsidP="00EA07FE">
      <w:pPr>
        <w:spacing w:before="120" w:after="120"/>
        <w:ind w:firstLine="720"/>
        <w:jc w:val="both"/>
        <w:rPr>
          <w:sz w:val="28"/>
          <w:szCs w:val="28"/>
          <w:lang w:val="vi-VN"/>
        </w:rPr>
      </w:pPr>
      <w:r w:rsidRPr="00212A1E">
        <w:rPr>
          <w:sz w:val="28"/>
          <w:szCs w:val="28"/>
          <w:lang w:val="vi-VN"/>
        </w:rPr>
        <w:t>2.10.12</w:t>
      </w:r>
      <w:r w:rsidRPr="00212A1E">
        <w:rPr>
          <w:b/>
          <w:spacing w:val="-4"/>
          <w:sz w:val="28"/>
          <w:szCs w:val="28"/>
          <w:lang w:val="vi-VN"/>
        </w:rPr>
        <w:t>.</w:t>
      </w:r>
      <w:r w:rsidRPr="00212A1E">
        <w:rPr>
          <w:sz w:val="28"/>
          <w:szCs w:val="28"/>
          <w:lang w:val="vi-VN"/>
        </w:rPr>
        <w:t>4. Tiêu chí 2.4: Đối với học sinh</w:t>
      </w:r>
    </w:p>
    <w:p w14:paraId="5D6EF74D" w14:textId="77777777" w:rsidR="00EA07FE" w:rsidRPr="00212A1E" w:rsidRDefault="00EA07FE" w:rsidP="00EA07FE">
      <w:pPr>
        <w:spacing w:before="120" w:after="120"/>
        <w:ind w:firstLine="720"/>
        <w:rPr>
          <w:sz w:val="28"/>
          <w:szCs w:val="28"/>
          <w:lang w:val="vi-VN"/>
        </w:rPr>
      </w:pPr>
      <w:r w:rsidRPr="00212A1E">
        <w:rPr>
          <w:sz w:val="28"/>
          <w:szCs w:val="28"/>
          <w:lang w:val="vi-VN"/>
        </w:rPr>
        <w:t xml:space="preserve">Học sinh có thành tích trong học tập, rèn luyện có ảnh hưởng tích cực đến các hoạt động của lớp và nhà trường. </w:t>
      </w:r>
    </w:p>
    <w:p w14:paraId="05123272" w14:textId="77777777" w:rsidR="00EA07FE" w:rsidRPr="00212A1E" w:rsidRDefault="00EA07FE" w:rsidP="00EA07FE">
      <w:pPr>
        <w:spacing w:before="120" w:after="120"/>
        <w:ind w:firstLine="720"/>
        <w:rPr>
          <w:b/>
          <w:sz w:val="28"/>
          <w:szCs w:val="28"/>
          <w:lang w:val="vi-VN"/>
        </w:rPr>
      </w:pPr>
      <w:r w:rsidRPr="00212A1E">
        <w:rPr>
          <w:sz w:val="28"/>
          <w:szCs w:val="28"/>
          <w:lang w:val="vi-VN"/>
        </w:rPr>
        <w:t>2.10.13</w:t>
      </w:r>
      <w:r w:rsidRPr="00212A1E">
        <w:rPr>
          <w:b/>
          <w:sz w:val="28"/>
          <w:szCs w:val="28"/>
          <w:lang w:val="vi-VN"/>
        </w:rPr>
        <w:t xml:space="preserve">. Tiêu chuẩn 3: Cơ sở vật chất và thiết bị dạy học </w:t>
      </w:r>
    </w:p>
    <w:p w14:paraId="2626015A" w14:textId="77777777" w:rsidR="00EA07FE" w:rsidRPr="00212A1E" w:rsidRDefault="00EA07FE" w:rsidP="00EA07FE">
      <w:pPr>
        <w:spacing w:before="120" w:after="120"/>
        <w:ind w:firstLine="720"/>
        <w:jc w:val="both"/>
        <w:rPr>
          <w:spacing w:val="-6"/>
          <w:sz w:val="28"/>
          <w:szCs w:val="28"/>
          <w:lang w:val="vi-VN"/>
        </w:rPr>
      </w:pPr>
      <w:r w:rsidRPr="00212A1E">
        <w:rPr>
          <w:sz w:val="28"/>
          <w:szCs w:val="28"/>
          <w:lang w:val="vi-VN"/>
        </w:rPr>
        <w:t>2.10.13</w:t>
      </w:r>
      <w:r w:rsidRPr="00212A1E">
        <w:rPr>
          <w:b/>
          <w:sz w:val="28"/>
          <w:szCs w:val="28"/>
          <w:lang w:val="vi-VN"/>
        </w:rPr>
        <w:t>.</w:t>
      </w:r>
      <w:r w:rsidRPr="00212A1E">
        <w:rPr>
          <w:spacing w:val="-6"/>
          <w:sz w:val="28"/>
          <w:szCs w:val="28"/>
          <w:lang w:val="vi-VN"/>
        </w:rPr>
        <w:t>1. Tiêu chí 3.1: Khuôn viên, khu sân chơi, bãi tập</w:t>
      </w:r>
    </w:p>
    <w:p w14:paraId="1B0EAD8B" w14:textId="77777777" w:rsidR="00EA07FE" w:rsidRPr="00212A1E" w:rsidRDefault="00EA07FE" w:rsidP="00EA07FE">
      <w:pPr>
        <w:spacing w:before="120" w:after="120"/>
        <w:ind w:firstLine="720"/>
        <w:jc w:val="both"/>
        <w:rPr>
          <w:spacing w:val="-4"/>
          <w:sz w:val="28"/>
          <w:szCs w:val="28"/>
          <w:lang w:val="vi-VN"/>
        </w:rPr>
      </w:pPr>
      <w:r w:rsidRPr="00212A1E">
        <w:rPr>
          <w:spacing w:val="-4"/>
          <w:sz w:val="28"/>
          <w:szCs w:val="28"/>
          <w:lang w:val="vi-VN"/>
        </w:rPr>
        <w:lastRenderedPageBreak/>
        <w:t>Các trường nội thành, nội thị có diện tích ít nhất 6m</w:t>
      </w:r>
      <w:r w:rsidRPr="00212A1E">
        <w:rPr>
          <w:spacing w:val="-4"/>
          <w:sz w:val="28"/>
          <w:szCs w:val="28"/>
          <w:vertAlign w:val="superscript"/>
          <w:lang w:val="vi-VN"/>
        </w:rPr>
        <w:t>2</w:t>
      </w:r>
      <w:r w:rsidRPr="00212A1E">
        <w:rPr>
          <w:spacing w:val="-4"/>
          <w:sz w:val="28"/>
          <w:szCs w:val="28"/>
          <w:lang w:val="vi-VN"/>
        </w:rPr>
        <w:t>/học sinh; các trường khu vực nông thôn có diện tích ít nhất 10m</w:t>
      </w:r>
      <w:r w:rsidRPr="00212A1E">
        <w:rPr>
          <w:spacing w:val="-4"/>
          <w:sz w:val="28"/>
          <w:szCs w:val="28"/>
          <w:vertAlign w:val="superscript"/>
          <w:lang w:val="vi-VN"/>
        </w:rPr>
        <w:t>2</w:t>
      </w:r>
      <w:r w:rsidRPr="00212A1E">
        <w:rPr>
          <w:spacing w:val="-4"/>
          <w:sz w:val="28"/>
          <w:szCs w:val="28"/>
          <w:lang w:val="vi-VN"/>
        </w:rPr>
        <w:t>/học sinh; đối với trường trung học được thành lập sau năm 2001 đảm bảo có diện tích mặt bằng theo quy định. Khu sân chơi, bãi tập có diện tích ít nhất bằng 25% tổng diện tích sử dụng của trường.</w:t>
      </w:r>
    </w:p>
    <w:p w14:paraId="1D246ACA" w14:textId="77777777" w:rsidR="00EA07FE" w:rsidRPr="00212A1E" w:rsidRDefault="00EA07FE" w:rsidP="00EA07FE">
      <w:pPr>
        <w:spacing w:before="120" w:after="120"/>
        <w:ind w:firstLine="720"/>
        <w:jc w:val="both"/>
        <w:rPr>
          <w:sz w:val="28"/>
          <w:szCs w:val="28"/>
          <w:lang w:val="vi-VN"/>
        </w:rPr>
      </w:pPr>
      <w:r w:rsidRPr="00212A1E">
        <w:rPr>
          <w:sz w:val="28"/>
          <w:szCs w:val="28"/>
          <w:lang w:val="vi-VN"/>
        </w:rPr>
        <w:t>2.10.13</w:t>
      </w:r>
      <w:r w:rsidRPr="00212A1E">
        <w:rPr>
          <w:b/>
          <w:sz w:val="28"/>
          <w:szCs w:val="28"/>
          <w:lang w:val="vi-VN"/>
        </w:rPr>
        <w:t>.</w:t>
      </w:r>
      <w:r w:rsidRPr="00212A1E">
        <w:rPr>
          <w:sz w:val="28"/>
          <w:szCs w:val="28"/>
          <w:lang w:val="vi-VN"/>
        </w:rPr>
        <w:t>2. Tiêu chí 3.2: Phòng học, phòng học bộ môn và khối phục vụ học tập</w:t>
      </w:r>
    </w:p>
    <w:p w14:paraId="19219131" w14:textId="77777777" w:rsidR="00EA07FE" w:rsidRPr="00212A1E" w:rsidRDefault="00EA07FE" w:rsidP="00EA07FE">
      <w:pPr>
        <w:spacing w:before="120" w:after="120"/>
        <w:ind w:firstLine="720"/>
        <w:jc w:val="both"/>
        <w:rPr>
          <w:spacing w:val="-8"/>
          <w:sz w:val="28"/>
          <w:szCs w:val="28"/>
          <w:lang w:val="vi-VN"/>
        </w:rPr>
      </w:pPr>
      <w:r w:rsidRPr="00212A1E">
        <w:rPr>
          <w:spacing w:val="-8"/>
          <w:sz w:val="28"/>
          <w:szCs w:val="28"/>
          <w:lang w:val="vi-VN"/>
        </w:rPr>
        <w:t>Các phòng học, phòng học bộ môn có đủ các thiết bị dạy học theo quy định. Có phòng để tổ chức các hoạt động giáo dục cho học sinh hoàn cảnh đặc biệt (nếu có).</w:t>
      </w:r>
    </w:p>
    <w:p w14:paraId="37CBB50E" w14:textId="77777777" w:rsidR="00EA07FE" w:rsidRPr="00212A1E" w:rsidRDefault="00EA07FE" w:rsidP="00EA07FE">
      <w:pPr>
        <w:tabs>
          <w:tab w:val="left" w:pos="1400"/>
          <w:tab w:val="left" w:pos="6603"/>
        </w:tabs>
        <w:spacing w:before="120" w:after="120"/>
        <w:ind w:firstLine="720"/>
        <w:jc w:val="both"/>
        <w:rPr>
          <w:sz w:val="28"/>
          <w:szCs w:val="28"/>
          <w:lang w:val="vi-VN"/>
        </w:rPr>
      </w:pPr>
      <w:r w:rsidRPr="00212A1E">
        <w:rPr>
          <w:sz w:val="28"/>
          <w:szCs w:val="28"/>
          <w:lang w:val="vi-VN"/>
        </w:rPr>
        <w:t>2.10.13</w:t>
      </w:r>
      <w:r w:rsidRPr="00212A1E">
        <w:rPr>
          <w:b/>
          <w:sz w:val="28"/>
          <w:szCs w:val="28"/>
          <w:lang w:val="vi-VN"/>
        </w:rPr>
        <w:t>.</w:t>
      </w:r>
      <w:r w:rsidRPr="00212A1E">
        <w:rPr>
          <w:sz w:val="28"/>
          <w:szCs w:val="28"/>
          <w:lang w:val="vi-VN"/>
        </w:rPr>
        <w:t>3. Tiêu chí 3.3: Khối hành chính - quản trị</w:t>
      </w:r>
      <w:r w:rsidRPr="00212A1E">
        <w:rPr>
          <w:sz w:val="28"/>
          <w:szCs w:val="28"/>
          <w:lang w:val="vi-VN"/>
        </w:rPr>
        <w:tab/>
      </w:r>
    </w:p>
    <w:p w14:paraId="1CEDB307" w14:textId="77777777" w:rsidR="00EA07FE" w:rsidRPr="00212A1E" w:rsidRDefault="00EA07FE" w:rsidP="00EA07FE">
      <w:pPr>
        <w:tabs>
          <w:tab w:val="left" w:pos="1400"/>
        </w:tabs>
        <w:spacing w:before="120" w:after="120"/>
        <w:ind w:firstLine="720"/>
        <w:jc w:val="both"/>
        <w:rPr>
          <w:sz w:val="28"/>
          <w:szCs w:val="28"/>
          <w:lang w:val="vi-VN"/>
        </w:rPr>
      </w:pPr>
      <w:r w:rsidRPr="00212A1E">
        <w:rPr>
          <w:sz w:val="28"/>
          <w:szCs w:val="28"/>
          <w:lang w:val="vi-VN"/>
        </w:rPr>
        <w:t>Khối hành chính - quản trị có đầy đủ các thiết bị được sắp xếp hợp lý, khoa học và hỗ trợ hiệu quả các hoạt động nhà trường.</w:t>
      </w:r>
    </w:p>
    <w:p w14:paraId="65F9DE52" w14:textId="77777777" w:rsidR="00EA07FE" w:rsidRPr="00212A1E" w:rsidRDefault="00EA07FE" w:rsidP="00EA07FE">
      <w:pPr>
        <w:spacing w:before="120" w:after="120"/>
        <w:ind w:firstLine="720"/>
        <w:jc w:val="both"/>
        <w:rPr>
          <w:sz w:val="28"/>
          <w:szCs w:val="28"/>
          <w:lang w:val="vi-VN"/>
        </w:rPr>
      </w:pPr>
      <w:r w:rsidRPr="00212A1E">
        <w:rPr>
          <w:sz w:val="28"/>
          <w:szCs w:val="28"/>
          <w:lang w:val="vi-VN"/>
        </w:rPr>
        <w:t>2.10.13</w:t>
      </w:r>
      <w:r w:rsidRPr="00212A1E">
        <w:rPr>
          <w:b/>
          <w:sz w:val="28"/>
          <w:szCs w:val="28"/>
          <w:lang w:val="vi-VN"/>
        </w:rPr>
        <w:t>.</w:t>
      </w:r>
      <w:r w:rsidRPr="00212A1E">
        <w:rPr>
          <w:sz w:val="28"/>
          <w:szCs w:val="28"/>
          <w:lang w:val="vi-VN"/>
        </w:rPr>
        <w:t>4. Tiêu chí 3.5: Thiết bị</w:t>
      </w:r>
    </w:p>
    <w:p w14:paraId="3DD2D445" w14:textId="77777777" w:rsidR="00EA07FE" w:rsidRPr="00212A1E" w:rsidRDefault="00EA07FE" w:rsidP="00EA07FE">
      <w:pPr>
        <w:spacing w:before="120" w:after="120"/>
        <w:ind w:firstLine="720"/>
        <w:jc w:val="both"/>
        <w:rPr>
          <w:sz w:val="28"/>
          <w:szCs w:val="28"/>
          <w:lang w:val="vi-VN"/>
        </w:rPr>
      </w:pPr>
      <w:r w:rsidRPr="00212A1E">
        <w:rPr>
          <w:spacing w:val="-4"/>
          <w:sz w:val="28"/>
          <w:szCs w:val="28"/>
          <w:lang w:val="vi-VN"/>
        </w:rPr>
        <w:t>Phòng thí nghiệm hoặc khu vực thực hành (nếu có) đủ thiết bị đảm bảo hoạt động thường xuyên và hiệu quả;</w:t>
      </w:r>
      <w:r w:rsidRPr="00212A1E">
        <w:rPr>
          <w:sz w:val="28"/>
          <w:szCs w:val="28"/>
          <w:lang w:val="vi-VN"/>
        </w:rPr>
        <w:t xml:space="preserve"> thiết bị dạy học, thiết bị dạy học tự làm được khai thác, sử dụng hiệu quả </w:t>
      </w:r>
      <w:r w:rsidRPr="00212A1E">
        <w:rPr>
          <w:spacing w:val="-4"/>
          <w:sz w:val="28"/>
          <w:szCs w:val="28"/>
          <w:lang w:val="vi-VN"/>
        </w:rPr>
        <w:t>đáp ứng yêu cầu đổi mới nội dung phương pháp dạy học và</w:t>
      </w:r>
      <w:r w:rsidRPr="00212A1E">
        <w:rPr>
          <w:sz w:val="28"/>
          <w:szCs w:val="28"/>
          <w:lang w:val="vi-VN"/>
        </w:rPr>
        <w:t xml:space="preserve"> nâng cao chất lượng giáo dục của nhà trường.</w:t>
      </w:r>
    </w:p>
    <w:p w14:paraId="5C2624CB" w14:textId="77777777" w:rsidR="00EA07FE" w:rsidRPr="00212A1E" w:rsidRDefault="00EA07FE" w:rsidP="00EA07FE">
      <w:pPr>
        <w:spacing w:before="120" w:after="120"/>
        <w:ind w:firstLine="720"/>
        <w:jc w:val="both"/>
        <w:rPr>
          <w:rFonts w:eastAsia="Calibri"/>
          <w:sz w:val="28"/>
          <w:szCs w:val="28"/>
          <w:lang w:val="vi-VN"/>
        </w:rPr>
      </w:pPr>
      <w:r w:rsidRPr="00212A1E">
        <w:rPr>
          <w:sz w:val="28"/>
          <w:szCs w:val="28"/>
          <w:lang w:val="vi-VN"/>
        </w:rPr>
        <w:t>2.10.13</w:t>
      </w:r>
      <w:r w:rsidRPr="00212A1E">
        <w:rPr>
          <w:b/>
          <w:sz w:val="28"/>
          <w:szCs w:val="28"/>
          <w:lang w:val="vi-VN"/>
        </w:rPr>
        <w:t>.</w:t>
      </w:r>
      <w:r w:rsidRPr="00212A1E">
        <w:rPr>
          <w:rFonts w:eastAsia="Calibri"/>
          <w:sz w:val="28"/>
          <w:szCs w:val="28"/>
          <w:lang w:val="vi-VN"/>
        </w:rPr>
        <w:t>5</w:t>
      </w:r>
      <w:r w:rsidRPr="007D038B">
        <w:rPr>
          <w:rFonts w:eastAsia="Calibri"/>
          <w:sz w:val="28"/>
          <w:szCs w:val="28"/>
          <w:lang w:val="vi-VN"/>
        </w:rPr>
        <w:t>. Tiêu chí 3.</w:t>
      </w:r>
      <w:r w:rsidRPr="00212A1E">
        <w:rPr>
          <w:rFonts w:eastAsia="Calibri"/>
          <w:sz w:val="28"/>
          <w:szCs w:val="28"/>
          <w:lang w:val="vi-VN"/>
        </w:rPr>
        <w:t>6</w:t>
      </w:r>
      <w:r w:rsidRPr="007D038B">
        <w:rPr>
          <w:rFonts w:eastAsia="Calibri"/>
          <w:sz w:val="28"/>
          <w:szCs w:val="28"/>
          <w:lang w:val="vi-VN"/>
        </w:rPr>
        <w:t>: Thư viện</w:t>
      </w:r>
    </w:p>
    <w:p w14:paraId="3E5E75C2" w14:textId="77777777" w:rsidR="00EA07FE" w:rsidRPr="00212A1E" w:rsidRDefault="00EA07FE" w:rsidP="00EA07FE">
      <w:pPr>
        <w:spacing w:before="120" w:after="120"/>
        <w:ind w:firstLine="318"/>
        <w:jc w:val="both"/>
        <w:rPr>
          <w:rFonts w:eastAsia="Calibri"/>
          <w:spacing w:val="-4"/>
          <w:sz w:val="28"/>
          <w:szCs w:val="28"/>
          <w:lang w:val="vi-VN"/>
        </w:rPr>
      </w:pPr>
      <w:r w:rsidRPr="007D038B">
        <w:rPr>
          <w:rFonts w:eastAsia="Calibri"/>
          <w:spacing w:val="-4"/>
          <w:sz w:val="28"/>
          <w:szCs w:val="28"/>
          <w:lang w:val="vi-VN"/>
        </w:rPr>
        <w:t xml:space="preserve">Thư viện </w:t>
      </w:r>
      <w:r w:rsidRPr="00212A1E">
        <w:rPr>
          <w:rFonts w:eastAsia="Calibri"/>
          <w:spacing w:val="-4"/>
          <w:sz w:val="28"/>
          <w:szCs w:val="28"/>
          <w:lang w:val="vi-VN"/>
        </w:rPr>
        <w:t xml:space="preserve">của nhà trường </w:t>
      </w:r>
      <w:r w:rsidRPr="007D038B">
        <w:rPr>
          <w:rFonts w:eastAsia="Calibri"/>
          <w:spacing w:val="-4"/>
          <w:sz w:val="28"/>
          <w:szCs w:val="28"/>
          <w:lang w:val="vi-VN"/>
        </w:rPr>
        <w:t xml:space="preserve">đạt </w:t>
      </w:r>
      <w:r w:rsidRPr="00212A1E">
        <w:rPr>
          <w:rFonts w:eastAsia="Calibri"/>
          <w:spacing w:val="-4"/>
          <w:sz w:val="28"/>
          <w:szCs w:val="28"/>
          <w:lang w:val="vi-VN"/>
        </w:rPr>
        <w:t>T</w:t>
      </w:r>
      <w:r w:rsidRPr="007D038B">
        <w:rPr>
          <w:rFonts w:eastAsia="Calibri"/>
          <w:spacing w:val="-4"/>
          <w:sz w:val="28"/>
          <w:szCs w:val="28"/>
          <w:lang w:val="vi-VN"/>
        </w:rPr>
        <w:t xml:space="preserve">hư viện trường học </w:t>
      </w:r>
      <w:r w:rsidRPr="00212A1E">
        <w:rPr>
          <w:rFonts w:eastAsia="Calibri"/>
          <w:spacing w:val="-4"/>
          <w:sz w:val="28"/>
          <w:szCs w:val="28"/>
          <w:lang w:val="vi-VN"/>
        </w:rPr>
        <w:t>tiên tiến trở lên. H</w:t>
      </w:r>
      <w:r w:rsidRPr="007D038B">
        <w:rPr>
          <w:rFonts w:eastAsia="Calibri"/>
          <w:spacing w:val="-4"/>
          <w:sz w:val="28"/>
          <w:szCs w:val="28"/>
          <w:lang w:val="vi-VN"/>
        </w:rPr>
        <w:t xml:space="preserve">ệ thống máy tính của thư viện được </w:t>
      </w:r>
      <w:r w:rsidRPr="00212A1E">
        <w:rPr>
          <w:rFonts w:eastAsia="Calibri"/>
          <w:spacing w:val="-4"/>
          <w:sz w:val="28"/>
          <w:szCs w:val="28"/>
          <w:lang w:val="vi-VN"/>
        </w:rPr>
        <w:t xml:space="preserve">kết </w:t>
      </w:r>
      <w:r w:rsidRPr="007D038B">
        <w:rPr>
          <w:rFonts w:eastAsia="Calibri"/>
          <w:spacing w:val="-4"/>
          <w:sz w:val="28"/>
          <w:szCs w:val="28"/>
          <w:lang w:val="vi-VN"/>
        </w:rPr>
        <w:t xml:space="preserve">nối </w:t>
      </w:r>
      <w:r w:rsidRPr="00212A1E">
        <w:rPr>
          <w:rFonts w:eastAsia="Calibri"/>
          <w:spacing w:val="-4"/>
          <w:sz w:val="28"/>
          <w:szCs w:val="28"/>
          <w:lang w:val="vi-VN"/>
        </w:rPr>
        <w:t>I</w:t>
      </w:r>
      <w:r w:rsidRPr="007D038B">
        <w:rPr>
          <w:rFonts w:eastAsia="Calibri"/>
          <w:spacing w:val="-4"/>
          <w:sz w:val="28"/>
          <w:szCs w:val="28"/>
          <w:lang w:val="vi-VN"/>
        </w:rPr>
        <w:t>nternet</w:t>
      </w:r>
      <w:r w:rsidRPr="00212A1E">
        <w:rPr>
          <w:rFonts w:eastAsia="Calibri"/>
          <w:spacing w:val="-4"/>
          <w:sz w:val="28"/>
          <w:szCs w:val="28"/>
          <w:lang w:val="vi-VN"/>
        </w:rPr>
        <w:t xml:space="preserve"> </w:t>
      </w:r>
      <w:r w:rsidRPr="007D038B">
        <w:rPr>
          <w:rFonts w:eastAsia="Calibri"/>
          <w:spacing w:val="-4"/>
          <w:sz w:val="28"/>
          <w:szCs w:val="28"/>
          <w:lang w:val="vi-VN"/>
        </w:rPr>
        <w:t xml:space="preserve">đáp ứng nhu cầu nghiên cứu, </w:t>
      </w:r>
      <w:r w:rsidRPr="00212A1E">
        <w:rPr>
          <w:rFonts w:eastAsia="Calibri"/>
          <w:spacing w:val="-4"/>
          <w:sz w:val="28"/>
          <w:szCs w:val="28"/>
          <w:lang w:val="vi-VN"/>
        </w:rPr>
        <w:t xml:space="preserve">hoạt động </w:t>
      </w:r>
      <w:r w:rsidRPr="007D038B">
        <w:rPr>
          <w:rFonts w:eastAsia="Calibri"/>
          <w:spacing w:val="-4"/>
          <w:sz w:val="28"/>
          <w:szCs w:val="28"/>
          <w:lang w:val="vi-VN"/>
        </w:rPr>
        <w:t>dạy học</w:t>
      </w:r>
      <w:r w:rsidRPr="00212A1E">
        <w:rPr>
          <w:rFonts w:eastAsia="Calibri"/>
          <w:spacing w:val="-4"/>
          <w:sz w:val="28"/>
          <w:szCs w:val="28"/>
          <w:lang w:val="vi-VN"/>
        </w:rPr>
        <w:t xml:space="preserve">, </w:t>
      </w:r>
      <w:r w:rsidRPr="007D038B">
        <w:rPr>
          <w:rFonts w:eastAsia="Calibri"/>
          <w:spacing w:val="-4"/>
          <w:sz w:val="28"/>
          <w:szCs w:val="28"/>
          <w:lang w:val="vi-VN"/>
        </w:rPr>
        <w:t>các hoạt đ</w:t>
      </w:r>
      <w:r w:rsidRPr="00212A1E">
        <w:rPr>
          <w:rFonts w:eastAsia="Calibri"/>
          <w:spacing w:val="-4"/>
          <w:sz w:val="28"/>
          <w:szCs w:val="28"/>
          <w:lang w:val="vi-VN"/>
        </w:rPr>
        <w:t xml:space="preserve">ộng khác </w:t>
      </w:r>
      <w:r w:rsidRPr="007D038B">
        <w:rPr>
          <w:rFonts w:eastAsia="Calibri"/>
          <w:spacing w:val="-4"/>
          <w:sz w:val="28"/>
          <w:szCs w:val="28"/>
          <w:lang w:val="vi-VN"/>
        </w:rPr>
        <w:t>của cán bộ quản lý, giáo viên, nhân viên và học sinh.</w:t>
      </w:r>
    </w:p>
    <w:p w14:paraId="48D8708A" w14:textId="77777777" w:rsidR="00EA07FE" w:rsidRPr="00212A1E" w:rsidRDefault="00EA07FE" w:rsidP="00EA07FE">
      <w:pPr>
        <w:spacing w:before="120" w:after="120"/>
        <w:ind w:firstLine="720"/>
        <w:jc w:val="both"/>
        <w:rPr>
          <w:b/>
          <w:sz w:val="28"/>
          <w:szCs w:val="28"/>
          <w:lang w:val="vi-VN"/>
        </w:rPr>
      </w:pPr>
      <w:r w:rsidRPr="00212A1E">
        <w:rPr>
          <w:sz w:val="28"/>
          <w:szCs w:val="28"/>
          <w:lang w:val="vi-VN"/>
        </w:rPr>
        <w:t>2.10.14</w:t>
      </w:r>
      <w:r w:rsidRPr="00212A1E">
        <w:rPr>
          <w:b/>
          <w:sz w:val="28"/>
          <w:szCs w:val="28"/>
          <w:lang w:val="vi-VN"/>
        </w:rPr>
        <w:t xml:space="preserve">. Tiêu chuẩn 4: Quan hệ giữa nhà trường, gia đình và xã hội </w:t>
      </w:r>
    </w:p>
    <w:p w14:paraId="3262288A" w14:textId="77777777" w:rsidR="00EA07FE" w:rsidRPr="00212A1E" w:rsidRDefault="00EA07FE" w:rsidP="00EA07FE">
      <w:pPr>
        <w:spacing w:before="120" w:after="120"/>
        <w:ind w:firstLine="720"/>
        <w:jc w:val="both"/>
        <w:rPr>
          <w:sz w:val="28"/>
          <w:szCs w:val="28"/>
          <w:lang w:val="vi-VN"/>
        </w:rPr>
      </w:pPr>
      <w:r w:rsidRPr="00212A1E">
        <w:rPr>
          <w:sz w:val="28"/>
          <w:szCs w:val="28"/>
          <w:lang w:val="vi-VN"/>
        </w:rPr>
        <w:t>2.10.14</w:t>
      </w:r>
      <w:r w:rsidRPr="00212A1E">
        <w:rPr>
          <w:b/>
          <w:sz w:val="28"/>
          <w:szCs w:val="28"/>
          <w:lang w:val="vi-VN"/>
        </w:rPr>
        <w:t>.</w:t>
      </w:r>
      <w:r w:rsidRPr="00212A1E">
        <w:rPr>
          <w:sz w:val="28"/>
          <w:szCs w:val="28"/>
          <w:lang w:val="vi-VN"/>
        </w:rPr>
        <w:t>1. Tiêu chí 4.1: Ban đại diện cha mẹ học sinh</w:t>
      </w:r>
    </w:p>
    <w:p w14:paraId="7AB9F7C4" w14:textId="77777777" w:rsidR="00EA07FE" w:rsidRPr="00212A1E" w:rsidRDefault="00EA07FE" w:rsidP="00EA07FE">
      <w:pPr>
        <w:spacing w:before="120" w:after="120"/>
        <w:ind w:firstLine="720"/>
        <w:jc w:val="both"/>
        <w:rPr>
          <w:sz w:val="28"/>
          <w:szCs w:val="28"/>
          <w:lang w:val="vi-VN"/>
        </w:rPr>
      </w:pPr>
      <w:r w:rsidRPr="007D038B">
        <w:rPr>
          <w:sz w:val="28"/>
          <w:szCs w:val="28"/>
          <w:lang w:val="vi-VN"/>
        </w:rPr>
        <w:t xml:space="preserve">Phối hợp có hiệu quả với nhà trường, xã hội trong việc </w:t>
      </w:r>
      <w:r w:rsidRPr="00212A1E">
        <w:rPr>
          <w:sz w:val="28"/>
          <w:szCs w:val="28"/>
          <w:lang w:val="vi-VN"/>
        </w:rPr>
        <w:t xml:space="preserve">thực hiện các nhiệm vụ theo quy định của Điều lệ </w:t>
      </w:r>
      <w:r w:rsidRPr="007D038B">
        <w:rPr>
          <w:sz w:val="28"/>
          <w:szCs w:val="28"/>
          <w:lang w:val="vi-VN"/>
        </w:rPr>
        <w:t>Ban đại diện cha mẹ học sinh.</w:t>
      </w:r>
    </w:p>
    <w:p w14:paraId="4B631EE7" w14:textId="77777777" w:rsidR="00EA07FE" w:rsidRPr="00212A1E" w:rsidRDefault="00EA07FE" w:rsidP="00EA07FE">
      <w:pPr>
        <w:spacing w:before="120" w:after="120"/>
        <w:ind w:firstLine="720"/>
        <w:jc w:val="both"/>
        <w:rPr>
          <w:sz w:val="28"/>
          <w:szCs w:val="28"/>
          <w:lang w:val="vi-VN"/>
        </w:rPr>
      </w:pPr>
      <w:r w:rsidRPr="00212A1E">
        <w:rPr>
          <w:sz w:val="28"/>
          <w:szCs w:val="28"/>
          <w:lang w:val="vi-VN"/>
        </w:rPr>
        <w:t>2.10.14</w:t>
      </w:r>
      <w:r w:rsidRPr="00212A1E">
        <w:rPr>
          <w:b/>
          <w:sz w:val="28"/>
          <w:szCs w:val="28"/>
          <w:lang w:val="vi-VN"/>
        </w:rPr>
        <w:t>.</w:t>
      </w:r>
      <w:r w:rsidRPr="00212A1E">
        <w:rPr>
          <w:sz w:val="28"/>
          <w:szCs w:val="28"/>
          <w:lang w:val="vi-VN"/>
        </w:rPr>
        <w:t>2. Tiêu chí 4.2: Công tác tham mưu cấp ủy đảng, chính quyền và phối hợp với các tổ chức, cá nhân của nhà trường</w:t>
      </w:r>
    </w:p>
    <w:p w14:paraId="34A551C5" w14:textId="77777777" w:rsidR="00EA07FE" w:rsidRPr="00212A1E" w:rsidRDefault="00EA07FE" w:rsidP="00EA07FE">
      <w:pPr>
        <w:spacing w:before="120" w:after="120"/>
        <w:ind w:firstLine="720"/>
        <w:jc w:val="both"/>
        <w:rPr>
          <w:spacing w:val="8"/>
          <w:sz w:val="28"/>
          <w:szCs w:val="28"/>
          <w:lang w:val="vi-VN"/>
        </w:rPr>
      </w:pPr>
      <w:r w:rsidRPr="007D038B">
        <w:rPr>
          <w:sz w:val="28"/>
          <w:szCs w:val="28"/>
          <w:lang w:val="vi-VN"/>
        </w:rPr>
        <w:t xml:space="preserve">Tham mưu cấp ủy Đảng, chính quyền </w:t>
      </w:r>
      <w:r w:rsidRPr="00212A1E">
        <w:rPr>
          <w:sz w:val="28"/>
          <w:szCs w:val="28"/>
          <w:lang w:val="vi-VN"/>
        </w:rPr>
        <w:t xml:space="preserve">và phối hợp có hiệu quả với </w:t>
      </w:r>
      <w:r w:rsidRPr="007D038B">
        <w:rPr>
          <w:rFonts w:eastAsia="Calibri"/>
          <w:sz w:val="28"/>
          <w:szCs w:val="28"/>
          <w:lang w:val="vi-VN"/>
        </w:rPr>
        <w:t>các tổ chức, cá nhân</w:t>
      </w:r>
      <w:r w:rsidRPr="00212A1E">
        <w:rPr>
          <w:spacing w:val="8"/>
          <w:sz w:val="28"/>
          <w:szCs w:val="28"/>
          <w:lang w:val="vi-VN"/>
        </w:rPr>
        <w:t xml:space="preserve"> xây dựng nhà trường trở thành trung tâm văn hóa, giáo dục của địa phương.</w:t>
      </w:r>
    </w:p>
    <w:p w14:paraId="453EC1D7" w14:textId="77777777" w:rsidR="00EA07FE" w:rsidRPr="00212A1E" w:rsidRDefault="00EA07FE" w:rsidP="00EA07FE">
      <w:pPr>
        <w:spacing w:after="60"/>
        <w:ind w:firstLine="720"/>
        <w:jc w:val="both"/>
        <w:rPr>
          <w:b/>
          <w:sz w:val="28"/>
          <w:szCs w:val="28"/>
          <w:lang w:val="vi-VN"/>
        </w:rPr>
      </w:pPr>
      <w:r w:rsidRPr="00212A1E">
        <w:rPr>
          <w:sz w:val="28"/>
          <w:szCs w:val="28"/>
          <w:lang w:val="vi-VN"/>
        </w:rPr>
        <w:lastRenderedPageBreak/>
        <w:t>2.10.15</w:t>
      </w:r>
      <w:r w:rsidRPr="00212A1E">
        <w:rPr>
          <w:b/>
          <w:sz w:val="28"/>
          <w:szCs w:val="28"/>
          <w:lang w:val="vi-VN"/>
        </w:rPr>
        <w:t xml:space="preserve">. Tiêu chuẩn 5: Hoạt động giáo dục và kết quả giáo dục </w:t>
      </w:r>
    </w:p>
    <w:p w14:paraId="139F35B1" w14:textId="77777777" w:rsidR="00EA07FE" w:rsidRPr="00212A1E" w:rsidRDefault="00EA07FE" w:rsidP="00EA07FE">
      <w:pPr>
        <w:spacing w:after="60"/>
        <w:ind w:firstLine="720"/>
        <w:jc w:val="both"/>
        <w:rPr>
          <w:sz w:val="28"/>
          <w:szCs w:val="28"/>
          <w:lang w:val="vi-VN"/>
        </w:rPr>
      </w:pPr>
      <w:r w:rsidRPr="00212A1E">
        <w:rPr>
          <w:sz w:val="28"/>
          <w:szCs w:val="28"/>
          <w:lang w:val="vi-VN"/>
        </w:rPr>
        <w:t>2.10.15</w:t>
      </w:r>
      <w:r w:rsidRPr="00212A1E">
        <w:rPr>
          <w:b/>
          <w:sz w:val="28"/>
          <w:szCs w:val="28"/>
          <w:lang w:val="vi-VN"/>
        </w:rPr>
        <w:t>.</w:t>
      </w:r>
      <w:r w:rsidRPr="00212A1E">
        <w:rPr>
          <w:sz w:val="28"/>
          <w:szCs w:val="28"/>
          <w:lang w:val="vi-VN"/>
        </w:rPr>
        <w:t>1. Tiêu chí 5.1: Thực hiện Chương trình giáo dục phổ thông</w:t>
      </w:r>
    </w:p>
    <w:p w14:paraId="5DDB7FF2" w14:textId="77777777" w:rsidR="00EA07FE" w:rsidRPr="00212A1E" w:rsidRDefault="00EA07FE" w:rsidP="00EA07FE">
      <w:pPr>
        <w:spacing w:after="60"/>
        <w:ind w:firstLine="720"/>
        <w:jc w:val="both"/>
        <w:rPr>
          <w:sz w:val="28"/>
          <w:szCs w:val="28"/>
          <w:lang w:val="vi-VN"/>
        </w:rPr>
      </w:pPr>
      <w:r w:rsidRPr="00212A1E">
        <w:rPr>
          <w:sz w:val="28"/>
          <w:szCs w:val="28"/>
          <w:lang w:val="vi-VN"/>
        </w:rPr>
        <w:t>Hằng năm, rà soát, phân tích, đánh giá hiệu quả và tác động của các biện pháp, giải pháp tổ chức các hoạt động giáo dục nhằm nâng cao chất lượng dạy học của giáo viên, học sinh.</w:t>
      </w:r>
    </w:p>
    <w:p w14:paraId="48C84D0B" w14:textId="77777777" w:rsidR="00EA07FE" w:rsidRPr="00212A1E" w:rsidRDefault="00EA07FE" w:rsidP="00EA07FE">
      <w:pPr>
        <w:spacing w:after="60"/>
        <w:ind w:firstLine="720"/>
        <w:jc w:val="both"/>
        <w:rPr>
          <w:spacing w:val="-4"/>
          <w:sz w:val="28"/>
          <w:szCs w:val="28"/>
          <w:lang w:val="vi-VN"/>
        </w:rPr>
      </w:pPr>
      <w:r w:rsidRPr="00212A1E">
        <w:rPr>
          <w:sz w:val="28"/>
          <w:szCs w:val="28"/>
          <w:lang w:val="vi-VN"/>
        </w:rPr>
        <w:t>2.10.15</w:t>
      </w:r>
      <w:r w:rsidRPr="00212A1E">
        <w:rPr>
          <w:b/>
          <w:sz w:val="28"/>
          <w:szCs w:val="28"/>
          <w:lang w:val="vi-VN"/>
        </w:rPr>
        <w:t>.</w:t>
      </w:r>
      <w:r w:rsidRPr="00212A1E">
        <w:rPr>
          <w:spacing w:val="-4"/>
          <w:sz w:val="28"/>
          <w:szCs w:val="28"/>
          <w:lang w:val="vi-VN"/>
        </w:rPr>
        <w:t xml:space="preserve">2. Tiêu chí 5.2: Tổ chức hoạt động giáo dục cho học sinh </w:t>
      </w:r>
      <w:r w:rsidRPr="007D038B">
        <w:rPr>
          <w:rFonts w:eastAsia="Calibri"/>
          <w:spacing w:val="-4"/>
          <w:sz w:val="28"/>
          <w:szCs w:val="28"/>
          <w:lang w:val="vi-VN"/>
        </w:rPr>
        <w:t>có hoàn cảnh khó khăn</w:t>
      </w:r>
      <w:r w:rsidRPr="00212A1E">
        <w:rPr>
          <w:rFonts w:eastAsia="Calibri"/>
          <w:spacing w:val="-4"/>
          <w:sz w:val="28"/>
          <w:szCs w:val="28"/>
          <w:lang w:val="vi-VN"/>
        </w:rPr>
        <w:t xml:space="preserve">, </w:t>
      </w:r>
      <w:r w:rsidRPr="007D038B">
        <w:rPr>
          <w:rFonts w:eastAsia="Calibri"/>
          <w:spacing w:val="-4"/>
          <w:sz w:val="28"/>
          <w:szCs w:val="28"/>
          <w:lang w:val="vi-VN"/>
        </w:rPr>
        <w:t>học sinh có năng khiếu</w:t>
      </w:r>
      <w:r w:rsidRPr="00212A1E">
        <w:rPr>
          <w:rFonts w:eastAsia="Calibri"/>
          <w:spacing w:val="-4"/>
          <w:sz w:val="28"/>
          <w:szCs w:val="28"/>
          <w:lang w:val="vi-VN"/>
        </w:rPr>
        <w:t xml:space="preserve">, </w:t>
      </w:r>
      <w:r w:rsidRPr="007D038B">
        <w:rPr>
          <w:rFonts w:eastAsia="Calibri"/>
          <w:spacing w:val="-4"/>
          <w:sz w:val="28"/>
          <w:szCs w:val="28"/>
          <w:lang w:val="vi-VN"/>
        </w:rPr>
        <w:t>học sinh gặp khó khăn trong học tập</w:t>
      </w:r>
      <w:r w:rsidRPr="00212A1E">
        <w:rPr>
          <w:rFonts w:eastAsia="Calibri"/>
          <w:spacing w:val="-4"/>
          <w:sz w:val="28"/>
          <w:szCs w:val="28"/>
          <w:lang w:val="vi-VN"/>
        </w:rPr>
        <w:t xml:space="preserve"> và</w:t>
      </w:r>
      <w:r w:rsidRPr="007D038B">
        <w:rPr>
          <w:rFonts w:eastAsia="Calibri"/>
          <w:spacing w:val="-4"/>
          <w:sz w:val="28"/>
          <w:szCs w:val="28"/>
          <w:lang w:val="vi-VN"/>
        </w:rPr>
        <w:t xml:space="preserve"> rèn luyện</w:t>
      </w:r>
    </w:p>
    <w:p w14:paraId="47406893" w14:textId="77777777" w:rsidR="00EA07FE" w:rsidRPr="00212A1E" w:rsidRDefault="00EA07FE" w:rsidP="00EA07FE">
      <w:pPr>
        <w:spacing w:after="60"/>
        <w:ind w:firstLine="720"/>
        <w:jc w:val="both"/>
        <w:rPr>
          <w:sz w:val="28"/>
          <w:szCs w:val="28"/>
          <w:lang w:val="vi-VN"/>
        </w:rPr>
      </w:pPr>
      <w:r w:rsidRPr="00212A1E">
        <w:rPr>
          <w:sz w:val="28"/>
          <w:szCs w:val="28"/>
          <w:lang w:val="vi-VN"/>
        </w:rPr>
        <w:t xml:space="preserve">Nhà trường có học sinh năng khiếu về các môn học, thể thao, nghệ thuật được cấp có thẩm quyền ghi nhận. </w:t>
      </w:r>
    </w:p>
    <w:p w14:paraId="0CF8B77B" w14:textId="77777777" w:rsidR="00EA07FE" w:rsidRPr="00212A1E" w:rsidRDefault="00EA07FE" w:rsidP="00EA07FE">
      <w:pPr>
        <w:spacing w:after="60"/>
        <w:ind w:firstLine="720"/>
        <w:jc w:val="both"/>
        <w:rPr>
          <w:spacing w:val="4"/>
          <w:sz w:val="28"/>
          <w:szCs w:val="28"/>
          <w:lang w:val="vi-VN"/>
        </w:rPr>
      </w:pPr>
      <w:r w:rsidRPr="00212A1E">
        <w:rPr>
          <w:sz w:val="28"/>
          <w:szCs w:val="28"/>
          <w:lang w:val="vi-VN"/>
        </w:rPr>
        <w:t>2.10.15</w:t>
      </w:r>
      <w:r w:rsidRPr="00212A1E">
        <w:rPr>
          <w:b/>
          <w:sz w:val="28"/>
          <w:szCs w:val="28"/>
          <w:lang w:val="vi-VN"/>
        </w:rPr>
        <w:t>.</w:t>
      </w:r>
      <w:r w:rsidRPr="00212A1E">
        <w:rPr>
          <w:spacing w:val="4"/>
          <w:sz w:val="28"/>
          <w:szCs w:val="28"/>
          <w:lang w:val="vi-VN"/>
        </w:rPr>
        <w:t xml:space="preserve">3. Tiêu chí 5.5: </w:t>
      </w:r>
      <w:r w:rsidRPr="00212A1E">
        <w:rPr>
          <w:sz w:val="28"/>
          <w:szCs w:val="28"/>
          <w:lang w:val="vi-VN"/>
        </w:rPr>
        <w:t>Hình thành, phát triển các kỹ năng sống</w:t>
      </w:r>
      <w:r w:rsidRPr="00212A1E" w:rsidDel="002E17C7">
        <w:rPr>
          <w:spacing w:val="4"/>
          <w:sz w:val="28"/>
          <w:szCs w:val="28"/>
          <w:lang w:val="vi-VN"/>
        </w:rPr>
        <w:t xml:space="preserve"> </w:t>
      </w:r>
      <w:r w:rsidRPr="00212A1E">
        <w:rPr>
          <w:spacing w:val="4"/>
          <w:sz w:val="28"/>
          <w:szCs w:val="28"/>
          <w:lang w:val="vi-VN"/>
        </w:rPr>
        <w:t>cho học sinh</w:t>
      </w:r>
    </w:p>
    <w:p w14:paraId="3CA3A8A0" w14:textId="77777777" w:rsidR="00EA07FE" w:rsidRPr="00212A1E" w:rsidRDefault="00EA07FE" w:rsidP="00EA07FE">
      <w:pPr>
        <w:spacing w:after="60"/>
        <w:ind w:firstLine="720"/>
        <w:jc w:val="both"/>
        <w:rPr>
          <w:sz w:val="28"/>
          <w:szCs w:val="28"/>
          <w:lang w:val="vi-VN"/>
        </w:rPr>
      </w:pPr>
      <w:r w:rsidRPr="00212A1E">
        <w:rPr>
          <w:sz w:val="28"/>
          <w:szCs w:val="28"/>
          <w:lang w:val="vi-VN"/>
        </w:rPr>
        <w:t xml:space="preserve">Bước đầu, học sinh có khả năng nghiên cứu khoa học, </w:t>
      </w:r>
      <w:r w:rsidRPr="00212A1E">
        <w:rPr>
          <w:spacing w:val="-4"/>
          <w:sz w:val="28"/>
          <w:szCs w:val="28"/>
          <w:lang w:val="vi-VN"/>
        </w:rPr>
        <w:t>công nghệ</w:t>
      </w:r>
      <w:r w:rsidRPr="00212A1E">
        <w:rPr>
          <w:sz w:val="28"/>
          <w:szCs w:val="28"/>
          <w:lang w:val="vi-VN"/>
        </w:rPr>
        <w:t xml:space="preserve"> theo người hướng dẫn, chuyên gia khoa học và người giám sát chỉ dẫn.</w:t>
      </w:r>
    </w:p>
    <w:p w14:paraId="6D88CBC7" w14:textId="77777777" w:rsidR="00EA07FE" w:rsidRPr="00212A1E" w:rsidRDefault="00EA07FE" w:rsidP="00EA07FE">
      <w:pPr>
        <w:spacing w:after="60"/>
        <w:ind w:firstLine="720"/>
        <w:jc w:val="both"/>
        <w:rPr>
          <w:sz w:val="28"/>
          <w:szCs w:val="28"/>
          <w:lang w:val="vi-VN"/>
        </w:rPr>
      </w:pPr>
      <w:r w:rsidRPr="00212A1E">
        <w:rPr>
          <w:sz w:val="28"/>
          <w:szCs w:val="28"/>
          <w:lang w:val="vi-VN"/>
        </w:rPr>
        <w:t>2.10.15</w:t>
      </w:r>
      <w:r w:rsidRPr="00212A1E">
        <w:rPr>
          <w:b/>
          <w:sz w:val="28"/>
          <w:szCs w:val="28"/>
          <w:lang w:val="vi-VN"/>
        </w:rPr>
        <w:t>.</w:t>
      </w:r>
      <w:r w:rsidRPr="00212A1E">
        <w:rPr>
          <w:sz w:val="28"/>
          <w:szCs w:val="28"/>
          <w:lang w:val="vi-VN"/>
        </w:rPr>
        <w:t>4. Tiêu chí 5.6: Kết quả giáo dục</w:t>
      </w:r>
    </w:p>
    <w:p w14:paraId="33FE8056" w14:textId="77777777" w:rsidR="00EA07FE" w:rsidRPr="00212A1E" w:rsidRDefault="00EA07FE" w:rsidP="00EA07FE">
      <w:pPr>
        <w:spacing w:after="60"/>
        <w:ind w:firstLine="720"/>
        <w:jc w:val="both"/>
        <w:rPr>
          <w:sz w:val="28"/>
          <w:szCs w:val="28"/>
          <w:lang w:val="vi-VN"/>
        </w:rPr>
      </w:pPr>
      <w:r w:rsidRPr="00212A1E">
        <w:rPr>
          <w:sz w:val="28"/>
          <w:szCs w:val="28"/>
          <w:lang w:val="vi-VN"/>
        </w:rPr>
        <w:t>a) Kết quả học lực, hạnh kiểm của học sinh:</w:t>
      </w:r>
    </w:p>
    <w:p w14:paraId="458E4493" w14:textId="77777777" w:rsidR="00EA07FE" w:rsidRPr="00212A1E" w:rsidRDefault="00EA07FE" w:rsidP="00EA07FE">
      <w:pPr>
        <w:spacing w:after="60"/>
        <w:ind w:firstLine="720"/>
        <w:jc w:val="both"/>
        <w:rPr>
          <w:sz w:val="28"/>
          <w:szCs w:val="28"/>
          <w:lang w:val="vi-VN"/>
        </w:rPr>
      </w:pPr>
      <w:r w:rsidRPr="00212A1E">
        <w:rPr>
          <w:sz w:val="28"/>
          <w:szCs w:val="28"/>
          <w:lang w:val="vi-VN"/>
        </w:rPr>
        <w:t>- Tỷ lệ học sinh xếp loại giỏi của trường thuộc vùng khó khăn: Đạt ít nhất 05% đối với trường trung học cơ sở (hoặc cấp trung học cơ sở), trường trung học phổ thông (hoặc cấp trung học phổ thông) và 20% đối với trường chuyên;</w:t>
      </w:r>
    </w:p>
    <w:p w14:paraId="7DE9935D" w14:textId="77777777" w:rsidR="00EA07FE" w:rsidRPr="00212A1E" w:rsidRDefault="00EA07FE" w:rsidP="00EA07FE">
      <w:pPr>
        <w:spacing w:after="60"/>
        <w:ind w:firstLine="720"/>
        <w:jc w:val="both"/>
        <w:rPr>
          <w:spacing w:val="-2"/>
          <w:sz w:val="28"/>
          <w:szCs w:val="28"/>
          <w:lang w:val="vi-VN"/>
        </w:rPr>
      </w:pPr>
      <w:r w:rsidRPr="00212A1E">
        <w:rPr>
          <w:spacing w:val="-2"/>
          <w:sz w:val="28"/>
          <w:szCs w:val="28"/>
          <w:lang w:val="vi-VN"/>
        </w:rPr>
        <w:t>- Tỷ lệ học sinh xếp loại giỏi của trường thuộc các vùng còn lại: Đạt ít nhất 10% đối với trường trung học cơ sở (hoặc cấp trung học cơ sở), trường trung học phổ thông (hoặc cấp trung học phổ thông) và 25% đối với trường chuyên;</w:t>
      </w:r>
    </w:p>
    <w:p w14:paraId="04C7606F" w14:textId="77777777" w:rsidR="00EA07FE" w:rsidRPr="00212A1E" w:rsidRDefault="00EA07FE" w:rsidP="00EA07FE">
      <w:pPr>
        <w:spacing w:after="60"/>
        <w:ind w:firstLine="720"/>
        <w:jc w:val="both"/>
        <w:rPr>
          <w:sz w:val="28"/>
          <w:szCs w:val="28"/>
          <w:lang w:val="vi-VN"/>
        </w:rPr>
      </w:pPr>
      <w:r w:rsidRPr="00212A1E">
        <w:rPr>
          <w:sz w:val="28"/>
          <w:szCs w:val="28"/>
          <w:lang w:val="vi-VN"/>
        </w:rPr>
        <w:t>- Tỷ lệ học sinh xếp loại khá của trường thuộc vùng khó khăn: Đạt ít nhất 30% đối với trường trung học cơ sở (hoặc cấp trung học cơ sở), 20% đối với trường trung học phổ thông (hoặc cấp trung học phổ thông) và 55% đối với trường chuyên;</w:t>
      </w:r>
    </w:p>
    <w:p w14:paraId="6FCB295C" w14:textId="77777777" w:rsidR="00EA07FE" w:rsidRPr="00212A1E" w:rsidRDefault="00EA07FE" w:rsidP="00EA07FE">
      <w:pPr>
        <w:spacing w:after="60"/>
        <w:ind w:firstLine="720"/>
        <w:jc w:val="both"/>
        <w:rPr>
          <w:sz w:val="28"/>
          <w:szCs w:val="28"/>
          <w:lang w:val="vi-VN"/>
        </w:rPr>
      </w:pPr>
      <w:r w:rsidRPr="00212A1E">
        <w:rPr>
          <w:sz w:val="28"/>
          <w:szCs w:val="28"/>
          <w:lang w:val="vi-VN"/>
        </w:rPr>
        <w:t>- Tỷ lệ học sinh xếp loại khá của trường thuộc các vùng còn lại: Đạt ít nhất 35% đối với trường trung học cơ sở (hoặc cấp trung học cơ sở), 25% đối với trường trung học phổ thông (hoặc cấp trung học phổ thông) và 60% đối với trường chuyên;</w:t>
      </w:r>
    </w:p>
    <w:p w14:paraId="5FFEA09C" w14:textId="77777777" w:rsidR="00EA07FE" w:rsidRPr="00212A1E" w:rsidRDefault="00EA07FE" w:rsidP="00EA07FE">
      <w:pPr>
        <w:spacing w:after="60"/>
        <w:ind w:firstLine="720"/>
        <w:jc w:val="both"/>
        <w:rPr>
          <w:sz w:val="28"/>
          <w:szCs w:val="28"/>
          <w:lang w:val="vi-VN"/>
        </w:rPr>
      </w:pPr>
      <w:r w:rsidRPr="00212A1E">
        <w:rPr>
          <w:sz w:val="28"/>
          <w:szCs w:val="28"/>
          <w:lang w:val="vi-VN"/>
        </w:rPr>
        <w:t>- Tỷ lệ học sinh xếp loại yếu, kém của trường thuộc vùng khó khăn: không quá 10% đối với trường trung học cơ sở (hoặc cấp trung học cơ sở) và trường trung học phổ thông (hoặc cấp trung học phổ thông), trường chuyên không có học sinh yếu, kém;</w:t>
      </w:r>
    </w:p>
    <w:p w14:paraId="466479FB" w14:textId="77777777" w:rsidR="00EA07FE" w:rsidRPr="00212A1E" w:rsidRDefault="00EA07FE" w:rsidP="00EA07FE">
      <w:pPr>
        <w:spacing w:after="60"/>
        <w:ind w:firstLine="720"/>
        <w:jc w:val="both"/>
        <w:rPr>
          <w:sz w:val="28"/>
          <w:szCs w:val="28"/>
          <w:lang w:val="vi-VN"/>
        </w:rPr>
      </w:pPr>
      <w:r w:rsidRPr="00212A1E">
        <w:rPr>
          <w:sz w:val="28"/>
          <w:szCs w:val="28"/>
          <w:lang w:val="vi-VN"/>
        </w:rPr>
        <w:t>- Tỷ lệ học sinh xếp loại yếu, kém của trường thuộc các vùng còn lại: không quá 05% đối với trường trung học cơ sở (hoặc cấp trung học cơ sở) và trường trung học phổ thông (hoặc cấp trung học phổ thông), trường chuyên không có học sinh yếu, kém;</w:t>
      </w:r>
    </w:p>
    <w:p w14:paraId="17A86EF3" w14:textId="77777777" w:rsidR="00EA07FE" w:rsidRPr="00212A1E" w:rsidRDefault="00EA07FE" w:rsidP="00EA07FE">
      <w:pPr>
        <w:spacing w:after="60"/>
        <w:ind w:firstLine="720"/>
        <w:jc w:val="both"/>
        <w:rPr>
          <w:sz w:val="28"/>
          <w:szCs w:val="28"/>
          <w:lang w:val="vi-VN"/>
        </w:rPr>
      </w:pPr>
      <w:r w:rsidRPr="00212A1E">
        <w:rPr>
          <w:sz w:val="28"/>
          <w:szCs w:val="28"/>
          <w:lang w:val="vi-VN"/>
        </w:rPr>
        <w:lastRenderedPageBreak/>
        <w:t>- Đối với nhà trường có lớp tiểu học: Tỷ lệ học sinh hoàn thành chương trình lớp học đạt 95%; t</w:t>
      </w:r>
      <w:r w:rsidRPr="007D038B">
        <w:rPr>
          <w:sz w:val="28"/>
          <w:szCs w:val="28"/>
          <w:lang w:val="vi-VN"/>
        </w:rPr>
        <w:t>ỷ lệ trẻ em 11 tuổi hoàn thành chương trình tiểu học đạt ít nhất 90%, đối với trường thuộc xã có điều kiện kinh tế - xã hội đặc biệt khó khăn đạt ít nhất 80%; các trẻ em 11 tuổi còn lại đều đang học các lớp tiểu học</w:t>
      </w:r>
      <w:r w:rsidRPr="00212A1E">
        <w:rPr>
          <w:sz w:val="28"/>
          <w:szCs w:val="28"/>
          <w:lang w:val="vi-VN"/>
        </w:rPr>
        <w:t>;</w:t>
      </w:r>
    </w:p>
    <w:p w14:paraId="33B50ECF" w14:textId="77777777" w:rsidR="00EA07FE" w:rsidRPr="00212A1E" w:rsidRDefault="00EA07FE" w:rsidP="00EA07FE">
      <w:pPr>
        <w:spacing w:after="60"/>
        <w:ind w:firstLine="720"/>
        <w:jc w:val="both"/>
        <w:rPr>
          <w:sz w:val="28"/>
          <w:szCs w:val="28"/>
          <w:lang w:val="vi-VN"/>
        </w:rPr>
      </w:pPr>
      <w:r w:rsidRPr="00212A1E">
        <w:rPr>
          <w:sz w:val="28"/>
          <w:szCs w:val="28"/>
          <w:lang w:val="vi-VN"/>
        </w:rPr>
        <w:t xml:space="preserve">- Tỷ lệ học sinh xếp loại hạnh kiểm khá, tốt đạt ít nhất 90% đối với trường trung học cơ sở (hoặc cấp trung học cơ sở), trường trung học phổ thông (hoặc cấp trung học phổ thông) và 98% đối với trường chuyên. </w:t>
      </w:r>
    </w:p>
    <w:p w14:paraId="4405ED52" w14:textId="77777777" w:rsidR="00EA07FE" w:rsidRPr="00212A1E" w:rsidRDefault="00EA07FE" w:rsidP="00EA07FE">
      <w:pPr>
        <w:spacing w:after="60"/>
        <w:ind w:firstLine="720"/>
        <w:jc w:val="both"/>
        <w:rPr>
          <w:sz w:val="28"/>
          <w:szCs w:val="28"/>
          <w:lang w:val="vi-VN"/>
        </w:rPr>
      </w:pPr>
      <w:r w:rsidRPr="00212A1E">
        <w:rPr>
          <w:sz w:val="28"/>
          <w:szCs w:val="28"/>
          <w:lang w:val="vi-VN"/>
        </w:rPr>
        <w:t>b) Tỷ lệ học sinh bỏ học và lưu ban:</w:t>
      </w:r>
    </w:p>
    <w:p w14:paraId="326E3FA0" w14:textId="77777777" w:rsidR="00EA07FE" w:rsidRPr="00212A1E" w:rsidRDefault="00EA07FE" w:rsidP="00EA07FE">
      <w:pPr>
        <w:spacing w:after="60"/>
        <w:ind w:firstLine="720"/>
        <w:jc w:val="both"/>
        <w:rPr>
          <w:sz w:val="28"/>
          <w:szCs w:val="28"/>
          <w:lang w:val="vi-VN"/>
        </w:rPr>
      </w:pPr>
      <w:r w:rsidRPr="00212A1E">
        <w:rPr>
          <w:sz w:val="28"/>
          <w:szCs w:val="28"/>
          <w:lang w:val="vi-VN"/>
        </w:rPr>
        <w:t>- Vùng khó khăn: Không quá 03% học sinh bỏ học, không quá 05% học sinh lưu ban; trường chuyên không có học sinh lưu ban và học sinh bỏ học;</w:t>
      </w:r>
    </w:p>
    <w:p w14:paraId="4A8BB8FD" w14:textId="77777777" w:rsidR="00EA07FE" w:rsidRPr="00212A1E" w:rsidRDefault="00EA07FE" w:rsidP="00EA07FE">
      <w:pPr>
        <w:spacing w:after="60"/>
        <w:ind w:firstLine="720"/>
        <w:jc w:val="both"/>
        <w:rPr>
          <w:sz w:val="28"/>
          <w:szCs w:val="28"/>
          <w:lang w:val="vi-VN"/>
        </w:rPr>
      </w:pPr>
      <w:r w:rsidRPr="00212A1E">
        <w:rPr>
          <w:sz w:val="28"/>
          <w:szCs w:val="28"/>
          <w:lang w:val="vi-VN"/>
        </w:rPr>
        <w:t>- Các vùng còn lại: Không quá 01% học sinh bỏ học, không quá 02% học sinh lưu ban; trường chuyên không có học sinh lưu ban và học sinh bỏ học.</w:t>
      </w:r>
    </w:p>
    <w:p w14:paraId="6D448FE8" w14:textId="77777777" w:rsidR="00EA07FE" w:rsidRPr="00212A1E" w:rsidRDefault="00EA07FE" w:rsidP="00EA07FE">
      <w:pPr>
        <w:tabs>
          <w:tab w:val="left" w:pos="1400"/>
        </w:tabs>
        <w:spacing w:after="60"/>
        <w:jc w:val="center"/>
        <w:rPr>
          <w:b/>
          <w:sz w:val="28"/>
          <w:szCs w:val="28"/>
          <w:lang w:val="vi-VN"/>
        </w:rPr>
      </w:pPr>
    </w:p>
    <w:p w14:paraId="7A51BADA" w14:textId="77777777" w:rsidR="00EA07FE" w:rsidRPr="00212A1E" w:rsidRDefault="00EA07FE" w:rsidP="00EA07FE">
      <w:pPr>
        <w:tabs>
          <w:tab w:val="left" w:pos="1400"/>
        </w:tabs>
        <w:spacing w:after="60"/>
        <w:jc w:val="center"/>
        <w:rPr>
          <w:b/>
          <w:sz w:val="28"/>
          <w:szCs w:val="28"/>
          <w:lang w:val="vi-VN"/>
        </w:rPr>
      </w:pPr>
      <w:r w:rsidRPr="00212A1E">
        <w:rPr>
          <w:b/>
          <w:sz w:val="28"/>
          <w:szCs w:val="28"/>
          <w:lang w:val="vi-VN"/>
        </w:rPr>
        <w:t>TIÊU CHUẨN ĐÁNH GIÁ TRƯỜNG TRUNG HỌC MỨC 4</w:t>
      </w:r>
    </w:p>
    <w:p w14:paraId="2C7A3BE7" w14:textId="77777777" w:rsidR="00EA07FE" w:rsidRPr="00212A1E" w:rsidRDefault="00EA07FE" w:rsidP="00EA07FE">
      <w:pPr>
        <w:spacing w:after="60"/>
        <w:ind w:firstLine="720"/>
        <w:jc w:val="both"/>
        <w:rPr>
          <w:b/>
          <w:sz w:val="28"/>
          <w:szCs w:val="28"/>
          <w:lang w:val="vi-VN"/>
        </w:rPr>
      </w:pPr>
      <w:r w:rsidRPr="00212A1E">
        <w:rPr>
          <w:b/>
          <w:sz w:val="28"/>
          <w:szCs w:val="28"/>
          <w:lang w:val="vi-VN"/>
        </w:rPr>
        <w:t>Trường trung học đạt mức mức 4 khi đảm bảo Tiêu chuẩn đánh giá trường trung học mức 3 và các quy định sau:</w:t>
      </w:r>
    </w:p>
    <w:p w14:paraId="6858C663" w14:textId="77777777" w:rsidR="00EA07FE" w:rsidRPr="00212A1E" w:rsidRDefault="00EA07FE" w:rsidP="00EA07FE">
      <w:pPr>
        <w:spacing w:after="60"/>
        <w:ind w:firstLine="720"/>
        <w:jc w:val="both"/>
        <w:rPr>
          <w:spacing w:val="-4"/>
          <w:sz w:val="28"/>
          <w:szCs w:val="28"/>
          <w:lang w:val="vi-VN"/>
        </w:rPr>
      </w:pPr>
      <w:r w:rsidRPr="00212A1E">
        <w:rPr>
          <w:spacing w:val="-4"/>
          <w:sz w:val="28"/>
          <w:szCs w:val="28"/>
          <w:lang w:val="vi-VN"/>
        </w:rPr>
        <w:t xml:space="preserve">+ Kế hoạch giáo dục của nhà trường có những nội dung được tham khảo chương trình giáo dục tiên tiến của </w:t>
      </w:r>
      <w:r w:rsidRPr="007D038B">
        <w:rPr>
          <w:sz w:val="28"/>
          <w:szCs w:val="28"/>
          <w:lang w:val="vi-VN"/>
        </w:rPr>
        <w:t>các nước trong khu vực và thế giới</w:t>
      </w:r>
      <w:r w:rsidRPr="00212A1E" w:rsidDel="003176A8">
        <w:rPr>
          <w:spacing w:val="-4"/>
          <w:sz w:val="28"/>
          <w:szCs w:val="28"/>
          <w:lang w:val="vi-VN"/>
        </w:rPr>
        <w:t xml:space="preserve"> </w:t>
      </w:r>
      <w:r w:rsidRPr="00212A1E">
        <w:rPr>
          <w:spacing w:val="-4"/>
          <w:sz w:val="28"/>
          <w:szCs w:val="28"/>
          <w:lang w:val="vi-VN"/>
        </w:rPr>
        <w:t>theo quy định, phù hợp và góp phần nâng cao chất lượng giáo dục.</w:t>
      </w:r>
    </w:p>
    <w:p w14:paraId="30BFAA05" w14:textId="77777777" w:rsidR="00EA07FE" w:rsidRPr="00212A1E" w:rsidRDefault="00EA07FE" w:rsidP="00EA07FE">
      <w:pPr>
        <w:spacing w:after="60"/>
        <w:ind w:firstLine="720"/>
        <w:jc w:val="both"/>
        <w:rPr>
          <w:sz w:val="28"/>
          <w:szCs w:val="28"/>
          <w:lang w:val="vi-VN"/>
        </w:rPr>
      </w:pPr>
      <w:r w:rsidRPr="00212A1E">
        <w:rPr>
          <w:spacing w:val="-4"/>
          <w:sz w:val="28"/>
          <w:szCs w:val="28"/>
          <w:lang w:val="vi-VN"/>
        </w:rPr>
        <w:t>+</w:t>
      </w:r>
      <w:r w:rsidRPr="00212A1E">
        <w:rPr>
          <w:sz w:val="28"/>
          <w:szCs w:val="28"/>
          <w:lang w:val="vi-VN"/>
        </w:rPr>
        <w:t xml:space="preserve"> </w:t>
      </w:r>
      <w:r w:rsidRPr="007D038B">
        <w:rPr>
          <w:rFonts w:eastAsia="Calibri"/>
          <w:sz w:val="28"/>
          <w:szCs w:val="28"/>
          <w:lang w:val="vi-VN"/>
        </w:rPr>
        <w:t xml:space="preserve">Đảm bảo 100% </w:t>
      </w:r>
      <w:r w:rsidRPr="00212A1E">
        <w:rPr>
          <w:rFonts w:eastAsia="Calibri"/>
          <w:sz w:val="28"/>
          <w:szCs w:val="28"/>
          <w:lang w:val="vi-VN"/>
        </w:rPr>
        <w:t xml:space="preserve">cho </w:t>
      </w:r>
      <w:r w:rsidRPr="007D038B">
        <w:rPr>
          <w:rFonts w:eastAsia="Calibri"/>
          <w:sz w:val="28"/>
          <w:szCs w:val="28"/>
          <w:lang w:val="vi-VN"/>
        </w:rPr>
        <w:t>học sinh có hoàn cảnh khó khăn,</w:t>
      </w:r>
      <w:r w:rsidRPr="00212A1E">
        <w:rPr>
          <w:rFonts w:eastAsia="Calibri"/>
          <w:sz w:val="28"/>
          <w:szCs w:val="28"/>
          <w:lang w:val="vi-VN"/>
        </w:rPr>
        <w:t xml:space="preserve"> </w:t>
      </w:r>
      <w:r w:rsidRPr="007D038B">
        <w:rPr>
          <w:rFonts w:eastAsia="Calibri"/>
          <w:sz w:val="28"/>
          <w:szCs w:val="28"/>
          <w:lang w:val="vi-VN"/>
        </w:rPr>
        <w:t>học sinh có năng khiếu hoàn thành</w:t>
      </w:r>
      <w:r w:rsidRPr="00212A1E">
        <w:rPr>
          <w:rFonts w:eastAsia="Calibri"/>
          <w:sz w:val="28"/>
          <w:szCs w:val="28"/>
          <w:lang w:val="vi-VN"/>
        </w:rPr>
        <w:t xml:space="preserve"> mục tiêu giáo dục </w:t>
      </w:r>
      <w:r w:rsidRPr="00212A1E">
        <w:rPr>
          <w:sz w:val="28"/>
          <w:szCs w:val="28"/>
          <w:lang w:val="vi-VN"/>
        </w:rPr>
        <w:t>dành cho từng cá nhân với sự tham gia của nhà trường, các tổ chức, cá nhân liên quan.</w:t>
      </w:r>
    </w:p>
    <w:p w14:paraId="43EA446E" w14:textId="77777777" w:rsidR="00EA07FE" w:rsidRPr="00212A1E" w:rsidRDefault="00EA07FE" w:rsidP="00EA07FE">
      <w:pPr>
        <w:spacing w:after="60"/>
        <w:ind w:firstLine="720"/>
        <w:jc w:val="both"/>
        <w:rPr>
          <w:spacing w:val="-4"/>
          <w:sz w:val="28"/>
          <w:szCs w:val="28"/>
          <w:lang w:val="vi-VN"/>
        </w:rPr>
      </w:pPr>
      <w:r w:rsidRPr="00212A1E">
        <w:rPr>
          <w:spacing w:val="-4"/>
          <w:sz w:val="28"/>
          <w:szCs w:val="28"/>
          <w:lang w:val="vi-VN"/>
        </w:rPr>
        <w:t>+</w:t>
      </w:r>
      <w:r w:rsidRPr="00212A1E">
        <w:rPr>
          <w:sz w:val="28"/>
          <w:szCs w:val="28"/>
          <w:lang w:val="vi-VN"/>
        </w:rPr>
        <w:t xml:space="preserve"> Nhà trường tại địa bàn vùng khó khăn có học sinh tham gia nghiên cứu khoa học, công nghệ và vận dụng kiến thức của các môn học vào giải quyết những vấn đề thực tiễn. Nhà trường các vùng còn lại có học sinh tham gia nghiên cứu khoa học, công nghệ và vận dụng kiến thức của các môn học vào giải quyết những vấn đề thực tiễn được cấp thẩm quyền ghi nhận.</w:t>
      </w:r>
    </w:p>
    <w:p w14:paraId="0D4FF5CC" w14:textId="77777777" w:rsidR="00EA07FE" w:rsidRPr="00212A1E" w:rsidRDefault="00EA07FE" w:rsidP="00EA07FE">
      <w:pPr>
        <w:spacing w:after="60"/>
        <w:ind w:firstLine="720"/>
        <w:jc w:val="both"/>
        <w:rPr>
          <w:spacing w:val="4"/>
          <w:sz w:val="28"/>
          <w:szCs w:val="28"/>
          <w:lang w:val="vi-VN"/>
        </w:rPr>
      </w:pPr>
      <w:r w:rsidRPr="00212A1E">
        <w:rPr>
          <w:spacing w:val="-4"/>
          <w:sz w:val="28"/>
          <w:szCs w:val="28"/>
          <w:lang w:val="vi-VN"/>
        </w:rPr>
        <w:t>+</w:t>
      </w:r>
      <w:r w:rsidRPr="00212A1E">
        <w:rPr>
          <w:spacing w:val="4"/>
          <w:sz w:val="28"/>
          <w:szCs w:val="28"/>
          <w:lang w:val="vi-VN"/>
        </w:rPr>
        <w:t xml:space="preserve"> Thư viện có hệ thống hạ tầng công nghệ thông tin hiện đại phù hợp với tiêu chuẩn trong khu vực và quốc tế. Thư viện có kết nối Internet băng thông rộng, có mạng không dây, đáp ứng yêu cầu các hoạt động của nhà trường; có nguồn tài liệu truyền thống và tài liệu số phong phú đáp ứng yêu cầu các hoạt động nhà trường.</w:t>
      </w:r>
    </w:p>
    <w:p w14:paraId="4F9551AD" w14:textId="77777777" w:rsidR="00EA07FE" w:rsidRPr="00212A1E" w:rsidRDefault="00EA07FE" w:rsidP="00EA07FE">
      <w:pPr>
        <w:spacing w:after="60"/>
        <w:ind w:firstLine="720"/>
        <w:jc w:val="both"/>
        <w:rPr>
          <w:sz w:val="28"/>
          <w:szCs w:val="28"/>
          <w:lang w:val="vi-VN"/>
        </w:rPr>
      </w:pPr>
      <w:r w:rsidRPr="00212A1E">
        <w:rPr>
          <w:spacing w:val="-4"/>
          <w:sz w:val="28"/>
          <w:szCs w:val="28"/>
          <w:lang w:val="vi-VN"/>
        </w:rPr>
        <w:t>+</w:t>
      </w:r>
      <w:r w:rsidRPr="00212A1E">
        <w:rPr>
          <w:sz w:val="28"/>
          <w:szCs w:val="28"/>
          <w:lang w:val="vi-VN"/>
        </w:rPr>
        <w:t xml:space="preserve"> Trong 05 năm liên tiếp tính đến thời điểm đánh giá, nhà trường hoàn thành tất cả các mục tiêu theo phương hướng, chiến lược phát triển nhà trường.</w:t>
      </w:r>
    </w:p>
    <w:p w14:paraId="2E6B2706" w14:textId="77777777" w:rsidR="00EA07FE" w:rsidRPr="00212A1E" w:rsidRDefault="00EA07FE" w:rsidP="00EA07FE">
      <w:pPr>
        <w:spacing w:after="60"/>
        <w:ind w:firstLine="720"/>
        <w:jc w:val="both"/>
        <w:rPr>
          <w:spacing w:val="4"/>
          <w:sz w:val="28"/>
          <w:szCs w:val="28"/>
          <w:lang w:val="vi-VN"/>
        </w:rPr>
      </w:pPr>
      <w:r w:rsidRPr="00212A1E">
        <w:rPr>
          <w:spacing w:val="-4"/>
          <w:sz w:val="28"/>
          <w:szCs w:val="28"/>
          <w:lang w:val="vi-VN"/>
        </w:rPr>
        <w:lastRenderedPageBreak/>
        <w:t>+</w:t>
      </w:r>
      <w:r w:rsidRPr="00212A1E">
        <w:rPr>
          <w:spacing w:val="4"/>
          <w:sz w:val="28"/>
          <w:szCs w:val="28"/>
          <w:lang w:val="vi-VN"/>
        </w:rPr>
        <w:t xml:space="preserve"> Trong 05 năm liên tiếp tính đến thời điểm đánh giá, nhà trường có ít nhất 02 năm có kết quả giáo dục, các hoạt động khác của nhà trường vượt trội so với các trường có điều kiện kinh tế - xã hội tương đồng, được các cấp thẩm quyền và công đồng ghi nhận.</w:t>
      </w:r>
    </w:p>
    <w:p w14:paraId="5FC4EE77"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
          <w:spacing w:val="-8"/>
          <w:sz w:val="28"/>
          <w:szCs w:val="28"/>
          <w:lang w:val="nl-NL"/>
        </w:rPr>
      </w:pPr>
      <w:r w:rsidRPr="00212A1E">
        <w:rPr>
          <w:rFonts w:ascii="Times New Roman" w:hAnsi="Times New Roman"/>
          <w:b/>
          <w:bCs/>
          <w:sz w:val="28"/>
          <w:szCs w:val="28"/>
          <w:lang w:val="vi-VN"/>
        </w:rPr>
        <w:t xml:space="preserve">i. Căn cứ pháp lý của thủ tục hành chính </w:t>
      </w:r>
      <w:r w:rsidRPr="007D038B">
        <w:rPr>
          <w:rFonts w:ascii="Times New Roman" w:hAnsi="Times New Roman"/>
          <w:b/>
          <w:spacing w:val="-8"/>
          <w:sz w:val="28"/>
          <w:szCs w:val="28"/>
          <w:lang w:val="nl-NL"/>
        </w:rPr>
        <w:t xml:space="preserve"> </w:t>
      </w:r>
    </w:p>
    <w:p w14:paraId="20FD2A8B" w14:textId="77777777" w:rsidR="00EA07FE" w:rsidRPr="00212A1E" w:rsidRDefault="00EA07FE" w:rsidP="00EA07FE">
      <w:pPr>
        <w:spacing w:after="60"/>
        <w:ind w:firstLine="709"/>
        <w:jc w:val="both"/>
        <w:rPr>
          <w:sz w:val="28"/>
          <w:szCs w:val="28"/>
          <w:lang w:val="nl-NL"/>
        </w:rPr>
      </w:pPr>
      <w:r w:rsidRPr="00212A1E">
        <w:rPr>
          <w:sz w:val="28"/>
          <w:szCs w:val="28"/>
          <w:lang w:val="nl-NL"/>
        </w:rPr>
        <w:t>Thông tư số 18/2018/TT-BGDĐT ngày 22 tháng 8 năm 2018 của Bộ trưởng Bộ Giáo dục và Đào tạo ban hành Quy định về kiểm định chất lượng giáo dục và công nhận đạt chuẩn quốc gia đối với trường trung học cơ sở, trường trung học phổ thông và trường phổ thông có nhiều cấp học.</w:t>
      </w:r>
    </w:p>
    <w:p w14:paraId="2B55CBC6"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EA07FE" w:rsidRPr="007D038B" w14:paraId="385592D7"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5772407"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16ADE3C2"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28073A55"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1E268EF5"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5EF1247"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7F9D1544"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4845CBFC"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38AF6D2C"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3CFBF6AB"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2932D51D" w14:textId="77777777" w:rsidR="00EA07FE" w:rsidRPr="007D038B" w:rsidRDefault="00EA07FE" w:rsidP="0088110F">
            <w:pPr>
              <w:spacing w:before="40" w:after="40"/>
              <w:jc w:val="both"/>
              <w:rPr>
                <w:sz w:val="28"/>
                <w:szCs w:val="28"/>
                <w:lang w:val="nl-NL"/>
              </w:rPr>
            </w:pPr>
            <w:r w:rsidRPr="007D038B">
              <w:rPr>
                <w:sz w:val="28"/>
                <w:szCs w:val="28"/>
                <w:lang w:val="nl-NL"/>
              </w:rPr>
              <w:t>Từ 3 năm, sau đó chuyển hồ sơ đến kho lưu trữ của đơn vị (hoặc lưu trữ tỉnh, huyện)</w:t>
            </w:r>
          </w:p>
        </w:tc>
      </w:tr>
      <w:tr w:rsidR="00EA07FE" w:rsidRPr="00212A1E" w14:paraId="580C9D4D"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847032D" w14:textId="77777777" w:rsidR="00EA07FE" w:rsidRPr="00212A1E"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12A1E">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12A1E">
              <w:rPr>
                <w:rStyle w:val="fontstyle01"/>
                <w:b w:val="0"/>
                <w:lang w:val="nl-NL"/>
              </w:rPr>
              <w:t>về thực hiện cơ chế một cửa, một cửa liên thông</w:t>
            </w:r>
            <w:r w:rsidRPr="00212A1E">
              <w:rPr>
                <w:rFonts w:ascii="Times New Roman" w:hAnsi="Times New Roman"/>
                <w:b/>
                <w:bCs/>
                <w:sz w:val="28"/>
                <w:szCs w:val="28"/>
                <w:lang w:val="nl-NL"/>
              </w:rPr>
              <w:t xml:space="preserve"> </w:t>
            </w:r>
            <w:r w:rsidRPr="00212A1E">
              <w:rPr>
                <w:rStyle w:val="fontstyle01"/>
                <w:b w:val="0"/>
                <w:lang w:val="nl-NL"/>
              </w:rPr>
              <w:t>trong giải quyết thủ tục hành chính</w:t>
            </w:r>
            <w:r w:rsidRPr="00212A1E">
              <w:rPr>
                <w:rFonts w:ascii="Times New Roman" w:hAnsi="Times New Roman"/>
                <w:b/>
                <w:sz w:val="28"/>
                <w:szCs w:val="28"/>
                <w:lang w:val="nl-NL"/>
              </w:rPr>
              <w:t>.</w:t>
            </w:r>
            <w:r w:rsidRPr="00212A1E">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6751BBB3"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459AA083" w14:textId="77777777" w:rsidR="00EA07FE" w:rsidRPr="007D038B" w:rsidRDefault="00EA07FE" w:rsidP="0088110F">
            <w:pPr>
              <w:spacing w:before="40" w:after="40"/>
              <w:rPr>
                <w:sz w:val="26"/>
                <w:szCs w:val="26"/>
                <w:lang w:val="nl-NL"/>
              </w:rPr>
            </w:pPr>
          </w:p>
        </w:tc>
      </w:tr>
    </w:tbl>
    <w:p w14:paraId="76FB7966" w14:textId="77777777" w:rsidR="00EA07FE" w:rsidRPr="00212A1E" w:rsidRDefault="00EA07FE" w:rsidP="00EA07FE">
      <w:pPr>
        <w:pStyle w:val="NormalWeb"/>
        <w:shd w:val="clear" w:color="auto" w:fill="FFFFFF"/>
        <w:spacing w:before="0" w:beforeAutospacing="0" w:after="120" w:afterAutospacing="0" w:line="234" w:lineRule="atLeast"/>
        <w:jc w:val="both"/>
        <w:rPr>
          <w:rFonts w:ascii="Times New Roman" w:hAnsi="Times New Roman"/>
          <w:bCs/>
          <w:sz w:val="28"/>
          <w:szCs w:val="28"/>
          <w:lang w:val="nl-NL"/>
        </w:rPr>
      </w:pPr>
    </w:p>
    <w:p w14:paraId="286D2382" w14:textId="77777777" w:rsidR="00EA07FE" w:rsidRPr="00212A1E" w:rsidRDefault="00EA07FE" w:rsidP="00EA07FE">
      <w:pPr>
        <w:shd w:val="clear" w:color="auto" w:fill="FFFFFF"/>
        <w:spacing w:before="120" w:after="120" w:line="212" w:lineRule="atLeast"/>
        <w:ind w:firstLine="720"/>
        <w:jc w:val="both"/>
        <w:rPr>
          <w:b/>
          <w:bCs/>
          <w:sz w:val="28"/>
          <w:szCs w:val="28"/>
          <w:lang w:val="nl-NL"/>
        </w:rPr>
      </w:pPr>
    </w:p>
    <w:p w14:paraId="7DF809F7" w14:textId="77777777" w:rsidR="00EA07FE" w:rsidRPr="00212A1E" w:rsidRDefault="00EA07FE" w:rsidP="00EA07FE">
      <w:pPr>
        <w:shd w:val="clear" w:color="auto" w:fill="FFFFFF"/>
        <w:spacing w:before="120" w:after="120" w:line="212" w:lineRule="atLeast"/>
        <w:ind w:firstLine="720"/>
        <w:jc w:val="both"/>
        <w:rPr>
          <w:b/>
          <w:bCs/>
          <w:sz w:val="28"/>
          <w:szCs w:val="28"/>
          <w:lang w:val="nl-NL"/>
        </w:rPr>
      </w:pPr>
    </w:p>
    <w:p w14:paraId="2FA33D78" w14:textId="77777777" w:rsidR="00EA07FE" w:rsidRPr="00212A1E" w:rsidRDefault="00EA07FE" w:rsidP="00EA07FE">
      <w:pPr>
        <w:shd w:val="clear" w:color="auto" w:fill="FFFFFF"/>
        <w:spacing w:before="120" w:after="120" w:line="212" w:lineRule="atLeast"/>
        <w:ind w:firstLine="720"/>
        <w:jc w:val="both"/>
        <w:rPr>
          <w:b/>
          <w:bCs/>
          <w:sz w:val="28"/>
          <w:szCs w:val="28"/>
          <w:lang w:val="nl-NL"/>
        </w:rPr>
      </w:pPr>
    </w:p>
    <w:p w14:paraId="2479FE6F" w14:textId="77777777" w:rsidR="00EA07FE" w:rsidRPr="00212A1E" w:rsidRDefault="00EA07FE" w:rsidP="00EA07FE">
      <w:pPr>
        <w:shd w:val="clear" w:color="auto" w:fill="FFFFFF"/>
        <w:spacing w:before="120" w:after="120" w:line="212" w:lineRule="atLeast"/>
        <w:ind w:firstLine="720"/>
        <w:jc w:val="both"/>
        <w:rPr>
          <w:b/>
          <w:bCs/>
          <w:sz w:val="28"/>
          <w:szCs w:val="28"/>
          <w:lang w:val="nl-NL"/>
        </w:rPr>
      </w:pPr>
    </w:p>
    <w:p w14:paraId="016E614B" w14:textId="66F67DE8" w:rsidR="00EA07FE" w:rsidRPr="00212A1E" w:rsidRDefault="007347DB" w:rsidP="00EA07FE">
      <w:pPr>
        <w:shd w:val="clear" w:color="auto" w:fill="FFFFFF"/>
        <w:spacing w:before="120" w:after="120" w:line="212" w:lineRule="atLeast"/>
        <w:ind w:firstLine="720"/>
        <w:jc w:val="both"/>
        <w:rPr>
          <w:b/>
          <w:bCs/>
          <w:sz w:val="28"/>
          <w:szCs w:val="28"/>
          <w:lang w:val="nl-NL"/>
        </w:rPr>
      </w:pPr>
      <w:r w:rsidRPr="00212A1E">
        <w:rPr>
          <w:b/>
          <w:bCs/>
          <w:sz w:val="28"/>
          <w:szCs w:val="28"/>
          <w:lang w:val="nl-NL"/>
        </w:rPr>
        <w:lastRenderedPageBreak/>
        <w:t>33</w:t>
      </w:r>
      <w:r w:rsidR="00EA07FE" w:rsidRPr="00212A1E">
        <w:rPr>
          <w:b/>
          <w:bCs/>
          <w:sz w:val="28"/>
          <w:szCs w:val="28"/>
          <w:lang w:val="nl-NL"/>
        </w:rPr>
        <w:t>. Tên thủ tục hành chính: Sáp nhập, chia tách trung tâm giáo dục thường xuyên</w:t>
      </w:r>
    </w:p>
    <w:p w14:paraId="029724E2" w14:textId="77777777" w:rsidR="00EA07FE" w:rsidRPr="007D038B" w:rsidRDefault="00EA07FE" w:rsidP="00EA07FE">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12A1E">
        <w:rPr>
          <w:b/>
          <w:bCs/>
          <w:sz w:val="28"/>
          <w:szCs w:val="28"/>
          <w:lang w:val="nl-NL"/>
        </w:rPr>
        <w:t xml:space="preserve"> </w:t>
      </w:r>
      <w:r w:rsidRPr="007D038B">
        <w:rPr>
          <w:b/>
          <w:bCs/>
          <w:sz w:val="28"/>
          <w:szCs w:val="28"/>
          <w:lang w:val="vi-VN"/>
        </w:rPr>
        <w:t>tự</w:t>
      </w:r>
      <w:r w:rsidRPr="00212A1E">
        <w:rPr>
          <w:b/>
          <w:bCs/>
          <w:sz w:val="28"/>
          <w:szCs w:val="28"/>
          <w:lang w:val="nl-NL"/>
        </w:rPr>
        <w:t xml:space="preserve">, cách thức, thời gian </w:t>
      </w:r>
      <w:r w:rsidRPr="007D038B">
        <w:rPr>
          <w:b/>
          <w:bCs/>
          <w:sz w:val="28"/>
          <w:szCs w:val="28"/>
          <w:lang w:val="vi-VN"/>
        </w:rPr>
        <w:t>giải quyết</w:t>
      </w:r>
      <w:r w:rsidRPr="00212A1E">
        <w:rPr>
          <w:b/>
          <w:sz w:val="28"/>
          <w:szCs w:val="28"/>
          <w:lang w:val="nl-NL"/>
        </w:rPr>
        <w:t xml:space="preserve"> thủ tục hành chính: </w:t>
      </w:r>
    </w:p>
    <w:tbl>
      <w:tblPr>
        <w:tblStyle w:val="TableGrid"/>
        <w:tblW w:w="15021" w:type="dxa"/>
        <w:tblLook w:val="04A0" w:firstRow="1" w:lastRow="0" w:firstColumn="1" w:lastColumn="0" w:noHBand="0" w:noVBand="1"/>
      </w:tblPr>
      <w:tblGrid>
        <w:gridCol w:w="851"/>
        <w:gridCol w:w="2376"/>
        <w:gridCol w:w="7513"/>
        <w:gridCol w:w="3118"/>
        <w:gridCol w:w="1163"/>
      </w:tblGrid>
      <w:tr w:rsidR="00EA07FE" w:rsidRPr="007D038B" w14:paraId="79DC5A13" w14:textId="77777777" w:rsidTr="005F02C4">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7B6EB323" w14:textId="77777777" w:rsidR="00EA07FE" w:rsidRPr="00F477FA" w:rsidRDefault="00EA07FE" w:rsidP="0088110F">
            <w:pPr>
              <w:pStyle w:val="NormalWeb"/>
              <w:spacing w:before="0" w:beforeAutospacing="0" w:after="0" w:afterAutospacing="0"/>
              <w:jc w:val="center"/>
              <w:rPr>
                <w:rFonts w:ascii="Times New Roman" w:hAnsi="Times New Roman"/>
                <w:b/>
                <w:sz w:val="26"/>
                <w:szCs w:val="26"/>
              </w:rPr>
            </w:pPr>
            <w:r w:rsidRPr="00F477FA">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60DB4487" w14:textId="77777777" w:rsidR="00EA07FE" w:rsidRPr="00F477FA" w:rsidRDefault="00EA07FE" w:rsidP="0088110F">
            <w:pPr>
              <w:pStyle w:val="NormalWeb"/>
              <w:spacing w:before="0" w:beforeAutospacing="0" w:after="0" w:afterAutospacing="0"/>
              <w:jc w:val="center"/>
              <w:rPr>
                <w:rFonts w:ascii="Times New Roman" w:hAnsi="Times New Roman"/>
                <w:b/>
                <w:sz w:val="26"/>
                <w:szCs w:val="26"/>
              </w:rPr>
            </w:pPr>
            <w:r w:rsidRPr="00F477FA">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56E0D578" w14:textId="77777777" w:rsidR="00EA07FE" w:rsidRPr="00F477FA" w:rsidRDefault="00EA07FE" w:rsidP="0088110F">
            <w:pPr>
              <w:pStyle w:val="NormalWeb"/>
              <w:spacing w:before="0" w:beforeAutospacing="0" w:after="0" w:afterAutospacing="0"/>
              <w:jc w:val="center"/>
              <w:rPr>
                <w:rFonts w:ascii="Times New Roman" w:hAnsi="Times New Roman"/>
                <w:b/>
                <w:sz w:val="26"/>
                <w:szCs w:val="26"/>
              </w:rPr>
            </w:pPr>
            <w:r w:rsidRPr="00F477FA">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0A6A420D" w14:textId="77777777" w:rsidR="00EA07FE" w:rsidRPr="00F477FA" w:rsidRDefault="00EA07FE" w:rsidP="0088110F">
            <w:pPr>
              <w:pStyle w:val="NormalWeb"/>
              <w:spacing w:before="0" w:beforeAutospacing="0" w:after="0" w:afterAutospacing="0"/>
              <w:jc w:val="center"/>
              <w:rPr>
                <w:rFonts w:ascii="Times New Roman" w:hAnsi="Times New Roman"/>
                <w:b/>
                <w:sz w:val="26"/>
                <w:szCs w:val="26"/>
              </w:rPr>
            </w:pPr>
            <w:r w:rsidRPr="00F477FA">
              <w:rPr>
                <w:rFonts w:ascii="Times New Roman" w:hAnsi="Times New Roman"/>
                <w:b/>
                <w:sz w:val="26"/>
                <w:szCs w:val="26"/>
              </w:rPr>
              <w:t>Thời gian giải quyết</w:t>
            </w:r>
          </w:p>
        </w:tc>
        <w:tc>
          <w:tcPr>
            <w:tcW w:w="1163" w:type="dxa"/>
            <w:tcBorders>
              <w:top w:val="single" w:sz="4" w:space="0" w:color="auto"/>
              <w:left w:val="single" w:sz="4" w:space="0" w:color="auto"/>
              <w:bottom w:val="single" w:sz="4" w:space="0" w:color="auto"/>
              <w:right w:val="single" w:sz="4" w:space="0" w:color="auto"/>
            </w:tcBorders>
            <w:vAlign w:val="center"/>
          </w:tcPr>
          <w:p w14:paraId="29749DF4" w14:textId="77777777" w:rsidR="00EA07FE" w:rsidRPr="007D038B" w:rsidRDefault="00EA07FE" w:rsidP="0088110F">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EA07FE" w:rsidRPr="007D038B" w14:paraId="33CCE18C" w14:textId="77777777" w:rsidTr="005F02C4">
        <w:trPr>
          <w:trHeight w:val="1392"/>
        </w:trPr>
        <w:tc>
          <w:tcPr>
            <w:tcW w:w="851" w:type="dxa"/>
            <w:vMerge w:val="restart"/>
            <w:tcBorders>
              <w:top w:val="single" w:sz="4" w:space="0" w:color="auto"/>
            </w:tcBorders>
            <w:vAlign w:val="center"/>
          </w:tcPr>
          <w:p w14:paraId="15789333" w14:textId="77777777" w:rsidR="00EA07FE" w:rsidRPr="00F477F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477FA">
              <w:rPr>
                <w:rFonts w:ascii="Times New Roman" w:hAnsi="Times New Roman"/>
                <w:b/>
                <w:sz w:val="26"/>
                <w:szCs w:val="26"/>
              </w:rPr>
              <w:t>Bước 1</w:t>
            </w:r>
          </w:p>
        </w:tc>
        <w:tc>
          <w:tcPr>
            <w:tcW w:w="2376" w:type="dxa"/>
            <w:vMerge w:val="restart"/>
            <w:tcBorders>
              <w:top w:val="single" w:sz="4" w:space="0" w:color="auto"/>
            </w:tcBorders>
            <w:vAlign w:val="center"/>
          </w:tcPr>
          <w:p w14:paraId="4DB3CE96" w14:textId="77777777" w:rsidR="00EA07FE" w:rsidRPr="00F477FA"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F477FA">
              <w:rPr>
                <w:rFonts w:ascii="Times New Roman" w:hAnsi="Times New Roman"/>
                <w:b/>
                <w:sz w:val="26"/>
                <w:szCs w:val="26"/>
              </w:rPr>
              <w:t xml:space="preserve">Nộp hồ sơ thủ tục hành chính: </w:t>
            </w:r>
            <w:r w:rsidRPr="00F477FA">
              <w:rPr>
                <w:rFonts w:ascii="Times New Roman" w:hAnsi="Times New Roman"/>
                <w:i/>
                <w:sz w:val="26"/>
                <w:szCs w:val="26"/>
              </w:rPr>
              <w:t xml:space="preserve">Tổ chức, cá nhân chuẩn bị hồ sơ đầy đủ theo quy định và </w:t>
            </w:r>
            <w:r w:rsidRPr="00F477FA">
              <w:rPr>
                <w:rFonts w:ascii="Times New Roman" w:hAnsi="Times New Roman"/>
                <w:i/>
                <w:sz w:val="26"/>
                <w:szCs w:val="26"/>
                <w:lang w:val="vi-VN"/>
              </w:rPr>
              <w:t xml:space="preserve">nộp hồ sơ </w:t>
            </w:r>
            <w:r w:rsidRPr="00F477FA">
              <w:rPr>
                <w:rFonts w:ascii="Times New Roman" w:hAnsi="Times New Roman"/>
                <w:i/>
                <w:sz w:val="26"/>
                <w:szCs w:val="26"/>
              </w:rPr>
              <w:t>qua các cách thức sau:</w:t>
            </w:r>
          </w:p>
        </w:tc>
        <w:tc>
          <w:tcPr>
            <w:tcW w:w="7513" w:type="dxa"/>
            <w:tcBorders>
              <w:top w:val="single" w:sz="4" w:space="0" w:color="auto"/>
            </w:tcBorders>
            <w:vAlign w:val="center"/>
          </w:tcPr>
          <w:p w14:paraId="06094024" w14:textId="77777777" w:rsidR="00EA07FE" w:rsidRPr="00F477FA"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F477FA">
              <w:rPr>
                <w:rFonts w:ascii="Times New Roman" w:hAnsi="Times New Roman"/>
                <w:sz w:val="26"/>
                <w:szCs w:val="26"/>
              </w:rPr>
              <w:t xml:space="preserve">  </w:t>
            </w:r>
            <w:r>
              <w:rPr>
                <w:rFonts w:ascii="Times New Roman" w:hAnsi="Times New Roman"/>
                <w:sz w:val="26"/>
                <w:szCs w:val="26"/>
              </w:rPr>
              <w:t xml:space="preserve"> </w:t>
            </w:r>
            <w:r w:rsidRPr="00F477FA">
              <w:rPr>
                <w:rFonts w:ascii="Times New Roman" w:hAnsi="Times New Roman"/>
                <w:sz w:val="26"/>
                <w:szCs w:val="26"/>
              </w:rPr>
              <w:t>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F477FA">
              <w:rPr>
                <w:rFonts w:ascii="Times New Roman" w:hAnsi="Times New Roman"/>
                <w:sz w:val="26"/>
                <w:szCs w:val="26"/>
              </w:rPr>
              <w:t>).</w:t>
            </w:r>
          </w:p>
          <w:p w14:paraId="64E3EF8A"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F477FA">
              <w:rPr>
                <w:rFonts w:ascii="Times New Roman" w:hAnsi="Times New Roman"/>
                <w:sz w:val="26"/>
                <w:szCs w:val="26"/>
              </w:rPr>
              <w:t xml:space="preserve">  </w:t>
            </w:r>
            <w:r>
              <w:rPr>
                <w:rFonts w:ascii="Times New Roman" w:hAnsi="Times New Roman"/>
                <w:sz w:val="26"/>
                <w:szCs w:val="26"/>
              </w:rPr>
              <w:t xml:space="preserve"> </w:t>
            </w:r>
            <w:r w:rsidRPr="00F477FA">
              <w:rPr>
                <w:rFonts w:ascii="Times New Roman" w:hAnsi="Times New Roman"/>
                <w:sz w:val="26"/>
                <w:szCs w:val="26"/>
              </w:rPr>
              <w:t>2. Hoặc thông qua bưu điện.</w:t>
            </w:r>
          </w:p>
          <w:p w14:paraId="2BEE4AEB" w14:textId="030DCC72" w:rsidR="007347DB" w:rsidRPr="00F477FA" w:rsidRDefault="007347DB" w:rsidP="007347DB">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117" w:history="1">
              <w:r w:rsidRPr="004605B5">
                <w:rPr>
                  <w:rStyle w:val="Hyperlink"/>
                  <w:rFonts w:ascii="Times New Roman" w:hAnsi="Times New Roman"/>
                  <w:sz w:val="26"/>
                  <w:szCs w:val="26"/>
                </w:rPr>
                <w:t>http://dichvucong.dongthap.gov.vn</w:t>
              </w:r>
            </w:hyperlink>
          </w:p>
        </w:tc>
        <w:tc>
          <w:tcPr>
            <w:tcW w:w="3118" w:type="dxa"/>
            <w:tcBorders>
              <w:top w:val="single" w:sz="4" w:space="0" w:color="auto"/>
            </w:tcBorders>
            <w:vAlign w:val="center"/>
          </w:tcPr>
          <w:p w14:paraId="6FBCE8CB" w14:textId="77777777" w:rsidR="00EA07FE" w:rsidRPr="00F477F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477FA">
              <w:rPr>
                <w:rFonts w:ascii="Times New Roman" w:hAnsi="Times New Roman"/>
                <w:sz w:val="26"/>
                <w:szCs w:val="26"/>
                <w:lang w:val="vi-VN"/>
              </w:rPr>
              <w:t>Sáng: từ 07 giờ đến 11 giờ 30 phút; chiều: từ 13 giờ 30 đến 17 giờ của các ngày làm việc.</w:t>
            </w:r>
          </w:p>
        </w:tc>
        <w:tc>
          <w:tcPr>
            <w:tcW w:w="1163" w:type="dxa"/>
            <w:tcBorders>
              <w:top w:val="single" w:sz="4" w:space="0" w:color="auto"/>
            </w:tcBorders>
            <w:vAlign w:val="center"/>
          </w:tcPr>
          <w:p w14:paraId="3D3BA244" w14:textId="77777777" w:rsidR="00EA07FE" w:rsidRPr="007D038B" w:rsidRDefault="00EA07FE" w:rsidP="0088110F">
            <w:pPr>
              <w:jc w:val="center"/>
              <w:rPr>
                <w:i/>
                <w:sz w:val="26"/>
                <w:szCs w:val="26"/>
                <w:lang w:val="vi-VN"/>
              </w:rPr>
            </w:pPr>
          </w:p>
        </w:tc>
      </w:tr>
      <w:tr w:rsidR="00EA07FE" w:rsidRPr="007D038B" w14:paraId="797F43A3" w14:textId="77777777" w:rsidTr="005F02C4">
        <w:trPr>
          <w:trHeight w:val="359"/>
        </w:trPr>
        <w:tc>
          <w:tcPr>
            <w:tcW w:w="851" w:type="dxa"/>
            <w:vMerge/>
          </w:tcPr>
          <w:p w14:paraId="55F57F57" w14:textId="77777777" w:rsidR="00EA07FE" w:rsidRPr="00F477F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6231162" w14:textId="77777777" w:rsidR="00EA07FE" w:rsidRPr="00F477FA"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4A5EC234" w14:textId="0A754FA8" w:rsidR="00EA07FE" w:rsidRPr="00F477FA" w:rsidRDefault="00EA07FE" w:rsidP="007347DB">
            <w:pPr>
              <w:pStyle w:val="NormalWeb"/>
              <w:shd w:val="clear" w:color="auto" w:fill="FFFFFF"/>
              <w:spacing w:before="0" w:beforeAutospacing="0" w:after="0" w:afterAutospacing="0"/>
              <w:jc w:val="both"/>
              <w:rPr>
                <w:rFonts w:ascii="Times New Roman" w:hAnsi="Times New Roman"/>
                <w:sz w:val="26"/>
                <w:szCs w:val="26"/>
              </w:rPr>
            </w:pPr>
            <w:r w:rsidRPr="00F477FA">
              <w:rPr>
                <w:rFonts w:ascii="Times New Roman" w:hAnsi="Times New Roman"/>
                <w:sz w:val="26"/>
                <w:szCs w:val="26"/>
              </w:rPr>
              <w:t xml:space="preserve">   </w:t>
            </w:r>
            <w:r w:rsidR="007347DB">
              <w:rPr>
                <w:rFonts w:ascii="Times New Roman" w:hAnsi="Times New Roman"/>
                <w:sz w:val="26"/>
                <w:szCs w:val="26"/>
              </w:rPr>
              <w:t>4</w:t>
            </w:r>
            <w:r w:rsidRPr="00F477FA">
              <w:rPr>
                <w:rFonts w:ascii="Times New Roman" w:hAnsi="Times New Roman"/>
                <w:sz w:val="26"/>
                <w:szCs w:val="26"/>
              </w:rPr>
              <w:t xml:space="preserve">. </w:t>
            </w:r>
            <w:r w:rsidRPr="00F477FA">
              <w:rPr>
                <w:rFonts w:ascii="Times New Roman" w:hAnsi="Times New Roman"/>
                <w:sz w:val="26"/>
                <w:szCs w:val="26"/>
                <w:lang w:val="vi-VN"/>
              </w:rPr>
              <w:t xml:space="preserve">Sở </w:t>
            </w:r>
            <w:r w:rsidRPr="00F477FA">
              <w:rPr>
                <w:rFonts w:ascii="Times New Roman" w:hAnsi="Times New Roman"/>
                <w:sz w:val="26"/>
                <w:szCs w:val="26"/>
              </w:rPr>
              <w:t xml:space="preserve">Nội vụ </w:t>
            </w:r>
            <w:r w:rsidRPr="00F477FA">
              <w:rPr>
                <w:rFonts w:ascii="Times New Roman" w:hAnsi="Times New Roman"/>
                <w:sz w:val="26"/>
                <w:szCs w:val="26"/>
                <w:lang w:val="vi-VN"/>
              </w:rPr>
              <w:t>tiếp nhận</w:t>
            </w:r>
            <w:r w:rsidRPr="00F477FA">
              <w:rPr>
                <w:rFonts w:ascii="Times New Roman" w:hAnsi="Times New Roman"/>
                <w:sz w:val="26"/>
                <w:szCs w:val="26"/>
              </w:rPr>
              <w:t>, kiểm tra hồ sơ Sáp nhập, chia tách trung tâm giáo dục thường xuyên trên địa bàn thuộc phạm vi quản lý và thông tin cho Sở GDĐT biết hồ sơ được chấp nhận hoặc yêu cầu tiếp tục hoàn thiện.</w:t>
            </w:r>
          </w:p>
        </w:tc>
        <w:tc>
          <w:tcPr>
            <w:tcW w:w="3118" w:type="dxa"/>
            <w:vAlign w:val="center"/>
          </w:tcPr>
          <w:p w14:paraId="304D2A6B" w14:textId="77777777" w:rsidR="00EA07FE" w:rsidRPr="00F477FA"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163" w:type="dxa"/>
          </w:tcPr>
          <w:p w14:paraId="1B61296F"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7D038B" w14:paraId="590702DF" w14:textId="77777777" w:rsidTr="005F02C4">
        <w:trPr>
          <w:trHeight w:val="600"/>
        </w:trPr>
        <w:tc>
          <w:tcPr>
            <w:tcW w:w="851" w:type="dxa"/>
            <w:vMerge w:val="restart"/>
            <w:vAlign w:val="center"/>
          </w:tcPr>
          <w:p w14:paraId="2252CCE3" w14:textId="77777777" w:rsidR="00EA07FE" w:rsidRPr="00F477F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477FA">
              <w:rPr>
                <w:rFonts w:ascii="Times New Roman" w:hAnsi="Times New Roman"/>
                <w:b/>
                <w:sz w:val="26"/>
                <w:szCs w:val="26"/>
              </w:rPr>
              <w:t>Bước 2</w:t>
            </w:r>
          </w:p>
        </w:tc>
        <w:tc>
          <w:tcPr>
            <w:tcW w:w="2376" w:type="dxa"/>
            <w:vMerge w:val="restart"/>
            <w:vAlign w:val="center"/>
          </w:tcPr>
          <w:p w14:paraId="5D8ADFED" w14:textId="77777777" w:rsidR="00EA07FE" w:rsidRPr="00F477FA" w:rsidRDefault="00EA07FE" w:rsidP="0088110F">
            <w:pPr>
              <w:spacing w:before="120" w:after="120"/>
              <w:jc w:val="both"/>
              <w:rPr>
                <w:sz w:val="26"/>
                <w:szCs w:val="26"/>
              </w:rPr>
            </w:pPr>
            <w:r w:rsidRPr="00F477FA">
              <w:rPr>
                <w:b/>
                <w:sz w:val="26"/>
                <w:szCs w:val="26"/>
              </w:rPr>
              <w:t>Tiếp nhận và chuyển hồ sơ thủ tục hành chính</w:t>
            </w:r>
          </w:p>
        </w:tc>
        <w:tc>
          <w:tcPr>
            <w:tcW w:w="7513" w:type="dxa"/>
            <w:vMerge w:val="restart"/>
          </w:tcPr>
          <w:p w14:paraId="33BD8188" w14:textId="77777777" w:rsidR="00EA07FE" w:rsidRPr="00F477FA"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F477FA">
              <w:rPr>
                <w:rFonts w:ascii="Times New Roman" w:hAnsi="Times New Roman"/>
                <w:sz w:val="26"/>
                <w:szCs w:val="26"/>
              </w:rPr>
              <w:t xml:space="preserve">Đối với hồ sơ được nộp </w:t>
            </w:r>
            <w:r w:rsidRPr="00F477FA">
              <w:rPr>
                <w:rFonts w:ascii="Times New Roman" w:hAnsi="Times New Roman"/>
                <w:sz w:val="26"/>
                <w:szCs w:val="26"/>
                <w:lang w:val="vi-VN"/>
              </w:rPr>
              <w:t xml:space="preserve">trực tiếp qua </w:t>
            </w:r>
            <w:r w:rsidRPr="00F477FA">
              <w:rPr>
                <w:rFonts w:ascii="Times New Roman" w:hAnsi="Times New Roman"/>
                <w:sz w:val="26"/>
                <w:szCs w:val="26"/>
              </w:rPr>
              <w:t xml:space="preserve">Bộ phận </w:t>
            </w:r>
            <w:r w:rsidRPr="00F477FA">
              <w:rPr>
                <w:rFonts w:ascii="Times New Roman" w:hAnsi="Times New Roman"/>
                <w:sz w:val="26"/>
                <w:szCs w:val="26"/>
                <w:lang w:val="vi-VN"/>
              </w:rPr>
              <w:t>tiếp nhận và trả kết quả</w:t>
            </w:r>
            <w:r w:rsidRPr="00F477FA">
              <w:rPr>
                <w:rFonts w:ascii="Times New Roman" w:hAnsi="Times New Roman"/>
                <w:sz w:val="26"/>
                <w:szCs w:val="26"/>
              </w:rPr>
              <w:t xml:space="preserve"> hoặc thông </w:t>
            </w:r>
            <w:r w:rsidRPr="00F477FA">
              <w:rPr>
                <w:rFonts w:ascii="Times New Roman" w:hAnsi="Times New Roman"/>
                <w:sz w:val="26"/>
                <w:szCs w:val="26"/>
                <w:lang w:val="vi-VN"/>
              </w:rPr>
              <w:t xml:space="preserve">qua dịch vụ bưu chính </w:t>
            </w:r>
            <w:r w:rsidRPr="00F477FA">
              <w:rPr>
                <w:rFonts w:ascii="Times New Roman" w:hAnsi="Times New Roman"/>
                <w:sz w:val="26"/>
                <w:szCs w:val="26"/>
              </w:rPr>
              <w:t xml:space="preserve">công ích cán bộ, công chức, viên chức tiếp nhận hồ sơ tại Bộ phận </w:t>
            </w:r>
            <w:r w:rsidRPr="00F477FA">
              <w:rPr>
                <w:rFonts w:ascii="Times New Roman" w:hAnsi="Times New Roman"/>
                <w:sz w:val="26"/>
                <w:szCs w:val="26"/>
                <w:lang w:val="vi-VN"/>
              </w:rPr>
              <w:t>tiếp nhận và trả kết quả</w:t>
            </w:r>
            <w:r w:rsidRPr="00F477FA">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081F109B" w14:textId="77777777" w:rsidR="00EA07FE" w:rsidRPr="00F477FA"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F477FA">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2ACCC7C0" w14:textId="77777777" w:rsidR="00EA07FE" w:rsidRPr="00F477FA"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F477FA">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0D17E87F" w14:textId="77777777" w:rsidR="00EA07FE" w:rsidRPr="00F477FA" w:rsidRDefault="00EA07FE" w:rsidP="0088110F">
            <w:pPr>
              <w:spacing w:before="120" w:after="120"/>
              <w:ind w:firstLine="205"/>
              <w:jc w:val="both"/>
              <w:rPr>
                <w:sz w:val="26"/>
                <w:szCs w:val="26"/>
              </w:rPr>
            </w:pPr>
            <w:r w:rsidRPr="00F477FA">
              <w:rPr>
                <w:sz w:val="26"/>
                <w:szCs w:val="26"/>
              </w:rPr>
              <w:t xml:space="preserve">c) Trường hợp hồ sơ đầy đủ, chính xác theo quy định, cán bộ, công chức, viên chức tiếp nhận hồ sơ và lập Giấy tiếp nhận hồ sơ và hẹn </w:t>
            </w:r>
            <w:r w:rsidRPr="00F477FA">
              <w:rPr>
                <w:sz w:val="26"/>
                <w:szCs w:val="26"/>
              </w:rPr>
              <w:lastRenderedPageBreak/>
              <w:t>ngày trả kết quả; đồng thời, chuyển cho cơ quan có thẩm quyền để giải quyết theo quy trình.</w:t>
            </w:r>
          </w:p>
        </w:tc>
        <w:tc>
          <w:tcPr>
            <w:tcW w:w="3118" w:type="dxa"/>
            <w:vAlign w:val="center"/>
          </w:tcPr>
          <w:p w14:paraId="693EF825" w14:textId="77777777" w:rsidR="00EA07FE" w:rsidRPr="00F477FA" w:rsidRDefault="00EA07FE" w:rsidP="0088110F">
            <w:pPr>
              <w:pStyle w:val="NormalWeb"/>
              <w:spacing w:before="0" w:beforeAutospacing="0" w:after="120" w:afterAutospacing="0" w:line="234" w:lineRule="atLeast"/>
              <w:jc w:val="both"/>
              <w:rPr>
                <w:rFonts w:ascii="Times New Roman" w:hAnsi="Times New Roman"/>
                <w:b/>
                <w:sz w:val="26"/>
                <w:szCs w:val="26"/>
              </w:rPr>
            </w:pPr>
            <w:r w:rsidRPr="00F477FA">
              <w:rPr>
                <w:rFonts w:ascii="Times New Roman" w:hAnsi="Times New Roman"/>
                <w:sz w:val="26"/>
                <w:szCs w:val="26"/>
              </w:rPr>
              <w:lastRenderedPageBreak/>
              <w:t>C</w:t>
            </w:r>
            <w:r w:rsidRPr="00F477FA">
              <w:rPr>
                <w:rStyle w:val="fontstyle21"/>
              </w:rPr>
              <w:t xml:space="preserve">huyển ngay hồ sơ tiếp nhận trực tiếp trong ngày làm việc </w:t>
            </w:r>
            <w:r w:rsidRPr="00F477FA">
              <w:rPr>
                <w:rStyle w:val="fontstyle21"/>
                <w:i/>
              </w:rPr>
              <w:t>(k</w:t>
            </w:r>
            <w:r w:rsidRPr="00F477FA">
              <w:rPr>
                <w:rFonts w:ascii="Times New Roman" w:hAnsi="Times New Roman"/>
                <w:i/>
                <w:sz w:val="26"/>
                <w:szCs w:val="26"/>
              </w:rPr>
              <w:t>hông để quá 3 giờ làm việc)</w:t>
            </w:r>
            <w:r w:rsidRPr="00F477FA">
              <w:rPr>
                <w:rStyle w:val="fontstyle21"/>
              </w:rPr>
              <w:t xml:space="preserve"> hoặc chuyển vào đầu giờ ngày làm việc tiếp theo đối với trường hợp tiếp nhận sau 15 giờ hàng ngày.</w:t>
            </w:r>
          </w:p>
        </w:tc>
        <w:tc>
          <w:tcPr>
            <w:tcW w:w="1163" w:type="dxa"/>
            <w:vMerge w:val="restart"/>
            <w:vAlign w:val="center"/>
          </w:tcPr>
          <w:p w14:paraId="2FC2A37F" w14:textId="77777777" w:rsidR="00EA07FE" w:rsidRPr="007D038B" w:rsidRDefault="00EA07FE" w:rsidP="0088110F">
            <w:pPr>
              <w:jc w:val="center"/>
              <w:rPr>
                <w:i/>
                <w:sz w:val="26"/>
                <w:szCs w:val="26"/>
                <w:lang w:val="vi-VN"/>
              </w:rPr>
            </w:pPr>
          </w:p>
        </w:tc>
      </w:tr>
      <w:tr w:rsidR="00EA07FE" w:rsidRPr="007D038B" w14:paraId="73A73563" w14:textId="77777777" w:rsidTr="005F02C4">
        <w:trPr>
          <w:trHeight w:val="600"/>
        </w:trPr>
        <w:tc>
          <w:tcPr>
            <w:tcW w:w="851" w:type="dxa"/>
            <w:vMerge/>
          </w:tcPr>
          <w:p w14:paraId="7D0606A4" w14:textId="77777777" w:rsidR="00EA07FE" w:rsidRPr="00F477F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B39B56A" w14:textId="77777777" w:rsidR="00EA07FE" w:rsidRPr="00F477FA" w:rsidRDefault="00EA07FE" w:rsidP="0088110F">
            <w:pPr>
              <w:spacing w:before="120" w:after="120"/>
              <w:jc w:val="both"/>
              <w:rPr>
                <w:b/>
                <w:sz w:val="26"/>
                <w:szCs w:val="26"/>
              </w:rPr>
            </w:pPr>
          </w:p>
        </w:tc>
        <w:tc>
          <w:tcPr>
            <w:tcW w:w="7513" w:type="dxa"/>
            <w:vMerge/>
          </w:tcPr>
          <w:p w14:paraId="1FF19CD2" w14:textId="77777777" w:rsidR="00EA07FE" w:rsidRPr="00F477FA"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p>
        </w:tc>
        <w:tc>
          <w:tcPr>
            <w:tcW w:w="3118" w:type="dxa"/>
            <w:vAlign w:val="center"/>
          </w:tcPr>
          <w:p w14:paraId="1319DAC4" w14:textId="77777777" w:rsidR="00EA07FE" w:rsidRPr="00F477FA" w:rsidRDefault="00EA07FE" w:rsidP="0088110F">
            <w:pPr>
              <w:pStyle w:val="NormalWeb"/>
              <w:spacing w:before="0" w:beforeAutospacing="0" w:after="120" w:afterAutospacing="0" w:line="234" w:lineRule="atLeast"/>
              <w:jc w:val="center"/>
              <w:rPr>
                <w:rFonts w:ascii="Times New Roman" w:hAnsi="Times New Roman"/>
                <w:sz w:val="26"/>
                <w:szCs w:val="26"/>
              </w:rPr>
            </w:pPr>
            <w:r w:rsidRPr="00F477FA">
              <w:rPr>
                <w:rFonts w:ascii="Times New Roman" w:hAnsi="Times New Roman"/>
                <w:sz w:val="26"/>
                <w:szCs w:val="26"/>
              </w:rPr>
              <w:t>Không quá 1/2 ngày kể từ ngày phát sinh hồ sơ trực tuyến</w:t>
            </w:r>
          </w:p>
        </w:tc>
        <w:tc>
          <w:tcPr>
            <w:tcW w:w="1163" w:type="dxa"/>
            <w:vMerge/>
          </w:tcPr>
          <w:p w14:paraId="61EA46B3"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504D0ECE" w14:textId="77777777" w:rsidTr="005F02C4">
        <w:tc>
          <w:tcPr>
            <w:tcW w:w="851" w:type="dxa"/>
            <w:vMerge w:val="restart"/>
            <w:vAlign w:val="center"/>
          </w:tcPr>
          <w:p w14:paraId="70B81A89" w14:textId="77777777" w:rsidR="00EA07FE" w:rsidRPr="00F477F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477FA">
              <w:rPr>
                <w:rFonts w:ascii="Times New Roman" w:hAnsi="Times New Roman"/>
                <w:b/>
                <w:sz w:val="26"/>
                <w:szCs w:val="26"/>
              </w:rPr>
              <w:t>Bước 3</w:t>
            </w:r>
          </w:p>
        </w:tc>
        <w:tc>
          <w:tcPr>
            <w:tcW w:w="2376" w:type="dxa"/>
            <w:vMerge w:val="restart"/>
            <w:vAlign w:val="center"/>
          </w:tcPr>
          <w:p w14:paraId="61DEF879" w14:textId="77777777" w:rsidR="00EA07FE" w:rsidRPr="00F477FA" w:rsidRDefault="00EA07FE" w:rsidP="0088110F">
            <w:pPr>
              <w:pStyle w:val="NormalWeb"/>
              <w:spacing w:before="0" w:beforeAutospacing="0" w:after="120" w:afterAutospacing="0" w:line="234" w:lineRule="atLeast"/>
              <w:jc w:val="both"/>
              <w:rPr>
                <w:rFonts w:ascii="Times New Roman" w:hAnsi="Times New Roman"/>
                <w:b/>
                <w:sz w:val="26"/>
                <w:szCs w:val="26"/>
              </w:rPr>
            </w:pPr>
            <w:r w:rsidRPr="00F477FA">
              <w:rPr>
                <w:rStyle w:val="fontstyle01"/>
              </w:rPr>
              <w:t>Giải quyết thủ tục hành chính</w:t>
            </w:r>
          </w:p>
        </w:tc>
        <w:tc>
          <w:tcPr>
            <w:tcW w:w="7513" w:type="dxa"/>
          </w:tcPr>
          <w:p w14:paraId="41EF19CA" w14:textId="77777777" w:rsidR="00EA07FE" w:rsidRPr="00F477FA" w:rsidRDefault="00EA07FE" w:rsidP="0088110F">
            <w:pPr>
              <w:spacing w:before="120" w:after="120"/>
              <w:jc w:val="both"/>
              <w:rPr>
                <w:sz w:val="26"/>
                <w:szCs w:val="26"/>
              </w:rPr>
            </w:pPr>
            <w:r w:rsidRPr="00F477FA">
              <w:rPr>
                <w:rStyle w:val="fontstyle21"/>
              </w:rPr>
              <w:t xml:space="preserve">Sau khi nhận hồ sơ thủ tục hành chính từ </w:t>
            </w:r>
            <w:r w:rsidRPr="00F477FA">
              <w:rPr>
                <w:sz w:val="26"/>
                <w:szCs w:val="26"/>
              </w:rPr>
              <w:t xml:space="preserve">Bộ phận </w:t>
            </w:r>
            <w:r w:rsidRPr="00F477FA">
              <w:rPr>
                <w:sz w:val="26"/>
                <w:szCs w:val="26"/>
                <w:lang w:val="vi-VN"/>
              </w:rPr>
              <w:t>tiếp nhận và trả kết quả</w:t>
            </w:r>
            <w:r w:rsidRPr="00F477FA">
              <w:rPr>
                <w:rStyle w:val="fontstyle21"/>
              </w:rPr>
              <w:t>công chức, viên chức xử lý xem xét, thẩm định hồ sơ, trình phê duyệt kết quả giải quyết thủ tục hành chính:</w:t>
            </w:r>
          </w:p>
        </w:tc>
        <w:tc>
          <w:tcPr>
            <w:tcW w:w="3118" w:type="dxa"/>
            <w:vAlign w:val="center"/>
          </w:tcPr>
          <w:p w14:paraId="0CBD4070" w14:textId="77777777" w:rsidR="00EA07FE" w:rsidRPr="00F477F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477FA">
              <w:rPr>
                <w:rFonts w:ascii="Times New Roman" w:hAnsi="Times New Roman"/>
                <w:b/>
                <w:sz w:val="26"/>
                <w:szCs w:val="26"/>
              </w:rPr>
              <w:t>30 ngày</w:t>
            </w:r>
            <w:r w:rsidRPr="00F477FA">
              <w:rPr>
                <w:rFonts w:ascii="Times New Roman" w:hAnsi="Times New Roman"/>
                <w:sz w:val="26"/>
                <w:szCs w:val="26"/>
              </w:rPr>
              <w:t>, trong đó:</w:t>
            </w:r>
          </w:p>
        </w:tc>
        <w:tc>
          <w:tcPr>
            <w:tcW w:w="1163" w:type="dxa"/>
            <w:vAlign w:val="center"/>
          </w:tcPr>
          <w:p w14:paraId="535DCB4C"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7D038B" w14:paraId="27100552" w14:textId="77777777" w:rsidTr="005F02C4">
        <w:tc>
          <w:tcPr>
            <w:tcW w:w="851" w:type="dxa"/>
            <w:vMerge/>
          </w:tcPr>
          <w:p w14:paraId="373DD9C4" w14:textId="77777777" w:rsidR="00EA07FE" w:rsidRPr="00F477F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AD80161" w14:textId="77777777" w:rsidR="00EA07FE" w:rsidRPr="00F477F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BB9C387" w14:textId="77777777" w:rsidR="00EA07FE" w:rsidRPr="00F477F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477FA">
              <w:rPr>
                <w:rFonts w:ascii="Times New Roman" w:hAnsi="Times New Roman"/>
                <w:bCs/>
                <w:i/>
                <w:sz w:val="26"/>
                <w:szCs w:val="26"/>
              </w:rPr>
              <w:t>1. Tiếp nhận hồ sơ (Bộ phận TN&amp;TKQ)</w:t>
            </w:r>
          </w:p>
        </w:tc>
        <w:tc>
          <w:tcPr>
            <w:tcW w:w="3118" w:type="dxa"/>
            <w:vAlign w:val="center"/>
          </w:tcPr>
          <w:p w14:paraId="108ECAFE" w14:textId="77777777" w:rsidR="00EA07FE" w:rsidRPr="00F477F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477FA">
              <w:rPr>
                <w:rFonts w:ascii="Times New Roman" w:hAnsi="Times New Roman"/>
                <w:bCs/>
                <w:i/>
                <w:sz w:val="26"/>
                <w:szCs w:val="26"/>
              </w:rPr>
              <w:t>½ ngày</w:t>
            </w:r>
          </w:p>
        </w:tc>
        <w:tc>
          <w:tcPr>
            <w:tcW w:w="1163" w:type="dxa"/>
          </w:tcPr>
          <w:p w14:paraId="510E278C"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0737BC64" w14:textId="77777777" w:rsidTr="005F02C4">
        <w:tc>
          <w:tcPr>
            <w:tcW w:w="851" w:type="dxa"/>
            <w:vMerge/>
          </w:tcPr>
          <w:p w14:paraId="2CA8DE00" w14:textId="77777777" w:rsidR="00EA07FE" w:rsidRPr="00F477F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5597D37" w14:textId="77777777" w:rsidR="00EA07FE" w:rsidRPr="00F477F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525914E" w14:textId="77777777" w:rsidR="00EA07FE" w:rsidRPr="00F477FA"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F477FA">
              <w:rPr>
                <w:rFonts w:ascii="Times New Roman" w:hAnsi="Times New Roman"/>
                <w:bCs/>
                <w:i/>
                <w:sz w:val="26"/>
                <w:szCs w:val="26"/>
              </w:rPr>
              <w:t>2. Giải quyết hồ sơ (cơ quan/bộ phận chuyên môn), t</w:t>
            </w:r>
            <w:r w:rsidRPr="00F477FA">
              <w:rPr>
                <w:rFonts w:ascii="Times New Roman" w:hAnsi="Times New Roman"/>
                <w:i/>
                <w:sz w:val="26"/>
                <w:szCs w:val="26"/>
              </w:rPr>
              <w:t>rong đó:</w:t>
            </w:r>
          </w:p>
        </w:tc>
        <w:tc>
          <w:tcPr>
            <w:tcW w:w="3118" w:type="dxa"/>
            <w:vAlign w:val="center"/>
          </w:tcPr>
          <w:p w14:paraId="7D442D81" w14:textId="77777777" w:rsidR="00EA07FE" w:rsidRPr="00F477F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477FA">
              <w:rPr>
                <w:rFonts w:ascii="Times New Roman" w:hAnsi="Times New Roman"/>
                <w:bCs/>
                <w:i/>
                <w:sz w:val="26"/>
                <w:szCs w:val="26"/>
              </w:rPr>
              <w:t>29 ngày</w:t>
            </w:r>
          </w:p>
        </w:tc>
        <w:tc>
          <w:tcPr>
            <w:tcW w:w="1163" w:type="dxa"/>
          </w:tcPr>
          <w:p w14:paraId="3B92BBB4"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5168C840" w14:textId="77777777" w:rsidTr="005F02C4">
        <w:tc>
          <w:tcPr>
            <w:tcW w:w="851" w:type="dxa"/>
            <w:vMerge/>
          </w:tcPr>
          <w:p w14:paraId="0042ED32" w14:textId="77777777" w:rsidR="00EA07FE" w:rsidRPr="00F477F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29258BA" w14:textId="77777777" w:rsidR="00EA07FE" w:rsidRPr="00F477F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362AEF0" w14:textId="77777777" w:rsidR="00EA07FE" w:rsidRPr="00F477FA" w:rsidRDefault="00EA07FE" w:rsidP="0088110F">
            <w:pPr>
              <w:pStyle w:val="NormalWeb"/>
              <w:spacing w:before="0" w:beforeAutospacing="0" w:after="120" w:afterAutospacing="0" w:line="234" w:lineRule="atLeast"/>
              <w:jc w:val="both"/>
              <w:rPr>
                <w:rFonts w:ascii="Times New Roman" w:hAnsi="Times New Roman"/>
                <w:b/>
                <w:sz w:val="26"/>
                <w:szCs w:val="26"/>
              </w:rPr>
            </w:pPr>
            <w:r w:rsidRPr="00F477FA">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5BDE0D78" w14:textId="77777777" w:rsidR="00EA07FE" w:rsidRPr="00F477FA"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70B79E17" w14:textId="77777777" w:rsidR="00EA07FE" w:rsidRPr="00F477FA"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63" w:type="dxa"/>
          </w:tcPr>
          <w:p w14:paraId="4F38CEF7"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66441B2E" w14:textId="77777777" w:rsidTr="005F02C4">
        <w:tc>
          <w:tcPr>
            <w:tcW w:w="851" w:type="dxa"/>
            <w:vMerge/>
          </w:tcPr>
          <w:p w14:paraId="3BD71604" w14:textId="77777777" w:rsidR="00EA07FE" w:rsidRPr="00F477F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5747E54" w14:textId="77777777" w:rsidR="00EA07FE" w:rsidRPr="00F477F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11F456B" w14:textId="77777777" w:rsidR="00EA07FE" w:rsidRPr="00F477F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477FA">
              <w:rPr>
                <w:rFonts w:ascii="Times New Roman" w:hAnsi="Times New Roman"/>
                <w:bCs/>
                <w:i/>
                <w:sz w:val="26"/>
                <w:szCs w:val="26"/>
              </w:rPr>
              <w:t xml:space="preserve">+ Chuyên viên </w:t>
            </w:r>
          </w:p>
          <w:p w14:paraId="47B6D8BC" w14:textId="77777777" w:rsidR="00EA07FE" w:rsidRPr="00F477F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477FA">
              <w:rPr>
                <w:rFonts w:ascii="Times New Roman" w:hAnsi="Times New Roman"/>
                <w:bCs/>
                <w:i/>
                <w:sz w:val="26"/>
                <w:szCs w:val="26"/>
              </w:rPr>
              <w:t>+ Lãnh đạo phòng/bộ phận</w:t>
            </w:r>
          </w:p>
          <w:p w14:paraId="4CA58D59" w14:textId="77777777" w:rsidR="00EA07FE" w:rsidRPr="00F477F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477FA">
              <w:rPr>
                <w:rFonts w:ascii="Times New Roman" w:hAnsi="Times New Roman"/>
                <w:bCs/>
                <w:i/>
                <w:sz w:val="26"/>
                <w:szCs w:val="26"/>
              </w:rPr>
              <w:t xml:space="preserve">+ Lãnh đạo đơn vị: </w:t>
            </w:r>
          </w:p>
          <w:p w14:paraId="062C5C23" w14:textId="77777777" w:rsidR="00EA07FE" w:rsidRPr="00F477F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477FA">
              <w:rPr>
                <w:rFonts w:ascii="Times New Roman" w:hAnsi="Times New Roman"/>
                <w:bCs/>
                <w:i/>
                <w:sz w:val="26"/>
                <w:szCs w:val="26"/>
              </w:rPr>
              <w:t xml:space="preserve">+ Văn thư đơn vị: </w:t>
            </w:r>
          </w:p>
          <w:p w14:paraId="6ED76528" w14:textId="77777777" w:rsidR="00EA07FE" w:rsidRPr="00F477FA" w:rsidRDefault="00EA07FE" w:rsidP="0088110F">
            <w:pPr>
              <w:pStyle w:val="NormalWeb"/>
              <w:spacing w:before="0" w:beforeAutospacing="0" w:after="120" w:afterAutospacing="0" w:line="234" w:lineRule="atLeast"/>
              <w:jc w:val="both"/>
              <w:rPr>
                <w:rFonts w:ascii="Times New Roman" w:hAnsi="Times New Roman"/>
                <w:sz w:val="26"/>
                <w:szCs w:val="26"/>
              </w:rPr>
            </w:pPr>
            <w:r w:rsidRPr="00F477FA">
              <w:rPr>
                <w:rFonts w:ascii="Times New Roman" w:hAnsi="Times New Roman"/>
                <w:sz w:val="26"/>
                <w:szCs w:val="26"/>
              </w:rPr>
              <w:t>+ UBND Tỉnh</w:t>
            </w:r>
          </w:p>
        </w:tc>
        <w:tc>
          <w:tcPr>
            <w:tcW w:w="3118" w:type="dxa"/>
            <w:vAlign w:val="center"/>
          </w:tcPr>
          <w:p w14:paraId="5850A372" w14:textId="77777777" w:rsidR="00EA07FE" w:rsidRPr="00F477F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F477FA">
              <w:rPr>
                <w:rFonts w:ascii="Times New Roman" w:hAnsi="Times New Roman"/>
                <w:bCs/>
                <w:i/>
                <w:sz w:val="26"/>
                <w:szCs w:val="26"/>
              </w:rPr>
              <w:t>17 ngày</w:t>
            </w:r>
          </w:p>
          <w:p w14:paraId="289B2641" w14:textId="77777777" w:rsidR="00EA07FE" w:rsidRPr="00F477F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F477FA">
              <w:rPr>
                <w:rFonts w:ascii="Times New Roman" w:hAnsi="Times New Roman"/>
                <w:bCs/>
                <w:i/>
                <w:sz w:val="26"/>
                <w:szCs w:val="26"/>
              </w:rPr>
              <w:t>1 ngày</w:t>
            </w:r>
          </w:p>
          <w:p w14:paraId="63175D49" w14:textId="77777777" w:rsidR="00EA07FE" w:rsidRPr="00F477F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F477FA">
              <w:rPr>
                <w:rFonts w:ascii="Times New Roman" w:hAnsi="Times New Roman"/>
                <w:bCs/>
                <w:i/>
                <w:sz w:val="26"/>
                <w:szCs w:val="26"/>
              </w:rPr>
              <w:t>1/2 ngày</w:t>
            </w:r>
          </w:p>
          <w:p w14:paraId="126292E9" w14:textId="77777777" w:rsidR="00EA07FE" w:rsidRPr="00F477F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F477FA">
              <w:rPr>
                <w:rFonts w:ascii="Times New Roman" w:hAnsi="Times New Roman"/>
                <w:bCs/>
                <w:i/>
                <w:sz w:val="26"/>
                <w:szCs w:val="26"/>
              </w:rPr>
              <w:t>1/2 ngày</w:t>
            </w:r>
          </w:p>
          <w:p w14:paraId="6AAAC2DE" w14:textId="77777777" w:rsidR="00EA07FE" w:rsidRPr="00F477F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477FA">
              <w:rPr>
                <w:rFonts w:ascii="Times New Roman" w:hAnsi="Times New Roman"/>
                <w:bCs/>
                <w:i/>
                <w:sz w:val="26"/>
                <w:szCs w:val="26"/>
              </w:rPr>
              <w:t>10 ngày</w:t>
            </w:r>
          </w:p>
        </w:tc>
        <w:tc>
          <w:tcPr>
            <w:tcW w:w="1163" w:type="dxa"/>
          </w:tcPr>
          <w:p w14:paraId="3402B0C4" w14:textId="77777777" w:rsidR="00EA07FE" w:rsidRPr="007D038B"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7D038B" w14:paraId="00974EB1" w14:textId="77777777" w:rsidTr="005F02C4">
        <w:tc>
          <w:tcPr>
            <w:tcW w:w="851" w:type="dxa"/>
            <w:vAlign w:val="center"/>
          </w:tcPr>
          <w:p w14:paraId="5DD39497" w14:textId="77777777" w:rsidR="00EA07FE" w:rsidRPr="00F477F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F477FA">
              <w:rPr>
                <w:rFonts w:ascii="Times New Roman" w:hAnsi="Times New Roman"/>
                <w:b/>
                <w:sz w:val="26"/>
                <w:szCs w:val="26"/>
              </w:rPr>
              <w:t>Bước 4</w:t>
            </w:r>
          </w:p>
        </w:tc>
        <w:tc>
          <w:tcPr>
            <w:tcW w:w="2376" w:type="dxa"/>
          </w:tcPr>
          <w:p w14:paraId="18F85FBE" w14:textId="77777777" w:rsidR="00EA07FE" w:rsidRPr="00F477FA" w:rsidRDefault="00EA07FE" w:rsidP="0088110F">
            <w:pPr>
              <w:pStyle w:val="NormalWeb"/>
              <w:spacing w:before="0" w:beforeAutospacing="0" w:after="120" w:afterAutospacing="0" w:line="234" w:lineRule="atLeast"/>
              <w:jc w:val="both"/>
              <w:rPr>
                <w:rStyle w:val="fontstyle21"/>
                <w:i/>
              </w:rPr>
            </w:pPr>
            <w:r w:rsidRPr="00F477FA">
              <w:rPr>
                <w:rFonts w:ascii="Times New Roman" w:hAnsi="Times New Roman"/>
                <w:b/>
                <w:sz w:val="26"/>
                <w:szCs w:val="26"/>
                <w:lang w:val="nl-NL"/>
              </w:rPr>
              <w:t>Trả kết quả giải quyết thủ tục hành chính</w:t>
            </w:r>
          </w:p>
          <w:p w14:paraId="0B7DAB4F" w14:textId="77777777" w:rsidR="00EA07FE" w:rsidRPr="00F477FA" w:rsidRDefault="00EA07FE" w:rsidP="0088110F">
            <w:pPr>
              <w:pStyle w:val="NormalWeb"/>
              <w:spacing w:before="0" w:beforeAutospacing="0" w:after="120" w:afterAutospacing="0" w:line="234" w:lineRule="atLeast"/>
              <w:jc w:val="both"/>
              <w:rPr>
                <w:rFonts w:ascii="Times New Roman" w:hAnsi="Times New Roman"/>
                <w:b/>
                <w:sz w:val="26"/>
                <w:szCs w:val="26"/>
              </w:rPr>
            </w:pPr>
            <w:r w:rsidRPr="00F477FA">
              <w:rPr>
                <w:rStyle w:val="fontstyle21"/>
                <w:i/>
              </w:rPr>
              <w:t xml:space="preserve">(Kết quả giải quyết thủ tục hành chính gửi trả cho tổ chức, cá nhân phải bảo </w:t>
            </w:r>
            <w:r w:rsidRPr="00F477FA">
              <w:rPr>
                <w:rStyle w:val="fontstyle21"/>
                <w:i/>
              </w:rPr>
              <w:lastRenderedPageBreak/>
              <w:t>đảm đầy đủ theo quy định mà cơ quan có thẩm quyền trả cho tổ chức, cá nhân sau khi giải quyết xong thủ tục hành chính)</w:t>
            </w:r>
          </w:p>
        </w:tc>
        <w:tc>
          <w:tcPr>
            <w:tcW w:w="7513" w:type="dxa"/>
          </w:tcPr>
          <w:p w14:paraId="6F219A69" w14:textId="77777777" w:rsidR="00EA07FE" w:rsidRPr="00F477FA" w:rsidRDefault="00EA07FE" w:rsidP="0088110F">
            <w:pPr>
              <w:spacing w:before="120" w:after="120" w:line="340" w:lineRule="exact"/>
              <w:ind w:firstLine="205"/>
              <w:jc w:val="both"/>
              <w:rPr>
                <w:iCs/>
                <w:sz w:val="26"/>
                <w:szCs w:val="26"/>
                <w:lang w:val="nl-NL"/>
              </w:rPr>
            </w:pPr>
            <w:r w:rsidRPr="00F477FA">
              <w:rPr>
                <w:iCs/>
                <w:sz w:val="26"/>
                <w:szCs w:val="26"/>
                <w:lang w:val="nl-NL"/>
              </w:rPr>
              <w:lastRenderedPageBreak/>
              <w:t>Công chức tiếp nhận và trả  kết quả nhập vào sổ theo dõi hồ sơ và phần mềm điện tử thực hiện như sau:</w:t>
            </w:r>
          </w:p>
          <w:p w14:paraId="772DAE7E" w14:textId="77777777" w:rsidR="00EA07FE" w:rsidRPr="00F477FA" w:rsidRDefault="00EA07FE" w:rsidP="0088110F">
            <w:pPr>
              <w:spacing w:before="120" w:after="120" w:line="340" w:lineRule="exact"/>
              <w:ind w:firstLine="205"/>
              <w:jc w:val="both"/>
              <w:rPr>
                <w:iCs/>
                <w:sz w:val="26"/>
                <w:szCs w:val="26"/>
                <w:lang w:val="nl-NL"/>
              </w:rPr>
            </w:pPr>
            <w:r w:rsidRPr="00F477FA">
              <w:rPr>
                <w:iCs/>
                <w:sz w:val="26"/>
                <w:szCs w:val="26"/>
                <w:lang w:val="nl-NL"/>
              </w:rPr>
              <w:t>- T</w:t>
            </w:r>
            <w:r w:rsidRPr="00212A1E">
              <w:rPr>
                <w:rStyle w:val="fontstyle21"/>
                <w:lang w:val="nl-NL"/>
              </w:rPr>
              <w:t xml:space="preserve">hông báo cho tổ chức, cá nhân biết trước qua tin nhắn, thư điện tử, điện thoại hoặc qua mạng xã hội được cấp có thẩm quyền </w:t>
            </w:r>
            <w:r w:rsidRPr="00212A1E">
              <w:rPr>
                <w:rStyle w:val="fontstyle21"/>
                <w:lang w:val="nl-NL"/>
              </w:rPr>
              <w:lastRenderedPageBreak/>
              <w:t>cho phép đối với hồ sơ giải quyết thủ tục hành chính trước thời hạn quy định.</w:t>
            </w:r>
          </w:p>
          <w:p w14:paraId="2E8C1DD2" w14:textId="77777777" w:rsidR="00EA07FE" w:rsidRPr="00F477FA" w:rsidRDefault="00EA07FE" w:rsidP="0088110F">
            <w:pPr>
              <w:spacing w:before="120" w:after="120"/>
              <w:ind w:firstLine="205"/>
              <w:jc w:val="both"/>
              <w:rPr>
                <w:iCs/>
                <w:sz w:val="26"/>
                <w:szCs w:val="26"/>
                <w:lang w:val="nl-NL"/>
              </w:rPr>
            </w:pPr>
            <w:r w:rsidRPr="00F477FA">
              <w:rPr>
                <w:iCs/>
                <w:sz w:val="26"/>
                <w:szCs w:val="26"/>
                <w:lang w:val="nl-NL"/>
              </w:rPr>
              <w:t xml:space="preserve">- </w:t>
            </w:r>
            <w:r w:rsidRPr="00212A1E">
              <w:rPr>
                <w:rStyle w:val="fontstyle21"/>
                <w:lang w:val="nl-NL"/>
              </w:rPr>
              <w:t>Tổ chức, cá nhân nhận kết quả giải quyết thủ tục hành chính theo thời gian, địa điểm ghi trên Giấy tiếp nhận hồ sơ và hẹn trả kết quả (</w:t>
            </w:r>
            <w:r w:rsidRPr="00F477FA">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5060D97B" w14:textId="77777777" w:rsidR="00EA07FE" w:rsidRPr="00F477FA" w:rsidRDefault="00EA07FE" w:rsidP="0088110F">
            <w:pPr>
              <w:spacing w:before="120" w:after="120"/>
              <w:ind w:firstLine="205"/>
              <w:jc w:val="both"/>
              <w:rPr>
                <w:iCs/>
                <w:sz w:val="26"/>
                <w:szCs w:val="26"/>
                <w:lang w:val="nl-NL"/>
              </w:rPr>
            </w:pPr>
            <w:r w:rsidRPr="00F477FA">
              <w:rPr>
                <w:iCs/>
                <w:sz w:val="26"/>
                <w:szCs w:val="26"/>
                <w:lang w:val="nl-NL"/>
              </w:rPr>
              <w:t xml:space="preserve">- Trường hợp nhận kết quả </w:t>
            </w:r>
            <w:r w:rsidRPr="00212A1E">
              <w:rPr>
                <w:sz w:val="26"/>
                <w:szCs w:val="26"/>
                <w:lang w:val="nl-NL"/>
              </w:rPr>
              <w:t xml:space="preserve">thông </w:t>
            </w:r>
            <w:r w:rsidRPr="00F477FA">
              <w:rPr>
                <w:sz w:val="26"/>
                <w:szCs w:val="26"/>
                <w:lang w:val="vi-VN"/>
              </w:rPr>
              <w:t xml:space="preserve">qua dịch vụ bưu chính </w:t>
            </w:r>
            <w:r w:rsidRPr="00212A1E">
              <w:rPr>
                <w:sz w:val="26"/>
                <w:szCs w:val="26"/>
                <w:lang w:val="nl-NL"/>
              </w:rPr>
              <w:t>công ích. (</w:t>
            </w:r>
            <w:r w:rsidRPr="00F477FA">
              <w:rPr>
                <w:iCs/>
                <w:sz w:val="26"/>
                <w:szCs w:val="26"/>
                <w:lang w:val="nl-NL"/>
              </w:rPr>
              <w:t>đăng ký</w:t>
            </w:r>
            <w:r w:rsidRPr="00212A1E">
              <w:rPr>
                <w:sz w:val="26"/>
                <w:szCs w:val="26"/>
                <w:lang w:val="nl-NL"/>
              </w:rPr>
              <w:t xml:space="preserve"> theo hướng dẫn của Bưu điện)</w:t>
            </w:r>
            <w:r w:rsidRPr="00212A1E">
              <w:rPr>
                <w:rStyle w:val="fontstyle21"/>
                <w:lang w:val="nl-NL"/>
              </w:rPr>
              <w:t>(nếu có)</w:t>
            </w:r>
          </w:p>
          <w:p w14:paraId="2E841582" w14:textId="77777777" w:rsidR="00EA07FE" w:rsidRPr="00F477FA" w:rsidRDefault="00EA07FE" w:rsidP="0088110F">
            <w:pPr>
              <w:spacing w:before="120" w:after="120" w:line="340" w:lineRule="exact"/>
              <w:ind w:firstLine="205"/>
              <w:jc w:val="both"/>
              <w:rPr>
                <w:b/>
                <w:i/>
                <w:sz w:val="26"/>
                <w:szCs w:val="26"/>
                <w:lang w:val="pt-BR"/>
              </w:rPr>
            </w:pPr>
            <w:r w:rsidRPr="00F477FA">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12A1E">
              <w:rPr>
                <w:rStyle w:val="fontstyle21"/>
                <w:lang w:val="nl-NL"/>
              </w:rPr>
              <w:t xml:space="preserve"> trường hợp đăng ký nhận kết quả trực tuyến thì thông qua Cổng Dịch vụ công trực tuyến. (nếu có)</w:t>
            </w:r>
          </w:p>
          <w:p w14:paraId="1C39DD31" w14:textId="77777777" w:rsidR="00EA07FE" w:rsidRPr="00F477FA" w:rsidRDefault="00EA07FE" w:rsidP="0088110F">
            <w:pPr>
              <w:spacing w:before="120" w:after="120"/>
              <w:ind w:firstLine="205"/>
              <w:jc w:val="both"/>
              <w:rPr>
                <w:rStyle w:val="fontstyle21"/>
                <w:iCs/>
                <w:lang w:val="nl-NL"/>
              </w:rPr>
            </w:pPr>
            <w:r w:rsidRPr="00F477FA">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72E766C8" w14:textId="77777777" w:rsidR="00EA07FE" w:rsidRPr="00F477F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F477FA">
              <w:rPr>
                <w:rFonts w:ascii="Times New Roman" w:hAnsi="Times New Roman"/>
                <w:bCs/>
                <w:i/>
                <w:sz w:val="26"/>
                <w:szCs w:val="26"/>
              </w:rPr>
              <w:lastRenderedPageBreak/>
              <w:t>½ ngày</w:t>
            </w:r>
          </w:p>
        </w:tc>
        <w:tc>
          <w:tcPr>
            <w:tcW w:w="1163" w:type="dxa"/>
          </w:tcPr>
          <w:p w14:paraId="325EF986" w14:textId="77777777" w:rsidR="00EA07FE" w:rsidRPr="007D038B"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4CA2084B"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7F24FCE9"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4907646A"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Công văn đề nghị thành lập Trung tâm giáo dục thường xuyên cấp tỉnh của Sở Giáo dục và Đào tạo;</w:t>
      </w:r>
    </w:p>
    <w:p w14:paraId="3BA41465"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Đề án thành lập trung tâm giáo dục thường xuyên nêu rõ nhu cầu của việc cho phép hoạt động trung tâm giáo dục thường xuyên; phương hướng  hoạt động của trung tâm giáo dục thường xuyên; những điều kiện về cơ sở vật chất và đội ngũ cán bộ quản lý, giáo viên theo quy định tại Điều 37 của Nghị định này;</w:t>
      </w:r>
    </w:p>
    <w:p w14:paraId="20AF310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Sơ yếu lý lịch của người dự kiến làm Giám đốc Trung tâm.</w:t>
      </w:r>
    </w:p>
    <w:p w14:paraId="7BF86DD8"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lastRenderedPageBreak/>
        <w:t xml:space="preserve">- Số lượng hồ sơ: 01 bộ. </w:t>
      </w:r>
    </w:p>
    <w:p w14:paraId="049B004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w:t>
      </w:r>
    </w:p>
    <w:p w14:paraId="4966E46F"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Sở Giáo dục và Đào tạo</w:t>
      </w:r>
    </w:p>
    <w:p w14:paraId="0B565018"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d. Cơ quan giải quyết thủ tục hành chính:</w:t>
      </w:r>
    </w:p>
    <w:p w14:paraId="094B4D10"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sz w:val="28"/>
          <w:szCs w:val="28"/>
        </w:rPr>
        <w:t>- Ủy ban nhân dân cấp tỉnh.</w:t>
      </w:r>
    </w:p>
    <w:p w14:paraId="28D815F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04CF4C39"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Cs/>
          <w:sz w:val="28"/>
          <w:szCs w:val="28"/>
        </w:rPr>
        <w:t>Quyết định sáp nhập, chia, tách trung tâm giáo dục thường xuyên cấp tỉnh của Chủ tịch Ủy ban nhân dân cấp tỉnh.</w:t>
      </w:r>
    </w:p>
    <w:p w14:paraId="1FABCF9F"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1D48C0F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0B203C32"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6EB209ED" w14:textId="77777777" w:rsidR="00EA07FE" w:rsidRPr="00212A1E"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12A1E">
        <w:rPr>
          <w:rFonts w:ascii="Times New Roman" w:hAnsi="Times New Roman"/>
          <w:sz w:val="28"/>
          <w:szCs w:val="28"/>
          <w:lang w:val="hr-HR"/>
        </w:rPr>
        <w:t>- Có đội ngũ cán bộ quản lý và giáo viên đạt tiêu chuẩn theo quy định.</w:t>
      </w:r>
    </w:p>
    <w:p w14:paraId="3F33B90A" w14:textId="77777777" w:rsidR="00EA07FE" w:rsidRPr="00212A1E"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12A1E">
        <w:rPr>
          <w:rFonts w:ascii="Times New Roman" w:hAnsi="Times New Roman"/>
          <w:sz w:val="28"/>
          <w:szCs w:val="28"/>
          <w:lang w:val="hr-HR"/>
        </w:rPr>
        <w:t>- Có địa điểm để xây dựng cơ sở vật chất, thiết bị theo quy định sau đây:</w:t>
      </w:r>
    </w:p>
    <w:p w14:paraId="3E4E9CDC" w14:textId="77777777" w:rsidR="00EA07FE" w:rsidRPr="00212A1E"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12A1E">
        <w:rPr>
          <w:rFonts w:ascii="Times New Roman" w:hAnsi="Times New Roman"/>
          <w:sz w:val="28"/>
          <w:szCs w:val="28"/>
          <w:lang w:val="hr-HR"/>
        </w:rPr>
        <w:t>+ Có đủ các phòng học, phòng thí nghiệm, thư viện, phòng thực hành lao động sản xuất;</w:t>
      </w:r>
    </w:p>
    <w:p w14:paraId="68E470CC" w14:textId="77777777" w:rsidR="00EA07FE" w:rsidRPr="00212A1E"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12A1E">
        <w:rPr>
          <w:rFonts w:ascii="Times New Roman" w:hAnsi="Times New Roman"/>
          <w:sz w:val="28"/>
          <w:szCs w:val="28"/>
          <w:lang w:val="hr-HR"/>
        </w:rPr>
        <w:t>+ Có các thiết bị dạy học và tài liệu học tập theo yêu cầu thực hiện các chương trình giáo dục thường xuyên.</w:t>
      </w:r>
    </w:p>
    <w:p w14:paraId="1EC829E3" w14:textId="77777777" w:rsidR="00EA07FE" w:rsidRPr="00212A1E"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12A1E">
        <w:rPr>
          <w:rFonts w:ascii="Times New Roman" w:hAnsi="Times New Roman"/>
          <w:b/>
          <w:bCs/>
          <w:sz w:val="28"/>
          <w:szCs w:val="28"/>
          <w:lang w:val="hr-HR"/>
        </w:rPr>
        <w:t xml:space="preserve">i. Căn cứ pháp lý của thủ tục hành chính: </w:t>
      </w:r>
    </w:p>
    <w:p w14:paraId="7FFBB2E4" w14:textId="77777777" w:rsidR="00EA07FE" w:rsidRPr="00212A1E" w:rsidRDefault="00EA07FE" w:rsidP="00EA07FE">
      <w:pPr>
        <w:shd w:val="clear" w:color="auto" w:fill="FFFFFF"/>
        <w:spacing w:before="120" w:after="120"/>
        <w:ind w:firstLine="720"/>
        <w:jc w:val="both"/>
        <w:rPr>
          <w:sz w:val="28"/>
          <w:szCs w:val="28"/>
          <w:lang w:val="hr-HR"/>
        </w:rPr>
      </w:pPr>
      <w:r w:rsidRPr="00212A1E">
        <w:rPr>
          <w:sz w:val="28"/>
          <w:szCs w:val="28"/>
          <w:lang w:val="hr-HR"/>
        </w:rPr>
        <w:t>+ Điều 37, 38, 39 Nghị định số </w:t>
      </w:r>
      <w:hyperlink r:id="rId118" w:tgtFrame="_blank" w:tooltip="Nghị định 46/2017/NĐ-CP" w:history="1">
        <w:r w:rsidRPr="00212A1E">
          <w:rPr>
            <w:sz w:val="28"/>
            <w:szCs w:val="28"/>
            <w:lang w:val="hr-HR"/>
          </w:rPr>
          <w:t>46/2017/NĐ-CP</w:t>
        </w:r>
      </w:hyperlink>
      <w:r w:rsidRPr="00212A1E">
        <w:rPr>
          <w:sz w:val="28"/>
          <w:szCs w:val="28"/>
          <w:lang w:val="hr-HR"/>
        </w:rPr>
        <w:t> ngày 21/4/2017 của Chính phủ quy định về điều kiện đầu tư và hoạt động trong lĩnh vực giáo dục;</w:t>
      </w:r>
    </w:p>
    <w:p w14:paraId="760AD554" w14:textId="77777777" w:rsidR="00EA07FE" w:rsidRPr="00212A1E" w:rsidRDefault="00EA07FE" w:rsidP="00EA07FE">
      <w:pPr>
        <w:shd w:val="clear" w:color="auto" w:fill="FFFFFF"/>
        <w:spacing w:before="120" w:after="120"/>
        <w:ind w:firstLine="720"/>
        <w:jc w:val="both"/>
        <w:rPr>
          <w:sz w:val="28"/>
          <w:szCs w:val="28"/>
          <w:lang w:val="hr-HR"/>
        </w:rPr>
      </w:pPr>
      <w:r w:rsidRPr="00212A1E">
        <w:rPr>
          <w:iCs/>
          <w:sz w:val="28"/>
          <w:szCs w:val="28"/>
          <w:lang w:val="hr-HR"/>
        </w:rPr>
        <w:t>+ Khoản 18 Điều 1 Nghị định số </w:t>
      </w:r>
      <w:hyperlink r:id="rId119" w:tgtFrame="_blank" w:tooltip="Nghị định 135/2018/NĐ-CP" w:history="1">
        <w:r w:rsidRPr="00212A1E">
          <w:rPr>
            <w:iCs/>
            <w:sz w:val="28"/>
            <w:szCs w:val="28"/>
            <w:lang w:val="hr-HR"/>
          </w:rPr>
          <w:t>135/2018/NĐ-CP</w:t>
        </w:r>
      </w:hyperlink>
      <w:r w:rsidRPr="00212A1E">
        <w:rPr>
          <w:iCs/>
          <w:sz w:val="28"/>
          <w:szCs w:val="28"/>
          <w:lang w:val="hr-HR"/>
        </w:rPr>
        <w:t> ngày 04/10/2018 của Chính phủ sửa đổi một số điều của Nghị định </w:t>
      </w:r>
      <w:hyperlink r:id="rId120" w:tgtFrame="_blank" w:tooltip="Nghị định 46/2017/NĐ-CP" w:history="1">
        <w:r w:rsidRPr="00212A1E">
          <w:rPr>
            <w:iCs/>
            <w:sz w:val="28"/>
            <w:szCs w:val="28"/>
            <w:lang w:val="hr-HR"/>
          </w:rPr>
          <w:t>46/2017/NĐ-CP</w:t>
        </w:r>
      </w:hyperlink>
      <w:r w:rsidRPr="00212A1E">
        <w:rPr>
          <w:iCs/>
          <w:sz w:val="28"/>
          <w:szCs w:val="28"/>
          <w:lang w:val="hr-HR"/>
        </w:rPr>
        <w:t> ngày 21/4/2017 của Chính phủ quy định về điều kiện đầu tư và hoạt động trong lĩnh vực giáo dục.</w:t>
      </w:r>
    </w:p>
    <w:p w14:paraId="18A6E523"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EA07FE" w:rsidRPr="007D038B" w14:paraId="18CB409C"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5B13FAA"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0BE42F55"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4BF889CC"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43025B45"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87A70EB" w14:textId="77777777" w:rsidR="00EA07FE" w:rsidRPr="007D038B" w:rsidRDefault="00EA07FE" w:rsidP="0088110F">
            <w:pPr>
              <w:spacing w:before="40" w:after="40"/>
              <w:rPr>
                <w:sz w:val="28"/>
                <w:szCs w:val="28"/>
                <w:lang w:val="nl-NL"/>
              </w:rPr>
            </w:pPr>
            <w:r w:rsidRPr="007D038B">
              <w:rPr>
                <w:sz w:val="28"/>
                <w:szCs w:val="28"/>
                <w:lang w:val="nl-NL"/>
              </w:rPr>
              <w:lastRenderedPageBreak/>
              <w:t>- Như mục b;</w:t>
            </w:r>
          </w:p>
          <w:p w14:paraId="1C4AD5D1"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7DF982B9"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6818DE34"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1D11596B"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3DA02042"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224562C8"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C7430FF" w14:textId="77777777" w:rsidR="00EA07FE" w:rsidRPr="00212A1E"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12A1E">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12A1E">
              <w:rPr>
                <w:rStyle w:val="fontstyle01"/>
                <w:b w:val="0"/>
                <w:lang w:val="nl-NL"/>
              </w:rPr>
              <w:t>về thực hiện cơ chế một cửa, một cửa liên thông trong giải quyết thủ tục hành chính</w:t>
            </w:r>
            <w:r w:rsidRPr="00212A1E">
              <w:rPr>
                <w:rFonts w:ascii="Times New Roman" w:hAnsi="Times New Roman"/>
                <w:b/>
                <w:sz w:val="28"/>
                <w:szCs w:val="28"/>
                <w:lang w:val="nl-NL"/>
              </w:rPr>
              <w:t>.</w:t>
            </w:r>
            <w:r w:rsidRPr="00212A1E">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208872B1"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2DA4B1CA" w14:textId="77777777" w:rsidR="00EA07FE" w:rsidRPr="007D038B" w:rsidRDefault="00EA07FE" w:rsidP="0088110F">
            <w:pPr>
              <w:spacing w:before="40" w:after="40"/>
              <w:rPr>
                <w:sz w:val="26"/>
                <w:szCs w:val="26"/>
                <w:lang w:val="nl-NL"/>
              </w:rPr>
            </w:pPr>
          </w:p>
        </w:tc>
      </w:tr>
    </w:tbl>
    <w:p w14:paraId="5AEB68AC" w14:textId="77777777" w:rsidR="00EA07FE" w:rsidRPr="00212A1E" w:rsidRDefault="00EA07FE" w:rsidP="00EA07FE">
      <w:pPr>
        <w:shd w:val="clear" w:color="auto" w:fill="FFFFFF"/>
        <w:spacing w:before="120" w:after="120" w:line="212" w:lineRule="atLeast"/>
        <w:ind w:firstLine="720"/>
        <w:jc w:val="both"/>
        <w:rPr>
          <w:b/>
          <w:bCs/>
          <w:sz w:val="28"/>
          <w:szCs w:val="28"/>
          <w:lang w:val="nl-NL"/>
        </w:rPr>
      </w:pPr>
    </w:p>
    <w:p w14:paraId="141B7C68" w14:textId="77777777" w:rsidR="00EA07FE" w:rsidRPr="00212A1E" w:rsidRDefault="00EA07FE" w:rsidP="00EA07FE">
      <w:pPr>
        <w:shd w:val="clear" w:color="auto" w:fill="FFFFFF"/>
        <w:spacing w:before="120" w:after="120" w:line="212" w:lineRule="atLeast"/>
        <w:ind w:firstLine="720"/>
        <w:jc w:val="both"/>
        <w:rPr>
          <w:b/>
          <w:bCs/>
          <w:sz w:val="28"/>
          <w:szCs w:val="28"/>
          <w:lang w:val="nl-NL"/>
        </w:rPr>
      </w:pPr>
    </w:p>
    <w:p w14:paraId="7D806729" w14:textId="77777777" w:rsidR="00EA07FE" w:rsidRPr="00212A1E" w:rsidRDefault="00EA07FE" w:rsidP="00EA07FE">
      <w:pPr>
        <w:shd w:val="clear" w:color="auto" w:fill="FFFFFF"/>
        <w:spacing w:before="120" w:after="120" w:line="212" w:lineRule="atLeast"/>
        <w:ind w:firstLine="720"/>
        <w:jc w:val="both"/>
        <w:rPr>
          <w:b/>
          <w:bCs/>
          <w:sz w:val="28"/>
          <w:szCs w:val="28"/>
          <w:lang w:val="nl-NL"/>
        </w:rPr>
      </w:pPr>
    </w:p>
    <w:p w14:paraId="420297BD" w14:textId="77777777" w:rsidR="00EA07FE" w:rsidRPr="00212A1E" w:rsidRDefault="00EA07FE" w:rsidP="00EA07FE">
      <w:pPr>
        <w:shd w:val="clear" w:color="auto" w:fill="FFFFFF"/>
        <w:spacing w:before="120" w:after="120" w:line="212" w:lineRule="atLeast"/>
        <w:ind w:firstLine="720"/>
        <w:jc w:val="both"/>
        <w:rPr>
          <w:b/>
          <w:bCs/>
          <w:sz w:val="28"/>
          <w:szCs w:val="28"/>
          <w:lang w:val="nl-NL"/>
        </w:rPr>
      </w:pPr>
    </w:p>
    <w:p w14:paraId="788413A2" w14:textId="77777777" w:rsidR="00EA07FE" w:rsidRPr="00212A1E" w:rsidRDefault="00EA07FE" w:rsidP="00EA07FE">
      <w:pPr>
        <w:shd w:val="clear" w:color="auto" w:fill="FFFFFF"/>
        <w:spacing w:before="120" w:after="120" w:line="212" w:lineRule="atLeast"/>
        <w:ind w:firstLine="720"/>
        <w:jc w:val="both"/>
        <w:rPr>
          <w:b/>
          <w:bCs/>
          <w:sz w:val="28"/>
          <w:szCs w:val="28"/>
          <w:lang w:val="nl-NL"/>
        </w:rPr>
      </w:pPr>
    </w:p>
    <w:p w14:paraId="7DF23638" w14:textId="77777777" w:rsidR="00EA07FE" w:rsidRPr="00212A1E" w:rsidRDefault="00EA07FE" w:rsidP="00EA07FE">
      <w:pPr>
        <w:shd w:val="clear" w:color="auto" w:fill="FFFFFF"/>
        <w:spacing w:before="120" w:after="120" w:line="212" w:lineRule="atLeast"/>
        <w:ind w:firstLine="720"/>
        <w:jc w:val="both"/>
        <w:rPr>
          <w:b/>
          <w:bCs/>
          <w:sz w:val="28"/>
          <w:szCs w:val="28"/>
          <w:lang w:val="nl-NL"/>
        </w:rPr>
      </w:pPr>
    </w:p>
    <w:p w14:paraId="5016F2A9" w14:textId="77777777" w:rsidR="00EA07FE" w:rsidRPr="00212A1E" w:rsidRDefault="00EA07FE" w:rsidP="00EA07FE">
      <w:pPr>
        <w:shd w:val="clear" w:color="auto" w:fill="FFFFFF"/>
        <w:spacing w:before="120" w:after="120" w:line="212" w:lineRule="atLeast"/>
        <w:ind w:firstLine="720"/>
        <w:jc w:val="both"/>
        <w:rPr>
          <w:b/>
          <w:bCs/>
          <w:sz w:val="28"/>
          <w:szCs w:val="28"/>
          <w:lang w:val="nl-NL"/>
        </w:rPr>
      </w:pPr>
    </w:p>
    <w:p w14:paraId="1B682207" w14:textId="77777777" w:rsidR="00EA07FE" w:rsidRPr="00212A1E" w:rsidRDefault="00EA07FE" w:rsidP="00EA07FE">
      <w:pPr>
        <w:shd w:val="clear" w:color="auto" w:fill="FFFFFF"/>
        <w:spacing w:before="120" w:after="120" w:line="212" w:lineRule="atLeast"/>
        <w:ind w:firstLine="720"/>
        <w:jc w:val="both"/>
        <w:rPr>
          <w:b/>
          <w:bCs/>
          <w:sz w:val="28"/>
          <w:szCs w:val="28"/>
          <w:lang w:val="nl-NL"/>
        </w:rPr>
      </w:pPr>
    </w:p>
    <w:p w14:paraId="04EE17DA" w14:textId="77777777" w:rsidR="00EA07FE" w:rsidRPr="00212A1E" w:rsidRDefault="00EA07FE" w:rsidP="00EA07FE">
      <w:pPr>
        <w:shd w:val="clear" w:color="auto" w:fill="FFFFFF"/>
        <w:spacing w:before="120" w:after="120" w:line="212" w:lineRule="atLeast"/>
        <w:ind w:firstLine="720"/>
        <w:jc w:val="both"/>
        <w:rPr>
          <w:b/>
          <w:bCs/>
          <w:sz w:val="28"/>
          <w:szCs w:val="28"/>
          <w:lang w:val="nl-NL"/>
        </w:rPr>
      </w:pPr>
    </w:p>
    <w:p w14:paraId="3D15A73D" w14:textId="77777777" w:rsidR="00EA07FE" w:rsidRPr="00212A1E" w:rsidRDefault="00EA07FE" w:rsidP="00EA07FE">
      <w:pPr>
        <w:shd w:val="clear" w:color="auto" w:fill="FFFFFF"/>
        <w:spacing w:before="120" w:after="120" w:line="212" w:lineRule="atLeast"/>
        <w:ind w:firstLine="720"/>
        <w:jc w:val="both"/>
        <w:rPr>
          <w:b/>
          <w:bCs/>
          <w:sz w:val="28"/>
          <w:szCs w:val="28"/>
          <w:lang w:val="nl-NL"/>
        </w:rPr>
      </w:pPr>
    </w:p>
    <w:p w14:paraId="02BDACF9" w14:textId="77777777" w:rsidR="00EA07FE" w:rsidRPr="00212A1E" w:rsidRDefault="00EA07FE" w:rsidP="00EA07FE">
      <w:pPr>
        <w:shd w:val="clear" w:color="auto" w:fill="FFFFFF"/>
        <w:spacing w:before="120" w:after="120" w:line="212" w:lineRule="atLeast"/>
        <w:ind w:firstLine="720"/>
        <w:jc w:val="both"/>
        <w:rPr>
          <w:b/>
          <w:bCs/>
          <w:sz w:val="28"/>
          <w:szCs w:val="28"/>
          <w:lang w:val="nl-NL"/>
        </w:rPr>
      </w:pPr>
    </w:p>
    <w:p w14:paraId="41A18FD1" w14:textId="77777777" w:rsidR="00EA07FE" w:rsidRPr="00212A1E" w:rsidRDefault="00EA07FE" w:rsidP="00EA07FE">
      <w:pPr>
        <w:shd w:val="clear" w:color="auto" w:fill="FFFFFF"/>
        <w:spacing w:before="120" w:after="120" w:line="212" w:lineRule="atLeast"/>
        <w:ind w:firstLine="720"/>
        <w:jc w:val="both"/>
        <w:rPr>
          <w:b/>
          <w:bCs/>
          <w:sz w:val="28"/>
          <w:szCs w:val="28"/>
          <w:lang w:val="nl-NL"/>
        </w:rPr>
      </w:pPr>
    </w:p>
    <w:p w14:paraId="48AA407B" w14:textId="1DF684EC" w:rsidR="00EA07FE" w:rsidRPr="00212A1E" w:rsidRDefault="007A0478" w:rsidP="00EA07FE">
      <w:pPr>
        <w:shd w:val="clear" w:color="auto" w:fill="FFFFFF"/>
        <w:spacing w:before="120" w:after="120" w:line="212" w:lineRule="atLeast"/>
        <w:ind w:firstLine="720"/>
        <w:jc w:val="both"/>
        <w:rPr>
          <w:b/>
          <w:bCs/>
          <w:sz w:val="28"/>
          <w:szCs w:val="28"/>
          <w:lang w:val="nl-NL"/>
        </w:rPr>
      </w:pPr>
      <w:r w:rsidRPr="00212A1E">
        <w:rPr>
          <w:b/>
          <w:bCs/>
          <w:sz w:val="28"/>
          <w:szCs w:val="28"/>
          <w:lang w:val="nl-NL"/>
        </w:rPr>
        <w:lastRenderedPageBreak/>
        <w:t>34</w:t>
      </w:r>
      <w:r w:rsidR="00EA07FE" w:rsidRPr="00212A1E">
        <w:rPr>
          <w:b/>
          <w:bCs/>
          <w:sz w:val="28"/>
          <w:szCs w:val="28"/>
          <w:lang w:val="nl-NL"/>
        </w:rPr>
        <w:t xml:space="preserve">. Tên thủ tục hành chính: Giải thể trung tâm giáo dục thường xuyên </w:t>
      </w:r>
    </w:p>
    <w:p w14:paraId="46787FAE" w14:textId="77777777" w:rsidR="00EA07FE" w:rsidRPr="007D038B" w:rsidRDefault="00EA07FE" w:rsidP="00EA07FE">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12A1E">
        <w:rPr>
          <w:b/>
          <w:bCs/>
          <w:sz w:val="28"/>
          <w:szCs w:val="28"/>
          <w:lang w:val="nl-NL"/>
        </w:rPr>
        <w:t xml:space="preserve"> </w:t>
      </w:r>
      <w:r w:rsidRPr="007D038B">
        <w:rPr>
          <w:b/>
          <w:bCs/>
          <w:sz w:val="28"/>
          <w:szCs w:val="28"/>
          <w:lang w:val="vi-VN"/>
        </w:rPr>
        <w:t>tự</w:t>
      </w:r>
      <w:r w:rsidRPr="00212A1E">
        <w:rPr>
          <w:b/>
          <w:bCs/>
          <w:sz w:val="28"/>
          <w:szCs w:val="28"/>
          <w:lang w:val="nl-NL"/>
        </w:rPr>
        <w:t xml:space="preserve">, cách thức, thời gian </w:t>
      </w:r>
      <w:r w:rsidRPr="007D038B">
        <w:rPr>
          <w:b/>
          <w:bCs/>
          <w:sz w:val="28"/>
          <w:szCs w:val="28"/>
          <w:lang w:val="vi-VN"/>
        </w:rPr>
        <w:t>giải quyết</w:t>
      </w:r>
      <w:r w:rsidRPr="00212A1E">
        <w:rPr>
          <w:b/>
          <w:sz w:val="28"/>
          <w:szCs w:val="28"/>
          <w:lang w:val="nl-NL"/>
        </w:rPr>
        <w:t xml:space="preserve"> thủ tục hành chính: </w:t>
      </w:r>
    </w:p>
    <w:tbl>
      <w:tblPr>
        <w:tblStyle w:val="TableGrid"/>
        <w:tblW w:w="15021" w:type="dxa"/>
        <w:tblLook w:val="04A0" w:firstRow="1" w:lastRow="0" w:firstColumn="1" w:lastColumn="0" w:noHBand="0" w:noVBand="1"/>
      </w:tblPr>
      <w:tblGrid>
        <w:gridCol w:w="851"/>
        <w:gridCol w:w="2376"/>
        <w:gridCol w:w="7513"/>
        <w:gridCol w:w="3118"/>
        <w:gridCol w:w="1163"/>
      </w:tblGrid>
      <w:tr w:rsidR="00EA07FE" w:rsidRPr="007D038B" w14:paraId="7692AB1A" w14:textId="77777777" w:rsidTr="005F02C4">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17C71D9D" w14:textId="77777777" w:rsidR="00EA07FE" w:rsidRPr="00370942" w:rsidRDefault="00EA07FE" w:rsidP="0088110F">
            <w:pPr>
              <w:pStyle w:val="NormalWeb"/>
              <w:spacing w:before="0" w:beforeAutospacing="0" w:after="0" w:afterAutospacing="0"/>
              <w:jc w:val="center"/>
              <w:rPr>
                <w:rFonts w:ascii="Times New Roman" w:hAnsi="Times New Roman"/>
                <w:b/>
                <w:sz w:val="26"/>
                <w:szCs w:val="26"/>
              </w:rPr>
            </w:pPr>
            <w:r w:rsidRPr="00370942">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4CC7DCFC" w14:textId="77777777" w:rsidR="00EA07FE" w:rsidRPr="00370942" w:rsidRDefault="00EA07FE" w:rsidP="0088110F">
            <w:pPr>
              <w:pStyle w:val="NormalWeb"/>
              <w:spacing w:before="0" w:beforeAutospacing="0" w:after="0" w:afterAutospacing="0"/>
              <w:jc w:val="center"/>
              <w:rPr>
                <w:rFonts w:ascii="Times New Roman" w:hAnsi="Times New Roman"/>
                <w:b/>
                <w:sz w:val="26"/>
                <w:szCs w:val="26"/>
              </w:rPr>
            </w:pPr>
            <w:r w:rsidRPr="00370942">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2A759E4B" w14:textId="77777777" w:rsidR="00EA07FE" w:rsidRPr="00370942" w:rsidRDefault="00EA07FE" w:rsidP="0088110F">
            <w:pPr>
              <w:pStyle w:val="NormalWeb"/>
              <w:spacing w:before="0" w:beforeAutospacing="0" w:after="0" w:afterAutospacing="0"/>
              <w:jc w:val="center"/>
              <w:rPr>
                <w:rFonts w:ascii="Times New Roman" w:hAnsi="Times New Roman"/>
                <w:b/>
                <w:sz w:val="26"/>
                <w:szCs w:val="26"/>
              </w:rPr>
            </w:pPr>
            <w:r w:rsidRPr="00370942">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7D46688D" w14:textId="77777777" w:rsidR="00EA07FE" w:rsidRPr="00370942" w:rsidRDefault="00EA07FE" w:rsidP="0088110F">
            <w:pPr>
              <w:pStyle w:val="NormalWeb"/>
              <w:spacing w:before="0" w:beforeAutospacing="0" w:after="0" w:afterAutospacing="0"/>
              <w:jc w:val="center"/>
              <w:rPr>
                <w:rFonts w:ascii="Times New Roman" w:hAnsi="Times New Roman"/>
                <w:b/>
                <w:sz w:val="26"/>
                <w:szCs w:val="26"/>
              </w:rPr>
            </w:pPr>
            <w:r w:rsidRPr="00370942">
              <w:rPr>
                <w:rFonts w:ascii="Times New Roman" w:hAnsi="Times New Roman"/>
                <w:b/>
                <w:sz w:val="26"/>
                <w:szCs w:val="26"/>
              </w:rPr>
              <w:t>Thời gian giải quyết</w:t>
            </w:r>
          </w:p>
        </w:tc>
        <w:tc>
          <w:tcPr>
            <w:tcW w:w="1163" w:type="dxa"/>
            <w:tcBorders>
              <w:top w:val="single" w:sz="4" w:space="0" w:color="auto"/>
              <w:left w:val="single" w:sz="4" w:space="0" w:color="auto"/>
              <w:bottom w:val="single" w:sz="4" w:space="0" w:color="auto"/>
              <w:right w:val="single" w:sz="4" w:space="0" w:color="auto"/>
            </w:tcBorders>
            <w:vAlign w:val="center"/>
          </w:tcPr>
          <w:p w14:paraId="1125EA1A" w14:textId="77777777" w:rsidR="00EA07FE" w:rsidRPr="007D038B" w:rsidRDefault="00EA07FE" w:rsidP="0088110F">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EA07FE" w:rsidRPr="007D038B" w14:paraId="006CFB57" w14:textId="77777777" w:rsidTr="005F02C4">
        <w:trPr>
          <w:trHeight w:val="1392"/>
        </w:trPr>
        <w:tc>
          <w:tcPr>
            <w:tcW w:w="851" w:type="dxa"/>
            <w:vMerge w:val="restart"/>
            <w:tcBorders>
              <w:top w:val="single" w:sz="4" w:space="0" w:color="auto"/>
            </w:tcBorders>
            <w:vAlign w:val="center"/>
          </w:tcPr>
          <w:p w14:paraId="73BB0578" w14:textId="77777777" w:rsidR="00EA07FE" w:rsidRPr="00370942"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70942">
              <w:rPr>
                <w:rFonts w:ascii="Times New Roman" w:hAnsi="Times New Roman"/>
                <w:b/>
                <w:sz w:val="26"/>
                <w:szCs w:val="26"/>
              </w:rPr>
              <w:t>Bước 1</w:t>
            </w:r>
          </w:p>
        </w:tc>
        <w:tc>
          <w:tcPr>
            <w:tcW w:w="2376" w:type="dxa"/>
            <w:vMerge w:val="restart"/>
            <w:tcBorders>
              <w:top w:val="single" w:sz="4" w:space="0" w:color="auto"/>
            </w:tcBorders>
            <w:vAlign w:val="center"/>
          </w:tcPr>
          <w:p w14:paraId="68CDC4B4" w14:textId="77777777" w:rsidR="00EA07FE" w:rsidRPr="00370942"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370942">
              <w:rPr>
                <w:rFonts w:ascii="Times New Roman" w:hAnsi="Times New Roman"/>
                <w:b/>
                <w:sz w:val="26"/>
                <w:szCs w:val="26"/>
              </w:rPr>
              <w:t xml:space="preserve">Nộp hồ sơ thủ tục hành chính: </w:t>
            </w:r>
            <w:r w:rsidRPr="00370942">
              <w:rPr>
                <w:rFonts w:ascii="Times New Roman" w:hAnsi="Times New Roman"/>
                <w:i/>
                <w:sz w:val="26"/>
                <w:szCs w:val="26"/>
              </w:rPr>
              <w:t xml:space="preserve">Tổ chức, cá nhân chuẩn bị hồ sơ đầy đủ theo quy định và </w:t>
            </w:r>
            <w:r w:rsidRPr="00370942">
              <w:rPr>
                <w:rFonts w:ascii="Times New Roman" w:hAnsi="Times New Roman"/>
                <w:i/>
                <w:sz w:val="26"/>
                <w:szCs w:val="26"/>
                <w:lang w:val="vi-VN"/>
              </w:rPr>
              <w:t xml:space="preserve">nộp hồ sơ </w:t>
            </w:r>
            <w:r w:rsidRPr="00370942">
              <w:rPr>
                <w:rFonts w:ascii="Times New Roman" w:hAnsi="Times New Roman"/>
                <w:i/>
                <w:sz w:val="26"/>
                <w:szCs w:val="26"/>
              </w:rPr>
              <w:t>qua các cách thức sau:</w:t>
            </w:r>
          </w:p>
        </w:tc>
        <w:tc>
          <w:tcPr>
            <w:tcW w:w="7513" w:type="dxa"/>
            <w:tcBorders>
              <w:top w:val="single" w:sz="4" w:space="0" w:color="auto"/>
            </w:tcBorders>
            <w:vAlign w:val="center"/>
          </w:tcPr>
          <w:p w14:paraId="39000DD3" w14:textId="77777777" w:rsidR="00EA07FE" w:rsidRPr="00370942"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370942">
              <w:rPr>
                <w:rFonts w:ascii="Times New Roman" w:hAnsi="Times New Roman"/>
                <w:sz w:val="26"/>
                <w:szCs w:val="26"/>
              </w:rPr>
              <w:t xml:space="preserve">   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370942">
              <w:rPr>
                <w:rFonts w:ascii="Times New Roman" w:hAnsi="Times New Roman"/>
                <w:sz w:val="26"/>
                <w:szCs w:val="26"/>
              </w:rPr>
              <w:t>).</w:t>
            </w:r>
          </w:p>
          <w:p w14:paraId="3693386D"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370942">
              <w:rPr>
                <w:rFonts w:ascii="Times New Roman" w:hAnsi="Times New Roman"/>
                <w:sz w:val="26"/>
                <w:szCs w:val="26"/>
              </w:rPr>
              <w:t xml:space="preserve">   2. Hoặc thông qua bưu điện.</w:t>
            </w:r>
          </w:p>
          <w:p w14:paraId="521F28B9" w14:textId="6107240F" w:rsidR="007A0478" w:rsidRPr="00370942" w:rsidRDefault="007A0478" w:rsidP="007A0478">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121" w:history="1">
              <w:r w:rsidRPr="004605B5">
                <w:rPr>
                  <w:rStyle w:val="Hyperlink"/>
                  <w:rFonts w:ascii="Times New Roman" w:hAnsi="Times New Roman"/>
                  <w:sz w:val="26"/>
                  <w:szCs w:val="26"/>
                </w:rPr>
                <w:t>http://dichvucong.dongthap.gov.vn</w:t>
              </w:r>
            </w:hyperlink>
          </w:p>
        </w:tc>
        <w:tc>
          <w:tcPr>
            <w:tcW w:w="3118" w:type="dxa"/>
            <w:tcBorders>
              <w:top w:val="single" w:sz="4" w:space="0" w:color="auto"/>
            </w:tcBorders>
            <w:vAlign w:val="center"/>
          </w:tcPr>
          <w:p w14:paraId="106A2F94" w14:textId="77777777" w:rsidR="00EA07FE" w:rsidRPr="00370942"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70942">
              <w:rPr>
                <w:rFonts w:ascii="Times New Roman" w:hAnsi="Times New Roman"/>
                <w:sz w:val="26"/>
                <w:szCs w:val="26"/>
                <w:lang w:val="vi-VN"/>
              </w:rPr>
              <w:t>Sáng: từ 07 giờ đến 11 giờ 30 phút; chiều: từ 13 giờ 30 đến 17 giờ của các ngày làm việc.</w:t>
            </w:r>
          </w:p>
        </w:tc>
        <w:tc>
          <w:tcPr>
            <w:tcW w:w="1163" w:type="dxa"/>
            <w:tcBorders>
              <w:top w:val="single" w:sz="4" w:space="0" w:color="auto"/>
            </w:tcBorders>
            <w:vAlign w:val="center"/>
          </w:tcPr>
          <w:p w14:paraId="54B00998" w14:textId="77777777" w:rsidR="00EA07FE" w:rsidRPr="007D038B" w:rsidRDefault="00EA07FE" w:rsidP="0088110F">
            <w:pPr>
              <w:jc w:val="center"/>
              <w:rPr>
                <w:i/>
                <w:sz w:val="26"/>
                <w:szCs w:val="26"/>
                <w:lang w:val="vi-VN"/>
              </w:rPr>
            </w:pPr>
          </w:p>
        </w:tc>
      </w:tr>
      <w:tr w:rsidR="00EA07FE" w:rsidRPr="007D038B" w14:paraId="35666B02" w14:textId="77777777" w:rsidTr="005F02C4">
        <w:trPr>
          <w:trHeight w:val="359"/>
        </w:trPr>
        <w:tc>
          <w:tcPr>
            <w:tcW w:w="851" w:type="dxa"/>
            <w:vMerge/>
          </w:tcPr>
          <w:p w14:paraId="6FF2FA64" w14:textId="77777777" w:rsidR="00EA07FE" w:rsidRPr="00370942"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77CBA99" w14:textId="77777777" w:rsidR="00EA07FE" w:rsidRPr="00370942"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670F7717" w14:textId="399CF02A" w:rsidR="00EA07FE" w:rsidRPr="00370942" w:rsidRDefault="00EA07FE" w:rsidP="007A0478">
            <w:pPr>
              <w:pStyle w:val="NormalWeb"/>
              <w:shd w:val="clear" w:color="auto" w:fill="FFFFFF"/>
              <w:spacing w:before="0" w:beforeAutospacing="0" w:after="0" w:afterAutospacing="0"/>
              <w:jc w:val="both"/>
              <w:rPr>
                <w:rFonts w:ascii="Times New Roman" w:hAnsi="Times New Roman"/>
                <w:sz w:val="26"/>
                <w:szCs w:val="26"/>
              </w:rPr>
            </w:pPr>
            <w:r w:rsidRPr="00370942">
              <w:rPr>
                <w:rFonts w:ascii="Times New Roman" w:hAnsi="Times New Roman"/>
                <w:sz w:val="26"/>
                <w:szCs w:val="26"/>
              </w:rPr>
              <w:t xml:space="preserve">   </w:t>
            </w:r>
            <w:r w:rsidR="007A0478">
              <w:rPr>
                <w:rFonts w:ascii="Times New Roman" w:hAnsi="Times New Roman"/>
                <w:sz w:val="26"/>
                <w:szCs w:val="26"/>
              </w:rPr>
              <w:t>4</w:t>
            </w:r>
            <w:r w:rsidRPr="00370942">
              <w:rPr>
                <w:rFonts w:ascii="Times New Roman" w:hAnsi="Times New Roman"/>
                <w:sz w:val="26"/>
                <w:szCs w:val="26"/>
              </w:rPr>
              <w:t xml:space="preserve">. </w:t>
            </w:r>
            <w:r w:rsidRPr="00370942">
              <w:rPr>
                <w:rFonts w:ascii="Times New Roman" w:hAnsi="Times New Roman"/>
                <w:sz w:val="26"/>
                <w:szCs w:val="26"/>
                <w:lang w:val="vi-VN"/>
              </w:rPr>
              <w:t xml:space="preserve">Sở </w:t>
            </w:r>
            <w:r w:rsidRPr="00370942">
              <w:rPr>
                <w:rFonts w:ascii="Times New Roman" w:hAnsi="Times New Roman"/>
                <w:sz w:val="26"/>
                <w:szCs w:val="26"/>
              </w:rPr>
              <w:t xml:space="preserve">Nội vụ </w:t>
            </w:r>
            <w:r w:rsidRPr="00370942">
              <w:rPr>
                <w:rFonts w:ascii="Times New Roman" w:hAnsi="Times New Roman"/>
                <w:sz w:val="26"/>
                <w:szCs w:val="26"/>
                <w:lang w:val="vi-VN"/>
              </w:rPr>
              <w:t>tiếp nhận</w:t>
            </w:r>
            <w:r w:rsidRPr="00370942">
              <w:rPr>
                <w:rFonts w:ascii="Times New Roman" w:hAnsi="Times New Roman"/>
                <w:sz w:val="26"/>
                <w:szCs w:val="26"/>
              </w:rPr>
              <w:t>, kiểm tra hồ sơ giải thể trung tâm giáo dục thường xuyên trên địa bàn thuộc phạm vi quản lý và thông tin cho Sở GDĐT biết hồ sơ được chấp nhận hoặc yêu cầu tiếp tục hoàn thiện.</w:t>
            </w:r>
          </w:p>
        </w:tc>
        <w:tc>
          <w:tcPr>
            <w:tcW w:w="3118" w:type="dxa"/>
            <w:vAlign w:val="center"/>
          </w:tcPr>
          <w:p w14:paraId="5758A2B1" w14:textId="77777777" w:rsidR="00EA07FE" w:rsidRPr="00370942"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163" w:type="dxa"/>
          </w:tcPr>
          <w:p w14:paraId="7E664B5F"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7D038B" w14:paraId="37434704" w14:textId="77777777" w:rsidTr="005F02C4">
        <w:trPr>
          <w:trHeight w:val="600"/>
        </w:trPr>
        <w:tc>
          <w:tcPr>
            <w:tcW w:w="851" w:type="dxa"/>
            <w:vMerge w:val="restart"/>
            <w:vAlign w:val="center"/>
          </w:tcPr>
          <w:p w14:paraId="3523E9FE" w14:textId="77777777" w:rsidR="00EA07FE" w:rsidRPr="00370942"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70942">
              <w:rPr>
                <w:rFonts w:ascii="Times New Roman" w:hAnsi="Times New Roman"/>
                <w:b/>
                <w:sz w:val="26"/>
                <w:szCs w:val="26"/>
              </w:rPr>
              <w:t>Bước 2</w:t>
            </w:r>
          </w:p>
        </w:tc>
        <w:tc>
          <w:tcPr>
            <w:tcW w:w="2376" w:type="dxa"/>
            <w:vMerge w:val="restart"/>
            <w:vAlign w:val="center"/>
          </w:tcPr>
          <w:p w14:paraId="3DD48CF1" w14:textId="77777777" w:rsidR="00EA07FE" w:rsidRPr="00370942" w:rsidRDefault="00EA07FE" w:rsidP="0088110F">
            <w:pPr>
              <w:spacing w:before="120" w:after="120"/>
              <w:jc w:val="both"/>
              <w:rPr>
                <w:sz w:val="26"/>
                <w:szCs w:val="26"/>
              </w:rPr>
            </w:pPr>
            <w:r w:rsidRPr="00370942">
              <w:rPr>
                <w:b/>
                <w:sz w:val="26"/>
                <w:szCs w:val="26"/>
              </w:rPr>
              <w:t>Tiếp nhận và chuyển hồ sơ thủ tục hành chính</w:t>
            </w:r>
          </w:p>
        </w:tc>
        <w:tc>
          <w:tcPr>
            <w:tcW w:w="7513" w:type="dxa"/>
            <w:vMerge w:val="restart"/>
          </w:tcPr>
          <w:p w14:paraId="1E2FC0F6" w14:textId="77777777" w:rsidR="00EA07FE" w:rsidRPr="00370942"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370942">
              <w:rPr>
                <w:rFonts w:ascii="Times New Roman" w:hAnsi="Times New Roman"/>
                <w:sz w:val="26"/>
                <w:szCs w:val="26"/>
              </w:rPr>
              <w:t xml:space="preserve">Đối với hồ sơ được nộp </w:t>
            </w:r>
            <w:r w:rsidRPr="00370942">
              <w:rPr>
                <w:rFonts w:ascii="Times New Roman" w:hAnsi="Times New Roman"/>
                <w:sz w:val="26"/>
                <w:szCs w:val="26"/>
                <w:lang w:val="vi-VN"/>
              </w:rPr>
              <w:t xml:space="preserve">trực tiếp qua </w:t>
            </w:r>
            <w:r w:rsidRPr="00370942">
              <w:rPr>
                <w:rFonts w:ascii="Times New Roman" w:hAnsi="Times New Roman"/>
                <w:sz w:val="26"/>
                <w:szCs w:val="26"/>
              </w:rPr>
              <w:t xml:space="preserve">Bộ phận </w:t>
            </w:r>
            <w:r w:rsidRPr="00370942">
              <w:rPr>
                <w:rFonts w:ascii="Times New Roman" w:hAnsi="Times New Roman"/>
                <w:sz w:val="26"/>
                <w:szCs w:val="26"/>
                <w:lang w:val="vi-VN"/>
              </w:rPr>
              <w:t>tiếp nhận và trả kết quả</w:t>
            </w:r>
            <w:r w:rsidRPr="00370942">
              <w:rPr>
                <w:rFonts w:ascii="Times New Roman" w:hAnsi="Times New Roman"/>
                <w:sz w:val="26"/>
                <w:szCs w:val="26"/>
              </w:rPr>
              <w:t xml:space="preserve">hoặc thông </w:t>
            </w:r>
            <w:r w:rsidRPr="00370942">
              <w:rPr>
                <w:rFonts w:ascii="Times New Roman" w:hAnsi="Times New Roman"/>
                <w:sz w:val="26"/>
                <w:szCs w:val="26"/>
                <w:lang w:val="vi-VN"/>
              </w:rPr>
              <w:t xml:space="preserve">qua dịch vụ bưu chính </w:t>
            </w:r>
            <w:r w:rsidRPr="00370942">
              <w:rPr>
                <w:rFonts w:ascii="Times New Roman" w:hAnsi="Times New Roman"/>
                <w:sz w:val="26"/>
                <w:szCs w:val="26"/>
              </w:rPr>
              <w:t xml:space="preserve">công ích cán bộ, công chức, viên chức tiếp nhận hồ sơ tại Bộ phận </w:t>
            </w:r>
            <w:r w:rsidRPr="00370942">
              <w:rPr>
                <w:rFonts w:ascii="Times New Roman" w:hAnsi="Times New Roman"/>
                <w:sz w:val="26"/>
                <w:szCs w:val="26"/>
                <w:lang w:val="vi-VN"/>
              </w:rPr>
              <w:t>tiếp nhận và trả kết quả</w:t>
            </w:r>
            <w:r w:rsidRPr="0037094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290A54D1" w14:textId="77777777" w:rsidR="00EA07FE" w:rsidRPr="00370942"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370942">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0C64994A" w14:textId="77777777" w:rsidR="00EA07FE" w:rsidRPr="00370942"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370942">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0A596AAD" w14:textId="77777777" w:rsidR="00EA07FE" w:rsidRPr="00370942" w:rsidRDefault="00EA07FE" w:rsidP="0088110F">
            <w:pPr>
              <w:spacing w:before="120" w:after="120"/>
              <w:ind w:firstLine="205"/>
              <w:jc w:val="both"/>
              <w:rPr>
                <w:sz w:val="26"/>
                <w:szCs w:val="26"/>
              </w:rPr>
            </w:pPr>
            <w:r w:rsidRPr="00370942">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3118" w:type="dxa"/>
            <w:vAlign w:val="center"/>
          </w:tcPr>
          <w:p w14:paraId="235E2A91" w14:textId="77777777" w:rsidR="00EA07FE" w:rsidRPr="00370942" w:rsidRDefault="00EA07FE" w:rsidP="0088110F">
            <w:pPr>
              <w:pStyle w:val="NormalWeb"/>
              <w:spacing w:before="0" w:beforeAutospacing="0" w:after="120" w:afterAutospacing="0" w:line="234" w:lineRule="atLeast"/>
              <w:jc w:val="both"/>
              <w:rPr>
                <w:rFonts w:ascii="Times New Roman" w:hAnsi="Times New Roman"/>
                <w:b/>
                <w:sz w:val="26"/>
                <w:szCs w:val="26"/>
              </w:rPr>
            </w:pPr>
            <w:r w:rsidRPr="00370942">
              <w:rPr>
                <w:rFonts w:ascii="Times New Roman" w:hAnsi="Times New Roman"/>
                <w:sz w:val="26"/>
                <w:szCs w:val="26"/>
              </w:rPr>
              <w:t>C</w:t>
            </w:r>
            <w:r w:rsidRPr="00370942">
              <w:rPr>
                <w:rStyle w:val="fontstyle21"/>
              </w:rPr>
              <w:t xml:space="preserve">huyển ngay hồ sơ tiếp nhận trực tiếp trong ngày làm việc </w:t>
            </w:r>
            <w:r w:rsidRPr="00370942">
              <w:rPr>
                <w:rStyle w:val="fontstyle21"/>
                <w:i/>
              </w:rPr>
              <w:t>(k</w:t>
            </w:r>
            <w:r w:rsidRPr="00370942">
              <w:rPr>
                <w:rFonts w:ascii="Times New Roman" w:hAnsi="Times New Roman"/>
                <w:i/>
                <w:sz w:val="26"/>
                <w:szCs w:val="26"/>
              </w:rPr>
              <w:t>hông để quá 3 giờ làm việc)</w:t>
            </w:r>
            <w:r w:rsidRPr="00370942">
              <w:rPr>
                <w:rStyle w:val="fontstyle21"/>
              </w:rPr>
              <w:t xml:space="preserve"> hoặc chuyển vào đầu giờ ngày làm việc tiếp theo đối với trường hợp tiếp nhận sau 15 giờ hàng ngày.</w:t>
            </w:r>
          </w:p>
        </w:tc>
        <w:tc>
          <w:tcPr>
            <w:tcW w:w="1163" w:type="dxa"/>
            <w:vMerge w:val="restart"/>
            <w:vAlign w:val="center"/>
          </w:tcPr>
          <w:p w14:paraId="6E93CD99" w14:textId="77777777" w:rsidR="00EA07FE" w:rsidRPr="007D038B" w:rsidRDefault="00EA07FE" w:rsidP="0088110F">
            <w:pPr>
              <w:jc w:val="center"/>
              <w:rPr>
                <w:i/>
                <w:sz w:val="26"/>
                <w:szCs w:val="26"/>
                <w:lang w:val="vi-VN"/>
              </w:rPr>
            </w:pPr>
          </w:p>
        </w:tc>
      </w:tr>
      <w:tr w:rsidR="00EA07FE" w:rsidRPr="007D038B" w14:paraId="43A6CD2F" w14:textId="77777777" w:rsidTr="005F02C4">
        <w:trPr>
          <w:trHeight w:val="600"/>
        </w:trPr>
        <w:tc>
          <w:tcPr>
            <w:tcW w:w="851" w:type="dxa"/>
            <w:vMerge/>
          </w:tcPr>
          <w:p w14:paraId="2B08359A" w14:textId="77777777" w:rsidR="00EA07FE" w:rsidRPr="00370942"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4FD23EB" w14:textId="77777777" w:rsidR="00EA07FE" w:rsidRPr="00370942" w:rsidRDefault="00EA07FE" w:rsidP="0088110F">
            <w:pPr>
              <w:spacing w:before="120" w:after="120"/>
              <w:jc w:val="both"/>
              <w:rPr>
                <w:b/>
                <w:sz w:val="26"/>
                <w:szCs w:val="26"/>
              </w:rPr>
            </w:pPr>
          </w:p>
        </w:tc>
        <w:tc>
          <w:tcPr>
            <w:tcW w:w="7513" w:type="dxa"/>
            <w:vMerge/>
          </w:tcPr>
          <w:p w14:paraId="2E57D972" w14:textId="77777777" w:rsidR="00EA07FE" w:rsidRPr="00370942"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p>
        </w:tc>
        <w:tc>
          <w:tcPr>
            <w:tcW w:w="3118" w:type="dxa"/>
            <w:vAlign w:val="center"/>
          </w:tcPr>
          <w:p w14:paraId="7B3DB39E" w14:textId="77777777" w:rsidR="00EA07FE" w:rsidRPr="00370942" w:rsidRDefault="00EA07FE" w:rsidP="0088110F">
            <w:pPr>
              <w:pStyle w:val="NormalWeb"/>
              <w:spacing w:before="0" w:beforeAutospacing="0" w:after="120" w:afterAutospacing="0" w:line="234" w:lineRule="atLeast"/>
              <w:jc w:val="center"/>
              <w:rPr>
                <w:rFonts w:ascii="Times New Roman" w:hAnsi="Times New Roman"/>
                <w:sz w:val="26"/>
                <w:szCs w:val="26"/>
              </w:rPr>
            </w:pPr>
            <w:r w:rsidRPr="00370942">
              <w:rPr>
                <w:rFonts w:ascii="Times New Roman" w:hAnsi="Times New Roman"/>
                <w:sz w:val="26"/>
                <w:szCs w:val="26"/>
              </w:rPr>
              <w:t>Không quá 1/2 ngày kể từ ngày phát sinh hồ sơ trực tuyến</w:t>
            </w:r>
          </w:p>
        </w:tc>
        <w:tc>
          <w:tcPr>
            <w:tcW w:w="1163" w:type="dxa"/>
            <w:vMerge/>
          </w:tcPr>
          <w:p w14:paraId="0920A000"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09D01264" w14:textId="77777777" w:rsidTr="005F02C4">
        <w:tc>
          <w:tcPr>
            <w:tcW w:w="851" w:type="dxa"/>
            <w:vMerge w:val="restart"/>
            <w:vAlign w:val="center"/>
          </w:tcPr>
          <w:p w14:paraId="711A4BDA" w14:textId="77777777" w:rsidR="00EA07FE" w:rsidRPr="00370942"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70942">
              <w:rPr>
                <w:rFonts w:ascii="Times New Roman" w:hAnsi="Times New Roman"/>
                <w:b/>
                <w:sz w:val="26"/>
                <w:szCs w:val="26"/>
              </w:rPr>
              <w:lastRenderedPageBreak/>
              <w:t>Bước 3</w:t>
            </w:r>
          </w:p>
        </w:tc>
        <w:tc>
          <w:tcPr>
            <w:tcW w:w="2376" w:type="dxa"/>
            <w:vMerge w:val="restart"/>
            <w:vAlign w:val="center"/>
          </w:tcPr>
          <w:p w14:paraId="18DCEADA" w14:textId="77777777" w:rsidR="00EA07FE" w:rsidRPr="00370942" w:rsidRDefault="00EA07FE" w:rsidP="0088110F">
            <w:pPr>
              <w:pStyle w:val="NormalWeb"/>
              <w:spacing w:before="0" w:beforeAutospacing="0" w:after="120" w:afterAutospacing="0" w:line="234" w:lineRule="atLeast"/>
              <w:jc w:val="both"/>
              <w:rPr>
                <w:rFonts w:ascii="Times New Roman" w:hAnsi="Times New Roman"/>
                <w:b/>
                <w:sz w:val="26"/>
                <w:szCs w:val="26"/>
              </w:rPr>
            </w:pPr>
            <w:r w:rsidRPr="00370942">
              <w:rPr>
                <w:rStyle w:val="fontstyle01"/>
              </w:rPr>
              <w:t>Giải quyết thủ tục hành chính</w:t>
            </w:r>
          </w:p>
        </w:tc>
        <w:tc>
          <w:tcPr>
            <w:tcW w:w="7513" w:type="dxa"/>
          </w:tcPr>
          <w:p w14:paraId="6E2A5C06" w14:textId="77777777" w:rsidR="00EA07FE" w:rsidRPr="00370942" w:rsidRDefault="00EA07FE" w:rsidP="0088110F">
            <w:pPr>
              <w:spacing w:before="120" w:after="120"/>
              <w:jc w:val="both"/>
              <w:rPr>
                <w:sz w:val="26"/>
                <w:szCs w:val="26"/>
              </w:rPr>
            </w:pPr>
            <w:r w:rsidRPr="00370942">
              <w:rPr>
                <w:rStyle w:val="fontstyle21"/>
              </w:rPr>
              <w:t xml:space="preserve">Sau khi nhận hồ sơ thủ tục hành chính từ </w:t>
            </w:r>
            <w:r w:rsidRPr="00370942">
              <w:rPr>
                <w:sz w:val="26"/>
                <w:szCs w:val="26"/>
              </w:rPr>
              <w:t xml:space="preserve">Bộ phận </w:t>
            </w:r>
            <w:r w:rsidRPr="00370942">
              <w:rPr>
                <w:sz w:val="26"/>
                <w:szCs w:val="26"/>
                <w:lang w:val="vi-VN"/>
              </w:rPr>
              <w:t>tiếp nhận và trả kết quả</w:t>
            </w:r>
            <w:r w:rsidRPr="00370942">
              <w:rPr>
                <w:rStyle w:val="fontstyle21"/>
              </w:rPr>
              <w:t>công chức, viên chức xử lý xem xét, thẩm định hồ sơ, trình phê duyệt kết quả giải quyết thủ tục hành chính:</w:t>
            </w:r>
          </w:p>
        </w:tc>
        <w:tc>
          <w:tcPr>
            <w:tcW w:w="3118" w:type="dxa"/>
            <w:vAlign w:val="center"/>
          </w:tcPr>
          <w:p w14:paraId="6A19402C" w14:textId="77777777" w:rsidR="00EA07FE" w:rsidRPr="00370942"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70942">
              <w:rPr>
                <w:rFonts w:ascii="Times New Roman" w:hAnsi="Times New Roman"/>
                <w:b/>
                <w:sz w:val="26"/>
                <w:szCs w:val="26"/>
              </w:rPr>
              <w:t>30 ngày</w:t>
            </w:r>
            <w:r w:rsidRPr="00370942">
              <w:rPr>
                <w:rFonts w:ascii="Times New Roman" w:hAnsi="Times New Roman"/>
                <w:sz w:val="26"/>
                <w:szCs w:val="26"/>
              </w:rPr>
              <w:t>, trong đó:</w:t>
            </w:r>
          </w:p>
        </w:tc>
        <w:tc>
          <w:tcPr>
            <w:tcW w:w="1163" w:type="dxa"/>
            <w:vAlign w:val="center"/>
          </w:tcPr>
          <w:p w14:paraId="65BFCAB3"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7D038B" w14:paraId="675E232F" w14:textId="77777777" w:rsidTr="005F02C4">
        <w:tc>
          <w:tcPr>
            <w:tcW w:w="851" w:type="dxa"/>
            <w:vMerge/>
          </w:tcPr>
          <w:p w14:paraId="0E5E463F" w14:textId="77777777" w:rsidR="00EA07FE" w:rsidRPr="00370942"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1B9900A" w14:textId="77777777" w:rsidR="00EA07FE" w:rsidRPr="00370942"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6D7AF77" w14:textId="77777777" w:rsidR="00EA07FE" w:rsidRPr="00370942"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70942">
              <w:rPr>
                <w:rFonts w:ascii="Times New Roman" w:hAnsi="Times New Roman"/>
                <w:bCs/>
                <w:i/>
                <w:sz w:val="26"/>
                <w:szCs w:val="26"/>
              </w:rPr>
              <w:t>1. Tiếp nhận hồ sơ (Bộ phận TN&amp;TKQ)</w:t>
            </w:r>
          </w:p>
        </w:tc>
        <w:tc>
          <w:tcPr>
            <w:tcW w:w="3118" w:type="dxa"/>
            <w:vAlign w:val="center"/>
          </w:tcPr>
          <w:p w14:paraId="2B734E49" w14:textId="77777777" w:rsidR="00EA07FE" w:rsidRPr="00370942"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70942">
              <w:rPr>
                <w:rFonts w:ascii="Times New Roman" w:hAnsi="Times New Roman"/>
                <w:bCs/>
                <w:i/>
                <w:sz w:val="26"/>
                <w:szCs w:val="26"/>
              </w:rPr>
              <w:t>½ ngày</w:t>
            </w:r>
          </w:p>
        </w:tc>
        <w:tc>
          <w:tcPr>
            <w:tcW w:w="1163" w:type="dxa"/>
          </w:tcPr>
          <w:p w14:paraId="018F0923"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20CF8A40" w14:textId="77777777" w:rsidTr="005F02C4">
        <w:tc>
          <w:tcPr>
            <w:tcW w:w="851" w:type="dxa"/>
            <w:vMerge/>
          </w:tcPr>
          <w:p w14:paraId="2178A702" w14:textId="77777777" w:rsidR="00EA07FE" w:rsidRPr="00370942"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CABAA01" w14:textId="77777777" w:rsidR="00EA07FE" w:rsidRPr="00370942"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0A5BDA2" w14:textId="77777777" w:rsidR="00EA07FE" w:rsidRPr="00370942"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370942">
              <w:rPr>
                <w:rFonts w:ascii="Times New Roman" w:hAnsi="Times New Roman"/>
                <w:bCs/>
                <w:i/>
                <w:sz w:val="26"/>
                <w:szCs w:val="26"/>
              </w:rPr>
              <w:t>2. Giải quyết hồ sơ (cơ quan/bộ phận chuyên môn), t</w:t>
            </w:r>
            <w:r w:rsidRPr="00370942">
              <w:rPr>
                <w:rFonts w:ascii="Times New Roman" w:hAnsi="Times New Roman"/>
                <w:i/>
                <w:sz w:val="26"/>
                <w:szCs w:val="26"/>
              </w:rPr>
              <w:t>rong đó:</w:t>
            </w:r>
          </w:p>
        </w:tc>
        <w:tc>
          <w:tcPr>
            <w:tcW w:w="3118" w:type="dxa"/>
            <w:vAlign w:val="center"/>
          </w:tcPr>
          <w:p w14:paraId="0168BE75" w14:textId="77777777" w:rsidR="00EA07FE" w:rsidRPr="00370942"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70942">
              <w:rPr>
                <w:rFonts w:ascii="Times New Roman" w:hAnsi="Times New Roman"/>
                <w:bCs/>
                <w:i/>
                <w:sz w:val="26"/>
                <w:szCs w:val="26"/>
              </w:rPr>
              <w:t>29 ngày</w:t>
            </w:r>
          </w:p>
        </w:tc>
        <w:tc>
          <w:tcPr>
            <w:tcW w:w="1163" w:type="dxa"/>
          </w:tcPr>
          <w:p w14:paraId="2A5F3060"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3BDCBC2F" w14:textId="77777777" w:rsidTr="005F02C4">
        <w:tc>
          <w:tcPr>
            <w:tcW w:w="851" w:type="dxa"/>
            <w:vMerge/>
          </w:tcPr>
          <w:p w14:paraId="54F78125" w14:textId="77777777" w:rsidR="00EA07FE" w:rsidRPr="00370942"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6223A00" w14:textId="77777777" w:rsidR="00EA07FE" w:rsidRPr="00370942"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A17F428" w14:textId="77777777" w:rsidR="00EA07FE" w:rsidRPr="00370942" w:rsidRDefault="00EA07FE" w:rsidP="0088110F">
            <w:pPr>
              <w:pStyle w:val="NormalWeb"/>
              <w:spacing w:before="0" w:beforeAutospacing="0" w:after="120" w:afterAutospacing="0" w:line="234" w:lineRule="atLeast"/>
              <w:jc w:val="both"/>
              <w:rPr>
                <w:rFonts w:ascii="Times New Roman" w:hAnsi="Times New Roman"/>
                <w:b/>
                <w:sz w:val="26"/>
                <w:szCs w:val="26"/>
              </w:rPr>
            </w:pPr>
            <w:r w:rsidRPr="00370942">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63FE7A6C" w14:textId="77777777" w:rsidR="00EA07FE" w:rsidRPr="00370942"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34AB5D8C" w14:textId="77777777" w:rsidR="00EA07FE" w:rsidRPr="00370942"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63" w:type="dxa"/>
          </w:tcPr>
          <w:p w14:paraId="2D30954F"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5D9B970E" w14:textId="77777777" w:rsidTr="005F02C4">
        <w:tc>
          <w:tcPr>
            <w:tcW w:w="851" w:type="dxa"/>
            <w:vMerge/>
          </w:tcPr>
          <w:p w14:paraId="1E2C31AA" w14:textId="77777777" w:rsidR="00EA07FE" w:rsidRPr="00370942"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07A1163" w14:textId="77777777" w:rsidR="00EA07FE" w:rsidRPr="00370942"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5F9D983" w14:textId="77777777" w:rsidR="00EA07FE" w:rsidRPr="00370942"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70942">
              <w:rPr>
                <w:rFonts w:ascii="Times New Roman" w:hAnsi="Times New Roman"/>
                <w:bCs/>
                <w:i/>
                <w:sz w:val="26"/>
                <w:szCs w:val="26"/>
              </w:rPr>
              <w:t xml:space="preserve">+ Chuyên viên </w:t>
            </w:r>
          </w:p>
          <w:p w14:paraId="5D1A2232" w14:textId="77777777" w:rsidR="00EA07FE" w:rsidRPr="00370942"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70942">
              <w:rPr>
                <w:rFonts w:ascii="Times New Roman" w:hAnsi="Times New Roman"/>
                <w:bCs/>
                <w:i/>
                <w:sz w:val="26"/>
                <w:szCs w:val="26"/>
              </w:rPr>
              <w:t>+ Lãnh đạo phòng/bộ phận</w:t>
            </w:r>
          </w:p>
          <w:p w14:paraId="4E9ECD6D" w14:textId="77777777" w:rsidR="00EA07FE" w:rsidRPr="00370942"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70942">
              <w:rPr>
                <w:rFonts w:ascii="Times New Roman" w:hAnsi="Times New Roman"/>
                <w:bCs/>
                <w:i/>
                <w:sz w:val="26"/>
                <w:szCs w:val="26"/>
              </w:rPr>
              <w:t xml:space="preserve">+ Lãnh đạo đơn vị: </w:t>
            </w:r>
          </w:p>
          <w:p w14:paraId="3D3BB2B4" w14:textId="77777777" w:rsidR="00EA07FE" w:rsidRPr="00370942"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70942">
              <w:rPr>
                <w:rFonts w:ascii="Times New Roman" w:hAnsi="Times New Roman"/>
                <w:bCs/>
                <w:i/>
                <w:sz w:val="26"/>
                <w:szCs w:val="26"/>
              </w:rPr>
              <w:t xml:space="preserve">+ Văn thư đơn vị: </w:t>
            </w:r>
          </w:p>
          <w:p w14:paraId="364370A5" w14:textId="77777777" w:rsidR="00EA07FE" w:rsidRPr="00370942" w:rsidRDefault="00EA07FE" w:rsidP="0088110F">
            <w:pPr>
              <w:pStyle w:val="NormalWeb"/>
              <w:spacing w:before="0" w:beforeAutospacing="0" w:after="120" w:afterAutospacing="0" w:line="234" w:lineRule="atLeast"/>
              <w:jc w:val="both"/>
              <w:rPr>
                <w:rFonts w:ascii="Times New Roman" w:hAnsi="Times New Roman"/>
                <w:sz w:val="26"/>
                <w:szCs w:val="26"/>
              </w:rPr>
            </w:pPr>
            <w:r w:rsidRPr="00370942">
              <w:rPr>
                <w:rFonts w:ascii="Times New Roman" w:hAnsi="Times New Roman"/>
                <w:sz w:val="26"/>
                <w:szCs w:val="26"/>
              </w:rPr>
              <w:t>+ UBND Tỉnh</w:t>
            </w:r>
          </w:p>
        </w:tc>
        <w:tc>
          <w:tcPr>
            <w:tcW w:w="3118" w:type="dxa"/>
            <w:vAlign w:val="center"/>
          </w:tcPr>
          <w:p w14:paraId="544527D5" w14:textId="77777777" w:rsidR="00EA07FE" w:rsidRPr="00370942"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70942">
              <w:rPr>
                <w:rFonts w:ascii="Times New Roman" w:hAnsi="Times New Roman"/>
                <w:bCs/>
                <w:i/>
                <w:sz w:val="26"/>
                <w:szCs w:val="26"/>
              </w:rPr>
              <w:t>17 ngày</w:t>
            </w:r>
          </w:p>
          <w:p w14:paraId="7C15F190" w14:textId="77777777" w:rsidR="00EA07FE" w:rsidRPr="00370942"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70942">
              <w:rPr>
                <w:rFonts w:ascii="Times New Roman" w:hAnsi="Times New Roman"/>
                <w:bCs/>
                <w:i/>
                <w:sz w:val="26"/>
                <w:szCs w:val="26"/>
              </w:rPr>
              <w:t>1 ngày</w:t>
            </w:r>
          </w:p>
          <w:p w14:paraId="70E123AF" w14:textId="77777777" w:rsidR="00EA07FE" w:rsidRPr="00370942"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70942">
              <w:rPr>
                <w:rFonts w:ascii="Times New Roman" w:hAnsi="Times New Roman"/>
                <w:bCs/>
                <w:i/>
                <w:sz w:val="26"/>
                <w:szCs w:val="26"/>
              </w:rPr>
              <w:t>1/2 ngày</w:t>
            </w:r>
          </w:p>
          <w:p w14:paraId="0822F2E1" w14:textId="77777777" w:rsidR="00EA07FE" w:rsidRPr="00370942"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70942">
              <w:rPr>
                <w:rFonts w:ascii="Times New Roman" w:hAnsi="Times New Roman"/>
                <w:bCs/>
                <w:i/>
                <w:sz w:val="26"/>
                <w:szCs w:val="26"/>
              </w:rPr>
              <w:t>1/2 ngày</w:t>
            </w:r>
          </w:p>
          <w:p w14:paraId="3FCC506B" w14:textId="77777777" w:rsidR="00EA07FE" w:rsidRPr="00370942"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70942">
              <w:rPr>
                <w:rFonts w:ascii="Times New Roman" w:hAnsi="Times New Roman"/>
                <w:bCs/>
                <w:i/>
                <w:sz w:val="26"/>
                <w:szCs w:val="26"/>
              </w:rPr>
              <w:t>10 ngày</w:t>
            </w:r>
          </w:p>
        </w:tc>
        <w:tc>
          <w:tcPr>
            <w:tcW w:w="1163" w:type="dxa"/>
          </w:tcPr>
          <w:p w14:paraId="1C35F8EF" w14:textId="77777777" w:rsidR="00EA07FE" w:rsidRPr="007D038B"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7D038B" w14:paraId="6BF95AC6" w14:textId="77777777" w:rsidTr="005F02C4">
        <w:tc>
          <w:tcPr>
            <w:tcW w:w="851" w:type="dxa"/>
            <w:vAlign w:val="center"/>
          </w:tcPr>
          <w:p w14:paraId="34FED0B3" w14:textId="77777777" w:rsidR="00EA07FE" w:rsidRPr="00370942"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370942">
              <w:rPr>
                <w:rFonts w:ascii="Times New Roman" w:hAnsi="Times New Roman"/>
                <w:b/>
                <w:sz w:val="26"/>
                <w:szCs w:val="26"/>
              </w:rPr>
              <w:t>Bước 4</w:t>
            </w:r>
          </w:p>
        </w:tc>
        <w:tc>
          <w:tcPr>
            <w:tcW w:w="2376" w:type="dxa"/>
          </w:tcPr>
          <w:p w14:paraId="2E9929FC" w14:textId="77777777" w:rsidR="00EA07FE" w:rsidRPr="00370942" w:rsidRDefault="00EA07FE" w:rsidP="0088110F">
            <w:pPr>
              <w:pStyle w:val="NormalWeb"/>
              <w:spacing w:before="0" w:beforeAutospacing="0" w:after="120" w:afterAutospacing="0" w:line="234" w:lineRule="atLeast"/>
              <w:jc w:val="both"/>
              <w:rPr>
                <w:rStyle w:val="fontstyle21"/>
                <w:i/>
              </w:rPr>
            </w:pPr>
            <w:r w:rsidRPr="00370942">
              <w:rPr>
                <w:rFonts w:ascii="Times New Roman" w:hAnsi="Times New Roman"/>
                <w:b/>
                <w:sz w:val="26"/>
                <w:szCs w:val="26"/>
                <w:lang w:val="nl-NL"/>
              </w:rPr>
              <w:t>Trả kết quả giải quyết thủ tục hành chính</w:t>
            </w:r>
          </w:p>
          <w:p w14:paraId="44EC82E9" w14:textId="77777777" w:rsidR="00EA07FE" w:rsidRPr="00370942" w:rsidRDefault="00EA07FE" w:rsidP="0088110F">
            <w:pPr>
              <w:pStyle w:val="NormalWeb"/>
              <w:spacing w:before="0" w:beforeAutospacing="0" w:after="120" w:afterAutospacing="0" w:line="234" w:lineRule="atLeast"/>
              <w:jc w:val="both"/>
              <w:rPr>
                <w:rFonts w:ascii="Times New Roman" w:hAnsi="Times New Roman"/>
                <w:b/>
                <w:sz w:val="26"/>
                <w:szCs w:val="26"/>
              </w:rPr>
            </w:pPr>
            <w:r w:rsidRPr="00370942">
              <w:rPr>
                <w:rStyle w:val="fontstyle21"/>
                <w:i/>
              </w:rPr>
              <w:t xml:space="preserve">(Kết quả giải quyết thủ tục hành chính gửi trả cho tổ chức, cá nhân phải bảo đảm đầy đủ theo quy định mà cơ </w:t>
            </w:r>
            <w:r w:rsidRPr="00370942">
              <w:rPr>
                <w:rStyle w:val="fontstyle21"/>
                <w:i/>
              </w:rPr>
              <w:lastRenderedPageBreak/>
              <w:t>quan có thẩm quyền trả cho tổ chức, cá nhân sau khi giải quyết xong thủ tục hành chính)</w:t>
            </w:r>
          </w:p>
        </w:tc>
        <w:tc>
          <w:tcPr>
            <w:tcW w:w="7513" w:type="dxa"/>
          </w:tcPr>
          <w:p w14:paraId="406700BB" w14:textId="77777777" w:rsidR="00EA07FE" w:rsidRPr="00370942" w:rsidRDefault="00EA07FE" w:rsidP="0088110F">
            <w:pPr>
              <w:spacing w:before="120" w:after="120" w:line="340" w:lineRule="exact"/>
              <w:ind w:firstLine="205"/>
              <w:jc w:val="both"/>
              <w:rPr>
                <w:iCs/>
                <w:sz w:val="26"/>
                <w:szCs w:val="26"/>
                <w:lang w:val="nl-NL"/>
              </w:rPr>
            </w:pPr>
            <w:r w:rsidRPr="00370942">
              <w:rPr>
                <w:iCs/>
                <w:sz w:val="26"/>
                <w:szCs w:val="26"/>
                <w:lang w:val="nl-NL"/>
              </w:rPr>
              <w:lastRenderedPageBreak/>
              <w:t>Công chức tiếp nhận và trả  kết quả nhập vào sổ theo dõi hồ sơ và phần mềm điện tử thực hiện như sau:</w:t>
            </w:r>
          </w:p>
          <w:p w14:paraId="4A93E8D7" w14:textId="77777777" w:rsidR="00EA07FE" w:rsidRPr="00370942" w:rsidRDefault="00EA07FE" w:rsidP="0088110F">
            <w:pPr>
              <w:spacing w:before="120" w:after="120" w:line="340" w:lineRule="exact"/>
              <w:ind w:firstLine="205"/>
              <w:jc w:val="both"/>
              <w:rPr>
                <w:iCs/>
                <w:sz w:val="26"/>
                <w:szCs w:val="26"/>
                <w:lang w:val="nl-NL"/>
              </w:rPr>
            </w:pPr>
            <w:r w:rsidRPr="00370942">
              <w:rPr>
                <w:iCs/>
                <w:sz w:val="26"/>
                <w:szCs w:val="26"/>
                <w:lang w:val="nl-NL"/>
              </w:rPr>
              <w:t>- T</w:t>
            </w:r>
            <w:r w:rsidRPr="00212A1E">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75850F4" w14:textId="77777777" w:rsidR="00EA07FE" w:rsidRPr="00370942" w:rsidRDefault="00EA07FE" w:rsidP="0088110F">
            <w:pPr>
              <w:spacing w:before="120" w:after="120"/>
              <w:ind w:firstLine="205"/>
              <w:jc w:val="both"/>
              <w:rPr>
                <w:iCs/>
                <w:sz w:val="26"/>
                <w:szCs w:val="26"/>
                <w:lang w:val="nl-NL"/>
              </w:rPr>
            </w:pPr>
            <w:r w:rsidRPr="00370942">
              <w:rPr>
                <w:iCs/>
                <w:sz w:val="26"/>
                <w:szCs w:val="26"/>
                <w:lang w:val="nl-NL"/>
              </w:rPr>
              <w:t xml:space="preserve">- </w:t>
            </w:r>
            <w:r w:rsidRPr="00212A1E">
              <w:rPr>
                <w:rStyle w:val="fontstyle21"/>
                <w:lang w:val="nl-NL"/>
              </w:rPr>
              <w:t xml:space="preserve">Tổ chức, cá nhân nhận kết quả giải quyết thủ tục hành chính theo thời gian, địa điểm ghi trên Giấy tiếp nhận hồ sơ và hẹn trả </w:t>
            </w:r>
            <w:r w:rsidRPr="00212A1E">
              <w:rPr>
                <w:rStyle w:val="fontstyle21"/>
                <w:lang w:val="nl-NL"/>
              </w:rPr>
              <w:lastRenderedPageBreak/>
              <w:t>kết quả (</w:t>
            </w:r>
            <w:r w:rsidRPr="00370942">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02267A1C" w14:textId="77777777" w:rsidR="00EA07FE" w:rsidRPr="00370942" w:rsidRDefault="00EA07FE" w:rsidP="0088110F">
            <w:pPr>
              <w:spacing w:before="120" w:after="120"/>
              <w:ind w:firstLine="205"/>
              <w:jc w:val="both"/>
              <w:rPr>
                <w:iCs/>
                <w:sz w:val="26"/>
                <w:szCs w:val="26"/>
                <w:lang w:val="nl-NL"/>
              </w:rPr>
            </w:pPr>
            <w:r w:rsidRPr="00370942">
              <w:rPr>
                <w:iCs/>
                <w:sz w:val="26"/>
                <w:szCs w:val="26"/>
                <w:lang w:val="nl-NL"/>
              </w:rPr>
              <w:t xml:space="preserve">- Trường hợp nhận kết quả </w:t>
            </w:r>
            <w:r w:rsidRPr="00212A1E">
              <w:rPr>
                <w:sz w:val="26"/>
                <w:szCs w:val="26"/>
                <w:lang w:val="nl-NL"/>
              </w:rPr>
              <w:t xml:space="preserve">thông </w:t>
            </w:r>
            <w:r w:rsidRPr="00370942">
              <w:rPr>
                <w:sz w:val="26"/>
                <w:szCs w:val="26"/>
                <w:lang w:val="vi-VN"/>
              </w:rPr>
              <w:t xml:space="preserve">qua dịch vụ bưu chính </w:t>
            </w:r>
            <w:r w:rsidRPr="00212A1E">
              <w:rPr>
                <w:sz w:val="26"/>
                <w:szCs w:val="26"/>
                <w:lang w:val="nl-NL"/>
              </w:rPr>
              <w:t>công ích. (</w:t>
            </w:r>
            <w:r w:rsidRPr="00370942">
              <w:rPr>
                <w:iCs/>
                <w:sz w:val="26"/>
                <w:szCs w:val="26"/>
                <w:lang w:val="nl-NL"/>
              </w:rPr>
              <w:t>đăng ký</w:t>
            </w:r>
            <w:r w:rsidRPr="00212A1E">
              <w:rPr>
                <w:sz w:val="26"/>
                <w:szCs w:val="26"/>
                <w:lang w:val="nl-NL"/>
              </w:rPr>
              <w:t xml:space="preserve"> theo hướng dẫn của Bưu điện)</w:t>
            </w:r>
            <w:r w:rsidRPr="00212A1E">
              <w:rPr>
                <w:rStyle w:val="fontstyle21"/>
                <w:lang w:val="nl-NL"/>
              </w:rPr>
              <w:t>(nếu có)</w:t>
            </w:r>
          </w:p>
          <w:p w14:paraId="19273301" w14:textId="77777777" w:rsidR="00EA07FE" w:rsidRPr="00370942" w:rsidRDefault="00EA07FE" w:rsidP="0088110F">
            <w:pPr>
              <w:spacing w:before="120" w:after="120" w:line="340" w:lineRule="exact"/>
              <w:ind w:firstLine="205"/>
              <w:jc w:val="both"/>
              <w:rPr>
                <w:b/>
                <w:i/>
                <w:sz w:val="26"/>
                <w:szCs w:val="26"/>
                <w:lang w:val="pt-BR"/>
              </w:rPr>
            </w:pPr>
            <w:r w:rsidRPr="00370942">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12A1E">
              <w:rPr>
                <w:rStyle w:val="fontstyle21"/>
                <w:lang w:val="nl-NL"/>
              </w:rPr>
              <w:t xml:space="preserve"> trường hợp đăng ký nhận kết quả trực tuyến thì thông qua Cổng Dịch vụ công trực tuyến. (nếu có)</w:t>
            </w:r>
          </w:p>
          <w:p w14:paraId="0FDC7500" w14:textId="77777777" w:rsidR="00EA07FE" w:rsidRPr="00370942" w:rsidRDefault="00EA07FE" w:rsidP="0088110F">
            <w:pPr>
              <w:spacing w:before="120" w:after="120"/>
              <w:ind w:firstLine="205"/>
              <w:jc w:val="both"/>
              <w:rPr>
                <w:rStyle w:val="fontstyle21"/>
                <w:iCs/>
                <w:lang w:val="nl-NL"/>
              </w:rPr>
            </w:pPr>
            <w:r w:rsidRPr="00370942">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17813DFF" w14:textId="77777777" w:rsidR="00EA07FE" w:rsidRPr="00370942"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370942">
              <w:rPr>
                <w:rFonts w:ascii="Times New Roman" w:hAnsi="Times New Roman"/>
                <w:bCs/>
                <w:i/>
                <w:sz w:val="26"/>
                <w:szCs w:val="26"/>
              </w:rPr>
              <w:lastRenderedPageBreak/>
              <w:t>½ ngày</w:t>
            </w:r>
          </w:p>
        </w:tc>
        <w:tc>
          <w:tcPr>
            <w:tcW w:w="1163" w:type="dxa"/>
          </w:tcPr>
          <w:p w14:paraId="54340D91" w14:textId="77777777" w:rsidR="00EA07FE" w:rsidRPr="007D038B"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122D32F1"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6B0805AA"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2DCE3ADA"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Xây dựng phương án giải thể trung tâm giáo dục thường xuyên;</w:t>
      </w:r>
    </w:p>
    <w:p w14:paraId="5BB48CD8"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Gửi công văn đề nghị Sở Nội vụ tổ chức thẩm định</w:t>
      </w:r>
    </w:p>
    <w:p w14:paraId="388C1788"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716F86CF"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c. Đối tượng thực hiện thủ tục hành chính:</w:t>
      </w:r>
      <w:r w:rsidRPr="007D038B">
        <w:rPr>
          <w:rFonts w:ascii="Times New Roman" w:hAnsi="Times New Roman"/>
          <w:sz w:val="28"/>
          <w:szCs w:val="28"/>
        </w:rPr>
        <w:t xml:space="preserve"> Sở Giáo dục và Đào tạo</w:t>
      </w:r>
    </w:p>
    <w:p w14:paraId="5E939B33"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d. Cơ quan giải quyết thủ tục hành chính:</w:t>
      </w:r>
      <w:r w:rsidRPr="007D038B">
        <w:rPr>
          <w:rFonts w:ascii="Times New Roman" w:hAnsi="Times New Roman"/>
          <w:sz w:val="28"/>
          <w:szCs w:val="28"/>
        </w:rPr>
        <w:t xml:space="preserve"> Ủy ban nhân dân cấp tỉnh.</w:t>
      </w:r>
    </w:p>
    <w:p w14:paraId="5FB5D1D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
          <w:bCs/>
          <w:sz w:val="28"/>
          <w:szCs w:val="28"/>
        </w:rPr>
        <w:t>đ. Kết quả thực hiện thủ tục hành chính:</w:t>
      </w:r>
      <w:r>
        <w:rPr>
          <w:rFonts w:ascii="Times New Roman" w:hAnsi="Times New Roman"/>
          <w:b/>
          <w:bCs/>
          <w:sz w:val="28"/>
          <w:szCs w:val="28"/>
        </w:rPr>
        <w:t xml:space="preserve"> </w:t>
      </w:r>
      <w:r w:rsidRPr="007D038B">
        <w:rPr>
          <w:rFonts w:ascii="Times New Roman" w:hAnsi="Times New Roman"/>
          <w:bCs/>
          <w:sz w:val="28"/>
          <w:szCs w:val="28"/>
        </w:rPr>
        <w:t>Quyết định giải thể trung tâm giáo dục thường xuyên cấp tỉnh của Chủ tịch Ủy ban nhân dân cấp tỉnh.</w:t>
      </w:r>
    </w:p>
    <w:p w14:paraId="5D40D90F"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1BD4031F"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lastRenderedPageBreak/>
        <w:t xml:space="preserve">g. Tên mẫu đơn, mẫu tờ khai: </w:t>
      </w:r>
      <w:r w:rsidRPr="007D038B">
        <w:rPr>
          <w:rFonts w:ascii="Times New Roman" w:hAnsi="Times New Roman"/>
          <w:sz w:val="28"/>
          <w:szCs w:val="28"/>
        </w:rPr>
        <w:t>Không.</w:t>
      </w:r>
    </w:p>
    <w:p w14:paraId="2F887A9A"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21D44495" w14:textId="77777777" w:rsidR="00EA07FE" w:rsidRPr="00212A1E"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12A1E">
        <w:rPr>
          <w:rFonts w:ascii="Times New Roman" w:hAnsi="Times New Roman"/>
          <w:sz w:val="28"/>
          <w:szCs w:val="28"/>
          <w:lang w:val="hr-HR"/>
        </w:rPr>
        <w:t>- Vi phạm nghiêm trọng các quy định về quản lý, tổ chức, hoạt động của trung tâm;</w:t>
      </w:r>
    </w:p>
    <w:p w14:paraId="6757CB6A" w14:textId="77777777" w:rsidR="00EA07FE" w:rsidRPr="00212A1E"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12A1E">
        <w:rPr>
          <w:rFonts w:ascii="Times New Roman" w:hAnsi="Times New Roman"/>
          <w:sz w:val="28"/>
          <w:szCs w:val="28"/>
          <w:lang w:val="hr-HR"/>
        </w:rPr>
        <w:t>-  Hết thời gian đình chỉ ghi trong quyết định đình chỉ hoạt động mà không khắc phục được nguyên nhân dẫn đến việc đình chỉ.</w:t>
      </w:r>
    </w:p>
    <w:p w14:paraId="2E237FB2" w14:textId="77777777" w:rsidR="00EA07FE" w:rsidRPr="00212A1E"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12A1E">
        <w:rPr>
          <w:rFonts w:ascii="Times New Roman" w:hAnsi="Times New Roman"/>
          <w:b/>
          <w:bCs/>
          <w:sz w:val="28"/>
          <w:szCs w:val="28"/>
          <w:lang w:val="hr-HR"/>
        </w:rPr>
        <w:t xml:space="preserve">i. Căn cứ pháp lý của thủ tục hành chính: </w:t>
      </w:r>
    </w:p>
    <w:p w14:paraId="22E68F81" w14:textId="77777777" w:rsidR="00EA07FE" w:rsidRPr="00212A1E" w:rsidRDefault="00EA07FE" w:rsidP="00EA07FE">
      <w:pPr>
        <w:shd w:val="clear" w:color="auto" w:fill="FFFFFF"/>
        <w:spacing w:before="120" w:after="120"/>
        <w:ind w:firstLine="720"/>
        <w:jc w:val="both"/>
        <w:rPr>
          <w:sz w:val="28"/>
          <w:szCs w:val="28"/>
          <w:lang w:val="hr-HR"/>
        </w:rPr>
      </w:pPr>
      <w:r w:rsidRPr="00212A1E">
        <w:rPr>
          <w:sz w:val="28"/>
          <w:szCs w:val="28"/>
          <w:lang w:val="hr-HR"/>
        </w:rPr>
        <w:t>+ Điều 41 Nghị định số </w:t>
      </w:r>
      <w:hyperlink r:id="rId122" w:tgtFrame="_blank" w:tooltip="Nghị định 46/2017/NĐ-CP" w:history="1">
        <w:r w:rsidRPr="00212A1E">
          <w:rPr>
            <w:sz w:val="28"/>
            <w:szCs w:val="28"/>
            <w:lang w:val="hr-HR"/>
          </w:rPr>
          <w:t>46/2017/NĐ-CP</w:t>
        </w:r>
      </w:hyperlink>
      <w:r w:rsidRPr="00212A1E">
        <w:rPr>
          <w:sz w:val="28"/>
          <w:szCs w:val="28"/>
          <w:lang w:val="hr-HR"/>
        </w:rPr>
        <w:t> ngày 21/4/2017 của Chính phủ quy định về điều kiện đầu tư và hoạt động trong lĩnh vực giáo dục;</w:t>
      </w:r>
    </w:p>
    <w:p w14:paraId="021C186A" w14:textId="77777777" w:rsidR="00EA07FE" w:rsidRPr="00212A1E" w:rsidRDefault="00EA07FE" w:rsidP="00EA07FE">
      <w:pPr>
        <w:shd w:val="clear" w:color="auto" w:fill="FFFFFF"/>
        <w:spacing w:before="120" w:after="120"/>
        <w:ind w:firstLine="720"/>
        <w:jc w:val="both"/>
        <w:rPr>
          <w:sz w:val="28"/>
          <w:szCs w:val="28"/>
          <w:lang w:val="hr-HR"/>
        </w:rPr>
      </w:pPr>
      <w:r w:rsidRPr="00212A1E">
        <w:rPr>
          <w:iCs/>
          <w:sz w:val="28"/>
          <w:szCs w:val="28"/>
          <w:lang w:val="hr-HR"/>
        </w:rPr>
        <w:t>+ Điều 2 Nghị định số </w:t>
      </w:r>
      <w:hyperlink r:id="rId123" w:tgtFrame="_blank" w:tooltip="Nghị định 135/2018/NĐ-CP" w:history="1">
        <w:r w:rsidRPr="00212A1E">
          <w:rPr>
            <w:iCs/>
            <w:sz w:val="28"/>
            <w:szCs w:val="28"/>
            <w:lang w:val="hr-HR"/>
          </w:rPr>
          <w:t>135/2018/NĐ-CP</w:t>
        </w:r>
      </w:hyperlink>
      <w:r w:rsidRPr="00212A1E">
        <w:rPr>
          <w:iCs/>
          <w:sz w:val="28"/>
          <w:szCs w:val="28"/>
          <w:lang w:val="hr-HR"/>
        </w:rPr>
        <w:t> ngày 04/10/2018 của Chính phủ sửa đổi một số điều của Nghị định </w:t>
      </w:r>
      <w:hyperlink r:id="rId124" w:tgtFrame="_blank" w:tooltip="Nghị định 46/2017/NĐ-CP" w:history="1">
        <w:r w:rsidRPr="00212A1E">
          <w:rPr>
            <w:iCs/>
            <w:sz w:val="28"/>
            <w:szCs w:val="28"/>
            <w:lang w:val="hr-HR"/>
          </w:rPr>
          <w:t>46/2017/NĐ-CP</w:t>
        </w:r>
      </w:hyperlink>
      <w:r w:rsidRPr="00212A1E">
        <w:rPr>
          <w:iCs/>
          <w:sz w:val="28"/>
          <w:szCs w:val="28"/>
          <w:lang w:val="hr-HR"/>
        </w:rPr>
        <w:t> ngày 21/4/2017 của Chính phủ quy định về điều kiện đầu tư và hoạt động trong lĩnh vực giáo dục.</w:t>
      </w:r>
    </w:p>
    <w:p w14:paraId="7973C1F7"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EA07FE" w:rsidRPr="007D038B" w14:paraId="6555AFBC"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8E50935"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359F3675"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37F8F82D"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27910436"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343B3E3"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7758D737"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26454B53"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4B6769D2"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59537FBE"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73588FC9"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303BD7BC"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15B5E91" w14:textId="77777777" w:rsidR="00EA07FE" w:rsidRPr="00212A1E"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12A1E">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12A1E">
              <w:rPr>
                <w:rStyle w:val="fontstyle01"/>
                <w:b w:val="0"/>
                <w:lang w:val="nl-NL"/>
              </w:rPr>
              <w:t>về thực hiện cơ chế một cửa, một cửa liên thông trong giải quyết thủ tục hành chính</w:t>
            </w:r>
            <w:r w:rsidRPr="00212A1E">
              <w:rPr>
                <w:rFonts w:ascii="Times New Roman" w:hAnsi="Times New Roman"/>
                <w:b/>
                <w:sz w:val="28"/>
                <w:szCs w:val="28"/>
                <w:lang w:val="nl-NL"/>
              </w:rPr>
              <w:t>.</w:t>
            </w:r>
            <w:r w:rsidRPr="00212A1E">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29479713"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3A7B88CC" w14:textId="77777777" w:rsidR="00EA07FE" w:rsidRPr="007D038B" w:rsidRDefault="00EA07FE" w:rsidP="0088110F">
            <w:pPr>
              <w:spacing w:before="40" w:after="40"/>
              <w:rPr>
                <w:sz w:val="26"/>
                <w:szCs w:val="26"/>
                <w:lang w:val="nl-NL"/>
              </w:rPr>
            </w:pPr>
          </w:p>
        </w:tc>
      </w:tr>
    </w:tbl>
    <w:p w14:paraId="02D00C63" w14:textId="77777777" w:rsidR="00EA07FE" w:rsidRPr="00212A1E" w:rsidRDefault="00EA07FE" w:rsidP="00EA07FE">
      <w:pPr>
        <w:rPr>
          <w:bCs/>
          <w:i/>
          <w:sz w:val="28"/>
          <w:szCs w:val="28"/>
          <w:lang w:val="nl-NL"/>
        </w:rPr>
      </w:pPr>
    </w:p>
    <w:p w14:paraId="7D10B608" w14:textId="5016BF13" w:rsidR="00EA07FE" w:rsidRPr="00212A1E" w:rsidRDefault="00B15C51" w:rsidP="00EA07FE">
      <w:pPr>
        <w:shd w:val="clear" w:color="auto" w:fill="FFFFFF"/>
        <w:spacing w:before="120" w:after="120" w:line="212" w:lineRule="atLeast"/>
        <w:ind w:firstLine="720"/>
        <w:jc w:val="both"/>
        <w:rPr>
          <w:b/>
          <w:bCs/>
          <w:sz w:val="28"/>
          <w:szCs w:val="28"/>
          <w:lang w:val="nl-NL"/>
        </w:rPr>
      </w:pPr>
      <w:r w:rsidRPr="00212A1E">
        <w:rPr>
          <w:b/>
          <w:bCs/>
          <w:sz w:val="28"/>
          <w:szCs w:val="28"/>
          <w:lang w:val="nl-NL"/>
        </w:rPr>
        <w:lastRenderedPageBreak/>
        <w:t>35</w:t>
      </w:r>
      <w:r w:rsidR="00EA07FE" w:rsidRPr="00212A1E">
        <w:rPr>
          <w:b/>
          <w:bCs/>
          <w:sz w:val="28"/>
          <w:szCs w:val="28"/>
          <w:lang w:val="nl-NL"/>
        </w:rPr>
        <w:t xml:space="preserve">. Tên thủ tục hành chính: </w:t>
      </w:r>
      <w:r w:rsidRPr="00212A1E">
        <w:rPr>
          <w:b/>
          <w:bCs/>
          <w:sz w:val="28"/>
          <w:szCs w:val="28"/>
          <w:lang w:val="nl-NL"/>
        </w:rPr>
        <w:t>X</w:t>
      </w:r>
      <w:r w:rsidR="00EA07FE" w:rsidRPr="00212A1E">
        <w:rPr>
          <w:b/>
          <w:bCs/>
          <w:sz w:val="28"/>
          <w:szCs w:val="28"/>
          <w:lang w:val="nl-NL"/>
        </w:rPr>
        <w:t xml:space="preserve">ếp hạng các trung tâm </w:t>
      </w:r>
      <w:r w:rsidR="00E2200F" w:rsidRPr="00212A1E">
        <w:rPr>
          <w:b/>
          <w:bCs/>
          <w:sz w:val="28"/>
          <w:szCs w:val="28"/>
          <w:lang w:val="nl-NL"/>
        </w:rPr>
        <w:t xml:space="preserve">giáo dục thường xuyên </w:t>
      </w:r>
      <w:r w:rsidR="00EA07FE" w:rsidRPr="00212A1E">
        <w:rPr>
          <w:b/>
          <w:bCs/>
          <w:sz w:val="28"/>
          <w:szCs w:val="28"/>
          <w:lang w:val="nl-NL"/>
        </w:rPr>
        <w:t>cấp huyện</w:t>
      </w:r>
    </w:p>
    <w:p w14:paraId="05243AA2"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12A1E">
        <w:rPr>
          <w:b/>
          <w:bCs/>
          <w:sz w:val="28"/>
          <w:szCs w:val="28"/>
          <w:lang w:val="nl-NL"/>
        </w:rPr>
        <w:t xml:space="preserve"> </w:t>
      </w:r>
      <w:r w:rsidRPr="007D038B">
        <w:rPr>
          <w:b/>
          <w:bCs/>
          <w:sz w:val="28"/>
          <w:szCs w:val="28"/>
          <w:lang w:val="vi-VN"/>
        </w:rPr>
        <w:t>tự</w:t>
      </w:r>
      <w:r w:rsidRPr="00212A1E">
        <w:rPr>
          <w:b/>
          <w:bCs/>
          <w:sz w:val="28"/>
          <w:szCs w:val="28"/>
          <w:lang w:val="nl-NL"/>
        </w:rPr>
        <w:t xml:space="preserve">, cách thức, thời gian </w:t>
      </w:r>
      <w:r w:rsidRPr="007D038B">
        <w:rPr>
          <w:b/>
          <w:bCs/>
          <w:sz w:val="28"/>
          <w:szCs w:val="28"/>
          <w:lang w:val="vi-VN"/>
        </w:rPr>
        <w:t>giải quyết</w:t>
      </w:r>
      <w:r w:rsidRPr="00212A1E">
        <w:rPr>
          <w:b/>
          <w:sz w:val="28"/>
          <w:szCs w:val="28"/>
          <w:lang w:val="nl-NL"/>
        </w:rPr>
        <w:t xml:space="preserve"> thủ tục hành chính: </w:t>
      </w:r>
    </w:p>
    <w:tbl>
      <w:tblPr>
        <w:tblStyle w:val="TableGrid"/>
        <w:tblW w:w="15021" w:type="dxa"/>
        <w:tblLook w:val="04A0" w:firstRow="1" w:lastRow="0" w:firstColumn="1" w:lastColumn="0" w:noHBand="0" w:noVBand="1"/>
      </w:tblPr>
      <w:tblGrid>
        <w:gridCol w:w="851"/>
        <w:gridCol w:w="2376"/>
        <w:gridCol w:w="7513"/>
        <w:gridCol w:w="3118"/>
        <w:gridCol w:w="1163"/>
      </w:tblGrid>
      <w:tr w:rsidR="00EA07FE" w:rsidRPr="00DA456D" w14:paraId="2DE6C8A0" w14:textId="77777777" w:rsidTr="005F02C4">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59EA17B7" w14:textId="77777777" w:rsidR="00EA07FE" w:rsidRPr="00DA456D" w:rsidRDefault="00EA07FE" w:rsidP="0088110F">
            <w:pPr>
              <w:pStyle w:val="NormalWeb"/>
              <w:spacing w:before="0" w:beforeAutospacing="0" w:after="0" w:afterAutospacing="0"/>
              <w:jc w:val="center"/>
              <w:rPr>
                <w:rFonts w:ascii="Times New Roman" w:hAnsi="Times New Roman"/>
                <w:b/>
                <w:sz w:val="26"/>
                <w:szCs w:val="26"/>
              </w:rPr>
            </w:pPr>
            <w:r w:rsidRPr="00DA456D">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049CB089" w14:textId="77777777" w:rsidR="00EA07FE" w:rsidRPr="00DA456D" w:rsidRDefault="00EA07FE" w:rsidP="0088110F">
            <w:pPr>
              <w:pStyle w:val="NormalWeb"/>
              <w:spacing w:before="0" w:beforeAutospacing="0" w:after="0" w:afterAutospacing="0"/>
              <w:jc w:val="center"/>
              <w:rPr>
                <w:rFonts w:ascii="Times New Roman" w:hAnsi="Times New Roman"/>
                <w:b/>
                <w:sz w:val="26"/>
                <w:szCs w:val="26"/>
              </w:rPr>
            </w:pPr>
            <w:r w:rsidRPr="00DA456D">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0A2D1E36" w14:textId="77777777" w:rsidR="00EA07FE" w:rsidRPr="00DA456D" w:rsidRDefault="00EA07FE" w:rsidP="0088110F">
            <w:pPr>
              <w:pStyle w:val="NormalWeb"/>
              <w:spacing w:before="0" w:beforeAutospacing="0" w:after="0" w:afterAutospacing="0"/>
              <w:jc w:val="center"/>
              <w:rPr>
                <w:rFonts w:ascii="Times New Roman" w:hAnsi="Times New Roman"/>
                <w:b/>
                <w:sz w:val="26"/>
                <w:szCs w:val="26"/>
              </w:rPr>
            </w:pPr>
            <w:r w:rsidRPr="00DA456D">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7FECB80F" w14:textId="77777777" w:rsidR="00EA07FE" w:rsidRPr="00DA456D" w:rsidRDefault="00EA07FE" w:rsidP="0088110F">
            <w:pPr>
              <w:pStyle w:val="NormalWeb"/>
              <w:spacing w:before="0" w:beforeAutospacing="0" w:after="0" w:afterAutospacing="0"/>
              <w:jc w:val="center"/>
              <w:rPr>
                <w:rFonts w:ascii="Times New Roman" w:hAnsi="Times New Roman"/>
                <w:b/>
                <w:sz w:val="26"/>
                <w:szCs w:val="26"/>
              </w:rPr>
            </w:pPr>
            <w:r w:rsidRPr="00DA456D">
              <w:rPr>
                <w:rFonts w:ascii="Times New Roman" w:hAnsi="Times New Roman"/>
                <w:b/>
                <w:sz w:val="26"/>
                <w:szCs w:val="26"/>
              </w:rPr>
              <w:t>Thời gian giải quyết</w:t>
            </w:r>
          </w:p>
        </w:tc>
        <w:tc>
          <w:tcPr>
            <w:tcW w:w="1163" w:type="dxa"/>
            <w:tcBorders>
              <w:top w:val="single" w:sz="4" w:space="0" w:color="auto"/>
              <w:left w:val="single" w:sz="4" w:space="0" w:color="auto"/>
              <w:bottom w:val="single" w:sz="4" w:space="0" w:color="auto"/>
              <w:right w:val="single" w:sz="4" w:space="0" w:color="auto"/>
            </w:tcBorders>
            <w:vAlign w:val="center"/>
          </w:tcPr>
          <w:p w14:paraId="375E0B5D" w14:textId="77777777" w:rsidR="00EA07FE" w:rsidRPr="00DA456D" w:rsidRDefault="00EA07FE" w:rsidP="0088110F">
            <w:pPr>
              <w:pStyle w:val="NormalWeb"/>
              <w:spacing w:before="0" w:beforeAutospacing="0" w:after="0" w:afterAutospacing="0"/>
              <w:jc w:val="center"/>
              <w:rPr>
                <w:rFonts w:ascii="Times New Roman" w:hAnsi="Times New Roman"/>
                <w:b/>
                <w:sz w:val="26"/>
                <w:szCs w:val="26"/>
              </w:rPr>
            </w:pPr>
            <w:r w:rsidRPr="00DA456D">
              <w:rPr>
                <w:rFonts w:ascii="Times New Roman" w:hAnsi="Times New Roman"/>
                <w:b/>
                <w:sz w:val="26"/>
                <w:szCs w:val="26"/>
              </w:rPr>
              <w:t>Ghi chú</w:t>
            </w:r>
          </w:p>
        </w:tc>
      </w:tr>
      <w:tr w:rsidR="00EA07FE" w:rsidRPr="00DA456D" w14:paraId="45C80288" w14:textId="77777777" w:rsidTr="005F02C4">
        <w:trPr>
          <w:trHeight w:val="1392"/>
        </w:trPr>
        <w:tc>
          <w:tcPr>
            <w:tcW w:w="851" w:type="dxa"/>
            <w:vMerge w:val="restart"/>
            <w:tcBorders>
              <w:top w:val="single" w:sz="4" w:space="0" w:color="auto"/>
            </w:tcBorders>
            <w:vAlign w:val="center"/>
          </w:tcPr>
          <w:p w14:paraId="09AB73CD" w14:textId="77777777" w:rsidR="00EA07FE" w:rsidRPr="00DA456D"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A456D">
              <w:rPr>
                <w:rFonts w:ascii="Times New Roman" w:hAnsi="Times New Roman"/>
                <w:b/>
                <w:sz w:val="26"/>
                <w:szCs w:val="26"/>
              </w:rPr>
              <w:t>Bước 1</w:t>
            </w:r>
          </w:p>
        </w:tc>
        <w:tc>
          <w:tcPr>
            <w:tcW w:w="2376" w:type="dxa"/>
            <w:vMerge w:val="restart"/>
            <w:tcBorders>
              <w:top w:val="single" w:sz="4" w:space="0" w:color="auto"/>
            </w:tcBorders>
            <w:vAlign w:val="center"/>
          </w:tcPr>
          <w:p w14:paraId="11863281" w14:textId="77777777" w:rsidR="00EA07FE" w:rsidRPr="00DA456D"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DA456D">
              <w:rPr>
                <w:rFonts w:ascii="Times New Roman" w:hAnsi="Times New Roman"/>
                <w:b/>
                <w:sz w:val="26"/>
                <w:szCs w:val="26"/>
              </w:rPr>
              <w:t xml:space="preserve">Nộp hồ sơ thủ tục hành chính: </w:t>
            </w:r>
            <w:r w:rsidRPr="00DA456D">
              <w:rPr>
                <w:rFonts w:ascii="Times New Roman" w:hAnsi="Times New Roman"/>
                <w:i/>
                <w:sz w:val="26"/>
                <w:szCs w:val="26"/>
              </w:rPr>
              <w:t xml:space="preserve">Tổ chức, cá nhân chuẩn bị hồ sơ đầy đủ theo quy định và </w:t>
            </w:r>
            <w:r w:rsidRPr="00DA456D">
              <w:rPr>
                <w:rFonts w:ascii="Times New Roman" w:hAnsi="Times New Roman"/>
                <w:i/>
                <w:sz w:val="26"/>
                <w:szCs w:val="26"/>
                <w:lang w:val="vi-VN"/>
              </w:rPr>
              <w:t xml:space="preserve">nộp hồ sơ </w:t>
            </w:r>
            <w:r w:rsidRPr="00DA456D">
              <w:rPr>
                <w:rFonts w:ascii="Times New Roman" w:hAnsi="Times New Roman"/>
                <w:i/>
                <w:sz w:val="26"/>
                <w:szCs w:val="26"/>
              </w:rPr>
              <w:t>qua các cách thức sau:</w:t>
            </w:r>
          </w:p>
        </w:tc>
        <w:tc>
          <w:tcPr>
            <w:tcW w:w="7513" w:type="dxa"/>
            <w:tcBorders>
              <w:top w:val="single" w:sz="4" w:space="0" w:color="auto"/>
            </w:tcBorders>
            <w:vAlign w:val="center"/>
          </w:tcPr>
          <w:p w14:paraId="644C26B9" w14:textId="77777777" w:rsidR="00EA07FE" w:rsidRPr="00DA456D"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DA456D">
              <w:rPr>
                <w:rFonts w:ascii="Times New Roman" w:hAnsi="Times New Roman"/>
                <w:sz w:val="26"/>
                <w:szCs w:val="26"/>
              </w:rPr>
              <w:t xml:space="preserve">   1.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DA456D">
              <w:rPr>
                <w:rFonts w:ascii="Times New Roman" w:hAnsi="Times New Roman"/>
                <w:sz w:val="26"/>
                <w:szCs w:val="26"/>
              </w:rPr>
              <w:t>).</w:t>
            </w:r>
          </w:p>
          <w:p w14:paraId="62B75627"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DA456D">
              <w:rPr>
                <w:rFonts w:ascii="Times New Roman" w:hAnsi="Times New Roman"/>
                <w:sz w:val="26"/>
                <w:szCs w:val="26"/>
              </w:rPr>
              <w:t xml:space="preserve">   2. Hoặc thông qua bưu điện.</w:t>
            </w:r>
          </w:p>
          <w:p w14:paraId="58767952" w14:textId="56CF8E22" w:rsidR="00B16780" w:rsidRPr="00DA456D" w:rsidRDefault="00B16780" w:rsidP="00B16780">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125" w:history="1">
              <w:r w:rsidRPr="004605B5">
                <w:rPr>
                  <w:rStyle w:val="Hyperlink"/>
                  <w:rFonts w:ascii="Times New Roman" w:hAnsi="Times New Roman"/>
                  <w:sz w:val="26"/>
                  <w:szCs w:val="26"/>
                </w:rPr>
                <w:t>http://dichvucong.dongthap.gov.vn</w:t>
              </w:r>
            </w:hyperlink>
          </w:p>
        </w:tc>
        <w:tc>
          <w:tcPr>
            <w:tcW w:w="3118" w:type="dxa"/>
            <w:tcBorders>
              <w:top w:val="single" w:sz="4" w:space="0" w:color="auto"/>
            </w:tcBorders>
            <w:vAlign w:val="center"/>
          </w:tcPr>
          <w:p w14:paraId="54193121" w14:textId="77777777" w:rsidR="00EA07FE" w:rsidRPr="00DA456D"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A456D">
              <w:rPr>
                <w:rFonts w:ascii="Times New Roman" w:hAnsi="Times New Roman"/>
                <w:sz w:val="26"/>
                <w:szCs w:val="26"/>
                <w:lang w:val="vi-VN"/>
              </w:rPr>
              <w:t>Sáng: từ 07 giờ đến 11 giờ 30 phút; chiều: từ 13 giờ 30 đến 17 giờ của các ngày làm việc.</w:t>
            </w:r>
          </w:p>
        </w:tc>
        <w:tc>
          <w:tcPr>
            <w:tcW w:w="1163" w:type="dxa"/>
            <w:tcBorders>
              <w:top w:val="single" w:sz="4" w:space="0" w:color="auto"/>
            </w:tcBorders>
            <w:vAlign w:val="center"/>
          </w:tcPr>
          <w:p w14:paraId="657E9FDE" w14:textId="77777777" w:rsidR="00EA07FE" w:rsidRPr="00DA456D" w:rsidRDefault="00EA07FE" w:rsidP="0088110F">
            <w:pPr>
              <w:jc w:val="center"/>
              <w:rPr>
                <w:i/>
                <w:sz w:val="26"/>
                <w:szCs w:val="26"/>
                <w:lang w:val="vi-VN"/>
              </w:rPr>
            </w:pPr>
          </w:p>
        </w:tc>
      </w:tr>
      <w:tr w:rsidR="00EA07FE" w:rsidRPr="00DA456D" w14:paraId="2C3DA192" w14:textId="77777777" w:rsidTr="005F02C4">
        <w:trPr>
          <w:trHeight w:val="844"/>
        </w:trPr>
        <w:tc>
          <w:tcPr>
            <w:tcW w:w="851" w:type="dxa"/>
            <w:vMerge/>
          </w:tcPr>
          <w:p w14:paraId="2515F10D" w14:textId="77777777" w:rsidR="00EA07FE" w:rsidRPr="00DA456D"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5CD4ACD" w14:textId="77777777" w:rsidR="00EA07FE" w:rsidRPr="00DA456D"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3FBB7476" w14:textId="35310126" w:rsidR="00EA07FE" w:rsidRPr="00DA456D" w:rsidRDefault="00EA07FE" w:rsidP="00B16780">
            <w:pPr>
              <w:pStyle w:val="NormalWeb"/>
              <w:shd w:val="clear" w:color="auto" w:fill="FFFFFF"/>
              <w:spacing w:before="0" w:beforeAutospacing="0" w:after="0" w:afterAutospacing="0"/>
              <w:jc w:val="both"/>
              <w:rPr>
                <w:rFonts w:ascii="Times New Roman" w:hAnsi="Times New Roman"/>
                <w:sz w:val="26"/>
                <w:szCs w:val="26"/>
              </w:rPr>
            </w:pPr>
            <w:r w:rsidRPr="00DA456D">
              <w:rPr>
                <w:rFonts w:ascii="Times New Roman" w:hAnsi="Times New Roman"/>
                <w:sz w:val="26"/>
                <w:szCs w:val="26"/>
              </w:rPr>
              <w:t xml:space="preserve">   </w:t>
            </w:r>
            <w:r w:rsidR="00B16780">
              <w:rPr>
                <w:rFonts w:ascii="Times New Roman" w:hAnsi="Times New Roman"/>
                <w:sz w:val="26"/>
                <w:szCs w:val="26"/>
              </w:rPr>
              <w:t>4</w:t>
            </w:r>
            <w:r w:rsidRPr="00DA456D">
              <w:rPr>
                <w:rFonts w:ascii="Times New Roman" w:hAnsi="Times New Roman"/>
                <w:sz w:val="26"/>
                <w:szCs w:val="26"/>
              </w:rPr>
              <w:t xml:space="preserve">. </w:t>
            </w:r>
            <w:r w:rsidRPr="00DA456D">
              <w:rPr>
                <w:rFonts w:ascii="Times New Roman" w:hAnsi="Times New Roman"/>
                <w:sz w:val="26"/>
                <w:szCs w:val="26"/>
                <w:lang w:val="vi-VN"/>
              </w:rPr>
              <w:t xml:space="preserve">Sở </w:t>
            </w:r>
            <w:r w:rsidRPr="00DA456D">
              <w:rPr>
                <w:rFonts w:ascii="Times New Roman" w:hAnsi="Times New Roman"/>
                <w:sz w:val="26"/>
                <w:szCs w:val="26"/>
              </w:rPr>
              <w:t xml:space="preserve">GDĐT </w:t>
            </w:r>
            <w:r w:rsidRPr="00DA456D">
              <w:rPr>
                <w:rFonts w:ascii="Times New Roman" w:hAnsi="Times New Roman"/>
                <w:sz w:val="26"/>
                <w:szCs w:val="26"/>
                <w:lang w:val="vi-VN"/>
              </w:rPr>
              <w:t>tiếp nhận</w:t>
            </w:r>
            <w:r w:rsidRPr="00DA456D">
              <w:rPr>
                <w:rFonts w:ascii="Times New Roman" w:hAnsi="Times New Roman"/>
                <w:sz w:val="26"/>
                <w:szCs w:val="26"/>
              </w:rPr>
              <w:t>, kiểm tra hồ sơ xếp hạng các trung tâm GDTX cấp huyện của tổ chức trên địa bàn thuộc phạm vi quản lý và thông tin cho tổ chức biết hồ sơ được chấp nhận hoặc yêu cầu tiếp tục hoàn thiện.</w:t>
            </w:r>
          </w:p>
        </w:tc>
        <w:tc>
          <w:tcPr>
            <w:tcW w:w="3118" w:type="dxa"/>
            <w:vAlign w:val="center"/>
          </w:tcPr>
          <w:p w14:paraId="156FB27B" w14:textId="77777777" w:rsidR="00EA07FE" w:rsidRPr="00DA456D"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163" w:type="dxa"/>
          </w:tcPr>
          <w:p w14:paraId="791EC377" w14:textId="77777777" w:rsidR="00EA07FE" w:rsidRPr="00DA456D"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DA456D" w14:paraId="33EDA7A3" w14:textId="77777777" w:rsidTr="005F02C4">
        <w:trPr>
          <w:trHeight w:val="600"/>
        </w:trPr>
        <w:tc>
          <w:tcPr>
            <w:tcW w:w="851" w:type="dxa"/>
            <w:vMerge w:val="restart"/>
            <w:vAlign w:val="center"/>
          </w:tcPr>
          <w:p w14:paraId="536C22E6" w14:textId="77777777" w:rsidR="00EA07FE" w:rsidRPr="00DA456D"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A456D">
              <w:rPr>
                <w:rFonts w:ascii="Times New Roman" w:hAnsi="Times New Roman"/>
                <w:b/>
                <w:sz w:val="26"/>
                <w:szCs w:val="26"/>
              </w:rPr>
              <w:t>Bước 2</w:t>
            </w:r>
          </w:p>
        </w:tc>
        <w:tc>
          <w:tcPr>
            <w:tcW w:w="2376" w:type="dxa"/>
            <w:vMerge w:val="restart"/>
            <w:vAlign w:val="center"/>
          </w:tcPr>
          <w:p w14:paraId="7683A89E" w14:textId="77777777" w:rsidR="00EA07FE" w:rsidRPr="00DA456D" w:rsidRDefault="00EA07FE" w:rsidP="0088110F">
            <w:pPr>
              <w:spacing w:before="120" w:after="120"/>
              <w:jc w:val="both"/>
              <w:rPr>
                <w:sz w:val="26"/>
                <w:szCs w:val="26"/>
              </w:rPr>
            </w:pPr>
            <w:r w:rsidRPr="00DA456D">
              <w:rPr>
                <w:b/>
                <w:sz w:val="26"/>
                <w:szCs w:val="26"/>
              </w:rPr>
              <w:t>Tiếp nhận và chuyển hồ sơ thủ tục hành chính</w:t>
            </w:r>
          </w:p>
        </w:tc>
        <w:tc>
          <w:tcPr>
            <w:tcW w:w="7513" w:type="dxa"/>
            <w:vMerge w:val="restart"/>
          </w:tcPr>
          <w:p w14:paraId="33E8B826" w14:textId="77777777" w:rsidR="00EA07FE" w:rsidRPr="00DA456D"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DA456D">
              <w:rPr>
                <w:rFonts w:ascii="Times New Roman" w:hAnsi="Times New Roman"/>
                <w:sz w:val="26"/>
                <w:szCs w:val="26"/>
              </w:rPr>
              <w:t xml:space="preserve"> Đối với hồ sơ được nộp </w:t>
            </w:r>
            <w:r w:rsidRPr="00DA456D">
              <w:rPr>
                <w:rFonts w:ascii="Times New Roman" w:hAnsi="Times New Roman"/>
                <w:sz w:val="26"/>
                <w:szCs w:val="26"/>
                <w:lang w:val="vi-VN"/>
              </w:rPr>
              <w:t xml:space="preserve">trực tiếp qua </w:t>
            </w:r>
            <w:r w:rsidRPr="00DA456D">
              <w:rPr>
                <w:rFonts w:ascii="Times New Roman" w:hAnsi="Times New Roman"/>
                <w:sz w:val="26"/>
                <w:szCs w:val="26"/>
              </w:rPr>
              <w:t xml:space="preserve">Bộ phận </w:t>
            </w:r>
            <w:r w:rsidRPr="00DA456D">
              <w:rPr>
                <w:rFonts w:ascii="Times New Roman" w:hAnsi="Times New Roman"/>
                <w:sz w:val="26"/>
                <w:szCs w:val="26"/>
                <w:lang w:val="vi-VN"/>
              </w:rPr>
              <w:t>tiếp nhận và trả kết quả</w:t>
            </w:r>
            <w:r w:rsidRPr="00DA456D">
              <w:rPr>
                <w:rFonts w:ascii="Times New Roman" w:hAnsi="Times New Roman"/>
                <w:sz w:val="26"/>
                <w:szCs w:val="26"/>
              </w:rPr>
              <w:t xml:space="preserve">hoặc thông </w:t>
            </w:r>
            <w:r w:rsidRPr="00DA456D">
              <w:rPr>
                <w:rFonts w:ascii="Times New Roman" w:hAnsi="Times New Roman"/>
                <w:sz w:val="26"/>
                <w:szCs w:val="26"/>
                <w:lang w:val="vi-VN"/>
              </w:rPr>
              <w:t xml:space="preserve">qua dịch vụ bưu chính </w:t>
            </w:r>
            <w:r w:rsidRPr="00DA456D">
              <w:rPr>
                <w:rFonts w:ascii="Times New Roman" w:hAnsi="Times New Roman"/>
                <w:sz w:val="26"/>
                <w:szCs w:val="26"/>
              </w:rPr>
              <w:t xml:space="preserve">công ích cán bộ, công chức, viên chức tiếp nhận hồ sơ tại Bộ phận </w:t>
            </w:r>
            <w:r w:rsidRPr="00DA456D">
              <w:rPr>
                <w:rFonts w:ascii="Times New Roman" w:hAnsi="Times New Roman"/>
                <w:sz w:val="26"/>
                <w:szCs w:val="26"/>
                <w:lang w:val="vi-VN"/>
              </w:rPr>
              <w:t>tiếp nhận và trả kết quả</w:t>
            </w:r>
            <w:r w:rsidRPr="00DA456D">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01ED624D" w14:textId="77777777" w:rsidR="00EA07FE" w:rsidRPr="00DA456D"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DA456D">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0AE0C4F2" w14:textId="77777777" w:rsidR="00EA07FE" w:rsidRPr="00DA456D"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DA456D">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6BF02865" w14:textId="77777777" w:rsidR="00EA07FE" w:rsidRPr="00DA456D" w:rsidRDefault="00EA07FE" w:rsidP="0088110F">
            <w:pPr>
              <w:spacing w:before="120" w:after="120"/>
              <w:ind w:firstLine="205"/>
              <w:jc w:val="both"/>
              <w:rPr>
                <w:sz w:val="26"/>
                <w:szCs w:val="26"/>
              </w:rPr>
            </w:pPr>
            <w:r w:rsidRPr="00DA456D">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3118" w:type="dxa"/>
            <w:vAlign w:val="center"/>
          </w:tcPr>
          <w:p w14:paraId="774A892A" w14:textId="77777777" w:rsidR="00EA07FE" w:rsidRPr="00DA456D" w:rsidRDefault="00EA07FE" w:rsidP="0088110F">
            <w:pPr>
              <w:pStyle w:val="NormalWeb"/>
              <w:spacing w:before="0" w:beforeAutospacing="0" w:after="120" w:afterAutospacing="0" w:line="234" w:lineRule="atLeast"/>
              <w:jc w:val="both"/>
              <w:rPr>
                <w:rFonts w:ascii="Times New Roman" w:hAnsi="Times New Roman"/>
                <w:b/>
                <w:sz w:val="26"/>
                <w:szCs w:val="26"/>
              </w:rPr>
            </w:pPr>
            <w:r w:rsidRPr="00DA456D">
              <w:rPr>
                <w:rFonts w:ascii="Times New Roman" w:hAnsi="Times New Roman"/>
                <w:sz w:val="26"/>
                <w:szCs w:val="26"/>
              </w:rPr>
              <w:t>C</w:t>
            </w:r>
            <w:r w:rsidRPr="00DA456D">
              <w:rPr>
                <w:rStyle w:val="fontstyle21"/>
              </w:rPr>
              <w:t xml:space="preserve">huyển ngay hồ sơ tiếp nhận trực tiếp trong ngày làm việc </w:t>
            </w:r>
            <w:r w:rsidRPr="00DA456D">
              <w:rPr>
                <w:rStyle w:val="fontstyle21"/>
                <w:i/>
              </w:rPr>
              <w:t>(k</w:t>
            </w:r>
            <w:r w:rsidRPr="00DA456D">
              <w:rPr>
                <w:rFonts w:ascii="Times New Roman" w:hAnsi="Times New Roman"/>
                <w:i/>
                <w:sz w:val="26"/>
                <w:szCs w:val="26"/>
              </w:rPr>
              <w:t>hông để quá 3 giờ làm việc)</w:t>
            </w:r>
            <w:r w:rsidRPr="00DA456D">
              <w:rPr>
                <w:rStyle w:val="fontstyle21"/>
              </w:rPr>
              <w:t xml:space="preserve"> hoặc chuyển vào đầu giờ ngày làm việc tiếp theo đối với trường hợp tiếp nhận sau 15 giờ hàng ngày.</w:t>
            </w:r>
          </w:p>
        </w:tc>
        <w:tc>
          <w:tcPr>
            <w:tcW w:w="1163" w:type="dxa"/>
            <w:vMerge w:val="restart"/>
            <w:vAlign w:val="center"/>
          </w:tcPr>
          <w:p w14:paraId="017D0321" w14:textId="77777777" w:rsidR="00EA07FE" w:rsidRPr="00DA456D" w:rsidRDefault="00EA07FE" w:rsidP="0088110F">
            <w:pPr>
              <w:jc w:val="center"/>
              <w:rPr>
                <w:i/>
                <w:sz w:val="26"/>
                <w:szCs w:val="26"/>
                <w:lang w:val="vi-VN"/>
              </w:rPr>
            </w:pPr>
          </w:p>
        </w:tc>
      </w:tr>
      <w:tr w:rsidR="00EA07FE" w:rsidRPr="00DA456D" w14:paraId="378FA00B" w14:textId="77777777" w:rsidTr="005F02C4">
        <w:trPr>
          <w:trHeight w:val="600"/>
        </w:trPr>
        <w:tc>
          <w:tcPr>
            <w:tcW w:w="851" w:type="dxa"/>
            <w:vMerge/>
          </w:tcPr>
          <w:p w14:paraId="3F44D6DB" w14:textId="77777777" w:rsidR="00EA07FE" w:rsidRPr="00DA456D"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EF36F34" w14:textId="77777777" w:rsidR="00EA07FE" w:rsidRPr="00DA456D" w:rsidRDefault="00EA07FE" w:rsidP="0088110F">
            <w:pPr>
              <w:spacing w:before="120" w:after="120"/>
              <w:jc w:val="both"/>
              <w:rPr>
                <w:b/>
                <w:sz w:val="26"/>
                <w:szCs w:val="26"/>
              </w:rPr>
            </w:pPr>
          </w:p>
        </w:tc>
        <w:tc>
          <w:tcPr>
            <w:tcW w:w="7513" w:type="dxa"/>
            <w:vMerge/>
          </w:tcPr>
          <w:p w14:paraId="6BFE05BD" w14:textId="77777777" w:rsidR="00EA07FE" w:rsidRPr="00DA456D"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p>
        </w:tc>
        <w:tc>
          <w:tcPr>
            <w:tcW w:w="3118" w:type="dxa"/>
            <w:vAlign w:val="center"/>
          </w:tcPr>
          <w:p w14:paraId="0B2F1A6D" w14:textId="77777777" w:rsidR="00EA07FE" w:rsidRPr="00DA456D" w:rsidRDefault="00EA07FE" w:rsidP="0088110F">
            <w:pPr>
              <w:pStyle w:val="NormalWeb"/>
              <w:spacing w:before="0" w:beforeAutospacing="0" w:after="120" w:afterAutospacing="0" w:line="234" w:lineRule="atLeast"/>
              <w:jc w:val="center"/>
              <w:rPr>
                <w:rFonts w:ascii="Times New Roman" w:hAnsi="Times New Roman"/>
                <w:sz w:val="26"/>
                <w:szCs w:val="26"/>
              </w:rPr>
            </w:pPr>
            <w:r w:rsidRPr="00DA456D">
              <w:rPr>
                <w:rFonts w:ascii="Times New Roman" w:hAnsi="Times New Roman"/>
                <w:sz w:val="26"/>
                <w:szCs w:val="26"/>
              </w:rPr>
              <w:t>Không quá 1/2 ngày kể từ ngày phát sinh hồ sơ trực tuyến</w:t>
            </w:r>
          </w:p>
        </w:tc>
        <w:tc>
          <w:tcPr>
            <w:tcW w:w="1163" w:type="dxa"/>
            <w:vMerge/>
          </w:tcPr>
          <w:p w14:paraId="29157754" w14:textId="77777777" w:rsidR="00EA07FE" w:rsidRPr="00DA456D"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DA456D" w14:paraId="451E5CD0" w14:textId="77777777" w:rsidTr="005F02C4">
        <w:tc>
          <w:tcPr>
            <w:tcW w:w="851" w:type="dxa"/>
            <w:vMerge w:val="restart"/>
            <w:vAlign w:val="center"/>
          </w:tcPr>
          <w:p w14:paraId="1BFB8743" w14:textId="77777777" w:rsidR="00EA07FE" w:rsidRPr="00DA456D"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A456D">
              <w:rPr>
                <w:rFonts w:ascii="Times New Roman" w:hAnsi="Times New Roman"/>
                <w:b/>
                <w:sz w:val="26"/>
                <w:szCs w:val="26"/>
              </w:rPr>
              <w:lastRenderedPageBreak/>
              <w:t>Bước 3</w:t>
            </w:r>
          </w:p>
        </w:tc>
        <w:tc>
          <w:tcPr>
            <w:tcW w:w="2376" w:type="dxa"/>
            <w:vMerge w:val="restart"/>
            <w:vAlign w:val="center"/>
          </w:tcPr>
          <w:p w14:paraId="1B80D0D6" w14:textId="77777777" w:rsidR="00EA07FE" w:rsidRPr="00DA456D" w:rsidRDefault="00EA07FE" w:rsidP="0088110F">
            <w:pPr>
              <w:pStyle w:val="NormalWeb"/>
              <w:spacing w:before="0" w:beforeAutospacing="0" w:after="120" w:afterAutospacing="0" w:line="234" w:lineRule="atLeast"/>
              <w:jc w:val="both"/>
              <w:rPr>
                <w:rFonts w:ascii="Times New Roman" w:hAnsi="Times New Roman"/>
                <w:b/>
                <w:sz w:val="26"/>
                <w:szCs w:val="26"/>
              </w:rPr>
            </w:pPr>
            <w:r w:rsidRPr="00DA456D">
              <w:rPr>
                <w:rStyle w:val="fontstyle01"/>
              </w:rPr>
              <w:t>Giải quyết thủ tục hành chính</w:t>
            </w:r>
          </w:p>
        </w:tc>
        <w:tc>
          <w:tcPr>
            <w:tcW w:w="7513" w:type="dxa"/>
          </w:tcPr>
          <w:p w14:paraId="37D85DC3" w14:textId="77777777" w:rsidR="00EA07FE" w:rsidRPr="00DA456D" w:rsidRDefault="00EA07FE" w:rsidP="0088110F">
            <w:pPr>
              <w:spacing w:before="120" w:after="120"/>
              <w:jc w:val="both"/>
              <w:rPr>
                <w:sz w:val="26"/>
                <w:szCs w:val="26"/>
              </w:rPr>
            </w:pPr>
            <w:r w:rsidRPr="00DA456D">
              <w:rPr>
                <w:rStyle w:val="fontstyle21"/>
              </w:rPr>
              <w:t xml:space="preserve">Sau khi nhận hồ sơ thủ tục hành chính từ </w:t>
            </w:r>
            <w:r w:rsidRPr="00DA456D">
              <w:rPr>
                <w:sz w:val="26"/>
                <w:szCs w:val="26"/>
              </w:rPr>
              <w:t xml:space="preserve">Bộ phận </w:t>
            </w:r>
            <w:r w:rsidRPr="00DA456D">
              <w:rPr>
                <w:sz w:val="26"/>
                <w:szCs w:val="26"/>
                <w:lang w:val="vi-VN"/>
              </w:rPr>
              <w:t>tiếp nhận và trả kết quả</w:t>
            </w:r>
            <w:r w:rsidRPr="00DA456D">
              <w:rPr>
                <w:rStyle w:val="fontstyle21"/>
              </w:rPr>
              <w:t>công chức, viên chức xử lý xem xét, thẩm định hồ sơ, trình phê duyệt kết quả giải quyết thủ tục hành chính:</w:t>
            </w:r>
          </w:p>
        </w:tc>
        <w:tc>
          <w:tcPr>
            <w:tcW w:w="3118" w:type="dxa"/>
            <w:vAlign w:val="center"/>
          </w:tcPr>
          <w:p w14:paraId="0291C847" w14:textId="77777777" w:rsidR="00EA07FE" w:rsidRPr="00DA456D"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A456D">
              <w:rPr>
                <w:rFonts w:ascii="Times New Roman" w:hAnsi="Times New Roman"/>
                <w:b/>
                <w:sz w:val="26"/>
                <w:szCs w:val="26"/>
              </w:rPr>
              <w:t>30 ngày</w:t>
            </w:r>
            <w:r w:rsidRPr="00DA456D">
              <w:rPr>
                <w:rFonts w:ascii="Times New Roman" w:hAnsi="Times New Roman"/>
                <w:sz w:val="26"/>
                <w:szCs w:val="26"/>
              </w:rPr>
              <w:t>, trong đó:</w:t>
            </w:r>
          </w:p>
        </w:tc>
        <w:tc>
          <w:tcPr>
            <w:tcW w:w="1163" w:type="dxa"/>
            <w:vAlign w:val="center"/>
          </w:tcPr>
          <w:p w14:paraId="2DBCF561" w14:textId="77777777" w:rsidR="00EA07FE" w:rsidRPr="00DA456D"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DA456D" w14:paraId="3B447B7F" w14:textId="77777777" w:rsidTr="005F02C4">
        <w:tc>
          <w:tcPr>
            <w:tcW w:w="851" w:type="dxa"/>
            <w:vMerge/>
          </w:tcPr>
          <w:p w14:paraId="38DB687C" w14:textId="77777777" w:rsidR="00EA07FE" w:rsidRPr="00DA456D"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4443D7B" w14:textId="77777777" w:rsidR="00EA07FE" w:rsidRPr="00DA456D"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8F768C1" w14:textId="77777777" w:rsidR="00EA07FE" w:rsidRPr="00DA456D"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A456D">
              <w:rPr>
                <w:rFonts w:ascii="Times New Roman" w:hAnsi="Times New Roman"/>
                <w:bCs/>
                <w:i/>
                <w:sz w:val="26"/>
                <w:szCs w:val="26"/>
              </w:rPr>
              <w:t>1. Tiếp nhận hồ sơ (Bộ phận TN&amp;TKQ)</w:t>
            </w:r>
          </w:p>
        </w:tc>
        <w:tc>
          <w:tcPr>
            <w:tcW w:w="3118" w:type="dxa"/>
            <w:vAlign w:val="center"/>
          </w:tcPr>
          <w:p w14:paraId="267AA27C" w14:textId="77777777" w:rsidR="00EA07FE" w:rsidRPr="00DA456D"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A456D">
              <w:rPr>
                <w:rFonts w:ascii="Times New Roman" w:hAnsi="Times New Roman"/>
                <w:bCs/>
                <w:i/>
                <w:sz w:val="26"/>
                <w:szCs w:val="26"/>
              </w:rPr>
              <w:t>½ ngày</w:t>
            </w:r>
          </w:p>
        </w:tc>
        <w:tc>
          <w:tcPr>
            <w:tcW w:w="1163" w:type="dxa"/>
          </w:tcPr>
          <w:p w14:paraId="49B837E0" w14:textId="77777777" w:rsidR="00EA07FE" w:rsidRPr="00DA456D"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DA456D" w14:paraId="0225DFA3" w14:textId="77777777" w:rsidTr="005F02C4">
        <w:tc>
          <w:tcPr>
            <w:tcW w:w="851" w:type="dxa"/>
            <w:vMerge/>
          </w:tcPr>
          <w:p w14:paraId="4D4278EC" w14:textId="77777777" w:rsidR="00EA07FE" w:rsidRPr="00DA456D"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A25E202" w14:textId="77777777" w:rsidR="00EA07FE" w:rsidRPr="00DA456D"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A5C2C42" w14:textId="77777777" w:rsidR="00EA07FE" w:rsidRPr="00DA456D"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A456D">
              <w:rPr>
                <w:rFonts w:ascii="Times New Roman" w:hAnsi="Times New Roman"/>
                <w:bCs/>
                <w:i/>
                <w:sz w:val="26"/>
                <w:szCs w:val="26"/>
              </w:rPr>
              <w:t>2. Giải quyết hồ sơ (cơ quan/bộ phận chuyên môn), t</w:t>
            </w:r>
            <w:r w:rsidRPr="00DA456D">
              <w:rPr>
                <w:rFonts w:ascii="Times New Roman" w:hAnsi="Times New Roman"/>
                <w:i/>
                <w:sz w:val="26"/>
                <w:szCs w:val="26"/>
              </w:rPr>
              <w:t>rong đó:</w:t>
            </w:r>
          </w:p>
        </w:tc>
        <w:tc>
          <w:tcPr>
            <w:tcW w:w="3118" w:type="dxa"/>
            <w:vAlign w:val="center"/>
          </w:tcPr>
          <w:p w14:paraId="6D1ACF64" w14:textId="77777777" w:rsidR="00EA07FE" w:rsidRPr="00DA456D"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A456D">
              <w:rPr>
                <w:rFonts w:ascii="Times New Roman" w:hAnsi="Times New Roman"/>
                <w:bCs/>
                <w:i/>
                <w:sz w:val="26"/>
                <w:szCs w:val="26"/>
              </w:rPr>
              <w:t>29 ngày</w:t>
            </w:r>
          </w:p>
        </w:tc>
        <w:tc>
          <w:tcPr>
            <w:tcW w:w="1163" w:type="dxa"/>
          </w:tcPr>
          <w:p w14:paraId="3893335A" w14:textId="77777777" w:rsidR="00EA07FE" w:rsidRPr="00DA456D"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DA456D" w14:paraId="082EA6FB" w14:textId="77777777" w:rsidTr="005F02C4">
        <w:tc>
          <w:tcPr>
            <w:tcW w:w="851" w:type="dxa"/>
            <w:vMerge/>
          </w:tcPr>
          <w:p w14:paraId="02011ED3" w14:textId="77777777" w:rsidR="00EA07FE" w:rsidRPr="00DA456D"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0083763" w14:textId="77777777" w:rsidR="00EA07FE" w:rsidRPr="00DA456D"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64173F3" w14:textId="77777777" w:rsidR="00EA07FE" w:rsidRPr="00DA456D" w:rsidRDefault="00EA07FE" w:rsidP="0088110F">
            <w:pPr>
              <w:pStyle w:val="NormalWeb"/>
              <w:spacing w:before="0" w:beforeAutospacing="0" w:after="120" w:afterAutospacing="0" w:line="234" w:lineRule="atLeast"/>
              <w:jc w:val="both"/>
              <w:rPr>
                <w:rFonts w:ascii="Times New Roman" w:hAnsi="Times New Roman"/>
                <w:b/>
                <w:sz w:val="26"/>
                <w:szCs w:val="26"/>
              </w:rPr>
            </w:pPr>
            <w:r w:rsidRPr="00DA456D">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280A2330" w14:textId="77777777" w:rsidR="00EA07FE" w:rsidRPr="00DA456D"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27F49DB7" w14:textId="77777777" w:rsidR="00EA07FE" w:rsidRPr="00DA456D"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63" w:type="dxa"/>
          </w:tcPr>
          <w:p w14:paraId="6E532E93" w14:textId="77777777" w:rsidR="00EA07FE" w:rsidRPr="00DA456D"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DA456D" w14:paraId="5BB66C49" w14:textId="77777777" w:rsidTr="005F02C4">
        <w:tc>
          <w:tcPr>
            <w:tcW w:w="851" w:type="dxa"/>
            <w:vMerge/>
          </w:tcPr>
          <w:p w14:paraId="00C89C1E" w14:textId="77777777" w:rsidR="00EA07FE" w:rsidRPr="00DA456D"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B19CF77" w14:textId="77777777" w:rsidR="00EA07FE" w:rsidRPr="00DA456D"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838D449" w14:textId="77777777" w:rsidR="00EA07FE" w:rsidRPr="00DA456D"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A456D">
              <w:rPr>
                <w:rFonts w:ascii="Times New Roman" w:hAnsi="Times New Roman"/>
                <w:bCs/>
                <w:i/>
                <w:sz w:val="26"/>
                <w:szCs w:val="26"/>
              </w:rPr>
              <w:t xml:space="preserve">+ Chuyên viên </w:t>
            </w:r>
          </w:p>
          <w:p w14:paraId="5734C182" w14:textId="77777777" w:rsidR="00EA07FE" w:rsidRPr="00DA456D"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A456D">
              <w:rPr>
                <w:rFonts w:ascii="Times New Roman" w:hAnsi="Times New Roman"/>
                <w:bCs/>
                <w:i/>
                <w:sz w:val="26"/>
                <w:szCs w:val="26"/>
              </w:rPr>
              <w:t>+ Lãnh đạo phòng/bộ phận</w:t>
            </w:r>
          </w:p>
          <w:p w14:paraId="1DF07747" w14:textId="77777777" w:rsidR="00EA07FE" w:rsidRPr="00DA456D"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A456D">
              <w:rPr>
                <w:rFonts w:ascii="Times New Roman" w:hAnsi="Times New Roman"/>
                <w:bCs/>
                <w:i/>
                <w:sz w:val="26"/>
                <w:szCs w:val="26"/>
              </w:rPr>
              <w:t xml:space="preserve">+ Lãnh đạo đơn vị: </w:t>
            </w:r>
          </w:p>
          <w:p w14:paraId="2D1C8EE6" w14:textId="77777777" w:rsidR="00EA07FE" w:rsidRPr="00DA456D"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A456D">
              <w:rPr>
                <w:rFonts w:ascii="Times New Roman" w:hAnsi="Times New Roman"/>
                <w:bCs/>
                <w:i/>
                <w:sz w:val="26"/>
                <w:szCs w:val="26"/>
              </w:rPr>
              <w:t xml:space="preserve">+ Văn thư đơn vị: </w:t>
            </w:r>
          </w:p>
          <w:p w14:paraId="3BA2D88F" w14:textId="77777777" w:rsidR="00EA07FE" w:rsidRPr="00DA456D" w:rsidRDefault="00EA07FE" w:rsidP="0088110F">
            <w:pPr>
              <w:pStyle w:val="NormalWeb"/>
              <w:spacing w:before="0" w:beforeAutospacing="0" w:after="120" w:afterAutospacing="0" w:line="234" w:lineRule="atLeast"/>
              <w:jc w:val="both"/>
              <w:rPr>
                <w:rFonts w:ascii="Times New Roman" w:hAnsi="Times New Roman"/>
                <w:sz w:val="26"/>
                <w:szCs w:val="26"/>
              </w:rPr>
            </w:pPr>
            <w:r w:rsidRPr="00DA456D">
              <w:rPr>
                <w:rFonts w:ascii="Times New Roman" w:hAnsi="Times New Roman"/>
                <w:sz w:val="26"/>
                <w:szCs w:val="26"/>
              </w:rPr>
              <w:t>+ UBND Tỉnh</w:t>
            </w:r>
          </w:p>
        </w:tc>
        <w:tc>
          <w:tcPr>
            <w:tcW w:w="3118" w:type="dxa"/>
            <w:vAlign w:val="center"/>
          </w:tcPr>
          <w:p w14:paraId="715AB8F8" w14:textId="77777777" w:rsidR="00EA07FE" w:rsidRPr="00DA456D"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DA456D">
              <w:rPr>
                <w:rFonts w:ascii="Times New Roman" w:hAnsi="Times New Roman"/>
                <w:bCs/>
                <w:i/>
                <w:sz w:val="26"/>
                <w:szCs w:val="26"/>
              </w:rPr>
              <w:t>17 ngày</w:t>
            </w:r>
          </w:p>
          <w:p w14:paraId="4076E5D3" w14:textId="77777777" w:rsidR="00EA07FE" w:rsidRPr="00DA456D"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DA456D">
              <w:rPr>
                <w:rFonts w:ascii="Times New Roman" w:hAnsi="Times New Roman"/>
                <w:bCs/>
                <w:i/>
                <w:sz w:val="26"/>
                <w:szCs w:val="26"/>
              </w:rPr>
              <w:t>1 ngày</w:t>
            </w:r>
          </w:p>
          <w:p w14:paraId="2C5BA080" w14:textId="77777777" w:rsidR="00EA07FE" w:rsidRPr="00DA456D"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DA456D">
              <w:rPr>
                <w:rFonts w:ascii="Times New Roman" w:hAnsi="Times New Roman"/>
                <w:bCs/>
                <w:i/>
                <w:sz w:val="26"/>
                <w:szCs w:val="26"/>
              </w:rPr>
              <w:t>1/2 ngày</w:t>
            </w:r>
          </w:p>
          <w:p w14:paraId="522927F7" w14:textId="77777777" w:rsidR="00EA07FE" w:rsidRPr="00DA456D"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DA456D">
              <w:rPr>
                <w:rFonts w:ascii="Times New Roman" w:hAnsi="Times New Roman"/>
                <w:bCs/>
                <w:i/>
                <w:sz w:val="26"/>
                <w:szCs w:val="26"/>
              </w:rPr>
              <w:t>1/2 ngày</w:t>
            </w:r>
          </w:p>
          <w:p w14:paraId="0FEF03ED" w14:textId="77777777" w:rsidR="00EA07FE" w:rsidRPr="00DA456D"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A456D">
              <w:rPr>
                <w:rFonts w:ascii="Times New Roman" w:hAnsi="Times New Roman"/>
                <w:bCs/>
                <w:i/>
                <w:sz w:val="26"/>
                <w:szCs w:val="26"/>
              </w:rPr>
              <w:t>10 ngày</w:t>
            </w:r>
          </w:p>
        </w:tc>
        <w:tc>
          <w:tcPr>
            <w:tcW w:w="1163" w:type="dxa"/>
          </w:tcPr>
          <w:p w14:paraId="5F7662BA" w14:textId="77777777" w:rsidR="00EA07FE" w:rsidRPr="00DA456D"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DA456D" w14:paraId="68A7FD1A" w14:textId="77777777" w:rsidTr="005F02C4">
        <w:tc>
          <w:tcPr>
            <w:tcW w:w="851" w:type="dxa"/>
            <w:vAlign w:val="center"/>
          </w:tcPr>
          <w:p w14:paraId="006509E2" w14:textId="77777777" w:rsidR="00EA07FE" w:rsidRPr="00DA456D"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DA456D">
              <w:rPr>
                <w:rFonts w:ascii="Times New Roman" w:hAnsi="Times New Roman"/>
                <w:b/>
                <w:sz w:val="26"/>
                <w:szCs w:val="26"/>
              </w:rPr>
              <w:t>Bước 4</w:t>
            </w:r>
          </w:p>
        </w:tc>
        <w:tc>
          <w:tcPr>
            <w:tcW w:w="2376" w:type="dxa"/>
          </w:tcPr>
          <w:p w14:paraId="3F38E304" w14:textId="77777777" w:rsidR="00EA07FE" w:rsidRPr="00DA456D" w:rsidRDefault="00EA07FE" w:rsidP="0088110F">
            <w:pPr>
              <w:pStyle w:val="NormalWeb"/>
              <w:spacing w:before="0" w:beforeAutospacing="0" w:after="120" w:afterAutospacing="0" w:line="234" w:lineRule="atLeast"/>
              <w:jc w:val="both"/>
              <w:rPr>
                <w:rStyle w:val="fontstyle21"/>
                <w:i/>
              </w:rPr>
            </w:pPr>
            <w:r w:rsidRPr="00DA456D">
              <w:rPr>
                <w:rFonts w:ascii="Times New Roman" w:hAnsi="Times New Roman"/>
                <w:b/>
                <w:sz w:val="26"/>
                <w:szCs w:val="26"/>
                <w:lang w:val="nl-NL"/>
              </w:rPr>
              <w:t>Trả kết quả giải quyết thủ tục hành chính</w:t>
            </w:r>
          </w:p>
          <w:p w14:paraId="0469E7FA" w14:textId="77777777" w:rsidR="00EA07FE" w:rsidRPr="00DA456D" w:rsidRDefault="00EA07FE" w:rsidP="0088110F">
            <w:pPr>
              <w:pStyle w:val="NormalWeb"/>
              <w:spacing w:before="0" w:beforeAutospacing="0" w:after="120" w:afterAutospacing="0" w:line="234" w:lineRule="atLeast"/>
              <w:jc w:val="both"/>
              <w:rPr>
                <w:rFonts w:ascii="Times New Roman" w:hAnsi="Times New Roman"/>
                <w:b/>
                <w:sz w:val="26"/>
                <w:szCs w:val="26"/>
              </w:rPr>
            </w:pPr>
            <w:r w:rsidRPr="00DA456D">
              <w:rPr>
                <w:rStyle w:val="fontstyle21"/>
                <w:i/>
              </w:rPr>
              <w:t xml:space="preserve">(Kết quả giải quyết thủ tục hành chính gửi trả cho tổ chức, cá nhân phải bảo đảm đầy đủ theo quy định mà cơ </w:t>
            </w:r>
            <w:r w:rsidRPr="00DA456D">
              <w:rPr>
                <w:rStyle w:val="fontstyle21"/>
                <w:i/>
              </w:rPr>
              <w:lastRenderedPageBreak/>
              <w:t>quan có thẩm quyền trả cho tổ chức, cá nhân sau khi giải quyết xong thủ tục hành chính)</w:t>
            </w:r>
          </w:p>
        </w:tc>
        <w:tc>
          <w:tcPr>
            <w:tcW w:w="7513" w:type="dxa"/>
          </w:tcPr>
          <w:p w14:paraId="6DF50350" w14:textId="77777777" w:rsidR="00EA07FE" w:rsidRPr="00DA456D" w:rsidRDefault="00EA07FE" w:rsidP="0088110F">
            <w:pPr>
              <w:spacing w:before="120" w:after="120" w:line="340" w:lineRule="exact"/>
              <w:ind w:firstLine="205"/>
              <w:jc w:val="both"/>
              <w:rPr>
                <w:iCs/>
                <w:sz w:val="26"/>
                <w:szCs w:val="26"/>
                <w:lang w:val="nl-NL"/>
              </w:rPr>
            </w:pPr>
            <w:r w:rsidRPr="00DA456D">
              <w:rPr>
                <w:iCs/>
                <w:sz w:val="26"/>
                <w:szCs w:val="26"/>
                <w:lang w:val="nl-NL"/>
              </w:rPr>
              <w:lastRenderedPageBreak/>
              <w:t>Công chức tiếp nhận và trả  kết quả nhập vào sổ theo dõi hồ sơ và phần mềm điện tử thực hiện như sau:</w:t>
            </w:r>
          </w:p>
          <w:p w14:paraId="6B8CF551" w14:textId="77777777" w:rsidR="00EA07FE" w:rsidRPr="00DA456D" w:rsidRDefault="00EA07FE" w:rsidP="0088110F">
            <w:pPr>
              <w:spacing w:before="120" w:after="120" w:line="340" w:lineRule="exact"/>
              <w:ind w:firstLine="205"/>
              <w:jc w:val="both"/>
              <w:rPr>
                <w:iCs/>
                <w:sz w:val="26"/>
                <w:szCs w:val="26"/>
                <w:lang w:val="nl-NL"/>
              </w:rPr>
            </w:pPr>
            <w:r w:rsidRPr="00DA456D">
              <w:rPr>
                <w:iCs/>
                <w:sz w:val="26"/>
                <w:szCs w:val="26"/>
                <w:lang w:val="nl-NL"/>
              </w:rPr>
              <w:t>- T</w:t>
            </w:r>
            <w:r w:rsidRPr="00212A1E">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9AC1BF0" w14:textId="77777777" w:rsidR="00EA07FE" w:rsidRPr="00DA456D" w:rsidRDefault="00EA07FE" w:rsidP="0088110F">
            <w:pPr>
              <w:spacing w:before="120" w:after="120"/>
              <w:ind w:firstLine="205"/>
              <w:jc w:val="both"/>
              <w:rPr>
                <w:iCs/>
                <w:sz w:val="26"/>
                <w:szCs w:val="26"/>
                <w:lang w:val="nl-NL"/>
              </w:rPr>
            </w:pPr>
            <w:r w:rsidRPr="00DA456D">
              <w:rPr>
                <w:iCs/>
                <w:sz w:val="26"/>
                <w:szCs w:val="26"/>
                <w:lang w:val="nl-NL"/>
              </w:rPr>
              <w:t xml:space="preserve">- </w:t>
            </w:r>
            <w:r w:rsidRPr="00212A1E">
              <w:rPr>
                <w:rStyle w:val="fontstyle21"/>
                <w:lang w:val="nl-NL"/>
              </w:rPr>
              <w:t xml:space="preserve">Tổ chức, cá nhân nhận kết quả giải quyết thủ tục hành chính theo thời gian, địa điểm ghi trên Giấy tiếp nhận hồ sơ và hẹn trả </w:t>
            </w:r>
            <w:r w:rsidRPr="00212A1E">
              <w:rPr>
                <w:rStyle w:val="fontstyle21"/>
                <w:lang w:val="nl-NL"/>
              </w:rPr>
              <w:lastRenderedPageBreak/>
              <w:t>kết quả (</w:t>
            </w:r>
            <w:r w:rsidRPr="00DA456D">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7AB8953C" w14:textId="77777777" w:rsidR="00EA07FE" w:rsidRPr="00DA456D" w:rsidRDefault="00EA07FE" w:rsidP="0088110F">
            <w:pPr>
              <w:spacing w:before="120" w:after="120"/>
              <w:ind w:firstLine="205"/>
              <w:jc w:val="both"/>
              <w:rPr>
                <w:iCs/>
                <w:sz w:val="26"/>
                <w:szCs w:val="26"/>
                <w:lang w:val="nl-NL"/>
              </w:rPr>
            </w:pPr>
            <w:r w:rsidRPr="00DA456D">
              <w:rPr>
                <w:iCs/>
                <w:sz w:val="26"/>
                <w:szCs w:val="26"/>
                <w:lang w:val="nl-NL"/>
              </w:rPr>
              <w:t xml:space="preserve">- Trường hợp nhận kết quả </w:t>
            </w:r>
            <w:r w:rsidRPr="00212A1E">
              <w:rPr>
                <w:sz w:val="26"/>
                <w:szCs w:val="26"/>
                <w:lang w:val="nl-NL"/>
              </w:rPr>
              <w:t xml:space="preserve">thông </w:t>
            </w:r>
            <w:r w:rsidRPr="00DA456D">
              <w:rPr>
                <w:sz w:val="26"/>
                <w:szCs w:val="26"/>
                <w:lang w:val="vi-VN"/>
              </w:rPr>
              <w:t xml:space="preserve">qua dịch vụ bưu chính </w:t>
            </w:r>
            <w:r w:rsidRPr="00212A1E">
              <w:rPr>
                <w:sz w:val="26"/>
                <w:szCs w:val="26"/>
                <w:lang w:val="nl-NL"/>
              </w:rPr>
              <w:t>công ích. (</w:t>
            </w:r>
            <w:r w:rsidRPr="00DA456D">
              <w:rPr>
                <w:iCs/>
                <w:sz w:val="26"/>
                <w:szCs w:val="26"/>
                <w:lang w:val="nl-NL"/>
              </w:rPr>
              <w:t>đăng ký</w:t>
            </w:r>
            <w:r w:rsidRPr="00212A1E">
              <w:rPr>
                <w:sz w:val="26"/>
                <w:szCs w:val="26"/>
                <w:lang w:val="nl-NL"/>
              </w:rPr>
              <w:t xml:space="preserve"> theo hướng dẫn của Bưu điện)</w:t>
            </w:r>
            <w:r w:rsidRPr="00212A1E">
              <w:rPr>
                <w:rStyle w:val="fontstyle21"/>
                <w:lang w:val="nl-NL"/>
              </w:rPr>
              <w:t>(nếu có)</w:t>
            </w:r>
          </w:p>
          <w:p w14:paraId="164210D7" w14:textId="77777777" w:rsidR="00EA07FE" w:rsidRPr="00DA456D" w:rsidRDefault="00EA07FE" w:rsidP="0088110F">
            <w:pPr>
              <w:spacing w:before="120" w:after="120" w:line="340" w:lineRule="exact"/>
              <w:ind w:firstLine="205"/>
              <w:jc w:val="both"/>
              <w:rPr>
                <w:b/>
                <w:i/>
                <w:sz w:val="26"/>
                <w:szCs w:val="26"/>
                <w:lang w:val="pt-BR"/>
              </w:rPr>
            </w:pPr>
            <w:r w:rsidRPr="00DA456D">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12A1E">
              <w:rPr>
                <w:rStyle w:val="fontstyle21"/>
                <w:lang w:val="nl-NL"/>
              </w:rPr>
              <w:t xml:space="preserve"> trường hợp đăng ký nhận kết quả trực tuyến thì thông qua Cổng Dịch vụ công trực tuyến. (nếu có)</w:t>
            </w:r>
          </w:p>
          <w:p w14:paraId="7F8CCD43" w14:textId="77777777" w:rsidR="00EA07FE" w:rsidRPr="00DA456D" w:rsidRDefault="00EA07FE" w:rsidP="0088110F">
            <w:pPr>
              <w:spacing w:before="120" w:after="120"/>
              <w:ind w:firstLine="205"/>
              <w:jc w:val="both"/>
              <w:rPr>
                <w:rStyle w:val="fontstyle21"/>
                <w:iCs/>
                <w:lang w:val="nl-NL"/>
              </w:rPr>
            </w:pPr>
            <w:r w:rsidRPr="00DA456D">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57AB7647" w14:textId="77777777" w:rsidR="00EA07FE" w:rsidRPr="00DA456D"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DA456D">
              <w:rPr>
                <w:rFonts w:ascii="Times New Roman" w:hAnsi="Times New Roman"/>
                <w:bCs/>
                <w:i/>
                <w:sz w:val="26"/>
                <w:szCs w:val="26"/>
              </w:rPr>
              <w:lastRenderedPageBreak/>
              <w:t>½ ngày</w:t>
            </w:r>
          </w:p>
        </w:tc>
        <w:tc>
          <w:tcPr>
            <w:tcW w:w="1163" w:type="dxa"/>
          </w:tcPr>
          <w:p w14:paraId="67E57435" w14:textId="77777777" w:rsidR="00EA07FE" w:rsidRPr="00DA456D"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2DC63CFD"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291E7B4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116CCDBB"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đề nghị xếp hạng của trung tâm GDTX;</w:t>
      </w:r>
    </w:p>
    <w:p w14:paraId="161D3E7A"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Quyết định thành lập trung tâm GDTX;</w:t>
      </w:r>
    </w:p>
    <w:p w14:paraId="7AF282FE"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Bản báo cáo kết quả hoạt động và hiệu quả hoạt động của trung tâm GDTX trong thời gian 3 năm liên tục tính đến thời điểm xếp hạng</w:t>
      </w:r>
    </w:p>
    <w:p w14:paraId="44983EB6"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Bảng tự đánh giá tính điểm theo tiêu chí xếp hạng của trung tâm giáo dục thường xuyên (trung tâm giáo dục thường xuyên cấp tỉnh theo Phụ lục I, trung tâm giáo dục thường xuyên cấp huyện theo Phụ lục II);</w:t>
      </w:r>
    </w:p>
    <w:p w14:paraId="1FAAB073"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Số liệu thống kê số lượng học viên theo học các chương trình trong 3 năm liên tục tính đến thời điểm đề nghị xếp hạng;</w:t>
      </w:r>
    </w:p>
    <w:p w14:paraId="723FE791"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Danh sách cán bộ, giáo viên, viên chức trong biên chế và giáo viên hợp đồng kèm theo trình độ đào tạo, trình độ ngoại ngữ-tin học;</w:t>
      </w:r>
    </w:p>
    <w:p w14:paraId="18A3A3EF"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lastRenderedPageBreak/>
        <w:t>+ Số liệu thống kê chi tiết về diện tích đất đai, cơ sở vật chất, thiết bị dạy học</w:t>
      </w:r>
    </w:p>
    <w:p w14:paraId="58D4BDD9"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7484063F"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c. Đối tượng thực hiện thủ tục hành chính:</w:t>
      </w:r>
      <w:r w:rsidRPr="007D038B">
        <w:rPr>
          <w:rFonts w:ascii="Times New Roman" w:hAnsi="Times New Roman"/>
          <w:sz w:val="28"/>
          <w:szCs w:val="28"/>
        </w:rPr>
        <w:t xml:space="preserve"> Tổ chức.</w:t>
      </w:r>
    </w:p>
    <w:p w14:paraId="07F0859E"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d. Cơ quan giải quyết thủ tục hành chính:</w:t>
      </w:r>
      <w:r>
        <w:rPr>
          <w:rFonts w:ascii="Times New Roman" w:hAnsi="Times New Roman"/>
          <w:b/>
          <w:bCs/>
          <w:sz w:val="28"/>
          <w:szCs w:val="28"/>
        </w:rPr>
        <w:t xml:space="preserve"> </w:t>
      </w:r>
      <w:r w:rsidRPr="007D038B">
        <w:rPr>
          <w:rFonts w:ascii="Times New Roman" w:hAnsi="Times New Roman"/>
          <w:sz w:val="28"/>
          <w:szCs w:val="28"/>
        </w:rPr>
        <w:t>Ủy ban nhân dân tỉnh</w:t>
      </w:r>
    </w:p>
    <w:p w14:paraId="3142B313"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
          <w:bCs/>
          <w:sz w:val="28"/>
          <w:szCs w:val="28"/>
        </w:rPr>
        <w:t>đ. Kết quả thực hiện thủ tục hành chính:</w:t>
      </w:r>
      <w:r>
        <w:rPr>
          <w:rFonts w:ascii="Times New Roman" w:hAnsi="Times New Roman"/>
          <w:b/>
          <w:bCs/>
          <w:sz w:val="28"/>
          <w:szCs w:val="28"/>
        </w:rPr>
        <w:t xml:space="preserve"> </w:t>
      </w:r>
      <w:r w:rsidRPr="007D038B">
        <w:rPr>
          <w:rFonts w:ascii="Times New Roman" w:hAnsi="Times New Roman"/>
          <w:bCs/>
          <w:sz w:val="28"/>
          <w:szCs w:val="28"/>
        </w:rPr>
        <w:t>Quyết định hành chính.</w:t>
      </w:r>
    </w:p>
    <w:p w14:paraId="66DCADFA"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3B0B3400"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37D6B838"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43661C7A" w14:textId="77777777" w:rsidR="00EA07FE" w:rsidRPr="00212A1E"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12A1E">
        <w:rPr>
          <w:rFonts w:ascii="Times New Roman" w:hAnsi="Times New Roman"/>
          <w:sz w:val="28"/>
          <w:szCs w:val="28"/>
          <w:lang w:val="hr-HR"/>
        </w:rPr>
        <w:t>- Biên bản kiểm tra</w:t>
      </w:r>
    </w:p>
    <w:p w14:paraId="3F5F4FE2" w14:textId="77777777" w:rsidR="00EA07FE" w:rsidRPr="00212A1E"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12A1E">
        <w:rPr>
          <w:rFonts w:ascii="Times New Roman" w:hAnsi="Times New Roman"/>
          <w:sz w:val="28"/>
          <w:szCs w:val="28"/>
          <w:lang w:val="hr-HR"/>
        </w:rPr>
        <w:t>- Văn bản thẩm định của Sở Nội vụ trình Uỷ ban nhân dân tỉnh.</w:t>
      </w:r>
    </w:p>
    <w:p w14:paraId="46886998" w14:textId="77777777" w:rsidR="00EA07FE" w:rsidRPr="00212A1E"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12A1E">
        <w:rPr>
          <w:rFonts w:ascii="Times New Roman" w:hAnsi="Times New Roman"/>
          <w:b/>
          <w:bCs/>
          <w:sz w:val="28"/>
          <w:szCs w:val="28"/>
          <w:lang w:val="hr-HR"/>
        </w:rPr>
        <w:t xml:space="preserve">i. Căn cứ pháp lý của thủ tục hành chính: </w:t>
      </w:r>
    </w:p>
    <w:p w14:paraId="7A47B38C" w14:textId="77777777" w:rsidR="00EA07FE" w:rsidRPr="00212A1E" w:rsidRDefault="00EA07FE" w:rsidP="00EA07FE">
      <w:pPr>
        <w:shd w:val="clear" w:color="auto" w:fill="FFFFFF"/>
        <w:spacing w:before="120" w:after="120"/>
        <w:ind w:firstLine="720"/>
        <w:jc w:val="both"/>
        <w:rPr>
          <w:sz w:val="28"/>
          <w:szCs w:val="28"/>
          <w:lang w:val="hr-HR"/>
        </w:rPr>
      </w:pPr>
      <w:r w:rsidRPr="00212A1E">
        <w:rPr>
          <w:sz w:val="28"/>
          <w:szCs w:val="28"/>
          <w:lang w:val="hr-HR"/>
        </w:rPr>
        <w:t>- Số 38/2005/QH11, Luật Giáo dục.</w:t>
      </w:r>
    </w:p>
    <w:p w14:paraId="2BBFFF11" w14:textId="77777777" w:rsidR="00EA07FE" w:rsidRPr="00212A1E" w:rsidRDefault="00EA07FE" w:rsidP="00EA07FE">
      <w:pPr>
        <w:shd w:val="clear" w:color="auto" w:fill="FFFFFF"/>
        <w:spacing w:before="120" w:after="120"/>
        <w:ind w:firstLine="720"/>
        <w:jc w:val="both"/>
        <w:rPr>
          <w:sz w:val="28"/>
          <w:szCs w:val="28"/>
          <w:lang w:val="hr-HR"/>
        </w:rPr>
      </w:pPr>
      <w:r w:rsidRPr="00212A1E">
        <w:rPr>
          <w:sz w:val="28"/>
          <w:szCs w:val="28"/>
          <w:lang w:val="hr-HR"/>
        </w:rPr>
        <w:t>- Quyết định số 01/2007/QĐ-BGDĐT ngày 02 tháng 01 năm 2007 của Bộ trưởng Bộ Giáo dục và Đào tạo ban hành Quy chế hoạt động TTGDTX.</w:t>
      </w:r>
    </w:p>
    <w:p w14:paraId="7FA8F6BB" w14:textId="77777777" w:rsidR="00EA07FE" w:rsidRPr="00212A1E" w:rsidRDefault="00EA07FE" w:rsidP="00EA07FE">
      <w:pPr>
        <w:shd w:val="clear" w:color="auto" w:fill="FFFFFF"/>
        <w:spacing w:before="120" w:after="120"/>
        <w:ind w:firstLine="720"/>
        <w:jc w:val="both"/>
        <w:rPr>
          <w:sz w:val="28"/>
          <w:szCs w:val="28"/>
          <w:lang w:val="hr-HR"/>
        </w:rPr>
      </w:pPr>
      <w:r w:rsidRPr="00212A1E">
        <w:rPr>
          <w:sz w:val="28"/>
          <w:szCs w:val="28"/>
          <w:lang w:val="hr-HR"/>
        </w:rPr>
        <w:t>- Thông tư 48/2008/TT-BGDĐT ngày 25/8/2008 của Bộ GDĐT về việc hướng dẫn xếp hạng và thực hiện chế độ phụ cấp chức vụ lãnh đạo của trung tâm GDTX.</w:t>
      </w:r>
    </w:p>
    <w:p w14:paraId="100E4FAF" w14:textId="77777777" w:rsidR="00EA07FE" w:rsidRPr="00212A1E" w:rsidRDefault="00EA07FE" w:rsidP="00EA07FE">
      <w:pPr>
        <w:shd w:val="clear" w:color="auto" w:fill="FFFFFF"/>
        <w:spacing w:before="120" w:after="120"/>
        <w:ind w:firstLine="720"/>
        <w:jc w:val="both"/>
        <w:rPr>
          <w:sz w:val="28"/>
          <w:szCs w:val="28"/>
          <w:lang w:val="hr-HR"/>
        </w:rPr>
      </w:pPr>
      <w:r w:rsidRPr="00212A1E">
        <w:rPr>
          <w:sz w:val="28"/>
          <w:szCs w:val="28"/>
          <w:lang w:val="hr-HR"/>
        </w:rPr>
        <w:t>-  Quyết định số 39/2014/QĐ-UBND ngày 31 tháng 12 năm 2014 của Uỷ ban nhân dân tỉnh Đồng Tháp về việc ban hành phân cấp về quản lý tổ chức bộ máy và cán bộ, công chức, viên chức trong cơ quan hành chính, đơn vị sự nghiệp, các Hội, doanh nghiệp do Nhà nước làm chủ sở hữu thuộc Uỷ ban nhân dân tỉnh Đồng Tháp.</w:t>
      </w:r>
    </w:p>
    <w:p w14:paraId="1013A7D9"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EA07FE" w:rsidRPr="007D038B" w14:paraId="1736B2B1"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D1AD6F1"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69B4D4B5"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95118F1"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3E3E253A"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871DB50" w14:textId="77777777" w:rsidR="00EA07FE" w:rsidRPr="007D038B" w:rsidRDefault="00EA07FE" w:rsidP="0088110F">
            <w:pPr>
              <w:spacing w:before="40" w:after="40"/>
              <w:rPr>
                <w:sz w:val="28"/>
                <w:szCs w:val="28"/>
                <w:lang w:val="nl-NL"/>
              </w:rPr>
            </w:pPr>
            <w:r w:rsidRPr="007D038B">
              <w:rPr>
                <w:sz w:val="28"/>
                <w:szCs w:val="28"/>
                <w:lang w:val="nl-NL"/>
              </w:rPr>
              <w:lastRenderedPageBreak/>
              <w:t>- Như mục b;</w:t>
            </w:r>
          </w:p>
          <w:p w14:paraId="32F74994"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53CE9179"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36AFBF93"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0F554478"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55306FCE" w14:textId="77777777" w:rsidR="00EA07FE" w:rsidRPr="007D038B" w:rsidRDefault="00EA07FE"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EA07FE" w:rsidRPr="00212A1E" w14:paraId="40131295"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126F16B" w14:textId="77777777" w:rsidR="00EA07FE" w:rsidRPr="00212A1E"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12A1E">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12A1E">
              <w:rPr>
                <w:rStyle w:val="fontstyle01"/>
                <w:b w:val="0"/>
                <w:lang w:val="nl-NL"/>
              </w:rPr>
              <w:t>về thực hiện cơ chế một cửa, một cửa liên thông trong giải quyết thủ tục hành chính</w:t>
            </w:r>
            <w:r w:rsidRPr="00212A1E">
              <w:rPr>
                <w:rFonts w:ascii="Times New Roman" w:hAnsi="Times New Roman"/>
                <w:b/>
                <w:sz w:val="28"/>
                <w:szCs w:val="28"/>
                <w:lang w:val="nl-NL"/>
              </w:rPr>
              <w:t>.</w:t>
            </w:r>
            <w:r w:rsidRPr="00212A1E">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7E087D6B"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26C07346" w14:textId="77777777" w:rsidR="00EA07FE" w:rsidRPr="007D038B" w:rsidRDefault="00EA07FE" w:rsidP="0088110F">
            <w:pPr>
              <w:spacing w:before="40" w:after="40"/>
              <w:rPr>
                <w:sz w:val="26"/>
                <w:szCs w:val="26"/>
                <w:lang w:val="nl-NL"/>
              </w:rPr>
            </w:pPr>
          </w:p>
        </w:tc>
      </w:tr>
    </w:tbl>
    <w:p w14:paraId="36BCA2EA" w14:textId="77777777" w:rsidR="00EA07FE" w:rsidRPr="00212A1E" w:rsidRDefault="00EA07FE" w:rsidP="00EA07FE">
      <w:pPr>
        <w:shd w:val="clear" w:color="auto" w:fill="FFFFFF"/>
        <w:spacing w:before="120" w:after="120" w:line="212" w:lineRule="atLeast"/>
        <w:jc w:val="both"/>
        <w:rPr>
          <w:b/>
          <w:bCs/>
          <w:sz w:val="28"/>
          <w:szCs w:val="28"/>
          <w:lang w:val="nl-NL"/>
        </w:rPr>
      </w:pPr>
    </w:p>
    <w:p w14:paraId="7DC2BB1A" w14:textId="77777777" w:rsidR="00EA07FE" w:rsidRPr="00212A1E" w:rsidRDefault="00EA07FE" w:rsidP="00EA07FE">
      <w:pPr>
        <w:shd w:val="clear" w:color="auto" w:fill="FFFFFF"/>
        <w:spacing w:before="120" w:after="120" w:line="212" w:lineRule="atLeast"/>
        <w:jc w:val="both"/>
        <w:rPr>
          <w:b/>
          <w:bCs/>
          <w:sz w:val="28"/>
          <w:szCs w:val="28"/>
          <w:lang w:val="nl-NL"/>
        </w:rPr>
      </w:pPr>
    </w:p>
    <w:p w14:paraId="3290DB51" w14:textId="77777777" w:rsidR="00EA07FE" w:rsidRPr="00212A1E" w:rsidRDefault="00EA07FE" w:rsidP="00EA07FE">
      <w:pPr>
        <w:shd w:val="clear" w:color="auto" w:fill="FFFFFF"/>
        <w:spacing w:before="120" w:after="120" w:line="212" w:lineRule="atLeast"/>
        <w:jc w:val="both"/>
        <w:rPr>
          <w:b/>
          <w:bCs/>
          <w:sz w:val="28"/>
          <w:szCs w:val="28"/>
          <w:lang w:val="nl-NL"/>
        </w:rPr>
      </w:pPr>
    </w:p>
    <w:p w14:paraId="7A3A8A77" w14:textId="77777777" w:rsidR="00EA07FE" w:rsidRPr="00212A1E" w:rsidRDefault="00EA07FE" w:rsidP="00EA07FE">
      <w:pPr>
        <w:shd w:val="clear" w:color="auto" w:fill="FFFFFF"/>
        <w:spacing w:before="120" w:after="120" w:line="212" w:lineRule="atLeast"/>
        <w:jc w:val="both"/>
        <w:rPr>
          <w:b/>
          <w:bCs/>
          <w:sz w:val="28"/>
          <w:szCs w:val="28"/>
          <w:lang w:val="nl-NL"/>
        </w:rPr>
      </w:pPr>
    </w:p>
    <w:p w14:paraId="32DEE17B" w14:textId="77777777" w:rsidR="00EA07FE" w:rsidRPr="00212A1E" w:rsidRDefault="00EA07FE" w:rsidP="00EA07FE">
      <w:pPr>
        <w:shd w:val="clear" w:color="auto" w:fill="FFFFFF"/>
        <w:spacing w:before="120" w:after="120" w:line="212" w:lineRule="atLeast"/>
        <w:jc w:val="both"/>
        <w:rPr>
          <w:b/>
          <w:bCs/>
          <w:sz w:val="28"/>
          <w:szCs w:val="28"/>
          <w:lang w:val="nl-NL"/>
        </w:rPr>
      </w:pPr>
    </w:p>
    <w:p w14:paraId="2B7CF50A" w14:textId="77777777" w:rsidR="00EA07FE" w:rsidRPr="00212A1E" w:rsidRDefault="00EA07FE" w:rsidP="00EA07FE">
      <w:pPr>
        <w:shd w:val="clear" w:color="auto" w:fill="FFFFFF"/>
        <w:spacing w:before="120" w:after="120" w:line="212" w:lineRule="atLeast"/>
        <w:jc w:val="both"/>
        <w:rPr>
          <w:b/>
          <w:bCs/>
          <w:sz w:val="28"/>
          <w:szCs w:val="28"/>
          <w:lang w:val="nl-NL"/>
        </w:rPr>
      </w:pPr>
    </w:p>
    <w:p w14:paraId="73D153CD" w14:textId="77777777" w:rsidR="00EA07FE" w:rsidRPr="00212A1E" w:rsidRDefault="00EA07FE" w:rsidP="00EA07FE">
      <w:pPr>
        <w:shd w:val="clear" w:color="auto" w:fill="FFFFFF"/>
        <w:spacing w:before="120" w:after="120" w:line="212" w:lineRule="atLeast"/>
        <w:jc w:val="both"/>
        <w:rPr>
          <w:b/>
          <w:bCs/>
          <w:sz w:val="28"/>
          <w:szCs w:val="28"/>
          <w:lang w:val="nl-NL"/>
        </w:rPr>
      </w:pPr>
    </w:p>
    <w:p w14:paraId="4088D124" w14:textId="77777777" w:rsidR="00EA07FE" w:rsidRPr="00212A1E" w:rsidRDefault="00EA07FE" w:rsidP="00EA07FE">
      <w:pPr>
        <w:shd w:val="clear" w:color="auto" w:fill="FFFFFF"/>
        <w:spacing w:before="120" w:after="120" w:line="212" w:lineRule="atLeast"/>
        <w:jc w:val="both"/>
        <w:rPr>
          <w:b/>
          <w:bCs/>
          <w:sz w:val="28"/>
          <w:szCs w:val="28"/>
          <w:lang w:val="nl-NL"/>
        </w:rPr>
      </w:pPr>
    </w:p>
    <w:p w14:paraId="5BCC1AAF" w14:textId="77777777" w:rsidR="00EA07FE" w:rsidRPr="00212A1E" w:rsidRDefault="00EA07FE" w:rsidP="00EA07FE">
      <w:pPr>
        <w:shd w:val="clear" w:color="auto" w:fill="FFFFFF"/>
        <w:spacing w:before="120" w:after="120" w:line="212" w:lineRule="atLeast"/>
        <w:jc w:val="both"/>
        <w:rPr>
          <w:b/>
          <w:bCs/>
          <w:sz w:val="28"/>
          <w:szCs w:val="28"/>
          <w:lang w:val="nl-NL"/>
        </w:rPr>
      </w:pPr>
    </w:p>
    <w:p w14:paraId="402885CA" w14:textId="77777777" w:rsidR="00EA07FE" w:rsidRPr="00212A1E" w:rsidRDefault="00EA07FE" w:rsidP="00EA07FE">
      <w:pPr>
        <w:shd w:val="clear" w:color="auto" w:fill="FFFFFF"/>
        <w:spacing w:before="120" w:after="120" w:line="212" w:lineRule="atLeast"/>
        <w:jc w:val="both"/>
        <w:rPr>
          <w:b/>
          <w:bCs/>
          <w:sz w:val="28"/>
          <w:szCs w:val="28"/>
          <w:lang w:val="nl-NL"/>
        </w:rPr>
      </w:pPr>
    </w:p>
    <w:p w14:paraId="6DA16488" w14:textId="77777777" w:rsidR="00EA07FE" w:rsidRPr="00212A1E" w:rsidRDefault="00EA07FE" w:rsidP="00EA07FE">
      <w:pPr>
        <w:shd w:val="clear" w:color="auto" w:fill="FFFFFF"/>
        <w:spacing w:before="120" w:after="120" w:line="212" w:lineRule="atLeast"/>
        <w:jc w:val="both"/>
        <w:rPr>
          <w:b/>
          <w:bCs/>
          <w:sz w:val="28"/>
          <w:szCs w:val="28"/>
          <w:lang w:val="nl-NL"/>
        </w:rPr>
      </w:pPr>
    </w:p>
    <w:p w14:paraId="639AA08D" w14:textId="73F68A2C" w:rsidR="00EA07FE" w:rsidRPr="00212A1E" w:rsidRDefault="00EA07FE" w:rsidP="00EA07FE">
      <w:pPr>
        <w:shd w:val="clear" w:color="auto" w:fill="FFFFFF"/>
        <w:spacing w:before="120" w:after="120" w:line="212" w:lineRule="atLeast"/>
        <w:ind w:firstLine="720"/>
        <w:jc w:val="both"/>
        <w:rPr>
          <w:b/>
          <w:bCs/>
          <w:sz w:val="28"/>
          <w:szCs w:val="28"/>
          <w:lang w:val="nl-NL"/>
        </w:rPr>
      </w:pPr>
      <w:r w:rsidRPr="00212A1E">
        <w:rPr>
          <w:b/>
          <w:bCs/>
          <w:sz w:val="28"/>
          <w:szCs w:val="28"/>
          <w:lang w:val="nl-NL"/>
        </w:rPr>
        <w:lastRenderedPageBreak/>
        <w:t>3</w:t>
      </w:r>
      <w:r w:rsidR="00B16780" w:rsidRPr="00212A1E">
        <w:rPr>
          <w:b/>
          <w:bCs/>
          <w:sz w:val="28"/>
          <w:szCs w:val="28"/>
          <w:lang w:val="nl-NL"/>
        </w:rPr>
        <w:t>6</w:t>
      </w:r>
      <w:r w:rsidRPr="00212A1E">
        <w:rPr>
          <w:b/>
          <w:bCs/>
          <w:sz w:val="28"/>
          <w:szCs w:val="28"/>
          <w:lang w:val="nl-NL"/>
        </w:rPr>
        <w:t xml:space="preserve">. Tên thủ tục hành chính: </w:t>
      </w:r>
      <w:r w:rsidR="00B16780" w:rsidRPr="00212A1E">
        <w:rPr>
          <w:b/>
          <w:bCs/>
          <w:sz w:val="28"/>
          <w:szCs w:val="28"/>
          <w:lang w:val="nl-NL"/>
        </w:rPr>
        <w:t>C</w:t>
      </w:r>
      <w:r w:rsidRPr="00212A1E">
        <w:rPr>
          <w:b/>
          <w:bCs/>
          <w:sz w:val="28"/>
          <w:szCs w:val="28"/>
          <w:lang w:val="nl-NL"/>
        </w:rPr>
        <w:t>ấp phép hoạt động giáo dục kỹ năng sống và hoạt động giáo dục ngoài giờ chính khóa</w:t>
      </w:r>
    </w:p>
    <w:p w14:paraId="3E0E37D6" w14:textId="77777777" w:rsidR="00EA07FE" w:rsidRPr="007D038B" w:rsidRDefault="00EA07FE" w:rsidP="00EA07FE">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212A1E">
        <w:rPr>
          <w:b/>
          <w:bCs/>
          <w:sz w:val="28"/>
          <w:szCs w:val="28"/>
          <w:lang w:val="nl-NL"/>
        </w:rPr>
        <w:t xml:space="preserve"> </w:t>
      </w:r>
      <w:r w:rsidRPr="007D038B">
        <w:rPr>
          <w:b/>
          <w:bCs/>
          <w:sz w:val="28"/>
          <w:szCs w:val="28"/>
          <w:lang w:val="vi-VN"/>
        </w:rPr>
        <w:t>tự</w:t>
      </w:r>
      <w:r w:rsidRPr="00212A1E">
        <w:rPr>
          <w:b/>
          <w:bCs/>
          <w:sz w:val="28"/>
          <w:szCs w:val="28"/>
          <w:lang w:val="nl-NL"/>
        </w:rPr>
        <w:t xml:space="preserve">, cách thức, thời gian </w:t>
      </w:r>
      <w:r w:rsidRPr="007D038B">
        <w:rPr>
          <w:b/>
          <w:bCs/>
          <w:sz w:val="28"/>
          <w:szCs w:val="28"/>
          <w:lang w:val="vi-VN"/>
        </w:rPr>
        <w:t>giải quyết</w:t>
      </w:r>
      <w:r w:rsidRPr="00212A1E">
        <w:rPr>
          <w:b/>
          <w:sz w:val="28"/>
          <w:szCs w:val="28"/>
          <w:lang w:val="nl-NL"/>
        </w:rPr>
        <w:t xml:space="preserve"> thủ tục hành chính: </w:t>
      </w:r>
    </w:p>
    <w:tbl>
      <w:tblPr>
        <w:tblStyle w:val="TableGrid"/>
        <w:tblW w:w="15021" w:type="dxa"/>
        <w:tblLook w:val="04A0" w:firstRow="1" w:lastRow="0" w:firstColumn="1" w:lastColumn="0" w:noHBand="0" w:noVBand="1"/>
      </w:tblPr>
      <w:tblGrid>
        <w:gridCol w:w="851"/>
        <w:gridCol w:w="2376"/>
        <w:gridCol w:w="7513"/>
        <w:gridCol w:w="3118"/>
        <w:gridCol w:w="1163"/>
      </w:tblGrid>
      <w:tr w:rsidR="00EA07FE" w:rsidRPr="005C122E" w14:paraId="1FA0E81F" w14:textId="77777777" w:rsidTr="005F02C4">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4280D4D3" w14:textId="77777777" w:rsidR="00EA07FE" w:rsidRPr="005C122E" w:rsidRDefault="00EA07FE" w:rsidP="0088110F">
            <w:pPr>
              <w:pStyle w:val="NormalWeb"/>
              <w:spacing w:before="0" w:beforeAutospacing="0" w:after="0" w:afterAutospacing="0"/>
              <w:jc w:val="center"/>
              <w:rPr>
                <w:rFonts w:ascii="Times New Roman" w:hAnsi="Times New Roman"/>
                <w:b/>
                <w:sz w:val="26"/>
                <w:szCs w:val="26"/>
              </w:rPr>
            </w:pPr>
            <w:r w:rsidRPr="005C122E">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63717273" w14:textId="77777777" w:rsidR="00EA07FE" w:rsidRPr="005C122E" w:rsidRDefault="00EA07FE" w:rsidP="0088110F">
            <w:pPr>
              <w:pStyle w:val="NormalWeb"/>
              <w:spacing w:before="0" w:beforeAutospacing="0" w:after="0" w:afterAutospacing="0"/>
              <w:jc w:val="center"/>
              <w:rPr>
                <w:rFonts w:ascii="Times New Roman" w:hAnsi="Times New Roman"/>
                <w:b/>
                <w:sz w:val="26"/>
                <w:szCs w:val="26"/>
              </w:rPr>
            </w:pPr>
            <w:r w:rsidRPr="005C122E">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124090C7" w14:textId="77777777" w:rsidR="00EA07FE" w:rsidRPr="005C122E" w:rsidRDefault="00EA07FE" w:rsidP="0088110F">
            <w:pPr>
              <w:pStyle w:val="NormalWeb"/>
              <w:spacing w:before="0" w:beforeAutospacing="0" w:after="0" w:afterAutospacing="0"/>
              <w:jc w:val="center"/>
              <w:rPr>
                <w:rFonts w:ascii="Times New Roman" w:hAnsi="Times New Roman"/>
                <w:b/>
                <w:sz w:val="26"/>
                <w:szCs w:val="26"/>
              </w:rPr>
            </w:pPr>
            <w:r w:rsidRPr="005C122E">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51FEE474" w14:textId="77777777" w:rsidR="00EA07FE" w:rsidRPr="005C122E" w:rsidRDefault="00EA07FE" w:rsidP="0088110F">
            <w:pPr>
              <w:pStyle w:val="NormalWeb"/>
              <w:spacing w:before="0" w:beforeAutospacing="0" w:after="0" w:afterAutospacing="0"/>
              <w:jc w:val="center"/>
              <w:rPr>
                <w:rFonts w:ascii="Times New Roman" w:hAnsi="Times New Roman"/>
                <w:b/>
                <w:sz w:val="26"/>
                <w:szCs w:val="26"/>
              </w:rPr>
            </w:pPr>
            <w:r w:rsidRPr="005C122E">
              <w:rPr>
                <w:rFonts w:ascii="Times New Roman" w:hAnsi="Times New Roman"/>
                <w:b/>
                <w:sz w:val="26"/>
                <w:szCs w:val="26"/>
              </w:rPr>
              <w:t>Thời gian giải quyết</w:t>
            </w:r>
          </w:p>
        </w:tc>
        <w:tc>
          <w:tcPr>
            <w:tcW w:w="1163" w:type="dxa"/>
            <w:tcBorders>
              <w:top w:val="single" w:sz="4" w:space="0" w:color="auto"/>
              <w:left w:val="single" w:sz="4" w:space="0" w:color="auto"/>
              <w:bottom w:val="single" w:sz="4" w:space="0" w:color="auto"/>
              <w:right w:val="single" w:sz="4" w:space="0" w:color="auto"/>
            </w:tcBorders>
            <w:vAlign w:val="center"/>
          </w:tcPr>
          <w:p w14:paraId="3A8F1EE4" w14:textId="77777777" w:rsidR="00EA07FE" w:rsidRPr="005C122E" w:rsidRDefault="00EA07FE" w:rsidP="0088110F">
            <w:pPr>
              <w:pStyle w:val="NormalWeb"/>
              <w:spacing w:before="0" w:beforeAutospacing="0" w:after="0" w:afterAutospacing="0"/>
              <w:jc w:val="center"/>
              <w:rPr>
                <w:rFonts w:ascii="Times New Roman" w:hAnsi="Times New Roman"/>
                <w:b/>
                <w:sz w:val="26"/>
                <w:szCs w:val="26"/>
              </w:rPr>
            </w:pPr>
            <w:r w:rsidRPr="005C122E">
              <w:rPr>
                <w:rFonts w:ascii="Times New Roman" w:hAnsi="Times New Roman"/>
                <w:b/>
                <w:sz w:val="26"/>
                <w:szCs w:val="26"/>
              </w:rPr>
              <w:t>Ghi chú</w:t>
            </w:r>
          </w:p>
        </w:tc>
      </w:tr>
      <w:tr w:rsidR="00EA07FE" w:rsidRPr="005C122E" w14:paraId="619A296B" w14:textId="77777777" w:rsidTr="005F02C4">
        <w:trPr>
          <w:trHeight w:val="1353"/>
        </w:trPr>
        <w:tc>
          <w:tcPr>
            <w:tcW w:w="851" w:type="dxa"/>
            <w:vMerge w:val="restart"/>
            <w:tcBorders>
              <w:top w:val="single" w:sz="4" w:space="0" w:color="auto"/>
            </w:tcBorders>
            <w:vAlign w:val="center"/>
          </w:tcPr>
          <w:p w14:paraId="7AF5B830" w14:textId="77777777" w:rsidR="00EA07FE" w:rsidRPr="005C122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5C122E">
              <w:rPr>
                <w:rFonts w:ascii="Times New Roman" w:hAnsi="Times New Roman"/>
                <w:b/>
                <w:sz w:val="26"/>
                <w:szCs w:val="26"/>
              </w:rPr>
              <w:t>Bước 1</w:t>
            </w:r>
          </w:p>
        </w:tc>
        <w:tc>
          <w:tcPr>
            <w:tcW w:w="2376" w:type="dxa"/>
            <w:vMerge w:val="restart"/>
            <w:tcBorders>
              <w:top w:val="single" w:sz="4" w:space="0" w:color="auto"/>
            </w:tcBorders>
            <w:vAlign w:val="center"/>
          </w:tcPr>
          <w:p w14:paraId="3FA7FBDA" w14:textId="77777777" w:rsidR="00EA07FE" w:rsidRPr="005C122E"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5C122E">
              <w:rPr>
                <w:rFonts w:ascii="Times New Roman" w:hAnsi="Times New Roman"/>
                <w:b/>
                <w:sz w:val="26"/>
                <w:szCs w:val="26"/>
              </w:rPr>
              <w:t xml:space="preserve">Nộp hồ sơ thủ tục hành chính: </w:t>
            </w:r>
            <w:r w:rsidRPr="005C122E">
              <w:rPr>
                <w:rFonts w:ascii="Times New Roman" w:hAnsi="Times New Roman"/>
                <w:i/>
                <w:sz w:val="26"/>
                <w:szCs w:val="26"/>
              </w:rPr>
              <w:t xml:space="preserve">Tổ chức, cá nhân chuẩn bị hồ sơ đầy đủ theo quy định và </w:t>
            </w:r>
            <w:r w:rsidRPr="005C122E">
              <w:rPr>
                <w:rFonts w:ascii="Times New Roman" w:hAnsi="Times New Roman"/>
                <w:i/>
                <w:sz w:val="26"/>
                <w:szCs w:val="26"/>
                <w:lang w:val="vi-VN"/>
              </w:rPr>
              <w:t xml:space="preserve">nộp hồ sơ </w:t>
            </w:r>
            <w:r w:rsidRPr="005C122E">
              <w:rPr>
                <w:rFonts w:ascii="Times New Roman" w:hAnsi="Times New Roman"/>
                <w:i/>
                <w:sz w:val="26"/>
                <w:szCs w:val="26"/>
              </w:rPr>
              <w:t>qua các cách thức sau:</w:t>
            </w:r>
          </w:p>
        </w:tc>
        <w:tc>
          <w:tcPr>
            <w:tcW w:w="7513" w:type="dxa"/>
            <w:tcBorders>
              <w:top w:val="single" w:sz="4" w:space="0" w:color="auto"/>
            </w:tcBorders>
            <w:vAlign w:val="center"/>
          </w:tcPr>
          <w:p w14:paraId="2A75C21F" w14:textId="77777777" w:rsidR="00EA07FE" w:rsidRPr="005C122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5C122E">
              <w:rPr>
                <w:rFonts w:ascii="Times New Roman" w:hAnsi="Times New Roman"/>
                <w:sz w:val="26"/>
                <w:szCs w:val="26"/>
              </w:rPr>
              <w:t xml:space="preserve">   1. Nộp trực tiếp qua Bộ phận tiếp nhận và trả kết quả tại Trung tâm Hành chính công tỉnh Đồng Tháp (27 Nguyễn Thị Minh Khai, Phường 1, thành phố Cao Lãnh, tỉnh Đồng Tháp).</w:t>
            </w:r>
          </w:p>
          <w:p w14:paraId="787E491D" w14:textId="77777777" w:rsidR="00EA07FE" w:rsidRDefault="00EA07FE" w:rsidP="0088110F">
            <w:pPr>
              <w:pStyle w:val="NormalWeb"/>
              <w:shd w:val="clear" w:color="auto" w:fill="FFFFFF"/>
              <w:spacing w:before="0" w:beforeAutospacing="0" w:after="0" w:afterAutospacing="0"/>
              <w:jc w:val="both"/>
              <w:rPr>
                <w:rFonts w:ascii="Times New Roman" w:hAnsi="Times New Roman"/>
                <w:sz w:val="26"/>
                <w:szCs w:val="26"/>
              </w:rPr>
            </w:pPr>
            <w:r w:rsidRPr="005C122E">
              <w:rPr>
                <w:rFonts w:ascii="Times New Roman" w:hAnsi="Times New Roman"/>
                <w:sz w:val="26"/>
                <w:szCs w:val="26"/>
              </w:rPr>
              <w:t xml:space="preserve">   2. Hoặc thông qua bưu điện.</w:t>
            </w:r>
          </w:p>
          <w:p w14:paraId="02A4F6A2" w14:textId="54773273" w:rsidR="00B16780" w:rsidRPr="005C122E" w:rsidRDefault="00B16780" w:rsidP="00B16780">
            <w:pPr>
              <w:pStyle w:val="NormalWeb"/>
              <w:shd w:val="clear" w:color="auto" w:fill="FFFFFF"/>
              <w:spacing w:before="0" w:beforeAutospacing="0" w:after="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126" w:history="1">
              <w:r w:rsidRPr="004605B5">
                <w:rPr>
                  <w:rStyle w:val="Hyperlink"/>
                  <w:rFonts w:ascii="Times New Roman" w:hAnsi="Times New Roman"/>
                  <w:sz w:val="26"/>
                  <w:szCs w:val="26"/>
                </w:rPr>
                <w:t>http://dichvucong.dongthap.gov.vn</w:t>
              </w:r>
            </w:hyperlink>
          </w:p>
        </w:tc>
        <w:tc>
          <w:tcPr>
            <w:tcW w:w="3118" w:type="dxa"/>
            <w:tcBorders>
              <w:top w:val="single" w:sz="4" w:space="0" w:color="auto"/>
            </w:tcBorders>
            <w:vAlign w:val="center"/>
          </w:tcPr>
          <w:p w14:paraId="0D965063" w14:textId="77777777" w:rsidR="00EA07FE" w:rsidRPr="005C122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5C122E">
              <w:rPr>
                <w:rFonts w:ascii="Times New Roman" w:hAnsi="Times New Roman"/>
                <w:sz w:val="26"/>
                <w:szCs w:val="26"/>
                <w:lang w:val="vi-VN"/>
              </w:rPr>
              <w:t>Sáng: từ 07 giờ đến 11 giờ 30 phút; chiều: từ 13 giờ 30 đến 17 giờ của các ngày làm việc.</w:t>
            </w:r>
          </w:p>
        </w:tc>
        <w:tc>
          <w:tcPr>
            <w:tcW w:w="1163" w:type="dxa"/>
            <w:tcBorders>
              <w:top w:val="single" w:sz="4" w:space="0" w:color="auto"/>
            </w:tcBorders>
            <w:vAlign w:val="center"/>
          </w:tcPr>
          <w:p w14:paraId="5A96ADE6" w14:textId="77777777" w:rsidR="00EA07FE" w:rsidRPr="005C122E" w:rsidRDefault="00EA07FE" w:rsidP="0088110F">
            <w:pPr>
              <w:jc w:val="center"/>
              <w:rPr>
                <w:i/>
                <w:sz w:val="26"/>
                <w:szCs w:val="26"/>
                <w:lang w:val="vi-VN"/>
              </w:rPr>
            </w:pPr>
          </w:p>
        </w:tc>
      </w:tr>
      <w:tr w:rsidR="00EA07FE" w:rsidRPr="005C122E" w14:paraId="38BE7A2D" w14:textId="77777777" w:rsidTr="005F02C4">
        <w:trPr>
          <w:trHeight w:val="359"/>
        </w:trPr>
        <w:tc>
          <w:tcPr>
            <w:tcW w:w="851" w:type="dxa"/>
            <w:vMerge/>
          </w:tcPr>
          <w:p w14:paraId="7233D80B" w14:textId="77777777" w:rsidR="00EA07FE" w:rsidRPr="005C122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9F40699" w14:textId="77777777" w:rsidR="00EA07FE" w:rsidRPr="005C122E"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31ADE4F0" w14:textId="467149B3" w:rsidR="00EA07FE" w:rsidRPr="005C122E" w:rsidRDefault="00EA07FE" w:rsidP="00B16780">
            <w:pPr>
              <w:shd w:val="clear" w:color="auto" w:fill="FFFFFF"/>
              <w:spacing w:before="120" w:after="120" w:line="212" w:lineRule="atLeast"/>
              <w:jc w:val="both"/>
              <w:rPr>
                <w:sz w:val="26"/>
                <w:szCs w:val="26"/>
              </w:rPr>
            </w:pPr>
            <w:r w:rsidRPr="005C122E">
              <w:rPr>
                <w:sz w:val="26"/>
                <w:szCs w:val="26"/>
              </w:rPr>
              <w:t xml:space="preserve">   </w:t>
            </w:r>
            <w:r w:rsidR="00B16780">
              <w:rPr>
                <w:sz w:val="26"/>
                <w:szCs w:val="26"/>
              </w:rPr>
              <w:t>4</w:t>
            </w:r>
            <w:r w:rsidRPr="005C122E">
              <w:rPr>
                <w:sz w:val="26"/>
                <w:szCs w:val="26"/>
              </w:rPr>
              <w:t xml:space="preserve">. </w:t>
            </w:r>
            <w:r w:rsidRPr="005C122E">
              <w:rPr>
                <w:sz w:val="26"/>
                <w:szCs w:val="26"/>
                <w:lang w:val="vi-VN"/>
              </w:rPr>
              <w:t xml:space="preserve">Sở </w:t>
            </w:r>
            <w:r w:rsidRPr="005C122E">
              <w:rPr>
                <w:sz w:val="26"/>
                <w:szCs w:val="26"/>
              </w:rPr>
              <w:t xml:space="preserve">GDĐT </w:t>
            </w:r>
            <w:r w:rsidRPr="005C122E">
              <w:rPr>
                <w:sz w:val="26"/>
                <w:szCs w:val="26"/>
                <w:lang w:val="vi-VN"/>
              </w:rPr>
              <w:t>tiếp nhận</w:t>
            </w:r>
            <w:r w:rsidRPr="005C122E">
              <w:rPr>
                <w:sz w:val="26"/>
                <w:szCs w:val="26"/>
              </w:rPr>
              <w:t xml:space="preserve">, kiểm tra hồ sơ cho phép </w:t>
            </w:r>
            <w:r w:rsidRPr="005C122E">
              <w:rPr>
                <w:bCs/>
                <w:sz w:val="26"/>
                <w:szCs w:val="26"/>
              </w:rPr>
              <w:t xml:space="preserve">cấp phép hoạt động giáo dục kỹ năng sống và hoạt động giáo dục ngoài giờ chính khóa </w:t>
            </w:r>
            <w:r w:rsidRPr="005C122E">
              <w:rPr>
                <w:sz w:val="26"/>
                <w:szCs w:val="26"/>
              </w:rPr>
              <w:t>của tổ chức, cá nhân trên địa bàn thuộc phạm vi quản lý và thông tin cho tổ chức, cá nhân biết hồ sơ được chấp nhận hoặc yêu cầu tiếp tục hoàn thiện.</w:t>
            </w:r>
          </w:p>
        </w:tc>
        <w:tc>
          <w:tcPr>
            <w:tcW w:w="3118" w:type="dxa"/>
            <w:vAlign w:val="center"/>
          </w:tcPr>
          <w:p w14:paraId="77349E5B" w14:textId="77777777" w:rsidR="00EA07FE" w:rsidRPr="005C122E"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163" w:type="dxa"/>
          </w:tcPr>
          <w:p w14:paraId="38ABFABA" w14:textId="77777777" w:rsidR="00EA07FE" w:rsidRPr="005C122E" w:rsidRDefault="00EA07FE" w:rsidP="0088110F">
            <w:pPr>
              <w:pStyle w:val="NormalWeb"/>
              <w:spacing w:before="0" w:beforeAutospacing="0" w:after="120" w:afterAutospacing="0" w:line="234" w:lineRule="atLeast"/>
              <w:jc w:val="both"/>
              <w:rPr>
                <w:rFonts w:ascii="Times New Roman" w:hAnsi="Times New Roman"/>
                <w:b/>
                <w:i/>
                <w:sz w:val="26"/>
                <w:szCs w:val="26"/>
              </w:rPr>
            </w:pPr>
          </w:p>
        </w:tc>
      </w:tr>
      <w:tr w:rsidR="00EA07FE" w:rsidRPr="005C122E" w14:paraId="36CCC9C2" w14:textId="77777777" w:rsidTr="005F02C4">
        <w:trPr>
          <w:trHeight w:val="600"/>
        </w:trPr>
        <w:tc>
          <w:tcPr>
            <w:tcW w:w="851" w:type="dxa"/>
            <w:vMerge w:val="restart"/>
            <w:vAlign w:val="center"/>
          </w:tcPr>
          <w:p w14:paraId="7E61EA8F" w14:textId="77777777" w:rsidR="00EA07FE" w:rsidRPr="005C122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5C122E">
              <w:rPr>
                <w:rFonts w:ascii="Times New Roman" w:hAnsi="Times New Roman"/>
                <w:b/>
                <w:sz w:val="26"/>
                <w:szCs w:val="26"/>
              </w:rPr>
              <w:t>Bước 2</w:t>
            </w:r>
          </w:p>
        </w:tc>
        <w:tc>
          <w:tcPr>
            <w:tcW w:w="2376" w:type="dxa"/>
            <w:vMerge w:val="restart"/>
            <w:vAlign w:val="center"/>
          </w:tcPr>
          <w:p w14:paraId="0D706477" w14:textId="77777777" w:rsidR="00EA07FE" w:rsidRPr="005C122E" w:rsidRDefault="00EA07FE" w:rsidP="0088110F">
            <w:pPr>
              <w:spacing w:before="120" w:after="120"/>
              <w:jc w:val="both"/>
              <w:rPr>
                <w:sz w:val="26"/>
                <w:szCs w:val="26"/>
              </w:rPr>
            </w:pPr>
            <w:r w:rsidRPr="005C122E">
              <w:rPr>
                <w:b/>
                <w:sz w:val="26"/>
                <w:szCs w:val="26"/>
              </w:rPr>
              <w:t>Tiếp nhận và chuyển hồ sơ thủ tục hành chính</w:t>
            </w:r>
          </w:p>
        </w:tc>
        <w:tc>
          <w:tcPr>
            <w:tcW w:w="7513" w:type="dxa"/>
            <w:vMerge w:val="restart"/>
          </w:tcPr>
          <w:p w14:paraId="2BCAEE17" w14:textId="77777777" w:rsidR="00EA07FE" w:rsidRPr="005C122E"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5C122E">
              <w:rPr>
                <w:rFonts w:ascii="Times New Roman" w:hAnsi="Times New Roman"/>
                <w:sz w:val="26"/>
                <w:szCs w:val="26"/>
              </w:rPr>
              <w:t xml:space="preserve">Đối với hồ sơ được nộp </w:t>
            </w:r>
            <w:r w:rsidRPr="005C122E">
              <w:rPr>
                <w:rFonts w:ascii="Times New Roman" w:hAnsi="Times New Roman"/>
                <w:sz w:val="26"/>
                <w:szCs w:val="26"/>
                <w:lang w:val="vi-VN"/>
              </w:rPr>
              <w:t xml:space="preserve">trực tiếp qua </w:t>
            </w:r>
            <w:r w:rsidRPr="005C122E">
              <w:rPr>
                <w:rFonts w:ascii="Times New Roman" w:hAnsi="Times New Roman"/>
                <w:sz w:val="26"/>
                <w:szCs w:val="26"/>
              </w:rPr>
              <w:t xml:space="preserve">Bộ phận </w:t>
            </w:r>
            <w:r w:rsidRPr="005C122E">
              <w:rPr>
                <w:rFonts w:ascii="Times New Roman" w:hAnsi="Times New Roman"/>
                <w:sz w:val="26"/>
                <w:szCs w:val="26"/>
                <w:lang w:val="vi-VN"/>
              </w:rPr>
              <w:t>tiếp nhận và trả kết quả</w:t>
            </w:r>
            <w:r w:rsidRPr="005C122E">
              <w:rPr>
                <w:rFonts w:ascii="Times New Roman" w:hAnsi="Times New Roman"/>
                <w:sz w:val="26"/>
                <w:szCs w:val="26"/>
              </w:rPr>
              <w:t xml:space="preserve"> hoặc thông </w:t>
            </w:r>
            <w:r w:rsidRPr="005C122E">
              <w:rPr>
                <w:rFonts w:ascii="Times New Roman" w:hAnsi="Times New Roman"/>
                <w:sz w:val="26"/>
                <w:szCs w:val="26"/>
                <w:lang w:val="vi-VN"/>
              </w:rPr>
              <w:t xml:space="preserve">qua dịch vụ bưu chính </w:t>
            </w:r>
            <w:r w:rsidRPr="005C122E">
              <w:rPr>
                <w:rFonts w:ascii="Times New Roman" w:hAnsi="Times New Roman"/>
                <w:sz w:val="26"/>
                <w:szCs w:val="26"/>
              </w:rPr>
              <w:t xml:space="preserve">công ích cán bộ, công chức, viên chức tiếp nhận hồ sơ tại Bộ phận </w:t>
            </w:r>
            <w:r w:rsidRPr="005C122E">
              <w:rPr>
                <w:rFonts w:ascii="Times New Roman" w:hAnsi="Times New Roman"/>
                <w:sz w:val="26"/>
                <w:szCs w:val="26"/>
                <w:lang w:val="vi-VN"/>
              </w:rPr>
              <w:t>tiếp nhận và trả kết quả</w:t>
            </w:r>
            <w:r w:rsidRPr="005C122E">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231CBF6D" w14:textId="77777777" w:rsidR="00EA07FE" w:rsidRPr="005C122E"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5C122E">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20E86EA0" w14:textId="77777777" w:rsidR="00EA07FE" w:rsidRPr="005C122E"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5C122E">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0FE8A22E" w14:textId="77777777" w:rsidR="00EA07FE" w:rsidRPr="005C122E" w:rsidRDefault="00EA07FE" w:rsidP="0088110F">
            <w:pPr>
              <w:spacing w:before="120" w:after="120"/>
              <w:ind w:firstLine="205"/>
              <w:jc w:val="both"/>
              <w:rPr>
                <w:sz w:val="26"/>
                <w:szCs w:val="26"/>
              </w:rPr>
            </w:pPr>
            <w:r w:rsidRPr="005C122E">
              <w:rPr>
                <w:sz w:val="26"/>
                <w:szCs w:val="26"/>
              </w:rPr>
              <w:lastRenderedPageBreak/>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3118" w:type="dxa"/>
            <w:vAlign w:val="center"/>
          </w:tcPr>
          <w:p w14:paraId="6AA27F12" w14:textId="77777777" w:rsidR="00EA07FE" w:rsidRPr="005C122E" w:rsidRDefault="00EA07FE" w:rsidP="0088110F">
            <w:pPr>
              <w:pStyle w:val="NormalWeb"/>
              <w:spacing w:before="0" w:beforeAutospacing="0" w:after="120" w:afterAutospacing="0" w:line="234" w:lineRule="atLeast"/>
              <w:jc w:val="both"/>
              <w:rPr>
                <w:rFonts w:ascii="Times New Roman" w:hAnsi="Times New Roman"/>
                <w:b/>
                <w:sz w:val="26"/>
                <w:szCs w:val="26"/>
              </w:rPr>
            </w:pPr>
            <w:r w:rsidRPr="005C122E">
              <w:rPr>
                <w:rFonts w:ascii="Times New Roman" w:hAnsi="Times New Roman"/>
                <w:sz w:val="26"/>
                <w:szCs w:val="26"/>
              </w:rPr>
              <w:lastRenderedPageBreak/>
              <w:t>C</w:t>
            </w:r>
            <w:r w:rsidRPr="005C122E">
              <w:rPr>
                <w:rStyle w:val="fontstyle21"/>
              </w:rPr>
              <w:t xml:space="preserve">huyển ngay hồ sơ tiếp nhận trực tiếp trong ngày làm việc </w:t>
            </w:r>
            <w:r w:rsidRPr="005C122E">
              <w:rPr>
                <w:rStyle w:val="fontstyle21"/>
                <w:i/>
              </w:rPr>
              <w:t>(k</w:t>
            </w:r>
            <w:r w:rsidRPr="005C122E">
              <w:rPr>
                <w:rFonts w:ascii="Times New Roman" w:hAnsi="Times New Roman"/>
                <w:i/>
                <w:sz w:val="26"/>
                <w:szCs w:val="26"/>
              </w:rPr>
              <w:t>hông để quá 3 giờ làm việc)</w:t>
            </w:r>
            <w:r w:rsidRPr="005C122E">
              <w:rPr>
                <w:rStyle w:val="fontstyle21"/>
              </w:rPr>
              <w:t xml:space="preserve"> hoặc chuyển vào đầu giờ ngày làm việc tiếp theo đối với trường hợp tiếp nhận sau 15 giờ hàng ngày.</w:t>
            </w:r>
          </w:p>
        </w:tc>
        <w:tc>
          <w:tcPr>
            <w:tcW w:w="1163" w:type="dxa"/>
            <w:vMerge w:val="restart"/>
            <w:vAlign w:val="center"/>
          </w:tcPr>
          <w:p w14:paraId="76F1D6DD" w14:textId="77777777" w:rsidR="00EA07FE" w:rsidRPr="005C122E" w:rsidRDefault="00EA07FE" w:rsidP="0088110F">
            <w:pPr>
              <w:jc w:val="center"/>
              <w:rPr>
                <w:i/>
                <w:sz w:val="26"/>
                <w:szCs w:val="26"/>
                <w:lang w:val="vi-VN"/>
              </w:rPr>
            </w:pPr>
          </w:p>
        </w:tc>
      </w:tr>
      <w:tr w:rsidR="00EA07FE" w:rsidRPr="005C122E" w14:paraId="380DBCBF" w14:textId="77777777" w:rsidTr="005F02C4">
        <w:trPr>
          <w:trHeight w:val="600"/>
        </w:trPr>
        <w:tc>
          <w:tcPr>
            <w:tcW w:w="851" w:type="dxa"/>
            <w:vMerge/>
          </w:tcPr>
          <w:p w14:paraId="6964D97C" w14:textId="77777777" w:rsidR="00EA07FE" w:rsidRPr="005C122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CF86B39" w14:textId="77777777" w:rsidR="00EA07FE" w:rsidRPr="005C122E" w:rsidRDefault="00EA07FE" w:rsidP="0088110F">
            <w:pPr>
              <w:spacing w:before="120" w:after="120"/>
              <w:jc w:val="both"/>
              <w:rPr>
                <w:b/>
                <w:sz w:val="26"/>
                <w:szCs w:val="26"/>
              </w:rPr>
            </w:pPr>
          </w:p>
        </w:tc>
        <w:tc>
          <w:tcPr>
            <w:tcW w:w="7513" w:type="dxa"/>
            <w:vMerge/>
          </w:tcPr>
          <w:p w14:paraId="4136493E" w14:textId="77777777" w:rsidR="00EA07FE" w:rsidRPr="005C122E"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p>
        </w:tc>
        <w:tc>
          <w:tcPr>
            <w:tcW w:w="3118" w:type="dxa"/>
            <w:vAlign w:val="center"/>
          </w:tcPr>
          <w:p w14:paraId="5AA499B3" w14:textId="77777777" w:rsidR="00EA07FE" w:rsidRPr="005C122E" w:rsidRDefault="00EA07FE" w:rsidP="0088110F">
            <w:pPr>
              <w:pStyle w:val="NormalWeb"/>
              <w:spacing w:before="0" w:beforeAutospacing="0" w:after="120" w:afterAutospacing="0" w:line="234" w:lineRule="atLeast"/>
              <w:jc w:val="center"/>
              <w:rPr>
                <w:rFonts w:ascii="Times New Roman" w:hAnsi="Times New Roman"/>
                <w:sz w:val="26"/>
                <w:szCs w:val="26"/>
              </w:rPr>
            </w:pPr>
            <w:r w:rsidRPr="005C122E">
              <w:rPr>
                <w:rFonts w:ascii="Times New Roman" w:hAnsi="Times New Roman"/>
                <w:sz w:val="26"/>
                <w:szCs w:val="26"/>
              </w:rPr>
              <w:t>Không quá 1/2 ngày kể từ ngày phát sinh hồ sơ trực tuyến</w:t>
            </w:r>
          </w:p>
        </w:tc>
        <w:tc>
          <w:tcPr>
            <w:tcW w:w="1163" w:type="dxa"/>
            <w:vMerge/>
          </w:tcPr>
          <w:p w14:paraId="77A9617C" w14:textId="77777777" w:rsidR="00EA07FE" w:rsidRPr="005C122E"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5C122E" w14:paraId="4FA43F90" w14:textId="77777777" w:rsidTr="005F02C4">
        <w:tc>
          <w:tcPr>
            <w:tcW w:w="851" w:type="dxa"/>
            <w:vMerge w:val="restart"/>
            <w:vAlign w:val="center"/>
          </w:tcPr>
          <w:p w14:paraId="020EB80B" w14:textId="77777777" w:rsidR="00EA07FE" w:rsidRPr="005C122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5C122E">
              <w:rPr>
                <w:rFonts w:ascii="Times New Roman" w:hAnsi="Times New Roman"/>
                <w:b/>
                <w:sz w:val="26"/>
                <w:szCs w:val="26"/>
              </w:rPr>
              <w:t>Bước 3</w:t>
            </w:r>
          </w:p>
        </w:tc>
        <w:tc>
          <w:tcPr>
            <w:tcW w:w="2376" w:type="dxa"/>
            <w:vMerge w:val="restart"/>
            <w:vAlign w:val="center"/>
          </w:tcPr>
          <w:p w14:paraId="09B72A82" w14:textId="77777777" w:rsidR="00EA07FE" w:rsidRPr="005C122E" w:rsidRDefault="00EA07FE" w:rsidP="0088110F">
            <w:pPr>
              <w:pStyle w:val="NormalWeb"/>
              <w:spacing w:before="0" w:beforeAutospacing="0" w:after="120" w:afterAutospacing="0" w:line="234" w:lineRule="atLeast"/>
              <w:jc w:val="both"/>
              <w:rPr>
                <w:rFonts w:ascii="Times New Roman" w:hAnsi="Times New Roman"/>
                <w:b/>
                <w:sz w:val="26"/>
                <w:szCs w:val="26"/>
              </w:rPr>
            </w:pPr>
            <w:r w:rsidRPr="005C122E">
              <w:rPr>
                <w:rStyle w:val="fontstyle01"/>
              </w:rPr>
              <w:t>Giải quyết thủ tục hành chính</w:t>
            </w:r>
          </w:p>
        </w:tc>
        <w:tc>
          <w:tcPr>
            <w:tcW w:w="7513" w:type="dxa"/>
          </w:tcPr>
          <w:p w14:paraId="52E66CA8" w14:textId="77777777" w:rsidR="00EA07FE" w:rsidRPr="005C122E" w:rsidRDefault="00EA07FE" w:rsidP="0088110F">
            <w:pPr>
              <w:spacing w:before="120" w:after="120"/>
              <w:jc w:val="both"/>
              <w:rPr>
                <w:sz w:val="26"/>
                <w:szCs w:val="26"/>
              </w:rPr>
            </w:pPr>
            <w:r w:rsidRPr="005C122E">
              <w:rPr>
                <w:rStyle w:val="fontstyle21"/>
              </w:rPr>
              <w:t xml:space="preserve">Sau khi nhận hồ sơ thủ tục hành chính từ </w:t>
            </w:r>
            <w:r w:rsidRPr="005C122E">
              <w:rPr>
                <w:sz w:val="26"/>
                <w:szCs w:val="26"/>
              </w:rPr>
              <w:t xml:space="preserve">Bộ phận </w:t>
            </w:r>
            <w:r w:rsidRPr="005C122E">
              <w:rPr>
                <w:sz w:val="26"/>
                <w:szCs w:val="26"/>
                <w:lang w:val="vi-VN"/>
              </w:rPr>
              <w:t>tiếp nhận và trả kết quả</w:t>
            </w:r>
            <w:r w:rsidRPr="005C122E">
              <w:rPr>
                <w:rStyle w:val="fontstyle21"/>
              </w:rPr>
              <w:t>công chức, viên chức xử lý xem xét, thẩm định hồ sơ, trình phê duyệt kết quả giải quyết thủ tục hành chính:</w:t>
            </w:r>
          </w:p>
        </w:tc>
        <w:tc>
          <w:tcPr>
            <w:tcW w:w="3118" w:type="dxa"/>
            <w:vAlign w:val="center"/>
          </w:tcPr>
          <w:p w14:paraId="6CE3590A" w14:textId="77777777" w:rsidR="00EA07FE" w:rsidRPr="005C122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5C122E">
              <w:rPr>
                <w:rFonts w:ascii="Times New Roman" w:hAnsi="Times New Roman"/>
                <w:b/>
                <w:sz w:val="26"/>
                <w:szCs w:val="26"/>
              </w:rPr>
              <w:t>15 ngày</w:t>
            </w:r>
            <w:r w:rsidRPr="005C122E">
              <w:rPr>
                <w:rFonts w:ascii="Times New Roman" w:hAnsi="Times New Roman"/>
                <w:sz w:val="26"/>
                <w:szCs w:val="26"/>
              </w:rPr>
              <w:t>, trong đó:</w:t>
            </w:r>
          </w:p>
        </w:tc>
        <w:tc>
          <w:tcPr>
            <w:tcW w:w="1163" w:type="dxa"/>
            <w:vAlign w:val="center"/>
          </w:tcPr>
          <w:p w14:paraId="68DBB464" w14:textId="77777777" w:rsidR="00EA07FE" w:rsidRPr="005C122E"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5C122E" w14:paraId="7F9901D7" w14:textId="77777777" w:rsidTr="005F02C4">
        <w:tc>
          <w:tcPr>
            <w:tcW w:w="851" w:type="dxa"/>
            <w:vMerge/>
          </w:tcPr>
          <w:p w14:paraId="6B274BFB" w14:textId="77777777" w:rsidR="00EA07FE" w:rsidRPr="005C122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D9ABFC3" w14:textId="77777777" w:rsidR="00EA07FE" w:rsidRPr="005C122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4BB851E" w14:textId="77777777" w:rsidR="00EA07FE" w:rsidRPr="005C122E"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5C122E">
              <w:rPr>
                <w:rFonts w:ascii="Times New Roman" w:hAnsi="Times New Roman"/>
                <w:bCs/>
                <w:i/>
                <w:sz w:val="26"/>
                <w:szCs w:val="26"/>
              </w:rPr>
              <w:t>1. Tiếp nhận hồ sơ (Bộ phận TN&amp;TKQ)</w:t>
            </w:r>
          </w:p>
        </w:tc>
        <w:tc>
          <w:tcPr>
            <w:tcW w:w="3118" w:type="dxa"/>
            <w:vAlign w:val="center"/>
          </w:tcPr>
          <w:p w14:paraId="78EE8B3D" w14:textId="77777777" w:rsidR="00EA07FE" w:rsidRPr="005C122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5C122E">
              <w:rPr>
                <w:rFonts w:ascii="Times New Roman" w:hAnsi="Times New Roman"/>
                <w:bCs/>
                <w:i/>
                <w:sz w:val="26"/>
                <w:szCs w:val="26"/>
              </w:rPr>
              <w:t>½ ngày</w:t>
            </w:r>
          </w:p>
        </w:tc>
        <w:tc>
          <w:tcPr>
            <w:tcW w:w="1163" w:type="dxa"/>
          </w:tcPr>
          <w:p w14:paraId="72609DF7" w14:textId="77777777" w:rsidR="00EA07FE" w:rsidRPr="005C122E"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5C122E" w14:paraId="4F7A7F00" w14:textId="77777777" w:rsidTr="005F02C4">
        <w:tc>
          <w:tcPr>
            <w:tcW w:w="851" w:type="dxa"/>
            <w:vMerge/>
          </w:tcPr>
          <w:p w14:paraId="2BE891B6" w14:textId="77777777" w:rsidR="00EA07FE" w:rsidRPr="005C122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42ACFA8" w14:textId="77777777" w:rsidR="00EA07FE" w:rsidRPr="005C122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96D2005" w14:textId="77777777" w:rsidR="00EA07FE" w:rsidRPr="005C122E"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5C122E">
              <w:rPr>
                <w:rFonts w:ascii="Times New Roman" w:hAnsi="Times New Roman"/>
                <w:bCs/>
                <w:i/>
                <w:sz w:val="26"/>
                <w:szCs w:val="26"/>
              </w:rPr>
              <w:t>2. Giải quyết hồ sơ (cơ quan/bộ phận chuyên môn), t</w:t>
            </w:r>
            <w:r w:rsidRPr="005C122E">
              <w:rPr>
                <w:rFonts w:ascii="Times New Roman" w:hAnsi="Times New Roman"/>
                <w:i/>
                <w:sz w:val="26"/>
                <w:szCs w:val="26"/>
              </w:rPr>
              <w:t>rong đó:</w:t>
            </w:r>
          </w:p>
        </w:tc>
        <w:tc>
          <w:tcPr>
            <w:tcW w:w="3118" w:type="dxa"/>
            <w:vAlign w:val="center"/>
          </w:tcPr>
          <w:p w14:paraId="7A723E4C" w14:textId="77777777" w:rsidR="00EA07FE" w:rsidRPr="005C122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5C122E">
              <w:rPr>
                <w:rFonts w:ascii="Times New Roman" w:hAnsi="Times New Roman"/>
                <w:bCs/>
                <w:i/>
                <w:sz w:val="26"/>
                <w:szCs w:val="26"/>
              </w:rPr>
              <w:t>14 ngày</w:t>
            </w:r>
          </w:p>
        </w:tc>
        <w:tc>
          <w:tcPr>
            <w:tcW w:w="1163" w:type="dxa"/>
          </w:tcPr>
          <w:p w14:paraId="0BCCEBB0" w14:textId="77777777" w:rsidR="00EA07FE" w:rsidRPr="005C122E"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5C122E" w14:paraId="07DA2B14" w14:textId="77777777" w:rsidTr="005F02C4">
        <w:tc>
          <w:tcPr>
            <w:tcW w:w="851" w:type="dxa"/>
            <w:vMerge/>
          </w:tcPr>
          <w:p w14:paraId="29670874" w14:textId="77777777" w:rsidR="00EA07FE" w:rsidRPr="005C122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0BC21BB" w14:textId="77777777" w:rsidR="00EA07FE" w:rsidRPr="005C122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C66E9BB" w14:textId="77777777" w:rsidR="00EA07FE" w:rsidRPr="005C122E" w:rsidRDefault="00EA07FE" w:rsidP="0088110F">
            <w:pPr>
              <w:pStyle w:val="NormalWeb"/>
              <w:spacing w:before="0" w:beforeAutospacing="0" w:after="120" w:afterAutospacing="0" w:line="234" w:lineRule="atLeast"/>
              <w:jc w:val="both"/>
              <w:rPr>
                <w:rFonts w:ascii="Times New Roman" w:hAnsi="Times New Roman"/>
                <w:b/>
                <w:sz w:val="26"/>
                <w:szCs w:val="26"/>
              </w:rPr>
            </w:pPr>
            <w:r w:rsidRPr="005C122E">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1321B33B" w14:textId="77777777" w:rsidR="00EA07FE" w:rsidRPr="005C122E" w:rsidRDefault="00EA07FE" w:rsidP="0088110F">
            <w:pPr>
              <w:pStyle w:val="NormalWeb"/>
              <w:spacing w:before="0" w:beforeAutospacing="0" w:after="120" w:afterAutospacing="0" w:line="234" w:lineRule="atLeast"/>
              <w:jc w:val="center"/>
              <w:rPr>
                <w:rFonts w:ascii="Times New Roman" w:hAnsi="Times New Roman"/>
                <w:bCs/>
                <w:i/>
                <w:sz w:val="26"/>
                <w:szCs w:val="26"/>
              </w:rPr>
            </w:pPr>
          </w:p>
          <w:p w14:paraId="0EE5A17F" w14:textId="77777777" w:rsidR="00EA07FE" w:rsidRPr="005C122E"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63" w:type="dxa"/>
          </w:tcPr>
          <w:p w14:paraId="1A714E6B" w14:textId="77777777" w:rsidR="00EA07FE" w:rsidRPr="005C122E"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5C122E" w14:paraId="55BBB0CE" w14:textId="77777777" w:rsidTr="005F02C4">
        <w:tc>
          <w:tcPr>
            <w:tcW w:w="851" w:type="dxa"/>
            <w:vMerge/>
          </w:tcPr>
          <w:p w14:paraId="57B34753" w14:textId="77777777" w:rsidR="00EA07FE" w:rsidRPr="005C122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3C429AD" w14:textId="77777777" w:rsidR="00EA07FE" w:rsidRPr="005C122E"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77F8240" w14:textId="77777777" w:rsidR="00EA07FE" w:rsidRPr="005C122E"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5C122E">
              <w:rPr>
                <w:rFonts w:ascii="Times New Roman" w:hAnsi="Times New Roman"/>
                <w:bCs/>
                <w:i/>
                <w:sz w:val="26"/>
                <w:szCs w:val="26"/>
              </w:rPr>
              <w:t xml:space="preserve">+ Chuyên viên </w:t>
            </w:r>
          </w:p>
          <w:p w14:paraId="21B4B821" w14:textId="77777777" w:rsidR="00EA07FE" w:rsidRPr="005C122E"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5C122E">
              <w:rPr>
                <w:rFonts w:ascii="Times New Roman" w:hAnsi="Times New Roman"/>
                <w:bCs/>
                <w:i/>
                <w:sz w:val="26"/>
                <w:szCs w:val="26"/>
              </w:rPr>
              <w:t>+ Lãnh đạo phòng/bộ phận</w:t>
            </w:r>
          </w:p>
          <w:p w14:paraId="2D088C87" w14:textId="77777777" w:rsidR="00EA07FE" w:rsidRPr="005C122E"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5C122E">
              <w:rPr>
                <w:rFonts w:ascii="Times New Roman" w:hAnsi="Times New Roman"/>
                <w:bCs/>
                <w:i/>
                <w:sz w:val="26"/>
                <w:szCs w:val="26"/>
              </w:rPr>
              <w:t xml:space="preserve">+ Lãnh đạo đơn vị: </w:t>
            </w:r>
          </w:p>
          <w:p w14:paraId="3C03D5E9" w14:textId="77777777" w:rsidR="00EA07FE" w:rsidRPr="005C122E"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5C122E">
              <w:rPr>
                <w:rFonts w:ascii="Times New Roman" w:hAnsi="Times New Roman"/>
                <w:bCs/>
                <w:i/>
                <w:sz w:val="26"/>
                <w:szCs w:val="26"/>
              </w:rPr>
              <w:t xml:space="preserve">+ Văn thư đơn vị: </w:t>
            </w:r>
          </w:p>
        </w:tc>
        <w:tc>
          <w:tcPr>
            <w:tcW w:w="3118" w:type="dxa"/>
            <w:vAlign w:val="center"/>
          </w:tcPr>
          <w:p w14:paraId="7A320E54" w14:textId="77777777" w:rsidR="00EA07FE" w:rsidRPr="005C122E"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5C122E">
              <w:rPr>
                <w:rFonts w:ascii="Times New Roman" w:hAnsi="Times New Roman"/>
                <w:bCs/>
                <w:i/>
                <w:sz w:val="26"/>
                <w:szCs w:val="26"/>
              </w:rPr>
              <w:t>12 ngày</w:t>
            </w:r>
          </w:p>
          <w:p w14:paraId="6D5C9FAE" w14:textId="77777777" w:rsidR="00EA07FE" w:rsidRPr="005C122E"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5C122E">
              <w:rPr>
                <w:rFonts w:ascii="Times New Roman" w:hAnsi="Times New Roman"/>
                <w:bCs/>
                <w:i/>
                <w:sz w:val="26"/>
                <w:szCs w:val="26"/>
              </w:rPr>
              <w:t>1 ngày</w:t>
            </w:r>
          </w:p>
          <w:p w14:paraId="1566B719" w14:textId="77777777" w:rsidR="00EA07FE" w:rsidRPr="005C122E"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5C122E">
              <w:rPr>
                <w:rFonts w:ascii="Times New Roman" w:hAnsi="Times New Roman"/>
                <w:bCs/>
                <w:i/>
                <w:sz w:val="26"/>
                <w:szCs w:val="26"/>
              </w:rPr>
              <w:t>1/2 ngày</w:t>
            </w:r>
          </w:p>
          <w:p w14:paraId="208AE851" w14:textId="77777777" w:rsidR="00EA07FE" w:rsidRPr="005C122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5C122E">
              <w:rPr>
                <w:rFonts w:ascii="Times New Roman" w:hAnsi="Times New Roman"/>
                <w:bCs/>
                <w:i/>
                <w:sz w:val="26"/>
                <w:szCs w:val="26"/>
              </w:rPr>
              <w:t>1/2 ngày</w:t>
            </w:r>
          </w:p>
        </w:tc>
        <w:tc>
          <w:tcPr>
            <w:tcW w:w="1163" w:type="dxa"/>
          </w:tcPr>
          <w:p w14:paraId="0BFF21AD" w14:textId="77777777" w:rsidR="00EA07FE" w:rsidRPr="005C122E"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5C122E" w14:paraId="13ACA1CE" w14:textId="77777777" w:rsidTr="005F02C4">
        <w:tc>
          <w:tcPr>
            <w:tcW w:w="851" w:type="dxa"/>
            <w:vAlign w:val="center"/>
          </w:tcPr>
          <w:p w14:paraId="1C7AA934" w14:textId="77777777" w:rsidR="00EA07FE" w:rsidRPr="005C122E"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5C122E">
              <w:rPr>
                <w:rFonts w:ascii="Times New Roman" w:hAnsi="Times New Roman"/>
                <w:b/>
                <w:sz w:val="26"/>
                <w:szCs w:val="26"/>
              </w:rPr>
              <w:t>Bước 4</w:t>
            </w:r>
          </w:p>
        </w:tc>
        <w:tc>
          <w:tcPr>
            <w:tcW w:w="2376" w:type="dxa"/>
          </w:tcPr>
          <w:p w14:paraId="28B9E59E" w14:textId="77777777" w:rsidR="00EA07FE" w:rsidRPr="005C122E" w:rsidRDefault="00EA07FE" w:rsidP="0088110F">
            <w:pPr>
              <w:pStyle w:val="NormalWeb"/>
              <w:spacing w:before="0" w:beforeAutospacing="0" w:after="120" w:afterAutospacing="0" w:line="234" w:lineRule="atLeast"/>
              <w:jc w:val="both"/>
              <w:rPr>
                <w:rStyle w:val="fontstyle21"/>
                <w:i/>
              </w:rPr>
            </w:pPr>
            <w:r w:rsidRPr="005C122E">
              <w:rPr>
                <w:rFonts w:ascii="Times New Roman" w:hAnsi="Times New Roman"/>
                <w:b/>
                <w:sz w:val="26"/>
                <w:szCs w:val="26"/>
                <w:lang w:val="nl-NL"/>
              </w:rPr>
              <w:t>Trả kết quả giải quyết thủ tục hành chính</w:t>
            </w:r>
          </w:p>
          <w:p w14:paraId="7EAA9AF0" w14:textId="77777777" w:rsidR="00EA07FE" w:rsidRPr="005C122E" w:rsidRDefault="00EA07FE" w:rsidP="0088110F">
            <w:pPr>
              <w:pStyle w:val="NormalWeb"/>
              <w:spacing w:before="0" w:beforeAutospacing="0" w:after="120" w:afterAutospacing="0" w:line="234" w:lineRule="atLeast"/>
              <w:jc w:val="both"/>
              <w:rPr>
                <w:rFonts w:ascii="Times New Roman" w:hAnsi="Times New Roman"/>
                <w:b/>
                <w:sz w:val="26"/>
                <w:szCs w:val="26"/>
              </w:rPr>
            </w:pPr>
            <w:r w:rsidRPr="005C122E">
              <w:rPr>
                <w:rStyle w:val="fontstyle21"/>
                <w:i/>
              </w:rPr>
              <w:t xml:space="preserve">(Kết quả giải quyết thủ tục hành chính gửi trả cho tổ chức, </w:t>
            </w:r>
            <w:r w:rsidRPr="005C122E">
              <w:rPr>
                <w:rStyle w:val="fontstyle21"/>
                <w:i/>
              </w:rPr>
              <w:lastRenderedPageBreak/>
              <w:t>cá nhân phải bảo đảm đầy đủ theo quy định mà cơ quan có thẩm quyền trả cho tổ chức, cá nhân sau khi giải quyết xong thủ tục hành chính)</w:t>
            </w:r>
          </w:p>
        </w:tc>
        <w:tc>
          <w:tcPr>
            <w:tcW w:w="7513" w:type="dxa"/>
          </w:tcPr>
          <w:p w14:paraId="7206E065" w14:textId="77777777" w:rsidR="00EA07FE" w:rsidRPr="005C122E" w:rsidRDefault="00EA07FE" w:rsidP="0088110F">
            <w:pPr>
              <w:spacing w:before="120" w:after="120" w:line="340" w:lineRule="exact"/>
              <w:ind w:firstLine="205"/>
              <w:jc w:val="both"/>
              <w:rPr>
                <w:iCs/>
                <w:sz w:val="26"/>
                <w:szCs w:val="26"/>
                <w:lang w:val="nl-NL"/>
              </w:rPr>
            </w:pPr>
            <w:r w:rsidRPr="005C122E">
              <w:rPr>
                <w:iCs/>
                <w:sz w:val="26"/>
                <w:szCs w:val="26"/>
                <w:lang w:val="nl-NL"/>
              </w:rPr>
              <w:lastRenderedPageBreak/>
              <w:t>Công chức tiếp nhận và trả  kết quả nhập vào sổ theo dõi hồ sơ và phần mềm điện tử thực hiện như sau:</w:t>
            </w:r>
          </w:p>
          <w:p w14:paraId="0CDB8299" w14:textId="77777777" w:rsidR="00EA07FE" w:rsidRPr="005C122E" w:rsidRDefault="00EA07FE" w:rsidP="0088110F">
            <w:pPr>
              <w:spacing w:before="120" w:after="120" w:line="340" w:lineRule="exact"/>
              <w:ind w:firstLine="205"/>
              <w:jc w:val="both"/>
              <w:rPr>
                <w:iCs/>
                <w:sz w:val="26"/>
                <w:szCs w:val="26"/>
                <w:lang w:val="nl-NL"/>
              </w:rPr>
            </w:pPr>
            <w:r w:rsidRPr="005C122E">
              <w:rPr>
                <w:iCs/>
                <w:sz w:val="26"/>
                <w:szCs w:val="26"/>
                <w:lang w:val="nl-NL"/>
              </w:rPr>
              <w:t>- T</w:t>
            </w:r>
            <w:r w:rsidRPr="00212A1E">
              <w:rPr>
                <w:rStyle w:val="fontstyle21"/>
                <w:lang w:val="nl-NL"/>
              </w:rPr>
              <w:t xml:space="preserve">hông báo cho tổ chức, cá nhân biết trước qua tin nhắn, thư điện tử, điện thoại hoặc qua mạng xã hội được cấp có thẩm quyền </w:t>
            </w:r>
            <w:r w:rsidRPr="00212A1E">
              <w:rPr>
                <w:rStyle w:val="fontstyle21"/>
                <w:lang w:val="nl-NL"/>
              </w:rPr>
              <w:lastRenderedPageBreak/>
              <w:t>cho phép đối với hồ sơ giải quyết thủ tục hành chính trước thời hạn quy định.</w:t>
            </w:r>
          </w:p>
          <w:p w14:paraId="5C2DDD74" w14:textId="77777777" w:rsidR="00EA07FE" w:rsidRPr="005C122E" w:rsidRDefault="00EA07FE" w:rsidP="0088110F">
            <w:pPr>
              <w:spacing w:before="120" w:after="120"/>
              <w:ind w:firstLine="205"/>
              <w:jc w:val="both"/>
              <w:rPr>
                <w:iCs/>
                <w:sz w:val="26"/>
                <w:szCs w:val="26"/>
                <w:lang w:val="nl-NL"/>
              </w:rPr>
            </w:pPr>
            <w:r w:rsidRPr="005C122E">
              <w:rPr>
                <w:iCs/>
                <w:sz w:val="26"/>
                <w:szCs w:val="26"/>
                <w:lang w:val="nl-NL"/>
              </w:rPr>
              <w:t xml:space="preserve">- </w:t>
            </w:r>
            <w:r w:rsidRPr="00212A1E">
              <w:rPr>
                <w:rStyle w:val="fontstyle21"/>
                <w:lang w:val="nl-NL"/>
              </w:rPr>
              <w:t>Tổ chức, cá nhân nhận kết quả giải quyết thủ tục hành chính theo thời gian, địa điểm ghi trên Giấy tiếp nhận hồ sơ và hẹn trả kết quả (</w:t>
            </w:r>
            <w:r w:rsidRPr="005C122E">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66959BFB" w14:textId="77777777" w:rsidR="00EA07FE" w:rsidRPr="005C122E" w:rsidRDefault="00EA07FE" w:rsidP="0088110F">
            <w:pPr>
              <w:spacing w:before="120" w:after="120"/>
              <w:ind w:firstLine="205"/>
              <w:jc w:val="both"/>
              <w:rPr>
                <w:iCs/>
                <w:sz w:val="26"/>
                <w:szCs w:val="26"/>
                <w:lang w:val="nl-NL"/>
              </w:rPr>
            </w:pPr>
            <w:r w:rsidRPr="005C122E">
              <w:rPr>
                <w:iCs/>
                <w:sz w:val="26"/>
                <w:szCs w:val="26"/>
                <w:lang w:val="nl-NL"/>
              </w:rPr>
              <w:t xml:space="preserve">- Trường hợp nhận kết quả </w:t>
            </w:r>
            <w:r w:rsidRPr="00212A1E">
              <w:rPr>
                <w:sz w:val="26"/>
                <w:szCs w:val="26"/>
                <w:lang w:val="nl-NL"/>
              </w:rPr>
              <w:t xml:space="preserve">thông </w:t>
            </w:r>
            <w:r w:rsidRPr="005C122E">
              <w:rPr>
                <w:sz w:val="26"/>
                <w:szCs w:val="26"/>
                <w:lang w:val="vi-VN"/>
              </w:rPr>
              <w:t xml:space="preserve">qua dịch vụ bưu chính </w:t>
            </w:r>
            <w:r w:rsidRPr="00212A1E">
              <w:rPr>
                <w:sz w:val="26"/>
                <w:szCs w:val="26"/>
                <w:lang w:val="nl-NL"/>
              </w:rPr>
              <w:t>công ích. (</w:t>
            </w:r>
            <w:r w:rsidRPr="005C122E">
              <w:rPr>
                <w:iCs/>
                <w:sz w:val="26"/>
                <w:szCs w:val="26"/>
                <w:lang w:val="nl-NL"/>
              </w:rPr>
              <w:t>đăng ký</w:t>
            </w:r>
            <w:r w:rsidRPr="00212A1E">
              <w:rPr>
                <w:sz w:val="26"/>
                <w:szCs w:val="26"/>
                <w:lang w:val="nl-NL"/>
              </w:rPr>
              <w:t xml:space="preserve"> theo hướng dẫn của Bưu điện)</w:t>
            </w:r>
            <w:r w:rsidRPr="00212A1E">
              <w:rPr>
                <w:rStyle w:val="fontstyle21"/>
                <w:lang w:val="nl-NL"/>
              </w:rPr>
              <w:t>(nếu có)</w:t>
            </w:r>
          </w:p>
          <w:p w14:paraId="148DDB28" w14:textId="77777777" w:rsidR="00EA07FE" w:rsidRPr="005C122E" w:rsidRDefault="00EA07FE" w:rsidP="0088110F">
            <w:pPr>
              <w:spacing w:before="120" w:after="120" w:line="340" w:lineRule="exact"/>
              <w:ind w:firstLine="205"/>
              <w:jc w:val="both"/>
              <w:rPr>
                <w:b/>
                <w:i/>
                <w:sz w:val="26"/>
                <w:szCs w:val="26"/>
                <w:lang w:val="pt-BR"/>
              </w:rPr>
            </w:pPr>
            <w:r w:rsidRPr="005C122E">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12A1E">
              <w:rPr>
                <w:rStyle w:val="fontstyle21"/>
                <w:lang w:val="nl-NL"/>
              </w:rPr>
              <w:t xml:space="preserve"> trường hợp đăng ký nhận kết quả trực tuyến thì thông qua Cổng Dịch vụ công trực tuyến. (nếu có)</w:t>
            </w:r>
          </w:p>
          <w:p w14:paraId="211D4162" w14:textId="77777777" w:rsidR="00EA07FE" w:rsidRPr="005C122E" w:rsidRDefault="00EA07FE" w:rsidP="0088110F">
            <w:pPr>
              <w:spacing w:before="120" w:after="120"/>
              <w:ind w:firstLine="205"/>
              <w:jc w:val="both"/>
              <w:rPr>
                <w:rStyle w:val="fontstyle21"/>
                <w:iCs/>
                <w:lang w:val="nl-NL"/>
              </w:rPr>
            </w:pPr>
            <w:r w:rsidRPr="005C122E">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7A621AC0" w14:textId="77777777" w:rsidR="00EA07FE" w:rsidRPr="005C122E"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5C122E">
              <w:rPr>
                <w:rFonts w:ascii="Times New Roman" w:hAnsi="Times New Roman"/>
                <w:bCs/>
                <w:i/>
                <w:sz w:val="26"/>
                <w:szCs w:val="26"/>
              </w:rPr>
              <w:lastRenderedPageBreak/>
              <w:t>½ ngày</w:t>
            </w:r>
          </w:p>
        </w:tc>
        <w:tc>
          <w:tcPr>
            <w:tcW w:w="1163" w:type="dxa"/>
          </w:tcPr>
          <w:p w14:paraId="20A922E6" w14:textId="77777777" w:rsidR="00EA07FE" w:rsidRPr="005C122E"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60C823EA" w14:textId="77777777" w:rsidR="00EA07FE" w:rsidRDefault="00EA07FE" w:rsidP="00EA07FE">
      <w:pPr>
        <w:pStyle w:val="NormalWeb"/>
        <w:shd w:val="clear" w:color="auto" w:fill="FFFFFF"/>
        <w:spacing w:before="120" w:beforeAutospacing="0" w:after="120" w:afterAutospacing="0"/>
        <w:ind w:firstLine="652"/>
        <w:jc w:val="both"/>
        <w:rPr>
          <w:rFonts w:ascii="Times New Roman" w:hAnsi="Times New Roman"/>
          <w:b/>
          <w:bCs/>
          <w:sz w:val="26"/>
          <w:szCs w:val="26"/>
        </w:rPr>
      </w:pPr>
    </w:p>
    <w:p w14:paraId="7916BE2B" w14:textId="77777777" w:rsidR="00EA07FE" w:rsidRPr="005C122E" w:rsidRDefault="00EA07FE" w:rsidP="00EA07FE">
      <w:pPr>
        <w:pStyle w:val="NormalWeb"/>
        <w:shd w:val="clear" w:color="auto" w:fill="FFFFFF"/>
        <w:spacing w:before="120" w:beforeAutospacing="0" w:after="120" w:afterAutospacing="0"/>
        <w:ind w:firstLine="652"/>
        <w:jc w:val="both"/>
        <w:rPr>
          <w:rFonts w:ascii="Times New Roman" w:hAnsi="Times New Roman"/>
          <w:bCs/>
          <w:i/>
          <w:sz w:val="26"/>
          <w:szCs w:val="26"/>
        </w:rPr>
      </w:pPr>
      <w:r w:rsidRPr="005C122E">
        <w:rPr>
          <w:rFonts w:ascii="Times New Roman" w:hAnsi="Times New Roman"/>
          <w:b/>
          <w:bCs/>
          <w:sz w:val="26"/>
          <w:szCs w:val="26"/>
        </w:rPr>
        <w:t xml:space="preserve">b. Thành phần, số lượng hồ sơ: </w:t>
      </w:r>
    </w:p>
    <w:p w14:paraId="788A629E"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6FF62FEC" w14:textId="77777777" w:rsidR="00EA07FE" w:rsidRPr="007D038B" w:rsidRDefault="00EA07FE" w:rsidP="00EA07FE">
      <w:pPr>
        <w:pStyle w:val="NormalWeb"/>
        <w:shd w:val="clear" w:color="auto" w:fill="FFFFFF"/>
        <w:tabs>
          <w:tab w:val="right" w:pos="14175"/>
        </w:tabs>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Theo Thông tư số 04/2014/TT-BGDĐT.</w:t>
      </w:r>
    </w:p>
    <w:p w14:paraId="5299598F" w14:textId="77777777" w:rsidR="00EA07FE" w:rsidRPr="007D038B" w:rsidRDefault="00EA07FE" w:rsidP="00EA07FE">
      <w:pPr>
        <w:pStyle w:val="NormalWeb"/>
        <w:shd w:val="clear" w:color="auto" w:fill="FFFFFF"/>
        <w:tabs>
          <w:tab w:val="right" w:pos="14175"/>
        </w:tabs>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đề nghị cấp phép hoạt động giáo dục kỹ năng sống và hoạt động giáo dục ngoài giờ chính khóa, trong đó cam kết với chính quyền địa phương nơi tổ chức hoạt động về thực hiện các quy định tại Mục a, Khoản 2, Điều 7 Thông tư số 04/2014/TT-BGDĐT.</w:t>
      </w:r>
    </w:p>
    <w:p w14:paraId="600DA148" w14:textId="77777777" w:rsidR="00EA07FE" w:rsidRPr="007D038B" w:rsidRDefault="00EA07FE" w:rsidP="00EA07FE">
      <w:pPr>
        <w:pStyle w:val="NormalWeb"/>
        <w:shd w:val="clear" w:color="auto" w:fill="FFFFFF"/>
        <w:tabs>
          <w:tab w:val="right" w:pos="14175"/>
        </w:tabs>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Giấy phép đăng ký kinh doanh.</w:t>
      </w:r>
    </w:p>
    <w:p w14:paraId="05F13B4D" w14:textId="77777777" w:rsidR="00EA07FE" w:rsidRPr="007D038B" w:rsidRDefault="00EA07FE" w:rsidP="00EA07FE">
      <w:pPr>
        <w:pStyle w:val="NormalWeb"/>
        <w:shd w:val="clear" w:color="auto" w:fill="FFFFFF"/>
        <w:tabs>
          <w:tab w:val="right" w:pos="14175"/>
        </w:tabs>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lastRenderedPageBreak/>
        <w:t xml:space="preserve">+ Lý lịch trích ngang người tổ chức hoạt động giáo dục kỹ năng sống và hoạt động giáo dục ngoài giờ chính khóa. </w:t>
      </w:r>
    </w:p>
    <w:p w14:paraId="127C9AEB" w14:textId="77777777" w:rsidR="00EA07FE" w:rsidRPr="007D038B" w:rsidRDefault="00EA07FE" w:rsidP="00EA07FE">
      <w:pPr>
        <w:pStyle w:val="NormalWeb"/>
        <w:shd w:val="clear" w:color="auto" w:fill="FFFFFF"/>
        <w:tabs>
          <w:tab w:val="right" w:pos="14175"/>
        </w:tabs>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Danh sách trích ngang kèm theo bản sao các văn bằng, chứng chỉ hợp lệ về ban lãnh đạo, các giáo viên, huấn luyện viên và báo cáo viên (Mẫu 1).</w:t>
      </w:r>
    </w:p>
    <w:p w14:paraId="514FE7B6" w14:textId="77777777" w:rsidR="00EA07FE" w:rsidRPr="007D038B" w:rsidRDefault="00EA07FE" w:rsidP="00EA07FE">
      <w:pPr>
        <w:pStyle w:val="NormalWeb"/>
        <w:shd w:val="clear" w:color="auto" w:fill="FFFFFF"/>
        <w:tabs>
          <w:tab w:val="right" w:pos="14175"/>
        </w:tabs>
        <w:spacing w:before="120" w:beforeAutospacing="0" w:after="120" w:afterAutospacing="0"/>
        <w:ind w:firstLine="720"/>
        <w:jc w:val="both"/>
        <w:rPr>
          <w:rFonts w:ascii="Times New Roman" w:hAnsi="Times New Roman"/>
          <w:i/>
          <w:sz w:val="28"/>
          <w:szCs w:val="28"/>
        </w:rPr>
      </w:pPr>
      <w:r w:rsidRPr="007D038B">
        <w:rPr>
          <w:rFonts w:ascii="Times New Roman" w:hAnsi="Times New Roman"/>
          <w:sz w:val="28"/>
          <w:szCs w:val="28"/>
        </w:rPr>
        <w:t>+  Kế hoạch hoạt động, giáo trình, tài liệu giảng dạy, huấn luyện; mức thu học phí được quy định tại Điều 6 và Khoản 2 Điều 16 Thông tư số 04/2014/TT-BGDĐT.</w:t>
      </w:r>
      <w:r w:rsidRPr="007D038B">
        <w:rPr>
          <w:rFonts w:ascii="Times New Roman" w:hAnsi="Times New Roman"/>
          <w:i/>
          <w:sz w:val="28"/>
          <w:szCs w:val="28"/>
        </w:rPr>
        <w:tab/>
      </w:r>
    </w:p>
    <w:p w14:paraId="01790FC1"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1C5E2267"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c. Đối tượng thực hiện thủ tục hành chính:</w:t>
      </w:r>
      <w:r>
        <w:rPr>
          <w:rFonts w:ascii="Times New Roman" w:hAnsi="Times New Roman"/>
          <w:b/>
          <w:bCs/>
          <w:sz w:val="28"/>
          <w:szCs w:val="28"/>
        </w:rPr>
        <w:t xml:space="preserve"> </w:t>
      </w:r>
      <w:r w:rsidRPr="007D038B">
        <w:rPr>
          <w:rFonts w:ascii="Times New Roman" w:hAnsi="Times New Roman"/>
          <w:sz w:val="28"/>
          <w:szCs w:val="28"/>
        </w:rPr>
        <w:t>Tổ chức, cá nhân có nhu cầu</w:t>
      </w:r>
    </w:p>
    <w:p w14:paraId="625A813D"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d. Cơ quan giải quyết thủ tục hành chính:</w:t>
      </w:r>
      <w:r>
        <w:rPr>
          <w:rFonts w:ascii="Times New Roman" w:hAnsi="Times New Roman"/>
          <w:b/>
          <w:bCs/>
          <w:sz w:val="28"/>
          <w:szCs w:val="28"/>
        </w:rPr>
        <w:t xml:space="preserve"> </w:t>
      </w:r>
      <w:r w:rsidRPr="007D038B">
        <w:rPr>
          <w:rFonts w:ascii="Times New Roman" w:hAnsi="Times New Roman"/>
          <w:sz w:val="28"/>
          <w:szCs w:val="28"/>
        </w:rPr>
        <w:t>Sở Giáo dục và Đào tạo</w:t>
      </w:r>
    </w:p>
    <w:p w14:paraId="451CF2DD"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
          <w:bCs/>
          <w:sz w:val="28"/>
          <w:szCs w:val="28"/>
        </w:rPr>
        <w:t>đ. Kết quả thực hiện thủ tục hành chính:</w:t>
      </w:r>
      <w:r>
        <w:rPr>
          <w:rFonts w:ascii="Times New Roman" w:hAnsi="Times New Roman"/>
          <w:b/>
          <w:bCs/>
          <w:sz w:val="28"/>
          <w:szCs w:val="28"/>
        </w:rPr>
        <w:t xml:space="preserve">  </w:t>
      </w:r>
      <w:r w:rsidRPr="007D038B">
        <w:rPr>
          <w:rFonts w:ascii="Times New Roman" w:hAnsi="Times New Roman"/>
          <w:bCs/>
          <w:sz w:val="28"/>
          <w:szCs w:val="28"/>
        </w:rPr>
        <w:t xml:space="preserve">Giấy phép hoạt động giáo dục kỹ năng sống và hoạt động giáo dục ngoài giờ chính khóa. </w:t>
      </w:r>
    </w:p>
    <w:p w14:paraId="029DE773"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7EC4CE1C"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p>
    <w:p w14:paraId="5F24163D"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Mẫu 1: Danh sách trích ngang kèm theo bản sao các văn bằng, chứng chỉ hợp lệ về ban lãnh đạo, các giáo viên, huấn luyện viên và báo cáo viên. (BM-CPHĐGDKNS-GDNGCK/01)</w:t>
      </w:r>
    </w:p>
    <w:p w14:paraId="0675FBB4"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Mẫu 2: Thống kê cơ sở vật chất, trang thiết bị, phương tiện, học liệu phục vụ cho chương trình đào tạo. (BM-CPHĐGDKNS-GDNGCK /02)</w:t>
      </w:r>
    </w:p>
    <w:p w14:paraId="7745DE30"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4E69C150" w14:textId="77777777" w:rsidR="00EA07FE" w:rsidRPr="00212A1E"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212A1E">
        <w:rPr>
          <w:rFonts w:ascii="Times New Roman" w:hAnsi="Times New Roman"/>
          <w:sz w:val="28"/>
          <w:szCs w:val="28"/>
          <w:lang w:val="hr-HR"/>
        </w:rPr>
        <w:t>Tổ chức, cá nhân đáp ứng theo Điều 4, 5, 6, Chương II của Thông tư số 04/2014/TT-BGDĐT ngày 28/02/2014 của Bộ Giáo dục và Đào tạo.</w:t>
      </w:r>
    </w:p>
    <w:p w14:paraId="4A29E6DD" w14:textId="77777777" w:rsidR="00EA07FE" w:rsidRPr="00212A1E" w:rsidRDefault="00EA07FE" w:rsidP="00EA07FE">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212A1E">
        <w:rPr>
          <w:rFonts w:ascii="Times New Roman" w:hAnsi="Times New Roman"/>
          <w:b/>
          <w:bCs/>
          <w:sz w:val="28"/>
          <w:szCs w:val="28"/>
          <w:lang w:val="hr-HR"/>
        </w:rPr>
        <w:t xml:space="preserve">i. Căn cứ pháp lý của thủ tục hành chính: </w:t>
      </w:r>
    </w:p>
    <w:p w14:paraId="448A8D18" w14:textId="77777777" w:rsidR="00EA07FE" w:rsidRPr="00212A1E" w:rsidRDefault="00EA07FE" w:rsidP="00EA07FE">
      <w:pPr>
        <w:shd w:val="clear" w:color="auto" w:fill="FFFFFF"/>
        <w:spacing w:before="120" w:after="120"/>
        <w:ind w:firstLine="720"/>
        <w:jc w:val="both"/>
        <w:rPr>
          <w:sz w:val="28"/>
          <w:szCs w:val="28"/>
          <w:lang w:val="hr-HR"/>
        </w:rPr>
      </w:pPr>
      <w:r w:rsidRPr="00212A1E">
        <w:rPr>
          <w:sz w:val="28"/>
          <w:szCs w:val="28"/>
          <w:lang w:val="hr-HR"/>
        </w:rPr>
        <w:t>- Điều 7 của Thông tư số 04/2014/TT-BGDĐT ngày 28 tháng 2 năm 2014 của Bộ  trưởng Bộ Giáo dục và Đào tạo ban hành Quy định quản lý hoạt động giáo dục kỹ năng sống và hoạt động giáo dục ngoài giờ chính khóa.</w:t>
      </w:r>
    </w:p>
    <w:p w14:paraId="12539F46" w14:textId="77777777" w:rsidR="00EA07FE" w:rsidRPr="007D038B" w:rsidRDefault="00EA07FE" w:rsidP="00EA07FE">
      <w:pPr>
        <w:shd w:val="clear" w:color="auto" w:fill="FFFFFF"/>
        <w:spacing w:before="120" w:after="120"/>
        <w:ind w:firstLine="720"/>
        <w:jc w:val="both"/>
        <w:rPr>
          <w:i/>
          <w:sz w:val="28"/>
          <w:szCs w:val="28"/>
          <w:lang w:val="vi-VN"/>
        </w:rPr>
      </w:pPr>
      <w:r w:rsidRPr="007D038B">
        <w:rPr>
          <w:b/>
          <w:sz w:val="28"/>
          <w:szCs w:val="28"/>
          <w:lang w:val="nl-NL"/>
        </w:rPr>
        <w:t>k. Lưu hồ sơ (ISO)</w:t>
      </w:r>
      <w:r w:rsidRPr="007D038B">
        <w:rPr>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EA07FE" w:rsidRPr="007D038B" w14:paraId="22FFEEEE"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D11F3D5" w14:textId="77777777" w:rsidR="00EA07FE" w:rsidRPr="007D038B" w:rsidRDefault="00EA07FE" w:rsidP="0088110F">
            <w:pPr>
              <w:spacing w:before="40" w:after="40"/>
              <w:jc w:val="center"/>
              <w:rPr>
                <w:sz w:val="28"/>
                <w:szCs w:val="28"/>
                <w:lang w:val="nl-NL"/>
              </w:rPr>
            </w:pPr>
            <w:r w:rsidRPr="007D038B">
              <w:rPr>
                <w:b/>
                <w:bCs/>
                <w:sz w:val="28"/>
                <w:szCs w:val="28"/>
                <w:lang w:val="nl-NL"/>
              </w:rPr>
              <w:lastRenderedPageBreak/>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24C3FD16"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0DD0EC25"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661233FC"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F7DEFBC"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2D62DFE2"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453399BF"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679E1A83"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376C0389"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45D0607B" w14:textId="77777777" w:rsidR="00EA07FE" w:rsidRPr="007D038B" w:rsidRDefault="00EA07FE" w:rsidP="0088110F">
            <w:pPr>
              <w:spacing w:before="40" w:after="40"/>
              <w:jc w:val="both"/>
              <w:rPr>
                <w:sz w:val="28"/>
                <w:szCs w:val="28"/>
                <w:lang w:val="nl-NL"/>
              </w:rPr>
            </w:pPr>
            <w:r w:rsidRPr="007D038B">
              <w:rPr>
                <w:sz w:val="28"/>
                <w:szCs w:val="28"/>
                <w:lang w:val="nl-NL"/>
              </w:rPr>
              <w:t>Từ 3 năm, sau đó chuyển hồ sơ đến kho lưu trữ của đơn vị (hoặc lưu trữ tỉnh, huyện)</w:t>
            </w:r>
          </w:p>
        </w:tc>
      </w:tr>
      <w:tr w:rsidR="00EA07FE" w:rsidRPr="00212A1E" w14:paraId="1D56058E"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3613A90" w14:textId="77777777" w:rsidR="00EA07FE" w:rsidRPr="00212A1E"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12A1E">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12A1E">
              <w:rPr>
                <w:rStyle w:val="fontstyle01"/>
                <w:b w:val="0"/>
                <w:lang w:val="nl-NL"/>
              </w:rPr>
              <w:t>về thực hiện cơ chế một cửa, một cửa liên thông trong giải quyết thủ tục hành chính</w:t>
            </w:r>
            <w:r w:rsidRPr="00212A1E">
              <w:rPr>
                <w:rFonts w:ascii="Times New Roman" w:hAnsi="Times New Roman"/>
                <w:b/>
                <w:sz w:val="28"/>
                <w:szCs w:val="28"/>
                <w:lang w:val="nl-NL"/>
              </w:rPr>
              <w:t>.</w:t>
            </w:r>
            <w:r w:rsidRPr="00212A1E">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2410955C"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2B3EA53E" w14:textId="77777777" w:rsidR="00EA07FE" w:rsidRPr="007D038B" w:rsidRDefault="00EA07FE" w:rsidP="0088110F">
            <w:pPr>
              <w:spacing w:before="40" w:after="40"/>
              <w:rPr>
                <w:sz w:val="26"/>
                <w:szCs w:val="26"/>
                <w:lang w:val="nl-NL"/>
              </w:rPr>
            </w:pPr>
          </w:p>
        </w:tc>
      </w:tr>
    </w:tbl>
    <w:p w14:paraId="081FDDC0" w14:textId="77777777" w:rsidR="00EA07FE" w:rsidRPr="00212A1E" w:rsidRDefault="00EA07FE" w:rsidP="00EA07FE">
      <w:pPr>
        <w:pStyle w:val="NormalWeb"/>
        <w:shd w:val="clear" w:color="auto" w:fill="FFFFFF"/>
        <w:spacing w:before="0" w:beforeAutospacing="0" w:after="120" w:afterAutospacing="0" w:line="234" w:lineRule="atLeast"/>
        <w:jc w:val="both"/>
        <w:rPr>
          <w:rFonts w:ascii="Times New Roman" w:hAnsi="Times New Roman"/>
          <w:bCs/>
          <w:sz w:val="28"/>
          <w:szCs w:val="28"/>
          <w:lang w:val="nl-NL"/>
        </w:rPr>
      </w:pPr>
    </w:p>
    <w:p w14:paraId="498AB4F7" w14:textId="77777777" w:rsidR="00EA07FE" w:rsidRPr="00212A1E" w:rsidRDefault="00EA07FE" w:rsidP="00EA07FE">
      <w:pPr>
        <w:pStyle w:val="NormalWeb"/>
        <w:shd w:val="clear" w:color="auto" w:fill="FFFFFF"/>
        <w:spacing w:before="0" w:beforeAutospacing="0" w:after="120" w:afterAutospacing="0" w:line="234" w:lineRule="atLeast"/>
        <w:jc w:val="both"/>
        <w:rPr>
          <w:rFonts w:ascii="Times New Roman" w:hAnsi="Times New Roman"/>
          <w:bCs/>
          <w:sz w:val="28"/>
          <w:szCs w:val="28"/>
          <w:lang w:val="nl-NL"/>
        </w:rPr>
      </w:pPr>
    </w:p>
    <w:p w14:paraId="694D33A1" w14:textId="77777777" w:rsidR="00EA07FE" w:rsidRPr="00212A1E" w:rsidRDefault="00EA07FE" w:rsidP="00EA07FE">
      <w:pPr>
        <w:pStyle w:val="NormalWeb"/>
        <w:shd w:val="clear" w:color="auto" w:fill="FFFFFF"/>
        <w:spacing w:before="0" w:beforeAutospacing="0" w:after="120" w:afterAutospacing="0" w:line="234" w:lineRule="atLeast"/>
        <w:jc w:val="both"/>
        <w:rPr>
          <w:rFonts w:ascii="Times New Roman" w:hAnsi="Times New Roman"/>
          <w:bCs/>
          <w:sz w:val="28"/>
          <w:szCs w:val="28"/>
          <w:lang w:val="nl-NL"/>
        </w:rPr>
      </w:pPr>
    </w:p>
    <w:p w14:paraId="51C2A7C4" w14:textId="77777777" w:rsidR="00EA07FE" w:rsidRPr="00212A1E" w:rsidRDefault="00EA07FE" w:rsidP="00EA07FE">
      <w:pPr>
        <w:pStyle w:val="NormalWeb"/>
        <w:shd w:val="clear" w:color="auto" w:fill="FFFFFF"/>
        <w:spacing w:before="0" w:beforeAutospacing="0" w:after="120" w:afterAutospacing="0" w:line="234" w:lineRule="atLeast"/>
        <w:jc w:val="both"/>
        <w:rPr>
          <w:rFonts w:ascii="Times New Roman" w:hAnsi="Times New Roman"/>
          <w:bCs/>
          <w:sz w:val="28"/>
          <w:szCs w:val="28"/>
          <w:lang w:val="nl-NL"/>
        </w:rPr>
      </w:pPr>
    </w:p>
    <w:p w14:paraId="33AAE2D8" w14:textId="77777777" w:rsidR="00EA07FE" w:rsidRPr="00212A1E" w:rsidRDefault="00EA07FE" w:rsidP="00EA07FE">
      <w:pPr>
        <w:pStyle w:val="NormalWeb"/>
        <w:shd w:val="clear" w:color="auto" w:fill="FFFFFF"/>
        <w:spacing w:before="0" w:beforeAutospacing="0" w:after="120" w:afterAutospacing="0" w:line="234" w:lineRule="atLeast"/>
        <w:jc w:val="both"/>
        <w:rPr>
          <w:rFonts w:ascii="Times New Roman" w:hAnsi="Times New Roman"/>
          <w:bCs/>
          <w:sz w:val="28"/>
          <w:szCs w:val="28"/>
          <w:lang w:val="nl-NL"/>
        </w:rPr>
      </w:pPr>
    </w:p>
    <w:p w14:paraId="3DCD4DBD" w14:textId="77777777" w:rsidR="00EA07FE" w:rsidRDefault="00EA07FE" w:rsidP="00EA07FE">
      <w:pPr>
        <w:widowControl w:val="0"/>
        <w:autoSpaceDE w:val="0"/>
        <w:autoSpaceDN w:val="0"/>
        <w:adjustRightInd w:val="0"/>
        <w:ind w:left="7920"/>
        <w:rPr>
          <w:b/>
          <w:i/>
          <w:sz w:val="28"/>
          <w:szCs w:val="28"/>
          <w:lang w:val="pt-BR"/>
        </w:rPr>
        <w:sectPr w:rsidR="00EA07FE" w:rsidSect="005F7D96">
          <w:pgSz w:w="16840" w:h="11907" w:orient="landscape" w:code="9"/>
          <w:pgMar w:top="1418" w:right="1418" w:bottom="1021" w:left="1247" w:header="567" w:footer="567" w:gutter="0"/>
          <w:cols w:space="720"/>
          <w:titlePg/>
          <w:docGrid w:linePitch="326"/>
        </w:sectPr>
      </w:pPr>
    </w:p>
    <w:p w14:paraId="082C1A43" w14:textId="77777777" w:rsidR="00EA07FE" w:rsidRPr="007D038B" w:rsidRDefault="00EA07FE" w:rsidP="00EA07FE">
      <w:pPr>
        <w:widowControl w:val="0"/>
        <w:autoSpaceDE w:val="0"/>
        <w:autoSpaceDN w:val="0"/>
        <w:adjustRightInd w:val="0"/>
        <w:ind w:left="7920" w:firstLine="720"/>
        <w:rPr>
          <w:b/>
          <w:i/>
          <w:sz w:val="28"/>
          <w:szCs w:val="28"/>
          <w:lang w:val="pt-BR"/>
        </w:rPr>
      </w:pPr>
      <w:r w:rsidRPr="007D038B">
        <w:rPr>
          <w:b/>
          <w:i/>
          <w:sz w:val="28"/>
          <w:szCs w:val="28"/>
          <w:lang w:val="pt-BR"/>
        </w:rPr>
        <w:lastRenderedPageBreak/>
        <w:t xml:space="preserve">Mẫu 1  </w:t>
      </w:r>
    </w:p>
    <w:p w14:paraId="1EF84493" w14:textId="77777777" w:rsidR="00EA07FE" w:rsidRPr="007D038B" w:rsidRDefault="00EA07FE" w:rsidP="00EA07FE">
      <w:pPr>
        <w:widowControl w:val="0"/>
        <w:autoSpaceDE w:val="0"/>
        <w:autoSpaceDN w:val="0"/>
        <w:adjustRightInd w:val="0"/>
        <w:jc w:val="center"/>
        <w:rPr>
          <w:b/>
          <w:sz w:val="28"/>
          <w:szCs w:val="28"/>
          <w:lang w:val="pt-BR"/>
        </w:rPr>
      </w:pPr>
      <w:r w:rsidRPr="007D038B">
        <w:rPr>
          <w:b/>
          <w:bCs/>
          <w:sz w:val="28"/>
          <w:szCs w:val="28"/>
          <w:lang w:val="pt-BR"/>
        </w:rPr>
        <w:t xml:space="preserve">DANH SÁCH TRÍCH NGANG </w:t>
      </w:r>
      <w:r w:rsidRPr="007D038B">
        <w:rPr>
          <w:b/>
          <w:sz w:val="28"/>
          <w:szCs w:val="28"/>
          <w:lang w:val="pt-BR"/>
        </w:rPr>
        <w:t xml:space="preserve">BAN LÃNH ĐẠO, GIÁO VIÊN, </w:t>
      </w:r>
    </w:p>
    <w:p w14:paraId="356B72C6" w14:textId="77777777" w:rsidR="00EA07FE" w:rsidRPr="007D038B" w:rsidRDefault="00EA07FE" w:rsidP="00EA07FE">
      <w:pPr>
        <w:widowControl w:val="0"/>
        <w:autoSpaceDE w:val="0"/>
        <w:autoSpaceDN w:val="0"/>
        <w:adjustRightInd w:val="0"/>
        <w:jc w:val="center"/>
        <w:rPr>
          <w:b/>
          <w:bCs/>
          <w:sz w:val="28"/>
          <w:szCs w:val="28"/>
          <w:lang w:val="pt-BR"/>
        </w:rPr>
      </w:pPr>
      <w:r w:rsidRPr="007D038B">
        <w:rPr>
          <w:b/>
          <w:sz w:val="28"/>
          <w:szCs w:val="28"/>
          <w:lang w:val="pt-BR"/>
        </w:rPr>
        <w:t>HUẤN LUYỆN VIÊN VÀ BÁO CÁO VIÊN</w:t>
      </w:r>
    </w:p>
    <w:p w14:paraId="761EF8AF" w14:textId="77777777" w:rsidR="00EA07FE" w:rsidRPr="007D038B" w:rsidRDefault="00EA07FE" w:rsidP="00EA07FE">
      <w:pPr>
        <w:widowControl w:val="0"/>
        <w:autoSpaceDE w:val="0"/>
        <w:autoSpaceDN w:val="0"/>
        <w:adjustRightInd w:val="0"/>
        <w:rPr>
          <w:b/>
          <w:bCs/>
          <w:sz w:val="28"/>
          <w:szCs w:val="28"/>
          <w:u w:val="single"/>
          <w:lang w:val="pt-BR"/>
        </w:rPr>
      </w:pPr>
    </w:p>
    <w:tbl>
      <w:tblPr>
        <w:tblW w:w="9629" w:type="dxa"/>
        <w:tblInd w:w="139" w:type="dxa"/>
        <w:tblLayout w:type="fixed"/>
        <w:tblLook w:val="0000" w:firstRow="0" w:lastRow="0" w:firstColumn="0" w:lastColumn="0" w:noHBand="0" w:noVBand="0"/>
      </w:tblPr>
      <w:tblGrid>
        <w:gridCol w:w="636"/>
        <w:gridCol w:w="1493"/>
        <w:gridCol w:w="780"/>
        <w:gridCol w:w="702"/>
        <w:gridCol w:w="858"/>
        <w:gridCol w:w="960"/>
        <w:gridCol w:w="1200"/>
        <w:gridCol w:w="1080"/>
        <w:gridCol w:w="1031"/>
        <w:gridCol w:w="889"/>
      </w:tblGrid>
      <w:tr w:rsidR="00EA07FE" w:rsidRPr="007D038B" w14:paraId="2E09195E" w14:textId="77777777" w:rsidTr="0088110F">
        <w:trPr>
          <w:trHeight w:val="1"/>
        </w:trPr>
        <w:tc>
          <w:tcPr>
            <w:tcW w:w="636"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1D373ADA"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TT</w:t>
            </w:r>
          </w:p>
        </w:tc>
        <w:tc>
          <w:tcPr>
            <w:tcW w:w="1493"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6AD9789C"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Họ và tên</w:t>
            </w:r>
          </w:p>
        </w:tc>
        <w:tc>
          <w:tcPr>
            <w:tcW w:w="1482"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3F4FA73"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Năm sinh</w:t>
            </w:r>
          </w:p>
        </w:tc>
        <w:tc>
          <w:tcPr>
            <w:tcW w:w="858"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5838D854"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Địa chỉ</w:t>
            </w:r>
          </w:p>
        </w:tc>
        <w:tc>
          <w:tcPr>
            <w:tcW w:w="216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7D00475"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Trình độ</w:t>
            </w:r>
          </w:p>
        </w:tc>
        <w:tc>
          <w:tcPr>
            <w:tcW w:w="1080" w:type="dxa"/>
            <w:vMerge w:val="restart"/>
            <w:tcBorders>
              <w:top w:val="single" w:sz="3" w:space="0" w:color="000000"/>
              <w:left w:val="single" w:sz="3" w:space="0" w:color="000000"/>
              <w:right w:val="single" w:sz="3" w:space="0" w:color="000000"/>
            </w:tcBorders>
            <w:shd w:val="clear" w:color="000000" w:fill="FFFFFF"/>
            <w:vAlign w:val="center"/>
          </w:tcPr>
          <w:p w14:paraId="2247AC3C"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Nghề nghiệp</w:t>
            </w:r>
          </w:p>
        </w:tc>
        <w:tc>
          <w:tcPr>
            <w:tcW w:w="1031" w:type="dxa"/>
            <w:vMerge w:val="restart"/>
            <w:tcBorders>
              <w:top w:val="single" w:sz="3" w:space="0" w:color="000000"/>
              <w:left w:val="single" w:sz="3" w:space="0" w:color="000000"/>
              <w:right w:val="single" w:sz="3" w:space="0" w:color="000000"/>
            </w:tcBorders>
            <w:shd w:val="clear" w:color="000000" w:fill="FFFFFF"/>
            <w:vAlign w:val="center"/>
          </w:tcPr>
          <w:p w14:paraId="32A74853"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Chứng chỉ SP</w:t>
            </w:r>
          </w:p>
        </w:tc>
        <w:tc>
          <w:tcPr>
            <w:tcW w:w="889" w:type="dxa"/>
            <w:vMerge w:val="restart"/>
            <w:tcBorders>
              <w:top w:val="single" w:sz="3" w:space="0" w:color="000000"/>
              <w:left w:val="single" w:sz="3" w:space="0" w:color="000000"/>
              <w:right w:val="single" w:sz="3" w:space="0" w:color="000000"/>
            </w:tcBorders>
            <w:shd w:val="clear" w:color="000000" w:fill="FFFFFF"/>
            <w:vAlign w:val="center"/>
          </w:tcPr>
          <w:p w14:paraId="568E596A"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Chức vụ</w:t>
            </w:r>
          </w:p>
        </w:tc>
      </w:tr>
      <w:tr w:rsidR="00EA07FE" w:rsidRPr="007D038B" w14:paraId="638BCA15" w14:textId="77777777" w:rsidTr="0088110F">
        <w:trPr>
          <w:trHeight w:val="1"/>
        </w:trPr>
        <w:tc>
          <w:tcPr>
            <w:tcW w:w="636" w:type="dxa"/>
            <w:vMerge/>
            <w:tcBorders>
              <w:top w:val="single" w:sz="3" w:space="0" w:color="000000"/>
              <w:left w:val="single" w:sz="3" w:space="0" w:color="000000"/>
              <w:bottom w:val="single" w:sz="3" w:space="0" w:color="000000"/>
              <w:right w:val="single" w:sz="3" w:space="0" w:color="000000"/>
            </w:tcBorders>
            <w:shd w:val="clear" w:color="000000" w:fill="FFFFFF"/>
          </w:tcPr>
          <w:p w14:paraId="2E1EE72B" w14:textId="77777777" w:rsidR="00EA07FE" w:rsidRPr="007D038B" w:rsidRDefault="00EA07FE" w:rsidP="0088110F">
            <w:pPr>
              <w:widowControl w:val="0"/>
              <w:autoSpaceDE w:val="0"/>
              <w:autoSpaceDN w:val="0"/>
              <w:adjustRightInd w:val="0"/>
              <w:spacing w:after="200" w:line="276" w:lineRule="auto"/>
              <w:rPr>
                <w:sz w:val="28"/>
                <w:szCs w:val="28"/>
                <w:lang w:val="en"/>
              </w:rPr>
            </w:pPr>
          </w:p>
        </w:tc>
        <w:tc>
          <w:tcPr>
            <w:tcW w:w="1493" w:type="dxa"/>
            <w:vMerge/>
            <w:tcBorders>
              <w:top w:val="single" w:sz="3" w:space="0" w:color="000000"/>
              <w:left w:val="single" w:sz="3" w:space="0" w:color="000000"/>
              <w:bottom w:val="single" w:sz="3" w:space="0" w:color="000000"/>
              <w:right w:val="single" w:sz="3" w:space="0" w:color="000000"/>
            </w:tcBorders>
            <w:shd w:val="clear" w:color="000000" w:fill="FFFFFF"/>
          </w:tcPr>
          <w:p w14:paraId="7297230D" w14:textId="77777777" w:rsidR="00EA07FE" w:rsidRPr="007D038B" w:rsidRDefault="00EA07FE" w:rsidP="0088110F">
            <w:pPr>
              <w:widowControl w:val="0"/>
              <w:autoSpaceDE w:val="0"/>
              <w:autoSpaceDN w:val="0"/>
              <w:adjustRightInd w:val="0"/>
              <w:spacing w:after="200" w:line="276" w:lineRule="auto"/>
              <w:rPr>
                <w:sz w:val="28"/>
                <w:szCs w:val="28"/>
                <w:lang w:val="en"/>
              </w:rPr>
            </w:pPr>
          </w:p>
        </w:tc>
        <w:tc>
          <w:tcPr>
            <w:tcW w:w="7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B28A009"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Nam</w:t>
            </w:r>
          </w:p>
        </w:tc>
        <w:tc>
          <w:tcPr>
            <w:tcW w:w="70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0904BEA"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Nữ</w:t>
            </w:r>
          </w:p>
        </w:tc>
        <w:tc>
          <w:tcPr>
            <w:tcW w:w="858" w:type="dxa"/>
            <w:vMerge/>
            <w:tcBorders>
              <w:top w:val="single" w:sz="3" w:space="0" w:color="000000"/>
              <w:left w:val="single" w:sz="3" w:space="0" w:color="000000"/>
              <w:bottom w:val="single" w:sz="3" w:space="0" w:color="000000"/>
              <w:right w:val="single" w:sz="3" w:space="0" w:color="000000"/>
            </w:tcBorders>
            <w:shd w:val="clear" w:color="000000" w:fill="FFFFFF"/>
          </w:tcPr>
          <w:p w14:paraId="4ABD3742" w14:textId="77777777" w:rsidR="00EA07FE" w:rsidRPr="007D038B" w:rsidRDefault="00EA07FE" w:rsidP="0088110F">
            <w:pPr>
              <w:widowControl w:val="0"/>
              <w:autoSpaceDE w:val="0"/>
              <w:autoSpaceDN w:val="0"/>
              <w:adjustRightInd w:val="0"/>
              <w:spacing w:after="200" w:line="276" w:lineRule="auto"/>
              <w:rPr>
                <w:sz w:val="28"/>
                <w:szCs w:val="28"/>
                <w:lang w:val="en"/>
              </w:rPr>
            </w:pP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14:paraId="57FDC45A"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Học vấn</w:t>
            </w:r>
          </w:p>
        </w:tc>
        <w:tc>
          <w:tcPr>
            <w:tcW w:w="1200" w:type="dxa"/>
            <w:tcBorders>
              <w:top w:val="single" w:sz="3" w:space="0" w:color="000000"/>
              <w:left w:val="single" w:sz="3" w:space="0" w:color="000000"/>
              <w:bottom w:val="single" w:sz="3" w:space="0" w:color="000000"/>
              <w:right w:val="single" w:sz="3" w:space="0" w:color="000000"/>
            </w:tcBorders>
            <w:shd w:val="clear" w:color="000000" w:fill="FFFFFF"/>
          </w:tcPr>
          <w:p w14:paraId="3D62A7AF"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Chuyên môn</w:t>
            </w:r>
          </w:p>
        </w:tc>
        <w:tc>
          <w:tcPr>
            <w:tcW w:w="1080" w:type="dxa"/>
            <w:vMerge/>
            <w:tcBorders>
              <w:left w:val="single" w:sz="3" w:space="0" w:color="000000"/>
              <w:bottom w:val="single" w:sz="3" w:space="0" w:color="000000"/>
              <w:right w:val="single" w:sz="3" w:space="0" w:color="000000"/>
            </w:tcBorders>
            <w:shd w:val="clear" w:color="000000" w:fill="FFFFFF"/>
          </w:tcPr>
          <w:p w14:paraId="0CC7A923" w14:textId="77777777" w:rsidR="00EA07FE" w:rsidRPr="007D038B" w:rsidRDefault="00EA07FE" w:rsidP="0088110F">
            <w:pPr>
              <w:widowControl w:val="0"/>
              <w:autoSpaceDE w:val="0"/>
              <w:autoSpaceDN w:val="0"/>
              <w:adjustRightInd w:val="0"/>
              <w:spacing w:after="200" w:line="276" w:lineRule="auto"/>
              <w:rPr>
                <w:sz w:val="28"/>
                <w:szCs w:val="28"/>
                <w:lang w:val="en"/>
              </w:rPr>
            </w:pPr>
          </w:p>
        </w:tc>
        <w:tc>
          <w:tcPr>
            <w:tcW w:w="1031" w:type="dxa"/>
            <w:vMerge/>
            <w:tcBorders>
              <w:left w:val="single" w:sz="3" w:space="0" w:color="000000"/>
              <w:bottom w:val="single" w:sz="3" w:space="0" w:color="000000"/>
              <w:right w:val="single" w:sz="3" w:space="0" w:color="000000"/>
            </w:tcBorders>
            <w:shd w:val="clear" w:color="000000" w:fill="FFFFFF"/>
          </w:tcPr>
          <w:p w14:paraId="62B05EE8" w14:textId="77777777" w:rsidR="00EA07FE" w:rsidRPr="007D038B" w:rsidRDefault="00EA07FE" w:rsidP="0088110F">
            <w:pPr>
              <w:widowControl w:val="0"/>
              <w:autoSpaceDE w:val="0"/>
              <w:autoSpaceDN w:val="0"/>
              <w:adjustRightInd w:val="0"/>
              <w:spacing w:after="200" w:line="276" w:lineRule="auto"/>
              <w:rPr>
                <w:sz w:val="28"/>
                <w:szCs w:val="28"/>
                <w:lang w:val="en"/>
              </w:rPr>
            </w:pPr>
          </w:p>
        </w:tc>
        <w:tc>
          <w:tcPr>
            <w:tcW w:w="889" w:type="dxa"/>
            <w:vMerge/>
            <w:tcBorders>
              <w:left w:val="single" w:sz="3" w:space="0" w:color="000000"/>
              <w:bottom w:val="single" w:sz="3" w:space="0" w:color="000000"/>
              <w:right w:val="single" w:sz="3" w:space="0" w:color="000000"/>
            </w:tcBorders>
            <w:shd w:val="clear" w:color="000000" w:fill="FFFFFF"/>
          </w:tcPr>
          <w:p w14:paraId="2335D727" w14:textId="77777777" w:rsidR="00EA07FE" w:rsidRPr="007D038B" w:rsidRDefault="00EA07FE" w:rsidP="0088110F">
            <w:pPr>
              <w:widowControl w:val="0"/>
              <w:autoSpaceDE w:val="0"/>
              <w:autoSpaceDN w:val="0"/>
              <w:adjustRightInd w:val="0"/>
              <w:spacing w:after="200" w:line="276" w:lineRule="auto"/>
              <w:rPr>
                <w:sz w:val="28"/>
                <w:szCs w:val="28"/>
                <w:lang w:val="en"/>
              </w:rPr>
            </w:pPr>
          </w:p>
        </w:tc>
      </w:tr>
      <w:tr w:rsidR="00EA07FE" w:rsidRPr="007D038B" w14:paraId="74A3C86B" w14:textId="77777777" w:rsidTr="0088110F">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14:paraId="04D47C72" w14:textId="77777777" w:rsidR="00EA07FE" w:rsidRPr="007D038B" w:rsidRDefault="00EA07FE" w:rsidP="0088110F">
            <w:pPr>
              <w:widowControl w:val="0"/>
              <w:autoSpaceDE w:val="0"/>
              <w:autoSpaceDN w:val="0"/>
              <w:adjustRightInd w:val="0"/>
              <w:rPr>
                <w:sz w:val="28"/>
                <w:szCs w:val="28"/>
                <w:lang w:val="en"/>
              </w:rPr>
            </w:pPr>
          </w:p>
        </w:tc>
        <w:tc>
          <w:tcPr>
            <w:tcW w:w="1493" w:type="dxa"/>
            <w:tcBorders>
              <w:top w:val="single" w:sz="3" w:space="0" w:color="000000"/>
              <w:left w:val="single" w:sz="3" w:space="0" w:color="000000"/>
              <w:bottom w:val="single" w:sz="3" w:space="0" w:color="000000"/>
              <w:right w:val="single" w:sz="3" w:space="0" w:color="000000"/>
            </w:tcBorders>
            <w:shd w:val="clear" w:color="000000" w:fill="FFFFFF"/>
          </w:tcPr>
          <w:p w14:paraId="66B6DBB5" w14:textId="77777777" w:rsidR="00EA07FE" w:rsidRPr="007D038B" w:rsidRDefault="00EA07FE" w:rsidP="0088110F">
            <w:pPr>
              <w:widowControl w:val="0"/>
              <w:autoSpaceDE w:val="0"/>
              <w:autoSpaceDN w:val="0"/>
              <w:adjustRightInd w:val="0"/>
              <w:rPr>
                <w:sz w:val="28"/>
                <w:szCs w:val="28"/>
                <w:lang w:val="en"/>
              </w:rPr>
            </w:pPr>
          </w:p>
        </w:tc>
        <w:tc>
          <w:tcPr>
            <w:tcW w:w="780" w:type="dxa"/>
            <w:tcBorders>
              <w:top w:val="single" w:sz="3" w:space="0" w:color="000000"/>
              <w:left w:val="single" w:sz="3" w:space="0" w:color="000000"/>
              <w:bottom w:val="single" w:sz="3" w:space="0" w:color="000000"/>
              <w:right w:val="single" w:sz="3" w:space="0" w:color="000000"/>
            </w:tcBorders>
            <w:shd w:val="clear" w:color="000000" w:fill="FFFFFF"/>
          </w:tcPr>
          <w:p w14:paraId="101794BC" w14:textId="77777777" w:rsidR="00EA07FE" w:rsidRPr="007D038B" w:rsidRDefault="00EA07FE" w:rsidP="0088110F">
            <w:pPr>
              <w:widowControl w:val="0"/>
              <w:autoSpaceDE w:val="0"/>
              <w:autoSpaceDN w:val="0"/>
              <w:adjustRightInd w:val="0"/>
              <w:rPr>
                <w:sz w:val="28"/>
                <w:szCs w:val="28"/>
                <w:lang w:val="en"/>
              </w:rPr>
            </w:pPr>
          </w:p>
        </w:tc>
        <w:tc>
          <w:tcPr>
            <w:tcW w:w="702" w:type="dxa"/>
            <w:tcBorders>
              <w:top w:val="single" w:sz="3" w:space="0" w:color="000000"/>
              <w:left w:val="single" w:sz="3" w:space="0" w:color="000000"/>
              <w:bottom w:val="single" w:sz="3" w:space="0" w:color="000000"/>
              <w:right w:val="single" w:sz="3" w:space="0" w:color="000000"/>
            </w:tcBorders>
            <w:shd w:val="clear" w:color="000000" w:fill="FFFFFF"/>
          </w:tcPr>
          <w:p w14:paraId="73B1ABF0" w14:textId="77777777" w:rsidR="00EA07FE" w:rsidRPr="007D038B" w:rsidRDefault="00EA07FE" w:rsidP="0088110F">
            <w:pPr>
              <w:widowControl w:val="0"/>
              <w:autoSpaceDE w:val="0"/>
              <w:autoSpaceDN w:val="0"/>
              <w:adjustRightInd w:val="0"/>
              <w:rPr>
                <w:sz w:val="28"/>
                <w:szCs w:val="28"/>
                <w:lang w:val="en"/>
              </w:rPr>
            </w:pPr>
          </w:p>
        </w:tc>
        <w:tc>
          <w:tcPr>
            <w:tcW w:w="858" w:type="dxa"/>
            <w:tcBorders>
              <w:top w:val="single" w:sz="3" w:space="0" w:color="000000"/>
              <w:left w:val="single" w:sz="3" w:space="0" w:color="000000"/>
              <w:bottom w:val="single" w:sz="3" w:space="0" w:color="000000"/>
              <w:right w:val="single" w:sz="3" w:space="0" w:color="000000"/>
            </w:tcBorders>
            <w:shd w:val="clear" w:color="000000" w:fill="FFFFFF"/>
          </w:tcPr>
          <w:p w14:paraId="021E0682" w14:textId="77777777" w:rsidR="00EA07FE" w:rsidRPr="007D038B" w:rsidRDefault="00EA07FE" w:rsidP="0088110F">
            <w:pPr>
              <w:widowControl w:val="0"/>
              <w:autoSpaceDE w:val="0"/>
              <w:autoSpaceDN w:val="0"/>
              <w:adjustRightInd w:val="0"/>
              <w:rPr>
                <w:sz w:val="28"/>
                <w:szCs w:val="28"/>
                <w:lang w:val="en"/>
              </w:rPr>
            </w:pP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14:paraId="54EC677E" w14:textId="77777777" w:rsidR="00EA07FE" w:rsidRPr="007D038B" w:rsidRDefault="00EA07FE" w:rsidP="0088110F">
            <w:pPr>
              <w:widowControl w:val="0"/>
              <w:autoSpaceDE w:val="0"/>
              <w:autoSpaceDN w:val="0"/>
              <w:adjustRightInd w:val="0"/>
              <w:rPr>
                <w:sz w:val="28"/>
                <w:szCs w:val="28"/>
                <w:lang w:val="en"/>
              </w:rPr>
            </w:pPr>
          </w:p>
        </w:tc>
        <w:tc>
          <w:tcPr>
            <w:tcW w:w="1200" w:type="dxa"/>
            <w:tcBorders>
              <w:top w:val="single" w:sz="3" w:space="0" w:color="000000"/>
              <w:left w:val="single" w:sz="3" w:space="0" w:color="000000"/>
              <w:bottom w:val="single" w:sz="3" w:space="0" w:color="000000"/>
              <w:right w:val="single" w:sz="3" w:space="0" w:color="000000"/>
            </w:tcBorders>
            <w:shd w:val="clear" w:color="000000" w:fill="FFFFFF"/>
          </w:tcPr>
          <w:p w14:paraId="0C4B2472" w14:textId="77777777" w:rsidR="00EA07FE" w:rsidRPr="007D038B" w:rsidRDefault="00EA07FE" w:rsidP="0088110F">
            <w:pPr>
              <w:widowControl w:val="0"/>
              <w:autoSpaceDE w:val="0"/>
              <w:autoSpaceDN w:val="0"/>
              <w:adjustRightInd w:val="0"/>
              <w:rPr>
                <w:sz w:val="28"/>
                <w:szCs w:val="28"/>
                <w:lang w:val="en"/>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14:paraId="39C1E176" w14:textId="77777777" w:rsidR="00EA07FE" w:rsidRPr="007D038B" w:rsidRDefault="00EA07FE" w:rsidP="0088110F">
            <w:pPr>
              <w:widowControl w:val="0"/>
              <w:autoSpaceDE w:val="0"/>
              <w:autoSpaceDN w:val="0"/>
              <w:adjustRightInd w:val="0"/>
              <w:rPr>
                <w:sz w:val="28"/>
                <w:szCs w:val="28"/>
                <w:lang w:val="en"/>
              </w:rPr>
            </w:pP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14:paraId="5DF3409C" w14:textId="77777777" w:rsidR="00EA07FE" w:rsidRPr="007D038B" w:rsidRDefault="00EA07FE" w:rsidP="0088110F">
            <w:pPr>
              <w:widowControl w:val="0"/>
              <w:autoSpaceDE w:val="0"/>
              <w:autoSpaceDN w:val="0"/>
              <w:adjustRightInd w:val="0"/>
              <w:rPr>
                <w:sz w:val="28"/>
                <w:szCs w:val="28"/>
                <w:lang w:val="en"/>
              </w:rPr>
            </w:pPr>
          </w:p>
        </w:tc>
        <w:tc>
          <w:tcPr>
            <w:tcW w:w="889" w:type="dxa"/>
            <w:tcBorders>
              <w:top w:val="single" w:sz="3" w:space="0" w:color="000000"/>
              <w:left w:val="single" w:sz="3" w:space="0" w:color="000000"/>
              <w:bottom w:val="single" w:sz="3" w:space="0" w:color="000000"/>
              <w:right w:val="single" w:sz="3" w:space="0" w:color="000000"/>
            </w:tcBorders>
            <w:shd w:val="clear" w:color="000000" w:fill="FFFFFF"/>
          </w:tcPr>
          <w:p w14:paraId="58028B38"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0AFD3795" w14:textId="77777777" w:rsidTr="0088110F">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14:paraId="4A4CB259" w14:textId="77777777" w:rsidR="00EA07FE" w:rsidRPr="007D038B" w:rsidRDefault="00EA07FE" w:rsidP="0088110F">
            <w:pPr>
              <w:widowControl w:val="0"/>
              <w:autoSpaceDE w:val="0"/>
              <w:autoSpaceDN w:val="0"/>
              <w:adjustRightInd w:val="0"/>
              <w:rPr>
                <w:sz w:val="28"/>
                <w:szCs w:val="28"/>
                <w:lang w:val="en"/>
              </w:rPr>
            </w:pPr>
          </w:p>
        </w:tc>
        <w:tc>
          <w:tcPr>
            <w:tcW w:w="1493" w:type="dxa"/>
            <w:tcBorders>
              <w:top w:val="single" w:sz="3" w:space="0" w:color="000000"/>
              <w:left w:val="single" w:sz="3" w:space="0" w:color="000000"/>
              <w:bottom w:val="single" w:sz="3" w:space="0" w:color="000000"/>
              <w:right w:val="single" w:sz="3" w:space="0" w:color="000000"/>
            </w:tcBorders>
            <w:shd w:val="clear" w:color="000000" w:fill="FFFFFF"/>
          </w:tcPr>
          <w:p w14:paraId="7B62D55F" w14:textId="77777777" w:rsidR="00EA07FE" w:rsidRPr="007D038B" w:rsidRDefault="00EA07FE" w:rsidP="0088110F">
            <w:pPr>
              <w:widowControl w:val="0"/>
              <w:autoSpaceDE w:val="0"/>
              <w:autoSpaceDN w:val="0"/>
              <w:adjustRightInd w:val="0"/>
              <w:rPr>
                <w:sz w:val="28"/>
                <w:szCs w:val="28"/>
                <w:lang w:val="en"/>
              </w:rPr>
            </w:pPr>
          </w:p>
        </w:tc>
        <w:tc>
          <w:tcPr>
            <w:tcW w:w="780" w:type="dxa"/>
            <w:tcBorders>
              <w:top w:val="single" w:sz="3" w:space="0" w:color="000000"/>
              <w:left w:val="single" w:sz="3" w:space="0" w:color="000000"/>
              <w:bottom w:val="single" w:sz="3" w:space="0" w:color="000000"/>
              <w:right w:val="single" w:sz="3" w:space="0" w:color="000000"/>
            </w:tcBorders>
            <w:shd w:val="clear" w:color="000000" w:fill="FFFFFF"/>
          </w:tcPr>
          <w:p w14:paraId="19A0A3F0" w14:textId="77777777" w:rsidR="00EA07FE" w:rsidRPr="007D038B" w:rsidRDefault="00EA07FE" w:rsidP="0088110F">
            <w:pPr>
              <w:widowControl w:val="0"/>
              <w:autoSpaceDE w:val="0"/>
              <w:autoSpaceDN w:val="0"/>
              <w:adjustRightInd w:val="0"/>
              <w:rPr>
                <w:sz w:val="28"/>
                <w:szCs w:val="28"/>
                <w:lang w:val="en"/>
              </w:rPr>
            </w:pPr>
          </w:p>
        </w:tc>
        <w:tc>
          <w:tcPr>
            <w:tcW w:w="702" w:type="dxa"/>
            <w:tcBorders>
              <w:top w:val="single" w:sz="3" w:space="0" w:color="000000"/>
              <w:left w:val="single" w:sz="3" w:space="0" w:color="000000"/>
              <w:bottom w:val="single" w:sz="3" w:space="0" w:color="000000"/>
              <w:right w:val="single" w:sz="3" w:space="0" w:color="000000"/>
            </w:tcBorders>
            <w:shd w:val="clear" w:color="000000" w:fill="FFFFFF"/>
          </w:tcPr>
          <w:p w14:paraId="42BDDC91" w14:textId="77777777" w:rsidR="00EA07FE" w:rsidRPr="007D038B" w:rsidRDefault="00EA07FE" w:rsidP="0088110F">
            <w:pPr>
              <w:widowControl w:val="0"/>
              <w:autoSpaceDE w:val="0"/>
              <w:autoSpaceDN w:val="0"/>
              <w:adjustRightInd w:val="0"/>
              <w:rPr>
                <w:sz w:val="28"/>
                <w:szCs w:val="28"/>
                <w:lang w:val="en"/>
              </w:rPr>
            </w:pPr>
          </w:p>
        </w:tc>
        <w:tc>
          <w:tcPr>
            <w:tcW w:w="858" w:type="dxa"/>
            <w:tcBorders>
              <w:top w:val="single" w:sz="3" w:space="0" w:color="000000"/>
              <w:left w:val="single" w:sz="3" w:space="0" w:color="000000"/>
              <w:bottom w:val="single" w:sz="3" w:space="0" w:color="000000"/>
              <w:right w:val="single" w:sz="3" w:space="0" w:color="000000"/>
            </w:tcBorders>
            <w:shd w:val="clear" w:color="000000" w:fill="FFFFFF"/>
          </w:tcPr>
          <w:p w14:paraId="08C3913A" w14:textId="77777777" w:rsidR="00EA07FE" w:rsidRPr="007D038B" w:rsidRDefault="00EA07FE" w:rsidP="0088110F">
            <w:pPr>
              <w:widowControl w:val="0"/>
              <w:autoSpaceDE w:val="0"/>
              <w:autoSpaceDN w:val="0"/>
              <w:adjustRightInd w:val="0"/>
              <w:rPr>
                <w:sz w:val="28"/>
                <w:szCs w:val="28"/>
                <w:lang w:val="en"/>
              </w:rPr>
            </w:pP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14:paraId="51A71CC9" w14:textId="77777777" w:rsidR="00EA07FE" w:rsidRPr="007D038B" w:rsidRDefault="00EA07FE" w:rsidP="0088110F">
            <w:pPr>
              <w:widowControl w:val="0"/>
              <w:autoSpaceDE w:val="0"/>
              <w:autoSpaceDN w:val="0"/>
              <w:adjustRightInd w:val="0"/>
              <w:rPr>
                <w:sz w:val="28"/>
                <w:szCs w:val="28"/>
                <w:lang w:val="en"/>
              </w:rPr>
            </w:pPr>
          </w:p>
        </w:tc>
        <w:tc>
          <w:tcPr>
            <w:tcW w:w="1200" w:type="dxa"/>
            <w:tcBorders>
              <w:top w:val="single" w:sz="3" w:space="0" w:color="000000"/>
              <w:left w:val="single" w:sz="3" w:space="0" w:color="000000"/>
              <w:bottom w:val="single" w:sz="3" w:space="0" w:color="000000"/>
              <w:right w:val="single" w:sz="3" w:space="0" w:color="000000"/>
            </w:tcBorders>
            <w:shd w:val="clear" w:color="000000" w:fill="FFFFFF"/>
          </w:tcPr>
          <w:p w14:paraId="13082623" w14:textId="77777777" w:rsidR="00EA07FE" w:rsidRPr="007D038B" w:rsidRDefault="00EA07FE" w:rsidP="0088110F">
            <w:pPr>
              <w:widowControl w:val="0"/>
              <w:autoSpaceDE w:val="0"/>
              <w:autoSpaceDN w:val="0"/>
              <w:adjustRightInd w:val="0"/>
              <w:rPr>
                <w:sz w:val="28"/>
                <w:szCs w:val="28"/>
                <w:lang w:val="en"/>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14:paraId="3AABBB65" w14:textId="77777777" w:rsidR="00EA07FE" w:rsidRPr="007D038B" w:rsidRDefault="00EA07FE" w:rsidP="0088110F">
            <w:pPr>
              <w:widowControl w:val="0"/>
              <w:autoSpaceDE w:val="0"/>
              <w:autoSpaceDN w:val="0"/>
              <w:adjustRightInd w:val="0"/>
              <w:rPr>
                <w:sz w:val="28"/>
                <w:szCs w:val="28"/>
                <w:lang w:val="en"/>
              </w:rPr>
            </w:pP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14:paraId="6940F1BF" w14:textId="77777777" w:rsidR="00EA07FE" w:rsidRPr="007D038B" w:rsidRDefault="00EA07FE" w:rsidP="0088110F">
            <w:pPr>
              <w:widowControl w:val="0"/>
              <w:autoSpaceDE w:val="0"/>
              <w:autoSpaceDN w:val="0"/>
              <w:adjustRightInd w:val="0"/>
              <w:rPr>
                <w:sz w:val="28"/>
                <w:szCs w:val="28"/>
                <w:lang w:val="en"/>
              </w:rPr>
            </w:pPr>
          </w:p>
        </w:tc>
        <w:tc>
          <w:tcPr>
            <w:tcW w:w="889" w:type="dxa"/>
            <w:tcBorders>
              <w:top w:val="single" w:sz="3" w:space="0" w:color="000000"/>
              <w:left w:val="single" w:sz="3" w:space="0" w:color="000000"/>
              <w:bottom w:val="single" w:sz="3" w:space="0" w:color="000000"/>
              <w:right w:val="single" w:sz="3" w:space="0" w:color="000000"/>
            </w:tcBorders>
            <w:shd w:val="clear" w:color="000000" w:fill="FFFFFF"/>
          </w:tcPr>
          <w:p w14:paraId="7B872757"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2BA8C2E1" w14:textId="77777777" w:rsidTr="0088110F">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14:paraId="2F4A1616" w14:textId="77777777" w:rsidR="00EA07FE" w:rsidRPr="007D038B" w:rsidRDefault="00EA07FE" w:rsidP="0088110F">
            <w:pPr>
              <w:widowControl w:val="0"/>
              <w:autoSpaceDE w:val="0"/>
              <w:autoSpaceDN w:val="0"/>
              <w:adjustRightInd w:val="0"/>
              <w:rPr>
                <w:sz w:val="28"/>
                <w:szCs w:val="28"/>
                <w:lang w:val="en"/>
              </w:rPr>
            </w:pPr>
          </w:p>
        </w:tc>
        <w:tc>
          <w:tcPr>
            <w:tcW w:w="1493" w:type="dxa"/>
            <w:tcBorders>
              <w:top w:val="single" w:sz="3" w:space="0" w:color="000000"/>
              <w:left w:val="single" w:sz="3" w:space="0" w:color="000000"/>
              <w:bottom w:val="single" w:sz="3" w:space="0" w:color="000000"/>
              <w:right w:val="single" w:sz="3" w:space="0" w:color="000000"/>
            </w:tcBorders>
            <w:shd w:val="clear" w:color="000000" w:fill="FFFFFF"/>
          </w:tcPr>
          <w:p w14:paraId="483E245B" w14:textId="77777777" w:rsidR="00EA07FE" w:rsidRPr="007D038B" w:rsidRDefault="00EA07FE" w:rsidP="0088110F">
            <w:pPr>
              <w:widowControl w:val="0"/>
              <w:autoSpaceDE w:val="0"/>
              <w:autoSpaceDN w:val="0"/>
              <w:adjustRightInd w:val="0"/>
              <w:rPr>
                <w:sz w:val="28"/>
                <w:szCs w:val="28"/>
                <w:lang w:val="en"/>
              </w:rPr>
            </w:pPr>
          </w:p>
        </w:tc>
        <w:tc>
          <w:tcPr>
            <w:tcW w:w="780" w:type="dxa"/>
            <w:tcBorders>
              <w:top w:val="single" w:sz="3" w:space="0" w:color="000000"/>
              <w:left w:val="single" w:sz="3" w:space="0" w:color="000000"/>
              <w:bottom w:val="single" w:sz="3" w:space="0" w:color="000000"/>
              <w:right w:val="single" w:sz="3" w:space="0" w:color="000000"/>
            </w:tcBorders>
            <w:shd w:val="clear" w:color="000000" w:fill="FFFFFF"/>
          </w:tcPr>
          <w:p w14:paraId="13059326" w14:textId="77777777" w:rsidR="00EA07FE" w:rsidRPr="007D038B" w:rsidRDefault="00EA07FE" w:rsidP="0088110F">
            <w:pPr>
              <w:widowControl w:val="0"/>
              <w:autoSpaceDE w:val="0"/>
              <w:autoSpaceDN w:val="0"/>
              <w:adjustRightInd w:val="0"/>
              <w:rPr>
                <w:sz w:val="28"/>
                <w:szCs w:val="28"/>
                <w:lang w:val="en"/>
              </w:rPr>
            </w:pPr>
          </w:p>
        </w:tc>
        <w:tc>
          <w:tcPr>
            <w:tcW w:w="702" w:type="dxa"/>
            <w:tcBorders>
              <w:top w:val="single" w:sz="3" w:space="0" w:color="000000"/>
              <w:left w:val="single" w:sz="3" w:space="0" w:color="000000"/>
              <w:bottom w:val="single" w:sz="3" w:space="0" w:color="000000"/>
              <w:right w:val="single" w:sz="3" w:space="0" w:color="000000"/>
            </w:tcBorders>
            <w:shd w:val="clear" w:color="000000" w:fill="FFFFFF"/>
          </w:tcPr>
          <w:p w14:paraId="57EAD558" w14:textId="77777777" w:rsidR="00EA07FE" w:rsidRPr="007D038B" w:rsidRDefault="00EA07FE" w:rsidP="0088110F">
            <w:pPr>
              <w:widowControl w:val="0"/>
              <w:autoSpaceDE w:val="0"/>
              <w:autoSpaceDN w:val="0"/>
              <w:adjustRightInd w:val="0"/>
              <w:rPr>
                <w:sz w:val="28"/>
                <w:szCs w:val="28"/>
                <w:lang w:val="en"/>
              </w:rPr>
            </w:pPr>
          </w:p>
        </w:tc>
        <w:tc>
          <w:tcPr>
            <w:tcW w:w="858" w:type="dxa"/>
            <w:tcBorders>
              <w:top w:val="single" w:sz="3" w:space="0" w:color="000000"/>
              <w:left w:val="single" w:sz="3" w:space="0" w:color="000000"/>
              <w:bottom w:val="single" w:sz="3" w:space="0" w:color="000000"/>
              <w:right w:val="single" w:sz="3" w:space="0" w:color="000000"/>
            </w:tcBorders>
            <w:shd w:val="clear" w:color="000000" w:fill="FFFFFF"/>
          </w:tcPr>
          <w:p w14:paraId="6707882D" w14:textId="77777777" w:rsidR="00EA07FE" w:rsidRPr="007D038B" w:rsidRDefault="00EA07FE" w:rsidP="0088110F">
            <w:pPr>
              <w:widowControl w:val="0"/>
              <w:autoSpaceDE w:val="0"/>
              <w:autoSpaceDN w:val="0"/>
              <w:adjustRightInd w:val="0"/>
              <w:rPr>
                <w:sz w:val="28"/>
                <w:szCs w:val="28"/>
                <w:lang w:val="en"/>
              </w:rPr>
            </w:pP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14:paraId="2700262D" w14:textId="77777777" w:rsidR="00EA07FE" w:rsidRPr="007D038B" w:rsidRDefault="00EA07FE" w:rsidP="0088110F">
            <w:pPr>
              <w:widowControl w:val="0"/>
              <w:autoSpaceDE w:val="0"/>
              <w:autoSpaceDN w:val="0"/>
              <w:adjustRightInd w:val="0"/>
              <w:rPr>
                <w:sz w:val="28"/>
                <w:szCs w:val="28"/>
                <w:lang w:val="en"/>
              </w:rPr>
            </w:pPr>
          </w:p>
        </w:tc>
        <w:tc>
          <w:tcPr>
            <w:tcW w:w="1200" w:type="dxa"/>
            <w:tcBorders>
              <w:top w:val="single" w:sz="3" w:space="0" w:color="000000"/>
              <w:left w:val="single" w:sz="3" w:space="0" w:color="000000"/>
              <w:bottom w:val="single" w:sz="3" w:space="0" w:color="000000"/>
              <w:right w:val="single" w:sz="3" w:space="0" w:color="000000"/>
            </w:tcBorders>
            <w:shd w:val="clear" w:color="000000" w:fill="FFFFFF"/>
          </w:tcPr>
          <w:p w14:paraId="4BC5618A" w14:textId="77777777" w:rsidR="00EA07FE" w:rsidRPr="007D038B" w:rsidRDefault="00EA07FE" w:rsidP="0088110F">
            <w:pPr>
              <w:widowControl w:val="0"/>
              <w:autoSpaceDE w:val="0"/>
              <w:autoSpaceDN w:val="0"/>
              <w:adjustRightInd w:val="0"/>
              <w:rPr>
                <w:sz w:val="28"/>
                <w:szCs w:val="28"/>
                <w:lang w:val="en"/>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14:paraId="6E3BD920" w14:textId="77777777" w:rsidR="00EA07FE" w:rsidRPr="007D038B" w:rsidRDefault="00EA07FE" w:rsidP="0088110F">
            <w:pPr>
              <w:widowControl w:val="0"/>
              <w:autoSpaceDE w:val="0"/>
              <w:autoSpaceDN w:val="0"/>
              <w:adjustRightInd w:val="0"/>
              <w:rPr>
                <w:sz w:val="28"/>
                <w:szCs w:val="28"/>
                <w:lang w:val="en"/>
              </w:rPr>
            </w:pP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14:paraId="09059358" w14:textId="77777777" w:rsidR="00EA07FE" w:rsidRPr="007D038B" w:rsidRDefault="00EA07FE" w:rsidP="0088110F">
            <w:pPr>
              <w:widowControl w:val="0"/>
              <w:autoSpaceDE w:val="0"/>
              <w:autoSpaceDN w:val="0"/>
              <w:adjustRightInd w:val="0"/>
              <w:rPr>
                <w:sz w:val="28"/>
                <w:szCs w:val="28"/>
                <w:lang w:val="en"/>
              </w:rPr>
            </w:pPr>
          </w:p>
        </w:tc>
        <w:tc>
          <w:tcPr>
            <w:tcW w:w="889" w:type="dxa"/>
            <w:tcBorders>
              <w:top w:val="single" w:sz="3" w:space="0" w:color="000000"/>
              <w:left w:val="single" w:sz="3" w:space="0" w:color="000000"/>
              <w:bottom w:val="single" w:sz="3" w:space="0" w:color="000000"/>
              <w:right w:val="single" w:sz="3" w:space="0" w:color="000000"/>
            </w:tcBorders>
            <w:shd w:val="clear" w:color="000000" w:fill="FFFFFF"/>
          </w:tcPr>
          <w:p w14:paraId="35F24E0B"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44C99D9D" w14:textId="77777777" w:rsidTr="0088110F">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14:paraId="04490523" w14:textId="77777777" w:rsidR="00EA07FE" w:rsidRPr="007D038B" w:rsidRDefault="00EA07FE" w:rsidP="0088110F">
            <w:pPr>
              <w:widowControl w:val="0"/>
              <w:autoSpaceDE w:val="0"/>
              <w:autoSpaceDN w:val="0"/>
              <w:adjustRightInd w:val="0"/>
              <w:rPr>
                <w:sz w:val="28"/>
                <w:szCs w:val="28"/>
                <w:lang w:val="en"/>
              </w:rPr>
            </w:pPr>
          </w:p>
        </w:tc>
        <w:tc>
          <w:tcPr>
            <w:tcW w:w="1493" w:type="dxa"/>
            <w:tcBorders>
              <w:top w:val="single" w:sz="3" w:space="0" w:color="000000"/>
              <w:left w:val="single" w:sz="3" w:space="0" w:color="000000"/>
              <w:bottom w:val="single" w:sz="3" w:space="0" w:color="000000"/>
              <w:right w:val="single" w:sz="3" w:space="0" w:color="000000"/>
            </w:tcBorders>
            <w:shd w:val="clear" w:color="000000" w:fill="FFFFFF"/>
          </w:tcPr>
          <w:p w14:paraId="0056C990" w14:textId="77777777" w:rsidR="00EA07FE" w:rsidRPr="007D038B" w:rsidRDefault="00EA07FE" w:rsidP="0088110F">
            <w:pPr>
              <w:widowControl w:val="0"/>
              <w:autoSpaceDE w:val="0"/>
              <w:autoSpaceDN w:val="0"/>
              <w:adjustRightInd w:val="0"/>
              <w:rPr>
                <w:sz w:val="28"/>
                <w:szCs w:val="28"/>
                <w:lang w:val="en"/>
              </w:rPr>
            </w:pPr>
          </w:p>
        </w:tc>
        <w:tc>
          <w:tcPr>
            <w:tcW w:w="780" w:type="dxa"/>
            <w:tcBorders>
              <w:top w:val="single" w:sz="3" w:space="0" w:color="000000"/>
              <w:left w:val="single" w:sz="3" w:space="0" w:color="000000"/>
              <w:bottom w:val="single" w:sz="3" w:space="0" w:color="000000"/>
              <w:right w:val="single" w:sz="3" w:space="0" w:color="000000"/>
            </w:tcBorders>
            <w:shd w:val="clear" w:color="000000" w:fill="FFFFFF"/>
          </w:tcPr>
          <w:p w14:paraId="1C7F557B" w14:textId="77777777" w:rsidR="00EA07FE" w:rsidRPr="007D038B" w:rsidRDefault="00EA07FE" w:rsidP="0088110F">
            <w:pPr>
              <w:widowControl w:val="0"/>
              <w:autoSpaceDE w:val="0"/>
              <w:autoSpaceDN w:val="0"/>
              <w:adjustRightInd w:val="0"/>
              <w:rPr>
                <w:sz w:val="28"/>
                <w:szCs w:val="28"/>
                <w:lang w:val="en"/>
              </w:rPr>
            </w:pPr>
          </w:p>
        </w:tc>
        <w:tc>
          <w:tcPr>
            <w:tcW w:w="702" w:type="dxa"/>
            <w:tcBorders>
              <w:top w:val="single" w:sz="3" w:space="0" w:color="000000"/>
              <w:left w:val="single" w:sz="3" w:space="0" w:color="000000"/>
              <w:bottom w:val="single" w:sz="3" w:space="0" w:color="000000"/>
              <w:right w:val="single" w:sz="3" w:space="0" w:color="000000"/>
            </w:tcBorders>
            <w:shd w:val="clear" w:color="000000" w:fill="FFFFFF"/>
          </w:tcPr>
          <w:p w14:paraId="5BFF240E" w14:textId="77777777" w:rsidR="00EA07FE" w:rsidRPr="007D038B" w:rsidRDefault="00EA07FE" w:rsidP="0088110F">
            <w:pPr>
              <w:widowControl w:val="0"/>
              <w:autoSpaceDE w:val="0"/>
              <w:autoSpaceDN w:val="0"/>
              <w:adjustRightInd w:val="0"/>
              <w:rPr>
                <w:sz w:val="28"/>
                <w:szCs w:val="28"/>
                <w:lang w:val="en"/>
              </w:rPr>
            </w:pPr>
          </w:p>
        </w:tc>
        <w:tc>
          <w:tcPr>
            <w:tcW w:w="858" w:type="dxa"/>
            <w:tcBorders>
              <w:top w:val="single" w:sz="3" w:space="0" w:color="000000"/>
              <w:left w:val="single" w:sz="3" w:space="0" w:color="000000"/>
              <w:bottom w:val="single" w:sz="3" w:space="0" w:color="000000"/>
              <w:right w:val="single" w:sz="3" w:space="0" w:color="000000"/>
            </w:tcBorders>
            <w:shd w:val="clear" w:color="000000" w:fill="FFFFFF"/>
          </w:tcPr>
          <w:p w14:paraId="6617032D" w14:textId="77777777" w:rsidR="00EA07FE" w:rsidRPr="007D038B" w:rsidRDefault="00EA07FE" w:rsidP="0088110F">
            <w:pPr>
              <w:widowControl w:val="0"/>
              <w:autoSpaceDE w:val="0"/>
              <w:autoSpaceDN w:val="0"/>
              <w:adjustRightInd w:val="0"/>
              <w:rPr>
                <w:sz w:val="28"/>
                <w:szCs w:val="28"/>
                <w:lang w:val="en"/>
              </w:rPr>
            </w:pP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14:paraId="1BE1CA3D" w14:textId="77777777" w:rsidR="00EA07FE" w:rsidRPr="007D038B" w:rsidRDefault="00EA07FE" w:rsidP="0088110F">
            <w:pPr>
              <w:widowControl w:val="0"/>
              <w:autoSpaceDE w:val="0"/>
              <w:autoSpaceDN w:val="0"/>
              <w:adjustRightInd w:val="0"/>
              <w:rPr>
                <w:sz w:val="28"/>
                <w:szCs w:val="28"/>
                <w:lang w:val="en"/>
              </w:rPr>
            </w:pPr>
          </w:p>
        </w:tc>
        <w:tc>
          <w:tcPr>
            <w:tcW w:w="1200" w:type="dxa"/>
            <w:tcBorders>
              <w:top w:val="single" w:sz="3" w:space="0" w:color="000000"/>
              <w:left w:val="single" w:sz="3" w:space="0" w:color="000000"/>
              <w:bottom w:val="single" w:sz="3" w:space="0" w:color="000000"/>
              <w:right w:val="single" w:sz="3" w:space="0" w:color="000000"/>
            </w:tcBorders>
            <w:shd w:val="clear" w:color="000000" w:fill="FFFFFF"/>
          </w:tcPr>
          <w:p w14:paraId="4018476C" w14:textId="77777777" w:rsidR="00EA07FE" w:rsidRPr="007D038B" w:rsidRDefault="00EA07FE" w:rsidP="0088110F">
            <w:pPr>
              <w:widowControl w:val="0"/>
              <w:autoSpaceDE w:val="0"/>
              <w:autoSpaceDN w:val="0"/>
              <w:adjustRightInd w:val="0"/>
              <w:rPr>
                <w:sz w:val="28"/>
                <w:szCs w:val="28"/>
                <w:lang w:val="en"/>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14:paraId="7E78DC16" w14:textId="77777777" w:rsidR="00EA07FE" w:rsidRPr="007D038B" w:rsidRDefault="00EA07FE" w:rsidP="0088110F">
            <w:pPr>
              <w:widowControl w:val="0"/>
              <w:autoSpaceDE w:val="0"/>
              <w:autoSpaceDN w:val="0"/>
              <w:adjustRightInd w:val="0"/>
              <w:rPr>
                <w:sz w:val="28"/>
                <w:szCs w:val="28"/>
                <w:lang w:val="en"/>
              </w:rPr>
            </w:pP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14:paraId="7DA040BC" w14:textId="77777777" w:rsidR="00EA07FE" w:rsidRPr="007D038B" w:rsidRDefault="00EA07FE" w:rsidP="0088110F">
            <w:pPr>
              <w:widowControl w:val="0"/>
              <w:autoSpaceDE w:val="0"/>
              <w:autoSpaceDN w:val="0"/>
              <w:adjustRightInd w:val="0"/>
              <w:rPr>
                <w:sz w:val="28"/>
                <w:szCs w:val="28"/>
                <w:lang w:val="en"/>
              </w:rPr>
            </w:pPr>
          </w:p>
        </w:tc>
        <w:tc>
          <w:tcPr>
            <w:tcW w:w="889" w:type="dxa"/>
            <w:tcBorders>
              <w:top w:val="single" w:sz="3" w:space="0" w:color="000000"/>
              <w:left w:val="single" w:sz="3" w:space="0" w:color="000000"/>
              <w:bottom w:val="single" w:sz="3" w:space="0" w:color="000000"/>
              <w:right w:val="single" w:sz="3" w:space="0" w:color="000000"/>
            </w:tcBorders>
            <w:shd w:val="clear" w:color="000000" w:fill="FFFFFF"/>
          </w:tcPr>
          <w:p w14:paraId="07E0592C"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15BD9482" w14:textId="77777777" w:rsidTr="0088110F">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14:paraId="05B06575" w14:textId="77777777" w:rsidR="00EA07FE" w:rsidRPr="007D038B" w:rsidRDefault="00EA07FE" w:rsidP="0088110F">
            <w:pPr>
              <w:widowControl w:val="0"/>
              <w:autoSpaceDE w:val="0"/>
              <w:autoSpaceDN w:val="0"/>
              <w:adjustRightInd w:val="0"/>
              <w:rPr>
                <w:sz w:val="28"/>
                <w:szCs w:val="28"/>
                <w:lang w:val="en"/>
              </w:rPr>
            </w:pPr>
          </w:p>
        </w:tc>
        <w:tc>
          <w:tcPr>
            <w:tcW w:w="1493" w:type="dxa"/>
            <w:tcBorders>
              <w:top w:val="single" w:sz="3" w:space="0" w:color="000000"/>
              <w:left w:val="single" w:sz="3" w:space="0" w:color="000000"/>
              <w:bottom w:val="single" w:sz="3" w:space="0" w:color="000000"/>
              <w:right w:val="single" w:sz="3" w:space="0" w:color="000000"/>
            </w:tcBorders>
            <w:shd w:val="clear" w:color="000000" w:fill="FFFFFF"/>
          </w:tcPr>
          <w:p w14:paraId="5B30EFAD" w14:textId="77777777" w:rsidR="00EA07FE" w:rsidRPr="007D038B" w:rsidRDefault="00EA07FE" w:rsidP="0088110F">
            <w:pPr>
              <w:widowControl w:val="0"/>
              <w:autoSpaceDE w:val="0"/>
              <w:autoSpaceDN w:val="0"/>
              <w:adjustRightInd w:val="0"/>
              <w:rPr>
                <w:sz w:val="28"/>
                <w:szCs w:val="28"/>
                <w:lang w:val="en"/>
              </w:rPr>
            </w:pPr>
          </w:p>
        </w:tc>
        <w:tc>
          <w:tcPr>
            <w:tcW w:w="780" w:type="dxa"/>
            <w:tcBorders>
              <w:top w:val="single" w:sz="3" w:space="0" w:color="000000"/>
              <w:left w:val="single" w:sz="3" w:space="0" w:color="000000"/>
              <w:bottom w:val="single" w:sz="3" w:space="0" w:color="000000"/>
              <w:right w:val="single" w:sz="3" w:space="0" w:color="000000"/>
            </w:tcBorders>
            <w:shd w:val="clear" w:color="000000" w:fill="FFFFFF"/>
          </w:tcPr>
          <w:p w14:paraId="7F67A632" w14:textId="77777777" w:rsidR="00EA07FE" w:rsidRPr="007D038B" w:rsidRDefault="00EA07FE" w:rsidP="0088110F">
            <w:pPr>
              <w:widowControl w:val="0"/>
              <w:autoSpaceDE w:val="0"/>
              <w:autoSpaceDN w:val="0"/>
              <w:adjustRightInd w:val="0"/>
              <w:rPr>
                <w:sz w:val="28"/>
                <w:szCs w:val="28"/>
                <w:lang w:val="en"/>
              </w:rPr>
            </w:pPr>
          </w:p>
        </w:tc>
        <w:tc>
          <w:tcPr>
            <w:tcW w:w="702" w:type="dxa"/>
            <w:tcBorders>
              <w:top w:val="single" w:sz="3" w:space="0" w:color="000000"/>
              <w:left w:val="single" w:sz="3" w:space="0" w:color="000000"/>
              <w:bottom w:val="single" w:sz="3" w:space="0" w:color="000000"/>
              <w:right w:val="single" w:sz="3" w:space="0" w:color="000000"/>
            </w:tcBorders>
            <w:shd w:val="clear" w:color="000000" w:fill="FFFFFF"/>
          </w:tcPr>
          <w:p w14:paraId="465FD103" w14:textId="77777777" w:rsidR="00EA07FE" w:rsidRPr="007D038B" w:rsidRDefault="00EA07FE" w:rsidP="0088110F">
            <w:pPr>
              <w:widowControl w:val="0"/>
              <w:autoSpaceDE w:val="0"/>
              <w:autoSpaceDN w:val="0"/>
              <w:adjustRightInd w:val="0"/>
              <w:rPr>
                <w:sz w:val="28"/>
                <w:szCs w:val="28"/>
                <w:lang w:val="en"/>
              </w:rPr>
            </w:pPr>
          </w:p>
        </w:tc>
        <w:tc>
          <w:tcPr>
            <w:tcW w:w="858" w:type="dxa"/>
            <w:tcBorders>
              <w:top w:val="single" w:sz="3" w:space="0" w:color="000000"/>
              <w:left w:val="single" w:sz="3" w:space="0" w:color="000000"/>
              <w:bottom w:val="single" w:sz="3" w:space="0" w:color="000000"/>
              <w:right w:val="single" w:sz="3" w:space="0" w:color="000000"/>
            </w:tcBorders>
            <w:shd w:val="clear" w:color="000000" w:fill="FFFFFF"/>
          </w:tcPr>
          <w:p w14:paraId="64E23BE0" w14:textId="77777777" w:rsidR="00EA07FE" w:rsidRPr="007D038B" w:rsidRDefault="00EA07FE" w:rsidP="0088110F">
            <w:pPr>
              <w:widowControl w:val="0"/>
              <w:autoSpaceDE w:val="0"/>
              <w:autoSpaceDN w:val="0"/>
              <w:adjustRightInd w:val="0"/>
              <w:rPr>
                <w:sz w:val="28"/>
                <w:szCs w:val="28"/>
                <w:lang w:val="en"/>
              </w:rPr>
            </w:pP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14:paraId="561FEDC5" w14:textId="77777777" w:rsidR="00EA07FE" w:rsidRPr="007D038B" w:rsidRDefault="00EA07FE" w:rsidP="0088110F">
            <w:pPr>
              <w:widowControl w:val="0"/>
              <w:autoSpaceDE w:val="0"/>
              <w:autoSpaceDN w:val="0"/>
              <w:adjustRightInd w:val="0"/>
              <w:rPr>
                <w:sz w:val="28"/>
                <w:szCs w:val="28"/>
                <w:lang w:val="en"/>
              </w:rPr>
            </w:pPr>
          </w:p>
        </w:tc>
        <w:tc>
          <w:tcPr>
            <w:tcW w:w="1200" w:type="dxa"/>
            <w:tcBorders>
              <w:top w:val="single" w:sz="3" w:space="0" w:color="000000"/>
              <w:left w:val="single" w:sz="3" w:space="0" w:color="000000"/>
              <w:bottom w:val="single" w:sz="3" w:space="0" w:color="000000"/>
              <w:right w:val="single" w:sz="3" w:space="0" w:color="000000"/>
            </w:tcBorders>
            <w:shd w:val="clear" w:color="000000" w:fill="FFFFFF"/>
          </w:tcPr>
          <w:p w14:paraId="21F17FE7" w14:textId="77777777" w:rsidR="00EA07FE" w:rsidRPr="007D038B" w:rsidRDefault="00EA07FE" w:rsidP="0088110F">
            <w:pPr>
              <w:widowControl w:val="0"/>
              <w:autoSpaceDE w:val="0"/>
              <w:autoSpaceDN w:val="0"/>
              <w:adjustRightInd w:val="0"/>
              <w:rPr>
                <w:sz w:val="28"/>
                <w:szCs w:val="28"/>
                <w:lang w:val="en"/>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14:paraId="48C47285" w14:textId="77777777" w:rsidR="00EA07FE" w:rsidRPr="007D038B" w:rsidRDefault="00EA07FE" w:rsidP="0088110F">
            <w:pPr>
              <w:widowControl w:val="0"/>
              <w:autoSpaceDE w:val="0"/>
              <w:autoSpaceDN w:val="0"/>
              <w:adjustRightInd w:val="0"/>
              <w:rPr>
                <w:sz w:val="28"/>
                <w:szCs w:val="28"/>
                <w:lang w:val="en"/>
              </w:rPr>
            </w:pP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14:paraId="336A3B99" w14:textId="77777777" w:rsidR="00EA07FE" w:rsidRPr="007D038B" w:rsidRDefault="00EA07FE" w:rsidP="0088110F">
            <w:pPr>
              <w:widowControl w:val="0"/>
              <w:autoSpaceDE w:val="0"/>
              <w:autoSpaceDN w:val="0"/>
              <w:adjustRightInd w:val="0"/>
              <w:rPr>
                <w:sz w:val="28"/>
                <w:szCs w:val="28"/>
                <w:lang w:val="en"/>
              </w:rPr>
            </w:pPr>
          </w:p>
        </w:tc>
        <w:tc>
          <w:tcPr>
            <w:tcW w:w="889" w:type="dxa"/>
            <w:tcBorders>
              <w:top w:val="single" w:sz="3" w:space="0" w:color="000000"/>
              <w:left w:val="single" w:sz="3" w:space="0" w:color="000000"/>
              <w:bottom w:val="single" w:sz="3" w:space="0" w:color="000000"/>
              <w:right w:val="single" w:sz="3" w:space="0" w:color="000000"/>
            </w:tcBorders>
            <w:shd w:val="clear" w:color="000000" w:fill="FFFFFF"/>
          </w:tcPr>
          <w:p w14:paraId="0D7D29E9"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1B8E5B41" w14:textId="77777777" w:rsidTr="0088110F">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14:paraId="24F6EFEF" w14:textId="77777777" w:rsidR="00EA07FE" w:rsidRPr="007D038B" w:rsidRDefault="00EA07FE" w:rsidP="0088110F">
            <w:pPr>
              <w:widowControl w:val="0"/>
              <w:autoSpaceDE w:val="0"/>
              <w:autoSpaceDN w:val="0"/>
              <w:adjustRightInd w:val="0"/>
              <w:rPr>
                <w:sz w:val="28"/>
                <w:szCs w:val="28"/>
                <w:lang w:val="en"/>
              </w:rPr>
            </w:pPr>
          </w:p>
        </w:tc>
        <w:tc>
          <w:tcPr>
            <w:tcW w:w="1493" w:type="dxa"/>
            <w:tcBorders>
              <w:top w:val="single" w:sz="3" w:space="0" w:color="000000"/>
              <w:left w:val="single" w:sz="3" w:space="0" w:color="000000"/>
              <w:bottom w:val="single" w:sz="3" w:space="0" w:color="000000"/>
              <w:right w:val="single" w:sz="3" w:space="0" w:color="000000"/>
            </w:tcBorders>
            <w:shd w:val="clear" w:color="000000" w:fill="FFFFFF"/>
          </w:tcPr>
          <w:p w14:paraId="305F59D9" w14:textId="77777777" w:rsidR="00EA07FE" w:rsidRPr="007D038B" w:rsidRDefault="00EA07FE" w:rsidP="0088110F">
            <w:pPr>
              <w:widowControl w:val="0"/>
              <w:autoSpaceDE w:val="0"/>
              <w:autoSpaceDN w:val="0"/>
              <w:adjustRightInd w:val="0"/>
              <w:rPr>
                <w:sz w:val="28"/>
                <w:szCs w:val="28"/>
                <w:lang w:val="en"/>
              </w:rPr>
            </w:pPr>
          </w:p>
        </w:tc>
        <w:tc>
          <w:tcPr>
            <w:tcW w:w="780" w:type="dxa"/>
            <w:tcBorders>
              <w:top w:val="single" w:sz="3" w:space="0" w:color="000000"/>
              <w:left w:val="single" w:sz="3" w:space="0" w:color="000000"/>
              <w:bottom w:val="single" w:sz="3" w:space="0" w:color="000000"/>
              <w:right w:val="single" w:sz="3" w:space="0" w:color="000000"/>
            </w:tcBorders>
            <w:shd w:val="clear" w:color="000000" w:fill="FFFFFF"/>
          </w:tcPr>
          <w:p w14:paraId="5506B23F" w14:textId="77777777" w:rsidR="00EA07FE" w:rsidRPr="007D038B" w:rsidRDefault="00EA07FE" w:rsidP="0088110F">
            <w:pPr>
              <w:widowControl w:val="0"/>
              <w:autoSpaceDE w:val="0"/>
              <w:autoSpaceDN w:val="0"/>
              <w:adjustRightInd w:val="0"/>
              <w:rPr>
                <w:sz w:val="28"/>
                <w:szCs w:val="28"/>
                <w:lang w:val="en"/>
              </w:rPr>
            </w:pPr>
          </w:p>
        </w:tc>
        <w:tc>
          <w:tcPr>
            <w:tcW w:w="702" w:type="dxa"/>
            <w:tcBorders>
              <w:top w:val="single" w:sz="3" w:space="0" w:color="000000"/>
              <w:left w:val="single" w:sz="3" w:space="0" w:color="000000"/>
              <w:bottom w:val="single" w:sz="3" w:space="0" w:color="000000"/>
              <w:right w:val="single" w:sz="3" w:space="0" w:color="000000"/>
            </w:tcBorders>
            <w:shd w:val="clear" w:color="000000" w:fill="FFFFFF"/>
          </w:tcPr>
          <w:p w14:paraId="7CF1019C" w14:textId="77777777" w:rsidR="00EA07FE" w:rsidRPr="007D038B" w:rsidRDefault="00EA07FE" w:rsidP="0088110F">
            <w:pPr>
              <w:widowControl w:val="0"/>
              <w:autoSpaceDE w:val="0"/>
              <w:autoSpaceDN w:val="0"/>
              <w:adjustRightInd w:val="0"/>
              <w:rPr>
                <w:sz w:val="28"/>
                <w:szCs w:val="28"/>
                <w:lang w:val="en"/>
              </w:rPr>
            </w:pPr>
          </w:p>
        </w:tc>
        <w:tc>
          <w:tcPr>
            <w:tcW w:w="858" w:type="dxa"/>
            <w:tcBorders>
              <w:top w:val="single" w:sz="3" w:space="0" w:color="000000"/>
              <w:left w:val="single" w:sz="3" w:space="0" w:color="000000"/>
              <w:bottom w:val="single" w:sz="3" w:space="0" w:color="000000"/>
              <w:right w:val="single" w:sz="3" w:space="0" w:color="000000"/>
            </w:tcBorders>
            <w:shd w:val="clear" w:color="000000" w:fill="FFFFFF"/>
          </w:tcPr>
          <w:p w14:paraId="44D7BF00" w14:textId="77777777" w:rsidR="00EA07FE" w:rsidRPr="007D038B" w:rsidRDefault="00EA07FE" w:rsidP="0088110F">
            <w:pPr>
              <w:widowControl w:val="0"/>
              <w:autoSpaceDE w:val="0"/>
              <w:autoSpaceDN w:val="0"/>
              <w:adjustRightInd w:val="0"/>
              <w:rPr>
                <w:sz w:val="28"/>
                <w:szCs w:val="28"/>
                <w:lang w:val="en"/>
              </w:rPr>
            </w:pP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14:paraId="23C72A42" w14:textId="77777777" w:rsidR="00EA07FE" w:rsidRPr="007D038B" w:rsidRDefault="00EA07FE" w:rsidP="0088110F">
            <w:pPr>
              <w:widowControl w:val="0"/>
              <w:autoSpaceDE w:val="0"/>
              <w:autoSpaceDN w:val="0"/>
              <w:adjustRightInd w:val="0"/>
              <w:rPr>
                <w:sz w:val="28"/>
                <w:szCs w:val="28"/>
                <w:lang w:val="en"/>
              </w:rPr>
            </w:pPr>
          </w:p>
        </w:tc>
        <w:tc>
          <w:tcPr>
            <w:tcW w:w="1200" w:type="dxa"/>
            <w:tcBorders>
              <w:top w:val="single" w:sz="3" w:space="0" w:color="000000"/>
              <w:left w:val="single" w:sz="3" w:space="0" w:color="000000"/>
              <w:bottom w:val="single" w:sz="3" w:space="0" w:color="000000"/>
              <w:right w:val="single" w:sz="3" w:space="0" w:color="000000"/>
            </w:tcBorders>
            <w:shd w:val="clear" w:color="000000" w:fill="FFFFFF"/>
          </w:tcPr>
          <w:p w14:paraId="2AACF5DA" w14:textId="77777777" w:rsidR="00EA07FE" w:rsidRPr="007D038B" w:rsidRDefault="00EA07FE" w:rsidP="0088110F">
            <w:pPr>
              <w:widowControl w:val="0"/>
              <w:autoSpaceDE w:val="0"/>
              <w:autoSpaceDN w:val="0"/>
              <w:adjustRightInd w:val="0"/>
              <w:rPr>
                <w:sz w:val="28"/>
                <w:szCs w:val="28"/>
                <w:lang w:val="en"/>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14:paraId="486077CC" w14:textId="77777777" w:rsidR="00EA07FE" w:rsidRPr="007D038B" w:rsidRDefault="00EA07FE" w:rsidP="0088110F">
            <w:pPr>
              <w:widowControl w:val="0"/>
              <w:autoSpaceDE w:val="0"/>
              <w:autoSpaceDN w:val="0"/>
              <w:adjustRightInd w:val="0"/>
              <w:rPr>
                <w:sz w:val="28"/>
                <w:szCs w:val="28"/>
                <w:lang w:val="en"/>
              </w:rPr>
            </w:pP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14:paraId="37E0B184" w14:textId="77777777" w:rsidR="00EA07FE" w:rsidRPr="007D038B" w:rsidRDefault="00EA07FE" w:rsidP="0088110F">
            <w:pPr>
              <w:widowControl w:val="0"/>
              <w:autoSpaceDE w:val="0"/>
              <w:autoSpaceDN w:val="0"/>
              <w:adjustRightInd w:val="0"/>
              <w:rPr>
                <w:sz w:val="28"/>
                <w:szCs w:val="28"/>
                <w:lang w:val="en"/>
              </w:rPr>
            </w:pPr>
          </w:p>
        </w:tc>
        <w:tc>
          <w:tcPr>
            <w:tcW w:w="889" w:type="dxa"/>
            <w:tcBorders>
              <w:top w:val="single" w:sz="3" w:space="0" w:color="000000"/>
              <w:left w:val="single" w:sz="3" w:space="0" w:color="000000"/>
              <w:bottom w:val="single" w:sz="3" w:space="0" w:color="000000"/>
              <w:right w:val="single" w:sz="3" w:space="0" w:color="000000"/>
            </w:tcBorders>
            <w:shd w:val="clear" w:color="000000" w:fill="FFFFFF"/>
          </w:tcPr>
          <w:p w14:paraId="4206D7B7"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598CDBF0" w14:textId="77777777" w:rsidTr="0088110F">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14:paraId="3F4F82F0" w14:textId="77777777" w:rsidR="00EA07FE" w:rsidRPr="007D038B" w:rsidRDefault="00EA07FE" w:rsidP="0088110F">
            <w:pPr>
              <w:widowControl w:val="0"/>
              <w:autoSpaceDE w:val="0"/>
              <w:autoSpaceDN w:val="0"/>
              <w:adjustRightInd w:val="0"/>
              <w:rPr>
                <w:sz w:val="28"/>
                <w:szCs w:val="28"/>
                <w:lang w:val="en"/>
              </w:rPr>
            </w:pPr>
          </w:p>
        </w:tc>
        <w:tc>
          <w:tcPr>
            <w:tcW w:w="1493" w:type="dxa"/>
            <w:tcBorders>
              <w:top w:val="single" w:sz="3" w:space="0" w:color="000000"/>
              <w:left w:val="single" w:sz="3" w:space="0" w:color="000000"/>
              <w:bottom w:val="single" w:sz="3" w:space="0" w:color="000000"/>
              <w:right w:val="single" w:sz="3" w:space="0" w:color="000000"/>
            </w:tcBorders>
            <w:shd w:val="clear" w:color="000000" w:fill="FFFFFF"/>
          </w:tcPr>
          <w:p w14:paraId="685EFF1C" w14:textId="77777777" w:rsidR="00EA07FE" w:rsidRPr="007D038B" w:rsidRDefault="00EA07FE" w:rsidP="0088110F">
            <w:pPr>
              <w:widowControl w:val="0"/>
              <w:autoSpaceDE w:val="0"/>
              <w:autoSpaceDN w:val="0"/>
              <w:adjustRightInd w:val="0"/>
              <w:rPr>
                <w:sz w:val="28"/>
                <w:szCs w:val="28"/>
                <w:lang w:val="en"/>
              </w:rPr>
            </w:pPr>
          </w:p>
        </w:tc>
        <w:tc>
          <w:tcPr>
            <w:tcW w:w="780" w:type="dxa"/>
            <w:tcBorders>
              <w:top w:val="single" w:sz="3" w:space="0" w:color="000000"/>
              <w:left w:val="single" w:sz="3" w:space="0" w:color="000000"/>
              <w:bottom w:val="single" w:sz="3" w:space="0" w:color="000000"/>
              <w:right w:val="single" w:sz="3" w:space="0" w:color="000000"/>
            </w:tcBorders>
            <w:shd w:val="clear" w:color="000000" w:fill="FFFFFF"/>
          </w:tcPr>
          <w:p w14:paraId="1F6DD1C8" w14:textId="77777777" w:rsidR="00EA07FE" w:rsidRPr="007D038B" w:rsidRDefault="00EA07FE" w:rsidP="0088110F">
            <w:pPr>
              <w:widowControl w:val="0"/>
              <w:autoSpaceDE w:val="0"/>
              <w:autoSpaceDN w:val="0"/>
              <w:adjustRightInd w:val="0"/>
              <w:rPr>
                <w:sz w:val="28"/>
                <w:szCs w:val="28"/>
                <w:lang w:val="en"/>
              </w:rPr>
            </w:pPr>
          </w:p>
        </w:tc>
        <w:tc>
          <w:tcPr>
            <w:tcW w:w="702" w:type="dxa"/>
            <w:tcBorders>
              <w:top w:val="single" w:sz="3" w:space="0" w:color="000000"/>
              <w:left w:val="single" w:sz="3" w:space="0" w:color="000000"/>
              <w:bottom w:val="single" w:sz="3" w:space="0" w:color="000000"/>
              <w:right w:val="single" w:sz="3" w:space="0" w:color="000000"/>
            </w:tcBorders>
            <w:shd w:val="clear" w:color="000000" w:fill="FFFFFF"/>
          </w:tcPr>
          <w:p w14:paraId="53159BC1" w14:textId="77777777" w:rsidR="00EA07FE" w:rsidRPr="007D038B" w:rsidRDefault="00EA07FE" w:rsidP="0088110F">
            <w:pPr>
              <w:widowControl w:val="0"/>
              <w:autoSpaceDE w:val="0"/>
              <w:autoSpaceDN w:val="0"/>
              <w:adjustRightInd w:val="0"/>
              <w:rPr>
                <w:sz w:val="28"/>
                <w:szCs w:val="28"/>
                <w:lang w:val="en"/>
              </w:rPr>
            </w:pPr>
          </w:p>
        </w:tc>
        <w:tc>
          <w:tcPr>
            <w:tcW w:w="858" w:type="dxa"/>
            <w:tcBorders>
              <w:top w:val="single" w:sz="3" w:space="0" w:color="000000"/>
              <w:left w:val="single" w:sz="3" w:space="0" w:color="000000"/>
              <w:bottom w:val="single" w:sz="3" w:space="0" w:color="000000"/>
              <w:right w:val="single" w:sz="3" w:space="0" w:color="000000"/>
            </w:tcBorders>
            <w:shd w:val="clear" w:color="000000" w:fill="FFFFFF"/>
          </w:tcPr>
          <w:p w14:paraId="7F051A7E" w14:textId="77777777" w:rsidR="00EA07FE" w:rsidRPr="007D038B" w:rsidRDefault="00EA07FE" w:rsidP="0088110F">
            <w:pPr>
              <w:widowControl w:val="0"/>
              <w:autoSpaceDE w:val="0"/>
              <w:autoSpaceDN w:val="0"/>
              <w:adjustRightInd w:val="0"/>
              <w:rPr>
                <w:sz w:val="28"/>
                <w:szCs w:val="28"/>
                <w:lang w:val="en"/>
              </w:rPr>
            </w:pP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14:paraId="01D65CBF" w14:textId="77777777" w:rsidR="00EA07FE" w:rsidRPr="007D038B" w:rsidRDefault="00EA07FE" w:rsidP="0088110F">
            <w:pPr>
              <w:widowControl w:val="0"/>
              <w:autoSpaceDE w:val="0"/>
              <w:autoSpaceDN w:val="0"/>
              <w:adjustRightInd w:val="0"/>
              <w:rPr>
                <w:sz w:val="28"/>
                <w:szCs w:val="28"/>
                <w:lang w:val="en"/>
              </w:rPr>
            </w:pPr>
          </w:p>
        </w:tc>
        <w:tc>
          <w:tcPr>
            <w:tcW w:w="1200" w:type="dxa"/>
            <w:tcBorders>
              <w:top w:val="single" w:sz="3" w:space="0" w:color="000000"/>
              <w:left w:val="single" w:sz="3" w:space="0" w:color="000000"/>
              <w:bottom w:val="single" w:sz="3" w:space="0" w:color="000000"/>
              <w:right w:val="single" w:sz="3" w:space="0" w:color="000000"/>
            </w:tcBorders>
            <w:shd w:val="clear" w:color="000000" w:fill="FFFFFF"/>
          </w:tcPr>
          <w:p w14:paraId="17B0C05D" w14:textId="77777777" w:rsidR="00EA07FE" w:rsidRPr="007D038B" w:rsidRDefault="00EA07FE" w:rsidP="0088110F">
            <w:pPr>
              <w:widowControl w:val="0"/>
              <w:autoSpaceDE w:val="0"/>
              <w:autoSpaceDN w:val="0"/>
              <w:adjustRightInd w:val="0"/>
              <w:rPr>
                <w:sz w:val="28"/>
                <w:szCs w:val="28"/>
                <w:lang w:val="en"/>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14:paraId="72D0735F" w14:textId="77777777" w:rsidR="00EA07FE" w:rsidRPr="007D038B" w:rsidRDefault="00EA07FE" w:rsidP="0088110F">
            <w:pPr>
              <w:widowControl w:val="0"/>
              <w:autoSpaceDE w:val="0"/>
              <w:autoSpaceDN w:val="0"/>
              <w:adjustRightInd w:val="0"/>
              <w:rPr>
                <w:sz w:val="28"/>
                <w:szCs w:val="28"/>
                <w:lang w:val="en"/>
              </w:rPr>
            </w:pP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14:paraId="41E6EE36" w14:textId="77777777" w:rsidR="00EA07FE" w:rsidRPr="007D038B" w:rsidRDefault="00EA07FE" w:rsidP="0088110F">
            <w:pPr>
              <w:widowControl w:val="0"/>
              <w:autoSpaceDE w:val="0"/>
              <w:autoSpaceDN w:val="0"/>
              <w:adjustRightInd w:val="0"/>
              <w:rPr>
                <w:sz w:val="28"/>
                <w:szCs w:val="28"/>
                <w:lang w:val="en"/>
              </w:rPr>
            </w:pPr>
          </w:p>
        </w:tc>
        <w:tc>
          <w:tcPr>
            <w:tcW w:w="889" w:type="dxa"/>
            <w:tcBorders>
              <w:top w:val="single" w:sz="3" w:space="0" w:color="000000"/>
              <w:left w:val="single" w:sz="3" w:space="0" w:color="000000"/>
              <w:bottom w:val="single" w:sz="3" w:space="0" w:color="000000"/>
              <w:right w:val="single" w:sz="3" w:space="0" w:color="000000"/>
            </w:tcBorders>
            <w:shd w:val="clear" w:color="000000" w:fill="FFFFFF"/>
          </w:tcPr>
          <w:p w14:paraId="534D5A45"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5B62394C" w14:textId="77777777" w:rsidTr="0088110F">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14:paraId="0BDE5BFC" w14:textId="77777777" w:rsidR="00EA07FE" w:rsidRPr="007D038B" w:rsidRDefault="00EA07FE" w:rsidP="0088110F">
            <w:pPr>
              <w:widowControl w:val="0"/>
              <w:autoSpaceDE w:val="0"/>
              <w:autoSpaceDN w:val="0"/>
              <w:adjustRightInd w:val="0"/>
              <w:rPr>
                <w:sz w:val="28"/>
                <w:szCs w:val="28"/>
                <w:lang w:val="en"/>
              </w:rPr>
            </w:pPr>
          </w:p>
        </w:tc>
        <w:tc>
          <w:tcPr>
            <w:tcW w:w="1493" w:type="dxa"/>
            <w:tcBorders>
              <w:top w:val="single" w:sz="3" w:space="0" w:color="000000"/>
              <w:left w:val="single" w:sz="3" w:space="0" w:color="000000"/>
              <w:bottom w:val="single" w:sz="3" w:space="0" w:color="000000"/>
              <w:right w:val="single" w:sz="3" w:space="0" w:color="000000"/>
            </w:tcBorders>
            <w:shd w:val="clear" w:color="000000" w:fill="FFFFFF"/>
          </w:tcPr>
          <w:p w14:paraId="6C7B8532" w14:textId="77777777" w:rsidR="00EA07FE" w:rsidRPr="007D038B" w:rsidRDefault="00EA07FE" w:rsidP="0088110F">
            <w:pPr>
              <w:widowControl w:val="0"/>
              <w:autoSpaceDE w:val="0"/>
              <w:autoSpaceDN w:val="0"/>
              <w:adjustRightInd w:val="0"/>
              <w:rPr>
                <w:sz w:val="28"/>
                <w:szCs w:val="28"/>
                <w:lang w:val="en"/>
              </w:rPr>
            </w:pPr>
          </w:p>
        </w:tc>
        <w:tc>
          <w:tcPr>
            <w:tcW w:w="780" w:type="dxa"/>
            <w:tcBorders>
              <w:top w:val="single" w:sz="3" w:space="0" w:color="000000"/>
              <w:left w:val="single" w:sz="3" w:space="0" w:color="000000"/>
              <w:bottom w:val="single" w:sz="3" w:space="0" w:color="000000"/>
              <w:right w:val="single" w:sz="3" w:space="0" w:color="000000"/>
            </w:tcBorders>
            <w:shd w:val="clear" w:color="000000" w:fill="FFFFFF"/>
          </w:tcPr>
          <w:p w14:paraId="59B1C746" w14:textId="77777777" w:rsidR="00EA07FE" w:rsidRPr="007D038B" w:rsidRDefault="00EA07FE" w:rsidP="0088110F">
            <w:pPr>
              <w:widowControl w:val="0"/>
              <w:autoSpaceDE w:val="0"/>
              <w:autoSpaceDN w:val="0"/>
              <w:adjustRightInd w:val="0"/>
              <w:rPr>
                <w:sz w:val="28"/>
                <w:szCs w:val="28"/>
                <w:lang w:val="en"/>
              </w:rPr>
            </w:pPr>
          </w:p>
        </w:tc>
        <w:tc>
          <w:tcPr>
            <w:tcW w:w="702" w:type="dxa"/>
            <w:tcBorders>
              <w:top w:val="single" w:sz="3" w:space="0" w:color="000000"/>
              <w:left w:val="single" w:sz="3" w:space="0" w:color="000000"/>
              <w:bottom w:val="single" w:sz="3" w:space="0" w:color="000000"/>
              <w:right w:val="single" w:sz="3" w:space="0" w:color="000000"/>
            </w:tcBorders>
            <w:shd w:val="clear" w:color="000000" w:fill="FFFFFF"/>
          </w:tcPr>
          <w:p w14:paraId="1436A8DE" w14:textId="77777777" w:rsidR="00EA07FE" w:rsidRPr="007D038B" w:rsidRDefault="00EA07FE" w:rsidP="0088110F">
            <w:pPr>
              <w:widowControl w:val="0"/>
              <w:autoSpaceDE w:val="0"/>
              <w:autoSpaceDN w:val="0"/>
              <w:adjustRightInd w:val="0"/>
              <w:rPr>
                <w:sz w:val="28"/>
                <w:szCs w:val="28"/>
                <w:lang w:val="en"/>
              </w:rPr>
            </w:pPr>
          </w:p>
        </w:tc>
        <w:tc>
          <w:tcPr>
            <w:tcW w:w="858" w:type="dxa"/>
            <w:tcBorders>
              <w:top w:val="single" w:sz="3" w:space="0" w:color="000000"/>
              <w:left w:val="single" w:sz="3" w:space="0" w:color="000000"/>
              <w:bottom w:val="single" w:sz="3" w:space="0" w:color="000000"/>
              <w:right w:val="single" w:sz="3" w:space="0" w:color="000000"/>
            </w:tcBorders>
            <w:shd w:val="clear" w:color="000000" w:fill="FFFFFF"/>
          </w:tcPr>
          <w:p w14:paraId="0FF8F75C" w14:textId="77777777" w:rsidR="00EA07FE" w:rsidRPr="007D038B" w:rsidRDefault="00EA07FE" w:rsidP="0088110F">
            <w:pPr>
              <w:widowControl w:val="0"/>
              <w:autoSpaceDE w:val="0"/>
              <w:autoSpaceDN w:val="0"/>
              <w:adjustRightInd w:val="0"/>
              <w:rPr>
                <w:sz w:val="28"/>
                <w:szCs w:val="28"/>
                <w:lang w:val="en"/>
              </w:rPr>
            </w:pP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14:paraId="5D364C6D" w14:textId="77777777" w:rsidR="00EA07FE" w:rsidRPr="007D038B" w:rsidRDefault="00EA07FE" w:rsidP="0088110F">
            <w:pPr>
              <w:widowControl w:val="0"/>
              <w:autoSpaceDE w:val="0"/>
              <w:autoSpaceDN w:val="0"/>
              <w:adjustRightInd w:val="0"/>
              <w:rPr>
                <w:sz w:val="28"/>
                <w:szCs w:val="28"/>
                <w:lang w:val="en"/>
              </w:rPr>
            </w:pPr>
          </w:p>
        </w:tc>
        <w:tc>
          <w:tcPr>
            <w:tcW w:w="1200" w:type="dxa"/>
            <w:tcBorders>
              <w:top w:val="single" w:sz="3" w:space="0" w:color="000000"/>
              <w:left w:val="single" w:sz="3" w:space="0" w:color="000000"/>
              <w:bottom w:val="single" w:sz="3" w:space="0" w:color="000000"/>
              <w:right w:val="single" w:sz="3" w:space="0" w:color="000000"/>
            </w:tcBorders>
            <w:shd w:val="clear" w:color="000000" w:fill="FFFFFF"/>
          </w:tcPr>
          <w:p w14:paraId="071EE0CC" w14:textId="77777777" w:rsidR="00EA07FE" w:rsidRPr="007D038B" w:rsidRDefault="00EA07FE" w:rsidP="0088110F">
            <w:pPr>
              <w:widowControl w:val="0"/>
              <w:autoSpaceDE w:val="0"/>
              <w:autoSpaceDN w:val="0"/>
              <w:adjustRightInd w:val="0"/>
              <w:rPr>
                <w:sz w:val="28"/>
                <w:szCs w:val="28"/>
                <w:lang w:val="en"/>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14:paraId="46A29480" w14:textId="77777777" w:rsidR="00EA07FE" w:rsidRPr="007D038B" w:rsidRDefault="00EA07FE" w:rsidP="0088110F">
            <w:pPr>
              <w:widowControl w:val="0"/>
              <w:autoSpaceDE w:val="0"/>
              <w:autoSpaceDN w:val="0"/>
              <w:adjustRightInd w:val="0"/>
              <w:rPr>
                <w:sz w:val="28"/>
                <w:szCs w:val="28"/>
                <w:lang w:val="en"/>
              </w:rPr>
            </w:pP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14:paraId="6627DAA6" w14:textId="77777777" w:rsidR="00EA07FE" w:rsidRPr="007D038B" w:rsidRDefault="00EA07FE" w:rsidP="0088110F">
            <w:pPr>
              <w:widowControl w:val="0"/>
              <w:autoSpaceDE w:val="0"/>
              <w:autoSpaceDN w:val="0"/>
              <w:adjustRightInd w:val="0"/>
              <w:rPr>
                <w:sz w:val="28"/>
                <w:szCs w:val="28"/>
                <w:lang w:val="en"/>
              </w:rPr>
            </w:pPr>
          </w:p>
        </w:tc>
        <w:tc>
          <w:tcPr>
            <w:tcW w:w="889" w:type="dxa"/>
            <w:tcBorders>
              <w:top w:val="single" w:sz="3" w:space="0" w:color="000000"/>
              <w:left w:val="single" w:sz="3" w:space="0" w:color="000000"/>
              <w:bottom w:val="single" w:sz="3" w:space="0" w:color="000000"/>
              <w:right w:val="single" w:sz="3" w:space="0" w:color="000000"/>
            </w:tcBorders>
            <w:shd w:val="clear" w:color="000000" w:fill="FFFFFF"/>
          </w:tcPr>
          <w:p w14:paraId="21FBFE94"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03430336" w14:textId="77777777" w:rsidTr="0088110F">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14:paraId="623D0807" w14:textId="77777777" w:rsidR="00EA07FE" w:rsidRPr="007D038B" w:rsidRDefault="00EA07FE" w:rsidP="0088110F">
            <w:pPr>
              <w:widowControl w:val="0"/>
              <w:autoSpaceDE w:val="0"/>
              <w:autoSpaceDN w:val="0"/>
              <w:adjustRightInd w:val="0"/>
              <w:rPr>
                <w:sz w:val="28"/>
                <w:szCs w:val="28"/>
                <w:lang w:val="en"/>
              </w:rPr>
            </w:pPr>
          </w:p>
        </w:tc>
        <w:tc>
          <w:tcPr>
            <w:tcW w:w="1493" w:type="dxa"/>
            <w:tcBorders>
              <w:top w:val="single" w:sz="3" w:space="0" w:color="000000"/>
              <w:left w:val="single" w:sz="3" w:space="0" w:color="000000"/>
              <w:bottom w:val="single" w:sz="3" w:space="0" w:color="000000"/>
              <w:right w:val="single" w:sz="3" w:space="0" w:color="000000"/>
            </w:tcBorders>
            <w:shd w:val="clear" w:color="000000" w:fill="FFFFFF"/>
          </w:tcPr>
          <w:p w14:paraId="5A69D234" w14:textId="77777777" w:rsidR="00EA07FE" w:rsidRPr="007D038B" w:rsidRDefault="00EA07FE" w:rsidP="0088110F">
            <w:pPr>
              <w:widowControl w:val="0"/>
              <w:autoSpaceDE w:val="0"/>
              <w:autoSpaceDN w:val="0"/>
              <w:adjustRightInd w:val="0"/>
              <w:rPr>
                <w:sz w:val="28"/>
                <w:szCs w:val="28"/>
                <w:lang w:val="en"/>
              </w:rPr>
            </w:pPr>
          </w:p>
        </w:tc>
        <w:tc>
          <w:tcPr>
            <w:tcW w:w="780" w:type="dxa"/>
            <w:tcBorders>
              <w:top w:val="single" w:sz="3" w:space="0" w:color="000000"/>
              <w:left w:val="single" w:sz="3" w:space="0" w:color="000000"/>
              <w:bottom w:val="single" w:sz="3" w:space="0" w:color="000000"/>
              <w:right w:val="single" w:sz="3" w:space="0" w:color="000000"/>
            </w:tcBorders>
            <w:shd w:val="clear" w:color="000000" w:fill="FFFFFF"/>
          </w:tcPr>
          <w:p w14:paraId="28B1F0AE" w14:textId="77777777" w:rsidR="00EA07FE" w:rsidRPr="007D038B" w:rsidRDefault="00EA07FE" w:rsidP="0088110F">
            <w:pPr>
              <w:widowControl w:val="0"/>
              <w:autoSpaceDE w:val="0"/>
              <w:autoSpaceDN w:val="0"/>
              <w:adjustRightInd w:val="0"/>
              <w:rPr>
                <w:sz w:val="28"/>
                <w:szCs w:val="28"/>
                <w:lang w:val="en"/>
              </w:rPr>
            </w:pPr>
          </w:p>
        </w:tc>
        <w:tc>
          <w:tcPr>
            <w:tcW w:w="702" w:type="dxa"/>
            <w:tcBorders>
              <w:top w:val="single" w:sz="3" w:space="0" w:color="000000"/>
              <w:left w:val="single" w:sz="3" w:space="0" w:color="000000"/>
              <w:bottom w:val="single" w:sz="3" w:space="0" w:color="000000"/>
              <w:right w:val="single" w:sz="3" w:space="0" w:color="000000"/>
            </w:tcBorders>
            <w:shd w:val="clear" w:color="000000" w:fill="FFFFFF"/>
          </w:tcPr>
          <w:p w14:paraId="4D6B0A3E" w14:textId="77777777" w:rsidR="00EA07FE" w:rsidRPr="007D038B" w:rsidRDefault="00EA07FE" w:rsidP="0088110F">
            <w:pPr>
              <w:widowControl w:val="0"/>
              <w:autoSpaceDE w:val="0"/>
              <w:autoSpaceDN w:val="0"/>
              <w:adjustRightInd w:val="0"/>
              <w:rPr>
                <w:sz w:val="28"/>
                <w:szCs w:val="28"/>
                <w:lang w:val="en"/>
              </w:rPr>
            </w:pPr>
          </w:p>
        </w:tc>
        <w:tc>
          <w:tcPr>
            <w:tcW w:w="858" w:type="dxa"/>
            <w:tcBorders>
              <w:top w:val="single" w:sz="3" w:space="0" w:color="000000"/>
              <w:left w:val="single" w:sz="3" w:space="0" w:color="000000"/>
              <w:bottom w:val="single" w:sz="3" w:space="0" w:color="000000"/>
              <w:right w:val="single" w:sz="3" w:space="0" w:color="000000"/>
            </w:tcBorders>
            <w:shd w:val="clear" w:color="000000" w:fill="FFFFFF"/>
          </w:tcPr>
          <w:p w14:paraId="1E74CDDC" w14:textId="77777777" w:rsidR="00EA07FE" w:rsidRPr="007D038B" w:rsidRDefault="00EA07FE" w:rsidP="0088110F">
            <w:pPr>
              <w:widowControl w:val="0"/>
              <w:autoSpaceDE w:val="0"/>
              <w:autoSpaceDN w:val="0"/>
              <w:adjustRightInd w:val="0"/>
              <w:rPr>
                <w:sz w:val="28"/>
                <w:szCs w:val="28"/>
                <w:lang w:val="en"/>
              </w:rPr>
            </w:pP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14:paraId="020A2287" w14:textId="77777777" w:rsidR="00EA07FE" w:rsidRPr="007D038B" w:rsidRDefault="00EA07FE" w:rsidP="0088110F">
            <w:pPr>
              <w:widowControl w:val="0"/>
              <w:autoSpaceDE w:val="0"/>
              <w:autoSpaceDN w:val="0"/>
              <w:adjustRightInd w:val="0"/>
              <w:rPr>
                <w:sz w:val="28"/>
                <w:szCs w:val="28"/>
                <w:lang w:val="en"/>
              </w:rPr>
            </w:pPr>
          </w:p>
        </w:tc>
        <w:tc>
          <w:tcPr>
            <w:tcW w:w="1200" w:type="dxa"/>
            <w:tcBorders>
              <w:top w:val="single" w:sz="3" w:space="0" w:color="000000"/>
              <w:left w:val="single" w:sz="3" w:space="0" w:color="000000"/>
              <w:bottom w:val="single" w:sz="3" w:space="0" w:color="000000"/>
              <w:right w:val="single" w:sz="3" w:space="0" w:color="000000"/>
            </w:tcBorders>
            <w:shd w:val="clear" w:color="000000" w:fill="FFFFFF"/>
          </w:tcPr>
          <w:p w14:paraId="59DB51F5" w14:textId="77777777" w:rsidR="00EA07FE" w:rsidRPr="007D038B" w:rsidRDefault="00EA07FE" w:rsidP="0088110F">
            <w:pPr>
              <w:widowControl w:val="0"/>
              <w:autoSpaceDE w:val="0"/>
              <w:autoSpaceDN w:val="0"/>
              <w:adjustRightInd w:val="0"/>
              <w:rPr>
                <w:sz w:val="28"/>
                <w:szCs w:val="28"/>
                <w:lang w:val="en"/>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14:paraId="4DE417B2" w14:textId="77777777" w:rsidR="00EA07FE" w:rsidRPr="007D038B" w:rsidRDefault="00EA07FE" w:rsidP="0088110F">
            <w:pPr>
              <w:widowControl w:val="0"/>
              <w:autoSpaceDE w:val="0"/>
              <w:autoSpaceDN w:val="0"/>
              <w:adjustRightInd w:val="0"/>
              <w:rPr>
                <w:sz w:val="28"/>
                <w:szCs w:val="28"/>
                <w:lang w:val="en"/>
              </w:rPr>
            </w:pP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14:paraId="426DE387" w14:textId="77777777" w:rsidR="00EA07FE" w:rsidRPr="007D038B" w:rsidRDefault="00EA07FE" w:rsidP="0088110F">
            <w:pPr>
              <w:widowControl w:val="0"/>
              <w:autoSpaceDE w:val="0"/>
              <w:autoSpaceDN w:val="0"/>
              <w:adjustRightInd w:val="0"/>
              <w:rPr>
                <w:sz w:val="28"/>
                <w:szCs w:val="28"/>
                <w:lang w:val="en"/>
              </w:rPr>
            </w:pPr>
          </w:p>
        </w:tc>
        <w:tc>
          <w:tcPr>
            <w:tcW w:w="889" w:type="dxa"/>
            <w:tcBorders>
              <w:top w:val="single" w:sz="3" w:space="0" w:color="000000"/>
              <w:left w:val="single" w:sz="3" w:space="0" w:color="000000"/>
              <w:bottom w:val="single" w:sz="3" w:space="0" w:color="000000"/>
              <w:right w:val="single" w:sz="3" w:space="0" w:color="000000"/>
            </w:tcBorders>
            <w:shd w:val="clear" w:color="000000" w:fill="FFFFFF"/>
          </w:tcPr>
          <w:p w14:paraId="0CBE800C"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72552E4E" w14:textId="77777777" w:rsidTr="0088110F">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14:paraId="3CDEE098" w14:textId="77777777" w:rsidR="00EA07FE" w:rsidRPr="007D038B" w:rsidRDefault="00EA07FE" w:rsidP="0088110F">
            <w:pPr>
              <w:widowControl w:val="0"/>
              <w:autoSpaceDE w:val="0"/>
              <w:autoSpaceDN w:val="0"/>
              <w:adjustRightInd w:val="0"/>
              <w:rPr>
                <w:sz w:val="28"/>
                <w:szCs w:val="28"/>
                <w:lang w:val="en"/>
              </w:rPr>
            </w:pPr>
          </w:p>
        </w:tc>
        <w:tc>
          <w:tcPr>
            <w:tcW w:w="1493" w:type="dxa"/>
            <w:tcBorders>
              <w:top w:val="single" w:sz="3" w:space="0" w:color="000000"/>
              <w:left w:val="single" w:sz="3" w:space="0" w:color="000000"/>
              <w:bottom w:val="single" w:sz="3" w:space="0" w:color="000000"/>
              <w:right w:val="single" w:sz="3" w:space="0" w:color="000000"/>
            </w:tcBorders>
            <w:shd w:val="clear" w:color="000000" w:fill="FFFFFF"/>
          </w:tcPr>
          <w:p w14:paraId="4D5B06FB" w14:textId="77777777" w:rsidR="00EA07FE" w:rsidRPr="007D038B" w:rsidRDefault="00EA07FE" w:rsidP="0088110F">
            <w:pPr>
              <w:widowControl w:val="0"/>
              <w:autoSpaceDE w:val="0"/>
              <w:autoSpaceDN w:val="0"/>
              <w:adjustRightInd w:val="0"/>
              <w:rPr>
                <w:sz w:val="28"/>
                <w:szCs w:val="28"/>
                <w:lang w:val="en"/>
              </w:rPr>
            </w:pPr>
          </w:p>
        </w:tc>
        <w:tc>
          <w:tcPr>
            <w:tcW w:w="780" w:type="dxa"/>
            <w:tcBorders>
              <w:top w:val="single" w:sz="3" w:space="0" w:color="000000"/>
              <w:left w:val="single" w:sz="3" w:space="0" w:color="000000"/>
              <w:bottom w:val="single" w:sz="3" w:space="0" w:color="000000"/>
              <w:right w:val="single" w:sz="3" w:space="0" w:color="000000"/>
            </w:tcBorders>
            <w:shd w:val="clear" w:color="000000" w:fill="FFFFFF"/>
          </w:tcPr>
          <w:p w14:paraId="38279AE8" w14:textId="77777777" w:rsidR="00EA07FE" w:rsidRPr="007D038B" w:rsidRDefault="00EA07FE" w:rsidP="0088110F">
            <w:pPr>
              <w:widowControl w:val="0"/>
              <w:autoSpaceDE w:val="0"/>
              <w:autoSpaceDN w:val="0"/>
              <w:adjustRightInd w:val="0"/>
              <w:rPr>
                <w:sz w:val="28"/>
                <w:szCs w:val="28"/>
                <w:lang w:val="en"/>
              </w:rPr>
            </w:pPr>
          </w:p>
        </w:tc>
        <w:tc>
          <w:tcPr>
            <w:tcW w:w="702" w:type="dxa"/>
            <w:tcBorders>
              <w:top w:val="single" w:sz="3" w:space="0" w:color="000000"/>
              <w:left w:val="single" w:sz="3" w:space="0" w:color="000000"/>
              <w:bottom w:val="single" w:sz="3" w:space="0" w:color="000000"/>
              <w:right w:val="single" w:sz="3" w:space="0" w:color="000000"/>
            </w:tcBorders>
            <w:shd w:val="clear" w:color="000000" w:fill="FFFFFF"/>
          </w:tcPr>
          <w:p w14:paraId="626E9A4F" w14:textId="77777777" w:rsidR="00EA07FE" w:rsidRPr="007D038B" w:rsidRDefault="00EA07FE" w:rsidP="0088110F">
            <w:pPr>
              <w:widowControl w:val="0"/>
              <w:autoSpaceDE w:val="0"/>
              <w:autoSpaceDN w:val="0"/>
              <w:adjustRightInd w:val="0"/>
              <w:rPr>
                <w:sz w:val="28"/>
                <w:szCs w:val="28"/>
                <w:lang w:val="en"/>
              </w:rPr>
            </w:pPr>
          </w:p>
        </w:tc>
        <w:tc>
          <w:tcPr>
            <w:tcW w:w="858" w:type="dxa"/>
            <w:tcBorders>
              <w:top w:val="single" w:sz="3" w:space="0" w:color="000000"/>
              <w:left w:val="single" w:sz="3" w:space="0" w:color="000000"/>
              <w:bottom w:val="single" w:sz="3" w:space="0" w:color="000000"/>
              <w:right w:val="single" w:sz="3" w:space="0" w:color="000000"/>
            </w:tcBorders>
            <w:shd w:val="clear" w:color="000000" w:fill="FFFFFF"/>
          </w:tcPr>
          <w:p w14:paraId="4822B558" w14:textId="77777777" w:rsidR="00EA07FE" w:rsidRPr="007D038B" w:rsidRDefault="00EA07FE" w:rsidP="0088110F">
            <w:pPr>
              <w:widowControl w:val="0"/>
              <w:autoSpaceDE w:val="0"/>
              <w:autoSpaceDN w:val="0"/>
              <w:adjustRightInd w:val="0"/>
              <w:rPr>
                <w:sz w:val="28"/>
                <w:szCs w:val="28"/>
                <w:lang w:val="en"/>
              </w:rPr>
            </w:pP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14:paraId="7693D957" w14:textId="77777777" w:rsidR="00EA07FE" w:rsidRPr="007D038B" w:rsidRDefault="00EA07FE" w:rsidP="0088110F">
            <w:pPr>
              <w:widowControl w:val="0"/>
              <w:autoSpaceDE w:val="0"/>
              <w:autoSpaceDN w:val="0"/>
              <w:adjustRightInd w:val="0"/>
              <w:rPr>
                <w:sz w:val="28"/>
                <w:szCs w:val="28"/>
                <w:lang w:val="en"/>
              </w:rPr>
            </w:pPr>
          </w:p>
        </w:tc>
        <w:tc>
          <w:tcPr>
            <w:tcW w:w="1200" w:type="dxa"/>
            <w:tcBorders>
              <w:top w:val="single" w:sz="3" w:space="0" w:color="000000"/>
              <w:left w:val="single" w:sz="3" w:space="0" w:color="000000"/>
              <w:bottom w:val="single" w:sz="3" w:space="0" w:color="000000"/>
              <w:right w:val="single" w:sz="3" w:space="0" w:color="000000"/>
            </w:tcBorders>
            <w:shd w:val="clear" w:color="000000" w:fill="FFFFFF"/>
          </w:tcPr>
          <w:p w14:paraId="2105DFC9" w14:textId="77777777" w:rsidR="00EA07FE" w:rsidRPr="007D038B" w:rsidRDefault="00EA07FE" w:rsidP="0088110F">
            <w:pPr>
              <w:widowControl w:val="0"/>
              <w:autoSpaceDE w:val="0"/>
              <w:autoSpaceDN w:val="0"/>
              <w:adjustRightInd w:val="0"/>
              <w:rPr>
                <w:sz w:val="28"/>
                <w:szCs w:val="28"/>
                <w:lang w:val="en"/>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14:paraId="7966DB30" w14:textId="77777777" w:rsidR="00EA07FE" w:rsidRPr="007D038B" w:rsidRDefault="00EA07FE" w:rsidP="0088110F">
            <w:pPr>
              <w:widowControl w:val="0"/>
              <w:autoSpaceDE w:val="0"/>
              <w:autoSpaceDN w:val="0"/>
              <w:adjustRightInd w:val="0"/>
              <w:rPr>
                <w:sz w:val="28"/>
                <w:szCs w:val="28"/>
                <w:lang w:val="en"/>
              </w:rPr>
            </w:pP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14:paraId="79F3B0FA" w14:textId="77777777" w:rsidR="00EA07FE" w:rsidRPr="007D038B" w:rsidRDefault="00EA07FE" w:rsidP="0088110F">
            <w:pPr>
              <w:widowControl w:val="0"/>
              <w:autoSpaceDE w:val="0"/>
              <w:autoSpaceDN w:val="0"/>
              <w:adjustRightInd w:val="0"/>
              <w:rPr>
                <w:sz w:val="28"/>
                <w:szCs w:val="28"/>
                <w:lang w:val="en"/>
              </w:rPr>
            </w:pPr>
          </w:p>
        </w:tc>
        <w:tc>
          <w:tcPr>
            <w:tcW w:w="889" w:type="dxa"/>
            <w:tcBorders>
              <w:top w:val="single" w:sz="3" w:space="0" w:color="000000"/>
              <w:left w:val="single" w:sz="3" w:space="0" w:color="000000"/>
              <w:bottom w:val="single" w:sz="3" w:space="0" w:color="000000"/>
              <w:right w:val="single" w:sz="3" w:space="0" w:color="000000"/>
            </w:tcBorders>
            <w:shd w:val="clear" w:color="000000" w:fill="FFFFFF"/>
          </w:tcPr>
          <w:p w14:paraId="14D9606F"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1EDB1278" w14:textId="77777777" w:rsidTr="0088110F">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14:paraId="48DE5814" w14:textId="77777777" w:rsidR="00EA07FE" w:rsidRPr="007D038B" w:rsidRDefault="00EA07FE" w:rsidP="0088110F">
            <w:pPr>
              <w:widowControl w:val="0"/>
              <w:autoSpaceDE w:val="0"/>
              <w:autoSpaceDN w:val="0"/>
              <w:adjustRightInd w:val="0"/>
              <w:rPr>
                <w:sz w:val="28"/>
                <w:szCs w:val="28"/>
                <w:lang w:val="en"/>
              </w:rPr>
            </w:pPr>
          </w:p>
        </w:tc>
        <w:tc>
          <w:tcPr>
            <w:tcW w:w="1493" w:type="dxa"/>
            <w:tcBorders>
              <w:top w:val="single" w:sz="3" w:space="0" w:color="000000"/>
              <w:left w:val="single" w:sz="3" w:space="0" w:color="000000"/>
              <w:bottom w:val="single" w:sz="3" w:space="0" w:color="000000"/>
              <w:right w:val="single" w:sz="3" w:space="0" w:color="000000"/>
            </w:tcBorders>
            <w:shd w:val="clear" w:color="000000" w:fill="FFFFFF"/>
          </w:tcPr>
          <w:p w14:paraId="14E5C6EB" w14:textId="77777777" w:rsidR="00EA07FE" w:rsidRPr="007D038B" w:rsidRDefault="00EA07FE" w:rsidP="0088110F">
            <w:pPr>
              <w:widowControl w:val="0"/>
              <w:autoSpaceDE w:val="0"/>
              <w:autoSpaceDN w:val="0"/>
              <w:adjustRightInd w:val="0"/>
              <w:rPr>
                <w:sz w:val="28"/>
                <w:szCs w:val="28"/>
                <w:lang w:val="en"/>
              </w:rPr>
            </w:pPr>
          </w:p>
        </w:tc>
        <w:tc>
          <w:tcPr>
            <w:tcW w:w="780" w:type="dxa"/>
            <w:tcBorders>
              <w:top w:val="single" w:sz="3" w:space="0" w:color="000000"/>
              <w:left w:val="single" w:sz="3" w:space="0" w:color="000000"/>
              <w:bottom w:val="single" w:sz="3" w:space="0" w:color="000000"/>
              <w:right w:val="single" w:sz="3" w:space="0" w:color="000000"/>
            </w:tcBorders>
            <w:shd w:val="clear" w:color="000000" w:fill="FFFFFF"/>
          </w:tcPr>
          <w:p w14:paraId="4E0CDC11" w14:textId="77777777" w:rsidR="00EA07FE" w:rsidRPr="007D038B" w:rsidRDefault="00EA07FE" w:rsidP="0088110F">
            <w:pPr>
              <w:widowControl w:val="0"/>
              <w:autoSpaceDE w:val="0"/>
              <w:autoSpaceDN w:val="0"/>
              <w:adjustRightInd w:val="0"/>
              <w:rPr>
                <w:sz w:val="28"/>
                <w:szCs w:val="28"/>
                <w:lang w:val="en"/>
              </w:rPr>
            </w:pPr>
          </w:p>
        </w:tc>
        <w:tc>
          <w:tcPr>
            <w:tcW w:w="702" w:type="dxa"/>
            <w:tcBorders>
              <w:top w:val="single" w:sz="3" w:space="0" w:color="000000"/>
              <w:left w:val="single" w:sz="3" w:space="0" w:color="000000"/>
              <w:bottom w:val="single" w:sz="3" w:space="0" w:color="000000"/>
              <w:right w:val="single" w:sz="3" w:space="0" w:color="000000"/>
            </w:tcBorders>
            <w:shd w:val="clear" w:color="000000" w:fill="FFFFFF"/>
          </w:tcPr>
          <w:p w14:paraId="5E6368F1" w14:textId="77777777" w:rsidR="00EA07FE" w:rsidRPr="007D038B" w:rsidRDefault="00EA07FE" w:rsidP="0088110F">
            <w:pPr>
              <w:widowControl w:val="0"/>
              <w:autoSpaceDE w:val="0"/>
              <w:autoSpaceDN w:val="0"/>
              <w:adjustRightInd w:val="0"/>
              <w:rPr>
                <w:sz w:val="28"/>
                <w:szCs w:val="28"/>
                <w:lang w:val="en"/>
              </w:rPr>
            </w:pPr>
          </w:p>
        </w:tc>
        <w:tc>
          <w:tcPr>
            <w:tcW w:w="858" w:type="dxa"/>
            <w:tcBorders>
              <w:top w:val="single" w:sz="3" w:space="0" w:color="000000"/>
              <w:left w:val="single" w:sz="3" w:space="0" w:color="000000"/>
              <w:bottom w:val="single" w:sz="3" w:space="0" w:color="000000"/>
              <w:right w:val="single" w:sz="3" w:space="0" w:color="000000"/>
            </w:tcBorders>
            <w:shd w:val="clear" w:color="000000" w:fill="FFFFFF"/>
          </w:tcPr>
          <w:p w14:paraId="26BDCD8E" w14:textId="77777777" w:rsidR="00EA07FE" w:rsidRPr="007D038B" w:rsidRDefault="00EA07FE" w:rsidP="0088110F">
            <w:pPr>
              <w:widowControl w:val="0"/>
              <w:autoSpaceDE w:val="0"/>
              <w:autoSpaceDN w:val="0"/>
              <w:adjustRightInd w:val="0"/>
              <w:rPr>
                <w:sz w:val="28"/>
                <w:szCs w:val="28"/>
                <w:lang w:val="en"/>
              </w:rPr>
            </w:pP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14:paraId="5A83788E" w14:textId="77777777" w:rsidR="00EA07FE" w:rsidRPr="007D038B" w:rsidRDefault="00EA07FE" w:rsidP="0088110F">
            <w:pPr>
              <w:widowControl w:val="0"/>
              <w:autoSpaceDE w:val="0"/>
              <w:autoSpaceDN w:val="0"/>
              <w:adjustRightInd w:val="0"/>
              <w:rPr>
                <w:sz w:val="28"/>
                <w:szCs w:val="28"/>
                <w:lang w:val="en"/>
              </w:rPr>
            </w:pPr>
          </w:p>
        </w:tc>
        <w:tc>
          <w:tcPr>
            <w:tcW w:w="1200" w:type="dxa"/>
            <w:tcBorders>
              <w:top w:val="single" w:sz="3" w:space="0" w:color="000000"/>
              <w:left w:val="single" w:sz="3" w:space="0" w:color="000000"/>
              <w:bottom w:val="single" w:sz="3" w:space="0" w:color="000000"/>
              <w:right w:val="single" w:sz="3" w:space="0" w:color="000000"/>
            </w:tcBorders>
            <w:shd w:val="clear" w:color="000000" w:fill="FFFFFF"/>
          </w:tcPr>
          <w:p w14:paraId="00B4D3BB" w14:textId="77777777" w:rsidR="00EA07FE" w:rsidRPr="007D038B" w:rsidRDefault="00EA07FE" w:rsidP="0088110F">
            <w:pPr>
              <w:widowControl w:val="0"/>
              <w:autoSpaceDE w:val="0"/>
              <w:autoSpaceDN w:val="0"/>
              <w:adjustRightInd w:val="0"/>
              <w:rPr>
                <w:sz w:val="28"/>
                <w:szCs w:val="28"/>
                <w:lang w:val="en"/>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14:paraId="342B4EE1" w14:textId="77777777" w:rsidR="00EA07FE" w:rsidRPr="007D038B" w:rsidRDefault="00EA07FE" w:rsidP="0088110F">
            <w:pPr>
              <w:widowControl w:val="0"/>
              <w:autoSpaceDE w:val="0"/>
              <w:autoSpaceDN w:val="0"/>
              <w:adjustRightInd w:val="0"/>
              <w:rPr>
                <w:sz w:val="28"/>
                <w:szCs w:val="28"/>
                <w:lang w:val="en"/>
              </w:rPr>
            </w:pP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14:paraId="7C7DCC14" w14:textId="77777777" w:rsidR="00EA07FE" w:rsidRPr="007D038B" w:rsidRDefault="00EA07FE" w:rsidP="0088110F">
            <w:pPr>
              <w:widowControl w:val="0"/>
              <w:autoSpaceDE w:val="0"/>
              <w:autoSpaceDN w:val="0"/>
              <w:adjustRightInd w:val="0"/>
              <w:rPr>
                <w:sz w:val="28"/>
                <w:szCs w:val="28"/>
                <w:lang w:val="en"/>
              </w:rPr>
            </w:pPr>
          </w:p>
        </w:tc>
        <w:tc>
          <w:tcPr>
            <w:tcW w:w="889" w:type="dxa"/>
            <w:tcBorders>
              <w:top w:val="single" w:sz="3" w:space="0" w:color="000000"/>
              <w:left w:val="single" w:sz="3" w:space="0" w:color="000000"/>
              <w:bottom w:val="single" w:sz="3" w:space="0" w:color="000000"/>
              <w:right w:val="single" w:sz="3" w:space="0" w:color="000000"/>
            </w:tcBorders>
            <w:shd w:val="clear" w:color="000000" w:fill="FFFFFF"/>
          </w:tcPr>
          <w:p w14:paraId="010B0568"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3E3C46F3" w14:textId="77777777" w:rsidTr="0088110F">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14:paraId="55603519" w14:textId="77777777" w:rsidR="00EA07FE" w:rsidRPr="007D038B" w:rsidRDefault="00EA07FE" w:rsidP="0088110F">
            <w:pPr>
              <w:widowControl w:val="0"/>
              <w:autoSpaceDE w:val="0"/>
              <w:autoSpaceDN w:val="0"/>
              <w:adjustRightInd w:val="0"/>
              <w:rPr>
                <w:sz w:val="28"/>
                <w:szCs w:val="28"/>
                <w:lang w:val="en"/>
              </w:rPr>
            </w:pPr>
          </w:p>
        </w:tc>
        <w:tc>
          <w:tcPr>
            <w:tcW w:w="1493" w:type="dxa"/>
            <w:tcBorders>
              <w:top w:val="single" w:sz="3" w:space="0" w:color="000000"/>
              <w:left w:val="single" w:sz="3" w:space="0" w:color="000000"/>
              <w:bottom w:val="single" w:sz="3" w:space="0" w:color="000000"/>
              <w:right w:val="single" w:sz="3" w:space="0" w:color="000000"/>
            </w:tcBorders>
            <w:shd w:val="clear" w:color="000000" w:fill="FFFFFF"/>
          </w:tcPr>
          <w:p w14:paraId="66E1EB91" w14:textId="77777777" w:rsidR="00EA07FE" w:rsidRPr="007D038B" w:rsidRDefault="00EA07FE" w:rsidP="0088110F">
            <w:pPr>
              <w:widowControl w:val="0"/>
              <w:autoSpaceDE w:val="0"/>
              <w:autoSpaceDN w:val="0"/>
              <w:adjustRightInd w:val="0"/>
              <w:rPr>
                <w:sz w:val="28"/>
                <w:szCs w:val="28"/>
                <w:lang w:val="en"/>
              </w:rPr>
            </w:pPr>
          </w:p>
        </w:tc>
        <w:tc>
          <w:tcPr>
            <w:tcW w:w="780" w:type="dxa"/>
            <w:tcBorders>
              <w:top w:val="single" w:sz="3" w:space="0" w:color="000000"/>
              <w:left w:val="single" w:sz="3" w:space="0" w:color="000000"/>
              <w:bottom w:val="single" w:sz="3" w:space="0" w:color="000000"/>
              <w:right w:val="single" w:sz="3" w:space="0" w:color="000000"/>
            </w:tcBorders>
            <w:shd w:val="clear" w:color="000000" w:fill="FFFFFF"/>
          </w:tcPr>
          <w:p w14:paraId="0416F5FE" w14:textId="77777777" w:rsidR="00EA07FE" w:rsidRPr="007D038B" w:rsidRDefault="00EA07FE" w:rsidP="0088110F">
            <w:pPr>
              <w:widowControl w:val="0"/>
              <w:autoSpaceDE w:val="0"/>
              <w:autoSpaceDN w:val="0"/>
              <w:adjustRightInd w:val="0"/>
              <w:rPr>
                <w:sz w:val="28"/>
                <w:szCs w:val="28"/>
                <w:lang w:val="en"/>
              </w:rPr>
            </w:pPr>
          </w:p>
        </w:tc>
        <w:tc>
          <w:tcPr>
            <w:tcW w:w="702" w:type="dxa"/>
            <w:tcBorders>
              <w:top w:val="single" w:sz="3" w:space="0" w:color="000000"/>
              <w:left w:val="single" w:sz="3" w:space="0" w:color="000000"/>
              <w:bottom w:val="single" w:sz="3" w:space="0" w:color="000000"/>
              <w:right w:val="single" w:sz="3" w:space="0" w:color="000000"/>
            </w:tcBorders>
            <w:shd w:val="clear" w:color="000000" w:fill="FFFFFF"/>
          </w:tcPr>
          <w:p w14:paraId="7FE7BC5B" w14:textId="77777777" w:rsidR="00EA07FE" w:rsidRPr="007D038B" w:rsidRDefault="00EA07FE" w:rsidP="0088110F">
            <w:pPr>
              <w:widowControl w:val="0"/>
              <w:autoSpaceDE w:val="0"/>
              <w:autoSpaceDN w:val="0"/>
              <w:adjustRightInd w:val="0"/>
              <w:rPr>
                <w:sz w:val="28"/>
                <w:szCs w:val="28"/>
                <w:lang w:val="en"/>
              </w:rPr>
            </w:pPr>
          </w:p>
        </w:tc>
        <w:tc>
          <w:tcPr>
            <w:tcW w:w="858" w:type="dxa"/>
            <w:tcBorders>
              <w:top w:val="single" w:sz="3" w:space="0" w:color="000000"/>
              <w:left w:val="single" w:sz="3" w:space="0" w:color="000000"/>
              <w:bottom w:val="single" w:sz="3" w:space="0" w:color="000000"/>
              <w:right w:val="single" w:sz="3" w:space="0" w:color="000000"/>
            </w:tcBorders>
            <w:shd w:val="clear" w:color="000000" w:fill="FFFFFF"/>
          </w:tcPr>
          <w:p w14:paraId="7831D9E7" w14:textId="77777777" w:rsidR="00EA07FE" w:rsidRPr="007D038B" w:rsidRDefault="00EA07FE" w:rsidP="0088110F">
            <w:pPr>
              <w:widowControl w:val="0"/>
              <w:autoSpaceDE w:val="0"/>
              <w:autoSpaceDN w:val="0"/>
              <w:adjustRightInd w:val="0"/>
              <w:rPr>
                <w:sz w:val="28"/>
                <w:szCs w:val="28"/>
                <w:lang w:val="en"/>
              </w:rPr>
            </w:pP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14:paraId="2B817405" w14:textId="77777777" w:rsidR="00EA07FE" w:rsidRPr="007D038B" w:rsidRDefault="00EA07FE" w:rsidP="0088110F">
            <w:pPr>
              <w:widowControl w:val="0"/>
              <w:autoSpaceDE w:val="0"/>
              <w:autoSpaceDN w:val="0"/>
              <w:adjustRightInd w:val="0"/>
              <w:rPr>
                <w:sz w:val="28"/>
                <w:szCs w:val="28"/>
                <w:lang w:val="en"/>
              </w:rPr>
            </w:pPr>
          </w:p>
        </w:tc>
        <w:tc>
          <w:tcPr>
            <w:tcW w:w="1200" w:type="dxa"/>
            <w:tcBorders>
              <w:top w:val="single" w:sz="3" w:space="0" w:color="000000"/>
              <w:left w:val="single" w:sz="3" w:space="0" w:color="000000"/>
              <w:bottom w:val="single" w:sz="3" w:space="0" w:color="000000"/>
              <w:right w:val="single" w:sz="3" w:space="0" w:color="000000"/>
            </w:tcBorders>
            <w:shd w:val="clear" w:color="000000" w:fill="FFFFFF"/>
          </w:tcPr>
          <w:p w14:paraId="204CBC75" w14:textId="77777777" w:rsidR="00EA07FE" w:rsidRPr="007D038B" w:rsidRDefault="00EA07FE" w:rsidP="0088110F">
            <w:pPr>
              <w:widowControl w:val="0"/>
              <w:autoSpaceDE w:val="0"/>
              <w:autoSpaceDN w:val="0"/>
              <w:adjustRightInd w:val="0"/>
              <w:rPr>
                <w:sz w:val="28"/>
                <w:szCs w:val="28"/>
                <w:lang w:val="en"/>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14:paraId="3AE6A9C6" w14:textId="77777777" w:rsidR="00EA07FE" w:rsidRPr="007D038B" w:rsidRDefault="00EA07FE" w:rsidP="0088110F">
            <w:pPr>
              <w:widowControl w:val="0"/>
              <w:autoSpaceDE w:val="0"/>
              <w:autoSpaceDN w:val="0"/>
              <w:adjustRightInd w:val="0"/>
              <w:rPr>
                <w:sz w:val="28"/>
                <w:szCs w:val="28"/>
                <w:lang w:val="en"/>
              </w:rPr>
            </w:pP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14:paraId="3E0BDF88" w14:textId="77777777" w:rsidR="00EA07FE" w:rsidRPr="007D038B" w:rsidRDefault="00EA07FE" w:rsidP="0088110F">
            <w:pPr>
              <w:widowControl w:val="0"/>
              <w:autoSpaceDE w:val="0"/>
              <w:autoSpaceDN w:val="0"/>
              <w:adjustRightInd w:val="0"/>
              <w:rPr>
                <w:sz w:val="28"/>
                <w:szCs w:val="28"/>
                <w:lang w:val="en"/>
              </w:rPr>
            </w:pPr>
          </w:p>
        </w:tc>
        <w:tc>
          <w:tcPr>
            <w:tcW w:w="889" w:type="dxa"/>
            <w:tcBorders>
              <w:top w:val="single" w:sz="3" w:space="0" w:color="000000"/>
              <w:left w:val="single" w:sz="3" w:space="0" w:color="000000"/>
              <w:bottom w:val="single" w:sz="3" w:space="0" w:color="000000"/>
              <w:right w:val="single" w:sz="3" w:space="0" w:color="000000"/>
            </w:tcBorders>
            <w:shd w:val="clear" w:color="000000" w:fill="FFFFFF"/>
          </w:tcPr>
          <w:p w14:paraId="688B2CA3"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43B732F2" w14:textId="77777777" w:rsidTr="0088110F">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14:paraId="297ABB09" w14:textId="77777777" w:rsidR="00EA07FE" w:rsidRPr="007D038B" w:rsidRDefault="00EA07FE" w:rsidP="0088110F">
            <w:pPr>
              <w:widowControl w:val="0"/>
              <w:autoSpaceDE w:val="0"/>
              <w:autoSpaceDN w:val="0"/>
              <w:adjustRightInd w:val="0"/>
              <w:rPr>
                <w:sz w:val="28"/>
                <w:szCs w:val="28"/>
                <w:lang w:val="en"/>
              </w:rPr>
            </w:pPr>
          </w:p>
        </w:tc>
        <w:tc>
          <w:tcPr>
            <w:tcW w:w="1493" w:type="dxa"/>
            <w:tcBorders>
              <w:top w:val="single" w:sz="3" w:space="0" w:color="000000"/>
              <w:left w:val="single" w:sz="3" w:space="0" w:color="000000"/>
              <w:bottom w:val="single" w:sz="3" w:space="0" w:color="000000"/>
              <w:right w:val="single" w:sz="3" w:space="0" w:color="000000"/>
            </w:tcBorders>
            <w:shd w:val="clear" w:color="000000" w:fill="FFFFFF"/>
          </w:tcPr>
          <w:p w14:paraId="64660B2E" w14:textId="77777777" w:rsidR="00EA07FE" w:rsidRPr="007D038B" w:rsidRDefault="00EA07FE" w:rsidP="0088110F">
            <w:pPr>
              <w:widowControl w:val="0"/>
              <w:autoSpaceDE w:val="0"/>
              <w:autoSpaceDN w:val="0"/>
              <w:adjustRightInd w:val="0"/>
              <w:rPr>
                <w:sz w:val="28"/>
                <w:szCs w:val="28"/>
                <w:lang w:val="en"/>
              </w:rPr>
            </w:pPr>
          </w:p>
        </w:tc>
        <w:tc>
          <w:tcPr>
            <w:tcW w:w="780" w:type="dxa"/>
            <w:tcBorders>
              <w:top w:val="single" w:sz="3" w:space="0" w:color="000000"/>
              <w:left w:val="single" w:sz="3" w:space="0" w:color="000000"/>
              <w:bottom w:val="single" w:sz="3" w:space="0" w:color="000000"/>
              <w:right w:val="single" w:sz="3" w:space="0" w:color="000000"/>
            </w:tcBorders>
            <w:shd w:val="clear" w:color="000000" w:fill="FFFFFF"/>
          </w:tcPr>
          <w:p w14:paraId="39C7C56B" w14:textId="77777777" w:rsidR="00EA07FE" w:rsidRPr="007D038B" w:rsidRDefault="00EA07FE" w:rsidP="0088110F">
            <w:pPr>
              <w:widowControl w:val="0"/>
              <w:autoSpaceDE w:val="0"/>
              <w:autoSpaceDN w:val="0"/>
              <w:adjustRightInd w:val="0"/>
              <w:rPr>
                <w:sz w:val="28"/>
                <w:szCs w:val="28"/>
                <w:lang w:val="en"/>
              </w:rPr>
            </w:pPr>
          </w:p>
        </w:tc>
        <w:tc>
          <w:tcPr>
            <w:tcW w:w="702" w:type="dxa"/>
            <w:tcBorders>
              <w:top w:val="single" w:sz="3" w:space="0" w:color="000000"/>
              <w:left w:val="single" w:sz="3" w:space="0" w:color="000000"/>
              <w:bottom w:val="single" w:sz="3" w:space="0" w:color="000000"/>
              <w:right w:val="single" w:sz="3" w:space="0" w:color="000000"/>
            </w:tcBorders>
            <w:shd w:val="clear" w:color="000000" w:fill="FFFFFF"/>
          </w:tcPr>
          <w:p w14:paraId="3FED6E51" w14:textId="77777777" w:rsidR="00EA07FE" w:rsidRPr="007D038B" w:rsidRDefault="00EA07FE" w:rsidP="0088110F">
            <w:pPr>
              <w:widowControl w:val="0"/>
              <w:autoSpaceDE w:val="0"/>
              <w:autoSpaceDN w:val="0"/>
              <w:adjustRightInd w:val="0"/>
              <w:rPr>
                <w:sz w:val="28"/>
                <w:szCs w:val="28"/>
                <w:lang w:val="en"/>
              </w:rPr>
            </w:pPr>
          </w:p>
        </w:tc>
        <w:tc>
          <w:tcPr>
            <w:tcW w:w="858" w:type="dxa"/>
            <w:tcBorders>
              <w:top w:val="single" w:sz="3" w:space="0" w:color="000000"/>
              <w:left w:val="single" w:sz="3" w:space="0" w:color="000000"/>
              <w:bottom w:val="single" w:sz="3" w:space="0" w:color="000000"/>
              <w:right w:val="single" w:sz="3" w:space="0" w:color="000000"/>
            </w:tcBorders>
            <w:shd w:val="clear" w:color="000000" w:fill="FFFFFF"/>
          </w:tcPr>
          <w:p w14:paraId="12ADE81B" w14:textId="77777777" w:rsidR="00EA07FE" w:rsidRPr="007D038B" w:rsidRDefault="00EA07FE" w:rsidP="0088110F">
            <w:pPr>
              <w:widowControl w:val="0"/>
              <w:autoSpaceDE w:val="0"/>
              <w:autoSpaceDN w:val="0"/>
              <w:adjustRightInd w:val="0"/>
              <w:rPr>
                <w:sz w:val="28"/>
                <w:szCs w:val="28"/>
                <w:lang w:val="en"/>
              </w:rPr>
            </w:pP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14:paraId="34ADFCA5" w14:textId="77777777" w:rsidR="00EA07FE" w:rsidRPr="007D038B" w:rsidRDefault="00EA07FE" w:rsidP="0088110F">
            <w:pPr>
              <w:widowControl w:val="0"/>
              <w:autoSpaceDE w:val="0"/>
              <w:autoSpaceDN w:val="0"/>
              <w:adjustRightInd w:val="0"/>
              <w:rPr>
                <w:sz w:val="28"/>
                <w:szCs w:val="28"/>
                <w:lang w:val="en"/>
              </w:rPr>
            </w:pPr>
          </w:p>
        </w:tc>
        <w:tc>
          <w:tcPr>
            <w:tcW w:w="1200" w:type="dxa"/>
            <w:tcBorders>
              <w:top w:val="single" w:sz="3" w:space="0" w:color="000000"/>
              <w:left w:val="single" w:sz="3" w:space="0" w:color="000000"/>
              <w:bottom w:val="single" w:sz="3" w:space="0" w:color="000000"/>
              <w:right w:val="single" w:sz="3" w:space="0" w:color="000000"/>
            </w:tcBorders>
            <w:shd w:val="clear" w:color="000000" w:fill="FFFFFF"/>
          </w:tcPr>
          <w:p w14:paraId="11C21F8F" w14:textId="77777777" w:rsidR="00EA07FE" w:rsidRPr="007D038B" w:rsidRDefault="00EA07FE" w:rsidP="0088110F">
            <w:pPr>
              <w:widowControl w:val="0"/>
              <w:autoSpaceDE w:val="0"/>
              <w:autoSpaceDN w:val="0"/>
              <w:adjustRightInd w:val="0"/>
              <w:rPr>
                <w:sz w:val="28"/>
                <w:szCs w:val="28"/>
                <w:lang w:val="en"/>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14:paraId="5F416DB7" w14:textId="77777777" w:rsidR="00EA07FE" w:rsidRPr="007D038B" w:rsidRDefault="00EA07FE" w:rsidP="0088110F">
            <w:pPr>
              <w:widowControl w:val="0"/>
              <w:autoSpaceDE w:val="0"/>
              <w:autoSpaceDN w:val="0"/>
              <w:adjustRightInd w:val="0"/>
              <w:rPr>
                <w:sz w:val="28"/>
                <w:szCs w:val="28"/>
                <w:lang w:val="en"/>
              </w:rPr>
            </w:pP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14:paraId="6C1AEB3B" w14:textId="77777777" w:rsidR="00EA07FE" w:rsidRPr="007D038B" w:rsidRDefault="00EA07FE" w:rsidP="0088110F">
            <w:pPr>
              <w:widowControl w:val="0"/>
              <w:autoSpaceDE w:val="0"/>
              <w:autoSpaceDN w:val="0"/>
              <w:adjustRightInd w:val="0"/>
              <w:rPr>
                <w:sz w:val="28"/>
                <w:szCs w:val="28"/>
                <w:lang w:val="en"/>
              </w:rPr>
            </w:pPr>
          </w:p>
        </w:tc>
        <w:tc>
          <w:tcPr>
            <w:tcW w:w="889" w:type="dxa"/>
            <w:tcBorders>
              <w:top w:val="single" w:sz="3" w:space="0" w:color="000000"/>
              <w:left w:val="single" w:sz="3" w:space="0" w:color="000000"/>
              <w:bottom w:val="single" w:sz="3" w:space="0" w:color="000000"/>
              <w:right w:val="single" w:sz="3" w:space="0" w:color="000000"/>
            </w:tcBorders>
            <w:shd w:val="clear" w:color="000000" w:fill="FFFFFF"/>
          </w:tcPr>
          <w:p w14:paraId="5FBF29E6"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5E6999FC" w14:textId="77777777" w:rsidTr="0088110F">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14:paraId="662A584F" w14:textId="77777777" w:rsidR="00EA07FE" w:rsidRPr="007D038B" w:rsidRDefault="00EA07FE" w:rsidP="0088110F">
            <w:pPr>
              <w:widowControl w:val="0"/>
              <w:autoSpaceDE w:val="0"/>
              <w:autoSpaceDN w:val="0"/>
              <w:adjustRightInd w:val="0"/>
              <w:rPr>
                <w:sz w:val="28"/>
                <w:szCs w:val="28"/>
                <w:lang w:val="en"/>
              </w:rPr>
            </w:pPr>
          </w:p>
        </w:tc>
        <w:tc>
          <w:tcPr>
            <w:tcW w:w="1493" w:type="dxa"/>
            <w:tcBorders>
              <w:top w:val="single" w:sz="3" w:space="0" w:color="000000"/>
              <w:left w:val="single" w:sz="3" w:space="0" w:color="000000"/>
              <w:bottom w:val="single" w:sz="3" w:space="0" w:color="000000"/>
              <w:right w:val="single" w:sz="3" w:space="0" w:color="000000"/>
            </w:tcBorders>
            <w:shd w:val="clear" w:color="000000" w:fill="FFFFFF"/>
          </w:tcPr>
          <w:p w14:paraId="018ACC35" w14:textId="77777777" w:rsidR="00EA07FE" w:rsidRPr="007D038B" w:rsidRDefault="00EA07FE" w:rsidP="0088110F">
            <w:pPr>
              <w:widowControl w:val="0"/>
              <w:autoSpaceDE w:val="0"/>
              <w:autoSpaceDN w:val="0"/>
              <w:adjustRightInd w:val="0"/>
              <w:rPr>
                <w:sz w:val="28"/>
                <w:szCs w:val="28"/>
                <w:lang w:val="en"/>
              </w:rPr>
            </w:pPr>
          </w:p>
        </w:tc>
        <w:tc>
          <w:tcPr>
            <w:tcW w:w="780" w:type="dxa"/>
            <w:tcBorders>
              <w:top w:val="single" w:sz="3" w:space="0" w:color="000000"/>
              <w:left w:val="single" w:sz="3" w:space="0" w:color="000000"/>
              <w:bottom w:val="single" w:sz="3" w:space="0" w:color="000000"/>
              <w:right w:val="single" w:sz="3" w:space="0" w:color="000000"/>
            </w:tcBorders>
            <w:shd w:val="clear" w:color="000000" w:fill="FFFFFF"/>
          </w:tcPr>
          <w:p w14:paraId="44C8CA3F" w14:textId="77777777" w:rsidR="00EA07FE" w:rsidRPr="007D038B" w:rsidRDefault="00EA07FE" w:rsidP="0088110F">
            <w:pPr>
              <w:widowControl w:val="0"/>
              <w:autoSpaceDE w:val="0"/>
              <w:autoSpaceDN w:val="0"/>
              <w:adjustRightInd w:val="0"/>
              <w:rPr>
                <w:sz w:val="28"/>
                <w:szCs w:val="28"/>
                <w:lang w:val="en"/>
              </w:rPr>
            </w:pPr>
          </w:p>
        </w:tc>
        <w:tc>
          <w:tcPr>
            <w:tcW w:w="702" w:type="dxa"/>
            <w:tcBorders>
              <w:top w:val="single" w:sz="3" w:space="0" w:color="000000"/>
              <w:left w:val="single" w:sz="3" w:space="0" w:color="000000"/>
              <w:bottom w:val="single" w:sz="3" w:space="0" w:color="000000"/>
              <w:right w:val="single" w:sz="3" w:space="0" w:color="000000"/>
            </w:tcBorders>
            <w:shd w:val="clear" w:color="000000" w:fill="FFFFFF"/>
          </w:tcPr>
          <w:p w14:paraId="6603A72E" w14:textId="77777777" w:rsidR="00EA07FE" w:rsidRPr="007D038B" w:rsidRDefault="00EA07FE" w:rsidP="0088110F">
            <w:pPr>
              <w:widowControl w:val="0"/>
              <w:autoSpaceDE w:val="0"/>
              <w:autoSpaceDN w:val="0"/>
              <w:adjustRightInd w:val="0"/>
              <w:rPr>
                <w:sz w:val="28"/>
                <w:szCs w:val="28"/>
                <w:lang w:val="en"/>
              </w:rPr>
            </w:pPr>
          </w:p>
        </w:tc>
        <w:tc>
          <w:tcPr>
            <w:tcW w:w="858" w:type="dxa"/>
            <w:tcBorders>
              <w:top w:val="single" w:sz="3" w:space="0" w:color="000000"/>
              <w:left w:val="single" w:sz="3" w:space="0" w:color="000000"/>
              <w:bottom w:val="single" w:sz="3" w:space="0" w:color="000000"/>
              <w:right w:val="single" w:sz="3" w:space="0" w:color="000000"/>
            </w:tcBorders>
            <w:shd w:val="clear" w:color="000000" w:fill="FFFFFF"/>
          </w:tcPr>
          <w:p w14:paraId="35318247" w14:textId="77777777" w:rsidR="00EA07FE" w:rsidRPr="007D038B" w:rsidRDefault="00EA07FE" w:rsidP="0088110F">
            <w:pPr>
              <w:widowControl w:val="0"/>
              <w:autoSpaceDE w:val="0"/>
              <w:autoSpaceDN w:val="0"/>
              <w:adjustRightInd w:val="0"/>
              <w:rPr>
                <w:sz w:val="28"/>
                <w:szCs w:val="28"/>
                <w:lang w:val="en"/>
              </w:rPr>
            </w:pP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14:paraId="475FAD38" w14:textId="77777777" w:rsidR="00EA07FE" w:rsidRPr="007D038B" w:rsidRDefault="00EA07FE" w:rsidP="0088110F">
            <w:pPr>
              <w:widowControl w:val="0"/>
              <w:autoSpaceDE w:val="0"/>
              <w:autoSpaceDN w:val="0"/>
              <w:adjustRightInd w:val="0"/>
              <w:rPr>
                <w:sz w:val="28"/>
                <w:szCs w:val="28"/>
                <w:lang w:val="en"/>
              </w:rPr>
            </w:pPr>
          </w:p>
        </w:tc>
        <w:tc>
          <w:tcPr>
            <w:tcW w:w="1200" w:type="dxa"/>
            <w:tcBorders>
              <w:top w:val="single" w:sz="3" w:space="0" w:color="000000"/>
              <w:left w:val="single" w:sz="3" w:space="0" w:color="000000"/>
              <w:bottom w:val="single" w:sz="3" w:space="0" w:color="000000"/>
              <w:right w:val="single" w:sz="3" w:space="0" w:color="000000"/>
            </w:tcBorders>
            <w:shd w:val="clear" w:color="000000" w:fill="FFFFFF"/>
          </w:tcPr>
          <w:p w14:paraId="3C850580" w14:textId="77777777" w:rsidR="00EA07FE" w:rsidRPr="007D038B" w:rsidRDefault="00EA07FE" w:rsidP="0088110F">
            <w:pPr>
              <w:widowControl w:val="0"/>
              <w:autoSpaceDE w:val="0"/>
              <w:autoSpaceDN w:val="0"/>
              <w:adjustRightInd w:val="0"/>
              <w:rPr>
                <w:sz w:val="28"/>
                <w:szCs w:val="28"/>
                <w:lang w:val="en"/>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14:paraId="5630D644" w14:textId="77777777" w:rsidR="00EA07FE" w:rsidRPr="007D038B" w:rsidRDefault="00EA07FE" w:rsidP="0088110F">
            <w:pPr>
              <w:widowControl w:val="0"/>
              <w:autoSpaceDE w:val="0"/>
              <w:autoSpaceDN w:val="0"/>
              <w:adjustRightInd w:val="0"/>
              <w:rPr>
                <w:sz w:val="28"/>
                <w:szCs w:val="28"/>
                <w:lang w:val="en"/>
              </w:rPr>
            </w:pP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14:paraId="2A98D595" w14:textId="77777777" w:rsidR="00EA07FE" w:rsidRPr="007D038B" w:rsidRDefault="00EA07FE" w:rsidP="0088110F">
            <w:pPr>
              <w:widowControl w:val="0"/>
              <w:autoSpaceDE w:val="0"/>
              <w:autoSpaceDN w:val="0"/>
              <w:adjustRightInd w:val="0"/>
              <w:rPr>
                <w:sz w:val="28"/>
                <w:szCs w:val="28"/>
                <w:lang w:val="en"/>
              </w:rPr>
            </w:pPr>
          </w:p>
        </w:tc>
        <w:tc>
          <w:tcPr>
            <w:tcW w:w="889" w:type="dxa"/>
            <w:tcBorders>
              <w:top w:val="single" w:sz="3" w:space="0" w:color="000000"/>
              <w:left w:val="single" w:sz="3" w:space="0" w:color="000000"/>
              <w:bottom w:val="single" w:sz="3" w:space="0" w:color="000000"/>
              <w:right w:val="single" w:sz="3" w:space="0" w:color="000000"/>
            </w:tcBorders>
            <w:shd w:val="clear" w:color="000000" w:fill="FFFFFF"/>
          </w:tcPr>
          <w:p w14:paraId="444677AA" w14:textId="77777777" w:rsidR="00EA07FE" w:rsidRPr="007D038B" w:rsidRDefault="00EA07FE" w:rsidP="0088110F">
            <w:pPr>
              <w:widowControl w:val="0"/>
              <w:autoSpaceDE w:val="0"/>
              <w:autoSpaceDN w:val="0"/>
              <w:adjustRightInd w:val="0"/>
              <w:rPr>
                <w:sz w:val="28"/>
                <w:szCs w:val="28"/>
                <w:lang w:val="en"/>
              </w:rPr>
            </w:pPr>
          </w:p>
        </w:tc>
      </w:tr>
    </w:tbl>
    <w:p w14:paraId="14454199" w14:textId="77777777" w:rsidR="00EA07FE" w:rsidRPr="007D038B" w:rsidRDefault="00EA07FE" w:rsidP="00EA07FE">
      <w:pPr>
        <w:widowControl w:val="0"/>
        <w:autoSpaceDE w:val="0"/>
        <w:autoSpaceDN w:val="0"/>
        <w:adjustRightInd w:val="0"/>
        <w:rPr>
          <w:b/>
          <w:bCs/>
          <w:sz w:val="28"/>
          <w:szCs w:val="28"/>
          <w:u w:val="single"/>
          <w:lang w:val="en"/>
        </w:rPr>
      </w:pPr>
    </w:p>
    <w:p w14:paraId="3FF25762" w14:textId="77777777" w:rsidR="00EA07FE" w:rsidRPr="007D038B" w:rsidRDefault="00EA07FE" w:rsidP="00EA07FE">
      <w:pPr>
        <w:widowControl w:val="0"/>
        <w:autoSpaceDE w:val="0"/>
        <w:autoSpaceDN w:val="0"/>
        <w:adjustRightInd w:val="0"/>
        <w:rPr>
          <w:b/>
          <w:bCs/>
          <w:sz w:val="28"/>
          <w:szCs w:val="28"/>
          <w:lang w:val="vi-VN"/>
        </w:rPr>
      </w:pPr>
      <w:r w:rsidRPr="007D038B">
        <w:rPr>
          <w:b/>
          <w:bCs/>
          <w:sz w:val="28"/>
          <w:szCs w:val="28"/>
          <w:lang w:val="en"/>
        </w:rPr>
        <w:t xml:space="preserve">                                                                                             Thủ tr</w:t>
      </w:r>
      <w:r w:rsidRPr="007D038B">
        <w:rPr>
          <w:b/>
          <w:bCs/>
          <w:sz w:val="28"/>
          <w:szCs w:val="28"/>
          <w:lang w:val="vi-VN"/>
        </w:rPr>
        <w:t>ưởng đơn vị</w:t>
      </w:r>
    </w:p>
    <w:p w14:paraId="4F0F2B69" w14:textId="77777777" w:rsidR="00EA07FE" w:rsidRPr="007D038B" w:rsidRDefault="00EA07FE" w:rsidP="00EA07FE">
      <w:pPr>
        <w:widowControl w:val="0"/>
        <w:autoSpaceDE w:val="0"/>
        <w:autoSpaceDN w:val="0"/>
        <w:adjustRightInd w:val="0"/>
        <w:jc w:val="right"/>
        <w:rPr>
          <w:b/>
          <w:i/>
          <w:sz w:val="28"/>
          <w:szCs w:val="28"/>
          <w:lang w:val="en"/>
        </w:rPr>
      </w:pPr>
    </w:p>
    <w:p w14:paraId="140128B3" w14:textId="77777777" w:rsidR="00EA07FE" w:rsidRPr="007D038B" w:rsidRDefault="00EA07FE" w:rsidP="00EA07FE">
      <w:pPr>
        <w:widowControl w:val="0"/>
        <w:autoSpaceDE w:val="0"/>
        <w:autoSpaceDN w:val="0"/>
        <w:adjustRightInd w:val="0"/>
        <w:jc w:val="right"/>
        <w:rPr>
          <w:b/>
          <w:i/>
          <w:sz w:val="28"/>
          <w:szCs w:val="28"/>
          <w:lang w:val="en"/>
        </w:rPr>
      </w:pPr>
    </w:p>
    <w:p w14:paraId="0B830E6F" w14:textId="77777777" w:rsidR="00EA07FE" w:rsidRPr="007D038B" w:rsidRDefault="00EA07FE" w:rsidP="00EA07FE">
      <w:pPr>
        <w:widowControl w:val="0"/>
        <w:autoSpaceDE w:val="0"/>
        <w:autoSpaceDN w:val="0"/>
        <w:adjustRightInd w:val="0"/>
        <w:jc w:val="right"/>
        <w:rPr>
          <w:b/>
          <w:i/>
          <w:sz w:val="28"/>
          <w:szCs w:val="28"/>
          <w:lang w:val="en"/>
        </w:rPr>
      </w:pPr>
    </w:p>
    <w:p w14:paraId="3DCD5CAA" w14:textId="77777777" w:rsidR="00EA07FE" w:rsidRPr="007D038B" w:rsidRDefault="00EA07FE" w:rsidP="00EA07FE">
      <w:pPr>
        <w:widowControl w:val="0"/>
        <w:autoSpaceDE w:val="0"/>
        <w:autoSpaceDN w:val="0"/>
        <w:adjustRightInd w:val="0"/>
        <w:jc w:val="right"/>
        <w:rPr>
          <w:b/>
          <w:i/>
          <w:sz w:val="28"/>
          <w:szCs w:val="28"/>
          <w:lang w:val="en"/>
        </w:rPr>
      </w:pPr>
    </w:p>
    <w:p w14:paraId="0A68C346" w14:textId="77777777" w:rsidR="00EA07FE" w:rsidRPr="007D038B" w:rsidRDefault="00EA07FE" w:rsidP="00EA07FE">
      <w:pPr>
        <w:widowControl w:val="0"/>
        <w:autoSpaceDE w:val="0"/>
        <w:autoSpaceDN w:val="0"/>
        <w:adjustRightInd w:val="0"/>
        <w:jc w:val="right"/>
        <w:rPr>
          <w:b/>
          <w:i/>
          <w:sz w:val="28"/>
          <w:szCs w:val="28"/>
          <w:lang w:val="en"/>
        </w:rPr>
      </w:pPr>
    </w:p>
    <w:p w14:paraId="7017FBEA" w14:textId="77777777" w:rsidR="00EA07FE" w:rsidRPr="007D038B" w:rsidRDefault="00EA07FE" w:rsidP="00EA07FE">
      <w:pPr>
        <w:widowControl w:val="0"/>
        <w:autoSpaceDE w:val="0"/>
        <w:autoSpaceDN w:val="0"/>
        <w:adjustRightInd w:val="0"/>
        <w:jc w:val="right"/>
        <w:rPr>
          <w:b/>
          <w:i/>
          <w:sz w:val="28"/>
          <w:szCs w:val="28"/>
          <w:lang w:val="en"/>
        </w:rPr>
      </w:pPr>
    </w:p>
    <w:p w14:paraId="632835A5" w14:textId="77777777" w:rsidR="00EA07FE" w:rsidRPr="007D038B" w:rsidRDefault="00EA07FE" w:rsidP="00EA07FE">
      <w:pPr>
        <w:widowControl w:val="0"/>
        <w:autoSpaceDE w:val="0"/>
        <w:autoSpaceDN w:val="0"/>
        <w:adjustRightInd w:val="0"/>
        <w:jc w:val="right"/>
        <w:rPr>
          <w:b/>
          <w:i/>
          <w:sz w:val="28"/>
          <w:szCs w:val="28"/>
          <w:lang w:val="en"/>
        </w:rPr>
      </w:pPr>
    </w:p>
    <w:p w14:paraId="189EDBAD" w14:textId="77777777" w:rsidR="00EA07FE" w:rsidRPr="007D038B" w:rsidRDefault="00EA07FE" w:rsidP="00EA07FE">
      <w:pPr>
        <w:widowControl w:val="0"/>
        <w:autoSpaceDE w:val="0"/>
        <w:autoSpaceDN w:val="0"/>
        <w:adjustRightInd w:val="0"/>
        <w:jc w:val="right"/>
        <w:rPr>
          <w:b/>
          <w:i/>
          <w:sz w:val="28"/>
          <w:szCs w:val="28"/>
          <w:lang w:val="en"/>
        </w:rPr>
      </w:pPr>
    </w:p>
    <w:p w14:paraId="215E426F" w14:textId="77777777" w:rsidR="00EA07FE" w:rsidRPr="007D038B" w:rsidRDefault="00EA07FE" w:rsidP="00EA07FE">
      <w:pPr>
        <w:widowControl w:val="0"/>
        <w:autoSpaceDE w:val="0"/>
        <w:autoSpaceDN w:val="0"/>
        <w:adjustRightInd w:val="0"/>
        <w:jc w:val="right"/>
        <w:rPr>
          <w:b/>
          <w:i/>
          <w:sz w:val="28"/>
          <w:szCs w:val="28"/>
          <w:lang w:val="en"/>
        </w:rPr>
      </w:pPr>
    </w:p>
    <w:p w14:paraId="382753D9" w14:textId="77777777" w:rsidR="00EA07FE" w:rsidRPr="007D038B" w:rsidRDefault="00EA07FE" w:rsidP="00EA07FE">
      <w:pPr>
        <w:widowControl w:val="0"/>
        <w:autoSpaceDE w:val="0"/>
        <w:autoSpaceDN w:val="0"/>
        <w:adjustRightInd w:val="0"/>
        <w:jc w:val="right"/>
        <w:rPr>
          <w:b/>
          <w:i/>
          <w:sz w:val="28"/>
          <w:szCs w:val="28"/>
          <w:lang w:val="en"/>
        </w:rPr>
      </w:pPr>
    </w:p>
    <w:p w14:paraId="57C87629" w14:textId="77777777" w:rsidR="00EA07FE" w:rsidRPr="007D038B" w:rsidRDefault="00EA07FE" w:rsidP="00EA07FE">
      <w:pPr>
        <w:widowControl w:val="0"/>
        <w:autoSpaceDE w:val="0"/>
        <w:autoSpaceDN w:val="0"/>
        <w:adjustRightInd w:val="0"/>
        <w:jc w:val="right"/>
        <w:rPr>
          <w:b/>
          <w:i/>
          <w:sz w:val="28"/>
          <w:szCs w:val="28"/>
          <w:lang w:val="en"/>
        </w:rPr>
      </w:pPr>
    </w:p>
    <w:p w14:paraId="4069E3ED" w14:textId="77777777" w:rsidR="00EA07FE" w:rsidRPr="007D038B" w:rsidRDefault="00EA07FE" w:rsidP="00EA07FE">
      <w:pPr>
        <w:widowControl w:val="0"/>
        <w:autoSpaceDE w:val="0"/>
        <w:autoSpaceDN w:val="0"/>
        <w:adjustRightInd w:val="0"/>
        <w:jc w:val="right"/>
        <w:rPr>
          <w:b/>
          <w:i/>
          <w:sz w:val="28"/>
          <w:szCs w:val="28"/>
          <w:lang w:val="en"/>
        </w:rPr>
      </w:pPr>
    </w:p>
    <w:p w14:paraId="3959DD8E" w14:textId="77777777" w:rsidR="00EA07FE" w:rsidRPr="007D038B" w:rsidRDefault="00EA07FE" w:rsidP="00EA07FE">
      <w:pPr>
        <w:widowControl w:val="0"/>
        <w:autoSpaceDE w:val="0"/>
        <w:autoSpaceDN w:val="0"/>
        <w:adjustRightInd w:val="0"/>
        <w:jc w:val="right"/>
        <w:rPr>
          <w:b/>
          <w:i/>
          <w:sz w:val="28"/>
          <w:szCs w:val="28"/>
          <w:lang w:val="en"/>
        </w:rPr>
      </w:pPr>
    </w:p>
    <w:p w14:paraId="47955DFD" w14:textId="77777777" w:rsidR="00EA07FE" w:rsidRPr="007D038B" w:rsidRDefault="00EA07FE" w:rsidP="00EA07FE">
      <w:pPr>
        <w:widowControl w:val="0"/>
        <w:autoSpaceDE w:val="0"/>
        <w:autoSpaceDN w:val="0"/>
        <w:adjustRightInd w:val="0"/>
        <w:jc w:val="right"/>
        <w:rPr>
          <w:b/>
          <w:i/>
          <w:sz w:val="28"/>
          <w:szCs w:val="28"/>
          <w:lang w:val="en"/>
        </w:rPr>
      </w:pPr>
    </w:p>
    <w:p w14:paraId="48437EBD" w14:textId="77777777" w:rsidR="00EA07FE" w:rsidRPr="007D038B" w:rsidRDefault="00EA07FE" w:rsidP="00EA07FE">
      <w:pPr>
        <w:widowControl w:val="0"/>
        <w:autoSpaceDE w:val="0"/>
        <w:autoSpaceDN w:val="0"/>
        <w:adjustRightInd w:val="0"/>
        <w:jc w:val="right"/>
        <w:rPr>
          <w:b/>
          <w:i/>
          <w:sz w:val="28"/>
          <w:szCs w:val="28"/>
          <w:lang w:val="en"/>
        </w:rPr>
      </w:pPr>
    </w:p>
    <w:p w14:paraId="6061EB9B" w14:textId="77777777" w:rsidR="00EA07FE" w:rsidRPr="007D038B" w:rsidRDefault="00EA07FE" w:rsidP="00EA07FE">
      <w:pPr>
        <w:widowControl w:val="0"/>
        <w:autoSpaceDE w:val="0"/>
        <w:autoSpaceDN w:val="0"/>
        <w:adjustRightInd w:val="0"/>
        <w:jc w:val="right"/>
        <w:rPr>
          <w:b/>
          <w:i/>
          <w:sz w:val="28"/>
          <w:szCs w:val="28"/>
          <w:lang w:val="en"/>
        </w:rPr>
      </w:pPr>
    </w:p>
    <w:p w14:paraId="27987612" w14:textId="77777777" w:rsidR="00EA07FE" w:rsidRPr="007D038B" w:rsidRDefault="00EA07FE" w:rsidP="00EA07FE">
      <w:pPr>
        <w:widowControl w:val="0"/>
        <w:autoSpaceDE w:val="0"/>
        <w:autoSpaceDN w:val="0"/>
        <w:adjustRightInd w:val="0"/>
        <w:jc w:val="right"/>
        <w:rPr>
          <w:b/>
          <w:i/>
          <w:sz w:val="28"/>
          <w:szCs w:val="28"/>
          <w:lang w:val="en"/>
        </w:rPr>
      </w:pPr>
    </w:p>
    <w:p w14:paraId="1EF6656F" w14:textId="77777777" w:rsidR="00EA07FE" w:rsidRPr="007D038B" w:rsidRDefault="00EA07FE" w:rsidP="00EA07FE">
      <w:pPr>
        <w:widowControl w:val="0"/>
        <w:autoSpaceDE w:val="0"/>
        <w:autoSpaceDN w:val="0"/>
        <w:adjustRightInd w:val="0"/>
        <w:jc w:val="right"/>
        <w:rPr>
          <w:b/>
          <w:i/>
          <w:sz w:val="28"/>
          <w:szCs w:val="28"/>
          <w:lang w:val="en"/>
        </w:rPr>
      </w:pPr>
    </w:p>
    <w:p w14:paraId="6D9E2571" w14:textId="77777777" w:rsidR="00EA07FE" w:rsidRPr="007D038B" w:rsidRDefault="00EA07FE" w:rsidP="00EA07FE">
      <w:pPr>
        <w:widowControl w:val="0"/>
        <w:autoSpaceDE w:val="0"/>
        <w:autoSpaceDN w:val="0"/>
        <w:adjustRightInd w:val="0"/>
        <w:jc w:val="right"/>
        <w:rPr>
          <w:b/>
          <w:i/>
          <w:sz w:val="28"/>
          <w:szCs w:val="28"/>
          <w:lang w:val="en"/>
        </w:rPr>
      </w:pPr>
    </w:p>
    <w:p w14:paraId="670F6340" w14:textId="77777777" w:rsidR="00EA07FE" w:rsidRPr="007D038B" w:rsidRDefault="00EA07FE" w:rsidP="00EA07FE">
      <w:pPr>
        <w:widowControl w:val="0"/>
        <w:autoSpaceDE w:val="0"/>
        <w:autoSpaceDN w:val="0"/>
        <w:adjustRightInd w:val="0"/>
        <w:jc w:val="right"/>
        <w:rPr>
          <w:b/>
          <w:i/>
          <w:sz w:val="28"/>
          <w:szCs w:val="28"/>
          <w:lang w:val="en"/>
        </w:rPr>
      </w:pPr>
    </w:p>
    <w:p w14:paraId="545F6A30" w14:textId="77777777" w:rsidR="00EA07FE" w:rsidRPr="007D038B" w:rsidRDefault="00EA07FE" w:rsidP="00EA07FE">
      <w:pPr>
        <w:widowControl w:val="0"/>
        <w:autoSpaceDE w:val="0"/>
        <w:autoSpaceDN w:val="0"/>
        <w:adjustRightInd w:val="0"/>
        <w:jc w:val="right"/>
        <w:rPr>
          <w:b/>
          <w:i/>
          <w:sz w:val="28"/>
          <w:szCs w:val="28"/>
          <w:lang w:val="en"/>
        </w:rPr>
      </w:pPr>
      <w:r w:rsidRPr="007D038B">
        <w:rPr>
          <w:b/>
          <w:i/>
          <w:sz w:val="28"/>
          <w:szCs w:val="28"/>
          <w:lang w:val="en"/>
        </w:rPr>
        <w:lastRenderedPageBreak/>
        <w:t>Mẫu 2</w:t>
      </w:r>
    </w:p>
    <w:p w14:paraId="6B798867" w14:textId="77777777" w:rsidR="00EA07FE" w:rsidRPr="007D038B" w:rsidRDefault="00EA07FE" w:rsidP="00EA07FE">
      <w:pPr>
        <w:widowControl w:val="0"/>
        <w:autoSpaceDE w:val="0"/>
        <w:autoSpaceDN w:val="0"/>
        <w:adjustRightInd w:val="0"/>
        <w:jc w:val="right"/>
        <w:rPr>
          <w:b/>
          <w:bCs/>
          <w:sz w:val="28"/>
          <w:szCs w:val="28"/>
          <w:lang w:val="en"/>
        </w:rPr>
      </w:pPr>
    </w:p>
    <w:p w14:paraId="3072D6DF" w14:textId="77777777" w:rsidR="00EA07FE" w:rsidRPr="007D038B" w:rsidRDefault="00EA07FE" w:rsidP="00EA07FE">
      <w:pPr>
        <w:widowControl w:val="0"/>
        <w:autoSpaceDE w:val="0"/>
        <w:autoSpaceDN w:val="0"/>
        <w:adjustRightInd w:val="0"/>
        <w:jc w:val="center"/>
        <w:rPr>
          <w:b/>
          <w:bCs/>
          <w:sz w:val="28"/>
          <w:szCs w:val="28"/>
        </w:rPr>
      </w:pPr>
      <w:r w:rsidRPr="007D038B">
        <w:rPr>
          <w:b/>
          <w:bCs/>
          <w:sz w:val="28"/>
          <w:szCs w:val="28"/>
          <w:lang w:val="en"/>
        </w:rPr>
        <w:t>THỐNG KÊ C</w:t>
      </w:r>
      <w:r w:rsidRPr="007D038B">
        <w:rPr>
          <w:b/>
          <w:bCs/>
          <w:sz w:val="28"/>
          <w:szCs w:val="28"/>
          <w:lang w:val="vi-VN"/>
        </w:rPr>
        <w:t xml:space="preserve">Ơ SỞ VẬT CHẤT, TRANG THIẾT BỊ, </w:t>
      </w:r>
    </w:p>
    <w:p w14:paraId="40AA01CD" w14:textId="77777777" w:rsidR="00EA07FE" w:rsidRPr="007D038B" w:rsidRDefault="00EA07FE" w:rsidP="00EA07FE">
      <w:pPr>
        <w:widowControl w:val="0"/>
        <w:autoSpaceDE w:val="0"/>
        <w:autoSpaceDN w:val="0"/>
        <w:adjustRightInd w:val="0"/>
        <w:jc w:val="center"/>
        <w:rPr>
          <w:b/>
          <w:bCs/>
          <w:sz w:val="28"/>
          <w:szCs w:val="28"/>
          <w:lang w:val="en"/>
        </w:rPr>
      </w:pPr>
      <w:r w:rsidRPr="007D038B">
        <w:rPr>
          <w:b/>
          <w:bCs/>
          <w:sz w:val="28"/>
          <w:szCs w:val="28"/>
          <w:lang w:val="vi-VN"/>
        </w:rPr>
        <w:t xml:space="preserve">PHƯƠNG TIỆN, </w:t>
      </w:r>
      <w:r w:rsidRPr="007D038B">
        <w:rPr>
          <w:b/>
          <w:bCs/>
          <w:sz w:val="28"/>
          <w:szCs w:val="28"/>
          <w:lang w:val="en"/>
        </w:rPr>
        <w:t xml:space="preserve">HỌC LIỆU </w:t>
      </w:r>
    </w:p>
    <w:p w14:paraId="5513F8AD" w14:textId="77777777" w:rsidR="00EA07FE" w:rsidRPr="007D038B" w:rsidRDefault="00EA07FE" w:rsidP="00EA07FE">
      <w:pPr>
        <w:widowControl w:val="0"/>
        <w:autoSpaceDE w:val="0"/>
        <w:autoSpaceDN w:val="0"/>
        <w:adjustRightInd w:val="0"/>
        <w:rPr>
          <w:b/>
          <w:bCs/>
          <w:sz w:val="28"/>
          <w:szCs w:val="28"/>
          <w:lang w:val="en"/>
        </w:rPr>
      </w:pPr>
      <w:r w:rsidRPr="007D038B">
        <w:rPr>
          <w:b/>
          <w:bCs/>
          <w:sz w:val="28"/>
          <w:szCs w:val="28"/>
          <w:lang w:val="en"/>
        </w:rPr>
        <w:t>I. Điều kiện về mặt bằng:</w:t>
      </w:r>
    </w:p>
    <w:p w14:paraId="7A37F191" w14:textId="77777777" w:rsidR="00EA07FE" w:rsidRPr="007D038B" w:rsidRDefault="00EA07FE" w:rsidP="00EA07FE">
      <w:pPr>
        <w:widowControl w:val="0"/>
        <w:autoSpaceDE w:val="0"/>
        <w:autoSpaceDN w:val="0"/>
        <w:adjustRightInd w:val="0"/>
        <w:ind w:firstLine="720"/>
        <w:rPr>
          <w:sz w:val="28"/>
          <w:szCs w:val="28"/>
          <w:lang w:val="en"/>
        </w:rPr>
      </w:pPr>
      <w:r w:rsidRPr="007D038B">
        <w:rPr>
          <w:sz w:val="28"/>
          <w:szCs w:val="28"/>
          <w:lang w:val="en"/>
        </w:rPr>
        <w:t>- Địa điểm:</w:t>
      </w:r>
    </w:p>
    <w:p w14:paraId="4F3B3705" w14:textId="77777777" w:rsidR="00EA07FE" w:rsidRPr="007D038B" w:rsidRDefault="00EA07FE" w:rsidP="00EA07FE">
      <w:pPr>
        <w:widowControl w:val="0"/>
        <w:autoSpaceDE w:val="0"/>
        <w:autoSpaceDN w:val="0"/>
        <w:adjustRightInd w:val="0"/>
        <w:rPr>
          <w:sz w:val="28"/>
          <w:szCs w:val="28"/>
          <w:lang w:val="en"/>
        </w:rPr>
      </w:pPr>
      <w:r w:rsidRPr="007D038B">
        <w:rPr>
          <w:sz w:val="28"/>
          <w:szCs w:val="28"/>
          <w:lang w:val="en"/>
        </w:rPr>
        <w:tab/>
        <w:t>-Tổng diện tích đất:</w:t>
      </w:r>
    </w:p>
    <w:p w14:paraId="2DBA91A9" w14:textId="77777777" w:rsidR="00EA07FE" w:rsidRPr="007D038B" w:rsidRDefault="00EA07FE" w:rsidP="00EA07FE">
      <w:pPr>
        <w:widowControl w:val="0"/>
        <w:autoSpaceDE w:val="0"/>
        <w:autoSpaceDN w:val="0"/>
        <w:adjustRightInd w:val="0"/>
        <w:rPr>
          <w:sz w:val="28"/>
          <w:szCs w:val="28"/>
          <w:lang w:val="en"/>
        </w:rPr>
      </w:pPr>
      <w:r w:rsidRPr="007D038B">
        <w:rPr>
          <w:sz w:val="28"/>
          <w:szCs w:val="28"/>
          <w:lang w:val="en"/>
        </w:rPr>
        <w:tab/>
        <w:t>-Tổng diện tích sử dụng:</w:t>
      </w:r>
    </w:p>
    <w:p w14:paraId="6972C7E0" w14:textId="77777777" w:rsidR="00EA07FE" w:rsidRPr="007D038B" w:rsidRDefault="00EA07FE" w:rsidP="00EA07FE">
      <w:pPr>
        <w:widowControl w:val="0"/>
        <w:autoSpaceDE w:val="0"/>
        <w:autoSpaceDN w:val="0"/>
        <w:adjustRightInd w:val="0"/>
        <w:rPr>
          <w:b/>
          <w:sz w:val="28"/>
          <w:szCs w:val="28"/>
          <w:lang w:val="en"/>
        </w:rPr>
      </w:pPr>
      <w:r w:rsidRPr="007D038B">
        <w:rPr>
          <w:sz w:val="28"/>
          <w:szCs w:val="28"/>
          <w:lang w:val="en"/>
        </w:rPr>
        <w:tab/>
      </w:r>
      <w:r w:rsidRPr="007D038B">
        <w:rPr>
          <w:b/>
          <w:sz w:val="28"/>
          <w:szCs w:val="28"/>
          <w:lang w:val="en"/>
        </w:rPr>
        <w:t xml:space="preserve">1. Khối văn phòng: </w:t>
      </w:r>
    </w:p>
    <w:p w14:paraId="736AC127" w14:textId="77777777" w:rsidR="00EA07FE" w:rsidRPr="007D038B" w:rsidRDefault="00EA07FE" w:rsidP="00EA07FE">
      <w:pPr>
        <w:widowControl w:val="0"/>
        <w:autoSpaceDE w:val="0"/>
        <w:autoSpaceDN w:val="0"/>
        <w:adjustRightInd w:val="0"/>
        <w:rPr>
          <w:sz w:val="28"/>
          <w:szCs w:val="28"/>
        </w:rPr>
      </w:pPr>
      <w:r w:rsidRPr="007D038B">
        <w:rPr>
          <w:sz w:val="28"/>
          <w:szCs w:val="28"/>
          <w:lang w:val="en"/>
        </w:rPr>
        <w:tab/>
        <w:t>-Tầng ……. gồm: ………</w:t>
      </w:r>
      <w:r w:rsidRPr="007D038B">
        <w:rPr>
          <w:sz w:val="28"/>
          <w:szCs w:val="28"/>
        </w:rPr>
        <w:t>…</w:t>
      </w:r>
    </w:p>
    <w:p w14:paraId="6180DAC5" w14:textId="77777777" w:rsidR="00EA07FE" w:rsidRPr="007D038B" w:rsidRDefault="00EA07FE" w:rsidP="00EA07FE">
      <w:pPr>
        <w:widowControl w:val="0"/>
        <w:autoSpaceDE w:val="0"/>
        <w:autoSpaceDN w:val="0"/>
        <w:adjustRightInd w:val="0"/>
        <w:rPr>
          <w:b/>
          <w:sz w:val="28"/>
          <w:szCs w:val="28"/>
          <w:lang w:val="en"/>
        </w:rPr>
      </w:pPr>
      <w:r w:rsidRPr="007D038B">
        <w:rPr>
          <w:sz w:val="28"/>
          <w:szCs w:val="28"/>
          <w:lang w:val="en"/>
        </w:rPr>
        <w:tab/>
      </w:r>
      <w:r w:rsidRPr="007D038B">
        <w:rPr>
          <w:b/>
          <w:sz w:val="28"/>
          <w:szCs w:val="28"/>
          <w:lang w:val="en"/>
        </w:rPr>
        <w:t>2. Khối phòng học:</w:t>
      </w:r>
    </w:p>
    <w:p w14:paraId="27559D19" w14:textId="77777777" w:rsidR="00EA07FE" w:rsidRPr="007D038B" w:rsidRDefault="00EA07FE" w:rsidP="00EA07FE">
      <w:pPr>
        <w:widowControl w:val="0"/>
        <w:autoSpaceDE w:val="0"/>
        <w:autoSpaceDN w:val="0"/>
        <w:adjustRightInd w:val="0"/>
        <w:rPr>
          <w:sz w:val="28"/>
          <w:szCs w:val="28"/>
          <w:lang w:val="en"/>
        </w:rPr>
      </w:pPr>
      <w:r w:rsidRPr="007D038B">
        <w:rPr>
          <w:sz w:val="28"/>
          <w:szCs w:val="28"/>
          <w:lang w:val="en"/>
        </w:rPr>
        <w:tab/>
        <w:t>-Tầng …(trệt)….gồm: ……</w:t>
      </w:r>
    </w:p>
    <w:p w14:paraId="1A788048" w14:textId="77777777" w:rsidR="00EA07FE" w:rsidRPr="007D038B" w:rsidRDefault="00EA07FE" w:rsidP="00EA07FE">
      <w:pPr>
        <w:widowControl w:val="0"/>
        <w:autoSpaceDE w:val="0"/>
        <w:autoSpaceDN w:val="0"/>
        <w:adjustRightInd w:val="0"/>
        <w:rPr>
          <w:sz w:val="28"/>
          <w:szCs w:val="28"/>
          <w:lang w:val="en"/>
        </w:rPr>
      </w:pPr>
      <w:r w:rsidRPr="007D038B">
        <w:rPr>
          <w:sz w:val="28"/>
          <w:szCs w:val="28"/>
          <w:lang w:val="en"/>
        </w:rPr>
        <w:tab/>
        <w:t>-Tầng …(1)… gồm: …….</w:t>
      </w:r>
    </w:p>
    <w:p w14:paraId="1BDE067A" w14:textId="77777777" w:rsidR="00EA07FE" w:rsidRPr="007D038B" w:rsidRDefault="00EA07FE" w:rsidP="00EA07FE">
      <w:pPr>
        <w:widowControl w:val="0"/>
        <w:autoSpaceDE w:val="0"/>
        <w:autoSpaceDN w:val="0"/>
        <w:adjustRightInd w:val="0"/>
        <w:rPr>
          <w:b/>
          <w:sz w:val="28"/>
          <w:szCs w:val="28"/>
          <w:lang w:val="en"/>
        </w:rPr>
      </w:pPr>
      <w:r w:rsidRPr="007D038B">
        <w:rPr>
          <w:b/>
          <w:bCs/>
          <w:sz w:val="28"/>
          <w:szCs w:val="28"/>
          <w:lang w:val="en"/>
        </w:rPr>
        <w:tab/>
      </w:r>
      <w:r w:rsidRPr="007D038B">
        <w:rPr>
          <w:b/>
          <w:sz w:val="28"/>
          <w:szCs w:val="28"/>
          <w:lang w:val="en"/>
        </w:rPr>
        <w:t>3. Khối phòng thực hành:</w:t>
      </w:r>
    </w:p>
    <w:p w14:paraId="2FAB3244" w14:textId="77777777" w:rsidR="00EA07FE" w:rsidRPr="007D038B" w:rsidRDefault="00EA07FE" w:rsidP="00EA07FE">
      <w:pPr>
        <w:widowControl w:val="0"/>
        <w:autoSpaceDE w:val="0"/>
        <w:autoSpaceDN w:val="0"/>
        <w:adjustRightInd w:val="0"/>
        <w:rPr>
          <w:sz w:val="28"/>
          <w:szCs w:val="28"/>
          <w:lang w:val="en"/>
        </w:rPr>
      </w:pPr>
      <w:r w:rsidRPr="007D038B">
        <w:rPr>
          <w:sz w:val="28"/>
          <w:szCs w:val="28"/>
          <w:lang w:val="en"/>
        </w:rPr>
        <w:tab/>
        <w:t>-Tầng …(trệt)….gồm: ……</w:t>
      </w:r>
    </w:p>
    <w:p w14:paraId="55B41A2B" w14:textId="77777777" w:rsidR="00EA07FE" w:rsidRPr="007D038B" w:rsidRDefault="00EA07FE" w:rsidP="00EA07FE">
      <w:pPr>
        <w:widowControl w:val="0"/>
        <w:autoSpaceDE w:val="0"/>
        <w:autoSpaceDN w:val="0"/>
        <w:adjustRightInd w:val="0"/>
        <w:rPr>
          <w:sz w:val="28"/>
          <w:szCs w:val="28"/>
          <w:lang w:val="en"/>
        </w:rPr>
      </w:pPr>
      <w:r w:rsidRPr="007D038B">
        <w:rPr>
          <w:sz w:val="28"/>
          <w:szCs w:val="28"/>
          <w:lang w:val="en"/>
        </w:rPr>
        <w:tab/>
        <w:t>-Tầng …(1)… gồm: …….</w:t>
      </w:r>
    </w:p>
    <w:p w14:paraId="795CB7B0" w14:textId="77777777" w:rsidR="00EA07FE" w:rsidRPr="007D038B" w:rsidRDefault="00EA07FE" w:rsidP="00EA07FE">
      <w:pPr>
        <w:widowControl w:val="0"/>
        <w:autoSpaceDE w:val="0"/>
        <w:autoSpaceDN w:val="0"/>
        <w:adjustRightInd w:val="0"/>
        <w:rPr>
          <w:sz w:val="28"/>
          <w:szCs w:val="28"/>
          <w:lang w:val="en"/>
        </w:rPr>
      </w:pPr>
      <w:r w:rsidRPr="007D038B">
        <w:rPr>
          <w:sz w:val="28"/>
          <w:szCs w:val="28"/>
          <w:lang w:val="en"/>
        </w:rPr>
        <w:tab/>
      </w:r>
      <w:r w:rsidRPr="007D038B">
        <w:rPr>
          <w:b/>
          <w:sz w:val="28"/>
          <w:szCs w:val="28"/>
          <w:lang w:val="en"/>
        </w:rPr>
        <w:t>4. Bãi đậu xe:</w:t>
      </w:r>
    </w:p>
    <w:p w14:paraId="74FFD37F" w14:textId="77777777" w:rsidR="00EA07FE" w:rsidRPr="007D038B" w:rsidRDefault="00EA07FE" w:rsidP="00EA07FE">
      <w:pPr>
        <w:widowControl w:val="0"/>
        <w:autoSpaceDE w:val="0"/>
        <w:autoSpaceDN w:val="0"/>
        <w:adjustRightInd w:val="0"/>
        <w:rPr>
          <w:sz w:val="28"/>
          <w:szCs w:val="28"/>
          <w:lang w:val="en"/>
        </w:rPr>
      </w:pPr>
      <w:r w:rsidRPr="007D038B">
        <w:rPr>
          <w:sz w:val="28"/>
          <w:szCs w:val="28"/>
          <w:lang w:val="en"/>
        </w:rPr>
        <w:tab/>
        <w:t>- Diện tích: (rộng x dài =      )</w:t>
      </w:r>
    </w:p>
    <w:p w14:paraId="15619305" w14:textId="77777777" w:rsidR="00EA07FE" w:rsidRPr="007D038B" w:rsidRDefault="00EA07FE" w:rsidP="00EA07FE">
      <w:pPr>
        <w:widowControl w:val="0"/>
        <w:autoSpaceDE w:val="0"/>
        <w:autoSpaceDN w:val="0"/>
        <w:adjustRightInd w:val="0"/>
        <w:rPr>
          <w:sz w:val="28"/>
          <w:szCs w:val="28"/>
          <w:lang w:val="en"/>
        </w:rPr>
      </w:pPr>
      <w:r w:rsidRPr="007D038B">
        <w:rPr>
          <w:sz w:val="28"/>
          <w:szCs w:val="28"/>
          <w:lang w:val="en"/>
        </w:rPr>
        <w:tab/>
      </w:r>
      <w:r w:rsidRPr="007D038B">
        <w:rPr>
          <w:b/>
          <w:sz w:val="28"/>
          <w:szCs w:val="28"/>
          <w:lang w:val="en"/>
        </w:rPr>
        <w:t>5. Khu vệ sinh:</w:t>
      </w:r>
      <w:r w:rsidRPr="007D038B">
        <w:rPr>
          <w:sz w:val="28"/>
          <w:szCs w:val="28"/>
          <w:lang w:val="en"/>
        </w:rPr>
        <w:t xml:space="preserve"> ….</w:t>
      </w:r>
    </w:p>
    <w:p w14:paraId="5B51DF3C" w14:textId="77777777" w:rsidR="00EA07FE" w:rsidRPr="007D038B" w:rsidRDefault="00EA07FE" w:rsidP="00EA07FE">
      <w:pPr>
        <w:widowControl w:val="0"/>
        <w:autoSpaceDE w:val="0"/>
        <w:autoSpaceDN w:val="0"/>
        <w:adjustRightInd w:val="0"/>
        <w:rPr>
          <w:b/>
          <w:bCs/>
          <w:sz w:val="28"/>
          <w:szCs w:val="28"/>
          <w:lang w:val="en"/>
        </w:rPr>
      </w:pPr>
      <w:r w:rsidRPr="007D038B">
        <w:rPr>
          <w:b/>
          <w:bCs/>
          <w:sz w:val="28"/>
          <w:szCs w:val="28"/>
          <w:lang w:val="en"/>
        </w:rPr>
        <w:t>II. Quy cách phòng giảng dạy:</w:t>
      </w:r>
    </w:p>
    <w:p w14:paraId="6EEDF861" w14:textId="77777777" w:rsidR="00EA07FE" w:rsidRPr="007D038B" w:rsidRDefault="00EA07FE" w:rsidP="00EA07FE">
      <w:pPr>
        <w:widowControl w:val="0"/>
        <w:autoSpaceDE w:val="0"/>
        <w:autoSpaceDN w:val="0"/>
        <w:adjustRightInd w:val="0"/>
        <w:rPr>
          <w:b/>
          <w:bCs/>
          <w:sz w:val="28"/>
          <w:szCs w:val="28"/>
          <w:u w:val="single"/>
          <w:lang w:val="en"/>
        </w:rPr>
      </w:pPr>
    </w:p>
    <w:tbl>
      <w:tblPr>
        <w:tblW w:w="0" w:type="auto"/>
        <w:tblInd w:w="108" w:type="dxa"/>
        <w:tblLayout w:type="fixed"/>
        <w:tblLook w:val="0000" w:firstRow="0" w:lastRow="0" w:firstColumn="0" w:lastColumn="0" w:noHBand="0" w:noVBand="0"/>
      </w:tblPr>
      <w:tblGrid>
        <w:gridCol w:w="480"/>
        <w:gridCol w:w="2000"/>
        <w:gridCol w:w="1642"/>
        <w:gridCol w:w="1353"/>
        <w:gridCol w:w="1517"/>
        <w:gridCol w:w="1135"/>
        <w:gridCol w:w="1248"/>
      </w:tblGrid>
      <w:tr w:rsidR="00EA07FE" w:rsidRPr="007D038B" w14:paraId="7620D727" w14:textId="77777777" w:rsidTr="0088110F">
        <w:trPr>
          <w:trHeight w:val="1"/>
        </w:trPr>
        <w:tc>
          <w:tcPr>
            <w:tcW w:w="4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3A5E9D8C"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TT</w:t>
            </w:r>
          </w:p>
        </w:tc>
        <w:tc>
          <w:tcPr>
            <w:tcW w:w="200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5ACEC485"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Tên phòng</w:t>
            </w:r>
          </w:p>
        </w:tc>
        <w:tc>
          <w:tcPr>
            <w:tcW w:w="164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49561927"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Số l</w:t>
            </w:r>
            <w:r w:rsidRPr="007D038B">
              <w:rPr>
                <w:sz w:val="28"/>
                <w:szCs w:val="28"/>
                <w:lang w:val="vi-VN"/>
              </w:rPr>
              <w:t>ượng ph</w:t>
            </w:r>
            <w:r w:rsidRPr="007D038B">
              <w:rPr>
                <w:sz w:val="28"/>
                <w:szCs w:val="28"/>
              </w:rPr>
              <w:t>òng</w:t>
            </w:r>
          </w:p>
        </w:tc>
        <w:tc>
          <w:tcPr>
            <w:tcW w:w="2870"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070FCA28"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Quy cách</w:t>
            </w:r>
          </w:p>
        </w:tc>
        <w:tc>
          <w:tcPr>
            <w:tcW w:w="1135"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03CB23F9"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Quy mô HS/lớp</w:t>
            </w:r>
          </w:p>
        </w:tc>
        <w:tc>
          <w:tcPr>
            <w:tcW w:w="1248"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232FA6DB"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GC</w:t>
            </w:r>
          </w:p>
        </w:tc>
      </w:tr>
      <w:tr w:rsidR="00EA07FE" w:rsidRPr="007D038B" w14:paraId="16EA341F" w14:textId="77777777" w:rsidTr="0088110F">
        <w:trPr>
          <w:trHeight w:val="1"/>
        </w:trPr>
        <w:tc>
          <w:tcPr>
            <w:tcW w:w="4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64EAEAD4" w14:textId="77777777" w:rsidR="00EA07FE" w:rsidRPr="007D038B" w:rsidRDefault="00EA07FE" w:rsidP="0088110F">
            <w:pPr>
              <w:widowControl w:val="0"/>
              <w:autoSpaceDE w:val="0"/>
              <w:autoSpaceDN w:val="0"/>
              <w:adjustRightInd w:val="0"/>
              <w:spacing w:after="200" w:line="276" w:lineRule="auto"/>
              <w:rPr>
                <w:sz w:val="28"/>
                <w:szCs w:val="28"/>
                <w:lang w:val="en"/>
              </w:rPr>
            </w:pPr>
          </w:p>
        </w:tc>
        <w:tc>
          <w:tcPr>
            <w:tcW w:w="2000" w:type="dxa"/>
            <w:vMerge/>
            <w:tcBorders>
              <w:top w:val="single" w:sz="3" w:space="0" w:color="000000"/>
              <w:left w:val="single" w:sz="3" w:space="0" w:color="000000"/>
              <w:bottom w:val="single" w:sz="3" w:space="0" w:color="000000"/>
              <w:right w:val="single" w:sz="3" w:space="0" w:color="000000"/>
            </w:tcBorders>
            <w:shd w:val="clear" w:color="000000" w:fill="FFFFFF"/>
          </w:tcPr>
          <w:p w14:paraId="233FA401" w14:textId="77777777" w:rsidR="00EA07FE" w:rsidRPr="007D038B" w:rsidRDefault="00EA07FE" w:rsidP="0088110F">
            <w:pPr>
              <w:widowControl w:val="0"/>
              <w:autoSpaceDE w:val="0"/>
              <w:autoSpaceDN w:val="0"/>
              <w:adjustRightInd w:val="0"/>
              <w:spacing w:after="200" w:line="276" w:lineRule="auto"/>
              <w:rPr>
                <w:sz w:val="28"/>
                <w:szCs w:val="28"/>
                <w:lang w:val="en"/>
              </w:rPr>
            </w:pPr>
          </w:p>
        </w:tc>
        <w:tc>
          <w:tcPr>
            <w:tcW w:w="1642"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5B837DCC" w14:textId="77777777" w:rsidR="00EA07FE" w:rsidRPr="007D038B" w:rsidRDefault="00EA07FE" w:rsidP="0088110F">
            <w:pPr>
              <w:widowControl w:val="0"/>
              <w:autoSpaceDE w:val="0"/>
              <w:autoSpaceDN w:val="0"/>
              <w:adjustRightInd w:val="0"/>
              <w:spacing w:after="200" w:line="276" w:lineRule="auto"/>
              <w:rPr>
                <w:sz w:val="28"/>
                <w:szCs w:val="28"/>
                <w:lang w:val="en"/>
              </w:rPr>
            </w:pPr>
          </w:p>
        </w:tc>
        <w:tc>
          <w:tcPr>
            <w:tcW w:w="135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E7DE73B"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Rộng x dài</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F1CA065"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Diện tích</w:t>
            </w:r>
          </w:p>
        </w:tc>
        <w:tc>
          <w:tcPr>
            <w:tcW w:w="1135"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284213FE" w14:textId="77777777" w:rsidR="00EA07FE" w:rsidRPr="007D038B" w:rsidRDefault="00EA07FE" w:rsidP="0088110F">
            <w:pPr>
              <w:widowControl w:val="0"/>
              <w:autoSpaceDE w:val="0"/>
              <w:autoSpaceDN w:val="0"/>
              <w:adjustRightInd w:val="0"/>
              <w:spacing w:after="200" w:line="276" w:lineRule="auto"/>
              <w:rPr>
                <w:sz w:val="28"/>
                <w:szCs w:val="28"/>
                <w:lang w:val="en"/>
              </w:rPr>
            </w:pPr>
          </w:p>
        </w:tc>
        <w:tc>
          <w:tcPr>
            <w:tcW w:w="1248"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0A05ADD3" w14:textId="77777777" w:rsidR="00EA07FE" w:rsidRPr="007D038B" w:rsidRDefault="00EA07FE" w:rsidP="0088110F">
            <w:pPr>
              <w:widowControl w:val="0"/>
              <w:autoSpaceDE w:val="0"/>
              <w:autoSpaceDN w:val="0"/>
              <w:adjustRightInd w:val="0"/>
              <w:spacing w:after="200" w:line="276" w:lineRule="auto"/>
              <w:rPr>
                <w:sz w:val="28"/>
                <w:szCs w:val="28"/>
                <w:lang w:val="en"/>
              </w:rPr>
            </w:pPr>
          </w:p>
        </w:tc>
      </w:tr>
      <w:tr w:rsidR="00EA07FE" w:rsidRPr="007D038B" w14:paraId="392869AA" w14:textId="77777777" w:rsidTr="0088110F">
        <w:trPr>
          <w:trHeight w:val="1"/>
        </w:trPr>
        <w:tc>
          <w:tcPr>
            <w:tcW w:w="9375" w:type="dxa"/>
            <w:gridSpan w:val="7"/>
            <w:tcBorders>
              <w:top w:val="single" w:sz="3" w:space="0" w:color="000000"/>
              <w:left w:val="single" w:sz="3" w:space="0" w:color="000000"/>
              <w:bottom w:val="single" w:sz="3" w:space="0" w:color="000000"/>
              <w:right w:val="single" w:sz="3" w:space="0" w:color="000000"/>
            </w:tcBorders>
            <w:shd w:val="clear" w:color="000000" w:fill="FFFFFF"/>
          </w:tcPr>
          <w:p w14:paraId="31DE5324" w14:textId="77777777" w:rsidR="00EA07FE" w:rsidRPr="007D038B" w:rsidRDefault="00EA07FE" w:rsidP="0088110F">
            <w:pPr>
              <w:widowControl w:val="0"/>
              <w:autoSpaceDE w:val="0"/>
              <w:autoSpaceDN w:val="0"/>
              <w:adjustRightInd w:val="0"/>
              <w:rPr>
                <w:sz w:val="28"/>
                <w:szCs w:val="28"/>
                <w:lang w:val="en"/>
              </w:rPr>
            </w:pPr>
            <w:r w:rsidRPr="007D038B">
              <w:rPr>
                <w:b/>
                <w:bCs/>
                <w:sz w:val="28"/>
                <w:szCs w:val="28"/>
                <w:lang w:val="en"/>
              </w:rPr>
              <w:t>A. Phòng học lí thuyết</w:t>
            </w:r>
          </w:p>
        </w:tc>
      </w:tr>
      <w:tr w:rsidR="00EA07FE" w:rsidRPr="007D038B" w14:paraId="1C49071C" w14:textId="77777777" w:rsidTr="0088110F">
        <w:trPr>
          <w:trHeight w:val="1"/>
        </w:trPr>
        <w:tc>
          <w:tcPr>
            <w:tcW w:w="480" w:type="dxa"/>
            <w:tcBorders>
              <w:top w:val="single" w:sz="3" w:space="0" w:color="000000"/>
              <w:left w:val="single" w:sz="3" w:space="0" w:color="000000"/>
              <w:bottom w:val="single" w:sz="3" w:space="0" w:color="000000"/>
              <w:right w:val="single" w:sz="3" w:space="0" w:color="000000"/>
            </w:tcBorders>
            <w:shd w:val="clear" w:color="000000" w:fill="FFFFFF"/>
          </w:tcPr>
          <w:p w14:paraId="5E6A7393" w14:textId="77777777" w:rsidR="00EA07FE" w:rsidRPr="007D038B" w:rsidRDefault="00EA07FE" w:rsidP="0088110F">
            <w:pPr>
              <w:widowControl w:val="0"/>
              <w:autoSpaceDE w:val="0"/>
              <w:autoSpaceDN w:val="0"/>
              <w:adjustRightInd w:val="0"/>
              <w:rPr>
                <w:sz w:val="28"/>
                <w:szCs w:val="28"/>
                <w:lang w:val="en"/>
              </w:rPr>
            </w:pPr>
            <w:r w:rsidRPr="007D038B">
              <w:rPr>
                <w:sz w:val="28"/>
                <w:szCs w:val="28"/>
                <w:lang w:val="en"/>
              </w:rPr>
              <w:t>1.</w:t>
            </w:r>
          </w:p>
        </w:tc>
        <w:tc>
          <w:tcPr>
            <w:tcW w:w="2000" w:type="dxa"/>
            <w:tcBorders>
              <w:top w:val="single" w:sz="3" w:space="0" w:color="000000"/>
              <w:left w:val="single" w:sz="3" w:space="0" w:color="000000"/>
              <w:bottom w:val="single" w:sz="3" w:space="0" w:color="000000"/>
              <w:right w:val="single" w:sz="3" w:space="0" w:color="000000"/>
            </w:tcBorders>
            <w:shd w:val="clear" w:color="000000" w:fill="FFFFFF"/>
          </w:tcPr>
          <w:p w14:paraId="34E0BFEB" w14:textId="77777777" w:rsidR="00EA07FE" w:rsidRPr="007D038B" w:rsidRDefault="00EA07FE" w:rsidP="0088110F">
            <w:pPr>
              <w:widowControl w:val="0"/>
              <w:autoSpaceDE w:val="0"/>
              <w:autoSpaceDN w:val="0"/>
              <w:adjustRightInd w:val="0"/>
              <w:rPr>
                <w:sz w:val="28"/>
                <w:szCs w:val="28"/>
                <w:lang w:val="en"/>
              </w:rPr>
            </w:pPr>
          </w:p>
        </w:tc>
        <w:tc>
          <w:tcPr>
            <w:tcW w:w="1642" w:type="dxa"/>
            <w:tcBorders>
              <w:top w:val="single" w:sz="3" w:space="0" w:color="000000"/>
              <w:left w:val="single" w:sz="3" w:space="0" w:color="000000"/>
              <w:bottom w:val="single" w:sz="3" w:space="0" w:color="000000"/>
              <w:right w:val="single" w:sz="3" w:space="0" w:color="000000"/>
            </w:tcBorders>
            <w:shd w:val="clear" w:color="000000" w:fill="FFFFFF"/>
          </w:tcPr>
          <w:p w14:paraId="2D2F7B54" w14:textId="77777777" w:rsidR="00EA07FE" w:rsidRPr="007D038B" w:rsidRDefault="00EA07FE" w:rsidP="0088110F">
            <w:pPr>
              <w:widowControl w:val="0"/>
              <w:autoSpaceDE w:val="0"/>
              <w:autoSpaceDN w:val="0"/>
              <w:adjustRightInd w:val="0"/>
              <w:rPr>
                <w:sz w:val="28"/>
                <w:szCs w:val="28"/>
                <w:lang w:val="en"/>
              </w:rPr>
            </w:pPr>
          </w:p>
        </w:tc>
        <w:tc>
          <w:tcPr>
            <w:tcW w:w="1353" w:type="dxa"/>
            <w:tcBorders>
              <w:top w:val="single" w:sz="3" w:space="0" w:color="000000"/>
              <w:left w:val="single" w:sz="3" w:space="0" w:color="000000"/>
              <w:bottom w:val="single" w:sz="3" w:space="0" w:color="000000"/>
              <w:right w:val="single" w:sz="3" w:space="0" w:color="000000"/>
            </w:tcBorders>
            <w:shd w:val="clear" w:color="000000" w:fill="FFFFFF"/>
          </w:tcPr>
          <w:p w14:paraId="119B2102" w14:textId="77777777" w:rsidR="00EA07FE" w:rsidRPr="007D038B" w:rsidRDefault="00EA07FE" w:rsidP="0088110F">
            <w:pPr>
              <w:widowControl w:val="0"/>
              <w:autoSpaceDE w:val="0"/>
              <w:autoSpaceDN w:val="0"/>
              <w:adjustRightInd w:val="0"/>
              <w:rPr>
                <w:sz w:val="28"/>
                <w:szCs w:val="28"/>
                <w:lang w:val="en"/>
              </w:rPr>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14:paraId="074DF4E4" w14:textId="77777777" w:rsidR="00EA07FE" w:rsidRPr="007D038B" w:rsidRDefault="00EA07FE" w:rsidP="0088110F">
            <w:pPr>
              <w:widowControl w:val="0"/>
              <w:autoSpaceDE w:val="0"/>
              <w:autoSpaceDN w:val="0"/>
              <w:adjustRightInd w:val="0"/>
              <w:rPr>
                <w:sz w:val="28"/>
                <w:szCs w:val="28"/>
                <w:lang w:val="en"/>
              </w:rPr>
            </w:pPr>
          </w:p>
        </w:tc>
        <w:tc>
          <w:tcPr>
            <w:tcW w:w="1135" w:type="dxa"/>
            <w:tcBorders>
              <w:top w:val="single" w:sz="3" w:space="0" w:color="000000"/>
              <w:left w:val="single" w:sz="3" w:space="0" w:color="000000"/>
              <w:bottom w:val="single" w:sz="3" w:space="0" w:color="000000"/>
              <w:right w:val="single" w:sz="3" w:space="0" w:color="000000"/>
            </w:tcBorders>
            <w:shd w:val="clear" w:color="000000" w:fill="FFFFFF"/>
          </w:tcPr>
          <w:p w14:paraId="54B873EB" w14:textId="77777777" w:rsidR="00EA07FE" w:rsidRPr="007D038B" w:rsidRDefault="00EA07FE" w:rsidP="0088110F">
            <w:pPr>
              <w:widowControl w:val="0"/>
              <w:autoSpaceDE w:val="0"/>
              <w:autoSpaceDN w:val="0"/>
              <w:adjustRightInd w:val="0"/>
              <w:rPr>
                <w:sz w:val="28"/>
                <w:szCs w:val="28"/>
                <w:lang w:val="en"/>
              </w:rPr>
            </w:pPr>
          </w:p>
        </w:tc>
        <w:tc>
          <w:tcPr>
            <w:tcW w:w="1248" w:type="dxa"/>
            <w:tcBorders>
              <w:top w:val="single" w:sz="3" w:space="0" w:color="000000"/>
              <w:left w:val="single" w:sz="3" w:space="0" w:color="000000"/>
              <w:bottom w:val="single" w:sz="3" w:space="0" w:color="000000"/>
              <w:right w:val="single" w:sz="3" w:space="0" w:color="000000"/>
            </w:tcBorders>
            <w:shd w:val="clear" w:color="000000" w:fill="FFFFFF"/>
          </w:tcPr>
          <w:p w14:paraId="4343D4D7"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79CE05A5" w14:textId="77777777" w:rsidTr="0088110F">
        <w:trPr>
          <w:trHeight w:val="1"/>
        </w:trPr>
        <w:tc>
          <w:tcPr>
            <w:tcW w:w="480" w:type="dxa"/>
            <w:tcBorders>
              <w:top w:val="single" w:sz="3" w:space="0" w:color="000000"/>
              <w:left w:val="single" w:sz="3" w:space="0" w:color="000000"/>
              <w:bottom w:val="single" w:sz="3" w:space="0" w:color="000000"/>
              <w:right w:val="single" w:sz="3" w:space="0" w:color="000000"/>
            </w:tcBorders>
            <w:shd w:val="clear" w:color="000000" w:fill="FFFFFF"/>
          </w:tcPr>
          <w:p w14:paraId="38A29031" w14:textId="77777777" w:rsidR="00EA07FE" w:rsidRPr="007D038B" w:rsidRDefault="00EA07FE" w:rsidP="0088110F">
            <w:pPr>
              <w:widowControl w:val="0"/>
              <w:autoSpaceDE w:val="0"/>
              <w:autoSpaceDN w:val="0"/>
              <w:adjustRightInd w:val="0"/>
              <w:rPr>
                <w:sz w:val="28"/>
                <w:szCs w:val="28"/>
                <w:lang w:val="en"/>
              </w:rPr>
            </w:pPr>
            <w:r w:rsidRPr="007D038B">
              <w:rPr>
                <w:sz w:val="28"/>
                <w:szCs w:val="28"/>
                <w:lang w:val="en"/>
              </w:rPr>
              <w:t>2.</w:t>
            </w:r>
          </w:p>
        </w:tc>
        <w:tc>
          <w:tcPr>
            <w:tcW w:w="2000" w:type="dxa"/>
            <w:tcBorders>
              <w:top w:val="single" w:sz="3" w:space="0" w:color="000000"/>
              <w:left w:val="single" w:sz="3" w:space="0" w:color="000000"/>
              <w:bottom w:val="single" w:sz="3" w:space="0" w:color="000000"/>
              <w:right w:val="single" w:sz="3" w:space="0" w:color="000000"/>
            </w:tcBorders>
            <w:shd w:val="clear" w:color="000000" w:fill="FFFFFF"/>
          </w:tcPr>
          <w:p w14:paraId="4F828B88" w14:textId="77777777" w:rsidR="00EA07FE" w:rsidRPr="007D038B" w:rsidRDefault="00EA07FE" w:rsidP="0088110F">
            <w:pPr>
              <w:widowControl w:val="0"/>
              <w:autoSpaceDE w:val="0"/>
              <w:autoSpaceDN w:val="0"/>
              <w:adjustRightInd w:val="0"/>
              <w:rPr>
                <w:sz w:val="28"/>
                <w:szCs w:val="28"/>
                <w:lang w:val="en"/>
              </w:rPr>
            </w:pPr>
          </w:p>
        </w:tc>
        <w:tc>
          <w:tcPr>
            <w:tcW w:w="1642" w:type="dxa"/>
            <w:tcBorders>
              <w:top w:val="single" w:sz="3" w:space="0" w:color="000000"/>
              <w:left w:val="single" w:sz="3" w:space="0" w:color="000000"/>
              <w:bottom w:val="single" w:sz="3" w:space="0" w:color="000000"/>
              <w:right w:val="single" w:sz="3" w:space="0" w:color="000000"/>
            </w:tcBorders>
            <w:shd w:val="clear" w:color="000000" w:fill="FFFFFF"/>
          </w:tcPr>
          <w:p w14:paraId="5E2FB12D" w14:textId="77777777" w:rsidR="00EA07FE" w:rsidRPr="007D038B" w:rsidRDefault="00EA07FE" w:rsidP="0088110F">
            <w:pPr>
              <w:widowControl w:val="0"/>
              <w:autoSpaceDE w:val="0"/>
              <w:autoSpaceDN w:val="0"/>
              <w:adjustRightInd w:val="0"/>
              <w:rPr>
                <w:sz w:val="28"/>
                <w:szCs w:val="28"/>
                <w:lang w:val="en"/>
              </w:rPr>
            </w:pPr>
          </w:p>
        </w:tc>
        <w:tc>
          <w:tcPr>
            <w:tcW w:w="1353" w:type="dxa"/>
            <w:tcBorders>
              <w:top w:val="single" w:sz="3" w:space="0" w:color="000000"/>
              <w:left w:val="single" w:sz="3" w:space="0" w:color="000000"/>
              <w:bottom w:val="single" w:sz="3" w:space="0" w:color="000000"/>
              <w:right w:val="single" w:sz="3" w:space="0" w:color="000000"/>
            </w:tcBorders>
            <w:shd w:val="clear" w:color="000000" w:fill="FFFFFF"/>
          </w:tcPr>
          <w:p w14:paraId="66AD0434" w14:textId="77777777" w:rsidR="00EA07FE" w:rsidRPr="007D038B" w:rsidRDefault="00EA07FE" w:rsidP="0088110F">
            <w:pPr>
              <w:widowControl w:val="0"/>
              <w:autoSpaceDE w:val="0"/>
              <w:autoSpaceDN w:val="0"/>
              <w:adjustRightInd w:val="0"/>
              <w:rPr>
                <w:sz w:val="28"/>
                <w:szCs w:val="28"/>
                <w:lang w:val="en"/>
              </w:rPr>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14:paraId="16873E92" w14:textId="77777777" w:rsidR="00EA07FE" w:rsidRPr="007D038B" w:rsidRDefault="00EA07FE" w:rsidP="0088110F">
            <w:pPr>
              <w:widowControl w:val="0"/>
              <w:autoSpaceDE w:val="0"/>
              <w:autoSpaceDN w:val="0"/>
              <w:adjustRightInd w:val="0"/>
              <w:rPr>
                <w:sz w:val="28"/>
                <w:szCs w:val="28"/>
                <w:lang w:val="en"/>
              </w:rPr>
            </w:pPr>
          </w:p>
        </w:tc>
        <w:tc>
          <w:tcPr>
            <w:tcW w:w="1135" w:type="dxa"/>
            <w:tcBorders>
              <w:top w:val="single" w:sz="3" w:space="0" w:color="000000"/>
              <w:left w:val="single" w:sz="3" w:space="0" w:color="000000"/>
              <w:bottom w:val="single" w:sz="3" w:space="0" w:color="000000"/>
              <w:right w:val="single" w:sz="3" w:space="0" w:color="000000"/>
            </w:tcBorders>
            <w:shd w:val="clear" w:color="000000" w:fill="FFFFFF"/>
          </w:tcPr>
          <w:p w14:paraId="5D782E4B" w14:textId="77777777" w:rsidR="00EA07FE" w:rsidRPr="007D038B" w:rsidRDefault="00EA07FE" w:rsidP="0088110F">
            <w:pPr>
              <w:widowControl w:val="0"/>
              <w:autoSpaceDE w:val="0"/>
              <w:autoSpaceDN w:val="0"/>
              <w:adjustRightInd w:val="0"/>
              <w:rPr>
                <w:sz w:val="28"/>
                <w:szCs w:val="28"/>
                <w:lang w:val="en"/>
              </w:rPr>
            </w:pPr>
          </w:p>
        </w:tc>
        <w:tc>
          <w:tcPr>
            <w:tcW w:w="1248" w:type="dxa"/>
            <w:tcBorders>
              <w:top w:val="single" w:sz="3" w:space="0" w:color="000000"/>
              <w:left w:val="single" w:sz="3" w:space="0" w:color="000000"/>
              <w:bottom w:val="single" w:sz="3" w:space="0" w:color="000000"/>
              <w:right w:val="single" w:sz="3" w:space="0" w:color="000000"/>
            </w:tcBorders>
            <w:shd w:val="clear" w:color="000000" w:fill="FFFFFF"/>
          </w:tcPr>
          <w:p w14:paraId="6694E97B"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0A6B29E2" w14:textId="77777777" w:rsidTr="0088110F">
        <w:trPr>
          <w:trHeight w:val="1"/>
        </w:trPr>
        <w:tc>
          <w:tcPr>
            <w:tcW w:w="9375" w:type="dxa"/>
            <w:gridSpan w:val="7"/>
            <w:tcBorders>
              <w:top w:val="single" w:sz="3" w:space="0" w:color="000000"/>
              <w:left w:val="single" w:sz="3" w:space="0" w:color="000000"/>
              <w:bottom w:val="single" w:sz="3" w:space="0" w:color="000000"/>
              <w:right w:val="single" w:sz="3" w:space="0" w:color="000000"/>
            </w:tcBorders>
            <w:shd w:val="clear" w:color="000000" w:fill="FFFFFF"/>
          </w:tcPr>
          <w:p w14:paraId="6FBB95B5" w14:textId="77777777" w:rsidR="00EA07FE" w:rsidRPr="007D038B" w:rsidRDefault="00EA07FE" w:rsidP="0088110F">
            <w:pPr>
              <w:widowControl w:val="0"/>
              <w:autoSpaceDE w:val="0"/>
              <w:autoSpaceDN w:val="0"/>
              <w:adjustRightInd w:val="0"/>
              <w:rPr>
                <w:sz w:val="28"/>
                <w:szCs w:val="28"/>
                <w:lang w:val="en"/>
              </w:rPr>
            </w:pPr>
            <w:r w:rsidRPr="007D038B">
              <w:rPr>
                <w:b/>
                <w:bCs/>
                <w:sz w:val="28"/>
                <w:szCs w:val="28"/>
                <w:lang w:val="en"/>
              </w:rPr>
              <w:t>B. phòng thực hành</w:t>
            </w:r>
          </w:p>
        </w:tc>
      </w:tr>
      <w:tr w:rsidR="00EA07FE" w:rsidRPr="007D038B" w14:paraId="35C589B3" w14:textId="77777777" w:rsidTr="0088110F">
        <w:trPr>
          <w:trHeight w:val="1"/>
        </w:trPr>
        <w:tc>
          <w:tcPr>
            <w:tcW w:w="480" w:type="dxa"/>
            <w:tcBorders>
              <w:top w:val="single" w:sz="3" w:space="0" w:color="000000"/>
              <w:left w:val="single" w:sz="3" w:space="0" w:color="000000"/>
              <w:bottom w:val="single" w:sz="3" w:space="0" w:color="000000"/>
              <w:right w:val="single" w:sz="3" w:space="0" w:color="000000"/>
            </w:tcBorders>
            <w:shd w:val="clear" w:color="000000" w:fill="FFFFFF"/>
          </w:tcPr>
          <w:p w14:paraId="4C327095" w14:textId="77777777" w:rsidR="00EA07FE" w:rsidRPr="007D038B" w:rsidRDefault="00EA07FE" w:rsidP="0088110F">
            <w:pPr>
              <w:widowControl w:val="0"/>
              <w:autoSpaceDE w:val="0"/>
              <w:autoSpaceDN w:val="0"/>
              <w:adjustRightInd w:val="0"/>
              <w:rPr>
                <w:sz w:val="28"/>
                <w:szCs w:val="28"/>
                <w:lang w:val="en"/>
              </w:rPr>
            </w:pPr>
            <w:r w:rsidRPr="007D038B">
              <w:rPr>
                <w:sz w:val="28"/>
                <w:szCs w:val="28"/>
                <w:lang w:val="en"/>
              </w:rPr>
              <w:t>1.</w:t>
            </w:r>
          </w:p>
        </w:tc>
        <w:tc>
          <w:tcPr>
            <w:tcW w:w="2000" w:type="dxa"/>
            <w:tcBorders>
              <w:top w:val="single" w:sz="3" w:space="0" w:color="000000"/>
              <w:left w:val="single" w:sz="3" w:space="0" w:color="000000"/>
              <w:bottom w:val="single" w:sz="3" w:space="0" w:color="000000"/>
              <w:right w:val="single" w:sz="3" w:space="0" w:color="000000"/>
            </w:tcBorders>
            <w:shd w:val="clear" w:color="000000" w:fill="FFFFFF"/>
          </w:tcPr>
          <w:p w14:paraId="4615E7C9" w14:textId="77777777" w:rsidR="00EA07FE" w:rsidRPr="007D038B" w:rsidRDefault="00EA07FE" w:rsidP="0088110F">
            <w:pPr>
              <w:widowControl w:val="0"/>
              <w:autoSpaceDE w:val="0"/>
              <w:autoSpaceDN w:val="0"/>
              <w:adjustRightInd w:val="0"/>
              <w:rPr>
                <w:sz w:val="28"/>
                <w:szCs w:val="28"/>
                <w:lang w:val="en"/>
              </w:rPr>
            </w:pPr>
          </w:p>
        </w:tc>
        <w:tc>
          <w:tcPr>
            <w:tcW w:w="1642" w:type="dxa"/>
            <w:tcBorders>
              <w:top w:val="single" w:sz="3" w:space="0" w:color="000000"/>
              <w:left w:val="single" w:sz="3" w:space="0" w:color="000000"/>
              <w:bottom w:val="single" w:sz="3" w:space="0" w:color="000000"/>
              <w:right w:val="single" w:sz="3" w:space="0" w:color="000000"/>
            </w:tcBorders>
            <w:shd w:val="clear" w:color="000000" w:fill="FFFFFF"/>
          </w:tcPr>
          <w:p w14:paraId="5169D3D3" w14:textId="77777777" w:rsidR="00EA07FE" w:rsidRPr="007D038B" w:rsidRDefault="00EA07FE" w:rsidP="0088110F">
            <w:pPr>
              <w:widowControl w:val="0"/>
              <w:autoSpaceDE w:val="0"/>
              <w:autoSpaceDN w:val="0"/>
              <w:adjustRightInd w:val="0"/>
              <w:rPr>
                <w:sz w:val="28"/>
                <w:szCs w:val="28"/>
                <w:lang w:val="en"/>
              </w:rPr>
            </w:pPr>
          </w:p>
        </w:tc>
        <w:tc>
          <w:tcPr>
            <w:tcW w:w="1353" w:type="dxa"/>
            <w:tcBorders>
              <w:top w:val="single" w:sz="3" w:space="0" w:color="000000"/>
              <w:left w:val="single" w:sz="3" w:space="0" w:color="000000"/>
              <w:bottom w:val="single" w:sz="3" w:space="0" w:color="000000"/>
              <w:right w:val="single" w:sz="3" w:space="0" w:color="000000"/>
            </w:tcBorders>
            <w:shd w:val="clear" w:color="000000" w:fill="FFFFFF"/>
          </w:tcPr>
          <w:p w14:paraId="63F01C45" w14:textId="77777777" w:rsidR="00EA07FE" w:rsidRPr="007D038B" w:rsidRDefault="00EA07FE" w:rsidP="0088110F">
            <w:pPr>
              <w:widowControl w:val="0"/>
              <w:autoSpaceDE w:val="0"/>
              <w:autoSpaceDN w:val="0"/>
              <w:adjustRightInd w:val="0"/>
              <w:rPr>
                <w:sz w:val="28"/>
                <w:szCs w:val="28"/>
                <w:lang w:val="en"/>
              </w:rPr>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14:paraId="0D795C02" w14:textId="77777777" w:rsidR="00EA07FE" w:rsidRPr="007D038B" w:rsidRDefault="00EA07FE" w:rsidP="0088110F">
            <w:pPr>
              <w:widowControl w:val="0"/>
              <w:autoSpaceDE w:val="0"/>
              <w:autoSpaceDN w:val="0"/>
              <w:adjustRightInd w:val="0"/>
              <w:rPr>
                <w:sz w:val="28"/>
                <w:szCs w:val="28"/>
                <w:lang w:val="en"/>
              </w:rPr>
            </w:pPr>
          </w:p>
        </w:tc>
        <w:tc>
          <w:tcPr>
            <w:tcW w:w="1135" w:type="dxa"/>
            <w:tcBorders>
              <w:top w:val="single" w:sz="3" w:space="0" w:color="000000"/>
              <w:left w:val="single" w:sz="3" w:space="0" w:color="000000"/>
              <w:bottom w:val="single" w:sz="3" w:space="0" w:color="000000"/>
              <w:right w:val="single" w:sz="3" w:space="0" w:color="000000"/>
            </w:tcBorders>
            <w:shd w:val="clear" w:color="000000" w:fill="FFFFFF"/>
          </w:tcPr>
          <w:p w14:paraId="03CB8382" w14:textId="77777777" w:rsidR="00EA07FE" w:rsidRPr="007D038B" w:rsidRDefault="00EA07FE" w:rsidP="0088110F">
            <w:pPr>
              <w:widowControl w:val="0"/>
              <w:autoSpaceDE w:val="0"/>
              <w:autoSpaceDN w:val="0"/>
              <w:adjustRightInd w:val="0"/>
              <w:rPr>
                <w:sz w:val="28"/>
                <w:szCs w:val="28"/>
                <w:lang w:val="en"/>
              </w:rPr>
            </w:pPr>
          </w:p>
        </w:tc>
        <w:tc>
          <w:tcPr>
            <w:tcW w:w="1248" w:type="dxa"/>
            <w:tcBorders>
              <w:top w:val="single" w:sz="3" w:space="0" w:color="000000"/>
              <w:left w:val="single" w:sz="3" w:space="0" w:color="000000"/>
              <w:bottom w:val="single" w:sz="3" w:space="0" w:color="000000"/>
              <w:right w:val="single" w:sz="3" w:space="0" w:color="000000"/>
            </w:tcBorders>
            <w:shd w:val="clear" w:color="000000" w:fill="FFFFFF"/>
          </w:tcPr>
          <w:p w14:paraId="3180D058"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12B4B956" w14:textId="77777777" w:rsidTr="0088110F">
        <w:trPr>
          <w:trHeight w:val="1"/>
        </w:trPr>
        <w:tc>
          <w:tcPr>
            <w:tcW w:w="480" w:type="dxa"/>
            <w:tcBorders>
              <w:top w:val="single" w:sz="3" w:space="0" w:color="000000"/>
              <w:left w:val="single" w:sz="3" w:space="0" w:color="000000"/>
              <w:bottom w:val="single" w:sz="3" w:space="0" w:color="000000"/>
              <w:right w:val="single" w:sz="3" w:space="0" w:color="000000"/>
            </w:tcBorders>
            <w:shd w:val="clear" w:color="000000" w:fill="FFFFFF"/>
          </w:tcPr>
          <w:p w14:paraId="764067AC" w14:textId="77777777" w:rsidR="00EA07FE" w:rsidRPr="007D038B" w:rsidRDefault="00EA07FE" w:rsidP="0088110F">
            <w:pPr>
              <w:widowControl w:val="0"/>
              <w:autoSpaceDE w:val="0"/>
              <w:autoSpaceDN w:val="0"/>
              <w:adjustRightInd w:val="0"/>
              <w:rPr>
                <w:sz w:val="28"/>
                <w:szCs w:val="28"/>
                <w:lang w:val="en"/>
              </w:rPr>
            </w:pPr>
            <w:r w:rsidRPr="007D038B">
              <w:rPr>
                <w:sz w:val="28"/>
                <w:szCs w:val="28"/>
                <w:lang w:val="en"/>
              </w:rPr>
              <w:t>2.</w:t>
            </w:r>
          </w:p>
        </w:tc>
        <w:tc>
          <w:tcPr>
            <w:tcW w:w="2000" w:type="dxa"/>
            <w:tcBorders>
              <w:top w:val="single" w:sz="3" w:space="0" w:color="000000"/>
              <w:left w:val="single" w:sz="3" w:space="0" w:color="000000"/>
              <w:bottom w:val="single" w:sz="3" w:space="0" w:color="000000"/>
              <w:right w:val="single" w:sz="3" w:space="0" w:color="000000"/>
            </w:tcBorders>
            <w:shd w:val="clear" w:color="000000" w:fill="FFFFFF"/>
          </w:tcPr>
          <w:p w14:paraId="1FD634E9" w14:textId="77777777" w:rsidR="00EA07FE" w:rsidRPr="007D038B" w:rsidRDefault="00EA07FE" w:rsidP="0088110F">
            <w:pPr>
              <w:widowControl w:val="0"/>
              <w:autoSpaceDE w:val="0"/>
              <w:autoSpaceDN w:val="0"/>
              <w:adjustRightInd w:val="0"/>
              <w:rPr>
                <w:sz w:val="28"/>
                <w:szCs w:val="28"/>
                <w:lang w:val="en"/>
              </w:rPr>
            </w:pPr>
          </w:p>
        </w:tc>
        <w:tc>
          <w:tcPr>
            <w:tcW w:w="1642" w:type="dxa"/>
            <w:tcBorders>
              <w:top w:val="single" w:sz="3" w:space="0" w:color="000000"/>
              <w:left w:val="single" w:sz="3" w:space="0" w:color="000000"/>
              <w:bottom w:val="single" w:sz="3" w:space="0" w:color="000000"/>
              <w:right w:val="single" w:sz="3" w:space="0" w:color="000000"/>
            </w:tcBorders>
            <w:shd w:val="clear" w:color="000000" w:fill="FFFFFF"/>
          </w:tcPr>
          <w:p w14:paraId="77B89932" w14:textId="77777777" w:rsidR="00EA07FE" w:rsidRPr="007D038B" w:rsidRDefault="00EA07FE" w:rsidP="0088110F">
            <w:pPr>
              <w:widowControl w:val="0"/>
              <w:autoSpaceDE w:val="0"/>
              <w:autoSpaceDN w:val="0"/>
              <w:adjustRightInd w:val="0"/>
              <w:rPr>
                <w:sz w:val="28"/>
                <w:szCs w:val="28"/>
                <w:lang w:val="en"/>
              </w:rPr>
            </w:pPr>
          </w:p>
        </w:tc>
        <w:tc>
          <w:tcPr>
            <w:tcW w:w="1353" w:type="dxa"/>
            <w:tcBorders>
              <w:top w:val="single" w:sz="3" w:space="0" w:color="000000"/>
              <w:left w:val="single" w:sz="3" w:space="0" w:color="000000"/>
              <w:bottom w:val="single" w:sz="3" w:space="0" w:color="000000"/>
              <w:right w:val="single" w:sz="3" w:space="0" w:color="000000"/>
            </w:tcBorders>
            <w:shd w:val="clear" w:color="000000" w:fill="FFFFFF"/>
          </w:tcPr>
          <w:p w14:paraId="7FDA0919" w14:textId="77777777" w:rsidR="00EA07FE" w:rsidRPr="007D038B" w:rsidRDefault="00EA07FE" w:rsidP="0088110F">
            <w:pPr>
              <w:widowControl w:val="0"/>
              <w:autoSpaceDE w:val="0"/>
              <w:autoSpaceDN w:val="0"/>
              <w:adjustRightInd w:val="0"/>
              <w:rPr>
                <w:sz w:val="28"/>
                <w:szCs w:val="28"/>
                <w:lang w:val="en"/>
              </w:rPr>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14:paraId="6A9C00AF" w14:textId="77777777" w:rsidR="00EA07FE" w:rsidRPr="007D038B" w:rsidRDefault="00EA07FE" w:rsidP="0088110F">
            <w:pPr>
              <w:widowControl w:val="0"/>
              <w:autoSpaceDE w:val="0"/>
              <w:autoSpaceDN w:val="0"/>
              <w:adjustRightInd w:val="0"/>
              <w:rPr>
                <w:sz w:val="28"/>
                <w:szCs w:val="28"/>
                <w:lang w:val="en"/>
              </w:rPr>
            </w:pPr>
          </w:p>
        </w:tc>
        <w:tc>
          <w:tcPr>
            <w:tcW w:w="1135" w:type="dxa"/>
            <w:tcBorders>
              <w:top w:val="single" w:sz="3" w:space="0" w:color="000000"/>
              <w:left w:val="single" w:sz="3" w:space="0" w:color="000000"/>
              <w:bottom w:val="single" w:sz="3" w:space="0" w:color="000000"/>
              <w:right w:val="single" w:sz="3" w:space="0" w:color="000000"/>
            </w:tcBorders>
            <w:shd w:val="clear" w:color="000000" w:fill="FFFFFF"/>
          </w:tcPr>
          <w:p w14:paraId="7DD33C78" w14:textId="77777777" w:rsidR="00EA07FE" w:rsidRPr="007D038B" w:rsidRDefault="00EA07FE" w:rsidP="0088110F">
            <w:pPr>
              <w:widowControl w:val="0"/>
              <w:autoSpaceDE w:val="0"/>
              <w:autoSpaceDN w:val="0"/>
              <w:adjustRightInd w:val="0"/>
              <w:rPr>
                <w:sz w:val="28"/>
                <w:szCs w:val="28"/>
                <w:lang w:val="en"/>
              </w:rPr>
            </w:pPr>
          </w:p>
        </w:tc>
        <w:tc>
          <w:tcPr>
            <w:tcW w:w="1248" w:type="dxa"/>
            <w:tcBorders>
              <w:top w:val="single" w:sz="3" w:space="0" w:color="000000"/>
              <w:left w:val="single" w:sz="3" w:space="0" w:color="000000"/>
              <w:bottom w:val="single" w:sz="3" w:space="0" w:color="000000"/>
              <w:right w:val="single" w:sz="3" w:space="0" w:color="000000"/>
            </w:tcBorders>
            <w:shd w:val="clear" w:color="000000" w:fill="FFFFFF"/>
          </w:tcPr>
          <w:p w14:paraId="2BC3D450"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6590A83A" w14:textId="77777777" w:rsidTr="0088110F">
        <w:trPr>
          <w:trHeight w:val="1"/>
        </w:trPr>
        <w:tc>
          <w:tcPr>
            <w:tcW w:w="9375" w:type="dxa"/>
            <w:gridSpan w:val="7"/>
            <w:tcBorders>
              <w:top w:val="single" w:sz="3" w:space="0" w:color="000000"/>
              <w:left w:val="single" w:sz="3" w:space="0" w:color="000000"/>
              <w:bottom w:val="single" w:sz="3" w:space="0" w:color="000000"/>
              <w:right w:val="single" w:sz="3" w:space="0" w:color="000000"/>
            </w:tcBorders>
            <w:shd w:val="clear" w:color="000000" w:fill="FFFFFF"/>
          </w:tcPr>
          <w:p w14:paraId="3A36DB87" w14:textId="77777777" w:rsidR="00EA07FE" w:rsidRPr="007D038B" w:rsidRDefault="00EA07FE" w:rsidP="0088110F">
            <w:pPr>
              <w:widowControl w:val="0"/>
              <w:autoSpaceDE w:val="0"/>
              <w:autoSpaceDN w:val="0"/>
              <w:adjustRightInd w:val="0"/>
              <w:rPr>
                <w:sz w:val="28"/>
                <w:szCs w:val="28"/>
                <w:lang w:val="en"/>
              </w:rPr>
            </w:pPr>
            <w:r w:rsidRPr="007D038B">
              <w:rPr>
                <w:b/>
                <w:bCs/>
                <w:sz w:val="28"/>
                <w:szCs w:val="28"/>
                <w:lang w:val="en"/>
              </w:rPr>
              <w:t>C. khối văn phòng</w:t>
            </w:r>
          </w:p>
        </w:tc>
      </w:tr>
      <w:tr w:rsidR="00EA07FE" w:rsidRPr="007D038B" w14:paraId="7D4CD8BC" w14:textId="77777777" w:rsidTr="0088110F">
        <w:trPr>
          <w:trHeight w:val="1"/>
        </w:trPr>
        <w:tc>
          <w:tcPr>
            <w:tcW w:w="480" w:type="dxa"/>
            <w:tcBorders>
              <w:top w:val="single" w:sz="3" w:space="0" w:color="000000"/>
              <w:left w:val="single" w:sz="3" w:space="0" w:color="000000"/>
              <w:bottom w:val="single" w:sz="3" w:space="0" w:color="000000"/>
              <w:right w:val="single" w:sz="3" w:space="0" w:color="000000"/>
            </w:tcBorders>
            <w:shd w:val="clear" w:color="000000" w:fill="FFFFFF"/>
          </w:tcPr>
          <w:p w14:paraId="79929F45" w14:textId="77777777" w:rsidR="00EA07FE" w:rsidRPr="007D038B" w:rsidRDefault="00EA07FE" w:rsidP="0088110F">
            <w:pPr>
              <w:widowControl w:val="0"/>
              <w:autoSpaceDE w:val="0"/>
              <w:autoSpaceDN w:val="0"/>
              <w:adjustRightInd w:val="0"/>
              <w:rPr>
                <w:sz w:val="28"/>
                <w:szCs w:val="28"/>
                <w:lang w:val="en"/>
              </w:rPr>
            </w:pPr>
            <w:r w:rsidRPr="007D038B">
              <w:rPr>
                <w:sz w:val="28"/>
                <w:szCs w:val="28"/>
                <w:lang w:val="en"/>
              </w:rPr>
              <w:t>1.</w:t>
            </w:r>
          </w:p>
        </w:tc>
        <w:tc>
          <w:tcPr>
            <w:tcW w:w="2000" w:type="dxa"/>
            <w:tcBorders>
              <w:top w:val="single" w:sz="3" w:space="0" w:color="000000"/>
              <w:left w:val="single" w:sz="3" w:space="0" w:color="000000"/>
              <w:bottom w:val="single" w:sz="3" w:space="0" w:color="000000"/>
              <w:right w:val="single" w:sz="3" w:space="0" w:color="000000"/>
            </w:tcBorders>
            <w:shd w:val="clear" w:color="000000" w:fill="FFFFFF"/>
          </w:tcPr>
          <w:p w14:paraId="08F510FB" w14:textId="77777777" w:rsidR="00EA07FE" w:rsidRPr="007D038B" w:rsidRDefault="00EA07FE" w:rsidP="0088110F">
            <w:pPr>
              <w:widowControl w:val="0"/>
              <w:autoSpaceDE w:val="0"/>
              <w:autoSpaceDN w:val="0"/>
              <w:adjustRightInd w:val="0"/>
              <w:rPr>
                <w:sz w:val="28"/>
                <w:szCs w:val="28"/>
                <w:lang w:val="en"/>
              </w:rPr>
            </w:pPr>
          </w:p>
        </w:tc>
        <w:tc>
          <w:tcPr>
            <w:tcW w:w="1642" w:type="dxa"/>
            <w:tcBorders>
              <w:top w:val="single" w:sz="3" w:space="0" w:color="000000"/>
              <w:left w:val="single" w:sz="3" w:space="0" w:color="000000"/>
              <w:bottom w:val="single" w:sz="3" w:space="0" w:color="000000"/>
              <w:right w:val="single" w:sz="3" w:space="0" w:color="000000"/>
            </w:tcBorders>
            <w:shd w:val="clear" w:color="000000" w:fill="FFFFFF"/>
          </w:tcPr>
          <w:p w14:paraId="3C992ADA" w14:textId="77777777" w:rsidR="00EA07FE" w:rsidRPr="007D038B" w:rsidRDefault="00EA07FE" w:rsidP="0088110F">
            <w:pPr>
              <w:widowControl w:val="0"/>
              <w:autoSpaceDE w:val="0"/>
              <w:autoSpaceDN w:val="0"/>
              <w:adjustRightInd w:val="0"/>
              <w:rPr>
                <w:sz w:val="28"/>
                <w:szCs w:val="28"/>
                <w:lang w:val="en"/>
              </w:rPr>
            </w:pPr>
          </w:p>
        </w:tc>
        <w:tc>
          <w:tcPr>
            <w:tcW w:w="1353" w:type="dxa"/>
            <w:tcBorders>
              <w:top w:val="single" w:sz="3" w:space="0" w:color="000000"/>
              <w:left w:val="single" w:sz="3" w:space="0" w:color="000000"/>
              <w:bottom w:val="single" w:sz="3" w:space="0" w:color="000000"/>
              <w:right w:val="single" w:sz="3" w:space="0" w:color="000000"/>
            </w:tcBorders>
            <w:shd w:val="clear" w:color="000000" w:fill="FFFFFF"/>
          </w:tcPr>
          <w:p w14:paraId="5B0DB37A" w14:textId="77777777" w:rsidR="00EA07FE" w:rsidRPr="007D038B" w:rsidRDefault="00EA07FE" w:rsidP="0088110F">
            <w:pPr>
              <w:widowControl w:val="0"/>
              <w:autoSpaceDE w:val="0"/>
              <w:autoSpaceDN w:val="0"/>
              <w:adjustRightInd w:val="0"/>
              <w:rPr>
                <w:sz w:val="28"/>
                <w:szCs w:val="28"/>
                <w:lang w:val="en"/>
              </w:rPr>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14:paraId="37AB37B2" w14:textId="77777777" w:rsidR="00EA07FE" w:rsidRPr="007D038B" w:rsidRDefault="00EA07FE" w:rsidP="0088110F">
            <w:pPr>
              <w:widowControl w:val="0"/>
              <w:autoSpaceDE w:val="0"/>
              <w:autoSpaceDN w:val="0"/>
              <w:adjustRightInd w:val="0"/>
              <w:rPr>
                <w:sz w:val="28"/>
                <w:szCs w:val="28"/>
                <w:lang w:val="en"/>
              </w:rPr>
            </w:pPr>
          </w:p>
        </w:tc>
        <w:tc>
          <w:tcPr>
            <w:tcW w:w="1135" w:type="dxa"/>
            <w:tcBorders>
              <w:top w:val="single" w:sz="3" w:space="0" w:color="000000"/>
              <w:left w:val="single" w:sz="3" w:space="0" w:color="000000"/>
              <w:bottom w:val="single" w:sz="3" w:space="0" w:color="000000"/>
              <w:right w:val="single" w:sz="3" w:space="0" w:color="000000"/>
            </w:tcBorders>
            <w:shd w:val="clear" w:color="000000" w:fill="FFFFFF"/>
          </w:tcPr>
          <w:p w14:paraId="3E84827A" w14:textId="77777777" w:rsidR="00EA07FE" w:rsidRPr="007D038B" w:rsidRDefault="00EA07FE" w:rsidP="0088110F">
            <w:pPr>
              <w:widowControl w:val="0"/>
              <w:autoSpaceDE w:val="0"/>
              <w:autoSpaceDN w:val="0"/>
              <w:adjustRightInd w:val="0"/>
              <w:rPr>
                <w:sz w:val="28"/>
                <w:szCs w:val="28"/>
                <w:lang w:val="en"/>
              </w:rPr>
            </w:pPr>
          </w:p>
        </w:tc>
        <w:tc>
          <w:tcPr>
            <w:tcW w:w="1248" w:type="dxa"/>
            <w:tcBorders>
              <w:top w:val="single" w:sz="3" w:space="0" w:color="000000"/>
              <w:left w:val="single" w:sz="3" w:space="0" w:color="000000"/>
              <w:bottom w:val="single" w:sz="3" w:space="0" w:color="000000"/>
              <w:right w:val="single" w:sz="3" w:space="0" w:color="000000"/>
            </w:tcBorders>
            <w:shd w:val="clear" w:color="000000" w:fill="FFFFFF"/>
          </w:tcPr>
          <w:p w14:paraId="7C8E61DA"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72517AD3" w14:textId="77777777" w:rsidTr="0088110F">
        <w:trPr>
          <w:trHeight w:val="1"/>
        </w:trPr>
        <w:tc>
          <w:tcPr>
            <w:tcW w:w="480" w:type="dxa"/>
            <w:tcBorders>
              <w:top w:val="single" w:sz="3" w:space="0" w:color="000000"/>
              <w:left w:val="single" w:sz="3" w:space="0" w:color="000000"/>
              <w:bottom w:val="single" w:sz="3" w:space="0" w:color="000000"/>
              <w:right w:val="single" w:sz="3" w:space="0" w:color="000000"/>
            </w:tcBorders>
            <w:shd w:val="clear" w:color="000000" w:fill="FFFFFF"/>
          </w:tcPr>
          <w:p w14:paraId="08239DE9" w14:textId="77777777" w:rsidR="00EA07FE" w:rsidRPr="007D038B" w:rsidRDefault="00EA07FE" w:rsidP="0088110F">
            <w:pPr>
              <w:widowControl w:val="0"/>
              <w:autoSpaceDE w:val="0"/>
              <w:autoSpaceDN w:val="0"/>
              <w:adjustRightInd w:val="0"/>
              <w:rPr>
                <w:sz w:val="28"/>
                <w:szCs w:val="28"/>
                <w:lang w:val="en"/>
              </w:rPr>
            </w:pPr>
            <w:r w:rsidRPr="007D038B">
              <w:rPr>
                <w:sz w:val="28"/>
                <w:szCs w:val="28"/>
                <w:lang w:val="en"/>
              </w:rPr>
              <w:t xml:space="preserve">2. </w:t>
            </w:r>
          </w:p>
        </w:tc>
        <w:tc>
          <w:tcPr>
            <w:tcW w:w="2000" w:type="dxa"/>
            <w:tcBorders>
              <w:top w:val="single" w:sz="3" w:space="0" w:color="000000"/>
              <w:left w:val="single" w:sz="3" w:space="0" w:color="000000"/>
              <w:bottom w:val="single" w:sz="3" w:space="0" w:color="000000"/>
              <w:right w:val="single" w:sz="3" w:space="0" w:color="000000"/>
            </w:tcBorders>
            <w:shd w:val="clear" w:color="000000" w:fill="FFFFFF"/>
          </w:tcPr>
          <w:p w14:paraId="596D9FA0" w14:textId="77777777" w:rsidR="00EA07FE" w:rsidRPr="007D038B" w:rsidRDefault="00EA07FE" w:rsidP="0088110F">
            <w:pPr>
              <w:widowControl w:val="0"/>
              <w:autoSpaceDE w:val="0"/>
              <w:autoSpaceDN w:val="0"/>
              <w:adjustRightInd w:val="0"/>
              <w:rPr>
                <w:sz w:val="28"/>
                <w:szCs w:val="28"/>
                <w:lang w:val="en"/>
              </w:rPr>
            </w:pPr>
          </w:p>
        </w:tc>
        <w:tc>
          <w:tcPr>
            <w:tcW w:w="1642" w:type="dxa"/>
            <w:tcBorders>
              <w:top w:val="single" w:sz="3" w:space="0" w:color="000000"/>
              <w:left w:val="single" w:sz="3" w:space="0" w:color="000000"/>
              <w:bottom w:val="single" w:sz="3" w:space="0" w:color="000000"/>
              <w:right w:val="single" w:sz="3" w:space="0" w:color="000000"/>
            </w:tcBorders>
            <w:shd w:val="clear" w:color="000000" w:fill="FFFFFF"/>
          </w:tcPr>
          <w:p w14:paraId="5D91AEDD" w14:textId="77777777" w:rsidR="00EA07FE" w:rsidRPr="007D038B" w:rsidRDefault="00EA07FE" w:rsidP="0088110F">
            <w:pPr>
              <w:widowControl w:val="0"/>
              <w:autoSpaceDE w:val="0"/>
              <w:autoSpaceDN w:val="0"/>
              <w:adjustRightInd w:val="0"/>
              <w:rPr>
                <w:sz w:val="28"/>
                <w:szCs w:val="28"/>
                <w:lang w:val="en"/>
              </w:rPr>
            </w:pPr>
          </w:p>
        </w:tc>
        <w:tc>
          <w:tcPr>
            <w:tcW w:w="1353" w:type="dxa"/>
            <w:tcBorders>
              <w:top w:val="single" w:sz="3" w:space="0" w:color="000000"/>
              <w:left w:val="single" w:sz="3" w:space="0" w:color="000000"/>
              <w:bottom w:val="single" w:sz="3" w:space="0" w:color="000000"/>
              <w:right w:val="single" w:sz="3" w:space="0" w:color="000000"/>
            </w:tcBorders>
            <w:shd w:val="clear" w:color="000000" w:fill="FFFFFF"/>
          </w:tcPr>
          <w:p w14:paraId="38EE4A26" w14:textId="77777777" w:rsidR="00EA07FE" w:rsidRPr="007D038B" w:rsidRDefault="00EA07FE" w:rsidP="0088110F">
            <w:pPr>
              <w:widowControl w:val="0"/>
              <w:autoSpaceDE w:val="0"/>
              <w:autoSpaceDN w:val="0"/>
              <w:adjustRightInd w:val="0"/>
              <w:rPr>
                <w:sz w:val="28"/>
                <w:szCs w:val="28"/>
                <w:lang w:val="en"/>
              </w:rPr>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14:paraId="289F62EE" w14:textId="77777777" w:rsidR="00EA07FE" w:rsidRPr="007D038B" w:rsidRDefault="00EA07FE" w:rsidP="0088110F">
            <w:pPr>
              <w:widowControl w:val="0"/>
              <w:autoSpaceDE w:val="0"/>
              <w:autoSpaceDN w:val="0"/>
              <w:adjustRightInd w:val="0"/>
              <w:rPr>
                <w:sz w:val="28"/>
                <w:szCs w:val="28"/>
                <w:lang w:val="en"/>
              </w:rPr>
            </w:pPr>
          </w:p>
        </w:tc>
        <w:tc>
          <w:tcPr>
            <w:tcW w:w="1135" w:type="dxa"/>
            <w:tcBorders>
              <w:top w:val="single" w:sz="3" w:space="0" w:color="000000"/>
              <w:left w:val="single" w:sz="3" w:space="0" w:color="000000"/>
              <w:bottom w:val="single" w:sz="3" w:space="0" w:color="000000"/>
              <w:right w:val="single" w:sz="3" w:space="0" w:color="000000"/>
            </w:tcBorders>
            <w:shd w:val="clear" w:color="000000" w:fill="FFFFFF"/>
          </w:tcPr>
          <w:p w14:paraId="05A3171C" w14:textId="77777777" w:rsidR="00EA07FE" w:rsidRPr="007D038B" w:rsidRDefault="00EA07FE" w:rsidP="0088110F">
            <w:pPr>
              <w:widowControl w:val="0"/>
              <w:autoSpaceDE w:val="0"/>
              <w:autoSpaceDN w:val="0"/>
              <w:adjustRightInd w:val="0"/>
              <w:rPr>
                <w:sz w:val="28"/>
                <w:szCs w:val="28"/>
                <w:lang w:val="en"/>
              </w:rPr>
            </w:pPr>
          </w:p>
        </w:tc>
        <w:tc>
          <w:tcPr>
            <w:tcW w:w="1248" w:type="dxa"/>
            <w:tcBorders>
              <w:top w:val="single" w:sz="3" w:space="0" w:color="000000"/>
              <w:left w:val="single" w:sz="3" w:space="0" w:color="000000"/>
              <w:bottom w:val="single" w:sz="3" w:space="0" w:color="000000"/>
              <w:right w:val="single" w:sz="3" w:space="0" w:color="000000"/>
            </w:tcBorders>
            <w:shd w:val="clear" w:color="000000" w:fill="FFFFFF"/>
          </w:tcPr>
          <w:p w14:paraId="5CBA4E0F" w14:textId="77777777" w:rsidR="00EA07FE" w:rsidRPr="007D038B" w:rsidRDefault="00EA07FE" w:rsidP="0088110F">
            <w:pPr>
              <w:widowControl w:val="0"/>
              <w:autoSpaceDE w:val="0"/>
              <w:autoSpaceDN w:val="0"/>
              <w:adjustRightInd w:val="0"/>
              <w:rPr>
                <w:sz w:val="28"/>
                <w:szCs w:val="28"/>
                <w:lang w:val="en"/>
              </w:rPr>
            </w:pPr>
          </w:p>
        </w:tc>
      </w:tr>
    </w:tbl>
    <w:p w14:paraId="3AE1E7A4" w14:textId="77777777" w:rsidR="00EA07FE" w:rsidRPr="007D038B" w:rsidRDefault="00EA07FE" w:rsidP="00EA07FE">
      <w:pPr>
        <w:widowControl w:val="0"/>
        <w:autoSpaceDE w:val="0"/>
        <w:autoSpaceDN w:val="0"/>
        <w:adjustRightInd w:val="0"/>
        <w:rPr>
          <w:b/>
          <w:bCs/>
          <w:sz w:val="28"/>
          <w:szCs w:val="28"/>
          <w:u w:val="single"/>
          <w:lang w:val="en"/>
        </w:rPr>
      </w:pPr>
    </w:p>
    <w:p w14:paraId="07804324" w14:textId="77777777" w:rsidR="00EA07FE" w:rsidRPr="007D038B" w:rsidRDefault="00EA07FE" w:rsidP="00EA07FE">
      <w:pPr>
        <w:widowControl w:val="0"/>
        <w:autoSpaceDE w:val="0"/>
        <w:autoSpaceDN w:val="0"/>
        <w:adjustRightInd w:val="0"/>
        <w:rPr>
          <w:b/>
          <w:bCs/>
          <w:sz w:val="28"/>
          <w:szCs w:val="28"/>
          <w:lang w:val="en"/>
        </w:rPr>
      </w:pPr>
      <w:r w:rsidRPr="007D038B">
        <w:rPr>
          <w:b/>
          <w:bCs/>
          <w:sz w:val="28"/>
          <w:szCs w:val="28"/>
          <w:lang w:val="en"/>
        </w:rPr>
        <w:t>III. Bảng kê trang thiết bị</w:t>
      </w:r>
    </w:p>
    <w:p w14:paraId="5E9C7745" w14:textId="77777777" w:rsidR="00EA07FE" w:rsidRPr="007D038B" w:rsidRDefault="00EA07FE" w:rsidP="00EA07FE">
      <w:pPr>
        <w:widowControl w:val="0"/>
        <w:autoSpaceDE w:val="0"/>
        <w:autoSpaceDN w:val="0"/>
        <w:adjustRightInd w:val="0"/>
        <w:rPr>
          <w:b/>
          <w:bCs/>
          <w:sz w:val="28"/>
          <w:szCs w:val="28"/>
          <w:lang w:val="en"/>
        </w:rPr>
      </w:pPr>
    </w:p>
    <w:tbl>
      <w:tblPr>
        <w:tblW w:w="0" w:type="auto"/>
        <w:tblInd w:w="108" w:type="dxa"/>
        <w:tblLayout w:type="fixed"/>
        <w:tblLook w:val="0000" w:firstRow="0" w:lastRow="0" w:firstColumn="0" w:lastColumn="0" w:noHBand="0" w:noVBand="0"/>
      </w:tblPr>
      <w:tblGrid>
        <w:gridCol w:w="480"/>
        <w:gridCol w:w="2031"/>
        <w:gridCol w:w="2715"/>
        <w:gridCol w:w="1516"/>
        <w:gridCol w:w="2356"/>
      </w:tblGrid>
      <w:tr w:rsidR="00EA07FE" w:rsidRPr="007D038B" w14:paraId="142306EB" w14:textId="77777777" w:rsidTr="0088110F">
        <w:trPr>
          <w:trHeight w:val="1"/>
        </w:trPr>
        <w:tc>
          <w:tcPr>
            <w:tcW w:w="4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3987EF0"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TT</w:t>
            </w:r>
          </w:p>
        </w:tc>
        <w:tc>
          <w:tcPr>
            <w:tcW w:w="203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C4A941A"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Tên phòng</w:t>
            </w:r>
          </w:p>
        </w:tc>
        <w:tc>
          <w:tcPr>
            <w:tcW w:w="271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4209E42"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Tên trang thiết bị</w:t>
            </w:r>
          </w:p>
        </w:tc>
        <w:tc>
          <w:tcPr>
            <w:tcW w:w="151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2642AB7"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Số lượng</w:t>
            </w:r>
          </w:p>
        </w:tc>
        <w:tc>
          <w:tcPr>
            <w:tcW w:w="235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7C74EB3" w14:textId="77777777" w:rsidR="00EA07FE" w:rsidRPr="007D038B" w:rsidRDefault="00EA07FE" w:rsidP="0088110F">
            <w:pPr>
              <w:widowControl w:val="0"/>
              <w:autoSpaceDE w:val="0"/>
              <w:autoSpaceDN w:val="0"/>
              <w:adjustRightInd w:val="0"/>
              <w:jc w:val="center"/>
              <w:rPr>
                <w:sz w:val="28"/>
                <w:szCs w:val="28"/>
                <w:lang w:val="en"/>
              </w:rPr>
            </w:pPr>
            <w:r w:rsidRPr="007D038B">
              <w:rPr>
                <w:sz w:val="28"/>
                <w:szCs w:val="28"/>
                <w:lang w:val="en"/>
              </w:rPr>
              <w:t>Ghi chú</w:t>
            </w:r>
          </w:p>
        </w:tc>
      </w:tr>
      <w:tr w:rsidR="00EA07FE" w:rsidRPr="007D038B" w14:paraId="3E5E8192" w14:textId="77777777" w:rsidTr="0088110F">
        <w:trPr>
          <w:trHeight w:val="1"/>
        </w:trPr>
        <w:tc>
          <w:tcPr>
            <w:tcW w:w="9098" w:type="dxa"/>
            <w:gridSpan w:val="5"/>
            <w:tcBorders>
              <w:top w:val="single" w:sz="3" w:space="0" w:color="000000"/>
              <w:left w:val="single" w:sz="3" w:space="0" w:color="000000"/>
              <w:bottom w:val="single" w:sz="3" w:space="0" w:color="000000"/>
              <w:right w:val="single" w:sz="3" w:space="0" w:color="000000"/>
            </w:tcBorders>
            <w:shd w:val="clear" w:color="000000" w:fill="FFFFFF"/>
          </w:tcPr>
          <w:p w14:paraId="1ECD2058" w14:textId="77777777" w:rsidR="00EA07FE" w:rsidRPr="007D038B" w:rsidRDefault="00EA07FE" w:rsidP="0088110F">
            <w:pPr>
              <w:widowControl w:val="0"/>
              <w:autoSpaceDE w:val="0"/>
              <w:autoSpaceDN w:val="0"/>
              <w:adjustRightInd w:val="0"/>
              <w:rPr>
                <w:sz w:val="28"/>
                <w:szCs w:val="28"/>
                <w:lang w:val="en"/>
              </w:rPr>
            </w:pPr>
            <w:r w:rsidRPr="007D038B">
              <w:rPr>
                <w:b/>
                <w:bCs/>
                <w:sz w:val="28"/>
                <w:szCs w:val="28"/>
                <w:lang w:val="en"/>
              </w:rPr>
              <w:t>A. Phòng học lí thuyết</w:t>
            </w:r>
          </w:p>
        </w:tc>
      </w:tr>
      <w:tr w:rsidR="00EA07FE" w:rsidRPr="007D038B" w14:paraId="2B0DBA85" w14:textId="77777777" w:rsidTr="0088110F">
        <w:trPr>
          <w:trHeight w:val="1"/>
        </w:trPr>
        <w:tc>
          <w:tcPr>
            <w:tcW w:w="480" w:type="dxa"/>
            <w:tcBorders>
              <w:top w:val="single" w:sz="3" w:space="0" w:color="000000"/>
              <w:left w:val="single" w:sz="3" w:space="0" w:color="000000"/>
              <w:bottom w:val="single" w:sz="3" w:space="0" w:color="000000"/>
              <w:right w:val="single" w:sz="3" w:space="0" w:color="000000"/>
            </w:tcBorders>
            <w:shd w:val="clear" w:color="000000" w:fill="FFFFFF"/>
          </w:tcPr>
          <w:p w14:paraId="4A9DA152" w14:textId="77777777" w:rsidR="00EA07FE" w:rsidRPr="007D038B" w:rsidRDefault="00EA07FE" w:rsidP="0088110F">
            <w:pPr>
              <w:widowControl w:val="0"/>
              <w:autoSpaceDE w:val="0"/>
              <w:autoSpaceDN w:val="0"/>
              <w:adjustRightInd w:val="0"/>
              <w:rPr>
                <w:sz w:val="28"/>
                <w:szCs w:val="28"/>
                <w:lang w:val="en"/>
              </w:rPr>
            </w:pPr>
            <w:r w:rsidRPr="007D038B">
              <w:rPr>
                <w:sz w:val="28"/>
                <w:szCs w:val="28"/>
                <w:lang w:val="en"/>
              </w:rPr>
              <w:t>1.</w:t>
            </w:r>
          </w:p>
        </w:tc>
        <w:tc>
          <w:tcPr>
            <w:tcW w:w="2031" w:type="dxa"/>
            <w:tcBorders>
              <w:top w:val="single" w:sz="3" w:space="0" w:color="000000"/>
              <w:left w:val="single" w:sz="3" w:space="0" w:color="000000"/>
              <w:bottom w:val="single" w:sz="3" w:space="0" w:color="000000"/>
              <w:right w:val="single" w:sz="3" w:space="0" w:color="000000"/>
            </w:tcBorders>
            <w:shd w:val="clear" w:color="000000" w:fill="FFFFFF"/>
          </w:tcPr>
          <w:p w14:paraId="1C42941E" w14:textId="77777777" w:rsidR="00EA07FE" w:rsidRPr="007D038B" w:rsidRDefault="00EA07FE" w:rsidP="0088110F">
            <w:pPr>
              <w:widowControl w:val="0"/>
              <w:autoSpaceDE w:val="0"/>
              <w:autoSpaceDN w:val="0"/>
              <w:adjustRightInd w:val="0"/>
              <w:rPr>
                <w:sz w:val="28"/>
                <w:szCs w:val="28"/>
                <w:lang w:val="en"/>
              </w:rPr>
            </w:pPr>
          </w:p>
        </w:tc>
        <w:tc>
          <w:tcPr>
            <w:tcW w:w="2715" w:type="dxa"/>
            <w:tcBorders>
              <w:top w:val="single" w:sz="3" w:space="0" w:color="000000"/>
              <w:left w:val="single" w:sz="3" w:space="0" w:color="000000"/>
              <w:bottom w:val="single" w:sz="3" w:space="0" w:color="000000"/>
              <w:right w:val="single" w:sz="3" w:space="0" w:color="000000"/>
            </w:tcBorders>
            <w:shd w:val="clear" w:color="000000" w:fill="FFFFFF"/>
          </w:tcPr>
          <w:p w14:paraId="413907C2" w14:textId="77777777" w:rsidR="00EA07FE" w:rsidRPr="007D038B" w:rsidRDefault="00EA07FE" w:rsidP="0088110F">
            <w:pPr>
              <w:widowControl w:val="0"/>
              <w:autoSpaceDE w:val="0"/>
              <w:autoSpaceDN w:val="0"/>
              <w:adjustRightInd w:val="0"/>
              <w:rPr>
                <w:sz w:val="28"/>
                <w:szCs w:val="28"/>
                <w:lang w:val="en"/>
              </w:rPr>
            </w:pPr>
          </w:p>
        </w:tc>
        <w:tc>
          <w:tcPr>
            <w:tcW w:w="1516" w:type="dxa"/>
            <w:tcBorders>
              <w:top w:val="single" w:sz="3" w:space="0" w:color="000000"/>
              <w:left w:val="single" w:sz="3" w:space="0" w:color="000000"/>
              <w:bottom w:val="single" w:sz="3" w:space="0" w:color="000000"/>
              <w:right w:val="single" w:sz="3" w:space="0" w:color="000000"/>
            </w:tcBorders>
            <w:shd w:val="clear" w:color="000000" w:fill="FFFFFF"/>
          </w:tcPr>
          <w:p w14:paraId="43EB748B" w14:textId="77777777" w:rsidR="00EA07FE" w:rsidRPr="007D038B" w:rsidRDefault="00EA07FE" w:rsidP="0088110F">
            <w:pPr>
              <w:widowControl w:val="0"/>
              <w:autoSpaceDE w:val="0"/>
              <w:autoSpaceDN w:val="0"/>
              <w:adjustRightInd w:val="0"/>
              <w:rPr>
                <w:sz w:val="28"/>
                <w:szCs w:val="28"/>
                <w:lang w:val="en"/>
              </w:rPr>
            </w:pPr>
          </w:p>
        </w:tc>
        <w:tc>
          <w:tcPr>
            <w:tcW w:w="2356" w:type="dxa"/>
            <w:tcBorders>
              <w:top w:val="single" w:sz="3" w:space="0" w:color="000000"/>
              <w:left w:val="single" w:sz="3" w:space="0" w:color="000000"/>
              <w:bottom w:val="single" w:sz="3" w:space="0" w:color="000000"/>
              <w:right w:val="single" w:sz="3" w:space="0" w:color="000000"/>
            </w:tcBorders>
            <w:shd w:val="clear" w:color="000000" w:fill="FFFFFF"/>
          </w:tcPr>
          <w:p w14:paraId="3AE2D4E2"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1688EFD9" w14:textId="77777777" w:rsidTr="0088110F">
        <w:trPr>
          <w:trHeight w:val="1"/>
        </w:trPr>
        <w:tc>
          <w:tcPr>
            <w:tcW w:w="480" w:type="dxa"/>
            <w:tcBorders>
              <w:top w:val="single" w:sz="3" w:space="0" w:color="000000"/>
              <w:left w:val="single" w:sz="3" w:space="0" w:color="000000"/>
              <w:bottom w:val="single" w:sz="3" w:space="0" w:color="000000"/>
              <w:right w:val="single" w:sz="3" w:space="0" w:color="000000"/>
            </w:tcBorders>
            <w:shd w:val="clear" w:color="000000" w:fill="FFFFFF"/>
          </w:tcPr>
          <w:p w14:paraId="48B940AE" w14:textId="77777777" w:rsidR="00EA07FE" w:rsidRPr="007D038B" w:rsidRDefault="00EA07FE" w:rsidP="0088110F">
            <w:pPr>
              <w:widowControl w:val="0"/>
              <w:autoSpaceDE w:val="0"/>
              <w:autoSpaceDN w:val="0"/>
              <w:adjustRightInd w:val="0"/>
              <w:rPr>
                <w:sz w:val="28"/>
                <w:szCs w:val="28"/>
                <w:lang w:val="en"/>
              </w:rPr>
            </w:pPr>
            <w:r w:rsidRPr="007D038B">
              <w:rPr>
                <w:sz w:val="28"/>
                <w:szCs w:val="28"/>
                <w:lang w:val="en"/>
              </w:rPr>
              <w:t>2.</w:t>
            </w:r>
          </w:p>
        </w:tc>
        <w:tc>
          <w:tcPr>
            <w:tcW w:w="2031" w:type="dxa"/>
            <w:tcBorders>
              <w:top w:val="single" w:sz="3" w:space="0" w:color="000000"/>
              <w:left w:val="single" w:sz="3" w:space="0" w:color="000000"/>
              <w:bottom w:val="single" w:sz="3" w:space="0" w:color="000000"/>
              <w:right w:val="single" w:sz="3" w:space="0" w:color="000000"/>
            </w:tcBorders>
            <w:shd w:val="clear" w:color="000000" w:fill="FFFFFF"/>
          </w:tcPr>
          <w:p w14:paraId="05F32E2E" w14:textId="77777777" w:rsidR="00EA07FE" w:rsidRPr="007D038B" w:rsidRDefault="00EA07FE" w:rsidP="0088110F">
            <w:pPr>
              <w:widowControl w:val="0"/>
              <w:autoSpaceDE w:val="0"/>
              <w:autoSpaceDN w:val="0"/>
              <w:adjustRightInd w:val="0"/>
              <w:rPr>
                <w:sz w:val="28"/>
                <w:szCs w:val="28"/>
                <w:lang w:val="en"/>
              </w:rPr>
            </w:pPr>
          </w:p>
        </w:tc>
        <w:tc>
          <w:tcPr>
            <w:tcW w:w="2715" w:type="dxa"/>
            <w:tcBorders>
              <w:top w:val="single" w:sz="3" w:space="0" w:color="000000"/>
              <w:left w:val="single" w:sz="3" w:space="0" w:color="000000"/>
              <w:bottom w:val="single" w:sz="3" w:space="0" w:color="000000"/>
              <w:right w:val="single" w:sz="3" w:space="0" w:color="000000"/>
            </w:tcBorders>
            <w:shd w:val="clear" w:color="000000" w:fill="FFFFFF"/>
          </w:tcPr>
          <w:p w14:paraId="5D3F3B74" w14:textId="77777777" w:rsidR="00EA07FE" w:rsidRPr="007D038B" w:rsidRDefault="00EA07FE" w:rsidP="0088110F">
            <w:pPr>
              <w:widowControl w:val="0"/>
              <w:autoSpaceDE w:val="0"/>
              <w:autoSpaceDN w:val="0"/>
              <w:adjustRightInd w:val="0"/>
              <w:rPr>
                <w:sz w:val="28"/>
                <w:szCs w:val="28"/>
                <w:lang w:val="en"/>
              </w:rPr>
            </w:pPr>
          </w:p>
        </w:tc>
        <w:tc>
          <w:tcPr>
            <w:tcW w:w="1516" w:type="dxa"/>
            <w:tcBorders>
              <w:top w:val="single" w:sz="3" w:space="0" w:color="000000"/>
              <w:left w:val="single" w:sz="3" w:space="0" w:color="000000"/>
              <w:bottom w:val="single" w:sz="3" w:space="0" w:color="000000"/>
              <w:right w:val="single" w:sz="3" w:space="0" w:color="000000"/>
            </w:tcBorders>
            <w:shd w:val="clear" w:color="000000" w:fill="FFFFFF"/>
          </w:tcPr>
          <w:p w14:paraId="5DD8B970" w14:textId="77777777" w:rsidR="00EA07FE" w:rsidRPr="007D038B" w:rsidRDefault="00EA07FE" w:rsidP="0088110F">
            <w:pPr>
              <w:widowControl w:val="0"/>
              <w:autoSpaceDE w:val="0"/>
              <w:autoSpaceDN w:val="0"/>
              <w:adjustRightInd w:val="0"/>
              <w:rPr>
                <w:sz w:val="28"/>
                <w:szCs w:val="28"/>
                <w:lang w:val="en"/>
              </w:rPr>
            </w:pPr>
          </w:p>
        </w:tc>
        <w:tc>
          <w:tcPr>
            <w:tcW w:w="2356" w:type="dxa"/>
            <w:tcBorders>
              <w:top w:val="single" w:sz="3" w:space="0" w:color="000000"/>
              <w:left w:val="single" w:sz="3" w:space="0" w:color="000000"/>
              <w:bottom w:val="single" w:sz="3" w:space="0" w:color="000000"/>
              <w:right w:val="single" w:sz="3" w:space="0" w:color="000000"/>
            </w:tcBorders>
            <w:shd w:val="clear" w:color="000000" w:fill="FFFFFF"/>
          </w:tcPr>
          <w:p w14:paraId="5E4EF7E5"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4F2540D5" w14:textId="77777777" w:rsidTr="0088110F">
        <w:trPr>
          <w:trHeight w:val="1"/>
        </w:trPr>
        <w:tc>
          <w:tcPr>
            <w:tcW w:w="9098" w:type="dxa"/>
            <w:gridSpan w:val="5"/>
            <w:tcBorders>
              <w:top w:val="single" w:sz="3" w:space="0" w:color="000000"/>
              <w:left w:val="single" w:sz="3" w:space="0" w:color="000000"/>
              <w:bottom w:val="single" w:sz="3" w:space="0" w:color="000000"/>
              <w:right w:val="single" w:sz="3" w:space="0" w:color="000000"/>
            </w:tcBorders>
            <w:shd w:val="clear" w:color="000000" w:fill="FFFFFF"/>
          </w:tcPr>
          <w:p w14:paraId="1E6621A4" w14:textId="77777777" w:rsidR="00EA07FE" w:rsidRPr="007D038B" w:rsidRDefault="00EA07FE" w:rsidP="0088110F">
            <w:pPr>
              <w:widowControl w:val="0"/>
              <w:autoSpaceDE w:val="0"/>
              <w:autoSpaceDN w:val="0"/>
              <w:adjustRightInd w:val="0"/>
              <w:rPr>
                <w:sz w:val="28"/>
                <w:szCs w:val="28"/>
                <w:lang w:val="en"/>
              </w:rPr>
            </w:pPr>
            <w:r w:rsidRPr="007D038B">
              <w:rPr>
                <w:b/>
                <w:bCs/>
                <w:sz w:val="28"/>
                <w:szCs w:val="28"/>
                <w:lang w:val="en"/>
              </w:rPr>
              <w:t>B. phòng thực hành</w:t>
            </w:r>
          </w:p>
        </w:tc>
      </w:tr>
      <w:tr w:rsidR="00EA07FE" w:rsidRPr="007D038B" w14:paraId="048BC70D" w14:textId="77777777" w:rsidTr="0088110F">
        <w:trPr>
          <w:trHeight w:val="1"/>
        </w:trPr>
        <w:tc>
          <w:tcPr>
            <w:tcW w:w="480" w:type="dxa"/>
            <w:tcBorders>
              <w:top w:val="single" w:sz="3" w:space="0" w:color="000000"/>
              <w:left w:val="single" w:sz="3" w:space="0" w:color="000000"/>
              <w:bottom w:val="single" w:sz="3" w:space="0" w:color="000000"/>
              <w:right w:val="single" w:sz="3" w:space="0" w:color="000000"/>
            </w:tcBorders>
            <w:shd w:val="clear" w:color="000000" w:fill="FFFFFF"/>
          </w:tcPr>
          <w:p w14:paraId="63350451" w14:textId="77777777" w:rsidR="00EA07FE" w:rsidRPr="007D038B" w:rsidRDefault="00EA07FE" w:rsidP="0088110F">
            <w:pPr>
              <w:widowControl w:val="0"/>
              <w:autoSpaceDE w:val="0"/>
              <w:autoSpaceDN w:val="0"/>
              <w:adjustRightInd w:val="0"/>
              <w:rPr>
                <w:sz w:val="28"/>
                <w:szCs w:val="28"/>
                <w:lang w:val="en"/>
              </w:rPr>
            </w:pPr>
            <w:r w:rsidRPr="007D038B">
              <w:rPr>
                <w:sz w:val="28"/>
                <w:szCs w:val="28"/>
                <w:lang w:val="en"/>
              </w:rPr>
              <w:t>1.</w:t>
            </w:r>
          </w:p>
        </w:tc>
        <w:tc>
          <w:tcPr>
            <w:tcW w:w="2031" w:type="dxa"/>
            <w:tcBorders>
              <w:top w:val="single" w:sz="3" w:space="0" w:color="000000"/>
              <w:left w:val="single" w:sz="3" w:space="0" w:color="000000"/>
              <w:bottom w:val="single" w:sz="3" w:space="0" w:color="000000"/>
              <w:right w:val="single" w:sz="3" w:space="0" w:color="000000"/>
            </w:tcBorders>
            <w:shd w:val="clear" w:color="000000" w:fill="FFFFFF"/>
          </w:tcPr>
          <w:p w14:paraId="03F38892" w14:textId="77777777" w:rsidR="00EA07FE" w:rsidRPr="007D038B" w:rsidRDefault="00EA07FE" w:rsidP="0088110F">
            <w:pPr>
              <w:widowControl w:val="0"/>
              <w:autoSpaceDE w:val="0"/>
              <w:autoSpaceDN w:val="0"/>
              <w:adjustRightInd w:val="0"/>
              <w:rPr>
                <w:sz w:val="28"/>
                <w:szCs w:val="28"/>
                <w:lang w:val="en"/>
              </w:rPr>
            </w:pPr>
          </w:p>
        </w:tc>
        <w:tc>
          <w:tcPr>
            <w:tcW w:w="2715" w:type="dxa"/>
            <w:tcBorders>
              <w:top w:val="single" w:sz="3" w:space="0" w:color="000000"/>
              <w:left w:val="single" w:sz="3" w:space="0" w:color="000000"/>
              <w:bottom w:val="single" w:sz="3" w:space="0" w:color="000000"/>
              <w:right w:val="single" w:sz="3" w:space="0" w:color="000000"/>
            </w:tcBorders>
            <w:shd w:val="clear" w:color="000000" w:fill="FFFFFF"/>
          </w:tcPr>
          <w:p w14:paraId="30CB0728" w14:textId="77777777" w:rsidR="00EA07FE" w:rsidRPr="007D038B" w:rsidRDefault="00EA07FE" w:rsidP="0088110F">
            <w:pPr>
              <w:widowControl w:val="0"/>
              <w:autoSpaceDE w:val="0"/>
              <w:autoSpaceDN w:val="0"/>
              <w:adjustRightInd w:val="0"/>
              <w:rPr>
                <w:sz w:val="28"/>
                <w:szCs w:val="28"/>
                <w:lang w:val="en"/>
              </w:rPr>
            </w:pPr>
          </w:p>
        </w:tc>
        <w:tc>
          <w:tcPr>
            <w:tcW w:w="1516" w:type="dxa"/>
            <w:tcBorders>
              <w:top w:val="single" w:sz="3" w:space="0" w:color="000000"/>
              <w:left w:val="single" w:sz="3" w:space="0" w:color="000000"/>
              <w:bottom w:val="single" w:sz="3" w:space="0" w:color="000000"/>
              <w:right w:val="single" w:sz="3" w:space="0" w:color="000000"/>
            </w:tcBorders>
            <w:shd w:val="clear" w:color="000000" w:fill="FFFFFF"/>
          </w:tcPr>
          <w:p w14:paraId="77DE5342" w14:textId="77777777" w:rsidR="00EA07FE" w:rsidRPr="007D038B" w:rsidRDefault="00EA07FE" w:rsidP="0088110F">
            <w:pPr>
              <w:widowControl w:val="0"/>
              <w:autoSpaceDE w:val="0"/>
              <w:autoSpaceDN w:val="0"/>
              <w:adjustRightInd w:val="0"/>
              <w:rPr>
                <w:sz w:val="28"/>
                <w:szCs w:val="28"/>
                <w:lang w:val="en"/>
              </w:rPr>
            </w:pPr>
          </w:p>
        </w:tc>
        <w:tc>
          <w:tcPr>
            <w:tcW w:w="2356" w:type="dxa"/>
            <w:tcBorders>
              <w:top w:val="single" w:sz="3" w:space="0" w:color="000000"/>
              <w:left w:val="single" w:sz="3" w:space="0" w:color="000000"/>
              <w:bottom w:val="single" w:sz="3" w:space="0" w:color="000000"/>
              <w:right w:val="single" w:sz="3" w:space="0" w:color="000000"/>
            </w:tcBorders>
            <w:shd w:val="clear" w:color="000000" w:fill="FFFFFF"/>
          </w:tcPr>
          <w:p w14:paraId="272D00FE"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6EEB7610" w14:textId="77777777" w:rsidTr="0088110F">
        <w:trPr>
          <w:trHeight w:val="1"/>
        </w:trPr>
        <w:tc>
          <w:tcPr>
            <w:tcW w:w="480" w:type="dxa"/>
            <w:tcBorders>
              <w:top w:val="single" w:sz="3" w:space="0" w:color="000000"/>
              <w:left w:val="single" w:sz="3" w:space="0" w:color="000000"/>
              <w:bottom w:val="single" w:sz="3" w:space="0" w:color="000000"/>
              <w:right w:val="single" w:sz="3" w:space="0" w:color="000000"/>
            </w:tcBorders>
            <w:shd w:val="clear" w:color="000000" w:fill="FFFFFF"/>
          </w:tcPr>
          <w:p w14:paraId="015FE8BC" w14:textId="77777777" w:rsidR="00EA07FE" w:rsidRPr="007D038B" w:rsidRDefault="00EA07FE" w:rsidP="0088110F">
            <w:pPr>
              <w:widowControl w:val="0"/>
              <w:autoSpaceDE w:val="0"/>
              <w:autoSpaceDN w:val="0"/>
              <w:adjustRightInd w:val="0"/>
              <w:rPr>
                <w:sz w:val="28"/>
                <w:szCs w:val="28"/>
                <w:lang w:val="en"/>
              </w:rPr>
            </w:pPr>
            <w:r w:rsidRPr="007D038B">
              <w:rPr>
                <w:sz w:val="28"/>
                <w:szCs w:val="28"/>
                <w:lang w:val="en"/>
              </w:rPr>
              <w:lastRenderedPageBreak/>
              <w:t xml:space="preserve">2. </w:t>
            </w:r>
          </w:p>
        </w:tc>
        <w:tc>
          <w:tcPr>
            <w:tcW w:w="2031" w:type="dxa"/>
            <w:tcBorders>
              <w:top w:val="single" w:sz="3" w:space="0" w:color="000000"/>
              <w:left w:val="single" w:sz="3" w:space="0" w:color="000000"/>
              <w:bottom w:val="single" w:sz="3" w:space="0" w:color="000000"/>
              <w:right w:val="single" w:sz="3" w:space="0" w:color="000000"/>
            </w:tcBorders>
            <w:shd w:val="clear" w:color="000000" w:fill="FFFFFF"/>
          </w:tcPr>
          <w:p w14:paraId="577031D0" w14:textId="77777777" w:rsidR="00EA07FE" w:rsidRPr="007D038B" w:rsidRDefault="00EA07FE" w:rsidP="0088110F">
            <w:pPr>
              <w:widowControl w:val="0"/>
              <w:autoSpaceDE w:val="0"/>
              <w:autoSpaceDN w:val="0"/>
              <w:adjustRightInd w:val="0"/>
              <w:rPr>
                <w:sz w:val="28"/>
                <w:szCs w:val="28"/>
                <w:lang w:val="en"/>
              </w:rPr>
            </w:pPr>
          </w:p>
        </w:tc>
        <w:tc>
          <w:tcPr>
            <w:tcW w:w="2715" w:type="dxa"/>
            <w:tcBorders>
              <w:top w:val="single" w:sz="3" w:space="0" w:color="000000"/>
              <w:left w:val="single" w:sz="3" w:space="0" w:color="000000"/>
              <w:bottom w:val="single" w:sz="3" w:space="0" w:color="000000"/>
              <w:right w:val="single" w:sz="3" w:space="0" w:color="000000"/>
            </w:tcBorders>
            <w:shd w:val="clear" w:color="000000" w:fill="FFFFFF"/>
          </w:tcPr>
          <w:p w14:paraId="0633D747" w14:textId="77777777" w:rsidR="00EA07FE" w:rsidRPr="007D038B" w:rsidRDefault="00EA07FE" w:rsidP="0088110F">
            <w:pPr>
              <w:widowControl w:val="0"/>
              <w:autoSpaceDE w:val="0"/>
              <w:autoSpaceDN w:val="0"/>
              <w:adjustRightInd w:val="0"/>
              <w:rPr>
                <w:sz w:val="28"/>
                <w:szCs w:val="28"/>
                <w:lang w:val="en"/>
              </w:rPr>
            </w:pPr>
          </w:p>
        </w:tc>
        <w:tc>
          <w:tcPr>
            <w:tcW w:w="1516" w:type="dxa"/>
            <w:tcBorders>
              <w:top w:val="single" w:sz="3" w:space="0" w:color="000000"/>
              <w:left w:val="single" w:sz="3" w:space="0" w:color="000000"/>
              <w:bottom w:val="single" w:sz="3" w:space="0" w:color="000000"/>
              <w:right w:val="single" w:sz="3" w:space="0" w:color="000000"/>
            </w:tcBorders>
            <w:shd w:val="clear" w:color="000000" w:fill="FFFFFF"/>
          </w:tcPr>
          <w:p w14:paraId="0DD66E27" w14:textId="77777777" w:rsidR="00EA07FE" w:rsidRPr="007D038B" w:rsidRDefault="00EA07FE" w:rsidP="0088110F">
            <w:pPr>
              <w:widowControl w:val="0"/>
              <w:autoSpaceDE w:val="0"/>
              <w:autoSpaceDN w:val="0"/>
              <w:adjustRightInd w:val="0"/>
              <w:rPr>
                <w:sz w:val="28"/>
                <w:szCs w:val="28"/>
                <w:lang w:val="en"/>
              </w:rPr>
            </w:pPr>
          </w:p>
        </w:tc>
        <w:tc>
          <w:tcPr>
            <w:tcW w:w="2356" w:type="dxa"/>
            <w:tcBorders>
              <w:top w:val="single" w:sz="3" w:space="0" w:color="000000"/>
              <w:left w:val="single" w:sz="3" w:space="0" w:color="000000"/>
              <w:bottom w:val="single" w:sz="3" w:space="0" w:color="000000"/>
              <w:right w:val="single" w:sz="3" w:space="0" w:color="000000"/>
            </w:tcBorders>
            <w:shd w:val="clear" w:color="000000" w:fill="FFFFFF"/>
          </w:tcPr>
          <w:p w14:paraId="764C79D9"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2AF8D68E" w14:textId="77777777" w:rsidTr="0088110F">
        <w:trPr>
          <w:trHeight w:val="1"/>
        </w:trPr>
        <w:tc>
          <w:tcPr>
            <w:tcW w:w="9098" w:type="dxa"/>
            <w:gridSpan w:val="5"/>
            <w:tcBorders>
              <w:top w:val="single" w:sz="3" w:space="0" w:color="000000"/>
              <w:left w:val="single" w:sz="3" w:space="0" w:color="000000"/>
              <w:bottom w:val="single" w:sz="3" w:space="0" w:color="000000"/>
              <w:right w:val="single" w:sz="3" w:space="0" w:color="000000"/>
            </w:tcBorders>
            <w:shd w:val="clear" w:color="000000" w:fill="FFFFFF"/>
          </w:tcPr>
          <w:p w14:paraId="5A1D23F2" w14:textId="77777777" w:rsidR="00EA07FE" w:rsidRPr="007D038B" w:rsidRDefault="00EA07FE" w:rsidP="0088110F">
            <w:pPr>
              <w:widowControl w:val="0"/>
              <w:autoSpaceDE w:val="0"/>
              <w:autoSpaceDN w:val="0"/>
              <w:adjustRightInd w:val="0"/>
              <w:rPr>
                <w:sz w:val="28"/>
                <w:szCs w:val="28"/>
                <w:lang w:val="en"/>
              </w:rPr>
            </w:pPr>
            <w:r w:rsidRPr="007D038B">
              <w:rPr>
                <w:b/>
                <w:bCs/>
                <w:sz w:val="28"/>
                <w:szCs w:val="28"/>
                <w:lang w:val="en"/>
              </w:rPr>
              <w:t>C. khối văn phòng</w:t>
            </w:r>
          </w:p>
        </w:tc>
      </w:tr>
      <w:tr w:rsidR="00EA07FE" w:rsidRPr="007D038B" w14:paraId="6933A2CD" w14:textId="77777777" w:rsidTr="0088110F">
        <w:trPr>
          <w:trHeight w:val="1"/>
        </w:trPr>
        <w:tc>
          <w:tcPr>
            <w:tcW w:w="480" w:type="dxa"/>
            <w:tcBorders>
              <w:top w:val="single" w:sz="3" w:space="0" w:color="000000"/>
              <w:left w:val="single" w:sz="3" w:space="0" w:color="000000"/>
              <w:bottom w:val="single" w:sz="3" w:space="0" w:color="000000"/>
              <w:right w:val="single" w:sz="3" w:space="0" w:color="000000"/>
            </w:tcBorders>
            <w:shd w:val="clear" w:color="000000" w:fill="FFFFFF"/>
          </w:tcPr>
          <w:p w14:paraId="274BBEAF" w14:textId="77777777" w:rsidR="00EA07FE" w:rsidRPr="007D038B" w:rsidRDefault="00EA07FE" w:rsidP="0088110F">
            <w:pPr>
              <w:widowControl w:val="0"/>
              <w:autoSpaceDE w:val="0"/>
              <w:autoSpaceDN w:val="0"/>
              <w:adjustRightInd w:val="0"/>
              <w:rPr>
                <w:sz w:val="28"/>
                <w:szCs w:val="28"/>
                <w:lang w:val="en"/>
              </w:rPr>
            </w:pPr>
            <w:r w:rsidRPr="007D038B">
              <w:rPr>
                <w:sz w:val="28"/>
                <w:szCs w:val="28"/>
                <w:lang w:val="en"/>
              </w:rPr>
              <w:t>1.</w:t>
            </w:r>
          </w:p>
        </w:tc>
        <w:tc>
          <w:tcPr>
            <w:tcW w:w="2031" w:type="dxa"/>
            <w:tcBorders>
              <w:top w:val="single" w:sz="3" w:space="0" w:color="000000"/>
              <w:left w:val="single" w:sz="3" w:space="0" w:color="000000"/>
              <w:bottom w:val="single" w:sz="3" w:space="0" w:color="000000"/>
              <w:right w:val="single" w:sz="3" w:space="0" w:color="000000"/>
            </w:tcBorders>
            <w:shd w:val="clear" w:color="000000" w:fill="FFFFFF"/>
          </w:tcPr>
          <w:p w14:paraId="1FDF02CA" w14:textId="77777777" w:rsidR="00EA07FE" w:rsidRPr="007D038B" w:rsidRDefault="00EA07FE" w:rsidP="0088110F">
            <w:pPr>
              <w:widowControl w:val="0"/>
              <w:autoSpaceDE w:val="0"/>
              <w:autoSpaceDN w:val="0"/>
              <w:adjustRightInd w:val="0"/>
              <w:rPr>
                <w:sz w:val="28"/>
                <w:szCs w:val="28"/>
                <w:lang w:val="en"/>
              </w:rPr>
            </w:pPr>
          </w:p>
        </w:tc>
        <w:tc>
          <w:tcPr>
            <w:tcW w:w="2715" w:type="dxa"/>
            <w:tcBorders>
              <w:top w:val="single" w:sz="3" w:space="0" w:color="000000"/>
              <w:left w:val="single" w:sz="3" w:space="0" w:color="000000"/>
              <w:bottom w:val="single" w:sz="3" w:space="0" w:color="000000"/>
              <w:right w:val="single" w:sz="3" w:space="0" w:color="000000"/>
            </w:tcBorders>
            <w:shd w:val="clear" w:color="000000" w:fill="FFFFFF"/>
          </w:tcPr>
          <w:p w14:paraId="497AB03C" w14:textId="77777777" w:rsidR="00EA07FE" w:rsidRPr="007D038B" w:rsidRDefault="00EA07FE" w:rsidP="0088110F">
            <w:pPr>
              <w:widowControl w:val="0"/>
              <w:autoSpaceDE w:val="0"/>
              <w:autoSpaceDN w:val="0"/>
              <w:adjustRightInd w:val="0"/>
              <w:rPr>
                <w:sz w:val="28"/>
                <w:szCs w:val="28"/>
                <w:lang w:val="en"/>
              </w:rPr>
            </w:pPr>
          </w:p>
        </w:tc>
        <w:tc>
          <w:tcPr>
            <w:tcW w:w="1516" w:type="dxa"/>
            <w:tcBorders>
              <w:top w:val="single" w:sz="3" w:space="0" w:color="000000"/>
              <w:left w:val="single" w:sz="3" w:space="0" w:color="000000"/>
              <w:bottom w:val="single" w:sz="3" w:space="0" w:color="000000"/>
              <w:right w:val="single" w:sz="3" w:space="0" w:color="000000"/>
            </w:tcBorders>
            <w:shd w:val="clear" w:color="000000" w:fill="FFFFFF"/>
          </w:tcPr>
          <w:p w14:paraId="02C7D820" w14:textId="77777777" w:rsidR="00EA07FE" w:rsidRPr="007D038B" w:rsidRDefault="00EA07FE" w:rsidP="0088110F">
            <w:pPr>
              <w:widowControl w:val="0"/>
              <w:autoSpaceDE w:val="0"/>
              <w:autoSpaceDN w:val="0"/>
              <w:adjustRightInd w:val="0"/>
              <w:rPr>
                <w:sz w:val="28"/>
                <w:szCs w:val="28"/>
                <w:lang w:val="en"/>
              </w:rPr>
            </w:pPr>
          </w:p>
        </w:tc>
        <w:tc>
          <w:tcPr>
            <w:tcW w:w="2356" w:type="dxa"/>
            <w:tcBorders>
              <w:top w:val="single" w:sz="3" w:space="0" w:color="000000"/>
              <w:left w:val="single" w:sz="3" w:space="0" w:color="000000"/>
              <w:bottom w:val="single" w:sz="3" w:space="0" w:color="000000"/>
              <w:right w:val="single" w:sz="3" w:space="0" w:color="000000"/>
            </w:tcBorders>
            <w:shd w:val="clear" w:color="000000" w:fill="FFFFFF"/>
          </w:tcPr>
          <w:p w14:paraId="47BAED6F" w14:textId="77777777" w:rsidR="00EA07FE" w:rsidRPr="007D038B" w:rsidRDefault="00EA07FE" w:rsidP="0088110F">
            <w:pPr>
              <w:widowControl w:val="0"/>
              <w:autoSpaceDE w:val="0"/>
              <w:autoSpaceDN w:val="0"/>
              <w:adjustRightInd w:val="0"/>
              <w:rPr>
                <w:sz w:val="28"/>
                <w:szCs w:val="28"/>
                <w:lang w:val="en"/>
              </w:rPr>
            </w:pPr>
          </w:p>
        </w:tc>
      </w:tr>
      <w:tr w:rsidR="00EA07FE" w:rsidRPr="007D038B" w14:paraId="2BDC3225" w14:textId="77777777" w:rsidTr="0088110F">
        <w:trPr>
          <w:trHeight w:val="1"/>
        </w:trPr>
        <w:tc>
          <w:tcPr>
            <w:tcW w:w="480" w:type="dxa"/>
            <w:tcBorders>
              <w:top w:val="single" w:sz="3" w:space="0" w:color="000000"/>
              <w:left w:val="single" w:sz="3" w:space="0" w:color="000000"/>
              <w:bottom w:val="single" w:sz="3" w:space="0" w:color="000000"/>
              <w:right w:val="single" w:sz="3" w:space="0" w:color="000000"/>
            </w:tcBorders>
            <w:shd w:val="clear" w:color="000000" w:fill="FFFFFF"/>
          </w:tcPr>
          <w:p w14:paraId="7CF97D64" w14:textId="77777777" w:rsidR="00EA07FE" w:rsidRPr="007D038B" w:rsidRDefault="00EA07FE" w:rsidP="0088110F">
            <w:pPr>
              <w:widowControl w:val="0"/>
              <w:autoSpaceDE w:val="0"/>
              <w:autoSpaceDN w:val="0"/>
              <w:adjustRightInd w:val="0"/>
              <w:rPr>
                <w:sz w:val="28"/>
                <w:szCs w:val="28"/>
                <w:lang w:val="en"/>
              </w:rPr>
            </w:pPr>
            <w:r w:rsidRPr="007D038B">
              <w:rPr>
                <w:sz w:val="28"/>
                <w:szCs w:val="28"/>
                <w:lang w:val="en"/>
              </w:rPr>
              <w:t>2.</w:t>
            </w:r>
          </w:p>
        </w:tc>
        <w:tc>
          <w:tcPr>
            <w:tcW w:w="2031" w:type="dxa"/>
            <w:tcBorders>
              <w:top w:val="single" w:sz="3" w:space="0" w:color="000000"/>
              <w:left w:val="single" w:sz="3" w:space="0" w:color="000000"/>
              <w:bottom w:val="single" w:sz="3" w:space="0" w:color="000000"/>
              <w:right w:val="single" w:sz="3" w:space="0" w:color="000000"/>
            </w:tcBorders>
            <w:shd w:val="clear" w:color="000000" w:fill="FFFFFF"/>
          </w:tcPr>
          <w:p w14:paraId="0A4C6D40" w14:textId="77777777" w:rsidR="00EA07FE" w:rsidRPr="007D038B" w:rsidRDefault="00EA07FE" w:rsidP="0088110F">
            <w:pPr>
              <w:widowControl w:val="0"/>
              <w:autoSpaceDE w:val="0"/>
              <w:autoSpaceDN w:val="0"/>
              <w:adjustRightInd w:val="0"/>
              <w:rPr>
                <w:sz w:val="28"/>
                <w:szCs w:val="28"/>
                <w:lang w:val="en"/>
              </w:rPr>
            </w:pPr>
          </w:p>
        </w:tc>
        <w:tc>
          <w:tcPr>
            <w:tcW w:w="2715" w:type="dxa"/>
            <w:tcBorders>
              <w:top w:val="single" w:sz="3" w:space="0" w:color="000000"/>
              <w:left w:val="single" w:sz="3" w:space="0" w:color="000000"/>
              <w:bottom w:val="single" w:sz="3" w:space="0" w:color="000000"/>
              <w:right w:val="single" w:sz="3" w:space="0" w:color="000000"/>
            </w:tcBorders>
            <w:shd w:val="clear" w:color="000000" w:fill="FFFFFF"/>
          </w:tcPr>
          <w:p w14:paraId="3107F6E9" w14:textId="77777777" w:rsidR="00EA07FE" w:rsidRPr="007D038B" w:rsidRDefault="00EA07FE" w:rsidP="0088110F">
            <w:pPr>
              <w:widowControl w:val="0"/>
              <w:autoSpaceDE w:val="0"/>
              <w:autoSpaceDN w:val="0"/>
              <w:adjustRightInd w:val="0"/>
              <w:rPr>
                <w:sz w:val="28"/>
                <w:szCs w:val="28"/>
                <w:lang w:val="en"/>
              </w:rPr>
            </w:pPr>
          </w:p>
        </w:tc>
        <w:tc>
          <w:tcPr>
            <w:tcW w:w="1516" w:type="dxa"/>
            <w:tcBorders>
              <w:top w:val="single" w:sz="3" w:space="0" w:color="000000"/>
              <w:left w:val="single" w:sz="3" w:space="0" w:color="000000"/>
              <w:bottom w:val="single" w:sz="3" w:space="0" w:color="000000"/>
              <w:right w:val="single" w:sz="3" w:space="0" w:color="000000"/>
            </w:tcBorders>
            <w:shd w:val="clear" w:color="000000" w:fill="FFFFFF"/>
          </w:tcPr>
          <w:p w14:paraId="19980723" w14:textId="77777777" w:rsidR="00EA07FE" w:rsidRPr="007D038B" w:rsidRDefault="00EA07FE" w:rsidP="0088110F">
            <w:pPr>
              <w:widowControl w:val="0"/>
              <w:autoSpaceDE w:val="0"/>
              <w:autoSpaceDN w:val="0"/>
              <w:adjustRightInd w:val="0"/>
              <w:rPr>
                <w:sz w:val="28"/>
                <w:szCs w:val="28"/>
                <w:lang w:val="en"/>
              </w:rPr>
            </w:pPr>
          </w:p>
        </w:tc>
        <w:tc>
          <w:tcPr>
            <w:tcW w:w="2356" w:type="dxa"/>
            <w:tcBorders>
              <w:top w:val="single" w:sz="3" w:space="0" w:color="000000"/>
              <w:left w:val="single" w:sz="3" w:space="0" w:color="000000"/>
              <w:bottom w:val="single" w:sz="3" w:space="0" w:color="000000"/>
              <w:right w:val="single" w:sz="3" w:space="0" w:color="000000"/>
            </w:tcBorders>
            <w:shd w:val="clear" w:color="000000" w:fill="FFFFFF"/>
          </w:tcPr>
          <w:p w14:paraId="78568FEB" w14:textId="77777777" w:rsidR="00EA07FE" w:rsidRPr="007D038B" w:rsidRDefault="00EA07FE" w:rsidP="0088110F">
            <w:pPr>
              <w:widowControl w:val="0"/>
              <w:autoSpaceDE w:val="0"/>
              <w:autoSpaceDN w:val="0"/>
              <w:adjustRightInd w:val="0"/>
              <w:rPr>
                <w:sz w:val="28"/>
                <w:szCs w:val="28"/>
                <w:lang w:val="en"/>
              </w:rPr>
            </w:pPr>
          </w:p>
        </w:tc>
      </w:tr>
    </w:tbl>
    <w:p w14:paraId="397C6E03" w14:textId="77777777" w:rsidR="00EA07FE" w:rsidRPr="007D038B" w:rsidRDefault="00EA07FE" w:rsidP="00EA07FE">
      <w:pPr>
        <w:widowControl w:val="0"/>
        <w:autoSpaceDE w:val="0"/>
        <w:autoSpaceDN w:val="0"/>
        <w:adjustRightInd w:val="0"/>
        <w:rPr>
          <w:b/>
          <w:bCs/>
          <w:sz w:val="28"/>
          <w:szCs w:val="28"/>
          <w:lang w:val="en"/>
        </w:rPr>
      </w:pPr>
      <w:r w:rsidRPr="007D038B">
        <w:rPr>
          <w:b/>
          <w:bCs/>
          <w:sz w:val="28"/>
          <w:szCs w:val="28"/>
          <w:lang w:val="en"/>
        </w:rPr>
        <w:t>IV. Trang thiết bị phòng cháy, chữa cháy</w:t>
      </w:r>
    </w:p>
    <w:p w14:paraId="7595483F" w14:textId="77777777" w:rsidR="00EA07FE" w:rsidRPr="007D038B" w:rsidRDefault="00EA07FE" w:rsidP="00EA07FE">
      <w:pPr>
        <w:widowControl w:val="0"/>
        <w:autoSpaceDE w:val="0"/>
        <w:autoSpaceDN w:val="0"/>
        <w:adjustRightInd w:val="0"/>
        <w:rPr>
          <w:b/>
          <w:bCs/>
          <w:sz w:val="28"/>
          <w:szCs w:val="28"/>
          <w:lang w:val="en"/>
        </w:rPr>
      </w:pPr>
      <w:r w:rsidRPr="007D038B">
        <w:rPr>
          <w:b/>
          <w:bCs/>
          <w:sz w:val="28"/>
          <w:szCs w:val="28"/>
          <w:lang w:val="en"/>
        </w:rPr>
        <w:t xml:space="preserve">                                                                                               </w:t>
      </w:r>
    </w:p>
    <w:p w14:paraId="7B018CF3" w14:textId="77777777" w:rsidR="00EA07FE" w:rsidRPr="007D038B" w:rsidRDefault="00EA07FE" w:rsidP="00EA07FE">
      <w:pPr>
        <w:widowControl w:val="0"/>
        <w:autoSpaceDE w:val="0"/>
        <w:autoSpaceDN w:val="0"/>
        <w:adjustRightInd w:val="0"/>
        <w:rPr>
          <w:b/>
          <w:bCs/>
          <w:sz w:val="28"/>
          <w:szCs w:val="28"/>
          <w:lang w:val="en"/>
        </w:rPr>
      </w:pPr>
    </w:p>
    <w:p w14:paraId="05892E0F" w14:textId="77777777" w:rsidR="00EA07FE" w:rsidRPr="007D038B" w:rsidRDefault="00EA07FE" w:rsidP="00EA07FE">
      <w:pPr>
        <w:spacing w:before="120" w:line="360" w:lineRule="exact"/>
        <w:ind w:left="5040" w:firstLine="720"/>
        <w:jc w:val="both"/>
        <w:rPr>
          <w:b/>
          <w:sz w:val="28"/>
          <w:szCs w:val="28"/>
          <w:lang w:val="pt-BR"/>
        </w:rPr>
      </w:pPr>
      <w:r w:rsidRPr="007D038B">
        <w:rPr>
          <w:b/>
          <w:bCs/>
          <w:sz w:val="28"/>
          <w:szCs w:val="28"/>
          <w:lang w:val="en"/>
        </w:rPr>
        <w:t>Thủ tr</w:t>
      </w:r>
      <w:r w:rsidRPr="007D038B">
        <w:rPr>
          <w:b/>
          <w:bCs/>
          <w:sz w:val="28"/>
          <w:szCs w:val="28"/>
          <w:lang w:val="vi-VN"/>
        </w:rPr>
        <w:t>ưởng đơn vị</w:t>
      </w:r>
    </w:p>
    <w:p w14:paraId="7AB89896" w14:textId="77777777" w:rsidR="00EA07FE" w:rsidRPr="007D038B" w:rsidRDefault="00EA07FE" w:rsidP="00EA07FE">
      <w:pPr>
        <w:spacing w:before="120" w:line="360" w:lineRule="exact"/>
        <w:ind w:firstLine="720"/>
        <w:jc w:val="both"/>
        <w:rPr>
          <w:b/>
          <w:sz w:val="28"/>
          <w:szCs w:val="28"/>
          <w:lang w:val="pt-BR"/>
        </w:rPr>
      </w:pPr>
    </w:p>
    <w:p w14:paraId="16C2B9F7"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4764FBCB"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081C6408"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44362CBF"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6D5F6ACF"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009175B9"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675DEAAF"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1901296C"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5C9EDE1D"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55BBDC1F"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22F86615"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2E70FEC9"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3FEB1F9D"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3A28A586"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4462D734"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1EE6B159"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132E5370"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7343BAB0"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085DEB53"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16198C86"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6D309B16"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7CBA93D9"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1CC6EB96"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1648A7CC"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7C59E977" w14:textId="77777777" w:rsidR="00EA07FE" w:rsidRPr="007D038B" w:rsidRDefault="00EA07FE" w:rsidP="00EA07FE">
      <w:pPr>
        <w:shd w:val="clear" w:color="auto" w:fill="FFFFFF"/>
        <w:spacing w:before="120" w:after="120" w:line="212" w:lineRule="atLeast"/>
        <w:ind w:firstLine="720"/>
        <w:jc w:val="both"/>
        <w:rPr>
          <w:b/>
          <w:bCs/>
          <w:sz w:val="28"/>
          <w:szCs w:val="28"/>
        </w:rPr>
        <w:sectPr w:rsidR="00EA07FE" w:rsidRPr="007D038B" w:rsidSect="005F7D96">
          <w:pgSz w:w="11907" w:h="16840" w:code="9"/>
          <w:pgMar w:top="1418" w:right="1021" w:bottom="1247" w:left="1418" w:header="567" w:footer="567" w:gutter="0"/>
          <w:cols w:space="720"/>
          <w:titlePg/>
          <w:docGrid w:linePitch="326"/>
        </w:sectPr>
      </w:pPr>
    </w:p>
    <w:p w14:paraId="205E6874" w14:textId="72A469D9" w:rsidR="00EA07FE" w:rsidRPr="007D038B" w:rsidRDefault="00EA07FE" w:rsidP="00EA07FE">
      <w:pPr>
        <w:shd w:val="clear" w:color="auto" w:fill="FFFFFF"/>
        <w:spacing w:before="120" w:after="120" w:line="212" w:lineRule="atLeast"/>
        <w:ind w:firstLine="720"/>
        <w:jc w:val="both"/>
        <w:rPr>
          <w:b/>
          <w:bCs/>
          <w:i/>
          <w:sz w:val="28"/>
          <w:szCs w:val="28"/>
          <w:lang w:val="hr-HR"/>
        </w:rPr>
      </w:pPr>
      <w:r>
        <w:rPr>
          <w:b/>
          <w:bCs/>
          <w:sz w:val="28"/>
          <w:szCs w:val="28"/>
        </w:rPr>
        <w:lastRenderedPageBreak/>
        <w:t>3</w:t>
      </w:r>
      <w:r w:rsidR="00675415">
        <w:rPr>
          <w:b/>
          <w:bCs/>
          <w:sz w:val="28"/>
          <w:szCs w:val="28"/>
        </w:rPr>
        <w:t>7</w:t>
      </w:r>
      <w:r w:rsidRPr="007D038B">
        <w:rPr>
          <w:b/>
          <w:bCs/>
          <w:sz w:val="28"/>
          <w:szCs w:val="28"/>
        </w:rPr>
        <w:t xml:space="preserve">. Tên thủ tục hành chính: </w:t>
      </w:r>
      <w:r w:rsidRPr="00675415">
        <w:rPr>
          <w:b/>
          <w:sz w:val="28"/>
          <w:szCs w:val="28"/>
        </w:rPr>
        <w:t>Công nhận Trường học đạt chuẩn Xanh – Sạch – Đẹp</w:t>
      </w:r>
    </w:p>
    <w:p w14:paraId="60D9E51C"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lang w:val="hr-HR"/>
        </w:rPr>
        <w:t xml:space="preserve"> </w:t>
      </w:r>
      <w:r w:rsidRPr="007D038B">
        <w:rPr>
          <w:b/>
          <w:bCs/>
          <w:sz w:val="28"/>
          <w:szCs w:val="28"/>
          <w:lang w:val="vi-VN"/>
        </w:rPr>
        <w:t>tự</w:t>
      </w:r>
      <w:r w:rsidRPr="007D038B">
        <w:rPr>
          <w:b/>
          <w:bCs/>
          <w:sz w:val="28"/>
          <w:szCs w:val="28"/>
          <w:lang w:val="hr-HR"/>
        </w:rPr>
        <w:t xml:space="preserve">, cách thức, thời gian </w:t>
      </w:r>
      <w:r w:rsidRPr="007D038B">
        <w:rPr>
          <w:b/>
          <w:bCs/>
          <w:sz w:val="28"/>
          <w:szCs w:val="28"/>
          <w:lang w:val="vi-VN"/>
        </w:rPr>
        <w:t>giải quyết</w:t>
      </w:r>
      <w:r w:rsidRPr="007D038B">
        <w:rPr>
          <w:b/>
          <w:sz w:val="28"/>
          <w:szCs w:val="28"/>
          <w:lang w:val="hr-HR"/>
        </w:rPr>
        <w:t xml:space="preserve"> thủ tục hành chính</w:t>
      </w:r>
      <w:r w:rsidRPr="007D038B">
        <w:rPr>
          <w:sz w:val="28"/>
          <w:szCs w:val="28"/>
          <w:lang w:val="es-AR"/>
        </w:rPr>
        <w:t xml:space="preserve"> </w:t>
      </w:r>
    </w:p>
    <w:tbl>
      <w:tblPr>
        <w:tblStyle w:val="TableGrid"/>
        <w:tblW w:w="15021" w:type="dxa"/>
        <w:tblLook w:val="04A0" w:firstRow="1" w:lastRow="0" w:firstColumn="1" w:lastColumn="0" w:noHBand="0" w:noVBand="1"/>
      </w:tblPr>
      <w:tblGrid>
        <w:gridCol w:w="851"/>
        <w:gridCol w:w="2376"/>
        <w:gridCol w:w="7513"/>
        <w:gridCol w:w="3118"/>
        <w:gridCol w:w="1163"/>
      </w:tblGrid>
      <w:tr w:rsidR="00EA07FE" w:rsidRPr="007D038B" w14:paraId="445B1C1F" w14:textId="77777777" w:rsidTr="005F02C4">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22373B24" w14:textId="77777777" w:rsidR="00EA07FE" w:rsidRPr="00B32F96" w:rsidRDefault="00EA07FE" w:rsidP="0088110F">
            <w:pPr>
              <w:pStyle w:val="NormalWeb"/>
              <w:spacing w:before="0" w:beforeAutospacing="0" w:after="0" w:afterAutospacing="0"/>
              <w:jc w:val="center"/>
              <w:rPr>
                <w:rFonts w:ascii="Times New Roman" w:hAnsi="Times New Roman"/>
                <w:b/>
                <w:sz w:val="26"/>
                <w:szCs w:val="26"/>
              </w:rPr>
            </w:pPr>
            <w:r w:rsidRPr="00B32F96">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3BE490FF" w14:textId="77777777" w:rsidR="00EA07FE" w:rsidRPr="00B32F96" w:rsidRDefault="00EA07FE" w:rsidP="0088110F">
            <w:pPr>
              <w:pStyle w:val="NormalWeb"/>
              <w:spacing w:before="0" w:beforeAutospacing="0" w:after="0" w:afterAutospacing="0"/>
              <w:jc w:val="center"/>
              <w:rPr>
                <w:rFonts w:ascii="Times New Roman" w:hAnsi="Times New Roman"/>
                <w:b/>
                <w:sz w:val="26"/>
                <w:szCs w:val="26"/>
              </w:rPr>
            </w:pPr>
            <w:r w:rsidRPr="00B32F96">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4A9B53F6" w14:textId="77777777" w:rsidR="00EA07FE" w:rsidRPr="00B32F96" w:rsidRDefault="00EA07FE" w:rsidP="0088110F">
            <w:pPr>
              <w:pStyle w:val="NormalWeb"/>
              <w:spacing w:before="0" w:beforeAutospacing="0" w:after="0" w:afterAutospacing="0"/>
              <w:jc w:val="center"/>
              <w:rPr>
                <w:rFonts w:ascii="Times New Roman" w:hAnsi="Times New Roman"/>
                <w:b/>
                <w:sz w:val="26"/>
                <w:szCs w:val="26"/>
              </w:rPr>
            </w:pPr>
            <w:r w:rsidRPr="00B32F96">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43F0EF97" w14:textId="77777777" w:rsidR="00EA07FE" w:rsidRPr="00B32F96" w:rsidRDefault="00EA07FE" w:rsidP="0088110F">
            <w:pPr>
              <w:pStyle w:val="NormalWeb"/>
              <w:spacing w:before="0" w:beforeAutospacing="0" w:after="0" w:afterAutospacing="0"/>
              <w:jc w:val="center"/>
              <w:rPr>
                <w:rFonts w:ascii="Times New Roman" w:hAnsi="Times New Roman"/>
                <w:b/>
                <w:sz w:val="26"/>
                <w:szCs w:val="26"/>
              </w:rPr>
            </w:pPr>
            <w:r w:rsidRPr="00B32F96">
              <w:rPr>
                <w:rFonts w:ascii="Times New Roman" w:hAnsi="Times New Roman"/>
                <w:b/>
                <w:sz w:val="26"/>
                <w:szCs w:val="26"/>
              </w:rPr>
              <w:t>Thời gian giải quyết</w:t>
            </w:r>
          </w:p>
        </w:tc>
        <w:tc>
          <w:tcPr>
            <w:tcW w:w="1163" w:type="dxa"/>
            <w:tcBorders>
              <w:top w:val="single" w:sz="4" w:space="0" w:color="auto"/>
              <w:left w:val="single" w:sz="4" w:space="0" w:color="auto"/>
              <w:bottom w:val="single" w:sz="4" w:space="0" w:color="auto"/>
              <w:right w:val="single" w:sz="4" w:space="0" w:color="auto"/>
            </w:tcBorders>
            <w:vAlign w:val="center"/>
          </w:tcPr>
          <w:p w14:paraId="0D244AED" w14:textId="77777777" w:rsidR="00EA07FE" w:rsidRPr="007D038B" w:rsidRDefault="00EA07FE" w:rsidP="0088110F">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EA07FE" w:rsidRPr="00212A1E" w14:paraId="65837238" w14:textId="77777777" w:rsidTr="005F02C4">
        <w:trPr>
          <w:trHeight w:val="898"/>
        </w:trPr>
        <w:tc>
          <w:tcPr>
            <w:tcW w:w="851" w:type="dxa"/>
            <w:vMerge w:val="restart"/>
            <w:tcBorders>
              <w:top w:val="single" w:sz="4" w:space="0" w:color="auto"/>
            </w:tcBorders>
            <w:vAlign w:val="center"/>
          </w:tcPr>
          <w:p w14:paraId="7652A9AD" w14:textId="77777777" w:rsidR="00EA07FE" w:rsidRPr="00B32F96"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B32F96">
              <w:rPr>
                <w:rFonts w:ascii="Times New Roman" w:hAnsi="Times New Roman"/>
                <w:b/>
                <w:sz w:val="26"/>
                <w:szCs w:val="26"/>
              </w:rPr>
              <w:t>Bước 1</w:t>
            </w:r>
          </w:p>
        </w:tc>
        <w:tc>
          <w:tcPr>
            <w:tcW w:w="2376" w:type="dxa"/>
            <w:vMerge w:val="restart"/>
            <w:tcBorders>
              <w:top w:val="single" w:sz="4" w:space="0" w:color="auto"/>
            </w:tcBorders>
            <w:vAlign w:val="center"/>
          </w:tcPr>
          <w:p w14:paraId="5C443893" w14:textId="77777777" w:rsidR="00EA07FE" w:rsidRPr="00B32F96"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B32F96">
              <w:rPr>
                <w:rFonts w:ascii="Times New Roman" w:hAnsi="Times New Roman"/>
                <w:b/>
                <w:sz w:val="26"/>
                <w:szCs w:val="26"/>
              </w:rPr>
              <w:t xml:space="preserve">Nộp hồ sơ thủ tục hành chính: </w:t>
            </w:r>
            <w:r w:rsidRPr="00B32F96">
              <w:rPr>
                <w:rFonts w:ascii="Times New Roman" w:hAnsi="Times New Roman"/>
                <w:i/>
                <w:sz w:val="26"/>
                <w:szCs w:val="26"/>
              </w:rPr>
              <w:t xml:space="preserve">Tổ chức, cá nhân chuẩn bị hồ sơ đầy đủ theo quy định và </w:t>
            </w:r>
            <w:r w:rsidRPr="00B32F96">
              <w:rPr>
                <w:rFonts w:ascii="Times New Roman" w:hAnsi="Times New Roman"/>
                <w:i/>
                <w:sz w:val="26"/>
                <w:szCs w:val="26"/>
                <w:lang w:val="vi-VN"/>
              </w:rPr>
              <w:t xml:space="preserve">nộp hồ sơ </w:t>
            </w:r>
            <w:r w:rsidRPr="00B32F96">
              <w:rPr>
                <w:rFonts w:ascii="Times New Roman" w:hAnsi="Times New Roman"/>
                <w:i/>
                <w:sz w:val="26"/>
                <w:szCs w:val="26"/>
              </w:rPr>
              <w:t>qua các cách thức sau:</w:t>
            </w:r>
          </w:p>
        </w:tc>
        <w:tc>
          <w:tcPr>
            <w:tcW w:w="7513" w:type="dxa"/>
            <w:tcBorders>
              <w:top w:val="single" w:sz="4" w:space="0" w:color="auto"/>
            </w:tcBorders>
            <w:vAlign w:val="center"/>
          </w:tcPr>
          <w:p w14:paraId="403B3A71" w14:textId="77777777" w:rsidR="00EA07FE" w:rsidRPr="00B32F96" w:rsidRDefault="00EA07FE" w:rsidP="0088110F">
            <w:pPr>
              <w:pStyle w:val="NormalWeb"/>
              <w:shd w:val="clear" w:color="auto" w:fill="FFFFFF"/>
              <w:spacing w:before="0" w:beforeAutospacing="0" w:after="0" w:afterAutospacing="0"/>
              <w:jc w:val="both"/>
              <w:rPr>
                <w:rFonts w:ascii="Times New Roman" w:hAnsi="Times New Roman"/>
                <w:sz w:val="26"/>
                <w:szCs w:val="26"/>
                <w:lang w:val="nl-NL"/>
              </w:rPr>
            </w:pPr>
            <w:r>
              <w:rPr>
                <w:rFonts w:ascii="Times New Roman" w:hAnsi="Times New Roman"/>
                <w:sz w:val="26"/>
                <w:szCs w:val="26"/>
              </w:rPr>
              <w:t xml:space="preserve">   </w:t>
            </w:r>
            <w:r w:rsidRPr="00B32F96">
              <w:rPr>
                <w:rFonts w:ascii="Times New Roman" w:hAnsi="Times New Roman"/>
                <w:sz w:val="26"/>
                <w:szCs w:val="26"/>
              </w:rPr>
              <w:t xml:space="preserve">1. Nộp </w:t>
            </w:r>
            <w:r w:rsidRPr="00B32F96">
              <w:rPr>
                <w:rFonts w:ascii="Times New Roman" w:hAnsi="Times New Roman"/>
                <w:sz w:val="26"/>
                <w:szCs w:val="26"/>
                <w:lang w:val="vi-VN"/>
              </w:rPr>
              <w:t xml:space="preserve">trực tiếp qua </w:t>
            </w:r>
            <w:r w:rsidRPr="00B32F96">
              <w:rPr>
                <w:rFonts w:ascii="Times New Roman" w:hAnsi="Times New Roman"/>
                <w:sz w:val="26"/>
                <w:szCs w:val="26"/>
              </w:rPr>
              <w:t xml:space="preserve">Bộ phận </w:t>
            </w:r>
            <w:r w:rsidRPr="00B32F96">
              <w:rPr>
                <w:rFonts w:ascii="Times New Roman" w:hAnsi="Times New Roman"/>
                <w:sz w:val="26"/>
                <w:szCs w:val="26"/>
                <w:lang w:val="vi-VN"/>
              </w:rPr>
              <w:t>tiếp nhận và trả kết quả</w:t>
            </w:r>
            <w:r w:rsidRPr="00B32F96">
              <w:rPr>
                <w:rFonts w:ascii="Times New Roman" w:hAnsi="Times New Roman"/>
                <w:sz w:val="26"/>
                <w:szCs w:val="26"/>
              </w:rPr>
              <w:t xml:space="preserve"> tại </w:t>
            </w:r>
            <w:r w:rsidRPr="00B32F96">
              <w:rPr>
                <w:rFonts w:ascii="Times New Roman" w:hAnsi="Times New Roman"/>
                <w:sz w:val="26"/>
                <w:szCs w:val="26"/>
                <w:lang w:val="nl-NL"/>
              </w:rPr>
              <w:t>Trung tâm Hành chính công tỉnh Đồng Tháp (</w:t>
            </w:r>
            <w:r>
              <w:rPr>
                <w:rFonts w:ascii="Times New Roman" w:hAnsi="Times New Roman"/>
                <w:sz w:val="26"/>
                <w:szCs w:val="26"/>
                <w:lang w:val="nl-NL"/>
              </w:rPr>
              <w:t>85, đường Nguyễn Huệ, Phường 1, thành phố Cao Lãnh, tỉnh Đồng Tháp</w:t>
            </w:r>
            <w:r w:rsidRPr="00B32F96">
              <w:rPr>
                <w:rFonts w:ascii="Times New Roman" w:hAnsi="Times New Roman"/>
                <w:sz w:val="26"/>
                <w:szCs w:val="26"/>
                <w:lang w:val="nl-NL"/>
              </w:rPr>
              <w:t>)</w:t>
            </w:r>
          </w:p>
          <w:p w14:paraId="3B3DCF20" w14:textId="77777777" w:rsidR="00EA07FE" w:rsidRPr="00B32F96" w:rsidRDefault="00EA07FE" w:rsidP="0088110F">
            <w:pPr>
              <w:pStyle w:val="NormalWeb"/>
              <w:shd w:val="clear" w:color="auto" w:fill="FFFFFF"/>
              <w:spacing w:before="0" w:beforeAutospacing="0" w:after="0" w:afterAutospacing="0"/>
              <w:jc w:val="both"/>
              <w:rPr>
                <w:rFonts w:ascii="Times New Roman" w:hAnsi="Times New Roman"/>
                <w:i/>
                <w:sz w:val="26"/>
                <w:szCs w:val="26"/>
                <w:lang w:val="nl-NL"/>
              </w:rPr>
            </w:pPr>
            <w:r>
              <w:rPr>
                <w:rFonts w:ascii="Times New Roman" w:hAnsi="Times New Roman"/>
                <w:sz w:val="26"/>
                <w:szCs w:val="26"/>
              </w:rPr>
              <w:t xml:space="preserve">   </w:t>
            </w:r>
            <w:r w:rsidRPr="00B32F96">
              <w:rPr>
                <w:rFonts w:ascii="Times New Roman" w:hAnsi="Times New Roman"/>
                <w:sz w:val="26"/>
                <w:szCs w:val="26"/>
                <w:lang w:val="vi-VN"/>
              </w:rPr>
              <w:t xml:space="preserve">2. Hoặc thông qua </w:t>
            </w:r>
            <w:r w:rsidRPr="00B32F96">
              <w:rPr>
                <w:rFonts w:ascii="Times New Roman" w:hAnsi="Times New Roman"/>
                <w:sz w:val="26"/>
                <w:szCs w:val="26"/>
                <w:lang w:val="nl-NL"/>
              </w:rPr>
              <w:t>bưu điện</w:t>
            </w:r>
          </w:p>
        </w:tc>
        <w:tc>
          <w:tcPr>
            <w:tcW w:w="3118" w:type="dxa"/>
            <w:tcBorders>
              <w:top w:val="single" w:sz="4" w:space="0" w:color="auto"/>
            </w:tcBorders>
            <w:vAlign w:val="center"/>
          </w:tcPr>
          <w:p w14:paraId="4D3FE2CE" w14:textId="77777777" w:rsidR="00EA07FE" w:rsidRPr="00B32F96" w:rsidRDefault="00EA07FE" w:rsidP="0088110F">
            <w:pPr>
              <w:pStyle w:val="NormalWeb"/>
              <w:spacing w:before="0" w:beforeAutospacing="0" w:after="120" w:afterAutospacing="0" w:line="234" w:lineRule="atLeast"/>
              <w:jc w:val="center"/>
              <w:rPr>
                <w:rFonts w:ascii="Times New Roman" w:hAnsi="Times New Roman"/>
                <w:b/>
                <w:sz w:val="26"/>
                <w:szCs w:val="26"/>
                <w:lang w:val="vi-VN"/>
              </w:rPr>
            </w:pPr>
            <w:r w:rsidRPr="00B32F96">
              <w:rPr>
                <w:rFonts w:ascii="Times New Roman" w:hAnsi="Times New Roman"/>
                <w:sz w:val="26"/>
                <w:szCs w:val="26"/>
                <w:lang w:val="vi-VN"/>
              </w:rPr>
              <w:t>Sáng: từ 07 giờ đến 11 giờ 30 phút; chiều: từ 13 giờ 30 đến 17 giờ của các ngày làm việc.</w:t>
            </w:r>
          </w:p>
        </w:tc>
        <w:tc>
          <w:tcPr>
            <w:tcW w:w="1163" w:type="dxa"/>
            <w:vMerge w:val="restart"/>
            <w:tcBorders>
              <w:top w:val="single" w:sz="4" w:space="0" w:color="auto"/>
            </w:tcBorders>
            <w:vAlign w:val="center"/>
          </w:tcPr>
          <w:p w14:paraId="26ECCD0F" w14:textId="77777777" w:rsidR="00EA07FE" w:rsidRPr="007D038B" w:rsidRDefault="00EA07FE" w:rsidP="0088110F">
            <w:pPr>
              <w:jc w:val="center"/>
              <w:rPr>
                <w:i/>
                <w:sz w:val="26"/>
                <w:szCs w:val="26"/>
                <w:lang w:val="vi-VN"/>
              </w:rPr>
            </w:pPr>
          </w:p>
        </w:tc>
      </w:tr>
      <w:tr w:rsidR="00EA07FE" w:rsidRPr="00212A1E" w14:paraId="31957F92" w14:textId="77777777" w:rsidTr="005F02C4">
        <w:trPr>
          <w:trHeight w:val="359"/>
        </w:trPr>
        <w:tc>
          <w:tcPr>
            <w:tcW w:w="851" w:type="dxa"/>
            <w:vMerge/>
          </w:tcPr>
          <w:p w14:paraId="7EC1A9E7" w14:textId="77777777" w:rsidR="00EA07FE" w:rsidRPr="00B32F96" w:rsidRDefault="00EA07FE" w:rsidP="0088110F">
            <w:pPr>
              <w:pStyle w:val="NormalWeb"/>
              <w:spacing w:before="0" w:beforeAutospacing="0" w:after="120" w:afterAutospacing="0" w:line="234" w:lineRule="atLeast"/>
              <w:jc w:val="both"/>
              <w:rPr>
                <w:rFonts w:ascii="Times New Roman" w:hAnsi="Times New Roman"/>
                <w:b/>
                <w:sz w:val="26"/>
                <w:szCs w:val="26"/>
                <w:lang w:val="vi-VN"/>
              </w:rPr>
            </w:pPr>
          </w:p>
        </w:tc>
        <w:tc>
          <w:tcPr>
            <w:tcW w:w="2376" w:type="dxa"/>
            <w:vMerge/>
          </w:tcPr>
          <w:p w14:paraId="66A001C5" w14:textId="77777777" w:rsidR="00EA07FE" w:rsidRPr="00B32F96"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lang w:val="vi-VN"/>
              </w:rPr>
            </w:pPr>
          </w:p>
        </w:tc>
        <w:tc>
          <w:tcPr>
            <w:tcW w:w="7513" w:type="dxa"/>
            <w:vAlign w:val="center"/>
          </w:tcPr>
          <w:p w14:paraId="2370D057" w14:textId="77777777" w:rsidR="00EA07FE" w:rsidRPr="00B32F96"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lang w:val="vi-VN"/>
              </w:rPr>
            </w:pPr>
            <w:r w:rsidRPr="00212A1E">
              <w:rPr>
                <w:rFonts w:ascii="Times New Roman" w:hAnsi="Times New Roman"/>
                <w:sz w:val="26"/>
                <w:szCs w:val="26"/>
                <w:lang w:val="nl-NL"/>
              </w:rPr>
              <w:t xml:space="preserve">   3. Hoặc nộp trực tuyến tại website cổng Dịch vụ công của tỉnh Đồng Tháp: </w:t>
            </w:r>
            <w:hyperlink r:id="rId127" w:history="1">
              <w:r w:rsidRPr="00212A1E">
                <w:rPr>
                  <w:rStyle w:val="Hyperlink"/>
                  <w:rFonts w:ascii="Times New Roman" w:hAnsi="Times New Roman"/>
                  <w:sz w:val="26"/>
                  <w:szCs w:val="26"/>
                  <w:lang w:val="nl-NL"/>
                </w:rPr>
                <w:t>http://dichvucong.dongthap.gov.vn</w:t>
              </w:r>
            </w:hyperlink>
            <w:r w:rsidRPr="00B32F96">
              <w:rPr>
                <w:rFonts w:ascii="Times New Roman" w:hAnsi="Times New Roman"/>
                <w:sz w:val="26"/>
                <w:szCs w:val="26"/>
                <w:lang w:val="vi-VN"/>
              </w:rPr>
              <w:t>.</w:t>
            </w:r>
          </w:p>
        </w:tc>
        <w:tc>
          <w:tcPr>
            <w:tcW w:w="3118" w:type="dxa"/>
            <w:vAlign w:val="center"/>
          </w:tcPr>
          <w:p w14:paraId="39F5510E" w14:textId="77777777" w:rsidR="00EA07FE" w:rsidRPr="00B32F96" w:rsidRDefault="00EA07FE" w:rsidP="0088110F">
            <w:pPr>
              <w:pStyle w:val="NormalWeb"/>
              <w:spacing w:before="0" w:beforeAutospacing="0" w:after="120" w:afterAutospacing="0" w:line="234" w:lineRule="atLeast"/>
              <w:jc w:val="center"/>
              <w:rPr>
                <w:rFonts w:ascii="Times New Roman" w:hAnsi="Times New Roman"/>
                <w:sz w:val="26"/>
                <w:szCs w:val="26"/>
                <w:lang w:val="vi-VN"/>
              </w:rPr>
            </w:pPr>
            <w:r w:rsidRPr="00B32F96">
              <w:rPr>
                <w:rFonts w:ascii="Times New Roman" w:hAnsi="Times New Roman"/>
                <w:sz w:val="26"/>
                <w:szCs w:val="26"/>
                <w:lang w:val="vi-VN"/>
              </w:rPr>
              <w:t xml:space="preserve">Không quy định </w:t>
            </w:r>
            <w:r w:rsidRPr="00B32F96">
              <w:rPr>
                <w:rFonts w:ascii="Times New Roman" w:hAnsi="Times New Roman"/>
                <w:i/>
                <w:sz w:val="26"/>
                <w:szCs w:val="26"/>
                <w:lang w:val="vi-VN"/>
              </w:rPr>
              <w:t>(tùy khách hàng)</w:t>
            </w:r>
          </w:p>
        </w:tc>
        <w:tc>
          <w:tcPr>
            <w:tcW w:w="1163" w:type="dxa"/>
            <w:vMerge/>
          </w:tcPr>
          <w:p w14:paraId="13334973"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i/>
                <w:sz w:val="26"/>
                <w:szCs w:val="26"/>
                <w:lang w:val="vi-VN"/>
              </w:rPr>
            </w:pPr>
          </w:p>
        </w:tc>
      </w:tr>
      <w:tr w:rsidR="00EA07FE" w:rsidRPr="007D038B" w14:paraId="704F4C33" w14:textId="77777777" w:rsidTr="005F02C4">
        <w:trPr>
          <w:trHeight w:val="600"/>
        </w:trPr>
        <w:tc>
          <w:tcPr>
            <w:tcW w:w="851" w:type="dxa"/>
            <w:vMerge w:val="restart"/>
            <w:vAlign w:val="center"/>
          </w:tcPr>
          <w:p w14:paraId="4F4BBFC2" w14:textId="77777777" w:rsidR="00EA07FE" w:rsidRPr="00B32F96"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B32F96">
              <w:rPr>
                <w:rFonts w:ascii="Times New Roman" w:hAnsi="Times New Roman"/>
                <w:b/>
                <w:sz w:val="26"/>
                <w:szCs w:val="26"/>
              </w:rPr>
              <w:t>Bước 2</w:t>
            </w:r>
          </w:p>
        </w:tc>
        <w:tc>
          <w:tcPr>
            <w:tcW w:w="2376" w:type="dxa"/>
            <w:vMerge w:val="restart"/>
            <w:vAlign w:val="center"/>
          </w:tcPr>
          <w:p w14:paraId="28084667" w14:textId="77777777" w:rsidR="00EA07FE" w:rsidRPr="00B32F96" w:rsidRDefault="00EA07FE" w:rsidP="0088110F">
            <w:pPr>
              <w:spacing w:before="120" w:after="120"/>
              <w:jc w:val="both"/>
              <w:rPr>
                <w:sz w:val="26"/>
                <w:szCs w:val="26"/>
              </w:rPr>
            </w:pPr>
            <w:r w:rsidRPr="00B32F96">
              <w:rPr>
                <w:b/>
                <w:sz w:val="26"/>
                <w:szCs w:val="26"/>
              </w:rPr>
              <w:t>Tiếp nhận và chuyển hồ sơ thủ tục hành chính</w:t>
            </w:r>
          </w:p>
        </w:tc>
        <w:tc>
          <w:tcPr>
            <w:tcW w:w="7513" w:type="dxa"/>
          </w:tcPr>
          <w:p w14:paraId="6081977C" w14:textId="77777777" w:rsidR="00EA07FE" w:rsidRPr="00B32F96"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B32F96">
              <w:rPr>
                <w:rFonts w:ascii="Times New Roman" w:hAnsi="Times New Roman"/>
                <w:sz w:val="26"/>
                <w:szCs w:val="26"/>
              </w:rPr>
              <w:t xml:space="preserve">1. Đối với hồ sơ được nộp </w:t>
            </w:r>
            <w:r w:rsidRPr="00B32F96">
              <w:rPr>
                <w:rFonts w:ascii="Times New Roman" w:hAnsi="Times New Roman"/>
                <w:sz w:val="26"/>
                <w:szCs w:val="26"/>
                <w:lang w:val="vi-VN"/>
              </w:rPr>
              <w:t xml:space="preserve">trực tiếp qua </w:t>
            </w:r>
            <w:r w:rsidRPr="00B32F96">
              <w:rPr>
                <w:rFonts w:ascii="Times New Roman" w:hAnsi="Times New Roman"/>
                <w:sz w:val="26"/>
                <w:szCs w:val="26"/>
              </w:rPr>
              <w:t xml:space="preserve">Bộ phận </w:t>
            </w:r>
            <w:r w:rsidRPr="00B32F96">
              <w:rPr>
                <w:rFonts w:ascii="Times New Roman" w:hAnsi="Times New Roman"/>
                <w:sz w:val="26"/>
                <w:szCs w:val="26"/>
                <w:lang w:val="vi-VN"/>
              </w:rPr>
              <w:t>tiếp nhận và trả kết quả</w:t>
            </w:r>
            <w:r w:rsidRPr="00B32F96">
              <w:rPr>
                <w:rFonts w:ascii="Times New Roman" w:hAnsi="Times New Roman"/>
                <w:sz w:val="26"/>
                <w:szCs w:val="26"/>
              </w:rPr>
              <w:t xml:space="preserve"> hoặc thông </w:t>
            </w:r>
            <w:r w:rsidRPr="00B32F96">
              <w:rPr>
                <w:rFonts w:ascii="Times New Roman" w:hAnsi="Times New Roman"/>
                <w:sz w:val="26"/>
                <w:szCs w:val="26"/>
                <w:lang w:val="vi-VN"/>
              </w:rPr>
              <w:t xml:space="preserve">qua dịch vụ bưu chính </w:t>
            </w:r>
            <w:r w:rsidRPr="00B32F96">
              <w:rPr>
                <w:rFonts w:ascii="Times New Roman" w:hAnsi="Times New Roman"/>
                <w:sz w:val="26"/>
                <w:szCs w:val="26"/>
              </w:rPr>
              <w:t xml:space="preserve">công ích cán bộ, công chức, viên chức tiếp nhận hồ sơ tại Bộ phận </w:t>
            </w:r>
            <w:r w:rsidRPr="00B32F96">
              <w:rPr>
                <w:rFonts w:ascii="Times New Roman" w:hAnsi="Times New Roman"/>
                <w:sz w:val="26"/>
                <w:szCs w:val="26"/>
                <w:lang w:val="vi-VN"/>
              </w:rPr>
              <w:t>tiếp nhận và trả kết quả</w:t>
            </w:r>
            <w:r w:rsidRPr="00B32F96">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669D677B" w14:textId="77777777" w:rsidR="00EA07FE" w:rsidRPr="00B32F96"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B32F96">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3F97C80E" w14:textId="77777777" w:rsidR="00EA07FE" w:rsidRPr="00B32F96"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B32F96">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3CE289EB" w14:textId="77777777" w:rsidR="00EA07FE" w:rsidRPr="00B32F96" w:rsidRDefault="00EA07FE" w:rsidP="0088110F">
            <w:pPr>
              <w:spacing w:before="120" w:after="120"/>
              <w:ind w:firstLine="205"/>
              <w:jc w:val="both"/>
              <w:rPr>
                <w:sz w:val="26"/>
                <w:szCs w:val="26"/>
              </w:rPr>
            </w:pPr>
            <w:r w:rsidRPr="00B32F96">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3118" w:type="dxa"/>
            <w:vAlign w:val="center"/>
          </w:tcPr>
          <w:p w14:paraId="59D1C520" w14:textId="77777777" w:rsidR="00EA07FE" w:rsidRPr="00B32F96" w:rsidRDefault="00EA07FE" w:rsidP="0088110F">
            <w:pPr>
              <w:pStyle w:val="NormalWeb"/>
              <w:spacing w:before="0" w:beforeAutospacing="0" w:after="120" w:afterAutospacing="0" w:line="234" w:lineRule="atLeast"/>
              <w:jc w:val="both"/>
              <w:rPr>
                <w:rFonts w:ascii="Times New Roman" w:hAnsi="Times New Roman"/>
                <w:b/>
                <w:sz w:val="26"/>
                <w:szCs w:val="26"/>
              </w:rPr>
            </w:pPr>
            <w:r w:rsidRPr="00B32F96">
              <w:rPr>
                <w:sz w:val="26"/>
                <w:szCs w:val="26"/>
              </w:rPr>
              <w:t>C</w:t>
            </w:r>
            <w:r w:rsidRPr="00B32F96">
              <w:rPr>
                <w:rStyle w:val="fontstyle21"/>
              </w:rPr>
              <w:t xml:space="preserve">huyển ngay hồ sơ tiếp nhận trực tiếp trong 01 ngày làm việc </w:t>
            </w:r>
            <w:r w:rsidRPr="00B32F96">
              <w:rPr>
                <w:rStyle w:val="fontstyle21"/>
                <w:i/>
              </w:rPr>
              <w:t>(k</w:t>
            </w:r>
            <w:r w:rsidRPr="00B32F96">
              <w:rPr>
                <w:rFonts w:ascii="Times New Roman" w:hAnsi="Times New Roman"/>
                <w:i/>
                <w:sz w:val="26"/>
                <w:szCs w:val="26"/>
              </w:rPr>
              <w:t>hông để quá 3 giờ làm việc)</w:t>
            </w:r>
            <w:r w:rsidRPr="00B32F96">
              <w:rPr>
                <w:rStyle w:val="fontstyle21"/>
              </w:rPr>
              <w:t xml:space="preserve"> hoặc chuyển vào đầu giờ ngày làm việc tiếp theo đối với trường hợp tiếp nhận sau 15 giờ hàng ngày.</w:t>
            </w:r>
          </w:p>
        </w:tc>
        <w:tc>
          <w:tcPr>
            <w:tcW w:w="1163" w:type="dxa"/>
            <w:vMerge w:val="restart"/>
            <w:vAlign w:val="center"/>
          </w:tcPr>
          <w:p w14:paraId="5F8444C6" w14:textId="77777777" w:rsidR="00EA07FE" w:rsidRPr="007D038B" w:rsidRDefault="00EA07FE" w:rsidP="0088110F">
            <w:pPr>
              <w:jc w:val="center"/>
              <w:rPr>
                <w:i/>
                <w:sz w:val="26"/>
                <w:szCs w:val="26"/>
                <w:lang w:val="vi-VN"/>
              </w:rPr>
            </w:pPr>
          </w:p>
        </w:tc>
      </w:tr>
      <w:tr w:rsidR="00EA07FE" w:rsidRPr="007D038B" w14:paraId="52EC2286" w14:textId="77777777" w:rsidTr="005F02C4">
        <w:trPr>
          <w:trHeight w:val="600"/>
        </w:trPr>
        <w:tc>
          <w:tcPr>
            <w:tcW w:w="851" w:type="dxa"/>
            <w:vMerge/>
          </w:tcPr>
          <w:p w14:paraId="2D2B2C6D" w14:textId="77777777" w:rsidR="00EA07FE" w:rsidRPr="00B32F96"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C541AA6" w14:textId="77777777" w:rsidR="00EA07FE" w:rsidRPr="00B32F96" w:rsidRDefault="00EA07FE" w:rsidP="0088110F">
            <w:pPr>
              <w:spacing w:before="120" w:after="120"/>
              <w:jc w:val="both"/>
              <w:rPr>
                <w:b/>
                <w:sz w:val="26"/>
                <w:szCs w:val="26"/>
              </w:rPr>
            </w:pPr>
          </w:p>
        </w:tc>
        <w:tc>
          <w:tcPr>
            <w:tcW w:w="7513" w:type="dxa"/>
          </w:tcPr>
          <w:p w14:paraId="718F5653" w14:textId="77777777" w:rsidR="00EA07FE" w:rsidRPr="00B32F96"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B32F96">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B32F96">
              <w:rPr>
                <w:rFonts w:ascii="Times New Roman" w:hAnsi="Times New Roman"/>
                <w:sz w:val="26"/>
                <w:szCs w:val="26"/>
                <w:lang w:val="vi-VN"/>
              </w:rPr>
              <w:t>tiếp nhận và trả kết quả</w:t>
            </w:r>
            <w:r w:rsidRPr="00B32F96">
              <w:rPr>
                <w:rFonts w:ascii="Times New Roman" w:hAnsi="Times New Roman"/>
                <w:sz w:val="26"/>
                <w:szCs w:val="26"/>
              </w:rPr>
              <w:t xml:space="preserve"> phải xem xét, kiểm tra tính chính xác, đầy đủ của hồ sơ. </w:t>
            </w:r>
          </w:p>
          <w:p w14:paraId="22EFB074" w14:textId="77777777" w:rsidR="00EA07FE" w:rsidRPr="00B32F96"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B32F96">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6051272F" w14:textId="77777777" w:rsidR="00EA07FE" w:rsidRPr="00B32F96"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r w:rsidRPr="00B32F96">
              <w:rPr>
                <w:rFonts w:ascii="Times New Roman" w:hAnsi="Times New Roman"/>
                <w:sz w:val="26"/>
                <w:szCs w:val="26"/>
              </w:rPr>
              <w:t xml:space="preserve">b) Nếu hồ sơ của tổ chức, cá nhân đầy đủ, hợp lệ thì cán bộ, công chức, viên chức tại Bộ phận </w:t>
            </w:r>
            <w:r w:rsidRPr="00B32F96">
              <w:rPr>
                <w:rFonts w:ascii="Times New Roman" w:hAnsi="Times New Roman"/>
                <w:sz w:val="26"/>
                <w:szCs w:val="26"/>
                <w:lang w:val="vi-VN"/>
              </w:rPr>
              <w:t>tiếp nhận và trả kết quả</w:t>
            </w:r>
            <w:r w:rsidRPr="00B32F96">
              <w:rPr>
                <w:rFonts w:ascii="Times New Roman" w:hAnsi="Times New Roman"/>
                <w:sz w:val="26"/>
                <w:szCs w:val="26"/>
              </w:rPr>
              <w:t xml:space="preserve"> tiếp nhận và chuyển cho cơ quan có thẩm quyền để giải quyết theo quy trình.</w:t>
            </w:r>
          </w:p>
        </w:tc>
        <w:tc>
          <w:tcPr>
            <w:tcW w:w="3118" w:type="dxa"/>
            <w:vAlign w:val="center"/>
          </w:tcPr>
          <w:p w14:paraId="24591622" w14:textId="77777777" w:rsidR="00EA07FE" w:rsidRPr="00B32F96" w:rsidRDefault="00EA07FE" w:rsidP="0088110F">
            <w:pPr>
              <w:pStyle w:val="NormalWeb"/>
              <w:spacing w:before="0" w:beforeAutospacing="0" w:after="120" w:afterAutospacing="0" w:line="234" w:lineRule="atLeast"/>
              <w:jc w:val="center"/>
              <w:rPr>
                <w:rFonts w:ascii="Times New Roman" w:hAnsi="Times New Roman"/>
                <w:sz w:val="26"/>
                <w:szCs w:val="26"/>
              </w:rPr>
            </w:pPr>
            <w:r w:rsidRPr="00B32F96">
              <w:rPr>
                <w:rFonts w:ascii="Times New Roman" w:hAnsi="Times New Roman"/>
                <w:sz w:val="26"/>
                <w:szCs w:val="26"/>
              </w:rPr>
              <w:t>Không quá 1/2 ngày kể từ ngày phát sinh hồ sơ trực tuyến</w:t>
            </w:r>
          </w:p>
        </w:tc>
        <w:tc>
          <w:tcPr>
            <w:tcW w:w="1163" w:type="dxa"/>
            <w:vMerge/>
          </w:tcPr>
          <w:p w14:paraId="08B2EAF3"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33F3B7CF" w14:textId="77777777" w:rsidTr="005F02C4">
        <w:tc>
          <w:tcPr>
            <w:tcW w:w="851" w:type="dxa"/>
            <w:vMerge w:val="restart"/>
            <w:vAlign w:val="center"/>
          </w:tcPr>
          <w:p w14:paraId="47F55C00" w14:textId="77777777" w:rsidR="00EA07FE" w:rsidRPr="00B32F96"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B32F96">
              <w:rPr>
                <w:rFonts w:ascii="Times New Roman" w:hAnsi="Times New Roman"/>
                <w:b/>
                <w:sz w:val="26"/>
                <w:szCs w:val="26"/>
              </w:rPr>
              <w:t>Bước 3</w:t>
            </w:r>
          </w:p>
        </w:tc>
        <w:tc>
          <w:tcPr>
            <w:tcW w:w="2376" w:type="dxa"/>
            <w:vMerge w:val="restart"/>
            <w:vAlign w:val="center"/>
          </w:tcPr>
          <w:p w14:paraId="2AD7465D" w14:textId="77777777" w:rsidR="00EA07FE" w:rsidRPr="00B32F96" w:rsidRDefault="00EA07FE" w:rsidP="0088110F">
            <w:pPr>
              <w:pStyle w:val="NormalWeb"/>
              <w:spacing w:before="0" w:beforeAutospacing="0" w:after="120" w:afterAutospacing="0" w:line="234" w:lineRule="atLeast"/>
              <w:jc w:val="both"/>
              <w:rPr>
                <w:rFonts w:ascii="Times New Roman" w:hAnsi="Times New Roman"/>
                <w:b/>
                <w:sz w:val="26"/>
                <w:szCs w:val="26"/>
              </w:rPr>
            </w:pPr>
            <w:r w:rsidRPr="00B32F96">
              <w:rPr>
                <w:rStyle w:val="fontstyle01"/>
              </w:rPr>
              <w:t>Giải quyết thủ tục hành chính</w:t>
            </w:r>
          </w:p>
        </w:tc>
        <w:tc>
          <w:tcPr>
            <w:tcW w:w="7513" w:type="dxa"/>
            <w:vAlign w:val="center"/>
          </w:tcPr>
          <w:p w14:paraId="1FB339E0" w14:textId="77777777" w:rsidR="00EA07FE" w:rsidRPr="00B32F96" w:rsidRDefault="00EA07FE" w:rsidP="0088110F">
            <w:pPr>
              <w:spacing w:before="120" w:after="120"/>
              <w:jc w:val="both"/>
              <w:rPr>
                <w:sz w:val="26"/>
                <w:szCs w:val="26"/>
              </w:rPr>
            </w:pPr>
            <w:r w:rsidRPr="00B32F96">
              <w:rPr>
                <w:rStyle w:val="fontstyle21"/>
              </w:rPr>
              <w:t xml:space="preserve">Sau khi nhận hồ sơ thủ tục hành chính từ </w:t>
            </w:r>
            <w:r w:rsidRPr="00B32F96">
              <w:rPr>
                <w:sz w:val="26"/>
                <w:szCs w:val="26"/>
              </w:rPr>
              <w:t xml:space="preserve">Bộ phận </w:t>
            </w:r>
            <w:r w:rsidRPr="00B32F96">
              <w:rPr>
                <w:sz w:val="26"/>
                <w:szCs w:val="26"/>
                <w:lang w:val="vi-VN"/>
              </w:rPr>
              <w:t>tiếp nhận và trả kết quả</w:t>
            </w:r>
            <w:r w:rsidRPr="00B32F96">
              <w:rPr>
                <w:sz w:val="26"/>
                <w:szCs w:val="26"/>
              </w:rPr>
              <w:t xml:space="preserve"> </w:t>
            </w:r>
            <w:r w:rsidRPr="00B32F96">
              <w:rPr>
                <w:rStyle w:val="fontstyle21"/>
              </w:rPr>
              <w:t>công chức, viên chức xử lý xem xét, thẩm định hồ sơ, trình phê duyệt kết quả giải quyết thủ tục hành chính:</w:t>
            </w:r>
          </w:p>
        </w:tc>
        <w:tc>
          <w:tcPr>
            <w:tcW w:w="3118" w:type="dxa"/>
            <w:vAlign w:val="center"/>
          </w:tcPr>
          <w:p w14:paraId="39C002EB" w14:textId="77777777" w:rsidR="00EA07FE" w:rsidRPr="00B32F96"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B32F96">
              <w:rPr>
                <w:rFonts w:ascii="Times New Roman" w:hAnsi="Times New Roman"/>
                <w:b/>
                <w:sz w:val="26"/>
                <w:szCs w:val="26"/>
              </w:rPr>
              <w:t>45 ngày,</w:t>
            </w:r>
            <w:r w:rsidRPr="00B32F96">
              <w:rPr>
                <w:rFonts w:ascii="Times New Roman" w:hAnsi="Times New Roman"/>
                <w:sz w:val="26"/>
                <w:szCs w:val="26"/>
              </w:rPr>
              <w:t xml:space="preserve"> trong đó</w:t>
            </w:r>
          </w:p>
        </w:tc>
        <w:tc>
          <w:tcPr>
            <w:tcW w:w="1163" w:type="dxa"/>
            <w:vAlign w:val="center"/>
          </w:tcPr>
          <w:p w14:paraId="163CC239"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7D038B" w14:paraId="01497424" w14:textId="77777777" w:rsidTr="005F02C4">
        <w:tc>
          <w:tcPr>
            <w:tcW w:w="851" w:type="dxa"/>
            <w:vMerge/>
          </w:tcPr>
          <w:p w14:paraId="27DF5565" w14:textId="77777777" w:rsidR="00EA07FE" w:rsidRPr="00B32F96"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DDBCB53" w14:textId="77777777" w:rsidR="00EA07FE" w:rsidRPr="00B32F96"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413FB81" w14:textId="77777777" w:rsidR="00EA07FE" w:rsidRPr="00B32F96"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32F96">
              <w:rPr>
                <w:rFonts w:ascii="Times New Roman" w:hAnsi="Times New Roman"/>
                <w:bCs/>
                <w:i/>
                <w:sz w:val="26"/>
                <w:szCs w:val="26"/>
              </w:rPr>
              <w:t>1. Tiếp nhận hồ sơ (Bộ phận TN&amp;TKQ)</w:t>
            </w:r>
          </w:p>
        </w:tc>
        <w:tc>
          <w:tcPr>
            <w:tcW w:w="3118" w:type="dxa"/>
            <w:vAlign w:val="center"/>
          </w:tcPr>
          <w:p w14:paraId="7DA46138" w14:textId="77777777" w:rsidR="00EA07FE" w:rsidRPr="00B32F96"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B32F96">
              <w:rPr>
                <w:rFonts w:ascii="Times New Roman" w:hAnsi="Times New Roman"/>
                <w:bCs/>
                <w:i/>
                <w:sz w:val="26"/>
                <w:szCs w:val="26"/>
              </w:rPr>
              <w:t>½ ngày</w:t>
            </w:r>
          </w:p>
        </w:tc>
        <w:tc>
          <w:tcPr>
            <w:tcW w:w="1163" w:type="dxa"/>
          </w:tcPr>
          <w:p w14:paraId="2632ADFC"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62AB7C99" w14:textId="77777777" w:rsidTr="005F02C4">
        <w:tc>
          <w:tcPr>
            <w:tcW w:w="851" w:type="dxa"/>
            <w:vMerge/>
          </w:tcPr>
          <w:p w14:paraId="79F94983" w14:textId="77777777" w:rsidR="00EA07FE" w:rsidRPr="00B32F96"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B862EE2" w14:textId="77777777" w:rsidR="00EA07FE" w:rsidRPr="00B32F96"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5C18911" w14:textId="77777777" w:rsidR="00EA07FE" w:rsidRPr="00B32F96"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B32F96">
              <w:rPr>
                <w:rFonts w:ascii="Times New Roman" w:hAnsi="Times New Roman"/>
                <w:bCs/>
                <w:i/>
                <w:sz w:val="26"/>
                <w:szCs w:val="26"/>
              </w:rPr>
              <w:t>2. Giải quyết hồ sơ (cơ quan/bộ phận chuyên môn), t</w:t>
            </w:r>
            <w:r w:rsidRPr="00B32F96">
              <w:rPr>
                <w:rFonts w:ascii="Times New Roman" w:hAnsi="Times New Roman"/>
                <w:i/>
                <w:sz w:val="26"/>
                <w:szCs w:val="26"/>
              </w:rPr>
              <w:t>rong đó:</w:t>
            </w:r>
          </w:p>
        </w:tc>
        <w:tc>
          <w:tcPr>
            <w:tcW w:w="3118" w:type="dxa"/>
            <w:vAlign w:val="center"/>
          </w:tcPr>
          <w:p w14:paraId="3CB4197B" w14:textId="77777777" w:rsidR="00EA07FE" w:rsidRPr="00B32F96" w:rsidRDefault="00EA07FE" w:rsidP="0088110F">
            <w:pPr>
              <w:pStyle w:val="NormalWeb"/>
              <w:spacing w:before="0" w:beforeAutospacing="0" w:after="120" w:afterAutospacing="0" w:line="234" w:lineRule="atLeast"/>
              <w:jc w:val="center"/>
              <w:rPr>
                <w:rFonts w:ascii="Times New Roman" w:hAnsi="Times New Roman"/>
                <w:sz w:val="26"/>
                <w:szCs w:val="26"/>
              </w:rPr>
            </w:pPr>
            <w:r w:rsidRPr="00B32F96">
              <w:rPr>
                <w:rFonts w:ascii="Times New Roman" w:hAnsi="Times New Roman"/>
                <w:sz w:val="26"/>
                <w:szCs w:val="26"/>
              </w:rPr>
              <w:t>44 ngày</w:t>
            </w:r>
          </w:p>
        </w:tc>
        <w:tc>
          <w:tcPr>
            <w:tcW w:w="1163" w:type="dxa"/>
          </w:tcPr>
          <w:p w14:paraId="64426863"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4B22051E" w14:textId="77777777" w:rsidTr="005F02C4">
        <w:tc>
          <w:tcPr>
            <w:tcW w:w="851" w:type="dxa"/>
            <w:vMerge/>
          </w:tcPr>
          <w:p w14:paraId="67D7E33B" w14:textId="77777777" w:rsidR="00EA07FE" w:rsidRPr="00B32F96"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0352C9E" w14:textId="77777777" w:rsidR="00EA07FE" w:rsidRPr="00B32F96"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2FD8F99" w14:textId="77777777" w:rsidR="00EA07FE" w:rsidRPr="00B32F96" w:rsidRDefault="00EA07FE" w:rsidP="0088110F">
            <w:pPr>
              <w:pStyle w:val="NormalWeb"/>
              <w:spacing w:before="0" w:beforeAutospacing="0" w:after="120" w:afterAutospacing="0" w:line="234" w:lineRule="atLeast"/>
              <w:jc w:val="both"/>
              <w:rPr>
                <w:rFonts w:ascii="Times New Roman" w:hAnsi="Times New Roman"/>
                <w:b/>
                <w:sz w:val="26"/>
                <w:szCs w:val="26"/>
              </w:rPr>
            </w:pPr>
            <w:r w:rsidRPr="00B32F96">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047AD77F" w14:textId="77777777" w:rsidR="00EA07FE" w:rsidRPr="00B32F96"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63" w:type="dxa"/>
          </w:tcPr>
          <w:p w14:paraId="77A9E0CD"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619AC52B" w14:textId="77777777" w:rsidTr="005F02C4">
        <w:tc>
          <w:tcPr>
            <w:tcW w:w="851" w:type="dxa"/>
            <w:vMerge/>
          </w:tcPr>
          <w:p w14:paraId="732B386C" w14:textId="77777777" w:rsidR="00EA07FE" w:rsidRPr="00B32F96"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C206FFC" w14:textId="77777777" w:rsidR="00EA07FE" w:rsidRPr="00B32F96"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374EDFD" w14:textId="77777777" w:rsidR="00EA07FE" w:rsidRPr="00B32F96" w:rsidRDefault="00EA07FE" w:rsidP="0088110F">
            <w:pPr>
              <w:pStyle w:val="NormalWeb"/>
              <w:shd w:val="clear" w:color="auto" w:fill="FFFFFF"/>
              <w:spacing w:before="120" w:beforeAutospacing="0" w:after="120" w:afterAutospacing="0" w:line="234" w:lineRule="atLeast"/>
              <w:jc w:val="both"/>
              <w:rPr>
                <w:rFonts w:ascii="Times New Roman" w:hAnsi="Times New Roman"/>
                <w:bCs/>
                <w:i/>
                <w:sz w:val="26"/>
                <w:szCs w:val="26"/>
              </w:rPr>
            </w:pPr>
            <w:r w:rsidRPr="00B32F96">
              <w:rPr>
                <w:rFonts w:ascii="Times New Roman" w:hAnsi="Times New Roman"/>
                <w:bCs/>
                <w:i/>
                <w:sz w:val="26"/>
                <w:szCs w:val="26"/>
              </w:rPr>
              <w:t xml:space="preserve">+ Chuyên viên </w:t>
            </w:r>
          </w:p>
          <w:p w14:paraId="17DADBC7" w14:textId="77777777" w:rsidR="00EA07FE" w:rsidRPr="00B32F96"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32F96">
              <w:rPr>
                <w:rFonts w:ascii="Times New Roman" w:hAnsi="Times New Roman"/>
                <w:bCs/>
                <w:i/>
                <w:sz w:val="26"/>
                <w:szCs w:val="26"/>
              </w:rPr>
              <w:lastRenderedPageBreak/>
              <w:t>+ Lãnh đạo phòng/bộ phận</w:t>
            </w:r>
          </w:p>
          <w:p w14:paraId="422E251A" w14:textId="77777777" w:rsidR="00EA07FE" w:rsidRPr="00B32F96"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32F96">
              <w:rPr>
                <w:rFonts w:ascii="Times New Roman" w:hAnsi="Times New Roman"/>
                <w:bCs/>
                <w:i/>
                <w:sz w:val="26"/>
                <w:szCs w:val="26"/>
              </w:rPr>
              <w:t xml:space="preserve">+ Lãnh đạo đơn vị: </w:t>
            </w:r>
          </w:p>
          <w:p w14:paraId="7F523F0B" w14:textId="77777777" w:rsidR="00EA07FE" w:rsidRPr="00B32F96"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B32F96">
              <w:rPr>
                <w:rFonts w:ascii="Times New Roman" w:hAnsi="Times New Roman"/>
                <w:bCs/>
                <w:i/>
                <w:sz w:val="26"/>
                <w:szCs w:val="26"/>
              </w:rPr>
              <w:t xml:space="preserve">+ Văn thư đơn vị: </w:t>
            </w:r>
          </w:p>
        </w:tc>
        <w:tc>
          <w:tcPr>
            <w:tcW w:w="3118" w:type="dxa"/>
            <w:vAlign w:val="center"/>
          </w:tcPr>
          <w:p w14:paraId="114978B8" w14:textId="77777777" w:rsidR="00EA07FE" w:rsidRPr="00B32F96" w:rsidRDefault="00EA07FE" w:rsidP="0088110F">
            <w:pPr>
              <w:pStyle w:val="NormalWeb"/>
              <w:spacing w:before="120" w:beforeAutospacing="0" w:after="120" w:afterAutospacing="0"/>
              <w:jc w:val="center"/>
              <w:rPr>
                <w:rFonts w:ascii="Times New Roman" w:hAnsi="Times New Roman"/>
                <w:sz w:val="26"/>
                <w:szCs w:val="26"/>
              </w:rPr>
            </w:pPr>
            <w:r w:rsidRPr="00B32F96">
              <w:rPr>
                <w:rFonts w:ascii="Times New Roman" w:hAnsi="Times New Roman"/>
                <w:sz w:val="26"/>
                <w:szCs w:val="26"/>
              </w:rPr>
              <w:lastRenderedPageBreak/>
              <w:t>42 ngày</w:t>
            </w:r>
          </w:p>
          <w:p w14:paraId="4AA8D7BA" w14:textId="77777777" w:rsidR="00EA07FE" w:rsidRPr="00B32F96" w:rsidRDefault="00EA07FE" w:rsidP="0088110F">
            <w:pPr>
              <w:pStyle w:val="NormalWeb"/>
              <w:spacing w:before="120" w:beforeAutospacing="0" w:after="120" w:afterAutospacing="0"/>
              <w:jc w:val="center"/>
              <w:rPr>
                <w:rFonts w:ascii="Times New Roman" w:hAnsi="Times New Roman"/>
                <w:sz w:val="26"/>
                <w:szCs w:val="26"/>
              </w:rPr>
            </w:pPr>
            <w:r w:rsidRPr="00B32F96">
              <w:rPr>
                <w:rFonts w:ascii="Times New Roman" w:hAnsi="Times New Roman"/>
                <w:sz w:val="26"/>
                <w:szCs w:val="26"/>
              </w:rPr>
              <w:lastRenderedPageBreak/>
              <w:t>01 ngày</w:t>
            </w:r>
          </w:p>
          <w:p w14:paraId="4A68CCD7" w14:textId="77777777" w:rsidR="00EA07FE" w:rsidRPr="00B32F96" w:rsidRDefault="00EA07FE" w:rsidP="0088110F">
            <w:pPr>
              <w:pStyle w:val="NormalWeb"/>
              <w:spacing w:before="120" w:beforeAutospacing="0" w:after="120" w:afterAutospacing="0"/>
              <w:jc w:val="center"/>
              <w:rPr>
                <w:rFonts w:ascii="Times New Roman" w:hAnsi="Times New Roman"/>
                <w:sz w:val="26"/>
                <w:szCs w:val="26"/>
              </w:rPr>
            </w:pPr>
            <w:r w:rsidRPr="00B32F96">
              <w:rPr>
                <w:rFonts w:ascii="Times New Roman" w:hAnsi="Times New Roman"/>
                <w:sz w:val="26"/>
                <w:szCs w:val="26"/>
              </w:rPr>
              <w:t>½  ngày</w:t>
            </w:r>
          </w:p>
          <w:p w14:paraId="31873EE1" w14:textId="77777777" w:rsidR="00EA07FE" w:rsidRPr="00B32F96" w:rsidRDefault="00EA07FE" w:rsidP="0088110F">
            <w:pPr>
              <w:pStyle w:val="NormalWeb"/>
              <w:spacing w:before="120" w:beforeAutospacing="0" w:after="120" w:afterAutospacing="0"/>
              <w:jc w:val="center"/>
              <w:rPr>
                <w:rFonts w:ascii="Times New Roman" w:hAnsi="Times New Roman"/>
                <w:sz w:val="26"/>
                <w:szCs w:val="26"/>
              </w:rPr>
            </w:pPr>
            <w:r w:rsidRPr="00B32F96">
              <w:rPr>
                <w:rFonts w:ascii="Times New Roman" w:hAnsi="Times New Roman"/>
                <w:sz w:val="26"/>
                <w:szCs w:val="26"/>
              </w:rPr>
              <w:t>½  ngày</w:t>
            </w:r>
          </w:p>
        </w:tc>
        <w:tc>
          <w:tcPr>
            <w:tcW w:w="1163" w:type="dxa"/>
          </w:tcPr>
          <w:p w14:paraId="2C84115C" w14:textId="77777777" w:rsidR="00EA07FE" w:rsidRPr="007D038B"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7D038B" w14:paraId="43E7E44D" w14:textId="77777777" w:rsidTr="005F02C4">
        <w:tc>
          <w:tcPr>
            <w:tcW w:w="851" w:type="dxa"/>
            <w:vAlign w:val="center"/>
          </w:tcPr>
          <w:p w14:paraId="098AFF28" w14:textId="77777777" w:rsidR="00EA07FE" w:rsidRPr="00B32F96"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B32F96">
              <w:rPr>
                <w:rFonts w:ascii="Times New Roman" w:hAnsi="Times New Roman"/>
                <w:b/>
                <w:sz w:val="26"/>
                <w:szCs w:val="26"/>
              </w:rPr>
              <w:t>Bước 4</w:t>
            </w:r>
          </w:p>
        </w:tc>
        <w:tc>
          <w:tcPr>
            <w:tcW w:w="2376" w:type="dxa"/>
          </w:tcPr>
          <w:p w14:paraId="346B50AA" w14:textId="77777777" w:rsidR="00EA07FE" w:rsidRPr="00B32F96" w:rsidRDefault="00EA07FE" w:rsidP="0088110F">
            <w:pPr>
              <w:pStyle w:val="NormalWeb"/>
              <w:spacing w:before="0" w:beforeAutospacing="0" w:after="120" w:afterAutospacing="0" w:line="234" w:lineRule="atLeast"/>
              <w:jc w:val="both"/>
              <w:rPr>
                <w:rStyle w:val="fontstyle21"/>
                <w:i/>
              </w:rPr>
            </w:pPr>
            <w:r w:rsidRPr="00B32F96">
              <w:rPr>
                <w:rFonts w:ascii="Times New Roman" w:hAnsi="Times New Roman"/>
                <w:b/>
                <w:sz w:val="26"/>
                <w:szCs w:val="26"/>
                <w:lang w:val="nl-NL"/>
              </w:rPr>
              <w:t>Trả kết quả giải quyết thủ tục hành chính</w:t>
            </w:r>
            <w:r w:rsidRPr="00B32F96">
              <w:rPr>
                <w:rStyle w:val="fontstyle21"/>
                <w:i/>
              </w:rPr>
              <w:t xml:space="preserve"> </w:t>
            </w:r>
          </w:p>
          <w:p w14:paraId="140246E7" w14:textId="77777777" w:rsidR="00EA07FE" w:rsidRPr="00B32F96" w:rsidRDefault="00EA07FE" w:rsidP="0088110F">
            <w:pPr>
              <w:pStyle w:val="NormalWeb"/>
              <w:spacing w:before="0" w:beforeAutospacing="0" w:after="120" w:afterAutospacing="0" w:line="234" w:lineRule="atLeast"/>
              <w:jc w:val="both"/>
              <w:rPr>
                <w:rFonts w:ascii="Times New Roman" w:hAnsi="Times New Roman"/>
                <w:b/>
                <w:sz w:val="26"/>
                <w:szCs w:val="26"/>
              </w:rPr>
            </w:pPr>
            <w:r w:rsidRPr="00B32F96">
              <w:rPr>
                <w:rStyle w:val="fontstyle21"/>
                <w:i/>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3666C7C9" w14:textId="77777777" w:rsidR="00EA07FE" w:rsidRPr="00B32F96" w:rsidRDefault="00EA07FE" w:rsidP="0088110F">
            <w:pPr>
              <w:spacing w:before="120" w:after="120" w:line="340" w:lineRule="exact"/>
              <w:ind w:firstLine="205"/>
              <w:jc w:val="both"/>
              <w:rPr>
                <w:iCs/>
                <w:sz w:val="26"/>
                <w:szCs w:val="26"/>
                <w:lang w:val="nl-NL"/>
              </w:rPr>
            </w:pPr>
            <w:r w:rsidRPr="00B32F96">
              <w:rPr>
                <w:iCs/>
                <w:sz w:val="26"/>
                <w:szCs w:val="26"/>
                <w:lang w:val="nl-NL"/>
              </w:rPr>
              <w:t>Công chức tiếp nhận và trả  kết quả nhập vào sổ theo dõi hồ sơ và phần mềm điện tử thực hiện như sau:</w:t>
            </w:r>
          </w:p>
          <w:p w14:paraId="200B48E2" w14:textId="77777777" w:rsidR="00EA07FE" w:rsidRPr="00B32F96" w:rsidRDefault="00EA07FE" w:rsidP="0088110F">
            <w:pPr>
              <w:spacing w:before="120" w:after="120" w:line="340" w:lineRule="exact"/>
              <w:ind w:firstLine="205"/>
              <w:jc w:val="both"/>
              <w:rPr>
                <w:iCs/>
                <w:sz w:val="26"/>
                <w:szCs w:val="26"/>
                <w:lang w:val="nl-NL"/>
              </w:rPr>
            </w:pPr>
            <w:r w:rsidRPr="00B32F96">
              <w:rPr>
                <w:iCs/>
                <w:sz w:val="26"/>
                <w:szCs w:val="26"/>
                <w:lang w:val="nl-NL"/>
              </w:rPr>
              <w:t>- T</w:t>
            </w:r>
            <w:r w:rsidRPr="00B32F96">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BF7B7ED" w14:textId="77777777" w:rsidR="00EA07FE" w:rsidRPr="00B32F96" w:rsidRDefault="00EA07FE" w:rsidP="0088110F">
            <w:pPr>
              <w:spacing w:before="120" w:after="120"/>
              <w:ind w:firstLine="205"/>
              <w:jc w:val="both"/>
              <w:rPr>
                <w:iCs/>
                <w:sz w:val="26"/>
                <w:szCs w:val="26"/>
                <w:lang w:val="nl-NL"/>
              </w:rPr>
            </w:pPr>
            <w:r w:rsidRPr="00B32F96">
              <w:rPr>
                <w:iCs/>
                <w:sz w:val="26"/>
                <w:szCs w:val="26"/>
                <w:lang w:val="nl-NL"/>
              </w:rPr>
              <w:t xml:space="preserve">- </w:t>
            </w:r>
            <w:r w:rsidRPr="00B32F96">
              <w:rPr>
                <w:rStyle w:val="fontstyle21"/>
                <w:lang w:val="nl-NL"/>
              </w:rPr>
              <w:t>Tổ chức, cá nhân nhận kết quả giải quyết thủ tục hành chính theo thời gian, địa điểm ghi trên Giấy tiếp nhận hồ sơ và hẹn trả kết quả (</w:t>
            </w:r>
            <w:r w:rsidRPr="00B32F96">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1957F749" w14:textId="77777777" w:rsidR="00EA07FE" w:rsidRPr="00B32F96" w:rsidRDefault="00EA07FE" w:rsidP="0088110F">
            <w:pPr>
              <w:spacing w:before="120" w:after="120"/>
              <w:ind w:firstLine="205"/>
              <w:jc w:val="both"/>
              <w:rPr>
                <w:iCs/>
                <w:sz w:val="26"/>
                <w:szCs w:val="26"/>
                <w:lang w:val="nl-NL"/>
              </w:rPr>
            </w:pPr>
            <w:r w:rsidRPr="00B32F96">
              <w:rPr>
                <w:iCs/>
                <w:sz w:val="26"/>
                <w:szCs w:val="26"/>
                <w:lang w:val="nl-NL"/>
              </w:rPr>
              <w:t>- Trường hợp nhận kết quả</w:t>
            </w:r>
            <w:r w:rsidRPr="00B32F96">
              <w:rPr>
                <w:sz w:val="26"/>
                <w:szCs w:val="26"/>
                <w:lang w:val="nl-NL"/>
              </w:rPr>
              <w:t xml:space="preserve"> thông </w:t>
            </w:r>
            <w:r w:rsidRPr="00B32F96">
              <w:rPr>
                <w:sz w:val="26"/>
                <w:szCs w:val="26"/>
                <w:lang w:val="vi-VN"/>
              </w:rPr>
              <w:t xml:space="preserve">qua dịch vụ bưu chính </w:t>
            </w:r>
            <w:r w:rsidRPr="00B32F96">
              <w:rPr>
                <w:sz w:val="26"/>
                <w:szCs w:val="26"/>
                <w:lang w:val="nl-NL"/>
              </w:rPr>
              <w:t>công ích. (</w:t>
            </w:r>
            <w:r w:rsidRPr="00B32F96">
              <w:rPr>
                <w:iCs/>
                <w:sz w:val="26"/>
                <w:szCs w:val="26"/>
                <w:lang w:val="nl-NL"/>
              </w:rPr>
              <w:t>đăng ký</w:t>
            </w:r>
            <w:r w:rsidRPr="00B32F96">
              <w:rPr>
                <w:sz w:val="26"/>
                <w:szCs w:val="26"/>
                <w:lang w:val="nl-NL"/>
              </w:rPr>
              <w:t xml:space="preserve"> theo hướng dẫn của Bưu điện)</w:t>
            </w:r>
            <w:r w:rsidRPr="00B32F96">
              <w:rPr>
                <w:rStyle w:val="fontstyle21"/>
                <w:lang w:val="nl-NL"/>
              </w:rPr>
              <w:t xml:space="preserve"> (nếu có)</w:t>
            </w:r>
          </w:p>
          <w:p w14:paraId="5EB66C7B" w14:textId="77777777" w:rsidR="00EA07FE" w:rsidRPr="00B32F96" w:rsidRDefault="00EA07FE" w:rsidP="0088110F">
            <w:pPr>
              <w:spacing w:before="120" w:after="120" w:line="340" w:lineRule="exact"/>
              <w:ind w:firstLine="205"/>
              <w:jc w:val="both"/>
              <w:rPr>
                <w:b/>
                <w:i/>
                <w:sz w:val="26"/>
                <w:szCs w:val="26"/>
                <w:lang w:val="pt-BR"/>
              </w:rPr>
            </w:pPr>
            <w:r w:rsidRPr="00B32F96">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B32F96">
              <w:rPr>
                <w:rStyle w:val="fontstyle21"/>
                <w:lang w:val="nl-NL"/>
              </w:rPr>
              <w:t xml:space="preserve"> trường hợp đăng ký nhận kết quả trực tuyến thì thông qua Cổng Dịch vụ công trực tuyến. (nếu có)</w:t>
            </w:r>
          </w:p>
          <w:p w14:paraId="176C9708" w14:textId="77777777" w:rsidR="00EA07FE" w:rsidRPr="00B32F96" w:rsidRDefault="00EA07FE" w:rsidP="0088110F">
            <w:pPr>
              <w:spacing w:before="120" w:after="120"/>
              <w:ind w:firstLine="205"/>
              <w:jc w:val="both"/>
              <w:rPr>
                <w:rStyle w:val="fontstyle21"/>
                <w:iCs/>
                <w:lang w:val="nl-NL"/>
              </w:rPr>
            </w:pPr>
            <w:r w:rsidRPr="00B32F96">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3BEADA69" w14:textId="77777777" w:rsidR="00EA07FE" w:rsidRPr="00B32F96"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B32F96">
              <w:rPr>
                <w:rFonts w:ascii="Times New Roman" w:hAnsi="Times New Roman"/>
                <w:bCs/>
                <w:i/>
                <w:sz w:val="26"/>
                <w:szCs w:val="26"/>
              </w:rPr>
              <w:t>½ ngày</w:t>
            </w:r>
          </w:p>
        </w:tc>
        <w:tc>
          <w:tcPr>
            <w:tcW w:w="1163" w:type="dxa"/>
          </w:tcPr>
          <w:p w14:paraId="3BC9B314" w14:textId="77777777" w:rsidR="00EA07FE" w:rsidRPr="007D038B"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03BC3F7D"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lastRenderedPageBreak/>
        <w:t>b) Thành phần, số lượng hồ sơ</w:t>
      </w:r>
    </w:p>
    <w:p w14:paraId="67DC3E67" w14:textId="77777777" w:rsidR="00EA07FE" w:rsidRPr="007D038B" w:rsidRDefault="00EA07FE" w:rsidP="00EA07FE">
      <w:pPr>
        <w:widowControl w:val="0"/>
        <w:autoSpaceDE w:val="0"/>
        <w:autoSpaceDN w:val="0"/>
        <w:adjustRightInd w:val="0"/>
        <w:spacing w:before="80"/>
        <w:ind w:firstLine="720"/>
        <w:jc w:val="both"/>
        <w:rPr>
          <w:b/>
          <w:bCs/>
          <w:sz w:val="28"/>
          <w:szCs w:val="28"/>
          <w:lang w:val="vi-VN"/>
        </w:rPr>
      </w:pPr>
      <w:r w:rsidRPr="007D038B">
        <w:rPr>
          <w:sz w:val="28"/>
          <w:szCs w:val="28"/>
        </w:rPr>
        <w:t xml:space="preserve">- </w:t>
      </w:r>
      <w:r w:rsidRPr="007D038B">
        <w:rPr>
          <w:b/>
          <w:bCs/>
          <w:sz w:val="28"/>
          <w:szCs w:val="28"/>
        </w:rPr>
        <w:t xml:space="preserve">Thành phần </w:t>
      </w:r>
      <w:r w:rsidRPr="007D038B">
        <w:rPr>
          <w:b/>
          <w:sz w:val="28"/>
          <w:szCs w:val="28"/>
          <w:lang w:val="vi-VN"/>
        </w:rPr>
        <w:t>hồ sơ bao gồm</w:t>
      </w:r>
      <w:r w:rsidRPr="007D038B">
        <w:rPr>
          <w:b/>
          <w:bCs/>
          <w:sz w:val="28"/>
          <w:szCs w:val="28"/>
          <w:lang w:val="vi-VN"/>
        </w:rPr>
        <w:t>:</w:t>
      </w:r>
    </w:p>
    <w:p w14:paraId="0752E4C4" w14:textId="77777777" w:rsidR="00EA07FE" w:rsidRPr="00212A1E" w:rsidRDefault="00EA07FE" w:rsidP="00EA07FE">
      <w:pPr>
        <w:widowControl w:val="0"/>
        <w:autoSpaceDE w:val="0"/>
        <w:autoSpaceDN w:val="0"/>
        <w:adjustRightInd w:val="0"/>
        <w:spacing w:before="80"/>
        <w:ind w:firstLine="720"/>
        <w:jc w:val="both"/>
        <w:rPr>
          <w:i/>
          <w:iCs/>
          <w:sz w:val="28"/>
          <w:szCs w:val="28"/>
          <w:lang w:val="vi-VN"/>
        </w:rPr>
      </w:pPr>
      <w:r w:rsidRPr="00212A1E">
        <w:rPr>
          <w:i/>
          <w:iCs/>
          <w:sz w:val="28"/>
          <w:szCs w:val="28"/>
          <w:lang w:val="vi-VN"/>
        </w:rPr>
        <w:t>* Đối với Phòng Giáo dục và Đào tạo:</w:t>
      </w:r>
    </w:p>
    <w:p w14:paraId="121EE389" w14:textId="77777777" w:rsidR="00EA07FE" w:rsidRPr="007D038B" w:rsidRDefault="00EA07FE" w:rsidP="00EA07FE">
      <w:pPr>
        <w:widowControl w:val="0"/>
        <w:autoSpaceDE w:val="0"/>
        <w:autoSpaceDN w:val="0"/>
        <w:adjustRightInd w:val="0"/>
        <w:spacing w:before="80"/>
        <w:ind w:firstLine="720"/>
        <w:jc w:val="both"/>
        <w:rPr>
          <w:sz w:val="28"/>
          <w:szCs w:val="28"/>
          <w:lang w:val="vi-VN"/>
        </w:rPr>
      </w:pPr>
      <w:r w:rsidRPr="00212A1E">
        <w:rPr>
          <w:sz w:val="28"/>
          <w:szCs w:val="28"/>
          <w:lang w:val="vi-VN"/>
        </w:rPr>
        <w:t>+ Công văn đề nghị kiểm tra công nhận trường đạt chuẩn Xanh-Sạch-Đẹp của Phòng Giáo dục và Đào tạo cho các tr</w:t>
      </w:r>
      <w:r w:rsidRPr="007D038B">
        <w:rPr>
          <w:sz w:val="28"/>
          <w:szCs w:val="28"/>
          <w:lang w:val="vi-VN"/>
        </w:rPr>
        <w:t>ường trực thuộc.</w:t>
      </w:r>
    </w:p>
    <w:p w14:paraId="460BB850" w14:textId="77777777" w:rsidR="00EA07FE" w:rsidRPr="007D038B" w:rsidRDefault="00EA07FE" w:rsidP="00EA07FE">
      <w:pPr>
        <w:widowControl w:val="0"/>
        <w:autoSpaceDE w:val="0"/>
        <w:autoSpaceDN w:val="0"/>
        <w:adjustRightInd w:val="0"/>
        <w:spacing w:before="80"/>
        <w:ind w:firstLine="720"/>
        <w:jc w:val="both"/>
        <w:rPr>
          <w:sz w:val="28"/>
          <w:szCs w:val="28"/>
          <w:lang w:val="vi-VN"/>
        </w:rPr>
      </w:pPr>
      <w:r w:rsidRPr="00212A1E">
        <w:rPr>
          <w:sz w:val="28"/>
          <w:szCs w:val="28"/>
          <w:lang w:val="vi-VN"/>
        </w:rPr>
        <w:t>+ Kế hoạch và báo cáo kết quả thực hiện xây dựng tr</w:t>
      </w:r>
      <w:r w:rsidRPr="007D038B">
        <w:rPr>
          <w:sz w:val="28"/>
          <w:szCs w:val="28"/>
          <w:lang w:val="vi-VN"/>
        </w:rPr>
        <w:t>ường đạt chuẩn Xanh-Sạch-Đẹp của các đơn vị.</w:t>
      </w:r>
    </w:p>
    <w:p w14:paraId="4AAAC215" w14:textId="77777777" w:rsidR="00EA07FE" w:rsidRPr="00212A1E" w:rsidRDefault="00EA07FE" w:rsidP="00EA07FE">
      <w:pPr>
        <w:widowControl w:val="0"/>
        <w:autoSpaceDE w:val="0"/>
        <w:autoSpaceDN w:val="0"/>
        <w:adjustRightInd w:val="0"/>
        <w:spacing w:before="80"/>
        <w:ind w:firstLine="720"/>
        <w:jc w:val="both"/>
        <w:rPr>
          <w:sz w:val="28"/>
          <w:szCs w:val="28"/>
          <w:lang w:val="vi-VN"/>
        </w:rPr>
      </w:pPr>
      <w:r w:rsidRPr="00212A1E">
        <w:rPr>
          <w:sz w:val="28"/>
          <w:szCs w:val="28"/>
          <w:lang w:val="vi-VN"/>
        </w:rPr>
        <w:t>+ Phiếu tự chấm điểm của các đơn vị.</w:t>
      </w:r>
    </w:p>
    <w:p w14:paraId="13E4847C" w14:textId="77777777" w:rsidR="00EA07FE" w:rsidRPr="00212A1E" w:rsidRDefault="00EA07FE" w:rsidP="00EA07FE">
      <w:pPr>
        <w:widowControl w:val="0"/>
        <w:autoSpaceDE w:val="0"/>
        <w:autoSpaceDN w:val="0"/>
        <w:adjustRightInd w:val="0"/>
        <w:spacing w:before="80"/>
        <w:ind w:firstLine="720"/>
        <w:jc w:val="both"/>
        <w:rPr>
          <w:sz w:val="28"/>
          <w:szCs w:val="28"/>
          <w:lang w:val="vi-VN"/>
        </w:rPr>
      </w:pPr>
      <w:r w:rsidRPr="00212A1E">
        <w:rPr>
          <w:sz w:val="28"/>
          <w:szCs w:val="28"/>
          <w:lang w:val="vi-VN"/>
        </w:rPr>
        <w:t>+ Phiếu chấm điểm của Phòng GDĐT.</w:t>
      </w:r>
    </w:p>
    <w:p w14:paraId="40BB4F41" w14:textId="77777777" w:rsidR="00EA07FE" w:rsidRPr="00212A1E" w:rsidRDefault="00EA07FE" w:rsidP="00EA07FE">
      <w:pPr>
        <w:widowControl w:val="0"/>
        <w:autoSpaceDE w:val="0"/>
        <w:autoSpaceDN w:val="0"/>
        <w:adjustRightInd w:val="0"/>
        <w:spacing w:before="80"/>
        <w:ind w:firstLine="720"/>
        <w:jc w:val="both"/>
        <w:rPr>
          <w:i/>
          <w:iCs/>
          <w:sz w:val="28"/>
          <w:szCs w:val="28"/>
          <w:lang w:val="vi-VN"/>
        </w:rPr>
      </w:pPr>
      <w:r w:rsidRPr="00212A1E">
        <w:rPr>
          <w:i/>
          <w:iCs/>
          <w:sz w:val="28"/>
          <w:szCs w:val="28"/>
          <w:lang w:val="vi-VN"/>
        </w:rPr>
        <w:t>* Đối với trường Trung học phổ thông:</w:t>
      </w:r>
    </w:p>
    <w:p w14:paraId="6CDC5205" w14:textId="77777777" w:rsidR="00EA07FE" w:rsidRPr="00212A1E" w:rsidRDefault="00EA07FE" w:rsidP="00EA07FE">
      <w:pPr>
        <w:widowControl w:val="0"/>
        <w:autoSpaceDE w:val="0"/>
        <w:autoSpaceDN w:val="0"/>
        <w:adjustRightInd w:val="0"/>
        <w:spacing w:before="80"/>
        <w:ind w:firstLine="720"/>
        <w:jc w:val="both"/>
        <w:rPr>
          <w:sz w:val="28"/>
          <w:szCs w:val="28"/>
          <w:lang w:val="vi-VN"/>
        </w:rPr>
      </w:pPr>
      <w:r w:rsidRPr="00212A1E">
        <w:rPr>
          <w:sz w:val="28"/>
          <w:szCs w:val="28"/>
          <w:lang w:val="vi-VN"/>
        </w:rPr>
        <w:t>+ Công văn đề nghị kiểm tra công nhận trường đạt chuẩn Xanh-Sạch-Đẹp của đơn vị.</w:t>
      </w:r>
    </w:p>
    <w:p w14:paraId="5B4368C0" w14:textId="77777777" w:rsidR="00EA07FE" w:rsidRPr="007D038B" w:rsidRDefault="00EA07FE" w:rsidP="00EA07FE">
      <w:pPr>
        <w:widowControl w:val="0"/>
        <w:autoSpaceDE w:val="0"/>
        <w:autoSpaceDN w:val="0"/>
        <w:adjustRightInd w:val="0"/>
        <w:spacing w:before="80"/>
        <w:ind w:firstLine="720"/>
        <w:jc w:val="both"/>
        <w:rPr>
          <w:sz w:val="28"/>
          <w:szCs w:val="28"/>
          <w:lang w:val="vi-VN"/>
        </w:rPr>
      </w:pPr>
      <w:r w:rsidRPr="00212A1E">
        <w:rPr>
          <w:sz w:val="28"/>
          <w:szCs w:val="28"/>
          <w:lang w:val="vi-VN"/>
        </w:rPr>
        <w:t>+ Kế hoạch và báo cáo kết quả thực hiện xây dựng tr</w:t>
      </w:r>
      <w:r w:rsidRPr="007D038B">
        <w:rPr>
          <w:sz w:val="28"/>
          <w:szCs w:val="28"/>
          <w:lang w:val="vi-VN"/>
        </w:rPr>
        <w:t>ường đạt chuẩn Xanh-Sạch-Đẹp của đơn vị.</w:t>
      </w:r>
    </w:p>
    <w:p w14:paraId="44166CFC" w14:textId="77777777" w:rsidR="00EA07FE" w:rsidRPr="00212A1E" w:rsidRDefault="00EA07FE" w:rsidP="00EA07FE">
      <w:pPr>
        <w:widowControl w:val="0"/>
        <w:autoSpaceDE w:val="0"/>
        <w:autoSpaceDN w:val="0"/>
        <w:adjustRightInd w:val="0"/>
        <w:spacing w:before="80"/>
        <w:ind w:firstLine="720"/>
        <w:jc w:val="both"/>
        <w:rPr>
          <w:sz w:val="28"/>
          <w:szCs w:val="28"/>
          <w:lang w:val="vi-VN"/>
        </w:rPr>
      </w:pPr>
      <w:r w:rsidRPr="00212A1E">
        <w:rPr>
          <w:sz w:val="28"/>
          <w:szCs w:val="28"/>
          <w:lang w:val="vi-VN"/>
        </w:rPr>
        <w:t>+ Phiếu tự chấm điểm của đơn vị.</w:t>
      </w:r>
    </w:p>
    <w:p w14:paraId="2B5FD438" w14:textId="77777777" w:rsidR="00EA07FE" w:rsidRPr="007D038B" w:rsidRDefault="00EA07FE" w:rsidP="00EA07FE">
      <w:pPr>
        <w:widowControl w:val="0"/>
        <w:autoSpaceDE w:val="0"/>
        <w:autoSpaceDN w:val="0"/>
        <w:adjustRightInd w:val="0"/>
        <w:spacing w:before="80"/>
        <w:ind w:firstLine="720"/>
        <w:jc w:val="both"/>
        <w:rPr>
          <w:sz w:val="28"/>
          <w:szCs w:val="28"/>
          <w:lang w:val="vi-VN"/>
        </w:rPr>
      </w:pPr>
      <w:r w:rsidRPr="00212A1E">
        <w:rPr>
          <w:sz w:val="28"/>
          <w:szCs w:val="28"/>
          <w:lang w:val="vi-VN"/>
        </w:rPr>
        <w:t>b) Số l</w:t>
      </w:r>
      <w:r w:rsidRPr="007D038B">
        <w:rPr>
          <w:sz w:val="28"/>
          <w:szCs w:val="28"/>
          <w:lang w:val="vi-VN"/>
        </w:rPr>
        <w:t>ượng hồ sơ: 01 (một) bộ</w:t>
      </w:r>
    </w:p>
    <w:p w14:paraId="165D2590" w14:textId="77777777" w:rsidR="00EA07FE" w:rsidRPr="007D038B" w:rsidRDefault="00EA07FE" w:rsidP="00EA07FE">
      <w:pPr>
        <w:widowControl w:val="0"/>
        <w:autoSpaceDE w:val="0"/>
        <w:autoSpaceDN w:val="0"/>
        <w:adjustRightInd w:val="0"/>
        <w:spacing w:before="80"/>
        <w:ind w:firstLine="720"/>
        <w:jc w:val="both"/>
        <w:rPr>
          <w:sz w:val="28"/>
          <w:szCs w:val="28"/>
          <w:lang w:val="vi-VN"/>
        </w:rPr>
      </w:pPr>
      <w:r w:rsidRPr="007D038B">
        <w:rPr>
          <w:b/>
          <w:bCs/>
          <w:sz w:val="28"/>
          <w:szCs w:val="28"/>
          <w:lang w:val="vi-VN"/>
        </w:rPr>
        <w:t>c) Đối tượng thực hiện thủ tục hành chính:</w:t>
      </w:r>
      <w:r w:rsidRPr="007D038B">
        <w:rPr>
          <w:sz w:val="28"/>
          <w:szCs w:val="28"/>
          <w:lang w:val="vi-VN"/>
        </w:rPr>
        <w:t xml:space="preserve"> Trường THPT, Phòng Giáo dục và Đào tạo.</w:t>
      </w:r>
    </w:p>
    <w:p w14:paraId="0E76C827" w14:textId="77777777" w:rsidR="00EA07FE" w:rsidRPr="007D038B" w:rsidRDefault="00EA07FE" w:rsidP="00EA07FE">
      <w:pPr>
        <w:widowControl w:val="0"/>
        <w:autoSpaceDE w:val="0"/>
        <w:autoSpaceDN w:val="0"/>
        <w:adjustRightInd w:val="0"/>
        <w:spacing w:before="80"/>
        <w:ind w:firstLine="720"/>
        <w:jc w:val="both"/>
        <w:rPr>
          <w:sz w:val="28"/>
          <w:szCs w:val="28"/>
          <w:lang w:val="vi-VN"/>
        </w:rPr>
      </w:pPr>
      <w:r w:rsidRPr="007D038B">
        <w:rPr>
          <w:b/>
          <w:bCs/>
          <w:sz w:val="28"/>
          <w:szCs w:val="28"/>
          <w:lang w:val="vi-VN"/>
        </w:rPr>
        <w:t>d) Cơ quan giải quyết thủ tục hành chính:</w:t>
      </w:r>
      <w:r w:rsidRPr="007D038B">
        <w:rPr>
          <w:sz w:val="28"/>
          <w:szCs w:val="28"/>
          <w:lang w:val="vi-VN"/>
        </w:rPr>
        <w:t> Sở Giáo dục và Đào tạo.</w:t>
      </w:r>
    </w:p>
    <w:p w14:paraId="7DE9348A" w14:textId="77777777" w:rsidR="00EA07FE" w:rsidRPr="00212A1E" w:rsidRDefault="00EA07FE" w:rsidP="00EA07FE">
      <w:pPr>
        <w:widowControl w:val="0"/>
        <w:autoSpaceDE w:val="0"/>
        <w:autoSpaceDN w:val="0"/>
        <w:adjustRightInd w:val="0"/>
        <w:spacing w:before="80"/>
        <w:ind w:firstLine="720"/>
        <w:jc w:val="both"/>
        <w:rPr>
          <w:sz w:val="28"/>
          <w:szCs w:val="28"/>
          <w:lang w:val="vi-VN"/>
        </w:rPr>
      </w:pPr>
      <w:r w:rsidRPr="007D038B">
        <w:rPr>
          <w:b/>
          <w:bCs/>
          <w:sz w:val="28"/>
          <w:szCs w:val="28"/>
          <w:lang w:val="vi-VN"/>
        </w:rPr>
        <w:t xml:space="preserve">e) Kết quả thực hiện thủ tục hành chính: </w:t>
      </w:r>
      <w:r w:rsidRPr="00212A1E">
        <w:rPr>
          <w:sz w:val="28"/>
          <w:szCs w:val="28"/>
          <w:lang w:val="vi-VN"/>
        </w:rPr>
        <w:t>Quyết định công nhận trường đạt chuẩn Xanh-Sạch và kèm theo bảng chứng nhận.</w:t>
      </w:r>
    </w:p>
    <w:p w14:paraId="7691910F"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vi-VN"/>
        </w:rPr>
      </w:pPr>
      <w:r w:rsidRPr="007D038B">
        <w:rPr>
          <w:rFonts w:ascii="Times New Roman" w:hAnsi="Times New Roman"/>
          <w:b/>
          <w:bCs/>
          <w:sz w:val="28"/>
          <w:szCs w:val="28"/>
          <w:lang w:val="vi-VN"/>
        </w:rPr>
        <w:t>f</w:t>
      </w:r>
      <w:r w:rsidRPr="00212A1E">
        <w:rPr>
          <w:rFonts w:ascii="Times New Roman" w:hAnsi="Times New Roman"/>
          <w:b/>
          <w:bCs/>
          <w:sz w:val="28"/>
          <w:szCs w:val="28"/>
          <w:lang w:val="vi-VN"/>
        </w:rPr>
        <w:t>)</w:t>
      </w:r>
      <w:r w:rsidRPr="007D038B">
        <w:rPr>
          <w:rFonts w:ascii="Times New Roman" w:hAnsi="Times New Roman"/>
          <w:b/>
          <w:bCs/>
          <w:sz w:val="28"/>
          <w:szCs w:val="28"/>
          <w:lang w:val="vi-VN"/>
        </w:rPr>
        <w:t xml:space="preserve"> Phí, lệ phí:</w:t>
      </w:r>
      <w:r w:rsidRPr="007D038B">
        <w:rPr>
          <w:rFonts w:ascii="Times New Roman" w:hAnsi="Times New Roman"/>
          <w:sz w:val="28"/>
          <w:szCs w:val="28"/>
          <w:lang w:val="vi-VN"/>
        </w:rPr>
        <w:t> Không</w:t>
      </w:r>
    </w:p>
    <w:p w14:paraId="4976E143"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vi-VN"/>
        </w:rPr>
      </w:pPr>
      <w:r w:rsidRPr="007D038B">
        <w:rPr>
          <w:rFonts w:ascii="Times New Roman" w:hAnsi="Times New Roman"/>
          <w:b/>
          <w:bCs/>
          <w:sz w:val="28"/>
          <w:szCs w:val="28"/>
          <w:lang w:val="vi-VN"/>
        </w:rPr>
        <w:t xml:space="preserve">g) Tên mẫu đơn, mẫu tờ khai </w:t>
      </w:r>
    </w:p>
    <w:p w14:paraId="70ACA812" w14:textId="77777777" w:rsidR="00EA07FE" w:rsidRPr="007D038B" w:rsidRDefault="00EA07FE" w:rsidP="00EA07FE">
      <w:pPr>
        <w:widowControl w:val="0"/>
        <w:autoSpaceDE w:val="0"/>
        <w:autoSpaceDN w:val="0"/>
        <w:adjustRightInd w:val="0"/>
        <w:spacing w:before="80"/>
        <w:ind w:firstLine="720"/>
        <w:jc w:val="both"/>
        <w:rPr>
          <w:sz w:val="28"/>
          <w:szCs w:val="28"/>
          <w:lang w:val="vi-VN"/>
        </w:rPr>
      </w:pPr>
      <w:r w:rsidRPr="00212A1E">
        <w:rPr>
          <w:sz w:val="28"/>
          <w:szCs w:val="28"/>
          <w:lang w:val="vi-VN"/>
        </w:rPr>
        <w:t>+ Biên bản kiểm tra tr</w:t>
      </w:r>
      <w:r w:rsidRPr="007D038B">
        <w:rPr>
          <w:sz w:val="28"/>
          <w:szCs w:val="28"/>
          <w:lang w:val="vi-VN"/>
        </w:rPr>
        <w:t>ường đạt chuẩn Xanh-Sạch-Đẹp.</w:t>
      </w:r>
    </w:p>
    <w:p w14:paraId="2AB8A77D" w14:textId="77777777" w:rsidR="00EA07FE" w:rsidRPr="00212A1E"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vi-VN"/>
        </w:rPr>
      </w:pPr>
      <w:r w:rsidRPr="00212A1E">
        <w:rPr>
          <w:rFonts w:ascii="Times New Roman" w:hAnsi="Times New Roman"/>
          <w:sz w:val="28"/>
          <w:szCs w:val="28"/>
          <w:lang w:val="vi-VN"/>
        </w:rPr>
        <w:t>+ Phiếu chấm điểm các tiêu chí tr</w:t>
      </w:r>
      <w:r w:rsidRPr="007D038B">
        <w:rPr>
          <w:rFonts w:ascii="Times New Roman" w:hAnsi="Times New Roman"/>
          <w:sz w:val="28"/>
          <w:szCs w:val="28"/>
          <w:lang w:val="vi-VN"/>
        </w:rPr>
        <w:t>ường đạt chuẩn Xanh-Sạch-Đẹp.</w:t>
      </w:r>
    </w:p>
    <w:p w14:paraId="08FE1E16"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r w:rsidRPr="007D038B">
        <w:rPr>
          <w:rFonts w:ascii="Times New Roman" w:hAnsi="Times New Roman"/>
          <w:bCs/>
          <w:sz w:val="28"/>
          <w:szCs w:val="28"/>
          <w:lang w:val="hr-HR"/>
        </w:rPr>
        <w:t xml:space="preserve">Không </w:t>
      </w:r>
    </w:p>
    <w:p w14:paraId="17D4E3E6"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
          <w:spacing w:val="-8"/>
          <w:sz w:val="26"/>
          <w:szCs w:val="26"/>
          <w:lang w:val="nl-NL"/>
        </w:rPr>
      </w:pPr>
      <w:r w:rsidRPr="007D038B">
        <w:rPr>
          <w:rFonts w:ascii="Times New Roman" w:hAnsi="Times New Roman"/>
          <w:b/>
          <w:bCs/>
          <w:sz w:val="28"/>
          <w:szCs w:val="28"/>
          <w:lang w:val="hr-HR"/>
        </w:rPr>
        <w:t xml:space="preserve">i) Căn cứ pháp lý của thủ tục hành chính </w:t>
      </w:r>
      <w:r w:rsidRPr="007D038B">
        <w:rPr>
          <w:rFonts w:ascii="Times New Roman" w:hAnsi="Times New Roman"/>
          <w:b/>
          <w:spacing w:val="-8"/>
          <w:sz w:val="26"/>
          <w:szCs w:val="26"/>
          <w:lang w:val="nl-NL"/>
        </w:rPr>
        <w:t xml:space="preserve"> </w:t>
      </w:r>
    </w:p>
    <w:p w14:paraId="5D37A0FB" w14:textId="77777777" w:rsidR="00EA07FE" w:rsidRPr="00212A1E" w:rsidRDefault="00EA07FE" w:rsidP="00EA07FE">
      <w:pPr>
        <w:widowControl w:val="0"/>
        <w:autoSpaceDE w:val="0"/>
        <w:autoSpaceDN w:val="0"/>
        <w:adjustRightInd w:val="0"/>
        <w:spacing w:before="80"/>
        <w:ind w:firstLine="720"/>
        <w:rPr>
          <w:i/>
          <w:iCs/>
          <w:lang w:val="nl-NL"/>
        </w:rPr>
      </w:pPr>
      <w:r w:rsidRPr="00212A1E">
        <w:rPr>
          <w:sz w:val="28"/>
          <w:szCs w:val="28"/>
          <w:lang w:val="nl-NL"/>
        </w:rPr>
        <w:lastRenderedPageBreak/>
        <w:t>Quyết định số 691/QĐ – SGDĐT.CTTT ngày 27 tháng 6 năm 2016 của Sở Giáo dục và Đào tạo về việc ban hành Tiêu chuẩn công nhận trường đạt chuẩn Xanh – Sạch – Đẹp.</w:t>
      </w:r>
    </w:p>
    <w:p w14:paraId="3A27A064" w14:textId="77777777" w:rsidR="00EA07FE" w:rsidRPr="00212A1E" w:rsidRDefault="00EA07FE" w:rsidP="00EA07FE">
      <w:pPr>
        <w:widowControl w:val="0"/>
        <w:autoSpaceDE w:val="0"/>
        <w:autoSpaceDN w:val="0"/>
        <w:adjustRightInd w:val="0"/>
        <w:rPr>
          <w:i/>
          <w:iCs/>
          <w:lang w:val="nl-NL"/>
        </w:rPr>
      </w:pPr>
    </w:p>
    <w:p w14:paraId="1D40E2B0"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EA07FE" w:rsidRPr="007D038B" w14:paraId="4CEDD8DD"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D4542EB"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45250810"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38B32DB9"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779F5213"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BA57B23"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7671DA48"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08D003EE"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2F337A08" w14:textId="77777777" w:rsidR="00EA07FE" w:rsidRPr="007D038B" w:rsidRDefault="00EA07FE"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64DD6410" w14:textId="77777777" w:rsidR="00EA07FE" w:rsidRPr="007D038B" w:rsidRDefault="00EA07FE"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1C54ADE1" w14:textId="77777777" w:rsidR="00EA07FE" w:rsidRPr="007D038B" w:rsidRDefault="00EA07FE" w:rsidP="0088110F">
            <w:pPr>
              <w:spacing w:before="40" w:after="40"/>
              <w:jc w:val="both"/>
              <w:rPr>
                <w:sz w:val="28"/>
                <w:szCs w:val="28"/>
                <w:lang w:val="nl-NL"/>
              </w:rPr>
            </w:pPr>
            <w:r w:rsidRPr="007D038B">
              <w:rPr>
                <w:sz w:val="28"/>
                <w:szCs w:val="28"/>
                <w:lang w:val="nl-NL"/>
              </w:rPr>
              <w:t>Từ 3 năm, sau đó chuyển hồ sơ đến kho lưu trữ của đơn vị (hoặc lưu trữ tỉnh, huyện)</w:t>
            </w:r>
          </w:p>
        </w:tc>
      </w:tr>
      <w:tr w:rsidR="00EA07FE" w:rsidRPr="00212A1E" w14:paraId="60AF2DC1"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61C8BBA" w14:textId="77777777" w:rsidR="00EA07FE" w:rsidRPr="007D038B"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425B82">
              <w:rPr>
                <w:rStyle w:val="fontstyle01"/>
                <w:b w:val="0"/>
                <w:lang w:val="nl-NL"/>
              </w:rPr>
              <w:t>về thực hiện cơ chế một cửa, một cửa liên thông</w:t>
            </w:r>
            <w:r w:rsidRPr="00425B82">
              <w:rPr>
                <w:rFonts w:ascii="Times New Roman" w:hAnsi="Times New Roman"/>
                <w:b/>
                <w:bCs/>
                <w:sz w:val="28"/>
                <w:szCs w:val="28"/>
                <w:lang w:val="nl-NL"/>
              </w:rPr>
              <w:t xml:space="preserve"> </w:t>
            </w:r>
            <w:r w:rsidRPr="00425B82">
              <w:rPr>
                <w:rStyle w:val="fontstyle01"/>
                <w:b w:val="0"/>
                <w:lang w:val="nl-NL"/>
              </w:rPr>
              <w:t>trong giải quyết thủ tục hành chính</w:t>
            </w:r>
            <w:r w:rsidRPr="00425B82">
              <w:rPr>
                <w:rFonts w:ascii="Times New Roman" w:hAnsi="Times New Roman"/>
                <w:b/>
                <w:sz w:val="28"/>
                <w:szCs w:val="28"/>
                <w:lang w:val="nl-NL"/>
              </w:rPr>
              <w:t>.</w:t>
            </w:r>
            <w:r w:rsidRPr="007D038B">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00293CE9"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49125E0E" w14:textId="77777777" w:rsidR="00EA07FE" w:rsidRPr="007D038B" w:rsidRDefault="00EA07FE" w:rsidP="0088110F">
            <w:pPr>
              <w:spacing w:before="40" w:after="40"/>
              <w:rPr>
                <w:sz w:val="26"/>
                <w:szCs w:val="26"/>
                <w:lang w:val="nl-NL"/>
              </w:rPr>
            </w:pPr>
          </w:p>
        </w:tc>
      </w:tr>
    </w:tbl>
    <w:p w14:paraId="3B7B3834" w14:textId="77777777" w:rsidR="00EA07FE" w:rsidRPr="00212A1E" w:rsidRDefault="00EA07FE" w:rsidP="00EA07FE">
      <w:pPr>
        <w:pStyle w:val="NormalWeb"/>
        <w:shd w:val="clear" w:color="auto" w:fill="FFFFFF"/>
        <w:spacing w:before="0" w:beforeAutospacing="0" w:after="120" w:afterAutospacing="0" w:line="234" w:lineRule="atLeast"/>
        <w:jc w:val="both"/>
        <w:rPr>
          <w:rFonts w:ascii="Times New Roman" w:hAnsi="Times New Roman"/>
          <w:bCs/>
          <w:sz w:val="28"/>
          <w:szCs w:val="28"/>
          <w:lang w:val="nl-NL"/>
        </w:rPr>
      </w:pPr>
    </w:p>
    <w:p w14:paraId="0127FCBC" w14:textId="77777777" w:rsidR="00EA07FE" w:rsidRPr="00212A1E" w:rsidRDefault="00EA07FE" w:rsidP="00EA07FE">
      <w:pPr>
        <w:tabs>
          <w:tab w:val="center" w:pos="1080"/>
          <w:tab w:val="center" w:pos="6521"/>
        </w:tabs>
        <w:ind w:left="-480" w:right="-568"/>
        <w:rPr>
          <w:sz w:val="26"/>
          <w:lang w:val="nl-NL"/>
        </w:rPr>
      </w:pPr>
    </w:p>
    <w:p w14:paraId="7617639A" w14:textId="77777777" w:rsidR="00EA07FE" w:rsidRPr="00212A1E" w:rsidRDefault="00EA07FE" w:rsidP="00EA07FE">
      <w:pPr>
        <w:tabs>
          <w:tab w:val="center" w:pos="1080"/>
          <w:tab w:val="center" w:pos="6521"/>
        </w:tabs>
        <w:ind w:left="-480" w:right="-568"/>
        <w:rPr>
          <w:sz w:val="26"/>
          <w:lang w:val="nl-NL"/>
        </w:rPr>
      </w:pPr>
    </w:p>
    <w:p w14:paraId="7A550AB2" w14:textId="77777777" w:rsidR="00EA07FE" w:rsidRPr="00212A1E" w:rsidRDefault="00EA07FE" w:rsidP="00EA07FE">
      <w:pPr>
        <w:tabs>
          <w:tab w:val="center" w:pos="1080"/>
          <w:tab w:val="center" w:pos="6521"/>
        </w:tabs>
        <w:ind w:left="-480" w:right="-568"/>
        <w:rPr>
          <w:sz w:val="26"/>
          <w:lang w:val="nl-NL"/>
        </w:rPr>
      </w:pPr>
    </w:p>
    <w:p w14:paraId="2B884EDE" w14:textId="77777777" w:rsidR="00EA07FE" w:rsidRPr="00212A1E" w:rsidRDefault="00EA07FE" w:rsidP="00EA07FE">
      <w:pPr>
        <w:tabs>
          <w:tab w:val="center" w:pos="1080"/>
          <w:tab w:val="center" w:pos="6521"/>
        </w:tabs>
        <w:ind w:left="-480" w:right="-568"/>
        <w:rPr>
          <w:sz w:val="26"/>
          <w:lang w:val="nl-NL"/>
        </w:rPr>
      </w:pPr>
    </w:p>
    <w:p w14:paraId="27466C66" w14:textId="77777777" w:rsidR="00EA07FE" w:rsidRPr="00212A1E" w:rsidRDefault="00EA07FE" w:rsidP="00EA07FE">
      <w:pPr>
        <w:tabs>
          <w:tab w:val="center" w:pos="1080"/>
          <w:tab w:val="center" w:pos="6521"/>
        </w:tabs>
        <w:ind w:left="-480" w:right="-568"/>
        <w:rPr>
          <w:sz w:val="26"/>
          <w:lang w:val="nl-NL"/>
        </w:rPr>
      </w:pPr>
    </w:p>
    <w:p w14:paraId="53B93F0C" w14:textId="77777777" w:rsidR="00EA07FE" w:rsidRPr="00212A1E" w:rsidRDefault="00EA07FE" w:rsidP="00EA07FE">
      <w:pPr>
        <w:tabs>
          <w:tab w:val="center" w:pos="1080"/>
          <w:tab w:val="center" w:pos="6521"/>
        </w:tabs>
        <w:ind w:left="-480" w:right="-568"/>
        <w:rPr>
          <w:sz w:val="26"/>
          <w:lang w:val="nl-NL"/>
        </w:rPr>
        <w:sectPr w:rsidR="00EA07FE" w:rsidRPr="00212A1E" w:rsidSect="005F7D96">
          <w:pgSz w:w="16840" w:h="11907" w:orient="landscape" w:code="9"/>
          <w:pgMar w:top="1418" w:right="1418" w:bottom="1021" w:left="1247" w:header="567" w:footer="567" w:gutter="0"/>
          <w:cols w:space="720"/>
          <w:titlePg/>
          <w:docGrid w:linePitch="326"/>
        </w:sectPr>
      </w:pPr>
    </w:p>
    <w:p w14:paraId="04B49FD5" w14:textId="77777777" w:rsidR="00EA07FE" w:rsidRPr="00212A1E" w:rsidRDefault="00EA07FE" w:rsidP="00EA07FE">
      <w:pPr>
        <w:tabs>
          <w:tab w:val="center" w:pos="1080"/>
          <w:tab w:val="center" w:pos="6521"/>
        </w:tabs>
        <w:ind w:left="-480" w:right="-568"/>
        <w:rPr>
          <w:b/>
          <w:bCs/>
          <w:sz w:val="26"/>
          <w:lang w:val="nl-NL"/>
        </w:rPr>
      </w:pPr>
      <w:r w:rsidRPr="00212A1E">
        <w:rPr>
          <w:sz w:val="26"/>
          <w:lang w:val="nl-NL"/>
        </w:rPr>
        <w:lastRenderedPageBreak/>
        <w:t xml:space="preserve">  UBND TỈNH ĐỒNG THÁP</w:t>
      </w:r>
      <w:r w:rsidRPr="00212A1E">
        <w:rPr>
          <w:sz w:val="26"/>
          <w:lang w:val="nl-NL"/>
        </w:rPr>
        <w:tab/>
      </w:r>
      <w:r w:rsidRPr="00212A1E">
        <w:rPr>
          <w:b/>
          <w:bCs/>
          <w:sz w:val="26"/>
          <w:lang w:val="nl-NL"/>
        </w:rPr>
        <w:t>CỘNG HOÀ XÃ HỘI CHỦ NGHĨA VIỆT NAM</w:t>
      </w:r>
    </w:p>
    <w:p w14:paraId="20645425" w14:textId="77777777" w:rsidR="00EA07FE" w:rsidRPr="00212A1E" w:rsidRDefault="00EA07FE" w:rsidP="00EA07FE">
      <w:pPr>
        <w:tabs>
          <w:tab w:val="center" w:pos="1080"/>
          <w:tab w:val="center" w:pos="6521"/>
        </w:tabs>
        <w:ind w:left="-480" w:right="-568"/>
        <w:rPr>
          <w:b/>
          <w:bCs/>
          <w:lang w:val="nl-NL"/>
        </w:rPr>
      </w:pPr>
      <w:r w:rsidRPr="00212A1E">
        <w:rPr>
          <w:b/>
          <w:bCs/>
          <w:sz w:val="26"/>
          <w:lang w:val="nl-NL"/>
        </w:rPr>
        <w:tab/>
        <w:t>SỞ GIÁO DỤC VÀ ĐÀO TẠO</w:t>
      </w:r>
      <w:r w:rsidRPr="00212A1E">
        <w:rPr>
          <w:b/>
          <w:bCs/>
          <w:sz w:val="26"/>
          <w:lang w:val="nl-NL"/>
        </w:rPr>
        <w:tab/>
        <w:t>Độc lập - Tự do - Hạnh phúc</w:t>
      </w:r>
    </w:p>
    <w:p w14:paraId="43FCD7E6" w14:textId="77777777" w:rsidR="00EA07FE" w:rsidRPr="00212A1E" w:rsidRDefault="00EA07FE" w:rsidP="00EA07FE">
      <w:pPr>
        <w:tabs>
          <w:tab w:val="center" w:pos="1680"/>
          <w:tab w:val="center" w:pos="5640"/>
        </w:tabs>
        <w:ind w:left="-480" w:right="-568"/>
        <w:rPr>
          <w:lang w:val="nl-NL"/>
        </w:rPr>
      </w:pPr>
      <w:r w:rsidRPr="007D038B">
        <w:rPr>
          <w:noProof/>
        </w:rPr>
        <mc:AlternateContent>
          <mc:Choice Requires="wps">
            <w:drawing>
              <wp:anchor distT="0" distB="0" distL="114300" distR="114300" simplePos="0" relativeHeight="251664384" behindDoc="0" locked="0" layoutInCell="1" allowOverlap="1" wp14:anchorId="49F07145" wp14:editId="283644BA">
                <wp:simplePos x="0" y="0"/>
                <wp:positionH relativeFrom="column">
                  <wp:posOffset>3200400</wp:posOffset>
                </wp:positionH>
                <wp:positionV relativeFrom="paragraph">
                  <wp:posOffset>20320</wp:posOffset>
                </wp:positionV>
                <wp:extent cx="1981200" cy="0"/>
                <wp:effectExtent l="9525" t="10795" r="9525" b="825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8C3A7E" id="Straight Connector 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1.6pt" to="40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"/>
            </w:pict>
          </mc:Fallback>
        </mc:AlternateContent>
      </w:r>
      <w:r w:rsidRPr="007D038B">
        <w:rPr>
          <w:noProof/>
        </w:rPr>
        <mc:AlternateContent>
          <mc:Choice Requires="wps">
            <w:drawing>
              <wp:anchor distT="0" distB="0" distL="114300" distR="114300" simplePos="0" relativeHeight="251663360" behindDoc="0" locked="0" layoutInCell="1" allowOverlap="1" wp14:anchorId="44F7532F" wp14:editId="5F3F1414">
                <wp:simplePos x="0" y="0"/>
                <wp:positionH relativeFrom="column">
                  <wp:posOffset>261620</wp:posOffset>
                </wp:positionH>
                <wp:positionV relativeFrom="paragraph">
                  <wp:posOffset>34290</wp:posOffset>
                </wp:positionV>
                <wp:extent cx="8001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33D08" id="Straight Connector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pt,2.7pt" to="83.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vMHAIAADc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"/>
            </w:pict>
          </mc:Fallback>
        </mc:AlternateContent>
      </w:r>
    </w:p>
    <w:p w14:paraId="55F35ED5" w14:textId="77777777" w:rsidR="00EA07FE" w:rsidRPr="00212A1E" w:rsidRDefault="00EA07FE" w:rsidP="00EA07FE">
      <w:pPr>
        <w:tabs>
          <w:tab w:val="center" w:pos="1680"/>
        </w:tabs>
        <w:rPr>
          <w:lang w:val="nl-NL"/>
        </w:rPr>
      </w:pPr>
    </w:p>
    <w:p w14:paraId="7489E7C5" w14:textId="77777777" w:rsidR="00EA07FE" w:rsidRPr="00212A1E" w:rsidRDefault="00EA07FE" w:rsidP="00EA07FE">
      <w:pPr>
        <w:tabs>
          <w:tab w:val="left" w:pos="240"/>
        </w:tabs>
        <w:jc w:val="center"/>
        <w:rPr>
          <w:b/>
          <w:bCs/>
          <w:sz w:val="28"/>
          <w:szCs w:val="36"/>
          <w:lang w:val="nl-NL"/>
        </w:rPr>
      </w:pPr>
      <w:r w:rsidRPr="00212A1E">
        <w:rPr>
          <w:b/>
          <w:bCs/>
          <w:sz w:val="28"/>
          <w:szCs w:val="36"/>
          <w:lang w:val="nl-NL"/>
        </w:rPr>
        <w:t xml:space="preserve">BIÊN BẢN </w:t>
      </w:r>
    </w:p>
    <w:p w14:paraId="698D5AF6" w14:textId="77777777" w:rsidR="00EA07FE" w:rsidRPr="00212A1E" w:rsidRDefault="00EA07FE" w:rsidP="00EA07FE">
      <w:pPr>
        <w:tabs>
          <w:tab w:val="left" w:pos="240"/>
        </w:tabs>
        <w:jc w:val="center"/>
        <w:rPr>
          <w:b/>
          <w:bCs/>
          <w:sz w:val="28"/>
          <w:szCs w:val="28"/>
          <w:lang w:val="nl-NL"/>
        </w:rPr>
      </w:pPr>
      <w:r w:rsidRPr="00212A1E">
        <w:rPr>
          <w:b/>
          <w:bCs/>
          <w:sz w:val="28"/>
          <w:szCs w:val="28"/>
          <w:lang w:val="nl-NL"/>
        </w:rPr>
        <w:t xml:space="preserve">KIỂM TRA CÔNG NHẬN TRƯỜNG ĐẠT CHUẨN XANH – SẠCH – ĐẸP  </w:t>
      </w:r>
    </w:p>
    <w:p w14:paraId="6EE78CDF" w14:textId="77777777" w:rsidR="00EA07FE" w:rsidRPr="00212A1E" w:rsidRDefault="00EA07FE" w:rsidP="00EA07FE">
      <w:pPr>
        <w:tabs>
          <w:tab w:val="left" w:pos="240"/>
        </w:tabs>
        <w:jc w:val="center"/>
        <w:rPr>
          <w:b/>
          <w:bCs/>
          <w:sz w:val="28"/>
          <w:szCs w:val="28"/>
          <w:lang w:val="nl-NL"/>
        </w:rPr>
      </w:pPr>
      <w:r w:rsidRPr="00212A1E">
        <w:rPr>
          <w:b/>
          <w:bCs/>
          <w:sz w:val="28"/>
          <w:szCs w:val="28"/>
          <w:lang w:val="nl-NL"/>
        </w:rPr>
        <w:t>NĂM HỌC …………….</w:t>
      </w:r>
    </w:p>
    <w:p w14:paraId="44142A5E" w14:textId="77777777" w:rsidR="00EA07FE" w:rsidRPr="00212A1E" w:rsidRDefault="00EA07FE" w:rsidP="00EA07FE">
      <w:pPr>
        <w:rPr>
          <w:lang w:val="nl-NL"/>
        </w:rPr>
      </w:pPr>
    </w:p>
    <w:p w14:paraId="54AA2C97" w14:textId="77777777" w:rsidR="00EA07FE" w:rsidRPr="00212A1E" w:rsidRDefault="00EA07FE" w:rsidP="00EA07FE">
      <w:pPr>
        <w:tabs>
          <w:tab w:val="left" w:leader="dot" w:pos="9480"/>
        </w:tabs>
        <w:spacing w:before="120" w:after="120"/>
        <w:rPr>
          <w:sz w:val="26"/>
          <w:lang w:val="nl-NL"/>
        </w:rPr>
      </w:pPr>
      <w:r w:rsidRPr="00212A1E">
        <w:rPr>
          <w:sz w:val="26"/>
          <w:lang w:val="nl-NL"/>
        </w:rPr>
        <w:t xml:space="preserve">- Hôm nay, ngày: ……………………………………………………………………… </w:t>
      </w:r>
    </w:p>
    <w:p w14:paraId="1F7D91E5" w14:textId="77777777" w:rsidR="00EA07FE" w:rsidRPr="00212A1E" w:rsidRDefault="00EA07FE" w:rsidP="00EA07FE">
      <w:pPr>
        <w:tabs>
          <w:tab w:val="left" w:leader="dot" w:pos="9480"/>
        </w:tabs>
        <w:spacing w:before="120" w:after="120"/>
        <w:rPr>
          <w:sz w:val="26"/>
          <w:lang w:val="nl-NL"/>
        </w:rPr>
      </w:pPr>
      <w:r w:rsidRPr="00212A1E">
        <w:rPr>
          <w:sz w:val="26"/>
          <w:lang w:val="nl-NL"/>
        </w:rPr>
        <w:t>- Địa điểm: ……………………………………………………………………………….</w:t>
      </w:r>
    </w:p>
    <w:p w14:paraId="2F52CD64" w14:textId="77777777" w:rsidR="00EA07FE" w:rsidRPr="00212A1E" w:rsidRDefault="00EA07FE" w:rsidP="00EA07FE">
      <w:pPr>
        <w:tabs>
          <w:tab w:val="left" w:leader="dot" w:pos="9480"/>
        </w:tabs>
        <w:spacing w:before="120" w:after="120"/>
        <w:rPr>
          <w:sz w:val="26"/>
          <w:lang w:val="nl-NL"/>
        </w:rPr>
      </w:pPr>
      <w:r w:rsidRPr="00212A1E">
        <w:rPr>
          <w:sz w:val="26"/>
          <w:lang w:val="nl-NL"/>
        </w:rPr>
        <w:t>- Thành phần đoàn kiểm tra của Sở:</w:t>
      </w:r>
    </w:p>
    <w:p w14:paraId="169E4EF2" w14:textId="77777777" w:rsidR="00EA07FE" w:rsidRPr="00212A1E" w:rsidRDefault="00EA07FE" w:rsidP="00EA07FE">
      <w:pPr>
        <w:tabs>
          <w:tab w:val="left" w:leader="dot" w:pos="9480"/>
        </w:tabs>
        <w:spacing w:before="120" w:after="120"/>
        <w:rPr>
          <w:sz w:val="26"/>
          <w:lang w:val="nl-NL"/>
        </w:rPr>
      </w:pPr>
      <w:r w:rsidRPr="00212A1E">
        <w:rPr>
          <w:sz w:val="26"/>
          <w:lang w:val="nl-NL"/>
        </w:rPr>
        <w:t>1/…………………………………………………………………………………………..</w:t>
      </w:r>
    </w:p>
    <w:p w14:paraId="524756AE" w14:textId="77777777" w:rsidR="00EA07FE" w:rsidRPr="00212A1E" w:rsidRDefault="00EA07FE" w:rsidP="00EA07FE">
      <w:pPr>
        <w:tabs>
          <w:tab w:val="left" w:leader="dot" w:pos="9480"/>
        </w:tabs>
        <w:spacing w:before="120" w:after="120"/>
        <w:rPr>
          <w:sz w:val="26"/>
          <w:lang w:val="nl-NL"/>
        </w:rPr>
      </w:pPr>
      <w:r w:rsidRPr="00212A1E">
        <w:rPr>
          <w:sz w:val="26"/>
          <w:lang w:val="nl-NL"/>
        </w:rPr>
        <w:t>2/…………………………………………………………………………………………..</w:t>
      </w:r>
    </w:p>
    <w:p w14:paraId="15D536F7" w14:textId="77777777" w:rsidR="00EA07FE" w:rsidRPr="00212A1E" w:rsidRDefault="00EA07FE" w:rsidP="00EA07FE">
      <w:pPr>
        <w:tabs>
          <w:tab w:val="left" w:leader="dot" w:pos="9480"/>
        </w:tabs>
        <w:spacing w:before="120" w:after="120"/>
        <w:rPr>
          <w:sz w:val="26"/>
          <w:lang w:val="nl-NL"/>
        </w:rPr>
      </w:pPr>
      <w:r w:rsidRPr="00212A1E">
        <w:rPr>
          <w:sz w:val="26"/>
          <w:lang w:val="nl-NL"/>
        </w:rPr>
        <w:t>3/…………………………………………………………………………………………..</w:t>
      </w:r>
    </w:p>
    <w:p w14:paraId="2FAA6ED5" w14:textId="77777777" w:rsidR="00EA07FE" w:rsidRPr="00212A1E" w:rsidRDefault="00EA07FE" w:rsidP="00EA07FE">
      <w:pPr>
        <w:tabs>
          <w:tab w:val="left" w:leader="dot" w:pos="9480"/>
        </w:tabs>
        <w:spacing w:before="120" w:after="120"/>
        <w:rPr>
          <w:sz w:val="26"/>
          <w:lang w:val="nl-NL"/>
        </w:rPr>
      </w:pPr>
      <w:r w:rsidRPr="00212A1E">
        <w:rPr>
          <w:sz w:val="26"/>
          <w:lang w:val="nl-NL"/>
        </w:rPr>
        <w:t xml:space="preserve">- Thành phần của Phòng GDĐT </w:t>
      </w:r>
    </w:p>
    <w:p w14:paraId="386AB7B2" w14:textId="77777777" w:rsidR="00EA07FE" w:rsidRPr="00212A1E" w:rsidRDefault="00EA07FE" w:rsidP="00EA07FE">
      <w:pPr>
        <w:tabs>
          <w:tab w:val="left" w:leader="dot" w:pos="9480"/>
        </w:tabs>
        <w:spacing w:before="120" w:after="120"/>
        <w:rPr>
          <w:sz w:val="26"/>
          <w:lang w:val="nl-NL"/>
        </w:rPr>
      </w:pPr>
      <w:r w:rsidRPr="00212A1E">
        <w:rPr>
          <w:sz w:val="26"/>
          <w:lang w:val="nl-NL"/>
        </w:rPr>
        <w:t>1/…………………………………………………………………………………………..</w:t>
      </w:r>
    </w:p>
    <w:p w14:paraId="71160B17" w14:textId="77777777" w:rsidR="00EA07FE" w:rsidRPr="00212A1E" w:rsidRDefault="00EA07FE" w:rsidP="00EA07FE">
      <w:pPr>
        <w:tabs>
          <w:tab w:val="left" w:leader="dot" w:pos="9480"/>
        </w:tabs>
        <w:spacing w:before="120" w:after="120"/>
        <w:rPr>
          <w:sz w:val="26"/>
          <w:lang w:val="nl-NL"/>
        </w:rPr>
      </w:pPr>
      <w:r w:rsidRPr="00212A1E">
        <w:rPr>
          <w:sz w:val="26"/>
          <w:lang w:val="nl-NL"/>
        </w:rPr>
        <w:t>2/…………………………………………………………………………………………..</w:t>
      </w:r>
    </w:p>
    <w:p w14:paraId="75B472FA" w14:textId="77777777" w:rsidR="00EA07FE" w:rsidRPr="00212A1E" w:rsidRDefault="00EA07FE" w:rsidP="00EA07FE">
      <w:pPr>
        <w:tabs>
          <w:tab w:val="left" w:leader="dot" w:pos="9480"/>
        </w:tabs>
        <w:spacing w:before="120" w:after="120"/>
        <w:rPr>
          <w:sz w:val="26"/>
          <w:lang w:val="nl-NL"/>
        </w:rPr>
      </w:pPr>
      <w:r w:rsidRPr="00212A1E">
        <w:rPr>
          <w:sz w:val="26"/>
          <w:lang w:val="nl-NL"/>
        </w:rPr>
        <w:t xml:space="preserve">- Thành phần của trường </w:t>
      </w:r>
    </w:p>
    <w:p w14:paraId="26ABEA51" w14:textId="77777777" w:rsidR="00EA07FE" w:rsidRPr="00212A1E" w:rsidRDefault="00EA07FE" w:rsidP="00EA07FE">
      <w:pPr>
        <w:tabs>
          <w:tab w:val="left" w:leader="dot" w:pos="9480"/>
        </w:tabs>
        <w:spacing w:before="120" w:after="120"/>
        <w:rPr>
          <w:sz w:val="26"/>
          <w:lang w:val="nl-NL"/>
        </w:rPr>
      </w:pPr>
      <w:r w:rsidRPr="00212A1E">
        <w:rPr>
          <w:sz w:val="26"/>
          <w:lang w:val="nl-NL"/>
        </w:rPr>
        <w:t>1/…………………………………………………………………………………………..</w:t>
      </w:r>
    </w:p>
    <w:p w14:paraId="2C48E4E4" w14:textId="77777777" w:rsidR="00EA07FE" w:rsidRPr="00212A1E" w:rsidRDefault="00EA07FE" w:rsidP="00EA07FE">
      <w:pPr>
        <w:tabs>
          <w:tab w:val="left" w:leader="dot" w:pos="9480"/>
        </w:tabs>
        <w:spacing w:before="120" w:after="120"/>
        <w:rPr>
          <w:sz w:val="26"/>
          <w:lang w:val="nl-NL"/>
        </w:rPr>
      </w:pPr>
      <w:r w:rsidRPr="00212A1E">
        <w:rPr>
          <w:sz w:val="26"/>
          <w:lang w:val="nl-NL"/>
        </w:rPr>
        <w:t>2/…………………………………………………………………………………………..</w:t>
      </w:r>
    </w:p>
    <w:p w14:paraId="0381D2E7" w14:textId="77777777" w:rsidR="00EA07FE" w:rsidRPr="00212A1E" w:rsidRDefault="00EA07FE" w:rsidP="00EA07FE">
      <w:pPr>
        <w:tabs>
          <w:tab w:val="left" w:leader="dot" w:pos="9480"/>
        </w:tabs>
        <w:spacing w:before="120" w:after="120"/>
        <w:rPr>
          <w:sz w:val="26"/>
          <w:lang w:val="nl-NL"/>
        </w:rPr>
      </w:pPr>
      <w:r w:rsidRPr="00212A1E">
        <w:rPr>
          <w:sz w:val="26"/>
          <w:lang w:val="nl-NL"/>
        </w:rPr>
        <w:t>3/…………………………………………………………………………………………..</w:t>
      </w:r>
    </w:p>
    <w:p w14:paraId="268493C1" w14:textId="77777777" w:rsidR="00EA07FE" w:rsidRPr="00212A1E" w:rsidRDefault="00EA07FE" w:rsidP="00EA07FE">
      <w:pPr>
        <w:tabs>
          <w:tab w:val="left" w:leader="dot" w:pos="9480"/>
        </w:tabs>
        <w:spacing w:before="120" w:after="120"/>
        <w:rPr>
          <w:sz w:val="26"/>
          <w:lang w:val="nl-NL"/>
        </w:rPr>
      </w:pPr>
      <w:r w:rsidRPr="00212A1E">
        <w:rPr>
          <w:sz w:val="26"/>
          <w:lang w:val="nl-NL"/>
        </w:rPr>
        <w:t>4/…………………………………………………………………………………………..</w:t>
      </w:r>
    </w:p>
    <w:p w14:paraId="4725108E" w14:textId="77777777" w:rsidR="00EA07FE" w:rsidRPr="00212A1E" w:rsidRDefault="00EA07FE" w:rsidP="00EA07FE">
      <w:pPr>
        <w:tabs>
          <w:tab w:val="left" w:leader="dot" w:pos="9480"/>
        </w:tabs>
        <w:spacing w:before="120" w:after="120"/>
        <w:rPr>
          <w:sz w:val="26"/>
          <w:lang w:val="nl-NL"/>
        </w:rPr>
      </w:pPr>
      <w:r w:rsidRPr="00212A1E">
        <w:rPr>
          <w:sz w:val="26"/>
          <w:lang w:val="nl-NL"/>
        </w:rPr>
        <w:t>5/…………………………………………………………………………………………..</w:t>
      </w:r>
    </w:p>
    <w:p w14:paraId="73F8EF53" w14:textId="77777777" w:rsidR="00EA07FE" w:rsidRPr="00212A1E" w:rsidRDefault="00EA07FE" w:rsidP="00EA07FE">
      <w:pPr>
        <w:tabs>
          <w:tab w:val="left" w:leader="dot" w:pos="9480"/>
        </w:tabs>
        <w:spacing w:before="120" w:after="120"/>
        <w:rPr>
          <w:sz w:val="26"/>
          <w:lang w:val="nl-NL"/>
        </w:rPr>
      </w:pPr>
      <w:r w:rsidRPr="00212A1E">
        <w:rPr>
          <w:sz w:val="26"/>
          <w:lang w:val="nl-NL"/>
        </w:rPr>
        <w:t>6/…………………………………………………………………………………………..</w:t>
      </w:r>
    </w:p>
    <w:p w14:paraId="300237E4" w14:textId="77777777" w:rsidR="00EA07FE" w:rsidRPr="00212A1E" w:rsidRDefault="00EA07FE" w:rsidP="00EA07FE">
      <w:pPr>
        <w:tabs>
          <w:tab w:val="left" w:leader="dot" w:pos="5400"/>
          <w:tab w:val="left" w:leader="dot" w:pos="9360"/>
        </w:tabs>
        <w:spacing w:before="120" w:after="120"/>
        <w:rPr>
          <w:b/>
          <w:sz w:val="26"/>
          <w:lang w:val="nl-NL"/>
        </w:rPr>
      </w:pPr>
      <w:r w:rsidRPr="00212A1E">
        <w:rPr>
          <w:b/>
          <w:sz w:val="26"/>
          <w:lang w:val="nl-NL"/>
        </w:rPr>
        <w:t>I. CÁC CÔNG VIỆC ĐÃ TIẾN HÀNH</w:t>
      </w:r>
    </w:p>
    <w:p w14:paraId="6026FFAA" w14:textId="77777777" w:rsidR="00EA07FE" w:rsidRPr="00212A1E" w:rsidRDefault="00EA07FE" w:rsidP="00EA07FE">
      <w:pPr>
        <w:tabs>
          <w:tab w:val="left" w:leader="dot" w:pos="9480"/>
        </w:tabs>
        <w:rPr>
          <w:sz w:val="26"/>
          <w:lang w:val="nl-NL"/>
        </w:rPr>
      </w:pPr>
      <w:r w:rsidRPr="00212A1E">
        <w:rPr>
          <w:sz w:val="26"/>
          <w:lang w:val="nl-NL"/>
        </w:rPr>
        <w:tab/>
      </w:r>
    </w:p>
    <w:p w14:paraId="532B14CB" w14:textId="77777777" w:rsidR="00EA07FE" w:rsidRPr="00212A1E" w:rsidRDefault="00EA07FE" w:rsidP="00EA07FE">
      <w:pPr>
        <w:tabs>
          <w:tab w:val="left" w:leader="dot" w:pos="9480"/>
        </w:tabs>
        <w:rPr>
          <w:sz w:val="26"/>
          <w:lang w:val="nl-NL"/>
        </w:rPr>
      </w:pPr>
      <w:r w:rsidRPr="00212A1E">
        <w:rPr>
          <w:sz w:val="26"/>
          <w:lang w:val="nl-NL"/>
        </w:rPr>
        <w:tab/>
      </w:r>
    </w:p>
    <w:p w14:paraId="36C98923" w14:textId="77777777" w:rsidR="00EA07FE" w:rsidRPr="00212A1E" w:rsidRDefault="00EA07FE" w:rsidP="00EA07FE">
      <w:pPr>
        <w:tabs>
          <w:tab w:val="left" w:leader="dot" w:pos="9480"/>
        </w:tabs>
        <w:rPr>
          <w:sz w:val="26"/>
          <w:lang w:val="nl-NL"/>
        </w:rPr>
      </w:pPr>
      <w:r w:rsidRPr="00212A1E">
        <w:rPr>
          <w:sz w:val="26"/>
          <w:lang w:val="nl-NL"/>
        </w:rPr>
        <w:tab/>
      </w:r>
    </w:p>
    <w:p w14:paraId="6C9ED1F0" w14:textId="77777777" w:rsidR="00EA07FE" w:rsidRPr="00212A1E" w:rsidRDefault="00EA07FE" w:rsidP="00EA07FE">
      <w:pPr>
        <w:tabs>
          <w:tab w:val="left" w:leader="dot" w:pos="5400"/>
          <w:tab w:val="left" w:leader="dot" w:pos="9360"/>
        </w:tabs>
        <w:spacing w:before="120" w:after="120"/>
        <w:rPr>
          <w:b/>
          <w:sz w:val="26"/>
          <w:lang w:val="nl-NL"/>
        </w:rPr>
      </w:pPr>
      <w:r w:rsidRPr="00212A1E">
        <w:rPr>
          <w:b/>
          <w:sz w:val="26"/>
          <w:lang w:val="nl-NL"/>
        </w:rPr>
        <w:t>II. NHẬN XÉT</w:t>
      </w:r>
    </w:p>
    <w:p w14:paraId="23E8D64E" w14:textId="77777777" w:rsidR="00EA07FE" w:rsidRPr="00212A1E" w:rsidRDefault="00EA07FE" w:rsidP="00EA07FE">
      <w:pPr>
        <w:tabs>
          <w:tab w:val="left" w:leader="dot" w:pos="5400"/>
          <w:tab w:val="left" w:leader="dot" w:pos="9360"/>
        </w:tabs>
        <w:spacing w:before="120" w:after="120"/>
        <w:rPr>
          <w:b/>
          <w:sz w:val="26"/>
          <w:lang w:val="nl-NL"/>
        </w:rPr>
      </w:pPr>
      <w:r w:rsidRPr="00212A1E">
        <w:rPr>
          <w:b/>
          <w:sz w:val="26"/>
          <w:lang w:val="nl-NL"/>
        </w:rPr>
        <w:t>1. Ưu điểm</w:t>
      </w:r>
    </w:p>
    <w:p w14:paraId="36723A64" w14:textId="77777777" w:rsidR="00EA07FE" w:rsidRPr="00212A1E" w:rsidRDefault="00EA07FE" w:rsidP="00EA07FE">
      <w:pPr>
        <w:tabs>
          <w:tab w:val="left" w:leader="dot" w:pos="9480"/>
        </w:tabs>
        <w:rPr>
          <w:sz w:val="26"/>
          <w:lang w:val="nl-NL"/>
        </w:rPr>
      </w:pPr>
      <w:r w:rsidRPr="00212A1E">
        <w:rPr>
          <w:sz w:val="26"/>
          <w:lang w:val="nl-NL"/>
        </w:rPr>
        <w:tab/>
      </w:r>
      <w:r w:rsidRPr="00212A1E">
        <w:rPr>
          <w:sz w:val="26"/>
          <w:lang w:val="nl-NL"/>
        </w:rPr>
        <w:tab/>
      </w:r>
      <w:r w:rsidRPr="00212A1E">
        <w:rPr>
          <w:sz w:val="26"/>
          <w:lang w:val="nl-NL"/>
        </w:rPr>
        <w:tab/>
      </w:r>
      <w:r w:rsidRPr="00212A1E">
        <w:rPr>
          <w:sz w:val="26"/>
          <w:lang w:val="nl-NL"/>
        </w:rPr>
        <w:tab/>
      </w:r>
      <w:r w:rsidRPr="00212A1E">
        <w:rPr>
          <w:sz w:val="26"/>
          <w:lang w:val="nl-NL"/>
        </w:rPr>
        <w:tab/>
      </w:r>
    </w:p>
    <w:p w14:paraId="5736CFD0" w14:textId="77777777" w:rsidR="00EA07FE" w:rsidRPr="00212A1E" w:rsidRDefault="00EA07FE" w:rsidP="00EA07FE">
      <w:pPr>
        <w:tabs>
          <w:tab w:val="left" w:leader="dot" w:pos="9480"/>
        </w:tabs>
        <w:rPr>
          <w:sz w:val="26"/>
          <w:lang w:val="nl-NL"/>
        </w:rPr>
      </w:pPr>
      <w:r w:rsidRPr="00212A1E">
        <w:rPr>
          <w:sz w:val="26"/>
          <w:lang w:val="nl-NL"/>
        </w:rPr>
        <w:tab/>
      </w:r>
    </w:p>
    <w:p w14:paraId="6CCF5552" w14:textId="77777777" w:rsidR="00EA07FE" w:rsidRPr="00212A1E" w:rsidRDefault="00EA07FE" w:rsidP="00EA07FE">
      <w:pPr>
        <w:tabs>
          <w:tab w:val="left" w:leader="dot" w:pos="9480"/>
        </w:tabs>
        <w:rPr>
          <w:sz w:val="26"/>
          <w:lang w:val="nl-NL"/>
        </w:rPr>
      </w:pPr>
      <w:r w:rsidRPr="00212A1E">
        <w:rPr>
          <w:sz w:val="26"/>
          <w:lang w:val="nl-NL"/>
        </w:rPr>
        <w:tab/>
      </w:r>
    </w:p>
    <w:p w14:paraId="6909272B" w14:textId="77777777" w:rsidR="00EA07FE" w:rsidRPr="00212A1E" w:rsidRDefault="00EA07FE" w:rsidP="00EA07FE">
      <w:pPr>
        <w:tabs>
          <w:tab w:val="left" w:leader="dot" w:pos="9480"/>
        </w:tabs>
        <w:rPr>
          <w:sz w:val="26"/>
          <w:lang w:val="nl-NL"/>
        </w:rPr>
      </w:pPr>
      <w:r w:rsidRPr="00212A1E">
        <w:rPr>
          <w:sz w:val="26"/>
          <w:lang w:val="nl-NL"/>
        </w:rPr>
        <w:tab/>
      </w:r>
    </w:p>
    <w:p w14:paraId="1F308A8B" w14:textId="77777777" w:rsidR="00EA07FE" w:rsidRPr="00212A1E" w:rsidRDefault="00EA07FE" w:rsidP="00EA07FE">
      <w:pPr>
        <w:tabs>
          <w:tab w:val="left" w:leader="dot" w:pos="5400"/>
          <w:tab w:val="left" w:leader="dot" w:pos="9360"/>
        </w:tabs>
        <w:spacing w:before="120" w:after="120"/>
        <w:rPr>
          <w:b/>
          <w:sz w:val="26"/>
          <w:lang w:val="nl-NL"/>
        </w:rPr>
      </w:pPr>
      <w:r w:rsidRPr="00212A1E">
        <w:rPr>
          <w:b/>
          <w:sz w:val="26"/>
          <w:lang w:val="nl-NL"/>
        </w:rPr>
        <w:lastRenderedPageBreak/>
        <w:t>2. Hạn chế</w:t>
      </w:r>
    </w:p>
    <w:p w14:paraId="243FBBE2" w14:textId="77777777" w:rsidR="00EA07FE" w:rsidRPr="00212A1E" w:rsidRDefault="00EA07FE" w:rsidP="00EA07FE">
      <w:pPr>
        <w:tabs>
          <w:tab w:val="left" w:leader="dot" w:pos="9480"/>
        </w:tabs>
        <w:spacing w:before="120" w:after="120"/>
        <w:rPr>
          <w:sz w:val="26"/>
          <w:lang w:val="nl-NL"/>
        </w:rPr>
      </w:pPr>
      <w:r w:rsidRPr="00212A1E">
        <w:rPr>
          <w:sz w:val="26"/>
          <w:lang w:val="nl-NL"/>
        </w:rPr>
        <w:tab/>
      </w:r>
      <w:r w:rsidRPr="00212A1E">
        <w:rPr>
          <w:sz w:val="26"/>
          <w:lang w:val="nl-NL"/>
        </w:rPr>
        <w:tab/>
      </w:r>
      <w:r w:rsidRPr="00212A1E">
        <w:rPr>
          <w:sz w:val="26"/>
          <w:lang w:val="nl-NL"/>
        </w:rPr>
        <w:tab/>
      </w:r>
      <w:r w:rsidRPr="00212A1E">
        <w:rPr>
          <w:sz w:val="26"/>
          <w:lang w:val="nl-NL"/>
        </w:rPr>
        <w:tab/>
      </w:r>
      <w:r w:rsidRPr="00212A1E">
        <w:rPr>
          <w:sz w:val="26"/>
          <w:lang w:val="nl-NL"/>
        </w:rPr>
        <w:tab/>
      </w:r>
      <w:r w:rsidRPr="00212A1E">
        <w:rPr>
          <w:sz w:val="26"/>
          <w:lang w:val="nl-NL"/>
        </w:rPr>
        <w:tab/>
      </w:r>
      <w:r w:rsidRPr="00212A1E">
        <w:rPr>
          <w:sz w:val="26"/>
          <w:lang w:val="nl-NL"/>
        </w:rPr>
        <w:tab/>
      </w:r>
      <w:r w:rsidRPr="00212A1E">
        <w:rPr>
          <w:sz w:val="26"/>
          <w:lang w:val="nl-NL"/>
        </w:rPr>
        <w:tab/>
      </w:r>
      <w:r w:rsidRPr="00212A1E">
        <w:rPr>
          <w:sz w:val="26"/>
          <w:lang w:val="nl-NL"/>
        </w:rPr>
        <w:tab/>
      </w:r>
    </w:p>
    <w:p w14:paraId="3C178838" w14:textId="77777777" w:rsidR="00EA07FE" w:rsidRPr="00212A1E" w:rsidRDefault="00EA07FE" w:rsidP="00EA07FE">
      <w:pPr>
        <w:tabs>
          <w:tab w:val="left" w:leader="dot" w:pos="5400"/>
          <w:tab w:val="left" w:leader="dot" w:pos="9360"/>
        </w:tabs>
        <w:spacing w:before="120" w:after="120"/>
        <w:rPr>
          <w:b/>
          <w:sz w:val="26"/>
          <w:lang w:val="nl-NL"/>
        </w:rPr>
      </w:pPr>
      <w:r w:rsidRPr="00212A1E">
        <w:rPr>
          <w:b/>
          <w:sz w:val="26"/>
          <w:lang w:val="nl-NL"/>
        </w:rPr>
        <w:t>3. Kiến nghị</w:t>
      </w:r>
    </w:p>
    <w:p w14:paraId="6DD1B23E" w14:textId="77777777" w:rsidR="00EA07FE" w:rsidRPr="00212A1E" w:rsidRDefault="00EA07FE" w:rsidP="00EA07FE">
      <w:pPr>
        <w:tabs>
          <w:tab w:val="left" w:leader="dot" w:pos="9480"/>
        </w:tabs>
        <w:rPr>
          <w:sz w:val="26"/>
          <w:lang w:val="nl-NL"/>
        </w:rPr>
      </w:pPr>
      <w:r w:rsidRPr="00212A1E">
        <w:rPr>
          <w:sz w:val="26"/>
          <w:lang w:val="nl-NL"/>
        </w:rPr>
        <w:tab/>
      </w:r>
    </w:p>
    <w:p w14:paraId="20AFF5ED" w14:textId="77777777" w:rsidR="00EA07FE" w:rsidRPr="00212A1E" w:rsidRDefault="00EA07FE" w:rsidP="00EA07FE">
      <w:pPr>
        <w:tabs>
          <w:tab w:val="left" w:leader="dot" w:pos="9480"/>
        </w:tabs>
        <w:rPr>
          <w:sz w:val="26"/>
          <w:lang w:val="nl-NL"/>
        </w:rPr>
      </w:pPr>
      <w:r w:rsidRPr="00212A1E">
        <w:rPr>
          <w:sz w:val="26"/>
          <w:lang w:val="nl-NL"/>
        </w:rPr>
        <w:tab/>
      </w:r>
    </w:p>
    <w:p w14:paraId="197A5340" w14:textId="77777777" w:rsidR="00EA07FE" w:rsidRPr="00212A1E" w:rsidRDefault="00EA07FE" w:rsidP="00EA07FE">
      <w:pPr>
        <w:tabs>
          <w:tab w:val="left" w:leader="dot" w:pos="9480"/>
        </w:tabs>
        <w:rPr>
          <w:sz w:val="26"/>
          <w:lang w:val="nl-NL"/>
        </w:rPr>
      </w:pPr>
      <w:r w:rsidRPr="00212A1E">
        <w:rPr>
          <w:sz w:val="26"/>
          <w:lang w:val="nl-NL"/>
        </w:rPr>
        <w:tab/>
      </w:r>
    </w:p>
    <w:p w14:paraId="04D8830A" w14:textId="77777777" w:rsidR="00EA07FE" w:rsidRPr="00212A1E" w:rsidRDefault="00EA07FE" w:rsidP="00EA07FE">
      <w:pPr>
        <w:tabs>
          <w:tab w:val="left" w:leader="dot" w:pos="9480"/>
        </w:tabs>
        <w:rPr>
          <w:sz w:val="26"/>
          <w:lang w:val="nl-NL"/>
        </w:rPr>
      </w:pPr>
      <w:r w:rsidRPr="00212A1E">
        <w:rPr>
          <w:sz w:val="26"/>
          <w:lang w:val="nl-NL"/>
        </w:rPr>
        <w:tab/>
      </w:r>
    </w:p>
    <w:p w14:paraId="0127C05F" w14:textId="77777777" w:rsidR="00EA07FE" w:rsidRPr="00212A1E" w:rsidRDefault="00EA07FE" w:rsidP="00EA07FE">
      <w:pPr>
        <w:tabs>
          <w:tab w:val="left" w:leader="dot" w:pos="9480"/>
        </w:tabs>
        <w:rPr>
          <w:sz w:val="26"/>
          <w:lang w:val="nl-NL"/>
        </w:rPr>
      </w:pPr>
      <w:r w:rsidRPr="00212A1E">
        <w:rPr>
          <w:sz w:val="26"/>
          <w:lang w:val="nl-NL"/>
        </w:rPr>
        <w:tab/>
      </w:r>
    </w:p>
    <w:p w14:paraId="6D0BB6A7" w14:textId="77777777" w:rsidR="00EA07FE" w:rsidRPr="00212A1E" w:rsidRDefault="00EA07FE" w:rsidP="00EA07FE">
      <w:pPr>
        <w:tabs>
          <w:tab w:val="left" w:leader="dot" w:pos="9480"/>
        </w:tabs>
        <w:rPr>
          <w:sz w:val="26"/>
          <w:lang w:val="nl-NL"/>
        </w:rPr>
      </w:pPr>
      <w:r w:rsidRPr="00212A1E">
        <w:rPr>
          <w:sz w:val="26"/>
          <w:lang w:val="nl-NL"/>
        </w:rPr>
        <w:tab/>
      </w:r>
      <w:r w:rsidRPr="00212A1E">
        <w:rPr>
          <w:sz w:val="26"/>
          <w:lang w:val="nl-NL"/>
        </w:rPr>
        <w:tab/>
      </w:r>
      <w:r w:rsidRPr="00212A1E">
        <w:rPr>
          <w:sz w:val="26"/>
          <w:lang w:val="nl-NL"/>
        </w:rPr>
        <w:tab/>
      </w:r>
    </w:p>
    <w:p w14:paraId="756B2312" w14:textId="77777777" w:rsidR="00EA07FE" w:rsidRPr="00212A1E" w:rsidRDefault="00EA07FE" w:rsidP="00EA07FE">
      <w:pPr>
        <w:tabs>
          <w:tab w:val="left" w:leader="dot" w:pos="5400"/>
          <w:tab w:val="left" w:leader="dot" w:pos="9360"/>
        </w:tabs>
        <w:spacing w:before="120" w:after="120"/>
        <w:rPr>
          <w:b/>
          <w:sz w:val="26"/>
          <w:lang w:val="nl-NL"/>
        </w:rPr>
      </w:pPr>
      <w:r w:rsidRPr="00212A1E">
        <w:rPr>
          <w:b/>
          <w:sz w:val="26"/>
          <w:lang w:val="nl-NL"/>
        </w:rPr>
        <w:t xml:space="preserve">III. ĐÁNH GIÁ XẾP LOẠI </w:t>
      </w:r>
      <w:r w:rsidRPr="00212A1E">
        <w:rPr>
          <w:b/>
          <w:i/>
          <w:sz w:val="26"/>
          <w:lang w:val="nl-NL"/>
        </w:rPr>
        <w:t>(Kèm theo phiếu chấm điểm)</w:t>
      </w:r>
    </w:p>
    <w:p w14:paraId="2A2D5F67" w14:textId="77777777" w:rsidR="00EA07FE" w:rsidRPr="00212A1E" w:rsidRDefault="00EA07FE" w:rsidP="00EA07FE">
      <w:pPr>
        <w:tabs>
          <w:tab w:val="left" w:leader="dot" w:pos="2520"/>
        </w:tabs>
        <w:spacing w:before="120" w:after="120"/>
        <w:rPr>
          <w:sz w:val="26"/>
          <w:lang w:val="nl-NL"/>
        </w:rPr>
      </w:pPr>
      <w:r w:rsidRPr="00212A1E">
        <w:rPr>
          <w:b/>
          <w:sz w:val="26"/>
          <w:lang w:val="nl-NL"/>
        </w:rPr>
        <w:t>1. Đánh giá</w:t>
      </w:r>
      <w:r w:rsidRPr="00212A1E">
        <w:rPr>
          <w:sz w:val="26"/>
          <w:lang w:val="nl-NL"/>
        </w:rPr>
        <w:t xml:space="preserve"> </w:t>
      </w:r>
      <w:r w:rsidRPr="00212A1E">
        <w:rPr>
          <w:sz w:val="26"/>
          <w:lang w:val="nl-NL"/>
        </w:rPr>
        <w:tab/>
        <w:t>/50. Điểm cộng:…../07.</w:t>
      </w:r>
    </w:p>
    <w:p w14:paraId="29B1C19E" w14:textId="77777777" w:rsidR="00EA07FE" w:rsidRPr="00212A1E" w:rsidRDefault="00EA07FE" w:rsidP="00EA07FE">
      <w:pPr>
        <w:tabs>
          <w:tab w:val="left" w:leader="dot" w:pos="5400"/>
          <w:tab w:val="left" w:leader="dot" w:pos="9360"/>
        </w:tabs>
        <w:spacing w:before="120" w:after="120"/>
        <w:rPr>
          <w:sz w:val="26"/>
          <w:lang w:val="nl-NL"/>
        </w:rPr>
      </w:pPr>
      <w:r w:rsidRPr="00212A1E">
        <w:rPr>
          <w:sz w:val="26"/>
          <w:lang w:val="nl-NL"/>
        </w:rPr>
        <w:t>* So với tiêu chuẩn:</w:t>
      </w:r>
    </w:p>
    <w:p w14:paraId="235DA404" w14:textId="77777777" w:rsidR="00EA07FE" w:rsidRPr="00212A1E" w:rsidRDefault="00EA07FE" w:rsidP="00EA07FE">
      <w:pPr>
        <w:tabs>
          <w:tab w:val="left" w:leader="dot" w:pos="9480"/>
        </w:tabs>
        <w:spacing w:before="120" w:after="120"/>
        <w:rPr>
          <w:sz w:val="26"/>
          <w:lang w:val="nl-NL"/>
        </w:rPr>
      </w:pPr>
      <w:r w:rsidRPr="00212A1E">
        <w:rPr>
          <w:sz w:val="26"/>
          <w:lang w:val="nl-NL"/>
        </w:rPr>
        <w:t>+ Đủ:</w:t>
      </w:r>
    </w:p>
    <w:p w14:paraId="5A69EA38" w14:textId="77777777" w:rsidR="00EA07FE" w:rsidRPr="00212A1E" w:rsidRDefault="00EA07FE" w:rsidP="00EA07FE">
      <w:pPr>
        <w:tabs>
          <w:tab w:val="left" w:leader="dot" w:pos="9480"/>
        </w:tabs>
        <w:spacing w:before="120" w:after="120"/>
        <w:rPr>
          <w:sz w:val="26"/>
          <w:lang w:val="nl-NL"/>
        </w:rPr>
      </w:pPr>
      <w:r w:rsidRPr="00212A1E">
        <w:rPr>
          <w:sz w:val="26"/>
          <w:lang w:val="nl-NL"/>
        </w:rPr>
        <w:t>+ Thiếu:</w:t>
      </w:r>
    </w:p>
    <w:p w14:paraId="2C4B4C19" w14:textId="77777777" w:rsidR="00EA07FE" w:rsidRPr="00212A1E" w:rsidRDefault="00EA07FE" w:rsidP="00EA07FE">
      <w:pPr>
        <w:tabs>
          <w:tab w:val="left" w:leader="dot" w:pos="5400"/>
          <w:tab w:val="left" w:leader="dot" w:pos="9360"/>
        </w:tabs>
        <w:spacing w:before="120" w:after="120"/>
        <w:rPr>
          <w:sz w:val="26"/>
          <w:lang w:val="nl-NL"/>
        </w:rPr>
      </w:pPr>
      <w:r w:rsidRPr="00212A1E">
        <w:rPr>
          <w:sz w:val="26"/>
          <w:lang w:val="nl-NL"/>
        </w:rPr>
        <w:t>+ Khống chế:</w:t>
      </w:r>
    </w:p>
    <w:p w14:paraId="5FB3282E" w14:textId="77777777" w:rsidR="00EA07FE" w:rsidRPr="00212A1E" w:rsidRDefault="00EA07FE" w:rsidP="00EA07FE">
      <w:pPr>
        <w:spacing w:before="120" w:after="120"/>
        <w:rPr>
          <w:sz w:val="26"/>
          <w:lang w:val="nl-NL"/>
        </w:rPr>
      </w:pPr>
      <w:r w:rsidRPr="00212A1E">
        <w:rPr>
          <w:sz w:val="26"/>
          <w:lang w:val="nl-NL"/>
        </w:rPr>
        <w:tab/>
      </w:r>
      <w:r w:rsidRPr="00212A1E">
        <w:rPr>
          <w:sz w:val="26"/>
          <w:lang w:val="nl-NL"/>
        </w:rPr>
        <w:tab/>
        <w:t>TC1: …/10 (7/10).</w:t>
      </w:r>
    </w:p>
    <w:p w14:paraId="77196963" w14:textId="77777777" w:rsidR="00EA07FE" w:rsidRPr="00212A1E" w:rsidRDefault="00EA07FE" w:rsidP="00EA07FE">
      <w:pPr>
        <w:spacing w:before="120" w:after="120"/>
        <w:rPr>
          <w:sz w:val="26"/>
          <w:lang w:val="nl-NL"/>
        </w:rPr>
      </w:pPr>
      <w:r w:rsidRPr="00212A1E">
        <w:rPr>
          <w:sz w:val="26"/>
          <w:lang w:val="nl-NL"/>
        </w:rPr>
        <w:tab/>
      </w:r>
      <w:r w:rsidRPr="00212A1E">
        <w:rPr>
          <w:sz w:val="26"/>
          <w:lang w:val="nl-NL"/>
        </w:rPr>
        <w:tab/>
        <w:t>TC3: …/10 (8/10).</w:t>
      </w:r>
    </w:p>
    <w:p w14:paraId="24ED04C3" w14:textId="77777777" w:rsidR="00EA07FE" w:rsidRPr="00212A1E" w:rsidRDefault="00EA07FE" w:rsidP="00EA07FE">
      <w:pPr>
        <w:spacing w:before="120" w:after="120"/>
        <w:rPr>
          <w:sz w:val="26"/>
          <w:lang w:val="nl-NL"/>
        </w:rPr>
      </w:pPr>
      <w:r w:rsidRPr="00212A1E">
        <w:rPr>
          <w:sz w:val="26"/>
          <w:lang w:val="nl-NL"/>
        </w:rPr>
        <w:tab/>
      </w:r>
      <w:r w:rsidRPr="00212A1E">
        <w:rPr>
          <w:sz w:val="26"/>
          <w:lang w:val="nl-NL"/>
        </w:rPr>
        <w:tab/>
        <w:t>TC5: …/16 (10/16).</w:t>
      </w:r>
    </w:p>
    <w:p w14:paraId="33DC61D1" w14:textId="77777777" w:rsidR="00EA07FE" w:rsidRPr="00212A1E" w:rsidRDefault="00EA07FE" w:rsidP="00EA07FE">
      <w:pPr>
        <w:tabs>
          <w:tab w:val="left" w:leader="dot" w:pos="9480"/>
        </w:tabs>
        <w:spacing w:before="120" w:after="120"/>
        <w:rPr>
          <w:sz w:val="26"/>
          <w:lang w:val="nl-NL"/>
        </w:rPr>
      </w:pPr>
      <w:r w:rsidRPr="00212A1E">
        <w:rPr>
          <w:b/>
          <w:sz w:val="26"/>
          <w:lang w:val="nl-NL"/>
        </w:rPr>
        <w:t xml:space="preserve">2. Kết quả </w:t>
      </w:r>
      <w:r w:rsidRPr="00212A1E">
        <w:rPr>
          <w:sz w:val="26"/>
          <w:lang w:val="nl-NL"/>
        </w:rPr>
        <w:t>…………………………………………………………………………………..</w:t>
      </w:r>
    </w:p>
    <w:p w14:paraId="28A15283" w14:textId="77777777" w:rsidR="00EA07FE" w:rsidRPr="00212A1E" w:rsidRDefault="00EA07FE" w:rsidP="00EA07FE">
      <w:pPr>
        <w:spacing w:before="240" w:after="240"/>
        <w:rPr>
          <w:sz w:val="26"/>
          <w:lang w:val="nl-NL"/>
        </w:rPr>
      </w:pPr>
      <w:r w:rsidRPr="00212A1E">
        <w:rPr>
          <w:sz w:val="26"/>
          <w:lang w:val="nl-NL"/>
        </w:rPr>
        <w:t>Biên bản kết thúc vào lúc ………. Giờ …….. phút cùng ngày.</w:t>
      </w:r>
    </w:p>
    <w:p w14:paraId="4FE73F49" w14:textId="77777777" w:rsidR="00EA07FE" w:rsidRPr="00212A1E" w:rsidRDefault="00EA07FE" w:rsidP="00EA07FE">
      <w:pPr>
        <w:tabs>
          <w:tab w:val="center" w:pos="1320"/>
          <w:tab w:val="center" w:pos="7680"/>
        </w:tabs>
        <w:spacing w:before="360" w:after="240"/>
        <w:rPr>
          <w:b/>
          <w:sz w:val="26"/>
          <w:lang w:val="nl-NL"/>
        </w:rPr>
      </w:pPr>
      <w:r w:rsidRPr="00212A1E">
        <w:rPr>
          <w:b/>
          <w:sz w:val="26"/>
          <w:lang w:val="nl-NL"/>
        </w:rPr>
        <w:tab/>
        <w:t>Đại diện nhà trường</w:t>
      </w:r>
      <w:r w:rsidRPr="00212A1E">
        <w:rPr>
          <w:b/>
          <w:sz w:val="26"/>
          <w:lang w:val="nl-NL"/>
        </w:rPr>
        <w:tab/>
        <w:t>Đại diện đoàn kiểm tra</w:t>
      </w:r>
    </w:p>
    <w:p w14:paraId="7573A93C" w14:textId="77777777" w:rsidR="00EA07FE" w:rsidRPr="00212A1E" w:rsidRDefault="00EA07FE" w:rsidP="00EA07FE">
      <w:pPr>
        <w:widowControl w:val="0"/>
        <w:autoSpaceDE w:val="0"/>
        <w:autoSpaceDN w:val="0"/>
        <w:adjustRightInd w:val="0"/>
        <w:rPr>
          <w:b/>
          <w:bCs/>
          <w:lang w:val="nl-NL"/>
        </w:rPr>
      </w:pPr>
    </w:p>
    <w:p w14:paraId="71305B34" w14:textId="77777777" w:rsidR="00EA07FE" w:rsidRPr="00212A1E" w:rsidRDefault="00EA07FE" w:rsidP="00EA07FE">
      <w:pPr>
        <w:widowControl w:val="0"/>
        <w:autoSpaceDE w:val="0"/>
        <w:autoSpaceDN w:val="0"/>
        <w:adjustRightInd w:val="0"/>
        <w:rPr>
          <w:b/>
          <w:bCs/>
          <w:lang w:val="nl-NL"/>
        </w:rPr>
      </w:pPr>
    </w:p>
    <w:p w14:paraId="6727D632" w14:textId="77777777" w:rsidR="00EA07FE" w:rsidRPr="00212A1E" w:rsidRDefault="00EA07FE" w:rsidP="00EA07FE">
      <w:pPr>
        <w:widowControl w:val="0"/>
        <w:autoSpaceDE w:val="0"/>
        <w:autoSpaceDN w:val="0"/>
        <w:adjustRightInd w:val="0"/>
        <w:rPr>
          <w:b/>
          <w:bCs/>
          <w:lang w:val="nl-NL"/>
        </w:rPr>
      </w:pPr>
    </w:p>
    <w:p w14:paraId="7E512330" w14:textId="77777777" w:rsidR="00EA07FE" w:rsidRPr="00212A1E" w:rsidRDefault="00EA07FE" w:rsidP="00EA07FE">
      <w:pPr>
        <w:widowControl w:val="0"/>
        <w:autoSpaceDE w:val="0"/>
        <w:autoSpaceDN w:val="0"/>
        <w:adjustRightInd w:val="0"/>
        <w:rPr>
          <w:b/>
          <w:bCs/>
          <w:lang w:val="nl-NL"/>
        </w:rPr>
      </w:pPr>
    </w:p>
    <w:p w14:paraId="09BFDF47" w14:textId="77777777" w:rsidR="00EA07FE" w:rsidRPr="00212A1E" w:rsidRDefault="00EA07FE" w:rsidP="00EA07FE">
      <w:pPr>
        <w:widowControl w:val="0"/>
        <w:autoSpaceDE w:val="0"/>
        <w:autoSpaceDN w:val="0"/>
        <w:adjustRightInd w:val="0"/>
        <w:rPr>
          <w:b/>
          <w:bCs/>
          <w:lang w:val="nl-NL"/>
        </w:rPr>
      </w:pPr>
    </w:p>
    <w:p w14:paraId="20E55D91" w14:textId="77777777" w:rsidR="00EA07FE" w:rsidRPr="00212A1E" w:rsidRDefault="00EA07FE" w:rsidP="00EA07FE">
      <w:pPr>
        <w:widowControl w:val="0"/>
        <w:autoSpaceDE w:val="0"/>
        <w:autoSpaceDN w:val="0"/>
        <w:adjustRightInd w:val="0"/>
        <w:rPr>
          <w:b/>
          <w:bCs/>
          <w:lang w:val="nl-NL"/>
        </w:rPr>
      </w:pPr>
    </w:p>
    <w:p w14:paraId="1A43550D" w14:textId="77777777" w:rsidR="00EA07FE" w:rsidRPr="007D038B" w:rsidRDefault="00EA07FE" w:rsidP="00EA07FE">
      <w:pPr>
        <w:widowControl w:val="0"/>
        <w:autoSpaceDE w:val="0"/>
        <w:autoSpaceDN w:val="0"/>
        <w:adjustRightInd w:val="0"/>
        <w:rPr>
          <w:b/>
          <w:bCs/>
          <w:lang w:val="vi-VN"/>
        </w:rPr>
      </w:pPr>
      <w:r w:rsidRPr="00212A1E">
        <w:rPr>
          <w:b/>
          <w:bCs/>
          <w:lang w:val="nl-NL"/>
        </w:rPr>
        <w:t xml:space="preserve">   </w:t>
      </w:r>
    </w:p>
    <w:tbl>
      <w:tblPr>
        <w:tblpPr w:leftFromText="180" w:rightFromText="180" w:vertAnchor="text" w:horzAnchor="margin" w:tblpXSpec="center" w:tblpY="-291"/>
        <w:tblW w:w="10696" w:type="dxa"/>
        <w:tblLook w:val="04A0" w:firstRow="1" w:lastRow="0" w:firstColumn="1" w:lastColumn="0" w:noHBand="0" w:noVBand="1"/>
      </w:tblPr>
      <w:tblGrid>
        <w:gridCol w:w="1935"/>
        <w:gridCol w:w="3221"/>
        <w:gridCol w:w="715"/>
        <w:gridCol w:w="695"/>
        <w:gridCol w:w="715"/>
        <w:gridCol w:w="708"/>
        <w:gridCol w:w="663"/>
        <w:gridCol w:w="695"/>
        <w:gridCol w:w="1349"/>
      </w:tblGrid>
      <w:tr w:rsidR="00EA07FE" w:rsidRPr="00212A1E" w14:paraId="5D2AAFDE" w14:textId="77777777" w:rsidTr="0088110F">
        <w:trPr>
          <w:trHeight w:val="330"/>
        </w:trPr>
        <w:tc>
          <w:tcPr>
            <w:tcW w:w="10696" w:type="dxa"/>
            <w:gridSpan w:val="9"/>
            <w:tcBorders>
              <w:top w:val="nil"/>
              <w:left w:val="nil"/>
              <w:bottom w:val="nil"/>
              <w:right w:val="nil"/>
            </w:tcBorders>
            <w:shd w:val="clear" w:color="auto" w:fill="auto"/>
            <w:noWrap/>
            <w:vAlign w:val="bottom"/>
            <w:hideMark/>
          </w:tcPr>
          <w:p w14:paraId="2422913E" w14:textId="77777777" w:rsidR="00EA07FE" w:rsidRPr="00212A1E" w:rsidRDefault="00EA07FE" w:rsidP="0088110F">
            <w:pPr>
              <w:rPr>
                <w:sz w:val="26"/>
                <w:szCs w:val="26"/>
                <w:lang w:val="nl-NL"/>
              </w:rPr>
            </w:pPr>
            <w:r w:rsidRPr="00212A1E">
              <w:rPr>
                <w:sz w:val="26"/>
                <w:szCs w:val="26"/>
                <w:lang w:val="nl-NL"/>
              </w:rPr>
              <w:lastRenderedPageBreak/>
              <w:t xml:space="preserve"> </w:t>
            </w:r>
            <w:r w:rsidRPr="00212A1E">
              <w:rPr>
                <w:b/>
                <w:bCs/>
                <w:sz w:val="26"/>
                <w:szCs w:val="26"/>
                <w:lang w:val="nl-NL"/>
              </w:rPr>
              <w:t xml:space="preserve">  </w:t>
            </w:r>
            <w:r w:rsidRPr="00212A1E">
              <w:rPr>
                <w:bCs/>
                <w:sz w:val="26"/>
                <w:szCs w:val="26"/>
                <w:lang w:val="nl-NL"/>
              </w:rPr>
              <w:t>UBND TỈNH ĐỒNG THÁP</w:t>
            </w:r>
            <w:r w:rsidRPr="00212A1E">
              <w:rPr>
                <w:b/>
                <w:bCs/>
                <w:sz w:val="26"/>
                <w:szCs w:val="26"/>
                <w:lang w:val="nl-NL"/>
              </w:rPr>
              <w:t xml:space="preserve">                    CỘNG HOÀ XÃ HỘI CHỦ NGHĨA VIỆT NAM</w:t>
            </w:r>
          </w:p>
        </w:tc>
      </w:tr>
      <w:tr w:rsidR="00EA07FE" w:rsidRPr="007D038B" w14:paraId="44FAEFC8" w14:textId="77777777" w:rsidTr="0088110F">
        <w:trPr>
          <w:trHeight w:val="330"/>
        </w:trPr>
        <w:tc>
          <w:tcPr>
            <w:tcW w:w="5156" w:type="dxa"/>
            <w:gridSpan w:val="2"/>
            <w:tcBorders>
              <w:top w:val="nil"/>
              <w:left w:val="nil"/>
              <w:bottom w:val="nil"/>
              <w:right w:val="nil"/>
            </w:tcBorders>
            <w:shd w:val="clear" w:color="auto" w:fill="auto"/>
            <w:noWrap/>
            <w:vAlign w:val="bottom"/>
            <w:hideMark/>
          </w:tcPr>
          <w:p w14:paraId="49A9C844" w14:textId="77777777" w:rsidR="00EA07FE" w:rsidRPr="00212A1E" w:rsidRDefault="00EA07FE" w:rsidP="0088110F">
            <w:pPr>
              <w:rPr>
                <w:b/>
                <w:bCs/>
                <w:sz w:val="26"/>
                <w:szCs w:val="26"/>
                <w:lang w:val="nl-NL"/>
              </w:rPr>
            </w:pPr>
            <w:r w:rsidRPr="00212A1E">
              <w:rPr>
                <w:b/>
                <w:bCs/>
                <w:sz w:val="26"/>
                <w:szCs w:val="26"/>
                <w:lang w:val="nl-NL"/>
              </w:rPr>
              <w:t xml:space="preserve">SỞ GIÁO DỤC VÀ ĐÀO TẠO  </w:t>
            </w:r>
          </w:p>
        </w:tc>
        <w:tc>
          <w:tcPr>
            <w:tcW w:w="5540" w:type="dxa"/>
            <w:gridSpan w:val="7"/>
            <w:tcBorders>
              <w:top w:val="nil"/>
              <w:left w:val="nil"/>
              <w:bottom w:val="nil"/>
              <w:right w:val="nil"/>
            </w:tcBorders>
            <w:shd w:val="clear" w:color="auto" w:fill="auto"/>
            <w:noWrap/>
            <w:vAlign w:val="bottom"/>
            <w:hideMark/>
          </w:tcPr>
          <w:p w14:paraId="1174B2C5" w14:textId="77777777" w:rsidR="00EA07FE" w:rsidRPr="007D038B" w:rsidRDefault="00EA07FE" w:rsidP="0088110F">
            <w:pPr>
              <w:rPr>
                <w:b/>
                <w:bCs/>
                <w:sz w:val="26"/>
                <w:szCs w:val="26"/>
              </w:rPr>
            </w:pPr>
            <w:r w:rsidRPr="00212A1E">
              <w:rPr>
                <w:b/>
                <w:bCs/>
                <w:sz w:val="26"/>
                <w:szCs w:val="26"/>
                <w:lang w:val="nl-NL"/>
              </w:rPr>
              <w:t xml:space="preserve">      </w:t>
            </w:r>
            <w:r w:rsidRPr="007D038B">
              <w:rPr>
                <w:b/>
                <w:bCs/>
                <w:sz w:val="26"/>
                <w:szCs w:val="26"/>
              </w:rPr>
              <w:t>Độc lập - Tự do - Hạnh phúc</w:t>
            </w:r>
          </w:p>
        </w:tc>
      </w:tr>
      <w:tr w:rsidR="00EA07FE" w:rsidRPr="007D038B" w14:paraId="201C81DE" w14:textId="77777777" w:rsidTr="0088110F">
        <w:trPr>
          <w:trHeight w:val="315"/>
        </w:trPr>
        <w:tc>
          <w:tcPr>
            <w:tcW w:w="1935" w:type="dxa"/>
            <w:tcBorders>
              <w:top w:val="nil"/>
              <w:left w:val="nil"/>
              <w:bottom w:val="nil"/>
              <w:right w:val="nil"/>
            </w:tcBorders>
            <w:shd w:val="clear" w:color="auto" w:fill="auto"/>
            <w:noWrap/>
            <w:vAlign w:val="bottom"/>
            <w:hideMark/>
          </w:tcPr>
          <w:p w14:paraId="69CD98AE" w14:textId="77777777" w:rsidR="00EA07FE" w:rsidRPr="007D038B" w:rsidRDefault="00EA07FE" w:rsidP="0088110F">
            <w:pPr>
              <w:rPr>
                <w:rFonts w:ascii="Arial" w:hAnsi="Arial" w:cs="Arial"/>
                <w:sz w:val="20"/>
                <w:szCs w:val="20"/>
              </w:rPr>
            </w:pPr>
            <w:r w:rsidRPr="007D038B">
              <w:rPr>
                <w:rFonts w:ascii="Arial" w:hAnsi="Arial" w:cs="Arial"/>
                <w:noProof/>
                <w:sz w:val="20"/>
                <w:szCs w:val="20"/>
              </w:rPr>
              <mc:AlternateContent>
                <mc:Choice Requires="wps">
                  <w:drawing>
                    <wp:anchor distT="0" distB="0" distL="114300" distR="114300" simplePos="0" relativeHeight="251665408" behindDoc="0" locked="0" layoutInCell="1" allowOverlap="1" wp14:anchorId="11F23396" wp14:editId="13B1BFB0">
                      <wp:simplePos x="0" y="0"/>
                      <wp:positionH relativeFrom="column">
                        <wp:posOffset>616585</wp:posOffset>
                      </wp:positionH>
                      <wp:positionV relativeFrom="paragraph">
                        <wp:posOffset>24130</wp:posOffset>
                      </wp:positionV>
                      <wp:extent cx="8572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57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CD66FF"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5pt,1.9pt" to="116.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" strokecolor="black [3200]" strokeweight=".5pt">
                      <v:stroke joinstyle="miter"/>
                    </v:lin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480"/>
            </w:tblGrid>
            <w:tr w:rsidR="00EA07FE" w:rsidRPr="007D038B" w14:paraId="0732854A" w14:textId="77777777" w:rsidTr="0088110F">
              <w:trPr>
                <w:trHeight w:val="315"/>
                <w:tblCellSpacing w:w="0" w:type="dxa"/>
              </w:trPr>
              <w:tc>
                <w:tcPr>
                  <w:tcW w:w="1480" w:type="dxa"/>
                  <w:tcBorders>
                    <w:top w:val="nil"/>
                    <w:left w:val="nil"/>
                    <w:bottom w:val="nil"/>
                    <w:right w:val="nil"/>
                  </w:tcBorders>
                  <w:shd w:val="clear" w:color="auto" w:fill="auto"/>
                  <w:noWrap/>
                  <w:vAlign w:val="bottom"/>
                  <w:hideMark/>
                </w:tcPr>
                <w:p w14:paraId="0F6740ED" w14:textId="77777777" w:rsidR="00EA07FE" w:rsidRPr="007D038B" w:rsidRDefault="00EA07FE" w:rsidP="00212A1E">
                  <w:pPr>
                    <w:framePr w:hSpace="180" w:wrap="around" w:vAnchor="text" w:hAnchor="margin" w:xAlign="center" w:y="-291"/>
                  </w:pPr>
                </w:p>
              </w:tc>
            </w:tr>
          </w:tbl>
          <w:p w14:paraId="38301C69" w14:textId="77777777" w:rsidR="00EA07FE" w:rsidRPr="007D038B" w:rsidRDefault="00EA07FE" w:rsidP="0088110F">
            <w:pPr>
              <w:rPr>
                <w:rFonts w:ascii="Arial" w:hAnsi="Arial" w:cs="Arial"/>
                <w:sz w:val="20"/>
                <w:szCs w:val="20"/>
              </w:rPr>
            </w:pPr>
          </w:p>
        </w:tc>
        <w:tc>
          <w:tcPr>
            <w:tcW w:w="3221" w:type="dxa"/>
            <w:tcBorders>
              <w:top w:val="nil"/>
              <w:left w:val="nil"/>
              <w:bottom w:val="nil"/>
              <w:right w:val="nil"/>
            </w:tcBorders>
            <w:shd w:val="clear" w:color="auto" w:fill="auto"/>
            <w:noWrap/>
            <w:vAlign w:val="bottom"/>
            <w:hideMark/>
          </w:tcPr>
          <w:p w14:paraId="28BEA849" w14:textId="77777777" w:rsidR="00EA07FE" w:rsidRPr="007D038B" w:rsidRDefault="00EA07FE" w:rsidP="0088110F">
            <w:pPr>
              <w:rPr>
                <w:rFonts w:ascii="Arial" w:hAnsi="Arial" w:cs="Arial"/>
                <w:sz w:val="20"/>
                <w:szCs w:val="20"/>
              </w:rPr>
            </w:pPr>
          </w:p>
        </w:tc>
        <w:tc>
          <w:tcPr>
            <w:tcW w:w="3496" w:type="dxa"/>
            <w:gridSpan w:val="5"/>
            <w:tcBorders>
              <w:top w:val="nil"/>
              <w:left w:val="nil"/>
              <w:bottom w:val="nil"/>
              <w:right w:val="nil"/>
            </w:tcBorders>
            <w:shd w:val="clear" w:color="auto" w:fill="auto"/>
            <w:noWrap/>
            <w:vAlign w:val="bottom"/>
            <w:hideMark/>
          </w:tcPr>
          <w:p w14:paraId="354ABE94" w14:textId="77777777" w:rsidR="00EA07FE" w:rsidRPr="007D038B" w:rsidRDefault="00EA07FE" w:rsidP="0088110F">
            <w:pPr>
              <w:rPr>
                <w:rFonts w:ascii="Arial" w:hAnsi="Arial" w:cs="Arial"/>
                <w:sz w:val="20"/>
                <w:szCs w:val="20"/>
              </w:rPr>
            </w:pPr>
            <w:r w:rsidRPr="007D038B">
              <w:rPr>
                <w:rFonts w:ascii="Arial" w:hAnsi="Arial" w:cs="Arial"/>
                <w:noProof/>
                <w:sz w:val="20"/>
                <w:szCs w:val="20"/>
              </w:rPr>
              <mc:AlternateContent>
                <mc:Choice Requires="wps">
                  <w:drawing>
                    <wp:anchor distT="0" distB="0" distL="114300" distR="114300" simplePos="0" relativeHeight="251666432" behindDoc="0" locked="0" layoutInCell="1" allowOverlap="1" wp14:anchorId="25136D46" wp14:editId="7553E1F4">
                      <wp:simplePos x="0" y="0"/>
                      <wp:positionH relativeFrom="column">
                        <wp:posOffset>234950</wp:posOffset>
                      </wp:positionH>
                      <wp:positionV relativeFrom="paragraph">
                        <wp:posOffset>-328295</wp:posOffset>
                      </wp:positionV>
                      <wp:extent cx="20193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936B45"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pt,-25.85pt" to="177.5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" strokecolor="black [3200]" strokeweight=".5pt">
                      <v:stroke joinstyle="miter"/>
                    </v:line>
                  </w:pict>
                </mc:Fallback>
              </mc:AlternateContent>
            </w:r>
          </w:p>
        </w:tc>
        <w:tc>
          <w:tcPr>
            <w:tcW w:w="695" w:type="dxa"/>
            <w:tcBorders>
              <w:top w:val="nil"/>
              <w:left w:val="nil"/>
              <w:bottom w:val="nil"/>
              <w:right w:val="nil"/>
            </w:tcBorders>
            <w:shd w:val="clear" w:color="auto" w:fill="auto"/>
            <w:noWrap/>
            <w:vAlign w:val="bottom"/>
            <w:hideMark/>
          </w:tcPr>
          <w:p w14:paraId="0F7E073D" w14:textId="77777777" w:rsidR="00EA07FE" w:rsidRPr="007D038B" w:rsidRDefault="00EA07FE" w:rsidP="0088110F">
            <w:pPr>
              <w:rPr>
                <w:rFonts w:ascii="Arial" w:hAnsi="Arial" w:cs="Arial"/>
                <w:sz w:val="20"/>
                <w:szCs w:val="20"/>
              </w:rPr>
            </w:pPr>
          </w:p>
        </w:tc>
        <w:tc>
          <w:tcPr>
            <w:tcW w:w="1349" w:type="dxa"/>
            <w:tcBorders>
              <w:top w:val="nil"/>
              <w:left w:val="nil"/>
              <w:bottom w:val="nil"/>
              <w:right w:val="nil"/>
            </w:tcBorders>
            <w:shd w:val="clear" w:color="auto" w:fill="auto"/>
            <w:noWrap/>
            <w:vAlign w:val="bottom"/>
            <w:hideMark/>
          </w:tcPr>
          <w:p w14:paraId="70E86FF8" w14:textId="77777777" w:rsidR="00EA07FE" w:rsidRPr="007D038B" w:rsidRDefault="00EA07FE" w:rsidP="0088110F">
            <w:pPr>
              <w:rPr>
                <w:rFonts w:ascii="Arial" w:hAnsi="Arial" w:cs="Arial"/>
                <w:sz w:val="20"/>
                <w:szCs w:val="20"/>
              </w:rPr>
            </w:pPr>
          </w:p>
        </w:tc>
      </w:tr>
      <w:tr w:rsidR="00EA07FE" w:rsidRPr="007D038B" w14:paraId="532F44E0" w14:textId="77777777" w:rsidTr="0088110F">
        <w:trPr>
          <w:trHeight w:val="375"/>
        </w:trPr>
        <w:tc>
          <w:tcPr>
            <w:tcW w:w="10696" w:type="dxa"/>
            <w:gridSpan w:val="9"/>
            <w:tcBorders>
              <w:top w:val="nil"/>
              <w:left w:val="nil"/>
              <w:bottom w:val="nil"/>
              <w:right w:val="nil"/>
            </w:tcBorders>
            <w:shd w:val="clear" w:color="auto" w:fill="auto"/>
            <w:noWrap/>
            <w:vAlign w:val="bottom"/>
            <w:hideMark/>
          </w:tcPr>
          <w:p w14:paraId="00AEF666" w14:textId="77777777" w:rsidR="00EA07FE" w:rsidRPr="007D038B" w:rsidRDefault="00EA07FE" w:rsidP="0088110F">
            <w:pPr>
              <w:jc w:val="center"/>
              <w:rPr>
                <w:b/>
                <w:bCs/>
                <w:sz w:val="28"/>
                <w:szCs w:val="28"/>
              </w:rPr>
            </w:pPr>
            <w:r w:rsidRPr="007D038B">
              <w:rPr>
                <w:b/>
                <w:bCs/>
                <w:sz w:val="28"/>
                <w:szCs w:val="28"/>
              </w:rPr>
              <w:t xml:space="preserve">PHIẾU CHẤM ĐIỂM CÔNG NHẬN TRƯỜNG ĐẠT CHUẨN XANH - SẠCH - ĐẸP </w:t>
            </w:r>
          </w:p>
        </w:tc>
      </w:tr>
      <w:tr w:rsidR="00EA07FE" w:rsidRPr="007D038B" w14:paraId="51D38AB7" w14:textId="77777777" w:rsidTr="0088110F">
        <w:trPr>
          <w:trHeight w:val="375"/>
        </w:trPr>
        <w:tc>
          <w:tcPr>
            <w:tcW w:w="10696" w:type="dxa"/>
            <w:gridSpan w:val="9"/>
            <w:tcBorders>
              <w:top w:val="nil"/>
              <w:left w:val="nil"/>
              <w:bottom w:val="nil"/>
              <w:right w:val="nil"/>
            </w:tcBorders>
            <w:shd w:val="clear" w:color="auto" w:fill="auto"/>
            <w:noWrap/>
            <w:vAlign w:val="bottom"/>
            <w:hideMark/>
          </w:tcPr>
          <w:p w14:paraId="57722A74" w14:textId="77777777" w:rsidR="00EA07FE" w:rsidRPr="007D038B" w:rsidRDefault="00EA07FE" w:rsidP="0088110F">
            <w:pPr>
              <w:jc w:val="center"/>
              <w:rPr>
                <w:b/>
                <w:bCs/>
                <w:sz w:val="28"/>
                <w:szCs w:val="28"/>
              </w:rPr>
            </w:pPr>
            <w:r w:rsidRPr="007D038B">
              <w:rPr>
                <w:b/>
                <w:bCs/>
                <w:sz w:val="28"/>
                <w:szCs w:val="28"/>
              </w:rPr>
              <w:t>NĂM HỌC ………….</w:t>
            </w:r>
          </w:p>
        </w:tc>
      </w:tr>
      <w:tr w:rsidR="00EA07FE" w:rsidRPr="007D038B" w14:paraId="74490BF8" w14:textId="77777777" w:rsidTr="0088110F">
        <w:trPr>
          <w:trHeight w:val="540"/>
        </w:trPr>
        <w:tc>
          <w:tcPr>
            <w:tcW w:w="5156" w:type="dxa"/>
            <w:gridSpan w:val="2"/>
            <w:tcBorders>
              <w:top w:val="nil"/>
              <w:left w:val="nil"/>
              <w:bottom w:val="nil"/>
              <w:right w:val="nil"/>
            </w:tcBorders>
            <w:shd w:val="clear" w:color="auto" w:fill="auto"/>
            <w:noWrap/>
            <w:vAlign w:val="bottom"/>
            <w:hideMark/>
          </w:tcPr>
          <w:p w14:paraId="3B7D81DF" w14:textId="77777777" w:rsidR="00EA07FE" w:rsidRPr="007D038B" w:rsidRDefault="00EA07FE" w:rsidP="0088110F">
            <w:pPr>
              <w:rPr>
                <w:sz w:val="26"/>
                <w:szCs w:val="26"/>
              </w:rPr>
            </w:pPr>
            <w:r w:rsidRPr="007D038B">
              <w:rPr>
                <w:sz w:val="26"/>
                <w:szCs w:val="26"/>
              </w:rPr>
              <w:t xml:space="preserve">- Đơn vị: </w:t>
            </w:r>
          </w:p>
        </w:tc>
        <w:tc>
          <w:tcPr>
            <w:tcW w:w="5540" w:type="dxa"/>
            <w:gridSpan w:val="7"/>
            <w:tcBorders>
              <w:top w:val="nil"/>
              <w:left w:val="nil"/>
              <w:bottom w:val="nil"/>
              <w:right w:val="nil"/>
            </w:tcBorders>
            <w:shd w:val="clear" w:color="auto" w:fill="auto"/>
            <w:noWrap/>
            <w:vAlign w:val="bottom"/>
            <w:hideMark/>
          </w:tcPr>
          <w:p w14:paraId="58EC175C" w14:textId="77777777" w:rsidR="00EA07FE" w:rsidRPr="007D038B" w:rsidRDefault="00EA07FE" w:rsidP="0088110F">
            <w:pPr>
              <w:rPr>
                <w:sz w:val="26"/>
                <w:szCs w:val="26"/>
              </w:rPr>
            </w:pPr>
            <w:r w:rsidRPr="007D038B">
              <w:rPr>
                <w:sz w:val="26"/>
                <w:szCs w:val="26"/>
              </w:rPr>
              <w:t xml:space="preserve"> Huyện (Thị):</w:t>
            </w:r>
          </w:p>
        </w:tc>
      </w:tr>
      <w:tr w:rsidR="00EA07FE" w:rsidRPr="007D038B" w14:paraId="3307BFE3" w14:textId="77777777" w:rsidTr="0088110F">
        <w:trPr>
          <w:trHeight w:val="375"/>
        </w:trPr>
        <w:tc>
          <w:tcPr>
            <w:tcW w:w="5156" w:type="dxa"/>
            <w:gridSpan w:val="2"/>
            <w:tcBorders>
              <w:top w:val="nil"/>
              <w:left w:val="nil"/>
              <w:bottom w:val="nil"/>
              <w:right w:val="nil"/>
            </w:tcBorders>
            <w:shd w:val="clear" w:color="auto" w:fill="auto"/>
            <w:noWrap/>
            <w:vAlign w:val="bottom"/>
            <w:hideMark/>
          </w:tcPr>
          <w:p w14:paraId="315D2A59" w14:textId="77777777" w:rsidR="00EA07FE" w:rsidRPr="007D038B" w:rsidRDefault="00EA07FE" w:rsidP="0088110F">
            <w:pPr>
              <w:rPr>
                <w:sz w:val="26"/>
                <w:szCs w:val="26"/>
              </w:rPr>
            </w:pPr>
            <w:r w:rsidRPr="007D038B">
              <w:rPr>
                <w:sz w:val="26"/>
                <w:szCs w:val="26"/>
              </w:rPr>
              <w:t xml:space="preserve">- Người chấm điểm: </w:t>
            </w:r>
          </w:p>
        </w:tc>
        <w:tc>
          <w:tcPr>
            <w:tcW w:w="5540" w:type="dxa"/>
            <w:gridSpan w:val="7"/>
            <w:tcBorders>
              <w:top w:val="nil"/>
              <w:left w:val="nil"/>
              <w:bottom w:val="nil"/>
              <w:right w:val="nil"/>
            </w:tcBorders>
            <w:shd w:val="clear" w:color="auto" w:fill="auto"/>
            <w:noWrap/>
            <w:vAlign w:val="bottom"/>
            <w:hideMark/>
          </w:tcPr>
          <w:p w14:paraId="5E2E588B" w14:textId="77777777" w:rsidR="00EA07FE" w:rsidRPr="007D038B" w:rsidRDefault="00EA07FE" w:rsidP="0088110F">
            <w:pPr>
              <w:rPr>
                <w:sz w:val="26"/>
                <w:szCs w:val="26"/>
              </w:rPr>
            </w:pPr>
            <w:r w:rsidRPr="007D038B">
              <w:rPr>
                <w:sz w:val="26"/>
                <w:szCs w:val="26"/>
              </w:rPr>
              <w:t xml:space="preserve"> Chức vụ:</w:t>
            </w:r>
          </w:p>
        </w:tc>
      </w:tr>
      <w:tr w:rsidR="00EA07FE" w:rsidRPr="007D038B" w14:paraId="7396FAC8" w14:textId="77777777" w:rsidTr="0088110F">
        <w:trPr>
          <w:trHeight w:val="345"/>
        </w:trPr>
        <w:tc>
          <w:tcPr>
            <w:tcW w:w="5156" w:type="dxa"/>
            <w:gridSpan w:val="2"/>
            <w:tcBorders>
              <w:top w:val="nil"/>
              <w:left w:val="nil"/>
              <w:bottom w:val="nil"/>
              <w:right w:val="nil"/>
            </w:tcBorders>
            <w:shd w:val="clear" w:color="auto" w:fill="auto"/>
            <w:noWrap/>
            <w:vAlign w:val="bottom"/>
            <w:hideMark/>
          </w:tcPr>
          <w:p w14:paraId="4B5936D0" w14:textId="77777777" w:rsidR="00EA07FE" w:rsidRPr="007D038B" w:rsidRDefault="00EA07FE" w:rsidP="0088110F">
            <w:pPr>
              <w:rPr>
                <w:sz w:val="26"/>
                <w:szCs w:val="26"/>
              </w:rPr>
            </w:pPr>
            <w:r w:rsidRPr="007D038B">
              <w:rPr>
                <w:sz w:val="26"/>
                <w:szCs w:val="26"/>
              </w:rPr>
              <w:t>- Ngày:</w:t>
            </w:r>
          </w:p>
        </w:tc>
        <w:tc>
          <w:tcPr>
            <w:tcW w:w="715" w:type="dxa"/>
            <w:tcBorders>
              <w:top w:val="nil"/>
              <w:left w:val="nil"/>
              <w:bottom w:val="nil"/>
              <w:right w:val="nil"/>
            </w:tcBorders>
            <w:shd w:val="clear" w:color="auto" w:fill="auto"/>
            <w:noWrap/>
            <w:vAlign w:val="bottom"/>
            <w:hideMark/>
          </w:tcPr>
          <w:p w14:paraId="3898B11D" w14:textId="77777777" w:rsidR="00EA07FE" w:rsidRPr="007D038B" w:rsidRDefault="00EA07FE" w:rsidP="0088110F">
            <w:pPr>
              <w:rPr>
                <w:rFonts w:ascii="Arial" w:hAnsi="Arial" w:cs="Arial"/>
                <w:sz w:val="26"/>
                <w:szCs w:val="26"/>
              </w:rPr>
            </w:pPr>
          </w:p>
        </w:tc>
        <w:tc>
          <w:tcPr>
            <w:tcW w:w="695" w:type="dxa"/>
            <w:tcBorders>
              <w:top w:val="nil"/>
              <w:left w:val="nil"/>
              <w:bottom w:val="nil"/>
              <w:right w:val="nil"/>
            </w:tcBorders>
            <w:shd w:val="clear" w:color="auto" w:fill="auto"/>
            <w:noWrap/>
            <w:vAlign w:val="bottom"/>
            <w:hideMark/>
          </w:tcPr>
          <w:p w14:paraId="54CF806C" w14:textId="77777777" w:rsidR="00EA07FE" w:rsidRPr="007D038B" w:rsidRDefault="00EA07FE" w:rsidP="0088110F">
            <w:pPr>
              <w:rPr>
                <w:rFonts w:ascii="Arial" w:hAnsi="Arial" w:cs="Arial"/>
                <w:sz w:val="26"/>
                <w:szCs w:val="26"/>
              </w:rPr>
            </w:pPr>
          </w:p>
        </w:tc>
        <w:tc>
          <w:tcPr>
            <w:tcW w:w="715" w:type="dxa"/>
            <w:tcBorders>
              <w:top w:val="nil"/>
              <w:left w:val="nil"/>
              <w:bottom w:val="nil"/>
              <w:right w:val="nil"/>
            </w:tcBorders>
            <w:shd w:val="clear" w:color="auto" w:fill="auto"/>
            <w:noWrap/>
            <w:vAlign w:val="bottom"/>
            <w:hideMark/>
          </w:tcPr>
          <w:p w14:paraId="377E95BD" w14:textId="77777777" w:rsidR="00EA07FE" w:rsidRPr="007D038B" w:rsidRDefault="00EA07FE" w:rsidP="0088110F">
            <w:pPr>
              <w:rPr>
                <w:rFonts w:ascii="Arial" w:hAnsi="Arial" w:cs="Arial"/>
                <w:sz w:val="26"/>
                <w:szCs w:val="26"/>
              </w:rPr>
            </w:pPr>
          </w:p>
        </w:tc>
        <w:tc>
          <w:tcPr>
            <w:tcW w:w="708" w:type="dxa"/>
            <w:tcBorders>
              <w:top w:val="nil"/>
              <w:left w:val="nil"/>
              <w:bottom w:val="nil"/>
              <w:right w:val="nil"/>
            </w:tcBorders>
            <w:shd w:val="clear" w:color="auto" w:fill="auto"/>
            <w:noWrap/>
            <w:vAlign w:val="bottom"/>
            <w:hideMark/>
          </w:tcPr>
          <w:p w14:paraId="0E4339B9" w14:textId="77777777" w:rsidR="00EA07FE" w:rsidRPr="007D038B" w:rsidRDefault="00EA07FE" w:rsidP="0088110F">
            <w:pPr>
              <w:rPr>
                <w:rFonts w:ascii="Arial" w:hAnsi="Arial" w:cs="Arial"/>
                <w:sz w:val="26"/>
                <w:szCs w:val="26"/>
              </w:rPr>
            </w:pPr>
          </w:p>
        </w:tc>
        <w:tc>
          <w:tcPr>
            <w:tcW w:w="663" w:type="dxa"/>
            <w:tcBorders>
              <w:top w:val="nil"/>
              <w:left w:val="nil"/>
              <w:bottom w:val="nil"/>
              <w:right w:val="nil"/>
            </w:tcBorders>
            <w:shd w:val="clear" w:color="auto" w:fill="auto"/>
            <w:noWrap/>
            <w:vAlign w:val="bottom"/>
            <w:hideMark/>
          </w:tcPr>
          <w:p w14:paraId="440A1B50" w14:textId="77777777" w:rsidR="00EA07FE" w:rsidRPr="007D038B" w:rsidRDefault="00EA07FE" w:rsidP="0088110F">
            <w:pPr>
              <w:rPr>
                <w:rFonts w:ascii="Arial" w:hAnsi="Arial" w:cs="Arial"/>
                <w:sz w:val="26"/>
                <w:szCs w:val="26"/>
              </w:rPr>
            </w:pPr>
          </w:p>
        </w:tc>
        <w:tc>
          <w:tcPr>
            <w:tcW w:w="695" w:type="dxa"/>
            <w:tcBorders>
              <w:top w:val="nil"/>
              <w:left w:val="nil"/>
              <w:bottom w:val="nil"/>
              <w:right w:val="nil"/>
            </w:tcBorders>
            <w:shd w:val="clear" w:color="auto" w:fill="auto"/>
            <w:noWrap/>
            <w:vAlign w:val="bottom"/>
            <w:hideMark/>
          </w:tcPr>
          <w:p w14:paraId="52C6B33D" w14:textId="77777777" w:rsidR="00EA07FE" w:rsidRPr="007D038B" w:rsidRDefault="00EA07FE" w:rsidP="0088110F">
            <w:pPr>
              <w:rPr>
                <w:rFonts w:ascii="Arial" w:hAnsi="Arial" w:cs="Arial"/>
                <w:sz w:val="26"/>
                <w:szCs w:val="26"/>
              </w:rPr>
            </w:pPr>
          </w:p>
        </w:tc>
        <w:tc>
          <w:tcPr>
            <w:tcW w:w="1349" w:type="dxa"/>
            <w:tcBorders>
              <w:top w:val="nil"/>
              <w:left w:val="nil"/>
              <w:bottom w:val="nil"/>
              <w:right w:val="nil"/>
            </w:tcBorders>
            <w:shd w:val="clear" w:color="auto" w:fill="auto"/>
            <w:noWrap/>
            <w:vAlign w:val="bottom"/>
            <w:hideMark/>
          </w:tcPr>
          <w:p w14:paraId="2BD70992" w14:textId="77777777" w:rsidR="00EA07FE" w:rsidRPr="007D038B" w:rsidRDefault="00EA07FE" w:rsidP="0088110F">
            <w:pPr>
              <w:rPr>
                <w:rFonts w:ascii="Arial" w:hAnsi="Arial" w:cs="Arial"/>
                <w:sz w:val="26"/>
                <w:szCs w:val="26"/>
              </w:rPr>
            </w:pPr>
          </w:p>
        </w:tc>
      </w:tr>
      <w:tr w:rsidR="00EA07FE" w:rsidRPr="007D038B" w14:paraId="2E4EB17B" w14:textId="77777777" w:rsidTr="0088110F">
        <w:trPr>
          <w:trHeight w:val="180"/>
        </w:trPr>
        <w:tc>
          <w:tcPr>
            <w:tcW w:w="1935" w:type="dxa"/>
            <w:tcBorders>
              <w:top w:val="nil"/>
              <w:left w:val="nil"/>
              <w:bottom w:val="nil"/>
              <w:right w:val="nil"/>
            </w:tcBorders>
            <w:shd w:val="clear" w:color="auto" w:fill="auto"/>
            <w:noWrap/>
            <w:vAlign w:val="bottom"/>
            <w:hideMark/>
          </w:tcPr>
          <w:p w14:paraId="021FB535" w14:textId="77777777" w:rsidR="00EA07FE" w:rsidRPr="007D038B" w:rsidRDefault="00EA07FE" w:rsidP="0088110F">
            <w:pPr>
              <w:rPr>
                <w:sz w:val="28"/>
                <w:szCs w:val="28"/>
              </w:rPr>
            </w:pPr>
          </w:p>
        </w:tc>
        <w:tc>
          <w:tcPr>
            <w:tcW w:w="3221" w:type="dxa"/>
            <w:tcBorders>
              <w:top w:val="nil"/>
              <w:left w:val="nil"/>
              <w:bottom w:val="nil"/>
              <w:right w:val="nil"/>
            </w:tcBorders>
            <w:shd w:val="clear" w:color="auto" w:fill="auto"/>
            <w:noWrap/>
            <w:vAlign w:val="bottom"/>
            <w:hideMark/>
          </w:tcPr>
          <w:p w14:paraId="1577711F" w14:textId="77777777" w:rsidR="00EA07FE" w:rsidRPr="007D038B" w:rsidRDefault="00EA07FE" w:rsidP="0088110F">
            <w:pPr>
              <w:rPr>
                <w:rFonts w:ascii="Arial" w:hAnsi="Arial" w:cs="Arial"/>
                <w:sz w:val="20"/>
                <w:szCs w:val="20"/>
              </w:rPr>
            </w:pPr>
          </w:p>
        </w:tc>
        <w:tc>
          <w:tcPr>
            <w:tcW w:w="715" w:type="dxa"/>
            <w:tcBorders>
              <w:top w:val="nil"/>
              <w:left w:val="nil"/>
              <w:bottom w:val="nil"/>
              <w:right w:val="nil"/>
            </w:tcBorders>
            <w:shd w:val="clear" w:color="auto" w:fill="auto"/>
            <w:noWrap/>
            <w:vAlign w:val="bottom"/>
            <w:hideMark/>
          </w:tcPr>
          <w:p w14:paraId="223B74F4" w14:textId="77777777" w:rsidR="00EA07FE" w:rsidRPr="007D038B" w:rsidRDefault="00EA07FE" w:rsidP="0088110F">
            <w:pPr>
              <w:rPr>
                <w:rFonts w:ascii="Arial" w:hAnsi="Arial" w:cs="Arial"/>
                <w:sz w:val="20"/>
                <w:szCs w:val="20"/>
              </w:rPr>
            </w:pPr>
          </w:p>
        </w:tc>
        <w:tc>
          <w:tcPr>
            <w:tcW w:w="695" w:type="dxa"/>
            <w:tcBorders>
              <w:top w:val="nil"/>
              <w:left w:val="nil"/>
              <w:bottom w:val="nil"/>
              <w:right w:val="nil"/>
            </w:tcBorders>
            <w:shd w:val="clear" w:color="auto" w:fill="auto"/>
            <w:noWrap/>
            <w:vAlign w:val="bottom"/>
            <w:hideMark/>
          </w:tcPr>
          <w:p w14:paraId="5E027215" w14:textId="77777777" w:rsidR="00EA07FE" w:rsidRPr="007D038B" w:rsidRDefault="00EA07FE" w:rsidP="0088110F">
            <w:pPr>
              <w:rPr>
                <w:rFonts w:ascii="Arial" w:hAnsi="Arial" w:cs="Arial"/>
                <w:sz w:val="20"/>
                <w:szCs w:val="20"/>
              </w:rPr>
            </w:pPr>
          </w:p>
        </w:tc>
        <w:tc>
          <w:tcPr>
            <w:tcW w:w="715" w:type="dxa"/>
            <w:tcBorders>
              <w:top w:val="nil"/>
              <w:left w:val="nil"/>
              <w:bottom w:val="nil"/>
              <w:right w:val="nil"/>
            </w:tcBorders>
            <w:shd w:val="clear" w:color="auto" w:fill="auto"/>
            <w:noWrap/>
            <w:vAlign w:val="bottom"/>
            <w:hideMark/>
          </w:tcPr>
          <w:p w14:paraId="1EDF675F" w14:textId="77777777" w:rsidR="00EA07FE" w:rsidRPr="007D038B" w:rsidRDefault="00EA07FE" w:rsidP="0088110F">
            <w:pPr>
              <w:rPr>
                <w:rFonts w:ascii="Arial" w:hAnsi="Arial" w:cs="Arial"/>
                <w:sz w:val="20"/>
                <w:szCs w:val="20"/>
              </w:rPr>
            </w:pPr>
          </w:p>
        </w:tc>
        <w:tc>
          <w:tcPr>
            <w:tcW w:w="708" w:type="dxa"/>
            <w:tcBorders>
              <w:top w:val="nil"/>
              <w:left w:val="nil"/>
              <w:bottom w:val="nil"/>
              <w:right w:val="nil"/>
            </w:tcBorders>
            <w:shd w:val="clear" w:color="auto" w:fill="auto"/>
            <w:noWrap/>
            <w:vAlign w:val="bottom"/>
            <w:hideMark/>
          </w:tcPr>
          <w:p w14:paraId="7B8D75E2" w14:textId="77777777" w:rsidR="00EA07FE" w:rsidRPr="007D038B" w:rsidRDefault="00EA07FE" w:rsidP="0088110F">
            <w:pPr>
              <w:rPr>
                <w:rFonts w:ascii="Arial" w:hAnsi="Arial" w:cs="Arial"/>
                <w:sz w:val="20"/>
                <w:szCs w:val="20"/>
              </w:rPr>
            </w:pPr>
          </w:p>
        </w:tc>
        <w:tc>
          <w:tcPr>
            <w:tcW w:w="663" w:type="dxa"/>
            <w:tcBorders>
              <w:top w:val="nil"/>
              <w:left w:val="nil"/>
              <w:bottom w:val="nil"/>
              <w:right w:val="nil"/>
            </w:tcBorders>
            <w:shd w:val="clear" w:color="auto" w:fill="auto"/>
            <w:noWrap/>
            <w:vAlign w:val="bottom"/>
            <w:hideMark/>
          </w:tcPr>
          <w:p w14:paraId="7CF05F27" w14:textId="77777777" w:rsidR="00EA07FE" w:rsidRPr="007D038B" w:rsidRDefault="00EA07FE" w:rsidP="0088110F">
            <w:pPr>
              <w:rPr>
                <w:rFonts w:ascii="Arial" w:hAnsi="Arial" w:cs="Arial"/>
                <w:sz w:val="20"/>
                <w:szCs w:val="20"/>
              </w:rPr>
            </w:pPr>
          </w:p>
        </w:tc>
        <w:tc>
          <w:tcPr>
            <w:tcW w:w="695" w:type="dxa"/>
            <w:tcBorders>
              <w:top w:val="nil"/>
              <w:left w:val="nil"/>
              <w:bottom w:val="nil"/>
              <w:right w:val="nil"/>
            </w:tcBorders>
            <w:shd w:val="clear" w:color="auto" w:fill="auto"/>
            <w:noWrap/>
            <w:vAlign w:val="bottom"/>
            <w:hideMark/>
          </w:tcPr>
          <w:p w14:paraId="2C7F4558" w14:textId="77777777" w:rsidR="00EA07FE" w:rsidRPr="007D038B" w:rsidRDefault="00EA07FE" w:rsidP="0088110F">
            <w:pPr>
              <w:rPr>
                <w:rFonts w:ascii="Arial" w:hAnsi="Arial" w:cs="Arial"/>
                <w:sz w:val="20"/>
                <w:szCs w:val="20"/>
              </w:rPr>
            </w:pPr>
          </w:p>
        </w:tc>
        <w:tc>
          <w:tcPr>
            <w:tcW w:w="1349" w:type="dxa"/>
            <w:tcBorders>
              <w:top w:val="nil"/>
              <w:left w:val="nil"/>
              <w:bottom w:val="nil"/>
              <w:right w:val="nil"/>
            </w:tcBorders>
            <w:shd w:val="clear" w:color="auto" w:fill="auto"/>
            <w:noWrap/>
            <w:vAlign w:val="bottom"/>
            <w:hideMark/>
          </w:tcPr>
          <w:p w14:paraId="29940348" w14:textId="77777777" w:rsidR="00EA07FE" w:rsidRPr="007D038B" w:rsidRDefault="00EA07FE" w:rsidP="0088110F">
            <w:pPr>
              <w:rPr>
                <w:rFonts w:ascii="Arial" w:hAnsi="Arial" w:cs="Arial"/>
                <w:sz w:val="20"/>
                <w:szCs w:val="20"/>
              </w:rPr>
            </w:pPr>
          </w:p>
        </w:tc>
      </w:tr>
      <w:tr w:rsidR="00EA07FE" w:rsidRPr="007D038B" w14:paraId="196CBA06" w14:textId="77777777" w:rsidTr="0088110F">
        <w:trPr>
          <w:trHeight w:val="315"/>
        </w:trPr>
        <w:tc>
          <w:tcPr>
            <w:tcW w:w="19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FB8ABC" w14:textId="77777777" w:rsidR="00EA07FE" w:rsidRPr="007D038B" w:rsidRDefault="00EA07FE" w:rsidP="0088110F">
            <w:pPr>
              <w:jc w:val="center"/>
              <w:rPr>
                <w:b/>
                <w:bCs/>
              </w:rPr>
            </w:pPr>
            <w:r w:rsidRPr="007D038B">
              <w:rPr>
                <w:b/>
                <w:bCs/>
              </w:rPr>
              <w:t>TIÊU CHUẨN</w:t>
            </w:r>
          </w:p>
        </w:tc>
        <w:tc>
          <w:tcPr>
            <w:tcW w:w="32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0619FA" w14:textId="77777777" w:rsidR="00EA07FE" w:rsidRPr="007D038B" w:rsidRDefault="00EA07FE" w:rsidP="0088110F">
            <w:pPr>
              <w:jc w:val="center"/>
              <w:rPr>
                <w:b/>
                <w:bCs/>
              </w:rPr>
            </w:pPr>
            <w:r w:rsidRPr="007D038B">
              <w:rPr>
                <w:b/>
                <w:bCs/>
              </w:rPr>
              <w:t>NỘI DUNG</w:t>
            </w:r>
          </w:p>
        </w:tc>
        <w:tc>
          <w:tcPr>
            <w:tcW w:w="5540" w:type="dxa"/>
            <w:gridSpan w:val="7"/>
            <w:tcBorders>
              <w:top w:val="single" w:sz="4" w:space="0" w:color="auto"/>
              <w:left w:val="nil"/>
              <w:bottom w:val="single" w:sz="4" w:space="0" w:color="auto"/>
              <w:right w:val="single" w:sz="4" w:space="0" w:color="auto"/>
            </w:tcBorders>
            <w:shd w:val="clear" w:color="auto" w:fill="auto"/>
            <w:vAlign w:val="center"/>
            <w:hideMark/>
          </w:tcPr>
          <w:p w14:paraId="311F50D5" w14:textId="77777777" w:rsidR="00EA07FE" w:rsidRPr="007D038B" w:rsidRDefault="00EA07FE" w:rsidP="0088110F">
            <w:pPr>
              <w:jc w:val="center"/>
              <w:rPr>
                <w:b/>
                <w:bCs/>
              </w:rPr>
            </w:pPr>
            <w:r w:rsidRPr="007D038B">
              <w:rPr>
                <w:b/>
                <w:bCs/>
              </w:rPr>
              <w:t>ĐIỂM</w:t>
            </w:r>
          </w:p>
        </w:tc>
      </w:tr>
      <w:tr w:rsidR="00EA07FE" w:rsidRPr="007D038B" w14:paraId="3AFDBEDB" w14:textId="77777777" w:rsidTr="0088110F">
        <w:trPr>
          <w:trHeight w:val="645"/>
        </w:trPr>
        <w:tc>
          <w:tcPr>
            <w:tcW w:w="1935" w:type="dxa"/>
            <w:vMerge/>
            <w:tcBorders>
              <w:top w:val="single" w:sz="4" w:space="0" w:color="auto"/>
              <w:left w:val="single" w:sz="4" w:space="0" w:color="auto"/>
              <w:bottom w:val="single" w:sz="4" w:space="0" w:color="auto"/>
              <w:right w:val="single" w:sz="4" w:space="0" w:color="auto"/>
            </w:tcBorders>
            <w:vAlign w:val="center"/>
            <w:hideMark/>
          </w:tcPr>
          <w:p w14:paraId="7B2925F5" w14:textId="77777777" w:rsidR="00EA07FE" w:rsidRPr="007D038B" w:rsidRDefault="00EA07FE" w:rsidP="0088110F">
            <w:pPr>
              <w:rPr>
                <w:b/>
                <w:bCs/>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74A22787" w14:textId="77777777" w:rsidR="00EA07FE" w:rsidRPr="007D038B" w:rsidRDefault="00EA07FE" w:rsidP="0088110F">
            <w:pPr>
              <w:rPr>
                <w:b/>
                <w:bCs/>
              </w:rPr>
            </w:pPr>
          </w:p>
        </w:tc>
        <w:tc>
          <w:tcPr>
            <w:tcW w:w="1410" w:type="dxa"/>
            <w:gridSpan w:val="2"/>
            <w:tcBorders>
              <w:top w:val="single" w:sz="4" w:space="0" w:color="auto"/>
              <w:left w:val="nil"/>
              <w:bottom w:val="single" w:sz="4" w:space="0" w:color="auto"/>
              <w:right w:val="single" w:sz="4" w:space="0" w:color="000000"/>
            </w:tcBorders>
            <w:shd w:val="clear" w:color="auto" w:fill="auto"/>
            <w:vAlign w:val="center"/>
            <w:hideMark/>
          </w:tcPr>
          <w:p w14:paraId="0BD36C3E" w14:textId="77777777" w:rsidR="00EA07FE" w:rsidRPr="007D038B" w:rsidRDefault="00EA07FE" w:rsidP="0088110F">
            <w:pPr>
              <w:jc w:val="center"/>
              <w:rPr>
                <w:b/>
                <w:bCs/>
                <w:sz w:val="20"/>
                <w:szCs w:val="20"/>
              </w:rPr>
            </w:pPr>
            <w:r w:rsidRPr="007D038B">
              <w:rPr>
                <w:b/>
                <w:bCs/>
                <w:sz w:val="20"/>
                <w:szCs w:val="20"/>
              </w:rPr>
              <w:t>THANG ĐIỂM</w:t>
            </w:r>
          </w:p>
        </w:tc>
        <w:tc>
          <w:tcPr>
            <w:tcW w:w="1423" w:type="dxa"/>
            <w:gridSpan w:val="2"/>
            <w:tcBorders>
              <w:top w:val="single" w:sz="4" w:space="0" w:color="auto"/>
              <w:left w:val="nil"/>
              <w:bottom w:val="single" w:sz="4" w:space="0" w:color="auto"/>
              <w:right w:val="single" w:sz="4" w:space="0" w:color="000000"/>
            </w:tcBorders>
            <w:shd w:val="clear" w:color="auto" w:fill="auto"/>
            <w:vAlign w:val="center"/>
            <w:hideMark/>
          </w:tcPr>
          <w:p w14:paraId="48EC464A" w14:textId="77777777" w:rsidR="00EA07FE" w:rsidRPr="007D038B" w:rsidRDefault="00EA07FE" w:rsidP="0088110F">
            <w:pPr>
              <w:jc w:val="center"/>
              <w:rPr>
                <w:b/>
                <w:bCs/>
                <w:sz w:val="20"/>
                <w:szCs w:val="20"/>
              </w:rPr>
            </w:pPr>
            <w:r w:rsidRPr="007D038B">
              <w:rPr>
                <w:b/>
                <w:bCs/>
                <w:sz w:val="20"/>
                <w:szCs w:val="20"/>
              </w:rPr>
              <w:t>ĐƠN VỊ</w:t>
            </w:r>
            <w:r w:rsidRPr="007D038B">
              <w:rPr>
                <w:b/>
                <w:bCs/>
                <w:sz w:val="20"/>
                <w:szCs w:val="20"/>
              </w:rPr>
              <w:br/>
              <w:t xml:space="preserve"> TỰ CHẤM</w:t>
            </w:r>
          </w:p>
        </w:tc>
        <w:tc>
          <w:tcPr>
            <w:tcW w:w="1358" w:type="dxa"/>
            <w:gridSpan w:val="2"/>
            <w:tcBorders>
              <w:top w:val="single" w:sz="4" w:space="0" w:color="auto"/>
              <w:left w:val="nil"/>
              <w:bottom w:val="single" w:sz="4" w:space="0" w:color="auto"/>
              <w:right w:val="single" w:sz="4" w:space="0" w:color="000000"/>
            </w:tcBorders>
            <w:shd w:val="clear" w:color="auto" w:fill="auto"/>
            <w:vAlign w:val="center"/>
            <w:hideMark/>
          </w:tcPr>
          <w:p w14:paraId="2B514E77" w14:textId="77777777" w:rsidR="00EA07FE" w:rsidRPr="007D038B" w:rsidRDefault="00EA07FE" w:rsidP="0088110F">
            <w:pPr>
              <w:jc w:val="center"/>
              <w:rPr>
                <w:b/>
                <w:bCs/>
                <w:sz w:val="20"/>
                <w:szCs w:val="20"/>
              </w:rPr>
            </w:pPr>
            <w:r w:rsidRPr="007D038B">
              <w:rPr>
                <w:b/>
                <w:bCs/>
                <w:sz w:val="20"/>
                <w:szCs w:val="20"/>
              </w:rPr>
              <w:t>SỞ GDĐT</w:t>
            </w:r>
            <w:r w:rsidRPr="007D038B">
              <w:rPr>
                <w:b/>
                <w:bCs/>
                <w:sz w:val="20"/>
                <w:szCs w:val="20"/>
              </w:rPr>
              <w:br/>
              <w:t>P.GDĐT</w:t>
            </w:r>
          </w:p>
        </w:tc>
        <w:tc>
          <w:tcPr>
            <w:tcW w:w="1349" w:type="dxa"/>
            <w:tcBorders>
              <w:top w:val="nil"/>
              <w:left w:val="nil"/>
              <w:bottom w:val="single" w:sz="4" w:space="0" w:color="auto"/>
              <w:right w:val="single" w:sz="4" w:space="0" w:color="auto"/>
            </w:tcBorders>
            <w:shd w:val="clear" w:color="auto" w:fill="auto"/>
            <w:vAlign w:val="center"/>
            <w:hideMark/>
          </w:tcPr>
          <w:p w14:paraId="693BECF1" w14:textId="77777777" w:rsidR="00EA07FE" w:rsidRPr="007D038B" w:rsidRDefault="00EA07FE" w:rsidP="0088110F">
            <w:pPr>
              <w:jc w:val="center"/>
              <w:rPr>
                <w:b/>
                <w:bCs/>
                <w:sz w:val="20"/>
                <w:szCs w:val="20"/>
              </w:rPr>
            </w:pPr>
            <w:r w:rsidRPr="007D038B">
              <w:rPr>
                <w:b/>
                <w:bCs/>
                <w:sz w:val="20"/>
                <w:szCs w:val="20"/>
              </w:rPr>
              <w:t>TC TỪNG</w:t>
            </w:r>
            <w:r w:rsidRPr="007D038B">
              <w:rPr>
                <w:b/>
                <w:bCs/>
                <w:sz w:val="20"/>
                <w:szCs w:val="20"/>
              </w:rPr>
              <w:br/>
              <w:t>TIÊU CHUẨN</w:t>
            </w:r>
          </w:p>
        </w:tc>
      </w:tr>
      <w:tr w:rsidR="00EA07FE" w:rsidRPr="007D038B" w14:paraId="507C7517" w14:textId="77777777" w:rsidTr="0088110F">
        <w:trPr>
          <w:trHeight w:val="585"/>
        </w:trPr>
        <w:tc>
          <w:tcPr>
            <w:tcW w:w="1935" w:type="dxa"/>
            <w:tcBorders>
              <w:top w:val="nil"/>
              <w:left w:val="single" w:sz="4" w:space="0" w:color="auto"/>
              <w:bottom w:val="nil"/>
              <w:right w:val="single" w:sz="4" w:space="0" w:color="auto"/>
            </w:tcBorders>
            <w:shd w:val="clear" w:color="auto" w:fill="auto"/>
            <w:vAlign w:val="center"/>
            <w:hideMark/>
          </w:tcPr>
          <w:p w14:paraId="338FA137" w14:textId="77777777" w:rsidR="00EA07FE" w:rsidRPr="007D038B" w:rsidRDefault="00EA07FE" w:rsidP="0088110F">
            <w:pPr>
              <w:jc w:val="center"/>
              <w:rPr>
                <w:b/>
                <w:bCs/>
              </w:rPr>
            </w:pPr>
            <w:r w:rsidRPr="007D038B">
              <w:rPr>
                <w:b/>
                <w:bCs/>
              </w:rPr>
              <w:t> </w:t>
            </w:r>
          </w:p>
        </w:tc>
        <w:tc>
          <w:tcPr>
            <w:tcW w:w="3221" w:type="dxa"/>
            <w:tcBorders>
              <w:top w:val="nil"/>
              <w:left w:val="nil"/>
              <w:bottom w:val="single" w:sz="4" w:space="0" w:color="auto"/>
              <w:right w:val="single" w:sz="4" w:space="0" w:color="auto"/>
            </w:tcBorders>
            <w:shd w:val="clear" w:color="auto" w:fill="auto"/>
            <w:vAlign w:val="center"/>
            <w:hideMark/>
          </w:tcPr>
          <w:p w14:paraId="282883AA" w14:textId="77777777" w:rsidR="00EA07FE" w:rsidRPr="007D038B" w:rsidRDefault="00EA07FE" w:rsidP="0088110F">
            <w:pPr>
              <w:jc w:val="center"/>
              <w:rPr>
                <w:b/>
                <w:bCs/>
              </w:rPr>
            </w:pPr>
            <w:r w:rsidRPr="007D038B">
              <w:rPr>
                <w:b/>
                <w:bCs/>
              </w:rPr>
              <w:t> </w:t>
            </w:r>
          </w:p>
        </w:tc>
        <w:tc>
          <w:tcPr>
            <w:tcW w:w="715" w:type="dxa"/>
            <w:tcBorders>
              <w:top w:val="nil"/>
              <w:left w:val="nil"/>
              <w:bottom w:val="single" w:sz="4" w:space="0" w:color="auto"/>
              <w:right w:val="single" w:sz="4" w:space="0" w:color="auto"/>
            </w:tcBorders>
            <w:shd w:val="clear" w:color="auto" w:fill="auto"/>
            <w:vAlign w:val="center"/>
            <w:hideMark/>
          </w:tcPr>
          <w:p w14:paraId="354FCB94" w14:textId="77777777" w:rsidR="00EA07FE" w:rsidRPr="007D038B" w:rsidRDefault="00EA07FE" w:rsidP="0088110F">
            <w:pPr>
              <w:jc w:val="center"/>
              <w:rPr>
                <w:sz w:val="20"/>
                <w:szCs w:val="20"/>
              </w:rPr>
            </w:pPr>
            <w:r w:rsidRPr="007D038B">
              <w:rPr>
                <w:sz w:val="20"/>
                <w:szCs w:val="20"/>
              </w:rPr>
              <w:t>Điểm chính</w:t>
            </w:r>
          </w:p>
        </w:tc>
        <w:tc>
          <w:tcPr>
            <w:tcW w:w="695" w:type="dxa"/>
            <w:tcBorders>
              <w:top w:val="nil"/>
              <w:left w:val="nil"/>
              <w:bottom w:val="single" w:sz="4" w:space="0" w:color="auto"/>
              <w:right w:val="single" w:sz="4" w:space="0" w:color="auto"/>
            </w:tcBorders>
            <w:shd w:val="clear" w:color="auto" w:fill="auto"/>
            <w:vAlign w:val="center"/>
            <w:hideMark/>
          </w:tcPr>
          <w:p w14:paraId="5141B6CB" w14:textId="77777777" w:rsidR="00EA07FE" w:rsidRPr="007D038B" w:rsidRDefault="00EA07FE" w:rsidP="0088110F">
            <w:pPr>
              <w:jc w:val="center"/>
              <w:rPr>
                <w:i/>
                <w:iCs/>
                <w:sz w:val="20"/>
                <w:szCs w:val="20"/>
              </w:rPr>
            </w:pPr>
            <w:r w:rsidRPr="007D038B">
              <w:rPr>
                <w:i/>
                <w:iCs/>
                <w:sz w:val="20"/>
                <w:szCs w:val="20"/>
              </w:rPr>
              <w:t>Điểm cộng</w:t>
            </w:r>
          </w:p>
        </w:tc>
        <w:tc>
          <w:tcPr>
            <w:tcW w:w="715" w:type="dxa"/>
            <w:tcBorders>
              <w:top w:val="nil"/>
              <w:left w:val="nil"/>
              <w:bottom w:val="single" w:sz="4" w:space="0" w:color="auto"/>
              <w:right w:val="single" w:sz="4" w:space="0" w:color="auto"/>
            </w:tcBorders>
            <w:shd w:val="clear" w:color="auto" w:fill="auto"/>
            <w:vAlign w:val="center"/>
            <w:hideMark/>
          </w:tcPr>
          <w:p w14:paraId="610E7544" w14:textId="77777777" w:rsidR="00EA07FE" w:rsidRPr="007D038B" w:rsidRDefault="00EA07FE" w:rsidP="0088110F">
            <w:pPr>
              <w:jc w:val="center"/>
              <w:rPr>
                <w:sz w:val="20"/>
                <w:szCs w:val="20"/>
              </w:rPr>
            </w:pPr>
            <w:r w:rsidRPr="007D038B">
              <w:rPr>
                <w:sz w:val="20"/>
                <w:szCs w:val="20"/>
              </w:rPr>
              <w:t>Điểm chính</w:t>
            </w:r>
          </w:p>
        </w:tc>
        <w:tc>
          <w:tcPr>
            <w:tcW w:w="708" w:type="dxa"/>
            <w:tcBorders>
              <w:top w:val="nil"/>
              <w:left w:val="nil"/>
              <w:bottom w:val="single" w:sz="4" w:space="0" w:color="auto"/>
              <w:right w:val="single" w:sz="4" w:space="0" w:color="auto"/>
            </w:tcBorders>
            <w:shd w:val="clear" w:color="auto" w:fill="auto"/>
            <w:vAlign w:val="center"/>
            <w:hideMark/>
          </w:tcPr>
          <w:p w14:paraId="02B5A4A6" w14:textId="77777777" w:rsidR="00EA07FE" w:rsidRPr="007D038B" w:rsidRDefault="00EA07FE" w:rsidP="0088110F">
            <w:pPr>
              <w:jc w:val="center"/>
              <w:rPr>
                <w:i/>
                <w:iCs/>
                <w:sz w:val="20"/>
                <w:szCs w:val="20"/>
              </w:rPr>
            </w:pPr>
            <w:r w:rsidRPr="007D038B">
              <w:rPr>
                <w:i/>
                <w:iCs/>
                <w:sz w:val="20"/>
                <w:szCs w:val="20"/>
              </w:rPr>
              <w:t>Điểm cộng</w:t>
            </w:r>
          </w:p>
        </w:tc>
        <w:tc>
          <w:tcPr>
            <w:tcW w:w="663" w:type="dxa"/>
            <w:tcBorders>
              <w:top w:val="nil"/>
              <w:left w:val="nil"/>
              <w:bottom w:val="single" w:sz="4" w:space="0" w:color="auto"/>
              <w:right w:val="single" w:sz="4" w:space="0" w:color="auto"/>
            </w:tcBorders>
            <w:shd w:val="clear" w:color="auto" w:fill="auto"/>
            <w:vAlign w:val="center"/>
            <w:hideMark/>
          </w:tcPr>
          <w:p w14:paraId="0D7A19D9" w14:textId="77777777" w:rsidR="00EA07FE" w:rsidRPr="007D038B" w:rsidRDefault="00EA07FE" w:rsidP="0088110F">
            <w:pPr>
              <w:jc w:val="center"/>
              <w:rPr>
                <w:sz w:val="20"/>
                <w:szCs w:val="20"/>
              </w:rPr>
            </w:pPr>
            <w:r w:rsidRPr="007D038B">
              <w:rPr>
                <w:sz w:val="20"/>
                <w:szCs w:val="20"/>
              </w:rPr>
              <w:t>Điểm chính</w:t>
            </w:r>
          </w:p>
        </w:tc>
        <w:tc>
          <w:tcPr>
            <w:tcW w:w="695" w:type="dxa"/>
            <w:tcBorders>
              <w:top w:val="nil"/>
              <w:left w:val="nil"/>
              <w:bottom w:val="single" w:sz="4" w:space="0" w:color="auto"/>
              <w:right w:val="single" w:sz="4" w:space="0" w:color="auto"/>
            </w:tcBorders>
            <w:shd w:val="clear" w:color="auto" w:fill="auto"/>
            <w:vAlign w:val="center"/>
            <w:hideMark/>
          </w:tcPr>
          <w:p w14:paraId="203E4D63" w14:textId="77777777" w:rsidR="00EA07FE" w:rsidRPr="007D038B" w:rsidRDefault="00EA07FE" w:rsidP="0088110F">
            <w:pPr>
              <w:jc w:val="center"/>
              <w:rPr>
                <w:i/>
                <w:iCs/>
                <w:sz w:val="20"/>
                <w:szCs w:val="20"/>
              </w:rPr>
            </w:pPr>
            <w:r w:rsidRPr="007D038B">
              <w:rPr>
                <w:i/>
                <w:iCs/>
                <w:sz w:val="20"/>
                <w:szCs w:val="20"/>
              </w:rPr>
              <w:t>Điểm cộng</w:t>
            </w:r>
          </w:p>
        </w:tc>
        <w:tc>
          <w:tcPr>
            <w:tcW w:w="1349" w:type="dxa"/>
            <w:tcBorders>
              <w:top w:val="nil"/>
              <w:left w:val="nil"/>
              <w:bottom w:val="single" w:sz="4" w:space="0" w:color="auto"/>
              <w:right w:val="single" w:sz="4" w:space="0" w:color="auto"/>
            </w:tcBorders>
            <w:shd w:val="clear" w:color="auto" w:fill="auto"/>
            <w:vAlign w:val="center"/>
            <w:hideMark/>
          </w:tcPr>
          <w:p w14:paraId="112B983F" w14:textId="77777777" w:rsidR="00EA07FE" w:rsidRPr="007D038B" w:rsidRDefault="00EA07FE" w:rsidP="0088110F">
            <w:pPr>
              <w:jc w:val="center"/>
              <w:rPr>
                <w:sz w:val="20"/>
                <w:szCs w:val="20"/>
              </w:rPr>
            </w:pPr>
            <w:r w:rsidRPr="007D038B">
              <w:rPr>
                <w:sz w:val="20"/>
                <w:szCs w:val="20"/>
              </w:rPr>
              <w:t>Điểm chính</w:t>
            </w:r>
          </w:p>
        </w:tc>
      </w:tr>
      <w:tr w:rsidR="00EA07FE" w:rsidRPr="007D038B" w14:paraId="49068036" w14:textId="77777777" w:rsidTr="0088110F">
        <w:trPr>
          <w:trHeight w:val="315"/>
        </w:trPr>
        <w:tc>
          <w:tcPr>
            <w:tcW w:w="1935"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51A4C2C7" w14:textId="77777777" w:rsidR="00EA07FE" w:rsidRPr="007D038B" w:rsidRDefault="00EA07FE" w:rsidP="0088110F">
            <w:pPr>
              <w:jc w:val="center"/>
              <w:rPr>
                <w:b/>
                <w:bCs/>
                <w:sz w:val="22"/>
                <w:szCs w:val="22"/>
              </w:rPr>
            </w:pPr>
            <w:r w:rsidRPr="007D038B">
              <w:rPr>
                <w:b/>
                <w:bCs/>
                <w:sz w:val="22"/>
                <w:szCs w:val="22"/>
              </w:rPr>
              <w:t>1- TRỒNG CÂY</w:t>
            </w:r>
            <w:r w:rsidRPr="007D038B">
              <w:rPr>
                <w:b/>
                <w:bCs/>
                <w:sz w:val="22"/>
                <w:szCs w:val="22"/>
              </w:rPr>
              <w:br/>
              <w:t>(10 điểm)</w:t>
            </w:r>
          </w:p>
        </w:tc>
        <w:tc>
          <w:tcPr>
            <w:tcW w:w="3221" w:type="dxa"/>
            <w:tcBorders>
              <w:top w:val="nil"/>
              <w:left w:val="nil"/>
              <w:bottom w:val="single" w:sz="4" w:space="0" w:color="auto"/>
              <w:right w:val="single" w:sz="4" w:space="0" w:color="auto"/>
            </w:tcBorders>
            <w:shd w:val="clear" w:color="auto" w:fill="auto"/>
            <w:hideMark/>
          </w:tcPr>
          <w:p w14:paraId="38D13AD0" w14:textId="77777777" w:rsidR="00EA07FE" w:rsidRPr="007D038B" w:rsidRDefault="00EA07FE" w:rsidP="0088110F">
            <w:pPr>
              <w:jc w:val="both"/>
            </w:pPr>
            <w:r w:rsidRPr="007D038B">
              <w:t>Có sơ đồ qui hoạch việc trồng cây</w:t>
            </w:r>
          </w:p>
        </w:tc>
        <w:tc>
          <w:tcPr>
            <w:tcW w:w="715" w:type="dxa"/>
            <w:tcBorders>
              <w:top w:val="nil"/>
              <w:left w:val="nil"/>
              <w:bottom w:val="single" w:sz="4" w:space="0" w:color="auto"/>
              <w:right w:val="single" w:sz="4" w:space="0" w:color="auto"/>
            </w:tcBorders>
            <w:shd w:val="clear" w:color="auto" w:fill="auto"/>
            <w:vAlign w:val="center"/>
            <w:hideMark/>
          </w:tcPr>
          <w:p w14:paraId="4DCA1454" w14:textId="77777777" w:rsidR="00EA07FE" w:rsidRPr="007D038B" w:rsidRDefault="00EA07FE" w:rsidP="0088110F">
            <w:pPr>
              <w:jc w:val="center"/>
            </w:pPr>
            <w:r w:rsidRPr="007D038B">
              <w:t>4</w:t>
            </w:r>
          </w:p>
        </w:tc>
        <w:tc>
          <w:tcPr>
            <w:tcW w:w="695" w:type="dxa"/>
            <w:tcBorders>
              <w:top w:val="nil"/>
              <w:left w:val="nil"/>
              <w:bottom w:val="single" w:sz="4" w:space="0" w:color="auto"/>
              <w:right w:val="single" w:sz="4" w:space="0" w:color="auto"/>
            </w:tcBorders>
            <w:shd w:val="clear" w:color="auto" w:fill="auto"/>
            <w:vAlign w:val="center"/>
            <w:hideMark/>
          </w:tcPr>
          <w:p w14:paraId="5C7AC164" w14:textId="77777777" w:rsidR="00EA07FE" w:rsidRPr="007D038B" w:rsidRDefault="00EA07FE" w:rsidP="0088110F">
            <w:pPr>
              <w:jc w:val="center"/>
              <w:rPr>
                <w:i/>
                <w:iCs/>
              </w:rPr>
            </w:pPr>
            <w:r w:rsidRPr="007D038B">
              <w:rPr>
                <w:i/>
                <w:iCs/>
              </w:rPr>
              <w:t> </w:t>
            </w:r>
          </w:p>
        </w:tc>
        <w:tc>
          <w:tcPr>
            <w:tcW w:w="715" w:type="dxa"/>
            <w:tcBorders>
              <w:top w:val="nil"/>
              <w:left w:val="nil"/>
              <w:bottom w:val="single" w:sz="4" w:space="0" w:color="auto"/>
              <w:right w:val="single" w:sz="4" w:space="0" w:color="auto"/>
            </w:tcBorders>
            <w:shd w:val="clear" w:color="auto" w:fill="auto"/>
            <w:vAlign w:val="center"/>
            <w:hideMark/>
          </w:tcPr>
          <w:p w14:paraId="6C5A023A"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5414504C"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2A595CBC"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41476C11" w14:textId="77777777" w:rsidR="00EA07FE" w:rsidRPr="007D038B" w:rsidRDefault="00EA07FE" w:rsidP="0088110F">
            <w:pPr>
              <w:jc w:val="right"/>
              <w:rPr>
                <w:sz w:val="20"/>
                <w:szCs w:val="20"/>
              </w:rPr>
            </w:pPr>
            <w:r w:rsidRPr="007D038B">
              <w:rPr>
                <w:sz w:val="20"/>
                <w:szCs w:val="20"/>
              </w:rPr>
              <w:t> </w:t>
            </w:r>
          </w:p>
        </w:tc>
        <w:tc>
          <w:tcPr>
            <w:tcW w:w="1349" w:type="dxa"/>
            <w:vMerge w:val="restart"/>
            <w:tcBorders>
              <w:top w:val="nil"/>
              <w:left w:val="single" w:sz="4" w:space="0" w:color="auto"/>
              <w:bottom w:val="single" w:sz="4" w:space="0" w:color="000000"/>
              <w:right w:val="single" w:sz="4" w:space="0" w:color="auto"/>
            </w:tcBorders>
            <w:shd w:val="clear" w:color="auto" w:fill="auto"/>
            <w:vAlign w:val="center"/>
            <w:hideMark/>
          </w:tcPr>
          <w:p w14:paraId="6C09A4DC" w14:textId="77777777" w:rsidR="00EA07FE" w:rsidRPr="007D038B" w:rsidRDefault="00EA07FE" w:rsidP="0088110F">
            <w:pPr>
              <w:jc w:val="center"/>
              <w:rPr>
                <w:sz w:val="20"/>
                <w:szCs w:val="20"/>
              </w:rPr>
            </w:pPr>
            <w:r w:rsidRPr="007D038B">
              <w:rPr>
                <w:sz w:val="20"/>
                <w:szCs w:val="20"/>
              </w:rPr>
              <w:t> </w:t>
            </w:r>
          </w:p>
        </w:tc>
      </w:tr>
      <w:tr w:rsidR="00EA07FE" w:rsidRPr="007D038B" w14:paraId="2FBA25BF" w14:textId="77777777" w:rsidTr="0088110F">
        <w:trPr>
          <w:trHeight w:val="645"/>
        </w:trPr>
        <w:tc>
          <w:tcPr>
            <w:tcW w:w="1935" w:type="dxa"/>
            <w:vMerge/>
            <w:tcBorders>
              <w:top w:val="single" w:sz="4" w:space="0" w:color="auto"/>
              <w:left w:val="single" w:sz="4" w:space="0" w:color="auto"/>
              <w:bottom w:val="single" w:sz="4" w:space="0" w:color="000000"/>
              <w:right w:val="single" w:sz="4" w:space="0" w:color="auto"/>
            </w:tcBorders>
            <w:vAlign w:val="center"/>
            <w:hideMark/>
          </w:tcPr>
          <w:p w14:paraId="19716DDD" w14:textId="77777777" w:rsidR="00EA07FE" w:rsidRPr="007D038B" w:rsidRDefault="00EA07FE" w:rsidP="0088110F">
            <w:pPr>
              <w:rPr>
                <w:b/>
                <w:bCs/>
                <w:sz w:val="22"/>
                <w:szCs w:val="22"/>
              </w:rPr>
            </w:pPr>
          </w:p>
        </w:tc>
        <w:tc>
          <w:tcPr>
            <w:tcW w:w="3221" w:type="dxa"/>
            <w:tcBorders>
              <w:top w:val="nil"/>
              <w:left w:val="nil"/>
              <w:bottom w:val="single" w:sz="4" w:space="0" w:color="auto"/>
              <w:right w:val="single" w:sz="4" w:space="0" w:color="auto"/>
            </w:tcBorders>
            <w:shd w:val="clear" w:color="auto" w:fill="auto"/>
            <w:hideMark/>
          </w:tcPr>
          <w:p w14:paraId="2F906D62" w14:textId="77777777" w:rsidR="00EA07FE" w:rsidRPr="007D038B" w:rsidRDefault="00EA07FE" w:rsidP="0088110F">
            <w:pPr>
              <w:jc w:val="both"/>
            </w:pPr>
            <w:r w:rsidRPr="007D038B">
              <w:t>Có nhiều loại cây: Cây bóng mát, cây cảnh, hoa, ...</w:t>
            </w:r>
          </w:p>
        </w:tc>
        <w:tc>
          <w:tcPr>
            <w:tcW w:w="715" w:type="dxa"/>
            <w:tcBorders>
              <w:top w:val="nil"/>
              <w:left w:val="nil"/>
              <w:bottom w:val="single" w:sz="4" w:space="0" w:color="auto"/>
              <w:right w:val="single" w:sz="4" w:space="0" w:color="auto"/>
            </w:tcBorders>
            <w:shd w:val="clear" w:color="auto" w:fill="auto"/>
            <w:vAlign w:val="center"/>
            <w:hideMark/>
          </w:tcPr>
          <w:p w14:paraId="52C127FC" w14:textId="77777777" w:rsidR="00EA07FE" w:rsidRPr="007D038B" w:rsidRDefault="00EA07FE" w:rsidP="0088110F">
            <w:pPr>
              <w:jc w:val="center"/>
            </w:pPr>
            <w:r w:rsidRPr="007D038B">
              <w:t>2</w:t>
            </w:r>
          </w:p>
        </w:tc>
        <w:tc>
          <w:tcPr>
            <w:tcW w:w="695" w:type="dxa"/>
            <w:tcBorders>
              <w:top w:val="nil"/>
              <w:left w:val="nil"/>
              <w:bottom w:val="single" w:sz="4" w:space="0" w:color="auto"/>
              <w:right w:val="single" w:sz="4" w:space="0" w:color="auto"/>
            </w:tcBorders>
            <w:shd w:val="clear" w:color="auto" w:fill="auto"/>
            <w:vAlign w:val="center"/>
            <w:hideMark/>
          </w:tcPr>
          <w:p w14:paraId="5727D127" w14:textId="77777777" w:rsidR="00EA07FE" w:rsidRPr="007D038B" w:rsidRDefault="00EA07FE" w:rsidP="0088110F">
            <w:pPr>
              <w:jc w:val="center"/>
              <w:rPr>
                <w:i/>
                <w:iCs/>
              </w:rPr>
            </w:pPr>
            <w:r w:rsidRPr="007D038B">
              <w:rPr>
                <w:i/>
                <w:iCs/>
              </w:rPr>
              <w:t> </w:t>
            </w:r>
          </w:p>
        </w:tc>
        <w:tc>
          <w:tcPr>
            <w:tcW w:w="715" w:type="dxa"/>
            <w:tcBorders>
              <w:top w:val="nil"/>
              <w:left w:val="nil"/>
              <w:bottom w:val="single" w:sz="4" w:space="0" w:color="auto"/>
              <w:right w:val="single" w:sz="4" w:space="0" w:color="auto"/>
            </w:tcBorders>
            <w:shd w:val="clear" w:color="auto" w:fill="auto"/>
            <w:vAlign w:val="center"/>
            <w:hideMark/>
          </w:tcPr>
          <w:p w14:paraId="2D8FA082"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7A0D5ECF"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6DFB2541"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56D12AC5" w14:textId="77777777" w:rsidR="00EA07FE" w:rsidRPr="007D038B" w:rsidRDefault="00EA07FE" w:rsidP="0088110F">
            <w:pPr>
              <w:jc w:val="right"/>
              <w:rPr>
                <w:sz w:val="20"/>
                <w:szCs w:val="20"/>
              </w:rPr>
            </w:pPr>
            <w:r w:rsidRPr="007D038B">
              <w:rPr>
                <w:sz w:val="20"/>
                <w:szCs w:val="20"/>
              </w:rPr>
              <w:t> </w:t>
            </w:r>
          </w:p>
        </w:tc>
        <w:tc>
          <w:tcPr>
            <w:tcW w:w="1349" w:type="dxa"/>
            <w:vMerge/>
            <w:tcBorders>
              <w:top w:val="nil"/>
              <w:left w:val="single" w:sz="4" w:space="0" w:color="auto"/>
              <w:bottom w:val="single" w:sz="4" w:space="0" w:color="000000"/>
              <w:right w:val="single" w:sz="4" w:space="0" w:color="auto"/>
            </w:tcBorders>
            <w:vAlign w:val="center"/>
            <w:hideMark/>
          </w:tcPr>
          <w:p w14:paraId="3162A0A8" w14:textId="77777777" w:rsidR="00EA07FE" w:rsidRPr="007D038B" w:rsidRDefault="00EA07FE" w:rsidP="0088110F">
            <w:pPr>
              <w:rPr>
                <w:sz w:val="20"/>
                <w:szCs w:val="20"/>
              </w:rPr>
            </w:pPr>
          </w:p>
        </w:tc>
      </w:tr>
      <w:tr w:rsidR="00EA07FE" w:rsidRPr="007D038B" w14:paraId="5448B235" w14:textId="77777777" w:rsidTr="0088110F">
        <w:trPr>
          <w:trHeight w:val="645"/>
        </w:trPr>
        <w:tc>
          <w:tcPr>
            <w:tcW w:w="1935" w:type="dxa"/>
            <w:vMerge/>
            <w:tcBorders>
              <w:top w:val="single" w:sz="4" w:space="0" w:color="auto"/>
              <w:left w:val="single" w:sz="4" w:space="0" w:color="auto"/>
              <w:bottom w:val="single" w:sz="4" w:space="0" w:color="000000"/>
              <w:right w:val="single" w:sz="4" w:space="0" w:color="auto"/>
            </w:tcBorders>
            <w:vAlign w:val="center"/>
            <w:hideMark/>
          </w:tcPr>
          <w:p w14:paraId="1346ECA0" w14:textId="77777777" w:rsidR="00EA07FE" w:rsidRPr="007D038B" w:rsidRDefault="00EA07FE" w:rsidP="0088110F">
            <w:pPr>
              <w:rPr>
                <w:b/>
                <w:bCs/>
                <w:sz w:val="22"/>
                <w:szCs w:val="22"/>
              </w:rPr>
            </w:pPr>
          </w:p>
        </w:tc>
        <w:tc>
          <w:tcPr>
            <w:tcW w:w="3221" w:type="dxa"/>
            <w:tcBorders>
              <w:top w:val="nil"/>
              <w:left w:val="nil"/>
              <w:bottom w:val="single" w:sz="4" w:space="0" w:color="auto"/>
              <w:right w:val="single" w:sz="4" w:space="0" w:color="auto"/>
            </w:tcBorders>
            <w:shd w:val="clear" w:color="auto" w:fill="auto"/>
            <w:hideMark/>
          </w:tcPr>
          <w:p w14:paraId="22F0809B" w14:textId="77777777" w:rsidR="00EA07FE" w:rsidRPr="007D038B" w:rsidRDefault="00EA07FE" w:rsidP="0088110F">
            <w:pPr>
              <w:jc w:val="both"/>
            </w:pPr>
            <w:r w:rsidRPr="007D038B">
              <w:t>Có ghế đá, lối đi trong khu vực bóng mát, vườn hoa.</w:t>
            </w:r>
          </w:p>
        </w:tc>
        <w:tc>
          <w:tcPr>
            <w:tcW w:w="715" w:type="dxa"/>
            <w:tcBorders>
              <w:top w:val="nil"/>
              <w:left w:val="nil"/>
              <w:bottom w:val="single" w:sz="4" w:space="0" w:color="auto"/>
              <w:right w:val="single" w:sz="4" w:space="0" w:color="auto"/>
            </w:tcBorders>
            <w:shd w:val="clear" w:color="auto" w:fill="auto"/>
            <w:vAlign w:val="center"/>
            <w:hideMark/>
          </w:tcPr>
          <w:p w14:paraId="7F8282E9" w14:textId="77777777" w:rsidR="00EA07FE" w:rsidRPr="007D038B" w:rsidRDefault="00EA07FE" w:rsidP="0088110F">
            <w:pPr>
              <w:jc w:val="center"/>
            </w:pPr>
            <w:r w:rsidRPr="007D038B">
              <w:t>2</w:t>
            </w:r>
          </w:p>
        </w:tc>
        <w:tc>
          <w:tcPr>
            <w:tcW w:w="695" w:type="dxa"/>
            <w:tcBorders>
              <w:top w:val="nil"/>
              <w:left w:val="nil"/>
              <w:bottom w:val="single" w:sz="4" w:space="0" w:color="auto"/>
              <w:right w:val="single" w:sz="4" w:space="0" w:color="auto"/>
            </w:tcBorders>
            <w:shd w:val="clear" w:color="auto" w:fill="auto"/>
            <w:vAlign w:val="center"/>
            <w:hideMark/>
          </w:tcPr>
          <w:p w14:paraId="4CE52539" w14:textId="77777777" w:rsidR="00EA07FE" w:rsidRPr="007D038B" w:rsidRDefault="00EA07FE" w:rsidP="0088110F">
            <w:pPr>
              <w:jc w:val="center"/>
              <w:rPr>
                <w:i/>
                <w:iCs/>
              </w:rPr>
            </w:pPr>
            <w:r w:rsidRPr="007D038B">
              <w:rPr>
                <w:i/>
                <w:iCs/>
              </w:rPr>
              <w:t> </w:t>
            </w:r>
          </w:p>
        </w:tc>
        <w:tc>
          <w:tcPr>
            <w:tcW w:w="715" w:type="dxa"/>
            <w:tcBorders>
              <w:top w:val="nil"/>
              <w:left w:val="nil"/>
              <w:bottom w:val="single" w:sz="4" w:space="0" w:color="auto"/>
              <w:right w:val="single" w:sz="4" w:space="0" w:color="auto"/>
            </w:tcBorders>
            <w:shd w:val="clear" w:color="auto" w:fill="auto"/>
            <w:vAlign w:val="center"/>
            <w:hideMark/>
          </w:tcPr>
          <w:p w14:paraId="0DD1C9DC"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4439C1B5"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76C90CD9"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19FEE7B5" w14:textId="77777777" w:rsidR="00EA07FE" w:rsidRPr="007D038B" w:rsidRDefault="00EA07FE" w:rsidP="0088110F">
            <w:pPr>
              <w:jc w:val="right"/>
              <w:rPr>
                <w:sz w:val="20"/>
                <w:szCs w:val="20"/>
              </w:rPr>
            </w:pPr>
            <w:r w:rsidRPr="007D038B">
              <w:rPr>
                <w:sz w:val="20"/>
                <w:szCs w:val="20"/>
              </w:rPr>
              <w:t> </w:t>
            </w:r>
          </w:p>
        </w:tc>
        <w:tc>
          <w:tcPr>
            <w:tcW w:w="1349" w:type="dxa"/>
            <w:vMerge/>
            <w:tcBorders>
              <w:top w:val="nil"/>
              <w:left w:val="single" w:sz="4" w:space="0" w:color="auto"/>
              <w:bottom w:val="single" w:sz="4" w:space="0" w:color="000000"/>
              <w:right w:val="single" w:sz="4" w:space="0" w:color="auto"/>
            </w:tcBorders>
            <w:vAlign w:val="center"/>
            <w:hideMark/>
          </w:tcPr>
          <w:p w14:paraId="630BBC6E" w14:textId="77777777" w:rsidR="00EA07FE" w:rsidRPr="007D038B" w:rsidRDefault="00EA07FE" w:rsidP="0088110F">
            <w:pPr>
              <w:rPr>
                <w:sz w:val="20"/>
                <w:szCs w:val="20"/>
              </w:rPr>
            </w:pPr>
          </w:p>
        </w:tc>
      </w:tr>
      <w:tr w:rsidR="00EA07FE" w:rsidRPr="007D038B" w14:paraId="05A86344" w14:textId="77777777" w:rsidTr="0088110F">
        <w:trPr>
          <w:trHeight w:val="315"/>
        </w:trPr>
        <w:tc>
          <w:tcPr>
            <w:tcW w:w="1935" w:type="dxa"/>
            <w:vMerge/>
            <w:tcBorders>
              <w:top w:val="single" w:sz="4" w:space="0" w:color="auto"/>
              <w:left w:val="single" w:sz="4" w:space="0" w:color="auto"/>
              <w:bottom w:val="single" w:sz="4" w:space="0" w:color="000000"/>
              <w:right w:val="single" w:sz="4" w:space="0" w:color="auto"/>
            </w:tcBorders>
            <w:vAlign w:val="center"/>
            <w:hideMark/>
          </w:tcPr>
          <w:p w14:paraId="03E98AD3" w14:textId="77777777" w:rsidR="00EA07FE" w:rsidRPr="007D038B" w:rsidRDefault="00EA07FE" w:rsidP="0088110F">
            <w:pPr>
              <w:rPr>
                <w:b/>
                <w:bCs/>
                <w:sz w:val="22"/>
                <w:szCs w:val="22"/>
              </w:rPr>
            </w:pPr>
          </w:p>
        </w:tc>
        <w:tc>
          <w:tcPr>
            <w:tcW w:w="3221" w:type="dxa"/>
            <w:tcBorders>
              <w:top w:val="nil"/>
              <w:left w:val="nil"/>
              <w:bottom w:val="single" w:sz="4" w:space="0" w:color="auto"/>
              <w:right w:val="single" w:sz="4" w:space="0" w:color="auto"/>
            </w:tcBorders>
            <w:shd w:val="clear" w:color="auto" w:fill="auto"/>
            <w:hideMark/>
          </w:tcPr>
          <w:p w14:paraId="317F85E3" w14:textId="77777777" w:rsidR="00EA07FE" w:rsidRPr="007D038B" w:rsidRDefault="00EA07FE" w:rsidP="0088110F">
            <w:pPr>
              <w:jc w:val="both"/>
            </w:pPr>
            <w:r w:rsidRPr="007D038B">
              <w:t>Sửa sang chăm bón thường xuyên</w:t>
            </w:r>
          </w:p>
        </w:tc>
        <w:tc>
          <w:tcPr>
            <w:tcW w:w="715" w:type="dxa"/>
            <w:tcBorders>
              <w:top w:val="nil"/>
              <w:left w:val="nil"/>
              <w:bottom w:val="single" w:sz="4" w:space="0" w:color="auto"/>
              <w:right w:val="single" w:sz="4" w:space="0" w:color="auto"/>
            </w:tcBorders>
            <w:shd w:val="clear" w:color="auto" w:fill="auto"/>
            <w:vAlign w:val="center"/>
            <w:hideMark/>
          </w:tcPr>
          <w:p w14:paraId="04402904" w14:textId="77777777" w:rsidR="00EA07FE" w:rsidRPr="007D038B" w:rsidRDefault="00EA07FE" w:rsidP="0088110F">
            <w:pPr>
              <w:jc w:val="center"/>
            </w:pPr>
            <w:r w:rsidRPr="007D038B">
              <w:t>2</w:t>
            </w:r>
          </w:p>
        </w:tc>
        <w:tc>
          <w:tcPr>
            <w:tcW w:w="695" w:type="dxa"/>
            <w:tcBorders>
              <w:top w:val="nil"/>
              <w:left w:val="nil"/>
              <w:bottom w:val="single" w:sz="4" w:space="0" w:color="auto"/>
              <w:right w:val="single" w:sz="4" w:space="0" w:color="auto"/>
            </w:tcBorders>
            <w:shd w:val="clear" w:color="auto" w:fill="auto"/>
            <w:vAlign w:val="center"/>
            <w:hideMark/>
          </w:tcPr>
          <w:p w14:paraId="2C721FDF" w14:textId="77777777" w:rsidR="00EA07FE" w:rsidRPr="007D038B" w:rsidRDefault="00EA07FE" w:rsidP="0088110F">
            <w:pPr>
              <w:jc w:val="center"/>
              <w:rPr>
                <w:i/>
                <w:iCs/>
              </w:rPr>
            </w:pPr>
            <w:r w:rsidRPr="007D038B">
              <w:rPr>
                <w:i/>
                <w:iCs/>
              </w:rPr>
              <w:t> </w:t>
            </w:r>
          </w:p>
        </w:tc>
        <w:tc>
          <w:tcPr>
            <w:tcW w:w="715" w:type="dxa"/>
            <w:tcBorders>
              <w:top w:val="nil"/>
              <w:left w:val="nil"/>
              <w:bottom w:val="single" w:sz="4" w:space="0" w:color="auto"/>
              <w:right w:val="single" w:sz="4" w:space="0" w:color="auto"/>
            </w:tcBorders>
            <w:shd w:val="clear" w:color="auto" w:fill="auto"/>
            <w:vAlign w:val="center"/>
            <w:hideMark/>
          </w:tcPr>
          <w:p w14:paraId="313D884D"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20A2C718"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1FBCA462"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22FB1414" w14:textId="77777777" w:rsidR="00EA07FE" w:rsidRPr="007D038B" w:rsidRDefault="00EA07FE" w:rsidP="0088110F">
            <w:pPr>
              <w:jc w:val="right"/>
              <w:rPr>
                <w:sz w:val="20"/>
                <w:szCs w:val="20"/>
              </w:rPr>
            </w:pPr>
            <w:r w:rsidRPr="007D038B">
              <w:rPr>
                <w:sz w:val="20"/>
                <w:szCs w:val="20"/>
              </w:rPr>
              <w:t> </w:t>
            </w:r>
          </w:p>
        </w:tc>
        <w:tc>
          <w:tcPr>
            <w:tcW w:w="1349" w:type="dxa"/>
            <w:vMerge/>
            <w:tcBorders>
              <w:top w:val="nil"/>
              <w:left w:val="single" w:sz="4" w:space="0" w:color="auto"/>
              <w:bottom w:val="single" w:sz="4" w:space="0" w:color="000000"/>
              <w:right w:val="single" w:sz="4" w:space="0" w:color="auto"/>
            </w:tcBorders>
            <w:vAlign w:val="center"/>
            <w:hideMark/>
          </w:tcPr>
          <w:p w14:paraId="153DF9E4" w14:textId="77777777" w:rsidR="00EA07FE" w:rsidRPr="007D038B" w:rsidRDefault="00EA07FE" w:rsidP="0088110F">
            <w:pPr>
              <w:rPr>
                <w:sz w:val="20"/>
                <w:szCs w:val="20"/>
              </w:rPr>
            </w:pPr>
          </w:p>
        </w:tc>
      </w:tr>
      <w:tr w:rsidR="00EA07FE" w:rsidRPr="007D038B" w14:paraId="39C094A6" w14:textId="77777777" w:rsidTr="0088110F">
        <w:trPr>
          <w:trHeight w:val="375"/>
        </w:trPr>
        <w:tc>
          <w:tcPr>
            <w:tcW w:w="1935" w:type="dxa"/>
            <w:vMerge/>
            <w:tcBorders>
              <w:top w:val="single" w:sz="4" w:space="0" w:color="auto"/>
              <w:left w:val="single" w:sz="4" w:space="0" w:color="auto"/>
              <w:bottom w:val="single" w:sz="4" w:space="0" w:color="000000"/>
              <w:right w:val="single" w:sz="4" w:space="0" w:color="auto"/>
            </w:tcBorders>
            <w:vAlign w:val="center"/>
            <w:hideMark/>
          </w:tcPr>
          <w:p w14:paraId="27F4ED77" w14:textId="77777777" w:rsidR="00EA07FE" w:rsidRPr="007D038B" w:rsidRDefault="00EA07FE" w:rsidP="0088110F">
            <w:pPr>
              <w:rPr>
                <w:b/>
                <w:bCs/>
                <w:sz w:val="22"/>
                <w:szCs w:val="22"/>
              </w:rPr>
            </w:pPr>
          </w:p>
        </w:tc>
        <w:tc>
          <w:tcPr>
            <w:tcW w:w="3221" w:type="dxa"/>
            <w:tcBorders>
              <w:top w:val="nil"/>
              <w:left w:val="nil"/>
              <w:bottom w:val="single" w:sz="4" w:space="0" w:color="auto"/>
              <w:right w:val="single" w:sz="4" w:space="0" w:color="auto"/>
            </w:tcBorders>
            <w:shd w:val="clear" w:color="auto" w:fill="auto"/>
            <w:hideMark/>
          </w:tcPr>
          <w:p w14:paraId="7A46A5D3" w14:textId="77777777" w:rsidR="00EA07FE" w:rsidRPr="007D038B" w:rsidRDefault="00EA07FE" w:rsidP="0088110F">
            <w:pPr>
              <w:jc w:val="both"/>
            </w:pPr>
            <w:r w:rsidRPr="007D038B">
              <w:t>Có vườn sinh học</w:t>
            </w:r>
          </w:p>
        </w:tc>
        <w:tc>
          <w:tcPr>
            <w:tcW w:w="715" w:type="dxa"/>
            <w:tcBorders>
              <w:top w:val="nil"/>
              <w:left w:val="nil"/>
              <w:bottom w:val="single" w:sz="4" w:space="0" w:color="auto"/>
              <w:right w:val="single" w:sz="4" w:space="0" w:color="auto"/>
            </w:tcBorders>
            <w:shd w:val="clear" w:color="auto" w:fill="auto"/>
            <w:vAlign w:val="center"/>
            <w:hideMark/>
          </w:tcPr>
          <w:p w14:paraId="03548751" w14:textId="77777777" w:rsidR="00EA07FE" w:rsidRPr="007D038B" w:rsidRDefault="00EA07FE" w:rsidP="0088110F">
            <w:pPr>
              <w:jc w:val="center"/>
            </w:pPr>
            <w:r w:rsidRPr="007D038B">
              <w:t> </w:t>
            </w:r>
          </w:p>
        </w:tc>
        <w:tc>
          <w:tcPr>
            <w:tcW w:w="695" w:type="dxa"/>
            <w:tcBorders>
              <w:top w:val="nil"/>
              <w:left w:val="nil"/>
              <w:bottom w:val="single" w:sz="4" w:space="0" w:color="auto"/>
              <w:right w:val="single" w:sz="4" w:space="0" w:color="auto"/>
            </w:tcBorders>
            <w:shd w:val="clear" w:color="auto" w:fill="auto"/>
            <w:vAlign w:val="center"/>
            <w:hideMark/>
          </w:tcPr>
          <w:p w14:paraId="5CD7E50C" w14:textId="77777777" w:rsidR="00EA07FE" w:rsidRPr="007D038B" w:rsidRDefault="00EA07FE" w:rsidP="0088110F">
            <w:pPr>
              <w:jc w:val="center"/>
              <w:rPr>
                <w:i/>
                <w:iCs/>
              </w:rPr>
            </w:pPr>
            <w:r w:rsidRPr="007D038B">
              <w:rPr>
                <w:i/>
                <w:iCs/>
              </w:rPr>
              <w:t>1</w:t>
            </w:r>
          </w:p>
        </w:tc>
        <w:tc>
          <w:tcPr>
            <w:tcW w:w="715" w:type="dxa"/>
            <w:tcBorders>
              <w:top w:val="nil"/>
              <w:left w:val="nil"/>
              <w:bottom w:val="single" w:sz="4" w:space="0" w:color="auto"/>
              <w:right w:val="single" w:sz="4" w:space="0" w:color="auto"/>
            </w:tcBorders>
            <w:shd w:val="clear" w:color="auto" w:fill="auto"/>
            <w:vAlign w:val="center"/>
            <w:hideMark/>
          </w:tcPr>
          <w:p w14:paraId="617AE729"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4302ECA8"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623DBDEC"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75ABFF37" w14:textId="77777777" w:rsidR="00EA07FE" w:rsidRPr="007D038B" w:rsidRDefault="00EA07FE" w:rsidP="0088110F">
            <w:pPr>
              <w:jc w:val="right"/>
              <w:rPr>
                <w:sz w:val="20"/>
                <w:szCs w:val="20"/>
              </w:rPr>
            </w:pPr>
            <w:r w:rsidRPr="007D038B">
              <w:rPr>
                <w:sz w:val="20"/>
                <w:szCs w:val="20"/>
              </w:rPr>
              <w:t> </w:t>
            </w:r>
          </w:p>
        </w:tc>
        <w:tc>
          <w:tcPr>
            <w:tcW w:w="1349" w:type="dxa"/>
            <w:vMerge/>
            <w:tcBorders>
              <w:top w:val="nil"/>
              <w:left w:val="single" w:sz="4" w:space="0" w:color="auto"/>
              <w:bottom w:val="single" w:sz="4" w:space="0" w:color="000000"/>
              <w:right w:val="single" w:sz="4" w:space="0" w:color="auto"/>
            </w:tcBorders>
            <w:vAlign w:val="center"/>
            <w:hideMark/>
          </w:tcPr>
          <w:p w14:paraId="626AE42E" w14:textId="77777777" w:rsidR="00EA07FE" w:rsidRPr="007D038B" w:rsidRDefault="00EA07FE" w:rsidP="0088110F">
            <w:pPr>
              <w:rPr>
                <w:sz w:val="20"/>
                <w:szCs w:val="20"/>
              </w:rPr>
            </w:pPr>
          </w:p>
        </w:tc>
      </w:tr>
      <w:tr w:rsidR="00EA07FE" w:rsidRPr="007D038B" w14:paraId="42B3361E" w14:textId="77777777" w:rsidTr="0088110F">
        <w:trPr>
          <w:trHeight w:val="645"/>
        </w:trPr>
        <w:tc>
          <w:tcPr>
            <w:tcW w:w="1935" w:type="dxa"/>
            <w:vMerge w:val="restart"/>
            <w:tcBorders>
              <w:top w:val="nil"/>
              <w:left w:val="single" w:sz="4" w:space="0" w:color="auto"/>
              <w:bottom w:val="single" w:sz="4" w:space="0" w:color="000000"/>
              <w:right w:val="single" w:sz="4" w:space="0" w:color="auto"/>
            </w:tcBorders>
            <w:shd w:val="clear" w:color="auto" w:fill="auto"/>
            <w:hideMark/>
          </w:tcPr>
          <w:p w14:paraId="2C137946" w14:textId="77777777" w:rsidR="00EA07FE" w:rsidRPr="007D038B" w:rsidRDefault="00EA07FE" w:rsidP="0088110F">
            <w:pPr>
              <w:jc w:val="center"/>
              <w:rPr>
                <w:b/>
                <w:bCs/>
                <w:sz w:val="22"/>
                <w:szCs w:val="22"/>
              </w:rPr>
            </w:pPr>
            <w:r w:rsidRPr="007D038B">
              <w:rPr>
                <w:b/>
                <w:bCs/>
                <w:sz w:val="22"/>
                <w:szCs w:val="22"/>
              </w:rPr>
              <w:t>2- GIẢM THIỂU XÓI MÒN ĐẤT</w:t>
            </w:r>
            <w:r w:rsidRPr="007D038B">
              <w:rPr>
                <w:b/>
                <w:bCs/>
                <w:sz w:val="22"/>
                <w:szCs w:val="22"/>
              </w:rPr>
              <w:br/>
              <w:t>(2 điểm)</w:t>
            </w:r>
          </w:p>
        </w:tc>
        <w:tc>
          <w:tcPr>
            <w:tcW w:w="3221" w:type="dxa"/>
            <w:tcBorders>
              <w:top w:val="nil"/>
              <w:left w:val="nil"/>
              <w:bottom w:val="single" w:sz="4" w:space="0" w:color="auto"/>
              <w:right w:val="single" w:sz="4" w:space="0" w:color="auto"/>
            </w:tcBorders>
            <w:shd w:val="clear" w:color="auto" w:fill="auto"/>
            <w:hideMark/>
          </w:tcPr>
          <w:p w14:paraId="02204B86" w14:textId="77777777" w:rsidR="00EA07FE" w:rsidRPr="007D038B" w:rsidRDefault="00EA07FE" w:rsidP="0088110F">
            <w:pPr>
              <w:jc w:val="both"/>
            </w:pPr>
            <w:r w:rsidRPr="007D038B">
              <w:t>Làm hệ thống cống, rảnh thoát nước hợp lý.</w:t>
            </w:r>
          </w:p>
        </w:tc>
        <w:tc>
          <w:tcPr>
            <w:tcW w:w="715" w:type="dxa"/>
            <w:tcBorders>
              <w:top w:val="nil"/>
              <w:left w:val="nil"/>
              <w:bottom w:val="single" w:sz="4" w:space="0" w:color="auto"/>
              <w:right w:val="single" w:sz="4" w:space="0" w:color="auto"/>
            </w:tcBorders>
            <w:shd w:val="clear" w:color="auto" w:fill="auto"/>
            <w:vAlign w:val="center"/>
            <w:hideMark/>
          </w:tcPr>
          <w:p w14:paraId="2BFE0608" w14:textId="77777777" w:rsidR="00EA07FE" w:rsidRPr="007D038B" w:rsidRDefault="00EA07FE" w:rsidP="0088110F">
            <w:pPr>
              <w:jc w:val="center"/>
            </w:pPr>
            <w:r w:rsidRPr="007D038B">
              <w:t>2</w:t>
            </w:r>
          </w:p>
        </w:tc>
        <w:tc>
          <w:tcPr>
            <w:tcW w:w="695" w:type="dxa"/>
            <w:tcBorders>
              <w:top w:val="nil"/>
              <w:left w:val="nil"/>
              <w:bottom w:val="single" w:sz="4" w:space="0" w:color="auto"/>
              <w:right w:val="single" w:sz="4" w:space="0" w:color="auto"/>
            </w:tcBorders>
            <w:shd w:val="clear" w:color="auto" w:fill="auto"/>
            <w:vAlign w:val="center"/>
            <w:hideMark/>
          </w:tcPr>
          <w:p w14:paraId="4B3A3D25" w14:textId="77777777" w:rsidR="00EA07FE" w:rsidRPr="007D038B" w:rsidRDefault="00EA07FE" w:rsidP="0088110F">
            <w:pPr>
              <w:jc w:val="center"/>
              <w:rPr>
                <w:i/>
                <w:iCs/>
              </w:rPr>
            </w:pPr>
            <w:r w:rsidRPr="007D038B">
              <w:rPr>
                <w:i/>
                <w:iCs/>
              </w:rPr>
              <w:t> </w:t>
            </w:r>
          </w:p>
        </w:tc>
        <w:tc>
          <w:tcPr>
            <w:tcW w:w="715" w:type="dxa"/>
            <w:tcBorders>
              <w:top w:val="nil"/>
              <w:left w:val="nil"/>
              <w:bottom w:val="single" w:sz="4" w:space="0" w:color="auto"/>
              <w:right w:val="single" w:sz="4" w:space="0" w:color="auto"/>
            </w:tcBorders>
            <w:shd w:val="clear" w:color="auto" w:fill="auto"/>
            <w:vAlign w:val="center"/>
            <w:hideMark/>
          </w:tcPr>
          <w:p w14:paraId="144895ED"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3FAC64A3"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539D9C40"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608037B0" w14:textId="77777777" w:rsidR="00EA07FE" w:rsidRPr="007D038B" w:rsidRDefault="00EA07FE" w:rsidP="0088110F">
            <w:pPr>
              <w:jc w:val="right"/>
              <w:rPr>
                <w:sz w:val="20"/>
                <w:szCs w:val="20"/>
              </w:rPr>
            </w:pPr>
            <w:r w:rsidRPr="007D038B">
              <w:rPr>
                <w:sz w:val="20"/>
                <w:szCs w:val="20"/>
              </w:rPr>
              <w:t> </w:t>
            </w:r>
          </w:p>
        </w:tc>
        <w:tc>
          <w:tcPr>
            <w:tcW w:w="1349" w:type="dxa"/>
            <w:vMerge w:val="restart"/>
            <w:tcBorders>
              <w:top w:val="nil"/>
              <w:left w:val="single" w:sz="4" w:space="0" w:color="auto"/>
              <w:bottom w:val="single" w:sz="4" w:space="0" w:color="000000"/>
              <w:right w:val="single" w:sz="4" w:space="0" w:color="auto"/>
            </w:tcBorders>
            <w:shd w:val="clear" w:color="auto" w:fill="auto"/>
            <w:vAlign w:val="center"/>
            <w:hideMark/>
          </w:tcPr>
          <w:p w14:paraId="31E53F1E" w14:textId="77777777" w:rsidR="00EA07FE" w:rsidRPr="007D038B" w:rsidRDefault="00EA07FE" w:rsidP="0088110F">
            <w:pPr>
              <w:jc w:val="center"/>
              <w:rPr>
                <w:sz w:val="20"/>
                <w:szCs w:val="20"/>
              </w:rPr>
            </w:pPr>
            <w:r w:rsidRPr="007D038B">
              <w:rPr>
                <w:sz w:val="20"/>
                <w:szCs w:val="20"/>
              </w:rPr>
              <w:t> </w:t>
            </w:r>
          </w:p>
        </w:tc>
      </w:tr>
      <w:tr w:rsidR="00EA07FE" w:rsidRPr="007D038B" w14:paraId="0588891A" w14:textId="77777777" w:rsidTr="0088110F">
        <w:trPr>
          <w:trHeight w:val="315"/>
        </w:trPr>
        <w:tc>
          <w:tcPr>
            <w:tcW w:w="1935" w:type="dxa"/>
            <w:vMerge/>
            <w:tcBorders>
              <w:top w:val="nil"/>
              <w:left w:val="single" w:sz="4" w:space="0" w:color="auto"/>
              <w:bottom w:val="single" w:sz="4" w:space="0" w:color="000000"/>
              <w:right w:val="single" w:sz="4" w:space="0" w:color="auto"/>
            </w:tcBorders>
            <w:vAlign w:val="center"/>
            <w:hideMark/>
          </w:tcPr>
          <w:p w14:paraId="702FFD07" w14:textId="77777777" w:rsidR="00EA07FE" w:rsidRPr="007D038B" w:rsidRDefault="00EA07FE" w:rsidP="0088110F">
            <w:pPr>
              <w:rPr>
                <w:b/>
                <w:bCs/>
                <w:sz w:val="22"/>
                <w:szCs w:val="22"/>
              </w:rPr>
            </w:pPr>
          </w:p>
        </w:tc>
        <w:tc>
          <w:tcPr>
            <w:tcW w:w="3221" w:type="dxa"/>
            <w:tcBorders>
              <w:top w:val="nil"/>
              <w:left w:val="nil"/>
              <w:bottom w:val="single" w:sz="4" w:space="0" w:color="auto"/>
              <w:right w:val="single" w:sz="4" w:space="0" w:color="auto"/>
            </w:tcBorders>
            <w:shd w:val="clear" w:color="auto" w:fill="auto"/>
            <w:hideMark/>
          </w:tcPr>
          <w:p w14:paraId="7C0AF777" w14:textId="77777777" w:rsidR="00EA07FE" w:rsidRPr="007D038B" w:rsidRDefault="00EA07FE" w:rsidP="0088110F">
            <w:pPr>
              <w:jc w:val="both"/>
            </w:pPr>
            <w:r w:rsidRPr="007D038B">
              <w:t>Phủ cỏ trồng các loại cây giữ đất</w:t>
            </w:r>
          </w:p>
        </w:tc>
        <w:tc>
          <w:tcPr>
            <w:tcW w:w="715" w:type="dxa"/>
            <w:tcBorders>
              <w:top w:val="nil"/>
              <w:left w:val="nil"/>
              <w:bottom w:val="single" w:sz="4" w:space="0" w:color="auto"/>
              <w:right w:val="single" w:sz="4" w:space="0" w:color="auto"/>
            </w:tcBorders>
            <w:shd w:val="clear" w:color="auto" w:fill="auto"/>
            <w:vAlign w:val="center"/>
            <w:hideMark/>
          </w:tcPr>
          <w:p w14:paraId="4BC48F3C" w14:textId="77777777" w:rsidR="00EA07FE" w:rsidRPr="007D038B" w:rsidRDefault="00EA07FE" w:rsidP="0088110F">
            <w:pPr>
              <w:jc w:val="center"/>
            </w:pPr>
            <w:r w:rsidRPr="007D038B">
              <w:t> </w:t>
            </w:r>
          </w:p>
        </w:tc>
        <w:tc>
          <w:tcPr>
            <w:tcW w:w="695" w:type="dxa"/>
            <w:tcBorders>
              <w:top w:val="nil"/>
              <w:left w:val="nil"/>
              <w:bottom w:val="single" w:sz="4" w:space="0" w:color="auto"/>
              <w:right w:val="single" w:sz="4" w:space="0" w:color="auto"/>
            </w:tcBorders>
            <w:shd w:val="clear" w:color="auto" w:fill="auto"/>
            <w:vAlign w:val="center"/>
            <w:hideMark/>
          </w:tcPr>
          <w:p w14:paraId="4EB7C624" w14:textId="77777777" w:rsidR="00EA07FE" w:rsidRPr="007D038B" w:rsidRDefault="00EA07FE" w:rsidP="0088110F">
            <w:pPr>
              <w:jc w:val="center"/>
              <w:rPr>
                <w:i/>
                <w:iCs/>
              </w:rPr>
            </w:pPr>
            <w:r w:rsidRPr="007D038B">
              <w:rPr>
                <w:i/>
                <w:iCs/>
              </w:rPr>
              <w:t>1</w:t>
            </w:r>
          </w:p>
        </w:tc>
        <w:tc>
          <w:tcPr>
            <w:tcW w:w="715" w:type="dxa"/>
            <w:tcBorders>
              <w:top w:val="nil"/>
              <w:left w:val="nil"/>
              <w:bottom w:val="single" w:sz="4" w:space="0" w:color="auto"/>
              <w:right w:val="single" w:sz="4" w:space="0" w:color="auto"/>
            </w:tcBorders>
            <w:shd w:val="clear" w:color="auto" w:fill="auto"/>
            <w:vAlign w:val="center"/>
            <w:hideMark/>
          </w:tcPr>
          <w:p w14:paraId="7B3928A5"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5AD92C6A"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5889BCB1"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3718B881" w14:textId="77777777" w:rsidR="00EA07FE" w:rsidRPr="007D038B" w:rsidRDefault="00EA07FE" w:rsidP="0088110F">
            <w:pPr>
              <w:jc w:val="right"/>
              <w:rPr>
                <w:sz w:val="20"/>
                <w:szCs w:val="20"/>
              </w:rPr>
            </w:pPr>
            <w:r w:rsidRPr="007D038B">
              <w:rPr>
                <w:sz w:val="20"/>
                <w:szCs w:val="20"/>
              </w:rPr>
              <w:t> </w:t>
            </w:r>
          </w:p>
        </w:tc>
        <w:tc>
          <w:tcPr>
            <w:tcW w:w="1349" w:type="dxa"/>
            <w:vMerge/>
            <w:tcBorders>
              <w:top w:val="nil"/>
              <w:left w:val="single" w:sz="4" w:space="0" w:color="auto"/>
              <w:bottom w:val="single" w:sz="4" w:space="0" w:color="000000"/>
              <w:right w:val="single" w:sz="4" w:space="0" w:color="auto"/>
            </w:tcBorders>
            <w:vAlign w:val="center"/>
            <w:hideMark/>
          </w:tcPr>
          <w:p w14:paraId="4A6AFD69" w14:textId="77777777" w:rsidR="00EA07FE" w:rsidRPr="007D038B" w:rsidRDefault="00EA07FE" w:rsidP="0088110F">
            <w:pPr>
              <w:rPr>
                <w:sz w:val="20"/>
                <w:szCs w:val="20"/>
              </w:rPr>
            </w:pPr>
          </w:p>
        </w:tc>
      </w:tr>
      <w:tr w:rsidR="00EA07FE" w:rsidRPr="007D038B" w14:paraId="67DC8406" w14:textId="77777777" w:rsidTr="0088110F">
        <w:trPr>
          <w:trHeight w:val="645"/>
        </w:trPr>
        <w:tc>
          <w:tcPr>
            <w:tcW w:w="1935" w:type="dxa"/>
            <w:vMerge/>
            <w:tcBorders>
              <w:top w:val="nil"/>
              <w:left w:val="single" w:sz="4" w:space="0" w:color="auto"/>
              <w:bottom w:val="single" w:sz="4" w:space="0" w:color="000000"/>
              <w:right w:val="single" w:sz="4" w:space="0" w:color="auto"/>
            </w:tcBorders>
            <w:vAlign w:val="center"/>
            <w:hideMark/>
          </w:tcPr>
          <w:p w14:paraId="620069C2" w14:textId="77777777" w:rsidR="00EA07FE" w:rsidRPr="007D038B" w:rsidRDefault="00EA07FE" w:rsidP="0088110F">
            <w:pPr>
              <w:rPr>
                <w:b/>
                <w:bCs/>
                <w:sz w:val="22"/>
                <w:szCs w:val="22"/>
              </w:rPr>
            </w:pPr>
          </w:p>
        </w:tc>
        <w:tc>
          <w:tcPr>
            <w:tcW w:w="3221" w:type="dxa"/>
            <w:tcBorders>
              <w:top w:val="nil"/>
              <w:left w:val="nil"/>
              <w:bottom w:val="single" w:sz="4" w:space="0" w:color="auto"/>
              <w:right w:val="single" w:sz="4" w:space="0" w:color="auto"/>
            </w:tcBorders>
            <w:shd w:val="clear" w:color="auto" w:fill="auto"/>
            <w:hideMark/>
          </w:tcPr>
          <w:p w14:paraId="44E623F9" w14:textId="77777777" w:rsidR="00EA07FE" w:rsidRPr="007D038B" w:rsidRDefault="00EA07FE" w:rsidP="0088110F">
            <w:pPr>
              <w:jc w:val="both"/>
            </w:pPr>
            <w:r w:rsidRPr="007D038B">
              <w:t>Bờ kè bảo vệ các khu vực đất có thể bị xói mòn</w:t>
            </w:r>
          </w:p>
        </w:tc>
        <w:tc>
          <w:tcPr>
            <w:tcW w:w="715" w:type="dxa"/>
            <w:tcBorders>
              <w:top w:val="nil"/>
              <w:left w:val="nil"/>
              <w:bottom w:val="single" w:sz="4" w:space="0" w:color="auto"/>
              <w:right w:val="single" w:sz="4" w:space="0" w:color="auto"/>
            </w:tcBorders>
            <w:shd w:val="clear" w:color="auto" w:fill="auto"/>
            <w:vAlign w:val="center"/>
            <w:hideMark/>
          </w:tcPr>
          <w:p w14:paraId="4BFEE1E5" w14:textId="77777777" w:rsidR="00EA07FE" w:rsidRPr="007D038B" w:rsidRDefault="00EA07FE" w:rsidP="0088110F">
            <w:pPr>
              <w:jc w:val="center"/>
            </w:pPr>
            <w:r w:rsidRPr="007D038B">
              <w:t> </w:t>
            </w:r>
          </w:p>
        </w:tc>
        <w:tc>
          <w:tcPr>
            <w:tcW w:w="695" w:type="dxa"/>
            <w:tcBorders>
              <w:top w:val="nil"/>
              <w:left w:val="nil"/>
              <w:bottom w:val="single" w:sz="4" w:space="0" w:color="auto"/>
              <w:right w:val="single" w:sz="4" w:space="0" w:color="auto"/>
            </w:tcBorders>
            <w:shd w:val="clear" w:color="auto" w:fill="auto"/>
            <w:vAlign w:val="center"/>
            <w:hideMark/>
          </w:tcPr>
          <w:p w14:paraId="0C2CF140" w14:textId="77777777" w:rsidR="00EA07FE" w:rsidRPr="007D038B" w:rsidRDefault="00EA07FE" w:rsidP="0088110F">
            <w:pPr>
              <w:jc w:val="center"/>
              <w:rPr>
                <w:i/>
                <w:iCs/>
              </w:rPr>
            </w:pPr>
            <w:r w:rsidRPr="007D038B">
              <w:rPr>
                <w:i/>
                <w:iCs/>
              </w:rPr>
              <w:t>1</w:t>
            </w:r>
          </w:p>
        </w:tc>
        <w:tc>
          <w:tcPr>
            <w:tcW w:w="715" w:type="dxa"/>
            <w:tcBorders>
              <w:top w:val="nil"/>
              <w:left w:val="nil"/>
              <w:bottom w:val="single" w:sz="4" w:space="0" w:color="auto"/>
              <w:right w:val="single" w:sz="4" w:space="0" w:color="auto"/>
            </w:tcBorders>
            <w:shd w:val="clear" w:color="auto" w:fill="auto"/>
            <w:vAlign w:val="center"/>
            <w:hideMark/>
          </w:tcPr>
          <w:p w14:paraId="332FDCAC"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4E3183B5"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5C968CB2"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16A06F9E" w14:textId="77777777" w:rsidR="00EA07FE" w:rsidRPr="007D038B" w:rsidRDefault="00EA07FE" w:rsidP="0088110F">
            <w:pPr>
              <w:jc w:val="right"/>
              <w:rPr>
                <w:sz w:val="20"/>
                <w:szCs w:val="20"/>
              </w:rPr>
            </w:pPr>
            <w:r w:rsidRPr="007D038B">
              <w:rPr>
                <w:sz w:val="20"/>
                <w:szCs w:val="20"/>
              </w:rPr>
              <w:t> </w:t>
            </w:r>
          </w:p>
        </w:tc>
        <w:tc>
          <w:tcPr>
            <w:tcW w:w="1349" w:type="dxa"/>
            <w:vMerge/>
            <w:tcBorders>
              <w:top w:val="nil"/>
              <w:left w:val="single" w:sz="4" w:space="0" w:color="auto"/>
              <w:bottom w:val="single" w:sz="4" w:space="0" w:color="000000"/>
              <w:right w:val="single" w:sz="4" w:space="0" w:color="auto"/>
            </w:tcBorders>
            <w:vAlign w:val="center"/>
            <w:hideMark/>
          </w:tcPr>
          <w:p w14:paraId="23E6C9E8" w14:textId="77777777" w:rsidR="00EA07FE" w:rsidRPr="007D038B" w:rsidRDefault="00EA07FE" w:rsidP="0088110F">
            <w:pPr>
              <w:rPr>
                <w:sz w:val="20"/>
                <w:szCs w:val="20"/>
              </w:rPr>
            </w:pPr>
          </w:p>
        </w:tc>
      </w:tr>
      <w:tr w:rsidR="00EA07FE" w:rsidRPr="007D038B" w14:paraId="6473C29F" w14:textId="77777777" w:rsidTr="0088110F">
        <w:trPr>
          <w:trHeight w:val="675"/>
        </w:trPr>
        <w:tc>
          <w:tcPr>
            <w:tcW w:w="1935" w:type="dxa"/>
            <w:vMerge w:val="restart"/>
            <w:tcBorders>
              <w:top w:val="nil"/>
              <w:left w:val="single" w:sz="4" w:space="0" w:color="auto"/>
              <w:bottom w:val="single" w:sz="4" w:space="0" w:color="000000"/>
              <w:right w:val="single" w:sz="4" w:space="0" w:color="auto"/>
            </w:tcBorders>
            <w:shd w:val="clear" w:color="auto" w:fill="auto"/>
            <w:hideMark/>
          </w:tcPr>
          <w:p w14:paraId="11C1C39B" w14:textId="77777777" w:rsidR="00EA07FE" w:rsidRPr="007D038B" w:rsidRDefault="00EA07FE" w:rsidP="0088110F">
            <w:pPr>
              <w:jc w:val="center"/>
              <w:rPr>
                <w:b/>
                <w:bCs/>
                <w:sz w:val="22"/>
                <w:szCs w:val="22"/>
              </w:rPr>
            </w:pPr>
            <w:r w:rsidRPr="007D038B">
              <w:rPr>
                <w:b/>
                <w:bCs/>
                <w:sz w:val="22"/>
                <w:szCs w:val="22"/>
              </w:rPr>
              <w:t>3- QUẢN LÝ RÁC THẢI</w:t>
            </w:r>
            <w:r w:rsidRPr="007D038B">
              <w:rPr>
                <w:b/>
                <w:bCs/>
                <w:sz w:val="22"/>
                <w:szCs w:val="22"/>
              </w:rPr>
              <w:br/>
              <w:t>(10 điểm)</w:t>
            </w:r>
          </w:p>
        </w:tc>
        <w:tc>
          <w:tcPr>
            <w:tcW w:w="3221" w:type="dxa"/>
            <w:tcBorders>
              <w:top w:val="nil"/>
              <w:left w:val="nil"/>
              <w:bottom w:val="single" w:sz="4" w:space="0" w:color="auto"/>
              <w:right w:val="single" w:sz="4" w:space="0" w:color="auto"/>
            </w:tcBorders>
            <w:shd w:val="clear" w:color="auto" w:fill="auto"/>
            <w:hideMark/>
          </w:tcPr>
          <w:p w14:paraId="5179DA96" w14:textId="77777777" w:rsidR="00EA07FE" w:rsidRPr="007D038B" w:rsidRDefault="00EA07FE" w:rsidP="0088110F">
            <w:pPr>
              <w:jc w:val="both"/>
            </w:pPr>
            <w:r w:rsidRPr="007D038B">
              <w:t>Có thùng rác có nấp đậy có hình thức đẹp</w:t>
            </w:r>
          </w:p>
        </w:tc>
        <w:tc>
          <w:tcPr>
            <w:tcW w:w="715" w:type="dxa"/>
            <w:tcBorders>
              <w:top w:val="nil"/>
              <w:left w:val="nil"/>
              <w:bottom w:val="single" w:sz="4" w:space="0" w:color="auto"/>
              <w:right w:val="single" w:sz="4" w:space="0" w:color="auto"/>
            </w:tcBorders>
            <w:shd w:val="clear" w:color="auto" w:fill="auto"/>
            <w:vAlign w:val="center"/>
            <w:hideMark/>
          </w:tcPr>
          <w:p w14:paraId="4AC39F0F" w14:textId="77777777" w:rsidR="00EA07FE" w:rsidRPr="007D038B" w:rsidRDefault="00EA07FE" w:rsidP="0088110F">
            <w:pPr>
              <w:jc w:val="center"/>
            </w:pPr>
            <w:r w:rsidRPr="007D038B">
              <w:t>4</w:t>
            </w:r>
          </w:p>
        </w:tc>
        <w:tc>
          <w:tcPr>
            <w:tcW w:w="695" w:type="dxa"/>
            <w:tcBorders>
              <w:top w:val="nil"/>
              <w:left w:val="nil"/>
              <w:bottom w:val="single" w:sz="4" w:space="0" w:color="auto"/>
              <w:right w:val="single" w:sz="4" w:space="0" w:color="auto"/>
            </w:tcBorders>
            <w:shd w:val="clear" w:color="auto" w:fill="auto"/>
            <w:vAlign w:val="center"/>
            <w:hideMark/>
          </w:tcPr>
          <w:p w14:paraId="4DB9D1DF" w14:textId="77777777" w:rsidR="00EA07FE" w:rsidRPr="007D038B" w:rsidRDefault="00EA07FE" w:rsidP="0088110F">
            <w:pPr>
              <w:jc w:val="center"/>
              <w:rPr>
                <w:i/>
                <w:iCs/>
              </w:rPr>
            </w:pPr>
            <w:r w:rsidRPr="007D038B">
              <w:rPr>
                <w:i/>
                <w:iCs/>
              </w:rPr>
              <w:t> </w:t>
            </w:r>
          </w:p>
        </w:tc>
        <w:tc>
          <w:tcPr>
            <w:tcW w:w="715" w:type="dxa"/>
            <w:tcBorders>
              <w:top w:val="nil"/>
              <w:left w:val="nil"/>
              <w:bottom w:val="single" w:sz="4" w:space="0" w:color="auto"/>
              <w:right w:val="single" w:sz="4" w:space="0" w:color="auto"/>
            </w:tcBorders>
            <w:shd w:val="clear" w:color="auto" w:fill="auto"/>
            <w:vAlign w:val="center"/>
            <w:hideMark/>
          </w:tcPr>
          <w:p w14:paraId="6CB54687"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015FA62D"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4D76CD03"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61A3BC90" w14:textId="77777777" w:rsidR="00EA07FE" w:rsidRPr="007D038B" w:rsidRDefault="00EA07FE" w:rsidP="0088110F">
            <w:pPr>
              <w:jc w:val="right"/>
              <w:rPr>
                <w:sz w:val="20"/>
                <w:szCs w:val="20"/>
              </w:rPr>
            </w:pPr>
            <w:r w:rsidRPr="007D038B">
              <w:rPr>
                <w:sz w:val="20"/>
                <w:szCs w:val="20"/>
              </w:rPr>
              <w:t> </w:t>
            </w:r>
          </w:p>
        </w:tc>
        <w:tc>
          <w:tcPr>
            <w:tcW w:w="1349" w:type="dxa"/>
            <w:vMerge w:val="restart"/>
            <w:tcBorders>
              <w:top w:val="nil"/>
              <w:left w:val="single" w:sz="4" w:space="0" w:color="auto"/>
              <w:bottom w:val="single" w:sz="4" w:space="0" w:color="000000"/>
              <w:right w:val="single" w:sz="4" w:space="0" w:color="auto"/>
            </w:tcBorders>
            <w:shd w:val="clear" w:color="auto" w:fill="auto"/>
            <w:vAlign w:val="center"/>
            <w:hideMark/>
          </w:tcPr>
          <w:p w14:paraId="6185C8C3" w14:textId="77777777" w:rsidR="00EA07FE" w:rsidRPr="007D038B" w:rsidRDefault="00EA07FE" w:rsidP="0088110F">
            <w:pPr>
              <w:jc w:val="center"/>
              <w:rPr>
                <w:sz w:val="20"/>
                <w:szCs w:val="20"/>
              </w:rPr>
            </w:pPr>
            <w:r w:rsidRPr="007D038B">
              <w:rPr>
                <w:sz w:val="20"/>
                <w:szCs w:val="20"/>
              </w:rPr>
              <w:t> </w:t>
            </w:r>
          </w:p>
        </w:tc>
      </w:tr>
      <w:tr w:rsidR="00EA07FE" w:rsidRPr="007D038B" w14:paraId="3ED8E3AF" w14:textId="77777777" w:rsidTr="0088110F">
        <w:trPr>
          <w:trHeight w:val="675"/>
        </w:trPr>
        <w:tc>
          <w:tcPr>
            <w:tcW w:w="1935" w:type="dxa"/>
            <w:vMerge/>
            <w:tcBorders>
              <w:top w:val="nil"/>
              <w:left w:val="single" w:sz="4" w:space="0" w:color="auto"/>
              <w:bottom w:val="single" w:sz="4" w:space="0" w:color="000000"/>
              <w:right w:val="single" w:sz="4" w:space="0" w:color="auto"/>
            </w:tcBorders>
            <w:vAlign w:val="center"/>
            <w:hideMark/>
          </w:tcPr>
          <w:p w14:paraId="47FE292D" w14:textId="77777777" w:rsidR="00EA07FE" w:rsidRPr="007D038B" w:rsidRDefault="00EA07FE" w:rsidP="0088110F">
            <w:pPr>
              <w:rPr>
                <w:b/>
                <w:bCs/>
                <w:sz w:val="22"/>
                <w:szCs w:val="22"/>
              </w:rPr>
            </w:pPr>
          </w:p>
        </w:tc>
        <w:tc>
          <w:tcPr>
            <w:tcW w:w="3221" w:type="dxa"/>
            <w:tcBorders>
              <w:top w:val="nil"/>
              <w:left w:val="nil"/>
              <w:bottom w:val="single" w:sz="4" w:space="0" w:color="auto"/>
              <w:right w:val="single" w:sz="4" w:space="0" w:color="auto"/>
            </w:tcBorders>
            <w:shd w:val="clear" w:color="auto" w:fill="auto"/>
            <w:hideMark/>
          </w:tcPr>
          <w:p w14:paraId="7C7E6DE6" w14:textId="77777777" w:rsidR="00EA07FE" w:rsidRPr="007D038B" w:rsidRDefault="00EA07FE" w:rsidP="0088110F">
            <w:pPr>
              <w:jc w:val="both"/>
            </w:pPr>
            <w:r w:rsidRPr="007D038B">
              <w:t>Quyết định xử lý tốt nhất khi thùng rác đầy</w:t>
            </w:r>
          </w:p>
        </w:tc>
        <w:tc>
          <w:tcPr>
            <w:tcW w:w="715" w:type="dxa"/>
            <w:tcBorders>
              <w:top w:val="nil"/>
              <w:left w:val="nil"/>
              <w:bottom w:val="single" w:sz="4" w:space="0" w:color="auto"/>
              <w:right w:val="single" w:sz="4" w:space="0" w:color="auto"/>
            </w:tcBorders>
            <w:shd w:val="clear" w:color="auto" w:fill="auto"/>
            <w:vAlign w:val="center"/>
            <w:hideMark/>
          </w:tcPr>
          <w:p w14:paraId="194B067F" w14:textId="77777777" w:rsidR="00EA07FE" w:rsidRPr="007D038B" w:rsidRDefault="00EA07FE" w:rsidP="0088110F">
            <w:pPr>
              <w:jc w:val="center"/>
            </w:pPr>
            <w:r w:rsidRPr="007D038B">
              <w:t>4</w:t>
            </w:r>
          </w:p>
        </w:tc>
        <w:tc>
          <w:tcPr>
            <w:tcW w:w="695" w:type="dxa"/>
            <w:tcBorders>
              <w:top w:val="nil"/>
              <w:left w:val="nil"/>
              <w:bottom w:val="single" w:sz="4" w:space="0" w:color="auto"/>
              <w:right w:val="single" w:sz="4" w:space="0" w:color="auto"/>
            </w:tcBorders>
            <w:shd w:val="clear" w:color="auto" w:fill="auto"/>
            <w:vAlign w:val="center"/>
            <w:hideMark/>
          </w:tcPr>
          <w:p w14:paraId="6E44E603" w14:textId="77777777" w:rsidR="00EA07FE" w:rsidRPr="007D038B" w:rsidRDefault="00EA07FE" w:rsidP="0088110F">
            <w:pPr>
              <w:jc w:val="center"/>
              <w:rPr>
                <w:i/>
                <w:iCs/>
              </w:rPr>
            </w:pPr>
            <w:r w:rsidRPr="007D038B">
              <w:rPr>
                <w:i/>
                <w:iCs/>
              </w:rPr>
              <w:t> </w:t>
            </w:r>
          </w:p>
        </w:tc>
        <w:tc>
          <w:tcPr>
            <w:tcW w:w="715" w:type="dxa"/>
            <w:tcBorders>
              <w:top w:val="nil"/>
              <w:left w:val="nil"/>
              <w:bottom w:val="single" w:sz="4" w:space="0" w:color="auto"/>
              <w:right w:val="single" w:sz="4" w:space="0" w:color="auto"/>
            </w:tcBorders>
            <w:shd w:val="clear" w:color="auto" w:fill="auto"/>
            <w:vAlign w:val="center"/>
            <w:hideMark/>
          </w:tcPr>
          <w:p w14:paraId="643903EA"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7A58078A"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1E2629AD"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3919A518" w14:textId="77777777" w:rsidR="00EA07FE" w:rsidRPr="007D038B" w:rsidRDefault="00EA07FE" w:rsidP="0088110F">
            <w:pPr>
              <w:jc w:val="right"/>
              <w:rPr>
                <w:sz w:val="20"/>
                <w:szCs w:val="20"/>
              </w:rPr>
            </w:pPr>
            <w:r w:rsidRPr="007D038B">
              <w:rPr>
                <w:sz w:val="20"/>
                <w:szCs w:val="20"/>
              </w:rPr>
              <w:t> </w:t>
            </w:r>
          </w:p>
        </w:tc>
        <w:tc>
          <w:tcPr>
            <w:tcW w:w="1349" w:type="dxa"/>
            <w:vMerge/>
            <w:tcBorders>
              <w:top w:val="nil"/>
              <w:left w:val="single" w:sz="4" w:space="0" w:color="auto"/>
              <w:bottom w:val="single" w:sz="4" w:space="0" w:color="000000"/>
              <w:right w:val="single" w:sz="4" w:space="0" w:color="auto"/>
            </w:tcBorders>
            <w:vAlign w:val="center"/>
            <w:hideMark/>
          </w:tcPr>
          <w:p w14:paraId="27DF5BFE" w14:textId="77777777" w:rsidR="00EA07FE" w:rsidRPr="007D038B" w:rsidRDefault="00EA07FE" w:rsidP="0088110F">
            <w:pPr>
              <w:rPr>
                <w:sz w:val="20"/>
                <w:szCs w:val="20"/>
              </w:rPr>
            </w:pPr>
          </w:p>
        </w:tc>
      </w:tr>
      <w:tr w:rsidR="00EA07FE" w:rsidRPr="007D038B" w14:paraId="70F28EF9" w14:textId="77777777" w:rsidTr="0088110F">
        <w:trPr>
          <w:trHeight w:val="675"/>
        </w:trPr>
        <w:tc>
          <w:tcPr>
            <w:tcW w:w="1935" w:type="dxa"/>
            <w:vMerge/>
            <w:tcBorders>
              <w:top w:val="nil"/>
              <w:left w:val="single" w:sz="4" w:space="0" w:color="auto"/>
              <w:bottom w:val="single" w:sz="4" w:space="0" w:color="auto"/>
              <w:right w:val="single" w:sz="4" w:space="0" w:color="auto"/>
            </w:tcBorders>
            <w:vAlign w:val="center"/>
            <w:hideMark/>
          </w:tcPr>
          <w:p w14:paraId="21A38432" w14:textId="77777777" w:rsidR="00EA07FE" w:rsidRPr="007D038B" w:rsidRDefault="00EA07FE" w:rsidP="0088110F">
            <w:pPr>
              <w:rPr>
                <w:b/>
                <w:bCs/>
                <w:sz w:val="22"/>
                <w:szCs w:val="22"/>
              </w:rPr>
            </w:pPr>
          </w:p>
        </w:tc>
        <w:tc>
          <w:tcPr>
            <w:tcW w:w="3221" w:type="dxa"/>
            <w:tcBorders>
              <w:top w:val="nil"/>
              <w:left w:val="nil"/>
              <w:bottom w:val="single" w:sz="4" w:space="0" w:color="auto"/>
              <w:right w:val="single" w:sz="4" w:space="0" w:color="auto"/>
            </w:tcBorders>
            <w:shd w:val="clear" w:color="auto" w:fill="auto"/>
            <w:hideMark/>
          </w:tcPr>
          <w:p w14:paraId="191340EB" w14:textId="77777777" w:rsidR="00EA07FE" w:rsidRPr="007D038B" w:rsidRDefault="00EA07FE" w:rsidP="0088110F">
            <w:pPr>
              <w:jc w:val="both"/>
            </w:pPr>
            <w:r w:rsidRPr="007D038B">
              <w:t>Khuyến khích tái chế, tái sử dụng vật phế liệu</w:t>
            </w:r>
          </w:p>
        </w:tc>
        <w:tc>
          <w:tcPr>
            <w:tcW w:w="715" w:type="dxa"/>
            <w:tcBorders>
              <w:top w:val="nil"/>
              <w:left w:val="nil"/>
              <w:bottom w:val="single" w:sz="4" w:space="0" w:color="auto"/>
              <w:right w:val="single" w:sz="4" w:space="0" w:color="auto"/>
            </w:tcBorders>
            <w:shd w:val="clear" w:color="auto" w:fill="auto"/>
            <w:vAlign w:val="center"/>
            <w:hideMark/>
          </w:tcPr>
          <w:p w14:paraId="12AE272E" w14:textId="77777777" w:rsidR="00EA07FE" w:rsidRPr="007D038B" w:rsidRDefault="00EA07FE" w:rsidP="0088110F">
            <w:pPr>
              <w:jc w:val="center"/>
            </w:pPr>
            <w:r w:rsidRPr="007D038B">
              <w:t>2</w:t>
            </w:r>
          </w:p>
        </w:tc>
        <w:tc>
          <w:tcPr>
            <w:tcW w:w="695" w:type="dxa"/>
            <w:tcBorders>
              <w:top w:val="nil"/>
              <w:left w:val="nil"/>
              <w:bottom w:val="single" w:sz="4" w:space="0" w:color="auto"/>
              <w:right w:val="single" w:sz="4" w:space="0" w:color="auto"/>
            </w:tcBorders>
            <w:shd w:val="clear" w:color="auto" w:fill="auto"/>
            <w:vAlign w:val="center"/>
            <w:hideMark/>
          </w:tcPr>
          <w:p w14:paraId="3E21BED7" w14:textId="77777777" w:rsidR="00EA07FE" w:rsidRPr="007D038B" w:rsidRDefault="00EA07FE" w:rsidP="0088110F">
            <w:pPr>
              <w:jc w:val="center"/>
              <w:rPr>
                <w:i/>
                <w:iCs/>
              </w:rPr>
            </w:pPr>
            <w:r w:rsidRPr="007D038B">
              <w:rPr>
                <w:i/>
                <w:iCs/>
              </w:rPr>
              <w:t> </w:t>
            </w:r>
          </w:p>
        </w:tc>
        <w:tc>
          <w:tcPr>
            <w:tcW w:w="715" w:type="dxa"/>
            <w:tcBorders>
              <w:top w:val="nil"/>
              <w:left w:val="nil"/>
              <w:bottom w:val="single" w:sz="4" w:space="0" w:color="auto"/>
              <w:right w:val="single" w:sz="4" w:space="0" w:color="auto"/>
            </w:tcBorders>
            <w:shd w:val="clear" w:color="auto" w:fill="auto"/>
            <w:vAlign w:val="center"/>
            <w:hideMark/>
          </w:tcPr>
          <w:p w14:paraId="2FA3219D"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204D3FE8"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4E995FC7"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6CFC2D7B" w14:textId="77777777" w:rsidR="00EA07FE" w:rsidRPr="007D038B" w:rsidRDefault="00EA07FE" w:rsidP="0088110F">
            <w:pPr>
              <w:jc w:val="right"/>
              <w:rPr>
                <w:sz w:val="20"/>
                <w:szCs w:val="20"/>
              </w:rPr>
            </w:pPr>
            <w:r w:rsidRPr="007D038B">
              <w:rPr>
                <w:sz w:val="20"/>
                <w:szCs w:val="20"/>
              </w:rPr>
              <w:t> </w:t>
            </w:r>
          </w:p>
        </w:tc>
        <w:tc>
          <w:tcPr>
            <w:tcW w:w="1349" w:type="dxa"/>
            <w:vMerge/>
            <w:tcBorders>
              <w:top w:val="nil"/>
              <w:left w:val="single" w:sz="4" w:space="0" w:color="auto"/>
              <w:bottom w:val="single" w:sz="4" w:space="0" w:color="000000"/>
              <w:right w:val="single" w:sz="4" w:space="0" w:color="auto"/>
            </w:tcBorders>
            <w:vAlign w:val="center"/>
            <w:hideMark/>
          </w:tcPr>
          <w:p w14:paraId="2169BFDF" w14:textId="77777777" w:rsidR="00EA07FE" w:rsidRPr="007D038B" w:rsidRDefault="00EA07FE" w:rsidP="0088110F">
            <w:pPr>
              <w:rPr>
                <w:sz w:val="20"/>
                <w:szCs w:val="20"/>
              </w:rPr>
            </w:pPr>
          </w:p>
        </w:tc>
      </w:tr>
      <w:tr w:rsidR="00EA07FE" w:rsidRPr="007D038B" w14:paraId="5F106ECE" w14:textId="77777777" w:rsidTr="0088110F">
        <w:trPr>
          <w:trHeight w:val="630"/>
        </w:trPr>
        <w:tc>
          <w:tcPr>
            <w:tcW w:w="193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463D2CE" w14:textId="77777777" w:rsidR="00EA07FE" w:rsidRPr="007D038B" w:rsidRDefault="00EA07FE" w:rsidP="0088110F">
            <w:pPr>
              <w:jc w:val="center"/>
              <w:rPr>
                <w:b/>
                <w:bCs/>
                <w:sz w:val="22"/>
                <w:szCs w:val="22"/>
              </w:rPr>
            </w:pPr>
            <w:r w:rsidRPr="007D038B">
              <w:rPr>
                <w:b/>
                <w:bCs/>
                <w:sz w:val="22"/>
                <w:szCs w:val="22"/>
              </w:rPr>
              <w:t>4- TIẾT KIỆM ĐIỆN NƯỚC</w:t>
            </w:r>
            <w:r w:rsidRPr="007D038B">
              <w:rPr>
                <w:b/>
                <w:bCs/>
                <w:sz w:val="22"/>
                <w:szCs w:val="22"/>
              </w:rPr>
              <w:br/>
              <w:t>(2 điểm)</w:t>
            </w:r>
          </w:p>
        </w:tc>
        <w:tc>
          <w:tcPr>
            <w:tcW w:w="3221" w:type="dxa"/>
            <w:tcBorders>
              <w:top w:val="single" w:sz="4" w:space="0" w:color="auto"/>
              <w:left w:val="nil"/>
              <w:bottom w:val="single" w:sz="4" w:space="0" w:color="auto"/>
              <w:right w:val="single" w:sz="4" w:space="0" w:color="auto"/>
            </w:tcBorders>
            <w:shd w:val="clear" w:color="auto" w:fill="auto"/>
            <w:hideMark/>
          </w:tcPr>
          <w:p w14:paraId="249AF57D" w14:textId="77777777" w:rsidR="00EA07FE" w:rsidRPr="007D038B" w:rsidRDefault="00EA07FE" w:rsidP="0088110F">
            <w:pPr>
              <w:jc w:val="both"/>
            </w:pPr>
            <w:r w:rsidRPr="007D038B">
              <w:t xml:space="preserve">Thông báo tiền điện nước phải trả hàng tháng </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67C88F47" w14:textId="77777777" w:rsidR="00EA07FE" w:rsidRPr="007D038B" w:rsidRDefault="00EA07FE" w:rsidP="0088110F">
            <w:pPr>
              <w:jc w:val="center"/>
            </w:pPr>
            <w:r w:rsidRPr="007D038B">
              <w:t>1</w:t>
            </w:r>
          </w:p>
        </w:tc>
        <w:tc>
          <w:tcPr>
            <w:tcW w:w="695" w:type="dxa"/>
            <w:tcBorders>
              <w:top w:val="single" w:sz="4" w:space="0" w:color="auto"/>
              <w:left w:val="nil"/>
              <w:bottom w:val="single" w:sz="4" w:space="0" w:color="auto"/>
              <w:right w:val="single" w:sz="4" w:space="0" w:color="auto"/>
            </w:tcBorders>
            <w:shd w:val="clear" w:color="auto" w:fill="auto"/>
            <w:vAlign w:val="center"/>
            <w:hideMark/>
          </w:tcPr>
          <w:p w14:paraId="142D92F4" w14:textId="77777777" w:rsidR="00EA07FE" w:rsidRPr="007D038B" w:rsidRDefault="00EA07FE" w:rsidP="0088110F">
            <w:pPr>
              <w:jc w:val="center"/>
              <w:rPr>
                <w:i/>
                <w:iCs/>
              </w:rPr>
            </w:pPr>
            <w:r w:rsidRPr="007D038B">
              <w:rPr>
                <w:i/>
                <w:iCs/>
              </w:rPr>
              <w:t> </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336B4D4B" w14:textId="77777777" w:rsidR="00EA07FE" w:rsidRPr="007D038B" w:rsidRDefault="00EA07FE" w:rsidP="0088110F">
            <w:pPr>
              <w:jc w:val="center"/>
              <w:rPr>
                <w:sz w:val="20"/>
                <w:szCs w:val="20"/>
              </w:rPr>
            </w:pPr>
            <w:r w:rsidRPr="007D038B">
              <w:rPr>
                <w:sz w:val="20"/>
                <w:szCs w:val="20"/>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68107FE" w14:textId="77777777" w:rsidR="00EA07FE" w:rsidRPr="007D038B" w:rsidRDefault="00EA07FE" w:rsidP="0088110F">
            <w:pPr>
              <w:jc w:val="center"/>
              <w:rPr>
                <w:sz w:val="20"/>
                <w:szCs w:val="20"/>
              </w:rPr>
            </w:pPr>
            <w:r w:rsidRPr="007D038B">
              <w:rPr>
                <w:sz w:val="20"/>
                <w:szCs w:val="20"/>
              </w:rPr>
              <w:t> </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0F1C7BA2" w14:textId="77777777" w:rsidR="00EA07FE" w:rsidRPr="007D038B" w:rsidRDefault="00EA07FE" w:rsidP="0088110F">
            <w:pPr>
              <w:jc w:val="center"/>
              <w:rPr>
                <w:sz w:val="20"/>
                <w:szCs w:val="20"/>
              </w:rPr>
            </w:pPr>
            <w:r w:rsidRPr="007D038B">
              <w:rPr>
                <w:sz w:val="20"/>
                <w:szCs w:val="20"/>
              </w:rPr>
              <w:t> </w:t>
            </w:r>
          </w:p>
        </w:tc>
        <w:tc>
          <w:tcPr>
            <w:tcW w:w="695" w:type="dxa"/>
            <w:tcBorders>
              <w:top w:val="single" w:sz="4" w:space="0" w:color="auto"/>
              <w:left w:val="nil"/>
              <w:bottom w:val="single" w:sz="4" w:space="0" w:color="auto"/>
              <w:right w:val="single" w:sz="4" w:space="0" w:color="auto"/>
            </w:tcBorders>
            <w:shd w:val="clear" w:color="auto" w:fill="auto"/>
            <w:hideMark/>
          </w:tcPr>
          <w:p w14:paraId="52BFBFF4" w14:textId="77777777" w:rsidR="00EA07FE" w:rsidRPr="007D038B" w:rsidRDefault="00EA07FE" w:rsidP="0088110F">
            <w:pPr>
              <w:jc w:val="right"/>
              <w:rPr>
                <w:sz w:val="20"/>
                <w:szCs w:val="20"/>
              </w:rPr>
            </w:pPr>
            <w:r w:rsidRPr="007D038B">
              <w:rPr>
                <w:sz w:val="20"/>
                <w:szCs w:val="20"/>
              </w:rPr>
              <w:t> </w:t>
            </w:r>
          </w:p>
        </w:tc>
        <w:tc>
          <w:tcPr>
            <w:tcW w:w="1349" w:type="dxa"/>
            <w:vMerge w:val="restart"/>
            <w:tcBorders>
              <w:top w:val="nil"/>
              <w:left w:val="single" w:sz="4" w:space="0" w:color="auto"/>
              <w:bottom w:val="single" w:sz="4" w:space="0" w:color="000000"/>
              <w:right w:val="single" w:sz="4" w:space="0" w:color="auto"/>
            </w:tcBorders>
            <w:shd w:val="clear" w:color="auto" w:fill="auto"/>
            <w:vAlign w:val="center"/>
            <w:hideMark/>
          </w:tcPr>
          <w:p w14:paraId="2133E622" w14:textId="77777777" w:rsidR="00EA07FE" w:rsidRPr="007D038B" w:rsidRDefault="00EA07FE" w:rsidP="0088110F">
            <w:pPr>
              <w:jc w:val="center"/>
              <w:rPr>
                <w:sz w:val="20"/>
                <w:szCs w:val="20"/>
              </w:rPr>
            </w:pPr>
            <w:r w:rsidRPr="007D038B">
              <w:rPr>
                <w:sz w:val="20"/>
                <w:szCs w:val="20"/>
              </w:rPr>
              <w:t> </w:t>
            </w:r>
          </w:p>
        </w:tc>
      </w:tr>
      <w:tr w:rsidR="00EA07FE" w:rsidRPr="007D038B" w14:paraId="1338729B" w14:textId="77777777" w:rsidTr="0088110F">
        <w:trPr>
          <w:trHeight w:val="630"/>
        </w:trPr>
        <w:tc>
          <w:tcPr>
            <w:tcW w:w="1935" w:type="dxa"/>
            <w:vMerge/>
            <w:tcBorders>
              <w:top w:val="single" w:sz="4" w:space="0" w:color="auto"/>
              <w:left w:val="single" w:sz="4" w:space="0" w:color="auto"/>
              <w:bottom w:val="single" w:sz="4" w:space="0" w:color="auto"/>
              <w:right w:val="single" w:sz="4" w:space="0" w:color="auto"/>
            </w:tcBorders>
            <w:vAlign w:val="center"/>
            <w:hideMark/>
          </w:tcPr>
          <w:p w14:paraId="1477C77B" w14:textId="77777777" w:rsidR="00EA07FE" w:rsidRPr="007D038B" w:rsidRDefault="00EA07FE" w:rsidP="0088110F">
            <w:pPr>
              <w:rPr>
                <w:b/>
                <w:bCs/>
                <w:sz w:val="22"/>
                <w:szCs w:val="22"/>
              </w:rPr>
            </w:pPr>
          </w:p>
        </w:tc>
        <w:tc>
          <w:tcPr>
            <w:tcW w:w="3221" w:type="dxa"/>
            <w:tcBorders>
              <w:top w:val="single" w:sz="4" w:space="0" w:color="auto"/>
              <w:left w:val="nil"/>
              <w:bottom w:val="single" w:sz="4" w:space="0" w:color="auto"/>
              <w:right w:val="single" w:sz="4" w:space="0" w:color="auto"/>
            </w:tcBorders>
            <w:shd w:val="clear" w:color="auto" w:fill="auto"/>
            <w:hideMark/>
          </w:tcPr>
          <w:p w14:paraId="522C69B6" w14:textId="77777777" w:rsidR="00EA07FE" w:rsidRPr="007D038B" w:rsidRDefault="00EA07FE" w:rsidP="0088110F">
            <w:pPr>
              <w:jc w:val="both"/>
            </w:pPr>
            <w:r w:rsidRPr="007D038B">
              <w:t>Áp dụng các biện pháp tiết kiệm điện nước có hiệu quả</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0CE05585" w14:textId="77777777" w:rsidR="00EA07FE" w:rsidRPr="007D038B" w:rsidRDefault="00EA07FE" w:rsidP="0088110F">
            <w:pPr>
              <w:jc w:val="center"/>
            </w:pPr>
            <w:r w:rsidRPr="007D038B">
              <w:t>1</w:t>
            </w:r>
          </w:p>
        </w:tc>
        <w:tc>
          <w:tcPr>
            <w:tcW w:w="695" w:type="dxa"/>
            <w:tcBorders>
              <w:top w:val="single" w:sz="4" w:space="0" w:color="auto"/>
              <w:left w:val="nil"/>
              <w:bottom w:val="single" w:sz="4" w:space="0" w:color="auto"/>
              <w:right w:val="single" w:sz="4" w:space="0" w:color="auto"/>
            </w:tcBorders>
            <w:shd w:val="clear" w:color="auto" w:fill="auto"/>
            <w:vAlign w:val="center"/>
            <w:hideMark/>
          </w:tcPr>
          <w:p w14:paraId="153D8019" w14:textId="77777777" w:rsidR="00EA07FE" w:rsidRPr="007D038B" w:rsidRDefault="00EA07FE" w:rsidP="0088110F">
            <w:pPr>
              <w:jc w:val="center"/>
              <w:rPr>
                <w:i/>
                <w:iCs/>
              </w:rPr>
            </w:pPr>
            <w:r w:rsidRPr="007D038B">
              <w:rPr>
                <w:i/>
                <w:iCs/>
              </w:rPr>
              <w:t> </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7367FC12" w14:textId="77777777" w:rsidR="00EA07FE" w:rsidRPr="007D038B" w:rsidRDefault="00EA07FE" w:rsidP="0088110F">
            <w:pPr>
              <w:jc w:val="center"/>
              <w:rPr>
                <w:sz w:val="20"/>
                <w:szCs w:val="20"/>
              </w:rPr>
            </w:pPr>
            <w:r w:rsidRPr="007D038B">
              <w:rPr>
                <w:sz w:val="20"/>
                <w:szCs w:val="20"/>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73E3932" w14:textId="77777777" w:rsidR="00EA07FE" w:rsidRPr="007D038B" w:rsidRDefault="00EA07FE" w:rsidP="0088110F">
            <w:pPr>
              <w:jc w:val="center"/>
              <w:rPr>
                <w:sz w:val="20"/>
                <w:szCs w:val="20"/>
              </w:rPr>
            </w:pPr>
            <w:r w:rsidRPr="007D038B">
              <w:rPr>
                <w:sz w:val="20"/>
                <w:szCs w:val="20"/>
              </w:rPr>
              <w:t> </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29251A58" w14:textId="77777777" w:rsidR="00EA07FE" w:rsidRPr="007D038B" w:rsidRDefault="00EA07FE" w:rsidP="0088110F">
            <w:pPr>
              <w:jc w:val="center"/>
              <w:rPr>
                <w:sz w:val="20"/>
                <w:szCs w:val="20"/>
              </w:rPr>
            </w:pPr>
            <w:r w:rsidRPr="007D038B">
              <w:rPr>
                <w:sz w:val="20"/>
                <w:szCs w:val="20"/>
              </w:rPr>
              <w:t> </w:t>
            </w:r>
          </w:p>
        </w:tc>
        <w:tc>
          <w:tcPr>
            <w:tcW w:w="695" w:type="dxa"/>
            <w:tcBorders>
              <w:top w:val="single" w:sz="4" w:space="0" w:color="auto"/>
              <w:left w:val="nil"/>
              <w:bottom w:val="single" w:sz="4" w:space="0" w:color="auto"/>
              <w:right w:val="single" w:sz="4" w:space="0" w:color="auto"/>
            </w:tcBorders>
            <w:shd w:val="clear" w:color="auto" w:fill="auto"/>
            <w:hideMark/>
          </w:tcPr>
          <w:p w14:paraId="0F705A18" w14:textId="77777777" w:rsidR="00EA07FE" w:rsidRPr="007D038B" w:rsidRDefault="00EA07FE" w:rsidP="0088110F">
            <w:pPr>
              <w:jc w:val="right"/>
              <w:rPr>
                <w:sz w:val="20"/>
                <w:szCs w:val="20"/>
              </w:rPr>
            </w:pPr>
            <w:r w:rsidRPr="007D038B">
              <w:rPr>
                <w:sz w:val="20"/>
                <w:szCs w:val="20"/>
              </w:rPr>
              <w:t> </w:t>
            </w:r>
          </w:p>
        </w:tc>
        <w:tc>
          <w:tcPr>
            <w:tcW w:w="1349" w:type="dxa"/>
            <w:vMerge/>
            <w:tcBorders>
              <w:top w:val="nil"/>
              <w:left w:val="single" w:sz="4" w:space="0" w:color="auto"/>
              <w:bottom w:val="single" w:sz="4" w:space="0" w:color="000000"/>
              <w:right w:val="single" w:sz="4" w:space="0" w:color="auto"/>
            </w:tcBorders>
            <w:vAlign w:val="center"/>
            <w:hideMark/>
          </w:tcPr>
          <w:p w14:paraId="643D0011" w14:textId="77777777" w:rsidR="00EA07FE" w:rsidRPr="007D038B" w:rsidRDefault="00EA07FE" w:rsidP="0088110F">
            <w:pPr>
              <w:rPr>
                <w:sz w:val="20"/>
                <w:szCs w:val="20"/>
              </w:rPr>
            </w:pPr>
          </w:p>
        </w:tc>
      </w:tr>
      <w:tr w:rsidR="00EA07FE" w:rsidRPr="007D038B" w14:paraId="415DDBCD" w14:textId="77777777" w:rsidTr="0088110F">
        <w:trPr>
          <w:trHeight w:val="630"/>
        </w:trPr>
        <w:tc>
          <w:tcPr>
            <w:tcW w:w="193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7916365" w14:textId="77777777" w:rsidR="00EA07FE" w:rsidRPr="007D038B" w:rsidRDefault="00EA07FE" w:rsidP="0088110F">
            <w:pPr>
              <w:jc w:val="center"/>
              <w:rPr>
                <w:b/>
                <w:bCs/>
                <w:sz w:val="22"/>
                <w:szCs w:val="22"/>
              </w:rPr>
            </w:pPr>
            <w:r w:rsidRPr="007D038B">
              <w:rPr>
                <w:b/>
                <w:bCs/>
                <w:sz w:val="22"/>
                <w:szCs w:val="22"/>
              </w:rPr>
              <w:t>5- XANH HOÁ NHÀ TRƯỜNG</w:t>
            </w:r>
            <w:r w:rsidRPr="007D038B">
              <w:rPr>
                <w:b/>
                <w:bCs/>
                <w:sz w:val="22"/>
                <w:szCs w:val="22"/>
              </w:rPr>
              <w:br/>
              <w:t>(16 điểm)</w:t>
            </w:r>
          </w:p>
        </w:tc>
        <w:tc>
          <w:tcPr>
            <w:tcW w:w="3221" w:type="dxa"/>
            <w:tcBorders>
              <w:top w:val="single" w:sz="4" w:space="0" w:color="auto"/>
              <w:left w:val="nil"/>
              <w:bottom w:val="single" w:sz="4" w:space="0" w:color="auto"/>
              <w:right w:val="single" w:sz="4" w:space="0" w:color="auto"/>
            </w:tcBorders>
            <w:shd w:val="clear" w:color="auto" w:fill="auto"/>
            <w:hideMark/>
          </w:tcPr>
          <w:p w14:paraId="1F9F17A6" w14:textId="77777777" w:rsidR="00EA07FE" w:rsidRPr="007D038B" w:rsidRDefault="00EA07FE" w:rsidP="0088110F">
            <w:pPr>
              <w:jc w:val="both"/>
            </w:pPr>
            <w:r w:rsidRPr="007D038B">
              <w:t>Có cây cảnh bố trí thích hợp trong lớp, phòng làm việc</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355AFBD2" w14:textId="77777777" w:rsidR="00EA07FE" w:rsidRPr="007D038B" w:rsidRDefault="00EA07FE" w:rsidP="0088110F">
            <w:pPr>
              <w:jc w:val="center"/>
            </w:pPr>
            <w:r w:rsidRPr="007D038B">
              <w:t>2</w:t>
            </w:r>
          </w:p>
        </w:tc>
        <w:tc>
          <w:tcPr>
            <w:tcW w:w="695" w:type="dxa"/>
            <w:tcBorders>
              <w:top w:val="single" w:sz="4" w:space="0" w:color="auto"/>
              <w:left w:val="nil"/>
              <w:bottom w:val="single" w:sz="4" w:space="0" w:color="auto"/>
              <w:right w:val="single" w:sz="4" w:space="0" w:color="auto"/>
            </w:tcBorders>
            <w:shd w:val="clear" w:color="auto" w:fill="auto"/>
            <w:vAlign w:val="center"/>
            <w:hideMark/>
          </w:tcPr>
          <w:p w14:paraId="7E7B69D2" w14:textId="77777777" w:rsidR="00EA07FE" w:rsidRPr="007D038B" w:rsidRDefault="00EA07FE" w:rsidP="0088110F">
            <w:pPr>
              <w:jc w:val="center"/>
              <w:rPr>
                <w:i/>
                <w:iCs/>
              </w:rPr>
            </w:pPr>
            <w:r w:rsidRPr="007D038B">
              <w:rPr>
                <w:i/>
                <w:iCs/>
              </w:rPr>
              <w:t> </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5F97A8E1" w14:textId="77777777" w:rsidR="00EA07FE" w:rsidRPr="007D038B" w:rsidRDefault="00EA07FE" w:rsidP="0088110F">
            <w:pPr>
              <w:jc w:val="center"/>
              <w:rPr>
                <w:sz w:val="20"/>
                <w:szCs w:val="20"/>
              </w:rPr>
            </w:pPr>
            <w:r w:rsidRPr="007D038B">
              <w:rPr>
                <w:sz w:val="20"/>
                <w:szCs w:val="20"/>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836A8DD" w14:textId="77777777" w:rsidR="00EA07FE" w:rsidRPr="007D038B" w:rsidRDefault="00EA07FE" w:rsidP="0088110F">
            <w:pPr>
              <w:jc w:val="center"/>
              <w:rPr>
                <w:sz w:val="20"/>
                <w:szCs w:val="20"/>
              </w:rPr>
            </w:pPr>
            <w:r w:rsidRPr="007D038B">
              <w:rPr>
                <w:sz w:val="20"/>
                <w:szCs w:val="20"/>
              </w:rPr>
              <w:t> </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43F8FA0E" w14:textId="77777777" w:rsidR="00EA07FE" w:rsidRPr="007D038B" w:rsidRDefault="00EA07FE" w:rsidP="0088110F">
            <w:pPr>
              <w:jc w:val="center"/>
              <w:rPr>
                <w:sz w:val="20"/>
                <w:szCs w:val="20"/>
              </w:rPr>
            </w:pPr>
            <w:r w:rsidRPr="007D038B">
              <w:rPr>
                <w:sz w:val="20"/>
                <w:szCs w:val="20"/>
              </w:rPr>
              <w:t> </w:t>
            </w:r>
          </w:p>
        </w:tc>
        <w:tc>
          <w:tcPr>
            <w:tcW w:w="695" w:type="dxa"/>
            <w:tcBorders>
              <w:top w:val="single" w:sz="4" w:space="0" w:color="auto"/>
              <w:left w:val="nil"/>
              <w:bottom w:val="single" w:sz="4" w:space="0" w:color="auto"/>
              <w:right w:val="single" w:sz="4" w:space="0" w:color="auto"/>
            </w:tcBorders>
            <w:shd w:val="clear" w:color="auto" w:fill="auto"/>
            <w:hideMark/>
          </w:tcPr>
          <w:p w14:paraId="419DC7C6" w14:textId="77777777" w:rsidR="00EA07FE" w:rsidRPr="007D038B" w:rsidRDefault="00EA07FE" w:rsidP="0088110F">
            <w:pPr>
              <w:jc w:val="right"/>
              <w:rPr>
                <w:sz w:val="20"/>
                <w:szCs w:val="20"/>
              </w:rPr>
            </w:pPr>
            <w:r w:rsidRPr="007D038B">
              <w:rPr>
                <w:sz w:val="20"/>
                <w:szCs w:val="20"/>
              </w:rPr>
              <w:t> </w:t>
            </w:r>
          </w:p>
        </w:tc>
        <w:tc>
          <w:tcPr>
            <w:tcW w:w="1349" w:type="dxa"/>
            <w:vMerge w:val="restart"/>
            <w:tcBorders>
              <w:top w:val="nil"/>
              <w:left w:val="single" w:sz="4" w:space="0" w:color="auto"/>
              <w:bottom w:val="single" w:sz="4" w:space="0" w:color="000000"/>
              <w:right w:val="single" w:sz="4" w:space="0" w:color="auto"/>
            </w:tcBorders>
            <w:shd w:val="clear" w:color="auto" w:fill="auto"/>
            <w:vAlign w:val="center"/>
            <w:hideMark/>
          </w:tcPr>
          <w:p w14:paraId="5D05C4DB" w14:textId="77777777" w:rsidR="00EA07FE" w:rsidRPr="007D038B" w:rsidRDefault="00EA07FE" w:rsidP="0088110F">
            <w:pPr>
              <w:jc w:val="center"/>
              <w:rPr>
                <w:sz w:val="20"/>
                <w:szCs w:val="20"/>
              </w:rPr>
            </w:pPr>
            <w:r w:rsidRPr="007D038B">
              <w:rPr>
                <w:sz w:val="20"/>
                <w:szCs w:val="20"/>
              </w:rPr>
              <w:t> </w:t>
            </w:r>
          </w:p>
        </w:tc>
      </w:tr>
      <w:tr w:rsidR="00EA07FE" w:rsidRPr="007D038B" w14:paraId="7F6D5D94" w14:textId="77777777" w:rsidTr="0088110F">
        <w:trPr>
          <w:trHeight w:val="630"/>
        </w:trPr>
        <w:tc>
          <w:tcPr>
            <w:tcW w:w="1935" w:type="dxa"/>
            <w:vMerge/>
            <w:tcBorders>
              <w:top w:val="single" w:sz="4" w:space="0" w:color="auto"/>
              <w:left w:val="single" w:sz="4" w:space="0" w:color="auto"/>
              <w:bottom w:val="single" w:sz="4" w:space="0" w:color="auto"/>
              <w:right w:val="single" w:sz="4" w:space="0" w:color="auto"/>
            </w:tcBorders>
            <w:vAlign w:val="center"/>
            <w:hideMark/>
          </w:tcPr>
          <w:p w14:paraId="48C623EF" w14:textId="77777777" w:rsidR="00EA07FE" w:rsidRPr="007D038B" w:rsidRDefault="00EA07FE" w:rsidP="0088110F">
            <w:pPr>
              <w:rPr>
                <w:b/>
                <w:bCs/>
                <w:sz w:val="22"/>
                <w:szCs w:val="22"/>
              </w:rPr>
            </w:pPr>
          </w:p>
        </w:tc>
        <w:tc>
          <w:tcPr>
            <w:tcW w:w="3221" w:type="dxa"/>
            <w:tcBorders>
              <w:top w:val="single" w:sz="4" w:space="0" w:color="auto"/>
              <w:left w:val="single" w:sz="4" w:space="0" w:color="auto"/>
              <w:bottom w:val="single" w:sz="4" w:space="0" w:color="auto"/>
              <w:right w:val="single" w:sz="4" w:space="0" w:color="auto"/>
            </w:tcBorders>
            <w:shd w:val="clear" w:color="auto" w:fill="auto"/>
            <w:hideMark/>
          </w:tcPr>
          <w:p w14:paraId="745D6734" w14:textId="77777777" w:rsidR="00EA07FE" w:rsidRPr="007D038B" w:rsidRDefault="00EA07FE" w:rsidP="0088110F">
            <w:pPr>
              <w:jc w:val="both"/>
            </w:pPr>
            <w:r w:rsidRPr="007D038B">
              <w:t>Trang trí đẹp, bày trí khoa học lớp học, phòng làm việc</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D3EDC" w14:textId="77777777" w:rsidR="00EA07FE" w:rsidRPr="007D038B" w:rsidRDefault="00EA07FE" w:rsidP="0088110F">
            <w:pPr>
              <w:jc w:val="center"/>
            </w:pPr>
            <w:r w:rsidRPr="007D038B">
              <w:t>4</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15943" w14:textId="77777777" w:rsidR="00EA07FE" w:rsidRPr="007D038B" w:rsidRDefault="00EA07FE" w:rsidP="0088110F">
            <w:pPr>
              <w:jc w:val="center"/>
              <w:rPr>
                <w:i/>
                <w:iCs/>
              </w:rPr>
            </w:pPr>
            <w:r w:rsidRPr="007D038B">
              <w:rPr>
                <w:i/>
                <w:iCs/>
              </w:rPr>
              <w:t> </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A22EC" w14:textId="77777777" w:rsidR="00EA07FE" w:rsidRPr="007D038B" w:rsidRDefault="00EA07FE" w:rsidP="0088110F">
            <w:pPr>
              <w:jc w:val="center"/>
              <w:rPr>
                <w:sz w:val="20"/>
                <w:szCs w:val="20"/>
              </w:rPr>
            </w:pPr>
            <w:r w:rsidRPr="007D038B">
              <w:rPr>
                <w:sz w:val="20"/>
                <w:szCs w:val="20"/>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AB1CC" w14:textId="77777777" w:rsidR="00EA07FE" w:rsidRPr="007D038B" w:rsidRDefault="00EA07FE" w:rsidP="0088110F">
            <w:pPr>
              <w:jc w:val="center"/>
              <w:rPr>
                <w:sz w:val="20"/>
                <w:szCs w:val="20"/>
              </w:rPr>
            </w:pPr>
            <w:r w:rsidRPr="007D038B">
              <w:rPr>
                <w:sz w:val="20"/>
                <w:szCs w:val="20"/>
              </w:rPr>
              <w:t> </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38E8A" w14:textId="77777777" w:rsidR="00EA07FE" w:rsidRPr="007D038B" w:rsidRDefault="00EA07FE" w:rsidP="0088110F">
            <w:pPr>
              <w:jc w:val="center"/>
              <w:rPr>
                <w:sz w:val="20"/>
                <w:szCs w:val="20"/>
              </w:rPr>
            </w:pPr>
            <w:r w:rsidRPr="007D038B">
              <w:rPr>
                <w:sz w:val="20"/>
                <w:szCs w:val="20"/>
              </w:rPr>
              <w:t> </w:t>
            </w:r>
          </w:p>
        </w:tc>
        <w:tc>
          <w:tcPr>
            <w:tcW w:w="695" w:type="dxa"/>
            <w:tcBorders>
              <w:top w:val="single" w:sz="4" w:space="0" w:color="auto"/>
              <w:left w:val="single" w:sz="4" w:space="0" w:color="auto"/>
              <w:bottom w:val="single" w:sz="4" w:space="0" w:color="auto"/>
              <w:right w:val="single" w:sz="4" w:space="0" w:color="auto"/>
            </w:tcBorders>
            <w:shd w:val="clear" w:color="auto" w:fill="auto"/>
            <w:hideMark/>
          </w:tcPr>
          <w:p w14:paraId="31A01D26" w14:textId="77777777" w:rsidR="00EA07FE" w:rsidRPr="007D038B" w:rsidRDefault="00EA07FE" w:rsidP="0088110F">
            <w:pPr>
              <w:jc w:val="right"/>
              <w:rPr>
                <w:sz w:val="20"/>
                <w:szCs w:val="20"/>
              </w:rPr>
            </w:pPr>
            <w:r w:rsidRPr="007D038B">
              <w:rPr>
                <w:sz w:val="20"/>
                <w:szCs w:val="20"/>
              </w:rPr>
              <w:t> </w:t>
            </w:r>
          </w:p>
        </w:tc>
        <w:tc>
          <w:tcPr>
            <w:tcW w:w="1349" w:type="dxa"/>
            <w:vMerge/>
            <w:tcBorders>
              <w:top w:val="nil"/>
              <w:left w:val="single" w:sz="4" w:space="0" w:color="auto"/>
              <w:bottom w:val="single" w:sz="4" w:space="0" w:color="000000"/>
              <w:right w:val="single" w:sz="4" w:space="0" w:color="auto"/>
            </w:tcBorders>
            <w:vAlign w:val="center"/>
            <w:hideMark/>
          </w:tcPr>
          <w:p w14:paraId="668B0C8D" w14:textId="77777777" w:rsidR="00EA07FE" w:rsidRPr="007D038B" w:rsidRDefault="00EA07FE" w:rsidP="0088110F">
            <w:pPr>
              <w:rPr>
                <w:sz w:val="20"/>
                <w:szCs w:val="20"/>
              </w:rPr>
            </w:pPr>
          </w:p>
        </w:tc>
      </w:tr>
      <w:tr w:rsidR="00EA07FE" w:rsidRPr="007D038B" w14:paraId="79BCA5EE" w14:textId="77777777" w:rsidTr="0088110F">
        <w:trPr>
          <w:trHeight w:val="1260"/>
        </w:trPr>
        <w:tc>
          <w:tcPr>
            <w:tcW w:w="1935" w:type="dxa"/>
            <w:vMerge/>
            <w:tcBorders>
              <w:top w:val="single" w:sz="4" w:space="0" w:color="auto"/>
              <w:left w:val="single" w:sz="4" w:space="0" w:color="auto"/>
              <w:bottom w:val="single" w:sz="4" w:space="0" w:color="000000"/>
              <w:right w:val="single" w:sz="4" w:space="0" w:color="auto"/>
            </w:tcBorders>
            <w:vAlign w:val="center"/>
            <w:hideMark/>
          </w:tcPr>
          <w:p w14:paraId="21ABE73C" w14:textId="77777777" w:rsidR="00EA07FE" w:rsidRPr="007D038B" w:rsidRDefault="00EA07FE" w:rsidP="0088110F">
            <w:pPr>
              <w:rPr>
                <w:b/>
                <w:bCs/>
                <w:sz w:val="22"/>
                <w:szCs w:val="22"/>
              </w:rPr>
            </w:pPr>
          </w:p>
        </w:tc>
        <w:tc>
          <w:tcPr>
            <w:tcW w:w="3221" w:type="dxa"/>
            <w:tcBorders>
              <w:top w:val="single" w:sz="4" w:space="0" w:color="auto"/>
              <w:left w:val="nil"/>
              <w:bottom w:val="single" w:sz="4" w:space="0" w:color="auto"/>
              <w:right w:val="single" w:sz="4" w:space="0" w:color="auto"/>
            </w:tcBorders>
            <w:shd w:val="clear" w:color="auto" w:fill="auto"/>
            <w:hideMark/>
          </w:tcPr>
          <w:p w14:paraId="5AD2B4FF" w14:textId="77777777" w:rsidR="00EA07FE" w:rsidRPr="007D038B" w:rsidRDefault="00EA07FE" w:rsidP="0088110F">
            <w:pPr>
              <w:jc w:val="both"/>
            </w:pPr>
            <w:r w:rsidRPr="007D038B">
              <w:t>Đeo khẩu trang khi làm vệ sinh, dùng phấn không bụi; lớp học, bàn học sinh không bẩn; phòng làm việc, phòng chức năng, phòng học không mạng nhện;</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6076906C" w14:textId="77777777" w:rsidR="00EA07FE" w:rsidRPr="007D038B" w:rsidRDefault="00EA07FE" w:rsidP="0088110F">
            <w:pPr>
              <w:jc w:val="center"/>
            </w:pPr>
            <w:r w:rsidRPr="007D038B">
              <w:t>2</w:t>
            </w:r>
          </w:p>
        </w:tc>
        <w:tc>
          <w:tcPr>
            <w:tcW w:w="695" w:type="dxa"/>
            <w:tcBorders>
              <w:top w:val="single" w:sz="4" w:space="0" w:color="auto"/>
              <w:left w:val="nil"/>
              <w:bottom w:val="single" w:sz="4" w:space="0" w:color="auto"/>
              <w:right w:val="single" w:sz="4" w:space="0" w:color="auto"/>
            </w:tcBorders>
            <w:shd w:val="clear" w:color="auto" w:fill="auto"/>
            <w:vAlign w:val="center"/>
            <w:hideMark/>
          </w:tcPr>
          <w:p w14:paraId="3F8F6DC1" w14:textId="77777777" w:rsidR="00EA07FE" w:rsidRPr="007D038B" w:rsidRDefault="00EA07FE" w:rsidP="0088110F">
            <w:pPr>
              <w:jc w:val="center"/>
              <w:rPr>
                <w:i/>
                <w:iCs/>
              </w:rPr>
            </w:pPr>
            <w:r w:rsidRPr="007D038B">
              <w:rPr>
                <w:i/>
                <w:iCs/>
              </w:rPr>
              <w:t> </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7C725BE0" w14:textId="77777777" w:rsidR="00EA07FE" w:rsidRPr="007D038B" w:rsidRDefault="00EA07FE" w:rsidP="0088110F">
            <w:pPr>
              <w:jc w:val="center"/>
              <w:rPr>
                <w:sz w:val="20"/>
                <w:szCs w:val="20"/>
              </w:rPr>
            </w:pPr>
            <w:r w:rsidRPr="007D038B">
              <w:rPr>
                <w:sz w:val="20"/>
                <w:szCs w:val="20"/>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A3BAD9D" w14:textId="77777777" w:rsidR="00EA07FE" w:rsidRPr="007D038B" w:rsidRDefault="00EA07FE" w:rsidP="0088110F">
            <w:pPr>
              <w:jc w:val="center"/>
              <w:rPr>
                <w:sz w:val="20"/>
                <w:szCs w:val="20"/>
              </w:rPr>
            </w:pPr>
            <w:r w:rsidRPr="007D038B">
              <w:rPr>
                <w:sz w:val="20"/>
                <w:szCs w:val="20"/>
              </w:rPr>
              <w:t> </w:t>
            </w:r>
          </w:p>
        </w:tc>
        <w:tc>
          <w:tcPr>
            <w:tcW w:w="663" w:type="dxa"/>
            <w:tcBorders>
              <w:top w:val="single" w:sz="4" w:space="0" w:color="auto"/>
              <w:left w:val="nil"/>
              <w:bottom w:val="single" w:sz="4" w:space="0" w:color="auto"/>
              <w:right w:val="single" w:sz="4" w:space="0" w:color="auto"/>
            </w:tcBorders>
            <w:shd w:val="clear" w:color="auto" w:fill="auto"/>
            <w:vAlign w:val="center"/>
            <w:hideMark/>
          </w:tcPr>
          <w:p w14:paraId="6E804902" w14:textId="77777777" w:rsidR="00EA07FE" w:rsidRPr="007D038B" w:rsidRDefault="00EA07FE" w:rsidP="0088110F">
            <w:pPr>
              <w:jc w:val="center"/>
              <w:rPr>
                <w:sz w:val="20"/>
                <w:szCs w:val="20"/>
              </w:rPr>
            </w:pPr>
            <w:r w:rsidRPr="007D038B">
              <w:rPr>
                <w:sz w:val="20"/>
                <w:szCs w:val="20"/>
              </w:rPr>
              <w:t> </w:t>
            </w:r>
          </w:p>
        </w:tc>
        <w:tc>
          <w:tcPr>
            <w:tcW w:w="695" w:type="dxa"/>
            <w:tcBorders>
              <w:top w:val="single" w:sz="4" w:space="0" w:color="auto"/>
              <w:left w:val="nil"/>
              <w:bottom w:val="single" w:sz="4" w:space="0" w:color="auto"/>
              <w:right w:val="single" w:sz="4" w:space="0" w:color="auto"/>
            </w:tcBorders>
            <w:shd w:val="clear" w:color="auto" w:fill="auto"/>
            <w:hideMark/>
          </w:tcPr>
          <w:p w14:paraId="4A7DBDEC" w14:textId="77777777" w:rsidR="00EA07FE" w:rsidRPr="007D038B" w:rsidRDefault="00EA07FE" w:rsidP="0088110F">
            <w:pPr>
              <w:jc w:val="right"/>
              <w:rPr>
                <w:sz w:val="20"/>
                <w:szCs w:val="20"/>
              </w:rPr>
            </w:pPr>
            <w:r w:rsidRPr="007D038B">
              <w:rPr>
                <w:sz w:val="20"/>
                <w:szCs w:val="20"/>
              </w:rPr>
              <w:t> </w:t>
            </w:r>
          </w:p>
        </w:tc>
        <w:tc>
          <w:tcPr>
            <w:tcW w:w="1349" w:type="dxa"/>
            <w:vMerge/>
            <w:tcBorders>
              <w:top w:val="nil"/>
              <w:left w:val="single" w:sz="4" w:space="0" w:color="auto"/>
              <w:bottom w:val="single" w:sz="4" w:space="0" w:color="000000"/>
              <w:right w:val="single" w:sz="4" w:space="0" w:color="auto"/>
            </w:tcBorders>
            <w:vAlign w:val="center"/>
            <w:hideMark/>
          </w:tcPr>
          <w:p w14:paraId="54EBEBA9" w14:textId="77777777" w:rsidR="00EA07FE" w:rsidRPr="007D038B" w:rsidRDefault="00EA07FE" w:rsidP="0088110F">
            <w:pPr>
              <w:rPr>
                <w:sz w:val="20"/>
                <w:szCs w:val="20"/>
              </w:rPr>
            </w:pPr>
          </w:p>
        </w:tc>
      </w:tr>
      <w:tr w:rsidR="00EA07FE" w:rsidRPr="007D038B" w14:paraId="17209917" w14:textId="77777777" w:rsidTr="0088110F">
        <w:trPr>
          <w:trHeight w:val="675"/>
        </w:trPr>
        <w:tc>
          <w:tcPr>
            <w:tcW w:w="1935" w:type="dxa"/>
            <w:vMerge/>
            <w:tcBorders>
              <w:top w:val="nil"/>
              <w:left w:val="single" w:sz="4" w:space="0" w:color="auto"/>
              <w:bottom w:val="single" w:sz="4" w:space="0" w:color="000000"/>
              <w:right w:val="single" w:sz="4" w:space="0" w:color="auto"/>
            </w:tcBorders>
            <w:vAlign w:val="center"/>
            <w:hideMark/>
          </w:tcPr>
          <w:p w14:paraId="55369F1C" w14:textId="77777777" w:rsidR="00EA07FE" w:rsidRPr="007D038B" w:rsidRDefault="00EA07FE" w:rsidP="0088110F">
            <w:pPr>
              <w:rPr>
                <w:b/>
                <w:bCs/>
                <w:sz w:val="22"/>
                <w:szCs w:val="22"/>
              </w:rPr>
            </w:pPr>
          </w:p>
        </w:tc>
        <w:tc>
          <w:tcPr>
            <w:tcW w:w="3221" w:type="dxa"/>
            <w:tcBorders>
              <w:top w:val="nil"/>
              <w:left w:val="nil"/>
              <w:bottom w:val="single" w:sz="4" w:space="0" w:color="auto"/>
              <w:right w:val="single" w:sz="4" w:space="0" w:color="auto"/>
            </w:tcBorders>
            <w:shd w:val="clear" w:color="auto" w:fill="auto"/>
            <w:hideMark/>
          </w:tcPr>
          <w:p w14:paraId="2B82D48F" w14:textId="77777777" w:rsidR="00EA07FE" w:rsidRPr="007D038B" w:rsidRDefault="00EA07FE" w:rsidP="0088110F">
            <w:pPr>
              <w:jc w:val="both"/>
            </w:pPr>
            <w:r w:rsidRPr="007D038B">
              <w:t xml:space="preserve">Nhà vệ sinh giáo viên, học sinh luôn sạch. </w:t>
            </w:r>
          </w:p>
        </w:tc>
        <w:tc>
          <w:tcPr>
            <w:tcW w:w="715" w:type="dxa"/>
            <w:tcBorders>
              <w:top w:val="nil"/>
              <w:left w:val="nil"/>
              <w:bottom w:val="single" w:sz="4" w:space="0" w:color="auto"/>
              <w:right w:val="single" w:sz="4" w:space="0" w:color="auto"/>
            </w:tcBorders>
            <w:shd w:val="clear" w:color="auto" w:fill="auto"/>
            <w:vAlign w:val="center"/>
            <w:hideMark/>
          </w:tcPr>
          <w:p w14:paraId="55212E31" w14:textId="77777777" w:rsidR="00EA07FE" w:rsidRPr="007D038B" w:rsidRDefault="00EA07FE" w:rsidP="0088110F">
            <w:pPr>
              <w:jc w:val="center"/>
            </w:pPr>
            <w:r w:rsidRPr="007D038B">
              <w:t>8</w:t>
            </w:r>
          </w:p>
        </w:tc>
        <w:tc>
          <w:tcPr>
            <w:tcW w:w="695" w:type="dxa"/>
            <w:tcBorders>
              <w:top w:val="nil"/>
              <w:left w:val="nil"/>
              <w:bottom w:val="single" w:sz="4" w:space="0" w:color="auto"/>
              <w:right w:val="single" w:sz="4" w:space="0" w:color="auto"/>
            </w:tcBorders>
            <w:shd w:val="clear" w:color="auto" w:fill="auto"/>
            <w:vAlign w:val="center"/>
            <w:hideMark/>
          </w:tcPr>
          <w:p w14:paraId="74F5E923" w14:textId="77777777" w:rsidR="00EA07FE" w:rsidRPr="007D038B" w:rsidRDefault="00EA07FE" w:rsidP="0088110F">
            <w:pPr>
              <w:jc w:val="center"/>
              <w:rPr>
                <w:i/>
                <w:iCs/>
              </w:rPr>
            </w:pPr>
            <w:r w:rsidRPr="007D038B">
              <w:rPr>
                <w:i/>
                <w:iCs/>
              </w:rPr>
              <w:t> </w:t>
            </w:r>
          </w:p>
        </w:tc>
        <w:tc>
          <w:tcPr>
            <w:tcW w:w="715" w:type="dxa"/>
            <w:tcBorders>
              <w:top w:val="nil"/>
              <w:left w:val="nil"/>
              <w:bottom w:val="single" w:sz="4" w:space="0" w:color="auto"/>
              <w:right w:val="single" w:sz="4" w:space="0" w:color="auto"/>
            </w:tcBorders>
            <w:shd w:val="clear" w:color="auto" w:fill="auto"/>
            <w:vAlign w:val="center"/>
            <w:hideMark/>
          </w:tcPr>
          <w:p w14:paraId="18FDCDAB"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5BC7C69A"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1A1AE59A"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14E70EC1" w14:textId="77777777" w:rsidR="00EA07FE" w:rsidRPr="007D038B" w:rsidRDefault="00EA07FE" w:rsidP="0088110F">
            <w:pPr>
              <w:jc w:val="right"/>
              <w:rPr>
                <w:sz w:val="20"/>
                <w:szCs w:val="20"/>
              </w:rPr>
            </w:pPr>
            <w:r w:rsidRPr="007D038B">
              <w:rPr>
                <w:sz w:val="20"/>
                <w:szCs w:val="20"/>
              </w:rPr>
              <w:t> </w:t>
            </w:r>
          </w:p>
        </w:tc>
        <w:tc>
          <w:tcPr>
            <w:tcW w:w="1349" w:type="dxa"/>
            <w:vMerge/>
            <w:tcBorders>
              <w:top w:val="nil"/>
              <w:left w:val="single" w:sz="4" w:space="0" w:color="auto"/>
              <w:bottom w:val="single" w:sz="4" w:space="0" w:color="000000"/>
              <w:right w:val="single" w:sz="4" w:space="0" w:color="auto"/>
            </w:tcBorders>
            <w:vAlign w:val="center"/>
            <w:hideMark/>
          </w:tcPr>
          <w:p w14:paraId="7F2DB25D" w14:textId="77777777" w:rsidR="00EA07FE" w:rsidRPr="007D038B" w:rsidRDefault="00EA07FE" w:rsidP="0088110F">
            <w:pPr>
              <w:rPr>
                <w:sz w:val="20"/>
                <w:szCs w:val="20"/>
              </w:rPr>
            </w:pPr>
          </w:p>
        </w:tc>
      </w:tr>
      <w:tr w:rsidR="00EA07FE" w:rsidRPr="007D038B" w14:paraId="61D93B02" w14:textId="77777777" w:rsidTr="0088110F">
        <w:trPr>
          <w:trHeight w:val="690"/>
        </w:trPr>
        <w:tc>
          <w:tcPr>
            <w:tcW w:w="1935" w:type="dxa"/>
            <w:vMerge w:val="restart"/>
            <w:tcBorders>
              <w:top w:val="nil"/>
              <w:left w:val="single" w:sz="4" w:space="0" w:color="auto"/>
              <w:bottom w:val="single" w:sz="4" w:space="0" w:color="000000"/>
              <w:right w:val="single" w:sz="4" w:space="0" w:color="auto"/>
            </w:tcBorders>
            <w:shd w:val="clear" w:color="auto" w:fill="auto"/>
            <w:hideMark/>
          </w:tcPr>
          <w:p w14:paraId="589DD235" w14:textId="77777777" w:rsidR="00EA07FE" w:rsidRPr="007D038B" w:rsidRDefault="00EA07FE" w:rsidP="0088110F">
            <w:pPr>
              <w:jc w:val="center"/>
              <w:rPr>
                <w:b/>
                <w:bCs/>
                <w:sz w:val="22"/>
                <w:szCs w:val="22"/>
              </w:rPr>
            </w:pPr>
            <w:r w:rsidRPr="007D038B">
              <w:rPr>
                <w:b/>
                <w:bCs/>
                <w:sz w:val="22"/>
                <w:szCs w:val="22"/>
              </w:rPr>
              <w:t>6- CÁC HOẠT ĐỘNG VÌ MÔI TRƯỜNG</w:t>
            </w:r>
            <w:r w:rsidRPr="007D038B">
              <w:rPr>
                <w:b/>
                <w:bCs/>
                <w:sz w:val="22"/>
                <w:szCs w:val="22"/>
              </w:rPr>
              <w:br/>
              <w:t>(5 điểm)</w:t>
            </w:r>
          </w:p>
        </w:tc>
        <w:tc>
          <w:tcPr>
            <w:tcW w:w="3221" w:type="dxa"/>
            <w:tcBorders>
              <w:top w:val="nil"/>
              <w:left w:val="nil"/>
              <w:bottom w:val="single" w:sz="4" w:space="0" w:color="auto"/>
              <w:right w:val="single" w:sz="4" w:space="0" w:color="auto"/>
            </w:tcBorders>
            <w:shd w:val="clear" w:color="auto" w:fill="auto"/>
            <w:hideMark/>
          </w:tcPr>
          <w:p w14:paraId="399626B4" w14:textId="77777777" w:rsidR="00EA07FE" w:rsidRPr="007D038B" w:rsidRDefault="00EA07FE" w:rsidP="0088110F">
            <w:pPr>
              <w:jc w:val="both"/>
            </w:pPr>
            <w:r w:rsidRPr="007D038B">
              <w:t>Tổ chức sinh hoạt, nói chuyện, ... về chủ đề môi trường</w:t>
            </w:r>
          </w:p>
        </w:tc>
        <w:tc>
          <w:tcPr>
            <w:tcW w:w="715" w:type="dxa"/>
            <w:tcBorders>
              <w:top w:val="nil"/>
              <w:left w:val="nil"/>
              <w:bottom w:val="single" w:sz="4" w:space="0" w:color="auto"/>
              <w:right w:val="single" w:sz="4" w:space="0" w:color="auto"/>
            </w:tcBorders>
            <w:shd w:val="clear" w:color="auto" w:fill="auto"/>
            <w:vAlign w:val="center"/>
            <w:hideMark/>
          </w:tcPr>
          <w:p w14:paraId="50578D00" w14:textId="77777777" w:rsidR="00EA07FE" w:rsidRPr="007D038B" w:rsidRDefault="00EA07FE" w:rsidP="0088110F">
            <w:pPr>
              <w:jc w:val="center"/>
            </w:pPr>
            <w:r w:rsidRPr="007D038B">
              <w:t>2</w:t>
            </w:r>
          </w:p>
        </w:tc>
        <w:tc>
          <w:tcPr>
            <w:tcW w:w="695" w:type="dxa"/>
            <w:tcBorders>
              <w:top w:val="nil"/>
              <w:left w:val="nil"/>
              <w:bottom w:val="single" w:sz="4" w:space="0" w:color="auto"/>
              <w:right w:val="single" w:sz="4" w:space="0" w:color="auto"/>
            </w:tcBorders>
            <w:shd w:val="clear" w:color="auto" w:fill="auto"/>
            <w:vAlign w:val="center"/>
            <w:hideMark/>
          </w:tcPr>
          <w:p w14:paraId="49C90906" w14:textId="77777777" w:rsidR="00EA07FE" w:rsidRPr="007D038B" w:rsidRDefault="00EA07FE" w:rsidP="0088110F">
            <w:pPr>
              <w:jc w:val="center"/>
              <w:rPr>
                <w:i/>
                <w:iCs/>
              </w:rPr>
            </w:pPr>
            <w:r w:rsidRPr="007D038B">
              <w:rPr>
                <w:i/>
                <w:iCs/>
              </w:rPr>
              <w:t> </w:t>
            </w:r>
          </w:p>
        </w:tc>
        <w:tc>
          <w:tcPr>
            <w:tcW w:w="715" w:type="dxa"/>
            <w:tcBorders>
              <w:top w:val="nil"/>
              <w:left w:val="nil"/>
              <w:bottom w:val="single" w:sz="4" w:space="0" w:color="auto"/>
              <w:right w:val="single" w:sz="4" w:space="0" w:color="auto"/>
            </w:tcBorders>
            <w:shd w:val="clear" w:color="auto" w:fill="auto"/>
            <w:vAlign w:val="center"/>
            <w:hideMark/>
          </w:tcPr>
          <w:p w14:paraId="406C04B8"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0AFDE302"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48FA873D"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4E22FBE3" w14:textId="77777777" w:rsidR="00EA07FE" w:rsidRPr="007D038B" w:rsidRDefault="00EA07FE" w:rsidP="0088110F">
            <w:pPr>
              <w:jc w:val="right"/>
              <w:rPr>
                <w:sz w:val="20"/>
                <w:szCs w:val="20"/>
              </w:rPr>
            </w:pPr>
            <w:r w:rsidRPr="007D038B">
              <w:rPr>
                <w:sz w:val="20"/>
                <w:szCs w:val="20"/>
              </w:rPr>
              <w:t> </w:t>
            </w:r>
          </w:p>
        </w:tc>
        <w:tc>
          <w:tcPr>
            <w:tcW w:w="1349" w:type="dxa"/>
            <w:vMerge w:val="restart"/>
            <w:tcBorders>
              <w:top w:val="nil"/>
              <w:left w:val="single" w:sz="4" w:space="0" w:color="auto"/>
              <w:bottom w:val="single" w:sz="4" w:space="0" w:color="000000"/>
              <w:right w:val="single" w:sz="4" w:space="0" w:color="auto"/>
            </w:tcBorders>
            <w:shd w:val="clear" w:color="auto" w:fill="auto"/>
            <w:vAlign w:val="center"/>
            <w:hideMark/>
          </w:tcPr>
          <w:p w14:paraId="2F260D4E" w14:textId="77777777" w:rsidR="00EA07FE" w:rsidRPr="007D038B" w:rsidRDefault="00EA07FE" w:rsidP="0088110F">
            <w:pPr>
              <w:jc w:val="center"/>
              <w:rPr>
                <w:sz w:val="20"/>
                <w:szCs w:val="20"/>
              </w:rPr>
            </w:pPr>
            <w:r w:rsidRPr="007D038B">
              <w:rPr>
                <w:sz w:val="20"/>
                <w:szCs w:val="20"/>
              </w:rPr>
              <w:t> </w:t>
            </w:r>
          </w:p>
        </w:tc>
      </w:tr>
      <w:tr w:rsidR="00EA07FE" w:rsidRPr="007D038B" w14:paraId="165EA9A1" w14:textId="77777777" w:rsidTr="0088110F">
        <w:trPr>
          <w:trHeight w:val="315"/>
        </w:trPr>
        <w:tc>
          <w:tcPr>
            <w:tcW w:w="1935" w:type="dxa"/>
            <w:vMerge/>
            <w:tcBorders>
              <w:top w:val="nil"/>
              <w:left w:val="single" w:sz="4" w:space="0" w:color="auto"/>
              <w:bottom w:val="single" w:sz="4" w:space="0" w:color="000000"/>
              <w:right w:val="single" w:sz="4" w:space="0" w:color="auto"/>
            </w:tcBorders>
            <w:vAlign w:val="center"/>
            <w:hideMark/>
          </w:tcPr>
          <w:p w14:paraId="65B9951D" w14:textId="77777777" w:rsidR="00EA07FE" w:rsidRPr="007D038B" w:rsidRDefault="00EA07FE" w:rsidP="0088110F">
            <w:pPr>
              <w:rPr>
                <w:b/>
                <w:bCs/>
                <w:sz w:val="22"/>
                <w:szCs w:val="22"/>
              </w:rPr>
            </w:pPr>
          </w:p>
        </w:tc>
        <w:tc>
          <w:tcPr>
            <w:tcW w:w="3221" w:type="dxa"/>
            <w:tcBorders>
              <w:top w:val="nil"/>
              <w:left w:val="nil"/>
              <w:bottom w:val="single" w:sz="4" w:space="0" w:color="auto"/>
              <w:right w:val="single" w:sz="4" w:space="0" w:color="auto"/>
            </w:tcBorders>
            <w:shd w:val="clear" w:color="auto" w:fill="auto"/>
            <w:hideMark/>
          </w:tcPr>
          <w:p w14:paraId="1B9A6E20" w14:textId="77777777" w:rsidR="00EA07FE" w:rsidRPr="007D038B" w:rsidRDefault="00EA07FE" w:rsidP="0088110F">
            <w:pPr>
              <w:jc w:val="both"/>
            </w:pPr>
            <w:r w:rsidRPr="007D038B">
              <w:t>Tổ chức các cuộc thi về môi trường</w:t>
            </w:r>
          </w:p>
        </w:tc>
        <w:tc>
          <w:tcPr>
            <w:tcW w:w="715" w:type="dxa"/>
            <w:tcBorders>
              <w:top w:val="nil"/>
              <w:left w:val="nil"/>
              <w:bottom w:val="single" w:sz="4" w:space="0" w:color="auto"/>
              <w:right w:val="single" w:sz="4" w:space="0" w:color="auto"/>
            </w:tcBorders>
            <w:shd w:val="clear" w:color="auto" w:fill="auto"/>
            <w:vAlign w:val="center"/>
            <w:hideMark/>
          </w:tcPr>
          <w:p w14:paraId="0E7F8D61" w14:textId="77777777" w:rsidR="00EA07FE" w:rsidRPr="007D038B" w:rsidRDefault="00EA07FE" w:rsidP="0088110F">
            <w:pPr>
              <w:jc w:val="center"/>
            </w:pPr>
            <w:r w:rsidRPr="007D038B">
              <w:t>2</w:t>
            </w:r>
          </w:p>
        </w:tc>
        <w:tc>
          <w:tcPr>
            <w:tcW w:w="695" w:type="dxa"/>
            <w:tcBorders>
              <w:top w:val="nil"/>
              <w:left w:val="nil"/>
              <w:bottom w:val="single" w:sz="4" w:space="0" w:color="auto"/>
              <w:right w:val="single" w:sz="4" w:space="0" w:color="auto"/>
            </w:tcBorders>
            <w:shd w:val="clear" w:color="auto" w:fill="auto"/>
            <w:vAlign w:val="center"/>
            <w:hideMark/>
          </w:tcPr>
          <w:p w14:paraId="4E5F8E37" w14:textId="77777777" w:rsidR="00EA07FE" w:rsidRPr="007D038B" w:rsidRDefault="00EA07FE" w:rsidP="0088110F">
            <w:pPr>
              <w:jc w:val="center"/>
              <w:rPr>
                <w:i/>
                <w:iCs/>
              </w:rPr>
            </w:pPr>
            <w:r w:rsidRPr="007D038B">
              <w:rPr>
                <w:i/>
                <w:iCs/>
              </w:rPr>
              <w:t> </w:t>
            </w:r>
          </w:p>
        </w:tc>
        <w:tc>
          <w:tcPr>
            <w:tcW w:w="715" w:type="dxa"/>
            <w:tcBorders>
              <w:top w:val="nil"/>
              <w:left w:val="nil"/>
              <w:bottom w:val="single" w:sz="4" w:space="0" w:color="auto"/>
              <w:right w:val="single" w:sz="4" w:space="0" w:color="auto"/>
            </w:tcBorders>
            <w:shd w:val="clear" w:color="auto" w:fill="auto"/>
            <w:vAlign w:val="center"/>
            <w:hideMark/>
          </w:tcPr>
          <w:p w14:paraId="42DFB4DD"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1B2A56CF"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4250F27B"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367323C3" w14:textId="77777777" w:rsidR="00EA07FE" w:rsidRPr="007D038B" w:rsidRDefault="00EA07FE" w:rsidP="0088110F">
            <w:pPr>
              <w:jc w:val="right"/>
              <w:rPr>
                <w:sz w:val="20"/>
                <w:szCs w:val="20"/>
              </w:rPr>
            </w:pPr>
            <w:r w:rsidRPr="007D038B">
              <w:rPr>
                <w:sz w:val="20"/>
                <w:szCs w:val="20"/>
              </w:rPr>
              <w:t> </w:t>
            </w:r>
          </w:p>
        </w:tc>
        <w:tc>
          <w:tcPr>
            <w:tcW w:w="1349" w:type="dxa"/>
            <w:vMerge/>
            <w:tcBorders>
              <w:top w:val="nil"/>
              <w:left w:val="single" w:sz="4" w:space="0" w:color="auto"/>
              <w:bottom w:val="single" w:sz="4" w:space="0" w:color="000000"/>
              <w:right w:val="single" w:sz="4" w:space="0" w:color="auto"/>
            </w:tcBorders>
            <w:vAlign w:val="center"/>
            <w:hideMark/>
          </w:tcPr>
          <w:p w14:paraId="7A2FC9D3" w14:textId="77777777" w:rsidR="00EA07FE" w:rsidRPr="007D038B" w:rsidRDefault="00EA07FE" w:rsidP="0088110F">
            <w:pPr>
              <w:rPr>
                <w:sz w:val="20"/>
                <w:szCs w:val="20"/>
              </w:rPr>
            </w:pPr>
          </w:p>
        </w:tc>
      </w:tr>
      <w:tr w:rsidR="00EA07FE" w:rsidRPr="007D038B" w14:paraId="7B8EC628" w14:textId="77777777" w:rsidTr="0088110F">
        <w:trPr>
          <w:trHeight w:val="630"/>
        </w:trPr>
        <w:tc>
          <w:tcPr>
            <w:tcW w:w="1935" w:type="dxa"/>
            <w:vMerge/>
            <w:tcBorders>
              <w:top w:val="nil"/>
              <w:left w:val="single" w:sz="4" w:space="0" w:color="auto"/>
              <w:bottom w:val="single" w:sz="4" w:space="0" w:color="000000"/>
              <w:right w:val="single" w:sz="4" w:space="0" w:color="auto"/>
            </w:tcBorders>
            <w:vAlign w:val="center"/>
            <w:hideMark/>
          </w:tcPr>
          <w:p w14:paraId="489E3046" w14:textId="77777777" w:rsidR="00EA07FE" w:rsidRPr="007D038B" w:rsidRDefault="00EA07FE" w:rsidP="0088110F">
            <w:pPr>
              <w:rPr>
                <w:b/>
                <w:bCs/>
                <w:sz w:val="22"/>
                <w:szCs w:val="22"/>
              </w:rPr>
            </w:pPr>
          </w:p>
        </w:tc>
        <w:tc>
          <w:tcPr>
            <w:tcW w:w="3221" w:type="dxa"/>
            <w:tcBorders>
              <w:top w:val="nil"/>
              <w:left w:val="nil"/>
              <w:bottom w:val="single" w:sz="4" w:space="0" w:color="auto"/>
              <w:right w:val="single" w:sz="4" w:space="0" w:color="auto"/>
            </w:tcBorders>
            <w:shd w:val="clear" w:color="auto" w:fill="auto"/>
            <w:hideMark/>
          </w:tcPr>
          <w:p w14:paraId="77AEBC67" w14:textId="77777777" w:rsidR="00EA07FE" w:rsidRPr="007D038B" w:rsidRDefault="00EA07FE" w:rsidP="0088110F">
            <w:pPr>
              <w:jc w:val="both"/>
            </w:pPr>
            <w:r w:rsidRPr="007D038B">
              <w:t>Tổ chức các buổi dã ngoại sinh hoạt môi trường</w:t>
            </w:r>
          </w:p>
        </w:tc>
        <w:tc>
          <w:tcPr>
            <w:tcW w:w="715" w:type="dxa"/>
            <w:tcBorders>
              <w:top w:val="nil"/>
              <w:left w:val="nil"/>
              <w:bottom w:val="single" w:sz="4" w:space="0" w:color="auto"/>
              <w:right w:val="single" w:sz="4" w:space="0" w:color="auto"/>
            </w:tcBorders>
            <w:shd w:val="clear" w:color="auto" w:fill="auto"/>
            <w:vAlign w:val="center"/>
            <w:hideMark/>
          </w:tcPr>
          <w:p w14:paraId="057EA67F" w14:textId="77777777" w:rsidR="00EA07FE" w:rsidRPr="007D038B" w:rsidRDefault="00EA07FE" w:rsidP="0088110F">
            <w:pPr>
              <w:jc w:val="center"/>
            </w:pPr>
            <w:r w:rsidRPr="007D038B">
              <w:t>1</w:t>
            </w:r>
          </w:p>
        </w:tc>
        <w:tc>
          <w:tcPr>
            <w:tcW w:w="695" w:type="dxa"/>
            <w:tcBorders>
              <w:top w:val="nil"/>
              <w:left w:val="nil"/>
              <w:bottom w:val="single" w:sz="4" w:space="0" w:color="auto"/>
              <w:right w:val="single" w:sz="4" w:space="0" w:color="auto"/>
            </w:tcBorders>
            <w:shd w:val="clear" w:color="auto" w:fill="auto"/>
            <w:vAlign w:val="center"/>
            <w:hideMark/>
          </w:tcPr>
          <w:p w14:paraId="66C5F8FA" w14:textId="77777777" w:rsidR="00EA07FE" w:rsidRPr="007D038B" w:rsidRDefault="00EA07FE" w:rsidP="0088110F">
            <w:pPr>
              <w:jc w:val="center"/>
              <w:rPr>
                <w:i/>
                <w:iCs/>
              </w:rPr>
            </w:pPr>
            <w:r w:rsidRPr="007D038B">
              <w:rPr>
                <w:i/>
                <w:iCs/>
              </w:rPr>
              <w:t> </w:t>
            </w:r>
          </w:p>
        </w:tc>
        <w:tc>
          <w:tcPr>
            <w:tcW w:w="715" w:type="dxa"/>
            <w:tcBorders>
              <w:top w:val="nil"/>
              <w:left w:val="nil"/>
              <w:bottom w:val="single" w:sz="4" w:space="0" w:color="auto"/>
              <w:right w:val="single" w:sz="4" w:space="0" w:color="auto"/>
            </w:tcBorders>
            <w:shd w:val="clear" w:color="auto" w:fill="auto"/>
            <w:vAlign w:val="center"/>
            <w:hideMark/>
          </w:tcPr>
          <w:p w14:paraId="53ED7A6B"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587E2E6A"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7BC786A6"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30858EF5" w14:textId="77777777" w:rsidR="00EA07FE" w:rsidRPr="007D038B" w:rsidRDefault="00EA07FE" w:rsidP="0088110F">
            <w:pPr>
              <w:jc w:val="right"/>
              <w:rPr>
                <w:sz w:val="20"/>
                <w:szCs w:val="20"/>
              </w:rPr>
            </w:pPr>
            <w:r w:rsidRPr="007D038B">
              <w:rPr>
                <w:sz w:val="20"/>
                <w:szCs w:val="20"/>
              </w:rPr>
              <w:t> </w:t>
            </w:r>
          </w:p>
        </w:tc>
        <w:tc>
          <w:tcPr>
            <w:tcW w:w="1349" w:type="dxa"/>
            <w:vMerge/>
            <w:tcBorders>
              <w:top w:val="nil"/>
              <w:left w:val="single" w:sz="4" w:space="0" w:color="auto"/>
              <w:bottom w:val="single" w:sz="4" w:space="0" w:color="000000"/>
              <w:right w:val="single" w:sz="4" w:space="0" w:color="auto"/>
            </w:tcBorders>
            <w:vAlign w:val="center"/>
            <w:hideMark/>
          </w:tcPr>
          <w:p w14:paraId="0ECA2233" w14:textId="77777777" w:rsidR="00EA07FE" w:rsidRPr="007D038B" w:rsidRDefault="00EA07FE" w:rsidP="0088110F">
            <w:pPr>
              <w:rPr>
                <w:sz w:val="20"/>
                <w:szCs w:val="20"/>
              </w:rPr>
            </w:pPr>
          </w:p>
        </w:tc>
      </w:tr>
      <w:tr w:rsidR="00EA07FE" w:rsidRPr="007D038B" w14:paraId="7670EF9A" w14:textId="77777777" w:rsidTr="0088110F">
        <w:trPr>
          <w:trHeight w:val="630"/>
        </w:trPr>
        <w:tc>
          <w:tcPr>
            <w:tcW w:w="1935" w:type="dxa"/>
            <w:vMerge w:val="restart"/>
            <w:tcBorders>
              <w:top w:val="nil"/>
              <w:left w:val="single" w:sz="4" w:space="0" w:color="auto"/>
              <w:bottom w:val="single" w:sz="4" w:space="0" w:color="000000"/>
              <w:right w:val="single" w:sz="4" w:space="0" w:color="auto"/>
            </w:tcBorders>
            <w:shd w:val="clear" w:color="auto" w:fill="auto"/>
            <w:hideMark/>
          </w:tcPr>
          <w:p w14:paraId="2F54DF3F" w14:textId="77777777" w:rsidR="00EA07FE" w:rsidRPr="007D038B" w:rsidRDefault="00EA07FE" w:rsidP="0088110F">
            <w:pPr>
              <w:jc w:val="center"/>
              <w:rPr>
                <w:b/>
                <w:bCs/>
                <w:sz w:val="22"/>
                <w:szCs w:val="22"/>
              </w:rPr>
            </w:pPr>
            <w:r w:rsidRPr="007D038B">
              <w:rPr>
                <w:b/>
                <w:bCs/>
                <w:sz w:val="22"/>
                <w:szCs w:val="22"/>
              </w:rPr>
              <w:t>7- THEO DÕI SỰ THAY ĐỔI MÔI TRƯỜNG CỦA TRƯỜNG</w:t>
            </w:r>
            <w:r w:rsidRPr="007D038B">
              <w:rPr>
                <w:b/>
                <w:bCs/>
                <w:sz w:val="22"/>
                <w:szCs w:val="22"/>
              </w:rPr>
              <w:br/>
              <w:t>(3 điểm)</w:t>
            </w:r>
          </w:p>
        </w:tc>
        <w:tc>
          <w:tcPr>
            <w:tcW w:w="3221" w:type="dxa"/>
            <w:tcBorders>
              <w:top w:val="nil"/>
              <w:left w:val="nil"/>
              <w:bottom w:val="single" w:sz="4" w:space="0" w:color="auto"/>
              <w:right w:val="single" w:sz="4" w:space="0" w:color="auto"/>
            </w:tcBorders>
            <w:shd w:val="clear" w:color="auto" w:fill="auto"/>
            <w:hideMark/>
          </w:tcPr>
          <w:p w14:paraId="66055152" w14:textId="77777777" w:rsidR="00EA07FE" w:rsidRPr="007D038B" w:rsidRDefault="00EA07FE" w:rsidP="0088110F">
            <w:pPr>
              <w:jc w:val="both"/>
            </w:pPr>
            <w:r w:rsidRPr="007D038B">
              <w:t>Ghi chép, chụp ảnh đối chiếu để thấy rõ sự thay đổi</w:t>
            </w:r>
          </w:p>
        </w:tc>
        <w:tc>
          <w:tcPr>
            <w:tcW w:w="715" w:type="dxa"/>
            <w:tcBorders>
              <w:top w:val="nil"/>
              <w:left w:val="nil"/>
              <w:bottom w:val="single" w:sz="4" w:space="0" w:color="auto"/>
              <w:right w:val="single" w:sz="4" w:space="0" w:color="auto"/>
            </w:tcBorders>
            <w:shd w:val="clear" w:color="auto" w:fill="auto"/>
            <w:vAlign w:val="center"/>
            <w:hideMark/>
          </w:tcPr>
          <w:p w14:paraId="750DA408" w14:textId="77777777" w:rsidR="00EA07FE" w:rsidRPr="007D038B" w:rsidRDefault="00EA07FE" w:rsidP="0088110F">
            <w:pPr>
              <w:jc w:val="center"/>
            </w:pPr>
            <w:r w:rsidRPr="007D038B">
              <w:t>1</w:t>
            </w:r>
          </w:p>
        </w:tc>
        <w:tc>
          <w:tcPr>
            <w:tcW w:w="695" w:type="dxa"/>
            <w:tcBorders>
              <w:top w:val="nil"/>
              <w:left w:val="nil"/>
              <w:bottom w:val="single" w:sz="4" w:space="0" w:color="auto"/>
              <w:right w:val="single" w:sz="4" w:space="0" w:color="auto"/>
            </w:tcBorders>
            <w:shd w:val="clear" w:color="auto" w:fill="auto"/>
            <w:vAlign w:val="center"/>
            <w:hideMark/>
          </w:tcPr>
          <w:p w14:paraId="275AC0AB" w14:textId="77777777" w:rsidR="00EA07FE" w:rsidRPr="007D038B" w:rsidRDefault="00EA07FE" w:rsidP="0088110F">
            <w:pPr>
              <w:jc w:val="center"/>
              <w:rPr>
                <w:i/>
                <w:iCs/>
              </w:rPr>
            </w:pPr>
            <w:r w:rsidRPr="007D038B">
              <w:rPr>
                <w:i/>
                <w:iCs/>
              </w:rPr>
              <w:t> </w:t>
            </w:r>
          </w:p>
        </w:tc>
        <w:tc>
          <w:tcPr>
            <w:tcW w:w="715" w:type="dxa"/>
            <w:tcBorders>
              <w:top w:val="nil"/>
              <w:left w:val="nil"/>
              <w:bottom w:val="single" w:sz="4" w:space="0" w:color="auto"/>
              <w:right w:val="single" w:sz="4" w:space="0" w:color="auto"/>
            </w:tcBorders>
            <w:shd w:val="clear" w:color="auto" w:fill="auto"/>
            <w:vAlign w:val="center"/>
            <w:hideMark/>
          </w:tcPr>
          <w:p w14:paraId="5F9E1A0A"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4F59DB22"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4538779A"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22511707" w14:textId="77777777" w:rsidR="00EA07FE" w:rsidRPr="007D038B" w:rsidRDefault="00EA07FE" w:rsidP="0088110F">
            <w:pPr>
              <w:jc w:val="right"/>
              <w:rPr>
                <w:sz w:val="20"/>
                <w:szCs w:val="20"/>
              </w:rPr>
            </w:pPr>
            <w:r w:rsidRPr="007D038B">
              <w:rPr>
                <w:sz w:val="20"/>
                <w:szCs w:val="20"/>
              </w:rPr>
              <w:t> </w:t>
            </w:r>
          </w:p>
        </w:tc>
        <w:tc>
          <w:tcPr>
            <w:tcW w:w="1349" w:type="dxa"/>
            <w:vMerge w:val="restart"/>
            <w:tcBorders>
              <w:top w:val="nil"/>
              <w:left w:val="single" w:sz="4" w:space="0" w:color="auto"/>
              <w:bottom w:val="single" w:sz="4" w:space="0" w:color="000000"/>
              <w:right w:val="single" w:sz="4" w:space="0" w:color="auto"/>
            </w:tcBorders>
            <w:shd w:val="clear" w:color="auto" w:fill="auto"/>
            <w:vAlign w:val="center"/>
            <w:hideMark/>
          </w:tcPr>
          <w:p w14:paraId="1BED3758" w14:textId="77777777" w:rsidR="00EA07FE" w:rsidRPr="007D038B" w:rsidRDefault="00EA07FE" w:rsidP="0088110F">
            <w:pPr>
              <w:jc w:val="center"/>
              <w:rPr>
                <w:sz w:val="20"/>
                <w:szCs w:val="20"/>
              </w:rPr>
            </w:pPr>
            <w:r w:rsidRPr="007D038B">
              <w:rPr>
                <w:sz w:val="20"/>
                <w:szCs w:val="20"/>
              </w:rPr>
              <w:t> </w:t>
            </w:r>
          </w:p>
        </w:tc>
      </w:tr>
      <w:tr w:rsidR="00EA07FE" w:rsidRPr="007D038B" w14:paraId="0DA00504" w14:textId="77777777" w:rsidTr="0088110F">
        <w:trPr>
          <w:trHeight w:val="315"/>
        </w:trPr>
        <w:tc>
          <w:tcPr>
            <w:tcW w:w="1935" w:type="dxa"/>
            <w:vMerge/>
            <w:tcBorders>
              <w:top w:val="nil"/>
              <w:left w:val="single" w:sz="4" w:space="0" w:color="auto"/>
              <w:bottom w:val="single" w:sz="4" w:space="0" w:color="000000"/>
              <w:right w:val="single" w:sz="4" w:space="0" w:color="auto"/>
            </w:tcBorders>
            <w:vAlign w:val="center"/>
            <w:hideMark/>
          </w:tcPr>
          <w:p w14:paraId="65A4CF78" w14:textId="77777777" w:rsidR="00EA07FE" w:rsidRPr="007D038B" w:rsidRDefault="00EA07FE" w:rsidP="0088110F">
            <w:pPr>
              <w:rPr>
                <w:b/>
                <w:bCs/>
                <w:sz w:val="22"/>
                <w:szCs w:val="22"/>
              </w:rPr>
            </w:pPr>
          </w:p>
        </w:tc>
        <w:tc>
          <w:tcPr>
            <w:tcW w:w="3221" w:type="dxa"/>
            <w:tcBorders>
              <w:top w:val="nil"/>
              <w:left w:val="nil"/>
              <w:bottom w:val="single" w:sz="4" w:space="0" w:color="auto"/>
              <w:right w:val="single" w:sz="4" w:space="0" w:color="auto"/>
            </w:tcBorders>
            <w:shd w:val="clear" w:color="auto" w:fill="auto"/>
            <w:hideMark/>
          </w:tcPr>
          <w:p w14:paraId="7EB8176A" w14:textId="77777777" w:rsidR="00EA07FE" w:rsidRPr="007D038B" w:rsidRDefault="00EA07FE" w:rsidP="0088110F">
            <w:pPr>
              <w:jc w:val="both"/>
            </w:pPr>
            <w:r w:rsidRPr="007D038B">
              <w:t>Trưng bày những ghi chép hình ảnh đó</w:t>
            </w:r>
          </w:p>
        </w:tc>
        <w:tc>
          <w:tcPr>
            <w:tcW w:w="715" w:type="dxa"/>
            <w:tcBorders>
              <w:top w:val="nil"/>
              <w:left w:val="nil"/>
              <w:bottom w:val="single" w:sz="4" w:space="0" w:color="auto"/>
              <w:right w:val="single" w:sz="4" w:space="0" w:color="auto"/>
            </w:tcBorders>
            <w:shd w:val="clear" w:color="auto" w:fill="auto"/>
            <w:vAlign w:val="center"/>
            <w:hideMark/>
          </w:tcPr>
          <w:p w14:paraId="77674221" w14:textId="77777777" w:rsidR="00EA07FE" w:rsidRPr="007D038B" w:rsidRDefault="00EA07FE" w:rsidP="0088110F">
            <w:pPr>
              <w:jc w:val="center"/>
            </w:pPr>
            <w:r w:rsidRPr="007D038B">
              <w:t>1</w:t>
            </w:r>
          </w:p>
        </w:tc>
        <w:tc>
          <w:tcPr>
            <w:tcW w:w="695" w:type="dxa"/>
            <w:tcBorders>
              <w:top w:val="nil"/>
              <w:left w:val="nil"/>
              <w:bottom w:val="single" w:sz="4" w:space="0" w:color="auto"/>
              <w:right w:val="single" w:sz="4" w:space="0" w:color="auto"/>
            </w:tcBorders>
            <w:shd w:val="clear" w:color="auto" w:fill="auto"/>
            <w:vAlign w:val="center"/>
            <w:hideMark/>
          </w:tcPr>
          <w:p w14:paraId="4F60D94F" w14:textId="77777777" w:rsidR="00EA07FE" w:rsidRPr="007D038B" w:rsidRDefault="00EA07FE" w:rsidP="0088110F">
            <w:pPr>
              <w:jc w:val="center"/>
              <w:rPr>
                <w:i/>
                <w:iCs/>
              </w:rPr>
            </w:pPr>
            <w:r w:rsidRPr="007D038B">
              <w:rPr>
                <w:i/>
                <w:iCs/>
              </w:rPr>
              <w:t> </w:t>
            </w:r>
          </w:p>
        </w:tc>
        <w:tc>
          <w:tcPr>
            <w:tcW w:w="715" w:type="dxa"/>
            <w:tcBorders>
              <w:top w:val="nil"/>
              <w:left w:val="nil"/>
              <w:bottom w:val="single" w:sz="4" w:space="0" w:color="auto"/>
              <w:right w:val="single" w:sz="4" w:space="0" w:color="auto"/>
            </w:tcBorders>
            <w:shd w:val="clear" w:color="auto" w:fill="auto"/>
            <w:vAlign w:val="center"/>
            <w:hideMark/>
          </w:tcPr>
          <w:p w14:paraId="517D8623"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578FCFC5"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4322975A"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211528EB" w14:textId="77777777" w:rsidR="00EA07FE" w:rsidRPr="007D038B" w:rsidRDefault="00EA07FE" w:rsidP="0088110F">
            <w:pPr>
              <w:jc w:val="right"/>
              <w:rPr>
                <w:sz w:val="20"/>
                <w:szCs w:val="20"/>
              </w:rPr>
            </w:pPr>
            <w:r w:rsidRPr="007D038B">
              <w:rPr>
                <w:sz w:val="20"/>
                <w:szCs w:val="20"/>
              </w:rPr>
              <w:t> </w:t>
            </w:r>
          </w:p>
        </w:tc>
        <w:tc>
          <w:tcPr>
            <w:tcW w:w="1349" w:type="dxa"/>
            <w:vMerge/>
            <w:tcBorders>
              <w:top w:val="nil"/>
              <w:left w:val="single" w:sz="4" w:space="0" w:color="auto"/>
              <w:bottom w:val="single" w:sz="4" w:space="0" w:color="000000"/>
              <w:right w:val="single" w:sz="4" w:space="0" w:color="auto"/>
            </w:tcBorders>
            <w:vAlign w:val="center"/>
            <w:hideMark/>
          </w:tcPr>
          <w:p w14:paraId="43CF9550" w14:textId="77777777" w:rsidR="00EA07FE" w:rsidRPr="007D038B" w:rsidRDefault="00EA07FE" w:rsidP="0088110F">
            <w:pPr>
              <w:rPr>
                <w:sz w:val="20"/>
                <w:szCs w:val="20"/>
              </w:rPr>
            </w:pPr>
          </w:p>
        </w:tc>
      </w:tr>
      <w:tr w:rsidR="00EA07FE" w:rsidRPr="007D038B" w14:paraId="2D4D18B8" w14:textId="77777777" w:rsidTr="0088110F">
        <w:trPr>
          <w:trHeight w:val="1095"/>
        </w:trPr>
        <w:tc>
          <w:tcPr>
            <w:tcW w:w="1935" w:type="dxa"/>
            <w:vMerge/>
            <w:tcBorders>
              <w:top w:val="nil"/>
              <w:left w:val="single" w:sz="4" w:space="0" w:color="auto"/>
              <w:bottom w:val="single" w:sz="4" w:space="0" w:color="000000"/>
              <w:right w:val="single" w:sz="4" w:space="0" w:color="auto"/>
            </w:tcBorders>
            <w:vAlign w:val="center"/>
            <w:hideMark/>
          </w:tcPr>
          <w:p w14:paraId="4EED33F5" w14:textId="77777777" w:rsidR="00EA07FE" w:rsidRPr="007D038B" w:rsidRDefault="00EA07FE" w:rsidP="0088110F">
            <w:pPr>
              <w:rPr>
                <w:b/>
                <w:bCs/>
                <w:sz w:val="22"/>
                <w:szCs w:val="22"/>
              </w:rPr>
            </w:pPr>
          </w:p>
        </w:tc>
        <w:tc>
          <w:tcPr>
            <w:tcW w:w="3221" w:type="dxa"/>
            <w:tcBorders>
              <w:top w:val="nil"/>
              <w:left w:val="nil"/>
              <w:bottom w:val="single" w:sz="4" w:space="0" w:color="auto"/>
              <w:right w:val="single" w:sz="4" w:space="0" w:color="auto"/>
            </w:tcBorders>
            <w:shd w:val="clear" w:color="auto" w:fill="auto"/>
            <w:hideMark/>
          </w:tcPr>
          <w:p w14:paraId="7CEF1F1C" w14:textId="77777777" w:rsidR="00EA07FE" w:rsidRPr="007D038B" w:rsidRDefault="00EA07FE" w:rsidP="0088110F">
            <w:pPr>
              <w:jc w:val="both"/>
            </w:pPr>
            <w:r w:rsidRPr="007D038B">
              <w:t>Động viên khuyến khích mọi người tham gia chăm sóc, cải tạo môi trường của nhà trường</w:t>
            </w:r>
          </w:p>
        </w:tc>
        <w:tc>
          <w:tcPr>
            <w:tcW w:w="715" w:type="dxa"/>
            <w:tcBorders>
              <w:top w:val="nil"/>
              <w:left w:val="nil"/>
              <w:bottom w:val="single" w:sz="4" w:space="0" w:color="auto"/>
              <w:right w:val="single" w:sz="4" w:space="0" w:color="auto"/>
            </w:tcBorders>
            <w:shd w:val="clear" w:color="auto" w:fill="auto"/>
            <w:vAlign w:val="center"/>
            <w:hideMark/>
          </w:tcPr>
          <w:p w14:paraId="7C895E98" w14:textId="77777777" w:rsidR="00EA07FE" w:rsidRPr="007D038B" w:rsidRDefault="00EA07FE" w:rsidP="0088110F">
            <w:pPr>
              <w:jc w:val="center"/>
            </w:pPr>
            <w:r w:rsidRPr="007D038B">
              <w:t>1</w:t>
            </w:r>
          </w:p>
        </w:tc>
        <w:tc>
          <w:tcPr>
            <w:tcW w:w="695" w:type="dxa"/>
            <w:tcBorders>
              <w:top w:val="nil"/>
              <w:left w:val="nil"/>
              <w:bottom w:val="single" w:sz="4" w:space="0" w:color="auto"/>
              <w:right w:val="single" w:sz="4" w:space="0" w:color="auto"/>
            </w:tcBorders>
            <w:shd w:val="clear" w:color="auto" w:fill="auto"/>
            <w:vAlign w:val="center"/>
            <w:hideMark/>
          </w:tcPr>
          <w:p w14:paraId="3CFEDCF0" w14:textId="77777777" w:rsidR="00EA07FE" w:rsidRPr="007D038B" w:rsidRDefault="00EA07FE" w:rsidP="0088110F">
            <w:pPr>
              <w:jc w:val="center"/>
              <w:rPr>
                <w:i/>
                <w:iCs/>
              </w:rPr>
            </w:pPr>
            <w:r w:rsidRPr="007D038B">
              <w:rPr>
                <w:i/>
                <w:iCs/>
              </w:rPr>
              <w:t> </w:t>
            </w:r>
          </w:p>
        </w:tc>
        <w:tc>
          <w:tcPr>
            <w:tcW w:w="715" w:type="dxa"/>
            <w:tcBorders>
              <w:top w:val="nil"/>
              <w:left w:val="nil"/>
              <w:bottom w:val="single" w:sz="4" w:space="0" w:color="auto"/>
              <w:right w:val="single" w:sz="4" w:space="0" w:color="auto"/>
            </w:tcBorders>
            <w:shd w:val="clear" w:color="auto" w:fill="auto"/>
            <w:vAlign w:val="center"/>
            <w:hideMark/>
          </w:tcPr>
          <w:p w14:paraId="186EB670"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6A599298"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0959BBFF"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528DD2E5" w14:textId="77777777" w:rsidR="00EA07FE" w:rsidRPr="007D038B" w:rsidRDefault="00EA07FE" w:rsidP="0088110F">
            <w:pPr>
              <w:jc w:val="right"/>
              <w:rPr>
                <w:sz w:val="20"/>
                <w:szCs w:val="20"/>
              </w:rPr>
            </w:pPr>
            <w:r w:rsidRPr="007D038B">
              <w:rPr>
                <w:sz w:val="20"/>
                <w:szCs w:val="20"/>
              </w:rPr>
              <w:t> </w:t>
            </w:r>
          </w:p>
        </w:tc>
        <w:tc>
          <w:tcPr>
            <w:tcW w:w="1349" w:type="dxa"/>
            <w:vMerge/>
            <w:tcBorders>
              <w:top w:val="nil"/>
              <w:left w:val="single" w:sz="4" w:space="0" w:color="auto"/>
              <w:bottom w:val="single" w:sz="4" w:space="0" w:color="000000"/>
              <w:right w:val="single" w:sz="4" w:space="0" w:color="auto"/>
            </w:tcBorders>
            <w:vAlign w:val="center"/>
            <w:hideMark/>
          </w:tcPr>
          <w:p w14:paraId="25E069F1" w14:textId="77777777" w:rsidR="00EA07FE" w:rsidRPr="007D038B" w:rsidRDefault="00EA07FE" w:rsidP="0088110F">
            <w:pPr>
              <w:rPr>
                <w:sz w:val="20"/>
                <w:szCs w:val="20"/>
              </w:rPr>
            </w:pPr>
          </w:p>
        </w:tc>
      </w:tr>
      <w:tr w:rsidR="00EA07FE" w:rsidRPr="007D038B" w14:paraId="62AC5C3E" w14:textId="77777777" w:rsidTr="0088110F">
        <w:trPr>
          <w:trHeight w:val="945"/>
        </w:trPr>
        <w:tc>
          <w:tcPr>
            <w:tcW w:w="1935" w:type="dxa"/>
            <w:vMerge w:val="restart"/>
            <w:tcBorders>
              <w:top w:val="nil"/>
              <w:left w:val="single" w:sz="4" w:space="0" w:color="auto"/>
              <w:bottom w:val="single" w:sz="4" w:space="0" w:color="000000"/>
              <w:right w:val="single" w:sz="4" w:space="0" w:color="auto"/>
            </w:tcBorders>
            <w:shd w:val="clear" w:color="auto" w:fill="auto"/>
            <w:hideMark/>
          </w:tcPr>
          <w:p w14:paraId="01BA2057" w14:textId="77777777" w:rsidR="00EA07FE" w:rsidRPr="007D038B" w:rsidRDefault="00EA07FE" w:rsidP="0088110F">
            <w:pPr>
              <w:jc w:val="center"/>
              <w:rPr>
                <w:b/>
                <w:bCs/>
                <w:sz w:val="22"/>
                <w:szCs w:val="22"/>
              </w:rPr>
            </w:pPr>
            <w:r w:rsidRPr="007D038B">
              <w:rPr>
                <w:b/>
                <w:bCs/>
                <w:sz w:val="22"/>
                <w:szCs w:val="22"/>
              </w:rPr>
              <w:t>8- PHÁT HUY NHỮNG ẢNH HƯỞNG TÍCH CỰC CỦA NHÀ TRƯỜNG</w:t>
            </w:r>
            <w:r w:rsidRPr="007D038B">
              <w:rPr>
                <w:b/>
                <w:bCs/>
                <w:sz w:val="22"/>
                <w:szCs w:val="22"/>
              </w:rPr>
              <w:br/>
              <w:t>(2 điểm)</w:t>
            </w:r>
          </w:p>
        </w:tc>
        <w:tc>
          <w:tcPr>
            <w:tcW w:w="3221" w:type="dxa"/>
            <w:tcBorders>
              <w:top w:val="nil"/>
              <w:left w:val="nil"/>
              <w:bottom w:val="single" w:sz="4" w:space="0" w:color="auto"/>
              <w:right w:val="single" w:sz="4" w:space="0" w:color="auto"/>
            </w:tcBorders>
            <w:shd w:val="clear" w:color="auto" w:fill="auto"/>
            <w:hideMark/>
          </w:tcPr>
          <w:p w14:paraId="5C7766BF" w14:textId="77777777" w:rsidR="00EA07FE" w:rsidRPr="007D038B" w:rsidRDefault="00EA07FE" w:rsidP="0088110F">
            <w:pPr>
              <w:jc w:val="both"/>
            </w:pPr>
            <w:r w:rsidRPr="007D038B">
              <w:t>Mời người am hiểu về lĩnh vực môi trường ở địa phương giúp trường tổ chức thực hiện các công việc trên</w:t>
            </w:r>
          </w:p>
        </w:tc>
        <w:tc>
          <w:tcPr>
            <w:tcW w:w="715" w:type="dxa"/>
            <w:tcBorders>
              <w:top w:val="nil"/>
              <w:left w:val="nil"/>
              <w:bottom w:val="single" w:sz="4" w:space="0" w:color="auto"/>
              <w:right w:val="single" w:sz="4" w:space="0" w:color="auto"/>
            </w:tcBorders>
            <w:shd w:val="clear" w:color="auto" w:fill="auto"/>
            <w:vAlign w:val="center"/>
            <w:hideMark/>
          </w:tcPr>
          <w:p w14:paraId="6BAD8F9E" w14:textId="77777777" w:rsidR="00EA07FE" w:rsidRPr="007D038B" w:rsidRDefault="00EA07FE" w:rsidP="0088110F">
            <w:pPr>
              <w:jc w:val="center"/>
            </w:pPr>
            <w:r w:rsidRPr="007D038B">
              <w:t>1</w:t>
            </w:r>
          </w:p>
        </w:tc>
        <w:tc>
          <w:tcPr>
            <w:tcW w:w="695" w:type="dxa"/>
            <w:tcBorders>
              <w:top w:val="nil"/>
              <w:left w:val="nil"/>
              <w:bottom w:val="single" w:sz="4" w:space="0" w:color="auto"/>
              <w:right w:val="single" w:sz="4" w:space="0" w:color="auto"/>
            </w:tcBorders>
            <w:shd w:val="clear" w:color="auto" w:fill="auto"/>
            <w:vAlign w:val="center"/>
            <w:hideMark/>
          </w:tcPr>
          <w:p w14:paraId="7C6B9642" w14:textId="77777777" w:rsidR="00EA07FE" w:rsidRPr="007D038B" w:rsidRDefault="00EA07FE" w:rsidP="0088110F">
            <w:pPr>
              <w:jc w:val="center"/>
              <w:rPr>
                <w:i/>
                <w:iCs/>
              </w:rPr>
            </w:pPr>
            <w:r w:rsidRPr="007D038B">
              <w:rPr>
                <w:i/>
                <w:iCs/>
              </w:rPr>
              <w:t> </w:t>
            </w:r>
          </w:p>
        </w:tc>
        <w:tc>
          <w:tcPr>
            <w:tcW w:w="715" w:type="dxa"/>
            <w:tcBorders>
              <w:top w:val="nil"/>
              <w:left w:val="nil"/>
              <w:bottom w:val="single" w:sz="4" w:space="0" w:color="auto"/>
              <w:right w:val="single" w:sz="4" w:space="0" w:color="auto"/>
            </w:tcBorders>
            <w:shd w:val="clear" w:color="auto" w:fill="auto"/>
            <w:vAlign w:val="center"/>
            <w:hideMark/>
          </w:tcPr>
          <w:p w14:paraId="4670578A"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5EDB22D2"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17D3BC64"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30EF0399" w14:textId="77777777" w:rsidR="00EA07FE" w:rsidRPr="007D038B" w:rsidRDefault="00EA07FE" w:rsidP="0088110F">
            <w:pPr>
              <w:jc w:val="right"/>
              <w:rPr>
                <w:sz w:val="20"/>
                <w:szCs w:val="20"/>
              </w:rPr>
            </w:pPr>
            <w:r w:rsidRPr="007D038B">
              <w:rPr>
                <w:sz w:val="20"/>
                <w:szCs w:val="20"/>
              </w:rPr>
              <w:t> </w:t>
            </w:r>
          </w:p>
        </w:tc>
        <w:tc>
          <w:tcPr>
            <w:tcW w:w="1349" w:type="dxa"/>
            <w:vMerge w:val="restart"/>
            <w:tcBorders>
              <w:top w:val="nil"/>
              <w:left w:val="single" w:sz="4" w:space="0" w:color="auto"/>
              <w:bottom w:val="single" w:sz="4" w:space="0" w:color="000000"/>
              <w:right w:val="single" w:sz="4" w:space="0" w:color="auto"/>
            </w:tcBorders>
            <w:shd w:val="clear" w:color="auto" w:fill="auto"/>
            <w:vAlign w:val="center"/>
            <w:hideMark/>
          </w:tcPr>
          <w:p w14:paraId="5C69D20E" w14:textId="77777777" w:rsidR="00EA07FE" w:rsidRPr="007D038B" w:rsidRDefault="00EA07FE" w:rsidP="0088110F">
            <w:pPr>
              <w:jc w:val="center"/>
              <w:rPr>
                <w:sz w:val="20"/>
                <w:szCs w:val="20"/>
              </w:rPr>
            </w:pPr>
            <w:r w:rsidRPr="007D038B">
              <w:rPr>
                <w:sz w:val="20"/>
                <w:szCs w:val="20"/>
              </w:rPr>
              <w:t> </w:t>
            </w:r>
          </w:p>
        </w:tc>
      </w:tr>
      <w:tr w:rsidR="00EA07FE" w:rsidRPr="007D038B" w14:paraId="54C1DCF5" w14:textId="77777777" w:rsidTr="0088110F">
        <w:trPr>
          <w:trHeight w:val="945"/>
        </w:trPr>
        <w:tc>
          <w:tcPr>
            <w:tcW w:w="1935" w:type="dxa"/>
            <w:vMerge/>
            <w:tcBorders>
              <w:top w:val="nil"/>
              <w:left w:val="single" w:sz="4" w:space="0" w:color="auto"/>
              <w:bottom w:val="single" w:sz="4" w:space="0" w:color="000000"/>
              <w:right w:val="single" w:sz="4" w:space="0" w:color="auto"/>
            </w:tcBorders>
            <w:vAlign w:val="center"/>
            <w:hideMark/>
          </w:tcPr>
          <w:p w14:paraId="095BABB7" w14:textId="77777777" w:rsidR="00EA07FE" w:rsidRPr="007D038B" w:rsidRDefault="00EA07FE" w:rsidP="0088110F">
            <w:pPr>
              <w:rPr>
                <w:b/>
                <w:bCs/>
                <w:sz w:val="22"/>
                <w:szCs w:val="22"/>
              </w:rPr>
            </w:pPr>
          </w:p>
        </w:tc>
        <w:tc>
          <w:tcPr>
            <w:tcW w:w="3221" w:type="dxa"/>
            <w:tcBorders>
              <w:top w:val="nil"/>
              <w:left w:val="nil"/>
              <w:bottom w:val="single" w:sz="4" w:space="0" w:color="auto"/>
              <w:right w:val="single" w:sz="4" w:space="0" w:color="auto"/>
            </w:tcBorders>
            <w:shd w:val="clear" w:color="auto" w:fill="auto"/>
            <w:hideMark/>
          </w:tcPr>
          <w:p w14:paraId="1CD74241" w14:textId="77777777" w:rsidR="00EA07FE" w:rsidRPr="007D038B" w:rsidRDefault="00EA07FE" w:rsidP="0088110F">
            <w:pPr>
              <w:jc w:val="both"/>
            </w:pPr>
            <w:r w:rsidRPr="007D038B">
              <w:t>Tham gia tuyên truyền, cổ động, nâng cao nhận thức trong cộng đồng: Các chiến dịch làm sạch môi trường</w:t>
            </w:r>
          </w:p>
        </w:tc>
        <w:tc>
          <w:tcPr>
            <w:tcW w:w="715" w:type="dxa"/>
            <w:tcBorders>
              <w:top w:val="nil"/>
              <w:left w:val="nil"/>
              <w:bottom w:val="single" w:sz="4" w:space="0" w:color="auto"/>
              <w:right w:val="single" w:sz="4" w:space="0" w:color="auto"/>
            </w:tcBorders>
            <w:shd w:val="clear" w:color="auto" w:fill="auto"/>
            <w:vAlign w:val="center"/>
            <w:hideMark/>
          </w:tcPr>
          <w:p w14:paraId="091588FD" w14:textId="77777777" w:rsidR="00EA07FE" w:rsidRPr="007D038B" w:rsidRDefault="00EA07FE" w:rsidP="0088110F">
            <w:pPr>
              <w:jc w:val="center"/>
            </w:pPr>
            <w:r w:rsidRPr="007D038B">
              <w:t>1</w:t>
            </w:r>
          </w:p>
        </w:tc>
        <w:tc>
          <w:tcPr>
            <w:tcW w:w="695" w:type="dxa"/>
            <w:tcBorders>
              <w:top w:val="nil"/>
              <w:left w:val="nil"/>
              <w:bottom w:val="single" w:sz="4" w:space="0" w:color="auto"/>
              <w:right w:val="single" w:sz="4" w:space="0" w:color="auto"/>
            </w:tcBorders>
            <w:shd w:val="clear" w:color="auto" w:fill="auto"/>
            <w:vAlign w:val="center"/>
            <w:hideMark/>
          </w:tcPr>
          <w:p w14:paraId="1A350F6E" w14:textId="77777777" w:rsidR="00EA07FE" w:rsidRPr="007D038B" w:rsidRDefault="00EA07FE" w:rsidP="0088110F">
            <w:pPr>
              <w:jc w:val="center"/>
              <w:rPr>
                <w:i/>
                <w:iCs/>
              </w:rPr>
            </w:pPr>
            <w:r w:rsidRPr="007D038B">
              <w:rPr>
                <w:i/>
                <w:iCs/>
              </w:rPr>
              <w:t> </w:t>
            </w:r>
          </w:p>
        </w:tc>
        <w:tc>
          <w:tcPr>
            <w:tcW w:w="715" w:type="dxa"/>
            <w:tcBorders>
              <w:top w:val="nil"/>
              <w:left w:val="nil"/>
              <w:bottom w:val="single" w:sz="4" w:space="0" w:color="auto"/>
              <w:right w:val="single" w:sz="4" w:space="0" w:color="auto"/>
            </w:tcBorders>
            <w:shd w:val="clear" w:color="auto" w:fill="auto"/>
            <w:vAlign w:val="center"/>
            <w:hideMark/>
          </w:tcPr>
          <w:p w14:paraId="009DA750"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3B284BF4"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13F6A9B5"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78D9506E" w14:textId="77777777" w:rsidR="00EA07FE" w:rsidRPr="007D038B" w:rsidRDefault="00EA07FE" w:rsidP="0088110F">
            <w:pPr>
              <w:jc w:val="right"/>
              <w:rPr>
                <w:sz w:val="20"/>
                <w:szCs w:val="20"/>
              </w:rPr>
            </w:pPr>
            <w:r w:rsidRPr="007D038B">
              <w:rPr>
                <w:sz w:val="20"/>
                <w:szCs w:val="20"/>
              </w:rPr>
              <w:t> </w:t>
            </w:r>
          </w:p>
        </w:tc>
        <w:tc>
          <w:tcPr>
            <w:tcW w:w="1349" w:type="dxa"/>
            <w:vMerge/>
            <w:tcBorders>
              <w:top w:val="nil"/>
              <w:left w:val="single" w:sz="4" w:space="0" w:color="auto"/>
              <w:bottom w:val="single" w:sz="4" w:space="0" w:color="000000"/>
              <w:right w:val="single" w:sz="4" w:space="0" w:color="auto"/>
            </w:tcBorders>
            <w:vAlign w:val="center"/>
            <w:hideMark/>
          </w:tcPr>
          <w:p w14:paraId="43EF7755" w14:textId="77777777" w:rsidR="00EA07FE" w:rsidRPr="007D038B" w:rsidRDefault="00EA07FE" w:rsidP="0088110F">
            <w:pPr>
              <w:rPr>
                <w:sz w:val="20"/>
                <w:szCs w:val="20"/>
              </w:rPr>
            </w:pPr>
          </w:p>
        </w:tc>
      </w:tr>
      <w:tr w:rsidR="00EA07FE" w:rsidRPr="007D038B" w14:paraId="140E4C7B" w14:textId="77777777" w:rsidTr="0088110F">
        <w:trPr>
          <w:trHeight w:val="630"/>
        </w:trPr>
        <w:tc>
          <w:tcPr>
            <w:tcW w:w="1935" w:type="dxa"/>
            <w:vMerge/>
            <w:tcBorders>
              <w:top w:val="nil"/>
              <w:left w:val="single" w:sz="4" w:space="0" w:color="auto"/>
              <w:bottom w:val="single" w:sz="4" w:space="0" w:color="000000"/>
              <w:right w:val="single" w:sz="4" w:space="0" w:color="auto"/>
            </w:tcBorders>
            <w:vAlign w:val="center"/>
            <w:hideMark/>
          </w:tcPr>
          <w:p w14:paraId="2C467E1E" w14:textId="77777777" w:rsidR="00EA07FE" w:rsidRPr="007D038B" w:rsidRDefault="00EA07FE" w:rsidP="0088110F">
            <w:pPr>
              <w:rPr>
                <w:b/>
                <w:bCs/>
                <w:sz w:val="22"/>
                <w:szCs w:val="22"/>
              </w:rPr>
            </w:pPr>
          </w:p>
        </w:tc>
        <w:tc>
          <w:tcPr>
            <w:tcW w:w="3221" w:type="dxa"/>
            <w:tcBorders>
              <w:top w:val="nil"/>
              <w:left w:val="nil"/>
              <w:bottom w:val="single" w:sz="4" w:space="0" w:color="auto"/>
              <w:right w:val="single" w:sz="4" w:space="0" w:color="auto"/>
            </w:tcBorders>
            <w:shd w:val="clear" w:color="auto" w:fill="auto"/>
            <w:hideMark/>
          </w:tcPr>
          <w:p w14:paraId="276119F2" w14:textId="77777777" w:rsidR="00EA07FE" w:rsidRPr="007D038B" w:rsidRDefault="00EA07FE" w:rsidP="0088110F">
            <w:pPr>
              <w:jc w:val="both"/>
            </w:pPr>
            <w:r w:rsidRPr="007D038B">
              <w:t>Giao lưu MT với các đơn vị cộng đồng về chủ đề môi trường</w:t>
            </w:r>
          </w:p>
        </w:tc>
        <w:tc>
          <w:tcPr>
            <w:tcW w:w="715" w:type="dxa"/>
            <w:tcBorders>
              <w:top w:val="nil"/>
              <w:left w:val="nil"/>
              <w:bottom w:val="single" w:sz="4" w:space="0" w:color="auto"/>
              <w:right w:val="single" w:sz="4" w:space="0" w:color="auto"/>
            </w:tcBorders>
            <w:shd w:val="clear" w:color="auto" w:fill="auto"/>
            <w:vAlign w:val="center"/>
            <w:hideMark/>
          </w:tcPr>
          <w:p w14:paraId="532D129C" w14:textId="77777777" w:rsidR="00EA07FE" w:rsidRPr="007D038B" w:rsidRDefault="00EA07FE" w:rsidP="0088110F">
            <w:pPr>
              <w:jc w:val="center"/>
            </w:pPr>
            <w:r w:rsidRPr="007D038B">
              <w:t> </w:t>
            </w:r>
          </w:p>
        </w:tc>
        <w:tc>
          <w:tcPr>
            <w:tcW w:w="695" w:type="dxa"/>
            <w:tcBorders>
              <w:top w:val="nil"/>
              <w:left w:val="nil"/>
              <w:bottom w:val="single" w:sz="4" w:space="0" w:color="auto"/>
              <w:right w:val="single" w:sz="4" w:space="0" w:color="auto"/>
            </w:tcBorders>
            <w:shd w:val="clear" w:color="auto" w:fill="auto"/>
            <w:vAlign w:val="center"/>
            <w:hideMark/>
          </w:tcPr>
          <w:p w14:paraId="032FBF45" w14:textId="77777777" w:rsidR="00EA07FE" w:rsidRPr="007D038B" w:rsidRDefault="00EA07FE" w:rsidP="0088110F">
            <w:pPr>
              <w:jc w:val="center"/>
              <w:rPr>
                <w:i/>
                <w:iCs/>
              </w:rPr>
            </w:pPr>
            <w:r w:rsidRPr="007D038B">
              <w:rPr>
                <w:i/>
                <w:iCs/>
              </w:rPr>
              <w:t>1</w:t>
            </w:r>
          </w:p>
        </w:tc>
        <w:tc>
          <w:tcPr>
            <w:tcW w:w="715" w:type="dxa"/>
            <w:tcBorders>
              <w:top w:val="nil"/>
              <w:left w:val="nil"/>
              <w:bottom w:val="single" w:sz="4" w:space="0" w:color="auto"/>
              <w:right w:val="single" w:sz="4" w:space="0" w:color="auto"/>
            </w:tcBorders>
            <w:shd w:val="clear" w:color="auto" w:fill="auto"/>
            <w:vAlign w:val="center"/>
            <w:hideMark/>
          </w:tcPr>
          <w:p w14:paraId="59C97050"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1FE69A63"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6CBD92F7"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3FBC071D" w14:textId="77777777" w:rsidR="00EA07FE" w:rsidRPr="007D038B" w:rsidRDefault="00EA07FE" w:rsidP="0088110F">
            <w:pPr>
              <w:jc w:val="right"/>
              <w:rPr>
                <w:sz w:val="20"/>
                <w:szCs w:val="20"/>
              </w:rPr>
            </w:pPr>
            <w:r w:rsidRPr="007D038B">
              <w:rPr>
                <w:sz w:val="20"/>
                <w:szCs w:val="20"/>
              </w:rPr>
              <w:t> </w:t>
            </w:r>
          </w:p>
        </w:tc>
        <w:tc>
          <w:tcPr>
            <w:tcW w:w="1349" w:type="dxa"/>
            <w:vMerge/>
            <w:tcBorders>
              <w:top w:val="nil"/>
              <w:left w:val="single" w:sz="4" w:space="0" w:color="auto"/>
              <w:bottom w:val="single" w:sz="4" w:space="0" w:color="000000"/>
              <w:right w:val="single" w:sz="4" w:space="0" w:color="auto"/>
            </w:tcBorders>
            <w:vAlign w:val="center"/>
            <w:hideMark/>
          </w:tcPr>
          <w:p w14:paraId="2B69C744" w14:textId="77777777" w:rsidR="00EA07FE" w:rsidRPr="007D038B" w:rsidRDefault="00EA07FE" w:rsidP="0088110F">
            <w:pPr>
              <w:rPr>
                <w:sz w:val="20"/>
                <w:szCs w:val="20"/>
              </w:rPr>
            </w:pPr>
          </w:p>
        </w:tc>
      </w:tr>
      <w:tr w:rsidR="00EA07FE" w:rsidRPr="007D038B" w14:paraId="51FFFFD8" w14:textId="77777777" w:rsidTr="0088110F">
        <w:trPr>
          <w:trHeight w:val="630"/>
        </w:trPr>
        <w:tc>
          <w:tcPr>
            <w:tcW w:w="1935" w:type="dxa"/>
            <w:vMerge w:val="restart"/>
            <w:tcBorders>
              <w:top w:val="nil"/>
              <w:left w:val="single" w:sz="4" w:space="0" w:color="auto"/>
              <w:bottom w:val="single" w:sz="4" w:space="0" w:color="000000"/>
              <w:right w:val="single" w:sz="4" w:space="0" w:color="auto"/>
            </w:tcBorders>
            <w:shd w:val="clear" w:color="auto" w:fill="auto"/>
            <w:hideMark/>
          </w:tcPr>
          <w:p w14:paraId="0398B6D2" w14:textId="77777777" w:rsidR="00EA07FE" w:rsidRPr="007D038B" w:rsidRDefault="00EA07FE" w:rsidP="0088110F">
            <w:pPr>
              <w:jc w:val="center"/>
              <w:rPr>
                <w:b/>
                <w:bCs/>
                <w:sz w:val="22"/>
                <w:szCs w:val="22"/>
              </w:rPr>
            </w:pPr>
            <w:r w:rsidRPr="007D038B">
              <w:rPr>
                <w:b/>
                <w:bCs/>
                <w:sz w:val="22"/>
                <w:szCs w:val="22"/>
              </w:rPr>
              <w:t>9- NƠI CÓ ĐIỀU KIỆN</w:t>
            </w:r>
          </w:p>
        </w:tc>
        <w:tc>
          <w:tcPr>
            <w:tcW w:w="3221" w:type="dxa"/>
            <w:tcBorders>
              <w:top w:val="nil"/>
              <w:left w:val="nil"/>
              <w:bottom w:val="single" w:sz="4" w:space="0" w:color="auto"/>
              <w:right w:val="single" w:sz="4" w:space="0" w:color="auto"/>
            </w:tcBorders>
            <w:shd w:val="clear" w:color="auto" w:fill="auto"/>
            <w:hideMark/>
          </w:tcPr>
          <w:p w14:paraId="14AA493E" w14:textId="77777777" w:rsidR="00EA07FE" w:rsidRPr="007D038B" w:rsidRDefault="00EA07FE" w:rsidP="0088110F">
            <w:pPr>
              <w:jc w:val="both"/>
            </w:pPr>
            <w:r w:rsidRPr="007D038B">
              <w:t>Làm một ao sinh thái hoặc khu non bộ, bố trí thích hợp</w:t>
            </w:r>
          </w:p>
        </w:tc>
        <w:tc>
          <w:tcPr>
            <w:tcW w:w="715" w:type="dxa"/>
            <w:tcBorders>
              <w:top w:val="nil"/>
              <w:left w:val="nil"/>
              <w:bottom w:val="single" w:sz="4" w:space="0" w:color="auto"/>
              <w:right w:val="single" w:sz="4" w:space="0" w:color="auto"/>
            </w:tcBorders>
            <w:shd w:val="clear" w:color="auto" w:fill="auto"/>
            <w:vAlign w:val="center"/>
            <w:hideMark/>
          </w:tcPr>
          <w:p w14:paraId="63C896C7" w14:textId="77777777" w:rsidR="00EA07FE" w:rsidRPr="007D038B" w:rsidRDefault="00EA07FE" w:rsidP="0088110F">
            <w:pPr>
              <w:jc w:val="center"/>
            </w:pPr>
            <w:r w:rsidRPr="007D038B">
              <w:t> </w:t>
            </w:r>
          </w:p>
        </w:tc>
        <w:tc>
          <w:tcPr>
            <w:tcW w:w="695" w:type="dxa"/>
            <w:tcBorders>
              <w:top w:val="nil"/>
              <w:left w:val="nil"/>
              <w:bottom w:val="single" w:sz="4" w:space="0" w:color="auto"/>
              <w:right w:val="single" w:sz="4" w:space="0" w:color="auto"/>
            </w:tcBorders>
            <w:shd w:val="clear" w:color="auto" w:fill="auto"/>
            <w:vAlign w:val="center"/>
            <w:hideMark/>
          </w:tcPr>
          <w:p w14:paraId="214D4688" w14:textId="77777777" w:rsidR="00EA07FE" w:rsidRPr="007D038B" w:rsidRDefault="00EA07FE" w:rsidP="0088110F">
            <w:pPr>
              <w:jc w:val="center"/>
              <w:rPr>
                <w:i/>
                <w:iCs/>
              </w:rPr>
            </w:pPr>
            <w:r w:rsidRPr="007D038B">
              <w:rPr>
                <w:i/>
                <w:iCs/>
              </w:rPr>
              <w:t>1</w:t>
            </w:r>
          </w:p>
        </w:tc>
        <w:tc>
          <w:tcPr>
            <w:tcW w:w="715" w:type="dxa"/>
            <w:tcBorders>
              <w:top w:val="nil"/>
              <w:left w:val="nil"/>
              <w:bottom w:val="single" w:sz="4" w:space="0" w:color="auto"/>
              <w:right w:val="single" w:sz="4" w:space="0" w:color="auto"/>
            </w:tcBorders>
            <w:shd w:val="clear" w:color="auto" w:fill="auto"/>
            <w:vAlign w:val="center"/>
            <w:hideMark/>
          </w:tcPr>
          <w:p w14:paraId="2C979B03"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4F228021"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799A5B1C"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31A63B4E" w14:textId="77777777" w:rsidR="00EA07FE" w:rsidRPr="007D038B" w:rsidRDefault="00EA07FE" w:rsidP="0088110F">
            <w:pPr>
              <w:jc w:val="right"/>
              <w:rPr>
                <w:sz w:val="20"/>
                <w:szCs w:val="20"/>
              </w:rPr>
            </w:pPr>
            <w:r w:rsidRPr="007D038B">
              <w:rPr>
                <w:sz w:val="20"/>
                <w:szCs w:val="20"/>
              </w:rPr>
              <w:t> </w:t>
            </w:r>
          </w:p>
        </w:tc>
        <w:tc>
          <w:tcPr>
            <w:tcW w:w="1349" w:type="dxa"/>
            <w:vMerge w:val="restart"/>
            <w:tcBorders>
              <w:top w:val="nil"/>
              <w:left w:val="single" w:sz="4" w:space="0" w:color="auto"/>
              <w:bottom w:val="single" w:sz="4" w:space="0" w:color="000000"/>
              <w:right w:val="single" w:sz="4" w:space="0" w:color="auto"/>
            </w:tcBorders>
            <w:shd w:val="clear" w:color="auto" w:fill="auto"/>
            <w:vAlign w:val="center"/>
            <w:hideMark/>
          </w:tcPr>
          <w:p w14:paraId="513DFC2C" w14:textId="77777777" w:rsidR="00EA07FE" w:rsidRPr="007D038B" w:rsidRDefault="00EA07FE" w:rsidP="0088110F">
            <w:pPr>
              <w:jc w:val="center"/>
              <w:rPr>
                <w:sz w:val="20"/>
                <w:szCs w:val="20"/>
              </w:rPr>
            </w:pPr>
            <w:r w:rsidRPr="007D038B">
              <w:rPr>
                <w:sz w:val="20"/>
                <w:szCs w:val="20"/>
              </w:rPr>
              <w:t> </w:t>
            </w:r>
          </w:p>
        </w:tc>
      </w:tr>
      <w:tr w:rsidR="00EA07FE" w:rsidRPr="007D038B" w14:paraId="487C90CD" w14:textId="77777777" w:rsidTr="0088110F">
        <w:trPr>
          <w:trHeight w:val="630"/>
        </w:trPr>
        <w:tc>
          <w:tcPr>
            <w:tcW w:w="1935" w:type="dxa"/>
            <w:vMerge/>
            <w:tcBorders>
              <w:top w:val="nil"/>
              <w:left w:val="single" w:sz="4" w:space="0" w:color="auto"/>
              <w:bottom w:val="single" w:sz="4" w:space="0" w:color="000000"/>
              <w:right w:val="single" w:sz="4" w:space="0" w:color="auto"/>
            </w:tcBorders>
            <w:vAlign w:val="center"/>
            <w:hideMark/>
          </w:tcPr>
          <w:p w14:paraId="6506F5D5" w14:textId="77777777" w:rsidR="00EA07FE" w:rsidRPr="007D038B" w:rsidRDefault="00EA07FE" w:rsidP="0088110F">
            <w:pPr>
              <w:rPr>
                <w:b/>
                <w:bCs/>
                <w:sz w:val="22"/>
                <w:szCs w:val="22"/>
              </w:rPr>
            </w:pPr>
          </w:p>
        </w:tc>
        <w:tc>
          <w:tcPr>
            <w:tcW w:w="3221" w:type="dxa"/>
            <w:tcBorders>
              <w:top w:val="nil"/>
              <w:left w:val="nil"/>
              <w:bottom w:val="single" w:sz="4" w:space="0" w:color="auto"/>
              <w:right w:val="single" w:sz="4" w:space="0" w:color="auto"/>
            </w:tcBorders>
            <w:shd w:val="clear" w:color="auto" w:fill="auto"/>
            <w:hideMark/>
          </w:tcPr>
          <w:p w14:paraId="5711C997" w14:textId="77777777" w:rsidR="00EA07FE" w:rsidRPr="007D038B" w:rsidRDefault="00EA07FE" w:rsidP="0088110F">
            <w:pPr>
              <w:jc w:val="both"/>
            </w:pPr>
            <w:r w:rsidRPr="007D038B">
              <w:t>Trồng cây chắn gió, chống sạt lở (ở nơi thích hợp)</w:t>
            </w:r>
          </w:p>
        </w:tc>
        <w:tc>
          <w:tcPr>
            <w:tcW w:w="715" w:type="dxa"/>
            <w:tcBorders>
              <w:top w:val="nil"/>
              <w:left w:val="nil"/>
              <w:bottom w:val="single" w:sz="4" w:space="0" w:color="auto"/>
              <w:right w:val="single" w:sz="4" w:space="0" w:color="auto"/>
            </w:tcBorders>
            <w:shd w:val="clear" w:color="auto" w:fill="auto"/>
            <w:vAlign w:val="center"/>
            <w:hideMark/>
          </w:tcPr>
          <w:p w14:paraId="606F7E32" w14:textId="77777777" w:rsidR="00EA07FE" w:rsidRPr="007D038B" w:rsidRDefault="00EA07FE" w:rsidP="0088110F">
            <w:pPr>
              <w:jc w:val="center"/>
            </w:pPr>
            <w:r w:rsidRPr="007D038B">
              <w:t> </w:t>
            </w:r>
          </w:p>
        </w:tc>
        <w:tc>
          <w:tcPr>
            <w:tcW w:w="695" w:type="dxa"/>
            <w:tcBorders>
              <w:top w:val="nil"/>
              <w:left w:val="nil"/>
              <w:bottom w:val="single" w:sz="4" w:space="0" w:color="auto"/>
              <w:right w:val="single" w:sz="4" w:space="0" w:color="auto"/>
            </w:tcBorders>
            <w:shd w:val="clear" w:color="auto" w:fill="auto"/>
            <w:vAlign w:val="center"/>
            <w:hideMark/>
          </w:tcPr>
          <w:p w14:paraId="304923EC" w14:textId="77777777" w:rsidR="00EA07FE" w:rsidRPr="007D038B" w:rsidRDefault="00EA07FE" w:rsidP="0088110F">
            <w:pPr>
              <w:jc w:val="center"/>
              <w:rPr>
                <w:i/>
                <w:iCs/>
              </w:rPr>
            </w:pPr>
            <w:r w:rsidRPr="007D038B">
              <w:rPr>
                <w:i/>
                <w:iCs/>
              </w:rPr>
              <w:t>1</w:t>
            </w:r>
          </w:p>
        </w:tc>
        <w:tc>
          <w:tcPr>
            <w:tcW w:w="715" w:type="dxa"/>
            <w:tcBorders>
              <w:top w:val="nil"/>
              <w:left w:val="nil"/>
              <w:bottom w:val="single" w:sz="4" w:space="0" w:color="auto"/>
              <w:right w:val="single" w:sz="4" w:space="0" w:color="auto"/>
            </w:tcBorders>
            <w:shd w:val="clear" w:color="auto" w:fill="auto"/>
            <w:vAlign w:val="center"/>
            <w:hideMark/>
          </w:tcPr>
          <w:p w14:paraId="00F3F3D3"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29DD8606"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326B59A4"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5B5AB62A" w14:textId="77777777" w:rsidR="00EA07FE" w:rsidRPr="007D038B" w:rsidRDefault="00EA07FE" w:rsidP="0088110F">
            <w:pPr>
              <w:jc w:val="right"/>
              <w:rPr>
                <w:sz w:val="20"/>
                <w:szCs w:val="20"/>
              </w:rPr>
            </w:pPr>
            <w:r w:rsidRPr="007D038B">
              <w:rPr>
                <w:sz w:val="20"/>
                <w:szCs w:val="20"/>
              </w:rPr>
              <w:t> </w:t>
            </w:r>
          </w:p>
        </w:tc>
        <w:tc>
          <w:tcPr>
            <w:tcW w:w="1349" w:type="dxa"/>
            <w:vMerge/>
            <w:tcBorders>
              <w:top w:val="nil"/>
              <w:left w:val="single" w:sz="4" w:space="0" w:color="auto"/>
              <w:bottom w:val="single" w:sz="4" w:space="0" w:color="000000"/>
              <w:right w:val="single" w:sz="4" w:space="0" w:color="auto"/>
            </w:tcBorders>
            <w:vAlign w:val="center"/>
            <w:hideMark/>
          </w:tcPr>
          <w:p w14:paraId="420B59B0" w14:textId="77777777" w:rsidR="00EA07FE" w:rsidRPr="007D038B" w:rsidRDefault="00EA07FE" w:rsidP="0088110F">
            <w:pPr>
              <w:rPr>
                <w:sz w:val="20"/>
                <w:szCs w:val="20"/>
              </w:rPr>
            </w:pPr>
          </w:p>
        </w:tc>
      </w:tr>
      <w:tr w:rsidR="00EA07FE" w:rsidRPr="007D038B" w14:paraId="0223D6D7" w14:textId="77777777" w:rsidTr="0088110F">
        <w:trPr>
          <w:trHeight w:val="315"/>
        </w:trPr>
        <w:tc>
          <w:tcPr>
            <w:tcW w:w="1935" w:type="dxa"/>
            <w:vMerge/>
            <w:tcBorders>
              <w:top w:val="nil"/>
              <w:left w:val="single" w:sz="4" w:space="0" w:color="auto"/>
              <w:bottom w:val="single" w:sz="4" w:space="0" w:color="000000"/>
              <w:right w:val="single" w:sz="4" w:space="0" w:color="auto"/>
            </w:tcBorders>
            <w:vAlign w:val="center"/>
            <w:hideMark/>
          </w:tcPr>
          <w:p w14:paraId="6DCBD678" w14:textId="77777777" w:rsidR="00EA07FE" w:rsidRPr="007D038B" w:rsidRDefault="00EA07FE" w:rsidP="0088110F">
            <w:pPr>
              <w:rPr>
                <w:b/>
                <w:bCs/>
                <w:sz w:val="22"/>
                <w:szCs w:val="22"/>
              </w:rPr>
            </w:pPr>
          </w:p>
        </w:tc>
        <w:tc>
          <w:tcPr>
            <w:tcW w:w="3221" w:type="dxa"/>
            <w:tcBorders>
              <w:top w:val="nil"/>
              <w:left w:val="nil"/>
              <w:bottom w:val="single" w:sz="4" w:space="0" w:color="auto"/>
              <w:right w:val="single" w:sz="4" w:space="0" w:color="auto"/>
            </w:tcBorders>
            <w:shd w:val="clear" w:color="auto" w:fill="auto"/>
            <w:hideMark/>
          </w:tcPr>
          <w:p w14:paraId="3FEFBD2B" w14:textId="77777777" w:rsidR="00EA07FE" w:rsidRPr="007D038B" w:rsidRDefault="00EA07FE" w:rsidP="0088110F">
            <w:pPr>
              <w:jc w:val="both"/>
            </w:pPr>
            <w:r w:rsidRPr="007D038B">
              <w:t>Ươm cây sống, ủ phân hữu cơ ...</w:t>
            </w:r>
          </w:p>
        </w:tc>
        <w:tc>
          <w:tcPr>
            <w:tcW w:w="715" w:type="dxa"/>
            <w:tcBorders>
              <w:top w:val="nil"/>
              <w:left w:val="nil"/>
              <w:bottom w:val="single" w:sz="4" w:space="0" w:color="auto"/>
              <w:right w:val="single" w:sz="4" w:space="0" w:color="auto"/>
            </w:tcBorders>
            <w:shd w:val="clear" w:color="auto" w:fill="auto"/>
            <w:vAlign w:val="center"/>
            <w:hideMark/>
          </w:tcPr>
          <w:p w14:paraId="6B38F2F6" w14:textId="77777777" w:rsidR="00EA07FE" w:rsidRPr="007D038B" w:rsidRDefault="00EA07FE" w:rsidP="0088110F">
            <w:pPr>
              <w:jc w:val="center"/>
            </w:pPr>
            <w:r w:rsidRPr="007D038B">
              <w:t> </w:t>
            </w:r>
          </w:p>
        </w:tc>
        <w:tc>
          <w:tcPr>
            <w:tcW w:w="695" w:type="dxa"/>
            <w:tcBorders>
              <w:top w:val="nil"/>
              <w:left w:val="nil"/>
              <w:bottom w:val="single" w:sz="4" w:space="0" w:color="auto"/>
              <w:right w:val="single" w:sz="4" w:space="0" w:color="auto"/>
            </w:tcBorders>
            <w:shd w:val="clear" w:color="auto" w:fill="auto"/>
            <w:vAlign w:val="center"/>
            <w:hideMark/>
          </w:tcPr>
          <w:p w14:paraId="02CDA721" w14:textId="77777777" w:rsidR="00EA07FE" w:rsidRPr="007D038B" w:rsidRDefault="00EA07FE" w:rsidP="0088110F">
            <w:pPr>
              <w:jc w:val="center"/>
              <w:rPr>
                <w:i/>
                <w:iCs/>
              </w:rPr>
            </w:pPr>
            <w:r w:rsidRPr="007D038B">
              <w:rPr>
                <w:i/>
                <w:iCs/>
              </w:rPr>
              <w:t>1</w:t>
            </w:r>
          </w:p>
        </w:tc>
        <w:tc>
          <w:tcPr>
            <w:tcW w:w="715" w:type="dxa"/>
            <w:tcBorders>
              <w:top w:val="nil"/>
              <w:left w:val="nil"/>
              <w:bottom w:val="single" w:sz="4" w:space="0" w:color="auto"/>
              <w:right w:val="single" w:sz="4" w:space="0" w:color="auto"/>
            </w:tcBorders>
            <w:shd w:val="clear" w:color="auto" w:fill="auto"/>
            <w:vAlign w:val="center"/>
            <w:hideMark/>
          </w:tcPr>
          <w:p w14:paraId="269155DC" w14:textId="77777777" w:rsidR="00EA07FE" w:rsidRPr="007D038B" w:rsidRDefault="00EA07FE" w:rsidP="0088110F">
            <w:pPr>
              <w:jc w:val="center"/>
              <w:rPr>
                <w:sz w:val="20"/>
                <w:szCs w:val="20"/>
              </w:rPr>
            </w:pPr>
            <w:r w:rsidRPr="007D038B">
              <w:rPr>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3097AD98" w14:textId="77777777" w:rsidR="00EA07FE" w:rsidRPr="007D038B" w:rsidRDefault="00EA07FE" w:rsidP="0088110F">
            <w:pPr>
              <w:jc w:val="center"/>
              <w:rPr>
                <w:sz w:val="20"/>
                <w:szCs w:val="20"/>
              </w:rPr>
            </w:pPr>
            <w:r w:rsidRPr="007D038B">
              <w:rPr>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45EB7470" w14:textId="77777777" w:rsidR="00EA07FE" w:rsidRPr="007D038B" w:rsidRDefault="00EA07FE" w:rsidP="0088110F">
            <w:pPr>
              <w:jc w:val="center"/>
              <w:rPr>
                <w:sz w:val="20"/>
                <w:szCs w:val="20"/>
              </w:rPr>
            </w:pPr>
            <w:r w:rsidRPr="007D038B">
              <w:rPr>
                <w:sz w:val="20"/>
                <w:szCs w:val="20"/>
              </w:rPr>
              <w:t> </w:t>
            </w:r>
          </w:p>
        </w:tc>
        <w:tc>
          <w:tcPr>
            <w:tcW w:w="695" w:type="dxa"/>
            <w:tcBorders>
              <w:top w:val="nil"/>
              <w:left w:val="nil"/>
              <w:bottom w:val="single" w:sz="4" w:space="0" w:color="auto"/>
              <w:right w:val="single" w:sz="4" w:space="0" w:color="auto"/>
            </w:tcBorders>
            <w:shd w:val="clear" w:color="auto" w:fill="auto"/>
            <w:hideMark/>
          </w:tcPr>
          <w:p w14:paraId="74DECCD1" w14:textId="77777777" w:rsidR="00EA07FE" w:rsidRPr="007D038B" w:rsidRDefault="00EA07FE" w:rsidP="0088110F">
            <w:pPr>
              <w:jc w:val="right"/>
              <w:rPr>
                <w:sz w:val="20"/>
                <w:szCs w:val="20"/>
              </w:rPr>
            </w:pPr>
            <w:r w:rsidRPr="007D038B">
              <w:rPr>
                <w:sz w:val="20"/>
                <w:szCs w:val="20"/>
              </w:rPr>
              <w:t> </w:t>
            </w:r>
          </w:p>
        </w:tc>
        <w:tc>
          <w:tcPr>
            <w:tcW w:w="1349" w:type="dxa"/>
            <w:vMerge/>
            <w:tcBorders>
              <w:top w:val="nil"/>
              <w:left w:val="single" w:sz="4" w:space="0" w:color="auto"/>
              <w:bottom w:val="single" w:sz="4" w:space="0" w:color="000000"/>
              <w:right w:val="single" w:sz="4" w:space="0" w:color="auto"/>
            </w:tcBorders>
            <w:vAlign w:val="center"/>
            <w:hideMark/>
          </w:tcPr>
          <w:p w14:paraId="22646FDB" w14:textId="77777777" w:rsidR="00EA07FE" w:rsidRPr="007D038B" w:rsidRDefault="00EA07FE" w:rsidP="0088110F">
            <w:pPr>
              <w:rPr>
                <w:sz w:val="20"/>
                <w:szCs w:val="20"/>
              </w:rPr>
            </w:pPr>
          </w:p>
        </w:tc>
      </w:tr>
      <w:tr w:rsidR="00EA07FE" w:rsidRPr="007D038B" w14:paraId="41DBFD69" w14:textId="77777777" w:rsidTr="0088110F">
        <w:trPr>
          <w:trHeight w:val="870"/>
        </w:trPr>
        <w:tc>
          <w:tcPr>
            <w:tcW w:w="1935" w:type="dxa"/>
            <w:tcBorders>
              <w:top w:val="nil"/>
              <w:left w:val="single" w:sz="4" w:space="0" w:color="auto"/>
              <w:bottom w:val="single" w:sz="4" w:space="0" w:color="auto"/>
              <w:right w:val="single" w:sz="4" w:space="0" w:color="auto"/>
            </w:tcBorders>
            <w:shd w:val="clear" w:color="auto" w:fill="auto"/>
            <w:hideMark/>
          </w:tcPr>
          <w:p w14:paraId="33F5A503" w14:textId="77777777" w:rsidR="00EA07FE" w:rsidRPr="007D038B" w:rsidRDefault="00EA07FE" w:rsidP="0088110F">
            <w:pPr>
              <w:rPr>
                <w:sz w:val="22"/>
                <w:szCs w:val="22"/>
              </w:rPr>
            </w:pPr>
            <w:r w:rsidRPr="007D038B">
              <w:rPr>
                <w:sz w:val="22"/>
                <w:szCs w:val="22"/>
              </w:rPr>
              <w:t> </w:t>
            </w:r>
          </w:p>
        </w:tc>
        <w:tc>
          <w:tcPr>
            <w:tcW w:w="3221" w:type="dxa"/>
            <w:tcBorders>
              <w:top w:val="nil"/>
              <w:left w:val="nil"/>
              <w:bottom w:val="single" w:sz="4" w:space="0" w:color="auto"/>
              <w:right w:val="single" w:sz="4" w:space="0" w:color="auto"/>
            </w:tcBorders>
            <w:shd w:val="clear" w:color="auto" w:fill="auto"/>
            <w:hideMark/>
          </w:tcPr>
          <w:p w14:paraId="71C832B0" w14:textId="77777777" w:rsidR="00EA07FE" w:rsidRPr="007D038B" w:rsidRDefault="00EA07FE" w:rsidP="0088110F">
            <w:pPr>
              <w:jc w:val="center"/>
              <w:rPr>
                <w:b/>
                <w:bCs/>
              </w:rPr>
            </w:pPr>
            <w:r w:rsidRPr="007D038B">
              <w:rPr>
                <w:b/>
                <w:bCs/>
              </w:rPr>
              <w:t>TỔNG CỘNG</w:t>
            </w:r>
          </w:p>
        </w:tc>
        <w:tc>
          <w:tcPr>
            <w:tcW w:w="715" w:type="dxa"/>
            <w:tcBorders>
              <w:top w:val="nil"/>
              <w:left w:val="nil"/>
              <w:bottom w:val="single" w:sz="4" w:space="0" w:color="auto"/>
              <w:right w:val="single" w:sz="4" w:space="0" w:color="auto"/>
            </w:tcBorders>
            <w:shd w:val="clear" w:color="auto" w:fill="auto"/>
            <w:vAlign w:val="center"/>
            <w:hideMark/>
          </w:tcPr>
          <w:p w14:paraId="284D8F89" w14:textId="77777777" w:rsidR="00EA07FE" w:rsidRPr="007D038B" w:rsidRDefault="00EA07FE" w:rsidP="0088110F">
            <w:pPr>
              <w:jc w:val="center"/>
              <w:rPr>
                <w:b/>
                <w:bCs/>
              </w:rPr>
            </w:pPr>
            <w:r w:rsidRPr="007D038B">
              <w:rPr>
                <w:b/>
                <w:bCs/>
              </w:rPr>
              <w:t>50</w:t>
            </w:r>
          </w:p>
        </w:tc>
        <w:tc>
          <w:tcPr>
            <w:tcW w:w="695" w:type="dxa"/>
            <w:tcBorders>
              <w:top w:val="nil"/>
              <w:left w:val="nil"/>
              <w:bottom w:val="single" w:sz="4" w:space="0" w:color="auto"/>
              <w:right w:val="single" w:sz="4" w:space="0" w:color="auto"/>
            </w:tcBorders>
            <w:shd w:val="clear" w:color="auto" w:fill="auto"/>
            <w:vAlign w:val="center"/>
            <w:hideMark/>
          </w:tcPr>
          <w:p w14:paraId="42884F83" w14:textId="77777777" w:rsidR="00EA07FE" w:rsidRPr="007D038B" w:rsidRDefault="00EA07FE" w:rsidP="0088110F">
            <w:pPr>
              <w:jc w:val="center"/>
              <w:rPr>
                <w:b/>
                <w:bCs/>
                <w:i/>
                <w:iCs/>
              </w:rPr>
            </w:pPr>
            <w:r w:rsidRPr="007D038B">
              <w:rPr>
                <w:b/>
                <w:bCs/>
                <w:i/>
                <w:iCs/>
              </w:rPr>
              <w:t>7</w:t>
            </w:r>
          </w:p>
        </w:tc>
        <w:tc>
          <w:tcPr>
            <w:tcW w:w="715" w:type="dxa"/>
            <w:tcBorders>
              <w:top w:val="nil"/>
              <w:left w:val="nil"/>
              <w:bottom w:val="single" w:sz="4" w:space="0" w:color="auto"/>
              <w:right w:val="single" w:sz="4" w:space="0" w:color="auto"/>
            </w:tcBorders>
            <w:shd w:val="clear" w:color="auto" w:fill="auto"/>
            <w:vAlign w:val="center"/>
            <w:hideMark/>
          </w:tcPr>
          <w:p w14:paraId="025F3F24" w14:textId="77777777" w:rsidR="00EA07FE" w:rsidRPr="007D038B" w:rsidRDefault="00EA07FE" w:rsidP="0088110F">
            <w:pPr>
              <w:jc w:val="center"/>
              <w:rPr>
                <w:b/>
                <w:bCs/>
                <w:sz w:val="20"/>
                <w:szCs w:val="20"/>
              </w:rPr>
            </w:pPr>
            <w:r w:rsidRPr="007D038B">
              <w:rPr>
                <w:b/>
                <w:bCs/>
                <w:sz w:val="20"/>
                <w:szCs w:val="20"/>
              </w:rPr>
              <w:t> </w:t>
            </w:r>
          </w:p>
        </w:tc>
        <w:tc>
          <w:tcPr>
            <w:tcW w:w="708" w:type="dxa"/>
            <w:tcBorders>
              <w:top w:val="nil"/>
              <w:left w:val="nil"/>
              <w:bottom w:val="single" w:sz="4" w:space="0" w:color="auto"/>
              <w:right w:val="single" w:sz="4" w:space="0" w:color="auto"/>
            </w:tcBorders>
            <w:shd w:val="clear" w:color="auto" w:fill="auto"/>
            <w:vAlign w:val="center"/>
            <w:hideMark/>
          </w:tcPr>
          <w:p w14:paraId="1B0606CC" w14:textId="77777777" w:rsidR="00EA07FE" w:rsidRPr="007D038B" w:rsidRDefault="00EA07FE" w:rsidP="0088110F">
            <w:pPr>
              <w:jc w:val="center"/>
              <w:rPr>
                <w:b/>
                <w:bCs/>
                <w:sz w:val="20"/>
                <w:szCs w:val="20"/>
              </w:rPr>
            </w:pPr>
            <w:r w:rsidRPr="007D038B">
              <w:rPr>
                <w:b/>
                <w:bCs/>
                <w:sz w:val="20"/>
                <w:szCs w:val="20"/>
              </w:rPr>
              <w:t> </w:t>
            </w:r>
          </w:p>
        </w:tc>
        <w:tc>
          <w:tcPr>
            <w:tcW w:w="663" w:type="dxa"/>
            <w:tcBorders>
              <w:top w:val="nil"/>
              <w:left w:val="nil"/>
              <w:bottom w:val="single" w:sz="4" w:space="0" w:color="auto"/>
              <w:right w:val="single" w:sz="4" w:space="0" w:color="auto"/>
            </w:tcBorders>
            <w:shd w:val="clear" w:color="auto" w:fill="auto"/>
            <w:vAlign w:val="center"/>
            <w:hideMark/>
          </w:tcPr>
          <w:p w14:paraId="513F74DC" w14:textId="77777777" w:rsidR="00EA07FE" w:rsidRPr="007D038B" w:rsidRDefault="00EA07FE" w:rsidP="0088110F">
            <w:pPr>
              <w:jc w:val="center"/>
              <w:rPr>
                <w:b/>
                <w:bCs/>
                <w:sz w:val="20"/>
                <w:szCs w:val="20"/>
              </w:rPr>
            </w:pPr>
            <w:r w:rsidRPr="007D038B">
              <w:rPr>
                <w:b/>
                <w:bCs/>
                <w:sz w:val="20"/>
                <w:szCs w:val="20"/>
              </w:rPr>
              <w:t> </w:t>
            </w:r>
          </w:p>
        </w:tc>
        <w:tc>
          <w:tcPr>
            <w:tcW w:w="695" w:type="dxa"/>
            <w:tcBorders>
              <w:top w:val="nil"/>
              <w:left w:val="nil"/>
              <w:bottom w:val="single" w:sz="4" w:space="0" w:color="auto"/>
              <w:right w:val="single" w:sz="4" w:space="0" w:color="auto"/>
            </w:tcBorders>
            <w:shd w:val="clear" w:color="auto" w:fill="auto"/>
            <w:hideMark/>
          </w:tcPr>
          <w:p w14:paraId="0A7307F9" w14:textId="77777777" w:rsidR="00EA07FE" w:rsidRPr="007D038B" w:rsidRDefault="00EA07FE" w:rsidP="0088110F">
            <w:pPr>
              <w:jc w:val="right"/>
              <w:rPr>
                <w:b/>
                <w:bCs/>
                <w:sz w:val="20"/>
                <w:szCs w:val="20"/>
              </w:rPr>
            </w:pPr>
            <w:r w:rsidRPr="007D038B">
              <w:rPr>
                <w:b/>
                <w:bCs/>
                <w:sz w:val="20"/>
                <w:szCs w:val="20"/>
              </w:rPr>
              <w:t> </w:t>
            </w:r>
          </w:p>
        </w:tc>
        <w:tc>
          <w:tcPr>
            <w:tcW w:w="1349" w:type="dxa"/>
            <w:tcBorders>
              <w:top w:val="nil"/>
              <w:left w:val="nil"/>
              <w:bottom w:val="single" w:sz="4" w:space="0" w:color="auto"/>
              <w:right w:val="single" w:sz="4" w:space="0" w:color="auto"/>
            </w:tcBorders>
            <w:shd w:val="clear" w:color="auto" w:fill="auto"/>
            <w:vAlign w:val="center"/>
            <w:hideMark/>
          </w:tcPr>
          <w:p w14:paraId="7A058C15" w14:textId="77777777" w:rsidR="00EA07FE" w:rsidRPr="007D038B" w:rsidRDefault="00EA07FE" w:rsidP="0088110F">
            <w:pPr>
              <w:jc w:val="center"/>
              <w:rPr>
                <w:b/>
                <w:bCs/>
                <w:sz w:val="20"/>
                <w:szCs w:val="20"/>
              </w:rPr>
            </w:pPr>
            <w:r w:rsidRPr="007D038B">
              <w:rPr>
                <w:b/>
                <w:bCs/>
                <w:sz w:val="20"/>
                <w:szCs w:val="20"/>
              </w:rPr>
              <w:t> </w:t>
            </w:r>
          </w:p>
        </w:tc>
      </w:tr>
      <w:tr w:rsidR="00EA07FE" w:rsidRPr="007D038B" w14:paraId="159CD691" w14:textId="77777777" w:rsidTr="0088110F">
        <w:trPr>
          <w:trHeight w:val="1050"/>
        </w:trPr>
        <w:tc>
          <w:tcPr>
            <w:tcW w:w="10696" w:type="dxa"/>
            <w:gridSpan w:val="9"/>
            <w:tcBorders>
              <w:top w:val="single" w:sz="4" w:space="0" w:color="auto"/>
              <w:left w:val="nil"/>
              <w:bottom w:val="nil"/>
              <w:right w:val="nil"/>
            </w:tcBorders>
            <w:shd w:val="clear" w:color="auto" w:fill="auto"/>
            <w:vAlign w:val="bottom"/>
            <w:hideMark/>
          </w:tcPr>
          <w:p w14:paraId="2F9581AF" w14:textId="77777777" w:rsidR="00EA07FE" w:rsidRPr="007D038B" w:rsidRDefault="00EA07FE" w:rsidP="0088110F">
            <w:pPr>
              <w:rPr>
                <w:b/>
                <w:bCs/>
                <w:sz w:val="26"/>
                <w:szCs w:val="26"/>
                <w:u w:val="single"/>
              </w:rPr>
            </w:pPr>
            <w:r w:rsidRPr="007D038B">
              <w:rPr>
                <w:b/>
                <w:bCs/>
                <w:sz w:val="26"/>
                <w:szCs w:val="26"/>
                <w:u w:val="single"/>
              </w:rPr>
              <w:t>KẾT QUẢ:</w:t>
            </w:r>
            <w:r w:rsidRPr="007D038B">
              <w:rPr>
                <w:sz w:val="26"/>
                <w:szCs w:val="26"/>
              </w:rPr>
              <w:t xml:space="preserve"> Đạt trường Xanh – Sạch – Đẹp có tổng số điểm 40/50 điểm </w:t>
            </w:r>
            <w:r w:rsidRPr="007D038B">
              <w:rPr>
                <w:b/>
                <w:bCs/>
                <w:sz w:val="26"/>
                <w:szCs w:val="26"/>
              </w:rPr>
              <w:t>(điểm chính)</w:t>
            </w:r>
            <w:r w:rsidRPr="007D038B">
              <w:rPr>
                <w:sz w:val="26"/>
                <w:szCs w:val="26"/>
              </w:rPr>
              <w:t xml:space="preserve"> với điều kiện tiêu chuẩn 1, 3, 5 phải đạt điểm như sau:</w:t>
            </w:r>
          </w:p>
        </w:tc>
      </w:tr>
      <w:tr w:rsidR="00EA07FE" w:rsidRPr="007D038B" w14:paraId="1DBC5B53" w14:textId="77777777" w:rsidTr="0088110F">
        <w:trPr>
          <w:trHeight w:val="330"/>
        </w:trPr>
        <w:tc>
          <w:tcPr>
            <w:tcW w:w="5156" w:type="dxa"/>
            <w:gridSpan w:val="2"/>
            <w:tcBorders>
              <w:top w:val="nil"/>
              <w:left w:val="nil"/>
              <w:bottom w:val="nil"/>
              <w:right w:val="nil"/>
            </w:tcBorders>
            <w:shd w:val="clear" w:color="auto" w:fill="auto"/>
            <w:noWrap/>
            <w:vAlign w:val="bottom"/>
            <w:hideMark/>
          </w:tcPr>
          <w:p w14:paraId="3CE030CC" w14:textId="77777777" w:rsidR="00EA07FE" w:rsidRPr="007D038B" w:rsidRDefault="00EA07FE" w:rsidP="0088110F">
            <w:pPr>
              <w:ind w:firstLineChars="400" w:firstLine="1040"/>
              <w:rPr>
                <w:sz w:val="26"/>
                <w:szCs w:val="26"/>
              </w:rPr>
            </w:pPr>
            <w:r w:rsidRPr="007D038B">
              <w:rPr>
                <w:sz w:val="26"/>
                <w:szCs w:val="26"/>
              </w:rPr>
              <w:t xml:space="preserve"> Tiêu chuẩn 1 đạt 7/10 điểm.</w:t>
            </w:r>
          </w:p>
        </w:tc>
        <w:tc>
          <w:tcPr>
            <w:tcW w:w="715" w:type="dxa"/>
            <w:tcBorders>
              <w:top w:val="nil"/>
              <w:left w:val="nil"/>
              <w:bottom w:val="nil"/>
              <w:right w:val="nil"/>
            </w:tcBorders>
            <w:shd w:val="clear" w:color="auto" w:fill="auto"/>
            <w:noWrap/>
            <w:vAlign w:val="bottom"/>
            <w:hideMark/>
          </w:tcPr>
          <w:p w14:paraId="7FBCDDD1" w14:textId="77777777" w:rsidR="00EA07FE" w:rsidRPr="007D038B" w:rsidRDefault="00EA07FE" w:rsidP="0088110F">
            <w:pPr>
              <w:rPr>
                <w:rFonts w:ascii="Arial" w:hAnsi="Arial" w:cs="Arial"/>
                <w:sz w:val="26"/>
                <w:szCs w:val="26"/>
              </w:rPr>
            </w:pPr>
          </w:p>
        </w:tc>
        <w:tc>
          <w:tcPr>
            <w:tcW w:w="695" w:type="dxa"/>
            <w:tcBorders>
              <w:top w:val="nil"/>
              <w:left w:val="nil"/>
              <w:bottom w:val="nil"/>
              <w:right w:val="nil"/>
            </w:tcBorders>
            <w:shd w:val="clear" w:color="auto" w:fill="auto"/>
            <w:noWrap/>
            <w:vAlign w:val="bottom"/>
            <w:hideMark/>
          </w:tcPr>
          <w:p w14:paraId="0B96A7B8" w14:textId="77777777" w:rsidR="00EA07FE" w:rsidRPr="007D038B" w:rsidRDefault="00EA07FE" w:rsidP="0088110F">
            <w:pPr>
              <w:rPr>
                <w:rFonts w:ascii="Arial" w:hAnsi="Arial" w:cs="Arial"/>
                <w:sz w:val="26"/>
                <w:szCs w:val="26"/>
              </w:rPr>
            </w:pPr>
          </w:p>
        </w:tc>
        <w:tc>
          <w:tcPr>
            <w:tcW w:w="715" w:type="dxa"/>
            <w:tcBorders>
              <w:top w:val="nil"/>
              <w:left w:val="nil"/>
              <w:bottom w:val="nil"/>
              <w:right w:val="nil"/>
            </w:tcBorders>
            <w:shd w:val="clear" w:color="auto" w:fill="auto"/>
            <w:noWrap/>
            <w:vAlign w:val="bottom"/>
            <w:hideMark/>
          </w:tcPr>
          <w:p w14:paraId="2DACFD02" w14:textId="77777777" w:rsidR="00EA07FE" w:rsidRPr="007D038B" w:rsidRDefault="00EA07FE" w:rsidP="0088110F">
            <w:pPr>
              <w:rPr>
                <w:rFonts w:ascii="Arial" w:hAnsi="Arial" w:cs="Arial"/>
                <w:sz w:val="26"/>
                <w:szCs w:val="26"/>
              </w:rPr>
            </w:pPr>
          </w:p>
        </w:tc>
        <w:tc>
          <w:tcPr>
            <w:tcW w:w="708" w:type="dxa"/>
            <w:tcBorders>
              <w:top w:val="nil"/>
              <w:left w:val="nil"/>
              <w:bottom w:val="nil"/>
              <w:right w:val="nil"/>
            </w:tcBorders>
            <w:shd w:val="clear" w:color="auto" w:fill="auto"/>
            <w:noWrap/>
            <w:vAlign w:val="bottom"/>
            <w:hideMark/>
          </w:tcPr>
          <w:p w14:paraId="60731449" w14:textId="77777777" w:rsidR="00EA07FE" w:rsidRPr="007D038B" w:rsidRDefault="00EA07FE" w:rsidP="0088110F">
            <w:pPr>
              <w:rPr>
                <w:rFonts w:ascii="Arial" w:hAnsi="Arial" w:cs="Arial"/>
                <w:sz w:val="26"/>
                <w:szCs w:val="26"/>
              </w:rPr>
            </w:pPr>
          </w:p>
        </w:tc>
        <w:tc>
          <w:tcPr>
            <w:tcW w:w="663" w:type="dxa"/>
            <w:tcBorders>
              <w:top w:val="nil"/>
              <w:left w:val="nil"/>
              <w:bottom w:val="nil"/>
              <w:right w:val="nil"/>
            </w:tcBorders>
            <w:shd w:val="clear" w:color="auto" w:fill="auto"/>
            <w:noWrap/>
            <w:vAlign w:val="bottom"/>
            <w:hideMark/>
          </w:tcPr>
          <w:p w14:paraId="39DE1733" w14:textId="77777777" w:rsidR="00EA07FE" w:rsidRPr="007D038B" w:rsidRDefault="00EA07FE" w:rsidP="0088110F">
            <w:pPr>
              <w:rPr>
                <w:rFonts w:ascii="Arial" w:hAnsi="Arial" w:cs="Arial"/>
                <w:sz w:val="26"/>
                <w:szCs w:val="26"/>
              </w:rPr>
            </w:pPr>
          </w:p>
        </w:tc>
        <w:tc>
          <w:tcPr>
            <w:tcW w:w="695" w:type="dxa"/>
            <w:tcBorders>
              <w:top w:val="nil"/>
              <w:left w:val="nil"/>
              <w:bottom w:val="nil"/>
              <w:right w:val="nil"/>
            </w:tcBorders>
            <w:shd w:val="clear" w:color="auto" w:fill="auto"/>
            <w:noWrap/>
            <w:vAlign w:val="bottom"/>
            <w:hideMark/>
          </w:tcPr>
          <w:p w14:paraId="182CE1D6" w14:textId="77777777" w:rsidR="00EA07FE" w:rsidRPr="007D038B" w:rsidRDefault="00EA07FE" w:rsidP="0088110F">
            <w:pPr>
              <w:rPr>
                <w:rFonts w:ascii="Arial" w:hAnsi="Arial" w:cs="Arial"/>
                <w:sz w:val="26"/>
                <w:szCs w:val="26"/>
              </w:rPr>
            </w:pPr>
          </w:p>
        </w:tc>
        <w:tc>
          <w:tcPr>
            <w:tcW w:w="1349" w:type="dxa"/>
            <w:tcBorders>
              <w:top w:val="nil"/>
              <w:left w:val="nil"/>
              <w:bottom w:val="nil"/>
              <w:right w:val="nil"/>
            </w:tcBorders>
            <w:shd w:val="clear" w:color="auto" w:fill="auto"/>
            <w:noWrap/>
            <w:vAlign w:val="bottom"/>
            <w:hideMark/>
          </w:tcPr>
          <w:p w14:paraId="0CE08E36" w14:textId="77777777" w:rsidR="00EA07FE" w:rsidRPr="007D038B" w:rsidRDefault="00EA07FE" w:rsidP="0088110F">
            <w:pPr>
              <w:rPr>
                <w:rFonts w:ascii="Arial" w:hAnsi="Arial" w:cs="Arial"/>
                <w:sz w:val="26"/>
                <w:szCs w:val="26"/>
              </w:rPr>
            </w:pPr>
          </w:p>
        </w:tc>
      </w:tr>
      <w:tr w:rsidR="00EA07FE" w:rsidRPr="007D038B" w14:paraId="124D03CA" w14:textId="77777777" w:rsidTr="0088110F">
        <w:trPr>
          <w:trHeight w:val="330"/>
        </w:trPr>
        <w:tc>
          <w:tcPr>
            <w:tcW w:w="5156" w:type="dxa"/>
            <w:gridSpan w:val="2"/>
            <w:tcBorders>
              <w:top w:val="nil"/>
              <w:left w:val="nil"/>
              <w:bottom w:val="nil"/>
              <w:right w:val="nil"/>
            </w:tcBorders>
            <w:shd w:val="clear" w:color="auto" w:fill="auto"/>
            <w:noWrap/>
            <w:vAlign w:val="bottom"/>
            <w:hideMark/>
          </w:tcPr>
          <w:p w14:paraId="5E085159" w14:textId="77777777" w:rsidR="00EA07FE" w:rsidRPr="007D038B" w:rsidRDefault="00EA07FE" w:rsidP="0088110F">
            <w:pPr>
              <w:ind w:firstLineChars="400" w:firstLine="1040"/>
              <w:rPr>
                <w:sz w:val="26"/>
                <w:szCs w:val="26"/>
              </w:rPr>
            </w:pPr>
            <w:r w:rsidRPr="007D038B">
              <w:rPr>
                <w:sz w:val="26"/>
                <w:szCs w:val="26"/>
              </w:rPr>
              <w:t xml:space="preserve"> Tiêu chuẩn 3 đạt 8/10 điểm.</w:t>
            </w:r>
          </w:p>
        </w:tc>
        <w:tc>
          <w:tcPr>
            <w:tcW w:w="715" w:type="dxa"/>
            <w:tcBorders>
              <w:top w:val="nil"/>
              <w:left w:val="nil"/>
              <w:bottom w:val="nil"/>
              <w:right w:val="nil"/>
            </w:tcBorders>
            <w:shd w:val="clear" w:color="auto" w:fill="auto"/>
            <w:noWrap/>
            <w:vAlign w:val="bottom"/>
            <w:hideMark/>
          </w:tcPr>
          <w:p w14:paraId="0025A724" w14:textId="77777777" w:rsidR="00EA07FE" w:rsidRPr="007D038B" w:rsidRDefault="00EA07FE" w:rsidP="0088110F">
            <w:pPr>
              <w:rPr>
                <w:rFonts w:ascii="Arial" w:hAnsi="Arial" w:cs="Arial"/>
                <w:sz w:val="26"/>
                <w:szCs w:val="26"/>
              </w:rPr>
            </w:pPr>
          </w:p>
        </w:tc>
        <w:tc>
          <w:tcPr>
            <w:tcW w:w="695" w:type="dxa"/>
            <w:tcBorders>
              <w:top w:val="nil"/>
              <w:left w:val="nil"/>
              <w:bottom w:val="nil"/>
              <w:right w:val="nil"/>
            </w:tcBorders>
            <w:shd w:val="clear" w:color="auto" w:fill="auto"/>
            <w:noWrap/>
            <w:vAlign w:val="bottom"/>
            <w:hideMark/>
          </w:tcPr>
          <w:p w14:paraId="3F89C175" w14:textId="77777777" w:rsidR="00EA07FE" w:rsidRPr="007D038B" w:rsidRDefault="00EA07FE" w:rsidP="0088110F">
            <w:pPr>
              <w:rPr>
                <w:rFonts w:ascii="Arial" w:hAnsi="Arial" w:cs="Arial"/>
                <w:sz w:val="26"/>
                <w:szCs w:val="26"/>
              </w:rPr>
            </w:pPr>
          </w:p>
        </w:tc>
        <w:tc>
          <w:tcPr>
            <w:tcW w:w="715" w:type="dxa"/>
            <w:tcBorders>
              <w:top w:val="nil"/>
              <w:left w:val="nil"/>
              <w:bottom w:val="nil"/>
              <w:right w:val="nil"/>
            </w:tcBorders>
            <w:shd w:val="clear" w:color="auto" w:fill="auto"/>
            <w:noWrap/>
            <w:vAlign w:val="bottom"/>
            <w:hideMark/>
          </w:tcPr>
          <w:p w14:paraId="22CF73E2" w14:textId="77777777" w:rsidR="00EA07FE" w:rsidRPr="007D038B" w:rsidRDefault="00EA07FE" w:rsidP="0088110F">
            <w:pPr>
              <w:rPr>
                <w:rFonts w:ascii="Arial" w:hAnsi="Arial" w:cs="Arial"/>
                <w:sz w:val="26"/>
                <w:szCs w:val="26"/>
              </w:rPr>
            </w:pPr>
          </w:p>
        </w:tc>
        <w:tc>
          <w:tcPr>
            <w:tcW w:w="708" w:type="dxa"/>
            <w:tcBorders>
              <w:top w:val="nil"/>
              <w:left w:val="nil"/>
              <w:bottom w:val="nil"/>
              <w:right w:val="nil"/>
            </w:tcBorders>
            <w:shd w:val="clear" w:color="auto" w:fill="auto"/>
            <w:noWrap/>
            <w:vAlign w:val="bottom"/>
            <w:hideMark/>
          </w:tcPr>
          <w:p w14:paraId="0B9D66D1" w14:textId="77777777" w:rsidR="00EA07FE" w:rsidRPr="007D038B" w:rsidRDefault="00EA07FE" w:rsidP="0088110F">
            <w:pPr>
              <w:rPr>
                <w:rFonts w:ascii="Arial" w:hAnsi="Arial" w:cs="Arial"/>
                <w:sz w:val="26"/>
                <w:szCs w:val="26"/>
              </w:rPr>
            </w:pPr>
          </w:p>
        </w:tc>
        <w:tc>
          <w:tcPr>
            <w:tcW w:w="663" w:type="dxa"/>
            <w:tcBorders>
              <w:top w:val="nil"/>
              <w:left w:val="nil"/>
              <w:bottom w:val="nil"/>
              <w:right w:val="nil"/>
            </w:tcBorders>
            <w:shd w:val="clear" w:color="auto" w:fill="auto"/>
            <w:noWrap/>
            <w:vAlign w:val="bottom"/>
            <w:hideMark/>
          </w:tcPr>
          <w:p w14:paraId="307E1EDE" w14:textId="77777777" w:rsidR="00EA07FE" w:rsidRPr="007D038B" w:rsidRDefault="00EA07FE" w:rsidP="0088110F">
            <w:pPr>
              <w:rPr>
                <w:rFonts w:ascii="Arial" w:hAnsi="Arial" w:cs="Arial"/>
                <w:sz w:val="26"/>
                <w:szCs w:val="26"/>
              </w:rPr>
            </w:pPr>
          </w:p>
        </w:tc>
        <w:tc>
          <w:tcPr>
            <w:tcW w:w="695" w:type="dxa"/>
            <w:tcBorders>
              <w:top w:val="nil"/>
              <w:left w:val="nil"/>
              <w:bottom w:val="nil"/>
              <w:right w:val="nil"/>
            </w:tcBorders>
            <w:shd w:val="clear" w:color="auto" w:fill="auto"/>
            <w:noWrap/>
            <w:vAlign w:val="bottom"/>
            <w:hideMark/>
          </w:tcPr>
          <w:p w14:paraId="7172F44D" w14:textId="77777777" w:rsidR="00EA07FE" w:rsidRPr="007D038B" w:rsidRDefault="00EA07FE" w:rsidP="0088110F">
            <w:pPr>
              <w:rPr>
                <w:rFonts w:ascii="Arial" w:hAnsi="Arial" w:cs="Arial"/>
                <w:sz w:val="26"/>
                <w:szCs w:val="26"/>
              </w:rPr>
            </w:pPr>
          </w:p>
        </w:tc>
        <w:tc>
          <w:tcPr>
            <w:tcW w:w="1349" w:type="dxa"/>
            <w:tcBorders>
              <w:top w:val="nil"/>
              <w:left w:val="nil"/>
              <w:bottom w:val="nil"/>
              <w:right w:val="nil"/>
            </w:tcBorders>
            <w:shd w:val="clear" w:color="auto" w:fill="auto"/>
            <w:noWrap/>
            <w:vAlign w:val="bottom"/>
            <w:hideMark/>
          </w:tcPr>
          <w:p w14:paraId="62131D04" w14:textId="77777777" w:rsidR="00EA07FE" w:rsidRPr="007D038B" w:rsidRDefault="00EA07FE" w:rsidP="0088110F">
            <w:pPr>
              <w:rPr>
                <w:rFonts w:ascii="Arial" w:hAnsi="Arial" w:cs="Arial"/>
                <w:sz w:val="26"/>
                <w:szCs w:val="26"/>
              </w:rPr>
            </w:pPr>
          </w:p>
        </w:tc>
      </w:tr>
      <w:tr w:rsidR="00EA07FE" w:rsidRPr="007D038B" w14:paraId="17D6ECD7" w14:textId="77777777" w:rsidTr="0088110F">
        <w:trPr>
          <w:trHeight w:val="330"/>
        </w:trPr>
        <w:tc>
          <w:tcPr>
            <w:tcW w:w="5156" w:type="dxa"/>
            <w:gridSpan w:val="2"/>
            <w:tcBorders>
              <w:top w:val="nil"/>
              <w:left w:val="nil"/>
              <w:bottom w:val="nil"/>
              <w:right w:val="nil"/>
            </w:tcBorders>
            <w:shd w:val="clear" w:color="auto" w:fill="auto"/>
            <w:noWrap/>
            <w:vAlign w:val="bottom"/>
            <w:hideMark/>
          </w:tcPr>
          <w:p w14:paraId="2F970DFD" w14:textId="77777777" w:rsidR="00EA07FE" w:rsidRPr="007D038B" w:rsidRDefault="00EA07FE" w:rsidP="0088110F">
            <w:pPr>
              <w:ind w:firstLineChars="400" w:firstLine="1040"/>
              <w:rPr>
                <w:sz w:val="26"/>
                <w:szCs w:val="26"/>
              </w:rPr>
            </w:pPr>
            <w:r w:rsidRPr="007D038B">
              <w:rPr>
                <w:sz w:val="26"/>
                <w:szCs w:val="26"/>
              </w:rPr>
              <w:t xml:space="preserve"> Tiêu chuẩn 5 đạt 10/16 điểm.</w:t>
            </w:r>
          </w:p>
        </w:tc>
        <w:tc>
          <w:tcPr>
            <w:tcW w:w="715" w:type="dxa"/>
            <w:tcBorders>
              <w:top w:val="nil"/>
              <w:left w:val="nil"/>
              <w:bottom w:val="nil"/>
              <w:right w:val="nil"/>
            </w:tcBorders>
            <w:shd w:val="clear" w:color="auto" w:fill="auto"/>
            <w:noWrap/>
            <w:vAlign w:val="bottom"/>
            <w:hideMark/>
          </w:tcPr>
          <w:p w14:paraId="51005FD3" w14:textId="77777777" w:rsidR="00EA07FE" w:rsidRPr="007D038B" w:rsidRDefault="00EA07FE" w:rsidP="0088110F">
            <w:pPr>
              <w:rPr>
                <w:rFonts w:ascii="Arial" w:hAnsi="Arial" w:cs="Arial"/>
                <w:sz w:val="26"/>
                <w:szCs w:val="26"/>
              </w:rPr>
            </w:pPr>
          </w:p>
        </w:tc>
        <w:tc>
          <w:tcPr>
            <w:tcW w:w="695" w:type="dxa"/>
            <w:tcBorders>
              <w:top w:val="nil"/>
              <w:left w:val="nil"/>
              <w:bottom w:val="nil"/>
              <w:right w:val="nil"/>
            </w:tcBorders>
            <w:shd w:val="clear" w:color="auto" w:fill="auto"/>
            <w:noWrap/>
            <w:vAlign w:val="bottom"/>
            <w:hideMark/>
          </w:tcPr>
          <w:p w14:paraId="16691558" w14:textId="77777777" w:rsidR="00EA07FE" w:rsidRPr="007D038B" w:rsidRDefault="00EA07FE" w:rsidP="0088110F">
            <w:pPr>
              <w:rPr>
                <w:rFonts w:ascii="Arial" w:hAnsi="Arial" w:cs="Arial"/>
                <w:sz w:val="26"/>
                <w:szCs w:val="26"/>
              </w:rPr>
            </w:pPr>
          </w:p>
        </w:tc>
        <w:tc>
          <w:tcPr>
            <w:tcW w:w="715" w:type="dxa"/>
            <w:tcBorders>
              <w:top w:val="nil"/>
              <w:left w:val="nil"/>
              <w:bottom w:val="nil"/>
              <w:right w:val="nil"/>
            </w:tcBorders>
            <w:shd w:val="clear" w:color="auto" w:fill="auto"/>
            <w:noWrap/>
            <w:vAlign w:val="bottom"/>
            <w:hideMark/>
          </w:tcPr>
          <w:p w14:paraId="586495D4" w14:textId="77777777" w:rsidR="00EA07FE" w:rsidRPr="007D038B" w:rsidRDefault="00EA07FE" w:rsidP="0088110F">
            <w:pPr>
              <w:rPr>
                <w:rFonts w:ascii="Arial" w:hAnsi="Arial" w:cs="Arial"/>
                <w:sz w:val="26"/>
                <w:szCs w:val="26"/>
              </w:rPr>
            </w:pPr>
          </w:p>
        </w:tc>
        <w:tc>
          <w:tcPr>
            <w:tcW w:w="708" w:type="dxa"/>
            <w:tcBorders>
              <w:top w:val="nil"/>
              <w:left w:val="nil"/>
              <w:bottom w:val="nil"/>
              <w:right w:val="nil"/>
            </w:tcBorders>
            <w:shd w:val="clear" w:color="auto" w:fill="auto"/>
            <w:noWrap/>
            <w:vAlign w:val="bottom"/>
            <w:hideMark/>
          </w:tcPr>
          <w:p w14:paraId="25D4BD16" w14:textId="77777777" w:rsidR="00EA07FE" w:rsidRPr="007D038B" w:rsidRDefault="00EA07FE" w:rsidP="0088110F">
            <w:pPr>
              <w:rPr>
                <w:rFonts w:ascii="Arial" w:hAnsi="Arial" w:cs="Arial"/>
                <w:sz w:val="26"/>
                <w:szCs w:val="26"/>
              </w:rPr>
            </w:pPr>
          </w:p>
        </w:tc>
        <w:tc>
          <w:tcPr>
            <w:tcW w:w="663" w:type="dxa"/>
            <w:tcBorders>
              <w:top w:val="nil"/>
              <w:left w:val="nil"/>
              <w:bottom w:val="nil"/>
              <w:right w:val="nil"/>
            </w:tcBorders>
            <w:shd w:val="clear" w:color="auto" w:fill="auto"/>
            <w:noWrap/>
            <w:vAlign w:val="bottom"/>
            <w:hideMark/>
          </w:tcPr>
          <w:p w14:paraId="6D66AB03" w14:textId="77777777" w:rsidR="00EA07FE" w:rsidRPr="007D038B" w:rsidRDefault="00EA07FE" w:rsidP="0088110F">
            <w:pPr>
              <w:rPr>
                <w:rFonts w:ascii="Arial" w:hAnsi="Arial" w:cs="Arial"/>
                <w:sz w:val="26"/>
                <w:szCs w:val="26"/>
              </w:rPr>
            </w:pPr>
          </w:p>
        </w:tc>
        <w:tc>
          <w:tcPr>
            <w:tcW w:w="695" w:type="dxa"/>
            <w:tcBorders>
              <w:top w:val="nil"/>
              <w:left w:val="nil"/>
              <w:bottom w:val="nil"/>
              <w:right w:val="nil"/>
            </w:tcBorders>
            <w:shd w:val="clear" w:color="auto" w:fill="auto"/>
            <w:noWrap/>
            <w:vAlign w:val="bottom"/>
            <w:hideMark/>
          </w:tcPr>
          <w:p w14:paraId="16BB90DF" w14:textId="77777777" w:rsidR="00EA07FE" w:rsidRPr="007D038B" w:rsidRDefault="00EA07FE" w:rsidP="0088110F">
            <w:pPr>
              <w:rPr>
                <w:rFonts w:ascii="Arial" w:hAnsi="Arial" w:cs="Arial"/>
                <w:sz w:val="26"/>
                <w:szCs w:val="26"/>
              </w:rPr>
            </w:pPr>
          </w:p>
        </w:tc>
        <w:tc>
          <w:tcPr>
            <w:tcW w:w="1349" w:type="dxa"/>
            <w:tcBorders>
              <w:top w:val="nil"/>
              <w:left w:val="nil"/>
              <w:bottom w:val="nil"/>
              <w:right w:val="nil"/>
            </w:tcBorders>
            <w:shd w:val="clear" w:color="auto" w:fill="auto"/>
            <w:noWrap/>
            <w:vAlign w:val="bottom"/>
            <w:hideMark/>
          </w:tcPr>
          <w:p w14:paraId="34B17B60" w14:textId="77777777" w:rsidR="00EA07FE" w:rsidRPr="007D038B" w:rsidRDefault="00EA07FE" w:rsidP="0088110F">
            <w:pPr>
              <w:rPr>
                <w:rFonts w:ascii="Arial" w:hAnsi="Arial" w:cs="Arial"/>
                <w:sz w:val="26"/>
                <w:szCs w:val="26"/>
              </w:rPr>
            </w:pPr>
          </w:p>
        </w:tc>
      </w:tr>
      <w:tr w:rsidR="00EA07FE" w:rsidRPr="007D038B" w14:paraId="2042EEEB" w14:textId="77777777" w:rsidTr="0088110F">
        <w:trPr>
          <w:trHeight w:val="705"/>
        </w:trPr>
        <w:tc>
          <w:tcPr>
            <w:tcW w:w="10696" w:type="dxa"/>
            <w:gridSpan w:val="9"/>
            <w:tcBorders>
              <w:top w:val="nil"/>
              <w:left w:val="nil"/>
              <w:bottom w:val="nil"/>
              <w:right w:val="nil"/>
            </w:tcBorders>
            <w:shd w:val="clear" w:color="auto" w:fill="auto"/>
            <w:vAlign w:val="bottom"/>
            <w:hideMark/>
          </w:tcPr>
          <w:p w14:paraId="2B48BB37" w14:textId="77777777" w:rsidR="00EA07FE" w:rsidRPr="007D038B" w:rsidRDefault="00EA07FE" w:rsidP="0088110F">
            <w:pPr>
              <w:rPr>
                <w:sz w:val="26"/>
                <w:szCs w:val="26"/>
              </w:rPr>
            </w:pPr>
            <w:r w:rsidRPr="007D038B">
              <w:rPr>
                <w:sz w:val="26"/>
                <w:szCs w:val="26"/>
              </w:rPr>
              <w:lastRenderedPageBreak/>
              <w:t xml:space="preserve">          ** Trường hợp không đủ điểm đạt 40/50 điểm nhưng đạt 3 tiêu chuẩn trên thì cộng điểm ưu tiên của đơn vị được kiểm tra vào xét tiếp (nếu có).</w:t>
            </w:r>
          </w:p>
        </w:tc>
      </w:tr>
      <w:tr w:rsidR="00EA07FE" w:rsidRPr="007D038B" w14:paraId="0463442B" w14:textId="77777777" w:rsidTr="0088110F">
        <w:trPr>
          <w:trHeight w:val="330"/>
        </w:trPr>
        <w:tc>
          <w:tcPr>
            <w:tcW w:w="1935" w:type="dxa"/>
            <w:tcBorders>
              <w:top w:val="nil"/>
              <w:left w:val="nil"/>
              <w:bottom w:val="nil"/>
              <w:right w:val="nil"/>
            </w:tcBorders>
            <w:shd w:val="clear" w:color="auto" w:fill="auto"/>
            <w:vAlign w:val="bottom"/>
            <w:hideMark/>
          </w:tcPr>
          <w:p w14:paraId="42D48137" w14:textId="77777777" w:rsidR="00EA07FE" w:rsidRPr="007D038B" w:rsidRDefault="00EA07FE" w:rsidP="0088110F">
            <w:pPr>
              <w:rPr>
                <w:sz w:val="26"/>
                <w:szCs w:val="26"/>
              </w:rPr>
            </w:pPr>
          </w:p>
        </w:tc>
        <w:tc>
          <w:tcPr>
            <w:tcW w:w="3221" w:type="dxa"/>
            <w:tcBorders>
              <w:top w:val="nil"/>
              <w:left w:val="nil"/>
              <w:bottom w:val="nil"/>
              <w:right w:val="nil"/>
            </w:tcBorders>
            <w:shd w:val="clear" w:color="auto" w:fill="auto"/>
            <w:vAlign w:val="bottom"/>
            <w:hideMark/>
          </w:tcPr>
          <w:p w14:paraId="6D6DFEA2" w14:textId="77777777" w:rsidR="00EA07FE" w:rsidRPr="007D038B" w:rsidRDefault="00EA07FE" w:rsidP="0088110F">
            <w:pPr>
              <w:rPr>
                <w:sz w:val="26"/>
                <w:szCs w:val="26"/>
              </w:rPr>
            </w:pPr>
          </w:p>
        </w:tc>
        <w:tc>
          <w:tcPr>
            <w:tcW w:w="715" w:type="dxa"/>
            <w:tcBorders>
              <w:top w:val="nil"/>
              <w:left w:val="nil"/>
              <w:bottom w:val="nil"/>
              <w:right w:val="nil"/>
            </w:tcBorders>
            <w:shd w:val="clear" w:color="auto" w:fill="auto"/>
            <w:vAlign w:val="bottom"/>
            <w:hideMark/>
          </w:tcPr>
          <w:p w14:paraId="2FCE7D05" w14:textId="77777777" w:rsidR="00EA07FE" w:rsidRPr="007D038B" w:rsidRDefault="00EA07FE" w:rsidP="0088110F">
            <w:pPr>
              <w:rPr>
                <w:sz w:val="26"/>
                <w:szCs w:val="26"/>
              </w:rPr>
            </w:pPr>
          </w:p>
        </w:tc>
        <w:tc>
          <w:tcPr>
            <w:tcW w:w="695" w:type="dxa"/>
            <w:tcBorders>
              <w:top w:val="nil"/>
              <w:left w:val="nil"/>
              <w:bottom w:val="nil"/>
              <w:right w:val="nil"/>
            </w:tcBorders>
            <w:shd w:val="clear" w:color="auto" w:fill="auto"/>
            <w:vAlign w:val="bottom"/>
            <w:hideMark/>
          </w:tcPr>
          <w:p w14:paraId="1F9EFF83" w14:textId="77777777" w:rsidR="00EA07FE" w:rsidRPr="007D038B" w:rsidRDefault="00EA07FE" w:rsidP="0088110F">
            <w:pPr>
              <w:rPr>
                <w:sz w:val="26"/>
                <w:szCs w:val="26"/>
              </w:rPr>
            </w:pPr>
          </w:p>
        </w:tc>
        <w:tc>
          <w:tcPr>
            <w:tcW w:w="715" w:type="dxa"/>
            <w:tcBorders>
              <w:top w:val="nil"/>
              <w:left w:val="nil"/>
              <w:bottom w:val="nil"/>
              <w:right w:val="nil"/>
            </w:tcBorders>
            <w:shd w:val="clear" w:color="auto" w:fill="auto"/>
            <w:vAlign w:val="bottom"/>
            <w:hideMark/>
          </w:tcPr>
          <w:p w14:paraId="31BCFE23" w14:textId="77777777" w:rsidR="00EA07FE" w:rsidRPr="007D038B" w:rsidRDefault="00EA07FE" w:rsidP="0088110F">
            <w:pPr>
              <w:rPr>
                <w:sz w:val="26"/>
                <w:szCs w:val="26"/>
              </w:rPr>
            </w:pPr>
          </w:p>
        </w:tc>
        <w:tc>
          <w:tcPr>
            <w:tcW w:w="708" w:type="dxa"/>
            <w:tcBorders>
              <w:top w:val="nil"/>
              <w:left w:val="nil"/>
              <w:bottom w:val="nil"/>
              <w:right w:val="nil"/>
            </w:tcBorders>
            <w:shd w:val="clear" w:color="auto" w:fill="auto"/>
            <w:vAlign w:val="bottom"/>
            <w:hideMark/>
          </w:tcPr>
          <w:p w14:paraId="3A6E4B5F" w14:textId="77777777" w:rsidR="00EA07FE" w:rsidRPr="007D038B" w:rsidRDefault="00EA07FE" w:rsidP="0088110F">
            <w:pPr>
              <w:rPr>
                <w:sz w:val="26"/>
                <w:szCs w:val="26"/>
              </w:rPr>
            </w:pPr>
          </w:p>
        </w:tc>
        <w:tc>
          <w:tcPr>
            <w:tcW w:w="663" w:type="dxa"/>
            <w:tcBorders>
              <w:top w:val="nil"/>
              <w:left w:val="nil"/>
              <w:bottom w:val="nil"/>
              <w:right w:val="nil"/>
            </w:tcBorders>
            <w:shd w:val="clear" w:color="auto" w:fill="auto"/>
            <w:vAlign w:val="bottom"/>
            <w:hideMark/>
          </w:tcPr>
          <w:p w14:paraId="344E605E" w14:textId="77777777" w:rsidR="00EA07FE" w:rsidRPr="007D038B" w:rsidRDefault="00EA07FE" w:rsidP="0088110F">
            <w:pPr>
              <w:rPr>
                <w:sz w:val="26"/>
                <w:szCs w:val="26"/>
              </w:rPr>
            </w:pPr>
          </w:p>
        </w:tc>
        <w:tc>
          <w:tcPr>
            <w:tcW w:w="695" w:type="dxa"/>
            <w:tcBorders>
              <w:top w:val="nil"/>
              <w:left w:val="nil"/>
              <w:bottom w:val="nil"/>
              <w:right w:val="nil"/>
            </w:tcBorders>
            <w:shd w:val="clear" w:color="auto" w:fill="auto"/>
            <w:vAlign w:val="bottom"/>
            <w:hideMark/>
          </w:tcPr>
          <w:p w14:paraId="3DD3BC5B" w14:textId="77777777" w:rsidR="00EA07FE" w:rsidRPr="007D038B" w:rsidRDefault="00EA07FE" w:rsidP="0088110F">
            <w:pPr>
              <w:rPr>
                <w:sz w:val="26"/>
                <w:szCs w:val="26"/>
              </w:rPr>
            </w:pPr>
          </w:p>
        </w:tc>
        <w:tc>
          <w:tcPr>
            <w:tcW w:w="1349" w:type="dxa"/>
            <w:tcBorders>
              <w:top w:val="nil"/>
              <w:left w:val="nil"/>
              <w:bottom w:val="nil"/>
              <w:right w:val="nil"/>
            </w:tcBorders>
            <w:shd w:val="clear" w:color="auto" w:fill="auto"/>
            <w:vAlign w:val="bottom"/>
            <w:hideMark/>
          </w:tcPr>
          <w:p w14:paraId="7EEDD076" w14:textId="77777777" w:rsidR="00EA07FE" w:rsidRPr="007D038B" w:rsidRDefault="00EA07FE" w:rsidP="0088110F">
            <w:pPr>
              <w:rPr>
                <w:sz w:val="26"/>
                <w:szCs w:val="26"/>
              </w:rPr>
            </w:pPr>
          </w:p>
        </w:tc>
      </w:tr>
      <w:tr w:rsidR="00EA07FE" w:rsidRPr="007D038B" w14:paraId="5E220175" w14:textId="77777777" w:rsidTr="0088110F">
        <w:trPr>
          <w:trHeight w:val="330"/>
        </w:trPr>
        <w:tc>
          <w:tcPr>
            <w:tcW w:w="5156" w:type="dxa"/>
            <w:gridSpan w:val="2"/>
            <w:tcBorders>
              <w:top w:val="nil"/>
              <w:left w:val="nil"/>
              <w:bottom w:val="nil"/>
              <w:right w:val="nil"/>
            </w:tcBorders>
            <w:shd w:val="clear" w:color="auto" w:fill="auto"/>
            <w:noWrap/>
            <w:vAlign w:val="bottom"/>
            <w:hideMark/>
          </w:tcPr>
          <w:p w14:paraId="6F3ADE7D" w14:textId="77777777" w:rsidR="00EA07FE" w:rsidRPr="007D038B" w:rsidRDefault="00EA07FE" w:rsidP="0088110F">
            <w:pPr>
              <w:rPr>
                <w:b/>
                <w:bCs/>
                <w:sz w:val="26"/>
                <w:szCs w:val="26"/>
              </w:rPr>
            </w:pPr>
            <w:r w:rsidRPr="007D038B">
              <w:rPr>
                <w:b/>
                <w:bCs/>
                <w:sz w:val="26"/>
                <w:szCs w:val="26"/>
              </w:rPr>
              <w:t xml:space="preserve">      Đại diện đoàn kiểm tra</w:t>
            </w:r>
          </w:p>
        </w:tc>
        <w:tc>
          <w:tcPr>
            <w:tcW w:w="715" w:type="dxa"/>
            <w:tcBorders>
              <w:top w:val="nil"/>
              <w:left w:val="nil"/>
              <w:bottom w:val="nil"/>
              <w:right w:val="nil"/>
            </w:tcBorders>
            <w:shd w:val="clear" w:color="auto" w:fill="auto"/>
            <w:noWrap/>
            <w:vAlign w:val="bottom"/>
            <w:hideMark/>
          </w:tcPr>
          <w:p w14:paraId="40765C71" w14:textId="77777777" w:rsidR="00EA07FE" w:rsidRPr="007D038B" w:rsidRDefault="00EA07FE" w:rsidP="0088110F">
            <w:pPr>
              <w:rPr>
                <w:rFonts w:ascii="Arial" w:hAnsi="Arial" w:cs="Arial"/>
                <w:b/>
                <w:sz w:val="20"/>
                <w:szCs w:val="20"/>
              </w:rPr>
            </w:pPr>
          </w:p>
        </w:tc>
        <w:tc>
          <w:tcPr>
            <w:tcW w:w="695" w:type="dxa"/>
            <w:tcBorders>
              <w:top w:val="nil"/>
              <w:left w:val="nil"/>
              <w:bottom w:val="nil"/>
              <w:right w:val="nil"/>
            </w:tcBorders>
            <w:shd w:val="clear" w:color="auto" w:fill="auto"/>
            <w:noWrap/>
            <w:vAlign w:val="bottom"/>
            <w:hideMark/>
          </w:tcPr>
          <w:p w14:paraId="17C53EC8" w14:textId="77777777" w:rsidR="00EA07FE" w:rsidRPr="007D038B" w:rsidRDefault="00EA07FE" w:rsidP="0088110F">
            <w:pPr>
              <w:rPr>
                <w:rFonts w:ascii="Arial" w:hAnsi="Arial" w:cs="Arial"/>
                <w:b/>
                <w:sz w:val="20"/>
                <w:szCs w:val="20"/>
              </w:rPr>
            </w:pPr>
          </w:p>
        </w:tc>
        <w:tc>
          <w:tcPr>
            <w:tcW w:w="4130" w:type="dxa"/>
            <w:gridSpan w:val="5"/>
            <w:tcBorders>
              <w:top w:val="nil"/>
              <w:left w:val="nil"/>
              <w:bottom w:val="nil"/>
              <w:right w:val="nil"/>
            </w:tcBorders>
            <w:shd w:val="clear" w:color="auto" w:fill="auto"/>
            <w:noWrap/>
            <w:vAlign w:val="bottom"/>
            <w:hideMark/>
          </w:tcPr>
          <w:p w14:paraId="05064F6F" w14:textId="77777777" w:rsidR="00EA07FE" w:rsidRPr="007D038B" w:rsidRDefault="00EA07FE" w:rsidP="0088110F">
            <w:pPr>
              <w:rPr>
                <w:b/>
                <w:bCs/>
                <w:sz w:val="26"/>
                <w:szCs w:val="26"/>
              </w:rPr>
            </w:pPr>
            <w:r w:rsidRPr="007D038B">
              <w:rPr>
                <w:b/>
                <w:bCs/>
                <w:sz w:val="26"/>
                <w:szCs w:val="26"/>
              </w:rPr>
              <w:t>Đại diện đoàn kiểm tra</w:t>
            </w:r>
          </w:p>
        </w:tc>
      </w:tr>
    </w:tbl>
    <w:p w14:paraId="599EBED1" w14:textId="77777777" w:rsidR="00EA07FE" w:rsidRPr="007D038B" w:rsidRDefault="00EA07FE" w:rsidP="00EA07FE">
      <w:pPr>
        <w:pStyle w:val="NormalWeb"/>
        <w:shd w:val="clear" w:color="auto" w:fill="FFFFFF"/>
        <w:spacing w:before="0" w:beforeAutospacing="0" w:after="120" w:afterAutospacing="0" w:line="234" w:lineRule="atLeast"/>
        <w:jc w:val="both"/>
        <w:rPr>
          <w:rFonts w:ascii="Times New Roman" w:hAnsi="Times New Roman"/>
          <w:bCs/>
          <w:sz w:val="28"/>
          <w:szCs w:val="28"/>
        </w:rPr>
      </w:pPr>
    </w:p>
    <w:p w14:paraId="3A0B458C"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5D77DBBB"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5A3586E6"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528509F5"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54DBE521"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12F1F6C3"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67944D29"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3F61122F"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0A036B52"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4038DEE3"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60CB89D9"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7B742C6F"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32D9A007"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61DCF034"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73F7D58D"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05C87A30"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77042F91"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76A1CD5A"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384FE351"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6BD06A5F"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358DB772"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18C370D9"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1CCD05E8"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00685D4B"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3ECFA8B7"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3F883D3D" w14:textId="77777777" w:rsidR="00EA07FE" w:rsidRPr="007D038B" w:rsidRDefault="00EA07FE" w:rsidP="00EA07FE">
      <w:pPr>
        <w:shd w:val="clear" w:color="auto" w:fill="FFFFFF"/>
        <w:spacing w:before="120" w:after="120" w:line="212" w:lineRule="atLeast"/>
        <w:ind w:firstLine="720"/>
        <w:jc w:val="both"/>
        <w:rPr>
          <w:b/>
          <w:bCs/>
          <w:sz w:val="28"/>
          <w:szCs w:val="28"/>
        </w:rPr>
      </w:pPr>
    </w:p>
    <w:p w14:paraId="68A21D55" w14:textId="77777777" w:rsidR="00EA07FE" w:rsidRPr="007D038B" w:rsidRDefault="00EA07FE" w:rsidP="00EA07FE">
      <w:pPr>
        <w:shd w:val="clear" w:color="auto" w:fill="FFFFFF"/>
        <w:spacing w:before="120" w:after="120" w:line="212" w:lineRule="atLeast"/>
        <w:ind w:firstLine="720"/>
        <w:jc w:val="both"/>
        <w:rPr>
          <w:b/>
          <w:bCs/>
          <w:sz w:val="28"/>
          <w:szCs w:val="28"/>
        </w:rPr>
        <w:sectPr w:rsidR="00EA07FE" w:rsidRPr="007D038B" w:rsidSect="005F7D96">
          <w:pgSz w:w="11907" w:h="16840" w:code="9"/>
          <w:pgMar w:top="1418" w:right="1021" w:bottom="1247" w:left="1418" w:header="567" w:footer="567" w:gutter="0"/>
          <w:cols w:space="720"/>
          <w:titlePg/>
          <w:docGrid w:linePitch="326"/>
        </w:sectPr>
      </w:pPr>
    </w:p>
    <w:p w14:paraId="2E4C2D5B" w14:textId="1CFD1AB7" w:rsidR="00EA07FE" w:rsidRPr="007D038B" w:rsidRDefault="00EA07FE" w:rsidP="00EA07FE">
      <w:pPr>
        <w:shd w:val="clear" w:color="auto" w:fill="FFFFFF"/>
        <w:spacing w:before="120" w:after="120" w:line="212" w:lineRule="atLeast"/>
        <w:ind w:firstLine="720"/>
        <w:jc w:val="both"/>
        <w:rPr>
          <w:b/>
          <w:bCs/>
          <w:i/>
          <w:sz w:val="28"/>
          <w:szCs w:val="28"/>
          <w:lang w:val="hr-HR"/>
        </w:rPr>
      </w:pPr>
      <w:r>
        <w:rPr>
          <w:b/>
          <w:bCs/>
          <w:sz w:val="28"/>
          <w:szCs w:val="28"/>
        </w:rPr>
        <w:lastRenderedPageBreak/>
        <w:t>3</w:t>
      </w:r>
      <w:r w:rsidR="00425B82">
        <w:rPr>
          <w:b/>
          <w:bCs/>
          <w:sz w:val="28"/>
          <w:szCs w:val="28"/>
        </w:rPr>
        <w:t>8</w:t>
      </w:r>
      <w:r w:rsidRPr="007D038B">
        <w:rPr>
          <w:b/>
          <w:bCs/>
          <w:sz w:val="28"/>
          <w:szCs w:val="28"/>
        </w:rPr>
        <w:t xml:space="preserve">. Tên thủ tục hành chính: </w:t>
      </w:r>
      <w:r w:rsidRPr="009902E6">
        <w:rPr>
          <w:b/>
          <w:sz w:val="28"/>
          <w:szCs w:val="28"/>
        </w:rPr>
        <w:t>Công nhận thư viện trường học đạt các danh hiệu</w:t>
      </w:r>
    </w:p>
    <w:p w14:paraId="3B74CFFB" w14:textId="77777777" w:rsidR="00EA07FE" w:rsidRPr="007D038B" w:rsidRDefault="00EA07FE" w:rsidP="00EA07FE">
      <w:pPr>
        <w:spacing w:after="120"/>
        <w:ind w:firstLine="720"/>
        <w:jc w:val="both"/>
        <w:rPr>
          <w:bCs/>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lang w:val="hr-HR"/>
        </w:rPr>
        <w:t xml:space="preserve"> </w:t>
      </w:r>
      <w:r w:rsidRPr="007D038B">
        <w:rPr>
          <w:b/>
          <w:bCs/>
          <w:sz w:val="28"/>
          <w:szCs w:val="28"/>
          <w:lang w:val="vi-VN"/>
        </w:rPr>
        <w:t>tự</w:t>
      </w:r>
      <w:r w:rsidRPr="007D038B">
        <w:rPr>
          <w:b/>
          <w:bCs/>
          <w:sz w:val="28"/>
          <w:szCs w:val="28"/>
          <w:lang w:val="hr-HR"/>
        </w:rPr>
        <w:t xml:space="preserve">, cách thức, thời gian </w:t>
      </w:r>
      <w:r w:rsidRPr="007D038B">
        <w:rPr>
          <w:b/>
          <w:bCs/>
          <w:sz w:val="28"/>
          <w:szCs w:val="28"/>
          <w:lang w:val="vi-VN"/>
        </w:rPr>
        <w:t>giải quyết</w:t>
      </w:r>
      <w:r w:rsidRPr="007D038B">
        <w:rPr>
          <w:b/>
          <w:sz w:val="28"/>
          <w:szCs w:val="28"/>
          <w:lang w:val="hr-HR"/>
        </w:rPr>
        <w:t xml:space="preserve"> thủ tục hành chính</w:t>
      </w:r>
      <w:r w:rsidRPr="007D038B">
        <w:rPr>
          <w:sz w:val="28"/>
          <w:szCs w:val="28"/>
          <w:lang w:val="es-AR"/>
        </w:rPr>
        <w:t xml:space="preserve"> </w:t>
      </w:r>
    </w:p>
    <w:tbl>
      <w:tblPr>
        <w:tblStyle w:val="TableGrid"/>
        <w:tblW w:w="15021" w:type="dxa"/>
        <w:tblLook w:val="04A0" w:firstRow="1" w:lastRow="0" w:firstColumn="1" w:lastColumn="0" w:noHBand="0" w:noVBand="1"/>
      </w:tblPr>
      <w:tblGrid>
        <w:gridCol w:w="851"/>
        <w:gridCol w:w="2376"/>
        <w:gridCol w:w="7513"/>
        <w:gridCol w:w="3118"/>
        <w:gridCol w:w="1163"/>
      </w:tblGrid>
      <w:tr w:rsidR="00EA07FE" w:rsidRPr="007D038B" w14:paraId="551D7F81" w14:textId="77777777" w:rsidTr="005F02C4">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0B5B9472" w14:textId="77777777" w:rsidR="00EA07FE" w:rsidRPr="001245EF" w:rsidRDefault="00EA07FE" w:rsidP="0088110F">
            <w:pPr>
              <w:pStyle w:val="NormalWeb"/>
              <w:spacing w:before="0" w:beforeAutospacing="0" w:after="0" w:afterAutospacing="0"/>
              <w:jc w:val="center"/>
              <w:rPr>
                <w:rFonts w:ascii="Times New Roman" w:hAnsi="Times New Roman"/>
                <w:b/>
                <w:sz w:val="26"/>
                <w:szCs w:val="26"/>
              </w:rPr>
            </w:pPr>
            <w:r w:rsidRPr="001245EF">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535A9F19" w14:textId="77777777" w:rsidR="00EA07FE" w:rsidRPr="001245EF" w:rsidRDefault="00EA07FE" w:rsidP="0088110F">
            <w:pPr>
              <w:pStyle w:val="NormalWeb"/>
              <w:spacing w:before="0" w:beforeAutospacing="0" w:after="0" w:afterAutospacing="0"/>
              <w:jc w:val="center"/>
              <w:rPr>
                <w:rFonts w:ascii="Times New Roman" w:hAnsi="Times New Roman"/>
                <w:b/>
                <w:sz w:val="26"/>
                <w:szCs w:val="26"/>
              </w:rPr>
            </w:pPr>
            <w:r w:rsidRPr="001245EF">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56965913" w14:textId="77777777" w:rsidR="00EA07FE" w:rsidRPr="001245EF" w:rsidRDefault="00EA07FE" w:rsidP="0088110F">
            <w:pPr>
              <w:pStyle w:val="NormalWeb"/>
              <w:spacing w:before="0" w:beforeAutospacing="0" w:after="0" w:afterAutospacing="0"/>
              <w:jc w:val="center"/>
              <w:rPr>
                <w:rFonts w:ascii="Times New Roman" w:hAnsi="Times New Roman"/>
                <w:b/>
                <w:sz w:val="26"/>
                <w:szCs w:val="26"/>
              </w:rPr>
            </w:pPr>
            <w:r w:rsidRPr="001245EF">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60E40352" w14:textId="77777777" w:rsidR="00EA07FE" w:rsidRPr="007D038B" w:rsidRDefault="00EA07FE" w:rsidP="0088110F">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Thời gian giải quyết</w:t>
            </w:r>
          </w:p>
        </w:tc>
        <w:tc>
          <w:tcPr>
            <w:tcW w:w="1163" w:type="dxa"/>
            <w:tcBorders>
              <w:top w:val="single" w:sz="4" w:space="0" w:color="auto"/>
              <w:left w:val="single" w:sz="4" w:space="0" w:color="auto"/>
              <w:bottom w:val="single" w:sz="4" w:space="0" w:color="auto"/>
              <w:right w:val="single" w:sz="4" w:space="0" w:color="auto"/>
            </w:tcBorders>
            <w:vAlign w:val="center"/>
          </w:tcPr>
          <w:p w14:paraId="26603D54" w14:textId="77777777" w:rsidR="00EA07FE" w:rsidRPr="007D038B" w:rsidRDefault="00EA07FE" w:rsidP="0088110F">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EA07FE" w:rsidRPr="007D038B" w14:paraId="1013AC46" w14:textId="77777777" w:rsidTr="005F02C4">
        <w:trPr>
          <w:trHeight w:val="898"/>
        </w:trPr>
        <w:tc>
          <w:tcPr>
            <w:tcW w:w="851" w:type="dxa"/>
            <w:vMerge w:val="restart"/>
            <w:tcBorders>
              <w:top w:val="single" w:sz="4" w:space="0" w:color="auto"/>
            </w:tcBorders>
            <w:vAlign w:val="center"/>
          </w:tcPr>
          <w:p w14:paraId="67B15659" w14:textId="77777777" w:rsidR="00EA07FE" w:rsidRPr="001245EF"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245EF">
              <w:rPr>
                <w:rFonts w:ascii="Times New Roman" w:hAnsi="Times New Roman"/>
                <w:b/>
                <w:sz w:val="26"/>
                <w:szCs w:val="26"/>
              </w:rPr>
              <w:t>Bước 1</w:t>
            </w:r>
          </w:p>
        </w:tc>
        <w:tc>
          <w:tcPr>
            <w:tcW w:w="2376" w:type="dxa"/>
            <w:vMerge w:val="restart"/>
            <w:tcBorders>
              <w:top w:val="single" w:sz="4" w:space="0" w:color="auto"/>
            </w:tcBorders>
            <w:vAlign w:val="center"/>
          </w:tcPr>
          <w:p w14:paraId="194A700C" w14:textId="77777777" w:rsidR="00EA07FE" w:rsidRPr="001245EF"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1245EF">
              <w:rPr>
                <w:rFonts w:ascii="Times New Roman" w:hAnsi="Times New Roman"/>
                <w:b/>
                <w:sz w:val="26"/>
                <w:szCs w:val="26"/>
              </w:rPr>
              <w:t xml:space="preserve">Nộp hồ sơ thủ tục hành chính: </w:t>
            </w:r>
            <w:r w:rsidRPr="001245EF">
              <w:rPr>
                <w:rFonts w:ascii="Times New Roman" w:hAnsi="Times New Roman"/>
                <w:i/>
                <w:sz w:val="26"/>
                <w:szCs w:val="26"/>
              </w:rPr>
              <w:t xml:space="preserve">Tổ chức, cá nhân chuẩn bị hồ sơ đầy đủ theo quy định và </w:t>
            </w:r>
            <w:r w:rsidRPr="001245EF">
              <w:rPr>
                <w:rFonts w:ascii="Times New Roman" w:hAnsi="Times New Roman"/>
                <w:i/>
                <w:sz w:val="26"/>
                <w:szCs w:val="26"/>
                <w:lang w:val="vi-VN"/>
              </w:rPr>
              <w:t xml:space="preserve">nộp hồ sơ </w:t>
            </w:r>
            <w:r w:rsidRPr="001245EF">
              <w:rPr>
                <w:rFonts w:ascii="Times New Roman" w:hAnsi="Times New Roman"/>
                <w:i/>
                <w:sz w:val="26"/>
                <w:szCs w:val="26"/>
              </w:rPr>
              <w:t>qua các cách thức sau:</w:t>
            </w:r>
          </w:p>
        </w:tc>
        <w:tc>
          <w:tcPr>
            <w:tcW w:w="7513" w:type="dxa"/>
            <w:tcBorders>
              <w:top w:val="single" w:sz="4" w:space="0" w:color="auto"/>
            </w:tcBorders>
            <w:vAlign w:val="center"/>
          </w:tcPr>
          <w:p w14:paraId="57B93C6C" w14:textId="77777777" w:rsidR="00EA07FE" w:rsidRPr="001245EF" w:rsidRDefault="00EA07FE" w:rsidP="0088110F">
            <w:pPr>
              <w:pStyle w:val="NormalWeb"/>
              <w:shd w:val="clear" w:color="auto" w:fill="FFFFFF"/>
              <w:spacing w:before="0" w:beforeAutospacing="0" w:after="0" w:afterAutospacing="0"/>
              <w:jc w:val="both"/>
              <w:rPr>
                <w:rFonts w:ascii="Times New Roman" w:hAnsi="Times New Roman"/>
                <w:sz w:val="26"/>
                <w:szCs w:val="26"/>
                <w:lang w:val="nl-NL"/>
              </w:rPr>
            </w:pPr>
            <w:r w:rsidRPr="001245EF">
              <w:rPr>
                <w:rFonts w:ascii="Times New Roman" w:hAnsi="Times New Roman"/>
                <w:sz w:val="26"/>
                <w:szCs w:val="26"/>
              </w:rPr>
              <w:t xml:space="preserve">   1. Nộp </w:t>
            </w:r>
            <w:r w:rsidRPr="001245EF">
              <w:rPr>
                <w:rFonts w:ascii="Times New Roman" w:hAnsi="Times New Roman"/>
                <w:sz w:val="26"/>
                <w:szCs w:val="26"/>
                <w:lang w:val="vi-VN"/>
              </w:rPr>
              <w:t xml:space="preserve">trực tiếp qua </w:t>
            </w:r>
            <w:r w:rsidRPr="001245EF">
              <w:rPr>
                <w:rFonts w:ascii="Times New Roman" w:hAnsi="Times New Roman"/>
                <w:sz w:val="26"/>
                <w:szCs w:val="26"/>
              </w:rPr>
              <w:t xml:space="preserve">Bộ phận </w:t>
            </w:r>
            <w:r w:rsidRPr="001245EF">
              <w:rPr>
                <w:rFonts w:ascii="Times New Roman" w:hAnsi="Times New Roman"/>
                <w:sz w:val="26"/>
                <w:szCs w:val="26"/>
                <w:lang w:val="vi-VN"/>
              </w:rPr>
              <w:t>tiếp nhận và trả kết quả</w:t>
            </w:r>
            <w:r w:rsidRPr="001245EF">
              <w:rPr>
                <w:rFonts w:ascii="Times New Roman" w:hAnsi="Times New Roman"/>
                <w:sz w:val="26"/>
                <w:szCs w:val="26"/>
              </w:rPr>
              <w:t xml:space="preserve"> tại </w:t>
            </w:r>
            <w:r w:rsidRPr="001245EF">
              <w:rPr>
                <w:rFonts w:ascii="Times New Roman" w:hAnsi="Times New Roman"/>
                <w:sz w:val="26"/>
                <w:szCs w:val="26"/>
                <w:lang w:val="nl-NL"/>
              </w:rPr>
              <w:t>Trung tâm Hành chính công tỉnh Đồng Tháp (</w:t>
            </w:r>
            <w:r>
              <w:rPr>
                <w:rFonts w:ascii="Times New Roman" w:hAnsi="Times New Roman"/>
                <w:sz w:val="26"/>
                <w:szCs w:val="26"/>
                <w:lang w:val="nl-NL"/>
              </w:rPr>
              <w:t>85, đường Nguyễn Huệ, Phường 1, thành phố Cao Lãnh, tỉnh Đồng Tháp</w:t>
            </w:r>
            <w:r w:rsidRPr="001245EF">
              <w:rPr>
                <w:rFonts w:ascii="Times New Roman" w:hAnsi="Times New Roman"/>
                <w:sz w:val="26"/>
                <w:szCs w:val="26"/>
                <w:lang w:val="nl-NL"/>
              </w:rPr>
              <w:t>)</w:t>
            </w:r>
          </w:p>
          <w:p w14:paraId="784FE0AF" w14:textId="77777777" w:rsidR="00EA07FE" w:rsidRPr="001245EF" w:rsidRDefault="00EA07FE" w:rsidP="0088110F">
            <w:pPr>
              <w:pStyle w:val="NormalWeb"/>
              <w:shd w:val="clear" w:color="auto" w:fill="FFFFFF"/>
              <w:spacing w:before="0" w:beforeAutospacing="0" w:after="0" w:afterAutospacing="0"/>
              <w:jc w:val="both"/>
              <w:rPr>
                <w:rFonts w:ascii="Times New Roman" w:hAnsi="Times New Roman"/>
                <w:i/>
                <w:sz w:val="26"/>
                <w:szCs w:val="26"/>
              </w:rPr>
            </w:pPr>
            <w:r w:rsidRPr="001245EF">
              <w:rPr>
                <w:rFonts w:ascii="Times New Roman" w:hAnsi="Times New Roman"/>
                <w:sz w:val="26"/>
                <w:szCs w:val="26"/>
              </w:rPr>
              <w:t xml:space="preserve">   </w:t>
            </w:r>
            <w:r w:rsidRPr="001245EF">
              <w:rPr>
                <w:rFonts w:ascii="Times New Roman" w:hAnsi="Times New Roman"/>
                <w:sz w:val="26"/>
                <w:szCs w:val="26"/>
                <w:lang w:val="vi-VN"/>
              </w:rPr>
              <w:t xml:space="preserve">2. Hoặc thông qua </w:t>
            </w:r>
            <w:r w:rsidRPr="001245EF">
              <w:rPr>
                <w:rFonts w:ascii="Times New Roman" w:hAnsi="Times New Roman"/>
                <w:sz w:val="26"/>
                <w:szCs w:val="26"/>
              </w:rPr>
              <w:t>bưu điện</w:t>
            </w:r>
          </w:p>
        </w:tc>
        <w:tc>
          <w:tcPr>
            <w:tcW w:w="3118" w:type="dxa"/>
            <w:tcBorders>
              <w:top w:val="single" w:sz="4" w:space="0" w:color="auto"/>
            </w:tcBorders>
            <w:vAlign w:val="center"/>
          </w:tcPr>
          <w:p w14:paraId="2B6B9788"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lang w:val="vi-VN"/>
              </w:rPr>
            </w:pPr>
            <w:r w:rsidRPr="007D038B">
              <w:rPr>
                <w:rFonts w:ascii="Times New Roman" w:hAnsi="Times New Roman"/>
                <w:sz w:val="26"/>
                <w:szCs w:val="26"/>
                <w:lang w:val="vi-VN"/>
              </w:rPr>
              <w:t>Sáng: từ 07 giờ đến 11 giờ 30 phút; chiều: từ 13 giờ 30 đến 17 giờ của các ngày làm việc.</w:t>
            </w:r>
          </w:p>
        </w:tc>
        <w:tc>
          <w:tcPr>
            <w:tcW w:w="1163" w:type="dxa"/>
            <w:vMerge w:val="restart"/>
            <w:tcBorders>
              <w:top w:val="single" w:sz="4" w:space="0" w:color="auto"/>
            </w:tcBorders>
            <w:vAlign w:val="center"/>
          </w:tcPr>
          <w:p w14:paraId="59A0FCEB" w14:textId="77777777" w:rsidR="00EA07FE" w:rsidRPr="007D038B" w:rsidRDefault="00EA07FE" w:rsidP="0088110F">
            <w:pPr>
              <w:jc w:val="center"/>
              <w:rPr>
                <w:i/>
                <w:sz w:val="26"/>
                <w:szCs w:val="26"/>
                <w:lang w:val="vi-VN"/>
              </w:rPr>
            </w:pPr>
          </w:p>
        </w:tc>
      </w:tr>
      <w:tr w:rsidR="00EA07FE" w:rsidRPr="00212A1E" w14:paraId="05D22192" w14:textId="77777777" w:rsidTr="005F02C4">
        <w:trPr>
          <w:trHeight w:val="359"/>
        </w:trPr>
        <w:tc>
          <w:tcPr>
            <w:tcW w:w="851" w:type="dxa"/>
            <w:vMerge/>
          </w:tcPr>
          <w:p w14:paraId="5DC4B84B" w14:textId="77777777" w:rsidR="00EA07FE" w:rsidRPr="001245EF" w:rsidRDefault="00EA07FE" w:rsidP="0088110F">
            <w:pPr>
              <w:pStyle w:val="NormalWeb"/>
              <w:spacing w:before="0" w:beforeAutospacing="0" w:after="120" w:afterAutospacing="0" w:line="234" w:lineRule="atLeast"/>
              <w:jc w:val="both"/>
              <w:rPr>
                <w:rFonts w:ascii="Times New Roman" w:hAnsi="Times New Roman"/>
                <w:b/>
                <w:sz w:val="26"/>
                <w:szCs w:val="26"/>
                <w:lang w:val="vi-VN"/>
              </w:rPr>
            </w:pPr>
          </w:p>
        </w:tc>
        <w:tc>
          <w:tcPr>
            <w:tcW w:w="2376" w:type="dxa"/>
            <w:vMerge/>
          </w:tcPr>
          <w:p w14:paraId="5EDEFE4B" w14:textId="77777777" w:rsidR="00EA07FE" w:rsidRPr="001245EF"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lang w:val="vi-VN"/>
              </w:rPr>
            </w:pPr>
          </w:p>
        </w:tc>
        <w:tc>
          <w:tcPr>
            <w:tcW w:w="7513" w:type="dxa"/>
            <w:vAlign w:val="center"/>
          </w:tcPr>
          <w:p w14:paraId="2BCE766A" w14:textId="77777777" w:rsidR="00EA07FE" w:rsidRPr="001245EF"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lang w:val="vi-VN"/>
              </w:rPr>
            </w:pPr>
            <w:r w:rsidRPr="001245EF">
              <w:rPr>
                <w:rFonts w:ascii="Times New Roman" w:hAnsi="Times New Roman"/>
                <w:sz w:val="26"/>
                <w:szCs w:val="26"/>
              </w:rPr>
              <w:t xml:space="preserve">   </w:t>
            </w:r>
            <w:r w:rsidRPr="00425B82">
              <w:rPr>
                <w:rFonts w:ascii="Times New Roman" w:hAnsi="Times New Roman"/>
                <w:sz w:val="26"/>
                <w:szCs w:val="26"/>
              </w:rPr>
              <w:t xml:space="preserve">3. Hoặc nộp trực tuyến tại website cổng Dịch vụ công của tỉnh Đồng Tháp: </w:t>
            </w:r>
            <w:hyperlink r:id="rId128" w:history="1">
              <w:r w:rsidRPr="00425B82">
                <w:rPr>
                  <w:rStyle w:val="Hyperlink"/>
                  <w:rFonts w:ascii="Times New Roman" w:hAnsi="Times New Roman"/>
                  <w:sz w:val="26"/>
                  <w:szCs w:val="26"/>
                </w:rPr>
                <w:t>http://dichvucong.dongthap.gov.vn</w:t>
              </w:r>
            </w:hyperlink>
            <w:r w:rsidRPr="001245EF">
              <w:rPr>
                <w:rFonts w:ascii="Times New Roman" w:hAnsi="Times New Roman"/>
                <w:sz w:val="26"/>
                <w:szCs w:val="26"/>
                <w:lang w:val="vi-VN"/>
              </w:rPr>
              <w:t>.</w:t>
            </w:r>
          </w:p>
        </w:tc>
        <w:tc>
          <w:tcPr>
            <w:tcW w:w="3118" w:type="dxa"/>
            <w:vAlign w:val="center"/>
          </w:tcPr>
          <w:p w14:paraId="2AA17AF4"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sz w:val="26"/>
                <w:szCs w:val="26"/>
                <w:lang w:val="vi-VN"/>
              </w:rPr>
            </w:pPr>
            <w:r w:rsidRPr="007D038B">
              <w:rPr>
                <w:rFonts w:ascii="Times New Roman" w:hAnsi="Times New Roman"/>
                <w:sz w:val="26"/>
                <w:szCs w:val="26"/>
                <w:lang w:val="vi-VN"/>
              </w:rPr>
              <w:t xml:space="preserve">Không quy định </w:t>
            </w:r>
            <w:r w:rsidRPr="007D038B">
              <w:rPr>
                <w:rFonts w:ascii="Times New Roman" w:hAnsi="Times New Roman"/>
                <w:i/>
                <w:sz w:val="26"/>
                <w:szCs w:val="26"/>
                <w:lang w:val="vi-VN"/>
              </w:rPr>
              <w:t>(tùy khách hàng)</w:t>
            </w:r>
          </w:p>
        </w:tc>
        <w:tc>
          <w:tcPr>
            <w:tcW w:w="1163" w:type="dxa"/>
            <w:vMerge/>
          </w:tcPr>
          <w:p w14:paraId="0FF6B032"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i/>
                <w:sz w:val="26"/>
                <w:szCs w:val="26"/>
                <w:lang w:val="vi-VN"/>
              </w:rPr>
            </w:pPr>
          </w:p>
        </w:tc>
      </w:tr>
      <w:tr w:rsidR="00EA07FE" w:rsidRPr="007D038B" w14:paraId="56E2556D" w14:textId="77777777" w:rsidTr="005F02C4">
        <w:trPr>
          <w:trHeight w:val="600"/>
        </w:trPr>
        <w:tc>
          <w:tcPr>
            <w:tcW w:w="851" w:type="dxa"/>
            <w:vMerge w:val="restart"/>
            <w:vAlign w:val="center"/>
          </w:tcPr>
          <w:p w14:paraId="695E8261" w14:textId="77777777" w:rsidR="00EA07FE" w:rsidRPr="001245EF"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245EF">
              <w:rPr>
                <w:rFonts w:ascii="Times New Roman" w:hAnsi="Times New Roman"/>
                <w:b/>
                <w:sz w:val="26"/>
                <w:szCs w:val="26"/>
              </w:rPr>
              <w:t>Bước 2</w:t>
            </w:r>
          </w:p>
        </w:tc>
        <w:tc>
          <w:tcPr>
            <w:tcW w:w="2376" w:type="dxa"/>
            <w:vMerge w:val="restart"/>
            <w:vAlign w:val="center"/>
          </w:tcPr>
          <w:p w14:paraId="69BCA0BF" w14:textId="77777777" w:rsidR="00EA07FE" w:rsidRPr="001245EF" w:rsidRDefault="00EA07FE" w:rsidP="0088110F">
            <w:pPr>
              <w:spacing w:before="120" w:after="120"/>
              <w:jc w:val="both"/>
              <w:rPr>
                <w:sz w:val="26"/>
                <w:szCs w:val="26"/>
              </w:rPr>
            </w:pPr>
            <w:r w:rsidRPr="001245EF">
              <w:rPr>
                <w:b/>
                <w:sz w:val="26"/>
                <w:szCs w:val="26"/>
              </w:rPr>
              <w:t>Tiếp nhận và chuyển hồ sơ thủ tục hành chính</w:t>
            </w:r>
          </w:p>
        </w:tc>
        <w:tc>
          <w:tcPr>
            <w:tcW w:w="7513" w:type="dxa"/>
          </w:tcPr>
          <w:p w14:paraId="046FB39B" w14:textId="77777777" w:rsidR="00EA07FE" w:rsidRPr="001245EF"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1245EF">
              <w:rPr>
                <w:rFonts w:ascii="Times New Roman" w:hAnsi="Times New Roman"/>
                <w:sz w:val="26"/>
                <w:szCs w:val="26"/>
              </w:rPr>
              <w:t xml:space="preserve">1. Đối với hồ sơ được nộp </w:t>
            </w:r>
            <w:r w:rsidRPr="001245EF">
              <w:rPr>
                <w:rFonts w:ascii="Times New Roman" w:hAnsi="Times New Roman"/>
                <w:sz w:val="26"/>
                <w:szCs w:val="26"/>
                <w:lang w:val="vi-VN"/>
              </w:rPr>
              <w:t xml:space="preserve">trực tiếp qua </w:t>
            </w:r>
            <w:r w:rsidRPr="001245EF">
              <w:rPr>
                <w:rFonts w:ascii="Times New Roman" w:hAnsi="Times New Roman"/>
                <w:sz w:val="26"/>
                <w:szCs w:val="26"/>
              </w:rPr>
              <w:t xml:space="preserve">Bộ phận </w:t>
            </w:r>
            <w:r w:rsidRPr="001245EF">
              <w:rPr>
                <w:rFonts w:ascii="Times New Roman" w:hAnsi="Times New Roman"/>
                <w:sz w:val="26"/>
                <w:szCs w:val="26"/>
                <w:lang w:val="vi-VN"/>
              </w:rPr>
              <w:t>tiếp nhận và trả kết quả</w:t>
            </w:r>
            <w:r w:rsidRPr="001245EF">
              <w:rPr>
                <w:rFonts w:ascii="Times New Roman" w:hAnsi="Times New Roman"/>
                <w:sz w:val="26"/>
                <w:szCs w:val="26"/>
              </w:rPr>
              <w:t xml:space="preserve"> hoặc thông </w:t>
            </w:r>
            <w:r w:rsidRPr="001245EF">
              <w:rPr>
                <w:rFonts w:ascii="Times New Roman" w:hAnsi="Times New Roman"/>
                <w:sz w:val="26"/>
                <w:szCs w:val="26"/>
                <w:lang w:val="vi-VN"/>
              </w:rPr>
              <w:t xml:space="preserve">qua dịch vụ bưu chính </w:t>
            </w:r>
            <w:r w:rsidRPr="001245EF">
              <w:rPr>
                <w:rFonts w:ascii="Times New Roman" w:hAnsi="Times New Roman"/>
                <w:sz w:val="26"/>
                <w:szCs w:val="26"/>
              </w:rPr>
              <w:t xml:space="preserve">công ích cán bộ, công chức, viên chức tiếp nhận hồ sơ tại Bộ phận </w:t>
            </w:r>
            <w:r w:rsidRPr="001245EF">
              <w:rPr>
                <w:rFonts w:ascii="Times New Roman" w:hAnsi="Times New Roman"/>
                <w:sz w:val="26"/>
                <w:szCs w:val="26"/>
                <w:lang w:val="vi-VN"/>
              </w:rPr>
              <w:t>tiếp nhận và trả kết quả</w:t>
            </w:r>
            <w:r w:rsidRPr="001245EF">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4C49EA38" w14:textId="77777777" w:rsidR="00EA07FE" w:rsidRPr="001245EF"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1245EF">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4AAB46ED" w14:textId="77777777" w:rsidR="00EA07FE" w:rsidRPr="001245EF"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1245EF">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27CCD11C" w14:textId="77777777" w:rsidR="00EA07FE" w:rsidRPr="001245EF" w:rsidRDefault="00EA07FE" w:rsidP="0088110F">
            <w:pPr>
              <w:spacing w:before="120" w:after="120"/>
              <w:ind w:firstLine="205"/>
              <w:jc w:val="both"/>
              <w:rPr>
                <w:sz w:val="26"/>
                <w:szCs w:val="26"/>
              </w:rPr>
            </w:pPr>
            <w:r w:rsidRPr="001245EF">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3118" w:type="dxa"/>
            <w:vAlign w:val="center"/>
          </w:tcPr>
          <w:p w14:paraId="777EDEEF"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r w:rsidRPr="007D038B">
              <w:rPr>
                <w:rFonts w:ascii="Times New Roman" w:hAnsi="Times New Roman"/>
                <w:sz w:val="26"/>
                <w:szCs w:val="26"/>
              </w:rPr>
              <w:t>C</w:t>
            </w:r>
            <w:r w:rsidRPr="007D038B">
              <w:rPr>
                <w:rStyle w:val="fontstyle21"/>
              </w:rPr>
              <w:t xml:space="preserve">huyển ngay hồ sơ tiếp nhận trực tiếp trong ½ ngày làm việc </w:t>
            </w:r>
            <w:r w:rsidRPr="007D038B">
              <w:rPr>
                <w:rStyle w:val="fontstyle21"/>
                <w:i/>
              </w:rPr>
              <w:t>(k</w:t>
            </w:r>
            <w:r w:rsidRPr="007D038B">
              <w:rPr>
                <w:rFonts w:ascii="Times New Roman" w:hAnsi="Times New Roman"/>
                <w:i/>
                <w:sz w:val="26"/>
                <w:szCs w:val="26"/>
              </w:rPr>
              <w:t>hông để quá 4 giờ làm việc)</w:t>
            </w:r>
            <w:r w:rsidRPr="007D038B">
              <w:rPr>
                <w:rStyle w:val="fontstyle21"/>
              </w:rPr>
              <w:t xml:space="preserve"> hoặc chuyển vào đầu giờ ngày làm việc tiếp theo đối với trường hợp tiếp nhận sau 15 giờ hàng ngày.</w:t>
            </w:r>
          </w:p>
        </w:tc>
        <w:tc>
          <w:tcPr>
            <w:tcW w:w="1163" w:type="dxa"/>
            <w:vMerge w:val="restart"/>
            <w:vAlign w:val="center"/>
          </w:tcPr>
          <w:p w14:paraId="593B66C4" w14:textId="77777777" w:rsidR="00EA07FE" w:rsidRPr="007D038B" w:rsidRDefault="00EA07FE" w:rsidP="0088110F">
            <w:pPr>
              <w:jc w:val="center"/>
              <w:rPr>
                <w:i/>
                <w:sz w:val="26"/>
                <w:szCs w:val="26"/>
                <w:lang w:val="vi-VN"/>
              </w:rPr>
            </w:pPr>
          </w:p>
        </w:tc>
      </w:tr>
      <w:tr w:rsidR="00EA07FE" w:rsidRPr="007D038B" w14:paraId="4D81DFD0" w14:textId="77777777" w:rsidTr="005F02C4">
        <w:trPr>
          <w:trHeight w:val="600"/>
        </w:trPr>
        <w:tc>
          <w:tcPr>
            <w:tcW w:w="851" w:type="dxa"/>
            <w:vMerge/>
          </w:tcPr>
          <w:p w14:paraId="43F429D6" w14:textId="77777777" w:rsidR="00EA07FE" w:rsidRPr="001245EF"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8F5DE86" w14:textId="77777777" w:rsidR="00EA07FE" w:rsidRPr="001245EF" w:rsidRDefault="00EA07FE" w:rsidP="0088110F">
            <w:pPr>
              <w:spacing w:before="120" w:after="120"/>
              <w:jc w:val="both"/>
              <w:rPr>
                <w:b/>
                <w:sz w:val="26"/>
                <w:szCs w:val="26"/>
              </w:rPr>
            </w:pPr>
          </w:p>
        </w:tc>
        <w:tc>
          <w:tcPr>
            <w:tcW w:w="7513" w:type="dxa"/>
          </w:tcPr>
          <w:p w14:paraId="5B665DBF" w14:textId="77777777" w:rsidR="00EA07FE" w:rsidRPr="001245EF"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1245EF">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1245EF">
              <w:rPr>
                <w:rFonts w:ascii="Times New Roman" w:hAnsi="Times New Roman"/>
                <w:sz w:val="26"/>
                <w:szCs w:val="26"/>
                <w:lang w:val="vi-VN"/>
              </w:rPr>
              <w:t>tiếp nhận và trả kết quả</w:t>
            </w:r>
            <w:r w:rsidRPr="001245EF">
              <w:rPr>
                <w:rFonts w:ascii="Times New Roman" w:hAnsi="Times New Roman"/>
                <w:sz w:val="26"/>
                <w:szCs w:val="26"/>
              </w:rPr>
              <w:t xml:space="preserve"> phải xem xét, kiểm tra tính chính xác, đầy đủ của hồ sơ. </w:t>
            </w:r>
          </w:p>
          <w:p w14:paraId="01274288" w14:textId="77777777" w:rsidR="00EA07FE" w:rsidRPr="001245EF"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1245EF">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5A2FFC39" w14:textId="77777777" w:rsidR="00EA07FE" w:rsidRPr="001245EF"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r w:rsidRPr="001245EF">
              <w:rPr>
                <w:rFonts w:ascii="Times New Roman" w:hAnsi="Times New Roman"/>
                <w:sz w:val="26"/>
                <w:szCs w:val="26"/>
              </w:rPr>
              <w:t xml:space="preserve">b) Nếu hồ sơ của tổ chức, cá nhân đầy đủ, hợp lệ thì cán bộ, công chức, viên chức tại Bộ phận </w:t>
            </w:r>
            <w:r w:rsidRPr="001245EF">
              <w:rPr>
                <w:rFonts w:ascii="Times New Roman" w:hAnsi="Times New Roman"/>
                <w:sz w:val="26"/>
                <w:szCs w:val="26"/>
                <w:lang w:val="vi-VN"/>
              </w:rPr>
              <w:t>tiếp nhận và trả kết quả</w:t>
            </w:r>
            <w:r w:rsidRPr="001245EF">
              <w:rPr>
                <w:rFonts w:ascii="Times New Roman" w:hAnsi="Times New Roman"/>
                <w:sz w:val="26"/>
                <w:szCs w:val="26"/>
              </w:rPr>
              <w:t xml:space="preserve"> tiếp nhận và chuyển cho cơ quan có thẩm quyền để giải quyết theo quy trình.</w:t>
            </w:r>
          </w:p>
        </w:tc>
        <w:tc>
          <w:tcPr>
            <w:tcW w:w="3118" w:type="dxa"/>
            <w:vAlign w:val="center"/>
          </w:tcPr>
          <w:p w14:paraId="7DEC05F9"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sz w:val="26"/>
                <w:szCs w:val="26"/>
              </w:rPr>
            </w:pPr>
            <w:r w:rsidRPr="007D038B">
              <w:rPr>
                <w:rFonts w:ascii="Times New Roman" w:hAnsi="Times New Roman"/>
                <w:sz w:val="26"/>
                <w:szCs w:val="26"/>
              </w:rPr>
              <w:t>Không quá 1/2 ngày kể từ ngày phát sinh hồ sơ trực tuyến</w:t>
            </w:r>
          </w:p>
        </w:tc>
        <w:tc>
          <w:tcPr>
            <w:tcW w:w="1163" w:type="dxa"/>
            <w:vMerge/>
          </w:tcPr>
          <w:p w14:paraId="62AE2302"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564B000A" w14:textId="77777777" w:rsidTr="005F02C4">
        <w:tc>
          <w:tcPr>
            <w:tcW w:w="851" w:type="dxa"/>
            <w:vMerge w:val="restart"/>
            <w:vAlign w:val="center"/>
          </w:tcPr>
          <w:p w14:paraId="0A741179" w14:textId="77777777" w:rsidR="00EA07FE" w:rsidRPr="001245EF"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245EF">
              <w:rPr>
                <w:rFonts w:ascii="Times New Roman" w:hAnsi="Times New Roman"/>
                <w:b/>
                <w:sz w:val="26"/>
                <w:szCs w:val="26"/>
              </w:rPr>
              <w:t>Bước 3</w:t>
            </w:r>
          </w:p>
        </w:tc>
        <w:tc>
          <w:tcPr>
            <w:tcW w:w="2376" w:type="dxa"/>
            <w:vMerge w:val="restart"/>
            <w:vAlign w:val="center"/>
          </w:tcPr>
          <w:p w14:paraId="21CEF972" w14:textId="77777777" w:rsidR="00EA07FE" w:rsidRPr="001245EF" w:rsidRDefault="00EA07FE" w:rsidP="0088110F">
            <w:pPr>
              <w:pStyle w:val="NormalWeb"/>
              <w:spacing w:before="0" w:beforeAutospacing="0" w:after="120" w:afterAutospacing="0" w:line="234" w:lineRule="atLeast"/>
              <w:jc w:val="both"/>
              <w:rPr>
                <w:rFonts w:ascii="Times New Roman" w:hAnsi="Times New Roman"/>
                <w:b/>
                <w:sz w:val="26"/>
                <w:szCs w:val="26"/>
              </w:rPr>
            </w:pPr>
            <w:r w:rsidRPr="001245EF">
              <w:rPr>
                <w:rStyle w:val="fontstyle01"/>
              </w:rPr>
              <w:t>Giải quyết thủ tục hành chính</w:t>
            </w:r>
          </w:p>
        </w:tc>
        <w:tc>
          <w:tcPr>
            <w:tcW w:w="7513" w:type="dxa"/>
            <w:vAlign w:val="center"/>
          </w:tcPr>
          <w:p w14:paraId="1C443D85" w14:textId="77777777" w:rsidR="00EA07FE" w:rsidRPr="001245EF" w:rsidRDefault="00EA07FE" w:rsidP="0088110F">
            <w:pPr>
              <w:spacing w:before="120" w:after="120"/>
              <w:jc w:val="both"/>
              <w:rPr>
                <w:sz w:val="26"/>
                <w:szCs w:val="26"/>
              </w:rPr>
            </w:pPr>
            <w:r w:rsidRPr="001245EF">
              <w:rPr>
                <w:rStyle w:val="fontstyle21"/>
              </w:rPr>
              <w:t xml:space="preserve">Sau khi nhận hồ sơ thủ tục hành chính từ </w:t>
            </w:r>
            <w:r w:rsidRPr="001245EF">
              <w:rPr>
                <w:sz w:val="26"/>
                <w:szCs w:val="26"/>
              </w:rPr>
              <w:t xml:space="preserve">Bộ phận </w:t>
            </w:r>
            <w:r w:rsidRPr="001245EF">
              <w:rPr>
                <w:sz w:val="26"/>
                <w:szCs w:val="26"/>
                <w:lang w:val="vi-VN"/>
              </w:rPr>
              <w:t>tiếp nhận và trả kết quả</w:t>
            </w:r>
            <w:r w:rsidRPr="001245EF">
              <w:rPr>
                <w:sz w:val="26"/>
                <w:szCs w:val="26"/>
              </w:rPr>
              <w:t xml:space="preserve"> </w:t>
            </w:r>
            <w:r w:rsidRPr="001245EF">
              <w:rPr>
                <w:rStyle w:val="fontstyle21"/>
              </w:rPr>
              <w:t>công chức, viên chức xử lý xem xét, thẩm định hồ sơ, trình phê duyệt kết quả giải quyết thủ tục hành chính:</w:t>
            </w:r>
          </w:p>
        </w:tc>
        <w:tc>
          <w:tcPr>
            <w:tcW w:w="3118" w:type="dxa"/>
            <w:vAlign w:val="center"/>
          </w:tcPr>
          <w:p w14:paraId="00F8C627" w14:textId="747BAC1C" w:rsidR="00EA07FE" w:rsidRPr="007D038B" w:rsidRDefault="00F35926" w:rsidP="0088110F">
            <w:pPr>
              <w:pStyle w:val="NormalWeb"/>
              <w:spacing w:before="0" w:beforeAutospacing="0" w:after="120" w:afterAutospacing="0" w:line="234" w:lineRule="atLeast"/>
              <w:jc w:val="center"/>
              <w:rPr>
                <w:rFonts w:ascii="Times New Roman" w:hAnsi="Times New Roman"/>
                <w:b/>
                <w:sz w:val="26"/>
                <w:szCs w:val="26"/>
              </w:rPr>
            </w:pPr>
            <w:r w:rsidRPr="00F35926">
              <w:rPr>
                <w:rFonts w:ascii="Times New Roman" w:hAnsi="Times New Roman"/>
                <w:b/>
                <w:sz w:val="26"/>
                <w:szCs w:val="26"/>
              </w:rPr>
              <w:t>Không quy định</w:t>
            </w:r>
            <w:r w:rsidR="00EA07FE" w:rsidRPr="007D038B">
              <w:rPr>
                <w:rFonts w:ascii="Times New Roman" w:hAnsi="Times New Roman"/>
                <w:sz w:val="26"/>
                <w:szCs w:val="26"/>
              </w:rPr>
              <w:t>, trong đó:</w:t>
            </w:r>
          </w:p>
        </w:tc>
        <w:tc>
          <w:tcPr>
            <w:tcW w:w="1163" w:type="dxa"/>
            <w:vAlign w:val="center"/>
          </w:tcPr>
          <w:p w14:paraId="62D6676F"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7D038B" w14:paraId="69CEEB4F" w14:textId="77777777" w:rsidTr="005F02C4">
        <w:tc>
          <w:tcPr>
            <w:tcW w:w="851" w:type="dxa"/>
            <w:vMerge/>
          </w:tcPr>
          <w:p w14:paraId="164D6876" w14:textId="77777777" w:rsidR="00EA07FE" w:rsidRPr="001245EF"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2AD2EC4" w14:textId="77777777" w:rsidR="00EA07FE" w:rsidRPr="001245EF"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8E7DC03" w14:textId="77777777" w:rsidR="00EA07FE" w:rsidRPr="001245EF"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245EF">
              <w:rPr>
                <w:rFonts w:ascii="Times New Roman" w:hAnsi="Times New Roman"/>
                <w:bCs/>
                <w:i/>
                <w:sz w:val="26"/>
                <w:szCs w:val="26"/>
              </w:rPr>
              <w:t>1. Tiếp nhận hồ sơ (Bộ phận TN&amp;TKQ)</w:t>
            </w:r>
          </w:p>
        </w:tc>
        <w:tc>
          <w:tcPr>
            <w:tcW w:w="3118" w:type="dxa"/>
            <w:vAlign w:val="center"/>
          </w:tcPr>
          <w:p w14:paraId="31F02B85"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Cs/>
                <w:i/>
                <w:sz w:val="28"/>
                <w:szCs w:val="28"/>
              </w:rPr>
              <w:t>½ ngày</w:t>
            </w:r>
          </w:p>
        </w:tc>
        <w:tc>
          <w:tcPr>
            <w:tcW w:w="1163" w:type="dxa"/>
          </w:tcPr>
          <w:p w14:paraId="65C24B48"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19F0CB4C" w14:textId="77777777" w:rsidTr="005F02C4">
        <w:tc>
          <w:tcPr>
            <w:tcW w:w="851" w:type="dxa"/>
            <w:vMerge/>
          </w:tcPr>
          <w:p w14:paraId="422633F4" w14:textId="77777777" w:rsidR="00EA07FE" w:rsidRPr="001245EF"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EA3F3F4" w14:textId="77777777" w:rsidR="00EA07FE" w:rsidRPr="001245EF"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2D2A917" w14:textId="77777777" w:rsidR="00EA07FE" w:rsidRPr="001245EF"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1245EF">
              <w:rPr>
                <w:rFonts w:ascii="Times New Roman" w:hAnsi="Times New Roman"/>
                <w:bCs/>
                <w:i/>
                <w:sz w:val="26"/>
                <w:szCs w:val="26"/>
              </w:rPr>
              <w:t>2. Giải quyết hồ sơ (cơ quan/bộ phận chuyên môn), t</w:t>
            </w:r>
            <w:r w:rsidRPr="001245EF">
              <w:rPr>
                <w:rFonts w:ascii="Times New Roman" w:hAnsi="Times New Roman"/>
                <w:i/>
                <w:sz w:val="26"/>
                <w:szCs w:val="26"/>
              </w:rPr>
              <w:t>rong đó:</w:t>
            </w:r>
          </w:p>
        </w:tc>
        <w:tc>
          <w:tcPr>
            <w:tcW w:w="3118" w:type="dxa"/>
            <w:vAlign w:val="center"/>
          </w:tcPr>
          <w:p w14:paraId="66AD9BD7" w14:textId="3FDB76B6" w:rsidR="00EA07FE" w:rsidRPr="00204CE3" w:rsidRDefault="00CF22A7" w:rsidP="0088110F">
            <w:pPr>
              <w:pStyle w:val="NormalWeb"/>
              <w:spacing w:before="0" w:beforeAutospacing="0" w:after="120" w:afterAutospacing="0" w:line="234" w:lineRule="atLeast"/>
              <w:jc w:val="center"/>
              <w:rPr>
                <w:rFonts w:ascii="Times New Roman" w:hAnsi="Times New Roman"/>
                <w:sz w:val="26"/>
                <w:szCs w:val="26"/>
              </w:rPr>
            </w:pPr>
            <w:r w:rsidRPr="00204CE3">
              <w:rPr>
                <w:rFonts w:ascii="Times New Roman" w:hAnsi="Times New Roman"/>
                <w:sz w:val="26"/>
                <w:szCs w:val="26"/>
              </w:rPr>
              <w:t>Không quy định</w:t>
            </w:r>
          </w:p>
        </w:tc>
        <w:tc>
          <w:tcPr>
            <w:tcW w:w="1163" w:type="dxa"/>
          </w:tcPr>
          <w:p w14:paraId="2D4061B3"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31A4DFC7" w14:textId="77777777" w:rsidTr="005F02C4">
        <w:tc>
          <w:tcPr>
            <w:tcW w:w="851" w:type="dxa"/>
            <w:vMerge/>
          </w:tcPr>
          <w:p w14:paraId="45B3F016" w14:textId="77777777" w:rsidR="00EA07FE" w:rsidRPr="001245EF"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30E4ECA" w14:textId="77777777" w:rsidR="00EA07FE" w:rsidRPr="001245EF"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6F16A34" w14:textId="77777777" w:rsidR="00EA07FE" w:rsidRPr="001245EF" w:rsidRDefault="00EA07FE" w:rsidP="0088110F">
            <w:pPr>
              <w:pStyle w:val="NormalWeb"/>
              <w:spacing w:before="0" w:beforeAutospacing="0" w:after="120" w:afterAutospacing="0" w:line="234" w:lineRule="atLeast"/>
              <w:jc w:val="both"/>
              <w:rPr>
                <w:rFonts w:ascii="Times New Roman" w:hAnsi="Times New Roman"/>
                <w:b/>
                <w:sz w:val="26"/>
                <w:szCs w:val="26"/>
              </w:rPr>
            </w:pPr>
            <w:r w:rsidRPr="001245EF">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26845064"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63" w:type="dxa"/>
          </w:tcPr>
          <w:p w14:paraId="3D0CDDC7" w14:textId="77777777" w:rsidR="00EA07FE" w:rsidRPr="007D038B"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7D038B" w14:paraId="2C7B0DCF" w14:textId="77777777" w:rsidTr="005F02C4">
        <w:tc>
          <w:tcPr>
            <w:tcW w:w="851" w:type="dxa"/>
            <w:vMerge/>
          </w:tcPr>
          <w:p w14:paraId="1D29AFE2" w14:textId="77777777" w:rsidR="00EA07FE" w:rsidRPr="001245EF"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34D3BBA" w14:textId="77777777" w:rsidR="00EA07FE" w:rsidRPr="001245EF"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4F94B7A" w14:textId="77777777" w:rsidR="00EA07FE" w:rsidRPr="001245EF" w:rsidRDefault="00EA07FE" w:rsidP="0088110F">
            <w:pPr>
              <w:pStyle w:val="NormalWeb"/>
              <w:shd w:val="clear" w:color="auto" w:fill="FFFFFF"/>
              <w:spacing w:before="120" w:beforeAutospacing="0" w:after="120" w:afterAutospacing="0" w:line="234" w:lineRule="atLeast"/>
              <w:jc w:val="both"/>
              <w:rPr>
                <w:rFonts w:ascii="Times New Roman" w:hAnsi="Times New Roman"/>
                <w:bCs/>
                <w:i/>
                <w:sz w:val="26"/>
                <w:szCs w:val="26"/>
              </w:rPr>
            </w:pPr>
            <w:r w:rsidRPr="001245EF">
              <w:rPr>
                <w:rFonts w:ascii="Times New Roman" w:hAnsi="Times New Roman"/>
                <w:bCs/>
                <w:i/>
                <w:sz w:val="26"/>
                <w:szCs w:val="26"/>
              </w:rPr>
              <w:t xml:space="preserve">+ Chuyên viên </w:t>
            </w:r>
          </w:p>
          <w:p w14:paraId="0AD1594C" w14:textId="77777777" w:rsidR="00EA07FE" w:rsidRPr="001245EF"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245EF">
              <w:rPr>
                <w:rFonts w:ascii="Times New Roman" w:hAnsi="Times New Roman"/>
                <w:bCs/>
                <w:i/>
                <w:sz w:val="26"/>
                <w:szCs w:val="26"/>
              </w:rPr>
              <w:lastRenderedPageBreak/>
              <w:t>+ Lãnh đạo phòng/bộ phận</w:t>
            </w:r>
          </w:p>
          <w:p w14:paraId="1C5B6126" w14:textId="77777777" w:rsidR="00EA07FE" w:rsidRPr="001245EF"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245EF">
              <w:rPr>
                <w:rFonts w:ascii="Times New Roman" w:hAnsi="Times New Roman"/>
                <w:bCs/>
                <w:i/>
                <w:sz w:val="26"/>
                <w:szCs w:val="26"/>
              </w:rPr>
              <w:t xml:space="preserve">+ Lãnh đạo đơn vị: </w:t>
            </w:r>
          </w:p>
          <w:p w14:paraId="78AAAC8B" w14:textId="77777777" w:rsidR="00EA07FE" w:rsidRPr="001245EF"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1245EF">
              <w:rPr>
                <w:rFonts w:ascii="Times New Roman" w:hAnsi="Times New Roman"/>
                <w:bCs/>
                <w:i/>
                <w:sz w:val="26"/>
                <w:szCs w:val="26"/>
              </w:rPr>
              <w:t>+ Văn thư đơn vị:</w:t>
            </w:r>
          </w:p>
        </w:tc>
        <w:tc>
          <w:tcPr>
            <w:tcW w:w="3118" w:type="dxa"/>
            <w:vAlign w:val="center"/>
          </w:tcPr>
          <w:p w14:paraId="46AA441C" w14:textId="085A5B91" w:rsidR="00EA07FE" w:rsidRPr="007D038B" w:rsidRDefault="00204CE3" w:rsidP="0088110F">
            <w:pPr>
              <w:pStyle w:val="NormalWeb"/>
              <w:spacing w:before="0" w:beforeAutospacing="0" w:after="120" w:afterAutospacing="0" w:line="234" w:lineRule="atLeast"/>
              <w:jc w:val="center"/>
              <w:rPr>
                <w:rFonts w:ascii="Times New Roman" w:hAnsi="Times New Roman"/>
                <w:bCs/>
                <w:i/>
                <w:sz w:val="28"/>
                <w:szCs w:val="28"/>
              </w:rPr>
            </w:pPr>
            <w:r w:rsidRPr="00204CE3">
              <w:rPr>
                <w:rFonts w:ascii="Times New Roman" w:hAnsi="Times New Roman"/>
                <w:sz w:val="26"/>
                <w:szCs w:val="26"/>
              </w:rPr>
              <w:lastRenderedPageBreak/>
              <w:t>Không quy định</w:t>
            </w:r>
            <w:r w:rsidRPr="007D038B">
              <w:rPr>
                <w:rFonts w:ascii="Times New Roman" w:hAnsi="Times New Roman"/>
                <w:bCs/>
                <w:i/>
                <w:sz w:val="28"/>
                <w:szCs w:val="28"/>
              </w:rPr>
              <w:t xml:space="preserve"> </w:t>
            </w:r>
            <w:r w:rsidR="00EA07FE" w:rsidRPr="007D038B">
              <w:rPr>
                <w:rFonts w:ascii="Times New Roman" w:hAnsi="Times New Roman"/>
                <w:bCs/>
                <w:i/>
                <w:sz w:val="28"/>
                <w:szCs w:val="28"/>
              </w:rPr>
              <w:t xml:space="preserve"> </w:t>
            </w:r>
          </w:p>
          <w:p w14:paraId="0D03CA81"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Cs/>
                <w:i/>
                <w:sz w:val="28"/>
                <w:szCs w:val="28"/>
              </w:rPr>
            </w:pPr>
            <w:r w:rsidRPr="007D038B">
              <w:rPr>
                <w:rFonts w:ascii="Times New Roman" w:hAnsi="Times New Roman"/>
                <w:bCs/>
                <w:i/>
                <w:sz w:val="28"/>
                <w:szCs w:val="28"/>
              </w:rPr>
              <w:lastRenderedPageBreak/>
              <w:t xml:space="preserve">1 ngày </w:t>
            </w:r>
          </w:p>
          <w:p w14:paraId="657C72A7"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Cs/>
                <w:i/>
                <w:sz w:val="28"/>
                <w:szCs w:val="28"/>
              </w:rPr>
            </w:pPr>
            <w:r w:rsidRPr="007D038B">
              <w:rPr>
                <w:rFonts w:ascii="Times New Roman" w:hAnsi="Times New Roman"/>
                <w:bCs/>
                <w:i/>
                <w:sz w:val="28"/>
                <w:szCs w:val="28"/>
              </w:rPr>
              <w:t xml:space="preserve">½ ngày </w:t>
            </w:r>
          </w:p>
          <w:p w14:paraId="72476EEB"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7D038B">
              <w:rPr>
                <w:rFonts w:ascii="Times New Roman" w:hAnsi="Times New Roman"/>
                <w:bCs/>
                <w:i/>
                <w:sz w:val="28"/>
                <w:szCs w:val="28"/>
              </w:rPr>
              <w:t xml:space="preserve">½ ngày </w:t>
            </w:r>
          </w:p>
        </w:tc>
        <w:tc>
          <w:tcPr>
            <w:tcW w:w="1163" w:type="dxa"/>
          </w:tcPr>
          <w:p w14:paraId="3977300C" w14:textId="77777777" w:rsidR="00EA07FE" w:rsidRPr="007D038B"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7D038B" w14:paraId="35CFF74F" w14:textId="77777777" w:rsidTr="005F02C4">
        <w:tc>
          <w:tcPr>
            <w:tcW w:w="851" w:type="dxa"/>
            <w:vAlign w:val="center"/>
          </w:tcPr>
          <w:p w14:paraId="07CD82B0" w14:textId="77777777" w:rsidR="00EA07FE" w:rsidRPr="001245EF"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1245EF">
              <w:rPr>
                <w:rFonts w:ascii="Times New Roman" w:hAnsi="Times New Roman"/>
                <w:b/>
                <w:sz w:val="26"/>
                <w:szCs w:val="26"/>
              </w:rPr>
              <w:t>Bước 4</w:t>
            </w:r>
          </w:p>
        </w:tc>
        <w:tc>
          <w:tcPr>
            <w:tcW w:w="2376" w:type="dxa"/>
          </w:tcPr>
          <w:p w14:paraId="721B4E29" w14:textId="77777777" w:rsidR="00EA07FE" w:rsidRPr="001245EF" w:rsidRDefault="00EA07FE" w:rsidP="0088110F">
            <w:pPr>
              <w:pStyle w:val="NormalWeb"/>
              <w:spacing w:before="0" w:beforeAutospacing="0" w:after="120" w:afterAutospacing="0" w:line="234" w:lineRule="atLeast"/>
              <w:jc w:val="both"/>
              <w:rPr>
                <w:rStyle w:val="fontstyle21"/>
                <w:i/>
              </w:rPr>
            </w:pPr>
            <w:r w:rsidRPr="001245EF">
              <w:rPr>
                <w:rFonts w:ascii="Times New Roman" w:hAnsi="Times New Roman"/>
                <w:b/>
                <w:sz w:val="26"/>
                <w:szCs w:val="26"/>
                <w:lang w:val="nl-NL"/>
              </w:rPr>
              <w:t>Trả kết quả giải quyết thủ tục hành chính</w:t>
            </w:r>
            <w:r w:rsidRPr="001245EF">
              <w:rPr>
                <w:rStyle w:val="fontstyle21"/>
                <w:i/>
              </w:rPr>
              <w:t xml:space="preserve"> </w:t>
            </w:r>
          </w:p>
          <w:p w14:paraId="1C926BE4" w14:textId="77777777" w:rsidR="00EA07FE" w:rsidRPr="001245EF" w:rsidRDefault="00EA07FE" w:rsidP="0088110F">
            <w:pPr>
              <w:pStyle w:val="NormalWeb"/>
              <w:spacing w:before="0" w:beforeAutospacing="0" w:after="120" w:afterAutospacing="0" w:line="234" w:lineRule="atLeast"/>
              <w:jc w:val="both"/>
              <w:rPr>
                <w:rFonts w:ascii="Times New Roman" w:hAnsi="Times New Roman"/>
                <w:b/>
                <w:sz w:val="26"/>
                <w:szCs w:val="26"/>
              </w:rPr>
            </w:pPr>
            <w:r w:rsidRPr="001245EF">
              <w:rPr>
                <w:rStyle w:val="fontstyle21"/>
                <w:i/>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3841BA02" w14:textId="77777777" w:rsidR="00EA07FE" w:rsidRPr="001245EF" w:rsidRDefault="00EA07FE" w:rsidP="0088110F">
            <w:pPr>
              <w:spacing w:before="120" w:after="120"/>
              <w:ind w:firstLine="204"/>
              <w:jc w:val="both"/>
              <w:rPr>
                <w:iCs/>
                <w:sz w:val="26"/>
                <w:szCs w:val="26"/>
                <w:lang w:val="nl-NL"/>
              </w:rPr>
            </w:pPr>
            <w:r w:rsidRPr="001245EF">
              <w:rPr>
                <w:iCs/>
                <w:sz w:val="26"/>
                <w:szCs w:val="26"/>
                <w:lang w:val="nl-NL"/>
              </w:rPr>
              <w:t>Công chức tiếp nhận và trả  kết quả nhập vào sổ theo dõi hồ sơ và phần mềm điện tử thực hiện như sau:</w:t>
            </w:r>
          </w:p>
          <w:p w14:paraId="4C89B0B3" w14:textId="77777777" w:rsidR="00EA07FE" w:rsidRPr="001245EF" w:rsidRDefault="00EA07FE" w:rsidP="0088110F">
            <w:pPr>
              <w:spacing w:before="120" w:after="120"/>
              <w:ind w:firstLine="204"/>
              <w:jc w:val="both"/>
              <w:rPr>
                <w:iCs/>
                <w:sz w:val="26"/>
                <w:szCs w:val="26"/>
                <w:lang w:val="nl-NL"/>
              </w:rPr>
            </w:pPr>
            <w:r w:rsidRPr="001245EF">
              <w:rPr>
                <w:iCs/>
                <w:sz w:val="26"/>
                <w:szCs w:val="26"/>
                <w:lang w:val="nl-NL"/>
              </w:rPr>
              <w:t>- T</w:t>
            </w:r>
            <w:r w:rsidRPr="001245EF">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594C91ED" w14:textId="77777777" w:rsidR="00EA07FE" w:rsidRPr="001245EF" w:rsidRDefault="00EA07FE" w:rsidP="0088110F">
            <w:pPr>
              <w:spacing w:before="120" w:after="120"/>
              <w:ind w:firstLine="204"/>
              <w:jc w:val="both"/>
              <w:rPr>
                <w:iCs/>
                <w:sz w:val="26"/>
                <w:szCs w:val="26"/>
                <w:lang w:val="nl-NL"/>
              </w:rPr>
            </w:pPr>
            <w:r w:rsidRPr="001245EF">
              <w:rPr>
                <w:iCs/>
                <w:sz w:val="26"/>
                <w:szCs w:val="26"/>
                <w:lang w:val="nl-NL"/>
              </w:rPr>
              <w:t xml:space="preserve">- </w:t>
            </w:r>
            <w:r w:rsidRPr="001245EF">
              <w:rPr>
                <w:rStyle w:val="fontstyle21"/>
                <w:lang w:val="nl-NL"/>
              </w:rPr>
              <w:t>Tổ chức, cá nhân nhận kết quả giải quyết thủ tục hành chính theo thời gian, địa điểm ghi trên Giấy tiếp nhận hồ sơ và hẹn trả kết quả (</w:t>
            </w:r>
            <w:r w:rsidRPr="001245EF">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69871533" w14:textId="77777777" w:rsidR="00EA07FE" w:rsidRPr="001245EF" w:rsidRDefault="00EA07FE" w:rsidP="0088110F">
            <w:pPr>
              <w:spacing w:before="120" w:after="120"/>
              <w:ind w:firstLine="204"/>
              <w:jc w:val="both"/>
              <w:rPr>
                <w:iCs/>
                <w:sz w:val="26"/>
                <w:szCs w:val="26"/>
                <w:lang w:val="nl-NL"/>
              </w:rPr>
            </w:pPr>
            <w:r w:rsidRPr="001245EF">
              <w:rPr>
                <w:iCs/>
                <w:sz w:val="26"/>
                <w:szCs w:val="26"/>
                <w:lang w:val="nl-NL"/>
              </w:rPr>
              <w:t>- Trường hợp nhận kết quả</w:t>
            </w:r>
            <w:r w:rsidRPr="001245EF">
              <w:rPr>
                <w:sz w:val="26"/>
                <w:szCs w:val="26"/>
                <w:lang w:val="nl-NL"/>
              </w:rPr>
              <w:t xml:space="preserve"> thông </w:t>
            </w:r>
            <w:r w:rsidRPr="001245EF">
              <w:rPr>
                <w:sz w:val="26"/>
                <w:szCs w:val="26"/>
                <w:lang w:val="vi-VN"/>
              </w:rPr>
              <w:t xml:space="preserve">qua dịch vụ bưu chính </w:t>
            </w:r>
            <w:r w:rsidRPr="001245EF">
              <w:rPr>
                <w:sz w:val="26"/>
                <w:szCs w:val="26"/>
                <w:lang w:val="nl-NL"/>
              </w:rPr>
              <w:t>công ích. (</w:t>
            </w:r>
            <w:r w:rsidRPr="001245EF">
              <w:rPr>
                <w:iCs/>
                <w:sz w:val="26"/>
                <w:szCs w:val="26"/>
                <w:lang w:val="nl-NL"/>
              </w:rPr>
              <w:t>đăng ký</w:t>
            </w:r>
            <w:r w:rsidRPr="001245EF">
              <w:rPr>
                <w:sz w:val="26"/>
                <w:szCs w:val="26"/>
                <w:lang w:val="nl-NL"/>
              </w:rPr>
              <w:t xml:space="preserve"> theo hướng dẫn của Bưu điện)</w:t>
            </w:r>
            <w:r w:rsidRPr="001245EF">
              <w:rPr>
                <w:rStyle w:val="fontstyle21"/>
                <w:lang w:val="nl-NL"/>
              </w:rPr>
              <w:t xml:space="preserve"> (nếu có)</w:t>
            </w:r>
          </w:p>
          <w:p w14:paraId="7E453923" w14:textId="77777777" w:rsidR="00EA07FE" w:rsidRPr="001245EF" w:rsidRDefault="00EA07FE" w:rsidP="0088110F">
            <w:pPr>
              <w:spacing w:before="120" w:after="120"/>
              <w:ind w:firstLine="204"/>
              <w:jc w:val="both"/>
              <w:rPr>
                <w:b/>
                <w:i/>
                <w:sz w:val="26"/>
                <w:szCs w:val="26"/>
                <w:lang w:val="pt-BR"/>
              </w:rPr>
            </w:pPr>
            <w:r w:rsidRPr="001245EF">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1245EF">
              <w:rPr>
                <w:rStyle w:val="fontstyle21"/>
                <w:lang w:val="nl-NL"/>
              </w:rPr>
              <w:t xml:space="preserve"> trường hợp đăng ký nhận kết quả trực tuyến thì thông qua Cổng Dịch vụ công trực tuyến. (nếu có)</w:t>
            </w:r>
          </w:p>
          <w:p w14:paraId="40ADFE55" w14:textId="77777777" w:rsidR="00EA07FE" w:rsidRPr="001245EF" w:rsidRDefault="00EA07FE" w:rsidP="0088110F">
            <w:pPr>
              <w:spacing w:before="120" w:after="120"/>
              <w:ind w:firstLine="204"/>
              <w:jc w:val="both"/>
              <w:rPr>
                <w:rStyle w:val="fontstyle21"/>
                <w:iCs/>
                <w:lang w:val="nl-NL"/>
              </w:rPr>
            </w:pPr>
            <w:r w:rsidRPr="001245EF">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6E02DE37" w14:textId="77777777" w:rsidR="00EA07FE" w:rsidRPr="007D038B" w:rsidRDefault="00EA07FE" w:rsidP="0088110F">
            <w:pPr>
              <w:pStyle w:val="NormalWeb"/>
              <w:spacing w:before="0" w:beforeAutospacing="0" w:after="120" w:afterAutospacing="0" w:line="234" w:lineRule="atLeast"/>
              <w:jc w:val="center"/>
              <w:rPr>
                <w:rFonts w:ascii="Times New Roman" w:hAnsi="Times New Roman"/>
                <w:bCs/>
                <w:i/>
                <w:sz w:val="28"/>
                <w:szCs w:val="28"/>
              </w:rPr>
            </w:pPr>
            <w:r w:rsidRPr="007D038B">
              <w:rPr>
                <w:rFonts w:ascii="Times New Roman" w:hAnsi="Times New Roman"/>
                <w:bCs/>
                <w:i/>
                <w:sz w:val="28"/>
                <w:szCs w:val="28"/>
              </w:rPr>
              <w:t>½ ngày</w:t>
            </w:r>
          </w:p>
        </w:tc>
        <w:tc>
          <w:tcPr>
            <w:tcW w:w="1163" w:type="dxa"/>
          </w:tcPr>
          <w:p w14:paraId="7F13CDED" w14:textId="77777777" w:rsidR="00EA07FE" w:rsidRPr="007D038B"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064F4F12" w14:textId="77777777" w:rsidR="00EA07FE" w:rsidRPr="007D038B" w:rsidRDefault="00EA07FE" w:rsidP="00EA07FE">
      <w:pPr>
        <w:pStyle w:val="NormalWeb"/>
        <w:shd w:val="clear" w:color="auto" w:fill="FFFFFF"/>
        <w:spacing w:before="80" w:beforeAutospacing="0" w:after="8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2B990FF3" w14:textId="77777777" w:rsidR="00EA07FE" w:rsidRPr="007D038B" w:rsidRDefault="00EA07FE" w:rsidP="00EA07FE">
      <w:pPr>
        <w:widowControl w:val="0"/>
        <w:autoSpaceDE w:val="0"/>
        <w:autoSpaceDN w:val="0"/>
        <w:adjustRightInd w:val="0"/>
        <w:spacing w:before="80" w:after="80"/>
        <w:ind w:firstLine="720"/>
        <w:jc w:val="both"/>
        <w:rPr>
          <w:sz w:val="28"/>
          <w:szCs w:val="28"/>
          <w:lang w:val="vi-VN"/>
        </w:rPr>
      </w:pPr>
      <w:r w:rsidRPr="007D038B">
        <w:rPr>
          <w:sz w:val="28"/>
          <w:szCs w:val="28"/>
        </w:rPr>
        <w:lastRenderedPageBreak/>
        <w:t>- Thành phần hồ s</w:t>
      </w:r>
      <w:r w:rsidRPr="007D038B">
        <w:rPr>
          <w:sz w:val="28"/>
          <w:szCs w:val="28"/>
          <w:lang w:val="vi-VN"/>
        </w:rPr>
        <w:t xml:space="preserve">ơ bao gồm: </w:t>
      </w:r>
    </w:p>
    <w:p w14:paraId="2A05AFC6" w14:textId="77777777" w:rsidR="00EA07FE" w:rsidRPr="007D038B" w:rsidRDefault="00EA07FE" w:rsidP="00EA07FE">
      <w:pPr>
        <w:widowControl w:val="0"/>
        <w:autoSpaceDE w:val="0"/>
        <w:autoSpaceDN w:val="0"/>
        <w:adjustRightInd w:val="0"/>
        <w:spacing w:before="80" w:after="80"/>
        <w:ind w:firstLine="720"/>
        <w:jc w:val="both"/>
        <w:rPr>
          <w:i/>
          <w:iCs/>
          <w:sz w:val="28"/>
          <w:szCs w:val="28"/>
          <w:lang w:val="vi-VN"/>
        </w:rPr>
      </w:pPr>
      <w:r w:rsidRPr="007D038B">
        <w:rPr>
          <w:i/>
          <w:iCs/>
          <w:sz w:val="28"/>
          <w:szCs w:val="28"/>
          <w:lang w:val="vi-VN"/>
        </w:rPr>
        <w:t>* Đối với trường Trung học phổ thông:</w:t>
      </w:r>
    </w:p>
    <w:p w14:paraId="3735183F" w14:textId="77777777" w:rsidR="00EA07FE" w:rsidRPr="007D038B" w:rsidRDefault="00EA07FE" w:rsidP="00EA07FE">
      <w:pPr>
        <w:widowControl w:val="0"/>
        <w:autoSpaceDE w:val="0"/>
        <w:autoSpaceDN w:val="0"/>
        <w:adjustRightInd w:val="0"/>
        <w:spacing w:before="80" w:after="80"/>
        <w:ind w:firstLine="720"/>
        <w:jc w:val="both"/>
        <w:rPr>
          <w:sz w:val="28"/>
          <w:szCs w:val="28"/>
          <w:lang w:val="vi-VN"/>
        </w:rPr>
      </w:pPr>
      <w:r w:rsidRPr="007D038B">
        <w:rPr>
          <w:sz w:val="28"/>
          <w:szCs w:val="28"/>
          <w:lang w:val="vi-VN"/>
        </w:rPr>
        <w:t xml:space="preserve">+ </w:t>
      </w:r>
      <w:r>
        <w:rPr>
          <w:sz w:val="28"/>
          <w:szCs w:val="28"/>
          <w:lang w:val="vi-VN"/>
        </w:rPr>
        <w:t>Tờ trình</w:t>
      </w:r>
      <w:r w:rsidRPr="007D038B">
        <w:rPr>
          <w:sz w:val="28"/>
          <w:szCs w:val="28"/>
          <w:lang w:val="vi-VN"/>
        </w:rPr>
        <w:t xml:space="preserve"> đề nghị </w:t>
      </w:r>
      <w:r w:rsidRPr="00374C94">
        <w:rPr>
          <w:sz w:val="28"/>
          <w:szCs w:val="28"/>
          <w:lang w:val="vi-VN"/>
        </w:rPr>
        <w:t>đánh giá và công nhận thư viện</w:t>
      </w:r>
      <w:r w:rsidRPr="007D038B">
        <w:rPr>
          <w:sz w:val="28"/>
          <w:szCs w:val="28"/>
          <w:lang w:val="vi-VN"/>
        </w:rPr>
        <w:t>.</w:t>
      </w:r>
    </w:p>
    <w:p w14:paraId="0AEFF026" w14:textId="77777777" w:rsidR="00EA07FE" w:rsidRPr="007D038B" w:rsidRDefault="00EA07FE" w:rsidP="00EA07FE">
      <w:pPr>
        <w:widowControl w:val="0"/>
        <w:autoSpaceDE w:val="0"/>
        <w:autoSpaceDN w:val="0"/>
        <w:adjustRightInd w:val="0"/>
        <w:spacing w:before="80" w:after="80"/>
        <w:ind w:firstLine="720"/>
        <w:jc w:val="both"/>
        <w:rPr>
          <w:sz w:val="28"/>
          <w:szCs w:val="28"/>
          <w:lang w:val="vi-VN"/>
        </w:rPr>
      </w:pPr>
      <w:r w:rsidRPr="007D038B">
        <w:rPr>
          <w:sz w:val="28"/>
          <w:szCs w:val="28"/>
          <w:lang w:val="vi-VN"/>
        </w:rPr>
        <w:t xml:space="preserve">+ </w:t>
      </w:r>
      <w:r w:rsidRPr="00374C94">
        <w:rPr>
          <w:sz w:val="28"/>
          <w:szCs w:val="28"/>
          <w:lang w:val="vi-VN"/>
        </w:rPr>
        <w:t>Báo cáo tự đánh giá hoạt động thư viện trường trung học phổ thông và trường phổ thông có nhiều cấp học (cấp học cao nhất là trung học phổ thông)</w:t>
      </w:r>
      <w:r>
        <w:rPr>
          <w:sz w:val="28"/>
          <w:szCs w:val="28"/>
          <w:lang w:val="vi-VN"/>
        </w:rPr>
        <w:t>.</w:t>
      </w:r>
    </w:p>
    <w:p w14:paraId="31DC8B51" w14:textId="77777777" w:rsidR="00EA07FE" w:rsidRPr="007D038B" w:rsidRDefault="00EA07FE" w:rsidP="00EA07FE">
      <w:pPr>
        <w:widowControl w:val="0"/>
        <w:autoSpaceDE w:val="0"/>
        <w:autoSpaceDN w:val="0"/>
        <w:adjustRightInd w:val="0"/>
        <w:spacing w:before="80" w:after="80"/>
        <w:ind w:firstLine="720"/>
        <w:jc w:val="both"/>
        <w:rPr>
          <w:sz w:val="28"/>
          <w:szCs w:val="28"/>
          <w:lang w:val="vi-VN"/>
        </w:rPr>
      </w:pPr>
      <w:r w:rsidRPr="00212A1E">
        <w:rPr>
          <w:sz w:val="28"/>
          <w:szCs w:val="28"/>
          <w:lang w:val="vi-VN"/>
        </w:rPr>
        <w:t>-</w:t>
      </w:r>
      <w:r w:rsidRPr="007D038B">
        <w:rPr>
          <w:sz w:val="28"/>
          <w:szCs w:val="28"/>
          <w:lang w:val="vi-VN"/>
        </w:rPr>
        <w:t xml:space="preserve"> Số lượng hồ sơ: 01 (một) bộ</w:t>
      </w:r>
    </w:p>
    <w:p w14:paraId="74D96E07" w14:textId="77777777" w:rsidR="00EA07FE" w:rsidRPr="007D038B" w:rsidRDefault="00EA07FE" w:rsidP="00EA07FE">
      <w:pPr>
        <w:widowControl w:val="0"/>
        <w:autoSpaceDE w:val="0"/>
        <w:autoSpaceDN w:val="0"/>
        <w:adjustRightInd w:val="0"/>
        <w:spacing w:before="80" w:after="80"/>
        <w:ind w:firstLine="720"/>
        <w:jc w:val="both"/>
        <w:rPr>
          <w:sz w:val="28"/>
          <w:szCs w:val="28"/>
          <w:lang w:val="vi-VN"/>
        </w:rPr>
      </w:pPr>
      <w:r w:rsidRPr="00212A1E">
        <w:rPr>
          <w:b/>
          <w:bCs/>
          <w:sz w:val="28"/>
          <w:szCs w:val="28"/>
          <w:lang w:val="vi-VN"/>
        </w:rPr>
        <w:t>c</w:t>
      </w:r>
      <w:r w:rsidRPr="007D038B">
        <w:rPr>
          <w:b/>
          <w:bCs/>
          <w:sz w:val="28"/>
          <w:szCs w:val="28"/>
          <w:lang w:val="vi-VN"/>
        </w:rPr>
        <w:t>. Đối tượng thực hiện thủ tục hành chính:</w:t>
      </w:r>
      <w:r w:rsidRPr="007D038B">
        <w:rPr>
          <w:sz w:val="28"/>
          <w:szCs w:val="28"/>
          <w:lang w:val="vi-VN"/>
        </w:rPr>
        <w:t xml:space="preserve"> Trường T</w:t>
      </w:r>
      <w:r w:rsidRPr="00212A1E">
        <w:rPr>
          <w:sz w:val="28"/>
          <w:szCs w:val="28"/>
          <w:lang w:val="vi-VN"/>
        </w:rPr>
        <w:t>rung học phổ thông</w:t>
      </w:r>
      <w:r w:rsidRPr="007D038B">
        <w:rPr>
          <w:sz w:val="28"/>
          <w:szCs w:val="28"/>
          <w:lang w:val="vi-VN"/>
        </w:rPr>
        <w:t>.</w:t>
      </w:r>
    </w:p>
    <w:p w14:paraId="545EE6F2" w14:textId="77777777" w:rsidR="00EA07FE" w:rsidRPr="007D038B" w:rsidRDefault="00EA07FE" w:rsidP="00EA07FE">
      <w:pPr>
        <w:widowControl w:val="0"/>
        <w:autoSpaceDE w:val="0"/>
        <w:autoSpaceDN w:val="0"/>
        <w:adjustRightInd w:val="0"/>
        <w:spacing w:before="80" w:after="80"/>
        <w:ind w:firstLine="720"/>
        <w:jc w:val="both"/>
        <w:rPr>
          <w:sz w:val="28"/>
          <w:szCs w:val="28"/>
          <w:lang w:val="vi-VN"/>
        </w:rPr>
      </w:pPr>
      <w:r w:rsidRPr="00212A1E">
        <w:rPr>
          <w:b/>
          <w:bCs/>
          <w:sz w:val="28"/>
          <w:szCs w:val="28"/>
          <w:lang w:val="vi-VN"/>
        </w:rPr>
        <w:t>d</w:t>
      </w:r>
      <w:r w:rsidRPr="007D038B">
        <w:rPr>
          <w:b/>
          <w:bCs/>
          <w:sz w:val="28"/>
          <w:szCs w:val="28"/>
          <w:lang w:val="vi-VN"/>
        </w:rPr>
        <w:t>. Cơ quan giải quyết thủ tục hành chính:</w:t>
      </w:r>
      <w:r w:rsidRPr="007D038B">
        <w:rPr>
          <w:sz w:val="28"/>
          <w:szCs w:val="28"/>
          <w:lang w:val="vi-VN"/>
        </w:rPr>
        <w:t> Sở Giáo dục và Đào tạo.</w:t>
      </w:r>
    </w:p>
    <w:p w14:paraId="57CEBB0A" w14:textId="77777777" w:rsidR="00EA07FE" w:rsidRPr="001F3709" w:rsidRDefault="00EA07FE" w:rsidP="00EA07FE">
      <w:pPr>
        <w:pStyle w:val="NormalWeb"/>
        <w:shd w:val="clear" w:color="auto" w:fill="FFFFFF"/>
        <w:spacing w:before="80" w:beforeAutospacing="0" w:after="80" w:afterAutospacing="0"/>
        <w:ind w:firstLine="720"/>
        <w:jc w:val="both"/>
        <w:rPr>
          <w:rFonts w:ascii="Times New Roman" w:hAnsi="Times New Roman"/>
          <w:b/>
          <w:bCs/>
          <w:sz w:val="28"/>
          <w:szCs w:val="28"/>
          <w:lang w:val="vi-VN"/>
        </w:rPr>
      </w:pPr>
      <w:r w:rsidRPr="00212A1E">
        <w:rPr>
          <w:rFonts w:ascii="Times New Roman" w:hAnsi="Times New Roman"/>
          <w:b/>
          <w:bCs/>
          <w:sz w:val="28"/>
          <w:szCs w:val="28"/>
          <w:lang w:val="vi-VN"/>
        </w:rPr>
        <w:t>đ</w:t>
      </w:r>
      <w:r w:rsidRPr="007D038B">
        <w:rPr>
          <w:rFonts w:ascii="Times New Roman" w:hAnsi="Times New Roman"/>
          <w:b/>
          <w:bCs/>
          <w:sz w:val="28"/>
          <w:szCs w:val="28"/>
          <w:lang w:val="vi-VN"/>
        </w:rPr>
        <w:t xml:space="preserve">. Kết quả thực hiện thủ tục hành chính: </w:t>
      </w:r>
      <w:r w:rsidRPr="001F3709">
        <w:rPr>
          <w:rFonts w:ascii="Times New Roman" w:hAnsi="Times New Roman"/>
          <w:sz w:val="28"/>
          <w:szCs w:val="28"/>
          <w:lang w:val="vi-VN"/>
        </w:rPr>
        <w:t>Quyết định công nhận Thư viện Trường Trung học phổ thông đạt tiêu chuẩn: Mức độ 1</w:t>
      </w:r>
      <w:r>
        <w:rPr>
          <w:rFonts w:ascii="Times New Roman" w:hAnsi="Times New Roman"/>
          <w:sz w:val="28"/>
          <w:szCs w:val="28"/>
          <w:lang w:val="vi-VN"/>
        </w:rPr>
        <w:t>/</w:t>
      </w:r>
      <w:r w:rsidRPr="001F3709">
        <w:rPr>
          <w:rFonts w:ascii="Times New Roman" w:hAnsi="Times New Roman"/>
          <w:sz w:val="28"/>
          <w:szCs w:val="28"/>
          <w:lang w:val="vi-VN"/>
        </w:rPr>
        <w:t xml:space="preserve">Mức độ </w:t>
      </w:r>
      <w:r>
        <w:rPr>
          <w:rFonts w:ascii="Times New Roman" w:hAnsi="Times New Roman"/>
          <w:sz w:val="28"/>
          <w:szCs w:val="28"/>
          <w:lang w:val="vi-VN"/>
        </w:rPr>
        <w:t>2</w:t>
      </w:r>
    </w:p>
    <w:p w14:paraId="30EA4267" w14:textId="77777777" w:rsidR="00EA07FE" w:rsidRPr="007D038B" w:rsidRDefault="00EA07FE" w:rsidP="00EA07FE">
      <w:pPr>
        <w:pStyle w:val="NormalWeb"/>
        <w:shd w:val="clear" w:color="auto" w:fill="FFFFFF"/>
        <w:spacing w:before="80" w:beforeAutospacing="0" w:after="80" w:afterAutospacing="0"/>
        <w:ind w:firstLine="720"/>
        <w:jc w:val="both"/>
        <w:rPr>
          <w:rFonts w:ascii="Times New Roman" w:hAnsi="Times New Roman"/>
          <w:bCs/>
          <w:i/>
          <w:sz w:val="28"/>
          <w:szCs w:val="28"/>
          <w:lang w:val="vi-VN"/>
        </w:rPr>
      </w:pPr>
      <w:r w:rsidRPr="00212A1E">
        <w:rPr>
          <w:rFonts w:ascii="Times New Roman" w:hAnsi="Times New Roman"/>
          <w:b/>
          <w:bCs/>
          <w:sz w:val="28"/>
          <w:szCs w:val="28"/>
          <w:lang w:val="vi-VN"/>
        </w:rPr>
        <w:t>e</w:t>
      </w:r>
      <w:r w:rsidRPr="007D038B">
        <w:rPr>
          <w:rFonts w:ascii="Times New Roman" w:hAnsi="Times New Roman"/>
          <w:b/>
          <w:bCs/>
          <w:sz w:val="28"/>
          <w:szCs w:val="28"/>
          <w:lang w:val="vi-VN"/>
        </w:rPr>
        <w:t>. Phí, lệ phí:</w:t>
      </w:r>
      <w:r w:rsidRPr="007D038B">
        <w:rPr>
          <w:rFonts w:ascii="Times New Roman" w:hAnsi="Times New Roman"/>
          <w:sz w:val="28"/>
          <w:szCs w:val="28"/>
          <w:lang w:val="vi-VN"/>
        </w:rPr>
        <w:t> Không</w:t>
      </w:r>
    </w:p>
    <w:p w14:paraId="2602461B" w14:textId="77777777" w:rsidR="00EA07FE" w:rsidRPr="007D038B" w:rsidRDefault="00EA07FE" w:rsidP="00EA07FE">
      <w:pPr>
        <w:pStyle w:val="NormalWeb"/>
        <w:shd w:val="clear" w:color="auto" w:fill="FFFFFF"/>
        <w:spacing w:before="80" w:beforeAutospacing="0" w:after="80" w:afterAutospacing="0"/>
        <w:ind w:firstLine="720"/>
        <w:jc w:val="both"/>
        <w:rPr>
          <w:rFonts w:ascii="Times New Roman" w:hAnsi="Times New Roman"/>
          <w:b/>
          <w:bCs/>
          <w:sz w:val="28"/>
          <w:szCs w:val="28"/>
          <w:lang w:val="vi-VN"/>
        </w:rPr>
      </w:pPr>
      <w:r w:rsidRPr="00212A1E">
        <w:rPr>
          <w:rFonts w:ascii="Times New Roman" w:hAnsi="Times New Roman"/>
          <w:b/>
          <w:bCs/>
          <w:sz w:val="28"/>
          <w:szCs w:val="28"/>
          <w:lang w:val="vi-VN"/>
        </w:rPr>
        <w:t>g</w:t>
      </w:r>
      <w:r w:rsidRPr="007D038B">
        <w:rPr>
          <w:rFonts w:ascii="Times New Roman" w:hAnsi="Times New Roman"/>
          <w:b/>
          <w:bCs/>
          <w:sz w:val="28"/>
          <w:szCs w:val="28"/>
          <w:lang w:val="vi-VN"/>
        </w:rPr>
        <w:t xml:space="preserve">. Tên mẫu đơn, mẫu tờ khai </w:t>
      </w:r>
    </w:p>
    <w:p w14:paraId="404847BC" w14:textId="77777777" w:rsidR="00EA07FE" w:rsidRPr="007D038B" w:rsidRDefault="00EA07FE" w:rsidP="00EA07FE">
      <w:pPr>
        <w:widowControl w:val="0"/>
        <w:autoSpaceDE w:val="0"/>
        <w:autoSpaceDN w:val="0"/>
        <w:adjustRightInd w:val="0"/>
        <w:spacing w:before="80" w:after="80"/>
        <w:ind w:firstLine="720"/>
        <w:jc w:val="both"/>
        <w:rPr>
          <w:sz w:val="28"/>
          <w:szCs w:val="28"/>
          <w:lang w:val="vi-VN"/>
        </w:rPr>
      </w:pPr>
      <w:r w:rsidRPr="007D038B">
        <w:rPr>
          <w:sz w:val="28"/>
          <w:szCs w:val="28"/>
          <w:lang w:val="vi-VN"/>
        </w:rPr>
        <w:t xml:space="preserve">+ </w:t>
      </w:r>
      <w:r>
        <w:rPr>
          <w:sz w:val="28"/>
          <w:szCs w:val="28"/>
          <w:lang w:val="vi-VN"/>
        </w:rPr>
        <w:t>Tờ trình</w:t>
      </w:r>
      <w:r w:rsidRPr="007D038B">
        <w:rPr>
          <w:sz w:val="28"/>
          <w:szCs w:val="28"/>
          <w:lang w:val="vi-VN"/>
        </w:rPr>
        <w:t xml:space="preserve"> đề nghị </w:t>
      </w:r>
      <w:r w:rsidRPr="00374C94">
        <w:rPr>
          <w:sz w:val="28"/>
          <w:szCs w:val="28"/>
          <w:lang w:val="vi-VN"/>
        </w:rPr>
        <w:t>đánh giá và công nhận thư viện</w:t>
      </w:r>
      <w:r w:rsidRPr="007D038B">
        <w:rPr>
          <w:sz w:val="28"/>
          <w:szCs w:val="28"/>
          <w:lang w:val="vi-VN"/>
        </w:rPr>
        <w:t>.</w:t>
      </w:r>
    </w:p>
    <w:p w14:paraId="2FF4CD8A" w14:textId="77777777" w:rsidR="00EA07FE" w:rsidRDefault="00EA07FE" w:rsidP="00EA07FE">
      <w:pPr>
        <w:widowControl w:val="0"/>
        <w:autoSpaceDE w:val="0"/>
        <w:autoSpaceDN w:val="0"/>
        <w:adjustRightInd w:val="0"/>
        <w:spacing w:before="80" w:after="80"/>
        <w:ind w:firstLine="720"/>
        <w:jc w:val="both"/>
        <w:rPr>
          <w:sz w:val="28"/>
          <w:szCs w:val="28"/>
          <w:lang w:val="vi-VN"/>
        </w:rPr>
      </w:pPr>
      <w:r w:rsidRPr="007D038B">
        <w:rPr>
          <w:sz w:val="28"/>
          <w:szCs w:val="28"/>
          <w:lang w:val="vi-VN"/>
        </w:rPr>
        <w:t xml:space="preserve">+ </w:t>
      </w:r>
      <w:r w:rsidRPr="00374C94">
        <w:rPr>
          <w:sz w:val="28"/>
          <w:szCs w:val="28"/>
          <w:lang w:val="vi-VN"/>
        </w:rPr>
        <w:t>Báo cáo tự đánh giá hoạt động thư viện</w:t>
      </w:r>
      <w:r>
        <w:rPr>
          <w:sz w:val="28"/>
          <w:szCs w:val="28"/>
          <w:lang w:val="vi-VN"/>
        </w:rPr>
        <w:t>.</w:t>
      </w:r>
    </w:p>
    <w:p w14:paraId="5D7E0398" w14:textId="77777777" w:rsidR="00EA07FE" w:rsidRPr="007D038B" w:rsidRDefault="00EA07FE" w:rsidP="00EA07FE">
      <w:pPr>
        <w:pStyle w:val="NormalWeb"/>
        <w:shd w:val="clear" w:color="auto" w:fill="FFFFFF"/>
        <w:spacing w:before="80" w:beforeAutospacing="0" w:after="8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r w:rsidRPr="007D038B">
        <w:rPr>
          <w:rFonts w:ascii="Times New Roman" w:hAnsi="Times New Roman"/>
          <w:bCs/>
          <w:sz w:val="28"/>
          <w:szCs w:val="28"/>
          <w:lang w:val="hr-HR"/>
        </w:rPr>
        <w:t xml:space="preserve">Không </w:t>
      </w:r>
    </w:p>
    <w:p w14:paraId="465CBD9A" w14:textId="77777777" w:rsidR="00EA07FE" w:rsidRPr="007D038B" w:rsidRDefault="00EA07FE" w:rsidP="00EA07FE">
      <w:pPr>
        <w:pStyle w:val="NormalWeb"/>
        <w:shd w:val="clear" w:color="auto" w:fill="FFFFFF"/>
        <w:spacing w:before="80" w:beforeAutospacing="0" w:after="80" w:afterAutospacing="0"/>
        <w:ind w:firstLine="720"/>
        <w:jc w:val="both"/>
        <w:rPr>
          <w:rFonts w:ascii="Times New Roman" w:hAnsi="Times New Roman"/>
          <w:b/>
          <w:spacing w:val="-8"/>
          <w:sz w:val="26"/>
          <w:szCs w:val="26"/>
          <w:lang w:val="nl-NL"/>
        </w:rPr>
      </w:pPr>
      <w:r w:rsidRPr="007D038B">
        <w:rPr>
          <w:rFonts w:ascii="Times New Roman" w:hAnsi="Times New Roman"/>
          <w:b/>
          <w:bCs/>
          <w:sz w:val="28"/>
          <w:szCs w:val="28"/>
          <w:lang w:val="hr-HR"/>
        </w:rPr>
        <w:t>i. Căn cứ</w:t>
      </w:r>
      <w:r>
        <w:rPr>
          <w:rFonts w:ascii="Times New Roman" w:hAnsi="Times New Roman"/>
          <w:b/>
          <w:bCs/>
          <w:sz w:val="28"/>
          <w:szCs w:val="28"/>
          <w:lang w:val="hr-HR"/>
        </w:rPr>
        <w:t xml:space="preserve"> pháp lý của thủ tục hành chính:</w:t>
      </w:r>
      <w:r w:rsidRPr="007D038B">
        <w:rPr>
          <w:rFonts w:ascii="Times New Roman" w:hAnsi="Times New Roman"/>
          <w:b/>
          <w:spacing w:val="-8"/>
          <w:sz w:val="26"/>
          <w:szCs w:val="26"/>
          <w:lang w:val="nl-NL"/>
        </w:rPr>
        <w:t xml:space="preserve"> </w:t>
      </w:r>
    </w:p>
    <w:p w14:paraId="6EE29F8C" w14:textId="77777777" w:rsidR="00EA07FE" w:rsidRPr="002C6502" w:rsidRDefault="00EA07FE" w:rsidP="00EA07FE">
      <w:pPr>
        <w:widowControl w:val="0"/>
        <w:autoSpaceDE w:val="0"/>
        <w:autoSpaceDN w:val="0"/>
        <w:adjustRightInd w:val="0"/>
        <w:spacing w:before="80" w:after="80"/>
        <w:ind w:firstLine="720"/>
        <w:jc w:val="both"/>
        <w:rPr>
          <w:sz w:val="28"/>
          <w:szCs w:val="28"/>
          <w:lang w:val="nl-NL"/>
        </w:rPr>
      </w:pPr>
      <w:r w:rsidRPr="002C6502">
        <w:rPr>
          <w:sz w:val="28"/>
          <w:szCs w:val="28"/>
          <w:lang w:val="nl-NL"/>
        </w:rPr>
        <w:t>Thông tư số 16/2022/TT-BGDĐT ngày 22 tháng 11 năm 2022 của Bộ Giáo dục và Đào tạo về việc ban hành Quy định tiêu chuẩn thư viện cơ sở giáo dục mầm non và phổ thông</w:t>
      </w:r>
    </w:p>
    <w:p w14:paraId="070FBF90" w14:textId="77777777" w:rsidR="00EA07FE" w:rsidRPr="007D038B" w:rsidRDefault="00EA07FE" w:rsidP="00EA07FE">
      <w:pPr>
        <w:pStyle w:val="NormalWeb"/>
        <w:shd w:val="clear" w:color="auto" w:fill="FFFFFF"/>
        <w:spacing w:before="80" w:beforeAutospacing="0" w:after="8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EA07FE" w:rsidRPr="007D038B" w14:paraId="0B842459"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234BAFA" w14:textId="77777777" w:rsidR="00EA07FE" w:rsidRPr="007D038B" w:rsidRDefault="00EA07FE"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3BF5BD1F"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D651FDC"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212A1E" w14:paraId="276A8E7C"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773339C" w14:textId="77777777" w:rsidR="00EA07FE" w:rsidRPr="007D038B" w:rsidRDefault="00EA07FE" w:rsidP="0088110F">
            <w:pPr>
              <w:spacing w:before="40" w:after="40"/>
              <w:rPr>
                <w:sz w:val="28"/>
                <w:szCs w:val="28"/>
                <w:lang w:val="nl-NL"/>
              </w:rPr>
            </w:pPr>
            <w:r w:rsidRPr="007D038B">
              <w:rPr>
                <w:sz w:val="28"/>
                <w:szCs w:val="28"/>
                <w:lang w:val="nl-NL"/>
              </w:rPr>
              <w:t>- Như mục b;</w:t>
            </w:r>
          </w:p>
          <w:p w14:paraId="498FDA3D" w14:textId="77777777" w:rsidR="00EA07FE" w:rsidRPr="007D038B" w:rsidRDefault="00EA07FE"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2EB42596" w14:textId="77777777" w:rsidR="00EA07FE" w:rsidRPr="007D038B" w:rsidRDefault="00EA07FE" w:rsidP="0088110F">
            <w:pPr>
              <w:spacing w:before="40" w:after="40"/>
              <w:rPr>
                <w:sz w:val="28"/>
                <w:szCs w:val="28"/>
                <w:lang w:val="nl-NL"/>
              </w:rPr>
            </w:pPr>
            <w:r w:rsidRPr="007D038B">
              <w:rPr>
                <w:sz w:val="28"/>
                <w:szCs w:val="28"/>
                <w:lang w:val="nl-NL"/>
              </w:rPr>
              <w:t>- Hồ sơ thẩm định (nếu có)</w:t>
            </w:r>
          </w:p>
          <w:p w14:paraId="5012B3A6" w14:textId="77777777" w:rsidR="00EA07FE" w:rsidRPr="007D038B" w:rsidRDefault="00EA07FE" w:rsidP="0088110F">
            <w:pPr>
              <w:spacing w:before="40" w:after="40"/>
              <w:rPr>
                <w:sz w:val="28"/>
                <w:szCs w:val="28"/>
                <w:lang w:val="nl-NL"/>
              </w:rPr>
            </w:pPr>
            <w:r w:rsidRPr="007D038B">
              <w:rPr>
                <w:sz w:val="28"/>
                <w:szCs w:val="28"/>
                <w:lang w:val="nl-NL"/>
              </w:rPr>
              <w:lastRenderedPageBreak/>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7882BE12" w14:textId="77777777" w:rsidR="00EA07FE" w:rsidRPr="007D038B" w:rsidRDefault="00EA07FE" w:rsidP="0088110F">
            <w:pPr>
              <w:spacing w:before="40" w:after="40"/>
              <w:jc w:val="both"/>
              <w:rPr>
                <w:sz w:val="28"/>
                <w:szCs w:val="28"/>
                <w:lang w:val="nl-NL"/>
              </w:rPr>
            </w:pPr>
            <w:r w:rsidRPr="007D038B">
              <w:rPr>
                <w:sz w:val="28"/>
                <w:szCs w:val="28"/>
                <w:lang w:val="nl-NL"/>
              </w:rPr>
              <w:lastRenderedPageBreak/>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4AC29F6A" w14:textId="77777777" w:rsidR="00EA07FE" w:rsidRPr="007D038B" w:rsidRDefault="00EA07FE" w:rsidP="0088110F">
            <w:pPr>
              <w:spacing w:before="40" w:after="40"/>
              <w:jc w:val="both"/>
              <w:rPr>
                <w:sz w:val="28"/>
                <w:szCs w:val="28"/>
                <w:lang w:val="nl-NL"/>
              </w:rPr>
            </w:pPr>
            <w:r w:rsidRPr="007D038B">
              <w:rPr>
                <w:sz w:val="28"/>
                <w:szCs w:val="28"/>
                <w:lang w:val="nl-NL"/>
              </w:rPr>
              <w:t>Từ 3 năm, sau đó chuyển hồ sơ đến kho lưu trữ của đơn vị (hoặc lưu trữ tỉnh, huyện)</w:t>
            </w:r>
          </w:p>
        </w:tc>
      </w:tr>
      <w:tr w:rsidR="00EA07FE" w:rsidRPr="00212A1E" w14:paraId="520D05E5"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DE8F0E1" w14:textId="77777777" w:rsidR="00EA07FE" w:rsidRPr="007D038B"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C449A">
              <w:rPr>
                <w:rStyle w:val="fontstyle01"/>
                <w:b w:val="0"/>
                <w:lang w:val="nl-NL"/>
              </w:rPr>
              <w:t>về thực hiện cơ chế một cửa, một cửa liên thông</w:t>
            </w:r>
            <w:r w:rsidRPr="008C449A">
              <w:rPr>
                <w:rFonts w:ascii="Times New Roman" w:hAnsi="Times New Roman"/>
                <w:b/>
                <w:bCs/>
                <w:sz w:val="28"/>
                <w:szCs w:val="28"/>
                <w:lang w:val="nl-NL"/>
              </w:rPr>
              <w:t xml:space="preserve"> </w:t>
            </w:r>
            <w:r w:rsidRPr="008C449A">
              <w:rPr>
                <w:rStyle w:val="fontstyle01"/>
                <w:b w:val="0"/>
                <w:lang w:val="nl-NL"/>
              </w:rPr>
              <w:t>trong giải quyết thủ tục hành chính</w:t>
            </w:r>
            <w:r w:rsidRPr="008C449A">
              <w:rPr>
                <w:rFonts w:ascii="Times New Roman" w:hAnsi="Times New Roman"/>
                <w:b/>
                <w:sz w:val="28"/>
                <w:szCs w:val="28"/>
                <w:lang w:val="nl-NL"/>
              </w:rPr>
              <w:t>.</w:t>
            </w:r>
            <w:r w:rsidRPr="007D038B">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2C6DCCAB" w14:textId="77777777" w:rsidR="00EA07FE" w:rsidRPr="007D038B" w:rsidRDefault="00EA07FE"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0B51894D" w14:textId="77777777" w:rsidR="00EA07FE" w:rsidRPr="007D038B" w:rsidRDefault="00EA07FE" w:rsidP="0088110F">
            <w:pPr>
              <w:spacing w:before="40" w:after="40"/>
              <w:rPr>
                <w:sz w:val="26"/>
                <w:szCs w:val="26"/>
                <w:lang w:val="nl-NL"/>
              </w:rPr>
            </w:pPr>
          </w:p>
        </w:tc>
      </w:tr>
    </w:tbl>
    <w:p w14:paraId="58A80180" w14:textId="77777777" w:rsidR="00EA07FE" w:rsidRPr="00212A1E" w:rsidRDefault="00EA07FE" w:rsidP="00EA07FE">
      <w:pPr>
        <w:pStyle w:val="NormalWeb"/>
        <w:shd w:val="clear" w:color="auto" w:fill="FFFFFF"/>
        <w:spacing w:before="0" w:beforeAutospacing="0" w:after="120" w:afterAutospacing="0" w:line="234" w:lineRule="atLeast"/>
        <w:jc w:val="both"/>
        <w:rPr>
          <w:rFonts w:ascii="Times New Roman" w:hAnsi="Times New Roman"/>
          <w:bCs/>
          <w:sz w:val="28"/>
          <w:szCs w:val="28"/>
          <w:lang w:val="nl-NL"/>
        </w:rPr>
      </w:pPr>
    </w:p>
    <w:p w14:paraId="404E6723" w14:textId="77777777" w:rsidR="00EA07FE" w:rsidRPr="007D038B" w:rsidRDefault="00EA07FE" w:rsidP="00EA07FE">
      <w:pPr>
        <w:widowControl w:val="0"/>
        <w:autoSpaceDE w:val="0"/>
        <w:autoSpaceDN w:val="0"/>
        <w:adjustRightInd w:val="0"/>
        <w:spacing w:before="80"/>
        <w:ind w:firstLine="720"/>
        <w:jc w:val="both"/>
        <w:rPr>
          <w:sz w:val="26"/>
          <w:szCs w:val="26"/>
          <w:lang w:val="vi-VN"/>
        </w:rPr>
      </w:pPr>
    </w:p>
    <w:p w14:paraId="1AD7892D" w14:textId="77777777" w:rsidR="00EA07FE" w:rsidRPr="007D038B" w:rsidRDefault="00EA07FE" w:rsidP="00EA07FE">
      <w:pPr>
        <w:widowControl w:val="0"/>
        <w:autoSpaceDE w:val="0"/>
        <w:autoSpaceDN w:val="0"/>
        <w:adjustRightInd w:val="0"/>
        <w:spacing w:before="80"/>
        <w:ind w:firstLine="720"/>
        <w:jc w:val="both"/>
        <w:rPr>
          <w:sz w:val="26"/>
          <w:szCs w:val="26"/>
          <w:lang w:val="vi-VN"/>
        </w:rPr>
        <w:sectPr w:rsidR="00EA07FE" w:rsidRPr="007D038B" w:rsidSect="005F7D96">
          <w:pgSz w:w="16840" w:h="11907" w:orient="landscape" w:code="9"/>
          <w:pgMar w:top="1418" w:right="1418" w:bottom="1021" w:left="1247" w:header="567" w:footer="567" w:gutter="0"/>
          <w:cols w:space="720"/>
          <w:titlePg/>
          <w:docGrid w:linePitch="326"/>
        </w:sectPr>
      </w:pPr>
    </w:p>
    <w:tbl>
      <w:tblPr>
        <w:tblW w:w="9623" w:type="dxa"/>
        <w:jc w:val="center"/>
        <w:tblLook w:val="01E0" w:firstRow="1" w:lastRow="1" w:firstColumn="1" w:lastColumn="1" w:noHBand="0" w:noVBand="0"/>
      </w:tblPr>
      <w:tblGrid>
        <w:gridCol w:w="3669"/>
        <w:gridCol w:w="5954"/>
      </w:tblGrid>
      <w:tr w:rsidR="00EA07FE" w:rsidRPr="00CE5879" w14:paraId="488F3C95" w14:textId="77777777" w:rsidTr="0088110F">
        <w:trPr>
          <w:jc w:val="center"/>
        </w:trPr>
        <w:tc>
          <w:tcPr>
            <w:tcW w:w="3669" w:type="dxa"/>
            <w:shd w:val="clear" w:color="auto" w:fill="auto"/>
          </w:tcPr>
          <w:p w14:paraId="59B6468F" w14:textId="77777777" w:rsidR="00EA07FE" w:rsidRPr="00CE5879" w:rsidRDefault="00EA07FE" w:rsidP="0088110F">
            <w:pPr>
              <w:widowControl w:val="0"/>
              <w:rPr>
                <w:sz w:val="26"/>
                <w:szCs w:val="26"/>
                <w:lang w:val="en-GB" w:eastAsia="en-GB"/>
              </w:rPr>
            </w:pPr>
            <w:r w:rsidRPr="00CE5879">
              <w:rPr>
                <w:sz w:val="26"/>
                <w:szCs w:val="26"/>
                <w:lang w:val="en-GB" w:eastAsia="en-GB"/>
              </w:rPr>
              <w:lastRenderedPageBreak/>
              <w:t>...</w:t>
            </w:r>
          </w:p>
        </w:tc>
        <w:tc>
          <w:tcPr>
            <w:tcW w:w="5954" w:type="dxa"/>
            <w:shd w:val="clear" w:color="auto" w:fill="auto"/>
          </w:tcPr>
          <w:p w14:paraId="40BDB32B" w14:textId="77777777" w:rsidR="00EA07FE" w:rsidRPr="00CE5879" w:rsidRDefault="00EA07FE" w:rsidP="0088110F">
            <w:pPr>
              <w:widowControl w:val="0"/>
              <w:rPr>
                <w:b/>
                <w:sz w:val="26"/>
                <w:szCs w:val="26"/>
                <w:lang w:val="en-GB" w:eastAsia="en-GB"/>
              </w:rPr>
            </w:pPr>
            <w:r w:rsidRPr="00CE5879">
              <w:rPr>
                <w:b/>
                <w:sz w:val="26"/>
                <w:szCs w:val="26"/>
                <w:lang w:val="en-GB" w:eastAsia="en-GB"/>
              </w:rPr>
              <w:t>CỘNG HÒA XÃ HỘI CHỦ NGHĨA VIỆT NAM</w:t>
            </w:r>
          </w:p>
        </w:tc>
      </w:tr>
      <w:tr w:rsidR="00EA07FE" w:rsidRPr="00CE5879" w14:paraId="759C8CB2" w14:textId="77777777" w:rsidTr="0088110F">
        <w:trPr>
          <w:jc w:val="center"/>
        </w:trPr>
        <w:tc>
          <w:tcPr>
            <w:tcW w:w="3669" w:type="dxa"/>
            <w:shd w:val="clear" w:color="auto" w:fill="auto"/>
          </w:tcPr>
          <w:p w14:paraId="3A13F04E" w14:textId="77777777" w:rsidR="00EA07FE" w:rsidRPr="00CE5879" w:rsidRDefault="00EA07FE" w:rsidP="0088110F">
            <w:pPr>
              <w:widowControl w:val="0"/>
              <w:rPr>
                <w:b/>
                <w:sz w:val="26"/>
                <w:szCs w:val="26"/>
                <w:lang w:val="en-GB" w:eastAsia="en-GB"/>
              </w:rPr>
            </w:pPr>
            <w:r w:rsidRPr="00CE5879">
              <w:rPr>
                <w:b/>
                <w:sz w:val="26"/>
                <w:szCs w:val="26"/>
                <w:lang w:val="en-GB" w:eastAsia="en-GB"/>
              </w:rPr>
              <w:t>…</w:t>
            </w:r>
          </w:p>
        </w:tc>
        <w:tc>
          <w:tcPr>
            <w:tcW w:w="5954" w:type="dxa"/>
            <w:shd w:val="clear" w:color="auto" w:fill="auto"/>
          </w:tcPr>
          <w:p w14:paraId="29F6A173" w14:textId="77777777" w:rsidR="00EA07FE" w:rsidRPr="00CE5879" w:rsidRDefault="00EA07FE" w:rsidP="0088110F">
            <w:pPr>
              <w:widowControl w:val="0"/>
              <w:jc w:val="center"/>
              <w:rPr>
                <w:b/>
                <w:sz w:val="26"/>
                <w:szCs w:val="26"/>
                <w:lang w:val="en-GB" w:eastAsia="en-GB"/>
              </w:rPr>
            </w:pPr>
            <w:r w:rsidRPr="00CE5879">
              <w:rPr>
                <w:b/>
                <w:bCs/>
                <w:sz w:val="26"/>
                <w:szCs w:val="26"/>
                <w:lang w:val="en-GB" w:eastAsia="en-GB"/>
              </w:rPr>
              <w:t>Độc lập - Tự do - Hạnh phúc</w:t>
            </w:r>
          </w:p>
        </w:tc>
      </w:tr>
      <w:tr w:rsidR="00EA07FE" w:rsidRPr="00CE5879" w14:paraId="3077A88A" w14:textId="77777777" w:rsidTr="0088110F">
        <w:trPr>
          <w:trHeight w:val="20"/>
          <w:jc w:val="center"/>
        </w:trPr>
        <w:tc>
          <w:tcPr>
            <w:tcW w:w="3669" w:type="dxa"/>
            <w:shd w:val="clear" w:color="auto" w:fill="auto"/>
            <w:vAlign w:val="center"/>
          </w:tcPr>
          <w:p w14:paraId="11CE734A" w14:textId="77777777" w:rsidR="00EA07FE" w:rsidRPr="00CE5879" w:rsidRDefault="00EA07FE" w:rsidP="0088110F">
            <w:pPr>
              <w:widowControl w:val="0"/>
              <w:rPr>
                <w:b/>
                <w:sz w:val="26"/>
                <w:szCs w:val="26"/>
                <w:lang w:val="en-GB" w:eastAsia="en-GB"/>
              </w:rPr>
            </w:pPr>
            <w:r>
              <w:rPr>
                <w:rFonts w:eastAsiaTheme="minorHAnsi" w:cstheme="minorBidi"/>
                <w:noProof/>
                <w:sz w:val="26"/>
                <w:szCs w:val="26"/>
              </w:rPr>
              <mc:AlternateContent>
                <mc:Choice Requires="wps">
                  <w:drawing>
                    <wp:anchor distT="4294967295" distB="4294967295" distL="114300" distR="114300" simplePos="0" relativeHeight="251668480" behindDoc="0" locked="0" layoutInCell="1" allowOverlap="1" wp14:anchorId="2E105171" wp14:editId="43112302">
                      <wp:simplePos x="0" y="0"/>
                      <wp:positionH relativeFrom="column">
                        <wp:posOffset>550545</wp:posOffset>
                      </wp:positionH>
                      <wp:positionV relativeFrom="paragraph">
                        <wp:posOffset>15239</wp:posOffset>
                      </wp:positionV>
                      <wp:extent cx="102870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31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2190C53" id="Straight Connector 16"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1.2pt" to="124.3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" strokeweight=".25pt"/>
                  </w:pict>
                </mc:Fallback>
              </mc:AlternateContent>
            </w:r>
          </w:p>
        </w:tc>
        <w:tc>
          <w:tcPr>
            <w:tcW w:w="5954" w:type="dxa"/>
            <w:shd w:val="clear" w:color="auto" w:fill="auto"/>
            <w:vAlign w:val="center"/>
          </w:tcPr>
          <w:p w14:paraId="3829A3A4" w14:textId="77777777" w:rsidR="00EA07FE" w:rsidRPr="00CE5879" w:rsidRDefault="00EA07FE" w:rsidP="0088110F">
            <w:pPr>
              <w:widowControl w:val="0"/>
              <w:rPr>
                <w:bCs/>
                <w:sz w:val="26"/>
                <w:szCs w:val="26"/>
                <w:lang w:val="en-GB" w:eastAsia="en-GB"/>
              </w:rPr>
            </w:pPr>
            <w:r>
              <w:rPr>
                <w:bCs/>
                <w:noProof/>
                <w:sz w:val="26"/>
                <w:szCs w:val="26"/>
              </w:rPr>
              <mc:AlternateContent>
                <mc:Choice Requires="wps">
                  <w:drawing>
                    <wp:anchor distT="0" distB="0" distL="114300" distR="114300" simplePos="0" relativeHeight="251669504" behindDoc="0" locked="0" layoutInCell="1" allowOverlap="1" wp14:anchorId="0378DE18" wp14:editId="4EECF471">
                      <wp:simplePos x="0" y="0"/>
                      <wp:positionH relativeFrom="column">
                        <wp:posOffset>822325</wp:posOffset>
                      </wp:positionH>
                      <wp:positionV relativeFrom="paragraph">
                        <wp:posOffset>19050</wp:posOffset>
                      </wp:positionV>
                      <wp:extent cx="1993900" cy="0"/>
                      <wp:effectExtent l="12700" t="9525" r="12700" b="952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390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B9EFC1" id="_x0000_t32" coordsize="21600,21600" o:spt="32" o:oned="t" path="m,l21600,21600e" filled="f">
                      <v:path arrowok="t" fillok="f" o:connecttype="none"/>
                      <o:lock v:ext="edit" shapetype="t"/>
                    </v:shapetype>
                    <v:shape id="Straight Arrow Connector 9" o:spid="_x0000_s1026" type="#_x0000_t32" style="position:absolute;margin-left:64.75pt;margin-top:1.5pt;width:157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" strokeweight=".5pt"/>
                  </w:pict>
                </mc:Fallback>
              </mc:AlternateContent>
            </w:r>
          </w:p>
        </w:tc>
      </w:tr>
      <w:tr w:rsidR="00EA07FE" w:rsidRPr="00CE5879" w14:paraId="7E8D44D7" w14:textId="77777777" w:rsidTr="0088110F">
        <w:trPr>
          <w:jc w:val="center"/>
        </w:trPr>
        <w:tc>
          <w:tcPr>
            <w:tcW w:w="3669" w:type="dxa"/>
            <w:shd w:val="clear" w:color="auto" w:fill="auto"/>
          </w:tcPr>
          <w:p w14:paraId="7989876D" w14:textId="77777777" w:rsidR="00EA07FE" w:rsidRPr="001943E0" w:rsidRDefault="00EA07FE" w:rsidP="0088110F">
            <w:pPr>
              <w:widowControl w:val="0"/>
              <w:rPr>
                <w:sz w:val="25"/>
                <w:szCs w:val="25"/>
                <w:lang w:val="en-GB" w:eastAsia="en-GB"/>
              </w:rPr>
            </w:pPr>
            <w:r w:rsidRPr="001943E0">
              <w:rPr>
                <w:sz w:val="25"/>
                <w:szCs w:val="25"/>
                <w:lang w:val="en-GB" w:eastAsia="en-GB"/>
              </w:rPr>
              <w:t>Số:</w:t>
            </w:r>
            <w:r>
              <w:rPr>
                <w:sz w:val="25"/>
                <w:szCs w:val="25"/>
                <w:lang w:val="en-GB" w:eastAsia="en-GB"/>
              </w:rPr>
              <w:t>…</w:t>
            </w:r>
            <w:r w:rsidRPr="001943E0">
              <w:rPr>
                <w:sz w:val="25"/>
                <w:szCs w:val="25"/>
                <w:lang w:val="en-GB" w:eastAsia="en-GB"/>
              </w:rPr>
              <w:t>/</w:t>
            </w:r>
            <w:r>
              <w:rPr>
                <w:sz w:val="25"/>
                <w:szCs w:val="25"/>
                <w:lang w:val="en-GB" w:eastAsia="en-GB"/>
              </w:rPr>
              <w:t>TTr</w:t>
            </w:r>
            <w:r w:rsidRPr="001943E0">
              <w:rPr>
                <w:sz w:val="25"/>
                <w:szCs w:val="25"/>
                <w:lang w:val="en-GB" w:eastAsia="en-GB"/>
              </w:rPr>
              <w:t>-</w:t>
            </w:r>
            <w:r>
              <w:rPr>
                <w:sz w:val="25"/>
                <w:szCs w:val="25"/>
                <w:lang w:val="en-GB" w:eastAsia="en-GB"/>
              </w:rPr>
              <w:t>….</w:t>
            </w:r>
          </w:p>
        </w:tc>
        <w:tc>
          <w:tcPr>
            <w:tcW w:w="5954" w:type="dxa"/>
            <w:shd w:val="clear" w:color="auto" w:fill="auto"/>
          </w:tcPr>
          <w:p w14:paraId="2C1D63E0" w14:textId="77777777" w:rsidR="00EA07FE" w:rsidRPr="00CE5879" w:rsidRDefault="00EA07FE" w:rsidP="0088110F">
            <w:pPr>
              <w:widowControl w:val="0"/>
              <w:rPr>
                <w:bCs/>
                <w:sz w:val="26"/>
                <w:szCs w:val="26"/>
                <w:lang w:val="en-GB" w:eastAsia="en-GB"/>
              </w:rPr>
            </w:pPr>
            <w:r w:rsidRPr="00CE5879">
              <w:rPr>
                <w:sz w:val="26"/>
                <w:szCs w:val="26"/>
                <w:lang w:val="en-GB" w:eastAsia="en-GB"/>
              </w:rPr>
              <w:t>.......................</w:t>
            </w:r>
            <w:r w:rsidRPr="00CE5879">
              <w:rPr>
                <w:i/>
                <w:sz w:val="26"/>
                <w:szCs w:val="26"/>
                <w:lang w:val="en-GB" w:eastAsia="en-GB"/>
              </w:rPr>
              <w:t>, ngày     tháng    năm 20</w:t>
            </w:r>
            <w:r>
              <w:rPr>
                <w:i/>
                <w:sz w:val="26"/>
                <w:szCs w:val="26"/>
                <w:lang w:val="en-GB" w:eastAsia="en-GB"/>
              </w:rPr>
              <w:t>2</w:t>
            </w:r>
            <w:r>
              <w:rPr>
                <w:spacing w:val="-6"/>
                <w:kern w:val="32"/>
                <w:sz w:val="26"/>
                <w:szCs w:val="26"/>
              </w:rPr>
              <w:t>….</w:t>
            </w:r>
          </w:p>
        </w:tc>
      </w:tr>
    </w:tbl>
    <w:p w14:paraId="0C96DC5A" w14:textId="77777777" w:rsidR="00EA07FE" w:rsidRDefault="00EA07FE" w:rsidP="00EA07FE">
      <w:pPr>
        <w:widowControl w:val="0"/>
        <w:rPr>
          <w:b/>
          <w:bCs/>
          <w:szCs w:val="28"/>
        </w:rPr>
      </w:pPr>
    </w:p>
    <w:p w14:paraId="12902012" w14:textId="77777777" w:rsidR="00EA07FE" w:rsidRPr="001943E0" w:rsidRDefault="00EA07FE" w:rsidP="00EA07FE">
      <w:pPr>
        <w:widowControl w:val="0"/>
        <w:jc w:val="center"/>
        <w:rPr>
          <w:b/>
          <w:bCs/>
          <w:szCs w:val="28"/>
        </w:rPr>
      </w:pPr>
      <w:r>
        <w:rPr>
          <w:b/>
          <w:bCs/>
          <w:szCs w:val="28"/>
        </w:rPr>
        <w:t>TỜ TRÌNH</w:t>
      </w:r>
    </w:p>
    <w:p w14:paraId="3E2B0EEF" w14:textId="77777777" w:rsidR="00EA07FE" w:rsidRDefault="00EA07FE" w:rsidP="00EA07FE">
      <w:pPr>
        <w:widowControl w:val="0"/>
        <w:jc w:val="center"/>
        <w:rPr>
          <w:b/>
          <w:bCs/>
          <w:sz w:val="27"/>
          <w:szCs w:val="27"/>
          <w:lang w:val="nl-NL"/>
        </w:rPr>
      </w:pPr>
      <w:r w:rsidRPr="00482BC0">
        <w:rPr>
          <w:b/>
          <w:bCs/>
          <w:sz w:val="27"/>
          <w:szCs w:val="27"/>
        </w:rPr>
        <w:t xml:space="preserve">Về việc đề nghị đánh giá và công nhân </w:t>
      </w:r>
      <w:r w:rsidRPr="00482BC0">
        <w:rPr>
          <w:b/>
          <w:bCs/>
          <w:sz w:val="27"/>
          <w:szCs w:val="27"/>
          <w:lang w:val="nl-NL"/>
        </w:rPr>
        <w:t>thư viện</w:t>
      </w:r>
    </w:p>
    <w:p w14:paraId="14E8A9BD" w14:textId="77777777" w:rsidR="00EA07FE" w:rsidRPr="00482BC0" w:rsidRDefault="00EA07FE" w:rsidP="00EA07FE">
      <w:pPr>
        <w:widowControl w:val="0"/>
        <w:jc w:val="center"/>
        <w:rPr>
          <w:b/>
          <w:bCs/>
          <w:sz w:val="27"/>
          <w:szCs w:val="27"/>
          <w:lang w:val="nl-NL"/>
        </w:rPr>
      </w:pPr>
      <w:r w:rsidRPr="00212A1E">
        <w:rPr>
          <w:b/>
          <w:bCs/>
          <w:spacing w:val="-2"/>
          <w:kern w:val="32"/>
          <w:sz w:val="27"/>
          <w:szCs w:val="27"/>
          <w:lang w:val="nl-NL"/>
        </w:rPr>
        <w:t xml:space="preserve">trường THPT </w:t>
      </w:r>
      <w:r w:rsidRPr="00482BC0">
        <w:rPr>
          <w:b/>
          <w:bCs/>
          <w:sz w:val="27"/>
          <w:szCs w:val="27"/>
          <w:lang w:val="nl-NL"/>
        </w:rPr>
        <w:t>đạt mức độ.....</w:t>
      </w:r>
    </w:p>
    <w:p w14:paraId="3CC47301" w14:textId="77777777" w:rsidR="00EA07FE" w:rsidRDefault="00EA07FE" w:rsidP="00EA07FE">
      <w:pPr>
        <w:widowControl w:val="0"/>
        <w:rPr>
          <w:b/>
          <w:bCs/>
          <w:sz w:val="26"/>
          <w:szCs w:val="26"/>
          <w:lang w:val="nl-NL"/>
        </w:rPr>
      </w:pPr>
      <w:r>
        <w:rPr>
          <w:b/>
          <w:bCs/>
          <w:noProof/>
          <w:sz w:val="26"/>
          <w:szCs w:val="26"/>
        </w:rPr>
        <mc:AlternateContent>
          <mc:Choice Requires="wps">
            <w:drawing>
              <wp:anchor distT="0" distB="0" distL="114300" distR="114300" simplePos="0" relativeHeight="251670528" behindDoc="0" locked="0" layoutInCell="1" allowOverlap="1" wp14:anchorId="736A75F4" wp14:editId="563C08DA">
                <wp:simplePos x="0" y="0"/>
                <wp:positionH relativeFrom="column">
                  <wp:posOffset>2359025</wp:posOffset>
                </wp:positionH>
                <wp:positionV relativeFrom="paragraph">
                  <wp:posOffset>31750</wp:posOffset>
                </wp:positionV>
                <wp:extent cx="1226820" cy="0"/>
                <wp:effectExtent l="6350" t="12700" r="5080" b="63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6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31BBBB" id="Straight Arrow Connector 5" o:spid="_x0000_s1026" type="#_x0000_t32" style="position:absolute;margin-left:185.75pt;margin-top:2.5pt;width:96.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"/>
            </w:pict>
          </mc:Fallback>
        </mc:AlternateContent>
      </w:r>
    </w:p>
    <w:p w14:paraId="577CC1CE" w14:textId="77777777" w:rsidR="00EA07FE" w:rsidRPr="00212A1E" w:rsidRDefault="00EA07FE" w:rsidP="00EA07FE">
      <w:pPr>
        <w:widowControl w:val="0"/>
        <w:tabs>
          <w:tab w:val="left" w:pos="567"/>
          <w:tab w:val="right" w:pos="9355"/>
        </w:tabs>
        <w:spacing w:before="240" w:after="120"/>
        <w:ind w:firstLine="567"/>
        <w:jc w:val="center"/>
        <w:rPr>
          <w:szCs w:val="28"/>
          <w:lang w:val="nl-NL"/>
        </w:rPr>
      </w:pPr>
      <w:r w:rsidRPr="00212A1E">
        <w:rPr>
          <w:szCs w:val="28"/>
          <w:lang w:val="nl-NL"/>
        </w:rPr>
        <w:t xml:space="preserve">Kính gửi: </w:t>
      </w:r>
      <w:r w:rsidRPr="00212A1E">
        <w:rPr>
          <w:kern w:val="32"/>
          <w:szCs w:val="28"/>
          <w:lang w:val="nl-NL"/>
        </w:rPr>
        <w:t xml:space="preserve">Sở/Phòng </w:t>
      </w:r>
      <w:r w:rsidRPr="00B44903">
        <w:rPr>
          <w:szCs w:val="28"/>
          <w:lang w:val="vi" w:eastAsia="vi"/>
        </w:rPr>
        <w:t>Giáo dục và Đào tạo</w:t>
      </w:r>
    </w:p>
    <w:p w14:paraId="6823F0DF" w14:textId="77777777" w:rsidR="00EA07FE" w:rsidRPr="00212A1E" w:rsidRDefault="00EA07FE" w:rsidP="00EA07FE">
      <w:pPr>
        <w:widowControl w:val="0"/>
        <w:tabs>
          <w:tab w:val="left" w:pos="567"/>
          <w:tab w:val="right" w:pos="9355"/>
        </w:tabs>
        <w:ind w:firstLine="567"/>
        <w:jc w:val="both"/>
        <w:rPr>
          <w:szCs w:val="28"/>
          <w:lang w:val="nl-NL"/>
        </w:rPr>
      </w:pPr>
    </w:p>
    <w:p w14:paraId="45DC9093" w14:textId="77777777" w:rsidR="00EA07FE" w:rsidRPr="00212A1E" w:rsidRDefault="00EA07FE" w:rsidP="00EA07FE">
      <w:pPr>
        <w:widowControl w:val="0"/>
        <w:tabs>
          <w:tab w:val="left" w:pos="567"/>
          <w:tab w:val="right" w:pos="9355"/>
        </w:tabs>
        <w:spacing w:before="120" w:after="120"/>
        <w:ind w:firstLine="567"/>
        <w:jc w:val="both"/>
        <w:rPr>
          <w:szCs w:val="28"/>
          <w:lang w:val="nl-NL"/>
        </w:rPr>
      </w:pPr>
      <w:r w:rsidRPr="00212A1E">
        <w:rPr>
          <w:szCs w:val="28"/>
          <w:lang w:val="nl-NL"/>
        </w:rPr>
        <w:t xml:space="preserve">Căn cứ </w:t>
      </w:r>
      <w:r w:rsidRPr="00212A1E">
        <w:rPr>
          <w:szCs w:val="28"/>
          <w:lang w:val="nl-NL" w:eastAsia="vi"/>
        </w:rPr>
        <w:t xml:space="preserve">Thông tư số 16/2022/TT-BGDĐT ngày 22 tháng 11 năm 2022 của </w:t>
      </w:r>
      <w:r w:rsidRPr="00B44903">
        <w:rPr>
          <w:szCs w:val="28"/>
          <w:lang w:val="vi" w:eastAsia="vi"/>
        </w:rPr>
        <w:t>Bộ Giáo dục và Đào tạo (GDĐT)</w:t>
      </w:r>
      <w:r w:rsidRPr="00212A1E">
        <w:rPr>
          <w:szCs w:val="28"/>
          <w:lang w:val="nl-NL" w:eastAsia="vi"/>
        </w:rPr>
        <w:t xml:space="preserve"> về việc ban hành quy định tiêu chuẩn thư viện cơ sở giáo dục mầm non và phổ thông (gọi tắt là Thông tư số 16)</w:t>
      </w:r>
      <w:r w:rsidRPr="00212A1E">
        <w:rPr>
          <w:szCs w:val="28"/>
          <w:lang w:val="nl-NL"/>
        </w:rPr>
        <w:t>;</w:t>
      </w:r>
    </w:p>
    <w:p w14:paraId="39A33104" w14:textId="77777777" w:rsidR="00EA07FE" w:rsidRPr="00212A1E" w:rsidRDefault="00EA07FE" w:rsidP="00EA07FE">
      <w:pPr>
        <w:widowControl w:val="0"/>
        <w:tabs>
          <w:tab w:val="left" w:pos="8222"/>
        </w:tabs>
        <w:spacing w:before="120" w:after="120"/>
        <w:ind w:right="-1" w:firstLine="567"/>
        <w:jc w:val="both"/>
        <w:rPr>
          <w:szCs w:val="28"/>
          <w:lang w:val="nl-NL" w:eastAsia="vi"/>
        </w:rPr>
      </w:pPr>
      <w:r w:rsidRPr="00212A1E">
        <w:rPr>
          <w:rFonts w:eastAsia="Calibri"/>
          <w:szCs w:val="28"/>
          <w:lang w:val="nl-NL"/>
        </w:rPr>
        <w:t xml:space="preserve">Căn cứ </w:t>
      </w:r>
      <w:r w:rsidRPr="00212A1E">
        <w:rPr>
          <w:kern w:val="32"/>
          <w:szCs w:val="28"/>
          <w:lang w:val="nl-NL"/>
        </w:rPr>
        <w:t xml:space="preserve">Công văn </w:t>
      </w:r>
      <w:r w:rsidRPr="00212A1E">
        <w:rPr>
          <w:szCs w:val="28"/>
          <w:lang w:val="nl-NL" w:eastAsia="vi"/>
        </w:rPr>
        <w:t>số…./…..</w:t>
      </w:r>
      <w:r w:rsidRPr="00212A1E">
        <w:rPr>
          <w:kern w:val="32"/>
          <w:szCs w:val="28"/>
          <w:lang w:val="nl-NL"/>
        </w:rPr>
        <w:t xml:space="preserve">- ngày …../…./20…. của Sở GDĐT </w:t>
      </w:r>
      <w:r w:rsidRPr="00212A1E">
        <w:rPr>
          <w:szCs w:val="28"/>
          <w:lang w:val="nl-NL"/>
        </w:rPr>
        <w:t xml:space="preserve">về việc hướng dẫn </w:t>
      </w:r>
      <w:r w:rsidRPr="00212A1E">
        <w:rPr>
          <w:rFonts w:eastAsia="Calibri"/>
          <w:szCs w:val="28"/>
          <w:lang w:val="nl-NL"/>
        </w:rPr>
        <w:t>đánh giá và công nhận thư viện;</w:t>
      </w:r>
    </w:p>
    <w:p w14:paraId="449C4995" w14:textId="77777777" w:rsidR="00EA07FE" w:rsidRPr="00212A1E" w:rsidRDefault="00EA07FE" w:rsidP="00EA07FE">
      <w:pPr>
        <w:widowControl w:val="0"/>
        <w:tabs>
          <w:tab w:val="left" w:pos="8222"/>
        </w:tabs>
        <w:spacing w:before="120" w:after="120"/>
        <w:ind w:right="-1" w:firstLine="567"/>
        <w:jc w:val="both"/>
        <w:rPr>
          <w:spacing w:val="-2"/>
          <w:kern w:val="32"/>
          <w:szCs w:val="28"/>
          <w:lang w:val="nl-NL"/>
        </w:rPr>
      </w:pPr>
      <w:r w:rsidRPr="00212A1E">
        <w:rPr>
          <w:rFonts w:eastAsia="Calibri"/>
          <w:spacing w:val="-2"/>
          <w:szCs w:val="28"/>
          <w:lang w:val="nl-NL"/>
        </w:rPr>
        <w:t xml:space="preserve">Căn cứ Kế hoạch </w:t>
      </w:r>
      <w:r w:rsidRPr="00212A1E">
        <w:rPr>
          <w:spacing w:val="-2"/>
          <w:szCs w:val="28"/>
          <w:lang w:val="nl-NL" w:eastAsia="vi"/>
        </w:rPr>
        <w:t>số…./…..</w:t>
      </w:r>
      <w:r w:rsidRPr="00212A1E">
        <w:rPr>
          <w:spacing w:val="-2"/>
          <w:kern w:val="32"/>
          <w:szCs w:val="28"/>
          <w:lang w:val="nl-NL"/>
        </w:rPr>
        <w:t>- ngày…../…./20….của trường THPT….về hoạt động thư viện năm học 202...-202...;</w:t>
      </w:r>
    </w:p>
    <w:p w14:paraId="3ABFBEE2" w14:textId="77777777" w:rsidR="00EA07FE" w:rsidRPr="00212A1E" w:rsidRDefault="00EA07FE" w:rsidP="00EA07FE">
      <w:pPr>
        <w:widowControl w:val="0"/>
        <w:tabs>
          <w:tab w:val="left" w:pos="8222"/>
        </w:tabs>
        <w:spacing w:before="120" w:after="120"/>
        <w:ind w:right="-1" w:firstLine="567"/>
        <w:jc w:val="both"/>
        <w:rPr>
          <w:i/>
          <w:iCs/>
          <w:spacing w:val="-2"/>
          <w:kern w:val="32"/>
          <w:szCs w:val="28"/>
          <w:lang w:val="nl-NL"/>
        </w:rPr>
      </w:pPr>
      <w:r w:rsidRPr="00212A1E">
        <w:rPr>
          <w:spacing w:val="-2"/>
          <w:kern w:val="32"/>
          <w:szCs w:val="28"/>
          <w:lang w:val="nl-NL"/>
        </w:rPr>
        <w:t xml:space="preserve">Qua kết quả tự đánh giá </w:t>
      </w:r>
      <w:r w:rsidRPr="00212A1E">
        <w:rPr>
          <w:spacing w:val="-2"/>
          <w:szCs w:val="28"/>
          <w:lang w:val="nl-NL"/>
        </w:rPr>
        <w:t xml:space="preserve">hoạt động thư viện nhà trường đạt mức độ …. theo </w:t>
      </w:r>
      <w:r w:rsidRPr="00212A1E">
        <w:rPr>
          <w:spacing w:val="-2"/>
          <w:szCs w:val="28"/>
          <w:lang w:val="nl-NL" w:eastAsia="vi"/>
        </w:rPr>
        <w:t xml:space="preserve">Thông tư số 16 và Công văn số…./…..- ngày …../…./20…. của Sở GDĐT về việc hướng dẫn đánh giá và công nhận thư viện </w:t>
      </w:r>
      <w:r w:rsidRPr="00212A1E">
        <w:rPr>
          <w:i/>
          <w:iCs/>
          <w:spacing w:val="-2"/>
          <w:szCs w:val="28"/>
          <w:lang w:val="nl-NL" w:eastAsia="vi"/>
        </w:rPr>
        <w:t>(đính kèm báo cáo tự đánh giá).</w:t>
      </w:r>
    </w:p>
    <w:p w14:paraId="690AB133" w14:textId="77777777" w:rsidR="00EA07FE" w:rsidRPr="00212A1E" w:rsidRDefault="00EA07FE" w:rsidP="00EA07FE">
      <w:pPr>
        <w:widowControl w:val="0"/>
        <w:tabs>
          <w:tab w:val="left" w:pos="8222"/>
        </w:tabs>
        <w:spacing w:before="120" w:after="120"/>
        <w:ind w:right="-1" w:firstLine="567"/>
        <w:jc w:val="both"/>
        <w:rPr>
          <w:kern w:val="32"/>
          <w:szCs w:val="28"/>
          <w:lang w:val="nl-NL"/>
        </w:rPr>
      </w:pPr>
      <w:r w:rsidRPr="00212A1E">
        <w:rPr>
          <w:szCs w:val="28"/>
          <w:lang w:val="nl-NL"/>
        </w:rPr>
        <w:t xml:space="preserve">Trường </w:t>
      </w:r>
      <w:r w:rsidRPr="00212A1E">
        <w:rPr>
          <w:kern w:val="32"/>
          <w:szCs w:val="28"/>
          <w:lang w:val="nl-NL"/>
        </w:rPr>
        <w:t>THCS/THPT đề nghị Sở GDĐT tổ chức đánh giá và công nhận thư viện nhà trường đạt mức độ…../.</w:t>
      </w:r>
    </w:p>
    <w:p w14:paraId="5A3CEE35" w14:textId="77777777" w:rsidR="00EA07FE" w:rsidRDefault="00EA07FE" w:rsidP="00EA07FE">
      <w:pPr>
        <w:widowControl w:val="0"/>
        <w:spacing w:line="120" w:lineRule="auto"/>
        <w:rPr>
          <w:sz w:val="26"/>
          <w:szCs w:val="26"/>
          <w:lang w:val="nl-NL"/>
        </w:rPr>
      </w:pPr>
    </w:p>
    <w:tbl>
      <w:tblPr>
        <w:tblW w:w="9144" w:type="dxa"/>
        <w:jc w:val="center"/>
        <w:tblLayout w:type="fixed"/>
        <w:tblLook w:val="00A0" w:firstRow="1" w:lastRow="0" w:firstColumn="1" w:lastColumn="0" w:noHBand="0" w:noVBand="0"/>
      </w:tblPr>
      <w:tblGrid>
        <w:gridCol w:w="4962"/>
        <w:gridCol w:w="4182"/>
      </w:tblGrid>
      <w:tr w:rsidR="00EA07FE" w:rsidRPr="0089407A" w14:paraId="4B79DAE6" w14:textId="77777777" w:rsidTr="0088110F">
        <w:trPr>
          <w:trHeight w:val="2586"/>
          <w:jc w:val="center"/>
        </w:trPr>
        <w:tc>
          <w:tcPr>
            <w:tcW w:w="4962" w:type="dxa"/>
          </w:tcPr>
          <w:p w14:paraId="6E8B4AAE" w14:textId="77777777" w:rsidR="00EA07FE" w:rsidRPr="0089407A" w:rsidRDefault="00EA07FE" w:rsidP="0088110F">
            <w:pPr>
              <w:widowControl w:val="0"/>
              <w:jc w:val="both"/>
              <w:rPr>
                <w:rFonts w:eastAsia="Calibri"/>
                <w:b/>
                <w:bCs/>
                <w:i/>
                <w:iCs/>
                <w:highlight w:val="white"/>
                <w:shd w:val="clear" w:color="auto" w:fill="FFFFFF"/>
              </w:rPr>
            </w:pPr>
            <w:r w:rsidRPr="0089407A">
              <w:rPr>
                <w:rFonts w:eastAsia="Calibri"/>
                <w:b/>
                <w:bCs/>
                <w:i/>
                <w:iCs/>
                <w:highlight w:val="white"/>
                <w:u w:color="FF0000"/>
                <w:shd w:val="clear" w:color="auto" w:fill="FFFFFF"/>
              </w:rPr>
              <w:t>Nơi nhận</w:t>
            </w:r>
            <w:r w:rsidRPr="0089407A">
              <w:rPr>
                <w:rFonts w:eastAsia="Calibri"/>
                <w:b/>
                <w:bCs/>
                <w:i/>
                <w:iCs/>
                <w:highlight w:val="white"/>
                <w:shd w:val="clear" w:color="auto" w:fill="FFFFFF"/>
              </w:rPr>
              <w:t>:</w:t>
            </w:r>
          </w:p>
          <w:p w14:paraId="70BCF6D6" w14:textId="77777777" w:rsidR="00EA07FE" w:rsidRDefault="00EA07FE" w:rsidP="0088110F">
            <w:pPr>
              <w:widowControl w:val="0"/>
              <w:jc w:val="both"/>
              <w:rPr>
                <w:rFonts w:eastAsia="Calibri"/>
                <w:sz w:val="22"/>
                <w:highlight w:val="white"/>
                <w:shd w:val="clear" w:color="auto" w:fill="FFFFFF"/>
              </w:rPr>
            </w:pPr>
            <w:r>
              <w:rPr>
                <w:rFonts w:eastAsia="Calibri"/>
                <w:sz w:val="22"/>
                <w:highlight w:val="white"/>
                <w:shd w:val="clear" w:color="auto" w:fill="FFFFFF"/>
              </w:rPr>
              <w:t>-…………………….</w:t>
            </w:r>
          </w:p>
          <w:p w14:paraId="1C5652E0" w14:textId="77777777" w:rsidR="00EA07FE" w:rsidRPr="0089407A" w:rsidRDefault="00EA07FE" w:rsidP="0088110F">
            <w:pPr>
              <w:widowControl w:val="0"/>
              <w:jc w:val="both"/>
              <w:rPr>
                <w:rFonts w:eastAsia="Calibri"/>
                <w:sz w:val="22"/>
                <w:highlight w:val="white"/>
                <w:shd w:val="clear" w:color="auto" w:fill="FFFFFF"/>
              </w:rPr>
            </w:pPr>
            <w:r>
              <w:rPr>
                <w:rFonts w:eastAsia="Calibri"/>
                <w:sz w:val="22"/>
                <w:highlight w:val="white"/>
                <w:shd w:val="clear" w:color="auto" w:fill="FFFFFF"/>
              </w:rPr>
              <w:t>-…………………….</w:t>
            </w:r>
          </w:p>
          <w:p w14:paraId="36B61AD7" w14:textId="77777777" w:rsidR="00EA07FE" w:rsidRPr="0089407A" w:rsidRDefault="00EA07FE" w:rsidP="0088110F">
            <w:pPr>
              <w:widowControl w:val="0"/>
              <w:jc w:val="both"/>
              <w:rPr>
                <w:rFonts w:eastAsia="Calibri"/>
                <w:sz w:val="22"/>
                <w:highlight w:val="white"/>
              </w:rPr>
            </w:pPr>
            <w:r w:rsidRPr="0089407A">
              <w:rPr>
                <w:rFonts w:eastAsia="Calibri"/>
                <w:sz w:val="22"/>
                <w:highlight w:val="white"/>
              </w:rPr>
              <w:t>- Lưu: VT,</w:t>
            </w:r>
            <w:r>
              <w:rPr>
                <w:rFonts w:eastAsia="Calibri"/>
                <w:sz w:val="22"/>
                <w:highlight w:val="white"/>
              </w:rPr>
              <w:t>….………</w:t>
            </w:r>
          </w:p>
          <w:p w14:paraId="03307E2E" w14:textId="77777777" w:rsidR="00EA07FE" w:rsidRPr="0089407A" w:rsidRDefault="00EA07FE" w:rsidP="0088110F">
            <w:pPr>
              <w:widowControl w:val="0"/>
              <w:jc w:val="both"/>
              <w:rPr>
                <w:rFonts w:eastAsia="Calibri"/>
                <w:b/>
                <w:bCs/>
                <w:i/>
                <w:iCs/>
                <w:highlight w:val="white"/>
                <w:shd w:val="clear" w:color="auto" w:fill="FFFFFF"/>
              </w:rPr>
            </w:pPr>
          </w:p>
        </w:tc>
        <w:tc>
          <w:tcPr>
            <w:tcW w:w="4182" w:type="dxa"/>
          </w:tcPr>
          <w:p w14:paraId="7665568A" w14:textId="77777777" w:rsidR="00EA07FE" w:rsidRDefault="00EA07FE" w:rsidP="0088110F">
            <w:pPr>
              <w:widowControl w:val="0"/>
              <w:rPr>
                <w:rFonts w:eastAsia="Calibri"/>
                <w:b/>
                <w:bCs/>
                <w:szCs w:val="28"/>
                <w:highlight w:val="white"/>
                <w:shd w:val="clear" w:color="auto" w:fill="FFFFFF"/>
              </w:rPr>
            </w:pPr>
            <w:r>
              <w:rPr>
                <w:rFonts w:eastAsia="Calibri"/>
                <w:b/>
                <w:bCs/>
                <w:szCs w:val="28"/>
                <w:highlight w:val="white"/>
                <w:shd w:val="clear" w:color="auto" w:fill="FFFFFF"/>
              </w:rPr>
              <w:t>HIỆU TRƯỞNG</w:t>
            </w:r>
          </w:p>
          <w:p w14:paraId="28B5F64E" w14:textId="77777777" w:rsidR="00EA07FE" w:rsidRPr="0089407A" w:rsidRDefault="00EA07FE" w:rsidP="0088110F">
            <w:pPr>
              <w:widowControl w:val="0"/>
              <w:rPr>
                <w:rFonts w:eastAsia="Calibri"/>
                <w:b/>
                <w:bCs/>
                <w:sz w:val="26"/>
                <w:szCs w:val="26"/>
                <w:highlight w:val="white"/>
                <w:shd w:val="clear" w:color="auto" w:fill="FFFFFF"/>
              </w:rPr>
            </w:pPr>
            <w:r w:rsidRPr="0089407A">
              <w:rPr>
                <w:i/>
                <w:iCs/>
                <w:sz w:val="26"/>
                <w:szCs w:val="26"/>
              </w:rPr>
              <w:t>(Chữ ký và đóng dấu)</w:t>
            </w:r>
          </w:p>
          <w:p w14:paraId="67B6D6CA" w14:textId="77777777" w:rsidR="00EA07FE" w:rsidRPr="0089407A" w:rsidRDefault="00EA07FE" w:rsidP="0088110F">
            <w:pPr>
              <w:widowControl w:val="0"/>
              <w:rPr>
                <w:rFonts w:eastAsia="Calibri"/>
                <w:b/>
                <w:bCs/>
                <w:szCs w:val="28"/>
                <w:highlight w:val="white"/>
                <w:shd w:val="clear" w:color="auto" w:fill="FFFFFF"/>
              </w:rPr>
            </w:pPr>
          </w:p>
          <w:p w14:paraId="6C5AF605" w14:textId="77777777" w:rsidR="00EA07FE" w:rsidRPr="0089407A" w:rsidRDefault="00EA07FE" w:rsidP="0088110F">
            <w:pPr>
              <w:widowControl w:val="0"/>
              <w:rPr>
                <w:rFonts w:eastAsia="Calibri"/>
                <w:b/>
                <w:bCs/>
                <w:szCs w:val="28"/>
                <w:highlight w:val="white"/>
                <w:shd w:val="clear" w:color="auto" w:fill="FFFFFF"/>
              </w:rPr>
            </w:pPr>
          </w:p>
          <w:p w14:paraId="789D1A92" w14:textId="77777777" w:rsidR="00EA07FE" w:rsidRPr="0089407A" w:rsidRDefault="00EA07FE" w:rsidP="0088110F">
            <w:pPr>
              <w:widowControl w:val="0"/>
              <w:rPr>
                <w:rFonts w:eastAsia="Calibri"/>
                <w:b/>
                <w:bCs/>
                <w:szCs w:val="28"/>
                <w:highlight w:val="white"/>
                <w:shd w:val="clear" w:color="auto" w:fill="FFFFFF"/>
              </w:rPr>
            </w:pPr>
          </w:p>
          <w:p w14:paraId="3E113D83" w14:textId="77777777" w:rsidR="00EA07FE" w:rsidRPr="0089407A" w:rsidRDefault="00EA07FE" w:rsidP="0088110F">
            <w:pPr>
              <w:widowControl w:val="0"/>
              <w:rPr>
                <w:rFonts w:eastAsia="Calibri"/>
                <w:b/>
                <w:bCs/>
                <w:szCs w:val="28"/>
                <w:highlight w:val="white"/>
                <w:shd w:val="clear" w:color="auto" w:fill="FFFFFF"/>
              </w:rPr>
            </w:pPr>
          </w:p>
          <w:p w14:paraId="3671A8C7" w14:textId="77777777" w:rsidR="00EA07FE" w:rsidRPr="0089407A" w:rsidRDefault="00EA07FE" w:rsidP="0088110F">
            <w:pPr>
              <w:widowControl w:val="0"/>
              <w:rPr>
                <w:rFonts w:eastAsia="Calibri"/>
                <w:b/>
                <w:bCs/>
                <w:szCs w:val="28"/>
                <w:highlight w:val="white"/>
                <w:shd w:val="clear" w:color="auto" w:fill="FFFFFF"/>
              </w:rPr>
            </w:pPr>
          </w:p>
          <w:p w14:paraId="41649A22" w14:textId="77777777" w:rsidR="00EA07FE" w:rsidRPr="0089407A" w:rsidRDefault="00EA07FE" w:rsidP="0088110F">
            <w:pPr>
              <w:widowControl w:val="0"/>
              <w:rPr>
                <w:rFonts w:eastAsia="Calibri"/>
                <w:b/>
                <w:bCs/>
                <w:szCs w:val="28"/>
                <w:highlight w:val="white"/>
                <w:shd w:val="clear" w:color="auto" w:fill="FFFFFF"/>
              </w:rPr>
            </w:pPr>
            <w:r>
              <w:rPr>
                <w:rFonts w:eastAsia="Calibri"/>
                <w:b/>
                <w:bCs/>
                <w:szCs w:val="28"/>
                <w:highlight w:val="white"/>
                <w:shd w:val="clear" w:color="auto" w:fill="FFFFFF"/>
              </w:rPr>
              <w:t>………………………….</w:t>
            </w:r>
          </w:p>
        </w:tc>
      </w:tr>
    </w:tbl>
    <w:p w14:paraId="1CCF8D83" w14:textId="77777777" w:rsidR="00EA07FE" w:rsidRDefault="00EA07FE" w:rsidP="00EA07FE">
      <w:pPr>
        <w:widowControl w:val="0"/>
        <w:autoSpaceDE w:val="0"/>
        <w:autoSpaceDN w:val="0"/>
        <w:adjustRightInd w:val="0"/>
        <w:jc w:val="center"/>
        <w:rPr>
          <w:sz w:val="26"/>
          <w:szCs w:val="26"/>
          <w:lang w:val="vi-VN"/>
        </w:rPr>
      </w:pPr>
    </w:p>
    <w:p w14:paraId="617499E7" w14:textId="77777777" w:rsidR="00EA07FE" w:rsidRDefault="00EA07FE" w:rsidP="00EA07FE">
      <w:pPr>
        <w:widowControl w:val="0"/>
        <w:autoSpaceDE w:val="0"/>
        <w:autoSpaceDN w:val="0"/>
        <w:adjustRightInd w:val="0"/>
        <w:jc w:val="center"/>
        <w:rPr>
          <w:sz w:val="26"/>
          <w:szCs w:val="26"/>
          <w:lang w:val="vi-VN"/>
        </w:rPr>
      </w:pPr>
    </w:p>
    <w:p w14:paraId="51411F6A" w14:textId="77777777" w:rsidR="00EA07FE" w:rsidRDefault="00EA07FE" w:rsidP="00EA07FE">
      <w:pPr>
        <w:widowControl w:val="0"/>
        <w:autoSpaceDE w:val="0"/>
        <w:autoSpaceDN w:val="0"/>
        <w:adjustRightInd w:val="0"/>
        <w:jc w:val="center"/>
        <w:rPr>
          <w:sz w:val="26"/>
          <w:szCs w:val="26"/>
          <w:lang w:val="vi-VN"/>
        </w:rPr>
      </w:pPr>
    </w:p>
    <w:p w14:paraId="4A5EFFF2" w14:textId="77777777" w:rsidR="00EA07FE" w:rsidRDefault="00EA07FE" w:rsidP="00EA07FE">
      <w:pPr>
        <w:widowControl w:val="0"/>
        <w:autoSpaceDE w:val="0"/>
        <w:autoSpaceDN w:val="0"/>
        <w:adjustRightInd w:val="0"/>
        <w:jc w:val="center"/>
        <w:rPr>
          <w:sz w:val="26"/>
          <w:szCs w:val="26"/>
          <w:lang w:val="vi-VN"/>
        </w:rPr>
      </w:pPr>
    </w:p>
    <w:p w14:paraId="398DC9F8" w14:textId="77777777" w:rsidR="00EA07FE" w:rsidRDefault="00EA07FE" w:rsidP="00EA07FE">
      <w:pPr>
        <w:widowControl w:val="0"/>
        <w:autoSpaceDE w:val="0"/>
        <w:autoSpaceDN w:val="0"/>
        <w:adjustRightInd w:val="0"/>
        <w:jc w:val="center"/>
        <w:rPr>
          <w:sz w:val="26"/>
          <w:szCs w:val="26"/>
          <w:lang w:val="vi-VN"/>
        </w:rPr>
      </w:pPr>
    </w:p>
    <w:p w14:paraId="0F8A0DE2" w14:textId="77777777" w:rsidR="00EA07FE" w:rsidRDefault="00EA07FE" w:rsidP="00EA07FE">
      <w:pPr>
        <w:widowControl w:val="0"/>
        <w:autoSpaceDE w:val="0"/>
        <w:autoSpaceDN w:val="0"/>
        <w:adjustRightInd w:val="0"/>
        <w:jc w:val="center"/>
        <w:rPr>
          <w:sz w:val="26"/>
          <w:szCs w:val="26"/>
          <w:lang w:val="vi-VN"/>
        </w:rPr>
      </w:pPr>
    </w:p>
    <w:p w14:paraId="3E4341F6" w14:textId="77777777" w:rsidR="00EA07FE" w:rsidRDefault="00EA07FE" w:rsidP="00EA07FE">
      <w:pPr>
        <w:widowControl w:val="0"/>
        <w:autoSpaceDE w:val="0"/>
        <w:autoSpaceDN w:val="0"/>
        <w:adjustRightInd w:val="0"/>
        <w:jc w:val="center"/>
        <w:rPr>
          <w:sz w:val="26"/>
          <w:szCs w:val="26"/>
          <w:lang w:val="vi-VN"/>
        </w:rPr>
      </w:pPr>
    </w:p>
    <w:p w14:paraId="35465050" w14:textId="77777777" w:rsidR="00EA07FE" w:rsidRDefault="00EA07FE" w:rsidP="00EA07FE">
      <w:pPr>
        <w:widowControl w:val="0"/>
        <w:autoSpaceDE w:val="0"/>
        <w:autoSpaceDN w:val="0"/>
        <w:adjustRightInd w:val="0"/>
        <w:jc w:val="center"/>
        <w:rPr>
          <w:sz w:val="26"/>
          <w:szCs w:val="26"/>
          <w:lang w:val="vi-VN"/>
        </w:rPr>
      </w:pPr>
    </w:p>
    <w:p w14:paraId="6583CDA6" w14:textId="77777777" w:rsidR="00EA07FE" w:rsidRDefault="00EA07FE" w:rsidP="00EA07FE">
      <w:pPr>
        <w:widowControl w:val="0"/>
        <w:autoSpaceDE w:val="0"/>
        <w:autoSpaceDN w:val="0"/>
        <w:adjustRightInd w:val="0"/>
        <w:jc w:val="center"/>
        <w:rPr>
          <w:sz w:val="26"/>
          <w:szCs w:val="26"/>
          <w:lang w:val="vi-VN"/>
        </w:rPr>
      </w:pPr>
    </w:p>
    <w:p w14:paraId="0C75492D" w14:textId="77777777" w:rsidR="00EA07FE" w:rsidRDefault="00EA07FE" w:rsidP="00EA07FE">
      <w:pPr>
        <w:widowControl w:val="0"/>
        <w:autoSpaceDE w:val="0"/>
        <w:autoSpaceDN w:val="0"/>
        <w:adjustRightInd w:val="0"/>
        <w:jc w:val="center"/>
        <w:rPr>
          <w:sz w:val="26"/>
          <w:szCs w:val="26"/>
          <w:lang w:val="vi-VN"/>
        </w:rPr>
      </w:pPr>
    </w:p>
    <w:p w14:paraId="0A84FE18" w14:textId="77777777" w:rsidR="00EA07FE" w:rsidRDefault="00EA07FE" w:rsidP="00EA07FE">
      <w:pPr>
        <w:widowControl w:val="0"/>
        <w:autoSpaceDE w:val="0"/>
        <w:autoSpaceDN w:val="0"/>
        <w:adjustRightInd w:val="0"/>
        <w:jc w:val="center"/>
        <w:rPr>
          <w:sz w:val="26"/>
          <w:szCs w:val="26"/>
          <w:lang w:val="vi-VN"/>
        </w:rPr>
      </w:pPr>
    </w:p>
    <w:p w14:paraId="2B14A1C8" w14:textId="77777777" w:rsidR="00EA07FE" w:rsidRDefault="00EA07FE" w:rsidP="00EA07FE">
      <w:pPr>
        <w:widowControl w:val="0"/>
        <w:autoSpaceDE w:val="0"/>
        <w:autoSpaceDN w:val="0"/>
        <w:adjustRightInd w:val="0"/>
        <w:jc w:val="center"/>
        <w:rPr>
          <w:sz w:val="26"/>
          <w:szCs w:val="26"/>
          <w:lang w:val="vi-VN"/>
        </w:rPr>
      </w:pPr>
    </w:p>
    <w:tbl>
      <w:tblPr>
        <w:tblW w:w="9623" w:type="dxa"/>
        <w:jc w:val="center"/>
        <w:tblLook w:val="01E0" w:firstRow="1" w:lastRow="1" w:firstColumn="1" w:lastColumn="1" w:noHBand="0" w:noVBand="0"/>
      </w:tblPr>
      <w:tblGrid>
        <w:gridCol w:w="3669"/>
        <w:gridCol w:w="5954"/>
      </w:tblGrid>
      <w:tr w:rsidR="00EA07FE" w:rsidRPr="00CE5879" w14:paraId="450250C1" w14:textId="77777777" w:rsidTr="0088110F">
        <w:trPr>
          <w:jc w:val="center"/>
        </w:trPr>
        <w:tc>
          <w:tcPr>
            <w:tcW w:w="3669" w:type="dxa"/>
            <w:shd w:val="clear" w:color="auto" w:fill="auto"/>
          </w:tcPr>
          <w:p w14:paraId="518F3EEF" w14:textId="77777777" w:rsidR="00EA07FE" w:rsidRPr="00CE5879" w:rsidRDefault="00EA07FE" w:rsidP="0088110F">
            <w:pPr>
              <w:widowControl w:val="0"/>
              <w:rPr>
                <w:sz w:val="26"/>
                <w:szCs w:val="26"/>
                <w:lang w:val="en-GB" w:eastAsia="en-GB"/>
              </w:rPr>
            </w:pPr>
            <w:r w:rsidRPr="00CE5879">
              <w:rPr>
                <w:sz w:val="26"/>
                <w:szCs w:val="26"/>
                <w:lang w:val="en-GB" w:eastAsia="en-GB"/>
              </w:rPr>
              <w:lastRenderedPageBreak/>
              <w:t>...</w:t>
            </w:r>
          </w:p>
        </w:tc>
        <w:tc>
          <w:tcPr>
            <w:tcW w:w="5954" w:type="dxa"/>
            <w:shd w:val="clear" w:color="auto" w:fill="auto"/>
          </w:tcPr>
          <w:p w14:paraId="7F6E4963" w14:textId="77777777" w:rsidR="00EA07FE" w:rsidRPr="00CE5879" w:rsidRDefault="00EA07FE" w:rsidP="0088110F">
            <w:pPr>
              <w:widowControl w:val="0"/>
              <w:rPr>
                <w:b/>
                <w:sz w:val="26"/>
                <w:szCs w:val="26"/>
                <w:lang w:val="en-GB" w:eastAsia="en-GB"/>
              </w:rPr>
            </w:pPr>
            <w:r w:rsidRPr="00CE5879">
              <w:rPr>
                <w:b/>
                <w:sz w:val="26"/>
                <w:szCs w:val="26"/>
                <w:lang w:val="en-GB" w:eastAsia="en-GB"/>
              </w:rPr>
              <w:t>CỘNG HÒA XÃ HỘI CHỦ NGHĨA VIỆT NAM</w:t>
            </w:r>
          </w:p>
        </w:tc>
      </w:tr>
      <w:tr w:rsidR="00EA07FE" w:rsidRPr="00CE5879" w14:paraId="64740F41" w14:textId="77777777" w:rsidTr="0088110F">
        <w:trPr>
          <w:jc w:val="center"/>
        </w:trPr>
        <w:tc>
          <w:tcPr>
            <w:tcW w:w="3669" w:type="dxa"/>
            <w:shd w:val="clear" w:color="auto" w:fill="auto"/>
          </w:tcPr>
          <w:p w14:paraId="04E0C446" w14:textId="77777777" w:rsidR="00EA07FE" w:rsidRPr="00CE5879" w:rsidRDefault="00EA07FE" w:rsidP="0088110F">
            <w:pPr>
              <w:widowControl w:val="0"/>
              <w:rPr>
                <w:b/>
                <w:sz w:val="26"/>
                <w:szCs w:val="26"/>
                <w:lang w:val="en-GB" w:eastAsia="en-GB"/>
              </w:rPr>
            </w:pPr>
            <w:r w:rsidRPr="00CE5879">
              <w:rPr>
                <w:b/>
                <w:sz w:val="26"/>
                <w:szCs w:val="26"/>
                <w:lang w:val="en-GB" w:eastAsia="en-GB"/>
              </w:rPr>
              <w:t>…</w:t>
            </w:r>
          </w:p>
        </w:tc>
        <w:tc>
          <w:tcPr>
            <w:tcW w:w="5954" w:type="dxa"/>
            <w:shd w:val="clear" w:color="auto" w:fill="auto"/>
          </w:tcPr>
          <w:p w14:paraId="3DD661D5" w14:textId="77777777" w:rsidR="00EA07FE" w:rsidRPr="00CE5879" w:rsidRDefault="00EA07FE" w:rsidP="0088110F">
            <w:pPr>
              <w:widowControl w:val="0"/>
              <w:jc w:val="center"/>
              <w:rPr>
                <w:b/>
                <w:sz w:val="26"/>
                <w:szCs w:val="26"/>
                <w:lang w:val="en-GB" w:eastAsia="en-GB"/>
              </w:rPr>
            </w:pPr>
            <w:r w:rsidRPr="00CE5879">
              <w:rPr>
                <w:b/>
                <w:bCs/>
                <w:sz w:val="26"/>
                <w:szCs w:val="26"/>
                <w:lang w:val="en-GB" w:eastAsia="en-GB"/>
              </w:rPr>
              <w:t>Độc lập - Tự do - Hạnh phúc</w:t>
            </w:r>
          </w:p>
        </w:tc>
      </w:tr>
      <w:tr w:rsidR="00EA07FE" w:rsidRPr="00CE5879" w14:paraId="203389FA" w14:textId="77777777" w:rsidTr="0088110F">
        <w:trPr>
          <w:trHeight w:val="20"/>
          <w:jc w:val="center"/>
        </w:trPr>
        <w:tc>
          <w:tcPr>
            <w:tcW w:w="3669" w:type="dxa"/>
            <w:shd w:val="clear" w:color="auto" w:fill="auto"/>
            <w:vAlign w:val="center"/>
          </w:tcPr>
          <w:p w14:paraId="537A1983" w14:textId="77777777" w:rsidR="00EA07FE" w:rsidRPr="00CE5879" w:rsidRDefault="00EA07FE" w:rsidP="0088110F">
            <w:pPr>
              <w:widowControl w:val="0"/>
              <w:rPr>
                <w:b/>
                <w:sz w:val="26"/>
                <w:szCs w:val="26"/>
                <w:lang w:val="en-GB" w:eastAsia="en-GB"/>
              </w:rPr>
            </w:pPr>
            <w:r>
              <w:rPr>
                <w:rFonts w:eastAsiaTheme="minorHAnsi" w:cstheme="minorBidi"/>
                <w:noProof/>
                <w:sz w:val="26"/>
                <w:szCs w:val="26"/>
              </w:rPr>
              <mc:AlternateContent>
                <mc:Choice Requires="wps">
                  <w:drawing>
                    <wp:anchor distT="4294967295" distB="4294967295" distL="114300" distR="114300" simplePos="0" relativeHeight="251671552" behindDoc="0" locked="0" layoutInCell="1" allowOverlap="1" wp14:anchorId="582C6CBC" wp14:editId="3B544476">
                      <wp:simplePos x="0" y="0"/>
                      <wp:positionH relativeFrom="column">
                        <wp:posOffset>550545</wp:posOffset>
                      </wp:positionH>
                      <wp:positionV relativeFrom="paragraph">
                        <wp:posOffset>15239</wp:posOffset>
                      </wp:positionV>
                      <wp:extent cx="1028700" cy="0"/>
                      <wp:effectExtent l="0" t="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31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FEEF4C8" id="Straight Connector 22"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1.2pt" to="124.3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" strokeweight=".25pt"/>
                  </w:pict>
                </mc:Fallback>
              </mc:AlternateContent>
            </w:r>
          </w:p>
        </w:tc>
        <w:tc>
          <w:tcPr>
            <w:tcW w:w="5954" w:type="dxa"/>
            <w:shd w:val="clear" w:color="auto" w:fill="auto"/>
            <w:vAlign w:val="center"/>
          </w:tcPr>
          <w:p w14:paraId="0E319BD2" w14:textId="77777777" w:rsidR="00EA07FE" w:rsidRPr="00CE5879" w:rsidRDefault="00EA07FE" w:rsidP="0088110F">
            <w:pPr>
              <w:widowControl w:val="0"/>
              <w:rPr>
                <w:bCs/>
                <w:sz w:val="26"/>
                <w:szCs w:val="26"/>
                <w:lang w:val="en-GB" w:eastAsia="en-GB"/>
              </w:rPr>
            </w:pPr>
            <w:r>
              <w:rPr>
                <w:bCs/>
                <w:noProof/>
                <w:sz w:val="26"/>
                <w:szCs w:val="26"/>
              </w:rPr>
              <mc:AlternateContent>
                <mc:Choice Requires="wps">
                  <w:drawing>
                    <wp:anchor distT="0" distB="0" distL="114300" distR="114300" simplePos="0" relativeHeight="251672576" behindDoc="0" locked="0" layoutInCell="1" allowOverlap="1" wp14:anchorId="2AD32661" wp14:editId="017423F8">
                      <wp:simplePos x="0" y="0"/>
                      <wp:positionH relativeFrom="column">
                        <wp:posOffset>822325</wp:posOffset>
                      </wp:positionH>
                      <wp:positionV relativeFrom="paragraph">
                        <wp:posOffset>19050</wp:posOffset>
                      </wp:positionV>
                      <wp:extent cx="1993900" cy="0"/>
                      <wp:effectExtent l="10795" t="10160" r="5080" b="889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390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2C26E0" id="Straight Arrow Connector 21" o:spid="_x0000_s1026" type="#_x0000_t32" style="position:absolute;margin-left:64.75pt;margin-top:1.5pt;width:157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" strokeweight=".5pt"/>
                  </w:pict>
                </mc:Fallback>
              </mc:AlternateContent>
            </w:r>
          </w:p>
        </w:tc>
      </w:tr>
      <w:tr w:rsidR="00EA07FE" w:rsidRPr="00CE5879" w14:paraId="2C275A97" w14:textId="77777777" w:rsidTr="0088110F">
        <w:trPr>
          <w:jc w:val="center"/>
        </w:trPr>
        <w:tc>
          <w:tcPr>
            <w:tcW w:w="3669" w:type="dxa"/>
            <w:shd w:val="clear" w:color="auto" w:fill="auto"/>
          </w:tcPr>
          <w:p w14:paraId="7441089E" w14:textId="77777777" w:rsidR="00EA07FE" w:rsidRPr="001943E0" w:rsidRDefault="00EA07FE" w:rsidP="0088110F">
            <w:pPr>
              <w:widowControl w:val="0"/>
              <w:rPr>
                <w:sz w:val="25"/>
                <w:szCs w:val="25"/>
                <w:lang w:val="en-GB" w:eastAsia="en-GB"/>
              </w:rPr>
            </w:pPr>
            <w:r w:rsidRPr="001943E0">
              <w:rPr>
                <w:sz w:val="25"/>
                <w:szCs w:val="25"/>
                <w:lang w:val="en-GB" w:eastAsia="en-GB"/>
              </w:rPr>
              <w:t>Số:</w:t>
            </w:r>
            <w:r>
              <w:rPr>
                <w:sz w:val="25"/>
                <w:szCs w:val="25"/>
                <w:lang w:val="en-GB" w:eastAsia="en-GB"/>
              </w:rPr>
              <w:t>…</w:t>
            </w:r>
            <w:r w:rsidRPr="001943E0">
              <w:rPr>
                <w:sz w:val="25"/>
                <w:szCs w:val="25"/>
                <w:lang w:val="en-GB" w:eastAsia="en-GB"/>
              </w:rPr>
              <w:t>/BC-</w:t>
            </w:r>
            <w:r>
              <w:rPr>
                <w:sz w:val="25"/>
                <w:szCs w:val="25"/>
                <w:lang w:val="en-GB" w:eastAsia="en-GB"/>
              </w:rPr>
              <w:t>….</w:t>
            </w:r>
          </w:p>
        </w:tc>
        <w:tc>
          <w:tcPr>
            <w:tcW w:w="5954" w:type="dxa"/>
            <w:shd w:val="clear" w:color="auto" w:fill="auto"/>
          </w:tcPr>
          <w:p w14:paraId="7DF49C91" w14:textId="77777777" w:rsidR="00EA07FE" w:rsidRPr="00CE5879" w:rsidRDefault="00EA07FE" w:rsidP="0088110F">
            <w:pPr>
              <w:widowControl w:val="0"/>
              <w:rPr>
                <w:bCs/>
                <w:sz w:val="26"/>
                <w:szCs w:val="26"/>
                <w:lang w:val="en-GB" w:eastAsia="en-GB"/>
              </w:rPr>
            </w:pPr>
            <w:r w:rsidRPr="00CE5879">
              <w:rPr>
                <w:sz w:val="26"/>
                <w:szCs w:val="26"/>
                <w:lang w:val="en-GB" w:eastAsia="en-GB"/>
              </w:rPr>
              <w:t>.......................</w:t>
            </w:r>
            <w:r w:rsidRPr="00CE5879">
              <w:rPr>
                <w:i/>
                <w:sz w:val="26"/>
                <w:szCs w:val="26"/>
                <w:lang w:val="en-GB" w:eastAsia="en-GB"/>
              </w:rPr>
              <w:t>, ngày     tháng    năm 20</w:t>
            </w:r>
            <w:r>
              <w:rPr>
                <w:i/>
                <w:sz w:val="26"/>
                <w:szCs w:val="26"/>
                <w:lang w:val="en-GB" w:eastAsia="en-GB"/>
              </w:rPr>
              <w:t>2</w:t>
            </w:r>
            <w:r>
              <w:rPr>
                <w:spacing w:val="-6"/>
                <w:kern w:val="32"/>
                <w:sz w:val="26"/>
                <w:szCs w:val="26"/>
              </w:rPr>
              <w:t>….</w:t>
            </w:r>
          </w:p>
        </w:tc>
      </w:tr>
    </w:tbl>
    <w:p w14:paraId="7CCB2CB1" w14:textId="77777777" w:rsidR="00EA07FE" w:rsidRDefault="00EA07FE" w:rsidP="00EA07FE">
      <w:pPr>
        <w:widowControl w:val="0"/>
      </w:pPr>
    </w:p>
    <w:p w14:paraId="197E7A57" w14:textId="77777777" w:rsidR="00EA07FE" w:rsidRPr="001943E0" w:rsidRDefault="00EA07FE" w:rsidP="00EA07FE">
      <w:pPr>
        <w:widowControl w:val="0"/>
        <w:spacing w:before="120"/>
        <w:jc w:val="center"/>
        <w:rPr>
          <w:b/>
          <w:bCs/>
          <w:szCs w:val="28"/>
        </w:rPr>
      </w:pPr>
      <w:r w:rsidRPr="001943E0">
        <w:rPr>
          <w:b/>
          <w:bCs/>
          <w:szCs w:val="28"/>
        </w:rPr>
        <w:t>BÁO CÁO</w:t>
      </w:r>
    </w:p>
    <w:p w14:paraId="24280EC9" w14:textId="77777777" w:rsidR="00EA07FE" w:rsidRDefault="00EA07FE" w:rsidP="00EA07FE">
      <w:pPr>
        <w:widowControl w:val="0"/>
        <w:jc w:val="center"/>
        <w:rPr>
          <w:b/>
          <w:bCs/>
          <w:sz w:val="26"/>
          <w:szCs w:val="26"/>
          <w:lang w:val="nl-NL"/>
        </w:rPr>
      </w:pPr>
      <w:r>
        <w:rPr>
          <w:b/>
          <w:bCs/>
          <w:sz w:val="26"/>
          <w:szCs w:val="26"/>
        </w:rPr>
        <w:t>Kết quả tự</w:t>
      </w:r>
      <w:r w:rsidRPr="001E3665">
        <w:rPr>
          <w:b/>
          <w:bCs/>
          <w:sz w:val="26"/>
          <w:szCs w:val="26"/>
        </w:rPr>
        <w:t xml:space="preserve"> đánh giá </w:t>
      </w:r>
      <w:r>
        <w:rPr>
          <w:b/>
          <w:bCs/>
          <w:sz w:val="26"/>
          <w:szCs w:val="26"/>
        </w:rPr>
        <w:t xml:space="preserve">hoạt động </w:t>
      </w:r>
      <w:r w:rsidRPr="001E3665">
        <w:rPr>
          <w:b/>
          <w:bCs/>
          <w:sz w:val="26"/>
          <w:szCs w:val="26"/>
          <w:lang w:val="nl-NL"/>
        </w:rPr>
        <w:t>thư viện</w:t>
      </w:r>
      <w:r>
        <w:rPr>
          <w:b/>
          <w:bCs/>
          <w:sz w:val="26"/>
          <w:szCs w:val="26"/>
          <w:lang w:val="nl-NL"/>
        </w:rPr>
        <w:t xml:space="preserve"> năm học 202...-202...</w:t>
      </w:r>
    </w:p>
    <w:p w14:paraId="2FCBEAD2" w14:textId="77777777" w:rsidR="00EA07FE" w:rsidRDefault="00EA07FE" w:rsidP="00EA07FE">
      <w:pPr>
        <w:widowControl w:val="0"/>
        <w:jc w:val="center"/>
        <w:rPr>
          <w:b/>
          <w:bCs/>
          <w:sz w:val="26"/>
          <w:szCs w:val="26"/>
          <w:lang w:val="nl-NL"/>
        </w:rPr>
      </w:pPr>
      <w:r>
        <w:rPr>
          <w:b/>
          <w:bCs/>
          <w:noProof/>
          <w:sz w:val="26"/>
          <w:szCs w:val="26"/>
        </w:rPr>
        <mc:AlternateContent>
          <mc:Choice Requires="wps">
            <w:drawing>
              <wp:anchor distT="0" distB="0" distL="114300" distR="114300" simplePos="0" relativeHeight="251673600" behindDoc="0" locked="0" layoutInCell="1" allowOverlap="1" wp14:anchorId="5F949491" wp14:editId="621476B6">
                <wp:simplePos x="0" y="0"/>
                <wp:positionH relativeFrom="column">
                  <wp:posOffset>2301240</wp:posOffset>
                </wp:positionH>
                <wp:positionV relativeFrom="paragraph">
                  <wp:posOffset>59055</wp:posOffset>
                </wp:positionV>
                <wp:extent cx="1226820" cy="0"/>
                <wp:effectExtent l="11430" t="8890" r="9525" b="1016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6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313B52" id="Straight Arrow Connector 19" o:spid="_x0000_s1026" type="#_x0000_t32" style="position:absolute;margin-left:181.2pt;margin-top:4.65pt;width:96.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"/>
            </w:pict>
          </mc:Fallback>
        </mc:AlternateContent>
      </w:r>
    </w:p>
    <w:p w14:paraId="3CFC3DCD" w14:textId="77777777" w:rsidR="00EA07FE" w:rsidRPr="00212A1E" w:rsidRDefault="00EA07FE" w:rsidP="00EA07FE">
      <w:pPr>
        <w:widowControl w:val="0"/>
        <w:tabs>
          <w:tab w:val="left" w:pos="567"/>
          <w:tab w:val="right" w:pos="9355"/>
        </w:tabs>
        <w:spacing w:before="240" w:after="120"/>
        <w:ind w:firstLine="567"/>
        <w:jc w:val="both"/>
        <w:rPr>
          <w:szCs w:val="28"/>
          <w:lang w:val="nl-NL"/>
        </w:rPr>
      </w:pPr>
      <w:r w:rsidRPr="00212A1E">
        <w:rPr>
          <w:szCs w:val="28"/>
          <w:lang w:val="nl-NL"/>
        </w:rPr>
        <w:t xml:space="preserve">Căn cứ </w:t>
      </w:r>
      <w:r w:rsidRPr="00212A1E">
        <w:rPr>
          <w:szCs w:val="28"/>
          <w:lang w:val="nl-NL" w:eastAsia="vi"/>
        </w:rPr>
        <w:t xml:space="preserve">Thông tư số 16/2022/TT-BGDĐT ngày 22 tháng 11 năm 2022 của </w:t>
      </w:r>
      <w:r w:rsidRPr="00B44903">
        <w:rPr>
          <w:szCs w:val="28"/>
          <w:lang w:val="vi" w:eastAsia="vi"/>
        </w:rPr>
        <w:t>Bộ Giáo dục và Đào tạo (GDĐT)</w:t>
      </w:r>
      <w:r w:rsidRPr="00212A1E">
        <w:rPr>
          <w:szCs w:val="28"/>
          <w:lang w:val="nl-NL" w:eastAsia="vi"/>
        </w:rPr>
        <w:t xml:space="preserve"> về việc ban hành Quy định tiêu chuẩn thư viện cơ sở giáo dục mầm non và phổ thông (gọi tắt là Thông tư số 16)</w:t>
      </w:r>
      <w:r w:rsidRPr="00212A1E">
        <w:rPr>
          <w:szCs w:val="28"/>
          <w:lang w:val="nl-NL"/>
        </w:rPr>
        <w:t>;</w:t>
      </w:r>
    </w:p>
    <w:p w14:paraId="33DBAE33" w14:textId="77777777" w:rsidR="00EA07FE" w:rsidRPr="00212A1E" w:rsidRDefault="00EA07FE" w:rsidP="00EA07FE">
      <w:pPr>
        <w:widowControl w:val="0"/>
        <w:tabs>
          <w:tab w:val="left" w:pos="8222"/>
        </w:tabs>
        <w:spacing w:before="120" w:after="120"/>
        <w:ind w:right="-1" w:firstLine="567"/>
        <w:jc w:val="both"/>
        <w:rPr>
          <w:szCs w:val="28"/>
          <w:lang w:val="nl-NL" w:eastAsia="vi"/>
        </w:rPr>
      </w:pPr>
      <w:r w:rsidRPr="00212A1E">
        <w:rPr>
          <w:rFonts w:eastAsia="Calibri"/>
          <w:szCs w:val="28"/>
          <w:lang w:val="nl-NL"/>
        </w:rPr>
        <w:t xml:space="preserve">Căn cứ </w:t>
      </w:r>
      <w:r w:rsidRPr="00212A1E">
        <w:rPr>
          <w:kern w:val="32"/>
          <w:szCs w:val="28"/>
          <w:lang w:val="nl-NL"/>
        </w:rPr>
        <w:t xml:space="preserve">Công văn </w:t>
      </w:r>
      <w:r w:rsidRPr="00212A1E">
        <w:rPr>
          <w:szCs w:val="28"/>
          <w:lang w:val="nl-NL" w:eastAsia="vi"/>
        </w:rPr>
        <w:t>số…./…..</w:t>
      </w:r>
      <w:r w:rsidRPr="00212A1E">
        <w:rPr>
          <w:kern w:val="32"/>
          <w:szCs w:val="28"/>
          <w:lang w:val="nl-NL"/>
        </w:rPr>
        <w:t xml:space="preserve">- ngày …../…./20…. của Sở GDĐT </w:t>
      </w:r>
      <w:r w:rsidRPr="00212A1E">
        <w:rPr>
          <w:szCs w:val="28"/>
          <w:lang w:val="nl-NL"/>
        </w:rPr>
        <w:t>về việc hướng dẫn đánh giá và công nhận thư viện;</w:t>
      </w:r>
    </w:p>
    <w:p w14:paraId="0DB6B45F" w14:textId="77777777" w:rsidR="00EA07FE" w:rsidRPr="00212A1E" w:rsidRDefault="00EA07FE" w:rsidP="00EA07FE">
      <w:pPr>
        <w:widowControl w:val="0"/>
        <w:tabs>
          <w:tab w:val="left" w:pos="8222"/>
        </w:tabs>
        <w:spacing w:before="120" w:after="120"/>
        <w:ind w:right="-1" w:firstLine="567"/>
        <w:jc w:val="both"/>
        <w:rPr>
          <w:spacing w:val="-2"/>
          <w:kern w:val="32"/>
          <w:szCs w:val="28"/>
          <w:lang w:val="nl-NL"/>
        </w:rPr>
      </w:pPr>
      <w:bookmarkStart w:id="1" w:name="_Hlk144738055"/>
      <w:r w:rsidRPr="00212A1E">
        <w:rPr>
          <w:rFonts w:eastAsia="Calibri"/>
          <w:spacing w:val="-2"/>
          <w:szCs w:val="28"/>
          <w:lang w:val="nl-NL"/>
        </w:rPr>
        <w:t xml:space="preserve">Căn cứ Kế hoạch </w:t>
      </w:r>
      <w:r w:rsidRPr="00212A1E">
        <w:rPr>
          <w:spacing w:val="-2"/>
          <w:szCs w:val="28"/>
          <w:lang w:val="nl-NL" w:eastAsia="vi"/>
        </w:rPr>
        <w:t>số…./…..</w:t>
      </w:r>
      <w:r w:rsidRPr="00212A1E">
        <w:rPr>
          <w:spacing w:val="-2"/>
          <w:kern w:val="32"/>
          <w:szCs w:val="28"/>
          <w:lang w:val="nl-NL"/>
        </w:rPr>
        <w:t>- ngày…../…./20….của trường THPT….về hoạt động thư viện năm học 202...-202...;</w:t>
      </w:r>
      <w:bookmarkEnd w:id="1"/>
    </w:p>
    <w:p w14:paraId="35324BD2" w14:textId="77777777" w:rsidR="00EA07FE" w:rsidRPr="00212A1E" w:rsidRDefault="00EA07FE" w:rsidP="00EA07FE">
      <w:pPr>
        <w:widowControl w:val="0"/>
        <w:tabs>
          <w:tab w:val="left" w:pos="8222"/>
        </w:tabs>
        <w:spacing w:before="120" w:after="120"/>
        <w:ind w:right="-1" w:firstLine="567"/>
        <w:jc w:val="both"/>
        <w:rPr>
          <w:szCs w:val="28"/>
          <w:lang w:val="nl-NL"/>
        </w:rPr>
      </w:pPr>
      <w:r w:rsidRPr="00212A1E">
        <w:rPr>
          <w:szCs w:val="28"/>
          <w:lang w:val="nl-NL"/>
        </w:rPr>
        <w:t xml:space="preserve">Trường </w:t>
      </w:r>
      <w:r w:rsidRPr="00212A1E">
        <w:rPr>
          <w:kern w:val="32"/>
          <w:szCs w:val="28"/>
          <w:lang w:val="nl-NL"/>
        </w:rPr>
        <w:t>THPT….báo cáo k</w:t>
      </w:r>
      <w:r w:rsidRPr="00212A1E">
        <w:rPr>
          <w:szCs w:val="28"/>
          <w:lang w:val="nl-NL"/>
        </w:rPr>
        <w:t>ết quả tự đánh giá hoạt động thư viện năm học 202...-202... như sau:</w:t>
      </w:r>
    </w:p>
    <w:p w14:paraId="659390AD" w14:textId="77777777" w:rsidR="00EA07FE" w:rsidRDefault="00EA07FE" w:rsidP="00EA07FE">
      <w:pPr>
        <w:widowControl w:val="0"/>
        <w:spacing w:before="120" w:after="120"/>
        <w:ind w:firstLine="567"/>
        <w:jc w:val="both"/>
        <w:rPr>
          <w:b/>
          <w:bCs/>
          <w:sz w:val="26"/>
          <w:szCs w:val="26"/>
          <w:lang w:val="nl-NL"/>
        </w:rPr>
      </w:pPr>
      <w:r>
        <w:rPr>
          <w:b/>
          <w:bCs/>
          <w:sz w:val="26"/>
          <w:szCs w:val="26"/>
          <w:lang w:val="nl-NL"/>
        </w:rPr>
        <w:t>I. ĐẶC ĐIỂM TÌNH HÌNH</w:t>
      </w:r>
    </w:p>
    <w:p w14:paraId="6922316F" w14:textId="77777777" w:rsidR="00EA07FE" w:rsidRDefault="00EA07FE" w:rsidP="00EA07FE">
      <w:pPr>
        <w:widowControl w:val="0"/>
        <w:spacing w:before="120" w:after="120"/>
        <w:ind w:firstLine="567"/>
        <w:jc w:val="both"/>
        <w:rPr>
          <w:b/>
          <w:bCs/>
          <w:sz w:val="26"/>
          <w:szCs w:val="26"/>
          <w:lang w:val="nl-NL"/>
        </w:rPr>
      </w:pPr>
      <w:r>
        <w:rPr>
          <w:b/>
          <w:bCs/>
          <w:sz w:val="26"/>
          <w:szCs w:val="26"/>
          <w:lang w:val="nl-NL"/>
        </w:rPr>
        <w:t>1. Quy mô số lớp/học sinh</w:t>
      </w:r>
    </w:p>
    <w:p w14:paraId="5FCF6170" w14:textId="77777777" w:rsidR="00EA07FE" w:rsidRDefault="00EA07FE" w:rsidP="00EA07FE">
      <w:pPr>
        <w:widowControl w:val="0"/>
        <w:spacing w:line="72" w:lineRule="auto"/>
        <w:ind w:firstLine="567"/>
        <w:jc w:val="both"/>
        <w:rPr>
          <w:b/>
          <w:bCs/>
          <w:sz w:val="26"/>
          <w:szCs w:val="26"/>
          <w:lang w:val="nl-NL"/>
        </w:rPr>
      </w:pPr>
    </w:p>
    <w:tbl>
      <w:tblPr>
        <w:tblStyle w:val="TableGrid"/>
        <w:tblW w:w="0" w:type="auto"/>
        <w:jc w:val="center"/>
        <w:tblLook w:val="04A0" w:firstRow="1" w:lastRow="0" w:firstColumn="1" w:lastColumn="0" w:noHBand="0" w:noVBand="1"/>
      </w:tblPr>
      <w:tblGrid>
        <w:gridCol w:w="1946"/>
        <w:gridCol w:w="1559"/>
        <w:gridCol w:w="1559"/>
        <w:gridCol w:w="1559"/>
        <w:gridCol w:w="2089"/>
      </w:tblGrid>
      <w:tr w:rsidR="00EA07FE" w14:paraId="33987F64" w14:textId="77777777" w:rsidTr="0088110F">
        <w:trPr>
          <w:trHeight w:val="340"/>
          <w:jc w:val="center"/>
        </w:trPr>
        <w:tc>
          <w:tcPr>
            <w:tcW w:w="1946" w:type="dxa"/>
            <w:vAlign w:val="center"/>
          </w:tcPr>
          <w:p w14:paraId="31D9F807" w14:textId="77777777" w:rsidR="00EA07FE" w:rsidRPr="00765CD8" w:rsidRDefault="00EA07FE" w:rsidP="0088110F">
            <w:pPr>
              <w:widowControl w:val="0"/>
              <w:rPr>
                <w:b/>
                <w:bCs/>
                <w:sz w:val="27"/>
                <w:szCs w:val="27"/>
                <w:lang w:val="nl-NL"/>
              </w:rPr>
            </w:pPr>
            <w:r w:rsidRPr="00765CD8">
              <w:rPr>
                <w:b/>
                <w:bCs/>
                <w:sz w:val="27"/>
                <w:szCs w:val="27"/>
                <w:lang w:val="nl-NL"/>
              </w:rPr>
              <w:t>Số liệu</w:t>
            </w:r>
          </w:p>
        </w:tc>
        <w:tc>
          <w:tcPr>
            <w:tcW w:w="1559" w:type="dxa"/>
            <w:vAlign w:val="center"/>
          </w:tcPr>
          <w:p w14:paraId="120D056E" w14:textId="77777777" w:rsidR="00EA07FE" w:rsidRPr="00765CD8" w:rsidRDefault="00EA07FE" w:rsidP="0088110F">
            <w:pPr>
              <w:widowControl w:val="0"/>
              <w:rPr>
                <w:b/>
                <w:bCs/>
                <w:sz w:val="27"/>
                <w:szCs w:val="27"/>
                <w:lang w:val="nl-NL"/>
              </w:rPr>
            </w:pPr>
            <w:r w:rsidRPr="00765CD8">
              <w:rPr>
                <w:b/>
                <w:bCs/>
                <w:sz w:val="27"/>
                <w:szCs w:val="27"/>
                <w:lang w:val="nl-NL"/>
              </w:rPr>
              <w:t>Khối lớp...</w:t>
            </w:r>
          </w:p>
        </w:tc>
        <w:tc>
          <w:tcPr>
            <w:tcW w:w="1559" w:type="dxa"/>
            <w:vAlign w:val="center"/>
          </w:tcPr>
          <w:p w14:paraId="1895FB1F" w14:textId="77777777" w:rsidR="00EA07FE" w:rsidRPr="00765CD8" w:rsidRDefault="00EA07FE" w:rsidP="0088110F">
            <w:pPr>
              <w:widowControl w:val="0"/>
              <w:rPr>
                <w:b/>
                <w:bCs/>
                <w:sz w:val="27"/>
                <w:szCs w:val="27"/>
                <w:lang w:val="nl-NL"/>
              </w:rPr>
            </w:pPr>
            <w:r w:rsidRPr="00765CD8">
              <w:rPr>
                <w:b/>
                <w:bCs/>
                <w:sz w:val="27"/>
                <w:szCs w:val="27"/>
                <w:lang w:val="nl-NL"/>
              </w:rPr>
              <w:t>Khối lớp...</w:t>
            </w:r>
          </w:p>
        </w:tc>
        <w:tc>
          <w:tcPr>
            <w:tcW w:w="1559" w:type="dxa"/>
            <w:vAlign w:val="center"/>
          </w:tcPr>
          <w:p w14:paraId="4CCF838B" w14:textId="77777777" w:rsidR="00EA07FE" w:rsidRPr="00765CD8" w:rsidRDefault="00EA07FE" w:rsidP="0088110F">
            <w:pPr>
              <w:widowControl w:val="0"/>
              <w:rPr>
                <w:b/>
                <w:bCs/>
                <w:sz w:val="27"/>
                <w:szCs w:val="27"/>
                <w:lang w:val="nl-NL"/>
              </w:rPr>
            </w:pPr>
            <w:r w:rsidRPr="00765CD8">
              <w:rPr>
                <w:b/>
                <w:bCs/>
                <w:sz w:val="27"/>
                <w:szCs w:val="27"/>
                <w:lang w:val="nl-NL"/>
              </w:rPr>
              <w:t>........</w:t>
            </w:r>
          </w:p>
        </w:tc>
        <w:tc>
          <w:tcPr>
            <w:tcW w:w="2089" w:type="dxa"/>
            <w:vAlign w:val="center"/>
          </w:tcPr>
          <w:p w14:paraId="4FF63693" w14:textId="77777777" w:rsidR="00EA07FE" w:rsidRPr="00765CD8" w:rsidRDefault="00EA07FE" w:rsidP="0088110F">
            <w:pPr>
              <w:widowControl w:val="0"/>
              <w:rPr>
                <w:b/>
                <w:bCs/>
                <w:sz w:val="27"/>
                <w:szCs w:val="27"/>
                <w:lang w:val="nl-NL"/>
              </w:rPr>
            </w:pPr>
            <w:r w:rsidRPr="00765CD8">
              <w:rPr>
                <w:b/>
                <w:bCs/>
                <w:sz w:val="27"/>
                <w:szCs w:val="27"/>
                <w:lang w:val="nl-NL"/>
              </w:rPr>
              <w:t>Tổng cộng</w:t>
            </w:r>
          </w:p>
        </w:tc>
      </w:tr>
      <w:tr w:rsidR="00EA07FE" w14:paraId="080C0FDB" w14:textId="77777777" w:rsidTr="0088110F">
        <w:trPr>
          <w:trHeight w:val="340"/>
          <w:jc w:val="center"/>
        </w:trPr>
        <w:tc>
          <w:tcPr>
            <w:tcW w:w="1946" w:type="dxa"/>
            <w:vAlign w:val="center"/>
          </w:tcPr>
          <w:p w14:paraId="7C5BFEEF" w14:textId="77777777" w:rsidR="00EA07FE" w:rsidRPr="00765CD8" w:rsidRDefault="00EA07FE" w:rsidP="0088110F">
            <w:pPr>
              <w:widowControl w:val="0"/>
              <w:jc w:val="both"/>
              <w:rPr>
                <w:szCs w:val="28"/>
                <w:lang w:val="nl-NL"/>
              </w:rPr>
            </w:pPr>
            <w:r w:rsidRPr="00765CD8">
              <w:rPr>
                <w:szCs w:val="28"/>
                <w:lang w:val="nl-NL"/>
              </w:rPr>
              <w:t>Số lớp</w:t>
            </w:r>
          </w:p>
        </w:tc>
        <w:tc>
          <w:tcPr>
            <w:tcW w:w="1559" w:type="dxa"/>
            <w:vAlign w:val="center"/>
          </w:tcPr>
          <w:p w14:paraId="70500E55" w14:textId="77777777" w:rsidR="00EA07FE" w:rsidRPr="00765CD8" w:rsidRDefault="00EA07FE" w:rsidP="0088110F">
            <w:pPr>
              <w:widowControl w:val="0"/>
              <w:jc w:val="both"/>
              <w:rPr>
                <w:szCs w:val="28"/>
                <w:lang w:val="nl-NL"/>
              </w:rPr>
            </w:pPr>
          </w:p>
        </w:tc>
        <w:tc>
          <w:tcPr>
            <w:tcW w:w="1559" w:type="dxa"/>
            <w:vAlign w:val="center"/>
          </w:tcPr>
          <w:p w14:paraId="4A42C84B" w14:textId="77777777" w:rsidR="00EA07FE" w:rsidRPr="00765CD8" w:rsidRDefault="00EA07FE" w:rsidP="0088110F">
            <w:pPr>
              <w:widowControl w:val="0"/>
              <w:jc w:val="both"/>
              <w:rPr>
                <w:szCs w:val="28"/>
                <w:lang w:val="nl-NL"/>
              </w:rPr>
            </w:pPr>
          </w:p>
        </w:tc>
        <w:tc>
          <w:tcPr>
            <w:tcW w:w="1559" w:type="dxa"/>
            <w:vAlign w:val="center"/>
          </w:tcPr>
          <w:p w14:paraId="7F0AB0FF" w14:textId="77777777" w:rsidR="00EA07FE" w:rsidRPr="00765CD8" w:rsidRDefault="00EA07FE" w:rsidP="0088110F">
            <w:pPr>
              <w:widowControl w:val="0"/>
              <w:jc w:val="both"/>
              <w:rPr>
                <w:szCs w:val="28"/>
                <w:lang w:val="nl-NL"/>
              </w:rPr>
            </w:pPr>
          </w:p>
        </w:tc>
        <w:tc>
          <w:tcPr>
            <w:tcW w:w="2089" w:type="dxa"/>
            <w:vAlign w:val="center"/>
          </w:tcPr>
          <w:p w14:paraId="583518FA" w14:textId="77777777" w:rsidR="00EA07FE" w:rsidRPr="00765CD8" w:rsidRDefault="00EA07FE" w:rsidP="0088110F">
            <w:pPr>
              <w:widowControl w:val="0"/>
              <w:jc w:val="both"/>
              <w:rPr>
                <w:szCs w:val="28"/>
                <w:lang w:val="nl-NL"/>
              </w:rPr>
            </w:pPr>
          </w:p>
        </w:tc>
      </w:tr>
      <w:tr w:rsidR="00EA07FE" w14:paraId="0F9E3F95" w14:textId="77777777" w:rsidTr="0088110F">
        <w:trPr>
          <w:trHeight w:val="340"/>
          <w:jc w:val="center"/>
        </w:trPr>
        <w:tc>
          <w:tcPr>
            <w:tcW w:w="1946" w:type="dxa"/>
            <w:vAlign w:val="center"/>
          </w:tcPr>
          <w:p w14:paraId="51C900A6" w14:textId="77777777" w:rsidR="00EA07FE" w:rsidRPr="00765CD8" w:rsidRDefault="00EA07FE" w:rsidP="0088110F">
            <w:pPr>
              <w:widowControl w:val="0"/>
              <w:jc w:val="both"/>
              <w:rPr>
                <w:szCs w:val="28"/>
                <w:lang w:val="nl-NL"/>
              </w:rPr>
            </w:pPr>
            <w:r w:rsidRPr="00765CD8">
              <w:rPr>
                <w:szCs w:val="28"/>
                <w:lang w:val="nl-NL"/>
              </w:rPr>
              <w:t>Số học sinh</w:t>
            </w:r>
          </w:p>
        </w:tc>
        <w:tc>
          <w:tcPr>
            <w:tcW w:w="1559" w:type="dxa"/>
            <w:vAlign w:val="center"/>
          </w:tcPr>
          <w:p w14:paraId="272AD412" w14:textId="77777777" w:rsidR="00EA07FE" w:rsidRPr="00765CD8" w:rsidRDefault="00EA07FE" w:rsidP="0088110F">
            <w:pPr>
              <w:widowControl w:val="0"/>
              <w:jc w:val="both"/>
              <w:rPr>
                <w:szCs w:val="28"/>
                <w:lang w:val="nl-NL"/>
              </w:rPr>
            </w:pPr>
          </w:p>
        </w:tc>
        <w:tc>
          <w:tcPr>
            <w:tcW w:w="1559" w:type="dxa"/>
            <w:vAlign w:val="center"/>
          </w:tcPr>
          <w:p w14:paraId="3116825E" w14:textId="77777777" w:rsidR="00EA07FE" w:rsidRPr="00765CD8" w:rsidRDefault="00EA07FE" w:rsidP="0088110F">
            <w:pPr>
              <w:widowControl w:val="0"/>
              <w:jc w:val="both"/>
              <w:rPr>
                <w:szCs w:val="28"/>
                <w:lang w:val="nl-NL"/>
              </w:rPr>
            </w:pPr>
          </w:p>
        </w:tc>
        <w:tc>
          <w:tcPr>
            <w:tcW w:w="1559" w:type="dxa"/>
            <w:vAlign w:val="center"/>
          </w:tcPr>
          <w:p w14:paraId="47942318" w14:textId="77777777" w:rsidR="00EA07FE" w:rsidRPr="00765CD8" w:rsidRDefault="00EA07FE" w:rsidP="0088110F">
            <w:pPr>
              <w:widowControl w:val="0"/>
              <w:jc w:val="both"/>
              <w:rPr>
                <w:szCs w:val="28"/>
                <w:lang w:val="nl-NL"/>
              </w:rPr>
            </w:pPr>
          </w:p>
        </w:tc>
        <w:tc>
          <w:tcPr>
            <w:tcW w:w="2089" w:type="dxa"/>
            <w:vAlign w:val="center"/>
          </w:tcPr>
          <w:p w14:paraId="19132C7C" w14:textId="77777777" w:rsidR="00EA07FE" w:rsidRPr="00765CD8" w:rsidRDefault="00EA07FE" w:rsidP="0088110F">
            <w:pPr>
              <w:widowControl w:val="0"/>
              <w:jc w:val="both"/>
              <w:rPr>
                <w:szCs w:val="28"/>
                <w:lang w:val="nl-NL"/>
              </w:rPr>
            </w:pPr>
          </w:p>
        </w:tc>
      </w:tr>
    </w:tbl>
    <w:p w14:paraId="44F9E2E3" w14:textId="77777777" w:rsidR="00EA07FE" w:rsidRPr="00765CD8" w:rsidRDefault="00EA07FE" w:rsidP="00EA07FE">
      <w:pPr>
        <w:widowControl w:val="0"/>
        <w:spacing w:before="120"/>
        <w:ind w:firstLine="567"/>
        <w:jc w:val="both"/>
        <w:rPr>
          <w:b/>
          <w:bCs/>
          <w:szCs w:val="28"/>
          <w:lang w:val="nl-NL"/>
        </w:rPr>
      </w:pPr>
      <w:r>
        <w:rPr>
          <w:b/>
          <w:bCs/>
          <w:szCs w:val="28"/>
          <w:lang w:val="nl-NL"/>
        </w:rPr>
        <w:t>2</w:t>
      </w:r>
      <w:r w:rsidRPr="00765CD8">
        <w:rPr>
          <w:b/>
          <w:bCs/>
          <w:szCs w:val="28"/>
          <w:lang w:val="nl-NL"/>
        </w:rPr>
        <w:t>. Cán bộ quản lý, giáo viên và nhân viên</w:t>
      </w:r>
    </w:p>
    <w:p w14:paraId="4181FB4D" w14:textId="77777777" w:rsidR="00EA07FE" w:rsidRPr="00765CD8" w:rsidRDefault="00EA07FE" w:rsidP="00EA07FE">
      <w:pPr>
        <w:widowControl w:val="0"/>
        <w:ind w:firstLine="567"/>
        <w:jc w:val="both"/>
        <w:rPr>
          <w:szCs w:val="28"/>
          <w:lang w:val="nl-NL"/>
        </w:rPr>
      </w:pPr>
      <w:r w:rsidRPr="00765CD8">
        <w:rPr>
          <w:szCs w:val="28"/>
          <w:lang w:val="nl-NL"/>
        </w:rPr>
        <w:t>Tổng số Cán bộ quản lý, giáo viên và nhân viên nhà trường: ........ người (Hiệu trưởng; ........ Phó Hiệu trưởng; ........ giáo viên và ........ nhân viên). Trong đó, số lượng giáo viên theo bộ môn giảng dạy như sau:</w:t>
      </w:r>
    </w:p>
    <w:p w14:paraId="329294D6" w14:textId="77777777" w:rsidR="00EA07FE" w:rsidRDefault="00EA07FE" w:rsidP="00EA07FE">
      <w:pPr>
        <w:widowControl w:val="0"/>
        <w:spacing w:line="72" w:lineRule="auto"/>
        <w:ind w:firstLine="567"/>
        <w:jc w:val="both"/>
        <w:rPr>
          <w:b/>
          <w:bCs/>
          <w:sz w:val="26"/>
          <w:szCs w:val="26"/>
          <w:lang w:val="nl-NL"/>
        </w:rPr>
      </w:pPr>
    </w:p>
    <w:p w14:paraId="3C64A3BE" w14:textId="77777777" w:rsidR="00EA07FE" w:rsidRDefault="00EA07FE" w:rsidP="00EA07FE">
      <w:pPr>
        <w:widowControl w:val="0"/>
        <w:spacing w:line="72" w:lineRule="auto"/>
        <w:ind w:firstLine="567"/>
        <w:jc w:val="both"/>
        <w:rPr>
          <w:b/>
          <w:bCs/>
          <w:sz w:val="26"/>
          <w:szCs w:val="26"/>
          <w:lang w:val="nl-NL"/>
        </w:rPr>
      </w:pPr>
    </w:p>
    <w:tbl>
      <w:tblPr>
        <w:tblStyle w:val="TableGrid"/>
        <w:tblW w:w="0" w:type="auto"/>
        <w:jc w:val="center"/>
        <w:tblLook w:val="04A0" w:firstRow="1" w:lastRow="0" w:firstColumn="1" w:lastColumn="0" w:noHBand="0" w:noVBand="1"/>
      </w:tblPr>
      <w:tblGrid>
        <w:gridCol w:w="2660"/>
        <w:gridCol w:w="3118"/>
        <w:gridCol w:w="2835"/>
      </w:tblGrid>
      <w:tr w:rsidR="00EA07FE" w14:paraId="0F0A8DFD" w14:textId="77777777" w:rsidTr="0088110F">
        <w:trPr>
          <w:trHeight w:val="340"/>
          <w:jc w:val="center"/>
        </w:trPr>
        <w:tc>
          <w:tcPr>
            <w:tcW w:w="2660" w:type="dxa"/>
            <w:vAlign w:val="center"/>
          </w:tcPr>
          <w:p w14:paraId="7BEA8D3B" w14:textId="77777777" w:rsidR="00EA07FE" w:rsidRPr="00765CD8" w:rsidRDefault="00EA07FE" w:rsidP="0088110F">
            <w:pPr>
              <w:widowControl w:val="0"/>
              <w:rPr>
                <w:b/>
                <w:bCs/>
                <w:sz w:val="27"/>
                <w:szCs w:val="27"/>
                <w:lang w:val="nl-NL"/>
              </w:rPr>
            </w:pPr>
            <w:r w:rsidRPr="00765CD8">
              <w:rPr>
                <w:b/>
                <w:bCs/>
                <w:sz w:val="27"/>
                <w:szCs w:val="27"/>
                <w:lang w:val="nl-NL"/>
              </w:rPr>
              <w:t>Số liệu</w:t>
            </w:r>
          </w:p>
        </w:tc>
        <w:tc>
          <w:tcPr>
            <w:tcW w:w="3118" w:type="dxa"/>
            <w:vAlign w:val="center"/>
          </w:tcPr>
          <w:p w14:paraId="70390F22" w14:textId="77777777" w:rsidR="00EA07FE" w:rsidRPr="00765CD8" w:rsidRDefault="00EA07FE" w:rsidP="0088110F">
            <w:pPr>
              <w:widowControl w:val="0"/>
              <w:rPr>
                <w:b/>
                <w:bCs/>
                <w:sz w:val="27"/>
                <w:szCs w:val="27"/>
                <w:lang w:val="nl-NL"/>
              </w:rPr>
            </w:pPr>
            <w:r w:rsidRPr="00765CD8">
              <w:rPr>
                <w:b/>
                <w:bCs/>
                <w:sz w:val="27"/>
                <w:szCs w:val="27"/>
                <w:lang w:val="nl-NL"/>
              </w:rPr>
              <w:t>Số lượng giáo viên</w:t>
            </w:r>
          </w:p>
        </w:tc>
        <w:tc>
          <w:tcPr>
            <w:tcW w:w="2835" w:type="dxa"/>
            <w:vAlign w:val="center"/>
          </w:tcPr>
          <w:p w14:paraId="5806918C" w14:textId="77777777" w:rsidR="00EA07FE" w:rsidRPr="00765CD8" w:rsidRDefault="00EA07FE" w:rsidP="0088110F">
            <w:pPr>
              <w:widowControl w:val="0"/>
              <w:rPr>
                <w:b/>
                <w:bCs/>
                <w:sz w:val="27"/>
                <w:szCs w:val="27"/>
                <w:lang w:val="nl-NL"/>
              </w:rPr>
            </w:pPr>
            <w:r>
              <w:rPr>
                <w:b/>
                <w:bCs/>
                <w:sz w:val="27"/>
                <w:szCs w:val="27"/>
                <w:lang w:val="nl-NL"/>
              </w:rPr>
              <w:t>Ghi chú</w:t>
            </w:r>
          </w:p>
        </w:tc>
      </w:tr>
      <w:tr w:rsidR="00EA07FE" w14:paraId="39012F5A" w14:textId="77777777" w:rsidTr="0088110F">
        <w:trPr>
          <w:trHeight w:val="340"/>
          <w:jc w:val="center"/>
        </w:trPr>
        <w:tc>
          <w:tcPr>
            <w:tcW w:w="2660" w:type="dxa"/>
            <w:vAlign w:val="center"/>
          </w:tcPr>
          <w:p w14:paraId="22F5EC7E" w14:textId="77777777" w:rsidR="00EA07FE" w:rsidRPr="00765CD8" w:rsidRDefault="00EA07FE" w:rsidP="0088110F">
            <w:pPr>
              <w:widowControl w:val="0"/>
              <w:rPr>
                <w:szCs w:val="28"/>
                <w:lang w:val="nl-NL"/>
              </w:rPr>
            </w:pPr>
            <w:r w:rsidRPr="00765CD8">
              <w:rPr>
                <w:szCs w:val="28"/>
                <w:lang w:val="nl-NL"/>
              </w:rPr>
              <w:t>Toán</w:t>
            </w:r>
          </w:p>
        </w:tc>
        <w:tc>
          <w:tcPr>
            <w:tcW w:w="3118" w:type="dxa"/>
            <w:vAlign w:val="center"/>
          </w:tcPr>
          <w:p w14:paraId="4F7E5F7C" w14:textId="77777777" w:rsidR="00EA07FE" w:rsidRPr="00765CD8" w:rsidRDefault="00EA07FE" w:rsidP="0088110F">
            <w:pPr>
              <w:widowControl w:val="0"/>
              <w:rPr>
                <w:szCs w:val="28"/>
                <w:lang w:val="nl-NL"/>
              </w:rPr>
            </w:pPr>
          </w:p>
        </w:tc>
        <w:tc>
          <w:tcPr>
            <w:tcW w:w="2835" w:type="dxa"/>
            <w:vAlign w:val="center"/>
          </w:tcPr>
          <w:p w14:paraId="3E21FD5A" w14:textId="77777777" w:rsidR="00EA07FE" w:rsidRPr="00765CD8" w:rsidRDefault="00EA07FE" w:rsidP="0088110F">
            <w:pPr>
              <w:widowControl w:val="0"/>
              <w:rPr>
                <w:szCs w:val="28"/>
                <w:lang w:val="nl-NL"/>
              </w:rPr>
            </w:pPr>
          </w:p>
        </w:tc>
      </w:tr>
      <w:tr w:rsidR="00EA07FE" w14:paraId="20D674B7" w14:textId="77777777" w:rsidTr="0088110F">
        <w:trPr>
          <w:trHeight w:val="340"/>
          <w:jc w:val="center"/>
        </w:trPr>
        <w:tc>
          <w:tcPr>
            <w:tcW w:w="2660" w:type="dxa"/>
            <w:vAlign w:val="center"/>
          </w:tcPr>
          <w:p w14:paraId="7D82585F" w14:textId="77777777" w:rsidR="00EA07FE" w:rsidRPr="00765CD8" w:rsidRDefault="00EA07FE" w:rsidP="0088110F">
            <w:pPr>
              <w:widowControl w:val="0"/>
              <w:rPr>
                <w:szCs w:val="28"/>
                <w:lang w:val="nl-NL"/>
              </w:rPr>
            </w:pPr>
            <w:r w:rsidRPr="00765CD8">
              <w:rPr>
                <w:szCs w:val="28"/>
                <w:lang w:val="nl-NL"/>
              </w:rPr>
              <w:t>Ngữ Văn</w:t>
            </w:r>
          </w:p>
        </w:tc>
        <w:tc>
          <w:tcPr>
            <w:tcW w:w="3118" w:type="dxa"/>
            <w:vAlign w:val="center"/>
          </w:tcPr>
          <w:p w14:paraId="0C853C0F" w14:textId="77777777" w:rsidR="00EA07FE" w:rsidRPr="00765CD8" w:rsidRDefault="00EA07FE" w:rsidP="0088110F">
            <w:pPr>
              <w:widowControl w:val="0"/>
              <w:rPr>
                <w:szCs w:val="28"/>
                <w:lang w:val="nl-NL"/>
              </w:rPr>
            </w:pPr>
          </w:p>
        </w:tc>
        <w:tc>
          <w:tcPr>
            <w:tcW w:w="2835" w:type="dxa"/>
            <w:vAlign w:val="center"/>
          </w:tcPr>
          <w:p w14:paraId="6E5DD58D" w14:textId="77777777" w:rsidR="00EA07FE" w:rsidRPr="00765CD8" w:rsidRDefault="00EA07FE" w:rsidP="0088110F">
            <w:pPr>
              <w:widowControl w:val="0"/>
              <w:rPr>
                <w:szCs w:val="28"/>
                <w:lang w:val="nl-NL"/>
              </w:rPr>
            </w:pPr>
          </w:p>
        </w:tc>
      </w:tr>
      <w:tr w:rsidR="00EA07FE" w14:paraId="3D14B029" w14:textId="77777777" w:rsidTr="0088110F">
        <w:trPr>
          <w:trHeight w:val="340"/>
          <w:jc w:val="center"/>
        </w:trPr>
        <w:tc>
          <w:tcPr>
            <w:tcW w:w="2660" w:type="dxa"/>
            <w:vAlign w:val="center"/>
          </w:tcPr>
          <w:p w14:paraId="5E4858EF" w14:textId="77777777" w:rsidR="00EA07FE" w:rsidRPr="00765CD8" w:rsidRDefault="00EA07FE" w:rsidP="0088110F">
            <w:pPr>
              <w:widowControl w:val="0"/>
              <w:rPr>
                <w:szCs w:val="28"/>
                <w:lang w:val="nl-NL"/>
              </w:rPr>
            </w:pPr>
            <w:r w:rsidRPr="00765CD8">
              <w:rPr>
                <w:szCs w:val="28"/>
                <w:lang w:val="nl-NL"/>
              </w:rPr>
              <w:t>Giáo dục thể chất</w:t>
            </w:r>
          </w:p>
        </w:tc>
        <w:tc>
          <w:tcPr>
            <w:tcW w:w="3118" w:type="dxa"/>
            <w:vAlign w:val="center"/>
          </w:tcPr>
          <w:p w14:paraId="1888BB78" w14:textId="77777777" w:rsidR="00EA07FE" w:rsidRPr="00765CD8" w:rsidRDefault="00EA07FE" w:rsidP="0088110F">
            <w:pPr>
              <w:widowControl w:val="0"/>
              <w:rPr>
                <w:szCs w:val="28"/>
                <w:lang w:val="nl-NL"/>
              </w:rPr>
            </w:pPr>
          </w:p>
        </w:tc>
        <w:tc>
          <w:tcPr>
            <w:tcW w:w="2835" w:type="dxa"/>
            <w:vAlign w:val="center"/>
          </w:tcPr>
          <w:p w14:paraId="508C9A9F" w14:textId="77777777" w:rsidR="00EA07FE" w:rsidRPr="00765CD8" w:rsidRDefault="00EA07FE" w:rsidP="0088110F">
            <w:pPr>
              <w:widowControl w:val="0"/>
              <w:rPr>
                <w:szCs w:val="28"/>
                <w:lang w:val="nl-NL"/>
              </w:rPr>
            </w:pPr>
          </w:p>
        </w:tc>
      </w:tr>
      <w:tr w:rsidR="00EA07FE" w14:paraId="337B7DF9" w14:textId="77777777" w:rsidTr="0088110F">
        <w:trPr>
          <w:trHeight w:val="340"/>
          <w:jc w:val="center"/>
        </w:trPr>
        <w:tc>
          <w:tcPr>
            <w:tcW w:w="2660" w:type="dxa"/>
            <w:vAlign w:val="center"/>
          </w:tcPr>
          <w:p w14:paraId="5DB6EC09" w14:textId="77777777" w:rsidR="00EA07FE" w:rsidRPr="00765CD8" w:rsidRDefault="00EA07FE" w:rsidP="0088110F">
            <w:pPr>
              <w:widowControl w:val="0"/>
              <w:rPr>
                <w:szCs w:val="28"/>
                <w:lang w:val="nl-NL"/>
              </w:rPr>
            </w:pPr>
            <w:r w:rsidRPr="00765CD8">
              <w:rPr>
                <w:szCs w:val="28"/>
                <w:lang w:val="nl-NL"/>
              </w:rPr>
              <w:t>......</w:t>
            </w:r>
          </w:p>
        </w:tc>
        <w:tc>
          <w:tcPr>
            <w:tcW w:w="3118" w:type="dxa"/>
            <w:vAlign w:val="center"/>
          </w:tcPr>
          <w:p w14:paraId="4D89F8A0" w14:textId="77777777" w:rsidR="00EA07FE" w:rsidRPr="00765CD8" w:rsidRDefault="00EA07FE" w:rsidP="0088110F">
            <w:pPr>
              <w:widowControl w:val="0"/>
              <w:rPr>
                <w:szCs w:val="28"/>
                <w:lang w:val="nl-NL"/>
              </w:rPr>
            </w:pPr>
          </w:p>
        </w:tc>
        <w:tc>
          <w:tcPr>
            <w:tcW w:w="2835" w:type="dxa"/>
            <w:vAlign w:val="center"/>
          </w:tcPr>
          <w:p w14:paraId="4113E66B" w14:textId="77777777" w:rsidR="00EA07FE" w:rsidRPr="00765CD8" w:rsidRDefault="00EA07FE" w:rsidP="0088110F">
            <w:pPr>
              <w:widowControl w:val="0"/>
              <w:rPr>
                <w:szCs w:val="28"/>
                <w:lang w:val="nl-NL"/>
              </w:rPr>
            </w:pPr>
          </w:p>
        </w:tc>
      </w:tr>
    </w:tbl>
    <w:p w14:paraId="239C90E7" w14:textId="77777777" w:rsidR="00EA07FE" w:rsidRDefault="00EA07FE" w:rsidP="00EA07FE">
      <w:pPr>
        <w:widowControl w:val="0"/>
        <w:spacing w:line="72" w:lineRule="auto"/>
        <w:ind w:firstLine="567"/>
        <w:jc w:val="both"/>
        <w:rPr>
          <w:b/>
          <w:bCs/>
          <w:sz w:val="26"/>
          <w:szCs w:val="26"/>
          <w:lang w:val="nl-NL"/>
        </w:rPr>
      </w:pPr>
    </w:p>
    <w:p w14:paraId="486FA06B" w14:textId="77777777" w:rsidR="00EA07FE" w:rsidRDefault="00EA07FE" w:rsidP="00EA07FE">
      <w:pPr>
        <w:widowControl w:val="0"/>
        <w:spacing w:line="72" w:lineRule="auto"/>
        <w:ind w:firstLine="567"/>
        <w:jc w:val="both"/>
        <w:rPr>
          <w:b/>
          <w:bCs/>
          <w:sz w:val="26"/>
          <w:szCs w:val="26"/>
          <w:lang w:val="nl-NL"/>
        </w:rPr>
      </w:pPr>
    </w:p>
    <w:p w14:paraId="7D6A130B" w14:textId="77777777" w:rsidR="00EA07FE" w:rsidRPr="00E90212" w:rsidRDefault="00EA07FE" w:rsidP="00EA07FE">
      <w:pPr>
        <w:widowControl w:val="0"/>
        <w:ind w:firstLine="567"/>
        <w:rPr>
          <w:szCs w:val="28"/>
          <w:lang w:val="nl-NL"/>
        </w:rPr>
      </w:pPr>
      <w:r w:rsidRPr="0089407A">
        <w:rPr>
          <w:b/>
          <w:bCs/>
          <w:szCs w:val="28"/>
          <w:lang w:val="nl-NL"/>
        </w:rPr>
        <w:t>II. TỰ ĐÁNH GIÁ 05 TIÊU CHUẨN</w:t>
      </w:r>
    </w:p>
    <w:p w14:paraId="69697598" w14:textId="77777777" w:rsidR="00EA07FE" w:rsidRDefault="00EA07FE" w:rsidP="00EA07FE">
      <w:pPr>
        <w:widowControl w:val="0"/>
        <w:spacing w:before="120" w:after="120"/>
        <w:ind w:firstLine="567"/>
        <w:jc w:val="both"/>
        <w:rPr>
          <w:szCs w:val="28"/>
          <w:lang w:val="nl-NL"/>
        </w:rPr>
      </w:pPr>
      <w:r w:rsidRPr="00E576E4">
        <w:rPr>
          <w:szCs w:val="28"/>
          <w:lang w:val="nl-NL"/>
        </w:rPr>
        <w:t>Để minh chứng quá trình và kết quả triển khai các tiêu chuẩn một cách hiệu quả, đơn vị cần cung cấp báo cáo về số liệu, nội dung các hoạt động đã thực hiện theo yêu cầu của từng tiêu chuẩn một cách linh hoạt và rõ ràng</w:t>
      </w:r>
      <w:r>
        <w:rPr>
          <w:szCs w:val="28"/>
          <w:lang w:val="nl-NL"/>
        </w:rPr>
        <w:t>, chính xác</w:t>
      </w:r>
      <w:r w:rsidRPr="00E576E4">
        <w:rPr>
          <w:szCs w:val="28"/>
          <w:lang w:val="nl-NL"/>
        </w:rPr>
        <w:t>.</w:t>
      </w:r>
    </w:p>
    <w:p w14:paraId="0DD137F1" w14:textId="77777777" w:rsidR="00EA07FE" w:rsidRPr="0089407A" w:rsidRDefault="00EA07FE" w:rsidP="00EA07FE">
      <w:pPr>
        <w:widowControl w:val="0"/>
        <w:spacing w:before="120" w:after="120"/>
        <w:ind w:firstLine="567"/>
        <w:jc w:val="both"/>
        <w:rPr>
          <w:szCs w:val="28"/>
          <w:lang w:val="nl-NL"/>
        </w:rPr>
      </w:pPr>
      <w:r>
        <w:rPr>
          <w:szCs w:val="28"/>
          <w:lang w:val="nl-NL"/>
        </w:rPr>
        <w:t xml:space="preserve">Kết thúc đánh giá từng tiêu chuẩn cần nêu kết quả Nhà trường </w:t>
      </w:r>
      <w:r w:rsidRPr="0089407A">
        <w:rPr>
          <w:szCs w:val="28"/>
          <w:lang w:val="nl-NL"/>
        </w:rPr>
        <w:t xml:space="preserve">Tự đánh giá </w:t>
      </w:r>
      <w:r>
        <w:rPr>
          <w:szCs w:val="28"/>
          <w:lang w:val="nl-NL"/>
        </w:rPr>
        <w:t>đối với từng t</w:t>
      </w:r>
      <w:r w:rsidRPr="0089407A">
        <w:rPr>
          <w:szCs w:val="28"/>
          <w:lang w:val="nl-NL"/>
        </w:rPr>
        <w:t>iêu chuẩn: Đạt/Không đạt Mức độ.....</w:t>
      </w:r>
    </w:p>
    <w:p w14:paraId="2E5BC55C" w14:textId="77777777" w:rsidR="00EA07FE" w:rsidRPr="00376252" w:rsidRDefault="00EA07FE" w:rsidP="00EA07FE">
      <w:pPr>
        <w:widowControl w:val="0"/>
        <w:spacing w:before="120" w:after="120"/>
        <w:ind w:firstLine="567"/>
        <w:jc w:val="both"/>
        <w:rPr>
          <w:b/>
          <w:bCs/>
          <w:szCs w:val="28"/>
          <w:lang w:val="nl-NL"/>
        </w:rPr>
      </w:pPr>
      <w:r w:rsidRPr="00376252">
        <w:rPr>
          <w:b/>
          <w:bCs/>
          <w:szCs w:val="28"/>
          <w:lang w:val="nl-NL"/>
        </w:rPr>
        <w:t xml:space="preserve">1. Tiêu chuẩn 1. Về tài nguyên thông tin </w:t>
      </w:r>
    </w:p>
    <w:p w14:paraId="11AF25BA" w14:textId="77777777" w:rsidR="00EA07FE" w:rsidRDefault="00EA07FE" w:rsidP="00EA07FE">
      <w:pPr>
        <w:widowControl w:val="0"/>
        <w:spacing w:before="120" w:after="120"/>
        <w:ind w:firstLine="567"/>
        <w:jc w:val="both"/>
        <w:rPr>
          <w:szCs w:val="28"/>
          <w:lang w:val="nl-NL"/>
        </w:rPr>
      </w:pPr>
      <w:r>
        <w:rPr>
          <w:szCs w:val="28"/>
          <w:lang w:val="nl-NL"/>
        </w:rPr>
        <w:t>...........................................................................................................................</w:t>
      </w:r>
    </w:p>
    <w:p w14:paraId="0747191B" w14:textId="77777777" w:rsidR="00EA07FE" w:rsidRPr="00376252" w:rsidRDefault="00EA07FE" w:rsidP="00EA07FE">
      <w:pPr>
        <w:widowControl w:val="0"/>
        <w:spacing w:before="120" w:after="120"/>
        <w:ind w:firstLine="567"/>
        <w:jc w:val="both"/>
        <w:rPr>
          <w:b/>
          <w:bCs/>
          <w:szCs w:val="28"/>
          <w:lang w:val="nl-NL"/>
        </w:rPr>
      </w:pPr>
      <w:r w:rsidRPr="00376252">
        <w:rPr>
          <w:b/>
          <w:bCs/>
          <w:szCs w:val="28"/>
          <w:lang w:val="nl-NL"/>
        </w:rPr>
        <w:t xml:space="preserve">2. Tiêu chuẩn 2. Về cơ sở vật chất </w:t>
      </w:r>
    </w:p>
    <w:p w14:paraId="4D9ACDB1" w14:textId="77777777" w:rsidR="00EA07FE" w:rsidRDefault="00EA07FE" w:rsidP="00EA07FE">
      <w:pPr>
        <w:widowControl w:val="0"/>
        <w:spacing w:before="120" w:after="120"/>
        <w:ind w:firstLine="567"/>
        <w:jc w:val="both"/>
        <w:rPr>
          <w:szCs w:val="28"/>
          <w:lang w:val="nl-NL"/>
        </w:rPr>
      </w:pPr>
      <w:r>
        <w:rPr>
          <w:szCs w:val="28"/>
          <w:lang w:val="nl-NL"/>
        </w:rPr>
        <w:lastRenderedPageBreak/>
        <w:t>...........................................................................................................................</w:t>
      </w:r>
    </w:p>
    <w:p w14:paraId="46D1D192" w14:textId="77777777" w:rsidR="00EA07FE" w:rsidRDefault="00EA07FE" w:rsidP="00EA07FE">
      <w:pPr>
        <w:widowControl w:val="0"/>
        <w:spacing w:before="120" w:after="120"/>
        <w:ind w:firstLine="567"/>
        <w:jc w:val="both"/>
        <w:rPr>
          <w:szCs w:val="28"/>
          <w:lang w:val="nl-NL"/>
        </w:rPr>
      </w:pPr>
      <w:r>
        <w:rPr>
          <w:szCs w:val="28"/>
          <w:lang w:val="nl-NL"/>
        </w:rPr>
        <w:t>...........................................................................................................................</w:t>
      </w:r>
    </w:p>
    <w:p w14:paraId="7A61B8CF" w14:textId="77777777" w:rsidR="00EA07FE" w:rsidRPr="00376252" w:rsidRDefault="00EA07FE" w:rsidP="00EA07FE">
      <w:pPr>
        <w:widowControl w:val="0"/>
        <w:spacing w:before="120" w:after="120"/>
        <w:ind w:firstLine="567"/>
        <w:jc w:val="both"/>
        <w:rPr>
          <w:b/>
          <w:bCs/>
          <w:szCs w:val="28"/>
          <w:lang w:val="nl-NL"/>
        </w:rPr>
      </w:pPr>
      <w:r w:rsidRPr="00376252">
        <w:rPr>
          <w:b/>
          <w:bCs/>
          <w:szCs w:val="28"/>
          <w:lang w:val="nl-NL"/>
        </w:rPr>
        <w:t xml:space="preserve">3. Tiêu chuẩn 3. Về thiết bị chuyên dùng </w:t>
      </w:r>
    </w:p>
    <w:p w14:paraId="11FBD730" w14:textId="77777777" w:rsidR="00EA07FE" w:rsidRDefault="00EA07FE" w:rsidP="00EA07FE">
      <w:pPr>
        <w:widowControl w:val="0"/>
        <w:spacing w:before="120" w:after="120"/>
        <w:ind w:firstLine="567"/>
        <w:jc w:val="both"/>
        <w:rPr>
          <w:szCs w:val="28"/>
          <w:lang w:val="nl-NL"/>
        </w:rPr>
      </w:pPr>
      <w:r>
        <w:rPr>
          <w:szCs w:val="28"/>
          <w:lang w:val="nl-NL"/>
        </w:rPr>
        <w:t>...........................................................................................................................</w:t>
      </w:r>
    </w:p>
    <w:p w14:paraId="057AF4D4" w14:textId="77777777" w:rsidR="00EA07FE" w:rsidRDefault="00EA07FE" w:rsidP="00EA07FE">
      <w:pPr>
        <w:widowControl w:val="0"/>
        <w:spacing w:before="120" w:after="120"/>
        <w:ind w:firstLine="567"/>
        <w:jc w:val="both"/>
        <w:rPr>
          <w:szCs w:val="28"/>
          <w:lang w:val="nl-NL"/>
        </w:rPr>
      </w:pPr>
      <w:r>
        <w:rPr>
          <w:szCs w:val="28"/>
          <w:lang w:val="nl-NL"/>
        </w:rPr>
        <w:t>...........................................................................................................................</w:t>
      </w:r>
    </w:p>
    <w:p w14:paraId="590F18D2" w14:textId="77777777" w:rsidR="00EA07FE" w:rsidRPr="00376252" w:rsidRDefault="00EA07FE" w:rsidP="00EA07FE">
      <w:pPr>
        <w:widowControl w:val="0"/>
        <w:spacing w:before="120" w:after="120"/>
        <w:ind w:firstLine="567"/>
        <w:jc w:val="both"/>
        <w:rPr>
          <w:b/>
          <w:bCs/>
          <w:szCs w:val="28"/>
          <w:lang w:val="nl-NL"/>
        </w:rPr>
      </w:pPr>
      <w:r w:rsidRPr="00376252">
        <w:rPr>
          <w:b/>
          <w:bCs/>
          <w:szCs w:val="28"/>
          <w:lang w:val="nl-NL"/>
        </w:rPr>
        <w:t xml:space="preserve">4. Tiêu chuẩn 4. Về hoạt động thư viện </w:t>
      </w:r>
    </w:p>
    <w:p w14:paraId="333805C9" w14:textId="77777777" w:rsidR="00EA07FE" w:rsidRDefault="00EA07FE" w:rsidP="00EA07FE">
      <w:pPr>
        <w:widowControl w:val="0"/>
        <w:spacing w:before="120" w:after="120"/>
        <w:ind w:firstLine="567"/>
        <w:jc w:val="both"/>
        <w:rPr>
          <w:szCs w:val="28"/>
          <w:lang w:val="nl-NL"/>
        </w:rPr>
      </w:pPr>
      <w:r>
        <w:rPr>
          <w:szCs w:val="28"/>
          <w:lang w:val="nl-NL"/>
        </w:rPr>
        <w:t>...........................................................................................................................</w:t>
      </w:r>
    </w:p>
    <w:p w14:paraId="0742AD2A" w14:textId="77777777" w:rsidR="00EA07FE" w:rsidRDefault="00EA07FE" w:rsidP="00EA07FE">
      <w:pPr>
        <w:widowControl w:val="0"/>
        <w:spacing w:before="120" w:after="120"/>
        <w:ind w:firstLine="567"/>
        <w:jc w:val="both"/>
        <w:rPr>
          <w:szCs w:val="28"/>
          <w:lang w:val="nl-NL"/>
        </w:rPr>
      </w:pPr>
      <w:r>
        <w:rPr>
          <w:szCs w:val="28"/>
          <w:lang w:val="nl-NL"/>
        </w:rPr>
        <w:t>...........................................................................................................................</w:t>
      </w:r>
    </w:p>
    <w:p w14:paraId="23F9E021" w14:textId="77777777" w:rsidR="00EA07FE" w:rsidRPr="00376252" w:rsidRDefault="00EA07FE" w:rsidP="00EA07FE">
      <w:pPr>
        <w:widowControl w:val="0"/>
        <w:spacing w:before="120" w:after="120"/>
        <w:ind w:firstLine="567"/>
        <w:jc w:val="both"/>
        <w:rPr>
          <w:b/>
          <w:bCs/>
          <w:szCs w:val="28"/>
          <w:lang w:val="nl-NL"/>
        </w:rPr>
      </w:pPr>
      <w:r w:rsidRPr="00376252">
        <w:rPr>
          <w:b/>
          <w:bCs/>
          <w:szCs w:val="28"/>
          <w:lang w:val="nl-NL"/>
        </w:rPr>
        <w:t>5. Tiêu chuẩn 5. Về quản lý thư viện</w:t>
      </w:r>
    </w:p>
    <w:p w14:paraId="44180A7C" w14:textId="77777777" w:rsidR="00EA07FE" w:rsidRDefault="00EA07FE" w:rsidP="00EA07FE">
      <w:pPr>
        <w:widowControl w:val="0"/>
        <w:spacing w:before="120" w:after="120"/>
        <w:ind w:firstLine="567"/>
        <w:jc w:val="both"/>
        <w:rPr>
          <w:szCs w:val="28"/>
          <w:lang w:val="nl-NL"/>
        </w:rPr>
      </w:pPr>
      <w:r>
        <w:rPr>
          <w:szCs w:val="28"/>
          <w:lang w:val="nl-NL"/>
        </w:rPr>
        <w:t>...........................................................................................................................</w:t>
      </w:r>
    </w:p>
    <w:p w14:paraId="69570F3C" w14:textId="77777777" w:rsidR="00EA07FE" w:rsidRDefault="00EA07FE" w:rsidP="00EA07FE">
      <w:pPr>
        <w:widowControl w:val="0"/>
        <w:spacing w:before="120" w:after="120"/>
        <w:ind w:firstLine="567"/>
        <w:jc w:val="both"/>
        <w:rPr>
          <w:szCs w:val="28"/>
          <w:lang w:val="nl-NL"/>
        </w:rPr>
      </w:pPr>
      <w:r>
        <w:rPr>
          <w:szCs w:val="28"/>
          <w:lang w:val="nl-NL"/>
        </w:rPr>
        <w:t>...........................................................................................................................</w:t>
      </w:r>
    </w:p>
    <w:p w14:paraId="4BF068FB" w14:textId="77777777" w:rsidR="00EA07FE" w:rsidRPr="0089407A" w:rsidRDefault="00EA07FE" w:rsidP="00EA07FE">
      <w:pPr>
        <w:widowControl w:val="0"/>
        <w:tabs>
          <w:tab w:val="left" w:pos="567"/>
        </w:tabs>
        <w:spacing w:before="120" w:after="120"/>
        <w:ind w:firstLine="567"/>
        <w:jc w:val="both"/>
        <w:rPr>
          <w:b/>
          <w:szCs w:val="28"/>
          <w:lang w:val="nl-NL"/>
        </w:rPr>
      </w:pPr>
      <w:r w:rsidRPr="0089407A">
        <w:rPr>
          <w:b/>
          <w:szCs w:val="28"/>
          <w:lang w:val="nl-NL"/>
        </w:rPr>
        <w:t>III. TỔNG HỢP KẾT QUẢ ĐÁNH GIÁ 05 TIÊU CHUẨN</w:t>
      </w:r>
    </w:p>
    <w:p w14:paraId="60F84C82" w14:textId="77777777" w:rsidR="00EA07FE" w:rsidRDefault="00EA07FE" w:rsidP="00EA07FE">
      <w:pPr>
        <w:widowControl w:val="0"/>
        <w:tabs>
          <w:tab w:val="left" w:pos="567"/>
        </w:tabs>
        <w:spacing w:line="72" w:lineRule="auto"/>
        <w:ind w:firstLine="567"/>
        <w:jc w:val="both"/>
        <w:rPr>
          <w:b/>
          <w:sz w:val="26"/>
          <w:szCs w:val="26"/>
          <w:lang w:val="nl-NL"/>
        </w:rPr>
      </w:pPr>
    </w:p>
    <w:tbl>
      <w:tblPr>
        <w:tblStyle w:val="TableGrid"/>
        <w:tblW w:w="8647" w:type="dxa"/>
        <w:tblInd w:w="675" w:type="dxa"/>
        <w:tblLook w:val="04A0" w:firstRow="1" w:lastRow="0" w:firstColumn="1" w:lastColumn="0" w:noHBand="0" w:noVBand="1"/>
      </w:tblPr>
      <w:tblGrid>
        <w:gridCol w:w="2127"/>
        <w:gridCol w:w="2069"/>
        <w:gridCol w:w="2183"/>
        <w:gridCol w:w="2268"/>
      </w:tblGrid>
      <w:tr w:rsidR="00EA07FE" w14:paraId="49329B04" w14:textId="77777777" w:rsidTr="0088110F">
        <w:trPr>
          <w:trHeight w:val="397"/>
        </w:trPr>
        <w:tc>
          <w:tcPr>
            <w:tcW w:w="2127" w:type="dxa"/>
            <w:vMerge w:val="restart"/>
            <w:vAlign w:val="center"/>
          </w:tcPr>
          <w:p w14:paraId="309C0393" w14:textId="77777777" w:rsidR="00EA07FE" w:rsidRPr="00376252" w:rsidRDefault="00EA07FE" w:rsidP="0088110F">
            <w:pPr>
              <w:widowControl w:val="0"/>
              <w:tabs>
                <w:tab w:val="left" w:pos="567"/>
              </w:tabs>
              <w:rPr>
                <w:b/>
                <w:sz w:val="27"/>
                <w:szCs w:val="27"/>
                <w:lang w:val="nl-NL"/>
              </w:rPr>
            </w:pPr>
            <w:r w:rsidRPr="00376252">
              <w:rPr>
                <w:b/>
                <w:sz w:val="27"/>
                <w:szCs w:val="27"/>
                <w:lang w:val="nl-NL"/>
              </w:rPr>
              <w:t>Tiêu chuẩn</w:t>
            </w:r>
          </w:p>
        </w:tc>
        <w:tc>
          <w:tcPr>
            <w:tcW w:w="4252" w:type="dxa"/>
            <w:gridSpan w:val="2"/>
            <w:vAlign w:val="center"/>
          </w:tcPr>
          <w:p w14:paraId="6C41EAE7" w14:textId="77777777" w:rsidR="00EA07FE" w:rsidRPr="00376252" w:rsidRDefault="00EA07FE" w:rsidP="0088110F">
            <w:pPr>
              <w:widowControl w:val="0"/>
              <w:tabs>
                <w:tab w:val="left" w:pos="567"/>
              </w:tabs>
              <w:rPr>
                <w:b/>
                <w:sz w:val="27"/>
                <w:szCs w:val="27"/>
                <w:lang w:val="nl-NL"/>
              </w:rPr>
            </w:pPr>
            <w:r w:rsidRPr="00376252">
              <w:rPr>
                <w:b/>
                <w:sz w:val="27"/>
                <w:szCs w:val="27"/>
                <w:lang w:val="nl-NL"/>
              </w:rPr>
              <w:t>Kết quả Đạt/Không đạt</w:t>
            </w:r>
          </w:p>
        </w:tc>
        <w:tc>
          <w:tcPr>
            <w:tcW w:w="2268" w:type="dxa"/>
            <w:vAlign w:val="center"/>
          </w:tcPr>
          <w:p w14:paraId="37DD8B37" w14:textId="77777777" w:rsidR="00EA07FE" w:rsidRPr="00376252" w:rsidRDefault="00EA07FE" w:rsidP="0088110F">
            <w:pPr>
              <w:widowControl w:val="0"/>
              <w:tabs>
                <w:tab w:val="left" w:pos="567"/>
              </w:tabs>
              <w:rPr>
                <w:b/>
                <w:sz w:val="27"/>
                <w:szCs w:val="27"/>
                <w:lang w:val="nl-NL"/>
              </w:rPr>
            </w:pPr>
            <w:r w:rsidRPr="00376252">
              <w:rPr>
                <w:b/>
                <w:sz w:val="27"/>
                <w:szCs w:val="27"/>
                <w:lang w:val="nl-NL"/>
              </w:rPr>
              <w:t>Ghi chú</w:t>
            </w:r>
          </w:p>
        </w:tc>
      </w:tr>
      <w:tr w:rsidR="00EA07FE" w14:paraId="730E702D" w14:textId="77777777" w:rsidTr="0088110F">
        <w:trPr>
          <w:trHeight w:val="397"/>
        </w:trPr>
        <w:tc>
          <w:tcPr>
            <w:tcW w:w="2127" w:type="dxa"/>
            <w:vMerge/>
            <w:vAlign w:val="center"/>
          </w:tcPr>
          <w:p w14:paraId="3571C0B8" w14:textId="77777777" w:rsidR="00EA07FE" w:rsidRPr="00376252" w:rsidRDefault="00EA07FE" w:rsidP="0088110F">
            <w:pPr>
              <w:widowControl w:val="0"/>
              <w:tabs>
                <w:tab w:val="left" w:pos="567"/>
              </w:tabs>
              <w:jc w:val="both"/>
              <w:rPr>
                <w:b/>
                <w:sz w:val="27"/>
                <w:szCs w:val="27"/>
                <w:lang w:val="nl-NL"/>
              </w:rPr>
            </w:pPr>
          </w:p>
        </w:tc>
        <w:tc>
          <w:tcPr>
            <w:tcW w:w="2069" w:type="dxa"/>
            <w:vAlign w:val="center"/>
          </w:tcPr>
          <w:p w14:paraId="67FB2BA2" w14:textId="77777777" w:rsidR="00EA07FE" w:rsidRPr="00376252" w:rsidRDefault="00EA07FE" w:rsidP="0088110F">
            <w:pPr>
              <w:widowControl w:val="0"/>
              <w:tabs>
                <w:tab w:val="left" w:pos="567"/>
              </w:tabs>
              <w:rPr>
                <w:b/>
                <w:sz w:val="27"/>
                <w:szCs w:val="27"/>
                <w:lang w:val="nl-NL"/>
              </w:rPr>
            </w:pPr>
            <w:r w:rsidRPr="00376252">
              <w:rPr>
                <w:b/>
                <w:sz w:val="27"/>
                <w:szCs w:val="27"/>
                <w:lang w:val="nl-NL"/>
              </w:rPr>
              <w:t>Mức 1</w:t>
            </w:r>
          </w:p>
        </w:tc>
        <w:tc>
          <w:tcPr>
            <w:tcW w:w="2183" w:type="dxa"/>
            <w:vAlign w:val="center"/>
          </w:tcPr>
          <w:p w14:paraId="29C5C90F" w14:textId="77777777" w:rsidR="00EA07FE" w:rsidRPr="00376252" w:rsidRDefault="00EA07FE" w:rsidP="0088110F">
            <w:pPr>
              <w:widowControl w:val="0"/>
              <w:tabs>
                <w:tab w:val="left" w:pos="567"/>
              </w:tabs>
              <w:rPr>
                <w:b/>
                <w:sz w:val="27"/>
                <w:szCs w:val="27"/>
                <w:lang w:val="nl-NL"/>
              </w:rPr>
            </w:pPr>
            <w:r w:rsidRPr="00376252">
              <w:rPr>
                <w:b/>
                <w:sz w:val="27"/>
                <w:szCs w:val="27"/>
                <w:lang w:val="nl-NL"/>
              </w:rPr>
              <w:t>Mức 2</w:t>
            </w:r>
          </w:p>
        </w:tc>
        <w:tc>
          <w:tcPr>
            <w:tcW w:w="2268" w:type="dxa"/>
            <w:vAlign w:val="center"/>
          </w:tcPr>
          <w:p w14:paraId="23BF0ACF" w14:textId="77777777" w:rsidR="00EA07FE" w:rsidRPr="00376252" w:rsidRDefault="00EA07FE" w:rsidP="0088110F">
            <w:pPr>
              <w:widowControl w:val="0"/>
              <w:tabs>
                <w:tab w:val="left" w:pos="567"/>
              </w:tabs>
              <w:jc w:val="both"/>
              <w:rPr>
                <w:b/>
                <w:sz w:val="27"/>
                <w:szCs w:val="27"/>
                <w:lang w:val="nl-NL"/>
              </w:rPr>
            </w:pPr>
          </w:p>
        </w:tc>
      </w:tr>
      <w:tr w:rsidR="00EA07FE" w14:paraId="28C44585" w14:textId="77777777" w:rsidTr="0088110F">
        <w:trPr>
          <w:trHeight w:val="397"/>
        </w:trPr>
        <w:tc>
          <w:tcPr>
            <w:tcW w:w="2127" w:type="dxa"/>
            <w:vAlign w:val="center"/>
          </w:tcPr>
          <w:p w14:paraId="0BF26B68" w14:textId="77777777" w:rsidR="00EA07FE" w:rsidRPr="00376252" w:rsidRDefault="00EA07FE" w:rsidP="0088110F">
            <w:pPr>
              <w:widowControl w:val="0"/>
              <w:tabs>
                <w:tab w:val="left" w:pos="567"/>
              </w:tabs>
              <w:jc w:val="both"/>
              <w:rPr>
                <w:bCs/>
                <w:szCs w:val="28"/>
                <w:lang w:val="nl-NL"/>
              </w:rPr>
            </w:pPr>
            <w:r w:rsidRPr="00376252">
              <w:rPr>
                <w:bCs/>
                <w:szCs w:val="28"/>
                <w:lang w:val="nl-NL"/>
              </w:rPr>
              <w:t>Tiêu chuẩn 1</w:t>
            </w:r>
          </w:p>
        </w:tc>
        <w:tc>
          <w:tcPr>
            <w:tcW w:w="2069" w:type="dxa"/>
            <w:vAlign w:val="center"/>
          </w:tcPr>
          <w:p w14:paraId="6E0F2E66" w14:textId="77777777" w:rsidR="00EA07FE" w:rsidRPr="00376252" w:rsidRDefault="00EA07FE" w:rsidP="0088110F">
            <w:pPr>
              <w:widowControl w:val="0"/>
              <w:tabs>
                <w:tab w:val="left" w:pos="567"/>
              </w:tabs>
              <w:jc w:val="both"/>
              <w:rPr>
                <w:b/>
                <w:szCs w:val="28"/>
                <w:lang w:val="nl-NL"/>
              </w:rPr>
            </w:pPr>
          </w:p>
        </w:tc>
        <w:tc>
          <w:tcPr>
            <w:tcW w:w="2183" w:type="dxa"/>
            <w:vAlign w:val="center"/>
          </w:tcPr>
          <w:p w14:paraId="5773F30B" w14:textId="77777777" w:rsidR="00EA07FE" w:rsidRPr="00376252" w:rsidRDefault="00EA07FE" w:rsidP="0088110F">
            <w:pPr>
              <w:widowControl w:val="0"/>
              <w:tabs>
                <w:tab w:val="left" w:pos="567"/>
              </w:tabs>
              <w:jc w:val="both"/>
              <w:rPr>
                <w:b/>
                <w:szCs w:val="28"/>
                <w:lang w:val="nl-NL"/>
              </w:rPr>
            </w:pPr>
          </w:p>
        </w:tc>
        <w:tc>
          <w:tcPr>
            <w:tcW w:w="2268" w:type="dxa"/>
            <w:vAlign w:val="center"/>
          </w:tcPr>
          <w:p w14:paraId="163FCDBB" w14:textId="77777777" w:rsidR="00EA07FE" w:rsidRPr="00376252" w:rsidRDefault="00EA07FE" w:rsidP="0088110F">
            <w:pPr>
              <w:widowControl w:val="0"/>
              <w:tabs>
                <w:tab w:val="left" w:pos="567"/>
              </w:tabs>
              <w:jc w:val="both"/>
              <w:rPr>
                <w:b/>
                <w:szCs w:val="28"/>
                <w:lang w:val="nl-NL"/>
              </w:rPr>
            </w:pPr>
          </w:p>
        </w:tc>
      </w:tr>
      <w:tr w:rsidR="00EA07FE" w14:paraId="3A3E615B" w14:textId="77777777" w:rsidTr="0088110F">
        <w:trPr>
          <w:trHeight w:val="397"/>
        </w:trPr>
        <w:tc>
          <w:tcPr>
            <w:tcW w:w="2127" w:type="dxa"/>
            <w:vAlign w:val="center"/>
          </w:tcPr>
          <w:p w14:paraId="0CABB6D7" w14:textId="77777777" w:rsidR="00EA07FE" w:rsidRPr="00376252" w:rsidRDefault="00EA07FE" w:rsidP="0088110F">
            <w:pPr>
              <w:widowControl w:val="0"/>
              <w:tabs>
                <w:tab w:val="left" w:pos="567"/>
              </w:tabs>
              <w:jc w:val="both"/>
              <w:rPr>
                <w:bCs/>
                <w:szCs w:val="28"/>
                <w:lang w:val="nl-NL"/>
              </w:rPr>
            </w:pPr>
            <w:r w:rsidRPr="00376252">
              <w:rPr>
                <w:bCs/>
                <w:szCs w:val="28"/>
                <w:lang w:val="nl-NL"/>
              </w:rPr>
              <w:t>Tiêu chuẩn 2</w:t>
            </w:r>
          </w:p>
        </w:tc>
        <w:tc>
          <w:tcPr>
            <w:tcW w:w="2069" w:type="dxa"/>
            <w:vAlign w:val="center"/>
          </w:tcPr>
          <w:p w14:paraId="3292206F" w14:textId="77777777" w:rsidR="00EA07FE" w:rsidRPr="00376252" w:rsidRDefault="00EA07FE" w:rsidP="0088110F">
            <w:pPr>
              <w:widowControl w:val="0"/>
              <w:tabs>
                <w:tab w:val="left" w:pos="567"/>
              </w:tabs>
              <w:jc w:val="both"/>
              <w:rPr>
                <w:b/>
                <w:szCs w:val="28"/>
                <w:lang w:val="nl-NL"/>
              </w:rPr>
            </w:pPr>
          </w:p>
        </w:tc>
        <w:tc>
          <w:tcPr>
            <w:tcW w:w="2183" w:type="dxa"/>
            <w:vAlign w:val="center"/>
          </w:tcPr>
          <w:p w14:paraId="2AF3235C" w14:textId="77777777" w:rsidR="00EA07FE" w:rsidRPr="00376252" w:rsidRDefault="00EA07FE" w:rsidP="0088110F">
            <w:pPr>
              <w:widowControl w:val="0"/>
              <w:tabs>
                <w:tab w:val="left" w:pos="567"/>
              </w:tabs>
              <w:jc w:val="both"/>
              <w:rPr>
                <w:b/>
                <w:szCs w:val="28"/>
                <w:lang w:val="nl-NL"/>
              </w:rPr>
            </w:pPr>
          </w:p>
        </w:tc>
        <w:tc>
          <w:tcPr>
            <w:tcW w:w="2268" w:type="dxa"/>
            <w:vAlign w:val="center"/>
          </w:tcPr>
          <w:p w14:paraId="4CA03C84" w14:textId="77777777" w:rsidR="00EA07FE" w:rsidRPr="00376252" w:rsidRDefault="00EA07FE" w:rsidP="0088110F">
            <w:pPr>
              <w:widowControl w:val="0"/>
              <w:tabs>
                <w:tab w:val="left" w:pos="567"/>
              </w:tabs>
              <w:jc w:val="both"/>
              <w:rPr>
                <w:b/>
                <w:szCs w:val="28"/>
                <w:lang w:val="nl-NL"/>
              </w:rPr>
            </w:pPr>
          </w:p>
        </w:tc>
      </w:tr>
      <w:tr w:rsidR="00EA07FE" w14:paraId="5A734B78" w14:textId="77777777" w:rsidTr="0088110F">
        <w:trPr>
          <w:trHeight w:val="397"/>
        </w:trPr>
        <w:tc>
          <w:tcPr>
            <w:tcW w:w="2127" w:type="dxa"/>
            <w:vAlign w:val="center"/>
          </w:tcPr>
          <w:p w14:paraId="0629ABE4" w14:textId="77777777" w:rsidR="00EA07FE" w:rsidRPr="00376252" w:rsidRDefault="00EA07FE" w:rsidP="0088110F">
            <w:pPr>
              <w:widowControl w:val="0"/>
              <w:tabs>
                <w:tab w:val="left" w:pos="567"/>
              </w:tabs>
              <w:jc w:val="both"/>
              <w:rPr>
                <w:bCs/>
                <w:szCs w:val="28"/>
                <w:lang w:val="nl-NL"/>
              </w:rPr>
            </w:pPr>
            <w:r w:rsidRPr="00376252">
              <w:rPr>
                <w:bCs/>
                <w:szCs w:val="28"/>
                <w:lang w:val="nl-NL"/>
              </w:rPr>
              <w:t>Tiêu chuẩn 3</w:t>
            </w:r>
          </w:p>
        </w:tc>
        <w:tc>
          <w:tcPr>
            <w:tcW w:w="2069" w:type="dxa"/>
            <w:vAlign w:val="center"/>
          </w:tcPr>
          <w:p w14:paraId="07B3F66A" w14:textId="77777777" w:rsidR="00EA07FE" w:rsidRPr="00376252" w:rsidRDefault="00EA07FE" w:rsidP="0088110F">
            <w:pPr>
              <w:widowControl w:val="0"/>
              <w:tabs>
                <w:tab w:val="left" w:pos="567"/>
              </w:tabs>
              <w:jc w:val="both"/>
              <w:rPr>
                <w:b/>
                <w:szCs w:val="28"/>
                <w:lang w:val="nl-NL"/>
              </w:rPr>
            </w:pPr>
          </w:p>
        </w:tc>
        <w:tc>
          <w:tcPr>
            <w:tcW w:w="2183" w:type="dxa"/>
            <w:vAlign w:val="center"/>
          </w:tcPr>
          <w:p w14:paraId="1E00F6E8" w14:textId="77777777" w:rsidR="00EA07FE" w:rsidRPr="00376252" w:rsidRDefault="00EA07FE" w:rsidP="0088110F">
            <w:pPr>
              <w:widowControl w:val="0"/>
              <w:tabs>
                <w:tab w:val="left" w:pos="567"/>
              </w:tabs>
              <w:jc w:val="both"/>
              <w:rPr>
                <w:b/>
                <w:szCs w:val="28"/>
                <w:lang w:val="nl-NL"/>
              </w:rPr>
            </w:pPr>
          </w:p>
        </w:tc>
        <w:tc>
          <w:tcPr>
            <w:tcW w:w="2268" w:type="dxa"/>
            <w:vAlign w:val="center"/>
          </w:tcPr>
          <w:p w14:paraId="260CF72D" w14:textId="77777777" w:rsidR="00EA07FE" w:rsidRPr="00376252" w:rsidRDefault="00EA07FE" w:rsidP="0088110F">
            <w:pPr>
              <w:widowControl w:val="0"/>
              <w:tabs>
                <w:tab w:val="left" w:pos="567"/>
              </w:tabs>
              <w:jc w:val="both"/>
              <w:rPr>
                <w:b/>
                <w:szCs w:val="28"/>
                <w:lang w:val="nl-NL"/>
              </w:rPr>
            </w:pPr>
          </w:p>
        </w:tc>
      </w:tr>
      <w:tr w:rsidR="00EA07FE" w14:paraId="64B24D14" w14:textId="77777777" w:rsidTr="0088110F">
        <w:trPr>
          <w:trHeight w:val="397"/>
        </w:trPr>
        <w:tc>
          <w:tcPr>
            <w:tcW w:w="2127" w:type="dxa"/>
            <w:vAlign w:val="center"/>
          </w:tcPr>
          <w:p w14:paraId="1423176F" w14:textId="77777777" w:rsidR="00EA07FE" w:rsidRPr="00376252" w:rsidRDefault="00EA07FE" w:rsidP="0088110F">
            <w:pPr>
              <w:widowControl w:val="0"/>
              <w:tabs>
                <w:tab w:val="left" w:pos="567"/>
              </w:tabs>
              <w:jc w:val="both"/>
              <w:rPr>
                <w:bCs/>
                <w:szCs w:val="28"/>
                <w:lang w:val="nl-NL"/>
              </w:rPr>
            </w:pPr>
            <w:r w:rsidRPr="00376252">
              <w:rPr>
                <w:bCs/>
                <w:szCs w:val="28"/>
                <w:lang w:val="nl-NL"/>
              </w:rPr>
              <w:t>Tiêu chuẩn 4</w:t>
            </w:r>
          </w:p>
        </w:tc>
        <w:tc>
          <w:tcPr>
            <w:tcW w:w="2069" w:type="dxa"/>
            <w:vAlign w:val="center"/>
          </w:tcPr>
          <w:p w14:paraId="2146B2D3" w14:textId="77777777" w:rsidR="00EA07FE" w:rsidRPr="00376252" w:rsidRDefault="00EA07FE" w:rsidP="0088110F">
            <w:pPr>
              <w:widowControl w:val="0"/>
              <w:tabs>
                <w:tab w:val="left" w:pos="567"/>
              </w:tabs>
              <w:jc w:val="both"/>
              <w:rPr>
                <w:b/>
                <w:szCs w:val="28"/>
                <w:lang w:val="nl-NL"/>
              </w:rPr>
            </w:pPr>
          </w:p>
        </w:tc>
        <w:tc>
          <w:tcPr>
            <w:tcW w:w="2183" w:type="dxa"/>
            <w:vAlign w:val="center"/>
          </w:tcPr>
          <w:p w14:paraId="304716A7" w14:textId="77777777" w:rsidR="00EA07FE" w:rsidRPr="00376252" w:rsidRDefault="00EA07FE" w:rsidP="0088110F">
            <w:pPr>
              <w:widowControl w:val="0"/>
              <w:tabs>
                <w:tab w:val="left" w:pos="567"/>
              </w:tabs>
              <w:jc w:val="both"/>
              <w:rPr>
                <w:b/>
                <w:szCs w:val="28"/>
                <w:lang w:val="nl-NL"/>
              </w:rPr>
            </w:pPr>
          </w:p>
        </w:tc>
        <w:tc>
          <w:tcPr>
            <w:tcW w:w="2268" w:type="dxa"/>
            <w:vAlign w:val="center"/>
          </w:tcPr>
          <w:p w14:paraId="323CE1E1" w14:textId="77777777" w:rsidR="00EA07FE" w:rsidRPr="00376252" w:rsidRDefault="00EA07FE" w:rsidP="0088110F">
            <w:pPr>
              <w:widowControl w:val="0"/>
              <w:tabs>
                <w:tab w:val="left" w:pos="567"/>
              </w:tabs>
              <w:jc w:val="both"/>
              <w:rPr>
                <w:b/>
                <w:szCs w:val="28"/>
                <w:lang w:val="nl-NL"/>
              </w:rPr>
            </w:pPr>
          </w:p>
        </w:tc>
      </w:tr>
      <w:tr w:rsidR="00EA07FE" w14:paraId="5CBE29E4" w14:textId="77777777" w:rsidTr="0088110F">
        <w:trPr>
          <w:trHeight w:val="397"/>
        </w:trPr>
        <w:tc>
          <w:tcPr>
            <w:tcW w:w="2127" w:type="dxa"/>
            <w:vAlign w:val="center"/>
          </w:tcPr>
          <w:p w14:paraId="2743D807" w14:textId="77777777" w:rsidR="00EA07FE" w:rsidRPr="00376252" w:rsidRDefault="00EA07FE" w:rsidP="0088110F">
            <w:pPr>
              <w:widowControl w:val="0"/>
              <w:tabs>
                <w:tab w:val="left" w:pos="567"/>
              </w:tabs>
              <w:jc w:val="both"/>
              <w:rPr>
                <w:bCs/>
                <w:szCs w:val="28"/>
                <w:lang w:val="nl-NL"/>
              </w:rPr>
            </w:pPr>
            <w:r w:rsidRPr="00376252">
              <w:rPr>
                <w:bCs/>
                <w:szCs w:val="28"/>
                <w:lang w:val="nl-NL"/>
              </w:rPr>
              <w:t>Tiêu chuẩn 5</w:t>
            </w:r>
          </w:p>
        </w:tc>
        <w:tc>
          <w:tcPr>
            <w:tcW w:w="2069" w:type="dxa"/>
            <w:vAlign w:val="center"/>
          </w:tcPr>
          <w:p w14:paraId="70C33D43" w14:textId="77777777" w:rsidR="00EA07FE" w:rsidRPr="00376252" w:rsidRDefault="00EA07FE" w:rsidP="0088110F">
            <w:pPr>
              <w:widowControl w:val="0"/>
              <w:tabs>
                <w:tab w:val="left" w:pos="567"/>
              </w:tabs>
              <w:jc w:val="both"/>
              <w:rPr>
                <w:b/>
                <w:szCs w:val="28"/>
                <w:lang w:val="nl-NL"/>
              </w:rPr>
            </w:pPr>
          </w:p>
        </w:tc>
        <w:tc>
          <w:tcPr>
            <w:tcW w:w="2183" w:type="dxa"/>
            <w:vAlign w:val="center"/>
          </w:tcPr>
          <w:p w14:paraId="0D122070" w14:textId="77777777" w:rsidR="00EA07FE" w:rsidRPr="00376252" w:rsidRDefault="00EA07FE" w:rsidP="0088110F">
            <w:pPr>
              <w:widowControl w:val="0"/>
              <w:tabs>
                <w:tab w:val="left" w:pos="567"/>
              </w:tabs>
              <w:jc w:val="both"/>
              <w:rPr>
                <w:b/>
                <w:szCs w:val="28"/>
                <w:lang w:val="nl-NL"/>
              </w:rPr>
            </w:pPr>
          </w:p>
        </w:tc>
        <w:tc>
          <w:tcPr>
            <w:tcW w:w="2268" w:type="dxa"/>
            <w:vAlign w:val="center"/>
          </w:tcPr>
          <w:p w14:paraId="0B732E26" w14:textId="77777777" w:rsidR="00EA07FE" w:rsidRPr="00376252" w:rsidRDefault="00EA07FE" w:rsidP="0088110F">
            <w:pPr>
              <w:widowControl w:val="0"/>
              <w:tabs>
                <w:tab w:val="left" w:pos="567"/>
              </w:tabs>
              <w:jc w:val="both"/>
              <w:rPr>
                <w:b/>
                <w:szCs w:val="28"/>
                <w:lang w:val="nl-NL"/>
              </w:rPr>
            </w:pPr>
          </w:p>
        </w:tc>
      </w:tr>
    </w:tbl>
    <w:p w14:paraId="0659F19D" w14:textId="77777777" w:rsidR="00EA07FE" w:rsidRDefault="00EA07FE" w:rsidP="00EA07FE">
      <w:pPr>
        <w:widowControl w:val="0"/>
        <w:tabs>
          <w:tab w:val="left" w:pos="567"/>
        </w:tabs>
        <w:spacing w:before="120" w:after="120"/>
        <w:ind w:firstLine="567"/>
        <w:rPr>
          <w:bCs/>
          <w:i/>
          <w:iCs/>
          <w:sz w:val="26"/>
          <w:szCs w:val="26"/>
          <w:lang w:val="nl-NL"/>
        </w:rPr>
      </w:pPr>
      <w:r w:rsidRPr="00FF42FE">
        <w:rPr>
          <w:bCs/>
          <w:i/>
          <w:iCs/>
          <w:sz w:val="26"/>
          <w:szCs w:val="26"/>
          <w:lang w:val="nl-NL"/>
        </w:rPr>
        <w:t>(Đánh dấu vào ô kết quả tương ứng (X) nếu Đạt và ( ̶ ) nếu Không đạt)</w:t>
      </w:r>
    </w:p>
    <w:p w14:paraId="4396C916" w14:textId="77777777" w:rsidR="00EA07FE" w:rsidRPr="0089407A" w:rsidRDefault="00EA07FE" w:rsidP="00EA07FE">
      <w:pPr>
        <w:widowControl w:val="0"/>
        <w:tabs>
          <w:tab w:val="left" w:pos="567"/>
        </w:tabs>
        <w:spacing w:before="120" w:after="120"/>
        <w:ind w:firstLine="567"/>
        <w:jc w:val="both"/>
        <w:rPr>
          <w:b/>
          <w:szCs w:val="28"/>
          <w:lang w:val="nl-NL"/>
        </w:rPr>
      </w:pPr>
      <w:r w:rsidRPr="0089407A">
        <w:rPr>
          <w:b/>
          <w:szCs w:val="28"/>
          <w:lang w:val="nl-NL"/>
        </w:rPr>
        <w:t>IV. ĐÁNH GIÁ CHUNG</w:t>
      </w:r>
    </w:p>
    <w:p w14:paraId="0AAD1B8D" w14:textId="77777777" w:rsidR="00EA07FE" w:rsidRPr="0089407A" w:rsidRDefault="00EA07FE" w:rsidP="00EA07FE">
      <w:pPr>
        <w:widowControl w:val="0"/>
        <w:tabs>
          <w:tab w:val="left" w:pos="567"/>
        </w:tabs>
        <w:spacing w:before="120" w:after="120"/>
        <w:ind w:firstLine="567"/>
        <w:jc w:val="both"/>
        <w:rPr>
          <w:b/>
          <w:szCs w:val="28"/>
          <w:lang w:val="nl-NL"/>
        </w:rPr>
      </w:pPr>
      <w:r w:rsidRPr="0089407A">
        <w:rPr>
          <w:b/>
          <w:szCs w:val="28"/>
          <w:lang w:val="nl-NL"/>
        </w:rPr>
        <w:t>1. Điểm mạnh</w:t>
      </w:r>
    </w:p>
    <w:p w14:paraId="2E06996F" w14:textId="77777777" w:rsidR="00EA07FE" w:rsidRPr="00212A1E" w:rsidRDefault="00EA07FE" w:rsidP="00EA07FE">
      <w:pPr>
        <w:widowControl w:val="0"/>
        <w:tabs>
          <w:tab w:val="left" w:pos="8222"/>
        </w:tabs>
        <w:spacing w:before="120" w:after="120"/>
        <w:ind w:right="-1" w:firstLine="567"/>
        <w:jc w:val="both"/>
        <w:rPr>
          <w:rFonts w:eastAsia="Calibri"/>
          <w:i/>
          <w:iCs/>
          <w:szCs w:val="28"/>
          <w:lang w:val="nl-NL"/>
        </w:rPr>
      </w:pPr>
      <w:r w:rsidRPr="0089407A">
        <w:rPr>
          <w:szCs w:val="28"/>
          <w:lang w:val="nl-NL"/>
        </w:rPr>
        <w:t>...........................................................................................................................</w:t>
      </w:r>
    </w:p>
    <w:p w14:paraId="4E390D6B" w14:textId="77777777" w:rsidR="00EA07FE" w:rsidRPr="00212A1E" w:rsidRDefault="00EA07FE" w:rsidP="00EA07FE">
      <w:pPr>
        <w:widowControl w:val="0"/>
        <w:tabs>
          <w:tab w:val="left" w:pos="8222"/>
        </w:tabs>
        <w:spacing w:before="120" w:after="120"/>
        <w:ind w:right="-1" w:firstLine="567"/>
        <w:jc w:val="both"/>
        <w:rPr>
          <w:rFonts w:eastAsia="Calibri"/>
          <w:i/>
          <w:iCs/>
          <w:szCs w:val="28"/>
          <w:lang w:val="nl-NL"/>
        </w:rPr>
      </w:pPr>
      <w:r w:rsidRPr="0089407A">
        <w:rPr>
          <w:szCs w:val="28"/>
          <w:lang w:val="nl-NL"/>
        </w:rPr>
        <w:t>...........................................................................................................................</w:t>
      </w:r>
    </w:p>
    <w:p w14:paraId="7DC49064" w14:textId="77777777" w:rsidR="00EA07FE" w:rsidRPr="00212A1E" w:rsidRDefault="00EA07FE" w:rsidP="00EA07FE">
      <w:pPr>
        <w:widowControl w:val="0"/>
        <w:tabs>
          <w:tab w:val="left" w:pos="8222"/>
        </w:tabs>
        <w:spacing w:before="120" w:after="120"/>
        <w:ind w:right="-1" w:firstLine="567"/>
        <w:jc w:val="both"/>
        <w:rPr>
          <w:rFonts w:eastAsia="Calibri"/>
          <w:i/>
          <w:iCs/>
          <w:szCs w:val="28"/>
          <w:lang w:val="nl-NL"/>
        </w:rPr>
      </w:pPr>
      <w:r w:rsidRPr="0089407A">
        <w:rPr>
          <w:szCs w:val="28"/>
          <w:lang w:val="nl-NL"/>
        </w:rPr>
        <w:t>...........................................................................................................................</w:t>
      </w:r>
    </w:p>
    <w:p w14:paraId="78E45A50" w14:textId="77777777" w:rsidR="00EA07FE" w:rsidRPr="0089407A" w:rsidRDefault="00EA07FE" w:rsidP="00EA07FE">
      <w:pPr>
        <w:widowControl w:val="0"/>
        <w:tabs>
          <w:tab w:val="left" w:pos="567"/>
        </w:tabs>
        <w:spacing w:before="200" w:after="120"/>
        <w:ind w:firstLine="567"/>
        <w:jc w:val="both"/>
        <w:rPr>
          <w:b/>
          <w:szCs w:val="28"/>
          <w:lang w:val="nl-NL"/>
        </w:rPr>
      </w:pPr>
      <w:r w:rsidRPr="0089407A">
        <w:rPr>
          <w:b/>
          <w:szCs w:val="28"/>
          <w:lang w:val="nl-NL"/>
        </w:rPr>
        <w:t xml:space="preserve">2. Điểm yếu </w:t>
      </w:r>
      <w:r w:rsidRPr="0089407A">
        <w:rPr>
          <w:bCs/>
          <w:szCs w:val="28"/>
          <w:lang w:val="nl-NL"/>
        </w:rPr>
        <w:t>(nếu có)</w:t>
      </w:r>
    </w:p>
    <w:p w14:paraId="6B69B75B" w14:textId="77777777" w:rsidR="00EA07FE" w:rsidRPr="00212A1E" w:rsidRDefault="00EA07FE" w:rsidP="00EA07FE">
      <w:pPr>
        <w:widowControl w:val="0"/>
        <w:tabs>
          <w:tab w:val="left" w:pos="8222"/>
        </w:tabs>
        <w:spacing w:before="120" w:after="120"/>
        <w:ind w:right="-1" w:firstLine="567"/>
        <w:jc w:val="both"/>
        <w:rPr>
          <w:rFonts w:eastAsia="Calibri"/>
          <w:i/>
          <w:iCs/>
          <w:szCs w:val="28"/>
          <w:lang w:val="nl-NL"/>
        </w:rPr>
      </w:pPr>
      <w:r w:rsidRPr="0089407A">
        <w:rPr>
          <w:szCs w:val="28"/>
          <w:lang w:val="nl-NL"/>
        </w:rPr>
        <w:t>...........................................................................................................................</w:t>
      </w:r>
    </w:p>
    <w:p w14:paraId="51AC077B" w14:textId="77777777" w:rsidR="00EA07FE" w:rsidRPr="00212A1E" w:rsidRDefault="00EA07FE" w:rsidP="00EA07FE">
      <w:pPr>
        <w:widowControl w:val="0"/>
        <w:tabs>
          <w:tab w:val="left" w:pos="8222"/>
        </w:tabs>
        <w:spacing w:before="120" w:after="120"/>
        <w:ind w:right="-1" w:firstLine="567"/>
        <w:jc w:val="both"/>
        <w:rPr>
          <w:rFonts w:eastAsia="Calibri"/>
          <w:i/>
          <w:iCs/>
          <w:szCs w:val="28"/>
          <w:lang w:val="nl-NL"/>
        </w:rPr>
      </w:pPr>
      <w:r w:rsidRPr="0089407A">
        <w:rPr>
          <w:szCs w:val="28"/>
          <w:lang w:val="nl-NL"/>
        </w:rPr>
        <w:t>...........................................................................................................................</w:t>
      </w:r>
    </w:p>
    <w:p w14:paraId="4FA7E967" w14:textId="77777777" w:rsidR="00EA07FE" w:rsidRPr="0089407A" w:rsidRDefault="00EA07FE" w:rsidP="00EA07FE">
      <w:pPr>
        <w:widowControl w:val="0"/>
        <w:tabs>
          <w:tab w:val="left" w:pos="567"/>
        </w:tabs>
        <w:spacing w:before="200" w:after="120"/>
        <w:ind w:firstLine="567"/>
        <w:jc w:val="both"/>
        <w:rPr>
          <w:b/>
          <w:szCs w:val="28"/>
          <w:lang w:val="nl-NL"/>
        </w:rPr>
      </w:pPr>
      <w:r w:rsidRPr="0089407A">
        <w:rPr>
          <w:b/>
          <w:szCs w:val="28"/>
          <w:lang w:val="nl-NL"/>
        </w:rPr>
        <w:t>V. KẾT LUẬN, KIẾN NGHỊ</w:t>
      </w:r>
    </w:p>
    <w:p w14:paraId="77B1E796" w14:textId="77777777" w:rsidR="00EA07FE" w:rsidRPr="00376252" w:rsidRDefault="00EA07FE" w:rsidP="00EA07FE">
      <w:pPr>
        <w:widowControl w:val="0"/>
        <w:tabs>
          <w:tab w:val="left" w:pos="567"/>
        </w:tabs>
        <w:spacing w:before="200" w:after="120"/>
        <w:ind w:firstLine="567"/>
        <w:jc w:val="both"/>
        <w:rPr>
          <w:bCs/>
          <w:spacing w:val="-4"/>
          <w:szCs w:val="28"/>
          <w:lang w:val="nl-NL"/>
        </w:rPr>
      </w:pPr>
      <w:r w:rsidRPr="00376252">
        <w:rPr>
          <w:b/>
          <w:spacing w:val="-4"/>
          <w:szCs w:val="28"/>
          <w:lang w:val="nl-NL"/>
        </w:rPr>
        <w:t>1. Kết luận: Trường tự đánh giá Đạt/Không đạt Mức độ:</w:t>
      </w:r>
      <w:r w:rsidRPr="00376252">
        <w:rPr>
          <w:bCs/>
          <w:spacing w:val="-4"/>
          <w:szCs w:val="28"/>
          <w:lang w:val="nl-NL"/>
        </w:rPr>
        <w:t>...............................</w:t>
      </w:r>
    </w:p>
    <w:p w14:paraId="7F0E5728" w14:textId="77777777" w:rsidR="00EA07FE" w:rsidRPr="0089407A" w:rsidRDefault="00EA07FE" w:rsidP="00EA07FE">
      <w:pPr>
        <w:widowControl w:val="0"/>
        <w:tabs>
          <w:tab w:val="left" w:pos="567"/>
        </w:tabs>
        <w:spacing w:before="200" w:after="120"/>
        <w:ind w:firstLine="567"/>
        <w:jc w:val="both"/>
        <w:rPr>
          <w:b/>
          <w:szCs w:val="28"/>
          <w:lang w:val="nl-NL"/>
        </w:rPr>
      </w:pPr>
      <w:r>
        <w:rPr>
          <w:b/>
          <w:szCs w:val="28"/>
          <w:lang w:val="nl-NL"/>
        </w:rPr>
        <w:t>2</w:t>
      </w:r>
      <w:r w:rsidRPr="0089407A">
        <w:rPr>
          <w:b/>
          <w:szCs w:val="28"/>
          <w:lang w:val="nl-NL"/>
        </w:rPr>
        <w:t xml:space="preserve">. Kiến nghị </w:t>
      </w:r>
      <w:r w:rsidRPr="0089407A">
        <w:rPr>
          <w:bCs/>
          <w:szCs w:val="28"/>
          <w:lang w:val="nl-NL"/>
        </w:rPr>
        <w:t>(nếu có)</w:t>
      </w:r>
    </w:p>
    <w:p w14:paraId="64328880" w14:textId="77777777" w:rsidR="00EA07FE" w:rsidRPr="00212A1E" w:rsidRDefault="00EA07FE" w:rsidP="00EA07FE">
      <w:pPr>
        <w:widowControl w:val="0"/>
        <w:tabs>
          <w:tab w:val="left" w:pos="8222"/>
        </w:tabs>
        <w:spacing w:before="120" w:after="120"/>
        <w:ind w:right="-1" w:firstLine="567"/>
        <w:jc w:val="both"/>
        <w:rPr>
          <w:rFonts w:eastAsia="Calibri"/>
          <w:i/>
          <w:iCs/>
          <w:szCs w:val="28"/>
          <w:lang w:val="nl-NL"/>
        </w:rPr>
      </w:pPr>
      <w:r w:rsidRPr="0089407A">
        <w:rPr>
          <w:szCs w:val="28"/>
          <w:lang w:val="nl-NL"/>
        </w:rPr>
        <w:t>...........................................................................................................................</w:t>
      </w:r>
    </w:p>
    <w:p w14:paraId="01AB70CB" w14:textId="77777777" w:rsidR="00EA07FE" w:rsidRPr="00212A1E" w:rsidRDefault="00EA07FE" w:rsidP="00EA07FE">
      <w:pPr>
        <w:widowControl w:val="0"/>
        <w:tabs>
          <w:tab w:val="left" w:pos="8222"/>
        </w:tabs>
        <w:spacing w:before="120" w:after="120"/>
        <w:ind w:right="-1" w:firstLine="567"/>
        <w:jc w:val="both"/>
        <w:rPr>
          <w:rFonts w:eastAsia="Calibri"/>
          <w:i/>
          <w:iCs/>
          <w:szCs w:val="28"/>
          <w:lang w:val="nl-NL"/>
        </w:rPr>
      </w:pPr>
      <w:r w:rsidRPr="0089407A">
        <w:rPr>
          <w:szCs w:val="28"/>
          <w:lang w:val="nl-NL"/>
        </w:rPr>
        <w:t>...........................................................................................................................</w:t>
      </w:r>
    </w:p>
    <w:p w14:paraId="2912CA81" w14:textId="77777777" w:rsidR="00EA07FE" w:rsidRDefault="00EA07FE" w:rsidP="00EA07FE">
      <w:pPr>
        <w:widowControl w:val="0"/>
        <w:ind w:firstLine="567"/>
        <w:jc w:val="both"/>
        <w:rPr>
          <w:szCs w:val="28"/>
          <w:lang w:val="nl-NL"/>
        </w:rPr>
      </w:pPr>
      <w:r w:rsidRPr="0089407A">
        <w:rPr>
          <w:szCs w:val="28"/>
          <w:lang w:val="nl-NL"/>
        </w:rPr>
        <w:t xml:space="preserve">Trên đây là báo cáo kết quả tự đánh giá hoạt động thư viện năm học 202...-202...của nhà </w:t>
      </w:r>
      <w:r w:rsidRPr="0089407A">
        <w:rPr>
          <w:szCs w:val="28"/>
          <w:lang w:val="nl-NL"/>
        </w:rPr>
        <w:lastRenderedPageBreak/>
        <w:t xml:space="preserve">trường./. </w:t>
      </w:r>
    </w:p>
    <w:p w14:paraId="50EF7787" w14:textId="77777777" w:rsidR="00EA07FE" w:rsidRPr="0089407A" w:rsidRDefault="00EA07FE" w:rsidP="00EA07FE">
      <w:pPr>
        <w:widowControl w:val="0"/>
        <w:ind w:firstLine="567"/>
        <w:jc w:val="both"/>
        <w:rPr>
          <w:szCs w:val="28"/>
          <w:lang w:val="nl-NL"/>
        </w:rPr>
      </w:pPr>
    </w:p>
    <w:p w14:paraId="0DC95D86" w14:textId="77777777" w:rsidR="00EA07FE" w:rsidRDefault="00EA07FE" w:rsidP="00EA07FE">
      <w:pPr>
        <w:widowControl w:val="0"/>
        <w:spacing w:line="120" w:lineRule="auto"/>
        <w:rPr>
          <w:sz w:val="26"/>
          <w:szCs w:val="26"/>
          <w:lang w:val="nl-NL"/>
        </w:rPr>
      </w:pPr>
    </w:p>
    <w:tbl>
      <w:tblPr>
        <w:tblW w:w="9144" w:type="dxa"/>
        <w:jc w:val="center"/>
        <w:tblLayout w:type="fixed"/>
        <w:tblLook w:val="00A0" w:firstRow="1" w:lastRow="0" w:firstColumn="1" w:lastColumn="0" w:noHBand="0" w:noVBand="0"/>
      </w:tblPr>
      <w:tblGrid>
        <w:gridCol w:w="4962"/>
        <w:gridCol w:w="4182"/>
      </w:tblGrid>
      <w:tr w:rsidR="00EA07FE" w:rsidRPr="0089407A" w14:paraId="374C9A3C" w14:textId="77777777" w:rsidTr="0088110F">
        <w:trPr>
          <w:trHeight w:val="2586"/>
          <w:jc w:val="center"/>
        </w:trPr>
        <w:tc>
          <w:tcPr>
            <w:tcW w:w="4962" w:type="dxa"/>
          </w:tcPr>
          <w:p w14:paraId="01158B3E" w14:textId="77777777" w:rsidR="00EA07FE" w:rsidRPr="0089407A" w:rsidRDefault="00EA07FE" w:rsidP="0088110F">
            <w:pPr>
              <w:widowControl w:val="0"/>
              <w:jc w:val="both"/>
              <w:rPr>
                <w:rFonts w:eastAsia="Calibri"/>
                <w:b/>
                <w:bCs/>
                <w:i/>
                <w:iCs/>
                <w:highlight w:val="white"/>
                <w:shd w:val="clear" w:color="auto" w:fill="FFFFFF"/>
              </w:rPr>
            </w:pPr>
            <w:r w:rsidRPr="0089407A">
              <w:rPr>
                <w:rFonts w:eastAsia="Calibri"/>
                <w:b/>
                <w:bCs/>
                <w:i/>
                <w:iCs/>
                <w:highlight w:val="white"/>
                <w:u w:color="FF0000"/>
                <w:shd w:val="clear" w:color="auto" w:fill="FFFFFF"/>
              </w:rPr>
              <w:t>Nơi nhận</w:t>
            </w:r>
            <w:r w:rsidRPr="0089407A">
              <w:rPr>
                <w:rFonts w:eastAsia="Calibri"/>
                <w:b/>
                <w:bCs/>
                <w:i/>
                <w:iCs/>
                <w:highlight w:val="white"/>
                <w:shd w:val="clear" w:color="auto" w:fill="FFFFFF"/>
              </w:rPr>
              <w:t>:</w:t>
            </w:r>
          </w:p>
          <w:p w14:paraId="328B676C" w14:textId="77777777" w:rsidR="00EA07FE" w:rsidRDefault="00EA07FE" w:rsidP="0088110F">
            <w:pPr>
              <w:widowControl w:val="0"/>
              <w:jc w:val="both"/>
              <w:rPr>
                <w:rFonts w:eastAsia="Calibri"/>
                <w:sz w:val="22"/>
                <w:highlight w:val="white"/>
                <w:shd w:val="clear" w:color="auto" w:fill="FFFFFF"/>
              </w:rPr>
            </w:pPr>
            <w:r>
              <w:rPr>
                <w:rFonts w:eastAsia="Calibri"/>
                <w:sz w:val="22"/>
                <w:highlight w:val="white"/>
                <w:shd w:val="clear" w:color="auto" w:fill="FFFFFF"/>
              </w:rPr>
              <w:t>-…………………….</w:t>
            </w:r>
          </w:p>
          <w:p w14:paraId="290B5FEC" w14:textId="77777777" w:rsidR="00EA07FE" w:rsidRPr="0089407A" w:rsidRDefault="00EA07FE" w:rsidP="0088110F">
            <w:pPr>
              <w:widowControl w:val="0"/>
              <w:jc w:val="both"/>
              <w:rPr>
                <w:rFonts w:eastAsia="Calibri"/>
                <w:sz w:val="22"/>
                <w:highlight w:val="white"/>
                <w:shd w:val="clear" w:color="auto" w:fill="FFFFFF"/>
              </w:rPr>
            </w:pPr>
            <w:r>
              <w:rPr>
                <w:rFonts w:eastAsia="Calibri"/>
                <w:sz w:val="22"/>
                <w:highlight w:val="white"/>
                <w:shd w:val="clear" w:color="auto" w:fill="FFFFFF"/>
              </w:rPr>
              <w:t>-…………………….</w:t>
            </w:r>
          </w:p>
          <w:p w14:paraId="346B9CDE" w14:textId="77777777" w:rsidR="00EA07FE" w:rsidRPr="0089407A" w:rsidRDefault="00EA07FE" w:rsidP="0088110F">
            <w:pPr>
              <w:widowControl w:val="0"/>
              <w:jc w:val="both"/>
              <w:rPr>
                <w:rFonts w:eastAsia="Calibri"/>
                <w:sz w:val="22"/>
                <w:highlight w:val="white"/>
              </w:rPr>
            </w:pPr>
            <w:r w:rsidRPr="0089407A">
              <w:rPr>
                <w:rFonts w:eastAsia="Calibri"/>
                <w:sz w:val="22"/>
                <w:highlight w:val="white"/>
              </w:rPr>
              <w:t>- Lưu: VT,</w:t>
            </w:r>
            <w:r>
              <w:rPr>
                <w:rFonts w:eastAsia="Calibri"/>
                <w:sz w:val="22"/>
                <w:highlight w:val="white"/>
              </w:rPr>
              <w:t>….………</w:t>
            </w:r>
          </w:p>
          <w:p w14:paraId="1F6DAE5B" w14:textId="77777777" w:rsidR="00EA07FE" w:rsidRPr="0089407A" w:rsidRDefault="00EA07FE" w:rsidP="0088110F">
            <w:pPr>
              <w:widowControl w:val="0"/>
              <w:jc w:val="both"/>
              <w:rPr>
                <w:rFonts w:eastAsia="Calibri"/>
                <w:b/>
                <w:bCs/>
                <w:i/>
                <w:iCs/>
                <w:highlight w:val="white"/>
                <w:shd w:val="clear" w:color="auto" w:fill="FFFFFF"/>
              </w:rPr>
            </w:pPr>
          </w:p>
        </w:tc>
        <w:tc>
          <w:tcPr>
            <w:tcW w:w="4182" w:type="dxa"/>
          </w:tcPr>
          <w:p w14:paraId="4DC68FA5" w14:textId="77777777" w:rsidR="00EA07FE" w:rsidRDefault="00EA07FE" w:rsidP="0088110F">
            <w:pPr>
              <w:widowControl w:val="0"/>
              <w:rPr>
                <w:rFonts w:eastAsia="Calibri"/>
                <w:b/>
                <w:bCs/>
                <w:szCs w:val="28"/>
                <w:highlight w:val="white"/>
                <w:shd w:val="clear" w:color="auto" w:fill="FFFFFF"/>
              </w:rPr>
            </w:pPr>
            <w:r>
              <w:rPr>
                <w:rFonts w:eastAsia="Calibri"/>
                <w:b/>
                <w:bCs/>
                <w:szCs w:val="28"/>
                <w:highlight w:val="white"/>
                <w:shd w:val="clear" w:color="auto" w:fill="FFFFFF"/>
              </w:rPr>
              <w:t>HIỆU TRƯỞNG</w:t>
            </w:r>
          </w:p>
          <w:p w14:paraId="55818013" w14:textId="77777777" w:rsidR="00EA07FE" w:rsidRPr="0089407A" w:rsidRDefault="00EA07FE" w:rsidP="0088110F">
            <w:pPr>
              <w:widowControl w:val="0"/>
              <w:rPr>
                <w:rFonts w:eastAsia="Calibri"/>
                <w:b/>
                <w:bCs/>
                <w:sz w:val="26"/>
                <w:szCs w:val="26"/>
                <w:highlight w:val="white"/>
                <w:shd w:val="clear" w:color="auto" w:fill="FFFFFF"/>
              </w:rPr>
            </w:pPr>
            <w:r w:rsidRPr="0089407A">
              <w:rPr>
                <w:i/>
                <w:iCs/>
                <w:sz w:val="26"/>
                <w:szCs w:val="26"/>
              </w:rPr>
              <w:t>(Chữ ký và đóng dấu)</w:t>
            </w:r>
          </w:p>
          <w:p w14:paraId="641B33DD" w14:textId="77777777" w:rsidR="00EA07FE" w:rsidRPr="0089407A" w:rsidRDefault="00EA07FE" w:rsidP="0088110F">
            <w:pPr>
              <w:widowControl w:val="0"/>
              <w:rPr>
                <w:rFonts w:eastAsia="Calibri"/>
                <w:b/>
                <w:bCs/>
                <w:szCs w:val="28"/>
                <w:highlight w:val="white"/>
                <w:shd w:val="clear" w:color="auto" w:fill="FFFFFF"/>
              </w:rPr>
            </w:pPr>
          </w:p>
          <w:p w14:paraId="02A192C2" w14:textId="77777777" w:rsidR="00EA07FE" w:rsidRPr="0089407A" w:rsidRDefault="00EA07FE" w:rsidP="0088110F">
            <w:pPr>
              <w:widowControl w:val="0"/>
              <w:rPr>
                <w:rFonts w:eastAsia="Calibri"/>
                <w:b/>
                <w:bCs/>
                <w:szCs w:val="28"/>
                <w:highlight w:val="white"/>
                <w:shd w:val="clear" w:color="auto" w:fill="FFFFFF"/>
              </w:rPr>
            </w:pPr>
          </w:p>
          <w:p w14:paraId="0B87DE6B" w14:textId="77777777" w:rsidR="00EA07FE" w:rsidRPr="0089407A" w:rsidRDefault="00EA07FE" w:rsidP="0088110F">
            <w:pPr>
              <w:widowControl w:val="0"/>
              <w:rPr>
                <w:rFonts w:eastAsia="Calibri"/>
                <w:b/>
                <w:bCs/>
                <w:szCs w:val="28"/>
                <w:highlight w:val="white"/>
                <w:shd w:val="clear" w:color="auto" w:fill="FFFFFF"/>
              </w:rPr>
            </w:pPr>
          </w:p>
          <w:p w14:paraId="766C5C5A" w14:textId="77777777" w:rsidR="00EA07FE" w:rsidRPr="0089407A" w:rsidRDefault="00EA07FE" w:rsidP="0088110F">
            <w:pPr>
              <w:widowControl w:val="0"/>
              <w:rPr>
                <w:rFonts w:eastAsia="Calibri"/>
                <w:b/>
                <w:bCs/>
                <w:szCs w:val="28"/>
                <w:highlight w:val="white"/>
                <w:shd w:val="clear" w:color="auto" w:fill="FFFFFF"/>
              </w:rPr>
            </w:pPr>
          </w:p>
          <w:p w14:paraId="361FE358" w14:textId="77777777" w:rsidR="00EA07FE" w:rsidRPr="0089407A" w:rsidRDefault="00EA07FE" w:rsidP="0088110F">
            <w:pPr>
              <w:widowControl w:val="0"/>
              <w:rPr>
                <w:rFonts w:eastAsia="Calibri"/>
                <w:b/>
                <w:bCs/>
                <w:szCs w:val="28"/>
                <w:highlight w:val="white"/>
                <w:shd w:val="clear" w:color="auto" w:fill="FFFFFF"/>
              </w:rPr>
            </w:pPr>
          </w:p>
          <w:p w14:paraId="00617EDD" w14:textId="77777777" w:rsidR="00EA07FE" w:rsidRPr="0089407A" w:rsidRDefault="00EA07FE" w:rsidP="0088110F">
            <w:pPr>
              <w:widowControl w:val="0"/>
              <w:rPr>
                <w:rFonts w:eastAsia="Calibri"/>
                <w:b/>
                <w:bCs/>
                <w:szCs w:val="28"/>
                <w:highlight w:val="white"/>
                <w:shd w:val="clear" w:color="auto" w:fill="FFFFFF"/>
              </w:rPr>
            </w:pPr>
            <w:r>
              <w:rPr>
                <w:rFonts w:eastAsia="Calibri"/>
                <w:b/>
                <w:bCs/>
                <w:szCs w:val="28"/>
                <w:highlight w:val="white"/>
                <w:shd w:val="clear" w:color="auto" w:fill="FFFFFF"/>
              </w:rPr>
              <w:t>………………………….</w:t>
            </w:r>
          </w:p>
        </w:tc>
      </w:tr>
    </w:tbl>
    <w:p w14:paraId="10C5C140" w14:textId="77777777" w:rsidR="00EA07FE" w:rsidRDefault="00EA07FE" w:rsidP="00EA07FE">
      <w:pPr>
        <w:widowControl w:val="0"/>
        <w:autoSpaceDE w:val="0"/>
        <w:autoSpaceDN w:val="0"/>
        <w:adjustRightInd w:val="0"/>
        <w:jc w:val="center"/>
        <w:rPr>
          <w:sz w:val="26"/>
          <w:szCs w:val="26"/>
          <w:lang w:val="vi-VN"/>
        </w:rPr>
      </w:pPr>
    </w:p>
    <w:p w14:paraId="0D9360C3" w14:textId="77777777" w:rsidR="00EA07FE" w:rsidRPr="007D038B" w:rsidRDefault="00EA07FE" w:rsidP="00EA07FE">
      <w:pPr>
        <w:pStyle w:val="NormalWeb"/>
        <w:shd w:val="clear" w:color="auto" w:fill="FFFFFF"/>
        <w:spacing w:before="0" w:beforeAutospacing="0" w:after="120" w:afterAutospacing="0" w:line="234" w:lineRule="atLeast"/>
        <w:jc w:val="both"/>
        <w:rPr>
          <w:b/>
          <w:bCs/>
        </w:rPr>
      </w:pPr>
    </w:p>
    <w:p w14:paraId="69F3C844" w14:textId="77777777" w:rsidR="00EA07FE" w:rsidRDefault="00EA07FE" w:rsidP="00EA07FE">
      <w:pPr>
        <w:shd w:val="clear" w:color="auto" w:fill="FFFFFF"/>
        <w:spacing w:before="120" w:after="120" w:line="212" w:lineRule="atLeast"/>
        <w:ind w:firstLine="720"/>
        <w:jc w:val="both"/>
        <w:rPr>
          <w:b/>
          <w:bCs/>
          <w:sz w:val="28"/>
          <w:szCs w:val="28"/>
        </w:rPr>
      </w:pPr>
    </w:p>
    <w:p w14:paraId="4856D815" w14:textId="77777777" w:rsidR="00EA07FE" w:rsidRDefault="00EA07FE" w:rsidP="00EA07FE">
      <w:pPr>
        <w:shd w:val="clear" w:color="auto" w:fill="FFFFFF"/>
        <w:spacing w:before="120" w:after="120" w:line="212" w:lineRule="atLeast"/>
        <w:ind w:firstLine="720"/>
        <w:jc w:val="both"/>
        <w:rPr>
          <w:b/>
          <w:bCs/>
          <w:sz w:val="28"/>
          <w:szCs w:val="28"/>
        </w:rPr>
      </w:pPr>
    </w:p>
    <w:p w14:paraId="46AC6F60" w14:textId="77777777" w:rsidR="00EA07FE" w:rsidRDefault="00EA07FE" w:rsidP="00EA07FE">
      <w:pPr>
        <w:shd w:val="clear" w:color="auto" w:fill="FFFFFF"/>
        <w:spacing w:before="120" w:after="120" w:line="212" w:lineRule="atLeast"/>
        <w:ind w:firstLine="720"/>
        <w:jc w:val="both"/>
        <w:rPr>
          <w:b/>
          <w:bCs/>
          <w:sz w:val="28"/>
          <w:szCs w:val="28"/>
        </w:rPr>
      </w:pPr>
    </w:p>
    <w:p w14:paraId="6039963B" w14:textId="77777777" w:rsidR="00EA07FE" w:rsidRDefault="00EA07FE" w:rsidP="00EA07FE">
      <w:pPr>
        <w:shd w:val="clear" w:color="auto" w:fill="FFFFFF"/>
        <w:spacing w:before="120" w:after="120" w:line="212" w:lineRule="atLeast"/>
        <w:ind w:firstLine="720"/>
        <w:jc w:val="both"/>
        <w:rPr>
          <w:b/>
          <w:bCs/>
          <w:sz w:val="28"/>
          <w:szCs w:val="28"/>
        </w:rPr>
      </w:pPr>
    </w:p>
    <w:p w14:paraId="1C4545E7" w14:textId="77777777" w:rsidR="00EA07FE" w:rsidRDefault="00EA07FE" w:rsidP="00EA07FE">
      <w:pPr>
        <w:shd w:val="clear" w:color="auto" w:fill="FFFFFF"/>
        <w:spacing w:before="120" w:after="120" w:line="212" w:lineRule="atLeast"/>
        <w:ind w:firstLine="720"/>
        <w:jc w:val="both"/>
        <w:rPr>
          <w:b/>
          <w:bCs/>
          <w:sz w:val="28"/>
          <w:szCs w:val="28"/>
        </w:rPr>
      </w:pPr>
    </w:p>
    <w:p w14:paraId="28977B0C" w14:textId="77777777" w:rsidR="00EA07FE" w:rsidRDefault="00EA07FE" w:rsidP="00EA07FE">
      <w:pPr>
        <w:shd w:val="clear" w:color="auto" w:fill="FFFFFF"/>
        <w:spacing w:before="120" w:after="120" w:line="212" w:lineRule="atLeast"/>
        <w:ind w:firstLine="720"/>
        <w:jc w:val="both"/>
        <w:rPr>
          <w:b/>
          <w:bCs/>
          <w:sz w:val="28"/>
          <w:szCs w:val="28"/>
        </w:rPr>
      </w:pPr>
    </w:p>
    <w:p w14:paraId="565843D0" w14:textId="77777777" w:rsidR="00EA07FE" w:rsidRDefault="00EA07FE" w:rsidP="00EA07FE">
      <w:pPr>
        <w:shd w:val="clear" w:color="auto" w:fill="FFFFFF"/>
        <w:spacing w:before="120" w:after="120" w:line="212" w:lineRule="atLeast"/>
        <w:ind w:firstLine="720"/>
        <w:jc w:val="both"/>
        <w:rPr>
          <w:b/>
          <w:bCs/>
          <w:sz w:val="28"/>
          <w:szCs w:val="28"/>
        </w:rPr>
      </w:pPr>
    </w:p>
    <w:p w14:paraId="132E7535" w14:textId="77777777" w:rsidR="00EA07FE" w:rsidRDefault="00EA07FE" w:rsidP="00EA07FE">
      <w:pPr>
        <w:shd w:val="clear" w:color="auto" w:fill="FFFFFF"/>
        <w:spacing w:before="120" w:after="120" w:line="212" w:lineRule="atLeast"/>
        <w:ind w:firstLine="720"/>
        <w:jc w:val="both"/>
        <w:rPr>
          <w:b/>
          <w:bCs/>
          <w:sz w:val="28"/>
          <w:szCs w:val="28"/>
        </w:rPr>
      </w:pPr>
    </w:p>
    <w:p w14:paraId="78532248" w14:textId="77777777" w:rsidR="00EA07FE" w:rsidRDefault="00EA07FE" w:rsidP="00EA07FE">
      <w:pPr>
        <w:shd w:val="clear" w:color="auto" w:fill="FFFFFF"/>
        <w:spacing w:before="120" w:after="120" w:line="212" w:lineRule="atLeast"/>
        <w:ind w:firstLine="720"/>
        <w:jc w:val="both"/>
        <w:rPr>
          <w:b/>
          <w:bCs/>
          <w:sz w:val="28"/>
          <w:szCs w:val="28"/>
        </w:rPr>
      </w:pPr>
    </w:p>
    <w:p w14:paraId="28570E8E" w14:textId="77777777" w:rsidR="00EA07FE" w:rsidRDefault="00EA07FE" w:rsidP="00EA07FE">
      <w:pPr>
        <w:shd w:val="clear" w:color="auto" w:fill="FFFFFF"/>
        <w:spacing w:before="120" w:after="120" w:line="212" w:lineRule="atLeast"/>
        <w:ind w:firstLine="720"/>
        <w:jc w:val="both"/>
        <w:rPr>
          <w:b/>
          <w:bCs/>
          <w:sz w:val="28"/>
          <w:szCs w:val="28"/>
        </w:rPr>
      </w:pPr>
    </w:p>
    <w:p w14:paraId="2ED634BB" w14:textId="77777777" w:rsidR="00EA07FE" w:rsidRDefault="00EA07FE" w:rsidP="00EA07FE">
      <w:pPr>
        <w:shd w:val="clear" w:color="auto" w:fill="FFFFFF"/>
        <w:spacing w:before="120" w:after="120" w:line="212" w:lineRule="atLeast"/>
        <w:ind w:firstLine="720"/>
        <w:jc w:val="both"/>
        <w:rPr>
          <w:b/>
          <w:bCs/>
          <w:sz w:val="28"/>
          <w:szCs w:val="28"/>
        </w:rPr>
      </w:pPr>
    </w:p>
    <w:p w14:paraId="6AB1A6EC" w14:textId="77777777" w:rsidR="00EA07FE" w:rsidRDefault="00EA07FE" w:rsidP="00EA07FE">
      <w:pPr>
        <w:shd w:val="clear" w:color="auto" w:fill="FFFFFF"/>
        <w:spacing w:before="120" w:after="120" w:line="212" w:lineRule="atLeast"/>
        <w:ind w:firstLine="720"/>
        <w:jc w:val="both"/>
        <w:rPr>
          <w:b/>
          <w:bCs/>
          <w:sz w:val="28"/>
          <w:szCs w:val="28"/>
        </w:rPr>
      </w:pPr>
    </w:p>
    <w:p w14:paraId="3C5DA664" w14:textId="77777777" w:rsidR="00EA07FE" w:rsidRDefault="00EA07FE" w:rsidP="00EA07FE">
      <w:pPr>
        <w:shd w:val="clear" w:color="auto" w:fill="FFFFFF"/>
        <w:spacing w:before="120" w:after="120" w:line="212" w:lineRule="atLeast"/>
        <w:ind w:firstLine="720"/>
        <w:jc w:val="both"/>
        <w:rPr>
          <w:b/>
          <w:bCs/>
          <w:sz w:val="28"/>
          <w:szCs w:val="28"/>
        </w:rPr>
      </w:pPr>
    </w:p>
    <w:p w14:paraId="6FC5316D" w14:textId="77777777" w:rsidR="00EA07FE" w:rsidRDefault="00EA07FE" w:rsidP="00EA07FE">
      <w:pPr>
        <w:shd w:val="clear" w:color="auto" w:fill="FFFFFF"/>
        <w:spacing w:before="120" w:after="120" w:line="212" w:lineRule="atLeast"/>
        <w:ind w:firstLine="720"/>
        <w:jc w:val="both"/>
        <w:rPr>
          <w:b/>
          <w:bCs/>
          <w:sz w:val="28"/>
          <w:szCs w:val="28"/>
        </w:rPr>
      </w:pPr>
    </w:p>
    <w:p w14:paraId="7B062066" w14:textId="77777777" w:rsidR="00EA07FE" w:rsidRDefault="00EA07FE" w:rsidP="00EA07FE">
      <w:pPr>
        <w:shd w:val="clear" w:color="auto" w:fill="FFFFFF"/>
        <w:spacing w:before="120" w:after="120" w:line="212" w:lineRule="atLeast"/>
        <w:ind w:firstLine="720"/>
        <w:jc w:val="both"/>
        <w:rPr>
          <w:b/>
          <w:bCs/>
          <w:sz w:val="28"/>
          <w:szCs w:val="28"/>
        </w:rPr>
      </w:pPr>
    </w:p>
    <w:p w14:paraId="3515E85C" w14:textId="77777777" w:rsidR="00EA07FE" w:rsidRDefault="00EA07FE" w:rsidP="00EA07FE">
      <w:pPr>
        <w:shd w:val="clear" w:color="auto" w:fill="FFFFFF"/>
        <w:spacing w:before="120" w:after="120" w:line="212" w:lineRule="atLeast"/>
        <w:ind w:firstLine="720"/>
        <w:jc w:val="both"/>
        <w:rPr>
          <w:b/>
          <w:bCs/>
          <w:sz w:val="28"/>
          <w:szCs w:val="28"/>
        </w:rPr>
      </w:pPr>
    </w:p>
    <w:p w14:paraId="247FDC47" w14:textId="77777777" w:rsidR="00EA07FE" w:rsidRDefault="00EA07FE" w:rsidP="00EA07FE">
      <w:pPr>
        <w:shd w:val="clear" w:color="auto" w:fill="FFFFFF"/>
        <w:spacing w:before="120" w:after="120" w:line="212" w:lineRule="atLeast"/>
        <w:ind w:firstLine="720"/>
        <w:jc w:val="both"/>
        <w:rPr>
          <w:b/>
          <w:bCs/>
          <w:sz w:val="28"/>
          <w:szCs w:val="28"/>
        </w:rPr>
      </w:pPr>
    </w:p>
    <w:p w14:paraId="583254E0" w14:textId="77777777" w:rsidR="00EA07FE" w:rsidRDefault="00EA07FE" w:rsidP="00EA07FE">
      <w:pPr>
        <w:shd w:val="clear" w:color="auto" w:fill="FFFFFF"/>
        <w:spacing w:before="120" w:after="120" w:line="212" w:lineRule="atLeast"/>
        <w:ind w:firstLine="720"/>
        <w:jc w:val="both"/>
        <w:rPr>
          <w:b/>
          <w:bCs/>
          <w:sz w:val="28"/>
          <w:szCs w:val="28"/>
        </w:rPr>
      </w:pPr>
    </w:p>
    <w:p w14:paraId="1DEF0159" w14:textId="77777777" w:rsidR="00EA07FE" w:rsidRDefault="00EA07FE" w:rsidP="00EA07FE">
      <w:pPr>
        <w:shd w:val="clear" w:color="auto" w:fill="FFFFFF"/>
        <w:spacing w:before="120" w:after="120" w:line="212" w:lineRule="atLeast"/>
        <w:ind w:firstLine="720"/>
        <w:jc w:val="both"/>
        <w:rPr>
          <w:b/>
          <w:bCs/>
          <w:sz w:val="28"/>
          <w:szCs w:val="28"/>
        </w:rPr>
      </w:pPr>
    </w:p>
    <w:p w14:paraId="7513835A" w14:textId="77777777" w:rsidR="00EA07FE" w:rsidRDefault="00EA07FE" w:rsidP="00EA07FE">
      <w:pPr>
        <w:shd w:val="clear" w:color="auto" w:fill="FFFFFF"/>
        <w:spacing w:before="120" w:after="120" w:line="212" w:lineRule="atLeast"/>
        <w:ind w:firstLine="720"/>
        <w:jc w:val="both"/>
        <w:rPr>
          <w:b/>
          <w:bCs/>
          <w:sz w:val="28"/>
          <w:szCs w:val="28"/>
        </w:rPr>
      </w:pPr>
    </w:p>
    <w:p w14:paraId="08A3139A" w14:textId="77777777" w:rsidR="00EA07FE" w:rsidRDefault="00EA07FE" w:rsidP="00EA07FE">
      <w:pPr>
        <w:shd w:val="clear" w:color="auto" w:fill="FFFFFF"/>
        <w:spacing w:before="120" w:after="120" w:line="212" w:lineRule="atLeast"/>
        <w:ind w:firstLine="720"/>
        <w:jc w:val="both"/>
        <w:rPr>
          <w:b/>
          <w:bCs/>
          <w:sz w:val="28"/>
          <w:szCs w:val="28"/>
        </w:rPr>
      </w:pPr>
    </w:p>
    <w:p w14:paraId="7333B0D1" w14:textId="77777777" w:rsidR="00EA07FE" w:rsidRDefault="00EA07FE" w:rsidP="00EA07FE">
      <w:pPr>
        <w:shd w:val="clear" w:color="auto" w:fill="FFFFFF"/>
        <w:spacing w:before="120" w:after="120" w:line="212" w:lineRule="atLeast"/>
        <w:ind w:firstLine="720"/>
        <w:jc w:val="both"/>
        <w:rPr>
          <w:b/>
          <w:bCs/>
          <w:sz w:val="28"/>
          <w:szCs w:val="28"/>
        </w:rPr>
      </w:pPr>
    </w:p>
    <w:p w14:paraId="211332C5" w14:textId="77777777" w:rsidR="00EA07FE" w:rsidRDefault="00EA07FE" w:rsidP="00EA07FE">
      <w:pPr>
        <w:shd w:val="clear" w:color="auto" w:fill="FFFFFF"/>
        <w:spacing w:before="120" w:after="120" w:line="212" w:lineRule="atLeast"/>
        <w:ind w:firstLine="720"/>
        <w:jc w:val="both"/>
        <w:rPr>
          <w:b/>
          <w:bCs/>
          <w:sz w:val="28"/>
          <w:szCs w:val="28"/>
        </w:rPr>
      </w:pPr>
    </w:p>
    <w:p w14:paraId="788F7852" w14:textId="77777777" w:rsidR="00EA07FE" w:rsidRDefault="00EA07FE" w:rsidP="00EA07FE">
      <w:pPr>
        <w:shd w:val="clear" w:color="auto" w:fill="FFFFFF"/>
        <w:spacing w:before="120" w:after="120" w:line="212" w:lineRule="atLeast"/>
        <w:ind w:firstLine="720"/>
        <w:jc w:val="both"/>
        <w:rPr>
          <w:b/>
          <w:bCs/>
          <w:sz w:val="28"/>
          <w:szCs w:val="28"/>
        </w:rPr>
        <w:sectPr w:rsidR="00EA07FE" w:rsidSect="005F7D96">
          <w:pgSz w:w="11907" w:h="16840" w:code="9"/>
          <w:pgMar w:top="1418" w:right="1021" w:bottom="1247" w:left="1418" w:header="567" w:footer="567" w:gutter="0"/>
          <w:cols w:space="720"/>
          <w:titlePg/>
          <w:docGrid w:linePitch="326"/>
        </w:sectPr>
      </w:pPr>
    </w:p>
    <w:p w14:paraId="3307C9F1" w14:textId="095236BE" w:rsidR="00EA07FE" w:rsidRPr="007D038B" w:rsidRDefault="008C449A" w:rsidP="00EA07FE">
      <w:pPr>
        <w:shd w:val="clear" w:color="auto" w:fill="FFFFFF"/>
        <w:spacing w:before="120" w:after="120" w:line="212" w:lineRule="atLeast"/>
        <w:ind w:firstLine="720"/>
        <w:jc w:val="both"/>
        <w:rPr>
          <w:b/>
          <w:bCs/>
          <w:i/>
          <w:sz w:val="28"/>
          <w:szCs w:val="28"/>
          <w:lang w:val="hr-HR"/>
        </w:rPr>
      </w:pPr>
      <w:r>
        <w:rPr>
          <w:b/>
          <w:bCs/>
          <w:sz w:val="28"/>
          <w:szCs w:val="28"/>
        </w:rPr>
        <w:lastRenderedPageBreak/>
        <w:t>39</w:t>
      </w:r>
      <w:r w:rsidR="00EA07FE" w:rsidRPr="007D038B">
        <w:rPr>
          <w:b/>
          <w:bCs/>
          <w:sz w:val="28"/>
          <w:szCs w:val="28"/>
        </w:rPr>
        <w:t xml:space="preserve">. Tên thủ tục hành chính: </w:t>
      </w:r>
      <w:r>
        <w:rPr>
          <w:b/>
          <w:bCs/>
          <w:sz w:val="28"/>
          <w:szCs w:val="28"/>
        </w:rPr>
        <w:t>C</w:t>
      </w:r>
      <w:r w:rsidR="00EA07FE" w:rsidRPr="007D038B">
        <w:rPr>
          <w:b/>
          <w:bCs/>
          <w:sz w:val="28"/>
          <w:szCs w:val="28"/>
        </w:rPr>
        <w:t>hu</w:t>
      </w:r>
      <w:r>
        <w:rPr>
          <w:b/>
          <w:bCs/>
          <w:sz w:val="28"/>
          <w:szCs w:val="28"/>
        </w:rPr>
        <w:t>yển trường đối với học sinh Trung học phổ thông</w:t>
      </w:r>
    </w:p>
    <w:p w14:paraId="4CDAE89C"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1.1.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lang w:val="hr-HR"/>
        </w:rPr>
        <w:t xml:space="preserve"> </w:t>
      </w:r>
      <w:r w:rsidRPr="007D038B">
        <w:rPr>
          <w:b/>
          <w:bCs/>
          <w:sz w:val="28"/>
          <w:szCs w:val="28"/>
          <w:lang w:val="vi-VN"/>
        </w:rPr>
        <w:t>tự</w:t>
      </w:r>
      <w:r w:rsidRPr="00212A1E">
        <w:rPr>
          <w:b/>
          <w:bCs/>
          <w:sz w:val="28"/>
          <w:szCs w:val="28"/>
          <w:lang w:val="hr-HR"/>
        </w:rPr>
        <w:t>, cách thức, thời gian</w:t>
      </w:r>
      <w:r w:rsidRPr="007D038B">
        <w:rPr>
          <w:b/>
          <w:bCs/>
          <w:sz w:val="28"/>
          <w:szCs w:val="28"/>
          <w:lang w:val="hr-HR"/>
        </w:rPr>
        <w:t xml:space="preserve"> </w:t>
      </w:r>
      <w:r w:rsidRPr="007D038B">
        <w:rPr>
          <w:b/>
          <w:bCs/>
          <w:sz w:val="28"/>
          <w:szCs w:val="28"/>
          <w:lang w:val="vi-VN"/>
        </w:rPr>
        <w:t>giải quyết</w:t>
      </w:r>
      <w:r w:rsidRPr="00212A1E">
        <w:rPr>
          <w:b/>
          <w:sz w:val="28"/>
          <w:szCs w:val="28"/>
          <w:lang w:val="hr-HR"/>
        </w:rPr>
        <w:t xml:space="preserve"> thủ tục hành chính</w:t>
      </w:r>
      <w:r w:rsidRPr="007D038B">
        <w:rPr>
          <w:sz w:val="28"/>
          <w:szCs w:val="28"/>
          <w:lang w:val="es-AR"/>
        </w:rPr>
        <w:t xml:space="preserve"> </w:t>
      </w:r>
    </w:p>
    <w:tbl>
      <w:tblPr>
        <w:tblStyle w:val="TableGrid"/>
        <w:tblW w:w="15021" w:type="dxa"/>
        <w:tblLook w:val="04A0" w:firstRow="1" w:lastRow="0" w:firstColumn="1" w:lastColumn="0" w:noHBand="0" w:noVBand="1"/>
      </w:tblPr>
      <w:tblGrid>
        <w:gridCol w:w="851"/>
        <w:gridCol w:w="2376"/>
        <w:gridCol w:w="7513"/>
        <w:gridCol w:w="3118"/>
        <w:gridCol w:w="1163"/>
      </w:tblGrid>
      <w:tr w:rsidR="00EA07FE" w:rsidRPr="00990C30" w14:paraId="7CD4C53B" w14:textId="77777777" w:rsidTr="005F02C4">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051A7C25" w14:textId="77777777" w:rsidR="00EA07FE" w:rsidRPr="00990C30" w:rsidRDefault="00EA07FE" w:rsidP="0088110F">
            <w:pPr>
              <w:pStyle w:val="NormalWeb"/>
              <w:spacing w:before="0" w:beforeAutospacing="0" w:after="0" w:afterAutospacing="0"/>
              <w:jc w:val="center"/>
              <w:rPr>
                <w:rFonts w:ascii="Times New Roman" w:hAnsi="Times New Roman"/>
                <w:b/>
                <w:sz w:val="26"/>
                <w:szCs w:val="26"/>
              </w:rPr>
            </w:pPr>
            <w:r w:rsidRPr="00990C30">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64195841" w14:textId="77777777" w:rsidR="00EA07FE" w:rsidRPr="00990C30" w:rsidRDefault="00EA07FE" w:rsidP="0088110F">
            <w:pPr>
              <w:pStyle w:val="NormalWeb"/>
              <w:spacing w:before="0" w:beforeAutospacing="0" w:after="0" w:afterAutospacing="0"/>
              <w:jc w:val="center"/>
              <w:rPr>
                <w:rFonts w:ascii="Times New Roman" w:hAnsi="Times New Roman"/>
                <w:b/>
                <w:sz w:val="26"/>
                <w:szCs w:val="26"/>
              </w:rPr>
            </w:pPr>
            <w:r w:rsidRPr="00990C30">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3B5B9406" w14:textId="77777777" w:rsidR="00EA07FE" w:rsidRPr="00990C30" w:rsidRDefault="00EA07FE" w:rsidP="0088110F">
            <w:pPr>
              <w:pStyle w:val="NormalWeb"/>
              <w:spacing w:before="0" w:beforeAutospacing="0" w:after="0" w:afterAutospacing="0"/>
              <w:jc w:val="center"/>
              <w:rPr>
                <w:rFonts w:ascii="Times New Roman" w:hAnsi="Times New Roman"/>
                <w:b/>
                <w:sz w:val="26"/>
                <w:szCs w:val="26"/>
              </w:rPr>
            </w:pPr>
            <w:r w:rsidRPr="00990C30">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434A7EEC" w14:textId="77777777" w:rsidR="00EA07FE" w:rsidRPr="00990C30" w:rsidRDefault="00EA07FE" w:rsidP="0088110F">
            <w:pPr>
              <w:pStyle w:val="NormalWeb"/>
              <w:spacing w:before="0" w:beforeAutospacing="0" w:after="0" w:afterAutospacing="0"/>
              <w:jc w:val="center"/>
              <w:rPr>
                <w:rFonts w:ascii="Times New Roman" w:hAnsi="Times New Roman"/>
                <w:b/>
                <w:sz w:val="26"/>
                <w:szCs w:val="26"/>
              </w:rPr>
            </w:pPr>
            <w:r w:rsidRPr="00990C30">
              <w:rPr>
                <w:rFonts w:ascii="Times New Roman" w:hAnsi="Times New Roman"/>
                <w:b/>
                <w:sz w:val="26"/>
                <w:szCs w:val="26"/>
              </w:rPr>
              <w:t>Thời gian giải quyết</w:t>
            </w:r>
          </w:p>
        </w:tc>
        <w:tc>
          <w:tcPr>
            <w:tcW w:w="1163" w:type="dxa"/>
            <w:tcBorders>
              <w:top w:val="single" w:sz="4" w:space="0" w:color="auto"/>
              <w:left w:val="single" w:sz="4" w:space="0" w:color="auto"/>
              <w:bottom w:val="single" w:sz="4" w:space="0" w:color="auto"/>
              <w:right w:val="single" w:sz="4" w:space="0" w:color="auto"/>
            </w:tcBorders>
            <w:vAlign w:val="center"/>
          </w:tcPr>
          <w:p w14:paraId="1BF40E49" w14:textId="77777777" w:rsidR="00EA07FE" w:rsidRPr="00990C30" w:rsidRDefault="00EA07FE" w:rsidP="0088110F">
            <w:pPr>
              <w:pStyle w:val="NormalWeb"/>
              <w:spacing w:before="0" w:beforeAutospacing="0" w:after="0" w:afterAutospacing="0"/>
              <w:jc w:val="center"/>
              <w:rPr>
                <w:rFonts w:ascii="Times New Roman" w:hAnsi="Times New Roman"/>
                <w:b/>
                <w:sz w:val="26"/>
                <w:szCs w:val="26"/>
              </w:rPr>
            </w:pPr>
            <w:r w:rsidRPr="00990C30">
              <w:rPr>
                <w:rFonts w:ascii="Times New Roman" w:hAnsi="Times New Roman"/>
                <w:b/>
                <w:sz w:val="26"/>
                <w:szCs w:val="26"/>
              </w:rPr>
              <w:t>Ghi chú</w:t>
            </w:r>
          </w:p>
        </w:tc>
      </w:tr>
      <w:tr w:rsidR="00EA07FE" w:rsidRPr="00212A1E" w14:paraId="0E7872CB" w14:textId="77777777" w:rsidTr="005F02C4">
        <w:trPr>
          <w:trHeight w:val="898"/>
        </w:trPr>
        <w:tc>
          <w:tcPr>
            <w:tcW w:w="851" w:type="dxa"/>
            <w:vMerge w:val="restart"/>
            <w:tcBorders>
              <w:top w:val="single" w:sz="4" w:space="0" w:color="auto"/>
            </w:tcBorders>
            <w:vAlign w:val="center"/>
          </w:tcPr>
          <w:p w14:paraId="099F69EA" w14:textId="77777777" w:rsidR="00EA07FE" w:rsidRPr="00990C3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990C30">
              <w:rPr>
                <w:rFonts w:ascii="Times New Roman" w:hAnsi="Times New Roman"/>
                <w:b/>
                <w:sz w:val="26"/>
                <w:szCs w:val="26"/>
              </w:rPr>
              <w:t>Bước 1</w:t>
            </w:r>
          </w:p>
        </w:tc>
        <w:tc>
          <w:tcPr>
            <w:tcW w:w="2376" w:type="dxa"/>
            <w:vMerge w:val="restart"/>
            <w:tcBorders>
              <w:top w:val="single" w:sz="4" w:space="0" w:color="auto"/>
            </w:tcBorders>
            <w:vAlign w:val="center"/>
          </w:tcPr>
          <w:p w14:paraId="43AEE4B0" w14:textId="77777777" w:rsidR="00EA07FE" w:rsidRPr="00990C30"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990C30">
              <w:rPr>
                <w:rFonts w:ascii="Times New Roman" w:hAnsi="Times New Roman"/>
                <w:b/>
                <w:sz w:val="26"/>
                <w:szCs w:val="26"/>
              </w:rPr>
              <w:t xml:space="preserve">Nộp hồ sơ thủ tục hành chính: </w:t>
            </w:r>
            <w:r w:rsidRPr="00990C30">
              <w:rPr>
                <w:rFonts w:ascii="Times New Roman" w:hAnsi="Times New Roman"/>
                <w:i/>
                <w:sz w:val="26"/>
                <w:szCs w:val="26"/>
              </w:rPr>
              <w:t xml:space="preserve">Tổ chức, cá nhân chuẩn bị hồ sơ đầy đủ theo quy định và </w:t>
            </w:r>
            <w:r w:rsidRPr="00990C30">
              <w:rPr>
                <w:rFonts w:ascii="Times New Roman" w:hAnsi="Times New Roman"/>
                <w:i/>
                <w:sz w:val="26"/>
                <w:szCs w:val="26"/>
                <w:lang w:val="vi-VN"/>
              </w:rPr>
              <w:t xml:space="preserve">nộp hồ sơ </w:t>
            </w:r>
            <w:r w:rsidRPr="00990C30">
              <w:rPr>
                <w:rFonts w:ascii="Times New Roman" w:hAnsi="Times New Roman"/>
                <w:i/>
                <w:sz w:val="26"/>
                <w:szCs w:val="26"/>
              </w:rPr>
              <w:t>qua các cách thức sau:</w:t>
            </w:r>
          </w:p>
        </w:tc>
        <w:tc>
          <w:tcPr>
            <w:tcW w:w="7513" w:type="dxa"/>
            <w:tcBorders>
              <w:top w:val="single" w:sz="4" w:space="0" w:color="auto"/>
            </w:tcBorders>
            <w:vAlign w:val="center"/>
          </w:tcPr>
          <w:p w14:paraId="278813FF" w14:textId="77777777" w:rsidR="00EA07FE" w:rsidRPr="00CC650E" w:rsidRDefault="00EA07FE" w:rsidP="0088110F">
            <w:pPr>
              <w:pStyle w:val="NormalWeb"/>
              <w:shd w:val="clear" w:color="auto" w:fill="FFFFFF"/>
              <w:spacing w:before="0" w:beforeAutospacing="0" w:after="0" w:afterAutospacing="0"/>
              <w:jc w:val="both"/>
              <w:rPr>
                <w:rFonts w:ascii="Times New Roman" w:hAnsi="Times New Roman"/>
                <w:i/>
                <w:sz w:val="26"/>
                <w:szCs w:val="26"/>
                <w:lang w:val="vi-VN"/>
              </w:rPr>
            </w:pPr>
            <w:r w:rsidRPr="00990C30">
              <w:rPr>
                <w:rFonts w:ascii="Times New Roman" w:hAnsi="Times New Roman"/>
                <w:sz w:val="26"/>
                <w:szCs w:val="26"/>
              </w:rPr>
              <w:t xml:space="preserve">   1. Nộp </w:t>
            </w:r>
            <w:r w:rsidRPr="00990C30">
              <w:rPr>
                <w:rFonts w:ascii="Times New Roman" w:hAnsi="Times New Roman"/>
                <w:sz w:val="26"/>
                <w:szCs w:val="26"/>
                <w:lang w:val="vi-VN"/>
              </w:rPr>
              <w:t xml:space="preserve">trực tiếp qua </w:t>
            </w:r>
            <w:r w:rsidRPr="00990C30">
              <w:rPr>
                <w:rFonts w:ascii="Times New Roman" w:hAnsi="Times New Roman"/>
                <w:sz w:val="26"/>
                <w:szCs w:val="26"/>
              </w:rPr>
              <w:t xml:space="preserve">Bộ phận </w:t>
            </w:r>
            <w:r w:rsidRPr="00990C30">
              <w:rPr>
                <w:rFonts w:ascii="Times New Roman" w:hAnsi="Times New Roman"/>
                <w:sz w:val="26"/>
                <w:szCs w:val="26"/>
                <w:lang w:val="vi-VN"/>
              </w:rPr>
              <w:t>tiếp nhận và trả kết quả</w:t>
            </w:r>
            <w:r w:rsidRPr="00990C30">
              <w:rPr>
                <w:rFonts w:ascii="Times New Roman" w:hAnsi="Times New Roman"/>
                <w:sz w:val="26"/>
                <w:szCs w:val="26"/>
              </w:rPr>
              <w:t xml:space="preserve"> tại </w:t>
            </w:r>
            <w:r w:rsidRPr="00990C30">
              <w:rPr>
                <w:rFonts w:ascii="Times New Roman" w:hAnsi="Times New Roman"/>
                <w:sz w:val="26"/>
                <w:szCs w:val="26"/>
                <w:lang w:val="nl-NL"/>
              </w:rPr>
              <w:t xml:space="preserve">Trung tâm Hành chính công tỉnh Đồng Tháp </w:t>
            </w:r>
            <w:r w:rsidRPr="00CC650E">
              <w:rPr>
                <w:rFonts w:ascii="Times New Roman" w:hAnsi="Times New Roman"/>
                <w:sz w:val="26"/>
                <w:szCs w:val="26"/>
                <w:lang w:val="nl-NL"/>
              </w:rPr>
              <w:t>(</w:t>
            </w:r>
            <w:r w:rsidRPr="00CC650E">
              <w:rPr>
                <w:rFonts w:ascii="Times New Roman" w:hAnsi="Times New Roman"/>
                <w:sz w:val="26"/>
                <w:szCs w:val="26"/>
              </w:rPr>
              <w:t>Số 85, đường Nguyễn Huệ, Phường 1, thành phố Cao Lãnh, tỉnh Đồng Tháp</w:t>
            </w:r>
            <w:r w:rsidRPr="00CC650E">
              <w:rPr>
                <w:rFonts w:ascii="Times New Roman" w:hAnsi="Times New Roman"/>
                <w:sz w:val="26"/>
                <w:szCs w:val="26"/>
                <w:lang w:val="nl-NL"/>
              </w:rPr>
              <w:t>)</w:t>
            </w:r>
          </w:p>
          <w:p w14:paraId="2A73F23B" w14:textId="77777777" w:rsidR="00EA07FE" w:rsidRPr="00990C30" w:rsidRDefault="00EA07FE" w:rsidP="0088110F">
            <w:pPr>
              <w:pStyle w:val="NormalWeb"/>
              <w:shd w:val="clear" w:color="auto" w:fill="FFFFFF"/>
              <w:spacing w:before="0" w:beforeAutospacing="0" w:after="0" w:afterAutospacing="0"/>
              <w:jc w:val="both"/>
              <w:rPr>
                <w:rFonts w:ascii="Times New Roman" w:hAnsi="Times New Roman"/>
                <w:i/>
                <w:sz w:val="26"/>
                <w:szCs w:val="26"/>
                <w:lang w:val="vi-VN"/>
              </w:rPr>
            </w:pPr>
            <w:r w:rsidRPr="00990C30">
              <w:rPr>
                <w:rFonts w:ascii="Times New Roman" w:hAnsi="Times New Roman"/>
                <w:sz w:val="26"/>
                <w:szCs w:val="26"/>
              </w:rPr>
              <w:t xml:space="preserve">   2. Hoặc thông </w:t>
            </w:r>
            <w:r w:rsidRPr="00990C30">
              <w:rPr>
                <w:rFonts w:ascii="Times New Roman" w:hAnsi="Times New Roman"/>
                <w:sz w:val="26"/>
                <w:szCs w:val="26"/>
                <w:lang w:val="vi-VN"/>
              </w:rPr>
              <w:t xml:space="preserve">qua dịch vụ bưu chính </w:t>
            </w:r>
            <w:r w:rsidRPr="00990C30">
              <w:rPr>
                <w:rFonts w:ascii="Times New Roman" w:hAnsi="Times New Roman"/>
                <w:sz w:val="26"/>
                <w:szCs w:val="26"/>
              </w:rPr>
              <w:t>công ích.</w:t>
            </w:r>
          </w:p>
        </w:tc>
        <w:tc>
          <w:tcPr>
            <w:tcW w:w="3118" w:type="dxa"/>
            <w:tcBorders>
              <w:top w:val="single" w:sz="4" w:space="0" w:color="auto"/>
            </w:tcBorders>
            <w:vAlign w:val="center"/>
          </w:tcPr>
          <w:p w14:paraId="3D209E0C" w14:textId="77777777" w:rsidR="00EA07FE" w:rsidRPr="00212A1E" w:rsidRDefault="00EA07FE" w:rsidP="0088110F">
            <w:pPr>
              <w:pStyle w:val="NormalWeb"/>
              <w:spacing w:before="0" w:beforeAutospacing="0" w:after="120" w:afterAutospacing="0" w:line="234" w:lineRule="atLeast"/>
              <w:jc w:val="center"/>
              <w:rPr>
                <w:rFonts w:ascii="Times New Roman" w:hAnsi="Times New Roman"/>
                <w:b/>
                <w:sz w:val="26"/>
                <w:szCs w:val="26"/>
                <w:lang w:val="vi-VN"/>
              </w:rPr>
            </w:pPr>
            <w:r w:rsidRPr="00990C30">
              <w:rPr>
                <w:rFonts w:ascii="Times New Roman" w:hAnsi="Times New Roman"/>
                <w:sz w:val="26"/>
                <w:szCs w:val="26"/>
                <w:lang w:val="vi-VN"/>
              </w:rPr>
              <w:t>Sáng: từ 07 giờ đến 11 giờ 30 phút; chiều: từ 13 giờ 30 đến 17 giờ của các ngày làm việc.</w:t>
            </w:r>
          </w:p>
        </w:tc>
        <w:tc>
          <w:tcPr>
            <w:tcW w:w="1163" w:type="dxa"/>
            <w:vMerge w:val="restart"/>
            <w:tcBorders>
              <w:top w:val="single" w:sz="4" w:space="0" w:color="auto"/>
            </w:tcBorders>
            <w:vAlign w:val="center"/>
          </w:tcPr>
          <w:p w14:paraId="275BF951" w14:textId="77777777" w:rsidR="00EA07FE" w:rsidRPr="00990C30" w:rsidRDefault="00EA07FE" w:rsidP="0088110F">
            <w:pPr>
              <w:jc w:val="center"/>
              <w:rPr>
                <w:i/>
                <w:sz w:val="26"/>
                <w:szCs w:val="26"/>
                <w:lang w:val="vi-VN"/>
              </w:rPr>
            </w:pPr>
          </w:p>
        </w:tc>
      </w:tr>
      <w:tr w:rsidR="00EA07FE" w:rsidRPr="00212A1E" w14:paraId="5D52B1F7" w14:textId="77777777" w:rsidTr="005F02C4">
        <w:trPr>
          <w:trHeight w:val="359"/>
        </w:trPr>
        <w:tc>
          <w:tcPr>
            <w:tcW w:w="851" w:type="dxa"/>
            <w:vMerge/>
          </w:tcPr>
          <w:p w14:paraId="3DD88B78" w14:textId="77777777" w:rsidR="00EA07FE" w:rsidRPr="00212A1E" w:rsidRDefault="00EA07FE" w:rsidP="0088110F">
            <w:pPr>
              <w:pStyle w:val="NormalWeb"/>
              <w:spacing w:before="0" w:beforeAutospacing="0" w:after="120" w:afterAutospacing="0" w:line="234" w:lineRule="atLeast"/>
              <w:jc w:val="both"/>
              <w:rPr>
                <w:rFonts w:ascii="Times New Roman" w:hAnsi="Times New Roman"/>
                <w:b/>
                <w:sz w:val="26"/>
                <w:szCs w:val="26"/>
                <w:lang w:val="vi-VN"/>
              </w:rPr>
            </w:pPr>
          </w:p>
        </w:tc>
        <w:tc>
          <w:tcPr>
            <w:tcW w:w="2376" w:type="dxa"/>
            <w:vMerge/>
          </w:tcPr>
          <w:p w14:paraId="376B5D80" w14:textId="77777777" w:rsidR="00EA07FE" w:rsidRPr="00212A1E"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lang w:val="vi-VN"/>
              </w:rPr>
            </w:pPr>
          </w:p>
        </w:tc>
        <w:tc>
          <w:tcPr>
            <w:tcW w:w="7513" w:type="dxa"/>
            <w:vAlign w:val="center"/>
          </w:tcPr>
          <w:p w14:paraId="2CEEC859" w14:textId="77777777" w:rsidR="00EA07FE" w:rsidRPr="00212A1E"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lang w:val="vi-VN"/>
              </w:rPr>
            </w:pPr>
            <w:r w:rsidRPr="00212A1E">
              <w:rPr>
                <w:rFonts w:ascii="Times New Roman" w:hAnsi="Times New Roman"/>
                <w:sz w:val="26"/>
                <w:szCs w:val="26"/>
                <w:lang w:val="vi-VN"/>
              </w:rPr>
              <w:t xml:space="preserve">   3. Hoặc nộp trực tuyến tại website cổng Dịch vụ công của tỉnh Đồng Tháp: </w:t>
            </w:r>
            <w:hyperlink r:id="rId129" w:history="1">
              <w:r w:rsidRPr="00212A1E">
                <w:rPr>
                  <w:rStyle w:val="Hyperlink"/>
                  <w:rFonts w:ascii="Times New Roman" w:hAnsi="Times New Roman"/>
                  <w:sz w:val="26"/>
                  <w:szCs w:val="26"/>
                  <w:lang w:val="vi-VN"/>
                </w:rPr>
                <w:t>http://dichvucong.dongthap.gov.vn</w:t>
              </w:r>
            </w:hyperlink>
            <w:r w:rsidRPr="00212A1E">
              <w:rPr>
                <w:rFonts w:ascii="Times New Roman" w:hAnsi="Times New Roman"/>
                <w:sz w:val="26"/>
                <w:szCs w:val="26"/>
                <w:lang w:val="vi-VN"/>
              </w:rPr>
              <w:t>.</w:t>
            </w:r>
          </w:p>
        </w:tc>
        <w:tc>
          <w:tcPr>
            <w:tcW w:w="3118" w:type="dxa"/>
            <w:vAlign w:val="center"/>
          </w:tcPr>
          <w:p w14:paraId="5F88D7CB" w14:textId="77777777" w:rsidR="00EA07FE" w:rsidRPr="00212A1E" w:rsidRDefault="00EA07FE" w:rsidP="0088110F">
            <w:pPr>
              <w:pStyle w:val="NormalWeb"/>
              <w:spacing w:before="0" w:beforeAutospacing="0" w:after="120" w:afterAutospacing="0" w:line="234" w:lineRule="atLeast"/>
              <w:jc w:val="center"/>
              <w:rPr>
                <w:rFonts w:ascii="Times New Roman" w:hAnsi="Times New Roman"/>
                <w:sz w:val="26"/>
                <w:szCs w:val="26"/>
                <w:lang w:val="vi-VN"/>
              </w:rPr>
            </w:pPr>
            <w:r w:rsidRPr="00212A1E">
              <w:rPr>
                <w:rFonts w:ascii="Times New Roman" w:hAnsi="Times New Roman"/>
                <w:sz w:val="26"/>
                <w:szCs w:val="26"/>
                <w:lang w:val="vi-VN"/>
              </w:rPr>
              <w:t xml:space="preserve">Không quy định </w:t>
            </w:r>
            <w:r w:rsidRPr="00212A1E">
              <w:rPr>
                <w:rFonts w:ascii="Times New Roman" w:hAnsi="Times New Roman"/>
                <w:i/>
                <w:sz w:val="26"/>
                <w:szCs w:val="26"/>
                <w:lang w:val="vi-VN"/>
              </w:rPr>
              <w:t>(tùy khách hàng)</w:t>
            </w:r>
          </w:p>
        </w:tc>
        <w:tc>
          <w:tcPr>
            <w:tcW w:w="1163" w:type="dxa"/>
            <w:vMerge/>
          </w:tcPr>
          <w:p w14:paraId="1FCB824E" w14:textId="77777777" w:rsidR="00EA07FE" w:rsidRPr="00212A1E" w:rsidRDefault="00EA07FE" w:rsidP="0088110F">
            <w:pPr>
              <w:pStyle w:val="NormalWeb"/>
              <w:spacing w:before="0" w:beforeAutospacing="0" w:after="120" w:afterAutospacing="0" w:line="234" w:lineRule="atLeast"/>
              <w:jc w:val="both"/>
              <w:rPr>
                <w:rFonts w:ascii="Times New Roman" w:hAnsi="Times New Roman"/>
                <w:b/>
                <w:i/>
                <w:sz w:val="26"/>
                <w:szCs w:val="26"/>
                <w:lang w:val="vi-VN"/>
              </w:rPr>
            </w:pPr>
          </w:p>
        </w:tc>
      </w:tr>
      <w:tr w:rsidR="00EA07FE" w:rsidRPr="00990C30" w14:paraId="6F119EFE" w14:textId="77777777" w:rsidTr="005F02C4">
        <w:trPr>
          <w:trHeight w:val="600"/>
        </w:trPr>
        <w:tc>
          <w:tcPr>
            <w:tcW w:w="851" w:type="dxa"/>
            <w:vMerge w:val="restart"/>
            <w:vAlign w:val="center"/>
          </w:tcPr>
          <w:p w14:paraId="48824372" w14:textId="77777777" w:rsidR="00EA07FE" w:rsidRPr="00990C3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990C30">
              <w:rPr>
                <w:rFonts w:ascii="Times New Roman" w:hAnsi="Times New Roman"/>
                <w:b/>
                <w:sz w:val="26"/>
                <w:szCs w:val="26"/>
              </w:rPr>
              <w:t>Bước 2</w:t>
            </w:r>
          </w:p>
        </w:tc>
        <w:tc>
          <w:tcPr>
            <w:tcW w:w="2376" w:type="dxa"/>
            <w:vMerge w:val="restart"/>
            <w:vAlign w:val="center"/>
          </w:tcPr>
          <w:p w14:paraId="486249C6" w14:textId="77777777" w:rsidR="00EA07FE" w:rsidRPr="00990C30" w:rsidRDefault="00EA07FE" w:rsidP="0088110F">
            <w:pPr>
              <w:spacing w:before="120" w:after="120"/>
              <w:jc w:val="both"/>
              <w:rPr>
                <w:sz w:val="26"/>
                <w:szCs w:val="26"/>
              </w:rPr>
            </w:pPr>
            <w:r w:rsidRPr="00990C30">
              <w:rPr>
                <w:b/>
                <w:sz w:val="26"/>
                <w:szCs w:val="26"/>
              </w:rPr>
              <w:t>Tiếp nhận và chuyển hồ sơ thủ tục hành chính</w:t>
            </w:r>
          </w:p>
        </w:tc>
        <w:tc>
          <w:tcPr>
            <w:tcW w:w="7513" w:type="dxa"/>
          </w:tcPr>
          <w:p w14:paraId="7DB51734" w14:textId="77777777" w:rsidR="00EA07FE" w:rsidRPr="00990C30"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990C30">
              <w:rPr>
                <w:rFonts w:ascii="Times New Roman" w:hAnsi="Times New Roman"/>
                <w:sz w:val="26"/>
                <w:szCs w:val="26"/>
              </w:rPr>
              <w:t xml:space="preserve">1. Đối với hồ sơ được nộp </w:t>
            </w:r>
            <w:r w:rsidRPr="00990C30">
              <w:rPr>
                <w:rFonts w:ascii="Times New Roman" w:hAnsi="Times New Roman"/>
                <w:sz w:val="26"/>
                <w:szCs w:val="26"/>
                <w:lang w:val="vi-VN"/>
              </w:rPr>
              <w:t xml:space="preserve">trực tiếp qua </w:t>
            </w:r>
            <w:r w:rsidRPr="00990C30">
              <w:rPr>
                <w:rFonts w:ascii="Times New Roman" w:hAnsi="Times New Roman"/>
                <w:sz w:val="26"/>
                <w:szCs w:val="26"/>
              </w:rPr>
              <w:t xml:space="preserve">Bộ phận </w:t>
            </w:r>
            <w:r w:rsidRPr="00990C30">
              <w:rPr>
                <w:rFonts w:ascii="Times New Roman" w:hAnsi="Times New Roman"/>
                <w:sz w:val="26"/>
                <w:szCs w:val="26"/>
                <w:lang w:val="vi-VN"/>
              </w:rPr>
              <w:t>tiếp nhận và trả kết quả</w:t>
            </w:r>
            <w:r w:rsidRPr="00990C30">
              <w:rPr>
                <w:rFonts w:ascii="Times New Roman" w:hAnsi="Times New Roman"/>
                <w:sz w:val="26"/>
                <w:szCs w:val="26"/>
              </w:rPr>
              <w:t xml:space="preserve"> hoặc thông </w:t>
            </w:r>
            <w:r w:rsidRPr="00990C30">
              <w:rPr>
                <w:rFonts w:ascii="Times New Roman" w:hAnsi="Times New Roman"/>
                <w:sz w:val="26"/>
                <w:szCs w:val="26"/>
                <w:lang w:val="vi-VN"/>
              </w:rPr>
              <w:t xml:space="preserve">qua dịch vụ bưu chính </w:t>
            </w:r>
            <w:r w:rsidRPr="00990C30">
              <w:rPr>
                <w:rFonts w:ascii="Times New Roman" w:hAnsi="Times New Roman"/>
                <w:sz w:val="26"/>
                <w:szCs w:val="26"/>
              </w:rPr>
              <w:t xml:space="preserve">công ích cán bộ, công chức, viên chức tiếp nhận hồ sơ tại Bộ phận </w:t>
            </w:r>
            <w:r w:rsidRPr="00990C30">
              <w:rPr>
                <w:rFonts w:ascii="Times New Roman" w:hAnsi="Times New Roman"/>
                <w:sz w:val="26"/>
                <w:szCs w:val="26"/>
                <w:lang w:val="vi-VN"/>
              </w:rPr>
              <w:t>tiếp nhận và trả kết quả</w:t>
            </w:r>
            <w:r w:rsidRPr="00990C30">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274823C6" w14:textId="77777777" w:rsidR="00EA07FE" w:rsidRPr="00990C30"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990C30">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15911C67" w14:textId="77777777" w:rsidR="00EA07FE" w:rsidRPr="00990C30"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990C30">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7AFB5B1B" w14:textId="77777777" w:rsidR="00EA07FE" w:rsidRPr="00990C30" w:rsidRDefault="00EA07FE" w:rsidP="0088110F">
            <w:pPr>
              <w:spacing w:before="120" w:after="120"/>
              <w:ind w:firstLine="205"/>
              <w:jc w:val="both"/>
              <w:rPr>
                <w:sz w:val="26"/>
                <w:szCs w:val="26"/>
              </w:rPr>
            </w:pPr>
            <w:r w:rsidRPr="00990C30">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3118" w:type="dxa"/>
            <w:vAlign w:val="center"/>
          </w:tcPr>
          <w:p w14:paraId="17E303C9" w14:textId="77777777" w:rsidR="00EA07FE" w:rsidRPr="00990C30" w:rsidRDefault="00EA07FE" w:rsidP="0088110F">
            <w:pPr>
              <w:pStyle w:val="NormalWeb"/>
              <w:spacing w:before="0" w:beforeAutospacing="0" w:after="120" w:afterAutospacing="0" w:line="234" w:lineRule="atLeast"/>
              <w:jc w:val="both"/>
              <w:rPr>
                <w:rFonts w:ascii="Times New Roman" w:hAnsi="Times New Roman"/>
                <w:b/>
                <w:sz w:val="26"/>
                <w:szCs w:val="26"/>
              </w:rPr>
            </w:pPr>
            <w:r w:rsidRPr="00990C30">
              <w:rPr>
                <w:sz w:val="26"/>
                <w:szCs w:val="26"/>
              </w:rPr>
              <w:t>C</w:t>
            </w:r>
            <w:r w:rsidRPr="00990C30">
              <w:rPr>
                <w:rStyle w:val="fontstyle21"/>
              </w:rPr>
              <w:t xml:space="preserve">huyển ngay hồ sơ tiếp nhận trực tiếp trong ngày làm việc </w:t>
            </w:r>
            <w:r w:rsidRPr="00990C30">
              <w:rPr>
                <w:rStyle w:val="fontstyle21"/>
                <w:i/>
              </w:rPr>
              <w:t>(k</w:t>
            </w:r>
            <w:r w:rsidRPr="00990C30">
              <w:rPr>
                <w:rFonts w:ascii="Times New Roman" w:hAnsi="Times New Roman"/>
                <w:i/>
                <w:sz w:val="26"/>
                <w:szCs w:val="26"/>
              </w:rPr>
              <w:t>hông để quá 3 giờ làm việc)</w:t>
            </w:r>
            <w:r w:rsidRPr="00990C30">
              <w:rPr>
                <w:rStyle w:val="fontstyle21"/>
              </w:rPr>
              <w:t xml:space="preserve"> hoặc chuyển vào đầu giờ ngày làm việc tiếp theo đối với trường hợp tiếp nhận sau 15 giờ hàng ngày.</w:t>
            </w:r>
          </w:p>
        </w:tc>
        <w:tc>
          <w:tcPr>
            <w:tcW w:w="1163" w:type="dxa"/>
            <w:vMerge w:val="restart"/>
            <w:vAlign w:val="center"/>
          </w:tcPr>
          <w:p w14:paraId="7B14FBED" w14:textId="77777777" w:rsidR="00EA07FE" w:rsidRPr="00990C30" w:rsidRDefault="00EA07FE" w:rsidP="0088110F">
            <w:pPr>
              <w:jc w:val="center"/>
              <w:rPr>
                <w:i/>
                <w:sz w:val="26"/>
                <w:szCs w:val="26"/>
                <w:lang w:val="vi-VN"/>
              </w:rPr>
            </w:pPr>
          </w:p>
        </w:tc>
      </w:tr>
      <w:tr w:rsidR="00EA07FE" w:rsidRPr="00990C30" w14:paraId="10FADCAB" w14:textId="77777777" w:rsidTr="005F02C4">
        <w:trPr>
          <w:trHeight w:val="600"/>
        </w:trPr>
        <w:tc>
          <w:tcPr>
            <w:tcW w:w="851" w:type="dxa"/>
            <w:vMerge/>
          </w:tcPr>
          <w:p w14:paraId="120D65B2" w14:textId="77777777" w:rsidR="00EA07FE" w:rsidRPr="00990C3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703150A" w14:textId="77777777" w:rsidR="00EA07FE" w:rsidRPr="00990C30" w:rsidRDefault="00EA07FE" w:rsidP="0088110F">
            <w:pPr>
              <w:spacing w:before="120" w:after="120"/>
              <w:jc w:val="both"/>
              <w:rPr>
                <w:b/>
                <w:sz w:val="26"/>
                <w:szCs w:val="26"/>
              </w:rPr>
            </w:pPr>
          </w:p>
        </w:tc>
        <w:tc>
          <w:tcPr>
            <w:tcW w:w="7513" w:type="dxa"/>
          </w:tcPr>
          <w:p w14:paraId="3C4ADD07" w14:textId="77777777" w:rsidR="00EA07FE" w:rsidRPr="00990C30"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990C30">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990C30">
              <w:rPr>
                <w:rFonts w:ascii="Times New Roman" w:hAnsi="Times New Roman"/>
                <w:sz w:val="26"/>
                <w:szCs w:val="26"/>
                <w:lang w:val="vi-VN"/>
              </w:rPr>
              <w:t>tiếp nhận và trả kết quả</w:t>
            </w:r>
            <w:r w:rsidRPr="00990C30">
              <w:rPr>
                <w:rFonts w:ascii="Times New Roman" w:hAnsi="Times New Roman"/>
                <w:sz w:val="26"/>
                <w:szCs w:val="26"/>
              </w:rPr>
              <w:t xml:space="preserve"> phải xem xét, kiểm tra tính chính xác, đầy đủ của hồ sơ. </w:t>
            </w:r>
          </w:p>
          <w:p w14:paraId="1F0E1875" w14:textId="77777777" w:rsidR="00EA07FE" w:rsidRPr="00990C30"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990C30">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7ACCFBD8" w14:textId="77777777" w:rsidR="00EA07FE" w:rsidRPr="00990C30"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r w:rsidRPr="00990C30">
              <w:rPr>
                <w:rFonts w:ascii="Times New Roman" w:hAnsi="Times New Roman"/>
                <w:sz w:val="26"/>
                <w:szCs w:val="26"/>
              </w:rPr>
              <w:t xml:space="preserve">b) Nếu hồ sơ của tổ chức, cá nhân đầy đủ, hợp lệ thì cán bộ, công chức, viên chức tại Bộ phận </w:t>
            </w:r>
            <w:r w:rsidRPr="00990C30">
              <w:rPr>
                <w:rFonts w:ascii="Times New Roman" w:hAnsi="Times New Roman"/>
                <w:sz w:val="26"/>
                <w:szCs w:val="26"/>
                <w:lang w:val="vi-VN"/>
              </w:rPr>
              <w:t>tiếp nhận và trả kết quả</w:t>
            </w:r>
            <w:r w:rsidRPr="00990C30">
              <w:rPr>
                <w:rFonts w:ascii="Times New Roman" w:hAnsi="Times New Roman"/>
                <w:sz w:val="26"/>
                <w:szCs w:val="26"/>
              </w:rPr>
              <w:t xml:space="preserve"> tiếp nhận và chuyển cho cơ quan có thẩm quyền để giải quyết theo quy trình.</w:t>
            </w:r>
          </w:p>
        </w:tc>
        <w:tc>
          <w:tcPr>
            <w:tcW w:w="3118" w:type="dxa"/>
            <w:vAlign w:val="center"/>
          </w:tcPr>
          <w:p w14:paraId="24E68847" w14:textId="77777777" w:rsidR="00EA07FE" w:rsidRPr="00990C30" w:rsidRDefault="00EA07FE" w:rsidP="0088110F">
            <w:pPr>
              <w:pStyle w:val="NormalWeb"/>
              <w:spacing w:before="0" w:beforeAutospacing="0" w:after="120" w:afterAutospacing="0" w:line="234" w:lineRule="atLeast"/>
              <w:jc w:val="center"/>
              <w:rPr>
                <w:rFonts w:ascii="Times New Roman" w:hAnsi="Times New Roman"/>
                <w:sz w:val="26"/>
                <w:szCs w:val="26"/>
              </w:rPr>
            </w:pPr>
            <w:r w:rsidRPr="00990C30">
              <w:rPr>
                <w:rFonts w:ascii="Times New Roman" w:hAnsi="Times New Roman"/>
                <w:sz w:val="26"/>
                <w:szCs w:val="26"/>
              </w:rPr>
              <w:t>Không quá 1/2 ngày kể từ ngày phát sinh hồ sơ trực tuyến</w:t>
            </w:r>
          </w:p>
        </w:tc>
        <w:tc>
          <w:tcPr>
            <w:tcW w:w="1163" w:type="dxa"/>
            <w:vMerge/>
          </w:tcPr>
          <w:p w14:paraId="3B06DA8B" w14:textId="77777777" w:rsidR="00EA07FE" w:rsidRPr="00990C30"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990C30" w14:paraId="6EC1E574" w14:textId="77777777" w:rsidTr="005F02C4">
        <w:tc>
          <w:tcPr>
            <w:tcW w:w="851" w:type="dxa"/>
            <w:vMerge w:val="restart"/>
            <w:vAlign w:val="center"/>
          </w:tcPr>
          <w:p w14:paraId="02F03B41" w14:textId="77777777" w:rsidR="00EA07FE" w:rsidRPr="00990C3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990C30">
              <w:rPr>
                <w:rFonts w:ascii="Times New Roman" w:hAnsi="Times New Roman"/>
                <w:b/>
                <w:sz w:val="26"/>
                <w:szCs w:val="26"/>
              </w:rPr>
              <w:t>Bước 3</w:t>
            </w:r>
          </w:p>
        </w:tc>
        <w:tc>
          <w:tcPr>
            <w:tcW w:w="2376" w:type="dxa"/>
            <w:vMerge w:val="restart"/>
            <w:vAlign w:val="center"/>
          </w:tcPr>
          <w:p w14:paraId="551DE9C1" w14:textId="77777777" w:rsidR="00EA07FE" w:rsidRPr="00990C30" w:rsidRDefault="00EA07FE" w:rsidP="0088110F">
            <w:pPr>
              <w:pStyle w:val="NormalWeb"/>
              <w:spacing w:before="0" w:beforeAutospacing="0" w:after="120" w:afterAutospacing="0" w:line="234" w:lineRule="atLeast"/>
              <w:jc w:val="both"/>
              <w:rPr>
                <w:rFonts w:ascii="Times New Roman" w:hAnsi="Times New Roman"/>
                <w:b/>
                <w:sz w:val="26"/>
                <w:szCs w:val="26"/>
              </w:rPr>
            </w:pPr>
            <w:r w:rsidRPr="00990C30">
              <w:rPr>
                <w:rStyle w:val="fontstyle01"/>
              </w:rPr>
              <w:t>Giải quyết thủ tục hành chính</w:t>
            </w:r>
          </w:p>
        </w:tc>
        <w:tc>
          <w:tcPr>
            <w:tcW w:w="7513" w:type="dxa"/>
          </w:tcPr>
          <w:p w14:paraId="779D7358" w14:textId="77777777" w:rsidR="00EA07FE" w:rsidRPr="00990C30" w:rsidRDefault="00EA07FE" w:rsidP="0088110F">
            <w:pPr>
              <w:spacing w:before="120" w:after="120"/>
              <w:jc w:val="both"/>
              <w:rPr>
                <w:sz w:val="26"/>
                <w:szCs w:val="26"/>
              </w:rPr>
            </w:pPr>
            <w:r w:rsidRPr="00990C30">
              <w:rPr>
                <w:rStyle w:val="fontstyle21"/>
              </w:rPr>
              <w:t xml:space="preserve">Sau khi nhận hồ sơ thủ tục hành chính từ </w:t>
            </w:r>
            <w:r w:rsidRPr="00990C30">
              <w:rPr>
                <w:sz w:val="26"/>
                <w:szCs w:val="26"/>
              </w:rPr>
              <w:t xml:space="preserve">Bộ phận </w:t>
            </w:r>
            <w:r w:rsidRPr="00990C30">
              <w:rPr>
                <w:sz w:val="26"/>
                <w:szCs w:val="26"/>
                <w:lang w:val="vi-VN"/>
              </w:rPr>
              <w:t>tiếp nhận và trả kết quả</w:t>
            </w:r>
            <w:r w:rsidRPr="00990C30">
              <w:rPr>
                <w:sz w:val="26"/>
                <w:szCs w:val="26"/>
              </w:rPr>
              <w:t xml:space="preserve"> </w:t>
            </w:r>
            <w:r w:rsidRPr="00990C30">
              <w:rPr>
                <w:rStyle w:val="fontstyle21"/>
              </w:rPr>
              <w:t>công chức, viên chức xử lý xem xét, thẩm định hồ sơ, trình phê duyệt kết quả giải quyết thủ tục hành chính:</w:t>
            </w:r>
          </w:p>
        </w:tc>
        <w:tc>
          <w:tcPr>
            <w:tcW w:w="3118" w:type="dxa"/>
            <w:vAlign w:val="center"/>
          </w:tcPr>
          <w:p w14:paraId="6E5EECD4" w14:textId="77777777" w:rsidR="00EA07FE" w:rsidRPr="00990C3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990C30">
              <w:rPr>
                <w:rFonts w:ascii="Times New Roman" w:hAnsi="Times New Roman"/>
                <w:b/>
                <w:sz w:val="26"/>
                <w:szCs w:val="26"/>
              </w:rPr>
              <w:t>01 ngày</w:t>
            </w:r>
            <w:r w:rsidRPr="00990C30">
              <w:rPr>
                <w:rFonts w:ascii="Times New Roman" w:hAnsi="Times New Roman"/>
                <w:sz w:val="26"/>
                <w:szCs w:val="26"/>
              </w:rPr>
              <w:t>, trong đó:</w:t>
            </w:r>
          </w:p>
        </w:tc>
        <w:tc>
          <w:tcPr>
            <w:tcW w:w="1163" w:type="dxa"/>
            <w:vAlign w:val="center"/>
          </w:tcPr>
          <w:p w14:paraId="4AB07694" w14:textId="77777777" w:rsidR="00EA07FE" w:rsidRPr="00990C30"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990C30" w14:paraId="3B3D97BA" w14:textId="77777777" w:rsidTr="005F02C4">
        <w:tc>
          <w:tcPr>
            <w:tcW w:w="851" w:type="dxa"/>
            <w:vMerge/>
          </w:tcPr>
          <w:p w14:paraId="1F8C7D3E" w14:textId="77777777" w:rsidR="00EA07FE" w:rsidRPr="00990C3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BAD6ECA" w14:textId="77777777" w:rsidR="00EA07FE" w:rsidRPr="00990C3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7802F38" w14:textId="77777777" w:rsidR="00EA07FE" w:rsidRPr="00990C3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90C30">
              <w:rPr>
                <w:rFonts w:ascii="Times New Roman" w:hAnsi="Times New Roman"/>
                <w:bCs/>
                <w:i/>
                <w:sz w:val="26"/>
                <w:szCs w:val="26"/>
              </w:rPr>
              <w:t>1. Tiếp nhận hồ sơ (Bộ phận TN&amp;TKQ)</w:t>
            </w:r>
          </w:p>
        </w:tc>
        <w:tc>
          <w:tcPr>
            <w:tcW w:w="3118" w:type="dxa"/>
            <w:vAlign w:val="center"/>
          </w:tcPr>
          <w:p w14:paraId="0BA070A8" w14:textId="77777777" w:rsidR="00EA07FE" w:rsidRPr="00990C3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990C30">
              <w:rPr>
                <w:rFonts w:ascii="Times New Roman" w:hAnsi="Times New Roman"/>
                <w:bCs/>
                <w:i/>
                <w:sz w:val="26"/>
                <w:szCs w:val="26"/>
              </w:rPr>
              <w:t>01 giờ</w:t>
            </w:r>
          </w:p>
        </w:tc>
        <w:tc>
          <w:tcPr>
            <w:tcW w:w="1163" w:type="dxa"/>
          </w:tcPr>
          <w:p w14:paraId="250E9382" w14:textId="77777777" w:rsidR="00EA07FE" w:rsidRPr="00990C30"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990C30" w14:paraId="302D2AFF" w14:textId="77777777" w:rsidTr="005F02C4">
        <w:tc>
          <w:tcPr>
            <w:tcW w:w="851" w:type="dxa"/>
            <w:vMerge/>
          </w:tcPr>
          <w:p w14:paraId="44F28892" w14:textId="77777777" w:rsidR="00EA07FE" w:rsidRPr="00990C3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76E2640" w14:textId="77777777" w:rsidR="00EA07FE" w:rsidRPr="00990C3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7BE3D97" w14:textId="77777777" w:rsidR="00EA07FE" w:rsidRPr="00990C30"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90C30">
              <w:rPr>
                <w:rFonts w:ascii="Times New Roman" w:hAnsi="Times New Roman"/>
                <w:bCs/>
                <w:i/>
                <w:sz w:val="26"/>
                <w:szCs w:val="26"/>
              </w:rPr>
              <w:t>2. Giải quyết hồ sơ (cơ quan/bộ phận chuyên môn), t</w:t>
            </w:r>
            <w:r w:rsidRPr="00990C30">
              <w:rPr>
                <w:rFonts w:ascii="Times New Roman" w:hAnsi="Times New Roman"/>
                <w:i/>
                <w:sz w:val="26"/>
                <w:szCs w:val="26"/>
              </w:rPr>
              <w:t>rong đó:</w:t>
            </w:r>
          </w:p>
        </w:tc>
        <w:tc>
          <w:tcPr>
            <w:tcW w:w="3118" w:type="dxa"/>
            <w:vAlign w:val="center"/>
          </w:tcPr>
          <w:p w14:paraId="684DA99D" w14:textId="77777777" w:rsidR="00EA07FE" w:rsidRPr="00990C30" w:rsidRDefault="00EA07FE" w:rsidP="0088110F">
            <w:pPr>
              <w:pStyle w:val="NormalWeb"/>
              <w:spacing w:before="0" w:beforeAutospacing="0" w:after="120" w:afterAutospacing="0" w:line="234" w:lineRule="atLeast"/>
              <w:jc w:val="center"/>
              <w:rPr>
                <w:rFonts w:ascii="Times New Roman" w:hAnsi="Times New Roman"/>
                <w:sz w:val="26"/>
                <w:szCs w:val="26"/>
              </w:rPr>
            </w:pPr>
            <w:r w:rsidRPr="00990C30">
              <w:rPr>
                <w:rFonts w:ascii="Times New Roman" w:hAnsi="Times New Roman"/>
                <w:sz w:val="26"/>
                <w:szCs w:val="26"/>
              </w:rPr>
              <w:t>06 giờ</w:t>
            </w:r>
          </w:p>
        </w:tc>
        <w:tc>
          <w:tcPr>
            <w:tcW w:w="1163" w:type="dxa"/>
          </w:tcPr>
          <w:p w14:paraId="0670CB1F" w14:textId="77777777" w:rsidR="00EA07FE" w:rsidRPr="00990C30"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990C30" w14:paraId="0489D167" w14:textId="77777777" w:rsidTr="005F02C4">
        <w:tc>
          <w:tcPr>
            <w:tcW w:w="851" w:type="dxa"/>
            <w:vMerge/>
          </w:tcPr>
          <w:p w14:paraId="4FD73E18" w14:textId="77777777" w:rsidR="00EA07FE" w:rsidRPr="00990C3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F76072C" w14:textId="77777777" w:rsidR="00EA07FE" w:rsidRPr="00990C3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DFDDE67" w14:textId="77777777" w:rsidR="00EA07FE" w:rsidRPr="00990C30" w:rsidRDefault="00EA07FE" w:rsidP="0088110F">
            <w:pPr>
              <w:pStyle w:val="NormalWeb"/>
              <w:spacing w:before="0" w:beforeAutospacing="0" w:after="120" w:afterAutospacing="0" w:line="234" w:lineRule="atLeast"/>
              <w:jc w:val="both"/>
              <w:rPr>
                <w:rFonts w:ascii="Times New Roman" w:hAnsi="Times New Roman"/>
                <w:b/>
                <w:sz w:val="26"/>
                <w:szCs w:val="26"/>
              </w:rPr>
            </w:pPr>
            <w:r w:rsidRPr="00990C30">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4F49F0D4" w14:textId="77777777" w:rsidR="00EA07FE" w:rsidRPr="00990C30" w:rsidRDefault="00EA07FE" w:rsidP="0088110F">
            <w:pPr>
              <w:pStyle w:val="NormalWeb"/>
              <w:spacing w:before="0" w:beforeAutospacing="0" w:after="120" w:afterAutospacing="0" w:line="234" w:lineRule="atLeast"/>
              <w:jc w:val="center"/>
              <w:rPr>
                <w:rFonts w:ascii="Times New Roman" w:hAnsi="Times New Roman"/>
                <w:b/>
                <w:sz w:val="26"/>
                <w:szCs w:val="26"/>
              </w:rPr>
            </w:pPr>
          </w:p>
        </w:tc>
        <w:tc>
          <w:tcPr>
            <w:tcW w:w="1163" w:type="dxa"/>
          </w:tcPr>
          <w:p w14:paraId="62A8E5EE" w14:textId="77777777" w:rsidR="00EA07FE" w:rsidRPr="00990C30"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990C30" w14:paraId="6DA10085" w14:textId="77777777" w:rsidTr="005F02C4">
        <w:tc>
          <w:tcPr>
            <w:tcW w:w="851" w:type="dxa"/>
            <w:vMerge/>
          </w:tcPr>
          <w:p w14:paraId="36330C26" w14:textId="77777777" w:rsidR="00EA07FE" w:rsidRPr="00990C3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F65DC54" w14:textId="77777777" w:rsidR="00EA07FE" w:rsidRPr="00990C30"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1C26A24" w14:textId="77777777" w:rsidR="00EA07FE" w:rsidRPr="00990C3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90C30">
              <w:rPr>
                <w:rFonts w:ascii="Times New Roman" w:hAnsi="Times New Roman"/>
                <w:bCs/>
                <w:i/>
                <w:sz w:val="26"/>
                <w:szCs w:val="26"/>
              </w:rPr>
              <w:t xml:space="preserve">+ Chuyên viên </w:t>
            </w:r>
          </w:p>
          <w:p w14:paraId="7A6EC8EE" w14:textId="77777777" w:rsidR="00EA07FE" w:rsidRPr="00990C3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90C30">
              <w:rPr>
                <w:rFonts w:ascii="Times New Roman" w:hAnsi="Times New Roman"/>
                <w:bCs/>
                <w:i/>
                <w:sz w:val="26"/>
                <w:szCs w:val="26"/>
              </w:rPr>
              <w:lastRenderedPageBreak/>
              <w:t>+ Lãnh đạo phòng/bộ phận</w:t>
            </w:r>
          </w:p>
          <w:p w14:paraId="071F5B35" w14:textId="77777777" w:rsidR="00EA07FE" w:rsidRPr="00990C30"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90C30">
              <w:rPr>
                <w:rFonts w:ascii="Times New Roman" w:hAnsi="Times New Roman"/>
                <w:bCs/>
                <w:i/>
                <w:sz w:val="26"/>
                <w:szCs w:val="26"/>
              </w:rPr>
              <w:t xml:space="preserve">+ Lãnh đạo đơn vị: </w:t>
            </w:r>
          </w:p>
          <w:p w14:paraId="58FAC6C3" w14:textId="77777777" w:rsidR="00EA07FE" w:rsidRPr="00990C30"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90C30">
              <w:rPr>
                <w:rFonts w:ascii="Times New Roman" w:hAnsi="Times New Roman"/>
                <w:bCs/>
                <w:i/>
                <w:sz w:val="26"/>
                <w:szCs w:val="26"/>
              </w:rPr>
              <w:t>+ Văn thư đơn vị:</w:t>
            </w:r>
          </w:p>
        </w:tc>
        <w:tc>
          <w:tcPr>
            <w:tcW w:w="3118" w:type="dxa"/>
            <w:vAlign w:val="center"/>
          </w:tcPr>
          <w:p w14:paraId="27A7FDC2" w14:textId="77777777" w:rsidR="00EA07FE" w:rsidRPr="00990C3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990C30">
              <w:rPr>
                <w:rFonts w:ascii="Times New Roman" w:hAnsi="Times New Roman"/>
                <w:bCs/>
                <w:i/>
                <w:sz w:val="26"/>
                <w:szCs w:val="26"/>
              </w:rPr>
              <w:lastRenderedPageBreak/>
              <w:t>04 giờ</w:t>
            </w:r>
          </w:p>
          <w:p w14:paraId="72BEC9EC" w14:textId="77777777" w:rsidR="00EA07FE" w:rsidRPr="00990C3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990C30">
              <w:rPr>
                <w:rFonts w:ascii="Times New Roman" w:hAnsi="Times New Roman"/>
                <w:bCs/>
                <w:i/>
                <w:sz w:val="26"/>
                <w:szCs w:val="26"/>
              </w:rPr>
              <w:lastRenderedPageBreak/>
              <w:t xml:space="preserve">01 giờ </w:t>
            </w:r>
          </w:p>
          <w:p w14:paraId="1C5569C2" w14:textId="77777777" w:rsidR="00EA07FE" w:rsidRPr="00990C3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990C30">
              <w:rPr>
                <w:rFonts w:ascii="Times New Roman" w:hAnsi="Times New Roman"/>
                <w:bCs/>
                <w:i/>
                <w:sz w:val="26"/>
                <w:szCs w:val="26"/>
              </w:rPr>
              <w:t>½  giờ</w:t>
            </w:r>
          </w:p>
          <w:p w14:paraId="13C6F73E" w14:textId="77777777" w:rsidR="00EA07FE" w:rsidRPr="00990C3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990C30">
              <w:rPr>
                <w:rFonts w:ascii="Times New Roman" w:hAnsi="Times New Roman"/>
                <w:bCs/>
                <w:i/>
                <w:sz w:val="26"/>
                <w:szCs w:val="26"/>
              </w:rPr>
              <w:t>½  giờ</w:t>
            </w:r>
          </w:p>
        </w:tc>
        <w:tc>
          <w:tcPr>
            <w:tcW w:w="1163" w:type="dxa"/>
          </w:tcPr>
          <w:p w14:paraId="5307CF1A" w14:textId="77777777" w:rsidR="00EA07FE" w:rsidRPr="00990C30"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990C30" w14:paraId="78435594" w14:textId="77777777" w:rsidTr="005F02C4">
        <w:tc>
          <w:tcPr>
            <w:tcW w:w="851" w:type="dxa"/>
            <w:vAlign w:val="center"/>
          </w:tcPr>
          <w:p w14:paraId="549DD39E" w14:textId="77777777" w:rsidR="00EA07FE" w:rsidRPr="00990C30"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990C30">
              <w:rPr>
                <w:rFonts w:ascii="Times New Roman" w:hAnsi="Times New Roman"/>
                <w:b/>
                <w:sz w:val="26"/>
                <w:szCs w:val="26"/>
              </w:rPr>
              <w:t>Bước 4</w:t>
            </w:r>
          </w:p>
        </w:tc>
        <w:tc>
          <w:tcPr>
            <w:tcW w:w="2376" w:type="dxa"/>
          </w:tcPr>
          <w:p w14:paraId="45CC446B" w14:textId="77777777" w:rsidR="00EA07FE" w:rsidRPr="00990C30" w:rsidRDefault="00EA07FE" w:rsidP="0088110F">
            <w:pPr>
              <w:pStyle w:val="NormalWeb"/>
              <w:spacing w:before="0" w:beforeAutospacing="0" w:after="120" w:afterAutospacing="0" w:line="234" w:lineRule="atLeast"/>
              <w:jc w:val="both"/>
              <w:rPr>
                <w:rStyle w:val="fontstyle21"/>
                <w:i/>
              </w:rPr>
            </w:pPr>
            <w:r w:rsidRPr="00990C30">
              <w:rPr>
                <w:rFonts w:ascii="Times New Roman" w:hAnsi="Times New Roman"/>
                <w:b/>
                <w:sz w:val="26"/>
                <w:szCs w:val="26"/>
                <w:lang w:val="nl-NL"/>
              </w:rPr>
              <w:t>Trả kết quả giải quyết thủ tục hành chính</w:t>
            </w:r>
            <w:r w:rsidRPr="00990C30">
              <w:rPr>
                <w:rStyle w:val="fontstyle21"/>
                <w:i/>
              </w:rPr>
              <w:t xml:space="preserve"> </w:t>
            </w:r>
          </w:p>
          <w:p w14:paraId="4869858D" w14:textId="77777777" w:rsidR="00EA07FE" w:rsidRPr="00990C30" w:rsidRDefault="00EA07FE" w:rsidP="0088110F">
            <w:pPr>
              <w:pStyle w:val="NormalWeb"/>
              <w:spacing w:before="0" w:beforeAutospacing="0" w:after="120" w:afterAutospacing="0" w:line="234" w:lineRule="atLeast"/>
              <w:jc w:val="both"/>
              <w:rPr>
                <w:rFonts w:ascii="Times New Roman" w:hAnsi="Times New Roman"/>
                <w:b/>
                <w:sz w:val="26"/>
                <w:szCs w:val="26"/>
              </w:rPr>
            </w:pPr>
            <w:r w:rsidRPr="00990C30">
              <w:rPr>
                <w:rStyle w:val="fontstyle21"/>
                <w:i/>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13355368" w14:textId="77777777" w:rsidR="00EA07FE" w:rsidRPr="00990C30" w:rsidRDefault="00EA07FE" w:rsidP="0088110F">
            <w:pPr>
              <w:spacing w:before="120" w:after="120"/>
              <w:ind w:firstLine="205"/>
              <w:jc w:val="both"/>
              <w:rPr>
                <w:iCs/>
                <w:sz w:val="26"/>
                <w:szCs w:val="26"/>
                <w:lang w:val="nl-NL"/>
              </w:rPr>
            </w:pPr>
            <w:r w:rsidRPr="00990C30">
              <w:rPr>
                <w:iCs/>
                <w:sz w:val="26"/>
                <w:szCs w:val="26"/>
                <w:lang w:val="nl-NL"/>
              </w:rPr>
              <w:t>Công chức tiếp nhận và trả  kết quả nhập vào sổ theo dõi hồ sơ và phần mềm điện tử thực hiện như sau:</w:t>
            </w:r>
          </w:p>
          <w:p w14:paraId="7FCD86CF" w14:textId="77777777" w:rsidR="00EA07FE" w:rsidRPr="00990C30" w:rsidRDefault="00EA07FE" w:rsidP="0088110F">
            <w:pPr>
              <w:spacing w:before="120" w:after="120"/>
              <w:ind w:firstLine="205"/>
              <w:jc w:val="both"/>
              <w:rPr>
                <w:iCs/>
                <w:sz w:val="26"/>
                <w:szCs w:val="26"/>
                <w:lang w:val="nl-NL"/>
              </w:rPr>
            </w:pPr>
            <w:r w:rsidRPr="00990C30">
              <w:rPr>
                <w:iCs/>
                <w:sz w:val="26"/>
                <w:szCs w:val="26"/>
                <w:lang w:val="nl-NL"/>
              </w:rPr>
              <w:t>- T</w:t>
            </w:r>
            <w:r w:rsidRPr="00212A1E">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0AB99EBA" w14:textId="77777777" w:rsidR="00EA07FE" w:rsidRPr="00990C30" w:rsidRDefault="00EA07FE" w:rsidP="0088110F">
            <w:pPr>
              <w:spacing w:before="120" w:after="120"/>
              <w:ind w:firstLine="205"/>
              <w:jc w:val="both"/>
              <w:rPr>
                <w:iCs/>
                <w:sz w:val="26"/>
                <w:szCs w:val="26"/>
                <w:lang w:val="nl-NL"/>
              </w:rPr>
            </w:pPr>
            <w:r w:rsidRPr="00990C30">
              <w:rPr>
                <w:iCs/>
                <w:sz w:val="26"/>
                <w:szCs w:val="26"/>
                <w:lang w:val="nl-NL"/>
              </w:rPr>
              <w:t xml:space="preserve">- </w:t>
            </w:r>
            <w:r w:rsidRPr="00212A1E">
              <w:rPr>
                <w:rStyle w:val="fontstyle21"/>
                <w:lang w:val="nl-NL"/>
              </w:rPr>
              <w:t>Tổ chức, cá nhân nhận kết quả giải quyết thủ tục hành chính theo thời gian, địa điểm ghi trên Giấy tiếp nhận hồ sơ và hẹn trả kết quả (</w:t>
            </w:r>
            <w:r w:rsidRPr="00990C30">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0E0AEBDD" w14:textId="77777777" w:rsidR="00EA07FE" w:rsidRPr="00990C30" w:rsidRDefault="00EA07FE" w:rsidP="0088110F">
            <w:pPr>
              <w:spacing w:before="120" w:after="120"/>
              <w:ind w:firstLine="205"/>
              <w:jc w:val="both"/>
              <w:rPr>
                <w:iCs/>
                <w:sz w:val="26"/>
                <w:szCs w:val="26"/>
                <w:lang w:val="nl-NL"/>
              </w:rPr>
            </w:pPr>
            <w:r w:rsidRPr="00990C30">
              <w:rPr>
                <w:iCs/>
                <w:sz w:val="26"/>
                <w:szCs w:val="26"/>
                <w:lang w:val="nl-NL"/>
              </w:rPr>
              <w:t>- Trường hợp nhận kết quả</w:t>
            </w:r>
            <w:r w:rsidRPr="00212A1E">
              <w:rPr>
                <w:sz w:val="26"/>
                <w:szCs w:val="26"/>
                <w:lang w:val="nl-NL"/>
              </w:rPr>
              <w:t xml:space="preserve"> thông </w:t>
            </w:r>
            <w:r w:rsidRPr="00990C30">
              <w:rPr>
                <w:sz w:val="26"/>
                <w:szCs w:val="26"/>
                <w:lang w:val="vi-VN"/>
              </w:rPr>
              <w:t xml:space="preserve">qua dịch vụ bưu chính </w:t>
            </w:r>
            <w:r w:rsidRPr="00212A1E">
              <w:rPr>
                <w:sz w:val="26"/>
                <w:szCs w:val="26"/>
                <w:lang w:val="nl-NL"/>
              </w:rPr>
              <w:t>công ích. (</w:t>
            </w:r>
            <w:r w:rsidRPr="00990C30">
              <w:rPr>
                <w:iCs/>
                <w:sz w:val="26"/>
                <w:szCs w:val="26"/>
                <w:lang w:val="nl-NL"/>
              </w:rPr>
              <w:t>đăng ký</w:t>
            </w:r>
            <w:r w:rsidRPr="00212A1E">
              <w:rPr>
                <w:sz w:val="26"/>
                <w:szCs w:val="26"/>
                <w:lang w:val="nl-NL"/>
              </w:rPr>
              <w:t xml:space="preserve"> theo hướng dẫn của Bưu điện)</w:t>
            </w:r>
            <w:r w:rsidRPr="00212A1E">
              <w:rPr>
                <w:rStyle w:val="fontstyle21"/>
                <w:lang w:val="nl-NL"/>
              </w:rPr>
              <w:t xml:space="preserve"> (nếu có)</w:t>
            </w:r>
          </w:p>
          <w:p w14:paraId="540729CB" w14:textId="77777777" w:rsidR="00EA07FE" w:rsidRPr="00990C30" w:rsidRDefault="00EA07FE" w:rsidP="0088110F">
            <w:pPr>
              <w:spacing w:before="120" w:after="120"/>
              <w:ind w:firstLine="205"/>
              <w:jc w:val="both"/>
              <w:rPr>
                <w:b/>
                <w:i/>
                <w:sz w:val="26"/>
                <w:szCs w:val="26"/>
                <w:lang w:val="pt-BR"/>
              </w:rPr>
            </w:pPr>
            <w:r w:rsidRPr="00990C30">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12A1E">
              <w:rPr>
                <w:rStyle w:val="fontstyle21"/>
                <w:lang w:val="nl-NL"/>
              </w:rPr>
              <w:t xml:space="preserve"> trường hợp đăng ký nhận kết quả trực tuyến thì thông qua Cổng Dịch vụ công trực tuyến. (nếu có)</w:t>
            </w:r>
          </w:p>
          <w:p w14:paraId="31DB268A" w14:textId="77777777" w:rsidR="00EA07FE" w:rsidRPr="00990C30" w:rsidRDefault="00EA07FE" w:rsidP="0088110F">
            <w:pPr>
              <w:spacing w:before="120" w:after="120"/>
              <w:ind w:firstLine="205"/>
              <w:jc w:val="both"/>
              <w:rPr>
                <w:rStyle w:val="fontstyle21"/>
                <w:iCs/>
                <w:lang w:val="nl-NL"/>
              </w:rPr>
            </w:pPr>
            <w:r w:rsidRPr="00990C30">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3F625526" w14:textId="77777777" w:rsidR="00EA07FE" w:rsidRPr="00990C30"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990C30">
              <w:rPr>
                <w:rFonts w:ascii="Times New Roman" w:hAnsi="Times New Roman"/>
                <w:bCs/>
                <w:i/>
                <w:sz w:val="26"/>
                <w:szCs w:val="26"/>
              </w:rPr>
              <w:t>01 giờ</w:t>
            </w:r>
          </w:p>
        </w:tc>
        <w:tc>
          <w:tcPr>
            <w:tcW w:w="1163" w:type="dxa"/>
          </w:tcPr>
          <w:p w14:paraId="3A69648D" w14:textId="77777777" w:rsidR="00EA07FE" w:rsidRPr="00990C30"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4A36FF3C"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3AEA6D00" w14:textId="77777777" w:rsidR="00EA07FE" w:rsidRPr="00092D48"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092D48">
        <w:rPr>
          <w:rFonts w:ascii="Times New Roman" w:hAnsi="Times New Roman"/>
          <w:sz w:val="28"/>
          <w:szCs w:val="28"/>
        </w:rPr>
        <w:lastRenderedPageBreak/>
        <w:t xml:space="preserve">- Thành phần hồ sơ </w:t>
      </w:r>
    </w:p>
    <w:p w14:paraId="4E64686C" w14:textId="77777777" w:rsidR="00EA07FE" w:rsidRPr="00092D48"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eastAsia="vi-VN"/>
        </w:rPr>
      </w:pPr>
      <w:r w:rsidRPr="00092D48">
        <w:rPr>
          <w:rFonts w:ascii="Times New Roman" w:hAnsi="Times New Roman"/>
          <w:sz w:val="28"/>
          <w:szCs w:val="28"/>
          <w:lang w:eastAsia="vi-VN"/>
        </w:rPr>
        <w:t>+ Đơn xin chuyển trường do cha, mẹ hoặc người giám hộ ký.</w:t>
      </w:r>
    </w:p>
    <w:p w14:paraId="7D06E5C0" w14:textId="77777777" w:rsidR="00EA07FE" w:rsidRPr="00092D48"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eastAsia="vi-VN"/>
        </w:rPr>
      </w:pPr>
      <w:r w:rsidRPr="00092D48">
        <w:rPr>
          <w:rFonts w:ascii="Times New Roman" w:hAnsi="Times New Roman"/>
          <w:sz w:val="28"/>
          <w:szCs w:val="28"/>
          <w:lang w:eastAsia="vi-VN"/>
        </w:rPr>
        <w:t>+ Học bạ cấp đang học (bản chính).</w:t>
      </w:r>
    </w:p>
    <w:p w14:paraId="0CA8F3E2" w14:textId="77777777" w:rsidR="00EA07FE" w:rsidRPr="00092D48"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eastAsia="vi-VN"/>
        </w:rPr>
      </w:pPr>
      <w:r w:rsidRPr="00092D48">
        <w:rPr>
          <w:rFonts w:ascii="Times New Roman" w:hAnsi="Times New Roman"/>
          <w:sz w:val="28"/>
          <w:szCs w:val="28"/>
          <w:lang w:eastAsia="vi-VN"/>
        </w:rPr>
        <w:t>+ Giấy chứng nhận trúng tuyển vào lớp 10 quy định cụ thể loại hình trường loại trường được tuyển.</w:t>
      </w:r>
    </w:p>
    <w:p w14:paraId="48A0E5C4" w14:textId="77777777" w:rsidR="00EA07FE" w:rsidRPr="00092D48"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eastAsia="vi-VN"/>
        </w:rPr>
      </w:pPr>
      <w:r w:rsidRPr="00092D48">
        <w:rPr>
          <w:rFonts w:ascii="Times New Roman" w:hAnsi="Times New Roman"/>
          <w:sz w:val="28"/>
          <w:szCs w:val="28"/>
          <w:lang w:eastAsia="vi-VN"/>
        </w:rPr>
        <w:t>+ Giấy giới thiệu chuyển trường do Hiệu trưởng nhà trường nơi đi cấp.</w:t>
      </w:r>
    </w:p>
    <w:p w14:paraId="5F9B60AD" w14:textId="77777777" w:rsidR="00EA07FE" w:rsidRPr="00092D48"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eastAsia="vi-VN"/>
        </w:rPr>
      </w:pPr>
      <w:r w:rsidRPr="00092D48">
        <w:rPr>
          <w:rFonts w:ascii="Times New Roman" w:hAnsi="Times New Roman"/>
          <w:sz w:val="28"/>
          <w:szCs w:val="28"/>
          <w:lang w:eastAsia="vi-VN"/>
        </w:rPr>
        <w:t>+ Giấy giới thiệu chuyển trường do Giám đốc Sở (THPT) nơi đi cấp đối với trường hợp xin chuyển đến từ tỉnh, thành phố khác.</w:t>
      </w:r>
    </w:p>
    <w:p w14:paraId="66D8A9D5" w14:textId="77777777" w:rsidR="00EA07FE" w:rsidRPr="00092D48"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092D48">
        <w:rPr>
          <w:rFonts w:ascii="Times New Roman" w:hAnsi="Times New Roman"/>
          <w:sz w:val="28"/>
          <w:szCs w:val="28"/>
        </w:rPr>
        <w:t xml:space="preserve">- Số lượng hồ sơ: </w:t>
      </w:r>
      <w:r w:rsidRPr="00092D48">
        <w:rPr>
          <w:rFonts w:ascii="Times New Roman" w:hAnsi="Times New Roman"/>
          <w:b/>
          <w:sz w:val="28"/>
          <w:szCs w:val="28"/>
        </w:rPr>
        <w:t>01 bộ</w:t>
      </w:r>
    </w:p>
    <w:p w14:paraId="20F83A2E" w14:textId="77777777" w:rsidR="00EA07FE" w:rsidRPr="00DB489D"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DB489D">
        <w:rPr>
          <w:rFonts w:ascii="Times New Roman" w:hAnsi="Times New Roman"/>
          <w:b/>
          <w:bCs/>
          <w:sz w:val="28"/>
          <w:szCs w:val="28"/>
        </w:rPr>
        <w:t xml:space="preserve">c. Đối tượng thực hiện thủ tục hành chính: </w:t>
      </w:r>
      <w:r w:rsidRPr="00DB489D">
        <w:rPr>
          <w:rFonts w:ascii="Times New Roman" w:hAnsi="Times New Roman"/>
          <w:bCs/>
          <w:sz w:val="28"/>
          <w:szCs w:val="28"/>
        </w:rPr>
        <w:t>Cá nhân</w:t>
      </w:r>
    </w:p>
    <w:p w14:paraId="6DDCBC77" w14:textId="77777777" w:rsidR="00EA07FE" w:rsidRPr="00DB489D"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DB489D">
        <w:rPr>
          <w:rFonts w:ascii="Times New Roman" w:hAnsi="Times New Roman"/>
          <w:b/>
          <w:bCs/>
          <w:sz w:val="28"/>
          <w:szCs w:val="28"/>
        </w:rPr>
        <w:t xml:space="preserve">d. Cơ quan giải quyết thủ tục hành chính: </w:t>
      </w:r>
      <w:r w:rsidRPr="00DB489D">
        <w:rPr>
          <w:rFonts w:ascii="Times New Roman" w:hAnsi="Times New Roman"/>
          <w:bCs/>
          <w:sz w:val="28"/>
          <w:szCs w:val="28"/>
        </w:rPr>
        <w:t xml:space="preserve">Sở </w:t>
      </w:r>
      <w:r w:rsidRPr="00DB489D">
        <w:rPr>
          <w:rFonts w:ascii="Times New Roman" w:hAnsi="Times New Roman"/>
          <w:sz w:val="28"/>
          <w:szCs w:val="28"/>
          <w:lang w:eastAsia="vi-VN"/>
        </w:rPr>
        <w:t>GD&amp;ĐT</w:t>
      </w:r>
      <w:r w:rsidRPr="00DB489D">
        <w:rPr>
          <w:rFonts w:ascii="Times New Roman" w:hAnsi="Times New Roman"/>
          <w:bCs/>
          <w:sz w:val="28"/>
          <w:szCs w:val="28"/>
        </w:rPr>
        <w:t xml:space="preserve"> và Trường THPT</w:t>
      </w:r>
    </w:p>
    <w:p w14:paraId="4837258E" w14:textId="77777777" w:rsidR="00EA07FE" w:rsidRPr="00DB489D" w:rsidRDefault="00EA07FE" w:rsidP="00EA07FE">
      <w:pPr>
        <w:pStyle w:val="NormalWeb"/>
        <w:shd w:val="clear" w:color="auto" w:fill="FFFFFF"/>
        <w:spacing w:before="120" w:beforeAutospacing="0" w:after="120" w:afterAutospacing="0"/>
        <w:ind w:firstLine="720"/>
        <w:jc w:val="both"/>
        <w:rPr>
          <w:rFonts w:ascii="Times New Roman" w:hAnsi="Times New Roman"/>
          <w:b/>
          <w:bCs/>
          <w:sz w:val="28"/>
          <w:szCs w:val="28"/>
        </w:rPr>
      </w:pPr>
      <w:r w:rsidRPr="00DB489D">
        <w:rPr>
          <w:rFonts w:ascii="Times New Roman" w:hAnsi="Times New Roman"/>
          <w:b/>
          <w:bCs/>
          <w:sz w:val="28"/>
          <w:szCs w:val="28"/>
        </w:rPr>
        <w:t xml:space="preserve">đ. Kết quả thực hiện thủ tục hành chính: </w:t>
      </w:r>
      <w:r w:rsidRPr="00DB489D">
        <w:rPr>
          <w:rFonts w:ascii="Times New Roman" w:hAnsi="Times New Roman"/>
          <w:bCs/>
          <w:sz w:val="28"/>
          <w:szCs w:val="28"/>
        </w:rPr>
        <w:t>Tiếp nhận học sinh THPT của Hiệu trưởng</w:t>
      </w:r>
    </w:p>
    <w:p w14:paraId="06A88A09" w14:textId="77777777" w:rsidR="00EA07FE" w:rsidRPr="00DB489D"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DB489D">
        <w:rPr>
          <w:rFonts w:ascii="Times New Roman" w:hAnsi="Times New Roman"/>
          <w:b/>
          <w:bCs/>
          <w:sz w:val="28"/>
          <w:szCs w:val="28"/>
        </w:rPr>
        <w:t>e. Phí, lệ phí</w:t>
      </w:r>
      <w:r w:rsidRPr="00DB489D">
        <w:rPr>
          <w:rFonts w:ascii="Times New Roman" w:hAnsi="Times New Roman"/>
          <w:bCs/>
          <w:sz w:val="28"/>
          <w:szCs w:val="28"/>
        </w:rPr>
        <w:t>:</w:t>
      </w:r>
      <w:r w:rsidRPr="00DB489D">
        <w:rPr>
          <w:rFonts w:ascii="Times New Roman" w:hAnsi="Times New Roman"/>
          <w:sz w:val="28"/>
          <w:szCs w:val="28"/>
        </w:rPr>
        <w:t> </w:t>
      </w:r>
      <w:r w:rsidRPr="00DB489D">
        <w:rPr>
          <w:rFonts w:ascii="Times New Roman" w:hAnsi="Times New Roman"/>
          <w:bCs/>
          <w:i/>
          <w:sz w:val="28"/>
          <w:szCs w:val="28"/>
        </w:rPr>
        <w:t>Không</w:t>
      </w:r>
    </w:p>
    <w:p w14:paraId="0AC43FC2" w14:textId="77777777" w:rsidR="00EA07FE" w:rsidRPr="00DB489D"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DB489D">
        <w:rPr>
          <w:rFonts w:ascii="Times New Roman" w:hAnsi="Times New Roman"/>
          <w:b/>
          <w:bCs/>
          <w:sz w:val="28"/>
          <w:szCs w:val="28"/>
        </w:rPr>
        <w:t>g. Tên mẫu đơn, mẫu tờ khai</w:t>
      </w:r>
    </w:p>
    <w:p w14:paraId="25CEA9B4" w14:textId="77777777" w:rsidR="00EA07FE" w:rsidRPr="00DB489D"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DB489D">
        <w:rPr>
          <w:rFonts w:ascii="Times New Roman" w:hAnsi="Times New Roman"/>
          <w:bCs/>
          <w:sz w:val="28"/>
          <w:szCs w:val="28"/>
        </w:rPr>
        <w:t>BM-CT.01</w:t>
      </w:r>
      <w:r w:rsidRPr="00DB489D">
        <w:rPr>
          <w:rFonts w:ascii="Times New Roman" w:hAnsi="Times New Roman"/>
          <w:bCs/>
          <w:sz w:val="28"/>
          <w:szCs w:val="28"/>
        </w:rPr>
        <w:tab/>
        <w:t xml:space="preserve">Đơn xin chuyển trường </w:t>
      </w:r>
    </w:p>
    <w:p w14:paraId="04512906" w14:textId="77777777" w:rsidR="00EA07FE" w:rsidRPr="00DB489D"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DB489D">
        <w:rPr>
          <w:rFonts w:ascii="Times New Roman" w:hAnsi="Times New Roman"/>
          <w:bCs/>
          <w:sz w:val="28"/>
          <w:szCs w:val="28"/>
        </w:rPr>
        <w:t>BM-CT.02</w:t>
      </w:r>
      <w:r w:rsidRPr="00DB489D">
        <w:rPr>
          <w:rFonts w:ascii="Times New Roman" w:hAnsi="Times New Roman"/>
          <w:bCs/>
          <w:sz w:val="28"/>
          <w:szCs w:val="28"/>
        </w:rPr>
        <w:tab/>
        <w:t xml:space="preserve">Giấy giới thiệu chuyển trường của trường THPT </w:t>
      </w:r>
    </w:p>
    <w:p w14:paraId="389F7B5C" w14:textId="77777777" w:rsidR="00EA07FE" w:rsidRPr="00DB489D"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DB489D">
        <w:rPr>
          <w:rFonts w:ascii="Times New Roman" w:hAnsi="Times New Roman"/>
          <w:bCs/>
          <w:sz w:val="28"/>
          <w:szCs w:val="28"/>
        </w:rPr>
        <w:t>BM-CT.03</w:t>
      </w:r>
      <w:r w:rsidRPr="00DB489D">
        <w:rPr>
          <w:rFonts w:ascii="Times New Roman" w:hAnsi="Times New Roman"/>
          <w:bCs/>
          <w:sz w:val="28"/>
          <w:szCs w:val="28"/>
        </w:rPr>
        <w:tab/>
        <w:t xml:space="preserve">Giấy giới thiệu chuyển trường của Sở </w:t>
      </w:r>
      <w:r w:rsidRPr="00DB489D">
        <w:rPr>
          <w:rFonts w:ascii="Times New Roman" w:hAnsi="Times New Roman"/>
          <w:sz w:val="28"/>
          <w:szCs w:val="28"/>
          <w:lang w:eastAsia="vi-VN"/>
        </w:rPr>
        <w:t>GD&amp;ĐT</w:t>
      </w:r>
      <w:r w:rsidRPr="00DB489D">
        <w:rPr>
          <w:rFonts w:ascii="Times New Roman" w:hAnsi="Times New Roman"/>
          <w:bCs/>
          <w:sz w:val="28"/>
          <w:szCs w:val="28"/>
        </w:rPr>
        <w:t xml:space="preserve"> </w:t>
      </w:r>
    </w:p>
    <w:p w14:paraId="594C4A64" w14:textId="77777777" w:rsidR="00EA07FE" w:rsidRPr="00092D48"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DB489D">
        <w:rPr>
          <w:rFonts w:ascii="Times New Roman" w:hAnsi="Times New Roman"/>
          <w:b/>
          <w:bCs/>
          <w:sz w:val="28"/>
          <w:szCs w:val="28"/>
          <w:lang w:val="hr-HR"/>
        </w:rPr>
        <w:t xml:space="preserve">h. Yêu cầu, điều kiện thực hiện thủ tục hành chính </w:t>
      </w:r>
      <w:r w:rsidRPr="00DB489D">
        <w:rPr>
          <w:rFonts w:ascii="Times New Roman" w:hAnsi="Times New Roman"/>
          <w:bCs/>
          <w:i/>
          <w:sz w:val="28"/>
          <w:szCs w:val="28"/>
        </w:rPr>
        <w:t xml:space="preserve">(Theo quy định của văn bản </w:t>
      </w:r>
      <w:r w:rsidRPr="00092D48">
        <w:rPr>
          <w:rFonts w:ascii="Times New Roman" w:hAnsi="Times New Roman"/>
          <w:bCs/>
          <w:i/>
          <w:sz w:val="28"/>
          <w:szCs w:val="28"/>
        </w:rPr>
        <w:t>quy phạm pháp luật nếu có)</w:t>
      </w:r>
    </w:p>
    <w:p w14:paraId="5ECED397" w14:textId="77777777" w:rsidR="00EA07FE" w:rsidRPr="00092D48"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092D48">
        <w:rPr>
          <w:rFonts w:ascii="Times New Roman" w:hAnsi="Times New Roman"/>
          <w:bCs/>
          <w:sz w:val="28"/>
          <w:szCs w:val="28"/>
        </w:rPr>
        <w:t>* Về đối tượng:</w:t>
      </w:r>
    </w:p>
    <w:p w14:paraId="3F982BF6" w14:textId="77777777" w:rsidR="00EA07FE" w:rsidRPr="00092D48"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092D48">
        <w:rPr>
          <w:rFonts w:ascii="Times New Roman" w:hAnsi="Times New Roman"/>
          <w:bCs/>
          <w:sz w:val="28"/>
          <w:szCs w:val="28"/>
        </w:rPr>
        <w:t>- Học sinh chuyển nơi cư trú theo cha hoặc mẹ hoặc người giám hộ.</w:t>
      </w:r>
    </w:p>
    <w:p w14:paraId="4BDB499E" w14:textId="77777777" w:rsidR="00EA07FE" w:rsidRPr="00092D48"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092D48">
        <w:rPr>
          <w:rFonts w:ascii="Times New Roman" w:hAnsi="Times New Roman"/>
          <w:bCs/>
          <w:sz w:val="28"/>
          <w:szCs w:val="28"/>
        </w:rPr>
        <w:t>- Học sinh có hoàn cảnh đặc biệt khó khăn về gia đình hoặc có lý do thực sự chính đáng để phải chuyển trường.</w:t>
      </w:r>
    </w:p>
    <w:p w14:paraId="36A416A7" w14:textId="77777777" w:rsidR="00EA07FE" w:rsidRPr="00092D48"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092D48">
        <w:rPr>
          <w:rFonts w:ascii="Times New Roman" w:hAnsi="Times New Roman"/>
          <w:bCs/>
          <w:sz w:val="28"/>
          <w:szCs w:val="28"/>
        </w:rPr>
        <w:t>* Điều kiện chung:</w:t>
      </w:r>
    </w:p>
    <w:p w14:paraId="5005DFDB" w14:textId="77777777" w:rsidR="00EA07FE" w:rsidRPr="00092D48"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092D48">
        <w:rPr>
          <w:rFonts w:ascii="Times New Roman" w:hAnsi="Times New Roman"/>
          <w:bCs/>
          <w:sz w:val="28"/>
          <w:szCs w:val="28"/>
        </w:rPr>
        <w:lastRenderedPageBreak/>
        <w:t>- Trừ các quy định tại khoản 2 và 3 Điều 2 Quy định chuyển trường và tiếp nhận học sinh học tại các trường trung học cơ sở và trung học phổ thông ban hành kèm theo Quyết định số 51/2002/QĐ-BGDĐT ngày 25/12/2002 của bộ trưởng Bộ Giáo dục và Đào tạo, học sinh được xét và giải quyết chuyển trường nếu bảo đảm đủ các điều kiện về đối tượng và hồ sơ thủ tục tại các Điều 4 và 5 của Quy định này.</w:t>
      </w:r>
    </w:p>
    <w:p w14:paraId="0C69B093" w14:textId="77777777" w:rsidR="00EA07FE" w:rsidRPr="00092D48"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092D48">
        <w:rPr>
          <w:rFonts w:ascii="Times New Roman" w:hAnsi="Times New Roman"/>
          <w:bCs/>
          <w:sz w:val="28"/>
          <w:szCs w:val="28"/>
        </w:rPr>
        <w:t>- Việc chuyển trường từ trường trung học bình thường sang trường trung học chuyên biệt (phổ thông dân tộc nội trú, trường chuyên, trường năng khiếu) thực hiện theo quy chế riêng của trường chuyên biệt đó.</w:t>
      </w:r>
    </w:p>
    <w:p w14:paraId="4DA7ACFA" w14:textId="77777777" w:rsidR="00EA07FE" w:rsidRPr="00092D48"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092D48">
        <w:rPr>
          <w:rFonts w:ascii="Times New Roman" w:hAnsi="Times New Roman"/>
          <w:bCs/>
          <w:sz w:val="28"/>
          <w:szCs w:val="28"/>
        </w:rPr>
        <w:t>- Việc chuyển trường từ trường trung học phổ thông ngoài công lập sang trường trung học phổ thông công lập chỉ được xem xét, giải quyết trong hai trường hợp sau:</w:t>
      </w:r>
    </w:p>
    <w:p w14:paraId="34A3C7CA" w14:textId="77777777" w:rsidR="00EA07FE" w:rsidRPr="00092D48"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092D48">
        <w:rPr>
          <w:rFonts w:ascii="Times New Roman" w:hAnsi="Times New Roman"/>
          <w:bCs/>
          <w:sz w:val="28"/>
          <w:szCs w:val="28"/>
        </w:rPr>
        <w:t>+ Trường hợp học sinh đang học tại trường trung học phổ thông ngoài công lập phải chuyển nơi cư trú theo cha mẹ hoặc người giám hộ đến vùng có điều kiện kinh tế - xã hội đặc biệt khó khăn mà ở đó không có trường trung học phổ thông ngoài công lập thì Giám đốc Sở Giáo dục và Đào tạo nơi đến xem xét, quyết định từng trường hợp cụ thể đối với việc chuyển vào học trường trung học phổ thông công lập.</w:t>
      </w:r>
    </w:p>
    <w:p w14:paraId="0A34697A" w14:textId="77777777" w:rsidR="00EA07FE" w:rsidRPr="00092D48"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092D48">
        <w:rPr>
          <w:rFonts w:ascii="Times New Roman" w:hAnsi="Times New Roman"/>
          <w:bCs/>
          <w:sz w:val="28"/>
          <w:szCs w:val="28"/>
        </w:rPr>
        <w:t>+ Trường hợp học sinh đang học tại trường trung học phổ thông ngoài công lập thuộc loại trường có thi tuyển đầu vào phải chuyển nơi cư trú theo cha hoặc mẹ hoặc người giám hộ, mà ở đó không có trường trung học phổ thông ngoài công lập có chất lượng tương đương thì Giám đốc Sở Giáo dục và Đào tạo nơi đến xem xét, quyết định từng trường hợp cụ thể đối với việc chuyển vào học trường trung học phổ thông công lập.</w:t>
      </w:r>
    </w:p>
    <w:p w14:paraId="17BF1FAD" w14:textId="77777777" w:rsidR="00EA07FE" w:rsidRPr="00092D48" w:rsidRDefault="00EA07FE" w:rsidP="00EA07FE">
      <w:pPr>
        <w:pStyle w:val="NormalWeb"/>
        <w:shd w:val="clear" w:color="auto" w:fill="FFFFFF"/>
        <w:spacing w:before="120" w:beforeAutospacing="0" w:after="120" w:afterAutospacing="0"/>
        <w:ind w:firstLine="720"/>
        <w:jc w:val="both"/>
        <w:rPr>
          <w:rFonts w:ascii="Times New Roman" w:hAnsi="Times New Roman"/>
          <w:b/>
          <w:spacing w:val="-8"/>
          <w:sz w:val="26"/>
          <w:szCs w:val="26"/>
          <w:lang w:val="nl-NL"/>
        </w:rPr>
      </w:pPr>
      <w:r w:rsidRPr="00092D48">
        <w:rPr>
          <w:rFonts w:ascii="Times New Roman" w:hAnsi="Times New Roman"/>
          <w:b/>
          <w:bCs/>
          <w:sz w:val="28"/>
          <w:szCs w:val="28"/>
        </w:rPr>
        <w:t xml:space="preserve">i. Căn cứ pháp lý của thủ tục hành chính </w:t>
      </w:r>
      <w:r w:rsidRPr="00092D48">
        <w:rPr>
          <w:rFonts w:ascii="Times New Roman" w:hAnsi="Times New Roman"/>
          <w:b/>
          <w:spacing w:val="-8"/>
          <w:sz w:val="26"/>
          <w:szCs w:val="26"/>
          <w:lang w:val="nl-NL"/>
        </w:rPr>
        <w:t xml:space="preserve"> </w:t>
      </w:r>
    </w:p>
    <w:p w14:paraId="1A2EE5B9" w14:textId="77777777" w:rsidR="00EA07FE" w:rsidRPr="00092D48" w:rsidRDefault="00EA07FE" w:rsidP="00EA07FE">
      <w:pPr>
        <w:pStyle w:val="NormalWeb"/>
        <w:shd w:val="clear" w:color="auto" w:fill="FFFFFF"/>
        <w:spacing w:before="120" w:beforeAutospacing="0" w:after="120" w:afterAutospacing="0"/>
        <w:ind w:firstLine="720"/>
        <w:jc w:val="both"/>
        <w:rPr>
          <w:rFonts w:ascii="Times New Roman" w:hAnsi="Times New Roman"/>
          <w:spacing w:val="-8"/>
          <w:sz w:val="28"/>
          <w:szCs w:val="28"/>
          <w:lang w:val="nl-NL"/>
        </w:rPr>
      </w:pPr>
      <w:r w:rsidRPr="00092D48">
        <w:rPr>
          <w:rFonts w:ascii="Times New Roman" w:hAnsi="Times New Roman"/>
          <w:spacing w:val="-8"/>
          <w:sz w:val="28"/>
          <w:szCs w:val="28"/>
          <w:lang w:val="nl-NL"/>
        </w:rPr>
        <w:t>- Quyết định số 51/2002/QĐ-BGDĐT ngày 25 tháng 12 năm 2002 của Bộ Giáo dục và Đào tạo về việc ban hành “Quy định chuyển trường và tiếp nhận học sinh học tại các trường THCS và THPT”.</w:t>
      </w:r>
    </w:p>
    <w:p w14:paraId="142FB4B0" w14:textId="77777777" w:rsidR="00EA07FE" w:rsidRDefault="00EA07FE" w:rsidP="00EA07FE">
      <w:pPr>
        <w:ind w:firstLine="720"/>
        <w:jc w:val="both"/>
        <w:rPr>
          <w:b/>
          <w:sz w:val="28"/>
          <w:szCs w:val="28"/>
          <w:lang w:val="nl-NL"/>
        </w:rPr>
      </w:pPr>
      <w:r w:rsidRPr="00212A1E">
        <w:rPr>
          <w:sz w:val="28"/>
          <w:szCs w:val="28"/>
          <w:lang w:val="nl-NL"/>
        </w:rPr>
        <w:t>- Thông tư số 50/2021/TT-BGDĐT ngày 31 thàng 12 năm 2021 của Bộ Giáo dục và Đào tạo: Sửa đổi, bổ sung một số điều của Quy định chuyển trường và tiếp nhận học sinh tại các trường trung học cơ sở và trường trung học phổ thông ban hành kèm theo Quyết định số 51/2002/QĐ-BGDĐT ngày 25 tháng 12 năm 2002 của Bộ trưởng Bộ Giáo dục và Đào tạo</w:t>
      </w:r>
    </w:p>
    <w:p w14:paraId="05338C8C" w14:textId="77777777" w:rsidR="00EA07FE" w:rsidRPr="00092D48" w:rsidRDefault="00EA07FE" w:rsidP="00EA07FE">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092D48">
        <w:rPr>
          <w:rFonts w:ascii="Times New Roman" w:hAnsi="Times New Roman"/>
          <w:b/>
          <w:sz w:val="28"/>
          <w:szCs w:val="28"/>
          <w:lang w:val="nl-NL"/>
        </w:rPr>
        <w:t>k. Lưu hồ sơ (ISO)</w:t>
      </w:r>
      <w:r w:rsidRPr="00092D48">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EA07FE" w:rsidRPr="00092D48" w14:paraId="73D1B04A"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5A38AB6" w14:textId="77777777" w:rsidR="00EA07FE" w:rsidRPr="00092D48" w:rsidRDefault="00EA07FE" w:rsidP="0088110F">
            <w:pPr>
              <w:spacing w:before="40" w:after="40"/>
              <w:jc w:val="center"/>
              <w:rPr>
                <w:sz w:val="28"/>
                <w:szCs w:val="28"/>
                <w:lang w:val="nl-NL"/>
              </w:rPr>
            </w:pPr>
            <w:r w:rsidRPr="00092D48">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0E0D3645" w14:textId="77777777" w:rsidR="00EA07FE" w:rsidRPr="00092D48" w:rsidRDefault="00EA07FE" w:rsidP="0088110F">
            <w:pPr>
              <w:spacing w:before="40" w:after="40"/>
              <w:jc w:val="center"/>
              <w:rPr>
                <w:b/>
                <w:sz w:val="28"/>
                <w:szCs w:val="28"/>
                <w:lang w:val="nl-NL"/>
              </w:rPr>
            </w:pPr>
            <w:r w:rsidRPr="00092D48">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2BE7B9DA" w14:textId="77777777" w:rsidR="00EA07FE" w:rsidRPr="00092D48" w:rsidRDefault="00EA07FE" w:rsidP="0088110F">
            <w:pPr>
              <w:spacing w:before="40" w:after="40"/>
              <w:jc w:val="center"/>
              <w:rPr>
                <w:sz w:val="28"/>
                <w:szCs w:val="28"/>
                <w:lang w:val="nl-NL"/>
              </w:rPr>
            </w:pPr>
            <w:r w:rsidRPr="00092D48">
              <w:rPr>
                <w:b/>
                <w:bCs/>
                <w:sz w:val="28"/>
                <w:szCs w:val="28"/>
                <w:lang w:val="nl-NL"/>
              </w:rPr>
              <w:t>Thời gian lưu</w:t>
            </w:r>
          </w:p>
        </w:tc>
      </w:tr>
      <w:tr w:rsidR="00EA07FE" w:rsidRPr="00212A1E" w14:paraId="6A176723"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E650DC1" w14:textId="77777777" w:rsidR="00EA07FE" w:rsidRPr="00DB489D" w:rsidRDefault="00EA07FE" w:rsidP="0088110F">
            <w:pPr>
              <w:spacing w:before="40" w:after="40"/>
              <w:jc w:val="both"/>
              <w:rPr>
                <w:sz w:val="28"/>
                <w:szCs w:val="28"/>
                <w:lang w:val="nl-NL"/>
              </w:rPr>
            </w:pPr>
            <w:r w:rsidRPr="00DB489D">
              <w:rPr>
                <w:sz w:val="28"/>
                <w:szCs w:val="28"/>
                <w:lang w:val="nl-NL"/>
              </w:rPr>
              <w:lastRenderedPageBreak/>
              <w:t xml:space="preserve">- Giấy giới thiệu chuyển trường của Trường THPT hoặc của Sở </w:t>
            </w:r>
            <w:r w:rsidRPr="00DB489D">
              <w:rPr>
                <w:sz w:val="28"/>
                <w:szCs w:val="28"/>
                <w:lang w:eastAsia="vi-VN"/>
              </w:rPr>
              <w:t xml:space="preserve"> GD&amp;ĐT</w:t>
            </w:r>
            <w:r w:rsidRPr="00DB489D">
              <w:rPr>
                <w:sz w:val="28"/>
                <w:szCs w:val="28"/>
                <w:lang w:val="nl-NL"/>
              </w:rPr>
              <w:t>;</w:t>
            </w:r>
          </w:p>
          <w:p w14:paraId="15CD7D28" w14:textId="77777777" w:rsidR="00EA07FE" w:rsidRPr="00DB489D" w:rsidRDefault="00EA07FE" w:rsidP="0088110F">
            <w:pPr>
              <w:pStyle w:val="ListParagraph"/>
              <w:spacing w:before="40" w:after="40" w:line="240" w:lineRule="auto"/>
              <w:ind w:left="0"/>
              <w:jc w:val="both"/>
              <w:rPr>
                <w:rFonts w:ascii="Times New Roman" w:hAnsi="Times New Roman"/>
                <w:sz w:val="28"/>
                <w:szCs w:val="28"/>
                <w:lang w:val="nl-NL"/>
              </w:rPr>
            </w:pPr>
            <w:r w:rsidRPr="00DB489D">
              <w:rPr>
                <w:rFonts w:ascii="Times New Roman" w:hAnsi="Times New Roman"/>
                <w:sz w:val="28"/>
                <w:szCs w:val="28"/>
                <w:lang w:val="nl-NL"/>
              </w:rPr>
              <w:t>- Kết quả giải quyết TTHC hoặc Văn bản trả lời của đơn vị đối với hồ sơ không đáp ứng yêu cầu, điều kiện.</w:t>
            </w:r>
          </w:p>
          <w:p w14:paraId="07472B6C" w14:textId="77777777" w:rsidR="00EA07FE" w:rsidRPr="00DB489D" w:rsidRDefault="00EA07FE" w:rsidP="0088110F">
            <w:pPr>
              <w:spacing w:before="40" w:after="40"/>
              <w:rPr>
                <w:sz w:val="28"/>
                <w:szCs w:val="28"/>
                <w:lang w:val="nl-NL"/>
              </w:rPr>
            </w:pPr>
            <w:r w:rsidRPr="00DB489D">
              <w:rPr>
                <w:sz w:val="28"/>
                <w:szCs w:val="28"/>
                <w:lang w:val="nl-NL"/>
              </w:rPr>
              <w:t>- Hồ sơ thẩm định (nếu có)</w:t>
            </w:r>
          </w:p>
          <w:p w14:paraId="50597113" w14:textId="77777777" w:rsidR="00EA07FE" w:rsidRPr="00DB489D" w:rsidRDefault="00EA07FE" w:rsidP="0088110F">
            <w:pPr>
              <w:spacing w:before="40" w:after="40"/>
              <w:rPr>
                <w:sz w:val="28"/>
                <w:szCs w:val="28"/>
                <w:lang w:val="nl-NL"/>
              </w:rPr>
            </w:pPr>
            <w:r w:rsidRPr="00DB489D">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1253D181" w14:textId="77777777" w:rsidR="00EA07FE" w:rsidRPr="00092D48" w:rsidRDefault="00EA07FE" w:rsidP="0088110F">
            <w:pPr>
              <w:spacing w:before="40" w:after="40"/>
              <w:jc w:val="both"/>
              <w:rPr>
                <w:sz w:val="28"/>
                <w:szCs w:val="28"/>
                <w:lang w:val="nl-NL"/>
              </w:rPr>
            </w:pPr>
            <w:r w:rsidRPr="00092D48">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3498EF0C" w14:textId="77777777" w:rsidR="00EA07FE" w:rsidRPr="00092D48" w:rsidRDefault="00EA07FE" w:rsidP="0088110F">
            <w:pPr>
              <w:spacing w:before="40" w:after="40"/>
              <w:jc w:val="both"/>
              <w:rPr>
                <w:sz w:val="28"/>
                <w:szCs w:val="28"/>
                <w:lang w:val="nl-NL"/>
              </w:rPr>
            </w:pPr>
            <w:r w:rsidRPr="00092D48">
              <w:rPr>
                <w:sz w:val="28"/>
                <w:szCs w:val="28"/>
                <w:lang w:val="nl-NL"/>
              </w:rPr>
              <w:t>Từ 3 năm, sau đó chuyển hồ sơ đến kho lưu trữ của đơn vị (hoặc lưu trữ tỉnh, huyện)</w:t>
            </w:r>
          </w:p>
        </w:tc>
      </w:tr>
      <w:tr w:rsidR="00EA07FE" w:rsidRPr="00212A1E" w14:paraId="79B70667"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EDCAA5E" w14:textId="77777777" w:rsidR="00EA07FE" w:rsidRPr="00212A1E" w:rsidRDefault="00EA07FE" w:rsidP="0088110F">
            <w:pPr>
              <w:pStyle w:val="NormalWeb"/>
              <w:tabs>
                <w:tab w:val="left" w:pos="709"/>
              </w:tabs>
              <w:spacing w:before="120" w:beforeAutospacing="0" w:after="0" w:afterAutospacing="0"/>
              <w:jc w:val="both"/>
              <w:rPr>
                <w:rFonts w:ascii="Times New Roman" w:hAnsi="Times New Roman"/>
                <w:sz w:val="28"/>
                <w:szCs w:val="28"/>
                <w:lang w:val="nl-NL"/>
              </w:rPr>
            </w:pPr>
            <w:r w:rsidRPr="00DB489D">
              <w:rPr>
                <w:rFonts w:ascii="Times New Roman" w:hAnsi="Times New Roman"/>
                <w:sz w:val="28"/>
                <w:szCs w:val="28"/>
                <w:lang w:val="nl-NL"/>
              </w:rPr>
              <w:t>Các biểu mẫu theo</w:t>
            </w:r>
            <w:r w:rsidRPr="00212A1E">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12A1E">
              <w:rPr>
                <w:rStyle w:val="fontstyle01"/>
                <w:b w:val="0"/>
                <w:lang w:val="nl-NL"/>
              </w:rPr>
              <w:t>về thực hiện cơ chế một cửa, một cửa liên thông</w:t>
            </w:r>
            <w:r w:rsidRPr="00212A1E">
              <w:rPr>
                <w:rFonts w:ascii="Times New Roman" w:hAnsi="Times New Roman"/>
                <w:b/>
                <w:bCs/>
                <w:sz w:val="28"/>
                <w:szCs w:val="28"/>
                <w:lang w:val="nl-NL"/>
              </w:rPr>
              <w:t xml:space="preserve"> </w:t>
            </w:r>
            <w:r w:rsidRPr="00212A1E">
              <w:rPr>
                <w:rStyle w:val="fontstyle01"/>
                <w:b w:val="0"/>
                <w:lang w:val="nl-NL"/>
              </w:rPr>
              <w:t>trong giải quyết thủ tục hành chính</w:t>
            </w:r>
            <w:r w:rsidRPr="00212A1E">
              <w:rPr>
                <w:rFonts w:ascii="Times New Roman" w:hAnsi="Times New Roman"/>
                <w:b/>
                <w:sz w:val="28"/>
                <w:szCs w:val="28"/>
                <w:lang w:val="nl-NL"/>
              </w:rPr>
              <w:t>.</w:t>
            </w:r>
            <w:r w:rsidRPr="00212A1E">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1280AD45" w14:textId="77777777" w:rsidR="00EA07FE" w:rsidRPr="007D038B" w:rsidRDefault="00EA07FE" w:rsidP="0088110F">
            <w:pPr>
              <w:spacing w:before="40" w:after="40"/>
              <w:jc w:val="both"/>
              <w:rPr>
                <w:sz w:val="28"/>
                <w:szCs w:val="28"/>
                <w:lang w:val="nl-NL"/>
              </w:rPr>
            </w:pPr>
            <w:r w:rsidRPr="00092D48">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6D83F0BA" w14:textId="77777777" w:rsidR="00EA07FE" w:rsidRPr="007D038B" w:rsidRDefault="00EA07FE" w:rsidP="0088110F">
            <w:pPr>
              <w:spacing w:before="40" w:after="40"/>
              <w:rPr>
                <w:sz w:val="26"/>
                <w:szCs w:val="26"/>
                <w:lang w:val="nl-NL"/>
              </w:rPr>
            </w:pPr>
          </w:p>
        </w:tc>
      </w:tr>
    </w:tbl>
    <w:p w14:paraId="7D7DA0EA"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
          <w:sz w:val="28"/>
          <w:szCs w:val="28"/>
          <w:lang w:val="nl-NL"/>
        </w:rPr>
        <w:sectPr w:rsidR="00EA07FE" w:rsidRPr="007D038B" w:rsidSect="005F7D96">
          <w:pgSz w:w="16840" w:h="11907" w:orient="landscape" w:code="9"/>
          <w:pgMar w:top="1418" w:right="1418" w:bottom="1021" w:left="1247" w:header="567" w:footer="567" w:gutter="0"/>
          <w:cols w:space="720"/>
          <w:titlePg/>
          <w:docGrid w:linePitch="326"/>
        </w:sectPr>
      </w:pPr>
    </w:p>
    <w:p w14:paraId="579328D1" w14:textId="77777777" w:rsidR="00EA07FE" w:rsidRPr="00212A1E" w:rsidRDefault="00EA07FE" w:rsidP="00EA07FE">
      <w:pPr>
        <w:widowControl w:val="0"/>
        <w:autoSpaceDE w:val="0"/>
        <w:autoSpaceDN w:val="0"/>
        <w:adjustRightInd w:val="0"/>
        <w:jc w:val="center"/>
        <w:rPr>
          <w:b/>
          <w:bCs/>
          <w:sz w:val="28"/>
          <w:szCs w:val="28"/>
          <w:lang w:val="nl-NL"/>
        </w:rPr>
      </w:pPr>
      <w:r w:rsidRPr="00212A1E">
        <w:rPr>
          <w:b/>
          <w:bCs/>
          <w:sz w:val="28"/>
          <w:szCs w:val="28"/>
          <w:lang w:val="nl-NL"/>
        </w:rPr>
        <w:lastRenderedPageBreak/>
        <w:t>CỘNG HOÀ XÃ HỘI CHỦ NGHĨA VIỆT NAM</w:t>
      </w:r>
    </w:p>
    <w:p w14:paraId="4391C4D9" w14:textId="77777777" w:rsidR="00EA07FE" w:rsidRPr="00B54EB7" w:rsidRDefault="00EA07FE" w:rsidP="00EA07FE">
      <w:pPr>
        <w:widowControl w:val="0"/>
        <w:autoSpaceDE w:val="0"/>
        <w:autoSpaceDN w:val="0"/>
        <w:adjustRightInd w:val="0"/>
        <w:jc w:val="center"/>
        <w:rPr>
          <w:b/>
          <w:bCs/>
          <w:sz w:val="28"/>
          <w:szCs w:val="28"/>
          <w:lang w:val="en"/>
        </w:rPr>
      </w:pPr>
      <w:r w:rsidRPr="00212A1E">
        <w:rPr>
          <w:b/>
          <w:bCs/>
          <w:sz w:val="28"/>
          <w:szCs w:val="28"/>
          <w:lang w:val="nl-NL"/>
        </w:rPr>
        <w:t xml:space="preserve"> </w:t>
      </w:r>
      <w:r w:rsidRPr="00B54EB7">
        <w:rPr>
          <w:b/>
          <w:bCs/>
          <w:sz w:val="28"/>
          <w:szCs w:val="28"/>
          <w:lang w:val="en"/>
        </w:rPr>
        <w:t>Độc lập – Tự do – Hạnh phúc</w:t>
      </w:r>
    </w:p>
    <w:p w14:paraId="4A399A63" w14:textId="77777777" w:rsidR="00EA07FE" w:rsidRPr="00B54EB7" w:rsidRDefault="00EA07FE" w:rsidP="00EA07FE">
      <w:pPr>
        <w:widowControl w:val="0"/>
        <w:autoSpaceDE w:val="0"/>
        <w:autoSpaceDN w:val="0"/>
        <w:adjustRightInd w:val="0"/>
        <w:jc w:val="center"/>
        <w:rPr>
          <w:b/>
          <w:bCs/>
          <w:sz w:val="28"/>
          <w:szCs w:val="28"/>
          <w:lang w:val="en"/>
        </w:rPr>
      </w:pPr>
      <w:r w:rsidRPr="00B54EB7">
        <w:rPr>
          <w:b/>
          <w:bCs/>
          <w:noProof/>
          <w:sz w:val="28"/>
          <w:szCs w:val="28"/>
        </w:rPr>
        <mc:AlternateContent>
          <mc:Choice Requires="wps">
            <w:drawing>
              <wp:anchor distT="0" distB="0" distL="114300" distR="114300" simplePos="0" relativeHeight="251667456" behindDoc="0" locked="0" layoutInCell="1" allowOverlap="1" wp14:anchorId="461B08F8" wp14:editId="1633FEAB">
                <wp:simplePos x="0" y="0"/>
                <wp:positionH relativeFrom="column">
                  <wp:posOffset>1905000</wp:posOffset>
                </wp:positionH>
                <wp:positionV relativeFrom="paragraph">
                  <wp:posOffset>81369</wp:posOffset>
                </wp:positionV>
                <wp:extent cx="2133600" cy="0"/>
                <wp:effectExtent l="0" t="0" r="0" b="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256C2F" id="Straight Connector 2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6.4pt" to="318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"/>
            </w:pict>
          </mc:Fallback>
        </mc:AlternateContent>
      </w:r>
    </w:p>
    <w:p w14:paraId="1EE4B4D7" w14:textId="77777777" w:rsidR="00EA07FE" w:rsidRPr="00B54EB7" w:rsidRDefault="00EA07FE" w:rsidP="00EA07FE">
      <w:pPr>
        <w:widowControl w:val="0"/>
        <w:autoSpaceDE w:val="0"/>
        <w:autoSpaceDN w:val="0"/>
        <w:adjustRightInd w:val="0"/>
        <w:jc w:val="center"/>
        <w:rPr>
          <w:b/>
          <w:bCs/>
          <w:sz w:val="28"/>
          <w:szCs w:val="28"/>
          <w:lang w:val="en"/>
        </w:rPr>
      </w:pPr>
      <w:r w:rsidRPr="00B54EB7">
        <w:rPr>
          <w:b/>
          <w:bCs/>
          <w:sz w:val="28"/>
          <w:szCs w:val="28"/>
          <w:lang w:val="en"/>
        </w:rPr>
        <w:t xml:space="preserve">ĐƠN ĐỀ NGHỊ CHUYỂN TRƯỜNG </w:t>
      </w:r>
    </w:p>
    <w:p w14:paraId="46FA4CA9" w14:textId="77777777" w:rsidR="00EA07FE" w:rsidRPr="00B54EB7" w:rsidRDefault="00EA07FE" w:rsidP="00EA07FE">
      <w:pPr>
        <w:widowControl w:val="0"/>
        <w:autoSpaceDE w:val="0"/>
        <w:autoSpaceDN w:val="0"/>
        <w:adjustRightInd w:val="0"/>
        <w:jc w:val="center"/>
        <w:rPr>
          <w:i/>
          <w:iCs/>
          <w:sz w:val="28"/>
          <w:szCs w:val="28"/>
          <w:lang w:val="en"/>
        </w:rPr>
      </w:pPr>
      <w:r w:rsidRPr="00B54EB7">
        <w:rPr>
          <w:i/>
          <w:iCs/>
          <w:sz w:val="28"/>
          <w:szCs w:val="28"/>
          <w:lang w:val="en"/>
        </w:rPr>
        <w:t>(Mẫu dành cho học sinh cấp THPT)</w:t>
      </w:r>
    </w:p>
    <w:p w14:paraId="0B5BBDD9" w14:textId="77777777" w:rsidR="00EA07FE" w:rsidRPr="00B54EB7" w:rsidRDefault="00EA07FE" w:rsidP="00EA07FE">
      <w:pPr>
        <w:widowControl w:val="0"/>
        <w:autoSpaceDE w:val="0"/>
        <w:autoSpaceDN w:val="0"/>
        <w:adjustRightInd w:val="0"/>
        <w:rPr>
          <w:sz w:val="28"/>
          <w:szCs w:val="28"/>
          <w:lang w:val="en"/>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242"/>
      </w:tblGrid>
      <w:tr w:rsidR="00EA07FE" w:rsidRPr="00B54EB7" w14:paraId="7B536AF3" w14:textId="77777777" w:rsidTr="0088110F">
        <w:tc>
          <w:tcPr>
            <w:tcW w:w="2972" w:type="dxa"/>
          </w:tcPr>
          <w:p w14:paraId="598EE820" w14:textId="77777777" w:rsidR="00EA07FE" w:rsidRPr="00B54EB7" w:rsidRDefault="00EA07FE" w:rsidP="0088110F">
            <w:pPr>
              <w:widowControl w:val="0"/>
              <w:autoSpaceDE w:val="0"/>
              <w:autoSpaceDN w:val="0"/>
              <w:adjustRightInd w:val="0"/>
              <w:jc w:val="right"/>
              <w:rPr>
                <w:sz w:val="28"/>
                <w:szCs w:val="28"/>
                <w:lang w:val="en"/>
              </w:rPr>
            </w:pPr>
            <w:r w:rsidRPr="00B54EB7">
              <w:rPr>
                <w:sz w:val="28"/>
                <w:szCs w:val="28"/>
                <w:lang w:val="en"/>
              </w:rPr>
              <w:t xml:space="preserve">                    Kính gửi:</w:t>
            </w:r>
          </w:p>
        </w:tc>
        <w:tc>
          <w:tcPr>
            <w:tcW w:w="6242" w:type="dxa"/>
          </w:tcPr>
          <w:p w14:paraId="5A6BF99A" w14:textId="77777777" w:rsidR="00EA07FE" w:rsidRPr="00B54EB7" w:rsidRDefault="00EA07FE" w:rsidP="0088110F">
            <w:pPr>
              <w:widowControl w:val="0"/>
              <w:autoSpaceDE w:val="0"/>
              <w:autoSpaceDN w:val="0"/>
              <w:adjustRightInd w:val="0"/>
              <w:rPr>
                <w:sz w:val="28"/>
                <w:szCs w:val="28"/>
                <w:lang w:val="en"/>
              </w:rPr>
            </w:pPr>
          </w:p>
        </w:tc>
      </w:tr>
      <w:tr w:rsidR="00EA07FE" w:rsidRPr="00B54EB7" w14:paraId="23273780" w14:textId="77777777" w:rsidTr="0088110F">
        <w:tc>
          <w:tcPr>
            <w:tcW w:w="2972" w:type="dxa"/>
          </w:tcPr>
          <w:p w14:paraId="4A3ADC98" w14:textId="77777777" w:rsidR="00EA07FE" w:rsidRPr="00B54EB7" w:rsidRDefault="00EA07FE" w:rsidP="0088110F">
            <w:pPr>
              <w:widowControl w:val="0"/>
              <w:autoSpaceDE w:val="0"/>
              <w:autoSpaceDN w:val="0"/>
              <w:adjustRightInd w:val="0"/>
              <w:rPr>
                <w:sz w:val="28"/>
                <w:szCs w:val="28"/>
                <w:lang w:val="en"/>
              </w:rPr>
            </w:pPr>
          </w:p>
        </w:tc>
        <w:tc>
          <w:tcPr>
            <w:tcW w:w="6242" w:type="dxa"/>
          </w:tcPr>
          <w:p w14:paraId="4F2D97D9" w14:textId="77777777" w:rsidR="00EA07FE" w:rsidRPr="00B54EB7" w:rsidRDefault="00EA07FE" w:rsidP="0088110F">
            <w:pPr>
              <w:widowControl w:val="0"/>
              <w:autoSpaceDE w:val="0"/>
              <w:autoSpaceDN w:val="0"/>
              <w:adjustRightInd w:val="0"/>
              <w:rPr>
                <w:sz w:val="28"/>
                <w:szCs w:val="28"/>
                <w:lang w:val="en"/>
              </w:rPr>
            </w:pPr>
            <w:r w:rsidRPr="00B54EB7">
              <w:rPr>
                <w:sz w:val="28"/>
                <w:szCs w:val="28"/>
                <w:lang w:val="en"/>
              </w:rPr>
              <w:t>- Lãnh đạo Sở GD&amp;ĐT</w:t>
            </w:r>
            <w:r w:rsidRPr="00B54EB7">
              <w:rPr>
                <w:rStyle w:val="FootnoteReference"/>
                <w:sz w:val="28"/>
                <w:szCs w:val="28"/>
                <w:lang w:val="en"/>
              </w:rPr>
              <w:footnoteReference w:id="1"/>
            </w:r>
            <w:r w:rsidRPr="00B54EB7">
              <w:rPr>
                <w:sz w:val="28"/>
                <w:szCs w:val="28"/>
                <w:lang w:val="en"/>
              </w:rPr>
              <w:t xml:space="preserve">: </w:t>
            </w:r>
            <w:r w:rsidRPr="00B54EB7">
              <w:rPr>
                <w:sz w:val="28"/>
                <w:szCs w:val="28"/>
                <w:vertAlign w:val="subscript"/>
                <w:lang w:val="en"/>
              </w:rPr>
              <w:t>……………………………………………</w:t>
            </w:r>
          </w:p>
        </w:tc>
      </w:tr>
      <w:tr w:rsidR="00EA07FE" w:rsidRPr="00B54EB7" w14:paraId="641EA614" w14:textId="77777777" w:rsidTr="0088110F">
        <w:tc>
          <w:tcPr>
            <w:tcW w:w="2972" w:type="dxa"/>
          </w:tcPr>
          <w:p w14:paraId="3288F0E8" w14:textId="77777777" w:rsidR="00EA07FE" w:rsidRPr="00B54EB7" w:rsidRDefault="00EA07FE" w:rsidP="0088110F">
            <w:pPr>
              <w:widowControl w:val="0"/>
              <w:autoSpaceDE w:val="0"/>
              <w:autoSpaceDN w:val="0"/>
              <w:adjustRightInd w:val="0"/>
              <w:rPr>
                <w:sz w:val="28"/>
                <w:szCs w:val="28"/>
                <w:lang w:val="en"/>
              </w:rPr>
            </w:pPr>
          </w:p>
        </w:tc>
        <w:tc>
          <w:tcPr>
            <w:tcW w:w="6242" w:type="dxa"/>
          </w:tcPr>
          <w:p w14:paraId="4A8ED217" w14:textId="77777777" w:rsidR="00EA07FE" w:rsidRPr="00B54EB7" w:rsidRDefault="00EA07FE" w:rsidP="0088110F">
            <w:pPr>
              <w:widowControl w:val="0"/>
              <w:autoSpaceDE w:val="0"/>
              <w:autoSpaceDN w:val="0"/>
              <w:adjustRightInd w:val="0"/>
              <w:rPr>
                <w:sz w:val="28"/>
                <w:szCs w:val="28"/>
                <w:lang w:val="en"/>
              </w:rPr>
            </w:pPr>
            <w:r w:rsidRPr="00B54EB7">
              <w:rPr>
                <w:sz w:val="28"/>
                <w:szCs w:val="28"/>
                <w:lang w:val="en"/>
              </w:rPr>
              <w:t>- Lãnh đạo Sở GD&amp;ĐT</w:t>
            </w:r>
            <w:r w:rsidRPr="00B54EB7">
              <w:rPr>
                <w:rStyle w:val="FootnoteReference"/>
                <w:sz w:val="28"/>
                <w:szCs w:val="28"/>
                <w:lang w:val="en"/>
              </w:rPr>
              <w:footnoteReference w:id="2"/>
            </w:r>
            <w:r w:rsidRPr="00B54EB7">
              <w:rPr>
                <w:sz w:val="28"/>
                <w:szCs w:val="28"/>
                <w:lang w:val="en"/>
              </w:rPr>
              <w:t xml:space="preserve">: </w:t>
            </w:r>
            <w:r w:rsidRPr="00B54EB7">
              <w:rPr>
                <w:sz w:val="28"/>
                <w:szCs w:val="28"/>
                <w:vertAlign w:val="subscript"/>
                <w:lang w:val="en"/>
              </w:rPr>
              <w:t>……………………………………………</w:t>
            </w:r>
          </w:p>
        </w:tc>
      </w:tr>
      <w:tr w:rsidR="00EA07FE" w:rsidRPr="00B54EB7" w14:paraId="0E85A591" w14:textId="77777777" w:rsidTr="0088110F">
        <w:tc>
          <w:tcPr>
            <w:tcW w:w="2972" w:type="dxa"/>
          </w:tcPr>
          <w:p w14:paraId="06D6326C" w14:textId="77777777" w:rsidR="00EA07FE" w:rsidRPr="00B54EB7" w:rsidRDefault="00EA07FE" w:rsidP="0088110F">
            <w:pPr>
              <w:widowControl w:val="0"/>
              <w:autoSpaceDE w:val="0"/>
              <w:autoSpaceDN w:val="0"/>
              <w:adjustRightInd w:val="0"/>
              <w:rPr>
                <w:sz w:val="28"/>
                <w:szCs w:val="28"/>
                <w:lang w:val="en"/>
              </w:rPr>
            </w:pPr>
          </w:p>
        </w:tc>
        <w:tc>
          <w:tcPr>
            <w:tcW w:w="6242" w:type="dxa"/>
          </w:tcPr>
          <w:p w14:paraId="625914F3" w14:textId="77777777" w:rsidR="00EA07FE" w:rsidRPr="00B54EB7" w:rsidRDefault="00EA07FE" w:rsidP="0088110F">
            <w:pPr>
              <w:widowControl w:val="0"/>
              <w:autoSpaceDE w:val="0"/>
              <w:autoSpaceDN w:val="0"/>
              <w:adjustRightInd w:val="0"/>
              <w:rPr>
                <w:sz w:val="28"/>
                <w:szCs w:val="28"/>
                <w:lang w:val="en"/>
              </w:rPr>
            </w:pPr>
            <w:r w:rsidRPr="00B54EB7">
              <w:rPr>
                <w:sz w:val="28"/>
                <w:szCs w:val="28"/>
                <w:lang w:val="en"/>
              </w:rPr>
              <w:t>- Hiệu trưởng Trường</w:t>
            </w:r>
            <w:r w:rsidRPr="00B54EB7">
              <w:rPr>
                <w:rStyle w:val="FootnoteReference"/>
                <w:sz w:val="28"/>
                <w:szCs w:val="28"/>
                <w:lang w:val="en"/>
              </w:rPr>
              <w:footnoteReference w:id="3"/>
            </w:r>
            <w:r w:rsidRPr="00B54EB7">
              <w:rPr>
                <w:sz w:val="28"/>
                <w:szCs w:val="28"/>
                <w:lang w:val="en"/>
              </w:rPr>
              <w:t xml:space="preserve">: </w:t>
            </w:r>
            <w:r w:rsidRPr="00B54EB7">
              <w:rPr>
                <w:sz w:val="28"/>
                <w:szCs w:val="28"/>
                <w:vertAlign w:val="subscript"/>
                <w:lang w:val="en"/>
              </w:rPr>
              <w:t>………………………………………………</w:t>
            </w:r>
            <w:r w:rsidRPr="00B54EB7">
              <w:rPr>
                <w:vertAlign w:val="subscript"/>
              </w:rPr>
              <w:t>.</w:t>
            </w:r>
          </w:p>
        </w:tc>
      </w:tr>
      <w:tr w:rsidR="00EA07FE" w:rsidRPr="00B54EB7" w14:paraId="1A0173E0" w14:textId="77777777" w:rsidTr="0088110F">
        <w:tc>
          <w:tcPr>
            <w:tcW w:w="2972" w:type="dxa"/>
          </w:tcPr>
          <w:p w14:paraId="382D65BF" w14:textId="77777777" w:rsidR="00EA07FE" w:rsidRPr="00B54EB7" w:rsidRDefault="00EA07FE" w:rsidP="0088110F">
            <w:pPr>
              <w:widowControl w:val="0"/>
              <w:autoSpaceDE w:val="0"/>
              <w:autoSpaceDN w:val="0"/>
              <w:adjustRightInd w:val="0"/>
              <w:rPr>
                <w:sz w:val="28"/>
                <w:szCs w:val="28"/>
                <w:lang w:val="en"/>
              </w:rPr>
            </w:pPr>
          </w:p>
        </w:tc>
        <w:tc>
          <w:tcPr>
            <w:tcW w:w="6242" w:type="dxa"/>
          </w:tcPr>
          <w:p w14:paraId="40A52176" w14:textId="77777777" w:rsidR="00EA07FE" w:rsidRPr="00B54EB7" w:rsidRDefault="00EA07FE" w:rsidP="0088110F">
            <w:pPr>
              <w:widowControl w:val="0"/>
              <w:autoSpaceDE w:val="0"/>
              <w:autoSpaceDN w:val="0"/>
              <w:adjustRightInd w:val="0"/>
              <w:rPr>
                <w:sz w:val="28"/>
                <w:szCs w:val="28"/>
                <w:lang w:val="en"/>
              </w:rPr>
            </w:pPr>
            <w:r w:rsidRPr="00B54EB7">
              <w:rPr>
                <w:sz w:val="28"/>
                <w:szCs w:val="28"/>
                <w:lang w:val="en"/>
              </w:rPr>
              <w:t>- Hiệu trưởng Trường</w:t>
            </w:r>
            <w:r w:rsidRPr="00B54EB7">
              <w:rPr>
                <w:rStyle w:val="FootnoteReference"/>
                <w:sz w:val="28"/>
                <w:szCs w:val="28"/>
                <w:lang w:val="en"/>
              </w:rPr>
              <w:footnoteReference w:id="4"/>
            </w:r>
            <w:r w:rsidRPr="00B54EB7">
              <w:rPr>
                <w:sz w:val="28"/>
                <w:szCs w:val="28"/>
                <w:lang w:val="en"/>
              </w:rPr>
              <w:t xml:space="preserve">: </w:t>
            </w:r>
            <w:r w:rsidRPr="00B54EB7">
              <w:rPr>
                <w:sz w:val="28"/>
                <w:szCs w:val="28"/>
                <w:vertAlign w:val="subscript"/>
                <w:lang w:val="en"/>
              </w:rPr>
              <w:t>………………………………………………</w:t>
            </w:r>
            <w:r w:rsidRPr="00B54EB7">
              <w:rPr>
                <w:vertAlign w:val="subscript"/>
              </w:rPr>
              <w:t>.</w:t>
            </w:r>
          </w:p>
        </w:tc>
      </w:tr>
    </w:tbl>
    <w:p w14:paraId="44C72135" w14:textId="77777777" w:rsidR="00EA07FE" w:rsidRPr="00B54EB7" w:rsidRDefault="00EA07FE" w:rsidP="00EA07FE">
      <w:pPr>
        <w:widowControl w:val="0"/>
        <w:autoSpaceDE w:val="0"/>
        <w:autoSpaceDN w:val="0"/>
        <w:adjustRightInd w:val="0"/>
        <w:rPr>
          <w:sz w:val="28"/>
          <w:szCs w:val="28"/>
          <w:lang w:val="en"/>
        </w:rPr>
      </w:pPr>
    </w:p>
    <w:p w14:paraId="2651B703" w14:textId="77777777" w:rsidR="00EA07FE" w:rsidRPr="00B54EB7" w:rsidRDefault="00EA07FE" w:rsidP="00EA07FE">
      <w:pPr>
        <w:widowControl w:val="0"/>
        <w:autoSpaceDE w:val="0"/>
        <w:autoSpaceDN w:val="0"/>
        <w:adjustRightInd w:val="0"/>
        <w:spacing w:before="120"/>
        <w:ind w:firstLine="709"/>
        <w:jc w:val="both"/>
        <w:rPr>
          <w:lang w:val="en"/>
        </w:rPr>
      </w:pPr>
      <w:r w:rsidRPr="00B54EB7">
        <w:rPr>
          <w:sz w:val="28"/>
          <w:szCs w:val="28"/>
          <w:lang w:val="en"/>
        </w:rPr>
        <w:t xml:space="preserve">Tôi tên là: </w:t>
      </w:r>
      <w:r w:rsidRPr="00B54EB7">
        <w:rPr>
          <w:lang w:val="en"/>
        </w:rPr>
        <w:t>…………………………………………………………….</w:t>
      </w:r>
      <w:r w:rsidRPr="00B54EB7">
        <w:rPr>
          <w:sz w:val="28"/>
          <w:szCs w:val="28"/>
          <w:lang w:val="en"/>
        </w:rPr>
        <w:t xml:space="preserve"> Hiện ngụ tại:</w:t>
      </w:r>
      <w:r w:rsidRPr="00B54EB7">
        <w:rPr>
          <w:sz w:val="28"/>
          <w:szCs w:val="28"/>
          <w:vertAlign w:val="subscript"/>
          <w:lang w:val="en"/>
        </w:rPr>
        <w:t xml:space="preserve"> </w:t>
      </w:r>
      <w:r w:rsidRPr="00B54EB7">
        <w:rPr>
          <w:lang w:val="en"/>
        </w:rPr>
        <w:t xml:space="preserve">…………………………………………………………….…. </w:t>
      </w:r>
    </w:p>
    <w:p w14:paraId="27E6AFE1" w14:textId="77777777" w:rsidR="00EA07FE" w:rsidRPr="00B54EB7" w:rsidRDefault="00EA07FE" w:rsidP="00EA07FE">
      <w:pPr>
        <w:widowControl w:val="0"/>
        <w:autoSpaceDE w:val="0"/>
        <w:autoSpaceDN w:val="0"/>
        <w:adjustRightInd w:val="0"/>
        <w:spacing w:before="120"/>
        <w:ind w:firstLine="709"/>
        <w:jc w:val="both"/>
        <w:rPr>
          <w:lang w:val="en"/>
        </w:rPr>
      </w:pPr>
      <w:r w:rsidRPr="00B54EB7">
        <w:rPr>
          <w:sz w:val="28"/>
          <w:szCs w:val="28"/>
          <w:lang w:val="en"/>
        </w:rPr>
        <w:t xml:space="preserve">Là </w:t>
      </w:r>
      <w:r w:rsidRPr="00B54EB7">
        <w:rPr>
          <w:lang w:val="en"/>
        </w:rPr>
        <w:t>…………</w:t>
      </w:r>
      <w:r w:rsidRPr="00B54EB7">
        <w:rPr>
          <w:sz w:val="28"/>
          <w:szCs w:val="28"/>
          <w:lang w:val="en"/>
        </w:rPr>
        <w:t xml:space="preserve"> của em </w:t>
      </w:r>
      <w:r w:rsidRPr="00B54EB7">
        <w:rPr>
          <w:lang w:val="en"/>
        </w:rPr>
        <w:t>……………………………………….</w:t>
      </w:r>
      <w:r w:rsidRPr="00B54EB7">
        <w:rPr>
          <w:sz w:val="28"/>
          <w:szCs w:val="28"/>
          <w:lang w:val="en"/>
        </w:rPr>
        <w:t xml:space="preserve"> Sinh ngày </w:t>
      </w:r>
      <w:r w:rsidRPr="00B54EB7">
        <w:rPr>
          <w:lang w:val="en"/>
        </w:rPr>
        <w:t xml:space="preserve">….. </w:t>
      </w:r>
      <w:r w:rsidRPr="00B54EB7">
        <w:rPr>
          <w:sz w:val="28"/>
          <w:szCs w:val="28"/>
          <w:lang w:val="en"/>
        </w:rPr>
        <w:t xml:space="preserve">tháng      năm </w:t>
      </w:r>
      <w:r w:rsidRPr="00B54EB7">
        <w:rPr>
          <w:lang w:val="en"/>
        </w:rPr>
        <w:t>………..</w:t>
      </w:r>
      <w:r w:rsidRPr="00B54EB7">
        <w:rPr>
          <w:sz w:val="28"/>
          <w:szCs w:val="28"/>
          <w:lang w:val="en"/>
        </w:rPr>
        <w:t xml:space="preserve"> Đã trúng tuyển vào lớp 10 năm học 20</w:t>
      </w:r>
      <w:r w:rsidRPr="00B54EB7">
        <w:rPr>
          <w:lang w:val="en"/>
        </w:rPr>
        <w:t>….</w:t>
      </w:r>
      <w:r w:rsidRPr="00B54EB7">
        <w:rPr>
          <w:sz w:val="28"/>
          <w:szCs w:val="28"/>
          <w:lang w:val="en"/>
        </w:rPr>
        <w:t xml:space="preserve"> - 20</w:t>
      </w:r>
      <w:r w:rsidRPr="00B54EB7">
        <w:rPr>
          <w:lang w:val="en"/>
        </w:rPr>
        <w:t>….</w:t>
      </w:r>
      <w:r w:rsidRPr="00B54EB7">
        <w:rPr>
          <w:sz w:val="28"/>
          <w:szCs w:val="28"/>
          <w:lang w:val="en"/>
        </w:rPr>
        <w:t xml:space="preserve"> nay là học sinh lớp </w:t>
      </w:r>
      <w:r w:rsidRPr="00B54EB7">
        <w:rPr>
          <w:lang w:val="en"/>
        </w:rPr>
        <w:t>….</w:t>
      </w:r>
      <w:r w:rsidRPr="00B54EB7">
        <w:rPr>
          <w:sz w:val="28"/>
          <w:szCs w:val="28"/>
          <w:lang w:val="en"/>
        </w:rPr>
        <w:t xml:space="preserve"> năm học</w:t>
      </w:r>
      <w:r w:rsidRPr="00B54EB7">
        <w:rPr>
          <w:sz w:val="28"/>
          <w:szCs w:val="28"/>
          <w:vertAlign w:val="subscript"/>
          <w:lang w:val="en"/>
        </w:rPr>
        <w:t xml:space="preserve"> </w:t>
      </w:r>
      <w:r w:rsidRPr="00B54EB7">
        <w:rPr>
          <w:sz w:val="28"/>
          <w:szCs w:val="28"/>
          <w:lang w:val="en"/>
        </w:rPr>
        <w:t>20</w:t>
      </w:r>
      <w:r w:rsidRPr="00B54EB7">
        <w:rPr>
          <w:lang w:val="en"/>
        </w:rPr>
        <w:t>….</w:t>
      </w:r>
      <w:r w:rsidRPr="00B54EB7">
        <w:rPr>
          <w:sz w:val="28"/>
          <w:szCs w:val="28"/>
          <w:lang w:val="en"/>
        </w:rPr>
        <w:t xml:space="preserve"> - 20</w:t>
      </w:r>
      <w:r w:rsidRPr="00B54EB7">
        <w:rPr>
          <w:lang w:val="en"/>
        </w:rPr>
        <w:t>….</w:t>
      </w:r>
      <w:r w:rsidRPr="00B54EB7">
        <w:rPr>
          <w:sz w:val="28"/>
          <w:szCs w:val="28"/>
          <w:lang w:val="en"/>
        </w:rPr>
        <w:t xml:space="preserve"> thuộc trường </w:t>
      </w:r>
      <w:r w:rsidRPr="00B54EB7">
        <w:rPr>
          <w:lang w:val="en"/>
        </w:rPr>
        <w:t xml:space="preserve">………………………………………………………… </w:t>
      </w:r>
      <w:r w:rsidRPr="00B54EB7">
        <w:rPr>
          <w:sz w:val="28"/>
          <w:szCs w:val="28"/>
          <w:lang w:val="en"/>
        </w:rPr>
        <w:t xml:space="preserve">Ngoại ngữ: </w:t>
      </w:r>
      <w:r w:rsidRPr="00B54EB7">
        <w:rPr>
          <w:lang w:val="en"/>
        </w:rPr>
        <w:t>………………………</w:t>
      </w:r>
    </w:p>
    <w:p w14:paraId="57F610A5" w14:textId="77777777" w:rsidR="00EA07FE" w:rsidRPr="00B54EB7" w:rsidRDefault="00EA07FE" w:rsidP="00EA07FE">
      <w:pPr>
        <w:widowControl w:val="0"/>
        <w:autoSpaceDE w:val="0"/>
        <w:autoSpaceDN w:val="0"/>
        <w:adjustRightInd w:val="0"/>
        <w:spacing w:before="120"/>
        <w:ind w:firstLine="709"/>
        <w:jc w:val="both"/>
        <w:rPr>
          <w:lang w:val="en"/>
        </w:rPr>
      </w:pPr>
      <w:r w:rsidRPr="00B54EB7">
        <w:rPr>
          <w:b/>
          <w:bCs/>
          <w:sz w:val="28"/>
          <w:szCs w:val="28"/>
          <w:lang w:val="en"/>
        </w:rPr>
        <w:t xml:space="preserve">Kết quả cuối năm: </w:t>
      </w:r>
      <w:r w:rsidRPr="00B54EB7">
        <w:rPr>
          <w:sz w:val="28"/>
          <w:szCs w:val="28"/>
          <w:lang w:val="en"/>
        </w:rPr>
        <w:t>Học lực:</w:t>
      </w:r>
      <w:r w:rsidRPr="00B54EB7">
        <w:rPr>
          <w:sz w:val="28"/>
          <w:szCs w:val="28"/>
          <w:vertAlign w:val="subscript"/>
          <w:lang w:val="en"/>
        </w:rPr>
        <w:t xml:space="preserve"> </w:t>
      </w:r>
      <w:r w:rsidRPr="00B54EB7">
        <w:rPr>
          <w:lang w:val="en"/>
        </w:rPr>
        <w:t>…………………</w:t>
      </w:r>
      <w:r w:rsidRPr="00B54EB7">
        <w:rPr>
          <w:sz w:val="28"/>
          <w:szCs w:val="28"/>
          <w:lang w:val="en"/>
        </w:rPr>
        <w:t xml:space="preserve"> Hạnh kiểm:</w:t>
      </w:r>
      <w:r w:rsidRPr="00B54EB7">
        <w:rPr>
          <w:sz w:val="28"/>
          <w:szCs w:val="28"/>
          <w:vertAlign w:val="subscript"/>
          <w:lang w:val="en"/>
        </w:rPr>
        <w:t xml:space="preserve"> </w:t>
      </w:r>
      <w:r w:rsidRPr="00B54EB7">
        <w:rPr>
          <w:lang w:val="en"/>
        </w:rPr>
        <w:t>……………………</w:t>
      </w:r>
    </w:p>
    <w:p w14:paraId="15E975D7" w14:textId="77777777" w:rsidR="00EA07FE" w:rsidRPr="00B54EB7" w:rsidRDefault="00EA07FE" w:rsidP="00EA07FE">
      <w:pPr>
        <w:widowControl w:val="0"/>
        <w:autoSpaceDE w:val="0"/>
        <w:autoSpaceDN w:val="0"/>
        <w:adjustRightInd w:val="0"/>
        <w:spacing w:before="120"/>
        <w:ind w:firstLine="709"/>
        <w:jc w:val="both"/>
        <w:rPr>
          <w:sz w:val="28"/>
          <w:szCs w:val="28"/>
          <w:lang w:val="en"/>
        </w:rPr>
      </w:pPr>
      <w:r w:rsidRPr="00B54EB7">
        <w:rPr>
          <w:sz w:val="28"/>
          <w:szCs w:val="28"/>
          <w:lang w:val="en"/>
        </w:rPr>
        <w:t>Tôi làm đơn này gửi đến Hiệu trưởng trường</w:t>
      </w:r>
      <w:r w:rsidRPr="00B54EB7">
        <w:rPr>
          <w:lang w:val="en"/>
        </w:rPr>
        <w:t xml:space="preserve">……………………………………; </w:t>
      </w:r>
      <w:r w:rsidRPr="00B54EB7">
        <w:rPr>
          <w:sz w:val="28"/>
          <w:szCs w:val="28"/>
          <w:lang w:val="en"/>
        </w:rPr>
        <w:t>Lãnh đạo Sở GD&amp;ĐT</w:t>
      </w:r>
      <w:r w:rsidRPr="00B54EB7">
        <w:rPr>
          <w:lang w:val="en"/>
        </w:rPr>
        <w:t xml:space="preserve">…………………………… </w:t>
      </w:r>
      <w:r w:rsidRPr="00B54EB7">
        <w:rPr>
          <w:sz w:val="28"/>
          <w:szCs w:val="28"/>
          <w:lang w:val="en"/>
        </w:rPr>
        <w:t>cho tôi được chuyển</w:t>
      </w:r>
      <w:r w:rsidRPr="00B54EB7">
        <w:rPr>
          <w:lang w:val="en"/>
        </w:rPr>
        <w:t>……………</w:t>
      </w:r>
      <w:r w:rsidRPr="00B54EB7">
        <w:rPr>
          <w:sz w:val="28"/>
          <w:szCs w:val="28"/>
          <w:lang w:val="en"/>
        </w:rPr>
        <w:t xml:space="preserve">tôi về học lớp </w:t>
      </w:r>
      <w:r w:rsidRPr="00B54EB7">
        <w:rPr>
          <w:lang w:val="en"/>
        </w:rPr>
        <w:t>….</w:t>
      </w:r>
      <w:r w:rsidRPr="00B54EB7">
        <w:rPr>
          <w:sz w:val="28"/>
          <w:szCs w:val="28"/>
          <w:lang w:val="en"/>
        </w:rPr>
        <w:t xml:space="preserve"> năm học</w:t>
      </w:r>
      <w:r w:rsidRPr="00B54EB7">
        <w:rPr>
          <w:sz w:val="28"/>
          <w:szCs w:val="28"/>
          <w:vertAlign w:val="subscript"/>
          <w:lang w:val="en"/>
        </w:rPr>
        <w:t xml:space="preserve"> </w:t>
      </w:r>
      <w:r w:rsidRPr="00B54EB7">
        <w:rPr>
          <w:sz w:val="28"/>
          <w:szCs w:val="28"/>
          <w:lang w:val="en"/>
        </w:rPr>
        <w:t>20</w:t>
      </w:r>
      <w:r w:rsidRPr="00B54EB7">
        <w:rPr>
          <w:lang w:val="en"/>
        </w:rPr>
        <w:t>….</w:t>
      </w:r>
      <w:r w:rsidRPr="00B54EB7">
        <w:rPr>
          <w:sz w:val="28"/>
          <w:szCs w:val="28"/>
          <w:lang w:val="en"/>
        </w:rPr>
        <w:t xml:space="preserve"> - 20</w:t>
      </w:r>
      <w:r w:rsidRPr="00B54EB7">
        <w:rPr>
          <w:lang w:val="en"/>
        </w:rPr>
        <w:t>….</w:t>
      </w:r>
      <w:r w:rsidRPr="00B54EB7">
        <w:rPr>
          <w:sz w:val="28"/>
          <w:szCs w:val="28"/>
          <w:lang w:val="en"/>
        </w:rPr>
        <w:t xml:space="preserve"> tại trường </w:t>
      </w:r>
      <w:r w:rsidRPr="00B54EB7">
        <w:rPr>
          <w:lang w:val="en"/>
        </w:rPr>
        <w:t xml:space="preserve">………………………………………… </w:t>
      </w:r>
      <w:r w:rsidRPr="00B54EB7">
        <w:rPr>
          <w:sz w:val="28"/>
          <w:szCs w:val="28"/>
          <w:lang w:val="en"/>
        </w:rPr>
        <w:t>thuộc huyện</w:t>
      </w:r>
      <w:r w:rsidRPr="00B54EB7">
        <w:rPr>
          <w:lang w:val="en"/>
        </w:rPr>
        <w:t>……………………………</w:t>
      </w:r>
      <w:r w:rsidRPr="00B54EB7">
        <w:rPr>
          <w:sz w:val="28"/>
          <w:szCs w:val="28"/>
          <w:lang w:val="en"/>
        </w:rPr>
        <w:t>tỉnh</w:t>
      </w:r>
      <w:r w:rsidRPr="00B54EB7">
        <w:rPr>
          <w:lang w:val="en"/>
        </w:rPr>
        <w:t>……………………</w:t>
      </w:r>
    </w:p>
    <w:p w14:paraId="385A8229" w14:textId="77777777" w:rsidR="00EA07FE" w:rsidRPr="00B54EB7" w:rsidRDefault="00EA07FE" w:rsidP="00EA07FE">
      <w:pPr>
        <w:widowControl w:val="0"/>
        <w:tabs>
          <w:tab w:val="left" w:leader="dot" w:pos="9072"/>
        </w:tabs>
        <w:autoSpaceDE w:val="0"/>
        <w:autoSpaceDN w:val="0"/>
        <w:adjustRightInd w:val="0"/>
        <w:spacing w:before="120"/>
        <w:ind w:firstLine="709"/>
        <w:rPr>
          <w:lang w:val="en"/>
        </w:rPr>
      </w:pPr>
      <w:r w:rsidRPr="00B54EB7">
        <w:rPr>
          <w:sz w:val="28"/>
          <w:szCs w:val="28"/>
          <w:lang w:val="en"/>
        </w:rPr>
        <w:t xml:space="preserve">Lý do: </w:t>
      </w:r>
      <w:r w:rsidRPr="00B54EB7">
        <w:rPr>
          <w:lang w:val="en"/>
        </w:rPr>
        <w:tab/>
      </w:r>
    </w:p>
    <w:p w14:paraId="03403C8F" w14:textId="77777777" w:rsidR="00EA07FE" w:rsidRPr="00B54EB7" w:rsidRDefault="00EA07FE" w:rsidP="00EA07FE">
      <w:pPr>
        <w:widowControl w:val="0"/>
        <w:tabs>
          <w:tab w:val="left" w:leader="dot" w:pos="9072"/>
        </w:tabs>
        <w:autoSpaceDE w:val="0"/>
        <w:autoSpaceDN w:val="0"/>
        <w:adjustRightInd w:val="0"/>
        <w:spacing w:before="120"/>
        <w:rPr>
          <w:lang w:val="en"/>
        </w:rPr>
      </w:pPr>
      <w:r w:rsidRPr="00B54EB7">
        <w:rPr>
          <w:lang w:val="en"/>
        </w:rPr>
        <w:tab/>
      </w:r>
    </w:p>
    <w:p w14:paraId="525FEF5F" w14:textId="77777777" w:rsidR="00EA07FE" w:rsidRPr="00B54EB7" w:rsidRDefault="00EA07FE" w:rsidP="00EA07FE">
      <w:pPr>
        <w:widowControl w:val="0"/>
        <w:tabs>
          <w:tab w:val="left" w:leader="dot" w:pos="9072"/>
        </w:tabs>
        <w:autoSpaceDE w:val="0"/>
        <w:autoSpaceDN w:val="0"/>
        <w:adjustRightInd w:val="0"/>
        <w:spacing w:before="120"/>
        <w:rPr>
          <w:sz w:val="28"/>
          <w:szCs w:val="28"/>
          <w:lang w:val="en"/>
        </w:rPr>
      </w:pPr>
      <w:r w:rsidRPr="00B54EB7">
        <w:rPr>
          <w:lang w:val="en"/>
        </w:rPr>
        <w:tab/>
      </w:r>
    </w:p>
    <w:p w14:paraId="456EFCE9" w14:textId="77777777" w:rsidR="00EA07FE" w:rsidRPr="00B54EB7" w:rsidRDefault="00EA07FE" w:rsidP="00EA07FE">
      <w:pPr>
        <w:widowControl w:val="0"/>
        <w:autoSpaceDE w:val="0"/>
        <w:autoSpaceDN w:val="0"/>
        <w:adjustRightInd w:val="0"/>
        <w:spacing w:before="120"/>
        <w:ind w:firstLine="709"/>
        <w:jc w:val="both"/>
        <w:rPr>
          <w:sz w:val="28"/>
          <w:szCs w:val="28"/>
          <w:lang w:val="vi-VN"/>
        </w:rPr>
      </w:pPr>
      <w:r w:rsidRPr="00B54EB7">
        <w:rPr>
          <w:sz w:val="28"/>
          <w:szCs w:val="28"/>
          <w:lang w:val="en"/>
        </w:rPr>
        <w:t xml:space="preserve">Được sự chấp thuận của Quý thầy (cô) chúng tôi chân thành cám </w:t>
      </w:r>
      <w:r w:rsidRPr="00B54EB7">
        <w:rPr>
          <w:sz w:val="28"/>
          <w:szCs w:val="28"/>
          <w:lang w:val="vi-VN"/>
        </w:rPr>
        <w:t>ơn./.</w:t>
      </w:r>
    </w:p>
    <w:p w14:paraId="4DE9489E" w14:textId="77777777" w:rsidR="00EA07FE" w:rsidRPr="00B54EB7" w:rsidRDefault="00EA07FE" w:rsidP="00EA07FE">
      <w:pPr>
        <w:widowControl w:val="0"/>
        <w:autoSpaceDE w:val="0"/>
        <w:autoSpaceDN w:val="0"/>
        <w:adjustRightInd w:val="0"/>
        <w:rPr>
          <w:b/>
          <w:bCs/>
          <w:sz w:val="28"/>
          <w:szCs w:val="28"/>
          <w:u w:val="single"/>
          <w:lang w:val="en"/>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4"/>
      </w:tblGrid>
      <w:tr w:rsidR="00EA07FE" w:rsidRPr="00B54EB7" w14:paraId="6E83C8BB" w14:textId="77777777" w:rsidTr="0088110F">
        <w:tc>
          <w:tcPr>
            <w:tcW w:w="4535" w:type="dxa"/>
          </w:tcPr>
          <w:p w14:paraId="0993A44D" w14:textId="77777777" w:rsidR="00EA07FE" w:rsidRPr="00B54EB7" w:rsidRDefault="00EA07FE" w:rsidP="0088110F">
            <w:pPr>
              <w:widowControl w:val="0"/>
              <w:autoSpaceDE w:val="0"/>
              <w:autoSpaceDN w:val="0"/>
              <w:adjustRightInd w:val="0"/>
              <w:rPr>
                <w:b/>
                <w:bCs/>
                <w:sz w:val="28"/>
                <w:szCs w:val="28"/>
                <w:u w:val="single"/>
                <w:lang w:val="en"/>
              </w:rPr>
            </w:pPr>
            <w:r w:rsidRPr="00B54EB7">
              <w:rPr>
                <w:b/>
                <w:bCs/>
                <w:sz w:val="28"/>
                <w:szCs w:val="28"/>
                <w:u w:val="single"/>
                <w:lang w:val="en"/>
              </w:rPr>
              <w:t>Hồ s</w:t>
            </w:r>
            <w:r w:rsidRPr="00B54EB7">
              <w:rPr>
                <w:b/>
                <w:bCs/>
                <w:sz w:val="28"/>
                <w:szCs w:val="28"/>
                <w:u w:val="single"/>
                <w:lang w:val="vi-VN"/>
              </w:rPr>
              <w:t>ơ đính kèm</w:t>
            </w:r>
          </w:p>
        </w:tc>
        <w:tc>
          <w:tcPr>
            <w:tcW w:w="4674" w:type="dxa"/>
          </w:tcPr>
          <w:p w14:paraId="0012DBB8" w14:textId="77777777" w:rsidR="00EA07FE" w:rsidRPr="00B54EB7" w:rsidRDefault="00EA07FE" w:rsidP="0088110F">
            <w:pPr>
              <w:widowControl w:val="0"/>
              <w:autoSpaceDE w:val="0"/>
              <w:autoSpaceDN w:val="0"/>
              <w:adjustRightInd w:val="0"/>
              <w:jc w:val="center"/>
              <w:rPr>
                <w:b/>
                <w:bCs/>
                <w:sz w:val="28"/>
                <w:szCs w:val="28"/>
                <w:u w:val="single"/>
                <w:lang w:val="en"/>
              </w:rPr>
            </w:pPr>
            <w:r w:rsidRPr="00B54EB7">
              <w:rPr>
                <w:i/>
                <w:iCs/>
                <w:sz w:val="28"/>
                <w:szCs w:val="28"/>
                <w:lang w:val="vi-VN"/>
              </w:rPr>
              <w:t>Ngày… …tháng … năm 20…</w:t>
            </w:r>
          </w:p>
        </w:tc>
      </w:tr>
      <w:tr w:rsidR="00EA07FE" w:rsidRPr="00B54EB7" w14:paraId="7FFABC56" w14:textId="77777777" w:rsidTr="0088110F">
        <w:tc>
          <w:tcPr>
            <w:tcW w:w="4535" w:type="dxa"/>
          </w:tcPr>
          <w:p w14:paraId="50B89230" w14:textId="77777777" w:rsidR="00EA07FE" w:rsidRPr="00B54EB7" w:rsidRDefault="00EA07FE" w:rsidP="0088110F">
            <w:pPr>
              <w:widowControl w:val="0"/>
              <w:autoSpaceDE w:val="0"/>
              <w:autoSpaceDN w:val="0"/>
              <w:adjustRightInd w:val="0"/>
              <w:rPr>
                <w:b/>
                <w:bCs/>
                <w:u w:val="single"/>
                <w:lang w:val="en"/>
              </w:rPr>
            </w:pPr>
            <w:r w:rsidRPr="00B54EB7">
              <w:rPr>
                <w:lang w:val="en"/>
              </w:rPr>
              <w:t>- Học bạ;</w:t>
            </w:r>
          </w:p>
        </w:tc>
        <w:tc>
          <w:tcPr>
            <w:tcW w:w="4674" w:type="dxa"/>
          </w:tcPr>
          <w:p w14:paraId="53CD2469" w14:textId="77777777" w:rsidR="00EA07FE" w:rsidRPr="00B54EB7" w:rsidRDefault="00EA07FE" w:rsidP="0088110F">
            <w:pPr>
              <w:widowControl w:val="0"/>
              <w:autoSpaceDE w:val="0"/>
              <w:autoSpaceDN w:val="0"/>
              <w:adjustRightInd w:val="0"/>
              <w:jc w:val="center"/>
              <w:rPr>
                <w:i/>
                <w:iCs/>
                <w:sz w:val="28"/>
                <w:szCs w:val="28"/>
                <w:lang w:val="vi-VN"/>
              </w:rPr>
            </w:pPr>
            <w:r w:rsidRPr="00B54EB7">
              <w:rPr>
                <w:b/>
                <w:bCs/>
                <w:sz w:val="28"/>
                <w:szCs w:val="28"/>
                <w:lang w:val="en"/>
              </w:rPr>
              <w:t>Ng</w:t>
            </w:r>
            <w:r w:rsidRPr="00B54EB7">
              <w:rPr>
                <w:b/>
                <w:bCs/>
                <w:sz w:val="28"/>
                <w:szCs w:val="28"/>
                <w:lang w:val="vi-VN"/>
              </w:rPr>
              <w:t>ười làm đơn</w:t>
            </w:r>
          </w:p>
        </w:tc>
      </w:tr>
      <w:tr w:rsidR="00EA07FE" w:rsidRPr="00B54EB7" w14:paraId="3D9F0F12" w14:textId="77777777" w:rsidTr="0088110F">
        <w:tc>
          <w:tcPr>
            <w:tcW w:w="4535" w:type="dxa"/>
          </w:tcPr>
          <w:p w14:paraId="51183A88" w14:textId="77777777" w:rsidR="00EA07FE" w:rsidRPr="00B54EB7" w:rsidRDefault="00EA07FE" w:rsidP="0088110F">
            <w:pPr>
              <w:widowControl w:val="0"/>
              <w:autoSpaceDE w:val="0"/>
              <w:autoSpaceDN w:val="0"/>
              <w:adjustRightInd w:val="0"/>
              <w:rPr>
                <w:lang w:val="en"/>
              </w:rPr>
            </w:pPr>
            <w:r w:rsidRPr="00B54EB7">
              <w:rPr>
                <w:lang w:val="en"/>
              </w:rPr>
              <w:t>- Khai sinh;</w:t>
            </w:r>
          </w:p>
        </w:tc>
        <w:tc>
          <w:tcPr>
            <w:tcW w:w="4674" w:type="dxa"/>
          </w:tcPr>
          <w:p w14:paraId="298A6706" w14:textId="77777777" w:rsidR="00EA07FE" w:rsidRPr="00B54EB7" w:rsidRDefault="00EA07FE" w:rsidP="0088110F">
            <w:pPr>
              <w:widowControl w:val="0"/>
              <w:autoSpaceDE w:val="0"/>
              <w:autoSpaceDN w:val="0"/>
              <w:adjustRightInd w:val="0"/>
              <w:rPr>
                <w:b/>
                <w:bCs/>
                <w:sz w:val="28"/>
                <w:szCs w:val="28"/>
                <w:lang w:val="en"/>
              </w:rPr>
            </w:pPr>
          </w:p>
        </w:tc>
      </w:tr>
      <w:tr w:rsidR="00EA07FE" w:rsidRPr="00B54EB7" w14:paraId="46D31F11" w14:textId="77777777" w:rsidTr="0088110F">
        <w:tc>
          <w:tcPr>
            <w:tcW w:w="4535" w:type="dxa"/>
          </w:tcPr>
          <w:p w14:paraId="1A1200BB" w14:textId="77777777" w:rsidR="00EA07FE" w:rsidRPr="00B54EB7" w:rsidRDefault="00EA07FE" w:rsidP="0088110F">
            <w:pPr>
              <w:widowControl w:val="0"/>
              <w:autoSpaceDE w:val="0"/>
              <w:autoSpaceDN w:val="0"/>
              <w:adjustRightInd w:val="0"/>
              <w:rPr>
                <w:lang w:val="en"/>
              </w:rPr>
            </w:pPr>
            <w:r w:rsidRPr="00B54EB7">
              <w:rPr>
                <w:lang w:val="en"/>
              </w:rPr>
              <w:t>- Bằng TNTHCS hoặc Giấy chứng nhận TNTHCS tạm thời;</w:t>
            </w:r>
          </w:p>
        </w:tc>
        <w:tc>
          <w:tcPr>
            <w:tcW w:w="4674" w:type="dxa"/>
          </w:tcPr>
          <w:p w14:paraId="3FB2BB95" w14:textId="77777777" w:rsidR="00EA07FE" w:rsidRPr="00B54EB7" w:rsidRDefault="00EA07FE" w:rsidP="0088110F">
            <w:pPr>
              <w:widowControl w:val="0"/>
              <w:autoSpaceDE w:val="0"/>
              <w:autoSpaceDN w:val="0"/>
              <w:adjustRightInd w:val="0"/>
              <w:rPr>
                <w:b/>
                <w:bCs/>
                <w:sz w:val="28"/>
                <w:szCs w:val="28"/>
                <w:lang w:val="en"/>
              </w:rPr>
            </w:pPr>
          </w:p>
        </w:tc>
      </w:tr>
      <w:tr w:rsidR="00EA07FE" w:rsidRPr="00B54EB7" w14:paraId="03AF5220" w14:textId="77777777" w:rsidTr="0088110F">
        <w:tc>
          <w:tcPr>
            <w:tcW w:w="4535" w:type="dxa"/>
          </w:tcPr>
          <w:p w14:paraId="2C5BA425" w14:textId="77777777" w:rsidR="00EA07FE" w:rsidRPr="00B54EB7" w:rsidRDefault="00EA07FE" w:rsidP="0088110F">
            <w:pPr>
              <w:widowControl w:val="0"/>
              <w:autoSpaceDE w:val="0"/>
              <w:autoSpaceDN w:val="0"/>
              <w:adjustRightInd w:val="0"/>
              <w:rPr>
                <w:lang w:val="en"/>
              </w:rPr>
            </w:pPr>
            <w:r w:rsidRPr="00B54EB7">
              <w:rPr>
                <w:lang w:val="en"/>
              </w:rPr>
              <w:t>- Giấy CNTT vào lớp 10.</w:t>
            </w:r>
          </w:p>
        </w:tc>
        <w:tc>
          <w:tcPr>
            <w:tcW w:w="4674" w:type="dxa"/>
          </w:tcPr>
          <w:p w14:paraId="52B4F888" w14:textId="77777777" w:rsidR="00EA07FE" w:rsidRPr="00B54EB7" w:rsidRDefault="00EA07FE" w:rsidP="0088110F">
            <w:pPr>
              <w:widowControl w:val="0"/>
              <w:autoSpaceDE w:val="0"/>
              <w:autoSpaceDN w:val="0"/>
              <w:adjustRightInd w:val="0"/>
              <w:rPr>
                <w:b/>
                <w:bCs/>
                <w:sz w:val="28"/>
                <w:szCs w:val="28"/>
                <w:lang w:val="en"/>
              </w:rPr>
            </w:pPr>
          </w:p>
        </w:tc>
      </w:tr>
    </w:tbl>
    <w:p w14:paraId="77EE4B7F" w14:textId="77777777" w:rsidR="00EA07FE" w:rsidRDefault="00EA07FE" w:rsidP="00EA07FE">
      <w:pPr>
        <w:widowControl w:val="0"/>
        <w:autoSpaceDE w:val="0"/>
        <w:autoSpaceDN w:val="0"/>
        <w:adjustRightInd w:val="0"/>
        <w:rPr>
          <w:b/>
          <w:bCs/>
          <w:sz w:val="28"/>
          <w:szCs w:val="28"/>
          <w:u w:val="single"/>
          <w:lang w:val="en"/>
        </w:rPr>
      </w:pPr>
    </w:p>
    <w:p w14:paraId="0BD337FB" w14:textId="77777777" w:rsidR="00EA07FE" w:rsidRPr="009F68CC" w:rsidRDefault="00EA07FE" w:rsidP="00EA07FE">
      <w:pPr>
        <w:widowControl w:val="0"/>
        <w:autoSpaceDE w:val="0"/>
        <w:autoSpaceDN w:val="0"/>
        <w:adjustRightInd w:val="0"/>
        <w:rPr>
          <w:sz w:val="28"/>
          <w:szCs w:val="28"/>
          <w:lang w:val="en"/>
        </w:rPr>
      </w:pPr>
      <w:r w:rsidRPr="009F68CC">
        <w:rPr>
          <w:sz w:val="28"/>
          <w:szCs w:val="28"/>
          <w:lang w:val="en"/>
        </w:rPr>
        <w:t xml:space="preserve"> </w:t>
      </w:r>
    </w:p>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31"/>
      </w:tblGrid>
      <w:tr w:rsidR="00EA07FE" w14:paraId="3A2F3284" w14:textId="77777777" w:rsidTr="0088110F">
        <w:tc>
          <w:tcPr>
            <w:tcW w:w="4820" w:type="dxa"/>
          </w:tcPr>
          <w:p w14:paraId="411760F0" w14:textId="77777777" w:rsidR="00EA07FE" w:rsidRDefault="00EA07FE" w:rsidP="0088110F">
            <w:pPr>
              <w:widowControl w:val="0"/>
              <w:autoSpaceDE w:val="0"/>
              <w:autoSpaceDN w:val="0"/>
              <w:adjustRightInd w:val="0"/>
              <w:jc w:val="center"/>
              <w:rPr>
                <w:sz w:val="28"/>
                <w:szCs w:val="28"/>
                <w:lang w:val="en"/>
              </w:rPr>
            </w:pPr>
            <w:r w:rsidRPr="009F68CC">
              <w:rPr>
                <w:b/>
                <w:bCs/>
                <w:sz w:val="28"/>
                <w:szCs w:val="28"/>
                <w:lang w:val="en"/>
              </w:rPr>
              <w:t>Ý kiến tiếp nhận Hiệu Tr</w:t>
            </w:r>
            <w:r w:rsidRPr="009F68CC">
              <w:rPr>
                <w:b/>
                <w:bCs/>
                <w:sz w:val="28"/>
                <w:szCs w:val="28"/>
                <w:lang w:val="vi-VN"/>
              </w:rPr>
              <w:t>ưởng trường</w:t>
            </w:r>
          </w:p>
        </w:tc>
        <w:tc>
          <w:tcPr>
            <w:tcW w:w="4531" w:type="dxa"/>
          </w:tcPr>
          <w:p w14:paraId="38EEBF57" w14:textId="77777777" w:rsidR="00EA07FE" w:rsidRDefault="00EA07FE" w:rsidP="0088110F">
            <w:pPr>
              <w:widowControl w:val="0"/>
              <w:autoSpaceDE w:val="0"/>
              <w:autoSpaceDN w:val="0"/>
              <w:adjustRightInd w:val="0"/>
              <w:jc w:val="center"/>
              <w:rPr>
                <w:sz w:val="28"/>
                <w:szCs w:val="28"/>
                <w:lang w:val="en"/>
              </w:rPr>
            </w:pPr>
            <w:r w:rsidRPr="009F68CC">
              <w:rPr>
                <w:b/>
                <w:bCs/>
                <w:sz w:val="28"/>
                <w:szCs w:val="28"/>
              </w:rPr>
              <w:t>Ý kiến Hiệu Tr</w:t>
            </w:r>
            <w:r w:rsidRPr="009F68CC">
              <w:rPr>
                <w:b/>
                <w:bCs/>
                <w:sz w:val="28"/>
                <w:szCs w:val="28"/>
                <w:lang w:val="vi-VN"/>
              </w:rPr>
              <w:t>ưởng trường</w:t>
            </w:r>
          </w:p>
        </w:tc>
      </w:tr>
      <w:tr w:rsidR="00EA07FE" w14:paraId="62CD55E4" w14:textId="77777777" w:rsidTr="0088110F">
        <w:tc>
          <w:tcPr>
            <w:tcW w:w="4820" w:type="dxa"/>
          </w:tcPr>
          <w:p w14:paraId="3FB1B77D" w14:textId="77777777" w:rsidR="00EA07FE" w:rsidRPr="008E1D09" w:rsidRDefault="00EA07FE" w:rsidP="0088110F">
            <w:pPr>
              <w:widowControl w:val="0"/>
              <w:autoSpaceDE w:val="0"/>
              <w:autoSpaceDN w:val="0"/>
              <w:adjustRightInd w:val="0"/>
              <w:jc w:val="center"/>
              <w:rPr>
                <w:lang w:val="en"/>
              </w:rPr>
            </w:pPr>
            <w:r w:rsidRPr="008E1D09">
              <w:rPr>
                <w:i/>
                <w:iCs/>
                <w:lang w:val="en"/>
              </w:rPr>
              <w:t>(N</w:t>
            </w:r>
            <w:r w:rsidRPr="008E1D09">
              <w:rPr>
                <w:i/>
                <w:iCs/>
                <w:lang w:val="vi-VN"/>
              </w:rPr>
              <w:t>ơi chuyển đến)</w:t>
            </w:r>
          </w:p>
        </w:tc>
        <w:tc>
          <w:tcPr>
            <w:tcW w:w="4531" w:type="dxa"/>
          </w:tcPr>
          <w:p w14:paraId="1FD8FF78" w14:textId="77777777" w:rsidR="00EA07FE" w:rsidRPr="008E1D09" w:rsidRDefault="00EA07FE" w:rsidP="0088110F">
            <w:pPr>
              <w:widowControl w:val="0"/>
              <w:autoSpaceDE w:val="0"/>
              <w:autoSpaceDN w:val="0"/>
              <w:adjustRightInd w:val="0"/>
              <w:jc w:val="center"/>
              <w:rPr>
                <w:lang w:val="en"/>
              </w:rPr>
            </w:pPr>
            <w:r w:rsidRPr="008E1D09">
              <w:rPr>
                <w:i/>
                <w:iCs/>
                <w:lang w:val="vi-VN"/>
              </w:rPr>
              <w:t>( Nơi đang học)</w:t>
            </w:r>
          </w:p>
        </w:tc>
      </w:tr>
    </w:tbl>
    <w:p w14:paraId="7A64E79D" w14:textId="77777777" w:rsidR="00EA07FE" w:rsidRPr="007D038B" w:rsidRDefault="00EA07FE" w:rsidP="00EA07FE">
      <w:pPr>
        <w:shd w:val="clear" w:color="auto" w:fill="FFFFFF"/>
        <w:spacing w:before="120" w:after="120" w:line="212" w:lineRule="atLeast"/>
        <w:jc w:val="both"/>
        <w:rPr>
          <w:b/>
          <w:bCs/>
          <w:sz w:val="28"/>
          <w:szCs w:val="28"/>
        </w:rPr>
        <w:sectPr w:rsidR="00EA07FE" w:rsidRPr="007D038B" w:rsidSect="005F7D96">
          <w:footerReference w:type="even" r:id="rId130"/>
          <w:footerReference w:type="default" r:id="rId131"/>
          <w:pgSz w:w="11907" w:h="16840" w:code="9"/>
          <w:pgMar w:top="1418" w:right="1021" w:bottom="1247" w:left="1418" w:header="720" w:footer="720" w:gutter="0"/>
          <w:cols w:space="720"/>
          <w:docGrid w:linePitch="360"/>
        </w:sectPr>
      </w:pPr>
    </w:p>
    <w:p w14:paraId="0C165F6F" w14:textId="6A257D6F" w:rsidR="00EA07FE" w:rsidRPr="007D038B" w:rsidRDefault="00276A9D" w:rsidP="00EA07FE">
      <w:pPr>
        <w:shd w:val="clear" w:color="auto" w:fill="FFFFFF"/>
        <w:spacing w:before="120" w:after="120" w:line="212" w:lineRule="atLeast"/>
        <w:ind w:firstLine="720"/>
        <w:jc w:val="both"/>
        <w:rPr>
          <w:b/>
          <w:bCs/>
          <w:i/>
          <w:sz w:val="28"/>
          <w:szCs w:val="28"/>
          <w:lang w:val="hr-HR"/>
        </w:rPr>
      </w:pPr>
      <w:r>
        <w:rPr>
          <w:b/>
          <w:bCs/>
          <w:sz w:val="28"/>
          <w:szCs w:val="28"/>
        </w:rPr>
        <w:lastRenderedPageBreak/>
        <w:t>40</w:t>
      </w:r>
      <w:r w:rsidR="00EA07FE" w:rsidRPr="007D038B">
        <w:rPr>
          <w:b/>
          <w:bCs/>
          <w:sz w:val="28"/>
          <w:szCs w:val="28"/>
        </w:rPr>
        <w:t>. Tên thủ tục hành chính:</w:t>
      </w:r>
      <w:r w:rsidR="00EA07FE" w:rsidRPr="007D038B">
        <w:rPr>
          <w:b/>
          <w:bCs/>
          <w:sz w:val="28"/>
          <w:szCs w:val="28"/>
          <w:lang w:val="vi-VN"/>
        </w:rPr>
        <w:t xml:space="preserve"> </w:t>
      </w:r>
      <w:r>
        <w:rPr>
          <w:b/>
          <w:bCs/>
          <w:sz w:val="28"/>
          <w:szCs w:val="28"/>
        </w:rPr>
        <w:t>G</w:t>
      </w:r>
      <w:r w:rsidR="00EA07FE" w:rsidRPr="007D038B">
        <w:rPr>
          <w:b/>
          <w:bCs/>
          <w:sz w:val="28"/>
          <w:szCs w:val="28"/>
          <w:lang w:val="vi-VN"/>
        </w:rPr>
        <w:t>iải quyết khiếu nại</w:t>
      </w:r>
    </w:p>
    <w:p w14:paraId="5157E04B" w14:textId="77777777" w:rsidR="00EA07FE" w:rsidRPr="007D038B" w:rsidRDefault="00EA07FE" w:rsidP="00EA07FE">
      <w:pPr>
        <w:spacing w:after="120"/>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lang w:val="hr-HR"/>
        </w:rPr>
        <w:t xml:space="preserve"> </w:t>
      </w:r>
      <w:r w:rsidRPr="007D038B">
        <w:rPr>
          <w:b/>
          <w:bCs/>
          <w:sz w:val="28"/>
          <w:szCs w:val="28"/>
          <w:lang w:val="vi-VN"/>
        </w:rPr>
        <w:t>tự</w:t>
      </w:r>
      <w:r w:rsidRPr="007D038B">
        <w:rPr>
          <w:b/>
          <w:bCs/>
          <w:sz w:val="28"/>
          <w:szCs w:val="28"/>
          <w:lang w:val="hr-HR"/>
        </w:rPr>
        <w:t xml:space="preserve">, </w:t>
      </w:r>
      <w:r w:rsidRPr="00212A1E">
        <w:rPr>
          <w:b/>
          <w:bCs/>
          <w:sz w:val="28"/>
          <w:szCs w:val="28"/>
          <w:lang w:val="hr-HR"/>
        </w:rPr>
        <w:t>c</w:t>
      </w:r>
      <w:r w:rsidRPr="007D038B">
        <w:rPr>
          <w:b/>
          <w:bCs/>
          <w:sz w:val="28"/>
          <w:szCs w:val="28"/>
          <w:lang w:val="hr-HR"/>
        </w:rPr>
        <w:t>á</w:t>
      </w:r>
      <w:r w:rsidRPr="00212A1E">
        <w:rPr>
          <w:b/>
          <w:bCs/>
          <w:sz w:val="28"/>
          <w:szCs w:val="28"/>
          <w:lang w:val="hr-HR"/>
        </w:rPr>
        <w:t>ch</w:t>
      </w:r>
      <w:r w:rsidRPr="007D038B">
        <w:rPr>
          <w:b/>
          <w:bCs/>
          <w:sz w:val="28"/>
          <w:szCs w:val="28"/>
          <w:lang w:val="hr-HR"/>
        </w:rPr>
        <w:t xml:space="preserve"> </w:t>
      </w:r>
      <w:r w:rsidRPr="00212A1E">
        <w:rPr>
          <w:b/>
          <w:bCs/>
          <w:sz w:val="28"/>
          <w:szCs w:val="28"/>
          <w:lang w:val="hr-HR"/>
        </w:rPr>
        <w:t>thức</w:t>
      </w:r>
      <w:r w:rsidRPr="007D038B">
        <w:rPr>
          <w:b/>
          <w:bCs/>
          <w:sz w:val="28"/>
          <w:szCs w:val="28"/>
          <w:lang w:val="hr-HR"/>
        </w:rPr>
        <w:t xml:space="preserve">, </w:t>
      </w:r>
      <w:r w:rsidRPr="00212A1E">
        <w:rPr>
          <w:b/>
          <w:bCs/>
          <w:sz w:val="28"/>
          <w:szCs w:val="28"/>
          <w:lang w:val="hr-HR"/>
        </w:rPr>
        <w:t>thời</w:t>
      </w:r>
      <w:r w:rsidRPr="007D038B">
        <w:rPr>
          <w:b/>
          <w:bCs/>
          <w:sz w:val="28"/>
          <w:szCs w:val="28"/>
          <w:lang w:val="hr-HR"/>
        </w:rPr>
        <w:t xml:space="preserve"> </w:t>
      </w:r>
      <w:r w:rsidRPr="00212A1E">
        <w:rPr>
          <w:b/>
          <w:bCs/>
          <w:sz w:val="28"/>
          <w:szCs w:val="28"/>
          <w:lang w:val="hr-HR"/>
        </w:rPr>
        <w:t>gian</w:t>
      </w:r>
      <w:r w:rsidRPr="007D038B">
        <w:rPr>
          <w:b/>
          <w:bCs/>
          <w:sz w:val="28"/>
          <w:szCs w:val="28"/>
          <w:lang w:val="hr-HR"/>
        </w:rPr>
        <w:t xml:space="preserve"> </w:t>
      </w:r>
      <w:r w:rsidRPr="007D038B">
        <w:rPr>
          <w:b/>
          <w:bCs/>
          <w:sz w:val="28"/>
          <w:szCs w:val="28"/>
          <w:lang w:val="vi-VN"/>
        </w:rPr>
        <w:t>giải quyết</w:t>
      </w:r>
      <w:r w:rsidRPr="007D038B">
        <w:rPr>
          <w:b/>
          <w:sz w:val="28"/>
          <w:szCs w:val="28"/>
          <w:lang w:val="hr-HR"/>
        </w:rPr>
        <w:t xml:space="preserve"> </w:t>
      </w:r>
      <w:r w:rsidRPr="00212A1E">
        <w:rPr>
          <w:b/>
          <w:sz w:val="28"/>
          <w:szCs w:val="28"/>
          <w:lang w:val="hr-HR"/>
        </w:rPr>
        <w:t>thủ</w:t>
      </w:r>
      <w:r w:rsidRPr="007D038B">
        <w:rPr>
          <w:b/>
          <w:sz w:val="28"/>
          <w:szCs w:val="28"/>
          <w:lang w:val="hr-HR"/>
        </w:rPr>
        <w:t xml:space="preserve"> </w:t>
      </w:r>
      <w:r w:rsidRPr="00212A1E">
        <w:rPr>
          <w:b/>
          <w:sz w:val="28"/>
          <w:szCs w:val="28"/>
          <w:lang w:val="hr-HR"/>
        </w:rPr>
        <w:t>tục</w:t>
      </w:r>
      <w:r w:rsidRPr="007D038B">
        <w:rPr>
          <w:b/>
          <w:sz w:val="28"/>
          <w:szCs w:val="28"/>
          <w:lang w:val="hr-HR"/>
        </w:rPr>
        <w:t xml:space="preserve"> </w:t>
      </w:r>
      <w:r w:rsidRPr="00212A1E">
        <w:rPr>
          <w:b/>
          <w:sz w:val="28"/>
          <w:szCs w:val="28"/>
          <w:lang w:val="hr-HR"/>
        </w:rPr>
        <w:t>h</w:t>
      </w:r>
      <w:r w:rsidRPr="007D038B">
        <w:rPr>
          <w:b/>
          <w:sz w:val="28"/>
          <w:szCs w:val="28"/>
          <w:lang w:val="hr-HR"/>
        </w:rPr>
        <w:t>à</w:t>
      </w:r>
      <w:r w:rsidRPr="00212A1E">
        <w:rPr>
          <w:b/>
          <w:sz w:val="28"/>
          <w:szCs w:val="28"/>
          <w:lang w:val="hr-HR"/>
        </w:rPr>
        <w:t>nh</w:t>
      </w:r>
      <w:r w:rsidRPr="007D038B">
        <w:rPr>
          <w:b/>
          <w:sz w:val="28"/>
          <w:szCs w:val="28"/>
          <w:lang w:val="hr-HR"/>
        </w:rPr>
        <w:t xml:space="preserve"> </w:t>
      </w:r>
      <w:r w:rsidRPr="00212A1E">
        <w:rPr>
          <w:b/>
          <w:sz w:val="28"/>
          <w:szCs w:val="28"/>
          <w:lang w:val="hr-HR"/>
        </w:rPr>
        <w:t>ch</w:t>
      </w:r>
      <w:r w:rsidRPr="007D038B">
        <w:rPr>
          <w:b/>
          <w:sz w:val="28"/>
          <w:szCs w:val="28"/>
          <w:lang w:val="hr-HR"/>
        </w:rPr>
        <w:t>í</w:t>
      </w:r>
      <w:r w:rsidRPr="00212A1E">
        <w:rPr>
          <w:b/>
          <w:sz w:val="28"/>
          <w:szCs w:val="28"/>
          <w:lang w:val="hr-HR"/>
        </w:rPr>
        <w:t>nh</w:t>
      </w:r>
      <w:r w:rsidRPr="007D038B">
        <w:rPr>
          <w:sz w:val="28"/>
          <w:szCs w:val="28"/>
          <w:lang w:val="es-AR"/>
        </w:rPr>
        <w:t xml:space="preserve"> </w:t>
      </w:r>
    </w:p>
    <w:tbl>
      <w:tblPr>
        <w:tblW w:w="14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7258"/>
        <w:gridCol w:w="3118"/>
        <w:gridCol w:w="1163"/>
      </w:tblGrid>
      <w:tr w:rsidR="00EA07FE" w:rsidRPr="00960BBA" w14:paraId="1029D3B7" w14:textId="77777777" w:rsidTr="005F02C4">
        <w:trPr>
          <w:trHeight w:val="405"/>
          <w:tblHeader/>
        </w:trPr>
        <w:tc>
          <w:tcPr>
            <w:tcW w:w="851" w:type="dxa"/>
            <w:vAlign w:val="center"/>
          </w:tcPr>
          <w:p w14:paraId="33447537" w14:textId="77777777" w:rsidR="00EA07FE" w:rsidRPr="00960BBA" w:rsidRDefault="00EA07FE" w:rsidP="0088110F">
            <w:pPr>
              <w:pStyle w:val="NormalWeb"/>
              <w:spacing w:before="0" w:beforeAutospacing="0" w:after="0" w:afterAutospacing="0"/>
              <w:jc w:val="center"/>
              <w:rPr>
                <w:rFonts w:ascii="Times New Roman" w:hAnsi="Times New Roman"/>
                <w:b/>
                <w:sz w:val="26"/>
                <w:szCs w:val="26"/>
              </w:rPr>
            </w:pPr>
            <w:r w:rsidRPr="00960BBA">
              <w:rPr>
                <w:rFonts w:ascii="Times New Roman" w:hAnsi="Times New Roman"/>
                <w:b/>
                <w:sz w:val="26"/>
                <w:szCs w:val="26"/>
              </w:rPr>
              <w:t>TT</w:t>
            </w:r>
          </w:p>
        </w:tc>
        <w:tc>
          <w:tcPr>
            <w:tcW w:w="2376" w:type="dxa"/>
            <w:vAlign w:val="center"/>
          </w:tcPr>
          <w:p w14:paraId="64517BE5" w14:textId="77777777" w:rsidR="00EA07FE" w:rsidRPr="00960BBA" w:rsidRDefault="00EA07FE" w:rsidP="0088110F">
            <w:pPr>
              <w:pStyle w:val="NormalWeb"/>
              <w:spacing w:before="0" w:beforeAutospacing="0" w:after="0" w:afterAutospacing="0"/>
              <w:jc w:val="center"/>
              <w:rPr>
                <w:rFonts w:ascii="Times New Roman" w:hAnsi="Times New Roman"/>
                <w:b/>
                <w:sz w:val="26"/>
                <w:szCs w:val="26"/>
              </w:rPr>
            </w:pPr>
            <w:r w:rsidRPr="00960BBA">
              <w:rPr>
                <w:rFonts w:ascii="Times New Roman" w:hAnsi="Times New Roman"/>
                <w:b/>
                <w:sz w:val="26"/>
                <w:szCs w:val="26"/>
              </w:rPr>
              <w:t>Trình tự thực hiện</w:t>
            </w:r>
          </w:p>
        </w:tc>
        <w:tc>
          <w:tcPr>
            <w:tcW w:w="7258" w:type="dxa"/>
            <w:vAlign w:val="center"/>
          </w:tcPr>
          <w:p w14:paraId="250AF3E2" w14:textId="77777777" w:rsidR="00EA07FE" w:rsidRPr="00960BBA" w:rsidRDefault="00EA07FE" w:rsidP="0088110F">
            <w:pPr>
              <w:pStyle w:val="NormalWeb"/>
              <w:spacing w:before="0" w:beforeAutospacing="0" w:after="0" w:afterAutospacing="0"/>
              <w:jc w:val="center"/>
              <w:rPr>
                <w:rFonts w:ascii="Times New Roman" w:hAnsi="Times New Roman"/>
                <w:b/>
                <w:sz w:val="26"/>
                <w:szCs w:val="26"/>
              </w:rPr>
            </w:pPr>
            <w:r w:rsidRPr="00960BBA">
              <w:rPr>
                <w:rFonts w:ascii="Times New Roman" w:hAnsi="Times New Roman"/>
                <w:b/>
                <w:sz w:val="26"/>
                <w:szCs w:val="26"/>
              </w:rPr>
              <w:t>Cách thức thực hiện</w:t>
            </w:r>
          </w:p>
        </w:tc>
        <w:tc>
          <w:tcPr>
            <w:tcW w:w="3118" w:type="dxa"/>
            <w:vAlign w:val="center"/>
          </w:tcPr>
          <w:p w14:paraId="303AE9F6" w14:textId="77777777" w:rsidR="00EA07FE" w:rsidRPr="00960BBA" w:rsidRDefault="00EA07FE" w:rsidP="0088110F">
            <w:pPr>
              <w:pStyle w:val="NormalWeb"/>
              <w:spacing w:before="0" w:beforeAutospacing="0" w:after="0" w:afterAutospacing="0"/>
              <w:jc w:val="center"/>
              <w:rPr>
                <w:rFonts w:ascii="Times New Roman" w:hAnsi="Times New Roman"/>
                <w:b/>
                <w:sz w:val="26"/>
                <w:szCs w:val="26"/>
              </w:rPr>
            </w:pPr>
            <w:r w:rsidRPr="00960BBA">
              <w:rPr>
                <w:rFonts w:ascii="Times New Roman" w:hAnsi="Times New Roman"/>
                <w:b/>
                <w:sz w:val="26"/>
                <w:szCs w:val="26"/>
              </w:rPr>
              <w:t>Thời gian giải quyết</w:t>
            </w:r>
          </w:p>
        </w:tc>
        <w:tc>
          <w:tcPr>
            <w:tcW w:w="1163" w:type="dxa"/>
            <w:vAlign w:val="center"/>
          </w:tcPr>
          <w:p w14:paraId="5F2E596F" w14:textId="77777777" w:rsidR="00EA07FE" w:rsidRPr="00960BBA" w:rsidRDefault="00EA07FE" w:rsidP="0088110F">
            <w:pPr>
              <w:pStyle w:val="NormalWeb"/>
              <w:spacing w:before="0" w:beforeAutospacing="0" w:after="0" w:afterAutospacing="0"/>
              <w:jc w:val="center"/>
              <w:rPr>
                <w:rFonts w:ascii="Times New Roman" w:hAnsi="Times New Roman"/>
                <w:b/>
                <w:sz w:val="26"/>
                <w:szCs w:val="26"/>
              </w:rPr>
            </w:pPr>
            <w:r w:rsidRPr="00960BBA">
              <w:rPr>
                <w:rFonts w:ascii="Times New Roman" w:hAnsi="Times New Roman"/>
                <w:b/>
                <w:sz w:val="26"/>
                <w:szCs w:val="26"/>
              </w:rPr>
              <w:t>Ghi chú</w:t>
            </w:r>
          </w:p>
        </w:tc>
      </w:tr>
      <w:tr w:rsidR="00EA07FE" w:rsidRPr="00960BBA" w14:paraId="6297E3B7" w14:textId="77777777" w:rsidTr="005F02C4">
        <w:trPr>
          <w:trHeight w:val="1675"/>
        </w:trPr>
        <w:tc>
          <w:tcPr>
            <w:tcW w:w="851" w:type="dxa"/>
            <w:vAlign w:val="center"/>
          </w:tcPr>
          <w:p w14:paraId="2FABC589" w14:textId="77777777" w:rsidR="00EA07FE" w:rsidRPr="00960BB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960BBA">
              <w:rPr>
                <w:rFonts w:ascii="Times New Roman" w:hAnsi="Times New Roman"/>
                <w:b/>
                <w:sz w:val="26"/>
                <w:szCs w:val="26"/>
              </w:rPr>
              <w:t>Bước 1</w:t>
            </w:r>
          </w:p>
        </w:tc>
        <w:tc>
          <w:tcPr>
            <w:tcW w:w="2376" w:type="dxa"/>
            <w:vAlign w:val="center"/>
          </w:tcPr>
          <w:p w14:paraId="6BC5D921" w14:textId="77777777" w:rsidR="00EA07FE" w:rsidRPr="00960BBA"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960BBA">
              <w:rPr>
                <w:rFonts w:ascii="Times New Roman" w:hAnsi="Times New Roman"/>
                <w:b/>
                <w:sz w:val="26"/>
                <w:szCs w:val="26"/>
              </w:rPr>
              <w:t xml:space="preserve">Nộp hồ sơ thủ tục hành chính: </w:t>
            </w:r>
            <w:r w:rsidRPr="00960BBA">
              <w:rPr>
                <w:rFonts w:ascii="Times New Roman" w:hAnsi="Times New Roman"/>
                <w:i/>
                <w:sz w:val="26"/>
                <w:szCs w:val="26"/>
              </w:rPr>
              <w:t xml:space="preserve">Tổ chức, cá nhân chuẩn bị hồ sơ đầy đủ theo quy định và </w:t>
            </w:r>
            <w:r w:rsidRPr="00960BBA">
              <w:rPr>
                <w:rFonts w:ascii="Times New Roman" w:hAnsi="Times New Roman"/>
                <w:i/>
                <w:sz w:val="26"/>
                <w:szCs w:val="26"/>
                <w:lang w:val="vi-VN"/>
              </w:rPr>
              <w:t xml:space="preserve">nộp hồ sơ </w:t>
            </w:r>
            <w:r w:rsidRPr="00960BBA">
              <w:rPr>
                <w:rFonts w:ascii="Times New Roman" w:hAnsi="Times New Roman"/>
                <w:i/>
                <w:sz w:val="26"/>
                <w:szCs w:val="26"/>
              </w:rPr>
              <w:t>qua các cách thức sau:</w:t>
            </w:r>
          </w:p>
        </w:tc>
        <w:tc>
          <w:tcPr>
            <w:tcW w:w="7258" w:type="dxa"/>
            <w:vAlign w:val="center"/>
          </w:tcPr>
          <w:p w14:paraId="2027C851" w14:textId="77777777" w:rsidR="00EA07FE" w:rsidRPr="00960BBA" w:rsidRDefault="00EA07FE" w:rsidP="0088110F">
            <w:pPr>
              <w:pStyle w:val="NormalWeb"/>
              <w:shd w:val="clear" w:color="auto" w:fill="FFFFFF"/>
              <w:spacing w:before="120" w:beforeAutospacing="0" w:after="120" w:afterAutospacing="0"/>
              <w:jc w:val="both"/>
              <w:rPr>
                <w:rFonts w:ascii="Times New Roman" w:hAnsi="Times New Roman"/>
                <w:sz w:val="26"/>
                <w:szCs w:val="26"/>
                <w:lang w:val="nl-NL"/>
              </w:rPr>
            </w:pPr>
            <w:r w:rsidRPr="00960BBA">
              <w:rPr>
                <w:rFonts w:ascii="Times New Roman" w:hAnsi="Times New Roman"/>
                <w:sz w:val="26"/>
                <w:szCs w:val="26"/>
              </w:rPr>
              <w:t xml:space="preserve">   1. Nộp </w:t>
            </w:r>
            <w:r w:rsidRPr="00960BBA">
              <w:rPr>
                <w:rFonts w:ascii="Times New Roman" w:hAnsi="Times New Roman"/>
                <w:sz w:val="26"/>
                <w:szCs w:val="26"/>
                <w:lang w:val="vi-VN"/>
              </w:rPr>
              <w:t xml:space="preserve">trực tiếp qua </w:t>
            </w:r>
            <w:r w:rsidRPr="00960BBA">
              <w:rPr>
                <w:rFonts w:ascii="Times New Roman" w:hAnsi="Times New Roman"/>
                <w:sz w:val="26"/>
                <w:szCs w:val="26"/>
              </w:rPr>
              <w:t xml:space="preserve">Bộ phận </w:t>
            </w:r>
            <w:r w:rsidRPr="00960BBA">
              <w:rPr>
                <w:rFonts w:ascii="Times New Roman" w:hAnsi="Times New Roman"/>
                <w:sz w:val="26"/>
                <w:szCs w:val="26"/>
                <w:lang w:val="vi-VN"/>
              </w:rPr>
              <w:t>tiếp nhận và trả kết quả</w:t>
            </w:r>
            <w:r w:rsidRPr="00960BBA">
              <w:rPr>
                <w:rFonts w:ascii="Times New Roman" w:hAnsi="Times New Roman"/>
                <w:sz w:val="26"/>
                <w:szCs w:val="26"/>
              </w:rPr>
              <w:t xml:space="preserve"> tại </w:t>
            </w:r>
            <w:r w:rsidRPr="00960BBA">
              <w:rPr>
                <w:rFonts w:ascii="Times New Roman" w:hAnsi="Times New Roman"/>
                <w:sz w:val="26"/>
                <w:szCs w:val="26"/>
                <w:lang w:val="nl-NL"/>
              </w:rPr>
              <w:t>Trung tâm Hành chính công tỉnh Đồng Tháp (</w:t>
            </w:r>
            <w:r>
              <w:rPr>
                <w:rFonts w:ascii="Times New Roman" w:hAnsi="Times New Roman"/>
                <w:sz w:val="26"/>
                <w:szCs w:val="26"/>
                <w:lang w:val="nl-NL"/>
              </w:rPr>
              <w:t>85, đường Nguyễn Huệ, Phường 1, thành phố Cao Lãnh, tỉnh Đồng Tháp</w:t>
            </w:r>
            <w:r w:rsidRPr="00960BBA">
              <w:rPr>
                <w:rFonts w:ascii="Times New Roman" w:hAnsi="Times New Roman"/>
                <w:sz w:val="26"/>
                <w:szCs w:val="26"/>
                <w:lang w:val="nl-NL"/>
              </w:rPr>
              <w:t>)</w:t>
            </w:r>
          </w:p>
          <w:p w14:paraId="389F2920" w14:textId="77777777" w:rsidR="00EA07FE" w:rsidRDefault="00EA07FE" w:rsidP="0088110F">
            <w:pPr>
              <w:pStyle w:val="NormalWeb"/>
              <w:shd w:val="clear" w:color="auto" w:fill="FFFFFF"/>
              <w:spacing w:before="120" w:beforeAutospacing="0" w:after="120" w:afterAutospacing="0"/>
              <w:jc w:val="both"/>
              <w:rPr>
                <w:rFonts w:ascii="Times New Roman" w:hAnsi="Times New Roman"/>
                <w:sz w:val="26"/>
                <w:szCs w:val="26"/>
              </w:rPr>
            </w:pPr>
            <w:r w:rsidRPr="00960BBA">
              <w:rPr>
                <w:rFonts w:ascii="Times New Roman" w:hAnsi="Times New Roman"/>
                <w:sz w:val="26"/>
                <w:szCs w:val="26"/>
              </w:rPr>
              <w:t xml:space="preserve">   </w:t>
            </w:r>
            <w:r w:rsidRPr="00960BBA">
              <w:rPr>
                <w:rFonts w:ascii="Times New Roman" w:hAnsi="Times New Roman"/>
                <w:sz w:val="26"/>
                <w:szCs w:val="26"/>
                <w:lang w:val="vi-VN"/>
              </w:rPr>
              <w:t>2. Hoặc thông qua bưu điện.</w:t>
            </w:r>
          </w:p>
          <w:p w14:paraId="313C92AF" w14:textId="6DAF52F9" w:rsidR="00F30F4B" w:rsidRPr="00F30F4B" w:rsidRDefault="00F30F4B" w:rsidP="00F30F4B">
            <w:pPr>
              <w:pStyle w:val="NormalWeb"/>
              <w:shd w:val="clear" w:color="auto" w:fill="FFFFFF"/>
              <w:spacing w:before="120" w:beforeAutospacing="0" w:after="120" w:afterAutospacing="0"/>
              <w:jc w:val="both"/>
              <w:rPr>
                <w:rFonts w:ascii="Times New Roman" w:hAnsi="Times New Roman"/>
                <w:i/>
                <w:sz w:val="26"/>
                <w:szCs w:val="26"/>
              </w:rPr>
            </w:pPr>
            <w:r>
              <w:rPr>
                <w:rFonts w:ascii="Times New Roman" w:hAnsi="Times New Roman"/>
                <w:sz w:val="26"/>
                <w:szCs w:val="26"/>
              </w:rPr>
              <w:t xml:space="preserve">   3</w:t>
            </w:r>
            <w:r w:rsidRPr="004605B5">
              <w:rPr>
                <w:rFonts w:ascii="Times New Roman" w:hAnsi="Times New Roman"/>
                <w:sz w:val="26"/>
                <w:szCs w:val="26"/>
              </w:rPr>
              <w:t xml:space="preserve">. Hoặc nộp trực tuyến tại website cổng Dịch vụ công của tỉnh Đồng Tháp: </w:t>
            </w:r>
            <w:hyperlink r:id="rId132" w:history="1">
              <w:r w:rsidRPr="004605B5">
                <w:rPr>
                  <w:rStyle w:val="Hyperlink"/>
                  <w:rFonts w:ascii="Times New Roman" w:hAnsi="Times New Roman"/>
                  <w:sz w:val="26"/>
                  <w:szCs w:val="26"/>
                </w:rPr>
                <w:t>http://dichvucong.dongthap.gov.vn</w:t>
              </w:r>
            </w:hyperlink>
          </w:p>
        </w:tc>
        <w:tc>
          <w:tcPr>
            <w:tcW w:w="3118" w:type="dxa"/>
            <w:vAlign w:val="center"/>
          </w:tcPr>
          <w:p w14:paraId="7BD41372" w14:textId="77777777" w:rsidR="00EA07FE" w:rsidRPr="00960BBA" w:rsidRDefault="00EA07FE" w:rsidP="0088110F">
            <w:pPr>
              <w:pStyle w:val="NormalWeb"/>
              <w:spacing w:before="0" w:beforeAutospacing="0" w:after="120" w:afterAutospacing="0" w:line="234" w:lineRule="atLeast"/>
              <w:jc w:val="center"/>
              <w:rPr>
                <w:rFonts w:ascii="Times New Roman" w:hAnsi="Times New Roman"/>
                <w:b/>
                <w:sz w:val="26"/>
                <w:szCs w:val="26"/>
                <w:lang w:val="vi-VN"/>
              </w:rPr>
            </w:pPr>
            <w:r w:rsidRPr="00960BBA">
              <w:rPr>
                <w:rFonts w:ascii="Times New Roman" w:hAnsi="Times New Roman"/>
                <w:sz w:val="26"/>
                <w:szCs w:val="26"/>
                <w:lang w:val="vi-VN"/>
              </w:rPr>
              <w:t>Sáng: từ 07 giờ đến 11 giờ 30 phút; chiều: từ 13 giờ 30 đến 17 giờ của các ngày làm việc.</w:t>
            </w:r>
          </w:p>
        </w:tc>
        <w:tc>
          <w:tcPr>
            <w:tcW w:w="1163" w:type="dxa"/>
            <w:vAlign w:val="center"/>
          </w:tcPr>
          <w:p w14:paraId="11FAEE62" w14:textId="77777777" w:rsidR="00EA07FE" w:rsidRPr="00960BBA" w:rsidRDefault="00EA07FE" w:rsidP="0088110F">
            <w:pPr>
              <w:jc w:val="center"/>
              <w:rPr>
                <w:i/>
                <w:sz w:val="26"/>
                <w:szCs w:val="26"/>
                <w:lang w:val="vi-VN"/>
              </w:rPr>
            </w:pPr>
          </w:p>
        </w:tc>
      </w:tr>
      <w:tr w:rsidR="00EA07FE" w:rsidRPr="00960BBA" w14:paraId="744FAF4E" w14:textId="77777777" w:rsidTr="005F02C4">
        <w:trPr>
          <w:trHeight w:val="600"/>
        </w:trPr>
        <w:tc>
          <w:tcPr>
            <w:tcW w:w="851" w:type="dxa"/>
            <w:vMerge w:val="restart"/>
            <w:vAlign w:val="center"/>
          </w:tcPr>
          <w:p w14:paraId="7807D392" w14:textId="77777777" w:rsidR="00EA07FE" w:rsidRPr="00960BB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960BBA">
              <w:rPr>
                <w:rFonts w:ascii="Times New Roman" w:hAnsi="Times New Roman"/>
                <w:b/>
                <w:sz w:val="26"/>
                <w:szCs w:val="26"/>
              </w:rPr>
              <w:t>Bước 2</w:t>
            </w:r>
          </w:p>
        </w:tc>
        <w:tc>
          <w:tcPr>
            <w:tcW w:w="2376" w:type="dxa"/>
            <w:vMerge w:val="restart"/>
            <w:vAlign w:val="center"/>
          </w:tcPr>
          <w:p w14:paraId="5F4C7E0D" w14:textId="77777777" w:rsidR="00EA07FE" w:rsidRPr="00960BBA" w:rsidRDefault="00EA07FE" w:rsidP="0088110F">
            <w:pPr>
              <w:spacing w:before="120" w:after="120"/>
              <w:jc w:val="both"/>
              <w:rPr>
                <w:sz w:val="26"/>
                <w:szCs w:val="26"/>
              </w:rPr>
            </w:pPr>
            <w:r w:rsidRPr="00960BBA">
              <w:rPr>
                <w:b/>
                <w:sz w:val="26"/>
                <w:szCs w:val="26"/>
              </w:rPr>
              <w:t>Tiếp nhận và chuyển hồ sơ thủ tục hành chính</w:t>
            </w:r>
          </w:p>
        </w:tc>
        <w:tc>
          <w:tcPr>
            <w:tcW w:w="7258" w:type="dxa"/>
            <w:vMerge w:val="restart"/>
          </w:tcPr>
          <w:p w14:paraId="148C95DD" w14:textId="77777777" w:rsidR="00EA07FE" w:rsidRPr="00960BBA"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960BBA">
              <w:rPr>
                <w:rFonts w:ascii="Times New Roman" w:hAnsi="Times New Roman"/>
                <w:sz w:val="26"/>
                <w:szCs w:val="26"/>
              </w:rPr>
              <w:t xml:space="preserve">Đối với hồ sơ được nộp </w:t>
            </w:r>
            <w:r w:rsidRPr="00960BBA">
              <w:rPr>
                <w:rFonts w:ascii="Times New Roman" w:hAnsi="Times New Roman"/>
                <w:sz w:val="26"/>
                <w:szCs w:val="26"/>
                <w:lang w:val="vi-VN"/>
              </w:rPr>
              <w:t xml:space="preserve">trực tiếp qua </w:t>
            </w:r>
            <w:r w:rsidRPr="00960BBA">
              <w:rPr>
                <w:rFonts w:ascii="Times New Roman" w:hAnsi="Times New Roman"/>
                <w:sz w:val="26"/>
                <w:szCs w:val="26"/>
              </w:rPr>
              <w:t xml:space="preserve">Bộ phận </w:t>
            </w:r>
            <w:r w:rsidRPr="00960BBA">
              <w:rPr>
                <w:rFonts w:ascii="Times New Roman" w:hAnsi="Times New Roman"/>
                <w:sz w:val="26"/>
                <w:szCs w:val="26"/>
                <w:lang w:val="vi-VN"/>
              </w:rPr>
              <w:t>tiếp nhận và trả kết quả</w:t>
            </w:r>
            <w:r w:rsidRPr="00960BBA">
              <w:rPr>
                <w:rFonts w:ascii="Times New Roman" w:hAnsi="Times New Roman"/>
                <w:sz w:val="26"/>
                <w:szCs w:val="26"/>
              </w:rPr>
              <w:t xml:space="preserve"> hoặc thông </w:t>
            </w:r>
            <w:r w:rsidRPr="00960BBA">
              <w:rPr>
                <w:rFonts w:ascii="Times New Roman" w:hAnsi="Times New Roman"/>
                <w:sz w:val="26"/>
                <w:szCs w:val="26"/>
                <w:lang w:val="vi-VN"/>
              </w:rPr>
              <w:t xml:space="preserve">qua dịch vụ bưu chính </w:t>
            </w:r>
            <w:r w:rsidRPr="00960BBA">
              <w:rPr>
                <w:rFonts w:ascii="Times New Roman" w:hAnsi="Times New Roman"/>
                <w:sz w:val="26"/>
                <w:szCs w:val="26"/>
              </w:rPr>
              <w:t xml:space="preserve">công ích cán bộ, công chức, viên chức tiếp nhận hồ sơ tại Bộ phận </w:t>
            </w:r>
            <w:r w:rsidRPr="00960BBA">
              <w:rPr>
                <w:rFonts w:ascii="Times New Roman" w:hAnsi="Times New Roman"/>
                <w:sz w:val="26"/>
                <w:szCs w:val="26"/>
                <w:lang w:val="vi-VN"/>
              </w:rPr>
              <w:t>tiếp nhận và trả kết quả</w:t>
            </w:r>
            <w:r w:rsidRPr="00960BBA">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705DEA4B" w14:textId="77777777" w:rsidR="00EA07FE" w:rsidRPr="00960BBA"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960BBA">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5DF22320" w14:textId="77777777" w:rsidR="00EA07FE" w:rsidRPr="00960BBA"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960BBA">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2D3A6169" w14:textId="77777777" w:rsidR="00EA07FE" w:rsidRPr="00960BBA" w:rsidRDefault="00EA07FE" w:rsidP="0088110F">
            <w:pPr>
              <w:spacing w:before="120" w:after="120"/>
              <w:ind w:firstLine="205"/>
              <w:jc w:val="both"/>
              <w:rPr>
                <w:sz w:val="26"/>
                <w:szCs w:val="26"/>
              </w:rPr>
            </w:pPr>
            <w:r w:rsidRPr="00960BBA">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3118" w:type="dxa"/>
            <w:vAlign w:val="center"/>
          </w:tcPr>
          <w:p w14:paraId="33B7CA5E" w14:textId="77777777" w:rsidR="00EA07FE" w:rsidRPr="00960BBA" w:rsidRDefault="00EA07FE" w:rsidP="0088110F">
            <w:pPr>
              <w:pStyle w:val="NormalWeb"/>
              <w:spacing w:before="0" w:beforeAutospacing="0" w:after="120" w:afterAutospacing="0" w:line="234" w:lineRule="atLeast"/>
              <w:jc w:val="both"/>
              <w:rPr>
                <w:rFonts w:ascii="Times New Roman" w:hAnsi="Times New Roman"/>
                <w:b/>
                <w:sz w:val="26"/>
                <w:szCs w:val="26"/>
              </w:rPr>
            </w:pPr>
            <w:r w:rsidRPr="00960BBA">
              <w:rPr>
                <w:sz w:val="26"/>
                <w:szCs w:val="26"/>
              </w:rPr>
              <w:t>C</w:t>
            </w:r>
            <w:r w:rsidRPr="00960BBA">
              <w:rPr>
                <w:rStyle w:val="fontstyle21"/>
              </w:rPr>
              <w:t xml:space="preserve">huyển ngay hồ sơ tiếp nhận trực tiếp trong ngày làm việc </w:t>
            </w:r>
            <w:r w:rsidRPr="00960BBA">
              <w:rPr>
                <w:rStyle w:val="fontstyle21"/>
                <w:i/>
              </w:rPr>
              <w:t>(k</w:t>
            </w:r>
            <w:r w:rsidRPr="00960BBA">
              <w:rPr>
                <w:rFonts w:ascii="Times New Roman" w:hAnsi="Times New Roman"/>
                <w:i/>
                <w:sz w:val="26"/>
                <w:szCs w:val="26"/>
              </w:rPr>
              <w:t>hông để quá 3 giờ làm việc)</w:t>
            </w:r>
            <w:r w:rsidRPr="00960BBA">
              <w:rPr>
                <w:rStyle w:val="fontstyle21"/>
              </w:rPr>
              <w:t xml:space="preserve"> hoặc chuyển vào đầu giờ ngày làm việc tiếp theo đối với trường hợp tiếp nhận sau 15 giờ hàng ngày.</w:t>
            </w:r>
          </w:p>
        </w:tc>
        <w:tc>
          <w:tcPr>
            <w:tcW w:w="1163" w:type="dxa"/>
            <w:vMerge w:val="restart"/>
            <w:vAlign w:val="center"/>
          </w:tcPr>
          <w:p w14:paraId="2CDB4E18" w14:textId="77777777" w:rsidR="00EA07FE" w:rsidRPr="00960BBA" w:rsidRDefault="00EA07FE" w:rsidP="0088110F">
            <w:pPr>
              <w:jc w:val="center"/>
              <w:rPr>
                <w:i/>
                <w:sz w:val="26"/>
                <w:szCs w:val="26"/>
                <w:lang w:val="vi-VN"/>
              </w:rPr>
            </w:pPr>
          </w:p>
        </w:tc>
      </w:tr>
      <w:tr w:rsidR="00EA07FE" w:rsidRPr="00960BBA" w14:paraId="012CB188" w14:textId="77777777" w:rsidTr="005F02C4">
        <w:trPr>
          <w:trHeight w:val="600"/>
        </w:trPr>
        <w:tc>
          <w:tcPr>
            <w:tcW w:w="851" w:type="dxa"/>
            <w:vMerge/>
          </w:tcPr>
          <w:p w14:paraId="30053335" w14:textId="77777777" w:rsidR="00EA07FE" w:rsidRPr="00960BB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28A3312" w14:textId="77777777" w:rsidR="00EA07FE" w:rsidRPr="00960BBA" w:rsidRDefault="00EA07FE" w:rsidP="0088110F">
            <w:pPr>
              <w:spacing w:before="120" w:after="120"/>
              <w:jc w:val="both"/>
              <w:rPr>
                <w:b/>
                <w:sz w:val="26"/>
                <w:szCs w:val="26"/>
              </w:rPr>
            </w:pPr>
          </w:p>
        </w:tc>
        <w:tc>
          <w:tcPr>
            <w:tcW w:w="7258" w:type="dxa"/>
            <w:vMerge/>
          </w:tcPr>
          <w:p w14:paraId="1AD629EF" w14:textId="77777777" w:rsidR="00EA07FE" w:rsidRPr="00960BBA"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p>
        </w:tc>
        <w:tc>
          <w:tcPr>
            <w:tcW w:w="3118" w:type="dxa"/>
            <w:vAlign w:val="center"/>
          </w:tcPr>
          <w:p w14:paraId="25137AFC" w14:textId="77777777" w:rsidR="00EA07FE" w:rsidRPr="00960BBA" w:rsidRDefault="00EA07FE" w:rsidP="0088110F">
            <w:pPr>
              <w:pStyle w:val="NormalWeb"/>
              <w:spacing w:before="0" w:beforeAutospacing="0" w:after="120" w:afterAutospacing="0" w:line="234" w:lineRule="atLeast"/>
              <w:jc w:val="center"/>
              <w:rPr>
                <w:rFonts w:ascii="Times New Roman" w:hAnsi="Times New Roman"/>
                <w:sz w:val="26"/>
                <w:szCs w:val="26"/>
              </w:rPr>
            </w:pPr>
            <w:r w:rsidRPr="00960BBA">
              <w:rPr>
                <w:rFonts w:ascii="Times New Roman" w:hAnsi="Times New Roman"/>
                <w:sz w:val="26"/>
                <w:szCs w:val="26"/>
              </w:rPr>
              <w:t xml:space="preserve">Không quá 1/2 ngày kể từ ngày phát sinh hồ sơ trực tuyến </w:t>
            </w:r>
          </w:p>
        </w:tc>
        <w:tc>
          <w:tcPr>
            <w:tcW w:w="1163" w:type="dxa"/>
            <w:vMerge/>
          </w:tcPr>
          <w:p w14:paraId="7761E21F" w14:textId="77777777" w:rsidR="00EA07FE" w:rsidRPr="00960BBA"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960BBA" w14:paraId="6A4CD69D" w14:textId="77777777" w:rsidTr="005F02C4">
        <w:tc>
          <w:tcPr>
            <w:tcW w:w="851" w:type="dxa"/>
            <w:vMerge w:val="restart"/>
            <w:vAlign w:val="center"/>
          </w:tcPr>
          <w:p w14:paraId="2AA36209" w14:textId="77777777" w:rsidR="00EA07FE" w:rsidRPr="00960BB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960BBA">
              <w:rPr>
                <w:rFonts w:ascii="Times New Roman" w:hAnsi="Times New Roman"/>
                <w:b/>
                <w:sz w:val="26"/>
                <w:szCs w:val="26"/>
              </w:rPr>
              <w:lastRenderedPageBreak/>
              <w:t>Bước 3</w:t>
            </w:r>
          </w:p>
        </w:tc>
        <w:tc>
          <w:tcPr>
            <w:tcW w:w="2376" w:type="dxa"/>
            <w:vMerge w:val="restart"/>
            <w:vAlign w:val="center"/>
          </w:tcPr>
          <w:p w14:paraId="58F4AC84" w14:textId="77777777" w:rsidR="00EA07FE" w:rsidRPr="00960BBA" w:rsidRDefault="00EA07FE" w:rsidP="0088110F">
            <w:pPr>
              <w:pStyle w:val="NormalWeb"/>
              <w:spacing w:before="0" w:beforeAutospacing="0" w:after="120" w:afterAutospacing="0" w:line="234" w:lineRule="atLeast"/>
              <w:jc w:val="both"/>
              <w:rPr>
                <w:rFonts w:ascii="Times New Roman" w:hAnsi="Times New Roman"/>
                <w:b/>
                <w:sz w:val="26"/>
                <w:szCs w:val="26"/>
              </w:rPr>
            </w:pPr>
            <w:r w:rsidRPr="00960BBA">
              <w:rPr>
                <w:rStyle w:val="fontstyle01"/>
              </w:rPr>
              <w:t>Giải quyết thủ tục hành chính</w:t>
            </w:r>
          </w:p>
        </w:tc>
        <w:tc>
          <w:tcPr>
            <w:tcW w:w="7258" w:type="dxa"/>
          </w:tcPr>
          <w:p w14:paraId="3D8B209A" w14:textId="77777777" w:rsidR="00EA07FE" w:rsidRPr="00960BBA" w:rsidRDefault="00EA07FE" w:rsidP="0088110F">
            <w:pPr>
              <w:spacing w:before="120" w:after="120"/>
              <w:jc w:val="both"/>
              <w:rPr>
                <w:sz w:val="26"/>
                <w:szCs w:val="26"/>
              </w:rPr>
            </w:pPr>
            <w:r w:rsidRPr="00960BBA">
              <w:rPr>
                <w:rStyle w:val="fontstyle21"/>
              </w:rPr>
              <w:t xml:space="preserve">Sau khi nhận hồ sơ thủ tục hành chính từ </w:t>
            </w:r>
            <w:r w:rsidRPr="00960BBA">
              <w:rPr>
                <w:sz w:val="26"/>
                <w:szCs w:val="26"/>
              </w:rPr>
              <w:t xml:space="preserve">Bộ phận </w:t>
            </w:r>
            <w:r w:rsidRPr="00960BBA">
              <w:rPr>
                <w:sz w:val="26"/>
                <w:szCs w:val="26"/>
                <w:lang w:val="vi-VN"/>
              </w:rPr>
              <w:t>tiếp nhận và trả kết quả</w:t>
            </w:r>
            <w:r w:rsidRPr="00960BBA">
              <w:rPr>
                <w:sz w:val="26"/>
                <w:szCs w:val="26"/>
              </w:rPr>
              <w:t xml:space="preserve"> </w:t>
            </w:r>
            <w:r w:rsidRPr="00960BBA">
              <w:rPr>
                <w:rStyle w:val="fontstyle21"/>
              </w:rPr>
              <w:t>công chức, viên chức xử lý xem xét, thẩm định hồ sơ, trình phê duyệt kết quả giải quyết thủ tục hành chính:</w:t>
            </w:r>
          </w:p>
        </w:tc>
        <w:tc>
          <w:tcPr>
            <w:tcW w:w="3118" w:type="dxa"/>
            <w:vAlign w:val="center"/>
          </w:tcPr>
          <w:p w14:paraId="1D6E919C" w14:textId="77777777" w:rsidR="00EA07FE" w:rsidRPr="00960BBA" w:rsidRDefault="00EA07FE" w:rsidP="0088110F">
            <w:pPr>
              <w:widowControl w:val="0"/>
              <w:autoSpaceDE w:val="0"/>
              <w:autoSpaceDN w:val="0"/>
              <w:adjustRightInd w:val="0"/>
              <w:spacing w:before="80"/>
              <w:jc w:val="both"/>
              <w:rPr>
                <w:sz w:val="26"/>
                <w:szCs w:val="26"/>
                <w:lang w:val="en"/>
              </w:rPr>
            </w:pPr>
            <w:r w:rsidRPr="00960BBA">
              <w:rPr>
                <w:sz w:val="26"/>
                <w:szCs w:val="26"/>
                <w:lang w:val="en"/>
              </w:rPr>
              <w:t xml:space="preserve">+ </w:t>
            </w:r>
            <w:r w:rsidRPr="00960BBA">
              <w:rPr>
                <w:i/>
                <w:iCs/>
                <w:sz w:val="26"/>
                <w:szCs w:val="26"/>
                <w:lang w:val="en"/>
              </w:rPr>
              <w:t>Khiếu nại lần 1</w:t>
            </w:r>
            <w:r w:rsidRPr="00960BBA">
              <w:rPr>
                <w:sz w:val="26"/>
                <w:szCs w:val="26"/>
                <w:lang w:val="en"/>
              </w:rPr>
              <w:t>:</w:t>
            </w:r>
            <w:r w:rsidRPr="00960BBA">
              <w:rPr>
                <w:b/>
                <w:bCs/>
                <w:sz w:val="26"/>
                <w:szCs w:val="26"/>
                <w:lang w:val="en"/>
              </w:rPr>
              <w:t xml:space="preserve"> </w:t>
            </w:r>
            <w:r w:rsidRPr="00960BBA">
              <w:rPr>
                <w:sz w:val="26"/>
                <w:szCs w:val="26"/>
                <w:lang w:val="en"/>
              </w:rPr>
              <w:t xml:space="preserve">Không quá 30 ngày. Phức tạp không quá 45 ngày. Vùng sâu, xa, không quá 45 ngày. Phức tạp, không quá 60 ngày. </w:t>
            </w:r>
          </w:p>
          <w:p w14:paraId="35D4C319" w14:textId="77777777" w:rsidR="00EA07FE" w:rsidRPr="00960BBA" w:rsidRDefault="00EA07FE" w:rsidP="0088110F">
            <w:pPr>
              <w:widowControl w:val="0"/>
              <w:autoSpaceDE w:val="0"/>
              <w:autoSpaceDN w:val="0"/>
              <w:adjustRightInd w:val="0"/>
              <w:spacing w:before="80"/>
              <w:jc w:val="both"/>
              <w:rPr>
                <w:sz w:val="26"/>
                <w:szCs w:val="26"/>
                <w:lang w:val="en"/>
              </w:rPr>
            </w:pPr>
            <w:r w:rsidRPr="00960BBA">
              <w:rPr>
                <w:sz w:val="26"/>
                <w:szCs w:val="26"/>
                <w:lang w:val="en"/>
              </w:rPr>
              <w:t xml:space="preserve">+ </w:t>
            </w:r>
            <w:r w:rsidRPr="00960BBA">
              <w:rPr>
                <w:i/>
                <w:iCs/>
                <w:sz w:val="26"/>
                <w:szCs w:val="26"/>
                <w:lang w:val="en"/>
              </w:rPr>
              <w:t>Khiếu nại lần 2</w:t>
            </w:r>
            <w:r w:rsidRPr="00960BBA">
              <w:rPr>
                <w:sz w:val="26"/>
                <w:szCs w:val="26"/>
                <w:lang w:val="en"/>
              </w:rPr>
              <w:t>:</w:t>
            </w:r>
            <w:r w:rsidRPr="00960BBA">
              <w:rPr>
                <w:b/>
                <w:bCs/>
                <w:sz w:val="26"/>
                <w:szCs w:val="26"/>
                <w:lang w:val="en"/>
              </w:rPr>
              <w:t xml:space="preserve"> </w:t>
            </w:r>
            <w:r w:rsidRPr="00960BBA">
              <w:rPr>
                <w:sz w:val="26"/>
                <w:szCs w:val="26"/>
                <w:lang w:val="en"/>
              </w:rPr>
              <w:t xml:space="preserve">Không quá 45 ngày. Phức tạp không quá 60 ngày. Vùng sâu, xa, không quá 60 ngày. Phức tạp, không quá 70 ngày. </w:t>
            </w:r>
          </w:p>
          <w:p w14:paraId="3E4D5D1D" w14:textId="77777777" w:rsidR="00EA07FE" w:rsidRPr="00960BBA" w:rsidRDefault="00EA07FE" w:rsidP="0088110F">
            <w:pPr>
              <w:pStyle w:val="NormalWeb"/>
              <w:spacing w:before="0" w:beforeAutospacing="0" w:after="120" w:afterAutospacing="0" w:line="234" w:lineRule="atLeast"/>
              <w:rPr>
                <w:rFonts w:ascii="Times New Roman" w:hAnsi="Times New Roman"/>
                <w:sz w:val="26"/>
                <w:szCs w:val="26"/>
              </w:rPr>
            </w:pPr>
          </w:p>
        </w:tc>
        <w:tc>
          <w:tcPr>
            <w:tcW w:w="1163" w:type="dxa"/>
            <w:vAlign w:val="center"/>
          </w:tcPr>
          <w:p w14:paraId="38FA02DE" w14:textId="77777777" w:rsidR="00EA07FE" w:rsidRPr="00960BBA"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960BBA" w14:paraId="0D29B856" w14:textId="77777777" w:rsidTr="005F02C4">
        <w:tc>
          <w:tcPr>
            <w:tcW w:w="851" w:type="dxa"/>
            <w:vMerge/>
          </w:tcPr>
          <w:p w14:paraId="20D22851" w14:textId="77777777" w:rsidR="00EA07FE" w:rsidRPr="00960BB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96178C1" w14:textId="77777777" w:rsidR="00EA07FE" w:rsidRPr="00960BB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258" w:type="dxa"/>
          </w:tcPr>
          <w:p w14:paraId="6B6248F8" w14:textId="77777777" w:rsidR="00EA07FE" w:rsidRPr="00960BB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60BBA">
              <w:rPr>
                <w:rFonts w:ascii="Times New Roman" w:hAnsi="Times New Roman"/>
                <w:bCs/>
                <w:i/>
                <w:sz w:val="26"/>
                <w:szCs w:val="26"/>
              </w:rPr>
              <w:t>1. Tiếp nhận hồ sơ (Bộ phận TN&amp;TKQ)</w:t>
            </w:r>
          </w:p>
        </w:tc>
        <w:tc>
          <w:tcPr>
            <w:tcW w:w="3118" w:type="dxa"/>
            <w:vAlign w:val="center"/>
          </w:tcPr>
          <w:p w14:paraId="34964F86" w14:textId="77777777" w:rsidR="00EA07FE" w:rsidRPr="00960BBA" w:rsidRDefault="00EA07FE" w:rsidP="0088110F">
            <w:pPr>
              <w:pStyle w:val="NormalWeb"/>
              <w:spacing w:before="0" w:beforeAutospacing="0" w:after="120" w:afterAutospacing="0" w:line="234" w:lineRule="atLeast"/>
              <w:jc w:val="center"/>
              <w:rPr>
                <w:rFonts w:ascii="Times New Roman" w:hAnsi="Times New Roman"/>
                <w:sz w:val="26"/>
                <w:szCs w:val="26"/>
              </w:rPr>
            </w:pPr>
            <w:r w:rsidRPr="00960BBA">
              <w:rPr>
                <w:rFonts w:ascii="Times New Roman" w:hAnsi="Times New Roman"/>
                <w:b/>
                <w:bCs/>
                <w:i/>
                <w:sz w:val="26"/>
                <w:szCs w:val="26"/>
              </w:rPr>
              <w:t xml:space="preserve">½ </w:t>
            </w:r>
            <w:r w:rsidRPr="00960BBA">
              <w:rPr>
                <w:rFonts w:ascii="Times New Roman" w:hAnsi="Times New Roman"/>
                <w:bCs/>
                <w:i/>
                <w:sz w:val="26"/>
                <w:szCs w:val="26"/>
              </w:rPr>
              <w:t>ngày</w:t>
            </w:r>
          </w:p>
        </w:tc>
        <w:tc>
          <w:tcPr>
            <w:tcW w:w="1163" w:type="dxa"/>
          </w:tcPr>
          <w:p w14:paraId="0575A438" w14:textId="77777777" w:rsidR="00EA07FE" w:rsidRPr="00960BBA"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960BBA" w14:paraId="3722C98C" w14:textId="77777777" w:rsidTr="005F02C4">
        <w:tc>
          <w:tcPr>
            <w:tcW w:w="851" w:type="dxa"/>
            <w:vMerge/>
          </w:tcPr>
          <w:p w14:paraId="1491735E" w14:textId="77777777" w:rsidR="00EA07FE" w:rsidRPr="00960BB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B039280" w14:textId="77777777" w:rsidR="00EA07FE" w:rsidRPr="00960BB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258" w:type="dxa"/>
          </w:tcPr>
          <w:p w14:paraId="4317F890" w14:textId="77777777" w:rsidR="00EA07FE" w:rsidRPr="00960BBA"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60BBA">
              <w:rPr>
                <w:rFonts w:ascii="Times New Roman" w:hAnsi="Times New Roman"/>
                <w:bCs/>
                <w:i/>
                <w:sz w:val="26"/>
                <w:szCs w:val="26"/>
              </w:rPr>
              <w:t>2. Giải quyết hồ sơ (cơ quan/bộ phận chuyên môn), t</w:t>
            </w:r>
            <w:r w:rsidRPr="00960BBA">
              <w:rPr>
                <w:rFonts w:ascii="Times New Roman" w:hAnsi="Times New Roman"/>
                <w:i/>
                <w:sz w:val="26"/>
                <w:szCs w:val="26"/>
              </w:rPr>
              <w:t>rong đó:</w:t>
            </w:r>
          </w:p>
        </w:tc>
        <w:tc>
          <w:tcPr>
            <w:tcW w:w="3118" w:type="dxa"/>
            <w:vAlign w:val="center"/>
          </w:tcPr>
          <w:p w14:paraId="09A791C5" w14:textId="77777777" w:rsidR="00EA07FE" w:rsidRPr="00E538B8" w:rsidRDefault="00EA07FE" w:rsidP="0088110F">
            <w:pPr>
              <w:pStyle w:val="NormalWeb"/>
              <w:spacing w:before="0" w:beforeAutospacing="0" w:after="120" w:afterAutospacing="0" w:line="234" w:lineRule="atLeast"/>
              <w:jc w:val="center"/>
              <w:rPr>
                <w:rFonts w:ascii="Times New Roman" w:hAnsi="Times New Roman"/>
                <w:i/>
                <w:sz w:val="26"/>
                <w:szCs w:val="26"/>
              </w:rPr>
            </w:pPr>
            <w:r w:rsidRPr="00E538B8">
              <w:rPr>
                <w:rFonts w:ascii="Times New Roman" w:hAnsi="Times New Roman"/>
                <w:bCs/>
                <w:i/>
                <w:sz w:val="26"/>
                <w:szCs w:val="26"/>
              </w:rPr>
              <w:t>69 ngày</w:t>
            </w:r>
          </w:p>
        </w:tc>
        <w:tc>
          <w:tcPr>
            <w:tcW w:w="1163" w:type="dxa"/>
          </w:tcPr>
          <w:p w14:paraId="7C8FE3CA" w14:textId="77777777" w:rsidR="00EA07FE" w:rsidRPr="00960BBA"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960BBA" w14:paraId="64AB9781" w14:textId="77777777" w:rsidTr="005F02C4">
        <w:tc>
          <w:tcPr>
            <w:tcW w:w="851" w:type="dxa"/>
            <w:vMerge/>
          </w:tcPr>
          <w:p w14:paraId="4C9AE1CA" w14:textId="77777777" w:rsidR="00EA07FE" w:rsidRPr="00960BB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CD4EBBB" w14:textId="77777777" w:rsidR="00EA07FE" w:rsidRPr="00960BB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258" w:type="dxa"/>
          </w:tcPr>
          <w:p w14:paraId="3F644D9C" w14:textId="77777777" w:rsidR="00EA07FE" w:rsidRPr="00960BBA" w:rsidRDefault="00EA07FE" w:rsidP="0088110F">
            <w:pPr>
              <w:pStyle w:val="NormalWeb"/>
              <w:spacing w:before="0" w:beforeAutospacing="0" w:after="120" w:afterAutospacing="0" w:line="234" w:lineRule="atLeast"/>
              <w:jc w:val="both"/>
              <w:rPr>
                <w:rFonts w:ascii="Times New Roman" w:hAnsi="Times New Roman"/>
                <w:b/>
                <w:sz w:val="26"/>
                <w:szCs w:val="26"/>
              </w:rPr>
            </w:pPr>
            <w:r w:rsidRPr="00960BBA">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06022A13" w14:textId="77777777" w:rsidR="00EA07FE" w:rsidRPr="00E538B8" w:rsidRDefault="00EA07FE" w:rsidP="0088110F">
            <w:pPr>
              <w:pStyle w:val="NormalWeb"/>
              <w:spacing w:before="0" w:beforeAutospacing="0" w:after="120" w:afterAutospacing="0" w:line="234" w:lineRule="atLeast"/>
              <w:jc w:val="center"/>
              <w:rPr>
                <w:rFonts w:ascii="Times New Roman" w:hAnsi="Times New Roman"/>
                <w:i/>
                <w:sz w:val="26"/>
                <w:szCs w:val="26"/>
              </w:rPr>
            </w:pPr>
          </w:p>
        </w:tc>
        <w:tc>
          <w:tcPr>
            <w:tcW w:w="1163" w:type="dxa"/>
          </w:tcPr>
          <w:p w14:paraId="1C14CA8F" w14:textId="77777777" w:rsidR="00EA07FE" w:rsidRPr="00960BBA"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960BBA" w14:paraId="42FC0132" w14:textId="77777777" w:rsidTr="005F02C4">
        <w:tc>
          <w:tcPr>
            <w:tcW w:w="851" w:type="dxa"/>
            <w:vMerge/>
          </w:tcPr>
          <w:p w14:paraId="25E01B9D" w14:textId="77777777" w:rsidR="00EA07FE" w:rsidRPr="00960BB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1901128" w14:textId="77777777" w:rsidR="00EA07FE" w:rsidRPr="00960BB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258" w:type="dxa"/>
          </w:tcPr>
          <w:p w14:paraId="2EEEEB12" w14:textId="77777777" w:rsidR="00EA07FE" w:rsidRPr="00960BB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60BBA">
              <w:rPr>
                <w:rFonts w:ascii="Times New Roman" w:hAnsi="Times New Roman"/>
                <w:bCs/>
                <w:i/>
                <w:sz w:val="26"/>
                <w:szCs w:val="26"/>
              </w:rPr>
              <w:t xml:space="preserve">+ Thanh tra viên </w:t>
            </w:r>
          </w:p>
          <w:p w14:paraId="1EBCEC94" w14:textId="77777777" w:rsidR="00EA07FE" w:rsidRPr="00960BB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60BBA">
              <w:rPr>
                <w:rFonts w:ascii="Times New Roman" w:hAnsi="Times New Roman"/>
                <w:bCs/>
                <w:i/>
                <w:sz w:val="26"/>
                <w:szCs w:val="26"/>
              </w:rPr>
              <w:t>+ Lãnh đạo phòng/bộ phận</w:t>
            </w:r>
          </w:p>
          <w:p w14:paraId="50CCB7D7" w14:textId="77777777" w:rsidR="00EA07FE" w:rsidRPr="00960BB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60BBA">
              <w:rPr>
                <w:rFonts w:ascii="Times New Roman" w:hAnsi="Times New Roman"/>
                <w:bCs/>
                <w:i/>
                <w:sz w:val="26"/>
                <w:szCs w:val="26"/>
              </w:rPr>
              <w:t xml:space="preserve">+ Lãnh đạo đơn vị: </w:t>
            </w:r>
          </w:p>
          <w:p w14:paraId="58B59749" w14:textId="77777777" w:rsidR="00EA07FE" w:rsidRPr="00960BB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60BBA">
              <w:rPr>
                <w:rFonts w:ascii="Times New Roman" w:hAnsi="Times New Roman"/>
                <w:bCs/>
                <w:i/>
                <w:sz w:val="26"/>
                <w:szCs w:val="26"/>
              </w:rPr>
              <w:t xml:space="preserve">+ Văn thư đơn vị: </w:t>
            </w:r>
          </w:p>
        </w:tc>
        <w:tc>
          <w:tcPr>
            <w:tcW w:w="3118" w:type="dxa"/>
            <w:vAlign w:val="center"/>
          </w:tcPr>
          <w:p w14:paraId="49799FBD" w14:textId="77777777" w:rsidR="00EA07FE" w:rsidRPr="00E538B8" w:rsidRDefault="00EA07FE" w:rsidP="0088110F">
            <w:pPr>
              <w:pStyle w:val="NormalWeb"/>
              <w:spacing w:before="0" w:beforeAutospacing="0" w:after="120" w:afterAutospacing="0" w:line="234" w:lineRule="atLeast"/>
              <w:rPr>
                <w:rFonts w:ascii="Times New Roman" w:hAnsi="Times New Roman"/>
                <w:bCs/>
                <w:i/>
                <w:sz w:val="26"/>
                <w:szCs w:val="26"/>
              </w:rPr>
            </w:pPr>
            <w:r w:rsidRPr="00E538B8">
              <w:rPr>
                <w:rFonts w:ascii="Times New Roman" w:hAnsi="Times New Roman"/>
                <w:bCs/>
                <w:i/>
                <w:sz w:val="26"/>
                <w:szCs w:val="26"/>
              </w:rPr>
              <w:t xml:space="preserve">                66 ngày  </w:t>
            </w:r>
          </w:p>
          <w:p w14:paraId="59F1F5CB" w14:textId="77777777" w:rsidR="00EA07FE" w:rsidRPr="00E538B8"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E538B8">
              <w:rPr>
                <w:rFonts w:ascii="Times New Roman" w:hAnsi="Times New Roman"/>
                <w:bCs/>
                <w:i/>
                <w:sz w:val="26"/>
                <w:szCs w:val="26"/>
              </w:rPr>
              <w:t>01 ngày</w:t>
            </w:r>
          </w:p>
          <w:p w14:paraId="326F484F" w14:textId="77777777" w:rsidR="00EA07FE" w:rsidRPr="00E538B8"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E538B8">
              <w:rPr>
                <w:rFonts w:ascii="Times New Roman" w:hAnsi="Times New Roman"/>
                <w:bCs/>
                <w:i/>
                <w:sz w:val="26"/>
                <w:szCs w:val="26"/>
              </w:rPr>
              <w:t>01 ngày</w:t>
            </w:r>
          </w:p>
          <w:p w14:paraId="7235D730" w14:textId="77777777" w:rsidR="00EA07FE" w:rsidRPr="00E538B8"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E538B8">
              <w:rPr>
                <w:rFonts w:ascii="Times New Roman" w:hAnsi="Times New Roman"/>
                <w:bCs/>
                <w:i/>
                <w:sz w:val="26"/>
                <w:szCs w:val="26"/>
              </w:rPr>
              <w:t>01 ngày</w:t>
            </w:r>
          </w:p>
        </w:tc>
        <w:tc>
          <w:tcPr>
            <w:tcW w:w="1163" w:type="dxa"/>
          </w:tcPr>
          <w:p w14:paraId="168D3A23" w14:textId="77777777" w:rsidR="00EA07FE" w:rsidRPr="00960BBA"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960BBA" w14:paraId="57FF070A" w14:textId="77777777" w:rsidTr="005F02C4">
        <w:tc>
          <w:tcPr>
            <w:tcW w:w="851" w:type="dxa"/>
            <w:vAlign w:val="center"/>
          </w:tcPr>
          <w:p w14:paraId="58C6A2A5" w14:textId="77777777" w:rsidR="00EA07FE" w:rsidRPr="00960BB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960BBA">
              <w:rPr>
                <w:rFonts w:ascii="Times New Roman" w:hAnsi="Times New Roman"/>
                <w:b/>
                <w:sz w:val="26"/>
                <w:szCs w:val="26"/>
              </w:rPr>
              <w:lastRenderedPageBreak/>
              <w:t>Bước 4</w:t>
            </w:r>
          </w:p>
        </w:tc>
        <w:tc>
          <w:tcPr>
            <w:tcW w:w="2376" w:type="dxa"/>
          </w:tcPr>
          <w:p w14:paraId="575A78B8" w14:textId="77777777" w:rsidR="00EA07FE" w:rsidRPr="00960BBA" w:rsidRDefault="00EA07FE" w:rsidP="0088110F">
            <w:pPr>
              <w:pStyle w:val="NormalWeb"/>
              <w:spacing w:before="0" w:beforeAutospacing="0" w:after="120" w:afterAutospacing="0" w:line="234" w:lineRule="atLeast"/>
              <w:jc w:val="both"/>
              <w:rPr>
                <w:rStyle w:val="fontstyle21"/>
                <w:i/>
              </w:rPr>
            </w:pPr>
            <w:r w:rsidRPr="00960BBA">
              <w:rPr>
                <w:rFonts w:ascii="Times New Roman" w:hAnsi="Times New Roman"/>
                <w:b/>
                <w:sz w:val="26"/>
                <w:szCs w:val="26"/>
              </w:rPr>
              <w:t>Trả kết quả giải quyết thủ tục hành chính</w:t>
            </w:r>
            <w:r w:rsidRPr="00960BBA">
              <w:rPr>
                <w:rStyle w:val="fontstyle21"/>
                <w:i/>
              </w:rPr>
              <w:t xml:space="preserve"> </w:t>
            </w:r>
          </w:p>
          <w:p w14:paraId="44D61072" w14:textId="77777777" w:rsidR="00EA07FE" w:rsidRPr="00960BBA" w:rsidRDefault="00EA07FE" w:rsidP="0088110F">
            <w:pPr>
              <w:pStyle w:val="NormalWeb"/>
              <w:spacing w:before="0" w:beforeAutospacing="0" w:after="120" w:afterAutospacing="0" w:line="234" w:lineRule="atLeast"/>
              <w:jc w:val="both"/>
              <w:rPr>
                <w:rFonts w:ascii="Times New Roman" w:hAnsi="Times New Roman"/>
                <w:b/>
                <w:sz w:val="26"/>
                <w:szCs w:val="26"/>
              </w:rPr>
            </w:pPr>
            <w:r w:rsidRPr="00960BBA">
              <w:rPr>
                <w:rStyle w:val="fontstyle21"/>
                <w:i/>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258" w:type="dxa"/>
          </w:tcPr>
          <w:p w14:paraId="6341CAF1" w14:textId="77777777" w:rsidR="00EA07FE" w:rsidRPr="00960BBA" w:rsidRDefault="00EA07FE" w:rsidP="0088110F">
            <w:pPr>
              <w:spacing w:before="120" w:after="120"/>
              <w:ind w:firstLine="204"/>
              <w:jc w:val="both"/>
              <w:rPr>
                <w:iCs/>
                <w:sz w:val="26"/>
                <w:szCs w:val="26"/>
              </w:rPr>
            </w:pPr>
            <w:r w:rsidRPr="00960BBA">
              <w:rPr>
                <w:iCs/>
                <w:sz w:val="26"/>
                <w:szCs w:val="26"/>
              </w:rPr>
              <w:t xml:space="preserve">    Công chức tiếp nhận và trả kết quả nhập vào sổ theo dõi hồ sơ và phần mềm điện tử thực hiện như sau:</w:t>
            </w:r>
          </w:p>
          <w:p w14:paraId="6E135E1C" w14:textId="77777777" w:rsidR="00EA07FE" w:rsidRPr="00960BBA" w:rsidRDefault="00EA07FE" w:rsidP="0088110F">
            <w:pPr>
              <w:spacing w:before="120" w:after="120"/>
              <w:ind w:firstLine="204"/>
              <w:jc w:val="both"/>
              <w:rPr>
                <w:iCs/>
                <w:sz w:val="26"/>
                <w:szCs w:val="26"/>
              </w:rPr>
            </w:pPr>
            <w:r w:rsidRPr="00960BBA">
              <w:rPr>
                <w:iCs/>
                <w:sz w:val="26"/>
                <w:szCs w:val="26"/>
              </w:rPr>
              <w:t>- T</w:t>
            </w:r>
            <w:r w:rsidRPr="00960BBA">
              <w:rPr>
                <w:rStyle w:val="fontstyle21"/>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780E3AD9" w14:textId="77777777" w:rsidR="00EA07FE" w:rsidRPr="00960BBA" w:rsidRDefault="00EA07FE" w:rsidP="0088110F">
            <w:pPr>
              <w:spacing w:before="120" w:after="120"/>
              <w:ind w:firstLine="204"/>
              <w:jc w:val="both"/>
              <w:rPr>
                <w:iCs/>
                <w:sz w:val="26"/>
                <w:szCs w:val="26"/>
              </w:rPr>
            </w:pPr>
            <w:r w:rsidRPr="00960BBA">
              <w:rPr>
                <w:iCs/>
                <w:sz w:val="26"/>
                <w:szCs w:val="26"/>
              </w:rPr>
              <w:t xml:space="preserve">- </w:t>
            </w:r>
            <w:r w:rsidRPr="00960BBA">
              <w:rPr>
                <w:rStyle w:val="fontstyle21"/>
              </w:rPr>
              <w:t>Tổ chức, cá nhân nhận kết quả giải quyết thủ tục hành chính theo thời gian, địa điểm ghi trên Giấy tiếp nhận hồ sơ và hẹn trả kết quả (</w:t>
            </w:r>
            <w:r w:rsidRPr="00960BBA">
              <w:rPr>
                <w:iCs/>
                <w:sz w:val="26"/>
                <w:szCs w:val="26"/>
              </w:rPr>
              <w:t xml:space="preserve">xuất trình giấy hẹn trả kết quả). Công chức trả kết quả kiểm tra phiếu hẹn và yêu cầu người đến nhận kết quả ký nhận vào sổ và trao kết quả. </w:t>
            </w:r>
          </w:p>
          <w:p w14:paraId="54F49F93" w14:textId="77777777" w:rsidR="00EA07FE" w:rsidRPr="00960BBA" w:rsidRDefault="00EA07FE" w:rsidP="0088110F">
            <w:pPr>
              <w:spacing w:before="120" w:after="120"/>
              <w:ind w:firstLine="204"/>
              <w:jc w:val="both"/>
              <w:rPr>
                <w:iCs/>
                <w:sz w:val="26"/>
                <w:szCs w:val="26"/>
              </w:rPr>
            </w:pPr>
            <w:r w:rsidRPr="00960BBA">
              <w:rPr>
                <w:iCs/>
                <w:sz w:val="26"/>
                <w:szCs w:val="26"/>
              </w:rPr>
              <w:t>- Trường hợp nhận kết quả</w:t>
            </w:r>
            <w:r w:rsidRPr="00960BBA">
              <w:rPr>
                <w:sz w:val="26"/>
                <w:szCs w:val="26"/>
              </w:rPr>
              <w:t xml:space="preserve"> thông </w:t>
            </w:r>
            <w:r w:rsidRPr="00960BBA">
              <w:rPr>
                <w:sz w:val="26"/>
                <w:szCs w:val="26"/>
                <w:lang w:val="vi-VN"/>
              </w:rPr>
              <w:t xml:space="preserve">qua dịch vụ bưu chính </w:t>
            </w:r>
            <w:r w:rsidRPr="00960BBA">
              <w:rPr>
                <w:sz w:val="26"/>
                <w:szCs w:val="26"/>
              </w:rPr>
              <w:t>công ích. (</w:t>
            </w:r>
            <w:r w:rsidRPr="00960BBA">
              <w:rPr>
                <w:iCs/>
                <w:sz w:val="26"/>
                <w:szCs w:val="26"/>
              </w:rPr>
              <w:t>đăng ký</w:t>
            </w:r>
            <w:r w:rsidRPr="00960BBA">
              <w:rPr>
                <w:sz w:val="26"/>
                <w:szCs w:val="26"/>
              </w:rPr>
              <w:t xml:space="preserve"> theo hướng dẫn của Bưu điện)</w:t>
            </w:r>
            <w:r w:rsidRPr="00960BBA">
              <w:rPr>
                <w:rStyle w:val="fontstyle21"/>
              </w:rPr>
              <w:t xml:space="preserve"> (nếu có)</w:t>
            </w:r>
          </w:p>
          <w:p w14:paraId="479AB746" w14:textId="77777777" w:rsidR="00EA07FE" w:rsidRPr="00960BBA" w:rsidRDefault="00EA07FE" w:rsidP="0088110F">
            <w:pPr>
              <w:spacing w:before="120" w:after="120"/>
              <w:ind w:firstLine="204"/>
              <w:jc w:val="both"/>
              <w:rPr>
                <w:b/>
                <w:i/>
                <w:sz w:val="26"/>
                <w:szCs w:val="26"/>
                <w:lang w:val="pt-BR"/>
              </w:rPr>
            </w:pPr>
            <w:r w:rsidRPr="00960BBA">
              <w:rPr>
                <w:sz w:val="26"/>
                <w:szCs w:val="26"/>
              </w:rPr>
              <w:t>- Trường hợp nộp hồ sơ qua dịch vụ công trực tuyến, nhận kết quả trực tiếp tại Trung tâm KSTTHC và Phục vụ HCC, khi đi mang theo hồ sơ gốc để đối chiếu và nộp lại cho cán bộ tiếp nhận hồ sơ;</w:t>
            </w:r>
            <w:r w:rsidRPr="00960BBA">
              <w:rPr>
                <w:rStyle w:val="fontstyle21"/>
              </w:rPr>
              <w:t xml:space="preserve"> trường hợp đăng ký nhận kết quả trực tuyến thì thông qua Cổng Dịch vụ công trực tuyến. (nếu có)</w:t>
            </w:r>
          </w:p>
          <w:p w14:paraId="1575CF59" w14:textId="77777777" w:rsidR="00EA07FE" w:rsidRPr="00960BBA" w:rsidRDefault="00EA07FE" w:rsidP="0088110F">
            <w:pPr>
              <w:spacing w:before="120" w:after="120"/>
              <w:ind w:firstLine="204"/>
              <w:jc w:val="both"/>
              <w:rPr>
                <w:rStyle w:val="fontstyle21"/>
                <w:iCs/>
              </w:rPr>
            </w:pPr>
            <w:r w:rsidRPr="00960BBA">
              <w:rPr>
                <w:iCs/>
                <w:sz w:val="26"/>
                <w:szCs w:val="26"/>
              </w:rPr>
              <w:t>- Thời gian trả kết quả: Sáng: từ 07 giờ đến 11 giờ 30 phút; chiều: từ 13 giờ 30 đến 17 giờ của các ngày làm việc.</w:t>
            </w:r>
          </w:p>
        </w:tc>
        <w:tc>
          <w:tcPr>
            <w:tcW w:w="3118" w:type="dxa"/>
            <w:vAlign w:val="center"/>
          </w:tcPr>
          <w:p w14:paraId="63A057C8" w14:textId="77777777" w:rsidR="00EA07FE" w:rsidRPr="00960BB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960BBA">
              <w:rPr>
                <w:rFonts w:ascii="Times New Roman" w:hAnsi="Times New Roman"/>
                <w:b/>
                <w:bCs/>
                <w:i/>
                <w:sz w:val="26"/>
                <w:szCs w:val="26"/>
              </w:rPr>
              <w:t>½</w:t>
            </w:r>
            <w:r w:rsidRPr="00960BBA">
              <w:rPr>
                <w:rFonts w:ascii="Times New Roman" w:hAnsi="Times New Roman"/>
                <w:bCs/>
                <w:i/>
                <w:sz w:val="26"/>
                <w:szCs w:val="26"/>
              </w:rPr>
              <w:t xml:space="preserve"> ngày</w:t>
            </w:r>
          </w:p>
        </w:tc>
        <w:tc>
          <w:tcPr>
            <w:tcW w:w="1163" w:type="dxa"/>
          </w:tcPr>
          <w:p w14:paraId="19547451" w14:textId="77777777" w:rsidR="00EA07FE" w:rsidRPr="00960BBA"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6DBDECA3"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 b. Thành phần, số lượng hồ sơ:</w:t>
      </w:r>
    </w:p>
    <w:p w14:paraId="2A2C1989"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lang w:eastAsia="vi-VN"/>
        </w:rPr>
      </w:pPr>
      <w:r w:rsidRPr="007D038B">
        <w:rPr>
          <w:rFonts w:ascii="Times New Roman" w:hAnsi="Times New Roman"/>
          <w:sz w:val="28"/>
          <w:szCs w:val="28"/>
        </w:rPr>
        <w:t>- Thành phần hồ sơ :</w:t>
      </w:r>
    </w:p>
    <w:p w14:paraId="78DC5B08"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 01 </w:t>
      </w:r>
      <w:r w:rsidRPr="007D038B">
        <w:rPr>
          <w:rFonts w:ascii="Times New Roman" w:hAnsi="Times New Roman"/>
          <w:sz w:val="28"/>
          <w:szCs w:val="28"/>
          <w:lang w:val="vi-VN"/>
        </w:rPr>
        <w:t>(một) bộ.</w:t>
      </w:r>
    </w:p>
    <w:p w14:paraId="389D3FF0"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 :</w:t>
      </w:r>
      <w:r w:rsidRPr="007D038B">
        <w:rPr>
          <w:sz w:val="28"/>
          <w:szCs w:val="28"/>
          <w:lang w:val="vi-VN"/>
        </w:rPr>
        <w:t xml:space="preserve"> </w:t>
      </w:r>
      <w:r w:rsidRPr="007D038B">
        <w:rPr>
          <w:rFonts w:ascii="Times New Roman" w:hAnsi="Times New Roman"/>
          <w:sz w:val="28"/>
          <w:szCs w:val="28"/>
          <w:lang w:val="vi-VN"/>
        </w:rPr>
        <w:t>Tổ chức, công dân.</w:t>
      </w:r>
    </w:p>
    <w:p w14:paraId="03AAA1BF"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
          <w:bCs/>
          <w:sz w:val="28"/>
          <w:szCs w:val="28"/>
        </w:rPr>
        <w:lastRenderedPageBreak/>
        <w:t>d. Cơ quan giải quyết thủ tục hành chính</w:t>
      </w:r>
      <w:r w:rsidRPr="007D038B">
        <w:rPr>
          <w:rFonts w:ascii="Times New Roman" w:hAnsi="Times New Roman"/>
          <w:bCs/>
          <w:i/>
          <w:sz w:val="28"/>
          <w:szCs w:val="28"/>
        </w:rPr>
        <w:t>:</w:t>
      </w:r>
      <w:r w:rsidRPr="007D038B">
        <w:rPr>
          <w:rFonts w:ascii="Times New Roman" w:hAnsi="Times New Roman"/>
          <w:bCs/>
          <w:sz w:val="28"/>
          <w:szCs w:val="28"/>
        </w:rPr>
        <w:t xml:space="preserve"> </w:t>
      </w:r>
    </w:p>
    <w:p w14:paraId="440BE1C5"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pacing w:val="-4"/>
          <w:sz w:val="28"/>
          <w:szCs w:val="28"/>
        </w:rPr>
      </w:pPr>
      <w:r w:rsidRPr="007D038B">
        <w:rPr>
          <w:rFonts w:ascii="Times New Roman" w:hAnsi="Times New Roman"/>
          <w:bCs/>
          <w:sz w:val="28"/>
          <w:szCs w:val="28"/>
        </w:rPr>
        <w:t xml:space="preserve">    + </w:t>
      </w:r>
      <w:r w:rsidRPr="007D038B">
        <w:rPr>
          <w:rFonts w:ascii="Times New Roman" w:hAnsi="Times New Roman"/>
          <w:spacing w:val="-4"/>
          <w:sz w:val="28"/>
          <w:szCs w:val="28"/>
          <w:lang w:val="vi-VN"/>
        </w:rPr>
        <w:t>Cơ quan có thẩm quyền quyết định theo quy định: Sở Giáo dục và Đào tạo</w:t>
      </w:r>
      <w:r w:rsidRPr="007D038B">
        <w:rPr>
          <w:rFonts w:ascii="Times New Roman" w:hAnsi="Times New Roman"/>
          <w:spacing w:val="-4"/>
          <w:sz w:val="28"/>
          <w:szCs w:val="28"/>
        </w:rPr>
        <w:t>.</w:t>
      </w:r>
    </w:p>
    <w:p w14:paraId="16E1240D" w14:textId="77777777" w:rsidR="00EA07FE" w:rsidRPr="007D038B" w:rsidRDefault="00EA07FE" w:rsidP="00EA07FE">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pacing w:val="-4"/>
          <w:sz w:val="28"/>
          <w:szCs w:val="28"/>
        </w:rPr>
        <w:t xml:space="preserve">    + </w:t>
      </w:r>
      <w:r w:rsidRPr="007D038B">
        <w:rPr>
          <w:rFonts w:ascii="Times New Roman" w:hAnsi="Times New Roman"/>
          <w:sz w:val="28"/>
          <w:szCs w:val="28"/>
          <w:lang w:val="vi-VN"/>
        </w:rPr>
        <w:t>Cơ quan hoặc người có thẩm quyền được ủy quyền hoặc phân cấp thực hiện: Không</w:t>
      </w:r>
      <w:r w:rsidRPr="007D038B">
        <w:rPr>
          <w:rFonts w:ascii="Times New Roman" w:hAnsi="Times New Roman"/>
          <w:sz w:val="28"/>
          <w:szCs w:val="28"/>
        </w:rPr>
        <w:t>.</w:t>
      </w:r>
    </w:p>
    <w:p w14:paraId="5630C643" w14:textId="77777777" w:rsidR="00EA07FE" w:rsidRPr="007D038B" w:rsidRDefault="00EA07FE" w:rsidP="00EA07FE">
      <w:pPr>
        <w:widowControl w:val="0"/>
        <w:autoSpaceDE w:val="0"/>
        <w:autoSpaceDN w:val="0"/>
        <w:adjustRightInd w:val="0"/>
        <w:spacing w:before="120" w:after="120"/>
        <w:ind w:firstLine="720"/>
        <w:jc w:val="both"/>
        <w:rPr>
          <w:sz w:val="28"/>
          <w:szCs w:val="28"/>
          <w:lang w:val="vi-VN"/>
        </w:rPr>
      </w:pPr>
      <w:r w:rsidRPr="007D038B">
        <w:rPr>
          <w:sz w:val="28"/>
          <w:szCs w:val="28"/>
        </w:rPr>
        <w:t xml:space="preserve">    + </w:t>
      </w:r>
      <w:r w:rsidRPr="007D038B">
        <w:rPr>
          <w:sz w:val="28"/>
          <w:szCs w:val="28"/>
          <w:lang w:val="vi-VN"/>
        </w:rPr>
        <w:t>Cơ quan trực tiếp thực hiện thủ tục hành chính: Sở Giáo dục và Đào tạo</w:t>
      </w:r>
    </w:p>
    <w:p w14:paraId="2832D361" w14:textId="77777777" w:rsidR="00EA07FE" w:rsidRPr="007D038B" w:rsidRDefault="00EA07FE" w:rsidP="00EA07FE">
      <w:pPr>
        <w:widowControl w:val="0"/>
        <w:autoSpaceDE w:val="0"/>
        <w:autoSpaceDN w:val="0"/>
        <w:adjustRightInd w:val="0"/>
        <w:spacing w:before="120" w:after="120"/>
        <w:ind w:firstLine="720"/>
        <w:jc w:val="both"/>
        <w:rPr>
          <w:sz w:val="28"/>
          <w:szCs w:val="28"/>
          <w:lang w:val="vi-VN"/>
        </w:rPr>
      </w:pPr>
      <w:r w:rsidRPr="00212A1E">
        <w:rPr>
          <w:b/>
          <w:bCs/>
          <w:sz w:val="28"/>
          <w:szCs w:val="28"/>
          <w:lang w:val="vi-VN"/>
        </w:rPr>
        <w:t>đ</w:t>
      </w:r>
      <w:r w:rsidRPr="007D038B">
        <w:rPr>
          <w:b/>
          <w:bCs/>
          <w:sz w:val="28"/>
          <w:szCs w:val="28"/>
          <w:lang w:val="vi-VN"/>
        </w:rPr>
        <w:t xml:space="preserve">. Kết quả thực hiện thủ tục hành chính </w:t>
      </w:r>
      <w:r w:rsidRPr="007D038B">
        <w:rPr>
          <w:bCs/>
          <w:i/>
          <w:sz w:val="28"/>
          <w:szCs w:val="28"/>
          <w:lang w:val="vi-VN"/>
        </w:rPr>
        <w:t>:</w:t>
      </w:r>
      <w:r w:rsidRPr="00212A1E">
        <w:rPr>
          <w:bCs/>
          <w:sz w:val="28"/>
          <w:szCs w:val="28"/>
          <w:lang w:val="vi-VN"/>
        </w:rPr>
        <w:t xml:space="preserve"> </w:t>
      </w:r>
      <w:r w:rsidRPr="007D038B">
        <w:rPr>
          <w:sz w:val="28"/>
          <w:szCs w:val="28"/>
          <w:lang w:val="vi-VN"/>
        </w:rPr>
        <w:t>Văn bản trả lời, kết luận của Sở Giáo dục và Đào tạo.</w:t>
      </w:r>
    </w:p>
    <w:p w14:paraId="40E3FE50" w14:textId="77777777" w:rsidR="00EA07FE" w:rsidRPr="007D038B" w:rsidRDefault="00EA07FE" w:rsidP="00EA07FE">
      <w:pPr>
        <w:pStyle w:val="NormalWeb"/>
        <w:shd w:val="clear" w:color="auto" w:fill="FFFFFF"/>
        <w:spacing w:before="120" w:beforeAutospacing="0" w:after="120" w:afterAutospacing="0"/>
        <w:jc w:val="both"/>
        <w:rPr>
          <w:rFonts w:ascii="Times New Roman" w:hAnsi="Times New Roman"/>
          <w:bCs/>
          <w:i/>
          <w:sz w:val="28"/>
          <w:szCs w:val="28"/>
          <w:lang w:val="vi-VN"/>
        </w:rPr>
      </w:pPr>
      <w:r w:rsidRPr="007D038B">
        <w:rPr>
          <w:rFonts w:ascii="Times New Roman" w:hAnsi="Times New Roman"/>
          <w:bCs/>
          <w:sz w:val="28"/>
          <w:szCs w:val="28"/>
          <w:lang w:val="vi-VN"/>
        </w:rPr>
        <w:t xml:space="preserve">          </w:t>
      </w:r>
      <w:r w:rsidRPr="007D038B">
        <w:rPr>
          <w:rFonts w:ascii="Times New Roman" w:hAnsi="Times New Roman"/>
          <w:b/>
          <w:bCs/>
          <w:sz w:val="28"/>
          <w:szCs w:val="28"/>
          <w:lang w:val="vi-VN"/>
        </w:rPr>
        <w:t xml:space="preserve"> </w:t>
      </w:r>
      <w:r w:rsidRPr="00212A1E">
        <w:rPr>
          <w:rFonts w:ascii="Times New Roman" w:hAnsi="Times New Roman"/>
          <w:b/>
          <w:bCs/>
          <w:sz w:val="28"/>
          <w:szCs w:val="28"/>
          <w:lang w:val="vi-VN"/>
        </w:rPr>
        <w:t>e</w:t>
      </w:r>
      <w:r w:rsidRPr="007D038B">
        <w:rPr>
          <w:rFonts w:ascii="Times New Roman" w:hAnsi="Times New Roman"/>
          <w:b/>
          <w:bCs/>
          <w:sz w:val="28"/>
          <w:szCs w:val="28"/>
          <w:lang w:val="vi-VN"/>
        </w:rPr>
        <w:t>. Phí, lệ phí:</w:t>
      </w:r>
      <w:r w:rsidRPr="007D038B">
        <w:rPr>
          <w:rFonts w:ascii="Times New Roman" w:hAnsi="Times New Roman"/>
          <w:sz w:val="28"/>
          <w:szCs w:val="28"/>
          <w:lang w:val="vi-VN"/>
        </w:rPr>
        <w:t> </w:t>
      </w:r>
      <w:r w:rsidRPr="007D038B">
        <w:rPr>
          <w:rFonts w:ascii="Times New Roman" w:hAnsi="Times New Roman"/>
          <w:i/>
          <w:sz w:val="28"/>
          <w:szCs w:val="28"/>
          <w:lang w:val="vi-VN"/>
        </w:rPr>
        <w:t>Không.</w:t>
      </w:r>
    </w:p>
    <w:p w14:paraId="05A0273F" w14:textId="77777777" w:rsidR="00EA07FE" w:rsidRPr="00212A1E" w:rsidRDefault="00EA07FE" w:rsidP="00EA07FE">
      <w:pPr>
        <w:pStyle w:val="NormalWeb"/>
        <w:shd w:val="clear" w:color="auto" w:fill="FFFFFF"/>
        <w:spacing w:before="120" w:beforeAutospacing="0" w:after="120" w:afterAutospacing="0"/>
        <w:ind w:firstLine="720"/>
        <w:jc w:val="both"/>
        <w:rPr>
          <w:rFonts w:ascii="Times New Roman" w:hAnsi="Times New Roman"/>
          <w:bCs/>
          <w:i/>
          <w:sz w:val="28"/>
          <w:szCs w:val="28"/>
          <w:lang w:val="vi-VN"/>
        </w:rPr>
      </w:pPr>
      <w:r w:rsidRPr="007D038B">
        <w:rPr>
          <w:rFonts w:ascii="Times New Roman" w:hAnsi="Times New Roman"/>
          <w:b/>
          <w:bCs/>
          <w:i/>
          <w:sz w:val="28"/>
          <w:szCs w:val="28"/>
          <w:lang w:val="vi-VN"/>
        </w:rPr>
        <w:t xml:space="preserve"> </w:t>
      </w:r>
      <w:r w:rsidRPr="00212A1E">
        <w:rPr>
          <w:rFonts w:ascii="Times New Roman" w:hAnsi="Times New Roman"/>
          <w:b/>
          <w:bCs/>
          <w:sz w:val="28"/>
          <w:szCs w:val="28"/>
          <w:lang w:val="vi-VN"/>
        </w:rPr>
        <w:t xml:space="preserve">g. Tên mẫu đơn, mẫu tờ khai </w:t>
      </w:r>
      <w:r w:rsidRPr="00212A1E">
        <w:rPr>
          <w:rFonts w:ascii="Times New Roman" w:hAnsi="Times New Roman"/>
          <w:bCs/>
          <w:i/>
          <w:sz w:val="28"/>
          <w:szCs w:val="28"/>
          <w:lang w:val="vi-VN"/>
        </w:rPr>
        <w:t>:</w:t>
      </w:r>
      <w:r w:rsidRPr="00212A1E">
        <w:rPr>
          <w:rFonts w:ascii="Times New Roman" w:hAnsi="Times New Roman"/>
          <w:i/>
          <w:sz w:val="28"/>
          <w:szCs w:val="28"/>
          <w:lang w:val="vi-VN"/>
        </w:rPr>
        <w:t xml:space="preserve"> Không.</w:t>
      </w:r>
    </w:p>
    <w:p w14:paraId="6C0E49BE" w14:textId="77777777" w:rsidR="00EA07FE" w:rsidRPr="007D038B" w:rsidRDefault="00EA07FE" w:rsidP="00EA07FE">
      <w:pPr>
        <w:widowControl w:val="0"/>
        <w:autoSpaceDE w:val="0"/>
        <w:autoSpaceDN w:val="0"/>
        <w:adjustRightInd w:val="0"/>
        <w:spacing w:before="120" w:after="120"/>
        <w:ind w:firstLine="720"/>
        <w:jc w:val="both"/>
        <w:rPr>
          <w:sz w:val="28"/>
          <w:szCs w:val="28"/>
          <w:lang w:val="vi-VN"/>
        </w:rPr>
      </w:pPr>
      <w:r w:rsidRPr="007D038B">
        <w:rPr>
          <w:b/>
          <w:bCs/>
          <w:sz w:val="28"/>
          <w:szCs w:val="28"/>
          <w:lang w:val="hr-HR"/>
        </w:rPr>
        <w:t xml:space="preserve"> h</w:t>
      </w:r>
      <w:r w:rsidRPr="007D038B">
        <w:rPr>
          <w:b/>
          <w:bCs/>
          <w:i/>
          <w:sz w:val="28"/>
          <w:szCs w:val="28"/>
          <w:lang w:val="hr-HR"/>
        </w:rPr>
        <w:t>.</w:t>
      </w:r>
      <w:r w:rsidRPr="007D038B">
        <w:rPr>
          <w:b/>
          <w:bCs/>
          <w:sz w:val="28"/>
          <w:szCs w:val="28"/>
          <w:lang w:val="hr-HR"/>
        </w:rPr>
        <w:t xml:space="preserve"> Yêu cầu, điều kiện thực hiện thủ tục hành chính </w:t>
      </w:r>
      <w:r w:rsidRPr="007D038B">
        <w:rPr>
          <w:bCs/>
          <w:i/>
          <w:sz w:val="28"/>
          <w:szCs w:val="28"/>
          <w:lang w:val="hr-HR"/>
        </w:rPr>
        <w:t>:</w:t>
      </w:r>
      <w:r w:rsidRPr="007D038B">
        <w:rPr>
          <w:sz w:val="28"/>
          <w:szCs w:val="28"/>
          <w:lang w:val="vi-VN"/>
        </w:rPr>
        <w:t xml:space="preserve"> Tổ chức, cá nhân không thống nhất quyết định, hành vi hành chính của cơ quan hành chính, cá nhân có thẩm quyền.</w:t>
      </w:r>
    </w:p>
    <w:p w14:paraId="7B2FDE27" w14:textId="77777777" w:rsidR="00EA07FE" w:rsidRPr="007D038B" w:rsidRDefault="00EA07FE" w:rsidP="00EA07FE">
      <w:pPr>
        <w:widowControl w:val="0"/>
        <w:autoSpaceDE w:val="0"/>
        <w:autoSpaceDN w:val="0"/>
        <w:adjustRightInd w:val="0"/>
        <w:spacing w:before="120" w:after="120"/>
        <w:ind w:firstLine="720"/>
        <w:jc w:val="both"/>
        <w:rPr>
          <w:b/>
          <w:i/>
          <w:spacing w:val="-8"/>
          <w:sz w:val="28"/>
          <w:szCs w:val="28"/>
          <w:lang w:val="hr-HR"/>
        </w:rPr>
      </w:pPr>
      <w:r w:rsidRPr="007D038B">
        <w:rPr>
          <w:b/>
          <w:bCs/>
          <w:sz w:val="28"/>
          <w:szCs w:val="28"/>
          <w:lang w:val="hr-HR"/>
        </w:rPr>
        <w:t xml:space="preserve"> </w:t>
      </w:r>
      <w:r w:rsidRPr="007D038B">
        <w:rPr>
          <w:b/>
          <w:bCs/>
          <w:sz w:val="28"/>
          <w:szCs w:val="28"/>
          <w:lang w:val="vi-VN"/>
        </w:rPr>
        <w:t>i</w:t>
      </w:r>
      <w:r w:rsidRPr="007D038B">
        <w:rPr>
          <w:b/>
          <w:bCs/>
          <w:i/>
          <w:sz w:val="28"/>
          <w:szCs w:val="28"/>
          <w:lang w:val="hr-HR"/>
        </w:rPr>
        <w:t>.</w:t>
      </w:r>
      <w:r w:rsidRPr="007D038B">
        <w:rPr>
          <w:b/>
          <w:bCs/>
          <w:sz w:val="28"/>
          <w:szCs w:val="28"/>
          <w:lang w:val="hr-HR"/>
        </w:rPr>
        <w:t xml:space="preserve"> </w:t>
      </w:r>
      <w:r w:rsidRPr="007D038B">
        <w:rPr>
          <w:b/>
          <w:bCs/>
          <w:sz w:val="28"/>
          <w:szCs w:val="28"/>
          <w:lang w:val="vi-VN"/>
        </w:rPr>
        <w:t>C</w:t>
      </w:r>
      <w:r w:rsidRPr="007D038B">
        <w:rPr>
          <w:b/>
          <w:bCs/>
          <w:sz w:val="28"/>
          <w:szCs w:val="28"/>
          <w:lang w:val="hr-HR"/>
        </w:rPr>
        <w:t>ă</w:t>
      </w:r>
      <w:r w:rsidRPr="007D038B">
        <w:rPr>
          <w:b/>
          <w:bCs/>
          <w:sz w:val="28"/>
          <w:szCs w:val="28"/>
          <w:lang w:val="vi-VN"/>
        </w:rPr>
        <w:t>n</w:t>
      </w:r>
      <w:r w:rsidRPr="007D038B">
        <w:rPr>
          <w:b/>
          <w:bCs/>
          <w:sz w:val="28"/>
          <w:szCs w:val="28"/>
          <w:lang w:val="hr-HR"/>
        </w:rPr>
        <w:t xml:space="preserve"> </w:t>
      </w:r>
      <w:r w:rsidRPr="007D038B">
        <w:rPr>
          <w:b/>
          <w:bCs/>
          <w:sz w:val="28"/>
          <w:szCs w:val="28"/>
          <w:lang w:val="vi-VN"/>
        </w:rPr>
        <w:t>cứ</w:t>
      </w:r>
      <w:r w:rsidRPr="007D038B">
        <w:rPr>
          <w:b/>
          <w:bCs/>
          <w:sz w:val="28"/>
          <w:szCs w:val="28"/>
          <w:lang w:val="hr-HR"/>
        </w:rPr>
        <w:t xml:space="preserve"> </w:t>
      </w:r>
      <w:r w:rsidRPr="007D038B">
        <w:rPr>
          <w:b/>
          <w:bCs/>
          <w:sz w:val="28"/>
          <w:szCs w:val="28"/>
          <w:lang w:val="vi-VN"/>
        </w:rPr>
        <w:t>ph</w:t>
      </w:r>
      <w:r w:rsidRPr="007D038B">
        <w:rPr>
          <w:b/>
          <w:bCs/>
          <w:sz w:val="28"/>
          <w:szCs w:val="28"/>
          <w:lang w:val="hr-HR"/>
        </w:rPr>
        <w:t>á</w:t>
      </w:r>
      <w:r w:rsidRPr="007D038B">
        <w:rPr>
          <w:b/>
          <w:bCs/>
          <w:sz w:val="28"/>
          <w:szCs w:val="28"/>
          <w:lang w:val="vi-VN"/>
        </w:rPr>
        <w:t>p</w:t>
      </w:r>
      <w:r w:rsidRPr="007D038B">
        <w:rPr>
          <w:b/>
          <w:bCs/>
          <w:sz w:val="28"/>
          <w:szCs w:val="28"/>
          <w:lang w:val="hr-HR"/>
        </w:rPr>
        <w:t xml:space="preserve"> </w:t>
      </w:r>
      <w:r w:rsidRPr="007D038B">
        <w:rPr>
          <w:b/>
          <w:bCs/>
          <w:sz w:val="28"/>
          <w:szCs w:val="28"/>
          <w:lang w:val="vi-VN"/>
        </w:rPr>
        <w:t>l</w:t>
      </w:r>
      <w:r w:rsidRPr="007D038B">
        <w:rPr>
          <w:b/>
          <w:bCs/>
          <w:sz w:val="28"/>
          <w:szCs w:val="28"/>
          <w:lang w:val="hr-HR"/>
        </w:rPr>
        <w:t xml:space="preserve">ý </w:t>
      </w:r>
      <w:r w:rsidRPr="007D038B">
        <w:rPr>
          <w:b/>
          <w:bCs/>
          <w:sz w:val="28"/>
          <w:szCs w:val="28"/>
          <w:lang w:val="vi-VN"/>
        </w:rPr>
        <w:t>của</w:t>
      </w:r>
      <w:r w:rsidRPr="007D038B">
        <w:rPr>
          <w:b/>
          <w:bCs/>
          <w:sz w:val="28"/>
          <w:szCs w:val="28"/>
          <w:lang w:val="hr-HR"/>
        </w:rPr>
        <w:t xml:space="preserve"> </w:t>
      </w:r>
      <w:r w:rsidRPr="007D038B">
        <w:rPr>
          <w:b/>
          <w:bCs/>
          <w:sz w:val="28"/>
          <w:szCs w:val="28"/>
          <w:lang w:val="vi-VN"/>
        </w:rPr>
        <w:t>thủ</w:t>
      </w:r>
      <w:r w:rsidRPr="007D038B">
        <w:rPr>
          <w:b/>
          <w:bCs/>
          <w:sz w:val="28"/>
          <w:szCs w:val="28"/>
          <w:lang w:val="hr-HR"/>
        </w:rPr>
        <w:t xml:space="preserve"> </w:t>
      </w:r>
      <w:r w:rsidRPr="007D038B">
        <w:rPr>
          <w:b/>
          <w:bCs/>
          <w:sz w:val="28"/>
          <w:szCs w:val="28"/>
          <w:lang w:val="vi-VN"/>
        </w:rPr>
        <w:t>tục</w:t>
      </w:r>
      <w:r w:rsidRPr="007D038B">
        <w:rPr>
          <w:b/>
          <w:bCs/>
          <w:sz w:val="28"/>
          <w:szCs w:val="28"/>
          <w:lang w:val="hr-HR"/>
        </w:rPr>
        <w:t xml:space="preserve"> </w:t>
      </w:r>
      <w:r w:rsidRPr="007D038B">
        <w:rPr>
          <w:b/>
          <w:bCs/>
          <w:sz w:val="28"/>
          <w:szCs w:val="28"/>
          <w:lang w:val="vi-VN"/>
        </w:rPr>
        <w:t>h</w:t>
      </w:r>
      <w:r w:rsidRPr="007D038B">
        <w:rPr>
          <w:b/>
          <w:bCs/>
          <w:sz w:val="28"/>
          <w:szCs w:val="28"/>
          <w:lang w:val="hr-HR"/>
        </w:rPr>
        <w:t>à</w:t>
      </w:r>
      <w:r w:rsidRPr="007D038B">
        <w:rPr>
          <w:b/>
          <w:bCs/>
          <w:sz w:val="28"/>
          <w:szCs w:val="28"/>
          <w:lang w:val="vi-VN"/>
        </w:rPr>
        <w:t>nh</w:t>
      </w:r>
      <w:r w:rsidRPr="007D038B">
        <w:rPr>
          <w:b/>
          <w:bCs/>
          <w:sz w:val="28"/>
          <w:szCs w:val="28"/>
          <w:lang w:val="hr-HR"/>
        </w:rPr>
        <w:t xml:space="preserve"> </w:t>
      </w:r>
      <w:r w:rsidRPr="007D038B">
        <w:rPr>
          <w:b/>
          <w:bCs/>
          <w:sz w:val="28"/>
          <w:szCs w:val="28"/>
          <w:lang w:val="vi-VN"/>
        </w:rPr>
        <w:t>ch</w:t>
      </w:r>
      <w:r w:rsidRPr="007D038B">
        <w:rPr>
          <w:b/>
          <w:bCs/>
          <w:sz w:val="28"/>
          <w:szCs w:val="28"/>
          <w:lang w:val="hr-HR"/>
        </w:rPr>
        <w:t>í</w:t>
      </w:r>
      <w:r w:rsidRPr="007D038B">
        <w:rPr>
          <w:b/>
          <w:bCs/>
          <w:sz w:val="28"/>
          <w:szCs w:val="28"/>
          <w:lang w:val="vi-VN"/>
        </w:rPr>
        <w:t>nh</w:t>
      </w:r>
      <w:r w:rsidRPr="007D038B">
        <w:rPr>
          <w:b/>
          <w:i/>
          <w:spacing w:val="-8"/>
          <w:sz w:val="28"/>
          <w:szCs w:val="28"/>
          <w:lang w:val="hr-HR"/>
        </w:rPr>
        <w:t>:</w:t>
      </w:r>
    </w:p>
    <w:p w14:paraId="766A802A" w14:textId="77777777" w:rsidR="00EA07FE" w:rsidRPr="007D038B" w:rsidRDefault="00EA07FE" w:rsidP="00EA07FE">
      <w:pPr>
        <w:widowControl w:val="0"/>
        <w:autoSpaceDE w:val="0"/>
        <w:autoSpaceDN w:val="0"/>
        <w:adjustRightInd w:val="0"/>
        <w:spacing w:before="120" w:after="120"/>
        <w:ind w:firstLine="720"/>
        <w:jc w:val="both"/>
        <w:rPr>
          <w:sz w:val="28"/>
          <w:szCs w:val="28"/>
          <w:lang w:val="vi-VN"/>
        </w:rPr>
      </w:pPr>
      <w:r w:rsidRPr="007D038B">
        <w:rPr>
          <w:b/>
          <w:i/>
          <w:spacing w:val="-8"/>
          <w:sz w:val="28"/>
          <w:szCs w:val="28"/>
          <w:lang w:val="hr-HR"/>
        </w:rPr>
        <w:t xml:space="preserve"> </w:t>
      </w:r>
      <w:r w:rsidRPr="007D038B">
        <w:rPr>
          <w:sz w:val="28"/>
          <w:szCs w:val="28"/>
          <w:lang w:val="vi-VN"/>
        </w:rPr>
        <w:t>Luật Khiếu nại, số 02/2011/QH13, ngày 11 tháng 11 năm 2011.</w:t>
      </w:r>
    </w:p>
    <w:p w14:paraId="32B9BA29" w14:textId="77777777" w:rsidR="00EA07FE" w:rsidRPr="007D038B" w:rsidRDefault="00EA07FE" w:rsidP="00EA07FE">
      <w:pPr>
        <w:pStyle w:val="NormalWeb"/>
        <w:shd w:val="clear" w:color="auto" w:fill="FFFFFF"/>
        <w:spacing w:before="120" w:beforeAutospacing="0" w:after="120" w:afterAutospacing="0"/>
        <w:ind w:firstLine="709"/>
        <w:jc w:val="both"/>
        <w:rPr>
          <w:rFonts w:ascii="Times New Roman" w:hAnsi="Times New Roman"/>
          <w:i/>
          <w:sz w:val="28"/>
          <w:szCs w:val="28"/>
          <w:lang w:val="vi-VN"/>
        </w:rPr>
      </w:pPr>
      <w:r w:rsidRPr="007D038B">
        <w:rPr>
          <w:rFonts w:ascii="Times New Roman" w:hAnsi="Times New Roman"/>
          <w:b/>
          <w:sz w:val="28"/>
          <w:szCs w:val="28"/>
          <w:lang w:val="vi-VN"/>
        </w:rPr>
        <w:t>k</w:t>
      </w:r>
      <w:r w:rsidRPr="007D038B">
        <w:rPr>
          <w:rFonts w:ascii="Times New Roman" w:hAnsi="Times New Roman"/>
          <w:b/>
          <w:sz w:val="28"/>
          <w:szCs w:val="28"/>
          <w:lang w:val="hr-HR"/>
        </w:rPr>
        <w:t xml:space="preserve">. </w:t>
      </w:r>
      <w:r w:rsidRPr="007D038B">
        <w:rPr>
          <w:rFonts w:ascii="Times New Roman" w:hAnsi="Times New Roman"/>
          <w:b/>
          <w:sz w:val="28"/>
          <w:szCs w:val="28"/>
          <w:lang w:val="vi-VN"/>
        </w:rPr>
        <w:t>L</w:t>
      </w:r>
      <w:r w:rsidRPr="007D038B">
        <w:rPr>
          <w:rFonts w:ascii="Times New Roman" w:hAnsi="Times New Roman"/>
          <w:b/>
          <w:sz w:val="28"/>
          <w:szCs w:val="28"/>
          <w:lang w:val="hr-HR"/>
        </w:rPr>
        <w:t>ư</w:t>
      </w:r>
      <w:r w:rsidRPr="007D038B">
        <w:rPr>
          <w:rFonts w:ascii="Times New Roman" w:hAnsi="Times New Roman"/>
          <w:b/>
          <w:sz w:val="28"/>
          <w:szCs w:val="28"/>
          <w:lang w:val="vi-VN"/>
        </w:rPr>
        <w:t>u</w:t>
      </w:r>
      <w:r w:rsidRPr="007D038B">
        <w:rPr>
          <w:rFonts w:ascii="Times New Roman" w:hAnsi="Times New Roman"/>
          <w:b/>
          <w:sz w:val="28"/>
          <w:szCs w:val="28"/>
          <w:lang w:val="hr-HR"/>
        </w:rPr>
        <w:t xml:space="preserve"> </w:t>
      </w:r>
      <w:r w:rsidRPr="007D038B">
        <w:rPr>
          <w:rFonts w:ascii="Times New Roman" w:hAnsi="Times New Roman"/>
          <w:b/>
          <w:sz w:val="28"/>
          <w:szCs w:val="28"/>
          <w:lang w:val="vi-VN"/>
        </w:rPr>
        <w:t>hồ</w:t>
      </w:r>
      <w:r w:rsidRPr="007D038B">
        <w:rPr>
          <w:rFonts w:ascii="Times New Roman" w:hAnsi="Times New Roman"/>
          <w:b/>
          <w:sz w:val="28"/>
          <w:szCs w:val="28"/>
          <w:lang w:val="hr-HR"/>
        </w:rPr>
        <w:t xml:space="preserve"> </w:t>
      </w:r>
      <w:r w:rsidRPr="007D038B">
        <w:rPr>
          <w:rFonts w:ascii="Times New Roman" w:hAnsi="Times New Roman"/>
          <w:b/>
          <w:sz w:val="28"/>
          <w:szCs w:val="28"/>
          <w:lang w:val="vi-VN"/>
        </w:rPr>
        <w:t>s</w:t>
      </w:r>
      <w:r w:rsidRPr="007D038B">
        <w:rPr>
          <w:rFonts w:ascii="Times New Roman" w:hAnsi="Times New Roman"/>
          <w:b/>
          <w:sz w:val="28"/>
          <w:szCs w:val="28"/>
          <w:lang w:val="hr-HR"/>
        </w:rPr>
        <w:t>ơ (</w:t>
      </w:r>
      <w:r w:rsidRPr="007D038B">
        <w:rPr>
          <w:rFonts w:ascii="Times New Roman" w:hAnsi="Times New Roman"/>
          <w:b/>
          <w:sz w:val="28"/>
          <w:szCs w:val="28"/>
          <w:lang w:val="vi-VN"/>
        </w:rPr>
        <w:t>ISO</w:t>
      </w:r>
      <w:r w:rsidRPr="007D038B">
        <w:rPr>
          <w:rFonts w:ascii="Times New Roman" w:hAnsi="Times New Roman"/>
          <w:b/>
          <w:sz w:val="28"/>
          <w:szCs w:val="28"/>
          <w:lang w:val="hr-HR"/>
        </w:rPr>
        <w:t>)</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8"/>
      </w:tblGrid>
      <w:tr w:rsidR="00EA07FE" w:rsidRPr="007D038B" w14:paraId="27BFECC9" w14:textId="77777777" w:rsidTr="0088110F">
        <w:trPr>
          <w:trHeight w:val="517"/>
        </w:trPr>
        <w:tc>
          <w:tcPr>
            <w:tcW w:w="2695" w:type="pct"/>
            <w:vAlign w:val="center"/>
          </w:tcPr>
          <w:p w14:paraId="1A277E14" w14:textId="77777777" w:rsidR="00EA07FE" w:rsidRPr="007D038B" w:rsidRDefault="00EA07FE" w:rsidP="0088110F">
            <w:pPr>
              <w:spacing w:before="40" w:after="40"/>
              <w:jc w:val="center"/>
              <w:rPr>
                <w:sz w:val="28"/>
                <w:szCs w:val="28"/>
                <w:lang w:val="vi-VN"/>
              </w:rPr>
            </w:pPr>
            <w:r w:rsidRPr="007D038B">
              <w:rPr>
                <w:b/>
                <w:bCs/>
                <w:sz w:val="28"/>
                <w:szCs w:val="28"/>
                <w:lang w:val="vi-VN"/>
              </w:rPr>
              <w:t>Thành phần hồ sơ lưu</w:t>
            </w:r>
          </w:p>
        </w:tc>
        <w:tc>
          <w:tcPr>
            <w:tcW w:w="1088" w:type="pct"/>
            <w:vAlign w:val="center"/>
          </w:tcPr>
          <w:p w14:paraId="781C8E2B"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vAlign w:val="center"/>
          </w:tcPr>
          <w:p w14:paraId="7A86FDB4"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7D038B" w14:paraId="53034992" w14:textId="77777777" w:rsidTr="0088110F">
        <w:trPr>
          <w:trHeight w:val="517"/>
        </w:trPr>
        <w:tc>
          <w:tcPr>
            <w:tcW w:w="2695" w:type="pct"/>
            <w:vAlign w:val="center"/>
          </w:tcPr>
          <w:p w14:paraId="08EBA162" w14:textId="77777777" w:rsidR="00EA07FE" w:rsidRPr="007D038B" w:rsidRDefault="00EA07FE" w:rsidP="0088110F">
            <w:pPr>
              <w:spacing w:before="40" w:after="40"/>
              <w:rPr>
                <w:sz w:val="28"/>
                <w:szCs w:val="28"/>
              </w:rPr>
            </w:pPr>
            <w:r w:rsidRPr="007D038B">
              <w:rPr>
                <w:sz w:val="28"/>
                <w:szCs w:val="28"/>
              </w:rPr>
              <w:t>- Như mục b;</w:t>
            </w:r>
          </w:p>
          <w:p w14:paraId="529ACF38" w14:textId="77777777" w:rsidR="00EA07FE" w:rsidRPr="007D038B" w:rsidRDefault="00EA07FE" w:rsidP="0088110F">
            <w:pPr>
              <w:pStyle w:val="ListParagraph"/>
              <w:spacing w:before="40" w:after="40" w:line="240" w:lineRule="auto"/>
              <w:ind w:left="0"/>
              <w:jc w:val="both"/>
              <w:rPr>
                <w:rFonts w:ascii="Times New Roman" w:hAnsi="Times New Roman"/>
                <w:sz w:val="28"/>
                <w:szCs w:val="28"/>
              </w:rPr>
            </w:pPr>
            <w:r w:rsidRPr="007D038B">
              <w:rPr>
                <w:rFonts w:ascii="Times New Roman" w:hAnsi="Times New Roman"/>
                <w:sz w:val="28"/>
                <w:szCs w:val="28"/>
              </w:rPr>
              <w:t>- Kết quả giải quyết TTHC hoặc Văn bản trả lời của đơn vị đối với hồ sơ không đáp ứng yêu cầu, điều kiện.</w:t>
            </w:r>
          </w:p>
          <w:p w14:paraId="180C6E0A" w14:textId="77777777" w:rsidR="00EA07FE" w:rsidRPr="007D038B" w:rsidRDefault="00EA07FE" w:rsidP="0088110F">
            <w:pPr>
              <w:spacing w:before="40" w:after="40"/>
              <w:rPr>
                <w:sz w:val="28"/>
                <w:szCs w:val="28"/>
              </w:rPr>
            </w:pPr>
            <w:r w:rsidRPr="007D038B">
              <w:rPr>
                <w:sz w:val="28"/>
                <w:szCs w:val="28"/>
              </w:rPr>
              <w:t>- Hồ sơ thẩm định (nếu có)</w:t>
            </w:r>
          </w:p>
          <w:p w14:paraId="2FE62F2E" w14:textId="77777777" w:rsidR="00EA07FE" w:rsidRPr="007D038B" w:rsidRDefault="00EA07FE" w:rsidP="0088110F">
            <w:pPr>
              <w:spacing w:before="40" w:after="40"/>
              <w:rPr>
                <w:sz w:val="28"/>
                <w:szCs w:val="28"/>
              </w:rPr>
            </w:pPr>
            <w:r w:rsidRPr="007D038B">
              <w:rPr>
                <w:sz w:val="28"/>
                <w:szCs w:val="28"/>
              </w:rPr>
              <w:t>- Văn bản trình cơ quan cấp trên (nếu có)</w:t>
            </w:r>
          </w:p>
        </w:tc>
        <w:tc>
          <w:tcPr>
            <w:tcW w:w="1088" w:type="pct"/>
            <w:vAlign w:val="center"/>
          </w:tcPr>
          <w:p w14:paraId="2CACBE5F" w14:textId="77777777" w:rsidR="00EA07FE" w:rsidRPr="007D038B" w:rsidRDefault="00EA07FE" w:rsidP="0088110F">
            <w:pPr>
              <w:spacing w:before="40" w:after="40"/>
              <w:jc w:val="both"/>
              <w:rPr>
                <w:sz w:val="28"/>
                <w:szCs w:val="28"/>
              </w:rPr>
            </w:pPr>
            <w:r w:rsidRPr="007D038B">
              <w:rPr>
                <w:sz w:val="28"/>
                <w:szCs w:val="28"/>
              </w:rPr>
              <w:t>Cơ quan chuyên môn (Phòng/Bộ phận chuyên môn)</w:t>
            </w:r>
          </w:p>
        </w:tc>
        <w:tc>
          <w:tcPr>
            <w:tcW w:w="1217" w:type="pct"/>
            <w:vMerge w:val="restart"/>
            <w:vAlign w:val="center"/>
          </w:tcPr>
          <w:p w14:paraId="7A100100" w14:textId="77777777" w:rsidR="00EA07FE" w:rsidRPr="007D038B" w:rsidRDefault="00EA07FE" w:rsidP="0088110F">
            <w:pPr>
              <w:spacing w:before="40" w:after="40"/>
              <w:jc w:val="both"/>
              <w:rPr>
                <w:sz w:val="28"/>
                <w:szCs w:val="28"/>
              </w:rPr>
            </w:pPr>
            <w:r w:rsidRPr="007D038B">
              <w:rPr>
                <w:sz w:val="28"/>
                <w:szCs w:val="28"/>
              </w:rPr>
              <w:t xml:space="preserve">Từ </w:t>
            </w:r>
            <w:r w:rsidRPr="007D038B">
              <w:rPr>
                <w:b/>
                <w:sz w:val="28"/>
                <w:szCs w:val="28"/>
              </w:rPr>
              <w:t>3</w:t>
            </w:r>
            <w:r w:rsidRPr="007D038B">
              <w:rPr>
                <w:sz w:val="28"/>
                <w:szCs w:val="28"/>
              </w:rPr>
              <w:t xml:space="preserve"> năm, sau đó chuyển hồ sơ đến kho lưu trữ của đơn vị (hoặc lưu trữ tỉnh, huyện)</w:t>
            </w:r>
          </w:p>
        </w:tc>
      </w:tr>
      <w:tr w:rsidR="00EA07FE" w:rsidRPr="007D038B" w14:paraId="1BC337AE" w14:textId="77777777" w:rsidTr="0088110F">
        <w:trPr>
          <w:trHeight w:val="517"/>
        </w:trPr>
        <w:tc>
          <w:tcPr>
            <w:tcW w:w="2695" w:type="pct"/>
            <w:vAlign w:val="center"/>
          </w:tcPr>
          <w:p w14:paraId="402A4785" w14:textId="77777777" w:rsidR="00EA07FE" w:rsidRPr="007D038B" w:rsidRDefault="00EA07FE" w:rsidP="0088110F">
            <w:pPr>
              <w:pStyle w:val="NormalWeb"/>
              <w:tabs>
                <w:tab w:val="left" w:pos="709"/>
              </w:tabs>
              <w:spacing w:before="120" w:beforeAutospacing="0" w:after="0" w:afterAutospacing="0"/>
              <w:jc w:val="both"/>
              <w:rPr>
                <w:rFonts w:ascii="Times New Roman" w:hAnsi="Times New Roman"/>
                <w:sz w:val="28"/>
                <w:szCs w:val="28"/>
              </w:rPr>
            </w:pPr>
            <w:r w:rsidRPr="007D038B">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EA07FE">
              <w:rPr>
                <w:rStyle w:val="fontstyle01"/>
                <w:b w:val="0"/>
              </w:rPr>
              <w:t>về thực hiện cơ chế một cửa, một cửa liên thông</w:t>
            </w:r>
            <w:r w:rsidRPr="00EA07FE">
              <w:rPr>
                <w:rFonts w:ascii="Times New Roman" w:hAnsi="Times New Roman"/>
                <w:b/>
                <w:bCs/>
                <w:sz w:val="28"/>
                <w:szCs w:val="28"/>
              </w:rPr>
              <w:t xml:space="preserve"> </w:t>
            </w:r>
            <w:r w:rsidRPr="00EA07FE">
              <w:rPr>
                <w:rStyle w:val="fontstyle01"/>
                <w:b w:val="0"/>
              </w:rPr>
              <w:t>trong giải quyết thủ tục hành chính</w:t>
            </w:r>
            <w:r w:rsidRPr="00EA07FE">
              <w:rPr>
                <w:rFonts w:ascii="Times New Roman" w:hAnsi="Times New Roman"/>
                <w:b/>
                <w:sz w:val="28"/>
                <w:szCs w:val="28"/>
              </w:rPr>
              <w:t>.</w:t>
            </w:r>
            <w:r w:rsidRPr="007D038B">
              <w:rPr>
                <w:rFonts w:ascii="Times New Roman" w:hAnsi="Times New Roman"/>
                <w:sz w:val="28"/>
                <w:szCs w:val="28"/>
              </w:rPr>
              <w:t xml:space="preserve"> </w:t>
            </w:r>
          </w:p>
        </w:tc>
        <w:tc>
          <w:tcPr>
            <w:tcW w:w="1088" w:type="pct"/>
            <w:vAlign w:val="center"/>
          </w:tcPr>
          <w:p w14:paraId="31069F38" w14:textId="77777777" w:rsidR="00EA07FE" w:rsidRPr="007D038B" w:rsidRDefault="00EA07FE" w:rsidP="0088110F">
            <w:pPr>
              <w:spacing w:before="40" w:after="40"/>
              <w:jc w:val="both"/>
              <w:rPr>
                <w:sz w:val="28"/>
                <w:szCs w:val="28"/>
              </w:rPr>
            </w:pPr>
            <w:r w:rsidRPr="007D038B">
              <w:rPr>
                <w:spacing w:val="-4"/>
                <w:sz w:val="28"/>
                <w:szCs w:val="28"/>
              </w:rPr>
              <w:t>Bộ phận tiếp nhận và trả kết quả</w:t>
            </w:r>
          </w:p>
        </w:tc>
        <w:tc>
          <w:tcPr>
            <w:tcW w:w="1217" w:type="pct"/>
            <w:vMerge/>
            <w:vAlign w:val="center"/>
          </w:tcPr>
          <w:p w14:paraId="66170261" w14:textId="77777777" w:rsidR="00EA07FE" w:rsidRPr="007D038B" w:rsidRDefault="00EA07FE" w:rsidP="0088110F">
            <w:pPr>
              <w:spacing w:before="40" w:after="40"/>
              <w:rPr>
                <w:sz w:val="26"/>
                <w:szCs w:val="26"/>
              </w:rPr>
            </w:pPr>
          </w:p>
        </w:tc>
      </w:tr>
    </w:tbl>
    <w:p w14:paraId="2B3BCC07" w14:textId="3807CCCD" w:rsidR="00EA07FE" w:rsidRPr="007D038B" w:rsidRDefault="001E4716" w:rsidP="00EA07FE">
      <w:pPr>
        <w:shd w:val="clear" w:color="auto" w:fill="FFFFFF"/>
        <w:spacing w:before="120" w:after="120" w:line="212" w:lineRule="atLeast"/>
        <w:ind w:firstLine="720"/>
        <w:jc w:val="both"/>
        <w:rPr>
          <w:b/>
          <w:bCs/>
          <w:i/>
          <w:sz w:val="28"/>
          <w:szCs w:val="28"/>
        </w:rPr>
      </w:pPr>
      <w:r>
        <w:rPr>
          <w:b/>
          <w:bCs/>
          <w:sz w:val="28"/>
          <w:szCs w:val="28"/>
        </w:rPr>
        <w:lastRenderedPageBreak/>
        <w:t>41</w:t>
      </w:r>
      <w:r w:rsidR="00EA07FE" w:rsidRPr="007D038B">
        <w:rPr>
          <w:b/>
          <w:bCs/>
          <w:sz w:val="28"/>
          <w:szCs w:val="28"/>
        </w:rPr>
        <w:t>. Tên thủ tục hành chính:</w:t>
      </w:r>
      <w:r w:rsidR="00EA07FE" w:rsidRPr="007D038B">
        <w:rPr>
          <w:b/>
          <w:bCs/>
          <w:sz w:val="28"/>
          <w:szCs w:val="28"/>
          <w:lang w:val="vi-VN"/>
        </w:rPr>
        <w:t xml:space="preserve"> </w:t>
      </w:r>
      <w:r>
        <w:rPr>
          <w:b/>
          <w:bCs/>
          <w:sz w:val="28"/>
          <w:szCs w:val="28"/>
        </w:rPr>
        <w:t>G</w:t>
      </w:r>
      <w:r w:rsidR="00EA07FE" w:rsidRPr="007D038B">
        <w:rPr>
          <w:b/>
          <w:bCs/>
          <w:sz w:val="28"/>
          <w:szCs w:val="28"/>
          <w:lang w:val="vi-VN"/>
        </w:rPr>
        <w:t xml:space="preserve">iải quyết </w:t>
      </w:r>
      <w:r w:rsidR="00EA07FE" w:rsidRPr="007D038B">
        <w:rPr>
          <w:b/>
          <w:bCs/>
          <w:sz w:val="28"/>
          <w:szCs w:val="28"/>
        </w:rPr>
        <w:t>tố cáo</w:t>
      </w:r>
    </w:p>
    <w:p w14:paraId="300EFCC3" w14:textId="77777777" w:rsidR="00EA07FE" w:rsidRPr="007D038B" w:rsidRDefault="00EA07FE" w:rsidP="00EA07FE">
      <w:pPr>
        <w:spacing w:after="120"/>
        <w:ind w:firstLine="720"/>
        <w:jc w:val="both"/>
        <w:rPr>
          <w:i/>
          <w:sz w:val="28"/>
          <w:szCs w:val="28"/>
          <w:lang w:val="es-AR"/>
        </w:rPr>
      </w:pPr>
      <w:r w:rsidRPr="007D038B">
        <w:rPr>
          <w:b/>
          <w:bCs/>
          <w:i/>
          <w:sz w:val="28"/>
          <w:szCs w:val="28"/>
          <w:lang w:val="hr-HR"/>
        </w:rPr>
        <w:t>a.</w:t>
      </w:r>
      <w:r w:rsidRPr="007D038B">
        <w:rPr>
          <w:b/>
          <w:bCs/>
          <w:sz w:val="28"/>
          <w:szCs w:val="28"/>
          <w:lang w:val="hr-HR"/>
        </w:rPr>
        <w:t xml:space="preserve">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lang w:val="hr-HR"/>
        </w:rPr>
        <w:t xml:space="preserve"> </w:t>
      </w:r>
      <w:r w:rsidRPr="007D038B">
        <w:rPr>
          <w:b/>
          <w:bCs/>
          <w:sz w:val="28"/>
          <w:szCs w:val="28"/>
          <w:lang w:val="vi-VN"/>
        </w:rPr>
        <w:t>tự</w:t>
      </w:r>
      <w:r w:rsidRPr="007D038B">
        <w:rPr>
          <w:b/>
          <w:bCs/>
          <w:sz w:val="28"/>
          <w:szCs w:val="28"/>
          <w:lang w:val="hr-HR"/>
        </w:rPr>
        <w:t xml:space="preserve">, </w:t>
      </w:r>
      <w:r w:rsidRPr="007D038B">
        <w:rPr>
          <w:b/>
          <w:bCs/>
          <w:sz w:val="28"/>
          <w:szCs w:val="28"/>
        </w:rPr>
        <w:t>c</w:t>
      </w:r>
      <w:r w:rsidRPr="007D038B">
        <w:rPr>
          <w:b/>
          <w:bCs/>
          <w:sz w:val="28"/>
          <w:szCs w:val="28"/>
          <w:lang w:val="hr-HR"/>
        </w:rPr>
        <w:t>á</w:t>
      </w:r>
      <w:r w:rsidRPr="007D038B">
        <w:rPr>
          <w:b/>
          <w:bCs/>
          <w:sz w:val="28"/>
          <w:szCs w:val="28"/>
        </w:rPr>
        <w:t>ch</w:t>
      </w:r>
      <w:r w:rsidRPr="007D038B">
        <w:rPr>
          <w:b/>
          <w:bCs/>
          <w:sz w:val="28"/>
          <w:szCs w:val="28"/>
          <w:lang w:val="hr-HR"/>
        </w:rPr>
        <w:t xml:space="preserve"> </w:t>
      </w:r>
      <w:r w:rsidRPr="007D038B">
        <w:rPr>
          <w:b/>
          <w:bCs/>
          <w:sz w:val="28"/>
          <w:szCs w:val="28"/>
        </w:rPr>
        <w:t>thức</w:t>
      </w:r>
      <w:r w:rsidRPr="007D038B">
        <w:rPr>
          <w:b/>
          <w:bCs/>
          <w:sz w:val="28"/>
          <w:szCs w:val="28"/>
          <w:lang w:val="hr-HR"/>
        </w:rPr>
        <w:t xml:space="preserve">, </w:t>
      </w:r>
      <w:r w:rsidRPr="007D038B">
        <w:rPr>
          <w:b/>
          <w:bCs/>
          <w:sz w:val="28"/>
          <w:szCs w:val="28"/>
        </w:rPr>
        <w:t>thời</w:t>
      </w:r>
      <w:r w:rsidRPr="007D038B">
        <w:rPr>
          <w:b/>
          <w:bCs/>
          <w:sz w:val="28"/>
          <w:szCs w:val="28"/>
          <w:lang w:val="hr-HR"/>
        </w:rPr>
        <w:t xml:space="preserve"> </w:t>
      </w:r>
      <w:r w:rsidRPr="007D038B">
        <w:rPr>
          <w:b/>
          <w:bCs/>
          <w:sz w:val="28"/>
          <w:szCs w:val="28"/>
        </w:rPr>
        <w:t>gian</w:t>
      </w:r>
      <w:r w:rsidRPr="007D038B">
        <w:rPr>
          <w:b/>
          <w:bCs/>
          <w:sz w:val="28"/>
          <w:szCs w:val="28"/>
          <w:lang w:val="hr-HR"/>
        </w:rPr>
        <w:t xml:space="preserve"> </w:t>
      </w:r>
      <w:r w:rsidRPr="007D038B">
        <w:rPr>
          <w:b/>
          <w:bCs/>
          <w:sz w:val="28"/>
          <w:szCs w:val="28"/>
          <w:lang w:val="vi-VN"/>
        </w:rPr>
        <w:t>giải quyết</w:t>
      </w:r>
      <w:r w:rsidRPr="007D038B">
        <w:rPr>
          <w:b/>
          <w:sz w:val="28"/>
          <w:szCs w:val="28"/>
          <w:lang w:val="hr-HR"/>
        </w:rPr>
        <w:t xml:space="preserve"> </w:t>
      </w:r>
      <w:r w:rsidRPr="007D038B">
        <w:rPr>
          <w:b/>
          <w:sz w:val="28"/>
          <w:szCs w:val="28"/>
        </w:rPr>
        <w:t>thủ</w:t>
      </w:r>
      <w:r w:rsidRPr="007D038B">
        <w:rPr>
          <w:b/>
          <w:sz w:val="28"/>
          <w:szCs w:val="28"/>
          <w:lang w:val="hr-HR"/>
        </w:rPr>
        <w:t xml:space="preserve"> </w:t>
      </w:r>
      <w:r w:rsidRPr="007D038B">
        <w:rPr>
          <w:b/>
          <w:sz w:val="28"/>
          <w:szCs w:val="28"/>
        </w:rPr>
        <w:t>tục</w:t>
      </w:r>
      <w:r w:rsidRPr="007D038B">
        <w:rPr>
          <w:b/>
          <w:sz w:val="28"/>
          <w:szCs w:val="28"/>
          <w:lang w:val="hr-HR"/>
        </w:rPr>
        <w:t xml:space="preserve"> </w:t>
      </w:r>
      <w:r w:rsidRPr="007D038B">
        <w:rPr>
          <w:b/>
          <w:sz w:val="28"/>
          <w:szCs w:val="28"/>
        </w:rPr>
        <w:t>h</w:t>
      </w:r>
      <w:r w:rsidRPr="007D038B">
        <w:rPr>
          <w:b/>
          <w:sz w:val="28"/>
          <w:szCs w:val="28"/>
          <w:lang w:val="hr-HR"/>
        </w:rPr>
        <w:t>à</w:t>
      </w:r>
      <w:r w:rsidRPr="007D038B">
        <w:rPr>
          <w:b/>
          <w:sz w:val="28"/>
          <w:szCs w:val="28"/>
        </w:rPr>
        <w:t>nh</w:t>
      </w:r>
      <w:r w:rsidRPr="007D038B">
        <w:rPr>
          <w:b/>
          <w:sz w:val="28"/>
          <w:szCs w:val="28"/>
          <w:lang w:val="hr-HR"/>
        </w:rPr>
        <w:t xml:space="preserve"> </w:t>
      </w:r>
      <w:r w:rsidRPr="007D038B">
        <w:rPr>
          <w:b/>
          <w:sz w:val="28"/>
          <w:szCs w:val="28"/>
        </w:rPr>
        <w:t>ch</w:t>
      </w:r>
      <w:r w:rsidRPr="007D038B">
        <w:rPr>
          <w:b/>
          <w:sz w:val="28"/>
          <w:szCs w:val="28"/>
          <w:lang w:val="hr-HR"/>
        </w:rPr>
        <w:t>í</w:t>
      </w:r>
      <w:r w:rsidRPr="007D038B">
        <w:rPr>
          <w:b/>
          <w:sz w:val="28"/>
          <w:szCs w:val="28"/>
        </w:rPr>
        <w:t>nh</w:t>
      </w:r>
      <w:r w:rsidRPr="007D038B">
        <w:rPr>
          <w:sz w:val="28"/>
          <w:szCs w:val="28"/>
          <w:lang w:val="es-AR"/>
        </w:rPr>
        <w:t xml:space="preserve"> </w:t>
      </w:r>
    </w:p>
    <w:tbl>
      <w:tblPr>
        <w:tblW w:w="14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7258"/>
        <w:gridCol w:w="3118"/>
        <w:gridCol w:w="1163"/>
      </w:tblGrid>
      <w:tr w:rsidR="00EA07FE" w:rsidRPr="0047064A" w14:paraId="550F983B" w14:textId="77777777" w:rsidTr="001A7AEC">
        <w:trPr>
          <w:trHeight w:val="405"/>
          <w:tblHeader/>
        </w:trPr>
        <w:tc>
          <w:tcPr>
            <w:tcW w:w="851" w:type="dxa"/>
            <w:vAlign w:val="center"/>
          </w:tcPr>
          <w:p w14:paraId="4A03A4F9" w14:textId="77777777" w:rsidR="00EA07FE" w:rsidRPr="0047064A" w:rsidRDefault="00EA07FE" w:rsidP="0088110F">
            <w:pPr>
              <w:pStyle w:val="NormalWeb"/>
              <w:spacing w:before="0" w:beforeAutospacing="0" w:after="0" w:afterAutospacing="0"/>
              <w:jc w:val="center"/>
              <w:rPr>
                <w:rFonts w:ascii="Times New Roman" w:hAnsi="Times New Roman"/>
                <w:b/>
                <w:sz w:val="26"/>
                <w:szCs w:val="26"/>
              </w:rPr>
            </w:pPr>
            <w:r w:rsidRPr="0047064A">
              <w:rPr>
                <w:rFonts w:ascii="Times New Roman" w:hAnsi="Times New Roman"/>
                <w:b/>
                <w:sz w:val="26"/>
                <w:szCs w:val="26"/>
              </w:rPr>
              <w:t>TT</w:t>
            </w:r>
          </w:p>
        </w:tc>
        <w:tc>
          <w:tcPr>
            <w:tcW w:w="2376" w:type="dxa"/>
            <w:vAlign w:val="center"/>
          </w:tcPr>
          <w:p w14:paraId="08DCC006" w14:textId="77777777" w:rsidR="00EA07FE" w:rsidRPr="0047064A" w:rsidRDefault="00EA07FE" w:rsidP="0088110F">
            <w:pPr>
              <w:pStyle w:val="NormalWeb"/>
              <w:spacing w:before="0" w:beforeAutospacing="0" w:after="0" w:afterAutospacing="0"/>
              <w:jc w:val="center"/>
              <w:rPr>
                <w:rFonts w:ascii="Times New Roman" w:hAnsi="Times New Roman"/>
                <w:b/>
                <w:sz w:val="26"/>
                <w:szCs w:val="26"/>
              </w:rPr>
            </w:pPr>
            <w:r w:rsidRPr="0047064A">
              <w:rPr>
                <w:rFonts w:ascii="Times New Roman" w:hAnsi="Times New Roman"/>
                <w:b/>
                <w:sz w:val="26"/>
                <w:szCs w:val="26"/>
              </w:rPr>
              <w:t>Trình tự thực hiện</w:t>
            </w:r>
          </w:p>
        </w:tc>
        <w:tc>
          <w:tcPr>
            <w:tcW w:w="7258" w:type="dxa"/>
            <w:vAlign w:val="center"/>
          </w:tcPr>
          <w:p w14:paraId="17BF584F" w14:textId="77777777" w:rsidR="00EA07FE" w:rsidRPr="0047064A" w:rsidRDefault="00EA07FE" w:rsidP="0088110F">
            <w:pPr>
              <w:pStyle w:val="NormalWeb"/>
              <w:spacing w:before="0" w:beforeAutospacing="0" w:after="0" w:afterAutospacing="0"/>
              <w:jc w:val="center"/>
              <w:rPr>
                <w:rFonts w:ascii="Times New Roman" w:hAnsi="Times New Roman"/>
                <w:b/>
                <w:sz w:val="26"/>
                <w:szCs w:val="26"/>
              </w:rPr>
            </w:pPr>
            <w:r w:rsidRPr="0047064A">
              <w:rPr>
                <w:rFonts w:ascii="Times New Roman" w:hAnsi="Times New Roman"/>
                <w:b/>
                <w:sz w:val="26"/>
                <w:szCs w:val="26"/>
              </w:rPr>
              <w:t>Cách thức thực hiện</w:t>
            </w:r>
          </w:p>
        </w:tc>
        <w:tc>
          <w:tcPr>
            <w:tcW w:w="3118" w:type="dxa"/>
            <w:vAlign w:val="center"/>
          </w:tcPr>
          <w:p w14:paraId="22AB9608" w14:textId="77777777" w:rsidR="00EA07FE" w:rsidRPr="0047064A" w:rsidRDefault="00EA07FE" w:rsidP="0088110F">
            <w:pPr>
              <w:pStyle w:val="NormalWeb"/>
              <w:spacing w:before="0" w:beforeAutospacing="0" w:after="0" w:afterAutospacing="0"/>
              <w:jc w:val="center"/>
              <w:rPr>
                <w:rFonts w:ascii="Times New Roman" w:hAnsi="Times New Roman"/>
                <w:b/>
                <w:sz w:val="26"/>
                <w:szCs w:val="26"/>
              </w:rPr>
            </w:pPr>
            <w:r w:rsidRPr="0047064A">
              <w:rPr>
                <w:rFonts w:ascii="Times New Roman" w:hAnsi="Times New Roman"/>
                <w:b/>
                <w:sz w:val="26"/>
                <w:szCs w:val="26"/>
              </w:rPr>
              <w:t>Thời gian giải quyết</w:t>
            </w:r>
          </w:p>
        </w:tc>
        <w:tc>
          <w:tcPr>
            <w:tcW w:w="1163" w:type="dxa"/>
            <w:vAlign w:val="center"/>
          </w:tcPr>
          <w:p w14:paraId="2BA787C0" w14:textId="77777777" w:rsidR="00EA07FE" w:rsidRPr="0047064A" w:rsidRDefault="00EA07FE" w:rsidP="0088110F">
            <w:pPr>
              <w:pStyle w:val="NormalWeb"/>
              <w:spacing w:before="0" w:beforeAutospacing="0" w:after="0" w:afterAutospacing="0"/>
              <w:jc w:val="center"/>
              <w:rPr>
                <w:rFonts w:ascii="Times New Roman" w:hAnsi="Times New Roman"/>
                <w:b/>
                <w:sz w:val="26"/>
                <w:szCs w:val="26"/>
              </w:rPr>
            </w:pPr>
            <w:r w:rsidRPr="0047064A">
              <w:rPr>
                <w:rFonts w:ascii="Times New Roman" w:hAnsi="Times New Roman"/>
                <w:b/>
                <w:sz w:val="26"/>
                <w:szCs w:val="26"/>
              </w:rPr>
              <w:t>Ghi chú</w:t>
            </w:r>
          </w:p>
        </w:tc>
      </w:tr>
      <w:tr w:rsidR="00EA07FE" w:rsidRPr="00212A1E" w14:paraId="4E5D46A2" w14:textId="77777777" w:rsidTr="001A7AEC">
        <w:trPr>
          <w:trHeight w:val="2213"/>
        </w:trPr>
        <w:tc>
          <w:tcPr>
            <w:tcW w:w="851" w:type="dxa"/>
            <w:vAlign w:val="center"/>
          </w:tcPr>
          <w:p w14:paraId="524FF436" w14:textId="77777777" w:rsidR="00EA07FE" w:rsidRPr="0047064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47064A">
              <w:rPr>
                <w:rFonts w:ascii="Times New Roman" w:hAnsi="Times New Roman"/>
                <w:b/>
                <w:sz w:val="26"/>
                <w:szCs w:val="26"/>
              </w:rPr>
              <w:t>Bước 1</w:t>
            </w:r>
          </w:p>
        </w:tc>
        <w:tc>
          <w:tcPr>
            <w:tcW w:w="2376" w:type="dxa"/>
            <w:vAlign w:val="center"/>
          </w:tcPr>
          <w:p w14:paraId="6058A138" w14:textId="77777777" w:rsidR="00EA07FE" w:rsidRPr="0047064A" w:rsidRDefault="00EA07FE"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47064A">
              <w:rPr>
                <w:rFonts w:ascii="Times New Roman" w:hAnsi="Times New Roman"/>
                <w:b/>
                <w:sz w:val="26"/>
                <w:szCs w:val="26"/>
              </w:rPr>
              <w:t xml:space="preserve">Nộp hồ sơ thủ tục hành chính: </w:t>
            </w:r>
            <w:r w:rsidRPr="0047064A">
              <w:rPr>
                <w:rFonts w:ascii="Times New Roman" w:hAnsi="Times New Roman"/>
                <w:i/>
                <w:sz w:val="26"/>
                <w:szCs w:val="26"/>
              </w:rPr>
              <w:t xml:space="preserve">Tổ chức, cá nhân chuẩn bị hồ sơ đầy đủ theo quy định và </w:t>
            </w:r>
            <w:r w:rsidRPr="0047064A">
              <w:rPr>
                <w:rFonts w:ascii="Times New Roman" w:hAnsi="Times New Roman"/>
                <w:i/>
                <w:sz w:val="26"/>
                <w:szCs w:val="26"/>
                <w:lang w:val="vi-VN"/>
              </w:rPr>
              <w:t xml:space="preserve">nộp hồ sơ </w:t>
            </w:r>
            <w:r w:rsidRPr="0047064A">
              <w:rPr>
                <w:rFonts w:ascii="Times New Roman" w:hAnsi="Times New Roman"/>
                <w:i/>
                <w:sz w:val="26"/>
                <w:szCs w:val="26"/>
              </w:rPr>
              <w:t>qua các cách thức sau:</w:t>
            </w:r>
          </w:p>
        </w:tc>
        <w:tc>
          <w:tcPr>
            <w:tcW w:w="7258" w:type="dxa"/>
            <w:vAlign w:val="center"/>
          </w:tcPr>
          <w:p w14:paraId="432DC6DF" w14:textId="77777777" w:rsidR="00EA07FE" w:rsidRPr="0047064A" w:rsidRDefault="00EA07FE" w:rsidP="0088110F">
            <w:pPr>
              <w:pStyle w:val="NormalWeb"/>
              <w:shd w:val="clear" w:color="auto" w:fill="FFFFFF"/>
              <w:spacing w:before="120" w:beforeAutospacing="0" w:after="120" w:afterAutospacing="0"/>
              <w:jc w:val="both"/>
              <w:rPr>
                <w:rFonts w:ascii="Times New Roman" w:hAnsi="Times New Roman"/>
                <w:sz w:val="26"/>
                <w:szCs w:val="26"/>
                <w:lang w:val="nl-NL"/>
              </w:rPr>
            </w:pPr>
            <w:r w:rsidRPr="0047064A">
              <w:rPr>
                <w:rFonts w:ascii="Times New Roman" w:hAnsi="Times New Roman"/>
                <w:sz w:val="26"/>
                <w:szCs w:val="26"/>
              </w:rPr>
              <w:t xml:space="preserve">   1. Nộp </w:t>
            </w:r>
            <w:r w:rsidRPr="0047064A">
              <w:rPr>
                <w:rFonts w:ascii="Times New Roman" w:hAnsi="Times New Roman"/>
                <w:sz w:val="26"/>
                <w:szCs w:val="26"/>
                <w:lang w:val="vi-VN"/>
              </w:rPr>
              <w:t xml:space="preserve">trực tiếp qua </w:t>
            </w:r>
            <w:r w:rsidRPr="0047064A">
              <w:rPr>
                <w:rFonts w:ascii="Times New Roman" w:hAnsi="Times New Roman"/>
                <w:sz w:val="26"/>
                <w:szCs w:val="26"/>
              </w:rPr>
              <w:t xml:space="preserve">Bộ phận </w:t>
            </w:r>
            <w:r w:rsidRPr="0047064A">
              <w:rPr>
                <w:rFonts w:ascii="Times New Roman" w:hAnsi="Times New Roman"/>
                <w:sz w:val="26"/>
                <w:szCs w:val="26"/>
                <w:lang w:val="vi-VN"/>
              </w:rPr>
              <w:t>tiếp nhận và trả kết quả</w:t>
            </w:r>
            <w:r w:rsidRPr="0047064A">
              <w:rPr>
                <w:rFonts w:ascii="Times New Roman" w:hAnsi="Times New Roman"/>
                <w:sz w:val="26"/>
                <w:szCs w:val="26"/>
              </w:rPr>
              <w:t xml:space="preserve"> tại </w:t>
            </w:r>
            <w:r w:rsidRPr="0047064A">
              <w:rPr>
                <w:rFonts w:ascii="Times New Roman" w:hAnsi="Times New Roman"/>
                <w:sz w:val="26"/>
                <w:szCs w:val="26"/>
                <w:lang w:val="nl-NL"/>
              </w:rPr>
              <w:t>Trung tâm Hành chính công tỉnh Đồng Tháp (</w:t>
            </w:r>
            <w:r>
              <w:rPr>
                <w:rFonts w:ascii="Times New Roman" w:hAnsi="Times New Roman"/>
                <w:sz w:val="26"/>
                <w:szCs w:val="26"/>
                <w:lang w:val="nl-NL"/>
              </w:rPr>
              <w:t>85, đường Nguyễn Huệ, Phường 1, thành phố Cao Lãnh, tỉnh Đồng Tháp</w:t>
            </w:r>
            <w:r w:rsidRPr="0047064A">
              <w:rPr>
                <w:rFonts w:ascii="Times New Roman" w:hAnsi="Times New Roman"/>
                <w:sz w:val="26"/>
                <w:szCs w:val="26"/>
                <w:lang w:val="nl-NL"/>
              </w:rPr>
              <w:t>)</w:t>
            </w:r>
          </w:p>
          <w:p w14:paraId="4E333792" w14:textId="77777777" w:rsidR="00EA07FE" w:rsidRPr="0047064A" w:rsidRDefault="00EA07FE" w:rsidP="0088110F">
            <w:pPr>
              <w:pStyle w:val="NormalWeb"/>
              <w:shd w:val="clear" w:color="auto" w:fill="FFFFFF"/>
              <w:spacing w:before="120" w:beforeAutospacing="0" w:after="120" w:afterAutospacing="0"/>
              <w:jc w:val="both"/>
              <w:rPr>
                <w:rFonts w:ascii="Times New Roman" w:hAnsi="Times New Roman"/>
                <w:i/>
                <w:sz w:val="26"/>
                <w:szCs w:val="26"/>
                <w:lang w:val="vi-VN"/>
              </w:rPr>
            </w:pPr>
            <w:r w:rsidRPr="0047064A">
              <w:rPr>
                <w:rFonts w:ascii="Times New Roman" w:hAnsi="Times New Roman"/>
                <w:sz w:val="26"/>
                <w:szCs w:val="26"/>
              </w:rPr>
              <w:t xml:space="preserve">   </w:t>
            </w:r>
            <w:r w:rsidRPr="0047064A">
              <w:rPr>
                <w:rFonts w:ascii="Times New Roman" w:hAnsi="Times New Roman"/>
                <w:sz w:val="26"/>
                <w:szCs w:val="26"/>
                <w:lang w:val="vi-VN"/>
              </w:rPr>
              <w:t>2. Hoặc thông qua bưu điện.</w:t>
            </w:r>
          </w:p>
        </w:tc>
        <w:tc>
          <w:tcPr>
            <w:tcW w:w="3118" w:type="dxa"/>
            <w:vAlign w:val="center"/>
          </w:tcPr>
          <w:p w14:paraId="1DE7BEB9" w14:textId="77777777" w:rsidR="00EA07FE" w:rsidRPr="0047064A" w:rsidRDefault="00EA07FE" w:rsidP="0088110F">
            <w:pPr>
              <w:pStyle w:val="NormalWeb"/>
              <w:spacing w:before="0" w:beforeAutospacing="0" w:after="120" w:afterAutospacing="0" w:line="234" w:lineRule="atLeast"/>
              <w:jc w:val="center"/>
              <w:rPr>
                <w:rFonts w:ascii="Times New Roman" w:hAnsi="Times New Roman"/>
                <w:b/>
                <w:sz w:val="26"/>
                <w:szCs w:val="26"/>
                <w:lang w:val="vi-VN"/>
              </w:rPr>
            </w:pPr>
            <w:r w:rsidRPr="0047064A">
              <w:rPr>
                <w:rFonts w:ascii="Times New Roman" w:hAnsi="Times New Roman"/>
                <w:sz w:val="26"/>
                <w:szCs w:val="26"/>
                <w:lang w:val="vi-VN"/>
              </w:rPr>
              <w:t>Sáng: từ 07 giờ đến 11 giờ 30 phút; chiều: từ 13 giờ 30 đến 17 giờ của các ngày làm việc.</w:t>
            </w:r>
          </w:p>
        </w:tc>
        <w:tc>
          <w:tcPr>
            <w:tcW w:w="1163" w:type="dxa"/>
            <w:vAlign w:val="center"/>
          </w:tcPr>
          <w:p w14:paraId="5E8C7B26" w14:textId="77777777" w:rsidR="00EA07FE" w:rsidRPr="0047064A" w:rsidRDefault="00EA07FE" w:rsidP="0088110F">
            <w:pPr>
              <w:jc w:val="center"/>
              <w:rPr>
                <w:i/>
                <w:sz w:val="26"/>
                <w:szCs w:val="26"/>
                <w:lang w:val="vi-VN"/>
              </w:rPr>
            </w:pPr>
          </w:p>
        </w:tc>
      </w:tr>
      <w:tr w:rsidR="00EA07FE" w:rsidRPr="0047064A" w14:paraId="6EC45B55" w14:textId="77777777" w:rsidTr="001A7AEC">
        <w:trPr>
          <w:trHeight w:val="600"/>
        </w:trPr>
        <w:tc>
          <w:tcPr>
            <w:tcW w:w="851" w:type="dxa"/>
            <w:vMerge w:val="restart"/>
            <w:vAlign w:val="center"/>
          </w:tcPr>
          <w:p w14:paraId="6B6B88EB" w14:textId="77777777" w:rsidR="00EA07FE" w:rsidRPr="0047064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47064A">
              <w:rPr>
                <w:rFonts w:ascii="Times New Roman" w:hAnsi="Times New Roman"/>
                <w:b/>
                <w:sz w:val="26"/>
                <w:szCs w:val="26"/>
              </w:rPr>
              <w:t>Bước 2</w:t>
            </w:r>
          </w:p>
        </w:tc>
        <w:tc>
          <w:tcPr>
            <w:tcW w:w="2376" w:type="dxa"/>
            <w:vMerge w:val="restart"/>
            <w:vAlign w:val="center"/>
          </w:tcPr>
          <w:p w14:paraId="177097EF" w14:textId="77777777" w:rsidR="00EA07FE" w:rsidRPr="0047064A" w:rsidRDefault="00EA07FE" w:rsidP="0088110F">
            <w:pPr>
              <w:spacing w:before="120" w:after="120"/>
              <w:jc w:val="both"/>
              <w:rPr>
                <w:sz w:val="26"/>
                <w:szCs w:val="26"/>
              </w:rPr>
            </w:pPr>
            <w:r w:rsidRPr="0047064A">
              <w:rPr>
                <w:b/>
                <w:sz w:val="26"/>
                <w:szCs w:val="26"/>
              </w:rPr>
              <w:t>Tiếp nhận và chuyển hồ sơ thủ tục hành chính</w:t>
            </w:r>
          </w:p>
        </w:tc>
        <w:tc>
          <w:tcPr>
            <w:tcW w:w="7258" w:type="dxa"/>
            <w:vMerge w:val="restart"/>
          </w:tcPr>
          <w:p w14:paraId="55816957" w14:textId="77777777" w:rsidR="00EA07FE" w:rsidRPr="0047064A"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47064A">
              <w:rPr>
                <w:rFonts w:ascii="Times New Roman" w:hAnsi="Times New Roman"/>
                <w:sz w:val="26"/>
                <w:szCs w:val="26"/>
              </w:rPr>
              <w:t xml:space="preserve">Đối với hồ sơ được nộp </w:t>
            </w:r>
            <w:r w:rsidRPr="0047064A">
              <w:rPr>
                <w:rFonts w:ascii="Times New Roman" w:hAnsi="Times New Roman"/>
                <w:sz w:val="26"/>
                <w:szCs w:val="26"/>
                <w:lang w:val="vi-VN"/>
              </w:rPr>
              <w:t xml:space="preserve">trực tiếp qua </w:t>
            </w:r>
            <w:r w:rsidRPr="0047064A">
              <w:rPr>
                <w:rFonts w:ascii="Times New Roman" w:hAnsi="Times New Roman"/>
                <w:sz w:val="26"/>
                <w:szCs w:val="26"/>
              </w:rPr>
              <w:t xml:space="preserve">Bộ phận </w:t>
            </w:r>
            <w:r w:rsidRPr="0047064A">
              <w:rPr>
                <w:rFonts w:ascii="Times New Roman" w:hAnsi="Times New Roman"/>
                <w:sz w:val="26"/>
                <w:szCs w:val="26"/>
                <w:lang w:val="vi-VN"/>
              </w:rPr>
              <w:t>tiếp nhận và trả kết quả</w:t>
            </w:r>
            <w:r w:rsidRPr="0047064A">
              <w:rPr>
                <w:rFonts w:ascii="Times New Roman" w:hAnsi="Times New Roman"/>
                <w:sz w:val="26"/>
                <w:szCs w:val="26"/>
              </w:rPr>
              <w:t xml:space="preserve"> hoặc thông </w:t>
            </w:r>
            <w:r w:rsidRPr="0047064A">
              <w:rPr>
                <w:rFonts w:ascii="Times New Roman" w:hAnsi="Times New Roman"/>
                <w:sz w:val="26"/>
                <w:szCs w:val="26"/>
                <w:lang w:val="vi-VN"/>
              </w:rPr>
              <w:t xml:space="preserve">qua dịch vụ bưu chính </w:t>
            </w:r>
            <w:r w:rsidRPr="0047064A">
              <w:rPr>
                <w:rFonts w:ascii="Times New Roman" w:hAnsi="Times New Roman"/>
                <w:sz w:val="26"/>
                <w:szCs w:val="26"/>
              </w:rPr>
              <w:t xml:space="preserve">công ích cán bộ, công chức, viên chức tiếp nhận hồ sơ tại Bộ phận </w:t>
            </w:r>
            <w:r w:rsidRPr="0047064A">
              <w:rPr>
                <w:rFonts w:ascii="Times New Roman" w:hAnsi="Times New Roman"/>
                <w:sz w:val="26"/>
                <w:szCs w:val="26"/>
                <w:lang w:val="vi-VN"/>
              </w:rPr>
              <w:t>tiếp nhận và trả kết quả</w:t>
            </w:r>
            <w:r w:rsidRPr="0047064A">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60B30D50" w14:textId="77777777" w:rsidR="00EA07FE" w:rsidRPr="0047064A"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47064A">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5012A6AE" w14:textId="77777777" w:rsidR="00EA07FE" w:rsidRPr="0047064A" w:rsidRDefault="00EA07FE"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47064A">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76913B46" w14:textId="77777777" w:rsidR="00EA07FE" w:rsidRPr="0047064A" w:rsidRDefault="00EA07FE" w:rsidP="0088110F">
            <w:pPr>
              <w:spacing w:before="120" w:after="120"/>
              <w:ind w:firstLine="205"/>
              <w:jc w:val="both"/>
              <w:rPr>
                <w:sz w:val="26"/>
                <w:szCs w:val="26"/>
              </w:rPr>
            </w:pPr>
            <w:r w:rsidRPr="0047064A">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3118" w:type="dxa"/>
            <w:vAlign w:val="center"/>
          </w:tcPr>
          <w:p w14:paraId="3C9BD302" w14:textId="77777777" w:rsidR="00EA07FE" w:rsidRPr="0047064A" w:rsidRDefault="00EA07FE" w:rsidP="0088110F">
            <w:pPr>
              <w:pStyle w:val="NormalWeb"/>
              <w:spacing w:before="0" w:beforeAutospacing="0" w:after="120" w:afterAutospacing="0" w:line="234" w:lineRule="atLeast"/>
              <w:jc w:val="both"/>
              <w:rPr>
                <w:rFonts w:ascii="Times New Roman" w:hAnsi="Times New Roman"/>
                <w:b/>
                <w:sz w:val="26"/>
                <w:szCs w:val="26"/>
              </w:rPr>
            </w:pPr>
            <w:r w:rsidRPr="0047064A">
              <w:rPr>
                <w:sz w:val="26"/>
                <w:szCs w:val="26"/>
              </w:rPr>
              <w:t>C</w:t>
            </w:r>
            <w:r w:rsidRPr="0047064A">
              <w:rPr>
                <w:rStyle w:val="fontstyle21"/>
              </w:rPr>
              <w:t xml:space="preserve">huyển ngay hồ sơ tiếp nhận trực tiếp trong ngày làm việc </w:t>
            </w:r>
            <w:r w:rsidRPr="0047064A">
              <w:rPr>
                <w:rStyle w:val="fontstyle21"/>
                <w:i/>
              </w:rPr>
              <w:t>(k</w:t>
            </w:r>
            <w:r w:rsidRPr="0047064A">
              <w:rPr>
                <w:rFonts w:ascii="Times New Roman" w:hAnsi="Times New Roman"/>
                <w:i/>
                <w:sz w:val="26"/>
                <w:szCs w:val="26"/>
              </w:rPr>
              <w:t>hông để quá 3 giờ làm việc)</w:t>
            </w:r>
            <w:r w:rsidRPr="0047064A">
              <w:rPr>
                <w:rStyle w:val="fontstyle21"/>
              </w:rPr>
              <w:t xml:space="preserve"> hoặc chuyển vào đầu giờ ngày làm việc tiếp theo đối với trường hợp tiếp nhận sau 15 giờ hàng ngày.</w:t>
            </w:r>
          </w:p>
        </w:tc>
        <w:tc>
          <w:tcPr>
            <w:tcW w:w="1163" w:type="dxa"/>
            <w:vMerge w:val="restart"/>
            <w:vAlign w:val="center"/>
          </w:tcPr>
          <w:p w14:paraId="40FAC0D4" w14:textId="77777777" w:rsidR="00EA07FE" w:rsidRPr="0047064A" w:rsidRDefault="00EA07FE" w:rsidP="0088110F">
            <w:pPr>
              <w:jc w:val="center"/>
              <w:rPr>
                <w:i/>
                <w:sz w:val="26"/>
                <w:szCs w:val="26"/>
                <w:lang w:val="vi-VN"/>
              </w:rPr>
            </w:pPr>
          </w:p>
        </w:tc>
      </w:tr>
      <w:tr w:rsidR="00EA07FE" w:rsidRPr="0047064A" w14:paraId="46F71BF2" w14:textId="77777777" w:rsidTr="001A7AEC">
        <w:trPr>
          <w:trHeight w:val="600"/>
        </w:trPr>
        <w:tc>
          <w:tcPr>
            <w:tcW w:w="851" w:type="dxa"/>
            <w:vMerge/>
          </w:tcPr>
          <w:p w14:paraId="7DF0AF4E" w14:textId="77777777" w:rsidR="00EA07FE" w:rsidRPr="0047064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582450A" w14:textId="77777777" w:rsidR="00EA07FE" w:rsidRPr="0047064A" w:rsidRDefault="00EA07FE" w:rsidP="0088110F">
            <w:pPr>
              <w:spacing w:before="120" w:after="120"/>
              <w:jc w:val="both"/>
              <w:rPr>
                <w:b/>
                <w:sz w:val="26"/>
                <w:szCs w:val="26"/>
              </w:rPr>
            </w:pPr>
          </w:p>
        </w:tc>
        <w:tc>
          <w:tcPr>
            <w:tcW w:w="7258" w:type="dxa"/>
            <w:vMerge/>
          </w:tcPr>
          <w:p w14:paraId="419F544B" w14:textId="77777777" w:rsidR="00EA07FE" w:rsidRPr="0047064A" w:rsidRDefault="00EA07FE" w:rsidP="0088110F">
            <w:pPr>
              <w:pStyle w:val="NormalWeb"/>
              <w:spacing w:before="0" w:beforeAutospacing="0" w:after="120" w:afterAutospacing="0" w:line="234" w:lineRule="atLeast"/>
              <w:ind w:firstLine="205"/>
              <w:jc w:val="both"/>
              <w:rPr>
                <w:rFonts w:ascii="Times New Roman" w:hAnsi="Times New Roman"/>
                <w:b/>
                <w:sz w:val="26"/>
                <w:szCs w:val="26"/>
              </w:rPr>
            </w:pPr>
          </w:p>
        </w:tc>
        <w:tc>
          <w:tcPr>
            <w:tcW w:w="3118" w:type="dxa"/>
            <w:vAlign w:val="center"/>
          </w:tcPr>
          <w:p w14:paraId="18719BE9" w14:textId="77777777" w:rsidR="00EA07FE" w:rsidRPr="0047064A" w:rsidRDefault="00EA07FE" w:rsidP="0088110F">
            <w:pPr>
              <w:pStyle w:val="NormalWeb"/>
              <w:spacing w:before="0" w:beforeAutospacing="0" w:after="120" w:afterAutospacing="0" w:line="234" w:lineRule="atLeast"/>
              <w:jc w:val="center"/>
              <w:rPr>
                <w:rFonts w:ascii="Times New Roman" w:hAnsi="Times New Roman"/>
                <w:sz w:val="26"/>
                <w:szCs w:val="26"/>
              </w:rPr>
            </w:pPr>
            <w:r w:rsidRPr="0047064A">
              <w:rPr>
                <w:rFonts w:ascii="Times New Roman" w:hAnsi="Times New Roman"/>
                <w:sz w:val="26"/>
                <w:szCs w:val="26"/>
              </w:rPr>
              <w:t xml:space="preserve">Không quá 1/2 ngày kể từ ngày phát sinh hồ sơ trực tuyến </w:t>
            </w:r>
          </w:p>
        </w:tc>
        <w:tc>
          <w:tcPr>
            <w:tcW w:w="1163" w:type="dxa"/>
            <w:vMerge/>
          </w:tcPr>
          <w:p w14:paraId="59770B3D" w14:textId="77777777" w:rsidR="00EA07FE" w:rsidRPr="0047064A"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47064A" w14:paraId="48FBBD09" w14:textId="77777777" w:rsidTr="001A7AEC">
        <w:tc>
          <w:tcPr>
            <w:tcW w:w="851" w:type="dxa"/>
            <w:vMerge w:val="restart"/>
            <w:vAlign w:val="center"/>
          </w:tcPr>
          <w:p w14:paraId="10F7E543" w14:textId="77777777" w:rsidR="00EA07FE" w:rsidRPr="0047064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47064A">
              <w:rPr>
                <w:rFonts w:ascii="Times New Roman" w:hAnsi="Times New Roman"/>
                <w:b/>
                <w:sz w:val="26"/>
                <w:szCs w:val="26"/>
              </w:rPr>
              <w:lastRenderedPageBreak/>
              <w:t>Bước 3</w:t>
            </w:r>
          </w:p>
        </w:tc>
        <w:tc>
          <w:tcPr>
            <w:tcW w:w="2376" w:type="dxa"/>
            <w:vMerge w:val="restart"/>
            <w:vAlign w:val="center"/>
          </w:tcPr>
          <w:p w14:paraId="112306B9" w14:textId="77777777" w:rsidR="00EA07FE" w:rsidRPr="0047064A" w:rsidRDefault="00EA07FE" w:rsidP="0088110F">
            <w:pPr>
              <w:pStyle w:val="NormalWeb"/>
              <w:spacing w:before="0" w:beforeAutospacing="0" w:after="120" w:afterAutospacing="0" w:line="234" w:lineRule="atLeast"/>
              <w:jc w:val="both"/>
              <w:rPr>
                <w:rFonts w:ascii="Times New Roman" w:hAnsi="Times New Roman"/>
                <w:b/>
                <w:sz w:val="26"/>
                <w:szCs w:val="26"/>
              </w:rPr>
            </w:pPr>
            <w:r w:rsidRPr="0047064A">
              <w:rPr>
                <w:rStyle w:val="fontstyle01"/>
              </w:rPr>
              <w:t>Giải quyết thủ tục hành chính</w:t>
            </w:r>
          </w:p>
        </w:tc>
        <w:tc>
          <w:tcPr>
            <w:tcW w:w="7258" w:type="dxa"/>
          </w:tcPr>
          <w:p w14:paraId="07C59059" w14:textId="77777777" w:rsidR="00EA07FE" w:rsidRPr="0047064A" w:rsidRDefault="00EA07FE" w:rsidP="0088110F">
            <w:pPr>
              <w:spacing w:before="120" w:after="120"/>
              <w:jc w:val="both"/>
              <w:rPr>
                <w:sz w:val="26"/>
                <w:szCs w:val="26"/>
              </w:rPr>
            </w:pPr>
            <w:r w:rsidRPr="0047064A">
              <w:rPr>
                <w:rStyle w:val="fontstyle21"/>
              </w:rPr>
              <w:t xml:space="preserve">Sau khi nhận hồ sơ thủ tục hành chính từ </w:t>
            </w:r>
            <w:r w:rsidRPr="0047064A">
              <w:rPr>
                <w:sz w:val="26"/>
                <w:szCs w:val="26"/>
              </w:rPr>
              <w:t xml:space="preserve">Bộ phận </w:t>
            </w:r>
            <w:r w:rsidRPr="0047064A">
              <w:rPr>
                <w:sz w:val="26"/>
                <w:szCs w:val="26"/>
                <w:lang w:val="vi-VN"/>
              </w:rPr>
              <w:t>tiếp nhận và trả kết quả</w:t>
            </w:r>
            <w:r w:rsidRPr="0047064A">
              <w:rPr>
                <w:sz w:val="26"/>
                <w:szCs w:val="26"/>
              </w:rPr>
              <w:t xml:space="preserve"> </w:t>
            </w:r>
            <w:r w:rsidRPr="0047064A">
              <w:rPr>
                <w:rStyle w:val="fontstyle21"/>
              </w:rPr>
              <w:t>công chức, viên chức xử lý xem xét, thẩm định hồ sơ, trình phê duyệt kết quả giải quyết thủ tục hành chính:</w:t>
            </w:r>
          </w:p>
        </w:tc>
        <w:tc>
          <w:tcPr>
            <w:tcW w:w="3118" w:type="dxa"/>
            <w:vAlign w:val="center"/>
          </w:tcPr>
          <w:p w14:paraId="413F4F18" w14:textId="77777777" w:rsidR="00EA07FE" w:rsidRPr="0047064A" w:rsidRDefault="00EA07FE" w:rsidP="0088110F">
            <w:pPr>
              <w:pStyle w:val="NormalWeb"/>
              <w:spacing w:before="0" w:beforeAutospacing="0" w:after="120" w:afterAutospacing="0" w:line="234" w:lineRule="atLeast"/>
              <w:jc w:val="center"/>
              <w:rPr>
                <w:rFonts w:ascii="Times New Roman" w:hAnsi="Times New Roman"/>
                <w:sz w:val="26"/>
                <w:szCs w:val="26"/>
              </w:rPr>
            </w:pPr>
            <w:r w:rsidRPr="0047064A">
              <w:rPr>
                <w:rFonts w:ascii="Times New Roman" w:hAnsi="Times New Roman"/>
                <w:sz w:val="26"/>
                <w:szCs w:val="26"/>
                <w:lang w:val="en"/>
              </w:rPr>
              <w:t>Không quá 70 ngày, phức tạp không quá 105 ngày, có thể gia hạn một lần nh</w:t>
            </w:r>
            <w:r w:rsidRPr="0047064A">
              <w:rPr>
                <w:rFonts w:ascii="Times New Roman" w:hAnsi="Times New Roman"/>
                <w:sz w:val="26"/>
                <w:szCs w:val="26"/>
                <w:lang w:val="vi-VN"/>
              </w:rPr>
              <w:t>ưng không quá 30 ngày, phức tạp không quá 60 ngày.</w:t>
            </w:r>
          </w:p>
        </w:tc>
        <w:tc>
          <w:tcPr>
            <w:tcW w:w="1163" w:type="dxa"/>
            <w:vAlign w:val="center"/>
          </w:tcPr>
          <w:p w14:paraId="34CA1E5E" w14:textId="77777777" w:rsidR="00EA07FE" w:rsidRPr="0047064A" w:rsidRDefault="00EA07FE" w:rsidP="0088110F">
            <w:pPr>
              <w:pStyle w:val="NormalWeb"/>
              <w:spacing w:before="0" w:beforeAutospacing="0" w:after="120" w:afterAutospacing="0" w:line="234" w:lineRule="atLeast"/>
              <w:jc w:val="center"/>
              <w:rPr>
                <w:rFonts w:ascii="Times New Roman" w:hAnsi="Times New Roman"/>
                <w:b/>
                <w:sz w:val="26"/>
                <w:szCs w:val="26"/>
              </w:rPr>
            </w:pPr>
          </w:p>
        </w:tc>
      </w:tr>
      <w:tr w:rsidR="00EA07FE" w:rsidRPr="0047064A" w14:paraId="18C14A43" w14:textId="77777777" w:rsidTr="001A7AEC">
        <w:tc>
          <w:tcPr>
            <w:tcW w:w="851" w:type="dxa"/>
            <w:vMerge/>
          </w:tcPr>
          <w:p w14:paraId="7C8FE7A5" w14:textId="77777777" w:rsidR="00EA07FE" w:rsidRPr="0047064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7B69BEE" w14:textId="77777777" w:rsidR="00EA07FE" w:rsidRPr="0047064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258" w:type="dxa"/>
          </w:tcPr>
          <w:p w14:paraId="7388BE04" w14:textId="77777777" w:rsidR="00EA07FE" w:rsidRPr="0047064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47064A">
              <w:rPr>
                <w:rFonts w:ascii="Times New Roman" w:hAnsi="Times New Roman"/>
                <w:bCs/>
                <w:i/>
                <w:sz w:val="26"/>
                <w:szCs w:val="26"/>
              </w:rPr>
              <w:t>1. Tiếp nhận hồ sơ (Bộ phận TN&amp;TKQ)</w:t>
            </w:r>
          </w:p>
        </w:tc>
        <w:tc>
          <w:tcPr>
            <w:tcW w:w="3118" w:type="dxa"/>
            <w:vAlign w:val="center"/>
          </w:tcPr>
          <w:p w14:paraId="5FEEA75F" w14:textId="77777777" w:rsidR="00EA07FE" w:rsidRPr="0047064A" w:rsidRDefault="00EA07FE" w:rsidP="0088110F">
            <w:pPr>
              <w:pStyle w:val="NormalWeb"/>
              <w:spacing w:before="0" w:beforeAutospacing="0" w:after="120" w:afterAutospacing="0" w:line="234" w:lineRule="atLeast"/>
              <w:jc w:val="center"/>
              <w:rPr>
                <w:rFonts w:ascii="Times New Roman" w:hAnsi="Times New Roman"/>
                <w:sz w:val="26"/>
                <w:szCs w:val="26"/>
              </w:rPr>
            </w:pPr>
            <w:r w:rsidRPr="0047064A">
              <w:rPr>
                <w:rFonts w:ascii="Times New Roman" w:hAnsi="Times New Roman"/>
                <w:b/>
                <w:bCs/>
                <w:i/>
                <w:sz w:val="26"/>
                <w:szCs w:val="26"/>
              </w:rPr>
              <w:t xml:space="preserve">½ </w:t>
            </w:r>
            <w:r w:rsidRPr="0047064A">
              <w:rPr>
                <w:rFonts w:ascii="Times New Roman" w:hAnsi="Times New Roman"/>
                <w:bCs/>
                <w:i/>
                <w:sz w:val="26"/>
                <w:szCs w:val="26"/>
              </w:rPr>
              <w:t>ngày</w:t>
            </w:r>
          </w:p>
        </w:tc>
        <w:tc>
          <w:tcPr>
            <w:tcW w:w="1163" w:type="dxa"/>
          </w:tcPr>
          <w:p w14:paraId="6197D488" w14:textId="77777777" w:rsidR="00EA07FE" w:rsidRPr="0047064A"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47064A" w14:paraId="56BABC1A" w14:textId="77777777" w:rsidTr="001A7AEC">
        <w:tc>
          <w:tcPr>
            <w:tcW w:w="851" w:type="dxa"/>
            <w:vMerge/>
          </w:tcPr>
          <w:p w14:paraId="4A4AB28C" w14:textId="77777777" w:rsidR="00EA07FE" w:rsidRPr="0047064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EB08644" w14:textId="77777777" w:rsidR="00EA07FE" w:rsidRPr="0047064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258" w:type="dxa"/>
          </w:tcPr>
          <w:p w14:paraId="451BBDA3" w14:textId="77777777" w:rsidR="00EA07FE" w:rsidRPr="0047064A" w:rsidRDefault="00EA07FE"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47064A">
              <w:rPr>
                <w:rFonts w:ascii="Times New Roman" w:hAnsi="Times New Roman"/>
                <w:bCs/>
                <w:i/>
                <w:sz w:val="26"/>
                <w:szCs w:val="26"/>
              </w:rPr>
              <w:t>2. Giải quyết hồ sơ (cơ quan/bộ phận chuyên môn), t</w:t>
            </w:r>
            <w:r w:rsidRPr="0047064A">
              <w:rPr>
                <w:rFonts w:ascii="Times New Roman" w:hAnsi="Times New Roman"/>
                <w:i/>
                <w:sz w:val="26"/>
                <w:szCs w:val="26"/>
              </w:rPr>
              <w:t>rong đó:</w:t>
            </w:r>
          </w:p>
        </w:tc>
        <w:tc>
          <w:tcPr>
            <w:tcW w:w="3118" w:type="dxa"/>
            <w:vAlign w:val="center"/>
          </w:tcPr>
          <w:p w14:paraId="5446F55F" w14:textId="77777777" w:rsidR="00EA07FE" w:rsidRPr="00BC703A" w:rsidRDefault="00EA07FE" w:rsidP="0088110F">
            <w:pPr>
              <w:pStyle w:val="NormalWeb"/>
              <w:spacing w:before="0" w:beforeAutospacing="0" w:after="120" w:afterAutospacing="0" w:line="234" w:lineRule="atLeast"/>
              <w:jc w:val="center"/>
              <w:rPr>
                <w:rFonts w:ascii="Times New Roman" w:hAnsi="Times New Roman"/>
                <w:sz w:val="26"/>
                <w:szCs w:val="26"/>
              </w:rPr>
            </w:pPr>
            <w:r w:rsidRPr="00BC703A">
              <w:rPr>
                <w:rFonts w:ascii="Times New Roman" w:hAnsi="Times New Roman"/>
                <w:bCs/>
                <w:i/>
                <w:sz w:val="26"/>
                <w:szCs w:val="26"/>
              </w:rPr>
              <w:t xml:space="preserve"> 104 ngày</w:t>
            </w:r>
          </w:p>
        </w:tc>
        <w:tc>
          <w:tcPr>
            <w:tcW w:w="1163" w:type="dxa"/>
          </w:tcPr>
          <w:p w14:paraId="41403193" w14:textId="77777777" w:rsidR="00EA07FE" w:rsidRPr="0047064A"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47064A" w14:paraId="31D548E0" w14:textId="77777777" w:rsidTr="001A7AEC">
        <w:tc>
          <w:tcPr>
            <w:tcW w:w="851" w:type="dxa"/>
            <w:vMerge/>
          </w:tcPr>
          <w:p w14:paraId="54CF1A45" w14:textId="77777777" w:rsidR="00EA07FE" w:rsidRPr="0047064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82FA754" w14:textId="77777777" w:rsidR="00EA07FE" w:rsidRPr="0047064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258" w:type="dxa"/>
          </w:tcPr>
          <w:p w14:paraId="47330853" w14:textId="77777777" w:rsidR="00EA07FE" w:rsidRPr="0047064A" w:rsidRDefault="00EA07FE" w:rsidP="0088110F">
            <w:pPr>
              <w:pStyle w:val="NormalWeb"/>
              <w:spacing w:before="0" w:beforeAutospacing="0" w:after="120" w:afterAutospacing="0" w:line="234" w:lineRule="atLeast"/>
              <w:jc w:val="both"/>
              <w:rPr>
                <w:rFonts w:ascii="Times New Roman" w:hAnsi="Times New Roman"/>
                <w:b/>
                <w:sz w:val="26"/>
                <w:szCs w:val="26"/>
              </w:rPr>
            </w:pPr>
            <w:r w:rsidRPr="0047064A">
              <w:rPr>
                <w:rStyle w:val="fontstyle21"/>
              </w:rPr>
              <w:t>- Trường hợp thủ tục hành chính không quy định phải thẩm tra, xác minh hồ sơ, lấy ? kiến của cơ quan, tổ chức, có liên quan, cán bộ, công chức, viên chức được giao xử l? hồ sơ thẩm định, tr?nh cấp có thẩm quyền quyết định; cập nhật thông tin vào Phần mềm một cửa điện tử; trả kết quả giải quyết thủ tục hành chính.</w:t>
            </w:r>
          </w:p>
        </w:tc>
        <w:tc>
          <w:tcPr>
            <w:tcW w:w="3118" w:type="dxa"/>
            <w:vAlign w:val="center"/>
          </w:tcPr>
          <w:p w14:paraId="0BD32495" w14:textId="77777777" w:rsidR="00EA07FE" w:rsidRPr="00BC703A" w:rsidRDefault="00EA07FE" w:rsidP="0088110F">
            <w:pPr>
              <w:pStyle w:val="NormalWeb"/>
              <w:spacing w:before="0" w:beforeAutospacing="0" w:after="120" w:afterAutospacing="0" w:line="234" w:lineRule="atLeast"/>
              <w:jc w:val="center"/>
              <w:rPr>
                <w:rFonts w:ascii="Times New Roman" w:hAnsi="Times New Roman"/>
                <w:sz w:val="26"/>
                <w:szCs w:val="26"/>
              </w:rPr>
            </w:pPr>
          </w:p>
        </w:tc>
        <w:tc>
          <w:tcPr>
            <w:tcW w:w="1163" w:type="dxa"/>
          </w:tcPr>
          <w:p w14:paraId="3E2F2618" w14:textId="77777777" w:rsidR="00EA07FE" w:rsidRPr="0047064A" w:rsidRDefault="00EA07FE" w:rsidP="0088110F">
            <w:pPr>
              <w:pStyle w:val="NormalWeb"/>
              <w:spacing w:before="0" w:beforeAutospacing="0" w:after="120" w:afterAutospacing="0" w:line="234" w:lineRule="atLeast"/>
              <w:jc w:val="both"/>
              <w:rPr>
                <w:rFonts w:ascii="Times New Roman" w:hAnsi="Times New Roman"/>
                <w:b/>
                <w:sz w:val="26"/>
                <w:szCs w:val="26"/>
              </w:rPr>
            </w:pPr>
          </w:p>
        </w:tc>
      </w:tr>
      <w:tr w:rsidR="00EA07FE" w:rsidRPr="0047064A" w14:paraId="0D7C9D76" w14:textId="77777777" w:rsidTr="001A7AEC">
        <w:tc>
          <w:tcPr>
            <w:tcW w:w="851" w:type="dxa"/>
            <w:vMerge/>
          </w:tcPr>
          <w:p w14:paraId="5E599144" w14:textId="77777777" w:rsidR="00EA07FE" w:rsidRPr="0047064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D26BA04" w14:textId="77777777" w:rsidR="00EA07FE" w:rsidRPr="0047064A" w:rsidRDefault="00EA07FE" w:rsidP="0088110F">
            <w:pPr>
              <w:pStyle w:val="NormalWeb"/>
              <w:spacing w:before="0" w:beforeAutospacing="0" w:after="120" w:afterAutospacing="0" w:line="234" w:lineRule="atLeast"/>
              <w:jc w:val="both"/>
              <w:rPr>
                <w:rFonts w:ascii="Times New Roman" w:hAnsi="Times New Roman"/>
                <w:b/>
                <w:sz w:val="26"/>
                <w:szCs w:val="26"/>
              </w:rPr>
            </w:pPr>
          </w:p>
        </w:tc>
        <w:tc>
          <w:tcPr>
            <w:tcW w:w="7258" w:type="dxa"/>
          </w:tcPr>
          <w:p w14:paraId="41BAFCE7" w14:textId="77777777" w:rsidR="00EA07FE" w:rsidRPr="0047064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47064A">
              <w:rPr>
                <w:rFonts w:ascii="Times New Roman" w:hAnsi="Times New Roman"/>
                <w:bCs/>
                <w:i/>
                <w:sz w:val="26"/>
                <w:szCs w:val="26"/>
              </w:rPr>
              <w:t xml:space="preserve">+ Thanh tra viên </w:t>
            </w:r>
          </w:p>
          <w:p w14:paraId="3D84EE67" w14:textId="77777777" w:rsidR="00EA07FE" w:rsidRPr="0047064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47064A">
              <w:rPr>
                <w:rFonts w:ascii="Times New Roman" w:hAnsi="Times New Roman"/>
                <w:bCs/>
                <w:i/>
                <w:sz w:val="26"/>
                <w:szCs w:val="26"/>
              </w:rPr>
              <w:t>+ Lãnh đạo phòng/bộ phận</w:t>
            </w:r>
          </w:p>
          <w:p w14:paraId="2FBAC002" w14:textId="77777777" w:rsidR="00EA07FE" w:rsidRPr="0047064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47064A">
              <w:rPr>
                <w:rFonts w:ascii="Times New Roman" w:hAnsi="Times New Roman"/>
                <w:bCs/>
                <w:i/>
                <w:sz w:val="26"/>
                <w:szCs w:val="26"/>
              </w:rPr>
              <w:t>+ Lãnh đạo đơn vị:</w:t>
            </w:r>
          </w:p>
          <w:p w14:paraId="2A64D75B" w14:textId="77777777" w:rsidR="00EA07FE" w:rsidRPr="0047064A" w:rsidRDefault="00EA07FE"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47064A">
              <w:rPr>
                <w:rFonts w:ascii="Times New Roman" w:hAnsi="Times New Roman"/>
                <w:bCs/>
                <w:i/>
                <w:sz w:val="26"/>
                <w:szCs w:val="26"/>
              </w:rPr>
              <w:t xml:space="preserve">+ Văn thư đơn vị: </w:t>
            </w:r>
          </w:p>
        </w:tc>
        <w:tc>
          <w:tcPr>
            <w:tcW w:w="3118" w:type="dxa"/>
            <w:vAlign w:val="center"/>
          </w:tcPr>
          <w:p w14:paraId="79A69499" w14:textId="77777777" w:rsidR="00EA07FE" w:rsidRPr="00BC703A" w:rsidRDefault="00EA07FE" w:rsidP="0088110F">
            <w:pPr>
              <w:pStyle w:val="NormalWeb"/>
              <w:spacing w:before="0" w:beforeAutospacing="0" w:after="120" w:afterAutospacing="0" w:line="234" w:lineRule="atLeast"/>
              <w:rPr>
                <w:rFonts w:ascii="Times New Roman" w:hAnsi="Times New Roman"/>
                <w:bCs/>
                <w:i/>
                <w:sz w:val="26"/>
                <w:szCs w:val="26"/>
              </w:rPr>
            </w:pPr>
            <w:r w:rsidRPr="00BC703A">
              <w:rPr>
                <w:rFonts w:ascii="Times New Roman" w:hAnsi="Times New Roman"/>
                <w:bCs/>
                <w:i/>
                <w:sz w:val="26"/>
                <w:szCs w:val="26"/>
              </w:rPr>
              <w:t xml:space="preserve">              101 ngày  </w:t>
            </w:r>
          </w:p>
          <w:p w14:paraId="069FA9EC" w14:textId="77777777" w:rsidR="00EA07FE" w:rsidRPr="00BC703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BC703A">
              <w:rPr>
                <w:rFonts w:ascii="Times New Roman" w:hAnsi="Times New Roman"/>
                <w:bCs/>
                <w:i/>
                <w:sz w:val="26"/>
                <w:szCs w:val="26"/>
              </w:rPr>
              <w:t xml:space="preserve">01 ngày  </w:t>
            </w:r>
          </w:p>
          <w:p w14:paraId="36466B6C" w14:textId="77777777" w:rsidR="00EA07FE" w:rsidRPr="00BC703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BC703A">
              <w:rPr>
                <w:rFonts w:ascii="Times New Roman" w:hAnsi="Times New Roman"/>
                <w:bCs/>
                <w:i/>
                <w:sz w:val="26"/>
                <w:szCs w:val="26"/>
              </w:rPr>
              <w:t>01 ngày</w:t>
            </w:r>
          </w:p>
          <w:p w14:paraId="4693D9E9" w14:textId="77777777" w:rsidR="00EA07FE" w:rsidRPr="00BC703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BC703A">
              <w:rPr>
                <w:rFonts w:ascii="Times New Roman" w:hAnsi="Times New Roman"/>
                <w:bCs/>
                <w:i/>
                <w:sz w:val="26"/>
                <w:szCs w:val="26"/>
              </w:rPr>
              <w:t>01 ngày</w:t>
            </w:r>
          </w:p>
        </w:tc>
        <w:tc>
          <w:tcPr>
            <w:tcW w:w="1163" w:type="dxa"/>
          </w:tcPr>
          <w:p w14:paraId="311BAB05" w14:textId="77777777" w:rsidR="00EA07FE" w:rsidRPr="0047064A" w:rsidRDefault="00EA07FE" w:rsidP="0088110F">
            <w:pPr>
              <w:pStyle w:val="NormalWeb"/>
              <w:spacing w:before="0" w:beforeAutospacing="0" w:after="120" w:afterAutospacing="0" w:line="234" w:lineRule="atLeast"/>
              <w:jc w:val="both"/>
              <w:rPr>
                <w:rFonts w:ascii="Times New Roman" w:hAnsi="Times New Roman"/>
                <w:i/>
                <w:sz w:val="26"/>
                <w:szCs w:val="26"/>
              </w:rPr>
            </w:pPr>
          </w:p>
        </w:tc>
      </w:tr>
      <w:tr w:rsidR="00EA07FE" w:rsidRPr="0047064A" w14:paraId="01E7B108" w14:textId="77777777" w:rsidTr="001A7AEC">
        <w:tc>
          <w:tcPr>
            <w:tcW w:w="851" w:type="dxa"/>
            <w:vAlign w:val="center"/>
          </w:tcPr>
          <w:p w14:paraId="00B165A7" w14:textId="77777777" w:rsidR="00EA07FE" w:rsidRPr="0047064A" w:rsidRDefault="00EA07FE" w:rsidP="0088110F">
            <w:pPr>
              <w:pStyle w:val="NormalWeb"/>
              <w:spacing w:before="0" w:beforeAutospacing="0" w:after="120" w:afterAutospacing="0" w:line="234" w:lineRule="atLeast"/>
              <w:jc w:val="center"/>
              <w:rPr>
                <w:rFonts w:ascii="Times New Roman" w:hAnsi="Times New Roman"/>
                <w:b/>
                <w:sz w:val="26"/>
                <w:szCs w:val="26"/>
              </w:rPr>
            </w:pPr>
            <w:r w:rsidRPr="0047064A">
              <w:rPr>
                <w:rFonts w:ascii="Times New Roman" w:hAnsi="Times New Roman"/>
                <w:b/>
                <w:sz w:val="26"/>
                <w:szCs w:val="26"/>
              </w:rPr>
              <w:t>Bước 4</w:t>
            </w:r>
          </w:p>
        </w:tc>
        <w:tc>
          <w:tcPr>
            <w:tcW w:w="2376" w:type="dxa"/>
          </w:tcPr>
          <w:p w14:paraId="30956A78" w14:textId="77777777" w:rsidR="00EA07FE" w:rsidRPr="0047064A" w:rsidRDefault="00EA07FE" w:rsidP="0088110F">
            <w:pPr>
              <w:pStyle w:val="NormalWeb"/>
              <w:spacing w:before="0" w:beforeAutospacing="0" w:after="120" w:afterAutospacing="0" w:line="234" w:lineRule="atLeast"/>
              <w:jc w:val="both"/>
              <w:rPr>
                <w:rStyle w:val="fontstyle21"/>
                <w:i/>
              </w:rPr>
            </w:pPr>
            <w:r w:rsidRPr="0047064A">
              <w:rPr>
                <w:rFonts w:ascii="Times New Roman" w:hAnsi="Times New Roman"/>
                <w:b/>
                <w:sz w:val="26"/>
                <w:szCs w:val="26"/>
              </w:rPr>
              <w:t>Trả kết quả giải quyết thủ tục hành chính</w:t>
            </w:r>
            <w:r w:rsidRPr="0047064A">
              <w:rPr>
                <w:rStyle w:val="fontstyle21"/>
                <w:i/>
              </w:rPr>
              <w:t xml:space="preserve"> </w:t>
            </w:r>
          </w:p>
          <w:p w14:paraId="6F225D47" w14:textId="77777777" w:rsidR="00EA07FE" w:rsidRPr="0047064A" w:rsidRDefault="00EA07FE" w:rsidP="0088110F">
            <w:pPr>
              <w:pStyle w:val="NormalWeb"/>
              <w:spacing w:before="0" w:beforeAutospacing="0" w:after="120" w:afterAutospacing="0" w:line="234" w:lineRule="atLeast"/>
              <w:jc w:val="both"/>
              <w:rPr>
                <w:rFonts w:ascii="Times New Roman" w:hAnsi="Times New Roman"/>
                <w:b/>
                <w:sz w:val="26"/>
                <w:szCs w:val="26"/>
              </w:rPr>
            </w:pPr>
            <w:r w:rsidRPr="0047064A">
              <w:rPr>
                <w:rStyle w:val="fontstyle21"/>
                <w:i/>
              </w:rPr>
              <w:t xml:space="preserve">(Kết quả giải quyết thủ tục hành chính gửi trả cho tổ chức, cá nhân phải bảo đảm đầy đủ theo quy định mà cơ </w:t>
            </w:r>
            <w:r w:rsidRPr="0047064A">
              <w:rPr>
                <w:rStyle w:val="fontstyle21"/>
                <w:i/>
              </w:rPr>
              <w:lastRenderedPageBreak/>
              <w:t>quan có thẩm quyền trả cho tổ chức, cá nhân sau khi giải quyết xong thủ tục hành chính)</w:t>
            </w:r>
          </w:p>
        </w:tc>
        <w:tc>
          <w:tcPr>
            <w:tcW w:w="7258" w:type="dxa"/>
          </w:tcPr>
          <w:p w14:paraId="1461506A" w14:textId="77777777" w:rsidR="00EA07FE" w:rsidRPr="0047064A" w:rsidRDefault="00EA07FE" w:rsidP="0088110F">
            <w:pPr>
              <w:spacing w:before="120" w:after="120"/>
              <w:ind w:firstLine="205"/>
              <w:jc w:val="both"/>
              <w:rPr>
                <w:iCs/>
                <w:sz w:val="26"/>
                <w:szCs w:val="26"/>
              </w:rPr>
            </w:pPr>
            <w:r w:rsidRPr="0047064A">
              <w:rPr>
                <w:iCs/>
                <w:sz w:val="26"/>
                <w:szCs w:val="26"/>
              </w:rPr>
              <w:lastRenderedPageBreak/>
              <w:t xml:space="preserve">    Công chức tiếp nhận và trả kết quả nhập vào sổ theo dõi hồ sơ và phần mềm điện tử thực hiện như sau:</w:t>
            </w:r>
          </w:p>
          <w:p w14:paraId="7456A5AE" w14:textId="77777777" w:rsidR="00EA07FE" w:rsidRPr="0047064A" w:rsidRDefault="00EA07FE" w:rsidP="0088110F">
            <w:pPr>
              <w:spacing w:before="120" w:after="120"/>
              <w:ind w:firstLine="205"/>
              <w:jc w:val="both"/>
              <w:rPr>
                <w:iCs/>
                <w:sz w:val="26"/>
                <w:szCs w:val="26"/>
              </w:rPr>
            </w:pPr>
            <w:r w:rsidRPr="0047064A">
              <w:rPr>
                <w:iCs/>
                <w:sz w:val="26"/>
                <w:szCs w:val="26"/>
              </w:rPr>
              <w:t>- T</w:t>
            </w:r>
            <w:r w:rsidRPr="0047064A">
              <w:rPr>
                <w:rStyle w:val="fontstyle21"/>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3B1F06BD" w14:textId="77777777" w:rsidR="00EA07FE" w:rsidRPr="0047064A" w:rsidRDefault="00EA07FE" w:rsidP="0088110F">
            <w:pPr>
              <w:spacing w:before="120" w:after="120"/>
              <w:ind w:firstLine="205"/>
              <w:jc w:val="both"/>
              <w:rPr>
                <w:iCs/>
                <w:sz w:val="26"/>
                <w:szCs w:val="26"/>
              </w:rPr>
            </w:pPr>
            <w:r w:rsidRPr="0047064A">
              <w:rPr>
                <w:iCs/>
                <w:sz w:val="26"/>
                <w:szCs w:val="26"/>
              </w:rPr>
              <w:t xml:space="preserve">- </w:t>
            </w:r>
            <w:r w:rsidRPr="0047064A">
              <w:rPr>
                <w:rStyle w:val="fontstyle21"/>
              </w:rPr>
              <w:t xml:space="preserve">Tổ chức, cá nhân nhận kết quả giải quyết thủ tục hành chính theo thời gian, địa điểm ghi trên Giấy tiếp nhận hồ sơ và hẹn trả </w:t>
            </w:r>
            <w:r w:rsidRPr="0047064A">
              <w:rPr>
                <w:rStyle w:val="fontstyle21"/>
              </w:rPr>
              <w:lastRenderedPageBreak/>
              <w:t>kết quả (</w:t>
            </w:r>
            <w:r w:rsidRPr="0047064A">
              <w:rPr>
                <w:iCs/>
                <w:sz w:val="26"/>
                <w:szCs w:val="26"/>
              </w:rPr>
              <w:t xml:space="preserve">xuất trình giấy hẹn trả kết quả). Công chức trả kết quả kiểm tra phiếu hẹn và yêu cầu người đến nhận kết quả ký nhận vào sổ và trao kết quả. </w:t>
            </w:r>
          </w:p>
          <w:p w14:paraId="30524452" w14:textId="77777777" w:rsidR="00EA07FE" w:rsidRPr="0047064A" w:rsidRDefault="00EA07FE" w:rsidP="0088110F">
            <w:pPr>
              <w:spacing w:before="120" w:after="120"/>
              <w:ind w:firstLine="205"/>
              <w:jc w:val="both"/>
              <w:rPr>
                <w:iCs/>
                <w:sz w:val="26"/>
                <w:szCs w:val="26"/>
              </w:rPr>
            </w:pPr>
          </w:p>
          <w:p w14:paraId="5F13D873" w14:textId="77777777" w:rsidR="00EA07FE" w:rsidRPr="0047064A" w:rsidRDefault="00EA07FE" w:rsidP="0088110F">
            <w:pPr>
              <w:spacing w:before="120" w:after="120"/>
              <w:ind w:firstLine="205"/>
              <w:jc w:val="both"/>
              <w:rPr>
                <w:iCs/>
                <w:sz w:val="26"/>
                <w:szCs w:val="26"/>
              </w:rPr>
            </w:pPr>
            <w:r w:rsidRPr="0047064A">
              <w:rPr>
                <w:iCs/>
                <w:sz w:val="26"/>
                <w:szCs w:val="26"/>
              </w:rPr>
              <w:t>- Trường hợp nhận kết quả</w:t>
            </w:r>
            <w:r w:rsidRPr="0047064A">
              <w:rPr>
                <w:sz w:val="26"/>
                <w:szCs w:val="26"/>
              </w:rPr>
              <w:t xml:space="preserve"> thông </w:t>
            </w:r>
            <w:r w:rsidRPr="0047064A">
              <w:rPr>
                <w:sz w:val="26"/>
                <w:szCs w:val="26"/>
                <w:lang w:val="vi-VN"/>
              </w:rPr>
              <w:t xml:space="preserve">qua dịch vụ bưu chính </w:t>
            </w:r>
            <w:r w:rsidRPr="0047064A">
              <w:rPr>
                <w:sz w:val="26"/>
                <w:szCs w:val="26"/>
              </w:rPr>
              <w:t>công ích. (</w:t>
            </w:r>
            <w:r w:rsidRPr="0047064A">
              <w:rPr>
                <w:iCs/>
                <w:sz w:val="26"/>
                <w:szCs w:val="26"/>
              </w:rPr>
              <w:t>đăng ký</w:t>
            </w:r>
            <w:r w:rsidRPr="0047064A">
              <w:rPr>
                <w:sz w:val="26"/>
                <w:szCs w:val="26"/>
              </w:rPr>
              <w:t xml:space="preserve"> theo hướng dẫn của Bưu điện)</w:t>
            </w:r>
            <w:r w:rsidRPr="0047064A">
              <w:rPr>
                <w:rStyle w:val="fontstyle21"/>
              </w:rPr>
              <w:t xml:space="preserve"> (nếu có)</w:t>
            </w:r>
          </w:p>
          <w:p w14:paraId="1763ABBE" w14:textId="77777777" w:rsidR="00EA07FE" w:rsidRPr="0047064A" w:rsidRDefault="00EA07FE" w:rsidP="0088110F">
            <w:pPr>
              <w:spacing w:before="120" w:after="120"/>
              <w:ind w:firstLine="205"/>
              <w:jc w:val="both"/>
              <w:rPr>
                <w:b/>
                <w:i/>
                <w:sz w:val="26"/>
                <w:szCs w:val="26"/>
                <w:lang w:val="pt-BR"/>
              </w:rPr>
            </w:pPr>
            <w:r w:rsidRPr="0047064A">
              <w:rPr>
                <w:sz w:val="26"/>
                <w:szCs w:val="26"/>
              </w:rPr>
              <w:t>- Trường hợp nộp hồ sơ qua dịch vụ công trực tuyến, nhận kết quả trực tiếp tại Trung tâm KSTTHC và Phục vụ HCC, khi đi mang theo hồ sơ gốc để đối chiếu và nộp lại cho cán bộ tiếp nhận hồ sơ;</w:t>
            </w:r>
            <w:r w:rsidRPr="0047064A">
              <w:rPr>
                <w:rStyle w:val="fontstyle21"/>
              </w:rPr>
              <w:t xml:space="preserve"> trường hợp đăng ký nhận kết quả trực tuyến thì thông qua Cổng Dịch vụ công trực tuyến. (nếu có)</w:t>
            </w:r>
          </w:p>
          <w:p w14:paraId="65C04414" w14:textId="77777777" w:rsidR="00EA07FE" w:rsidRPr="0047064A" w:rsidRDefault="00EA07FE" w:rsidP="0088110F">
            <w:pPr>
              <w:spacing w:before="120" w:after="120"/>
              <w:ind w:firstLine="205"/>
              <w:jc w:val="both"/>
              <w:rPr>
                <w:rStyle w:val="fontstyle21"/>
                <w:iCs/>
              </w:rPr>
            </w:pPr>
            <w:r w:rsidRPr="0047064A">
              <w:rPr>
                <w:iCs/>
                <w:sz w:val="26"/>
                <w:szCs w:val="26"/>
              </w:rPr>
              <w:t>- Thời gian trả kết quả: Sáng: từ 07 giờ đến 11 giờ 30 phút; chiều: từ 13 giờ 30 đến 17 giờ của các ngày làm việc.</w:t>
            </w:r>
          </w:p>
        </w:tc>
        <w:tc>
          <w:tcPr>
            <w:tcW w:w="3118" w:type="dxa"/>
            <w:vAlign w:val="center"/>
          </w:tcPr>
          <w:p w14:paraId="1C00ABFA" w14:textId="77777777" w:rsidR="00EA07FE" w:rsidRPr="00BC703A" w:rsidRDefault="00EA07FE" w:rsidP="0088110F">
            <w:pPr>
              <w:pStyle w:val="NormalWeb"/>
              <w:spacing w:before="0" w:beforeAutospacing="0" w:after="120" w:afterAutospacing="0" w:line="234" w:lineRule="atLeast"/>
              <w:jc w:val="center"/>
              <w:rPr>
                <w:rFonts w:ascii="Times New Roman" w:hAnsi="Times New Roman"/>
                <w:bCs/>
                <w:i/>
                <w:sz w:val="26"/>
                <w:szCs w:val="26"/>
              </w:rPr>
            </w:pPr>
            <w:r w:rsidRPr="00BC703A">
              <w:rPr>
                <w:rFonts w:ascii="Times New Roman" w:hAnsi="Times New Roman"/>
                <w:bCs/>
                <w:i/>
                <w:sz w:val="26"/>
                <w:szCs w:val="26"/>
              </w:rPr>
              <w:lastRenderedPageBreak/>
              <w:t xml:space="preserve"> 1/2 ngày</w:t>
            </w:r>
          </w:p>
        </w:tc>
        <w:tc>
          <w:tcPr>
            <w:tcW w:w="1163" w:type="dxa"/>
          </w:tcPr>
          <w:p w14:paraId="60D26132" w14:textId="77777777" w:rsidR="00EA07FE" w:rsidRPr="0047064A" w:rsidRDefault="00EA07FE"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307F28AB" w14:textId="77777777" w:rsidR="00EA07FE" w:rsidRDefault="00EA07FE" w:rsidP="00EA07FE">
      <w:pPr>
        <w:pStyle w:val="NormalWeb"/>
        <w:shd w:val="clear" w:color="auto" w:fill="FFFFFF"/>
        <w:spacing w:before="120" w:beforeAutospacing="0" w:after="120" w:afterAutospacing="0"/>
        <w:ind w:firstLine="652"/>
        <w:jc w:val="both"/>
        <w:rPr>
          <w:rFonts w:ascii="Times New Roman" w:hAnsi="Times New Roman"/>
          <w:b/>
          <w:bCs/>
          <w:i/>
          <w:sz w:val="28"/>
          <w:szCs w:val="28"/>
        </w:rPr>
      </w:pPr>
    </w:p>
    <w:p w14:paraId="1947FAC6" w14:textId="77777777" w:rsidR="00EA07FE" w:rsidRPr="007D038B" w:rsidRDefault="00EA07FE" w:rsidP="00EA07F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i/>
          <w:sz w:val="28"/>
          <w:szCs w:val="28"/>
        </w:rPr>
        <w:t xml:space="preserve"> </w:t>
      </w:r>
      <w:r w:rsidRPr="007D038B">
        <w:rPr>
          <w:rFonts w:ascii="Times New Roman" w:hAnsi="Times New Roman"/>
          <w:b/>
          <w:bCs/>
          <w:sz w:val="28"/>
          <w:szCs w:val="28"/>
        </w:rPr>
        <w:t>b. Thành phần, số lượng hồ sơ:</w:t>
      </w:r>
    </w:p>
    <w:p w14:paraId="796C2F74"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sz w:val="28"/>
          <w:szCs w:val="28"/>
          <w:lang w:eastAsia="vi-VN"/>
        </w:rPr>
      </w:pPr>
      <w:r w:rsidRPr="007D038B">
        <w:rPr>
          <w:rFonts w:ascii="Times New Roman" w:hAnsi="Times New Roman"/>
          <w:sz w:val="28"/>
          <w:szCs w:val="28"/>
        </w:rPr>
        <w:t>- Thành phần hồ sơ :</w:t>
      </w:r>
    </w:p>
    <w:p w14:paraId="466577D1"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7D038B">
        <w:rPr>
          <w:rFonts w:ascii="Times New Roman" w:hAnsi="Times New Roman"/>
          <w:sz w:val="28"/>
          <w:szCs w:val="28"/>
        </w:rPr>
        <w:t xml:space="preserve">- Số lượng hồ sơ : 01 </w:t>
      </w:r>
      <w:r w:rsidRPr="007D038B">
        <w:rPr>
          <w:rFonts w:ascii="Times New Roman" w:hAnsi="Times New Roman"/>
          <w:sz w:val="28"/>
          <w:szCs w:val="28"/>
          <w:lang w:val="vi-VN"/>
        </w:rPr>
        <w:t>(một) bộ.</w:t>
      </w:r>
    </w:p>
    <w:p w14:paraId="3DB25E60"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rPr>
      </w:pPr>
      <w:r w:rsidRPr="007D038B">
        <w:rPr>
          <w:rFonts w:ascii="Times New Roman" w:hAnsi="Times New Roman"/>
          <w:b/>
          <w:bCs/>
          <w:sz w:val="28"/>
          <w:szCs w:val="28"/>
        </w:rPr>
        <w:t>c. Đối tượng thực hiện thủ tục hành chính :</w:t>
      </w:r>
      <w:r w:rsidRPr="007D038B">
        <w:rPr>
          <w:sz w:val="28"/>
          <w:szCs w:val="28"/>
          <w:lang w:val="vi-VN"/>
        </w:rPr>
        <w:t xml:space="preserve"> </w:t>
      </w:r>
      <w:r w:rsidRPr="007D038B">
        <w:rPr>
          <w:rFonts w:ascii="Times New Roman" w:hAnsi="Times New Roman"/>
          <w:sz w:val="28"/>
          <w:szCs w:val="28"/>
          <w:lang w:val="vi-VN"/>
        </w:rPr>
        <w:t>Tổ chức, công dân.</w:t>
      </w:r>
    </w:p>
    <w:p w14:paraId="7EDB4D5B"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sz w:val="28"/>
          <w:szCs w:val="28"/>
        </w:rPr>
      </w:pPr>
      <w:r w:rsidRPr="007D038B">
        <w:rPr>
          <w:rFonts w:ascii="Times New Roman" w:hAnsi="Times New Roman"/>
          <w:b/>
          <w:bCs/>
          <w:sz w:val="28"/>
          <w:szCs w:val="28"/>
        </w:rPr>
        <w:t>d. Cơ quan giải quyết thủ tục hành chính</w:t>
      </w:r>
      <w:r w:rsidRPr="007D038B">
        <w:rPr>
          <w:rFonts w:ascii="Times New Roman" w:hAnsi="Times New Roman"/>
          <w:bCs/>
          <w:i/>
          <w:sz w:val="28"/>
          <w:szCs w:val="28"/>
        </w:rPr>
        <w:t>:</w:t>
      </w:r>
      <w:r w:rsidRPr="007D038B">
        <w:rPr>
          <w:rFonts w:ascii="Times New Roman" w:hAnsi="Times New Roman"/>
          <w:bCs/>
          <w:sz w:val="28"/>
          <w:szCs w:val="28"/>
        </w:rPr>
        <w:t xml:space="preserve"> </w:t>
      </w:r>
    </w:p>
    <w:p w14:paraId="3E339D03"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spacing w:val="-4"/>
          <w:sz w:val="28"/>
          <w:szCs w:val="28"/>
        </w:rPr>
      </w:pPr>
      <w:r w:rsidRPr="007D038B">
        <w:rPr>
          <w:rFonts w:ascii="Times New Roman" w:hAnsi="Times New Roman"/>
          <w:bCs/>
          <w:sz w:val="28"/>
          <w:szCs w:val="28"/>
        </w:rPr>
        <w:t xml:space="preserve">    + </w:t>
      </w:r>
      <w:r w:rsidRPr="007D038B">
        <w:rPr>
          <w:rFonts w:ascii="Times New Roman" w:hAnsi="Times New Roman"/>
          <w:spacing w:val="-4"/>
          <w:sz w:val="28"/>
          <w:szCs w:val="28"/>
          <w:lang w:val="vi-VN"/>
        </w:rPr>
        <w:t>Cơ quan có thẩm quyền quyết định theo quy định: Sở Giáo dục và Đào tạo</w:t>
      </w:r>
      <w:r w:rsidRPr="007D038B">
        <w:rPr>
          <w:rFonts w:ascii="Times New Roman" w:hAnsi="Times New Roman"/>
          <w:spacing w:val="-4"/>
          <w:sz w:val="28"/>
          <w:szCs w:val="28"/>
        </w:rPr>
        <w:t>.</w:t>
      </w:r>
    </w:p>
    <w:p w14:paraId="5D1B46CB"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7D038B">
        <w:rPr>
          <w:rFonts w:ascii="Times New Roman" w:hAnsi="Times New Roman"/>
          <w:spacing w:val="-4"/>
          <w:sz w:val="28"/>
          <w:szCs w:val="28"/>
        </w:rPr>
        <w:t xml:space="preserve">    + </w:t>
      </w:r>
      <w:r w:rsidRPr="007D038B">
        <w:rPr>
          <w:rFonts w:ascii="Times New Roman" w:hAnsi="Times New Roman"/>
          <w:sz w:val="28"/>
          <w:szCs w:val="28"/>
          <w:lang w:val="vi-VN"/>
        </w:rPr>
        <w:t>Cơ quan hoặc người có thẩm quyền được ủy quyền hoặc phân cấp thực hiện: Không</w:t>
      </w:r>
      <w:r w:rsidRPr="007D038B">
        <w:rPr>
          <w:rFonts w:ascii="Times New Roman" w:hAnsi="Times New Roman"/>
          <w:sz w:val="28"/>
          <w:szCs w:val="28"/>
        </w:rPr>
        <w:t>.</w:t>
      </w:r>
    </w:p>
    <w:p w14:paraId="7A77B741" w14:textId="77777777" w:rsidR="00EA07FE" w:rsidRPr="007D038B" w:rsidRDefault="00EA07FE" w:rsidP="00EA07FE">
      <w:pPr>
        <w:widowControl w:val="0"/>
        <w:autoSpaceDE w:val="0"/>
        <w:autoSpaceDN w:val="0"/>
        <w:adjustRightInd w:val="0"/>
        <w:spacing w:before="80"/>
        <w:ind w:firstLine="720"/>
        <w:jc w:val="both"/>
        <w:rPr>
          <w:sz w:val="28"/>
          <w:szCs w:val="28"/>
          <w:lang w:val="vi-VN"/>
        </w:rPr>
      </w:pPr>
      <w:r w:rsidRPr="007D038B">
        <w:rPr>
          <w:sz w:val="28"/>
          <w:szCs w:val="28"/>
        </w:rPr>
        <w:t xml:space="preserve">    + </w:t>
      </w:r>
      <w:r w:rsidRPr="007D038B">
        <w:rPr>
          <w:sz w:val="28"/>
          <w:szCs w:val="28"/>
          <w:lang w:val="vi-VN"/>
        </w:rPr>
        <w:t>Cơ quan trực tiếp thực hiện thủ tục hành chính: Sở Giáo dục và Đào tạo</w:t>
      </w:r>
    </w:p>
    <w:p w14:paraId="5DBE2CD3" w14:textId="77777777" w:rsidR="00EA07FE" w:rsidRPr="007D038B" w:rsidRDefault="00EA07FE" w:rsidP="00EA07FE">
      <w:pPr>
        <w:widowControl w:val="0"/>
        <w:autoSpaceDE w:val="0"/>
        <w:autoSpaceDN w:val="0"/>
        <w:adjustRightInd w:val="0"/>
        <w:spacing w:before="80"/>
        <w:ind w:firstLine="720"/>
        <w:jc w:val="both"/>
        <w:rPr>
          <w:sz w:val="28"/>
          <w:szCs w:val="28"/>
          <w:lang w:val="vi-VN"/>
        </w:rPr>
      </w:pPr>
      <w:r w:rsidRPr="007D038B">
        <w:rPr>
          <w:b/>
          <w:bCs/>
          <w:sz w:val="28"/>
          <w:szCs w:val="28"/>
          <w:lang w:val="vi-VN"/>
        </w:rPr>
        <w:t xml:space="preserve">đ. Kết quả thực hiện thủ tục hành chính </w:t>
      </w:r>
      <w:r w:rsidRPr="007D038B">
        <w:rPr>
          <w:bCs/>
          <w:i/>
          <w:sz w:val="28"/>
          <w:szCs w:val="28"/>
          <w:lang w:val="vi-VN"/>
        </w:rPr>
        <w:t>:</w:t>
      </w:r>
      <w:r w:rsidRPr="00212A1E">
        <w:rPr>
          <w:bCs/>
          <w:sz w:val="28"/>
          <w:szCs w:val="28"/>
          <w:lang w:val="vi-VN"/>
        </w:rPr>
        <w:t xml:space="preserve"> </w:t>
      </w:r>
      <w:r w:rsidRPr="007D038B">
        <w:rPr>
          <w:sz w:val="28"/>
          <w:szCs w:val="28"/>
          <w:lang w:val="vi-VN"/>
        </w:rPr>
        <w:t>Văn bản trả lời, kết luận của Sở Giáo dục và Đào tạo.</w:t>
      </w:r>
    </w:p>
    <w:p w14:paraId="63CA905D" w14:textId="77777777" w:rsidR="00EA07FE" w:rsidRPr="007D038B" w:rsidRDefault="00EA07FE" w:rsidP="00EA07FE">
      <w:pPr>
        <w:widowControl w:val="0"/>
        <w:autoSpaceDE w:val="0"/>
        <w:autoSpaceDN w:val="0"/>
        <w:adjustRightInd w:val="0"/>
        <w:spacing w:before="80"/>
        <w:ind w:firstLine="720"/>
        <w:jc w:val="both"/>
        <w:rPr>
          <w:sz w:val="28"/>
          <w:szCs w:val="28"/>
          <w:lang w:val="vi-VN"/>
        </w:rPr>
      </w:pPr>
      <w:r w:rsidRPr="00212A1E">
        <w:rPr>
          <w:b/>
          <w:bCs/>
          <w:sz w:val="28"/>
          <w:szCs w:val="28"/>
          <w:lang w:val="vi-VN"/>
        </w:rPr>
        <w:lastRenderedPageBreak/>
        <w:t>e</w:t>
      </w:r>
      <w:r w:rsidRPr="007D038B">
        <w:rPr>
          <w:b/>
          <w:bCs/>
          <w:sz w:val="28"/>
          <w:szCs w:val="28"/>
          <w:lang w:val="vi-VN"/>
        </w:rPr>
        <w:t>. Phí, lệ phí:</w:t>
      </w:r>
      <w:r w:rsidRPr="007D038B">
        <w:rPr>
          <w:sz w:val="28"/>
          <w:szCs w:val="28"/>
          <w:lang w:val="vi-VN"/>
        </w:rPr>
        <w:t> </w:t>
      </w:r>
      <w:r w:rsidRPr="007D038B">
        <w:rPr>
          <w:i/>
          <w:sz w:val="28"/>
          <w:szCs w:val="28"/>
          <w:lang w:val="vi-VN"/>
        </w:rPr>
        <w:t>Không.</w:t>
      </w:r>
    </w:p>
    <w:p w14:paraId="6D112755" w14:textId="77777777" w:rsidR="00EA07FE" w:rsidRPr="007D038B" w:rsidRDefault="00EA07FE" w:rsidP="00EA07F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vi-VN"/>
        </w:rPr>
      </w:pPr>
      <w:r w:rsidRPr="00212A1E">
        <w:rPr>
          <w:rFonts w:ascii="Times New Roman" w:hAnsi="Times New Roman"/>
          <w:b/>
          <w:bCs/>
          <w:sz w:val="28"/>
          <w:szCs w:val="28"/>
          <w:lang w:val="vi-VN"/>
        </w:rPr>
        <w:t>g</w:t>
      </w:r>
      <w:r w:rsidRPr="007D038B">
        <w:rPr>
          <w:rFonts w:ascii="Times New Roman" w:hAnsi="Times New Roman"/>
          <w:b/>
          <w:bCs/>
          <w:sz w:val="28"/>
          <w:szCs w:val="28"/>
          <w:lang w:val="vi-VN"/>
        </w:rPr>
        <w:t xml:space="preserve">. Tên mẫu đơn, mẫu tờ khai </w:t>
      </w:r>
      <w:r w:rsidRPr="007D038B">
        <w:rPr>
          <w:rFonts w:ascii="Times New Roman" w:hAnsi="Times New Roman"/>
          <w:bCs/>
          <w:i/>
          <w:sz w:val="28"/>
          <w:szCs w:val="28"/>
          <w:lang w:val="vi-VN"/>
        </w:rPr>
        <w:t>:</w:t>
      </w:r>
      <w:r w:rsidRPr="007D038B">
        <w:rPr>
          <w:rFonts w:ascii="Times New Roman" w:hAnsi="Times New Roman"/>
          <w:i/>
          <w:sz w:val="28"/>
          <w:szCs w:val="28"/>
          <w:lang w:val="vi-VN"/>
        </w:rPr>
        <w:t xml:space="preserve"> Không.</w:t>
      </w:r>
    </w:p>
    <w:p w14:paraId="461EE921" w14:textId="77777777" w:rsidR="00EA07FE" w:rsidRPr="007D038B" w:rsidRDefault="00EA07FE" w:rsidP="00EA07FE">
      <w:pPr>
        <w:widowControl w:val="0"/>
        <w:autoSpaceDE w:val="0"/>
        <w:autoSpaceDN w:val="0"/>
        <w:adjustRightInd w:val="0"/>
        <w:spacing w:before="80"/>
        <w:ind w:firstLine="720"/>
        <w:jc w:val="both"/>
        <w:rPr>
          <w:sz w:val="28"/>
          <w:szCs w:val="28"/>
          <w:lang w:val="vi-VN"/>
        </w:rPr>
      </w:pPr>
      <w:r w:rsidRPr="007D038B">
        <w:rPr>
          <w:b/>
          <w:bCs/>
          <w:sz w:val="28"/>
          <w:szCs w:val="28"/>
          <w:lang w:val="hr-HR"/>
        </w:rPr>
        <w:t>h</w:t>
      </w:r>
      <w:r w:rsidRPr="007D038B">
        <w:rPr>
          <w:b/>
          <w:bCs/>
          <w:i/>
          <w:sz w:val="28"/>
          <w:szCs w:val="28"/>
          <w:lang w:val="hr-HR"/>
        </w:rPr>
        <w:t>.</w:t>
      </w:r>
      <w:r w:rsidRPr="007D038B">
        <w:rPr>
          <w:b/>
          <w:bCs/>
          <w:sz w:val="28"/>
          <w:szCs w:val="28"/>
          <w:lang w:val="hr-HR"/>
        </w:rPr>
        <w:t xml:space="preserve"> Yêu cầu, điều kiện thực hiện thủ tục hành chính </w:t>
      </w:r>
      <w:r w:rsidRPr="007D038B">
        <w:rPr>
          <w:bCs/>
          <w:i/>
          <w:sz w:val="28"/>
          <w:szCs w:val="28"/>
          <w:lang w:val="hr-HR"/>
        </w:rPr>
        <w:t>:</w:t>
      </w:r>
      <w:r w:rsidRPr="007D038B">
        <w:rPr>
          <w:sz w:val="28"/>
          <w:szCs w:val="28"/>
          <w:lang w:val="vi-VN"/>
        </w:rPr>
        <w:t xml:space="preserve"> Tổ chức, cá nhân không thống nhất quyết định, hành vi hành chính của cơ quan hành chính, cá nhân có thẩm quyền.</w:t>
      </w:r>
    </w:p>
    <w:p w14:paraId="2AE27D91" w14:textId="77777777" w:rsidR="00EA07FE" w:rsidRPr="007D038B" w:rsidRDefault="00EA07FE" w:rsidP="00EA07FE">
      <w:pPr>
        <w:widowControl w:val="0"/>
        <w:autoSpaceDE w:val="0"/>
        <w:autoSpaceDN w:val="0"/>
        <w:adjustRightInd w:val="0"/>
        <w:spacing w:before="80"/>
        <w:ind w:firstLine="720"/>
        <w:jc w:val="both"/>
        <w:rPr>
          <w:sz w:val="28"/>
          <w:szCs w:val="28"/>
          <w:lang w:val="hr-HR"/>
        </w:rPr>
      </w:pPr>
      <w:r w:rsidRPr="007D038B">
        <w:rPr>
          <w:b/>
          <w:bCs/>
          <w:sz w:val="28"/>
          <w:szCs w:val="28"/>
          <w:lang w:val="hr-HR"/>
        </w:rPr>
        <w:t>i</w:t>
      </w:r>
      <w:r w:rsidRPr="007D038B">
        <w:rPr>
          <w:b/>
          <w:bCs/>
          <w:i/>
          <w:sz w:val="28"/>
          <w:szCs w:val="28"/>
          <w:lang w:val="hr-HR"/>
        </w:rPr>
        <w:t>.</w:t>
      </w:r>
      <w:r w:rsidRPr="007D038B">
        <w:rPr>
          <w:b/>
          <w:bCs/>
          <w:sz w:val="28"/>
          <w:szCs w:val="28"/>
          <w:lang w:val="hr-HR"/>
        </w:rPr>
        <w:t xml:space="preserve"> </w:t>
      </w:r>
      <w:r w:rsidRPr="007D038B">
        <w:rPr>
          <w:b/>
          <w:bCs/>
          <w:sz w:val="28"/>
          <w:szCs w:val="28"/>
          <w:lang w:val="vi-VN"/>
        </w:rPr>
        <w:t>C</w:t>
      </w:r>
      <w:r w:rsidRPr="007D038B">
        <w:rPr>
          <w:b/>
          <w:bCs/>
          <w:sz w:val="28"/>
          <w:szCs w:val="28"/>
          <w:lang w:val="hr-HR"/>
        </w:rPr>
        <w:t>ă</w:t>
      </w:r>
      <w:r w:rsidRPr="007D038B">
        <w:rPr>
          <w:b/>
          <w:bCs/>
          <w:sz w:val="28"/>
          <w:szCs w:val="28"/>
          <w:lang w:val="vi-VN"/>
        </w:rPr>
        <w:t>n</w:t>
      </w:r>
      <w:r w:rsidRPr="007D038B">
        <w:rPr>
          <w:b/>
          <w:bCs/>
          <w:sz w:val="28"/>
          <w:szCs w:val="28"/>
          <w:lang w:val="hr-HR"/>
        </w:rPr>
        <w:t xml:space="preserve"> </w:t>
      </w:r>
      <w:r w:rsidRPr="007D038B">
        <w:rPr>
          <w:b/>
          <w:bCs/>
          <w:sz w:val="28"/>
          <w:szCs w:val="28"/>
          <w:lang w:val="vi-VN"/>
        </w:rPr>
        <w:t>cứ</w:t>
      </w:r>
      <w:r w:rsidRPr="007D038B">
        <w:rPr>
          <w:b/>
          <w:bCs/>
          <w:sz w:val="28"/>
          <w:szCs w:val="28"/>
          <w:lang w:val="hr-HR"/>
        </w:rPr>
        <w:t xml:space="preserve"> </w:t>
      </w:r>
      <w:r w:rsidRPr="007D038B">
        <w:rPr>
          <w:b/>
          <w:bCs/>
          <w:sz w:val="28"/>
          <w:szCs w:val="28"/>
          <w:lang w:val="vi-VN"/>
        </w:rPr>
        <w:t>ph</w:t>
      </w:r>
      <w:r w:rsidRPr="007D038B">
        <w:rPr>
          <w:b/>
          <w:bCs/>
          <w:sz w:val="28"/>
          <w:szCs w:val="28"/>
          <w:lang w:val="hr-HR"/>
        </w:rPr>
        <w:t>á</w:t>
      </w:r>
      <w:r w:rsidRPr="007D038B">
        <w:rPr>
          <w:b/>
          <w:bCs/>
          <w:sz w:val="28"/>
          <w:szCs w:val="28"/>
          <w:lang w:val="vi-VN"/>
        </w:rPr>
        <w:t>p</w:t>
      </w:r>
      <w:r w:rsidRPr="007D038B">
        <w:rPr>
          <w:b/>
          <w:bCs/>
          <w:sz w:val="28"/>
          <w:szCs w:val="28"/>
          <w:lang w:val="hr-HR"/>
        </w:rPr>
        <w:t xml:space="preserve"> </w:t>
      </w:r>
      <w:r w:rsidRPr="007D038B">
        <w:rPr>
          <w:b/>
          <w:bCs/>
          <w:sz w:val="28"/>
          <w:szCs w:val="28"/>
          <w:lang w:val="vi-VN"/>
        </w:rPr>
        <w:t>l</w:t>
      </w:r>
      <w:r w:rsidRPr="007D038B">
        <w:rPr>
          <w:b/>
          <w:bCs/>
          <w:sz w:val="28"/>
          <w:szCs w:val="28"/>
          <w:lang w:val="hr-HR"/>
        </w:rPr>
        <w:t xml:space="preserve">ý </w:t>
      </w:r>
      <w:r w:rsidRPr="007D038B">
        <w:rPr>
          <w:b/>
          <w:bCs/>
          <w:sz w:val="28"/>
          <w:szCs w:val="28"/>
          <w:lang w:val="vi-VN"/>
        </w:rPr>
        <w:t>của</w:t>
      </w:r>
      <w:r w:rsidRPr="007D038B">
        <w:rPr>
          <w:b/>
          <w:bCs/>
          <w:sz w:val="28"/>
          <w:szCs w:val="28"/>
          <w:lang w:val="hr-HR"/>
        </w:rPr>
        <w:t xml:space="preserve"> </w:t>
      </w:r>
      <w:r w:rsidRPr="007D038B">
        <w:rPr>
          <w:b/>
          <w:bCs/>
          <w:sz w:val="28"/>
          <w:szCs w:val="28"/>
          <w:lang w:val="vi-VN"/>
        </w:rPr>
        <w:t>thủ</w:t>
      </w:r>
      <w:r w:rsidRPr="007D038B">
        <w:rPr>
          <w:b/>
          <w:bCs/>
          <w:sz w:val="28"/>
          <w:szCs w:val="28"/>
          <w:lang w:val="hr-HR"/>
        </w:rPr>
        <w:t xml:space="preserve"> </w:t>
      </w:r>
      <w:r w:rsidRPr="007D038B">
        <w:rPr>
          <w:b/>
          <w:bCs/>
          <w:sz w:val="28"/>
          <w:szCs w:val="28"/>
          <w:lang w:val="vi-VN"/>
        </w:rPr>
        <w:t>tục</w:t>
      </w:r>
      <w:r w:rsidRPr="007D038B">
        <w:rPr>
          <w:b/>
          <w:bCs/>
          <w:sz w:val="28"/>
          <w:szCs w:val="28"/>
          <w:lang w:val="hr-HR"/>
        </w:rPr>
        <w:t xml:space="preserve"> </w:t>
      </w:r>
      <w:r w:rsidRPr="007D038B">
        <w:rPr>
          <w:b/>
          <w:bCs/>
          <w:sz w:val="28"/>
          <w:szCs w:val="28"/>
          <w:lang w:val="vi-VN"/>
        </w:rPr>
        <w:t>h</w:t>
      </w:r>
      <w:r w:rsidRPr="007D038B">
        <w:rPr>
          <w:b/>
          <w:bCs/>
          <w:sz w:val="28"/>
          <w:szCs w:val="28"/>
          <w:lang w:val="hr-HR"/>
        </w:rPr>
        <w:t>à</w:t>
      </w:r>
      <w:r w:rsidRPr="007D038B">
        <w:rPr>
          <w:b/>
          <w:bCs/>
          <w:sz w:val="28"/>
          <w:szCs w:val="28"/>
          <w:lang w:val="vi-VN"/>
        </w:rPr>
        <w:t>nh</w:t>
      </w:r>
      <w:r w:rsidRPr="007D038B">
        <w:rPr>
          <w:b/>
          <w:bCs/>
          <w:sz w:val="28"/>
          <w:szCs w:val="28"/>
          <w:lang w:val="hr-HR"/>
        </w:rPr>
        <w:t xml:space="preserve"> </w:t>
      </w:r>
      <w:r w:rsidRPr="007D038B">
        <w:rPr>
          <w:b/>
          <w:bCs/>
          <w:sz w:val="28"/>
          <w:szCs w:val="28"/>
          <w:lang w:val="vi-VN"/>
        </w:rPr>
        <w:t>ch</w:t>
      </w:r>
      <w:r w:rsidRPr="007D038B">
        <w:rPr>
          <w:b/>
          <w:bCs/>
          <w:sz w:val="28"/>
          <w:szCs w:val="28"/>
          <w:lang w:val="hr-HR"/>
        </w:rPr>
        <w:t>í</w:t>
      </w:r>
      <w:r w:rsidRPr="007D038B">
        <w:rPr>
          <w:b/>
          <w:bCs/>
          <w:sz w:val="28"/>
          <w:szCs w:val="28"/>
          <w:lang w:val="vi-VN"/>
        </w:rPr>
        <w:t>nh</w:t>
      </w:r>
      <w:r w:rsidRPr="007D038B">
        <w:rPr>
          <w:b/>
          <w:i/>
          <w:spacing w:val="-8"/>
          <w:sz w:val="28"/>
          <w:szCs w:val="28"/>
          <w:lang w:val="hr-HR"/>
        </w:rPr>
        <w:t xml:space="preserve">: </w:t>
      </w:r>
      <w:r w:rsidRPr="007D038B">
        <w:rPr>
          <w:sz w:val="28"/>
          <w:szCs w:val="28"/>
          <w:lang w:val="hr-HR"/>
        </w:rPr>
        <w:t xml:space="preserve"> </w:t>
      </w:r>
    </w:p>
    <w:p w14:paraId="4DF7F0B4" w14:textId="77777777" w:rsidR="00EA07FE" w:rsidRPr="007D038B" w:rsidRDefault="00EA07FE" w:rsidP="00EA07FE">
      <w:pPr>
        <w:widowControl w:val="0"/>
        <w:autoSpaceDE w:val="0"/>
        <w:autoSpaceDN w:val="0"/>
        <w:adjustRightInd w:val="0"/>
        <w:spacing w:before="80"/>
        <w:ind w:firstLine="720"/>
        <w:jc w:val="both"/>
        <w:rPr>
          <w:sz w:val="28"/>
          <w:szCs w:val="28"/>
          <w:lang w:val="hr-HR"/>
        </w:rPr>
      </w:pPr>
      <w:r w:rsidRPr="007D038B">
        <w:rPr>
          <w:sz w:val="28"/>
          <w:szCs w:val="28"/>
          <w:lang w:val="vi-VN"/>
        </w:rPr>
        <w:t>Luật Tố cáo, số 03/2011/QH13, ngày 11 tháng 11 năm 2011.</w:t>
      </w:r>
    </w:p>
    <w:p w14:paraId="3BD9F8BE" w14:textId="77777777" w:rsidR="00EA07FE" w:rsidRPr="007D038B" w:rsidRDefault="00EA07FE" w:rsidP="00EA07FE">
      <w:pPr>
        <w:pStyle w:val="NormalWeb"/>
        <w:shd w:val="clear" w:color="auto" w:fill="FFFFFF"/>
        <w:spacing w:before="0" w:beforeAutospacing="0" w:after="120" w:afterAutospacing="0" w:line="234" w:lineRule="atLeast"/>
        <w:jc w:val="both"/>
        <w:rPr>
          <w:rFonts w:ascii="Times New Roman" w:hAnsi="Times New Roman"/>
          <w:i/>
          <w:sz w:val="28"/>
          <w:szCs w:val="28"/>
          <w:lang w:val="vi-VN"/>
        </w:rPr>
      </w:pPr>
      <w:r w:rsidRPr="007D038B">
        <w:rPr>
          <w:rFonts w:ascii="Times New Roman" w:hAnsi="Times New Roman"/>
          <w:i/>
          <w:spacing w:val="-8"/>
          <w:sz w:val="28"/>
          <w:szCs w:val="28"/>
          <w:lang w:val="vi-VN"/>
        </w:rPr>
        <w:t xml:space="preserve">     </w:t>
      </w:r>
      <w:r w:rsidRPr="007D038B">
        <w:rPr>
          <w:rFonts w:ascii="Times New Roman" w:hAnsi="Times New Roman"/>
          <w:b/>
          <w:sz w:val="28"/>
          <w:szCs w:val="28"/>
          <w:lang w:val="hr-HR"/>
        </w:rPr>
        <w:t xml:space="preserve">      k</w:t>
      </w:r>
      <w:r w:rsidRPr="007D038B">
        <w:rPr>
          <w:rFonts w:ascii="Times New Roman" w:hAnsi="Times New Roman"/>
          <w:b/>
          <w:i/>
          <w:sz w:val="28"/>
          <w:szCs w:val="28"/>
          <w:lang w:val="hr-HR"/>
        </w:rPr>
        <w:t>.</w:t>
      </w:r>
      <w:r w:rsidRPr="007D038B">
        <w:rPr>
          <w:rFonts w:ascii="Times New Roman" w:hAnsi="Times New Roman"/>
          <w:b/>
          <w:sz w:val="28"/>
          <w:szCs w:val="28"/>
          <w:lang w:val="hr-HR"/>
        </w:rPr>
        <w:t xml:space="preserve"> </w:t>
      </w:r>
      <w:r w:rsidRPr="007D038B">
        <w:rPr>
          <w:rFonts w:ascii="Times New Roman" w:hAnsi="Times New Roman"/>
          <w:b/>
          <w:sz w:val="28"/>
          <w:szCs w:val="28"/>
          <w:lang w:val="vi-VN"/>
        </w:rPr>
        <w:t>L</w:t>
      </w:r>
      <w:r w:rsidRPr="007D038B">
        <w:rPr>
          <w:rFonts w:ascii="Times New Roman" w:hAnsi="Times New Roman"/>
          <w:b/>
          <w:sz w:val="28"/>
          <w:szCs w:val="28"/>
          <w:lang w:val="hr-HR"/>
        </w:rPr>
        <w:t>ư</w:t>
      </w:r>
      <w:r w:rsidRPr="007D038B">
        <w:rPr>
          <w:rFonts w:ascii="Times New Roman" w:hAnsi="Times New Roman"/>
          <w:b/>
          <w:sz w:val="28"/>
          <w:szCs w:val="28"/>
          <w:lang w:val="vi-VN"/>
        </w:rPr>
        <w:t>u</w:t>
      </w:r>
      <w:r w:rsidRPr="007D038B">
        <w:rPr>
          <w:rFonts w:ascii="Times New Roman" w:hAnsi="Times New Roman"/>
          <w:b/>
          <w:sz w:val="28"/>
          <w:szCs w:val="28"/>
          <w:lang w:val="hr-HR"/>
        </w:rPr>
        <w:t xml:space="preserve"> </w:t>
      </w:r>
      <w:r w:rsidRPr="007D038B">
        <w:rPr>
          <w:rFonts w:ascii="Times New Roman" w:hAnsi="Times New Roman"/>
          <w:b/>
          <w:sz w:val="28"/>
          <w:szCs w:val="28"/>
          <w:lang w:val="vi-VN"/>
        </w:rPr>
        <w:t>hồ</w:t>
      </w:r>
      <w:r w:rsidRPr="007D038B">
        <w:rPr>
          <w:rFonts w:ascii="Times New Roman" w:hAnsi="Times New Roman"/>
          <w:b/>
          <w:sz w:val="28"/>
          <w:szCs w:val="28"/>
          <w:lang w:val="hr-HR"/>
        </w:rPr>
        <w:t xml:space="preserve"> </w:t>
      </w:r>
      <w:r w:rsidRPr="007D038B">
        <w:rPr>
          <w:rFonts w:ascii="Times New Roman" w:hAnsi="Times New Roman"/>
          <w:b/>
          <w:sz w:val="28"/>
          <w:szCs w:val="28"/>
          <w:lang w:val="vi-VN"/>
        </w:rPr>
        <w:t>s</w:t>
      </w:r>
      <w:r w:rsidRPr="007D038B">
        <w:rPr>
          <w:rFonts w:ascii="Times New Roman" w:hAnsi="Times New Roman"/>
          <w:b/>
          <w:sz w:val="28"/>
          <w:szCs w:val="28"/>
          <w:lang w:val="hr-HR"/>
        </w:rPr>
        <w:t>ơ (</w:t>
      </w:r>
      <w:r w:rsidRPr="007D038B">
        <w:rPr>
          <w:rFonts w:ascii="Times New Roman" w:hAnsi="Times New Roman"/>
          <w:b/>
          <w:sz w:val="28"/>
          <w:szCs w:val="28"/>
          <w:lang w:val="vi-VN"/>
        </w:rPr>
        <w:t>ISO</w:t>
      </w:r>
      <w:r w:rsidRPr="007D038B">
        <w:rPr>
          <w:rFonts w:ascii="Times New Roman" w:hAnsi="Times New Roman"/>
          <w:b/>
          <w:sz w:val="28"/>
          <w:szCs w:val="28"/>
          <w:lang w:val="hr-HR"/>
        </w:rPr>
        <w:t>)</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8"/>
      </w:tblGrid>
      <w:tr w:rsidR="00EA07FE" w:rsidRPr="007D038B" w14:paraId="2187E735" w14:textId="77777777" w:rsidTr="0088110F">
        <w:trPr>
          <w:trHeight w:val="517"/>
        </w:trPr>
        <w:tc>
          <w:tcPr>
            <w:tcW w:w="2695" w:type="pct"/>
            <w:vAlign w:val="center"/>
          </w:tcPr>
          <w:p w14:paraId="34285236" w14:textId="77777777" w:rsidR="00EA07FE" w:rsidRPr="007D038B" w:rsidRDefault="00EA07FE" w:rsidP="0088110F">
            <w:pPr>
              <w:spacing w:before="40" w:after="40"/>
              <w:jc w:val="center"/>
              <w:rPr>
                <w:sz w:val="28"/>
                <w:szCs w:val="28"/>
                <w:lang w:val="vi-VN"/>
              </w:rPr>
            </w:pPr>
            <w:r w:rsidRPr="007D038B">
              <w:rPr>
                <w:b/>
                <w:bCs/>
                <w:sz w:val="28"/>
                <w:szCs w:val="28"/>
                <w:lang w:val="vi-VN"/>
              </w:rPr>
              <w:t>Thành phần hồ sơ lưu</w:t>
            </w:r>
          </w:p>
        </w:tc>
        <w:tc>
          <w:tcPr>
            <w:tcW w:w="1088" w:type="pct"/>
            <w:vAlign w:val="center"/>
          </w:tcPr>
          <w:p w14:paraId="09E6BC82" w14:textId="77777777" w:rsidR="00EA07FE" w:rsidRPr="007D038B" w:rsidRDefault="00EA07FE" w:rsidP="0088110F">
            <w:pPr>
              <w:spacing w:before="40" w:after="40"/>
              <w:jc w:val="center"/>
              <w:rPr>
                <w:b/>
                <w:sz w:val="28"/>
                <w:szCs w:val="28"/>
                <w:lang w:val="nl-NL"/>
              </w:rPr>
            </w:pPr>
            <w:r w:rsidRPr="007D038B">
              <w:rPr>
                <w:b/>
                <w:sz w:val="28"/>
                <w:szCs w:val="28"/>
                <w:lang w:val="nl-NL"/>
              </w:rPr>
              <w:t>Bộ phận lưu trữ</w:t>
            </w:r>
          </w:p>
        </w:tc>
        <w:tc>
          <w:tcPr>
            <w:tcW w:w="1217" w:type="pct"/>
            <w:vAlign w:val="center"/>
          </w:tcPr>
          <w:p w14:paraId="73DA875D" w14:textId="77777777" w:rsidR="00EA07FE" w:rsidRPr="007D038B" w:rsidRDefault="00EA07FE" w:rsidP="0088110F">
            <w:pPr>
              <w:spacing w:before="40" w:after="40"/>
              <w:jc w:val="center"/>
              <w:rPr>
                <w:sz w:val="28"/>
                <w:szCs w:val="28"/>
                <w:lang w:val="nl-NL"/>
              </w:rPr>
            </w:pPr>
            <w:r w:rsidRPr="007D038B">
              <w:rPr>
                <w:b/>
                <w:bCs/>
                <w:sz w:val="28"/>
                <w:szCs w:val="28"/>
                <w:lang w:val="nl-NL"/>
              </w:rPr>
              <w:t>Thời gian lưu</w:t>
            </w:r>
          </w:p>
        </w:tc>
      </w:tr>
      <w:tr w:rsidR="00EA07FE" w:rsidRPr="007D038B" w14:paraId="10C7A602" w14:textId="77777777" w:rsidTr="0088110F">
        <w:trPr>
          <w:trHeight w:val="517"/>
        </w:trPr>
        <w:tc>
          <w:tcPr>
            <w:tcW w:w="2695" w:type="pct"/>
            <w:vAlign w:val="center"/>
          </w:tcPr>
          <w:p w14:paraId="75BDAFCC" w14:textId="77777777" w:rsidR="00EA07FE" w:rsidRPr="007D038B" w:rsidRDefault="00EA07FE" w:rsidP="0088110F">
            <w:pPr>
              <w:spacing w:before="40" w:after="40"/>
              <w:rPr>
                <w:sz w:val="28"/>
                <w:szCs w:val="28"/>
              </w:rPr>
            </w:pPr>
            <w:r w:rsidRPr="007D038B">
              <w:rPr>
                <w:sz w:val="28"/>
                <w:szCs w:val="28"/>
              </w:rPr>
              <w:t>- Như mục b;</w:t>
            </w:r>
          </w:p>
          <w:p w14:paraId="090E1342" w14:textId="77777777" w:rsidR="00EA07FE" w:rsidRPr="007D038B" w:rsidRDefault="00EA07FE" w:rsidP="0088110F">
            <w:pPr>
              <w:pStyle w:val="ListParagraph"/>
              <w:spacing w:before="40" w:after="40" w:line="240" w:lineRule="auto"/>
              <w:ind w:left="0"/>
              <w:jc w:val="both"/>
              <w:rPr>
                <w:rFonts w:ascii="Times New Roman" w:hAnsi="Times New Roman"/>
                <w:sz w:val="28"/>
                <w:szCs w:val="28"/>
              </w:rPr>
            </w:pPr>
            <w:r w:rsidRPr="007D038B">
              <w:rPr>
                <w:rFonts w:ascii="Times New Roman" w:hAnsi="Times New Roman"/>
                <w:sz w:val="28"/>
                <w:szCs w:val="28"/>
              </w:rPr>
              <w:t>- Kết quả giải quyết TTHC hoặc Văn bản trả lời của đơn vị đối với hồ sơ không đáp ứng yêu cầu, điều kiện.</w:t>
            </w:r>
          </w:p>
          <w:p w14:paraId="7C057F0C" w14:textId="77777777" w:rsidR="00EA07FE" w:rsidRPr="007D038B" w:rsidRDefault="00EA07FE" w:rsidP="0088110F">
            <w:pPr>
              <w:spacing w:before="40" w:after="40"/>
              <w:rPr>
                <w:sz w:val="28"/>
                <w:szCs w:val="28"/>
              </w:rPr>
            </w:pPr>
            <w:r w:rsidRPr="007D038B">
              <w:rPr>
                <w:sz w:val="28"/>
                <w:szCs w:val="28"/>
              </w:rPr>
              <w:t>- Hồ sơ thẩm định (nếu có)</w:t>
            </w:r>
          </w:p>
          <w:p w14:paraId="79E7F8C6" w14:textId="77777777" w:rsidR="00EA07FE" w:rsidRPr="007D038B" w:rsidRDefault="00EA07FE" w:rsidP="0088110F">
            <w:pPr>
              <w:spacing w:before="40" w:after="40"/>
              <w:rPr>
                <w:sz w:val="28"/>
                <w:szCs w:val="28"/>
              </w:rPr>
            </w:pPr>
            <w:r w:rsidRPr="007D038B">
              <w:rPr>
                <w:sz w:val="28"/>
                <w:szCs w:val="28"/>
              </w:rPr>
              <w:t>- Văn bản trình cơ quan cấp trên (nếu có)</w:t>
            </w:r>
          </w:p>
        </w:tc>
        <w:tc>
          <w:tcPr>
            <w:tcW w:w="1088" w:type="pct"/>
            <w:vAlign w:val="center"/>
          </w:tcPr>
          <w:p w14:paraId="533FC93A" w14:textId="77777777" w:rsidR="00EA07FE" w:rsidRPr="007D038B" w:rsidRDefault="00EA07FE" w:rsidP="0088110F">
            <w:pPr>
              <w:spacing w:before="40" w:after="40"/>
              <w:jc w:val="both"/>
              <w:rPr>
                <w:sz w:val="28"/>
                <w:szCs w:val="28"/>
              </w:rPr>
            </w:pPr>
            <w:r w:rsidRPr="007D038B">
              <w:rPr>
                <w:sz w:val="28"/>
                <w:szCs w:val="28"/>
              </w:rPr>
              <w:t>Cơ quan chuyên môn (Phòng/Bộ phận chuyên môn)</w:t>
            </w:r>
          </w:p>
        </w:tc>
        <w:tc>
          <w:tcPr>
            <w:tcW w:w="1217" w:type="pct"/>
            <w:vMerge w:val="restart"/>
            <w:vAlign w:val="center"/>
          </w:tcPr>
          <w:p w14:paraId="5117954E" w14:textId="77777777" w:rsidR="00EA07FE" w:rsidRPr="007D038B" w:rsidRDefault="00EA07FE" w:rsidP="0088110F">
            <w:pPr>
              <w:spacing w:before="40" w:after="40"/>
              <w:jc w:val="both"/>
              <w:rPr>
                <w:sz w:val="28"/>
                <w:szCs w:val="28"/>
              </w:rPr>
            </w:pPr>
            <w:r w:rsidRPr="007D038B">
              <w:rPr>
                <w:sz w:val="28"/>
                <w:szCs w:val="28"/>
              </w:rPr>
              <w:t xml:space="preserve">Từ </w:t>
            </w:r>
            <w:r w:rsidRPr="007D038B">
              <w:rPr>
                <w:b/>
                <w:sz w:val="28"/>
                <w:szCs w:val="28"/>
              </w:rPr>
              <w:t>3</w:t>
            </w:r>
            <w:r w:rsidRPr="007D038B">
              <w:rPr>
                <w:sz w:val="28"/>
                <w:szCs w:val="28"/>
              </w:rPr>
              <w:t xml:space="preserve"> năm, sau đó chuyển hồ sơ đến kho lưu trữ của đơn vị (hoặc lưu trữ tỉnh, huyện)</w:t>
            </w:r>
          </w:p>
        </w:tc>
      </w:tr>
      <w:tr w:rsidR="00EA07FE" w:rsidRPr="007D038B" w14:paraId="13FC1CFA" w14:textId="77777777" w:rsidTr="0088110F">
        <w:trPr>
          <w:trHeight w:val="517"/>
        </w:trPr>
        <w:tc>
          <w:tcPr>
            <w:tcW w:w="2695" w:type="pct"/>
            <w:vAlign w:val="center"/>
          </w:tcPr>
          <w:p w14:paraId="563857F1" w14:textId="77777777" w:rsidR="00EA07FE" w:rsidRPr="007D038B" w:rsidRDefault="00EA07FE" w:rsidP="0088110F">
            <w:pPr>
              <w:pStyle w:val="NormalWeb"/>
              <w:tabs>
                <w:tab w:val="left" w:pos="709"/>
              </w:tabs>
              <w:spacing w:before="120" w:beforeAutospacing="0" w:after="0" w:afterAutospacing="0"/>
              <w:jc w:val="both"/>
              <w:rPr>
                <w:rFonts w:ascii="Times New Roman" w:hAnsi="Times New Roman"/>
                <w:sz w:val="28"/>
                <w:szCs w:val="28"/>
              </w:rPr>
            </w:pPr>
            <w:r w:rsidRPr="007D038B">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EA07FE">
              <w:rPr>
                <w:rStyle w:val="fontstyle01"/>
                <w:b w:val="0"/>
              </w:rPr>
              <w:t>về thực hiện cơ chế một cửa, một cửa liên thông</w:t>
            </w:r>
            <w:r w:rsidRPr="00EA07FE">
              <w:rPr>
                <w:rFonts w:ascii="Times New Roman" w:hAnsi="Times New Roman"/>
                <w:b/>
                <w:bCs/>
                <w:sz w:val="28"/>
                <w:szCs w:val="28"/>
              </w:rPr>
              <w:t xml:space="preserve"> </w:t>
            </w:r>
            <w:r w:rsidRPr="00EA07FE">
              <w:rPr>
                <w:rStyle w:val="fontstyle01"/>
                <w:b w:val="0"/>
              </w:rPr>
              <w:t>trong giải quyết thủ tục hành chính</w:t>
            </w:r>
            <w:r w:rsidRPr="007D038B">
              <w:rPr>
                <w:rFonts w:ascii="Times New Roman" w:hAnsi="Times New Roman"/>
                <w:sz w:val="28"/>
                <w:szCs w:val="28"/>
              </w:rPr>
              <w:t xml:space="preserve">. </w:t>
            </w:r>
          </w:p>
        </w:tc>
        <w:tc>
          <w:tcPr>
            <w:tcW w:w="1088" w:type="pct"/>
            <w:vAlign w:val="center"/>
          </w:tcPr>
          <w:p w14:paraId="4A92A1C0" w14:textId="77777777" w:rsidR="00EA07FE" w:rsidRPr="007D038B" w:rsidRDefault="00EA07FE" w:rsidP="0088110F">
            <w:pPr>
              <w:spacing w:before="40" w:after="40"/>
              <w:jc w:val="both"/>
              <w:rPr>
                <w:sz w:val="28"/>
                <w:szCs w:val="28"/>
              </w:rPr>
            </w:pPr>
            <w:r w:rsidRPr="007D038B">
              <w:rPr>
                <w:spacing w:val="-4"/>
                <w:sz w:val="28"/>
                <w:szCs w:val="28"/>
              </w:rPr>
              <w:t>Bộ phận tiếp nhận và trả kết quả</w:t>
            </w:r>
          </w:p>
        </w:tc>
        <w:tc>
          <w:tcPr>
            <w:tcW w:w="1217" w:type="pct"/>
            <w:vMerge/>
            <w:vAlign w:val="center"/>
          </w:tcPr>
          <w:p w14:paraId="76541D7C" w14:textId="77777777" w:rsidR="00EA07FE" w:rsidRPr="007D038B" w:rsidRDefault="00EA07FE" w:rsidP="0088110F">
            <w:pPr>
              <w:spacing w:before="40" w:after="40"/>
              <w:rPr>
                <w:sz w:val="26"/>
                <w:szCs w:val="26"/>
              </w:rPr>
            </w:pPr>
          </w:p>
        </w:tc>
      </w:tr>
    </w:tbl>
    <w:p w14:paraId="38084773" w14:textId="0D8C6CBD" w:rsidR="00C47B6D" w:rsidRDefault="00C47B6D" w:rsidP="00A73FF5">
      <w:pPr>
        <w:spacing w:before="120" w:after="280" w:afterAutospacing="1"/>
        <w:rPr>
          <w:color w:val="000000"/>
          <w:sz w:val="28"/>
          <w:szCs w:val="28"/>
          <w:lang w:val="vi-VN" w:eastAsia="vi-VN" w:bidi="vi-VN"/>
        </w:rPr>
      </w:pPr>
    </w:p>
    <w:p w14:paraId="5F343ADE" w14:textId="19678CB5" w:rsidR="00274E89" w:rsidRDefault="00274E89" w:rsidP="00A73FF5">
      <w:pPr>
        <w:spacing w:before="120" w:after="280" w:afterAutospacing="1"/>
        <w:rPr>
          <w:color w:val="000000"/>
          <w:sz w:val="28"/>
          <w:szCs w:val="28"/>
          <w:lang w:val="vi-VN" w:eastAsia="vi-VN" w:bidi="vi-VN"/>
        </w:rPr>
      </w:pPr>
    </w:p>
    <w:p w14:paraId="348DB23A" w14:textId="2D95C73F" w:rsidR="00274E89" w:rsidRDefault="00274E89" w:rsidP="00A73FF5">
      <w:pPr>
        <w:spacing w:before="120" w:after="280" w:afterAutospacing="1"/>
        <w:rPr>
          <w:color w:val="000000"/>
          <w:sz w:val="28"/>
          <w:szCs w:val="28"/>
          <w:lang w:val="vi-VN" w:eastAsia="vi-VN" w:bidi="vi-VN"/>
        </w:rPr>
      </w:pPr>
    </w:p>
    <w:p w14:paraId="66098850" w14:textId="7D546C32" w:rsidR="00274E89" w:rsidRDefault="00274E89" w:rsidP="00A73FF5">
      <w:pPr>
        <w:spacing w:before="120" w:after="280" w:afterAutospacing="1"/>
        <w:rPr>
          <w:color w:val="000000"/>
          <w:sz w:val="28"/>
          <w:szCs w:val="28"/>
          <w:lang w:val="vi-VN" w:eastAsia="vi-VN" w:bidi="vi-VN"/>
        </w:rPr>
      </w:pPr>
    </w:p>
    <w:p w14:paraId="2AB16450" w14:textId="36290AD4" w:rsidR="00B7014C" w:rsidRPr="00212A1E" w:rsidRDefault="00274E89" w:rsidP="00B7014C">
      <w:pPr>
        <w:spacing w:before="120" w:after="120"/>
        <w:rPr>
          <w:b/>
          <w:sz w:val="28"/>
          <w:szCs w:val="28"/>
          <w:lang w:val="vi-VN"/>
        </w:rPr>
      </w:pPr>
      <w:r w:rsidRPr="00212A1E">
        <w:rPr>
          <w:b/>
          <w:sz w:val="28"/>
          <w:szCs w:val="28"/>
          <w:lang w:val="vi-VN"/>
        </w:rPr>
        <w:lastRenderedPageBreak/>
        <w:t>42</w:t>
      </w:r>
      <w:r w:rsidR="00B7014C" w:rsidRPr="00212A1E">
        <w:rPr>
          <w:b/>
          <w:sz w:val="28"/>
          <w:szCs w:val="28"/>
          <w:lang w:val="vi-VN"/>
        </w:rPr>
        <w:t xml:space="preserve">. Tên thủ tục hành chính: </w:t>
      </w:r>
      <w:bookmarkStart w:id="2" w:name="bookmark9"/>
      <w:r w:rsidR="00B7014C" w:rsidRPr="00212A1E">
        <w:rPr>
          <w:b/>
          <w:sz w:val="28"/>
          <w:szCs w:val="28"/>
          <w:lang w:val="vi-VN"/>
        </w:rPr>
        <w:t>Tiếp nhận học sinh trung học phổ thông Việt Nam về nước</w:t>
      </w:r>
      <w:bookmarkEnd w:id="2"/>
    </w:p>
    <w:p w14:paraId="72622C79" w14:textId="77777777" w:rsidR="00B7014C" w:rsidRPr="00212A1E" w:rsidRDefault="00B7014C" w:rsidP="00B7014C">
      <w:pPr>
        <w:spacing w:before="120" w:after="120"/>
        <w:rPr>
          <w:b/>
          <w:sz w:val="28"/>
          <w:szCs w:val="28"/>
          <w:lang w:val="vi-VN"/>
        </w:rPr>
      </w:pPr>
      <w:r w:rsidRPr="00212A1E">
        <w:rPr>
          <w:b/>
          <w:sz w:val="28"/>
          <w:szCs w:val="28"/>
          <w:lang w:val="vi-VN"/>
        </w:rPr>
        <w:t xml:space="preserve">a .Trình tự, cách thức, thời gian giải quyết thủ tục hành chính </w:t>
      </w:r>
    </w:p>
    <w:tbl>
      <w:tblPr>
        <w:tblStyle w:val="TableGrid"/>
        <w:tblW w:w="14743" w:type="dxa"/>
        <w:tblInd w:w="-147" w:type="dxa"/>
        <w:tblLook w:val="04A0" w:firstRow="1" w:lastRow="0" w:firstColumn="1" w:lastColumn="0" w:noHBand="0" w:noVBand="1"/>
      </w:tblPr>
      <w:tblGrid>
        <w:gridCol w:w="851"/>
        <w:gridCol w:w="2665"/>
        <w:gridCol w:w="7399"/>
        <w:gridCol w:w="2694"/>
        <w:gridCol w:w="1134"/>
      </w:tblGrid>
      <w:tr w:rsidR="00B7014C" w:rsidRPr="009708DE" w14:paraId="179C836B" w14:textId="77777777" w:rsidTr="00E66008">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3B510EE0"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TT</w:t>
            </w:r>
          </w:p>
        </w:tc>
        <w:tc>
          <w:tcPr>
            <w:tcW w:w="2665" w:type="dxa"/>
            <w:tcBorders>
              <w:top w:val="single" w:sz="4" w:space="0" w:color="auto"/>
              <w:left w:val="single" w:sz="4" w:space="0" w:color="auto"/>
              <w:bottom w:val="single" w:sz="4" w:space="0" w:color="auto"/>
              <w:right w:val="single" w:sz="4" w:space="0" w:color="auto"/>
            </w:tcBorders>
            <w:vAlign w:val="center"/>
          </w:tcPr>
          <w:p w14:paraId="2FB47706"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Trình tự thực hiện</w:t>
            </w:r>
          </w:p>
        </w:tc>
        <w:tc>
          <w:tcPr>
            <w:tcW w:w="7399" w:type="dxa"/>
            <w:tcBorders>
              <w:top w:val="single" w:sz="4" w:space="0" w:color="auto"/>
              <w:left w:val="single" w:sz="4" w:space="0" w:color="auto"/>
              <w:bottom w:val="single" w:sz="4" w:space="0" w:color="auto"/>
              <w:right w:val="single" w:sz="4" w:space="0" w:color="auto"/>
            </w:tcBorders>
            <w:vAlign w:val="center"/>
          </w:tcPr>
          <w:p w14:paraId="3946FE3E"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Cách thức thực hiện</w:t>
            </w:r>
          </w:p>
        </w:tc>
        <w:tc>
          <w:tcPr>
            <w:tcW w:w="2694" w:type="dxa"/>
            <w:tcBorders>
              <w:top w:val="single" w:sz="4" w:space="0" w:color="auto"/>
              <w:left w:val="single" w:sz="4" w:space="0" w:color="auto"/>
              <w:bottom w:val="single" w:sz="4" w:space="0" w:color="auto"/>
              <w:right w:val="single" w:sz="4" w:space="0" w:color="auto"/>
            </w:tcBorders>
            <w:vAlign w:val="center"/>
          </w:tcPr>
          <w:p w14:paraId="73945AED"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1D711E1A"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Ghi chú</w:t>
            </w:r>
          </w:p>
        </w:tc>
      </w:tr>
      <w:tr w:rsidR="00B7014C" w:rsidRPr="00212A1E" w14:paraId="20955284" w14:textId="77777777" w:rsidTr="00E66008">
        <w:trPr>
          <w:trHeight w:val="70"/>
        </w:trPr>
        <w:tc>
          <w:tcPr>
            <w:tcW w:w="851" w:type="dxa"/>
            <w:tcBorders>
              <w:top w:val="single" w:sz="4" w:space="0" w:color="auto"/>
            </w:tcBorders>
            <w:vAlign w:val="center"/>
          </w:tcPr>
          <w:p w14:paraId="6A6A6DA5"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1</w:t>
            </w:r>
          </w:p>
        </w:tc>
        <w:tc>
          <w:tcPr>
            <w:tcW w:w="2665" w:type="dxa"/>
            <w:tcBorders>
              <w:top w:val="single" w:sz="4" w:space="0" w:color="auto"/>
            </w:tcBorders>
          </w:tcPr>
          <w:p w14:paraId="0FFD419D" w14:textId="77777777" w:rsidR="00B7014C" w:rsidRPr="009030C1" w:rsidRDefault="00B7014C" w:rsidP="0088110F">
            <w:pPr>
              <w:pStyle w:val="Vnbnnidung20"/>
              <w:shd w:val="clear" w:color="auto" w:fill="auto"/>
              <w:spacing w:before="0" w:after="0"/>
              <w:ind w:right="36"/>
            </w:pPr>
            <w:r>
              <w:rPr>
                <w:color w:val="000000"/>
                <w:lang w:eastAsia="vi-VN" w:bidi="vi-VN"/>
              </w:rPr>
              <w:t xml:space="preserve"> </w:t>
            </w:r>
            <w:r w:rsidRPr="00F339B1">
              <w:rPr>
                <w:b/>
                <w:color w:val="000000" w:themeColor="text1"/>
              </w:rPr>
              <w:t xml:space="preserve">Nộp hồ sơ thủ tục hành chính: </w:t>
            </w:r>
            <w:r>
              <w:rPr>
                <w:i/>
                <w:color w:val="000000" w:themeColor="text1"/>
              </w:rPr>
              <w:t>C</w:t>
            </w:r>
            <w:r w:rsidRPr="00F339B1">
              <w:rPr>
                <w:i/>
                <w:color w:val="000000" w:themeColor="text1"/>
              </w:rPr>
              <w:t xml:space="preserve">á nhân chuẩn bị hồ sơ đầy đủ theo quy định và </w:t>
            </w:r>
            <w:r w:rsidRPr="00F339B1">
              <w:rPr>
                <w:i/>
                <w:color w:val="000000" w:themeColor="text1"/>
                <w:lang w:val="vi-VN"/>
              </w:rPr>
              <w:t xml:space="preserve">nộp hồ sơ </w:t>
            </w:r>
            <w:r w:rsidRPr="00F339B1">
              <w:rPr>
                <w:i/>
                <w:color w:val="000000" w:themeColor="text1"/>
              </w:rPr>
              <w:t>qua các cách thức sau:</w:t>
            </w:r>
          </w:p>
        </w:tc>
        <w:tc>
          <w:tcPr>
            <w:tcW w:w="7399" w:type="dxa"/>
            <w:tcBorders>
              <w:top w:val="single" w:sz="4" w:space="0" w:color="auto"/>
            </w:tcBorders>
          </w:tcPr>
          <w:p w14:paraId="01CAE261" w14:textId="77777777" w:rsidR="00B7014C" w:rsidRPr="009030C1" w:rsidRDefault="00B7014C" w:rsidP="0088110F">
            <w:pPr>
              <w:pStyle w:val="NormalWeb"/>
              <w:shd w:val="clear" w:color="auto" w:fill="FFFFFF"/>
              <w:spacing w:before="0" w:beforeAutospacing="0" w:after="0" w:afterAutospacing="0"/>
              <w:jc w:val="both"/>
              <w:rPr>
                <w:rFonts w:ascii="Times New Roman" w:hAnsi="Times New Roman"/>
                <w:sz w:val="26"/>
                <w:szCs w:val="26"/>
              </w:rPr>
            </w:pPr>
            <w:r w:rsidRPr="009030C1">
              <w:rPr>
                <w:rStyle w:val="Bodytext2"/>
                <w:rFonts w:ascii="Times New Roman" w:hAnsi="Times New Roman"/>
              </w:rPr>
              <w:t xml:space="preserve">  </w:t>
            </w:r>
            <w:r w:rsidRPr="009030C1">
              <w:rPr>
                <w:rFonts w:ascii="Times New Roman" w:hAnsi="Times New Roman"/>
                <w:sz w:val="26"/>
                <w:szCs w:val="26"/>
              </w:rPr>
              <w:t xml:space="preserve">  </w:t>
            </w:r>
          </w:p>
          <w:p w14:paraId="5F5B5B82" w14:textId="77777777" w:rsidR="00B7014C" w:rsidRPr="009030C1" w:rsidRDefault="00B7014C" w:rsidP="0088110F">
            <w:pPr>
              <w:pStyle w:val="NormalWeb"/>
              <w:shd w:val="clear" w:color="auto" w:fill="FFFFFF"/>
              <w:spacing w:before="0" w:beforeAutospacing="0" w:after="0" w:afterAutospacing="0"/>
              <w:jc w:val="both"/>
              <w:rPr>
                <w:rFonts w:ascii="Times New Roman" w:hAnsi="Times New Roman"/>
                <w:i/>
                <w:sz w:val="26"/>
                <w:szCs w:val="26"/>
                <w:lang w:val="vi-VN"/>
              </w:rPr>
            </w:pPr>
            <w:r w:rsidRPr="009030C1">
              <w:rPr>
                <w:rFonts w:ascii="Times New Roman" w:hAnsi="Times New Roman"/>
                <w:sz w:val="26"/>
                <w:szCs w:val="26"/>
              </w:rPr>
              <w:t xml:space="preserve"> 1. Nộp trực tiếp qua Bộ phận tiếp nhận và trả kết quả tại Trung tâm Hành chính công tỉnh Đồng Tháp (85, đường Nguyễn Huệ, Phường 1, thành phố Cao Lãnh, tỉnh Đồng Tháp).</w:t>
            </w:r>
          </w:p>
          <w:p w14:paraId="4ED273E1" w14:textId="77777777" w:rsidR="00B7014C" w:rsidRPr="009030C1" w:rsidRDefault="00B7014C" w:rsidP="0088110F">
            <w:pPr>
              <w:pStyle w:val="Bodytext20"/>
              <w:shd w:val="clear" w:color="auto" w:fill="auto"/>
              <w:spacing w:before="120" w:after="120" w:line="240" w:lineRule="auto"/>
              <w:ind w:firstLine="210"/>
              <w:rPr>
                <w:rFonts w:ascii="Times New Roman" w:hAnsi="Times New Roman" w:cs="Times New Roman"/>
                <w:lang w:val="vi-VN" w:eastAsia="vi-VN" w:bidi="vi-VN"/>
              </w:rPr>
            </w:pPr>
            <w:r w:rsidRPr="00212A1E">
              <w:rPr>
                <w:rFonts w:ascii="Times New Roman" w:hAnsi="Times New Roman" w:cs="Times New Roman"/>
                <w:lang w:val="vi-VN"/>
              </w:rPr>
              <w:t>2.</w:t>
            </w:r>
            <w:r w:rsidRPr="00212A1E">
              <w:rPr>
                <w:rFonts w:ascii="Times New Roman" w:hAnsi="Times New Roman" w:cs="Times New Roman"/>
                <w:lang w:val="vi-VN" w:eastAsia="vi-VN" w:bidi="vi-VN"/>
              </w:rPr>
              <w:t xml:space="preserve"> Hoặc qua </w:t>
            </w:r>
            <w:r w:rsidRPr="009030C1">
              <w:rPr>
                <w:rFonts w:ascii="Times New Roman" w:hAnsi="Times New Roman" w:cs="Times New Roman"/>
                <w:lang w:val="vi-VN" w:eastAsia="vi-VN" w:bidi="vi-VN"/>
              </w:rPr>
              <w:t>Bưu điện.</w:t>
            </w:r>
          </w:p>
          <w:p w14:paraId="7AB44D8F" w14:textId="77777777" w:rsidR="00B7014C" w:rsidRPr="009030C1" w:rsidRDefault="00B7014C" w:rsidP="0088110F">
            <w:pPr>
              <w:pStyle w:val="Bodytext20"/>
              <w:shd w:val="clear" w:color="auto" w:fill="auto"/>
              <w:spacing w:before="120" w:after="120" w:line="240" w:lineRule="auto"/>
              <w:ind w:firstLine="210"/>
              <w:rPr>
                <w:rFonts w:ascii="Times New Roman" w:hAnsi="Times New Roman" w:cs="Times New Roman"/>
                <w:i/>
                <w:lang w:val="vi-VN"/>
              </w:rPr>
            </w:pPr>
            <w:r w:rsidRPr="00212A1E">
              <w:rPr>
                <w:rFonts w:ascii="Times New Roman" w:hAnsi="Times New Roman" w:cs="Times New Roman"/>
                <w:lang w:val="vi-VN"/>
              </w:rPr>
              <w:t xml:space="preserve">3. </w:t>
            </w:r>
            <w:r w:rsidRPr="009030C1">
              <w:rPr>
                <w:rFonts w:ascii="Times New Roman" w:hAnsi="Times New Roman" w:cs="Times New Roman"/>
                <w:lang w:val="nl-NL"/>
              </w:rPr>
              <w:t xml:space="preserve">Hoặc nộp trực tuyến tại website cổng Dịch vụ công của tỉnh Đồng Tháp: </w:t>
            </w:r>
            <w:hyperlink r:id="rId133" w:history="1">
              <w:r w:rsidRPr="009030C1">
                <w:rPr>
                  <w:rStyle w:val="Hyperlink"/>
                  <w:rFonts w:ascii="Times New Roman" w:hAnsi="Times New Roman" w:cs="Times New Roman"/>
                  <w:i/>
                  <w:color w:val="auto"/>
                  <w:lang w:val="nl-NL"/>
                </w:rPr>
                <w:t>http://dichvucong.dongthap.gov.vn</w:t>
              </w:r>
            </w:hyperlink>
            <w:r w:rsidRPr="00212A1E">
              <w:rPr>
                <w:rFonts w:ascii="Times New Roman" w:hAnsi="Times New Roman" w:cs="Times New Roman"/>
                <w:lang w:val="vi-VN"/>
              </w:rPr>
              <w:t>.</w:t>
            </w:r>
          </w:p>
        </w:tc>
        <w:tc>
          <w:tcPr>
            <w:tcW w:w="2694" w:type="dxa"/>
            <w:tcBorders>
              <w:top w:val="single" w:sz="4" w:space="0" w:color="auto"/>
            </w:tcBorders>
            <w:vAlign w:val="center"/>
          </w:tcPr>
          <w:p w14:paraId="72106A72" w14:textId="77777777" w:rsidR="00B7014C" w:rsidRPr="009708DE" w:rsidRDefault="00B7014C" w:rsidP="0088110F">
            <w:pPr>
              <w:pStyle w:val="NormalWeb"/>
              <w:spacing w:before="0" w:beforeAutospacing="0" w:after="120" w:afterAutospacing="0" w:line="234" w:lineRule="atLeast"/>
              <w:ind w:firstLine="209"/>
              <w:jc w:val="both"/>
              <w:rPr>
                <w:rFonts w:ascii="Times New Roman" w:hAnsi="Times New Roman"/>
                <w:sz w:val="26"/>
                <w:szCs w:val="26"/>
                <w:lang w:val="vi-VN"/>
              </w:rPr>
            </w:pPr>
            <w:r w:rsidRPr="009708DE">
              <w:rPr>
                <w:rFonts w:ascii="Times New Roman" w:hAnsi="Times New Roman"/>
                <w:sz w:val="26"/>
                <w:szCs w:val="26"/>
                <w:lang w:val="vi-VN"/>
              </w:rPr>
              <w:t>Sáng: từ 07 giờ đến 11 giờ 30 phút; chiều: từ 13 giờ 30 đến 17 giờ của các ngày làm việc.</w:t>
            </w:r>
          </w:p>
          <w:p w14:paraId="48643C54" w14:textId="29603867" w:rsidR="00B7014C" w:rsidRPr="009708DE" w:rsidRDefault="00B7014C" w:rsidP="0088110F">
            <w:pPr>
              <w:pStyle w:val="NormalWeb"/>
              <w:spacing w:before="0" w:beforeAutospacing="0" w:after="120" w:afterAutospacing="0" w:line="234" w:lineRule="atLeast"/>
              <w:ind w:firstLine="209"/>
              <w:jc w:val="both"/>
              <w:rPr>
                <w:rFonts w:ascii="Times New Roman" w:hAnsi="Times New Roman"/>
                <w:sz w:val="26"/>
                <w:szCs w:val="26"/>
                <w:lang w:val="vi-VN"/>
              </w:rPr>
            </w:pPr>
            <w:r w:rsidRPr="00212A1E">
              <w:rPr>
                <w:rFonts w:ascii="Times New Roman" w:hAnsi="Times New Roman"/>
                <w:sz w:val="26"/>
                <w:szCs w:val="26"/>
                <w:lang w:val="vi-VN"/>
              </w:rPr>
              <w:t xml:space="preserve">Không quy định </w:t>
            </w:r>
            <w:r w:rsidRPr="00212A1E">
              <w:rPr>
                <w:rFonts w:ascii="Times New Roman" w:hAnsi="Times New Roman"/>
                <w:i/>
                <w:sz w:val="26"/>
                <w:szCs w:val="26"/>
                <w:lang w:val="vi-VN"/>
              </w:rPr>
              <w:t>(tùy khách hàng)</w:t>
            </w:r>
          </w:p>
          <w:p w14:paraId="486B3FA7" w14:textId="77777777" w:rsidR="00B7014C" w:rsidRPr="009708DE" w:rsidRDefault="00B7014C" w:rsidP="0088110F">
            <w:pPr>
              <w:pStyle w:val="Bodytext21"/>
              <w:shd w:val="clear" w:color="auto" w:fill="auto"/>
              <w:tabs>
                <w:tab w:val="left" w:pos="1059"/>
              </w:tabs>
              <w:spacing w:before="120" w:after="120" w:line="240" w:lineRule="auto"/>
              <w:ind w:firstLine="0"/>
              <w:rPr>
                <w:b/>
                <w:sz w:val="26"/>
                <w:szCs w:val="26"/>
              </w:rPr>
            </w:pPr>
            <w:r w:rsidRPr="00212A1E">
              <w:rPr>
                <w:rStyle w:val="Bodytext2"/>
                <w:color w:val="auto"/>
              </w:rPr>
              <w:t xml:space="preserve">      </w:t>
            </w:r>
          </w:p>
        </w:tc>
        <w:tc>
          <w:tcPr>
            <w:tcW w:w="1134" w:type="dxa"/>
            <w:tcBorders>
              <w:top w:val="single" w:sz="4" w:space="0" w:color="auto"/>
            </w:tcBorders>
            <w:vAlign w:val="center"/>
          </w:tcPr>
          <w:p w14:paraId="5575BB0A" w14:textId="77777777" w:rsidR="00B7014C" w:rsidRPr="009708DE" w:rsidRDefault="00B7014C" w:rsidP="0088110F">
            <w:pPr>
              <w:jc w:val="center"/>
              <w:rPr>
                <w:i/>
                <w:sz w:val="26"/>
                <w:szCs w:val="26"/>
                <w:lang w:val="vi-VN"/>
              </w:rPr>
            </w:pPr>
          </w:p>
        </w:tc>
      </w:tr>
      <w:tr w:rsidR="00B7014C" w:rsidRPr="009708DE" w14:paraId="14258C68" w14:textId="77777777" w:rsidTr="00E66008">
        <w:trPr>
          <w:trHeight w:val="600"/>
        </w:trPr>
        <w:tc>
          <w:tcPr>
            <w:tcW w:w="851" w:type="dxa"/>
            <w:vMerge w:val="restart"/>
            <w:vAlign w:val="center"/>
          </w:tcPr>
          <w:p w14:paraId="1B8B4A4D"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2</w:t>
            </w:r>
          </w:p>
        </w:tc>
        <w:tc>
          <w:tcPr>
            <w:tcW w:w="2665" w:type="dxa"/>
            <w:vMerge w:val="restart"/>
            <w:vAlign w:val="center"/>
          </w:tcPr>
          <w:p w14:paraId="49AE363A" w14:textId="77777777" w:rsidR="00B7014C" w:rsidRPr="009030C1" w:rsidRDefault="00B7014C" w:rsidP="0088110F">
            <w:pPr>
              <w:spacing w:before="120" w:after="120"/>
              <w:jc w:val="both"/>
              <w:rPr>
                <w:sz w:val="26"/>
                <w:szCs w:val="26"/>
              </w:rPr>
            </w:pPr>
            <w:r w:rsidRPr="009030C1">
              <w:rPr>
                <w:b/>
                <w:sz w:val="26"/>
                <w:szCs w:val="26"/>
              </w:rPr>
              <w:t>Tiếp nhận và chuyển hồ sơ thủ tục hành chính</w:t>
            </w:r>
          </w:p>
        </w:tc>
        <w:tc>
          <w:tcPr>
            <w:tcW w:w="7399" w:type="dxa"/>
            <w:vMerge w:val="restart"/>
          </w:tcPr>
          <w:p w14:paraId="3B632922" w14:textId="77777777" w:rsidR="00B7014C" w:rsidRPr="009030C1" w:rsidRDefault="00B7014C"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030C1">
              <w:rPr>
                <w:rFonts w:ascii="Times New Roman" w:hAnsi="Times New Roman"/>
                <w:sz w:val="26"/>
                <w:szCs w:val="26"/>
              </w:rPr>
              <w:t xml:space="preserve">1. Đối với hồ sơ được nộp </w:t>
            </w:r>
            <w:r w:rsidRPr="009030C1">
              <w:rPr>
                <w:rFonts w:ascii="Times New Roman" w:hAnsi="Times New Roman"/>
                <w:sz w:val="26"/>
                <w:szCs w:val="26"/>
                <w:lang w:val="vi-VN"/>
              </w:rPr>
              <w:t xml:space="preserve">trực tiếp qua </w:t>
            </w:r>
            <w:r w:rsidRPr="009030C1">
              <w:rPr>
                <w:rFonts w:ascii="Times New Roman" w:hAnsi="Times New Roman"/>
                <w:sz w:val="26"/>
                <w:szCs w:val="26"/>
              </w:rPr>
              <w:t xml:space="preserve">Bộ phận </w:t>
            </w:r>
            <w:r w:rsidRPr="009030C1">
              <w:rPr>
                <w:rFonts w:ascii="Times New Roman" w:hAnsi="Times New Roman"/>
                <w:sz w:val="26"/>
                <w:szCs w:val="26"/>
                <w:lang w:val="vi-VN"/>
              </w:rPr>
              <w:t>tiếp nhận và trả kết quả</w:t>
            </w:r>
            <w:r w:rsidRPr="009030C1">
              <w:rPr>
                <w:rFonts w:ascii="Times New Roman" w:hAnsi="Times New Roman"/>
                <w:sz w:val="26"/>
                <w:szCs w:val="26"/>
              </w:rPr>
              <w:t xml:space="preserve"> hoặc thông </w:t>
            </w:r>
            <w:r w:rsidRPr="009030C1">
              <w:rPr>
                <w:rFonts w:ascii="Times New Roman" w:hAnsi="Times New Roman"/>
                <w:sz w:val="26"/>
                <w:szCs w:val="26"/>
                <w:lang w:val="vi-VN"/>
              </w:rPr>
              <w:t xml:space="preserve">qua dịch vụ bưu chính </w:t>
            </w:r>
            <w:r w:rsidRPr="009030C1">
              <w:rPr>
                <w:rFonts w:ascii="Times New Roman" w:hAnsi="Times New Roman"/>
                <w:sz w:val="26"/>
                <w:szCs w:val="26"/>
              </w:rPr>
              <w:t xml:space="preserve">công ích cán bộ, công chức, viên chức tiếp nhận hồ sơ tại Bộ phận </w:t>
            </w:r>
            <w:r w:rsidRPr="009030C1">
              <w:rPr>
                <w:rFonts w:ascii="Times New Roman" w:hAnsi="Times New Roman"/>
                <w:sz w:val="26"/>
                <w:szCs w:val="26"/>
                <w:lang w:val="vi-VN"/>
              </w:rPr>
              <w:t>tiếp nhận và trả kết quả</w:t>
            </w:r>
            <w:r w:rsidRPr="009030C1">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662DE3ED" w14:textId="77777777" w:rsidR="00B7014C" w:rsidRPr="009030C1" w:rsidRDefault="00B7014C"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030C1">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098DEE7E" w14:textId="77777777" w:rsidR="00B7014C" w:rsidRPr="009030C1" w:rsidRDefault="00B7014C"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030C1">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250300C3" w14:textId="77777777" w:rsidR="00B7014C" w:rsidRPr="009030C1" w:rsidRDefault="00B7014C" w:rsidP="0088110F">
            <w:pPr>
              <w:spacing w:before="120" w:after="120"/>
              <w:ind w:firstLine="200"/>
              <w:jc w:val="both"/>
              <w:rPr>
                <w:sz w:val="26"/>
                <w:szCs w:val="26"/>
              </w:rPr>
            </w:pPr>
            <w:r w:rsidRPr="009030C1">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p w14:paraId="7F40FA06" w14:textId="77777777" w:rsidR="00B7014C" w:rsidRPr="009030C1" w:rsidRDefault="00B7014C" w:rsidP="0088110F">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030C1">
              <w:rPr>
                <w:rFonts w:ascii="Times New Roman" w:hAnsi="Times New Roman"/>
                <w:sz w:val="26"/>
                <w:szCs w:val="26"/>
              </w:rPr>
              <w:lastRenderedPageBreak/>
              <w:t xml:space="preserve">2. Đối với hồ sơ được nộp trực tuyến thông qua Cổng Dịch vụ công của tỉnh, cán bộ, công chức, viên chức tiếp nhận hồ sơ tại Bộ phận </w:t>
            </w:r>
            <w:r w:rsidRPr="009030C1">
              <w:rPr>
                <w:rFonts w:ascii="Times New Roman" w:hAnsi="Times New Roman"/>
                <w:sz w:val="26"/>
                <w:szCs w:val="26"/>
                <w:lang w:val="vi-VN"/>
              </w:rPr>
              <w:t>tiếp nhận và trả kết quả</w:t>
            </w:r>
            <w:r w:rsidRPr="009030C1">
              <w:rPr>
                <w:rFonts w:ascii="Times New Roman" w:hAnsi="Times New Roman"/>
                <w:sz w:val="26"/>
                <w:szCs w:val="26"/>
              </w:rPr>
              <w:t xml:space="preserve"> phải xem xét, kiểm tra tính chính xác, đầy đủ của hồ sơ. </w:t>
            </w:r>
          </w:p>
          <w:p w14:paraId="7AC4B96D" w14:textId="77777777" w:rsidR="00B7014C" w:rsidRPr="009030C1" w:rsidRDefault="00B7014C" w:rsidP="0088110F">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030C1">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680A9789" w14:textId="77777777" w:rsidR="00B7014C" w:rsidRPr="009030C1" w:rsidRDefault="00B7014C" w:rsidP="0088110F">
            <w:pPr>
              <w:spacing w:before="120" w:after="120"/>
              <w:ind w:firstLine="200"/>
              <w:jc w:val="both"/>
              <w:rPr>
                <w:sz w:val="26"/>
                <w:szCs w:val="26"/>
              </w:rPr>
            </w:pPr>
            <w:r w:rsidRPr="009030C1">
              <w:rPr>
                <w:sz w:val="26"/>
                <w:szCs w:val="26"/>
              </w:rPr>
              <w:t xml:space="preserve">b) Nếu hồ sơ của tổ chức, cá nhân đầy đủ, hợp lệ thì cán bộ, công chức, viên chức tại Bộ phận </w:t>
            </w:r>
            <w:r w:rsidRPr="009030C1">
              <w:rPr>
                <w:sz w:val="26"/>
                <w:szCs w:val="26"/>
                <w:lang w:val="vi-VN"/>
              </w:rPr>
              <w:t>tiếp nhận và trả kết quả</w:t>
            </w:r>
            <w:r w:rsidRPr="009030C1">
              <w:rPr>
                <w:sz w:val="26"/>
                <w:szCs w:val="26"/>
              </w:rPr>
              <w:t xml:space="preserve"> tiếp nhận và chuyển cho cơ quan có thẩm quyền để giải quyết theo quy trình.</w:t>
            </w:r>
          </w:p>
        </w:tc>
        <w:tc>
          <w:tcPr>
            <w:tcW w:w="2694" w:type="dxa"/>
            <w:vAlign w:val="center"/>
          </w:tcPr>
          <w:p w14:paraId="7964563B" w14:textId="77777777" w:rsidR="00B7014C" w:rsidRDefault="00B7014C" w:rsidP="0088110F">
            <w:pPr>
              <w:pStyle w:val="NormalWeb"/>
              <w:spacing w:before="0" w:beforeAutospacing="0" w:after="120" w:afterAutospacing="0" w:line="234" w:lineRule="atLeast"/>
              <w:jc w:val="both"/>
              <w:rPr>
                <w:rStyle w:val="fontstyle21"/>
                <w:rFonts w:ascii="Times New Roman" w:hAnsi="Times New Roman"/>
                <w:color w:val="auto"/>
              </w:rPr>
            </w:pPr>
            <w:r w:rsidRPr="009708DE">
              <w:rPr>
                <w:rFonts w:ascii="Times New Roman" w:hAnsi="Times New Roman"/>
                <w:sz w:val="26"/>
                <w:szCs w:val="26"/>
              </w:rPr>
              <w:lastRenderedPageBreak/>
              <w:t>C</w:t>
            </w:r>
            <w:r w:rsidRPr="009708DE">
              <w:rPr>
                <w:rStyle w:val="fontstyle21"/>
                <w:rFonts w:ascii="Times New Roman" w:hAnsi="Times New Roman"/>
                <w:color w:val="auto"/>
              </w:rPr>
              <w:t xml:space="preserve">huyển ngay hồ sơ tiếp nhận trực tiếp trong ngày làm việc </w:t>
            </w:r>
            <w:r w:rsidRPr="009708DE">
              <w:rPr>
                <w:rStyle w:val="fontstyle21"/>
                <w:rFonts w:ascii="Times New Roman" w:hAnsi="Times New Roman"/>
                <w:i/>
                <w:color w:val="auto"/>
              </w:rPr>
              <w:t>(k</w:t>
            </w:r>
            <w:r w:rsidRPr="009708DE">
              <w:rPr>
                <w:rFonts w:ascii="Times New Roman" w:hAnsi="Times New Roman"/>
                <w:i/>
                <w:sz w:val="26"/>
                <w:szCs w:val="26"/>
              </w:rPr>
              <w:t>hông để quá 3 giờ làm việc)</w:t>
            </w:r>
            <w:r w:rsidRPr="009708DE">
              <w:rPr>
                <w:rStyle w:val="fontstyle21"/>
                <w:rFonts w:ascii="Times New Roman" w:hAnsi="Times New Roman"/>
                <w:color w:val="auto"/>
              </w:rPr>
              <w:t xml:space="preserve"> hoặc chuyển vào đầu giờ ngày làm việc tiếp theo đối với trường hợp tiếp nhận sau 15 giờ hàng ngày.</w:t>
            </w:r>
          </w:p>
          <w:p w14:paraId="194D121E" w14:textId="77777777" w:rsidR="00B7014C" w:rsidRDefault="00B7014C" w:rsidP="0088110F">
            <w:pPr>
              <w:pStyle w:val="NormalWeb"/>
              <w:spacing w:before="0" w:beforeAutospacing="0" w:after="120" w:afterAutospacing="0" w:line="234" w:lineRule="atLeast"/>
              <w:jc w:val="both"/>
              <w:rPr>
                <w:rStyle w:val="fontstyle21"/>
                <w:rFonts w:ascii="Times New Roman" w:hAnsi="Times New Roman"/>
                <w:color w:val="auto"/>
              </w:rPr>
            </w:pPr>
          </w:p>
          <w:p w14:paraId="3CBCC5F7" w14:textId="77777777" w:rsidR="00B7014C" w:rsidRDefault="00B7014C" w:rsidP="0088110F">
            <w:pPr>
              <w:pStyle w:val="NormalWeb"/>
              <w:spacing w:before="0" w:beforeAutospacing="0" w:after="120" w:afterAutospacing="0" w:line="234" w:lineRule="atLeast"/>
              <w:jc w:val="both"/>
              <w:rPr>
                <w:rStyle w:val="fontstyle21"/>
                <w:rFonts w:ascii="Times New Roman" w:hAnsi="Times New Roman"/>
                <w:color w:val="auto"/>
              </w:rPr>
            </w:pPr>
          </w:p>
          <w:p w14:paraId="31036FFF" w14:textId="77777777" w:rsidR="00B7014C" w:rsidRDefault="00B7014C" w:rsidP="0088110F">
            <w:pPr>
              <w:pStyle w:val="NormalWeb"/>
              <w:spacing w:before="0" w:beforeAutospacing="0" w:after="120" w:afterAutospacing="0" w:line="234" w:lineRule="atLeast"/>
              <w:jc w:val="both"/>
              <w:rPr>
                <w:rStyle w:val="fontstyle21"/>
                <w:rFonts w:ascii="Times New Roman" w:hAnsi="Times New Roman"/>
                <w:color w:val="auto"/>
              </w:rPr>
            </w:pPr>
          </w:p>
          <w:p w14:paraId="6BEC4640" w14:textId="77777777" w:rsidR="00B7014C" w:rsidRDefault="00B7014C" w:rsidP="0088110F">
            <w:pPr>
              <w:pStyle w:val="NormalWeb"/>
              <w:spacing w:before="0" w:beforeAutospacing="0" w:after="120" w:afterAutospacing="0" w:line="234" w:lineRule="atLeast"/>
              <w:jc w:val="both"/>
              <w:rPr>
                <w:rStyle w:val="fontstyle21"/>
                <w:rFonts w:ascii="Times New Roman" w:hAnsi="Times New Roman"/>
                <w:color w:val="auto"/>
              </w:rPr>
            </w:pPr>
          </w:p>
          <w:p w14:paraId="6250036D" w14:textId="77777777" w:rsidR="00B7014C" w:rsidRDefault="00B7014C" w:rsidP="0088110F">
            <w:pPr>
              <w:pStyle w:val="NormalWeb"/>
              <w:spacing w:before="0" w:beforeAutospacing="0" w:after="120" w:afterAutospacing="0" w:line="234" w:lineRule="atLeast"/>
              <w:jc w:val="both"/>
              <w:rPr>
                <w:rStyle w:val="fontstyle21"/>
                <w:rFonts w:ascii="Times New Roman" w:hAnsi="Times New Roman"/>
                <w:color w:val="auto"/>
              </w:rPr>
            </w:pPr>
          </w:p>
          <w:p w14:paraId="32A0684E" w14:textId="77777777" w:rsidR="00B7014C" w:rsidRDefault="00B7014C" w:rsidP="0088110F">
            <w:pPr>
              <w:pStyle w:val="NormalWeb"/>
              <w:spacing w:before="0" w:beforeAutospacing="0" w:after="120" w:afterAutospacing="0" w:line="234" w:lineRule="atLeast"/>
              <w:jc w:val="both"/>
              <w:rPr>
                <w:rStyle w:val="fontstyle21"/>
                <w:rFonts w:ascii="Times New Roman" w:hAnsi="Times New Roman"/>
                <w:color w:val="auto"/>
              </w:rPr>
            </w:pPr>
          </w:p>
          <w:p w14:paraId="4ECE4DE7" w14:textId="77777777" w:rsidR="00B7014C" w:rsidRDefault="00B7014C" w:rsidP="0088110F">
            <w:pPr>
              <w:pStyle w:val="NormalWeb"/>
              <w:spacing w:before="0" w:beforeAutospacing="0" w:after="120" w:afterAutospacing="0" w:line="234" w:lineRule="atLeast"/>
              <w:jc w:val="both"/>
              <w:rPr>
                <w:rStyle w:val="fontstyle21"/>
                <w:rFonts w:ascii="Times New Roman" w:hAnsi="Times New Roman"/>
                <w:color w:val="auto"/>
              </w:rPr>
            </w:pPr>
          </w:p>
          <w:p w14:paraId="5B8F8164" w14:textId="77777777" w:rsidR="00B7014C" w:rsidRDefault="00B7014C" w:rsidP="0088110F">
            <w:pPr>
              <w:pStyle w:val="NormalWeb"/>
              <w:spacing w:before="0" w:beforeAutospacing="0" w:after="120" w:afterAutospacing="0" w:line="234" w:lineRule="atLeast"/>
              <w:jc w:val="both"/>
              <w:rPr>
                <w:rFonts w:ascii="Times New Roman" w:hAnsi="Times New Roman"/>
                <w:b/>
                <w:sz w:val="26"/>
                <w:szCs w:val="26"/>
              </w:rPr>
            </w:pPr>
          </w:p>
          <w:p w14:paraId="2B63B771"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1134" w:type="dxa"/>
            <w:vMerge w:val="restart"/>
            <w:vAlign w:val="center"/>
          </w:tcPr>
          <w:p w14:paraId="2B8122EC" w14:textId="77777777" w:rsidR="00B7014C" w:rsidRPr="009708DE" w:rsidRDefault="00B7014C" w:rsidP="0088110F">
            <w:pPr>
              <w:jc w:val="center"/>
              <w:rPr>
                <w:i/>
                <w:sz w:val="26"/>
                <w:szCs w:val="26"/>
                <w:lang w:val="vi-VN"/>
              </w:rPr>
            </w:pPr>
          </w:p>
        </w:tc>
      </w:tr>
      <w:tr w:rsidR="00B7014C" w:rsidRPr="009708DE" w14:paraId="428CE4F2" w14:textId="77777777" w:rsidTr="00E66008">
        <w:trPr>
          <w:trHeight w:val="600"/>
        </w:trPr>
        <w:tc>
          <w:tcPr>
            <w:tcW w:w="851" w:type="dxa"/>
            <w:vMerge/>
          </w:tcPr>
          <w:p w14:paraId="7F882EFE"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2665" w:type="dxa"/>
            <w:vMerge/>
          </w:tcPr>
          <w:p w14:paraId="267FD5D7" w14:textId="77777777" w:rsidR="00B7014C" w:rsidRPr="009030C1" w:rsidRDefault="00B7014C" w:rsidP="0088110F">
            <w:pPr>
              <w:spacing w:before="120" w:after="120"/>
              <w:jc w:val="both"/>
              <w:rPr>
                <w:b/>
                <w:sz w:val="26"/>
                <w:szCs w:val="26"/>
              </w:rPr>
            </w:pPr>
          </w:p>
        </w:tc>
        <w:tc>
          <w:tcPr>
            <w:tcW w:w="7399" w:type="dxa"/>
            <w:vMerge/>
          </w:tcPr>
          <w:p w14:paraId="113B4D7C" w14:textId="77777777" w:rsidR="00B7014C" w:rsidRPr="009030C1" w:rsidRDefault="00B7014C" w:rsidP="0088110F">
            <w:pPr>
              <w:pStyle w:val="NormalWeb"/>
              <w:spacing w:before="0" w:beforeAutospacing="0" w:after="120" w:afterAutospacing="0" w:line="234" w:lineRule="atLeast"/>
              <w:ind w:firstLine="200"/>
              <w:jc w:val="both"/>
              <w:rPr>
                <w:rFonts w:ascii="Times New Roman" w:hAnsi="Times New Roman"/>
                <w:b/>
                <w:sz w:val="26"/>
                <w:szCs w:val="26"/>
              </w:rPr>
            </w:pPr>
          </w:p>
        </w:tc>
        <w:tc>
          <w:tcPr>
            <w:tcW w:w="2694" w:type="dxa"/>
            <w:vAlign w:val="center"/>
          </w:tcPr>
          <w:p w14:paraId="2B184040"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sz w:val="26"/>
                <w:szCs w:val="26"/>
              </w:rPr>
            </w:pPr>
            <w:r w:rsidRPr="009708DE">
              <w:rPr>
                <w:rFonts w:ascii="Times New Roman" w:hAnsi="Times New Roman"/>
                <w:sz w:val="26"/>
                <w:szCs w:val="26"/>
              </w:rPr>
              <w:t>Không quá 1/2 ngày kể từ ngày phát sinh hồ sơ trực tuyến</w:t>
            </w:r>
          </w:p>
        </w:tc>
        <w:tc>
          <w:tcPr>
            <w:tcW w:w="1134" w:type="dxa"/>
            <w:vMerge/>
          </w:tcPr>
          <w:p w14:paraId="5C65A58C"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r>
      <w:tr w:rsidR="00B7014C" w:rsidRPr="009708DE" w14:paraId="62FFC722" w14:textId="77777777" w:rsidTr="00E66008">
        <w:tc>
          <w:tcPr>
            <w:tcW w:w="851" w:type="dxa"/>
            <w:vMerge w:val="restart"/>
            <w:vAlign w:val="center"/>
          </w:tcPr>
          <w:p w14:paraId="3237DFC5"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3</w:t>
            </w:r>
          </w:p>
        </w:tc>
        <w:tc>
          <w:tcPr>
            <w:tcW w:w="2665" w:type="dxa"/>
            <w:vMerge w:val="restart"/>
            <w:vAlign w:val="center"/>
          </w:tcPr>
          <w:p w14:paraId="249069D3"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r w:rsidRPr="009030C1">
              <w:rPr>
                <w:rStyle w:val="fontstyle01"/>
                <w:rFonts w:ascii="Times New Roman" w:hAnsi="Times New Roman"/>
                <w:color w:val="auto"/>
                <w:sz w:val="26"/>
                <w:szCs w:val="26"/>
              </w:rPr>
              <w:t>Giải quyết thủ tục hành chính</w:t>
            </w:r>
          </w:p>
        </w:tc>
        <w:tc>
          <w:tcPr>
            <w:tcW w:w="7399" w:type="dxa"/>
          </w:tcPr>
          <w:p w14:paraId="533894A6" w14:textId="77777777" w:rsidR="00B7014C" w:rsidRPr="009030C1" w:rsidRDefault="00B7014C" w:rsidP="0088110F">
            <w:pPr>
              <w:spacing w:before="120" w:after="120"/>
              <w:jc w:val="both"/>
              <w:rPr>
                <w:sz w:val="26"/>
                <w:szCs w:val="26"/>
              </w:rPr>
            </w:pPr>
            <w:r w:rsidRPr="009030C1">
              <w:rPr>
                <w:rStyle w:val="fontstyle21"/>
                <w:rFonts w:ascii="Times New Roman" w:hAnsi="Times New Roman"/>
                <w:color w:val="auto"/>
                <w:sz w:val="26"/>
                <w:szCs w:val="26"/>
              </w:rPr>
              <w:t xml:space="preserve">   Sau khi nhận hồ sơ thủ tục hành chính từ </w:t>
            </w:r>
            <w:r w:rsidRPr="009030C1">
              <w:rPr>
                <w:sz w:val="26"/>
                <w:szCs w:val="26"/>
              </w:rPr>
              <w:t xml:space="preserve">Bộ phận </w:t>
            </w:r>
            <w:r w:rsidRPr="009030C1">
              <w:rPr>
                <w:sz w:val="26"/>
                <w:szCs w:val="26"/>
                <w:lang w:val="vi-VN"/>
              </w:rPr>
              <w:t>tiếp nhận và trả kết quả</w:t>
            </w:r>
            <w:r w:rsidRPr="009030C1">
              <w:rPr>
                <w:sz w:val="26"/>
                <w:szCs w:val="26"/>
              </w:rPr>
              <w:t xml:space="preserve"> </w:t>
            </w:r>
            <w:r w:rsidRPr="009030C1">
              <w:rPr>
                <w:rStyle w:val="fontstyle21"/>
                <w:rFonts w:ascii="Times New Roman" w:hAnsi="Times New Roman"/>
                <w:color w:val="auto"/>
                <w:sz w:val="26"/>
                <w:szCs w:val="26"/>
              </w:rPr>
              <w:t>công chức, viên chức xử lý xem xét, thẩm định hồ sơ, trình phê duyệt kết quả giải quyết thủ tục hành chính:</w:t>
            </w:r>
          </w:p>
        </w:tc>
        <w:tc>
          <w:tcPr>
            <w:tcW w:w="2694" w:type="dxa"/>
            <w:vAlign w:val="center"/>
          </w:tcPr>
          <w:p w14:paraId="3CAB8BB5" w14:textId="77777777" w:rsidR="00B7014C" w:rsidRPr="009708DE" w:rsidRDefault="00B7014C" w:rsidP="0088110F">
            <w:pPr>
              <w:pStyle w:val="Bodytext20"/>
              <w:shd w:val="clear" w:color="auto" w:fill="auto"/>
              <w:spacing w:before="0" w:line="370" w:lineRule="exact"/>
              <w:ind w:right="21" w:firstLine="0"/>
              <w:jc w:val="center"/>
              <w:rPr>
                <w:rFonts w:ascii="Times New Roman" w:hAnsi="Times New Roman" w:cs="Times New Roman"/>
                <w:b/>
                <w:sz w:val="24"/>
                <w:szCs w:val="24"/>
              </w:rPr>
            </w:pPr>
            <w:r>
              <w:rPr>
                <w:rFonts w:ascii="Times New Roman" w:hAnsi="Times New Roman"/>
                <w:b/>
              </w:rPr>
              <w:t>Không quy định</w:t>
            </w:r>
            <w:r w:rsidRPr="00817F8A">
              <w:rPr>
                <w:rFonts w:ascii="Times New Roman" w:hAnsi="Times New Roman"/>
              </w:rPr>
              <w:t>, trong đó:</w:t>
            </w:r>
          </w:p>
        </w:tc>
        <w:tc>
          <w:tcPr>
            <w:tcW w:w="1134" w:type="dxa"/>
            <w:vAlign w:val="center"/>
          </w:tcPr>
          <w:p w14:paraId="1C1B6BB5"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r>
      <w:tr w:rsidR="00B7014C" w:rsidRPr="009708DE" w14:paraId="57DFCB2D" w14:textId="77777777" w:rsidTr="00E66008">
        <w:tc>
          <w:tcPr>
            <w:tcW w:w="851" w:type="dxa"/>
            <w:vMerge/>
          </w:tcPr>
          <w:p w14:paraId="09874F07"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2665" w:type="dxa"/>
            <w:vMerge/>
          </w:tcPr>
          <w:p w14:paraId="26EF73B2"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7399" w:type="dxa"/>
          </w:tcPr>
          <w:p w14:paraId="4B363753"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1. Tiếp nhận hồ sơ (Bộ phận TN&amp;TKQ)</w:t>
            </w:r>
          </w:p>
        </w:tc>
        <w:tc>
          <w:tcPr>
            <w:tcW w:w="2694" w:type="dxa"/>
            <w:vAlign w:val="center"/>
          </w:tcPr>
          <w:p w14:paraId="79F545D0"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½ ngày</w:t>
            </w:r>
          </w:p>
        </w:tc>
        <w:tc>
          <w:tcPr>
            <w:tcW w:w="1134" w:type="dxa"/>
          </w:tcPr>
          <w:p w14:paraId="51843486"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r>
      <w:tr w:rsidR="00B7014C" w:rsidRPr="009708DE" w14:paraId="58E21819" w14:textId="77777777" w:rsidTr="00E66008">
        <w:tc>
          <w:tcPr>
            <w:tcW w:w="851" w:type="dxa"/>
            <w:vMerge/>
          </w:tcPr>
          <w:p w14:paraId="3F8256AA"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2665" w:type="dxa"/>
            <w:vMerge/>
          </w:tcPr>
          <w:p w14:paraId="06437F05"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7399" w:type="dxa"/>
          </w:tcPr>
          <w:p w14:paraId="666C8C53"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030C1">
              <w:rPr>
                <w:rFonts w:ascii="Times New Roman" w:hAnsi="Times New Roman"/>
                <w:bCs/>
                <w:i/>
                <w:sz w:val="26"/>
                <w:szCs w:val="26"/>
              </w:rPr>
              <w:t>2. Giải quyết hồ sơ (cơ quan/bộ phận chuyên môn), t</w:t>
            </w:r>
            <w:r w:rsidRPr="009030C1">
              <w:rPr>
                <w:rFonts w:ascii="Times New Roman" w:hAnsi="Times New Roman"/>
                <w:i/>
                <w:sz w:val="26"/>
                <w:szCs w:val="26"/>
              </w:rPr>
              <w:t>rong đó:</w:t>
            </w:r>
          </w:p>
        </w:tc>
        <w:tc>
          <w:tcPr>
            <w:tcW w:w="2694" w:type="dxa"/>
            <w:vAlign w:val="center"/>
          </w:tcPr>
          <w:p w14:paraId="6D503E1E"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rPr>
              <w:t>Không quy định</w:t>
            </w:r>
          </w:p>
        </w:tc>
        <w:tc>
          <w:tcPr>
            <w:tcW w:w="1134" w:type="dxa"/>
          </w:tcPr>
          <w:p w14:paraId="3A6BE94E"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r>
      <w:tr w:rsidR="00B7014C" w:rsidRPr="009708DE" w14:paraId="32C87654" w14:textId="77777777" w:rsidTr="00E66008">
        <w:tc>
          <w:tcPr>
            <w:tcW w:w="851" w:type="dxa"/>
            <w:vMerge/>
          </w:tcPr>
          <w:p w14:paraId="74C34AD9"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2665" w:type="dxa"/>
            <w:vMerge/>
          </w:tcPr>
          <w:p w14:paraId="031B69E3"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7399" w:type="dxa"/>
          </w:tcPr>
          <w:p w14:paraId="4DB9D11A"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r w:rsidRPr="009030C1">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694" w:type="dxa"/>
            <w:vAlign w:val="center"/>
          </w:tcPr>
          <w:p w14:paraId="6C97AFA8" w14:textId="77777777" w:rsidR="00B7014C" w:rsidRPr="00817F8A" w:rsidRDefault="00B7014C" w:rsidP="0088110F">
            <w:pPr>
              <w:pStyle w:val="NormalWeb"/>
              <w:spacing w:before="0" w:beforeAutospacing="0" w:after="120" w:afterAutospacing="0" w:line="234" w:lineRule="atLeast"/>
              <w:jc w:val="center"/>
              <w:rPr>
                <w:rFonts w:ascii="Times New Roman" w:hAnsi="Times New Roman"/>
                <w:bCs/>
                <w:i/>
                <w:sz w:val="26"/>
                <w:szCs w:val="26"/>
              </w:rPr>
            </w:pPr>
          </w:p>
          <w:p w14:paraId="123AAF61"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7066CCB7"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r>
      <w:tr w:rsidR="00B7014C" w:rsidRPr="009708DE" w14:paraId="7DDC9804" w14:textId="77777777" w:rsidTr="00E66008">
        <w:tc>
          <w:tcPr>
            <w:tcW w:w="851" w:type="dxa"/>
            <w:vMerge/>
          </w:tcPr>
          <w:p w14:paraId="4F703315"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2665" w:type="dxa"/>
            <w:vMerge/>
          </w:tcPr>
          <w:p w14:paraId="1E6479CF"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7399" w:type="dxa"/>
          </w:tcPr>
          <w:p w14:paraId="0FA1B120"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xml:space="preserve">+ Chuyên viên </w:t>
            </w:r>
          </w:p>
          <w:p w14:paraId="4914D192"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Lãnh đạo phòng/bộ phận</w:t>
            </w:r>
          </w:p>
          <w:p w14:paraId="3EB8A9AD"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lastRenderedPageBreak/>
              <w:t xml:space="preserve">+ Lãnh đạo đơn vị </w:t>
            </w:r>
          </w:p>
          <w:p w14:paraId="4D52314E"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Văn thư đơn vị</w:t>
            </w:r>
          </w:p>
        </w:tc>
        <w:tc>
          <w:tcPr>
            <w:tcW w:w="2694" w:type="dxa"/>
            <w:vAlign w:val="center"/>
          </w:tcPr>
          <w:p w14:paraId="653A66E8" w14:textId="77777777" w:rsidR="00B7014C" w:rsidRDefault="00B7014C" w:rsidP="0088110F">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
              </w:rPr>
              <w:lastRenderedPageBreak/>
              <w:t>Không quy định</w:t>
            </w:r>
            <w:r w:rsidRPr="00817F8A">
              <w:rPr>
                <w:rFonts w:ascii="Times New Roman" w:hAnsi="Times New Roman"/>
                <w:bCs/>
                <w:i/>
                <w:sz w:val="26"/>
                <w:szCs w:val="26"/>
              </w:rPr>
              <w:t xml:space="preserve"> </w:t>
            </w:r>
          </w:p>
          <w:p w14:paraId="0C8ACFDD" w14:textId="77777777" w:rsidR="00B7014C" w:rsidRPr="00817F8A" w:rsidRDefault="00B7014C" w:rsidP="0088110F">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 ngày</w:t>
            </w:r>
          </w:p>
          <w:p w14:paraId="4455153F" w14:textId="77777777" w:rsidR="00B7014C" w:rsidRPr="00817F8A" w:rsidRDefault="00B7014C" w:rsidP="0088110F">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lastRenderedPageBreak/>
              <w:t>1/2 ngày</w:t>
            </w:r>
          </w:p>
          <w:p w14:paraId="0F1CE210"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1/2 ngày</w:t>
            </w:r>
          </w:p>
        </w:tc>
        <w:tc>
          <w:tcPr>
            <w:tcW w:w="1134" w:type="dxa"/>
          </w:tcPr>
          <w:p w14:paraId="621940EC" w14:textId="77777777" w:rsidR="00B7014C" w:rsidRPr="009708DE" w:rsidRDefault="00B7014C" w:rsidP="0088110F">
            <w:pPr>
              <w:pStyle w:val="NormalWeb"/>
              <w:spacing w:before="0" w:beforeAutospacing="0" w:after="120" w:afterAutospacing="0" w:line="234" w:lineRule="atLeast"/>
              <w:jc w:val="both"/>
              <w:rPr>
                <w:rFonts w:ascii="Times New Roman" w:hAnsi="Times New Roman"/>
                <w:i/>
                <w:sz w:val="26"/>
                <w:szCs w:val="26"/>
              </w:rPr>
            </w:pPr>
          </w:p>
        </w:tc>
      </w:tr>
      <w:tr w:rsidR="00B7014C" w:rsidRPr="009708DE" w14:paraId="5C8DF643" w14:textId="77777777" w:rsidTr="00E66008">
        <w:tc>
          <w:tcPr>
            <w:tcW w:w="851" w:type="dxa"/>
            <w:vAlign w:val="center"/>
          </w:tcPr>
          <w:p w14:paraId="12C0BC14"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4</w:t>
            </w:r>
          </w:p>
        </w:tc>
        <w:tc>
          <w:tcPr>
            <w:tcW w:w="2665" w:type="dxa"/>
          </w:tcPr>
          <w:p w14:paraId="06FC1107" w14:textId="77777777" w:rsidR="00B7014C" w:rsidRPr="009030C1" w:rsidRDefault="00B7014C" w:rsidP="0088110F">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9030C1">
              <w:rPr>
                <w:rFonts w:ascii="Times New Roman" w:hAnsi="Times New Roman"/>
                <w:b/>
                <w:sz w:val="26"/>
                <w:szCs w:val="26"/>
                <w:lang w:val="nl-NL"/>
              </w:rPr>
              <w:t>Trả kết quả giải quyết thủ tục hành chính</w:t>
            </w:r>
            <w:r w:rsidRPr="009030C1">
              <w:rPr>
                <w:rStyle w:val="fontstyle21"/>
                <w:rFonts w:ascii="Times New Roman" w:hAnsi="Times New Roman"/>
                <w:i/>
                <w:color w:val="auto"/>
                <w:sz w:val="26"/>
                <w:szCs w:val="26"/>
              </w:rPr>
              <w:t xml:space="preserve"> </w:t>
            </w:r>
          </w:p>
          <w:p w14:paraId="0F25F125"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r w:rsidRPr="009030C1">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399" w:type="dxa"/>
          </w:tcPr>
          <w:p w14:paraId="3DA0C360"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 Công chức tiếp nhận và trả  kết quả nhập vào sổ theo dõi hồ sơ và phần mềm điện tử thực hiện như sau:</w:t>
            </w:r>
          </w:p>
          <w:p w14:paraId="5B7416C9"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 T</w:t>
            </w:r>
            <w:r w:rsidRPr="00212A1E">
              <w:rPr>
                <w:rStyle w:val="fontstyle21"/>
                <w:rFonts w:ascii="Times New Roman" w:hAnsi="Times New Roman"/>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0F9AFFDA"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 xml:space="preserve">- </w:t>
            </w:r>
            <w:r w:rsidRPr="00212A1E">
              <w:rPr>
                <w:rStyle w:val="fontstyle21"/>
                <w:rFonts w:ascii="Times New Roman" w:hAnsi="Times New Roman"/>
                <w:color w:val="auto"/>
                <w:sz w:val="26"/>
                <w:szCs w:val="26"/>
                <w:lang w:val="nl-NL"/>
              </w:rPr>
              <w:t>Tổ chức, cá nhân nhận kết quả giải quyết thủ tục hành chính theo thời gian, địa điểm ghi trên Giấy tiếp nhận hồ sơ và hẹn trả kết quả (</w:t>
            </w:r>
            <w:r w:rsidRPr="009030C1">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48561813"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 Trường hợp nhận kết quả</w:t>
            </w:r>
            <w:r w:rsidRPr="00212A1E">
              <w:rPr>
                <w:sz w:val="26"/>
                <w:szCs w:val="26"/>
                <w:lang w:val="nl-NL"/>
              </w:rPr>
              <w:t xml:space="preserve"> thông </w:t>
            </w:r>
            <w:r w:rsidRPr="009030C1">
              <w:rPr>
                <w:sz w:val="26"/>
                <w:szCs w:val="26"/>
                <w:lang w:val="vi-VN"/>
              </w:rPr>
              <w:t xml:space="preserve">qua dịch vụ bưu chính </w:t>
            </w:r>
            <w:r w:rsidRPr="00212A1E">
              <w:rPr>
                <w:sz w:val="26"/>
                <w:szCs w:val="26"/>
                <w:lang w:val="nl-NL"/>
              </w:rPr>
              <w:t>công ích. (</w:t>
            </w:r>
            <w:r w:rsidRPr="009030C1">
              <w:rPr>
                <w:iCs/>
                <w:sz w:val="26"/>
                <w:szCs w:val="26"/>
                <w:lang w:val="nl-NL"/>
              </w:rPr>
              <w:t>đăng ký</w:t>
            </w:r>
            <w:r w:rsidRPr="00212A1E">
              <w:rPr>
                <w:sz w:val="26"/>
                <w:szCs w:val="26"/>
                <w:lang w:val="nl-NL"/>
              </w:rPr>
              <w:t xml:space="preserve"> theo hướng dẫn của Bưu điện)</w:t>
            </w:r>
            <w:r w:rsidRPr="00212A1E">
              <w:rPr>
                <w:rStyle w:val="fontstyle21"/>
                <w:rFonts w:ascii="Times New Roman" w:hAnsi="Times New Roman"/>
                <w:color w:val="auto"/>
                <w:sz w:val="26"/>
                <w:szCs w:val="26"/>
                <w:lang w:val="nl-NL"/>
              </w:rPr>
              <w:t xml:space="preserve"> (nếu có)</w:t>
            </w:r>
          </w:p>
          <w:p w14:paraId="29E66E7D" w14:textId="77777777" w:rsidR="00B7014C" w:rsidRPr="009030C1" w:rsidRDefault="00B7014C" w:rsidP="0088110F">
            <w:pPr>
              <w:spacing w:before="120" w:after="120"/>
              <w:ind w:firstLine="198"/>
              <w:jc w:val="both"/>
              <w:rPr>
                <w:b/>
                <w:i/>
                <w:sz w:val="26"/>
                <w:szCs w:val="26"/>
                <w:lang w:val="pt-BR"/>
              </w:rPr>
            </w:pPr>
            <w:r w:rsidRPr="009030C1">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12A1E">
              <w:rPr>
                <w:rStyle w:val="fontstyle21"/>
                <w:rFonts w:ascii="Times New Roman" w:hAnsi="Times New Roman"/>
                <w:color w:val="auto"/>
                <w:sz w:val="26"/>
                <w:szCs w:val="26"/>
                <w:lang w:val="nl-NL"/>
              </w:rPr>
              <w:t xml:space="preserve"> trường hợp đăng ký nhận kết quả trực tuyến thì thông qua Cổng Dịch vụ công trực tuyến. (nếu có)</w:t>
            </w:r>
          </w:p>
          <w:p w14:paraId="0829863C" w14:textId="77777777" w:rsidR="00B7014C" w:rsidRPr="009030C1" w:rsidRDefault="00B7014C" w:rsidP="0088110F">
            <w:pPr>
              <w:spacing w:before="120" w:after="120"/>
              <w:ind w:firstLine="198"/>
              <w:jc w:val="both"/>
              <w:rPr>
                <w:rStyle w:val="fontstyle21"/>
                <w:rFonts w:ascii="Times New Roman" w:hAnsi="Times New Roman"/>
                <w:iCs/>
                <w:color w:val="auto"/>
                <w:sz w:val="26"/>
                <w:szCs w:val="26"/>
                <w:lang w:val="nl-NL"/>
              </w:rPr>
            </w:pPr>
            <w:r w:rsidRPr="009030C1">
              <w:rPr>
                <w:iCs/>
                <w:sz w:val="26"/>
                <w:szCs w:val="26"/>
                <w:lang w:val="nl-NL"/>
              </w:rPr>
              <w:t>- Thời gian trả kết quả: Sáng: từ 07 giờ đến 11 giờ 30 phút; chiều: từ 13 giờ 30 đến 17 giờ của các ngày làm việc.</w:t>
            </w:r>
          </w:p>
        </w:tc>
        <w:tc>
          <w:tcPr>
            <w:tcW w:w="2694" w:type="dxa"/>
            <w:vAlign w:val="center"/>
          </w:tcPr>
          <w:p w14:paraId="3C0F5096"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Cs/>
                <w:i/>
                <w:sz w:val="26"/>
                <w:szCs w:val="26"/>
              </w:rPr>
            </w:pPr>
            <w:r w:rsidRPr="009708DE">
              <w:rPr>
                <w:rFonts w:ascii="Times New Roman" w:hAnsi="Times New Roman"/>
                <w:bCs/>
                <w:i/>
                <w:sz w:val="26"/>
                <w:szCs w:val="26"/>
              </w:rPr>
              <w:t xml:space="preserve">½ </w:t>
            </w:r>
            <w:r>
              <w:rPr>
                <w:rFonts w:ascii="Times New Roman" w:hAnsi="Times New Roman"/>
                <w:bCs/>
                <w:i/>
                <w:sz w:val="26"/>
                <w:szCs w:val="26"/>
              </w:rPr>
              <w:t>ngày</w:t>
            </w:r>
          </w:p>
        </w:tc>
        <w:tc>
          <w:tcPr>
            <w:tcW w:w="1134" w:type="dxa"/>
          </w:tcPr>
          <w:p w14:paraId="32936B73" w14:textId="77777777" w:rsidR="00B7014C" w:rsidRPr="009708DE" w:rsidRDefault="00B7014C"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4D2D603A" w14:textId="77777777" w:rsidR="00B7014C" w:rsidRPr="009708DE" w:rsidRDefault="00B7014C" w:rsidP="00B7014C">
      <w:pPr>
        <w:pStyle w:val="NormalWeb"/>
        <w:shd w:val="clear" w:color="auto" w:fill="FFFFFF"/>
        <w:spacing w:before="120" w:beforeAutospacing="0" w:after="120" w:afterAutospacing="0"/>
        <w:ind w:firstLine="652"/>
        <w:jc w:val="both"/>
        <w:rPr>
          <w:rFonts w:ascii="Times New Roman" w:hAnsi="Times New Roman"/>
          <w:bCs/>
          <w:sz w:val="28"/>
          <w:szCs w:val="28"/>
        </w:rPr>
      </w:pPr>
      <w:r w:rsidRPr="009708DE">
        <w:rPr>
          <w:rFonts w:ascii="Times New Roman" w:hAnsi="Times New Roman"/>
          <w:b/>
          <w:bCs/>
          <w:sz w:val="28"/>
          <w:szCs w:val="28"/>
        </w:rPr>
        <w:t xml:space="preserve">b. Thành phần, số lượng hồ sơ </w:t>
      </w:r>
    </w:p>
    <w:p w14:paraId="60D15C85" w14:textId="77777777" w:rsidR="00B7014C" w:rsidRPr="009708DE" w:rsidRDefault="00B7014C" w:rsidP="00B7014C">
      <w:pPr>
        <w:pStyle w:val="NormalWeb"/>
        <w:shd w:val="clear" w:color="auto" w:fill="FFFFFF"/>
        <w:spacing w:before="120" w:beforeAutospacing="0" w:after="120" w:afterAutospacing="0"/>
        <w:ind w:firstLine="720"/>
        <w:jc w:val="both"/>
        <w:rPr>
          <w:rFonts w:ascii="Times New Roman" w:hAnsi="Times New Roman"/>
          <w:sz w:val="28"/>
          <w:szCs w:val="28"/>
        </w:rPr>
      </w:pPr>
      <w:r w:rsidRPr="009708DE">
        <w:rPr>
          <w:rFonts w:ascii="Times New Roman" w:hAnsi="Times New Roman"/>
          <w:sz w:val="28"/>
          <w:szCs w:val="28"/>
        </w:rPr>
        <w:t>- Thành phần hồ sơ:</w:t>
      </w:r>
    </w:p>
    <w:p w14:paraId="5AD75725" w14:textId="77777777" w:rsidR="00B7014C" w:rsidRPr="007557CB" w:rsidRDefault="00B7014C" w:rsidP="00B7014C">
      <w:pPr>
        <w:pStyle w:val="Vnbnnidung20"/>
        <w:shd w:val="clear" w:color="auto" w:fill="auto"/>
        <w:spacing w:line="240" w:lineRule="auto"/>
        <w:ind w:left="720"/>
        <w:rPr>
          <w:sz w:val="28"/>
          <w:szCs w:val="28"/>
        </w:rPr>
      </w:pPr>
      <w:r>
        <w:rPr>
          <w:color w:val="000000"/>
          <w:sz w:val="28"/>
          <w:szCs w:val="28"/>
          <w:lang w:eastAsia="vi-VN" w:bidi="vi-VN"/>
        </w:rPr>
        <w:t xml:space="preserve">a) </w:t>
      </w:r>
      <w:r w:rsidRPr="00A91D1D">
        <w:rPr>
          <w:color w:val="000000"/>
          <w:sz w:val="28"/>
          <w:szCs w:val="28"/>
          <w:lang w:val="vi-VN" w:eastAsia="vi-VN" w:bidi="vi-VN"/>
        </w:rPr>
        <w:t>Đơn xin học do ch</w:t>
      </w:r>
      <w:r>
        <w:rPr>
          <w:color w:val="000000"/>
          <w:sz w:val="28"/>
          <w:szCs w:val="28"/>
          <w:lang w:val="vi-VN" w:eastAsia="vi-VN" w:bidi="vi-VN"/>
        </w:rPr>
        <w:t>a hoặc mẹ hoặc người giám hộ ký</w:t>
      </w:r>
      <w:r>
        <w:rPr>
          <w:color w:val="000000"/>
          <w:sz w:val="28"/>
          <w:szCs w:val="28"/>
          <w:lang w:eastAsia="vi-VN" w:bidi="vi-VN"/>
        </w:rPr>
        <w:t>;</w:t>
      </w:r>
    </w:p>
    <w:p w14:paraId="123717D0" w14:textId="77777777" w:rsidR="00B7014C" w:rsidRPr="007557CB" w:rsidRDefault="00B7014C" w:rsidP="00B7014C">
      <w:pPr>
        <w:pStyle w:val="Vnbnnidung40"/>
        <w:shd w:val="clear" w:color="auto" w:fill="auto"/>
        <w:spacing w:after="120" w:line="240" w:lineRule="auto"/>
        <w:ind w:firstLine="720"/>
        <w:rPr>
          <w:i w:val="0"/>
          <w:sz w:val="28"/>
          <w:szCs w:val="28"/>
        </w:rPr>
      </w:pPr>
      <w:r w:rsidRPr="006A34DF">
        <w:rPr>
          <w:i w:val="0"/>
          <w:color w:val="000000"/>
          <w:sz w:val="28"/>
          <w:szCs w:val="28"/>
          <w:lang w:eastAsia="vi-VN" w:bidi="vi-VN"/>
        </w:rPr>
        <w:t xml:space="preserve">b) </w:t>
      </w:r>
      <w:r w:rsidRPr="006A34DF">
        <w:rPr>
          <w:i w:val="0"/>
          <w:color w:val="000000"/>
          <w:sz w:val="28"/>
          <w:szCs w:val="28"/>
          <w:lang w:val="vi-VN" w:eastAsia="vi-VN" w:bidi="vi-VN"/>
        </w:rPr>
        <w:t>Học bạ hoặc giấy xác nhận của nhà trường về kết quả học tập các lớp học trước đó (bản dịch</w:t>
      </w:r>
      <w:r>
        <w:rPr>
          <w:i w:val="0"/>
          <w:color w:val="000000"/>
          <w:sz w:val="28"/>
          <w:szCs w:val="28"/>
          <w:lang w:val="vi-VN" w:eastAsia="vi-VN" w:bidi="vi-VN"/>
        </w:rPr>
        <w:t xml:space="preserve"> sang tiếng Việt có chứng </w:t>
      </w:r>
      <w:r>
        <w:rPr>
          <w:i w:val="0"/>
          <w:color w:val="000000"/>
          <w:sz w:val="28"/>
          <w:szCs w:val="28"/>
          <w:lang w:val="vi-VN" w:eastAsia="vi-VN" w:bidi="vi-VN"/>
        </w:rPr>
        <w:lastRenderedPageBreak/>
        <w:t>thực)</w:t>
      </w:r>
      <w:r>
        <w:rPr>
          <w:i w:val="0"/>
          <w:color w:val="000000"/>
          <w:sz w:val="28"/>
          <w:szCs w:val="28"/>
          <w:lang w:eastAsia="vi-VN" w:bidi="vi-VN"/>
        </w:rPr>
        <w:t>;</w:t>
      </w:r>
    </w:p>
    <w:p w14:paraId="66993338" w14:textId="77777777" w:rsidR="00B7014C" w:rsidRPr="007557CB" w:rsidRDefault="00B7014C" w:rsidP="00B7014C">
      <w:pPr>
        <w:pStyle w:val="Vnbnnidung20"/>
        <w:shd w:val="clear" w:color="auto" w:fill="auto"/>
        <w:spacing w:line="240" w:lineRule="auto"/>
        <w:ind w:firstLine="720"/>
        <w:rPr>
          <w:sz w:val="28"/>
          <w:szCs w:val="28"/>
        </w:rPr>
      </w:pPr>
      <w:r>
        <w:rPr>
          <w:color w:val="000000"/>
          <w:sz w:val="28"/>
          <w:szCs w:val="28"/>
          <w:lang w:eastAsia="vi-VN" w:bidi="vi-VN"/>
        </w:rPr>
        <w:t>c)</w:t>
      </w:r>
      <w:r w:rsidRPr="00A91D1D">
        <w:rPr>
          <w:color w:val="000000"/>
          <w:sz w:val="28"/>
          <w:szCs w:val="28"/>
          <w:lang w:val="vi-VN" w:eastAsia="vi-VN" w:bidi="vi-VN"/>
        </w:rPr>
        <w:t>Giấy chứng nhận tốt nghiệp của lớp hoặc bậc học dưới tại nước ngoài (bản g</w:t>
      </w:r>
      <w:r>
        <w:rPr>
          <w:color w:val="000000"/>
          <w:sz w:val="28"/>
          <w:szCs w:val="28"/>
          <w:lang w:val="vi-VN" w:eastAsia="vi-VN" w:bidi="vi-VN"/>
        </w:rPr>
        <w:t>ốc và bản dịch sang tiếng Việt)</w:t>
      </w:r>
      <w:r>
        <w:rPr>
          <w:color w:val="000000"/>
          <w:sz w:val="28"/>
          <w:szCs w:val="28"/>
          <w:lang w:eastAsia="vi-VN" w:bidi="vi-VN"/>
        </w:rPr>
        <w:t>;</w:t>
      </w:r>
    </w:p>
    <w:p w14:paraId="1E4ECF13" w14:textId="77777777" w:rsidR="00B7014C" w:rsidRPr="007557CB" w:rsidRDefault="00B7014C" w:rsidP="00B7014C">
      <w:pPr>
        <w:pStyle w:val="Vnbnnidung20"/>
        <w:shd w:val="clear" w:color="auto" w:fill="auto"/>
        <w:spacing w:line="240" w:lineRule="auto"/>
        <w:ind w:firstLine="720"/>
        <w:jc w:val="left"/>
        <w:rPr>
          <w:sz w:val="28"/>
          <w:szCs w:val="28"/>
        </w:rPr>
      </w:pPr>
      <w:r>
        <w:rPr>
          <w:color w:val="000000"/>
          <w:sz w:val="28"/>
          <w:szCs w:val="28"/>
          <w:lang w:eastAsia="vi-VN" w:bidi="vi-VN"/>
        </w:rPr>
        <w:t xml:space="preserve">d) </w:t>
      </w:r>
      <w:r w:rsidRPr="00A91D1D">
        <w:rPr>
          <w:color w:val="000000"/>
          <w:sz w:val="28"/>
          <w:szCs w:val="28"/>
          <w:lang w:val="vi-VN" w:eastAsia="vi-VN" w:bidi="vi-VN"/>
        </w:rPr>
        <w:t>Bằng tốt nghiệp bậc học dưới tại Việt Nam t</w:t>
      </w:r>
      <w:r>
        <w:rPr>
          <w:color w:val="000000"/>
          <w:sz w:val="28"/>
          <w:szCs w:val="28"/>
          <w:lang w:val="vi-VN" w:eastAsia="vi-VN" w:bidi="vi-VN"/>
        </w:rPr>
        <w:t>rước khi ra nước ngoài (nếu có)</w:t>
      </w:r>
      <w:r>
        <w:rPr>
          <w:color w:val="000000"/>
          <w:sz w:val="28"/>
          <w:szCs w:val="28"/>
          <w:lang w:eastAsia="vi-VN" w:bidi="vi-VN"/>
        </w:rPr>
        <w:t>;</w:t>
      </w:r>
    </w:p>
    <w:p w14:paraId="506ADCAD" w14:textId="77777777" w:rsidR="00B7014C" w:rsidRPr="00A91D1D" w:rsidRDefault="00B7014C" w:rsidP="00B7014C">
      <w:pPr>
        <w:pStyle w:val="Vnbnnidung20"/>
        <w:shd w:val="clear" w:color="auto" w:fill="auto"/>
        <w:spacing w:line="240" w:lineRule="auto"/>
        <w:ind w:left="440" w:firstLine="280"/>
        <w:rPr>
          <w:sz w:val="28"/>
          <w:szCs w:val="28"/>
        </w:rPr>
      </w:pPr>
      <w:r>
        <w:rPr>
          <w:color w:val="000000"/>
          <w:sz w:val="28"/>
          <w:szCs w:val="28"/>
          <w:lang w:eastAsia="vi-VN" w:bidi="vi-VN"/>
        </w:rPr>
        <w:t xml:space="preserve">đ) </w:t>
      </w:r>
      <w:r w:rsidRPr="00A91D1D">
        <w:rPr>
          <w:color w:val="000000"/>
          <w:sz w:val="28"/>
          <w:szCs w:val="28"/>
          <w:lang w:val="vi-VN" w:eastAsia="vi-VN" w:bidi="vi-VN"/>
        </w:rPr>
        <w:t>Bản sao giấy khai sinh, kể cả học sinh được sinh ra ở nước ngoài.</w:t>
      </w:r>
    </w:p>
    <w:p w14:paraId="2EA0AB58" w14:textId="77777777" w:rsidR="00B7014C" w:rsidRPr="00A91D1D" w:rsidRDefault="00B7014C" w:rsidP="00B7014C">
      <w:pPr>
        <w:pStyle w:val="NormalWeb"/>
        <w:shd w:val="clear" w:color="auto" w:fill="FFFFFF"/>
        <w:spacing w:before="120" w:beforeAutospacing="0" w:after="120" w:afterAutospacing="0"/>
        <w:ind w:firstLine="720"/>
        <w:jc w:val="both"/>
        <w:rPr>
          <w:rFonts w:ascii="Times New Roman" w:hAnsi="Times New Roman"/>
          <w:sz w:val="28"/>
          <w:szCs w:val="28"/>
        </w:rPr>
      </w:pPr>
      <w:r w:rsidRPr="00A91D1D">
        <w:rPr>
          <w:rFonts w:ascii="Times New Roman" w:hAnsi="Times New Roman"/>
          <w:sz w:val="28"/>
          <w:szCs w:val="28"/>
        </w:rPr>
        <w:t>- Số lượng hồ sơ: 01 bộ</w:t>
      </w:r>
    </w:p>
    <w:p w14:paraId="64DA2848" w14:textId="77777777" w:rsidR="00B7014C" w:rsidRDefault="00B7014C" w:rsidP="00B7014C">
      <w:pPr>
        <w:pStyle w:val="NormalWeb"/>
        <w:shd w:val="clear" w:color="auto" w:fill="FFFFFF"/>
        <w:spacing w:before="120" w:beforeAutospacing="0" w:after="120" w:afterAutospacing="0"/>
        <w:ind w:firstLine="720"/>
        <w:jc w:val="both"/>
        <w:rPr>
          <w:rStyle w:val="Bodytext2"/>
          <w:rFonts w:ascii="Times New Roman" w:hAnsi="Times New Roman"/>
          <w:sz w:val="28"/>
          <w:szCs w:val="28"/>
        </w:rPr>
      </w:pPr>
      <w:r w:rsidRPr="009708DE">
        <w:rPr>
          <w:rFonts w:ascii="Times New Roman" w:hAnsi="Times New Roman"/>
          <w:b/>
          <w:bCs/>
          <w:sz w:val="28"/>
          <w:szCs w:val="28"/>
        </w:rPr>
        <w:t xml:space="preserve">c. Đối tượng thực hiện thủ tục hành chính: </w:t>
      </w:r>
      <w:r>
        <w:rPr>
          <w:rStyle w:val="Bodytext2"/>
          <w:rFonts w:ascii="Times New Roman" w:hAnsi="Times New Roman"/>
          <w:sz w:val="28"/>
          <w:szCs w:val="28"/>
        </w:rPr>
        <w:t>Cá nhân</w:t>
      </w:r>
    </w:p>
    <w:p w14:paraId="20483FC7" w14:textId="77777777" w:rsidR="00B7014C" w:rsidRPr="000872D1" w:rsidRDefault="00B7014C" w:rsidP="00B7014C">
      <w:pPr>
        <w:pStyle w:val="Vnbnnidung20"/>
        <w:shd w:val="clear" w:color="auto" w:fill="auto"/>
        <w:spacing w:before="0" w:after="0"/>
        <w:ind w:right="60" w:firstLine="720"/>
        <w:rPr>
          <w:sz w:val="28"/>
        </w:rPr>
      </w:pPr>
      <w:r w:rsidRPr="000872D1">
        <w:rPr>
          <w:color w:val="000000"/>
          <w:sz w:val="28"/>
          <w:lang w:eastAsia="vi-VN" w:bidi="vi-VN"/>
        </w:rPr>
        <w:t xml:space="preserve">a) </w:t>
      </w:r>
      <w:r w:rsidRPr="000872D1">
        <w:rPr>
          <w:color w:val="000000"/>
          <w:sz w:val="28"/>
          <w:lang w:val="vi-VN" w:eastAsia="vi-VN" w:bidi="vi-VN"/>
        </w:rPr>
        <w:t>Học sinh học ở nước ngoài diện được cấp học bổng theo các hiệp định, thỏa thuận giữa nước Cộng hòa xã hội chủ nghĩa Việt Nam với các nước, các tổ chức quốc tế</w:t>
      </w:r>
      <w:r w:rsidRPr="000872D1">
        <w:rPr>
          <w:color w:val="000000"/>
          <w:sz w:val="28"/>
          <w:lang w:eastAsia="vi-VN" w:bidi="vi-VN"/>
        </w:rPr>
        <w:t>;</w:t>
      </w:r>
    </w:p>
    <w:p w14:paraId="0EC3852B" w14:textId="77777777" w:rsidR="00B7014C" w:rsidRPr="000872D1" w:rsidRDefault="00B7014C" w:rsidP="00B7014C">
      <w:pPr>
        <w:pStyle w:val="Vnbnnidung20"/>
        <w:shd w:val="clear" w:color="auto" w:fill="auto"/>
        <w:spacing w:before="0" w:after="0"/>
        <w:ind w:firstLine="720"/>
        <w:rPr>
          <w:sz w:val="28"/>
        </w:rPr>
      </w:pPr>
      <w:r w:rsidRPr="000872D1">
        <w:rPr>
          <w:color w:val="000000"/>
          <w:sz w:val="28"/>
          <w:lang w:eastAsia="vi-VN" w:bidi="vi-VN"/>
        </w:rPr>
        <w:t xml:space="preserve">b) </w:t>
      </w:r>
      <w:r w:rsidRPr="000872D1">
        <w:rPr>
          <w:color w:val="000000"/>
          <w:sz w:val="28"/>
          <w:lang w:val="vi-VN" w:eastAsia="vi-VN" w:bidi="vi-VN"/>
        </w:rPr>
        <w:t>Học sinh học ở nước ngoài theo diện du học tự túc hoặc theo hợp đồng đào tạo giữa các cơ sở giáo dục của Việt Nam với các tổ chức, cá nhân nước ngoài</w:t>
      </w:r>
      <w:r w:rsidRPr="000872D1">
        <w:rPr>
          <w:color w:val="000000"/>
          <w:sz w:val="28"/>
          <w:lang w:eastAsia="vi-VN" w:bidi="vi-VN"/>
        </w:rPr>
        <w:t>;</w:t>
      </w:r>
    </w:p>
    <w:p w14:paraId="7DD88E38" w14:textId="77777777" w:rsidR="00B7014C" w:rsidRPr="000872D1" w:rsidRDefault="00B7014C" w:rsidP="00B7014C">
      <w:pPr>
        <w:pStyle w:val="Vnbnnidung20"/>
        <w:ind w:right="60" w:firstLine="720"/>
        <w:rPr>
          <w:rStyle w:val="Bodytext2"/>
          <w:sz w:val="32"/>
          <w:szCs w:val="28"/>
        </w:rPr>
      </w:pPr>
      <w:r w:rsidRPr="000872D1">
        <w:rPr>
          <w:color w:val="000000"/>
          <w:sz w:val="28"/>
          <w:lang w:eastAsia="vi-VN" w:bidi="vi-VN"/>
        </w:rPr>
        <w:t xml:space="preserve">c) </w:t>
      </w:r>
      <w:r w:rsidRPr="000872D1">
        <w:rPr>
          <w:color w:val="000000"/>
          <w:sz w:val="28"/>
          <w:lang w:val="vi-VN" w:eastAsia="vi-VN" w:bidi="vi-VN"/>
        </w:rPr>
        <w:t>Học sinh theo cha, mẹ hoặc người giám hộ làm việc ở nước ngoài, học sinh Việt Nam định cư ở nước ngoài</w:t>
      </w:r>
      <w:r w:rsidRPr="000872D1">
        <w:rPr>
          <w:color w:val="000000"/>
          <w:sz w:val="28"/>
          <w:lang w:eastAsia="vi-VN" w:bidi="vi-VN"/>
        </w:rPr>
        <w:t>.</w:t>
      </w:r>
    </w:p>
    <w:p w14:paraId="77D5051C" w14:textId="77777777" w:rsidR="00B7014C" w:rsidRPr="002F7F99" w:rsidRDefault="00B7014C" w:rsidP="00B7014C">
      <w:pPr>
        <w:pStyle w:val="Bodytext21"/>
        <w:shd w:val="clear" w:color="auto" w:fill="auto"/>
        <w:spacing w:before="120" w:after="120" w:line="240" w:lineRule="auto"/>
        <w:ind w:firstLine="740"/>
        <w:rPr>
          <w:rStyle w:val="Bodytext2"/>
          <w:color w:val="auto"/>
          <w:sz w:val="28"/>
          <w:szCs w:val="28"/>
          <w:lang w:val="en-US"/>
        </w:rPr>
      </w:pPr>
      <w:r w:rsidRPr="009708DE">
        <w:rPr>
          <w:b/>
          <w:bCs/>
          <w:color w:val="auto"/>
        </w:rPr>
        <w:t>d. Cơ quan giải quyết thủ tục hành chính</w:t>
      </w:r>
      <w:r w:rsidRPr="009708DE">
        <w:rPr>
          <w:color w:val="auto"/>
        </w:rPr>
        <w:t xml:space="preserve">: </w:t>
      </w:r>
      <w:r>
        <w:rPr>
          <w:rStyle w:val="Bodytext11"/>
        </w:rPr>
        <w:t xml:space="preserve">Sở </w:t>
      </w:r>
      <w:r>
        <w:rPr>
          <w:rStyle w:val="Bodytext11"/>
          <w:lang w:val="en-US"/>
        </w:rPr>
        <w:t>G</w:t>
      </w:r>
      <w:r>
        <w:rPr>
          <w:rStyle w:val="Bodytext11"/>
        </w:rPr>
        <w:t xml:space="preserve">iáo dục và </w:t>
      </w:r>
      <w:r>
        <w:rPr>
          <w:rStyle w:val="Bodytext11"/>
          <w:lang w:val="en-US"/>
        </w:rPr>
        <w:t>Đ</w:t>
      </w:r>
      <w:r>
        <w:rPr>
          <w:rStyle w:val="Bodytext11"/>
        </w:rPr>
        <w:t>ào tạo</w:t>
      </w:r>
      <w:r>
        <w:rPr>
          <w:rStyle w:val="Bodytext11"/>
          <w:lang w:val="en-US"/>
        </w:rPr>
        <w:t>.</w:t>
      </w:r>
    </w:p>
    <w:p w14:paraId="4231EC4C" w14:textId="77777777" w:rsidR="00B7014C" w:rsidRPr="00892FCD" w:rsidRDefault="00B7014C" w:rsidP="00B7014C">
      <w:pPr>
        <w:pStyle w:val="Bodytext111"/>
        <w:shd w:val="clear" w:color="auto" w:fill="auto"/>
        <w:spacing w:before="0" w:line="466" w:lineRule="exact"/>
        <w:ind w:firstLine="760"/>
        <w:rPr>
          <w:sz w:val="28"/>
          <w:szCs w:val="28"/>
        </w:rPr>
      </w:pPr>
      <w:r w:rsidRPr="0048643E">
        <w:rPr>
          <w:b/>
          <w:bCs/>
          <w:sz w:val="28"/>
          <w:szCs w:val="28"/>
        </w:rPr>
        <w:t xml:space="preserve">đ. Kết quả thực hiện thủ tục hành chính: </w:t>
      </w:r>
      <w:r w:rsidRPr="00892FCD">
        <w:rPr>
          <w:color w:val="000000"/>
          <w:sz w:val="28"/>
          <w:szCs w:val="28"/>
          <w:lang w:val="vi-VN" w:eastAsia="vi-VN" w:bidi="vi-VN"/>
        </w:rPr>
        <w:t>Học sinh được tiếp nhận</w:t>
      </w:r>
      <w:r w:rsidRPr="00892FCD">
        <w:rPr>
          <w:rStyle w:val="Bodytext11"/>
          <w:color w:val="000000"/>
          <w:sz w:val="28"/>
          <w:szCs w:val="28"/>
          <w:lang w:eastAsia="vi-VN"/>
        </w:rPr>
        <w:t>.</w:t>
      </w:r>
    </w:p>
    <w:p w14:paraId="1042F375" w14:textId="77777777" w:rsidR="00B7014C" w:rsidRPr="009708DE" w:rsidRDefault="00B7014C" w:rsidP="00B7014C">
      <w:pPr>
        <w:pStyle w:val="Bodytext21"/>
        <w:shd w:val="clear" w:color="auto" w:fill="auto"/>
        <w:spacing w:before="120" w:after="120" w:line="240" w:lineRule="auto"/>
        <w:ind w:firstLine="740"/>
        <w:rPr>
          <w:b/>
          <w:bCs/>
        </w:rPr>
      </w:pPr>
      <w:r w:rsidRPr="009708DE">
        <w:rPr>
          <w:b/>
          <w:bCs/>
        </w:rPr>
        <w:t xml:space="preserve">e. Phí, lệ phí: </w:t>
      </w:r>
      <w:r w:rsidRPr="009708DE">
        <w:rPr>
          <w:bCs/>
        </w:rPr>
        <w:t>Không</w:t>
      </w:r>
    </w:p>
    <w:p w14:paraId="73828CCB" w14:textId="77777777" w:rsidR="00B7014C" w:rsidRPr="009708DE" w:rsidRDefault="00B7014C" w:rsidP="00B7014C">
      <w:pPr>
        <w:pStyle w:val="NormalWeb"/>
        <w:shd w:val="clear" w:color="auto" w:fill="FFFFFF"/>
        <w:spacing w:before="120" w:beforeAutospacing="0" w:after="120" w:afterAutospacing="0"/>
        <w:ind w:firstLine="720"/>
        <w:jc w:val="both"/>
        <w:rPr>
          <w:rFonts w:ascii="Times New Roman" w:hAnsi="Times New Roman"/>
          <w:b/>
          <w:bCs/>
          <w:sz w:val="28"/>
          <w:szCs w:val="28"/>
        </w:rPr>
      </w:pPr>
      <w:r w:rsidRPr="009708DE">
        <w:rPr>
          <w:rFonts w:ascii="Times New Roman" w:hAnsi="Times New Roman"/>
          <w:b/>
          <w:bCs/>
          <w:sz w:val="28"/>
          <w:szCs w:val="28"/>
        </w:rPr>
        <w:t>g.Tên mẫu đơn, mẫu tờ khai:</w:t>
      </w:r>
      <w:r>
        <w:rPr>
          <w:rFonts w:ascii="Times New Roman" w:hAnsi="Times New Roman"/>
          <w:b/>
          <w:bCs/>
          <w:sz w:val="28"/>
          <w:szCs w:val="28"/>
        </w:rPr>
        <w:t xml:space="preserve"> </w:t>
      </w:r>
      <w:r>
        <w:rPr>
          <w:rFonts w:ascii="Times New Roman" w:hAnsi="Times New Roman"/>
          <w:bCs/>
          <w:sz w:val="28"/>
          <w:szCs w:val="28"/>
        </w:rPr>
        <w:t>Không</w:t>
      </w:r>
    </w:p>
    <w:p w14:paraId="726037E9" w14:textId="77777777" w:rsidR="00B7014C" w:rsidRPr="009708DE" w:rsidRDefault="00B7014C" w:rsidP="00B7014C">
      <w:pPr>
        <w:pStyle w:val="Bodytext21"/>
        <w:shd w:val="clear" w:color="auto" w:fill="auto"/>
        <w:spacing w:before="120" w:after="120" w:line="240" w:lineRule="auto"/>
        <w:ind w:firstLine="0"/>
      </w:pPr>
      <w:r w:rsidRPr="009708DE">
        <w:rPr>
          <w:rStyle w:val="Bodytext2"/>
          <w:color w:val="auto"/>
        </w:rPr>
        <w:tab/>
      </w:r>
      <w:r w:rsidRPr="009708DE">
        <w:rPr>
          <w:b/>
          <w:bCs/>
          <w:lang w:val="hr-HR"/>
        </w:rPr>
        <w:t>h. Yêu cầu, điều kiện thực hiện thủ tục hành chính:</w:t>
      </w:r>
      <w:r w:rsidRPr="009708DE">
        <w:t xml:space="preserve"> </w:t>
      </w:r>
    </w:p>
    <w:p w14:paraId="704DE2B2" w14:textId="77777777" w:rsidR="00B7014C" w:rsidRPr="00212A1E" w:rsidRDefault="00B7014C" w:rsidP="00B7014C">
      <w:pPr>
        <w:pStyle w:val="Vnbnnidung20"/>
        <w:shd w:val="clear" w:color="auto" w:fill="auto"/>
        <w:spacing w:line="240" w:lineRule="auto"/>
        <w:ind w:firstLine="720"/>
        <w:rPr>
          <w:sz w:val="28"/>
          <w:szCs w:val="28"/>
          <w:lang w:val="vi-VN"/>
        </w:rPr>
      </w:pPr>
      <w:r w:rsidRPr="006A34DF">
        <w:rPr>
          <w:color w:val="000000"/>
          <w:sz w:val="28"/>
          <w:szCs w:val="28"/>
          <w:lang w:val="vi-VN" w:eastAsia="vi-VN" w:bidi="vi-VN"/>
        </w:rPr>
        <w:t>* Điều kiện văn bằng</w:t>
      </w:r>
    </w:p>
    <w:p w14:paraId="76FECD02" w14:textId="77777777" w:rsidR="00B7014C" w:rsidRPr="00212A1E" w:rsidRDefault="00B7014C" w:rsidP="00B7014C">
      <w:pPr>
        <w:pStyle w:val="Vnbnnidung20"/>
        <w:shd w:val="clear" w:color="auto" w:fill="auto"/>
        <w:spacing w:line="240" w:lineRule="auto"/>
        <w:ind w:firstLine="720"/>
        <w:rPr>
          <w:sz w:val="28"/>
          <w:szCs w:val="28"/>
          <w:lang w:val="vi-VN"/>
        </w:rPr>
      </w:pPr>
      <w:r w:rsidRPr="00212A1E">
        <w:rPr>
          <w:color w:val="000000"/>
          <w:sz w:val="28"/>
          <w:szCs w:val="28"/>
          <w:lang w:val="vi-VN" w:eastAsia="vi-VN" w:bidi="vi-VN"/>
        </w:rPr>
        <w:t xml:space="preserve">a) </w:t>
      </w:r>
      <w:r w:rsidRPr="006A34DF">
        <w:rPr>
          <w:color w:val="000000"/>
          <w:sz w:val="28"/>
          <w:szCs w:val="28"/>
          <w:lang w:val="vi-VN" w:eastAsia="vi-VN" w:bidi="vi-VN"/>
        </w:rPr>
        <w:t>Học sinh vào học tại trường trung học phổ thông phải có văn bằng hoặc chứng chỉ tốt nghiệp trung học cơ sở tương đương bằng tốt nghi</w:t>
      </w:r>
      <w:r>
        <w:rPr>
          <w:color w:val="000000"/>
          <w:sz w:val="28"/>
          <w:szCs w:val="28"/>
          <w:lang w:val="vi-VN" w:eastAsia="vi-VN" w:bidi="vi-VN"/>
        </w:rPr>
        <w:t>ệp trung học cơ sở của Việt Nam</w:t>
      </w:r>
      <w:r w:rsidRPr="00212A1E">
        <w:rPr>
          <w:color w:val="000000"/>
          <w:sz w:val="28"/>
          <w:szCs w:val="28"/>
          <w:lang w:val="vi-VN" w:eastAsia="vi-VN" w:bidi="vi-VN"/>
        </w:rPr>
        <w:t>;</w:t>
      </w:r>
    </w:p>
    <w:p w14:paraId="280BB9CB" w14:textId="77777777" w:rsidR="00B7014C" w:rsidRPr="00212A1E" w:rsidRDefault="00B7014C" w:rsidP="00B7014C">
      <w:pPr>
        <w:pStyle w:val="Vnbnnidung20"/>
        <w:shd w:val="clear" w:color="auto" w:fill="auto"/>
        <w:spacing w:line="240" w:lineRule="auto"/>
        <w:ind w:right="60" w:firstLine="720"/>
        <w:rPr>
          <w:sz w:val="28"/>
          <w:szCs w:val="28"/>
          <w:lang w:val="vi-VN"/>
        </w:rPr>
      </w:pPr>
      <w:r w:rsidRPr="00212A1E">
        <w:rPr>
          <w:color w:val="000000"/>
          <w:sz w:val="28"/>
          <w:szCs w:val="28"/>
          <w:lang w:val="vi-VN" w:eastAsia="vi-VN" w:bidi="vi-VN"/>
        </w:rPr>
        <w:t>b)</w:t>
      </w:r>
      <w:r w:rsidRPr="006A34DF">
        <w:rPr>
          <w:color w:val="000000"/>
          <w:sz w:val="28"/>
          <w:szCs w:val="28"/>
          <w:lang w:val="vi-VN" w:eastAsia="vi-VN" w:bidi="vi-VN"/>
        </w:rPr>
        <w:t>Học sinh đã học ở Việt Nam, sau thời gian học ở nước ngoài, khi về nước phải có bằng tốt nghiệp bậc học đã học ở Việt Nam.</w:t>
      </w:r>
    </w:p>
    <w:p w14:paraId="64E36228" w14:textId="77777777" w:rsidR="00B7014C" w:rsidRPr="00212A1E" w:rsidRDefault="00B7014C" w:rsidP="00B7014C">
      <w:pPr>
        <w:pStyle w:val="Vnbnnidung20"/>
        <w:shd w:val="clear" w:color="auto" w:fill="auto"/>
        <w:spacing w:line="240" w:lineRule="auto"/>
        <w:ind w:firstLine="720"/>
        <w:rPr>
          <w:sz w:val="28"/>
          <w:szCs w:val="28"/>
          <w:lang w:val="vi-VN"/>
        </w:rPr>
      </w:pPr>
      <w:r w:rsidRPr="00212A1E">
        <w:rPr>
          <w:color w:val="000000"/>
          <w:sz w:val="28"/>
          <w:szCs w:val="28"/>
          <w:lang w:val="vi-VN" w:eastAsia="vi-VN" w:bidi="vi-VN"/>
        </w:rPr>
        <w:t xml:space="preserve">* </w:t>
      </w:r>
      <w:r w:rsidRPr="006A34DF">
        <w:rPr>
          <w:color w:val="000000"/>
          <w:sz w:val="28"/>
          <w:szCs w:val="28"/>
          <w:lang w:val="vi-VN" w:eastAsia="vi-VN" w:bidi="vi-VN"/>
        </w:rPr>
        <w:t>Điều kiện về tuổi</w:t>
      </w:r>
    </w:p>
    <w:p w14:paraId="02398854" w14:textId="77777777" w:rsidR="00B7014C" w:rsidRPr="00212A1E" w:rsidRDefault="00B7014C" w:rsidP="00B7014C">
      <w:pPr>
        <w:pStyle w:val="Vnbnnidung20"/>
        <w:shd w:val="clear" w:color="auto" w:fill="auto"/>
        <w:spacing w:line="240" w:lineRule="auto"/>
        <w:ind w:right="60" w:firstLine="720"/>
        <w:rPr>
          <w:sz w:val="28"/>
          <w:szCs w:val="28"/>
          <w:lang w:val="vi-VN"/>
        </w:rPr>
      </w:pPr>
      <w:r w:rsidRPr="006A34DF">
        <w:rPr>
          <w:color w:val="000000"/>
          <w:sz w:val="28"/>
          <w:szCs w:val="28"/>
          <w:lang w:val="vi-VN" w:eastAsia="vi-VN" w:bidi="vi-VN"/>
        </w:rPr>
        <w:lastRenderedPageBreak/>
        <w:t>Học sinh Việt Nam ở nước ngoài về nước năm xin học được gia hạn thêm 03 tuổi so với tuổi quy định của từng cấp học.</w:t>
      </w:r>
    </w:p>
    <w:p w14:paraId="742FB24A" w14:textId="77777777" w:rsidR="00B7014C" w:rsidRPr="00212A1E" w:rsidRDefault="00B7014C" w:rsidP="00B7014C">
      <w:pPr>
        <w:pStyle w:val="Vnbnnidung20"/>
        <w:shd w:val="clear" w:color="auto" w:fill="auto"/>
        <w:spacing w:line="240" w:lineRule="auto"/>
        <w:rPr>
          <w:sz w:val="28"/>
          <w:szCs w:val="28"/>
          <w:lang w:val="vi-VN"/>
        </w:rPr>
      </w:pPr>
      <w:r w:rsidRPr="00212A1E">
        <w:rPr>
          <w:color w:val="000000"/>
          <w:sz w:val="28"/>
          <w:szCs w:val="28"/>
          <w:lang w:val="vi-VN" w:eastAsia="vi-VN" w:bidi="vi-VN"/>
        </w:rPr>
        <w:tab/>
        <w:t xml:space="preserve">* </w:t>
      </w:r>
      <w:r>
        <w:rPr>
          <w:color w:val="000000"/>
          <w:sz w:val="28"/>
          <w:szCs w:val="28"/>
          <w:lang w:val="vi-VN" w:eastAsia="vi-VN" w:bidi="vi-VN"/>
        </w:rPr>
        <w:t>Đi</w:t>
      </w:r>
      <w:r w:rsidRPr="00212A1E">
        <w:rPr>
          <w:color w:val="000000"/>
          <w:sz w:val="28"/>
          <w:szCs w:val="28"/>
          <w:lang w:val="vi-VN" w:eastAsia="vi-VN" w:bidi="vi-VN"/>
        </w:rPr>
        <w:t>ề</w:t>
      </w:r>
      <w:r w:rsidRPr="006A34DF">
        <w:rPr>
          <w:color w:val="000000"/>
          <w:sz w:val="28"/>
          <w:szCs w:val="28"/>
          <w:lang w:val="vi-VN" w:eastAsia="vi-VN" w:bidi="vi-VN"/>
        </w:rPr>
        <w:t>u kiện chương trình học tập</w:t>
      </w:r>
    </w:p>
    <w:p w14:paraId="64D7AE6E" w14:textId="77777777" w:rsidR="00B7014C" w:rsidRPr="00212A1E" w:rsidRDefault="00B7014C" w:rsidP="00B7014C">
      <w:pPr>
        <w:pStyle w:val="Vnbnnidung20"/>
        <w:shd w:val="clear" w:color="auto" w:fill="auto"/>
        <w:spacing w:line="240" w:lineRule="auto"/>
        <w:ind w:right="60" w:firstLine="440"/>
        <w:rPr>
          <w:sz w:val="28"/>
          <w:szCs w:val="28"/>
          <w:lang w:val="vi-VN"/>
        </w:rPr>
      </w:pPr>
      <w:r w:rsidRPr="00212A1E">
        <w:rPr>
          <w:color w:val="000000"/>
          <w:sz w:val="28"/>
          <w:szCs w:val="28"/>
          <w:lang w:val="vi-VN" w:eastAsia="vi-VN" w:bidi="vi-VN"/>
        </w:rPr>
        <w:t xml:space="preserve">a) </w:t>
      </w:r>
      <w:r w:rsidRPr="006A34DF">
        <w:rPr>
          <w:color w:val="000000"/>
          <w:sz w:val="28"/>
          <w:szCs w:val="28"/>
          <w:lang w:val="vi-VN" w:eastAsia="vi-VN" w:bidi="vi-VN"/>
        </w:rPr>
        <w:t>Chương trình học tập ở nước ngoài phải có nội dung tương đương với chương trình giáo dục của Việt Nam với những môn học thuộc nhóm khoa học tự nhiên. Với những môn học thuộc nhóm khoa học xã hội và nhân văn, học sinh phải bổ túc thêm kiến thức cho phù hợp với chư</w:t>
      </w:r>
      <w:r>
        <w:rPr>
          <w:color w:val="000000"/>
          <w:sz w:val="28"/>
          <w:szCs w:val="28"/>
          <w:lang w:val="vi-VN" w:eastAsia="vi-VN" w:bidi="vi-VN"/>
        </w:rPr>
        <w:t>ơng trình giáo dục của Việt Nam</w:t>
      </w:r>
      <w:r w:rsidRPr="00212A1E">
        <w:rPr>
          <w:color w:val="000000"/>
          <w:sz w:val="28"/>
          <w:szCs w:val="28"/>
          <w:lang w:val="vi-VN" w:eastAsia="vi-VN" w:bidi="vi-VN"/>
        </w:rPr>
        <w:t>;</w:t>
      </w:r>
    </w:p>
    <w:p w14:paraId="414B91F2" w14:textId="77777777" w:rsidR="00B7014C" w:rsidRPr="00212A1E" w:rsidRDefault="00B7014C" w:rsidP="00B7014C">
      <w:pPr>
        <w:pStyle w:val="Vnbnnidung20"/>
        <w:shd w:val="clear" w:color="auto" w:fill="auto"/>
        <w:spacing w:line="240" w:lineRule="auto"/>
        <w:ind w:right="60" w:firstLine="440"/>
        <w:rPr>
          <w:sz w:val="28"/>
          <w:szCs w:val="28"/>
          <w:lang w:val="vi-VN"/>
        </w:rPr>
      </w:pPr>
      <w:r w:rsidRPr="00212A1E">
        <w:rPr>
          <w:color w:val="000000"/>
          <w:sz w:val="28"/>
          <w:szCs w:val="28"/>
          <w:lang w:val="vi-VN" w:eastAsia="vi-VN" w:bidi="vi-VN"/>
        </w:rPr>
        <w:t xml:space="preserve">b) </w:t>
      </w:r>
      <w:r w:rsidRPr="006A34DF">
        <w:rPr>
          <w:color w:val="000000"/>
          <w:sz w:val="28"/>
          <w:szCs w:val="28"/>
          <w:lang w:val="vi-VN" w:eastAsia="vi-VN" w:bidi="vi-VN"/>
        </w:rPr>
        <w:t>Những học sinh đang học dở chương trình của một lớp học ở nước ngoài xin chuyển về học tiếp lớp học tương đương tại trường trung học cơ sở hoặc trung học phổ thông Việt Nam phải được nhà trường nơi tiếp nhận kiểm tra trình độ theo chươn</w:t>
      </w:r>
      <w:r>
        <w:rPr>
          <w:color w:val="000000"/>
          <w:sz w:val="28"/>
          <w:szCs w:val="28"/>
          <w:lang w:val="vi-VN" w:eastAsia="vi-VN" w:bidi="vi-VN"/>
        </w:rPr>
        <w:t>g trình quy định của lớp học đó</w:t>
      </w:r>
      <w:r w:rsidRPr="00212A1E">
        <w:rPr>
          <w:color w:val="000000"/>
          <w:sz w:val="28"/>
          <w:szCs w:val="28"/>
          <w:lang w:val="vi-VN" w:eastAsia="vi-VN" w:bidi="vi-VN"/>
        </w:rPr>
        <w:t>;</w:t>
      </w:r>
    </w:p>
    <w:p w14:paraId="0B2ABE8B" w14:textId="77777777" w:rsidR="00B7014C" w:rsidRPr="00212A1E" w:rsidRDefault="00B7014C" w:rsidP="00B7014C">
      <w:pPr>
        <w:pStyle w:val="Vnbnnidung20"/>
        <w:shd w:val="clear" w:color="auto" w:fill="auto"/>
        <w:spacing w:line="240" w:lineRule="auto"/>
        <w:ind w:right="60" w:firstLine="440"/>
        <w:rPr>
          <w:sz w:val="28"/>
          <w:szCs w:val="28"/>
          <w:lang w:val="vi-VN"/>
        </w:rPr>
      </w:pPr>
      <w:r w:rsidRPr="00212A1E">
        <w:rPr>
          <w:color w:val="000000"/>
          <w:sz w:val="28"/>
          <w:szCs w:val="28"/>
          <w:lang w:val="vi-VN" w:eastAsia="vi-VN" w:bidi="vi-VN"/>
        </w:rPr>
        <w:t xml:space="preserve">c) </w:t>
      </w:r>
      <w:r w:rsidRPr="006A34DF">
        <w:rPr>
          <w:color w:val="000000"/>
          <w:sz w:val="28"/>
          <w:szCs w:val="28"/>
          <w:lang w:val="vi-VN" w:eastAsia="vi-VN" w:bidi="vi-VN"/>
        </w:rPr>
        <w:t>Học sinh muốn vào học trường trung học chuyên biệt (phổ thông dân tộc nội trú, trường chuyên, trường năng khiếu) thực hiện theo quy chế của trường chuyên biệt đó.</w:t>
      </w:r>
    </w:p>
    <w:p w14:paraId="01DC94DF" w14:textId="77777777" w:rsidR="00B7014C" w:rsidRPr="00212A1E" w:rsidRDefault="00B7014C" w:rsidP="00B7014C">
      <w:pPr>
        <w:pStyle w:val="Bodytext111"/>
        <w:shd w:val="clear" w:color="auto" w:fill="auto"/>
        <w:spacing w:before="120" w:after="120" w:line="240" w:lineRule="auto"/>
        <w:ind w:firstLine="440"/>
        <w:rPr>
          <w:b/>
          <w:bCs/>
          <w:sz w:val="28"/>
          <w:szCs w:val="28"/>
          <w:lang w:val="vi-VN"/>
        </w:rPr>
      </w:pPr>
      <w:r w:rsidRPr="00212A1E">
        <w:rPr>
          <w:b/>
          <w:bCs/>
          <w:sz w:val="28"/>
          <w:szCs w:val="28"/>
          <w:lang w:val="vi-VN"/>
        </w:rPr>
        <w:t>i. Căn cứ pháp lý của thủ tục hành chính</w:t>
      </w:r>
    </w:p>
    <w:p w14:paraId="0647CF3C" w14:textId="77777777" w:rsidR="00B7014C" w:rsidRPr="00212A1E" w:rsidRDefault="00B7014C" w:rsidP="00B7014C">
      <w:pPr>
        <w:pStyle w:val="Vnbnnidung20"/>
        <w:shd w:val="clear" w:color="auto" w:fill="auto"/>
        <w:spacing w:before="0" w:after="64" w:line="374" w:lineRule="exact"/>
        <w:ind w:right="60" w:firstLine="440"/>
        <w:rPr>
          <w:sz w:val="28"/>
          <w:szCs w:val="28"/>
          <w:lang w:val="vi-VN"/>
        </w:rPr>
      </w:pPr>
      <w:r w:rsidRPr="00212A1E">
        <w:rPr>
          <w:rStyle w:val="Bodytext11"/>
          <w:color w:val="000000"/>
          <w:sz w:val="28"/>
          <w:szCs w:val="28"/>
          <w:lang w:val="vi-VN" w:eastAsia="vi-VN"/>
        </w:rPr>
        <w:t xml:space="preserve">- </w:t>
      </w:r>
      <w:r w:rsidRPr="007F0A81">
        <w:rPr>
          <w:color w:val="000000"/>
          <w:sz w:val="28"/>
          <w:szCs w:val="28"/>
          <w:lang w:val="vi-VN" w:eastAsia="vi-VN" w:bidi="vi-VN"/>
        </w:rPr>
        <w:t>Quyết định số 51/2002/QĐ-BGDĐT ngày 25 tháng 12 năm 2002 của Bộ trưởng Bộ Giáo dục và Đào tạo ban hành Quy định chuyển trường và tiếp nhận học sinh học tại các trường trung học cơ sở và trung học phổ thông;</w:t>
      </w:r>
    </w:p>
    <w:p w14:paraId="0BE5E853" w14:textId="77777777" w:rsidR="00B7014C" w:rsidRPr="00212A1E" w:rsidRDefault="00B7014C" w:rsidP="00B7014C">
      <w:pPr>
        <w:pStyle w:val="Vnbnnidung40"/>
        <w:shd w:val="clear" w:color="auto" w:fill="auto"/>
        <w:spacing w:before="0" w:after="148" w:line="370" w:lineRule="exact"/>
        <w:ind w:right="60" w:firstLine="440"/>
        <w:rPr>
          <w:i w:val="0"/>
          <w:color w:val="000000"/>
          <w:sz w:val="28"/>
          <w:szCs w:val="28"/>
          <w:lang w:val="vi-VN" w:eastAsia="vi-VN" w:bidi="vi-VN"/>
        </w:rPr>
      </w:pPr>
      <w:r w:rsidRPr="00212A1E">
        <w:rPr>
          <w:i w:val="0"/>
          <w:color w:val="000000"/>
          <w:sz w:val="28"/>
          <w:szCs w:val="28"/>
          <w:lang w:val="vi-VN" w:eastAsia="vi-VN" w:bidi="vi-VN"/>
        </w:rPr>
        <w:t xml:space="preserve">- </w:t>
      </w:r>
      <w:r w:rsidRPr="007F0A81">
        <w:rPr>
          <w:i w:val="0"/>
          <w:color w:val="000000"/>
          <w:sz w:val="28"/>
          <w:szCs w:val="28"/>
          <w:lang w:val="vi-VN" w:eastAsia="vi-VN" w:bidi="vi-VN"/>
        </w:rPr>
        <w:t>Thông tư số 50/2021/TT-BGDĐT ngày 31 tháng 12 năm 2021 của Bộ trưởng Bộ Giáo dục và Đào tạo sửa đổi bổ sung một số điều tại Quyết định 51/2002/QĐ-BGDĐT ngày 25 tháng 12 năm 2002 của Bộ trưởng Bộ Giáo dục và Đào tạo ban hành Quy định chuyển trường và tiếp nhận học sinh học tại các trường trung học cơ sở và trung học phổ thông.</w:t>
      </w:r>
    </w:p>
    <w:p w14:paraId="0E0E731D" w14:textId="77777777" w:rsidR="00B7014C" w:rsidRPr="009708DE" w:rsidRDefault="00B7014C" w:rsidP="00B7014C">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9708DE">
        <w:rPr>
          <w:rFonts w:ascii="Times New Roman" w:hAnsi="Times New Roman"/>
          <w:b/>
          <w:sz w:val="28"/>
          <w:szCs w:val="28"/>
          <w:lang w:val="nl-NL"/>
        </w:rPr>
        <w:t>k. Lưu hồ sơ (ISO)</w:t>
      </w:r>
      <w:r w:rsidRPr="009708DE">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8"/>
      </w:tblGrid>
      <w:tr w:rsidR="00B7014C" w:rsidRPr="009708DE" w14:paraId="07D0C76F"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B62E83E" w14:textId="77777777" w:rsidR="00B7014C" w:rsidRPr="009708DE" w:rsidRDefault="00B7014C" w:rsidP="0088110F">
            <w:pPr>
              <w:spacing w:before="40" w:after="40"/>
              <w:jc w:val="center"/>
              <w:rPr>
                <w:sz w:val="28"/>
                <w:szCs w:val="28"/>
                <w:lang w:val="nl-NL"/>
              </w:rPr>
            </w:pPr>
            <w:r w:rsidRPr="009708DE">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7C747B1F" w14:textId="77777777" w:rsidR="00B7014C" w:rsidRPr="009708DE" w:rsidRDefault="00B7014C" w:rsidP="0088110F">
            <w:pPr>
              <w:spacing w:before="40" w:after="40"/>
              <w:jc w:val="center"/>
              <w:rPr>
                <w:b/>
                <w:sz w:val="28"/>
                <w:szCs w:val="28"/>
                <w:lang w:val="nl-NL"/>
              </w:rPr>
            </w:pPr>
            <w:r w:rsidRPr="009708DE">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1BA443FB" w14:textId="77777777" w:rsidR="00B7014C" w:rsidRPr="009708DE" w:rsidRDefault="00B7014C" w:rsidP="0088110F">
            <w:pPr>
              <w:spacing w:before="40" w:after="40"/>
              <w:jc w:val="center"/>
              <w:rPr>
                <w:sz w:val="28"/>
                <w:szCs w:val="28"/>
                <w:lang w:val="nl-NL"/>
              </w:rPr>
            </w:pPr>
            <w:r w:rsidRPr="009708DE">
              <w:rPr>
                <w:b/>
                <w:bCs/>
                <w:sz w:val="28"/>
                <w:szCs w:val="28"/>
                <w:lang w:val="nl-NL"/>
              </w:rPr>
              <w:t>Thời gian lưu</w:t>
            </w:r>
          </w:p>
        </w:tc>
      </w:tr>
      <w:tr w:rsidR="00B7014C" w:rsidRPr="00212A1E" w14:paraId="1FE25409"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F7F993B" w14:textId="77777777" w:rsidR="00B7014C" w:rsidRPr="009708DE" w:rsidRDefault="00B7014C" w:rsidP="0088110F">
            <w:pPr>
              <w:spacing w:before="40" w:after="40"/>
              <w:rPr>
                <w:sz w:val="28"/>
                <w:szCs w:val="28"/>
                <w:lang w:val="nl-NL"/>
              </w:rPr>
            </w:pPr>
            <w:r w:rsidRPr="009708DE">
              <w:rPr>
                <w:sz w:val="28"/>
                <w:szCs w:val="28"/>
                <w:lang w:val="nl-NL"/>
              </w:rPr>
              <w:t>- Như mục b;</w:t>
            </w:r>
          </w:p>
          <w:p w14:paraId="0D265736" w14:textId="77777777" w:rsidR="00B7014C" w:rsidRPr="009708DE" w:rsidRDefault="00B7014C" w:rsidP="0088110F">
            <w:pPr>
              <w:pStyle w:val="ListParagraph"/>
              <w:spacing w:before="40" w:after="40" w:line="240" w:lineRule="auto"/>
              <w:ind w:left="0"/>
              <w:jc w:val="both"/>
              <w:rPr>
                <w:rFonts w:ascii="Times New Roman" w:hAnsi="Times New Roman"/>
                <w:sz w:val="28"/>
                <w:szCs w:val="28"/>
                <w:lang w:val="nl-NL"/>
              </w:rPr>
            </w:pPr>
            <w:r w:rsidRPr="009708DE">
              <w:rPr>
                <w:rFonts w:ascii="Times New Roman" w:hAnsi="Times New Roman"/>
                <w:sz w:val="28"/>
                <w:szCs w:val="28"/>
                <w:lang w:val="nl-NL"/>
              </w:rPr>
              <w:t>- Kết quả giải quyết TTHC hoặc Văn bản trả lời của đơn vị đối với hồ sơ không đáp ứng yêu cầu, điều kiện.</w:t>
            </w:r>
          </w:p>
          <w:p w14:paraId="12EC5FF4" w14:textId="77777777" w:rsidR="00B7014C" w:rsidRPr="009708DE" w:rsidRDefault="00B7014C" w:rsidP="0088110F">
            <w:pPr>
              <w:spacing w:before="40" w:after="40"/>
              <w:rPr>
                <w:sz w:val="28"/>
                <w:szCs w:val="28"/>
                <w:lang w:val="nl-NL"/>
              </w:rPr>
            </w:pPr>
            <w:r w:rsidRPr="009708DE">
              <w:rPr>
                <w:sz w:val="28"/>
                <w:szCs w:val="28"/>
                <w:lang w:val="nl-NL"/>
              </w:rPr>
              <w:t>- Hồ sơ thẩm định (nếu có)</w:t>
            </w:r>
          </w:p>
          <w:p w14:paraId="1129C300" w14:textId="77777777" w:rsidR="00B7014C" w:rsidRPr="009708DE" w:rsidRDefault="00B7014C" w:rsidP="0088110F">
            <w:pPr>
              <w:spacing w:before="40" w:after="40"/>
              <w:rPr>
                <w:sz w:val="28"/>
                <w:szCs w:val="28"/>
                <w:lang w:val="nl-NL"/>
              </w:rPr>
            </w:pPr>
            <w:r w:rsidRPr="009708DE">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0A2A82B0" w14:textId="77777777" w:rsidR="00B7014C" w:rsidRPr="009708DE" w:rsidRDefault="00B7014C" w:rsidP="0088110F">
            <w:pPr>
              <w:spacing w:before="40" w:after="40"/>
              <w:jc w:val="both"/>
              <w:rPr>
                <w:sz w:val="28"/>
                <w:szCs w:val="28"/>
                <w:lang w:val="nl-NL"/>
              </w:rPr>
            </w:pPr>
            <w:r w:rsidRPr="009708DE">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1BE44972" w14:textId="77777777" w:rsidR="00B7014C" w:rsidRPr="009708DE" w:rsidRDefault="00B7014C" w:rsidP="0088110F">
            <w:pPr>
              <w:spacing w:before="40" w:after="40"/>
              <w:jc w:val="both"/>
              <w:rPr>
                <w:sz w:val="28"/>
                <w:szCs w:val="28"/>
                <w:lang w:val="nl-NL"/>
              </w:rPr>
            </w:pPr>
            <w:r w:rsidRPr="009708DE">
              <w:rPr>
                <w:sz w:val="28"/>
                <w:szCs w:val="28"/>
                <w:lang w:val="nl-NL"/>
              </w:rPr>
              <w:t>Từ 03 năm, sau đó chuyển hồ sơ đến kho lưu trữ của đơn vị (hoặc lưu trữ tỉnh, huyện)</w:t>
            </w:r>
          </w:p>
        </w:tc>
      </w:tr>
      <w:tr w:rsidR="00B7014C" w:rsidRPr="00212A1E" w14:paraId="63719E18"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8BEAAE5" w14:textId="77777777" w:rsidR="00B7014C" w:rsidRPr="00212A1E" w:rsidRDefault="00B7014C" w:rsidP="0088110F">
            <w:pPr>
              <w:pStyle w:val="NormalWeb"/>
              <w:tabs>
                <w:tab w:val="left" w:pos="709"/>
              </w:tabs>
              <w:spacing w:before="120" w:beforeAutospacing="0" w:after="0" w:afterAutospacing="0"/>
              <w:jc w:val="both"/>
              <w:rPr>
                <w:rFonts w:ascii="Times New Roman" w:hAnsi="Times New Roman"/>
                <w:sz w:val="28"/>
                <w:szCs w:val="28"/>
                <w:lang w:val="nl-NL"/>
              </w:rPr>
            </w:pPr>
            <w:r w:rsidRPr="009708DE">
              <w:rPr>
                <w:rFonts w:ascii="Times New Roman" w:hAnsi="Times New Roman"/>
                <w:sz w:val="28"/>
                <w:szCs w:val="28"/>
                <w:lang w:val="nl-NL"/>
              </w:rPr>
              <w:lastRenderedPageBreak/>
              <w:t xml:space="preserve">Các biểu mẫu theo </w:t>
            </w:r>
            <w:r w:rsidRPr="00212A1E">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12A1E">
              <w:rPr>
                <w:rStyle w:val="fontstyle01"/>
                <w:rFonts w:ascii="Times New Roman" w:hAnsi="Times New Roman"/>
                <w:b w:val="0"/>
                <w:color w:val="auto"/>
                <w:lang w:val="nl-NL"/>
              </w:rPr>
              <w:t>về thực hiện cơ chế một cửa, một cửa liên thông</w:t>
            </w:r>
            <w:r w:rsidRPr="00212A1E">
              <w:rPr>
                <w:rFonts w:ascii="Times New Roman" w:hAnsi="Times New Roman"/>
                <w:b/>
                <w:bCs/>
                <w:sz w:val="28"/>
                <w:szCs w:val="28"/>
                <w:lang w:val="nl-NL"/>
              </w:rPr>
              <w:t xml:space="preserve"> </w:t>
            </w:r>
            <w:r w:rsidRPr="00212A1E">
              <w:rPr>
                <w:rStyle w:val="fontstyle01"/>
                <w:rFonts w:ascii="Times New Roman" w:hAnsi="Times New Roman"/>
                <w:b w:val="0"/>
                <w:color w:val="auto"/>
                <w:lang w:val="nl-NL"/>
              </w:rPr>
              <w:t>trong giải quyết thủ tục hành chính</w:t>
            </w:r>
            <w:r w:rsidRPr="00212A1E">
              <w:rPr>
                <w:rFonts w:ascii="Times New Roman" w:hAnsi="Times New Roman"/>
                <w:b/>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55AEF3EC" w14:textId="77777777" w:rsidR="00B7014C" w:rsidRPr="009708DE" w:rsidRDefault="00B7014C" w:rsidP="0088110F">
            <w:pPr>
              <w:spacing w:before="40" w:after="40"/>
              <w:jc w:val="both"/>
              <w:rPr>
                <w:sz w:val="28"/>
                <w:szCs w:val="28"/>
                <w:lang w:val="nl-NL"/>
              </w:rPr>
            </w:pPr>
            <w:r w:rsidRPr="009708DE">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33D091AE" w14:textId="77777777" w:rsidR="00B7014C" w:rsidRPr="009708DE" w:rsidRDefault="00B7014C" w:rsidP="0088110F">
            <w:pPr>
              <w:spacing w:before="40" w:after="40"/>
              <w:rPr>
                <w:sz w:val="26"/>
                <w:szCs w:val="26"/>
                <w:lang w:val="nl-NL"/>
              </w:rPr>
            </w:pPr>
          </w:p>
        </w:tc>
      </w:tr>
    </w:tbl>
    <w:p w14:paraId="18CAEF6A" w14:textId="5EE02427" w:rsidR="00B7014C" w:rsidRPr="00212A1E" w:rsidRDefault="00B7014C" w:rsidP="00B7014C">
      <w:pPr>
        <w:pStyle w:val="Bodytext30"/>
        <w:shd w:val="clear" w:color="auto" w:fill="auto"/>
        <w:spacing w:after="23" w:line="260" w:lineRule="exact"/>
        <w:ind w:firstLine="0"/>
        <w:jc w:val="both"/>
        <w:rPr>
          <w:rStyle w:val="Bodytext3"/>
          <w:b/>
          <w:bCs/>
          <w:lang w:val="nl-NL" w:eastAsia="vi-VN"/>
        </w:rPr>
      </w:pPr>
    </w:p>
    <w:p w14:paraId="57D7E3FA" w14:textId="77777777" w:rsidR="00E66008" w:rsidRPr="00212A1E" w:rsidRDefault="00E66008" w:rsidP="00B7014C">
      <w:pPr>
        <w:pStyle w:val="Bodytext30"/>
        <w:shd w:val="clear" w:color="auto" w:fill="auto"/>
        <w:spacing w:after="23" w:line="260" w:lineRule="exact"/>
        <w:ind w:firstLine="0"/>
        <w:jc w:val="both"/>
        <w:rPr>
          <w:rStyle w:val="Bodytext3"/>
          <w:b/>
          <w:bCs/>
          <w:lang w:val="nl-NL" w:eastAsia="vi-VN"/>
        </w:rPr>
      </w:pPr>
    </w:p>
    <w:p w14:paraId="3C4F702D" w14:textId="5719FF3D" w:rsidR="00B7014C" w:rsidRPr="00212A1E" w:rsidRDefault="00C11E3D" w:rsidP="00B7014C">
      <w:pPr>
        <w:pStyle w:val="Tiu10"/>
        <w:keepNext/>
        <w:keepLines/>
        <w:shd w:val="clear" w:color="auto" w:fill="auto"/>
        <w:spacing w:before="120" w:line="260" w:lineRule="exact"/>
        <w:jc w:val="both"/>
        <w:rPr>
          <w:sz w:val="28"/>
          <w:szCs w:val="28"/>
          <w:lang w:val="nl-NL"/>
        </w:rPr>
      </w:pPr>
      <w:r w:rsidRPr="00212A1E">
        <w:rPr>
          <w:sz w:val="28"/>
          <w:szCs w:val="28"/>
          <w:lang w:val="nl-NL"/>
        </w:rPr>
        <w:t>43</w:t>
      </w:r>
      <w:r w:rsidR="00B7014C" w:rsidRPr="00212A1E">
        <w:rPr>
          <w:sz w:val="28"/>
          <w:szCs w:val="28"/>
          <w:lang w:val="nl-NL"/>
        </w:rPr>
        <w:t>. Tên thủ tục hành chính: Tiếp nhận học sinh trung học phổ thông người nước ngoài</w:t>
      </w:r>
    </w:p>
    <w:p w14:paraId="4E8F50CE" w14:textId="77777777" w:rsidR="00B7014C" w:rsidRPr="0075235F" w:rsidRDefault="00B7014C" w:rsidP="00B7014C">
      <w:pPr>
        <w:pStyle w:val="Tiu10"/>
        <w:keepNext/>
        <w:keepLines/>
        <w:shd w:val="clear" w:color="auto" w:fill="auto"/>
        <w:spacing w:before="120" w:line="260" w:lineRule="exact"/>
        <w:jc w:val="both"/>
        <w:rPr>
          <w:i/>
          <w:sz w:val="28"/>
          <w:szCs w:val="28"/>
          <w:lang w:val="es-AR"/>
        </w:rPr>
      </w:pPr>
      <w:r w:rsidRPr="0075235F">
        <w:rPr>
          <w:sz w:val="28"/>
          <w:szCs w:val="28"/>
          <w:lang w:val="hr-HR"/>
        </w:rPr>
        <w:t xml:space="preserve">a </w:t>
      </w:r>
      <w:r>
        <w:rPr>
          <w:sz w:val="28"/>
          <w:szCs w:val="28"/>
          <w:lang w:val="hr-HR"/>
        </w:rPr>
        <w:t>.</w:t>
      </w:r>
      <w:r w:rsidRPr="0075235F">
        <w:rPr>
          <w:sz w:val="28"/>
          <w:szCs w:val="28"/>
          <w:lang w:val="vi-VN"/>
        </w:rPr>
        <w:t>Tr</w:t>
      </w:r>
      <w:r w:rsidRPr="0075235F">
        <w:rPr>
          <w:sz w:val="28"/>
          <w:szCs w:val="28"/>
          <w:lang w:val="hr-HR"/>
        </w:rPr>
        <w:t>ì</w:t>
      </w:r>
      <w:r w:rsidRPr="0075235F">
        <w:rPr>
          <w:sz w:val="28"/>
          <w:szCs w:val="28"/>
          <w:lang w:val="vi-VN"/>
        </w:rPr>
        <w:t>nh</w:t>
      </w:r>
      <w:r w:rsidRPr="0075235F">
        <w:rPr>
          <w:sz w:val="28"/>
          <w:szCs w:val="28"/>
          <w:lang w:val="hr-HR"/>
        </w:rPr>
        <w:t xml:space="preserve"> </w:t>
      </w:r>
      <w:r w:rsidRPr="0075235F">
        <w:rPr>
          <w:sz w:val="28"/>
          <w:szCs w:val="28"/>
          <w:lang w:val="vi-VN"/>
        </w:rPr>
        <w:t>tự</w:t>
      </w:r>
      <w:r w:rsidRPr="00212A1E">
        <w:rPr>
          <w:sz w:val="28"/>
          <w:szCs w:val="28"/>
          <w:lang w:val="nl-NL"/>
        </w:rPr>
        <w:t>, cách thức, thời gian</w:t>
      </w:r>
      <w:r w:rsidRPr="0075235F">
        <w:rPr>
          <w:sz w:val="28"/>
          <w:szCs w:val="28"/>
          <w:lang w:val="hr-HR"/>
        </w:rPr>
        <w:t xml:space="preserve"> </w:t>
      </w:r>
      <w:r w:rsidRPr="0075235F">
        <w:rPr>
          <w:sz w:val="28"/>
          <w:szCs w:val="28"/>
          <w:lang w:val="vi-VN"/>
        </w:rPr>
        <w:t>giải quyết</w:t>
      </w:r>
      <w:r w:rsidRPr="00212A1E">
        <w:rPr>
          <w:sz w:val="28"/>
          <w:szCs w:val="28"/>
          <w:lang w:val="nl-NL"/>
        </w:rPr>
        <w:t xml:space="preserve"> thủ tục hành chính</w:t>
      </w:r>
      <w:r w:rsidRPr="0075235F">
        <w:rPr>
          <w:sz w:val="28"/>
          <w:szCs w:val="28"/>
          <w:lang w:val="es-AR"/>
        </w:rPr>
        <w:t xml:space="preserve"> </w:t>
      </w:r>
    </w:p>
    <w:tbl>
      <w:tblPr>
        <w:tblStyle w:val="TableGrid"/>
        <w:tblW w:w="13893" w:type="dxa"/>
        <w:tblInd w:w="-147" w:type="dxa"/>
        <w:tblLook w:val="04A0" w:firstRow="1" w:lastRow="0" w:firstColumn="1" w:lastColumn="0" w:noHBand="0" w:noVBand="1"/>
      </w:tblPr>
      <w:tblGrid>
        <w:gridCol w:w="851"/>
        <w:gridCol w:w="3827"/>
        <w:gridCol w:w="5529"/>
        <w:gridCol w:w="2552"/>
        <w:gridCol w:w="1134"/>
      </w:tblGrid>
      <w:tr w:rsidR="00B7014C" w:rsidRPr="009708DE" w14:paraId="4DBA66B2" w14:textId="77777777" w:rsidTr="0088110F">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6B1BBC3C"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TT</w:t>
            </w:r>
          </w:p>
        </w:tc>
        <w:tc>
          <w:tcPr>
            <w:tcW w:w="3827" w:type="dxa"/>
            <w:tcBorders>
              <w:top w:val="single" w:sz="4" w:space="0" w:color="auto"/>
              <w:left w:val="single" w:sz="4" w:space="0" w:color="auto"/>
              <w:bottom w:val="single" w:sz="4" w:space="0" w:color="auto"/>
              <w:right w:val="single" w:sz="4" w:space="0" w:color="auto"/>
            </w:tcBorders>
            <w:vAlign w:val="center"/>
          </w:tcPr>
          <w:p w14:paraId="22113BFD"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Trình tự thực hiện</w:t>
            </w:r>
          </w:p>
        </w:tc>
        <w:tc>
          <w:tcPr>
            <w:tcW w:w="5529" w:type="dxa"/>
            <w:tcBorders>
              <w:top w:val="single" w:sz="4" w:space="0" w:color="auto"/>
              <w:left w:val="single" w:sz="4" w:space="0" w:color="auto"/>
              <w:bottom w:val="single" w:sz="4" w:space="0" w:color="auto"/>
              <w:right w:val="single" w:sz="4" w:space="0" w:color="auto"/>
            </w:tcBorders>
            <w:vAlign w:val="center"/>
          </w:tcPr>
          <w:p w14:paraId="0A372BDC"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Cách thức thực hiện</w:t>
            </w:r>
          </w:p>
        </w:tc>
        <w:tc>
          <w:tcPr>
            <w:tcW w:w="2552" w:type="dxa"/>
            <w:tcBorders>
              <w:top w:val="single" w:sz="4" w:space="0" w:color="auto"/>
              <w:left w:val="single" w:sz="4" w:space="0" w:color="auto"/>
              <w:bottom w:val="single" w:sz="4" w:space="0" w:color="auto"/>
              <w:right w:val="single" w:sz="4" w:space="0" w:color="auto"/>
            </w:tcBorders>
            <w:vAlign w:val="center"/>
          </w:tcPr>
          <w:p w14:paraId="019A4D53"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179517B0"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Ghi chú</w:t>
            </w:r>
          </w:p>
        </w:tc>
      </w:tr>
      <w:tr w:rsidR="00B7014C" w:rsidRPr="00212A1E" w14:paraId="2DB2AAF9" w14:textId="77777777" w:rsidTr="0088110F">
        <w:trPr>
          <w:trHeight w:val="70"/>
        </w:trPr>
        <w:tc>
          <w:tcPr>
            <w:tcW w:w="851" w:type="dxa"/>
            <w:tcBorders>
              <w:top w:val="single" w:sz="4" w:space="0" w:color="auto"/>
            </w:tcBorders>
            <w:vAlign w:val="center"/>
          </w:tcPr>
          <w:p w14:paraId="0302A301"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1</w:t>
            </w:r>
          </w:p>
        </w:tc>
        <w:tc>
          <w:tcPr>
            <w:tcW w:w="3827" w:type="dxa"/>
            <w:tcBorders>
              <w:top w:val="single" w:sz="4" w:space="0" w:color="auto"/>
            </w:tcBorders>
          </w:tcPr>
          <w:p w14:paraId="1734218D" w14:textId="77777777" w:rsidR="00B7014C" w:rsidRPr="009030C1" w:rsidRDefault="00B7014C" w:rsidP="0088110F">
            <w:pPr>
              <w:pStyle w:val="Vnbnnidung20"/>
              <w:shd w:val="clear" w:color="auto" w:fill="auto"/>
              <w:spacing w:before="0" w:after="60"/>
              <w:ind w:right="204"/>
            </w:pPr>
            <w:r>
              <w:rPr>
                <w:color w:val="000000"/>
                <w:lang w:eastAsia="vi-VN" w:bidi="vi-VN"/>
              </w:rPr>
              <w:t xml:space="preserve">  </w:t>
            </w:r>
            <w:r w:rsidRPr="00F339B1">
              <w:rPr>
                <w:b/>
                <w:color w:val="000000" w:themeColor="text1"/>
              </w:rPr>
              <w:t xml:space="preserve">Nộp hồ sơ thủ tục hành chính: </w:t>
            </w:r>
            <w:r>
              <w:rPr>
                <w:i/>
                <w:color w:val="000000" w:themeColor="text1"/>
              </w:rPr>
              <w:t>C</w:t>
            </w:r>
            <w:r w:rsidRPr="00F339B1">
              <w:rPr>
                <w:i/>
                <w:color w:val="000000" w:themeColor="text1"/>
              </w:rPr>
              <w:t xml:space="preserve">á nhân chuẩn bị hồ sơ đầy đủ theo quy định và </w:t>
            </w:r>
            <w:r w:rsidRPr="00F339B1">
              <w:rPr>
                <w:i/>
                <w:color w:val="000000" w:themeColor="text1"/>
                <w:lang w:val="vi-VN"/>
              </w:rPr>
              <w:t xml:space="preserve">nộp hồ sơ </w:t>
            </w:r>
            <w:r w:rsidRPr="00F339B1">
              <w:rPr>
                <w:i/>
                <w:color w:val="000000" w:themeColor="text1"/>
              </w:rPr>
              <w:t>qua các cách thức sau:</w:t>
            </w:r>
          </w:p>
        </w:tc>
        <w:tc>
          <w:tcPr>
            <w:tcW w:w="5529" w:type="dxa"/>
            <w:tcBorders>
              <w:top w:val="single" w:sz="4" w:space="0" w:color="auto"/>
            </w:tcBorders>
          </w:tcPr>
          <w:p w14:paraId="45F7DCF1" w14:textId="77777777" w:rsidR="00B7014C" w:rsidRPr="009030C1" w:rsidRDefault="00B7014C" w:rsidP="0088110F">
            <w:pPr>
              <w:pStyle w:val="NormalWeb"/>
              <w:shd w:val="clear" w:color="auto" w:fill="FFFFFF"/>
              <w:spacing w:before="0" w:beforeAutospacing="0" w:after="0" w:afterAutospacing="0"/>
              <w:jc w:val="both"/>
              <w:rPr>
                <w:rFonts w:ascii="Times New Roman" w:hAnsi="Times New Roman"/>
                <w:sz w:val="26"/>
                <w:szCs w:val="26"/>
              </w:rPr>
            </w:pPr>
            <w:r w:rsidRPr="009030C1">
              <w:rPr>
                <w:rStyle w:val="Bodytext2"/>
                <w:rFonts w:ascii="Times New Roman" w:hAnsi="Times New Roman"/>
              </w:rPr>
              <w:t xml:space="preserve">  </w:t>
            </w:r>
            <w:r w:rsidRPr="009030C1">
              <w:rPr>
                <w:rFonts w:ascii="Times New Roman" w:hAnsi="Times New Roman"/>
                <w:sz w:val="26"/>
                <w:szCs w:val="26"/>
              </w:rPr>
              <w:t xml:space="preserve">  </w:t>
            </w:r>
          </w:p>
          <w:p w14:paraId="50E3D54D" w14:textId="77777777" w:rsidR="00B7014C" w:rsidRPr="009030C1" w:rsidRDefault="00B7014C" w:rsidP="0088110F">
            <w:pPr>
              <w:pStyle w:val="NormalWeb"/>
              <w:shd w:val="clear" w:color="auto" w:fill="FFFFFF"/>
              <w:spacing w:before="0" w:beforeAutospacing="0" w:after="0" w:afterAutospacing="0"/>
              <w:jc w:val="both"/>
              <w:rPr>
                <w:rFonts w:ascii="Times New Roman" w:hAnsi="Times New Roman"/>
                <w:i/>
                <w:sz w:val="26"/>
                <w:szCs w:val="26"/>
                <w:lang w:val="vi-VN"/>
              </w:rPr>
            </w:pPr>
            <w:r w:rsidRPr="009030C1">
              <w:rPr>
                <w:rFonts w:ascii="Times New Roman" w:hAnsi="Times New Roman"/>
                <w:sz w:val="26"/>
                <w:szCs w:val="26"/>
              </w:rPr>
              <w:t xml:space="preserve"> 1. Nộp trực tiếp qua Bộ phận tiếp nhận và trả kết quả tại Trung tâm Hành chính công tỉnh Đồng Tháp (85, đường Nguyễn Huệ, Phường 1, thành phố Cao Lãnh, tỉnh Đồng Tháp).</w:t>
            </w:r>
          </w:p>
          <w:p w14:paraId="4F7ADD50" w14:textId="77777777" w:rsidR="00B7014C" w:rsidRPr="009030C1" w:rsidRDefault="00B7014C" w:rsidP="0088110F">
            <w:pPr>
              <w:pStyle w:val="Bodytext20"/>
              <w:shd w:val="clear" w:color="auto" w:fill="auto"/>
              <w:spacing w:before="120" w:after="120" w:line="240" w:lineRule="auto"/>
              <w:ind w:firstLine="210"/>
              <w:rPr>
                <w:rFonts w:ascii="Times New Roman" w:hAnsi="Times New Roman" w:cs="Times New Roman"/>
                <w:lang w:val="vi-VN" w:eastAsia="vi-VN" w:bidi="vi-VN"/>
              </w:rPr>
            </w:pPr>
            <w:r w:rsidRPr="00212A1E">
              <w:rPr>
                <w:rFonts w:ascii="Times New Roman" w:hAnsi="Times New Roman" w:cs="Times New Roman"/>
                <w:lang w:val="vi-VN"/>
              </w:rPr>
              <w:t>2.</w:t>
            </w:r>
            <w:r w:rsidRPr="00212A1E">
              <w:rPr>
                <w:rFonts w:ascii="Times New Roman" w:hAnsi="Times New Roman" w:cs="Times New Roman"/>
                <w:lang w:val="vi-VN" w:eastAsia="vi-VN" w:bidi="vi-VN"/>
              </w:rPr>
              <w:t xml:space="preserve"> Hoặc qua </w:t>
            </w:r>
            <w:r w:rsidRPr="009030C1">
              <w:rPr>
                <w:rFonts w:ascii="Times New Roman" w:hAnsi="Times New Roman" w:cs="Times New Roman"/>
                <w:lang w:val="vi-VN" w:eastAsia="vi-VN" w:bidi="vi-VN"/>
              </w:rPr>
              <w:t>Bưu điện.</w:t>
            </w:r>
          </w:p>
          <w:p w14:paraId="378926F2" w14:textId="77777777" w:rsidR="00B7014C" w:rsidRPr="009030C1" w:rsidRDefault="00B7014C" w:rsidP="0088110F">
            <w:pPr>
              <w:pStyle w:val="Bodytext20"/>
              <w:shd w:val="clear" w:color="auto" w:fill="auto"/>
              <w:spacing w:before="120" w:after="120" w:line="240" w:lineRule="auto"/>
              <w:ind w:firstLine="210"/>
              <w:rPr>
                <w:rFonts w:ascii="Times New Roman" w:hAnsi="Times New Roman" w:cs="Times New Roman"/>
                <w:i/>
                <w:lang w:val="vi-VN"/>
              </w:rPr>
            </w:pPr>
            <w:r w:rsidRPr="00212A1E">
              <w:rPr>
                <w:rFonts w:ascii="Times New Roman" w:hAnsi="Times New Roman" w:cs="Times New Roman"/>
                <w:lang w:val="vi-VN"/>
              </w:rPr>
              <w:t xml:space="preserve">3. </w:t>
            </w:r>
            <w:r w:rsidRPr="009030C1">
              <w:rPr>
                <w:rFonts w:ascii="Times New Roman" w:hAnsi="Times New Roman" w:cs="Times New Roman"/>
                <w:lang w:val="nl-NL"/>
              </w:rPr>
              <w:t xml:space="preserve">Hoặc nộp trực tuyến tại website cổng Dịch vụ công của tỉnh Đồng Tháp: </w:t>
            </w:r>
            <w:hyperlink r:id="rId134" w:history="1">
              <w:r w:rsidRPr="009030C1">
                <w:rPr>
                  <w:rStyle w:val="Hyperlink"/>
                  <w:rFonts w:ascii="Times New Roman" w:hAnsi="Times New Roman" w:cs="Times New Roman"/>
                  <w:i/>
                  <w:color w:val="auto"/>
                  <w:lang w:val="nl-NL"/>
                </w:rPr>
                <w:t>http://dichvucong.dongthap.gov.vn</w:t>
              </w:r>
            </w:hyperlink>
            <w:r w:rsidRPr="00212A1E">
              <w:rPr>
                <w:rFonts w:ascii="Times New Roman" w:hAnsi="Times New Roman" w:cs="Times New Roman"/>
                <w:lang w:val="vi-VN"/>
              </w:rPr>
              <w:t>.</w:t>
            </w:r>
          </w:p>
        </w:tc>
        <w:tc>
          <w:tcPr>
            <w:tcW w:w="2552" w:type="dxa"/>
            <w:tcBorders>
              <w:top w:val="single" w:sz="4" w:space="0" w:color="auto"/>
            </w:tcBorders>
            <w:vAlign w:val="center"/>
          </w:tcPr>
          <w:p w14:paraId="23A7E66F" w14:textId="77777777" w:rsidR="00B7014C" w:rsidRPr="009708DE" w:rsidRDefault="00B7014C" w:rsidP="0088110F">
            <w:pPr>
              <w:pStyle w:val="NormalWeb"/>
              <w:spacing w:before="0" w:beforeAutospacing="0" w:after="120" w:afterAutospacing="0" w:line="234" w:lineRule="atLeast"/>
              <w:ind w:firstLine="209"/>
              <w:jc w:val="both"/>
              <w:rPr>
                <w:rFonts w:ascii="Times New Roman" w:hAnsi="Times New Roman"/>
                <w:sz w:val="26"/>
                <w:szCs w:val="26"/>
                <w:lang w:val="vi-VN"/>
              </w:rPr>
            </w:pPr>
            <w:r w:rsidRPr="009708DE">
              <w:rPr>
                <w:rFonts w:ascii="Times New Roman" w:hAnsi="Times New Roman"/>
                <w:sz w:val="26"/>
                <w:szCs w:val="26"/>
                <w:lang w:val="vi-VN"/>
              </w:rPr>
              <w:t>Sáng: từ 07 giờ đến 11 giờ 30 phút; chiều: từ 13 giờ 30 đến 17 giờ của các ngày làm việc.</w:t>
            </w:r>
          </w:p>
          <w:p w14:paraId="3751381B" w14:textId="2FBA1E97" w:rsidR="00B7014C" w:rsidRPr="009708DE" w:rsidRDefault="00B7014C" w:rsidP="0088110F">
            <w:pPr>
              <w:pStyle w:val="NormalWeb"/>
              <w:spacing w:before="0" w:beforeAutospacing="0" w:after="120" w:afterAutospacing="0" w:line="234" w:lineRule="atLeast"/>
              <w:ind w:firstLine="209"/>
              <w:jc w:val="both"/>
              <w:rPr>
                <w:rFonts w:ascii="Times New Roman" w:hAnsi="Times New Roman"/>
                <w:sz w:val="26"/>
                <w:szCs w:val="26"/>
                <w:lang w:val="vi-VN"/>
              </w:rPr>
            </w:pPr>
            <w:r w:rsidRPr="00212A1E">
              <w:rPr>
                <w:rFonts w:ascii="Times New Roman" w:hAnsi="Times New Roman"/>
                <w:sz w:val="26"/>
                <w:szCs w:val="26"/>
                <w:lang w:val="vi-VN"/>
              </w:rPr>
              <w:t xml:space="preserve">Không quy định </w:t>
            </w:r>
            <w:r w:rsidRPr="00212A1E">
              <w:rPr>
                <w:rFonts w:ascii="Times New Roman" w:hAnsi="Times New Roman"/>
                <w:i/>
                <w:sz w:val="26"/>
                <w:szCs w:val="26"/>
                <w:lang w:val="vi-VN"/>
              </w:rPr>
              <w:t>(tùy khách hàng)</w:t>
            </w:r>
          </w:p>
          <w:p w14:paraId="41E23388" w14:textId="77777777" w:rsidR="00B7014C" w:rsidRPr="009708DE" w:rsidRDefault="00B7014C" w:rsidP="0088110F">
            <w:pPr>
              <w:pStyle w:val="Bodytext21"/>
              <w:shd w:val="clear" w:color="auto" w:fill="auto"/>
              <w:tabs>
                <w:tab w:val="left" w:pos="1059"/>
              </w:tabs>
              <w:spacing w:before="120" w:after="120" w:line="240" w:lineRule="auto"/>
              <w:ind w:firstLine="0"/>
              <w:rPr>
                <w:b/>
                <w:sz w:val="26"/>
                <w:szCs w:val="26"/>
              </w:rPr>
            </w:pPr>
            <w:r w:rsidRPr="00212A1E">
              <w:rPr>
                <w:rStyle w:val="Bodytext2"/>
                <w:color w:val="auto"/>
              </w:rPr>
              <w:t xml:space="preserve">      </w:t>
            </w:r>
          </w:p>
        </w:tc>
        <w:tc>
          <w:tcPr>
            <w:tcW w:w="1134" w:type="dxa"/>
            <w:tcBorders>
              <w:top w:val="single" w:sz="4" w:space="0" w:color="auto"/>
            </w:tcBorders>
            <w:vAlign w:val="center"/>
          </w:tcPr>
          <w:p w14:paraId="1DDFCC70" w14:textId="77777777" w:rsidR="00B7014C" w:rsidRPr="009708DE" w:rsidRDefault="00B7014C" w:rsidP="0088110F">
            <w:pPr>
              <w:jc w:val="center"/>
              <w:rPr>
                <w:i/>
                <w:sz w:val="26"/>
                <w:szCs w:val="26"/>
                <w:lang w:val="vi-VN"/>
              </w:rPr>
            </w:pPr>
          </w:p>
        </w:tc>
      </w:tr>
      <w:tr w:rsidR="00B7014C" w:rsidRPr="009708DE" w14:paraId="1571B8BF" w14:textId="77777777" w:rsidTr="0088110F">
        <w:trPr>
          <w:trHeight w:val="600"/>
        </w:trPr>
        <w:tc>
          <w:tcPr>
            <w:tcW w:w="851" w:type="dxa"/>
            <w:vMerge w:val="restart"/>
            <w:vAlign w:val="center"/>
          </w:tcPr>
          <w:p w14:paraId="3A55D478"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2</w:t>
            </w:r>
          </w:p>
        </w:tc>
        <w:tc>
          <w:tcPr>
            <w:tcW w:w="3827" w:type="dxa"/>
            <w:vMerge w:val="restart"/>
            <w:vAlign w:val="center"/>
          </w:tcPr>
          <w:p w14:paraId="09C4DA69" w14:textId="77777777" w:rsidR="00B7014C" w:rsidRPr="009030C1" w:rsidRDefault="00B7014C" w:rsidP="0088110F">
            <w:pPr>
              <w:spacing w:before="120" w:after="120"/>
              <w:jc w:val="both"/>
              <w:rPr>
                <w:sz w:val="26"/>
                <w:szCs w:val="26"/>
              </w:rPr>
            </w:pPr>
            <w:r w:rsidRPr="009030C1">
              <w:rPr>
                <w:b/>
                <w:sz w:val="26"/>
                <w:szCs w:val="26"/>
              </w:rPr>
              <w:t>Tiếp nhận và chuyển hồ sơ thủ tục hành chính</w:t>
            </w:r>
          </w:p>
        </w:tc>
        <w:tc>
          <w:tcPr>
            <w:tcW w:w="5529" w:type="dxa"/>
            <w:vMerge w:val="restart"/>
          </w:tcPr>
          <w:p w14:paraId="5FFBA750" w14:textId="77777777" w:rsidR="00B7014C" w:rsidRPr="009030C1" w:rsidRDefault="00B7014C"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030C1">
              <w:rPr>
                <w:rFonts w:ascii="Times New Roman" w:hAnsi="Times New Roman"/>
                <w:sz w:val="26"/>
                <w:szCs w:val="26"/>
              </w:rPr>
              <w:t xml:space="preserve">1. Đối với hồ sơ được nộp </w:t>
            </w:r>
            <w:r w:rsidRPr="009030C1">
              <w:rPr>
                <w:rFonts w:ascii="Times New Roman" w:hAnsi="Times New Roman"/>
                <w:sz w:val="26"/>
                <w:szCs w:val="26"/>
                <w:lang w:val="vi-VN"/>
              </w:rPr>
              <w:t xml:space="preserve">trực tiếp qua </w:t>
            </w:r>
            <w:r w:rsidRPr="009030C1">
              <w:rPr>
                <w:rFonts w:ascii="Times New Roman" w:hAnsi="Times New Roman"/>
                <w:sz w:val="26"/>
                <w:szCs w:val="26"/>
              </w:rPr>
              <w:t xml:space="preserve">Bộ phận </w:t>
            </w:r>
            <w:r w:rsidRPr="009030C1">
              <w:rPr>
                <w:rFonts w:ascii="Times New Roman" w:hAnsi="Times New Roman"/>
                <w:sz w:val="26"/>
                <w:szCs w:val="26"/>
                <w:lang w:val="vi-VN"/>
              </w:rPr>
              <w:t>tiếp nhận và trả kết quả</w:t>
            </w:r>
            <w:r w:rsidRPr="009030C1">
              <w:rPr>
                <w:rFonts w:ascii="Times New Roman" w:hAnsi="Times New Roman"/>
                <w:sz w:val="26"/>
                <w:szCs w:val="26"/>
              </w:rPr>
              <w:t xml:space="preserve"> hoặc thông </w:t>
            </w:r>
            <w:r w:rsidRPr="009030C1">
              <w:rPr>
                <w:rFonts w:ascii="Times New Roman" w:hAnsi="Times New Roman"/>
                <w:sz w:val="26"/>
                <w:szCs w:val="26"/>
                <w:lang w:val="vi-VN"/>
              </w:rPr>
              <w:t xml:space="preserve">qua dịch vụ bưu chính </w:t>
            </w:r>
            <w:r w:rsidRPr="009030C1">
              <w:rPr>
                <w:rFonts w:ascii="Times New Roman" w:hAnsi="Times New Roman"/>
                <w:sz w:val="26"/>
                <w:szCs w:val="26"/>
              </w:rPr>
              <w:t xml:space="preserve">công ích cán bộ, công chức, viên chức tiếp nhận hồ sơ tại Bộ phận </w:t>
            </w:r>
            <w:r w:rsidRPr="009030C1">
              <w:rPr>
                <w:rFonts w:ascii="Times New Roman" w:hAnsi="Times New Roman"/>
                <w:sz w:val="26"/>
                <w:szCs w:val="26"/>
                <w:lang w:val="vi-VN"/>
              </w:rPr>
              <w:t>tiếp nhận và trả kết quả</w:t>
            </w:r>
            <w:r w:rsidRPr="009030C1">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544E989B" w14:textId="77777777" w:rsidR="00B7014C" w:rsidRPr="009030C1" w:rsidRDefault="00B7014C"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030C1">
              <w:rPr>
                <w:rFonts w:ascii="Times New Roman" w:hAnsi="Times New Roman"/>
                <w:sz w:val="26"/>
                <w:szCs w:val="26"/>
              </w:rPr>
              <w:lastRenderedPageBreak/>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66414567" w14:textId="77777777" w:rsidR="00B7014C" w:rsidRPr="009030C1" w:rsidRDefault="00B7014C"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030C1">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71106B1D" w14:textId="77777777" w:rsidR="00B7014C" w:rsidRPr="009030C1" w:rsidRDefault="00B7014C" w:rsidP="0088110F">
            <w:pPr>
              <w:spacing w:before="120" w:after="120"/>
              <w:ind w:firstLine="200"/>
              <w:jc w:val="both"/>
              <w:rPr>
                <w:sz w:val="26"/>
                <w:szCs w:val="26"/>
              </w:rPr>
            </w:pPr>
            <w:r w:rsidRPr="009030C1">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p w14:paraId="1DEA2A8D" w14:textId="77777777" w:rsidR="00B7014C" w:rsidRPr="009030C1" w:rsidRDefault="00B7014C" w:rsidP="0088110F">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030C1">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9030C1">
              <w:rPr>
                <w:rFonts w:ascii="Times New Roman" w:hAnsi="Times New Roman"/>
                <w:sz w:val="26"/>
                <w:szCs w:val="26"/>
                <w:lang w:val="vi-VN"/>
              </w:rPr>
              <w:t>tiếp nhận và trả kết quả</w:t>
            </w:r>
            <w:r w:rsidRPr="009030C1">
              <w:rPr>
                <w:rFonts w:ascii="Times New Roman" w:hAnsi="Times New Roman"/>
                <w:sz w:val="26"/>
                <w:szCs w:val="26"/>
              </w:rPr>
              <w:t xml:space="preserve"> phải xem xét, kiểm tra tính chính xác, đầy đủ của hồ sơ. </w:t>
            </w:r>
          </w:p>
          <w:p w14:paraId="3B6F362B" w14:textId="77777777" w:rsidR="00B7014C" w:rsidRPr="009030C1" w:rsidRDefault="00B7014C" w:rsidP="0088110F">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030C1">
              <w:rPr>
                <w:rFonts w:ascii="Times New Roman" w:hAnsi="Times New Roman"/>
                <w:sz w:val="26"/>
                <w:szCs w:val="26"/>
              </w:rPr>
              <w:t xml:space="preserve">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w:t>
            </w:r>
            <w:r w:rsidRPr="009030C1">
              <w:rPr>
                <w:rFonts w:ascii="Times New Roman" w:hAnsi="Times New Roman"/>
                <w:sz w:val="26"/>
                <w:szCs w:val="26"/>
              </w:rPr>
              <w:lastRenderedPageBreak/>
              <w:t>chức năng gửi thư điện tử, gửi tin nhắn tới người dân của Cổng Dịch vụ công của tỉnh;</w:t>
            </w:r>
          </w:p>
          <w:p w14:paraId="347DEC62" w14:textId="77777777" w:rsidR="00B7014C" w:rsidRPr="009030C1" w:rsidRDefault="00B7014C" w:rsidP="0088110F">
            <w:pPr>
              <w:spacing w:before="120" w:after="120"/>
              <w:ind w:firstLine="200"/>
              <w:jc w:val="both"/>
              <w:rPr>
                <w:sz w:val="26"/>
                <w:szCs w:val="26"/>
              </w:rPr>
            </w:pPr>
            <w:r w:rsidRPr="009030C1">
              <w:rPr>
                <w:sz w:val="26"/>
                <w:szCs w:val="26"/>
              </w:rPr>
              <w:t xml:space="preserve">b) Nếu hồ sơ của tổ chức, cá nhân đầy đủ, hợp lệ thì cán bộ, công chức, viên chức tại Bộ phận </w:t>
            </w:r>
            <w:r w:rsidRPr="009030C1">
              <w:rPr>
                <w:sz w:val="26"/>
                <w:szCs w:val="26"/>
                <w:lang w:val="vi-VN"/>
              </w:rPr>
              <w:t>tiếp nhận và trả kết quả</w:t>
            </w:r>
            <w:r w:rsidRPr="009030C1">
              <w:rPr>
                <w:sz w:val="26"/>
                <w:szCs w:val="26"/>
              </w:rPr>
              <w:t xml:space="preserve"> tiếp nhận và chuyển cho cơ quan có thẩm quyền để giải quyết theo quy trình.</w:t>
            </w:r>
          </w:p>
        </w:tc>
        <w:tc>
          <w:tcPr>
            <w:tcW w:w="2552" w:type="dxa"/>
            <w:vAlign w:val="center"/>
          </w:tcPr>
          <w:p w14:paraId="5DE2407E" w14:textId="77777777" w:rsidR="00B7014C" w:rsidRDefault="00B7014C" w:rsidP="0088110F">
            <w:pPr>
              <w:pStyle w:val="NormalWeb"/>
              <w:spacing w:before="0" w:beforeAutospacing="0" w:after="120" w:afterAutospacing="0" w:line="234" w:lineRule="atLeast"/>
              <w:jc w:val="both"/>
              <w:rPr>
                <w:rStyle w:val="fontstyle21"/>
                <w:rFonts w:ascii="Times New Roman" w:hAnsi="Times New Roman"/>
                <w:color w:val="auto"/>
              </w:rPr>
            </w:pPr>
            <w:r w:rsidRPr="009708DE">
              <w:rPr>
                <w:rFonts w:ascii="Times New Roman" w:hAnsi="Times New Roman"/>
                <w:sz w:val="26"/>
                <w:szCs w:val="26"/>
              </w:rPr>
              <w:lastRenderedPageBreak/>
              <w:t>C</w:t>
            </w:r>
            <w:r w:rsidRPr="009708DE">
              <w:rPr>
                <w:rStyle w:val="fontstyle21"/>
                <w:rFonts w:ascii="Times New Roman" w:hAnsi="Times New Roman"/>
                <w:color w:val="auto"/>
              </w:rPr>
              <w:t xml:space="preserve">huyển ngay hồ sơ tiếp nhận trực tiếp trong ngày làm việc </w:t>
            </w:r>
            <w:r w:rsidRPr="009708DE">
              <w:rPr>
                <w:rStyle w:val="fontstyle21"/>
                <w:rFonts w:ascii="Times New Roman" w:hAnsi="Times New Roman"/>
                <w:i/>
                <w:color w:val="auto"/>
              </w:rPr>
              <w:t>(k</w:t>
            </w:r>
            <w:r w:rsidRPr="009708DE">
              <w:rPr>
                <w:rFonts w:ascii="Times New Roman" w:hAnsi="Times New Roman"/>
                <w:i/>
                <w:sz w:val="26"/>
                <w:szCs w:val="26"/>
              </w:rPr>
              <w:t>hông để quá 3 giờ làm việc)</w:t>
            </w:r>
            <w:r w:rsidRPr="009708DE">
              <w:rPr>
                <w:rStyle w:val="fontstyle21"/>
                <w:rFonts w:ascii="Times New Roman" w:hAnsi="Times New Roman"/>
                <w:color w:val="auto"/>
              </w:rPr>
              <w:t xml:space="preserve"> hoặc chuyển vào đầu giờ ngày làm việc tiếp theo đối với trường </w:t>
            </w:r>
            <w:r w:rsidRPr="009708DE">
              <w:rPr>
                <w:rStyle w:val="fontstyle21"/>
                <w:rFonts w:ascii="Times New Roman" w:hAnsi="Times New Roman"/>
                <w:color w:val="auto"/>
              </w:rPr>
              <w:lastRenderedPageBreak/>
              <w:t>hợp tiếp nhận sau 15 giờ hàng ngày.</w:t>
            </w:r>
          </w:p>
          <w:p w14:paraId="4BD11A42" w14:textId="77777777" w:rsidR="00B7014C" w:rsidRDefault="00B7014C" w:rsidP="0088110F">
            <w:pPr>
              <w:pStyle w:val="NormalWeb"/>
              <w:spacing w:before="0" w:beforeAutospacing="0" w:after="120" w:afterAutospacing="0" w:line="234" w:lineRule="atLeast"/>
              <w:jc w:val="both"/>
              <w:rPr>
                <w:rStyle w:val="fontstyle21"/>
                <w:rFonts w:ascii="Times New Roman" w:hAnsi="Times New Roman"/>
                <w:color w:val="auto"/>
              </w:rPr>
            </w:pPr>
          </w:p>
          <w:p w14:paraId="2FE932D0" w14:textId="77777777" w:rsidR="00B7014C" w:rsidRDefault="00B7014C" w:rsidP="0088110F">
            <w:pPr>
              <w:pStyle w:val="NormalWeb"/>
              <w:spacing w:before="0" w:beforeAutospacing="0" w:after="120" w:afterAutospacing="0" w:line="234" w:lineRule="atLeast"/>
              <w:jc w:val="both"/>
              <w:rPr>
                <w:rStyle w:val="fontstyle21"/>
                <w:rFonts w:ascii="Times New Roman" w:hAnsi="Times New Roman"/>
                <w:color w:val="auto"/>
              </w:rPr>
            </w:pPr>
          </w:p>
          <w:p w14:paraId="204F316D" w14:textId="77777777" w:rsidR="00B7014C" w:rsidRDefault="00B7014C" w:rsidP="0088110F">
            <w:pPr>
              <w:pStyle w:val="NormalWeb"/>
              <w:spacing w:before="0" w:beforeAutospacing="0" w:after="120" w:afterAutospacing="0" w:line="234" w:lineRule="atLeast"/>
              <w:jc w:val="both"/>
              <w:rPr>
                <w:rStyle w:val="fontstyle21"/>
                <w:rFonts w:ascii="Times New Roman" w:hAnsi="Times New Roman"/>
                <w:color w:val="auto"/>
              </w:rPr>
            </w:pPr>
          </w:p>
          <w:p w14:paraId="1927F09A" w14:textId="77777777" w:rsidR="00B7014C" w:rsidRDefault="00B7014C" w:rsidP="0088110F">
            <w:pPr>
              <w:pStyle w:val="NormalWeb"/>
              <w:spacing w:before="0" w:beforeAutospacing="0" w:after="120" w:afterAutospacing="0" w:line="234" w:lineRule="atLeast"/>
              <w:jc w:val="both"/>
              <w:rPr>
                <w:rStyle w:val="fontstyle21"/>
                <w:rFonts w:ascii="Times New Roman" w:hAnsi="Times New Roman"/>
                <w:color w:val="auto"/>
              </w:rPr>
            </w:pPr>
          </w:p>
          <w:p w14:paraId="2C45FACB" w14:textId="77777777" w:rsidR="00B7014C" w:rsidRDefault="00B7014C" w:rsidP="0088110F">
            <w:pPr>
              <w:pStyle w:val="NormalWeb"/>
              <w:spacing w:before="0" w:beforeAutospacing="0" w:after="120" w:afterAutospacing="0" w:line="234" w:lineRule="atLeast"/>
              <w:jc w:val="both"/>
              <w:rPr>
                <w:rStyle w:val="fontstyle21"/>
                <w:rFonts w:ascii="Times New Roman" w:hAnsi="Times New Roman"/>
                <w:color w:val="auto"/>
              </w:rPr>
            </w:pPr>
          </w:p>
          <w:p w14:paraId="13B31617" w14:textId="77777777" w:rsidR="00B7014C" w:rsidRDefault="00B7014C" w:rsidP="0088110F">
            <w:pPr>
              <w:pStyle w:val="NormalWeb"/>
              <w:spacing w:before="0" w:beforeAutospacing="0" w:after="120" w:afterAutospacing="0" w:line="234" w:lineRule="atLeast"/>
              <w:jc w:val="both"/>
              <w:rPr>
                <w:rStyle w:val="fontstyle21"/>
                <w:rFonts w:ascii="Times New Roman" w:hAnsi="Times New Roman"/>
                <w:color w:val="auto"/>
              </w:rPr>
            </w:pPr>
          </w:p>
          <w:p w14:paraId="586329C0" w14:textId="77777777" w:rsidR="00B7014C" w:rsidRDefault="00B7014C" w:rsidP="0088110F">
            <w:pPr>
              <w:pStyle w:val="NormalWeb"/>
              <w:spacing w:before="0" w:beforeAutospacing="0" w:after="120" w:afterAutospacing="0" w:line="234" w:lineRule="atLeast"/>
              <w:jc w:val="both"/>
              <w:rPr>
                <w:rStyle w:val="fontstyle21"/>
                <w:rFonts w:ascii="Times New Roman" w:hAnsi="Times New Roman"/>
                <w:color w:val="auto"/>
              </w:rPr>
            </w:pPr>
          </w:p>
          <w:p w14:paraId="6F4589D5" w14:textId="77777777" w:rsidR="00B7014C" w:rsidRDefault="00B7014C" w:rsidP="0088110F">
            <w:pPr>
              <w:pStyle w:val="NormalWeb"/>
              <w:spacing w:before="0" w:beforeAutospacing="0" w:after="120" w:afterAutospacing="0" w:line="234" w:lineRule="atLeast"/>
              <w:jc w:val="both"/>
              <w:rPr>
                <w:rFonts w:ascii="Times New Roman" w:hAnsi="Times New Roman"/>
                <w:b/>
                <w:sz w:val="26"/>
                <w:szCs w:val="26"/>
              </w:rPr>
            </w:pPr>
          </w:p>
          <w:p w14:paraId="59C59D79"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1134" w:type="dxa"/>
            <w:vMerge w:val="restart"/>
            <w:vAlign w:val="center"/>
          </w:tcPr>
          <w:p w14:paraId="0D3716C8" w14:textId="77777777" w:rsidR="00B7014C" w:rsidRPr="009708DE" w:rsidRDefault="00B7014C" w:rsidP="0088110F">
            <w:pPr>
              <w:jc w:val="center"/>
              <w:rPr>
                <w:i/>
                <w:sz w:val="26"/>
                <w:szCs w:val="26"/>
                <w:lang w:val="vi-VN"/>
              </w:rPr>
            </w:pPr>
          </w:p>
        </w:tc>
      </w:tr>
      <w:tr w:rsidR="00B7014C" w:rsidRPr="009708DE" w14:paraId="5AA0A3C2" w14:textId="77777777" w:rsidTr="0088110F">
        <w:trPr>
          <w:trHeight w:val="600"/>
        </w:trPr>
        <w:tc>
          <w:tcPr>
            <w:tcW w:w="851" w:type="dxa"/>
            <w:vMerge/>
          </w:tcPr>
          <w:p w14:paraId="46C932CE"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2FAEE440" w14:textId="77777777" w:rsidR="00B7014C" w:rsidRPr="009030C1" w:rsidRDefault="00B7014C" w:rsidP="0088110F">
            <w:pPr>
              <w:spacing w:before="120" w:after="120"/>
              <w:jc w:val="both"/>
              <w:rPr>
                <w:b/>
                <w:sz w:val="26"/>
                <w:szCs w:val="26"/>
              </w:rPr>
            </w:pPr>
          </w:p>
        </w:tc>
        <w:tc>
          <w:tcPr>
            <w:tcW w:w="5529" w:type="dxa"/>
            <w:vMerge/>
          </w:tcPr>
          <w:p w14:paraId="637735CD" w14:textId="77777777" w:rsidR="00B7014C" w:rsidRPr="009030C1" w:rsidRDefault="00B7014C" w:rsidP="0088110F">
            <w:pPr>
              <w:pStyle w:val="NormalWeb"/>
              <w:spacing w:before="0" w:beforeAutospacing="0" w:after="120" w:afterAutospacing="0" w:line="234" w:lineRule="atLeast"/>
              <w:ind w:firstLine="200"/>
              <w:jc w:val="both"/>
              <w:rPr>
                <w:rFonts w:ascii="Times New Roman" w:hAnsi="Times New Roman"/>
                <w:b/>
                <w:sz w:val="26"/>
                <w:szCs w:val="26"/>
              </w:rPr>
            </w:pPr>
          </w:p>
        </w:tc>
        <w:tc>
          <w:tcPr>
            <w:tcW w:w="2552" w:type="dxa"/>
            <w:vAlign w:val="center"/>
          </w:tcPr>
          <w:p w14:paraId="6F57EF68"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sz w:val="26"/>
                <w:szCs w:val="26"/>
              </w:rPr>
            </w:pPr>
            <w:r w:rsidRPr="009708DE">
              <w:rPr>
                <w:rFonts w:ascii="Times New Roman" w:hAnsi="Times New Roman"/>
                <w:sz w:val="26"/>
                <w:szCs w:val="26"/>
              </w:rPr>
              <w:t>Không quá 1/2 ngày kể từ ngày phát sinh hồ sơ trực tuyến</w:t>
            </w:r>
          </w:p>
        </w:tc>
        <w:tc>
          <w:tcPr>
            <w:tcW w:w="1134" w:type="dxa"/>
            <w:vMerge/>
          </w:tcPr>
          <w:p w14:paraId="1B88653D"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r>
      <w:tr w:rsidR="00B7014C" w:rsidRPr="009708DE" w14:paraId="608E67F2" w14:textId="77777777" w:rsidTr="0088110F">
        <w:tc>
          <w:tcPr>
            <w:tcW w:w="851" w:type="dxa"/>
            <w:vMerge w:val="restart"/>
            <w:vAlign w:val="center"/>
          </w:tcPr>
          <w:p w14:paraId="5FB73812"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3</w:t>
            </w:r>
          </w:p>
        </w:tc>
        <w:tc>
          <w:tcPr>
            <w:tcW w:w="3827" w:type="dxa"/>
            <w:vMerge w:val="restart"/>
            <w:vAlign w:val="center"/>
          </w:tcPr>
          <w:p w14:paraId="12EEE847"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r w:rsidRPr="009030C1">
              <w:rPr>
                <w:rStyle w:val="fontstyle01"/>
                <w:rFonts w:ascii="Times New Roman" w:hAnsi="Times New Roman"/>
                <w:color w:val="auto"/>
                <w:sz w:val="26"/>
                <w:szCs w:val="26"/>
              </w:rPr>
              <w:t>Giải quyết thủ tục hành chính</w:t>
            </w:r>
          </w:p>
        </w:tc>
        <w:tc>
          <w:tcPr>
            <w:tcW w:w="5529" w:type="dxa"/>
          </w:tcPr>
          <w:p w14:paraId="7251A82F" w14:textId="77777777" w:rsidR="00B7014C" w:rsidRPr="009030C1" w:rsidRDefault="00B7014C" w:rsidP="0088110F">
            <w:pPr>
              <w:spacing w:before="120" w:after="120"/>
              <w:jc w:val="both"/>
              <w:rPr>
                <w:sz w:val="26"/>
                <w:szCs w:val="26"/>
              </w:rPr>
            </w:pPr>
            <w:r w:rsidRPr="009030C1">
              <w:rPr>
                <w:rStyle w:val="fontstyle21"/>
                <w:rFonts w:ascii="Times New Roman" w:hAnsi="Times New Roman"/>
                <w:color w:val="auto"/>
                <w:sz w:val="26"/>
                <w:szCs w:val="26"/>
              </w:rPr>
              <w:t xml:space="preserve">   Sau khi nhận hồ sơ thủ tục hành chính từ </w:t>
            </w:r>
            <w:r w:rsidRPr="009030C1">
              <w:rPr>
                <w:sz w:val="26"/>
                <w:szCs w:val="26"/>
              </w:rPr>
              <w:t xml:space="preserve">Bộ phận </w:t>
            </w:r>
            <w:r w:rsidRPr="009030C1">
              <w:rPr>
                <w:sz w:val="26"/>
                <w:szCs w:val="26"/>
                <w:lang w:val="vi-VN"/>
              </w:rPr>
              <w:t>tiếp nhận và trả kết quả</w:t>
            </w:r>
            <w:r w:rsidRPr="009030C1">
              <w:rPr>
                <w:sz w:val="26"/>
                <w:szCs w:val="26"/>
              </w:rPr>
              <w:t xml:space="preserve"> </w:t>
            </w:r>
            <w:r w:rsidRPr="009030C1">
              <w:rPr>
                <w:rStyle w:val="fontstyle21"/>
                <w:rFonts w:ascii="Times New Roman" w:hAnsi="Times New Roman"/>
                <w:color w:val="auto"/>
                <w:sz w:val="26"/>
                <w:szCs w:val="26"/>
              </w:rPr>
              <w:t>công chức, viên chức xử lý xem xét, thẩm định hồ sơ, trình phê duyệt kết quả giải quyết thủ tục hành chính:</w:t>
            </w:r>
          </w:p>
        </w:tc>
        <w:tc>
          <w:tcPr>
            <w:tcW w:w="2552" w:type="dxa"/>
            <w:vAlign w:val="center"/>
          </w:tcPr>
          <w:p w14:paraId="41ADFC59" w14:textId="77777777" w:rsidR="00B7014C" w:rsidRPr="009708DE" w:rsidRDefault="00B7014C" w:rsidP="0088110F">
            <w:pPr>
              <w:pStyle w:val="Bodytext20"/>
              <w:shd w:val="clear" w:color="auto" w:fill="auto"/>
              <w:spacing w:before="0" w:line="370" w:lineRule="exact"/>
              <w:ind w:right="21" w:firstLine="0"/>
              <w:jc w:val="center"/>
              <w:rPr>
                <w:rFonts w:ascii="Times New Roman" w:hAnsi="Times New Roman" w:cs="Times New Roman"/>
                <w:b/>
                <w:sz w:val="24"/>
                <w:szCs w:val="24"/>
              </w:rPr>
            </w:pPr>
            <w:r>
              <w:rPr>
                <w:rFonts w:ascii="Times New Roman" w:hAnsi="Times New Roman"/>
                <w:b/>
              </w:rPr>
              <w:t>Không quy định</w:t>
            </w:r>
            <w:r w:rsidRPr="00817F8A">
              <w:rPr>
                <w:rFonts w:ascii="Times New Roman" w:hAnsi="Times New Roman"/>
              </w:rPr>
              <w:t>, trong đó:</w:t>
            </w:r>
          </w:p>
        </w:tc>
        <w:tc>
          <w:tcPr>
            <w:tcW w:w="1134" w:type="dxa"/>
            <w:vAlign w:val="center"/>
          </w:tcPr>
          <w:p w14:paraId="4AB6C41D"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r>
      <w:tr w:rsidR="00B7014C" w:rsidRPr="009708DE" w14:paraId="157CCADE" w14:textId="77777777" w:rsidTr="0088110F">
        <w:tc>
          <w:tcPr>
            <w:tcW w:w="851" w:type="dxa"/>
            <w:vMerge/>
          </w:tcPr>
          <w:p w14:paraId="52369FD5"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149E7DF5"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5529" w:type="dxa"/>
          </w:tcPr>
          <w:p w14:paraId="1F52CFBC"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1. Tiếp nhận hồ sơ (Bộ phận TN&amp;TKQ)</w:t>
            </w:r>
          </w:p>
        </w:tc>
        <w:tc>
          <w:tcPr>
            <w:tcW w:w="2552" w:type="dxa"/>
            <w:vAlign w:val="center"/>
          </w:tcPr>
          <w:p w14:paraId="46F82DD2"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½ ngày</w:t>
            </w:r>
          </w:p>
        </w:tc>
        <w:tc>
          <w:tcPr>
            <w:tcW w:w="1134" w:type="dxa"/>
          </w:tcPr>
          <w:p w14:paraId="3A02B8EA"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r>
      <w:tr w:rsidR="00B7014C" w:rsidRPr="009708DE" w14:paraId="3BBBAFF7" w14:textId="77777777" w:rsidTr="0088110F">
        <w:tc>
          <w:tcPr>
            <w:tcW w:w="851" w:type="dxa"/>
            <w:vMerge/>
          </w:tcPr>
          <w:p w14:paraId="6F7F62AA"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04F9008F"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5529" w:type="dxa"/>
          </w:tcPr>
          <w:p w14:paraId="5F971788"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030C1">
              <w:rPr>
                <w:rFonts w:ascii="Times New Roman" w:hAnsi="Times New Roman"/>
                <w:bCs/>
                <w:i/>
                <w:sz w:val="26"/>
                <w:szCs w:val="26"/>
              </w:rPr>
              <w:t>2. Giải quyết hồ sơ (cơ quan/bộ phận chuyên môn), t</w:t>
            </w:r>
            <w:r w:rsidRPr="009030C1">
              <w:rPr>
                <w:rFonts w:ascii="Times New Roman" w:hAnsi="Times New Roman"/>
                <w:i/>
                <w:sz w:val="26"/>
                <w:szCs w:val="26"/>
              </w:rPr>
              <w:t>rong đó:</w:t>
            </w:r>
          </w:p>
        </w:tc>
        <w:tc>
          <w:tcPr>
            <w:tcW w:w="2552" w:type="dxa"/>
            <w:vAlign w:val="center"/>
          </w:tcPr>
          <w:p w14:paraId="426EB557"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rPr>
              <w:t>Không quy định</w:t>
            </w:r>
          </w:p>
        </w:tc>
        <w:tc>
          <w:tcPr>
            <w:tcW w:w="1134" w:type="dxa"/>
          </w:tcPr>
          <w:p w14:paraId="2C2FAAE4"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r>
      <w:tr w:rsidR="00B7014C" w:rsidRPr="009708DE" w14:paraId="139892BC" w14:textId="77777777" w:rsidTr="0088110F">
        <w:tc>
          <w:tcPr>
            <w:tcW w:w="851" w:type="dxa"/>
            <w:vMerge/>
          </w:tcPr>
          <w:p w14:paraId="2A5A66FB"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692D7343"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5529" w:type="dxa"/>
          </w:tcPr>
          <w:p w14:paraId="0FABC781"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r w:rsidRPr="009030C1">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552" w:type="dxa"/>
            <w:vAlign w:val="center"/>
          </w:tcPr>
          <w:p w14:paraId="4C11647F" w14:textId="77777777" w:rsidR="00B7014C" w:rsidRPr="00817F8A" w:rsidRDefault="00B7014C" w:rsidP="0088110F">
            <w:pPr>
              <w:pStyle w:val="NormalWeb"/>
              <w:spacing w:before="0" w:beforeAutospacing="0" w:after="120" w:afterAutospacing="0" w:line="234" w:lineRule="atLeast"/>
              <w:jc w:val="center"/>
              <w:rPr>
                <w:rFonts w:ascii="Times New Roman" w:hAnsi="Times New Roman"/>
                <w:bCs/>
                <w:i/>
                <w:sz w:val="26"/>
                <w:szCs w:val="26"/>
              </w:rPr>
            </w:pPr>
          </w:p>
          <w:p w14:paraId="524944A9"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5FDBF025"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r>
      <w:tr w:rsidR="00B7014C" w:rsidRPr="009708DE" w14:paraId="0823BA7C" w14:textId="77777777" w:rsidTr="0088110F">
        <w:tc>
          <w:tcPr>
            <w:tcW w:w="851" w:type="dxa"/>
            <w:vMerge/>
          </w:tcPr>
          <w:p w14:paraId="5F420139"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0235DA20"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5529" w:type="dxa"/>
          </w:tcPr>
          <w:p w14:paraId="66FDBF1C"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xml:space="preserve">+ Chuyên viên </w:t>
            </w:r>
          </w:p>
          <w:p w14:paraId="2F998BF0"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Lãnh đạo phòng/bộ phận</w:t>
            </w:r>
          </w:p>
          <w:p w14:paraId="309A3CD9"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xml:space="preserve">+ Lãnh đạo đơn vị </w:t>
            </w:r>
          </w:p>
          <w:p w14:paraId="281D0F53"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Văn thư đơn vị</w:t>
            </w:r>
          </w:p>
        </w:tc>
        <w:tc>
          <w:tcPr>
            <w:tcW w:w="2552" w:type="dxa"/>
            <w:vAlign w:val="center"/>
          </w:tcPr>
          <w:p w14:paraId="7DE1A95B" w14:textId="77777777" w:rsidR="00B7014C" w:rsidRDefault="00B7014C" w:rsidP="0088110F">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
              </w:rPr>
              <w:t>Không quy định</w:t>
            </w:r>
            <w:r w:rsidRPr="00817F8A">
              <w:rPr>
                <w:rFonts w:ascii="Times New Roman" w:hAnsi="Times New Roman"/>
                <w:bCs/>
                <w:i/>
                <w:sz w:val="26"/>
                <w:szCs w:val="26"/>
              </w:rPr>
              <w:t xml:space="preserve"> </w:t>
            </w:r>
          </w:p>
          <w:p w14:paraId="552B0FD4" w14:textId="77777777" w:rsidR="00B7014C" w:rsidRPr="00817F8A" w:rsidRDefault="00B7014C" w:rsidP="0088110F">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 ngày</w:t>
            </w:r>
          </w:p>
          <w:p w14:paraId="700B16F2" w14:textId="77777777" w:rsidR="00B7014C" w:rsidRPr="00817F8A" w:rsidRDefault="00B7014C" w:rsidP="0088110F">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1/2 ngày</w:t>
            </w:r>
          </w:p>
          <w:p w14:paraId="747C476F"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1/2 ngày</w:t>
            </w:r>
          </w:p>
        </w:tc>
        <w:tc>
          <w:tcPr>
            <w:tcW w:w="1134" w:type="dxa"/>
          </w:tcPr>
          <w:p w14:paraId="5ECD6189" w14:textId="77777777" w:rsidR="00B7014C" w:rsidRPr="009708DE" w:rsidRDefault="00B7014C" w:rsidP="0088110F">
            <w:pPr>
              <w:pStyle w:val="NormalWeb"/>
              <w:spacing w:before="0" w:beforeAutospacing="0" w:after="120" w:afterAutospacing="0" w:line="234" w:lineRule="atLeast"/>
              <w:jc w:val="both"/>
              <w:rPr>
                <w:rFonts w:ascii="Times New Roman" w:hAnsi="Times New Roman"/>
                <w:i/>
                <w:sz w:val="26"/>
                <w:szCs w:val="26"/>
              </w:rPr>
            </w:pPr>
          </w:p>
        </w:tc>
      </w:tr>
      <w:tr w:rsidR="00B7014C" w:rsidRPr="009708DE" w14:paraId="674FEAB2" w14:textId="77777777" w:rsidTr="0088110F">
        <w:tc>
          <w:tcPr>
            <w:tcW w:w="851" w:type="dxa"/>
            <w:vAlign w:val="center"/>
          </w:tcPr>
          <w:p w14:paraId="5DB5E83C"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lastRenderedPageBreak/>
              <w:t>Bước 4</w:t>
            </w:r>
          </w:p>
        </w:tc>
        <w:tc>
          <w:tcPr>
            <w:tcW w:w="3827" w:type="dxa"/>
          </w:tcPr>
          <w:p w14:paraId="269B20B0" w14:textId="77777777" w:rsidR="00B7014C" w:rsidRPr="009030C1" w:rsidRDefault="00B7014C" w:rsidP="0088110F">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9030C1">
              <w:rPr>
                <w:rFonts w:ascii="Times New Roman" w:hAnsi="Times New Roman"/>
                <w:b/>
                <w:sz w:val="26"/>
                <w:szCs w:val="26"/>
                <w:lang w:val="nl-NL"/>
              </w:rPr>
              <w:t>Trả kết quả giải quyết thủ tục hành chính</w:t>
            </w:r>
            <w:r w:rsidRPr="009030C1">
              <w:rPr>
                <w:rStyle w:val="fontstyle21"/>
                <w:rFonts w:ascii="Times New Roman" w:hAnsi="Times New Roman"/>
                <w:i/>
                <w:color w:val="auto"/>
                <w:sz w:val="26"/>
                <w:szCs w:val="26"/>
              </w:rPr>
              <w:t xml:space="preserve"> </w:t>
            </w:r>
          </w:p>
          <w:p w14:paraId="2841C014"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r w:rsidRPr="009030C1">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5529" w:type="dxa"/>
          </w:tcPr>
          <w:p w14:paraId="7D728552"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 Công chức tiếp nhận và trả  kết quả nhập vào sổ theo dõi hồ sơ và phần mềm điện tử thực hiện như sau:</w:t>
            </w:r>
          </w:p>
          <w:p w14:paraId="2D7194A0"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 T</w:t>
            </w:r>
            <w:r w:rsidRPr="00212A1E">
              <w:rPr>
                <w:rStyle w:val="fontstyle21"/>
                <w:rFonts w:ascii="Times New Roman" w:hAnsi="Times New Roman"/>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795F7F16"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 xml:space="preserve">- </w:t>
            </w:r>
            <w:r w:rsidRPr="00212A1E">
              <w:rPr>
                <w:rStyle w:val="fontstyle21"/>
                <w:rFonts w:ascii="Times New Roman" w:hAnsi="Times New Roman"/>
                <w:color w:val="auto"/>
                <w:sz w:val="26"/>
                <w:szCs w:val="26"/>
                <w:lang w:val="nl-NL"/>
              </w:rPr>
              <w:t>Tổ chức, cá nhân nhận kết quả giải quyết thủ tục hành chính theo thời gian, địa điểm ghi trên Giấy tiếp nhận hồ sơ và hẹn trả kết quả (</w:t>
            </w:r>
            <w:r w:rsidRPr="009030C1">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5F9B5B56"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 Trường hợp nhận kết quả</w:t>
            </w:r>
            <w:r w:rsidRPr="00212A1E">
              <w:rPr>
                <w:sz w:val="26"/>
                <w:szCs w:val="26"/>
                <w:lang w:val="nl-NL"/>
              </w:rPr>
              <w:t xml:space="preserve"> thông </w:t>
            </w:r>
            <w:r w:rsidRPr="009030C1">
              <w:rPr>
                <w:sz w:val="26"/>
                <w:szCs w:val="26"/>
                <w:lang w:val="vi-VN"/>
              </w:rPr>
              <w:t xml:space="preserve">qua dịch vụ bưu chính </w:t>
            </w:r>
            <w:r w:rsidRPr="00212A1E">
              <w:rPr>
                <w:sz w:val="26"/>
                <w:szCs w:val="26"/>
                <w:lang w:val="nl-NL"/>
              </w:rPr>
              <w:t>công ích. (</w:t>
            </w:r>
            <w:r w:rsidRPr="009030C1">
              <w:rPr>
                <w:iCs/>
                <w:sz w:val="26"/>
                <w:szCs w:val="26"/>
                <w:lang w:val="nl-NL"/>
              </w:rPr>
              <w:t>đăng ký</w:t>
            </w:r>
            <w:r w:rsidRPr="00212A1E">
              <w:rPr>
                <w:sz w:val="26"/>
                <w:szCs w:val="26"/>
                <w:lang w:val="nl-NL"/>
              </w:rPr>
              <w:t xml:space="preserve"> theo hướng dẫn của Bưu điện)</w:t>
            </w:r>
            <w:r w:rsidRPr="00212A1E">
              <w:rPr>
                <w:rStyle w:val="fontstyle21"/>
                <w:rFonts w:ascii="Times New Roman" w:hAnsi="Times New Roman"/>
                <w:color w:val="auto"/>
                <w:sz w:val="26"/>
                <w:szCs w:val="26"/>
                <w:lang w:val="nl-NL"/>
              </w:rPr>
              <w:t xml:space="preserve"> (nếu có)</w:t>
            </w:r>
          </w:p>
          <w:p w14:paraId="660BE541" w14:textId="77777777" w:rsidR="00B7014C" w:rsidRPr="009030C1" w:rsidRDefault="00B7014C" w:rsidP="0088110F">
            <w:pPr>
              <w:spacing w:before="120" w:after="120"/>
              <w:ind w:firstLine="198"/>
              <w:jc w:val="both"/>
              <w:rPr>
                <w:b/>
                <w:i/>
                <w:sz w:val="26"/>
                <w:szCs w:val="26"/>
                <w:lang w:val="pt-BR"/>
              </w:rPr>
            </w:pPr>
            <w:r w:rsidRPr="009030C1">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12A1E">
              <w:rPr>
                <w:rStyle w:val="fontstyle21"/>
                <w:rFonts w:ascii="Times New Roman" w:hAnsi="Times New Roman"/>
                <w:color w:val="auto"/>
                <w:sz w:val="26"/>
                <w:szCs w:val="26"/>
                <w:lang w:val="nl-NL"/>
              </w:rPr>
              <w:t xml:space="preserve"> trường hợp đăng ký nhận kết quả trực tuyến thì thông qua Cổng Dịch vụ công trực tuyến. (nếu có)</w:t>
            </w:r>
          </w:p>
          <w:p w14:paraId="7166E7D8" w14:textId="77777777" w:rsidR="00B7014C" w:rsidRPr="009030C1" w:rsidRDefault="00B7014C" w:rsidP="0088110F">
            <w:pPr>
              <w:spacing w:before="120" w:after="120"/>
              <w:ind w:firstLine="198"/>
              <w:jc w:val="both"/>
              <w:rPr>
                <w:rStyle w:val="fontstyle21"/>
                <w:rFonts w:ascii="Times New Roman" w:hAnsi="Times New Roman"/>
                <w:iCs/>
                <w:color w:val="auto"/>
                <w:sz w:val="26"/>
                <w:szCs w:val="26"/>
                <w:lang w:val="nl-NL"/>
              </w:rPr>
            </w:pPr>
            <w:r w:rsidRPr="009030C1">
              <w:rPr>
                <w:iCs/>
                <w:sz w:val="26"/>
                <w:szCs w:val="26"/>
                <w:lang w:val="nl-NL"/>
              </w:rPr>
              <w:t>- Thời gian trả kết quả: Sáng: từ 07 giờ đến 11 giờ 30 phút; chiều: từ 13 giờ 30 đến 17 giờ của các ngày làm việc.</w:t>
            </w:r>
          </w:p>
        </w:tc>
        <w:tc>
          <w:tcPr>
            <w:tcW w:w="2552" w:type="dxa"/>
            <w:vAlign w:val="center"/>
          </w:tcPr>
          <w:p w14:paraId="13D945A1"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Cs/>
                <w:i/>
                <w:sz w:val="26"/>
                <w:szCs w:val="26"/>
              </w:rPr>
            </w:pPr>
            <w:r w:rsidRPr="009708DE">
              <w:rPr>
                <w:rFonts w:ascii="Times New Roman" w:hAnsi="Times New Roman"/>
                <w:bCs/>
                <w:i/>
                <w:sz w:val="26"/>
                <w:szCs w:val="26"/>
              </w:rPr>
              <w:t xml:space="preserve">½ </w:t>
            </w:r>
            <w:r>
              <w:rPr>
                <w:rFonts w:ascii="Times New Roman" w:hAnsi="Times New Roman"/>
                <w:bCs/>
                <w:i/>
                <w:sz w:val="26"/>
                <w:szCs w:val="26"/>
              </w:rPr>
              <w:t>ngày</w:t>
            </w:r>
          </w:p>
        </w:tc>
        <w:tc>
          <w:tcPr>
            <w:tcW w:w="1134" w:type="dxa"/>
          </w:tcPr>
          <w:p w14:paraId="1150E438" w14:textId="77777777" w:rsidR="00B7014C" w:rsidRPr="009708DE" w:rsidRDefault="00B7014C"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7FEB8AE6" w14:textId="77777777" w:rsidR="00B7014C" w:rsidRDefault="00B7014C" w:rsidP="00B7014C">
      <w:pPr>
        <w:pStyle w:val="NormalWeb"/>
        <w:shd w:val="clear" w:color="auto" w:fill="FFFFFF"/>
        <w:spacing w:before="120" w:beforeAutospacing="0" w:after="120" w:afterAutospacing="0"/>
        <w:ind w:firstLine="652"/>
        <w:jc w:val="both"/>
        <w:rPr>
          <w:rFonts w:ascii="Times New Roman" w:hAnsi="Times New Roman"/>
          <w:b/>
          <w:bCs/>
          <w:sz w:val="28"/>
          <w:szCs w:val="28"/>
        </w:rPr>
      </w:pPr>
    </w:p>
    <w:p w14:paraId="0A3C8A66" w14:textId="77777777" w:rsidR="00B7014C" w:rsidRPr="009708DE" w:rsidRDefault="00B7014C" w:rsidP="00B7014C">
      <w:pPr>
        <w:pStyle w:val="NormalWeb"/>
        <w:shd w:val="clear" w:color="auto" w:fill="FFFFFF"/>
        <w:spacing w:before="120" w:beforeAutospacing="0" w:after="120" w:afterAutospacing="0"/>
        <w:ind w:firstLine="652"/>
        <w:jc w:val="both"/>
        <w:rPr>
          <w:rFonts w:ascii="Times New Roman" w:hAnsi="Times New Roman"/>
          <w:bCs/>
          <w:sz w:val="28"/>
          <w:szCs w:val="28"/>
        </w:rPr>
      </w:pPr>
      <w:r w:rsidRPr="009708DE">
        <w:rPr>
          <w:rFonts w:ascii="Times New Roman" w:hAnsi="Times New Roman"/>
          <w:b/>
          <w:bCs/>
          <w:sz w:val="28"/>
          <w:szCs w:val="28"/>
        </w:rPr>
        <w:lastRenderedPageBreak/>
        <w:t xml:space="preserve">b. Thành phần, số lượng hồ sơ </w:t>
      </w:r>
    </w:p>
    <w:p w14:paraId="4F9633CF" w14:textId="77777777" w:rsidR="00B7014C" w:rsidRPr="009708DE" w:rsidRDefault="00B7014C" w:rsidP="00B7014C">
      <w:pPr>
        <w:pStyle w:val="NormalWeb"/>
        <w:shd w:val="clear" w:color="auto" w:fill="FFFFFF"/>
        <w:spacing w:before="120" w:beforeAutospacing="0" w:after="120" w:afterAutospacing="0"/>
        <w:ind w:firstLine="720"/>
        <w:jc w:val="both"/>
        <w:rPr>
          <w:rFonts w:ascii="Times New Roman" w:hAnsi="Times New Roman"/>
          <w:sz w:val="28"/>
          <w:szCs w:val="28"/>
        </w:rPr>
      </w:pPr>
      <w:r w:rsidRPr="009708DE">
        <w:rPr>
          <w:rFonts w:ascii="Times New Roman" w:hAnsi="Times New Roman"/>
          <w:sz w:val="28"/>
          <w:szCs w:val="28"/>
        </w:rPr>
        <w:t>- Thành phần hồ sơ:</w:t>
      </w:r>
    </w:p>
    <w:p w14:paraId="504E7459" w14:textId="77777777" w:rsidR="00B7014C" w:rsidRPr="007A42C2" w:rsidRDefault="00B7014C" w:rsidP="00B7014C">
      <w:pPr>
        <w:pStyle w:val="Vnbnnidung20"/>
        <w:shd w:val="clear" w:color="auto" w:fill="auto"/>
        <w:spacing w:line="240" w:lineRule="auto"/>
        <w:ind w:firstLine="720"/>
        <w:rPr>
          <w:sz w:val="28"/>
          <w:szCs w:val="28"/>
        </w:rPr>
      </w:pPr>
      <w:r w:rsidRPr="007A42C2">
        <w:rPr>
          <w:color w:val="000000"/>
          <w:sz w:val="28"/>
          <w:szCs w:val="28"/>
          <w:lang w:val="vi-VN" w:eastAsia="vi-VN" w:bidi="vi-VN"/>
        </w:rPr>
        <w:t>Học sinh phải có đầy đủ hồ sơ bằng tiếng Việt, gồm:</w:t>
      </w:r>
    </w:p>
    <w:p w14:paraId="6CD2669A" w14:textId="77777777" w:rsidR="00B7014C" w:rsidRPr="00FF4940" w:rsidRDefault="00B7014C" w:rsidP="00B7014C">
      <w:pPr>
        <w:pStyle w:val="Vnbnnidung20"/>
        <w:shd w:val="clear" w:color="auto" w:fill="auto"/>
        <w:spacing w:line="240" w:lineRule="auto"/>
        <w:rPr>
          <w:sz w:val="28"/>
          <w:szCs w:val="28"/>
        </w:rPr>
      </w:pPr>
      <w:r>
        <w:rPr>
          <w:color w:val="000000"/>
          <w:sz w:val="28"/>
          <w:szCs w:val="28"/>
          <w:lang w:eastAsia="vi-VN" w:bidi="vi-VN"/>
        </w:rPr>
        <w:tab/>
        <w:t xml:space="preserve">a) </w:t>
      </w:r>
      <w:r w:rsidRPr="007A42C2">
        <w:rPr>
          <w:color w:val="000000"/>
          <w:sz w:val="28"/>
          <w:szCs w:val="28"/>
          <w:lang w:val="vi-VN" w:eastAsia="vi-VN" w:bidi="vi-VN"/>
        </w:rPr>
        <w:t>Đơn xin học do ch</w:t>
      </w:r>
      <w:r>
        <w:rPr>
          <w:color w:val="000000"/>
          <w:sz w:val="28"/>
          <w:szCs w:val="28"/>
          <w:lang w:val="vi-VN" w:eastAsia="vi-VN" w:bidi="vi-VN"/>
        </w:rPr>
        <w:t>a hoặc mẹ hoặc người giám hộ ký</w:t>
      </w:r>
      <w:r>
        <w:rPr>
          <w:color w:val="000000"/>
          <w:sz w:val="28"/>
          <w:szCs w:val="28"/>
          <w:lang w:eastAsia="vi-VN" w:bidi="vi-VN"/>
        </w:rPr>
        <w:t>;</w:t>
      </w:r>
    </w:p>
    <w:p w14:paraId="5EB70DD7" w14:textId="77777777" w:rsidR="00B7014C" w:rsidRPr="00FF4940" w:rsidRDefault="00B7014C" w:rsidP="00B7014C">
      <w:pPr>
        <w:pStyle w:val="Vnbnnidung20"/>
        <w:shd w:val="clear" w:color="auto" w:fill="auto"/>
        <w:spacing w:line="240" w:lineRule="auto"/>
        <w:ind w:firstLine="720"/>
        <w:rPr>
          <w:sz w:val="28"/>
          <w:szCs w:val="28"/>
        </w:rPr>
      </w:pPr>
      <w:r>
        <w:rPr>
          <w:color w:val="000000"/>
          <w:sz w:val="28"/>
          <w:szCs w:val="28"/>
          <w:lang w:eastAsia="vi-VN" w:bidi="vi-VN"/>
        </w:rPr>
        <w:t xml:space="preserve">b) </w:t>
      </w:r>
      <w:r>
        <w:rPr>
          <w:color w:val="000000"/>
          <w:sz w:val="28"/>
          <w:szCs w:val="28"/>
          <w:lang w:val="vi-VN" w:eastAsia="vi-VN" w:bidi="vi-VN"/>
        </w:rPr>
        <w:t>Bản tóm tắt lý lịch</w:t>
      </w:r>
      <w:r>
        <w:rPr>
          <w:color w:val="000000"/>
          <w:sz w:val="28"/>
          <w:szCs w:val="28"/>
          <w:lang w:eastAsia="vi-VN" w:bidi="vi-VN"/>
        </w:rPr>
        <w:t>;</w:t>
      </w:r>
    </w:p>
    <w:p w14:paraId="2F9AE086" w14:textId="77777777" w:rsidR="00B7014C" w:rsidRPr="00FF4940" w:rsidRDefault="00B7014C" w:rsidP="00B7014C">
      <w:pPr>
        <w:pStyle w:val="Vnbnnidung20"/>
        <w:shd w:val="clear" w:color="auto" w:fill="auto"/>
        <w:spacing w:line="240" w:lineRule="auto"/>
        <w:ind w:right="60" w:firstLine="720"/>
        <w:rPr>
          <w:sz w:val="28"/>
          <w:szCs w:val="28"/>
        </w:rPr>
      </w:pPr>
      <w:r>
        <w:rPr>
          <w:color w:val="000000"/>
          <w:sz w:val="28"/>
          <w:szCs w:val="28"/>
          <w:lang w:eastAsia="vi-VN" w:bidi="vi-VN"/>
        </w:rPr>
        <w:t xml:space="preserve">c) </w:t>
      </w:r>
      <w:r w:rsidRPr="007A42C2">
        <w:rPr>
          <w:color w:val="000000"/>
          <w:sz w:val="28"/>
          <w:szCs w:val="28"/>
          <w:lang w:val="vi-VN" w:eastAsia="vi-VN" w:bidi="vi-VN"/>
        </w:rPr>
        <w:t>Bản sao và bản dịch sang tiếng Việt các giấy chứng nhận cần thiết theo quy định tại Điều 13 của Quyết định 51/2002/QĐ-BGDĐT (có công chứng hoặc xác nhận của cơ quan có t</w:t>
      </w:r>
      <w:r>
        <w:rPr>
          <w:color w:val="000000"/>
          <w:sz w:val="28"/>
          <w:szCs w:val="28"/>
          <w:lang w:val="vi-VN" w:eastAsia="vi-VN" w:bidi="vi-VN"/>
        </w:rPr>
        <w:t>hẩm quyền của nước gửi đào tạo)</w:t>
      </w:r>
      <w:r>
        <w:rPr>
          <w:color w:val="000000"/>
          <w:sz w:val="28"/>
          <w:szCs w:val="28"/>
          <w:lang w:eastAsia="vi-VN" w:bidi="vi-VN"/>
        </w:rPr>
        <w:t>;</w:t>
      </w:r>
    </w:p>
    <w:p w14:paraId="63A45257" w14:textId="77777777" w:rsidR="00B7014C" w:rsidRPr="00FF4940" w:rsidRDefault="00B7014C" w:rsidP="00B7014C">
      <w:pPr>
        <w:pStyle w:val="Vnbnnidung40"/>
        <w:shd w:val="clear" w:color="auto" w:fill="auto"/>
        <w:spacing w:after="120" w:line="240" w:lineRule="auto"/>
        <w:ind w:right="60" w:firstLine="720"/>
        <w:rPr>
          <w:i w:val="0"/>
          <w:sz w:val="28"/>
          <w:szCs w:val="28"/>
        </w:rPr>
      </w:pPr>
      <w:r w:rsidRPr="00390128">
        <w:rPr>
          <w:i w:val="0"/>
          <w:color w:val="000000"/>
          <w:sz w:val="28"/>
          <w:szCs w:val="28"/>
          <w:lang w:eastAsia="vi-VN" w:bidi="vi-VN"/>
        </w:rPr>
        <w:t>d)</w:t>
      </w:r>
      <w:r>
        <w:rPr>
          <w:i w:val="0"/>
          <w:color w:val="000000"/>
          <w:sz w:val="28"/>
          <w:szCs w:val="28"/>
          <w:lang w:eastAsia="vi-VN" w:bidi="vi-VN"/>
        </w:rPr>
        <w:t xml:space="preserve"> </w:t>
      </w:r>
      <w:r w:rsidRPr="00390128">
        <w:rPr>
          <w:i w:val="0"/>
          <w:color w:val="000000"/>
          <w:sz w:val="28"/>
          <w:szCs w:val="28"/>
          <w:lang w:val="vi-VN" w:eastAsia="vi-VN" w:bidi="vi-VN"/>
        </w:rPr>
        <w:t>Học bạ hoặc giấy xác nhận của nhà trường về kết quả học tập các lớp học trước đó (bản dịc</w:t>
      </w:r>
      <w:r>
        <w:rPr>
          <w:i w:val="0"/>
          <w:color w:val="000000"/>
          <w:sz w:val="28"/>
          <w:szCs w:val="28"/>
          <w:lang w:val="vi-VN" w:eastAsia="vi-VN" w:bidi="vi-VN"/>
        </w:rPr>
        <w:t>h sang tiếng Việt có chứng thực</w:t>
      </w:r>
      <w:r>
        <w:rPr>
          <w:i w:val="0"/>
          <w:color w:val="000000"/>
          <w:sz w:val="28"/>
          <w:szCs w:val="28"/>
          <w:lang w:eastAsia="vi-VN" w:bidi="vi-VN"/>
        </w:rPr>
        <w:t>);</w:t>
      </w:r>
    </w:p>
    <w:p w14:paraId="31F7AF65" w14:textId="77777777" w:rsidR="00B7014C" w:rsidRPr="00FF4940" w:rsidRDefault="00B7014C" w:rsidP="00B7014C">
      <w:pPr>
        <w:pStyle w:val="Vnbnnidung20"/>
        <w:shd w:val="clear" w:color="auto" w:fill="auto"/>
        <w:spacing w:line="240" w:lineRule="auto"/>
        <w:ind w:right="60" w:firstLine="720"/>
        <w:rPr>
          <w:sz w:val="28"/>
          <w:szCs w:val="28"/>
        </w:rPr>
      </w:pPr>
      <w:r>
        <w:rPr>
          <w:color w:val="000000"/>
          <w:sz w:val="28"/>
          <w:szCs w:val="28"/>
          <w:lang w:eastAsia="vi-VN" w:bidi="vi-VN"/>
        </w:rPr>
        <w:t xml:space="preserve">đ) </w:t>
      </w:r>
      <w:r w:rsidRPr="007A42C2">
        <w:rPr>
          <w:color w:val="000000"/>
          <w:sz w:val="28"/>
          <w:szCs w:val="28"/>
          <w:lang w:val="vi-VN" w:eastAsia="vi-VN" w:bidi="vi-VN"/>
        </w:rPr>
        <w:t xml:space="preserve">Giấy chứng nhận sức khỏe (do cơ quan y tế có thẩm quyền của nước gửi đào tạo cấp trước khi </w:t>
      </w:r>
      <w:r>
        <w:rPr>
          <w:color w:val="000000"/>
          <w:sz w:val="28"/>
          <w:szCs w:val="28"/>
          <w:lang w:val="vi-VN" w:eastAsia="vi-VN" w:bidi="vi-VN"/>
        </w:rPr>
        <w:t>đến Việt Nam không quá 6 tháng)</w:t>
      </w:r>
      <w:r>
        <w:rPr>
          <w:color w:val="000000"/>
          <w:sz w:val="28"/>
          <w:szCs w:val="28"/>
          <w:lang w:eastAsia="vi-VN" w:bidi="vi-VN"/>
        </w:rPr>
        <w:t>;</w:t>
      </w:r>
    </w:p>
    <w:p w14:paraId="06107CBA" w14:textId="77777777" w:rsidR="00B7014C" w:rsidRPr="007A42C2" w:rsidRDefault="00B7014C" w:rsidP="00B7014C">
      <w:pPr>
        <w:pStyle w:val="Vnbnnidung20"/>
        <w:shd w:val="clear" w:color="auto" w:fill="auto"/>
        <w:spacing w:line="240" w:lineRule="auto"/>
        <w:ind w:firstLine="720"/>
        <w:rPr>
          <w:sz w:val="28"/>
          <w:szCs w:val="28"/>
        </w:rPr>
      </w:pPr>
      <w:r>
        <w:rPr>
          <w:color w:val="000000"/>
          <w:sz w:val="28"/>
          <w:szCs w:val="28"/>
          <w:lang w:eastAsia="vi-VN" w:bidi="vi-VN"/>
        </w:rPr>
        <w:t xml:space="preserve">g) </w:t>
      </w:r>
      <w:r w:rsidRPr="007A42C2">
        <w:rPr>
          <w:color w:val="000000"/>
          <w:sz w:val="28"/>
          <w:szCs w:val="28"/>
          <w:lang w:val="vi-VN" w:eastAsia="vi-VN" w:bidi="vi-VN"/>
        </w:rPr>
        <w:t>Ảnh cỡ 4 x 6 cm (chụp không quá 6 tháng tính đến ngày nộp hồ sơ).</w:t>
      </w:r>
    </w:p>
    <w:p w14:paraId="418DA68A" w14:textId="77777777" w:rsidR="00B7014C" w:rsidRPr="00A91D1D" w:rsidRDefault="00B7014C" w:rsidP="00B7014C">
      <w:pPr>
        <w:pStyle w:val="NormalWeb"/>
        <w:shd w:val="clear" w:color="auto" w:fill="FFFFFF"/>
        <w:spacing w:before="120" w:beforeAutospacing="0" w:after="120" w:afterAutospacing="0"/>
        <w:ind w:firstLine="720"/>
        <w:jc w:val="both"/>
        <w:rPr>
          <w:rFonts w:ascii="Times New Roman" w:hAnsi="Times New Roman"/>
          <w:sz w:val="28"/>
          <w:szCs w:val="28"/>
        </w:rPr>
      </w:pPr>
      <w:r w:rsidRPr="00A91D1D">
        <w:rPr>
          <w:rFonts w:ascii="Times New Roman" w:hAnsi="Times New Roman"/>
          <w:sz w:val="28"/>
          <w:szCs w:val="28"/>
        </w:rPr>
        <w:t>- Số lượng hồ sơ: 01 bộ</w:t>
      </w:r>
    </w:p>
    <w:p w14:paraId="723AD419" w14:textId="77777777" w:rsidR="00B7014C" w:rsidRDefault="00B7014C" w:rsidP="00B7014C">
      <w:pPr>
        <w:pStyle w:val="NormalWeb"/>
        <w:shd w:val="clear" w:color="auto" w:fill="FFFFFF"/>
        <w:spacing w:before="120" w:beforeAutospacing="0" w:after="120" w:afterAutospacing="0"/>
        <w:ind w:firstLine="720"/>
        <w:jc w:val="both"/>
        <w:rPr>
          <w:rStyle w:val="Bodytext2"/>
          <w:rFonts w:ascii="Times New Roman" w:hAnsi="Times New Roman"/>
          <w:sz w:val="28"/>
          <w:szCs w:val="28"/>
        </w:rPr>
      </w:pPr>
      <w:r w:rsidRPr="009708DE">
        <w:rPr>
          <w:rFonts w:ascii="Times New Roman" w:hAnsi="Times New Roman"/>
          <w:b/>
          <w:bCs/>
          <w:sz w:val="28"/>
          <w:szCs w:val="28"/>
        </w:rPr>
        <w:t xml:space="preserve">c. Đối tượng thực hiện thủ tục hành chính: </w:t>
      </w:r>
      <w:r>
        <w:rPr>
          <w:rStyle w:val="Bodytext2"/>
          <w:rFonts w:ascii="Times New Roman" w:hAnsi="Times New Roman"/>
          <w:sz w:val="28"/>
          <w:szCs w:val="28"/>
        </w:rPr>
        <w:t>Cá nhân</w:t>
      </w:r>
    </w:p>
    <w:p w14:paraId="55E7A65C" w14:textId="77777777" w:rsidR="00B7014C" w:rsidRPr="007A42C2" w:rsidRDefault="00B7014C" w:rsidP="00B7014C">
      <w:pPr>
        <w:pStyle w:val="Vnbnnidung20"/>
        <w:shd w:val="clear" w:color="auto" w:fill="auto"/>
        <w:spacing w:before="0" w:after="0"/>
        <w:ind w:right="400" w:firstLine="720"/>
        <w:rPr>
          <w:sz w:val="28"/>
          <w:szCs w:val="28"/>
        </w:rPr>
      </w:pPr>
      <w:r w:rsidRPr="007A42C2">
        <w:rPr>
          <w:color w:val="000000"/>
          <w:sz w:val="28"/>
          <w:szCs w:val="28"/>
          <w:lang w:val="vi-VN" w:eastAsia="vi-VN" w:bidi="vi-VN"/>
        </w:rPr>
        <w:t>Học sinh người nước ngoài được xem xét, tiếp nhận vào học tại trường trung học Việt Nam gồm:</w:t>
      </w:r>
    </w:p>
    <w:p w14:paraId="32E60B30" w14:textId="77777777" w:rsidR="00B7014C" w:rsidRPr="00FF4940" w:rsidRDefault="00B7014C" w:rsidP="00B7014C">
      <w:pPr>
        <w:pStyle w:val="Vnbnnidung20"/>
        <w:shd w:val="clear" w:color="auto" w:fill="auto"/>
        <w:spacing w:before="0" w:after="0"/>
        <w:ind w:right="60" w:firstLine="720"/>
        <w:rPr>
          <w:sz w:val="28"/>
          <w:szCs w:val="28"/>
        </w:rPr>
      </w:pPr>
      <w:r>
        <w:rPr>
          <w:color w:val="000000"/>
          <w:sz w:val="28"/>
          <w:szCs w:val="28"/>
          <w:lang w:eastAsia="vi-VN" w:bidi="vi-VN"/>
        </w:rPr>
        <w:t xml:space="preserve">a) </w:t>
      </w:r>
      <w:r w:rsidRPr="007A42C2">
        <w:rPr>
          <w:color w:val="000000"/>
          <w:sz w:val="28"/>
          <w:szCs w:val="28"/>
          <w:lang w:val="vi-VN" w:eastAsia="vi-VN" w:bidi="vi-VN"/>
        </w:rPr>
        <w:t>Học sinh diện được cấp học bổng theo các hiệp định, thỏa thuận giữa nước Cộng hòa xã hội chủ nghĩa Việt Nam vớ</w:t>
      </w:r>
      <w:r>
        <w:rPr>
          <w:color w:val="000000"/>
          <w:sz w:val="28"/>
          <w:szCs w:val="28"/>
          <w:lang w:val="vi-VN" w:eastAsia="vi-VN" w:bidi="vi-VN"/>
        </w:rPr>
        <w:t>i các nước, các tổ chức quốc tế</w:t>
      </w:r>
      <w:r>
        <w:rPr>
          <w:color w:val="000000"/>
          <w:sz w:val="28"/>
          <w:szCs w:val="28"/>
          <w:lang w:eastAsia="vi-VN" w:bidi="vi-VN"/>
        </w:rPr>
        <w:t>;</w:t>
      </w:r>
    </w:p>
    <w:p w14:paraId="3E47FC44" w14:textId="77777777" w:rsidR="00B7014C" w:rsidRPr="00FF4940" w:rsidRDefault="00B7014C" w:rsidP="00B7014C">
      <w:pPr>
        <w:pStyle w:val="Vnbnnidung20"/>
        <w:shd w:val="clear" w:color="auto" w:fill="auto"/>
        <w:spacing w:before="0" w:after="0"/>
        <w:ind w:right="60" w:firstLine="720"/>
        <w:rPr>
          <w:sz w:val="28"/>
          <w:szCs w:val="28"/>
        </w:rPr>
      </w:pPr>
      <w:r>
        <w:rPr>
          <w:color w:val="000000"/>
          <w:sz w:val="28"/>
          <w:szCs w:val="28"/>
          <w:lang w:eastAsia="vi-VN" w:bidi="vi-VN"/>
        </w:rPr>
        <w:t xml:space="preserve">b) </w:t>
      </w:r>
      <w:r w:rsidRPr="007A42C2">
        <w:rPr>
          <w:color w:val="000000"/>
          <w:sz w:val="28"/>
          <w:szCs w:val="28"/>
          <w:lang w:val="vi-VN" w:eastAsia="vi-VN" w:bidi="vi-VN"/>
        </w:rPr>
        <w:t xml:space="preserve">Học sinh diện tự túc theo hợp đồng đào tạo giữa các cơ sở giáo dục của Việt Nam với </w:t>
      </w:r>
      <w:r>
        <w:rPr>
          <w:color w:val="000000"/>
          <w:sz w:val="28"/>
          <w:szCs w:val="28"/>
          <w:lang w:val="vi-VN" w:eastAsia="vi-VN" w:bidi="vi-VN"/>
        </w:rPr>
        <w:t>các tố chức, cá nhân nước ngoài</w:t>
      </w:r>
      <w:r>
        <w:rPr>
          <w:color w:val="000000"/>
          <w:sz w:val="28"/>
          <w:szCs w:val="28"/>
          <w:lang w:eastAsia="vi-VN" w:bidi="vi-VN"/>
        </w:rPr>
        <w:t>;</w:t>
      </w:r>
    </w:p>
    <w:p w14:paraId="6AA58FA5" w14:textId="77777777" w:rsidR="00B7014C" w:rsidRPr="007A42C2" w:rsidRDefault="00B7014C" w:rsidP="00B7014C">
      <w:pPr>
        <w:pStyle w:val="Vnbnnidung20"/>
        <w:shd w:val="clear" w:color="auto" w:fill="auto"/>
        <w:spacing w:before="0" w:after="0"/>
        <w:ind w:right="60" w:firstLine="720"/>
        <w:rPr>
          <w:sz w:val="28"/>
          <w:szCs w:val="28"/>
        </w:rPr>
      </w:pPr>
      <w:r>
        <w:rPr>
          <w:color w:val="000000"/>
          <w:sz w:val="28"/>
          <w:szCs w:val="28"/>
          <w:lang w:eastAsia="vi-VN" w:bidi="vi-VN"/>
        </w:rPr>
        <w:t xml:space="preserve">c) </w:t>
      </w:r>
      <w:r w:rsidRPr="007A42C2">
        <w:rPr>
          <w:color w:val="000000"/>
          <w:sz w:val="28"/>
          <w:szCs w:val="28"/>
          <w:lang w:val="vi-VN" w:eastAsia="vi-VN" w:bidi="vi-VN"/>
        </w:rPr>
        <w:t>Học sinh theo cha hoặc mẹ hoặc người giám hộ sang sinh sống và làm việc tại Việt Nam.</w:t>
      </w:r>
    </w:p>
    <w:p w14:paraId="6C84B010" w14:textId="77777777" w:rsidR="00B7014C" w:rsidRPr="002F7F99" w:rsidRDefault="00B7014C" w:rsidP="00B7014C">
      <w:pPr>
        <w:pStyle w:val="Bodytext21"/>
        <w:shd w:val="clear" w:color="auto" w:fill="auto"/>
        <w:spacing w:before="120" w:after="120" w:line="240" w:lineRule="auto"/>
        <w:ind w:firstLine="740"/>
        <w:rPr>
          <w:rStyle w:val="Bodytext2"/>
          <w:color w:val="auto"/>
          <w:sz w:val="28"/>
          <w:szCs w:val="28"/>
          <w:lang w:val="en-US"/>
        </w:rPr>
      </w:pPr>
      <w:r w:rsidRPr="009708DE">
        <w:rPr>
          <w:b/>
          <w:bCs/>
          <w:color w:val="auto"/>
        </w:rPr>
        <w:t>d. Cơ quan giải quyết thủ tục hành chính</w:t>
      </w:r>
      <w:r w:rsidRPr="009708DE">
        <w:rPr>
          <w:color w:val="auto"/>
        </w:rPr>
        <w:t xml:space="preserve">: </w:t>
      </w:r>
      <w:r>
        <w:rPr>
          <w:rStyle w:val="Bodytext11"/>
        </w:rPr>
        <w:t xml:space="preserve">Sở </w:t>
      </w:r>
      <w:r>
        <w:rPr>
          <w:rStyle w:val="Bodytext11"/>
          <w:lang w:val="en-US"/>
        </w:rPr>
        <w:t>G</w:t>
      </w:r>
      <w:r>
        <w:rPr>
          <w:rStyle w:val="Bodytext11"/>
        </w:rPr>
        <w:t xml:space="preserve">iáo dục và </w:t>
      </w:r>
      <w:r>
        <w:rPr>
          <w:rStyle w:val="Bodytext11"/>
          <w:lang w:val="en-US"/>
        </w:rPr>
        <w:t>Đ</w:t>
      </w:r>
      <w:r>
        <w:rPr>
          <w:rStyle w:val="Bodytext11"/>
        </w:rPr>
        <w:t>ào tạo</w:t>
      </w:r>
      <w:r>
        <w:rPr>
          <w:rStyle w:val="Bodytext11"/>
          <w:lang w:val="en-US"/>
        </w:rPr>
        <w:t>.</w:t>
      </w:r>
    </w:p>
    <w:p w14:paraId="39635112" w14:textId="77777777" w:rsidR="00B7014C" w:rsidRPr="00892FCD" w:rsidRDefault="00B7014C" w:rsidP="00B7014C">
      <w:pPr>
        <w:pStyle w:val="Bodytext111"/>
        <w:shd w:val="clear" w:color="auto" w:fill="auto"/>
        <w:spacing w:before="0" w:line="466" w:lineRule="exact"/>
        <w:ind w:firstLine="760"/>
        <w:rPr>
          <w:sz w:val="28"/>
          <w:szCs w:val="28"/>
        </w:rPr>
      </w:pPr>
      <w:r w:rsidRPr="0048643E">
        <w:rPr>
          <w:b/>
          <w:bCs/>
          <w:sz w:val="28"/>
          <w:szCs w:val="28"/>
        </w:rPr>
        <w:t xml:space="preserve">đ. Kết quả thực hiện thủ tục hành chính: </w:t>
      </w:r>
      <w:r w:rsidRPr="00892FCD">
        <w:rPr>
          <w:color w:val="000000"/>
          <w:sz w:val="28"/>
          <w:szCs w:val="28"/>
          <w:lang w:val="vi-VN" w:eastAsia="vi-VN" w:bidi="vi-VN"/>
        </w:rPr>
        <w:t>Học sinh được tiếp nhận</w:t>
      </w:r>
      <w:r w:rsidRPr="00892FCD">
        <w:rPr>
          <w:rStyle w:val="Bodytext11"/>
          <w:color w:val="000000"/>
          <w:sz w:val="28"/>
          <w:szCs w:val="28"/>
          <w:lang w:eastAsia="vi-VN"/>
        </w:rPr>
        <w:t>.</w:t>
      </w:r>
    </w:p>
    <w:p w14:paraId="3229F1BD" w14:textId="77777777" w:rsidR="00B7014C" w:rsidRPr="009708DE" w:rsidRDefault="00B7014C" w:rsidP="00B7014C">
      <w:pPr>
        <w:pStyle w:val="Bodytext21"/>
        <w:shd w:val="clear" w:color="auto" w:fill="auto"/>
        <w:spacing w:before="120" w:after="120" w:line="240" w:lineRule="auto"/>
        <w:ind w:firstLine="740"/>
        <w:rPr>
          <w:b/>
          <w:bCs/>
        </w:rPr>
      </w:pPr>
      <w:r w:rsidRPr="009708DE">
        <w:rPr>
          <w:b/>
          <w:bCs/>
        </w:rPr>
        <w:t xml:space="preserve">e. Phí, lệ phí: </w:t>
      </w:r>
      <w:r w:rsidRPr="009708DE">
        <w:rPr>
          <w:bCs/>
        </w:rPr>
        <w:t>Không</w:t>
      </w:r>
    </w:p>
    <w:p w14:paraId="0E2B9D1B" w14:textId="77777777" w:rsidR="00B7014C" w:rsidRPr="009708DE" w:rsidRDefault="00B7014C" w:rsidP="00B7014C">
      <w:pPr>
        <w:pStyle w:val="NormalWeb"/>
        <w:shd w:val="clear" w:color="auto" w:fill="FFFFFF"/>
        <w:spacing w:before="120" w:beforeAutospacing="0" w:after="120" w:afterAutospacing="0"/>
        <w:ind w:firstLine="720"/>
        <w:jc w:val="both"/>
        <w:rPr>
          <w:rFonts w:ascii="Times New Roman" w:hAnsi="Times New Roman"/>
          <w:b/>
          <w:bCs/>
          <w:sz w:val="28"/>
          <w:szCs w:val="28"/>
        </w:rPr>
      </w:pPr>
      <w:r w:rsidRPr="009708DE">
        <w:rPr>
          <w:rFonts w:ascii="Times New Roman" w:hAnsi="Times New Roman"/>
          <w:b/>
          <w:bCs/>
          <w:sz w:val="28"/>
          <w:szCs w:val="28"/>
        </w:rPr>
        <w:t>g.Tên mẫu đơn, mẫu tờ khai:</w:t>
      </w:r>
      <w:r>
        <w:rPr>
          <w:rFonts w:ascii="Times New Roman" w:hAnsi="Times New Roman"/>
          <w:b/>
          <w:bCs/>
          <w:sz w:val="28"/>
          <w:szCs w:val="28"/>
        </w:rPr>
        <w:t xml:space="preserve"> </w:t>
      </w:r>
      <w:r>
        <w:rPr>
          <w:rFonts w:ascii="Times New Roman" w:hAnsi="Times New Roman"/>
          <w:bCs/>
          <w:sz w:val="28"/>
          <w:szCs w:val="28"/>
        </w:rPr>
        <w:t>Không</w:t>
      </w:r>
    </w:p>
    <w:p w14:paraId="3A36C630" w14:textId="77777777" w:rsidR="00B7014C" w:rsidRPr="009708DE" w:rsidRDefault="00B7014C" w:rsidP="00B7014C">
      <w:pPr>
        <w:pStyle w:val="Bodytext21"/>
        <w:shd w:val="clear" w:color="auto" w:fill="auto"/>
        <w:spacing w:before="120" w:after="120" w:line="240" w:lineRule="auto"/>
        <w:ind w:firstLine="0"/>
      </w:pPr>
      <w:r w:rsidRPr="009708DE">
        <w:rPr>
          <w:rStyle w:val="Bodytext2"/>
          <w:color w:val="auto"/>
        </w:rPr>
        <w:lastRenderedPageBreak/>
        <w:tab/>
      </w:r>
      <w:r w:rsidRPr="009708DE">
        <w:rPr>
          <w:b/>
          <w:bCs/>
          <w:lang w:val="hr-HR"/>
        </w:rPr>
        <w:t>h. Yêu cầu, điều kiện thực hiện thủ tục hành chính:</w:t>
      </w:r>
      <w:r w:rsidRPr="009708DE">
        <w:t xml:space="preserve"> </w:t>
      </w:r>
    </w:p>
    <w:p w14:paraId="625DEDD0" w14:textId="77777777" w:rsidR="00B7014C" w:rsidRPr="00212A1E" w:rsidRDefault="00B7014C" w:rsidP="00B7014C">
      <w:pPr>
        <w:pStyle w:val="Vnbnnidung20"/>
        <w:shd w:val="clear" w:color="auto" w:fill="auto"/>
        <w:spacing w:before="0" w:after="0" w:line="446" w:lineRule="exact"/>
        <w:ind w:firstLine="720"/>
        <w:rPr>
          <w:sz w:val="28"/>
          <w:szCs w:val="28"/>
          <w:lang w:val="vi-VN"/>
        </w:rPr>
      </w:pPr>
      <w:r w:rsidRPr="00A77596">
        <w:rPr>
          <w:color w:val="000000"/>
          <w:sz w:val="28"/>
          <w:szCs w:val="28"/>
          <w:lang w:val="vi-VN" w:eastAsia="vi-VN" w:bidi="vi-VN"/>
        </w:rPr>
        <w:t>* Điều kiện văn bằng</w:t>
      </w:r>
    </w:p>
    <w:p w14:paraId="48791E40" w14:textId="77777777" w:rsidR="00B7014C" w:rsidRPr="00212A1E" w:rsidRDefault="00B7014C" w:rsidP="00B7014C">
      <w:pPr>
        <w:pStyle w:val="Vnbnnidung20"/>
        <w:shd w:val="clear" w:color="auto" w:fill="auto"/>
        <w:spacing w:before="0" w:after="0"/>
        <w:ind w:right="60" w:firstLine="720"/>
        <w:rPr>
          <w:sz w:val="28"/>
          <w:szCs w:val="28"/>
          <w:lang w:val="vi-VN"/>
        </w:rPr>
      </w:pPr>
      <w:r w:rsidRPr="00A77596">
        <w:rPr>
          <w:color w:val="000000"/>
          <w:sz w:val="28"/>
          <w:szCs w:val="28"/>
          <w:lang w:val="vi-VN" w:eastAsia="vi-VN" w:bidi="vi-VN"/>
        </w:rPr>
        <w:t>Học sinh người nước ngoài có nguyện vọng vào học tại các trường trung học cơ sở hoặc trung học phổ thông phải có giấy chứng nhận tốt nghiệp tương đương bằng tốt nghiệp của Việt Nam được quy định tại Luật Giáo dục Việt Nam đôi với từng bậc học, cấp học.</w:t>
      </w:r>
    </w:p>
    <w:p w14:paraId="698A6759" w14:textId="77777777" w:rsidR="00B7014C" w:rsidRPr="00212A1E" w:rsidRDefault="00B7014C" w:rsidP="00B7014C">
      <w:pPr>
        <w:pStyle w:val="Vnbnnidung20"/>
        <w:shd w:val="clear" w:color="auto" w:fill="auto"/>
        <w:spacing w:before="0" w:after="174" w:line="260" w:lineRule="exact"/>
        <w:ind w:firstLine="720"/>
        <w:rPr>
          <w:sz w:val="28"/>
          <w:szCs w:val="28"/>
          <w:lang w:val="vi-VN"/>
        </w:rPr>
      </w:pPr>
      <w:r w:rsidRPr="00212A1E">
        <w:rPr>
          <w:color w:val="000000"/>
          <w:sz w:val="28"/>
          <w:szCs w:val="28"/>
          <w:lang w:val="vi-VN" w:eastAsia="vi-VN" w:bidi="vi-VN"/>
        </w:rPr>
        <w:t xml:space="preserve">* </w:t>
      </w:r>
      <w:r w:rsidRPr="00A77596">
        <w:rPr>
          <w:color w:val="000000"/>
          <w:sz w:val="28"/>
          <w:szCs w:val="28"/>
          <w:lang w:val="vi-VN" w:eastAsia="vi-VN" w:bidi="vi-VN"/>
        </w:rPr>
        <w:t>Điều kiện sức khỏe</w:t>
      </w:r>
    </w:p>
    <w:p w14:paraId="7DABA2F6" w14:textId="77777777" w:rsidR="00B7014C" w:rsidRPr="00212A1E" w:rsidRDefault="00B7014C" w:rsidP="00B7014C">
      <w:pPr>
        <w:pStyle w:val="Vnbnnidung20"/>
        <w:shd w:val="clear" w:color="auto" w:fill="auto"/>
        <w:spacing w:before="0" w:after="79" w:line="260" w:lineRule="exact"/>
        <w:rPr>
          <w:sz w:val="28"/>
          <w:szCs w:val="28"/>
          <w:lang w:val="vi-VN"/>
        </w:rPr>
      </w:pPr>
      <w:r w:rsidRPr="00212A1E">
        <w:rPr>
          <w:color w:val="000000"/>
          <w:sz w:val="28"/>
          <w:szCs w:val="28"/>
          <w:lang w:val="vi-VN" w:eastAsia="vi-VN" w:bidi="vi-VN"/>
        </w:rPr>
        <w:tab/>
        <w:t xml:space="preserve">a) </w:t>
      </w:r>
      <w:r w:rsidRPr="00A77596">
        <w:rPr>
          <w:color w:val="000000"/>
          <w:sz w:val="28"/>
          <w:szCs w:val="28"/>
          <w:lang w:val="vi-VN" w:eastAsia="vi-VN" w:bidi="vi-VN"/>
        </w:rPr>
        <w:t>Học sinh phải được kiểm</w:t>
      </w:r>
      <w:r>
        <w:rPr>
          <w:color w:val="000000"/>
          <w:sz w:val="28"/>
          <w:szCs w:val="28"/>
          <w:lang w:val="vi-VN" w:eastAsia="vi-VN" w:bidi="vi-VN"/>
        </w:rPr>
        <w:t xml:space="preserve"> tra sức khỏe khi nhập học</w:t>
      </w:r>
      <w:r w:rsidRPr="00212A1E">
        <w:rPr>
          <w:color w:val="000000"/>
          <w:sz w:val="28"/>
          <w:szCs w:val="28"/>
          <w:lang w:val="vi-VN" w:eastAsia="vi-VN" w:bidi="vi-VN"/>
        </w:rPr>
        <w:t>;</w:t>
      </w:r>
    </w:p>
    <w:p w14:paraId="3C97AB35" w14:textId="77777777" w:rsidR="00B7014C" w:rsidRPr="00212A1E" w:rsidRDefault="00B7014C" w:rsidP="00B7014C">
      <w:pPr>
        <w:pStyle w:val="Vnbnnidung20"/>
        <w:shd w:val="clear" w:color="auto" w:fill="auto"/>
        <w:spacing w:before="0" w:after="0" w:line="374" w:lineRule="exact"/>
        <w:ind w:right="60" w:firstLine="720"/>
        <w:rPr>
          <w:sz w:val="28"/>
          <w:szCs w:val="28"/>
          <w:lang w:val="vi-VN"/>
        </w:rPr>
      </w:pPr>
      <w:r w:rsidRPr="00212A1E">
        <w:rPr>
          <w:color w:val="000000"/>
          <w:sz w:val="28"/>
          <w:szCs w:val="28"/>
          <w:lang w:val="vi-VN" w:eastAsia="vi-VN" w:bidi="vi-VN"/>
        </w:rPr>
        <w:t>b)</w:t>
      </w:r>
      <w:r w:rsidRPr="00A77596">
        <w:rPr>
          <w:color w:val="000000"/>
          <w:sz w:val="28"/>
          <w:szCs w:val="28"/>
          <w:lang w:val="vi-VN" w:eastAsia="vi-VN" w:bidi="vi-VN"/>
        </w:rPr>
        <w:t>Trường hợp mắc các bệnh xã hội, bệnh truyền nhiễm nguy hiểm theo quy định của Bộ Y tế Việ</w:t>
      </w:r>
      <w:r>
        <w:rPr>
          <w:color w:val="000000"/>
          <w:sz w:val="28"/>
          <w:szCs w:val="28"/>
          <w:lang w:val="vi-VN" w:eastAsia="vi-VN" w:bidi="vi-VN"/>
        </w:rPr>
        <w:t>t Nam thì được trả ngay về nước</w:t>
      </w:r>
      <w:r w:rsidRPr="00212A1E">
        <w:rPr>
          <w:color w:val="000000"/>
          <w:sz w:val="28"/>
          <w:szCs w:val="28"/>
          <w:lang w:val="vi-VN" w:eastAsia="vi-VN" w:bidi="vi-VN"/>
        </w:rPr>
        <w:t>;</w:t>
      </w:r>
    </w:p>
    <w:p w14:paraId="218FE334" w14:textId="77777777" w:rsidR="00B7014C" w:rsidRPr="00212A1E" w:rsidRDefault="00B7014C" w:rsidP="00B7014C">
      <w:pPr>
        <w:pStyle w:val="Vnbnnidung20"/>
        <w:shd w:val="clear" w:color="auto" w:fill="auto"/>
        <w:spacing w:before="0" w:after="0"/>
        <w:ind w:right="60" w:firstLine="720"/>
        <w:rPr>
          <w:sz w:val="28"/>
          <w:szCs w:val="28"/>
          <w:lang w:val="vi-VN"/>
        </w:rPr>
      </w:pPr>
      <w:r w:rsidRPr="00212A1E">
        <w:rPr>
          <w:color w:val="000000"/>
          <w:sz w:val="28"/>
          <w:szCs w:val="28"/>
          <w:lang w:val="vi-VN" w:eastAsia="vi-VN" w:bidi="vi-VN"/>
        </w:rPr>
        <w:t xml:space="preserve">c) </w:t>
      </w:r>
      <w:r w:rsidRPr="00A77596">
        <w:rPr>
          <w:color w:val="000000"/>
          <w:sz w:val="28"/>
          <w:szCs w:val="28"/>
          <w:lang w:val="vi-VN" w:eastAsia="vi-VN" w:bidi="vi-VN"/>
        </w:rPr>
        <w:t xml:space="preserve">Khi mắc các bệnh thông thường phải điều trị trong vòng 03 tháng, nếu không đủ sức khỏe cũng được trả </w:t>
      </w:r>
      <w:r>
        <w:rPr>
          <w:color w:val="000000"/>
          <w:sz w:val="28"/>
          <w:szCs w:val="28"/>
          <w:lang w:val="vi-VN" w:eastAsia="vi-VN" w:bidi="vi-VN"/>
        </w:rPr>
        <w:t>về nước</w:t>
      </w:r>
      <w:r w:rsidRPr="00212A1E">
        <w:rPr>
          <w:color w:val="000000"/>
          <w:sz w:val="28"/>
          <w:szCs w:val="28"/>
          <w:lang w:val="vi-VN" w:eastAsia="vi-VN" w:bidi="vi-VN"/>
        </w:rPr>
        <w:t>.</w:t>
      </w:r>
    </w:p>
    <w:p w14:paraId="280BF84A" w14:textId="77777777" w:rsidR="00B7014C" w:rsidRPr="00212A1E" w:rsidRDefault="00B7014C" w:rsidP="00B7014C">
      <w:pPr>
        <w:pStyle w:val="Vnbnnidung20"/>
        <w:shd w:val="clear" w:color="auto" w:fill="auto"/>
        <w:spacing w:before="0" w:after="29" w:line="260" w:lineRule="exact"/>
        <w:ind w:firstLine="720"/>
        <w:rPr>
          <w:sz w:val="28"/>
          <w:szCs w:val="28"/>
          <w:lang w:val="vi-VN"/>
        </w:rPr>
      </w:pPr>
      <w:r w:rsidRPr="00212A1E">
        <w:rPr>
          <w:color w:val="000000"/>
          <w:sz w:val="28"/>
          <w:szCs w:val="28"/>
          <w:lang w:val="vi-VN" w:eastAsia="vi-VN" w:bidi="vi-VN"/>
        </w:rPr>
        <w:t xml:space="preserve">* </w:t>
      </w:r>
      <w:r w:rsidRPr="00A77596">
        <w:rPr>
          <w:color w:val="000000"/>
          <w:sz w:val="28"/>
          <w:szCs w:val="28"/>
          <w:lang w:val="vi-VN" w:eastAsia="vi-VN" w:bidi="vi-VN"/>
        </w:rPr>
        <w:t>Điều kiện về tuổi</w:t>
      </w:r>
    </w:p>
    <w:p w14:paraId="6E4103C6" w14:textId="77777777" w:rsidR="00B7014C" w:rsidRPr="00212A1E" w:rsidRDefault="00B7014C" w:rsidP="00B7014C">
      <w:pPr>
        <w:pStyle w:val="Vnbnnidung40"/>
        <w:shd w:val="clear" w:color="auto" w:fill="auto"/>
        <w:spacing w:before="0" w:after="0" w:line="370" w:lineRule="exact"/>
        <w:ind w:right="60" w:firstLine="720"/>
        <w:rPr>
          <w:i w:val="0"/>
          <w:sz w:val="28"/>
          <w:szCs w:val="28"/>
          <w:lang w:val="vi-VN"/>
        </w:rPr>
      </w:pPr>
      <w:r w:rsidRPr="0073671F">
        <w:rPr>
          <w:i w:val="0"/>
          <w:color w:val="000000"/>
          <w:sz w:val="28"/>
          <w:szCs w:val="28"/>
          <w:lang w:val="vi-VN" w:eastAsia="vi-VN" w:bidi="vi-VN"/>
        </w:rPr>
        <w:t>Học sinh người nước ngoài trong năm xin học tại Việt Nam được gia hạn thêm 03 tuổi so với tuổi quy định của từng cấp học.</w:t>
      </w:r>
    </w:p>
    <w:p w14:paraId="4F3ABB6A" w14:textId="77777777" w:rsidR="00B7014C" w:rsidRPr="00212A1E" w:rsidRDefault="00B7014C" w:rsidP="00B7014C">
      <w:pPr>
        <w:pStyle w:val="Bodytext111"/>
        <w:shd w:val="clear" w:color="auto" w:fill="auto"/>
        <w:spacing w:before="0" w:line="370" w:lineRule="exact"/>
        <w:ind w:firstLine="440"/>
        <w:rPr>
          <w:b/>
          <w:bCs/>
          <w:sz w:val="28"/>
          <w:szCs w:val="28"/>
          <w:lang w:val="vi-VN"/>
        </w:rPr>
      </w:pPr>
      <w:r w:rsidRPr="00212A1E">
        <w:rPr>
          <w:b/>
          <w:bCs/>
          <w:sz w:val="28"/>
          <w:szCs w:val="28"/>
          <w:lang w:val="vi-VN"/>
        </w:rPr>
        <w:t xml:space="preserve"> i. Căn cứ pháp lý của thủ tục hành chính</w:t>
      </w:r>
    </w:p>
    <w:p w14:paraId="1B34AE59" w14:textId="77777777" w:rsidR="00B7014C" w:rsidRPr="00212A1E" w:rsidRDefault="00B7014C" w:rsidP="00B7014C">
      <w:pPr>
        <w:pStyle w:val="Vnbnnidung20"/>
        <w:shd w:val="clear" w:color="auto" w:fill="auto"/>
        <w:spacing w:line="240" w:lineRule="auto"/>
        <w:ind w:right="62" w:firstLine="442"/>
        <w:rPr>
          <w:sz w:val="28"/>
          <w:szCs w:val="28"/>
          <w:lang w:val="vi-VN"/>
        </w:rPr>
      </w:pPr>
      <w:r w:rsidRPr="00212A1E">
        <w:rPr>
          <w:color w:val="000000"/>
          <w:sz w:val="28"/>
          <w:szCs w:val="28"/>
          <w:lang w:val="vi-VN" w:eastAsia="vi-VN" w:bidi="vi-VN"/>
        </w:rPr>
        <w:t xml:space="preserve">- </w:t>
      </w:r>
      <w:r w:rsidRPr="001D773A">
        <w:rPr>
          <w:color w:val="000000"/>
          <w:sz w:val="28"/>
          <w:szCs w:val="28"/>
          <w:lang w:val="vi-VN" w:eastAsia="vi-VN" w:bidi="vi-VN"/>
        </w:rPr>
        <w:t>Quyết định số 51/2002/QĐ-BGDĐT ngày 25 tháng 12 năm 2002 của Bộ trưởng Bộ Giáo dục và Đào tạo ban hành Quy định chuyển trường và tiếp nhận học sinh học tại các trường trung học cơ sở và trung học phổ thông;</w:t>
      </w:r>
    </w:p>
    <w:p w14:paraId="4F1141D5" w14:textId="77777777" w:rsidR="00B7014C" w:rsidRPr="00212A1E" w:rsidRDefault="00B7014C" w:rsidP="00B7014C">
      <w:pPr>
        <w:pStyle w:val="Vnbnnidung40"/>
        <w:shd w:val="clear" w:color="auto" w:fill="auto"/>
        <w:spacing w:after="120" w:line="240" w:lineRule="auto"/>
        <w:ind w:right="62" w:firstLine="442"/>
        <w:rPr>
          <w:i w:val="0"/>
          <w:color w:val="000000"/>
          <w:sz w:val="28"/>
          <w:szCs w:val="28"/>
          <w:lang w:val="vi-VN" w:eastAsia="vi-VN" w:bidi="vi-VN"/>
        </w:rPr>
      </w:pPr>
      <w:r w:rsidRPr="00212A1E">
        <w:rPr>
          <w:i w:val="0"/>
          <w:color w:val="000000"/>
          <w:sz w:val="28"/>
          <w:szCs w:val="28"/>
          <w:lang w:val="vi-VN" w:eastAsia="vi-VN" w:bidi="vi-VN"/>
        </w:rPr>
        <w:t xml:space="preserve">- </w:t>
      </w:r>
      <w:r w:rsidRPr="001D773A">
        <w:rPr>
          <w:i w:val="0"/>
          <w:color w:val="000000"/>
          <w:sz w:val="28"/>
          <w:szCs w:val="28"/>
          <w:lang w:val="vi-VN" w:eastAsia="vi-VN" w:bidi="vi-VN"/>
        </w:rPr>
        <w:t>Thông tư số 50/2021/TT-BGDĐT ngày 31 tháng 12 năm 2021 của Bộ trưởng Bộ Giáo dục và Đào tạo sửa đổi bổ sung một số điều tại Quyết định 51/2002/QĐ-BGDĐT ngày 25 tháng 12 năm 2002 của Bộ trưởng Bộ Giáo dục và Đào tạo ban hành Quy định chuyển trường và tiếp nhận học sinh học tại các trường trung học cơ sở và trung học phổ thông.</w:t>
      </w:r>
    </w:p>
    <w:p w14:paraId="0006A81F" w14:textId="77777777" w:rsidR="00B7014C" w:rsidRPr="009708DE" w:rsidRDefault="00B7014C" w:rsidP="00B7014C">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9708DE">
        <w:rPr>
          <w:rFonts w:ascii="Times New Roman" w:hAnsi="Times New Roman"/>
          <w:b/>
          <w:sz w:val="28"/>
          <w:szCs w:val="28"/>
          <w:lang w:val="nl-NL"/>
        </w:rPr>
        <w:t>k. Lưu hồ sơ (ISO)</w:t>
      </w:r>
      <w:r w:rsidRPr="009708DE">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8"/>
      </w:tblGrid>
      <w:tr w:rsidR="00B7014C" w:rsidRPr="009708DE" w14:paraId="278AB7ED"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A6C66BC" w14:textId="77777777" w:rsidR="00B7014C" w:rsidRPr="009708DE" w:rsidRDefault="00B7014C" w:rsidP="0088110F">
            <w:pPr>
              <w:spacing w:before="40" w:after="40"/>
              <w:jc w:val="center"/>
              <w:rPr>
                <w:sz w:val="28"/>
                <w:szCs w:val="28"/>
                <w:lang w:val="nl-NL"/>
              </w:rPr>
            </w:pPr>
            <w:r w:rsidRPr="009708DE">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4BADF9FD" w14:textId="77777777" w:rsidR="00B7014C" w:rsidRPr="009708DE" w:rsidRDefault="00B7014C" w:rsidP="0088110F">
            <w:pPr>
              <w:spacing w:before="40" w:after="40"/>
              <w:jc w:val="center"/>
              <w:rPr>
                <w:b/>
                <w:sz w:val="28"/>
                <w:szCs w:val="28"/>
                <w:lang w:val="nl-NL"/>
              </w:rPr>
            </w:pPr>
            <w:r w:rsidRPr="009708DE">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6C5C2F2D" w14:textId="77777777" w:rsidR="00B7014C" w:rsidRPr="009708DE" w:rsidRDefault="00B7014C" w:rsidP="0088110F">
            <w:pPr>
              <w:spacing w:before="40" w:after="40"/>
              <w:jc w:val="center"/>
              <w:rPr>
                <w:sz w:val="28"/>
                <w:szCs w:val="28"/>
                <w:lang w:val="nl-NL"/>
              </w:rPr>
            </w:pPr>
            <w:r w:rsidRPr="009708DE">
              <w:rPr>
                <w:b/>
                <w:bCs/>
                <w:sz w:val="28"/>
                <w:szCs w:val="28"/>
                <w:lang w:val="nl-NL"/>
              </w:rPr>
              <w:t>Thời gian lưu</w:t>
            </w:r>
          </w:p>
        </w:tc>
      </w:tr>
      <w:tr w:rsidR="00B7014C" w:rsidRPr="00212A1E" w14:paraId="7EA19D6C"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FBECC34" w14:textId="77777777" w:rsidR="00B7014C" w:rsidRPr="009708DE" w:rsidRDefault="00B7014C" w:rsidP="0088110F">
            <w:pPr>
              <w:spacing w:before="40" w:after="40"/>
              <w:rPr>
                <w:sz w:val="28"/>
                <w:szCs w:val="28"/>
                <w:lang w:val="nl-NL"/>
              </w:rPr>
            </w:pPr>
            <w:r w:rsidRPr="009708DE">
              <w:rPr>
                <w:sz w:val="28"/>
                <w:szCs w:val="28"/>
                <w:lang w:val="nl-NL"/>
              </w:rPr>
              <w:t>- Như mục b;</w:t>
            </w:r>
          </w:p>
          <w:p w14:paraId="25AC96D9" w14:textId="77777777" w:rsidR="00B7014C" w:rsidRPr="009708DE" w:rsidRDefault="00B7014C" w:rsidP="0088110F">
            <w:pPr>
              <w:pStyle w:val="ListParagraph"/>
              <w:spacing w:before="40" w:after="40" w:line="240" w:lineRule="auto"/>
              <w:ind w:left="0"/>
              <w:jc w:val="both"/>
              <w:rPr>
                <w:rFonts w:ascii="Times New Roman" w:hAnsi="Times New Roman"/>
                <w:sz w:val="28"/>
                <w:szCs w:val="28"/>
                <w:lang w:val="nl-NL"/>
              </w:rPr>
            </w:pPr>
            <w:r w:rsidRPr="009708DE">
              <w:rPr>
                <w:rFonts w:ascii="Times New Roman" w:hAnsi="Times New Roman"/>
                <w:sz w:val="28"/>
                <w:szCs w:val="28"/>
                <w:lang w:val="nl-NL"/>
              </w:rPr>
              <w:t>- Kết quả giải quyết TTHC hoặc Văn bản trả lời của đơn vị đối với hồ sơ không đáp ứng yêu cầu, điều kiện.</w:t>
            </w:r>
          </w:p>
          <w:p w14:paraId="6923BFE5" w14:textId="77777777" w:rsidR="00B7014C" w:rsidRPr="009708DE" w:rsidRDefault="00B7014C" w:rsidP="0088110F">
            <w:pPr>
              <w:spacing w:before="40" w:after="40"/>
              <w:rPr>
                <w:sz w:val="28"/>
                <w:szCs w:val="28"/>
                <w:lang w:val="nl-NL"/>
              </w:rPr>
            </w:pPr>
            <w:r w:rsidRPr="009708DE">
              <w:rPr>
                <w:sz w:val="28"/>
                <w:szCs w:val="28"/>
                <w:lang w:val="nl-NL"/>
              </w:rPr>
              <w:lastRenderedPageBreak/>
              <w:t>- Hồ sơ thẩm định (nếu có)</w:t>
            </w:r>
          </w:p>
          <w:p w14:paraId="1B85B5D2" w14:textId="77777777" w:rsidR="00B7014C" w:rsidRPr="009708DE" w:rsidRDefault="00B7014C" w:rsidP="0088110F">
            <w:pPr>
              <w:spacing w:before="40" w:after="40"/>
              <w:rPr>
                <w:sz w:val="28"/>
                <w:szCs w:val="28"/>
                <w:lang w:val="nl-NL"/>
              </w:rPr>
            </w:pPr>
            <w:r w:rsidRPr="009708DE">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739CF5E7" w14:textId="77777777" w:rsidR="00B7014C" w:rsidRPr="009708DE" w:rsidRDefault="00B7014C" w:rsidP="0088110F">
            <w:pPr>
              <w:spacing w:before="40" w:after="40"/>
              <w:jc w:val="both"/>
              <w:rPr>
                <w:sz w:val="28"/>
                <w:szCs w:val="28"/>
                <w:lang w:val="nl-NL"/>
              </w:rPr>
            </w:pPr>
            <w:r w:rsidRPr="009708DE">
              <w:rPr>
                <w:sz w:val="28"/>
                <w:szCs w:val="28"/>
                <w:lang w:val="nl-NL"/>
              </w:rPr>
              <w:lastRenderedPageBreak/>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67929D18" w14:textId="77777777" w:rsidR="00B7014C" w:rsidRPr="009708DE" w:rsidRDefault="00B7014C" w:rsidP="0088110F">
            <w:pPr>
              <w:spacing w:before="40" w:after="40"/>
              <w:jc w:val="both"/>
              <w:rPr>
                <w:sz w:val="28"/>
                <w:szCs w:val="28"/>
                <w:lang w:val="nl-NL"/>
              </w:rPr>
            </w:pPr>
            <w:r w:rsidRPr="009708DE">
              <w:rPr>
                <w:sz w:val="28"/>
                <w:szCs w:val="28"/>
                <w:lang w:val="nl-NL"/>
              </w:rPr>
              <w:t>Từ 03 năm, sau đó chuyển hồ sơ đến kho lưu trữ của đơn vị (hoặc lưu trữ tỉnh, huyện)</w:t>
            </w:r>
          </w:p>
        </w:tc>
      </w:tr>
      <w:tr w:rsidR="00B7014C" w:rsidRPr="00212A1E" w14:paraId="2CC9CE03"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921342B" w14:textId="77777777" w:rsidR="00B7014C" w:rsidRPr="00212A1E" w:rsidRDefault="00B7014C" w:rsidP="0088110F">
            <w:pPr>
              <w:pStyle w:val="NormalWeb"/>
              <w:tabs>
                <w:tab w:val="left" w:pos="709"/>
              </w:tabs>
              <w:spacing w:before="120" w:beforeAutospacing="0" w:after="0" w:afterAutospacing="0"/>
              <w:jc w:val="both"/>
              <w:rPr>
                <w:rFonts w:ascii="Times New Roman" w:hAnsi="Times New Roman"/>
                <w:sz w:val="28"/>
                <w:szCs w:val="28"/>
                <w:lang w:val="nl-NL"/>
              </w:rPr>
            </w:pPr>
            <w:r w:rsidRPr="009708DE">
              <w:rPr>
                <w:rFonts w:ascii="Times New Roman" w:hAnsi="Times New Roman"/>
                <w:sz w:val="28"/>
                <w:szCs w:val="28"/>
                <w:lang w:val="nl-NL"/>
              </w:rPr>
              <w:t xml:space="preserve">Các biểu mẫu theo </w:t>
            </w:r>
            <w:r w:rsidRPr="00212A1E">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12A1E">
              <w:rPr>
                <w:rStyle w:val="fontstyle01"/>
                <w:rFonts w:ascii="Times New Roman" w:hAnsi="Times New Roman"/>
                <w:b w:val="0"/>
                <w:color w:val="auto"/>
                <w:lang w:val="nl-NL"/>
              </w:rPr>
              <w:t>về thực hiện cơ chế một cửa, một cửa liên thông</w:t>
            </w:r>
            <w:r w:rsidRPr="00212A1E">
              <w:rPr>
                <w:rFonts w:ascii="Times New Roman" w:hAnsi="Times New Roman"/>
                <w:b/>
                <w:bCs/>
                <w:sz w:val="28"/>
                <w:szCs w:val="28"/>
                <w:lang w:val="nl-NL"/>
              </w:rPr>
              <w:t xml:space="preserve"> </w:t>
            </w:r>
            <w:r w:rsidRPr="00212A1E">
              <w:rPr>
                <w:rStyle w:val="fontstyle01"/>
                <w:rFonts w:ascii="Times New Roman" w:hAnsi="Times New Roman"/>
                <w:b w:val="0"/>
                <w:color w:val="auto"/>
                <w:lang w:val="nl-NL"/>
              </w:rPr>
              <w:t>trong giải quyết thủ tục hành chính</w:t>
            </w:r>
            <w:r w:rsidRPr="00212A1E">
              <w:rPr>
                <w:rFonts w:ascii="Times New Roman" w:hAnsi="Times New Roman"/>
                <w:b/>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29DB19E2" w14:textId="77777777" w:rsidR="00B7014C" w:rsidRPr="009708DE" w:rsidRDefault="00B7014C" w:rsidP="0088110F">
            <w:pPr>
              <w:spacing w:before="40" w:after="40"/>
              <w:jc w:val="both"/>
              <w:rPr>
                <w:sz w:val="28"/>
                <w:szCs w:val="28"/>
                <w:lang w:val="nl-NL"/>
              </w:rPr>
            </w:pPr>
            <w:r w:rsidRPr="009708DE">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557CB8C9" w14:textId="77777777" w:rsidR="00B7014C" w:rsidRPr="009708DE" w:rsidRDefault="00B7014C" w:rsidP="0088110F">
            <w:pPr>
              <w:spacing w:before="40" w:after="40"/>
              <w:rPr>
                <w:sz w:val="26"/>
                <w:szCs w:val="26"/>
                <w:lang w:val="nl-NL"/>
              </w:rPr>
            </w:pPr>
          </w:p>
        </w:tc>
      </w:tr>
    </w:tbl>
    <w:p w14:paraId="19FAAD2A" w14:textId="55D4E4B4" w:rsidR="00E60E6E" w:rsidRPr="00212A1E" w:rsidRDefault="00E60E6E" w:rsidP="00143B74">
      <w:pPr>
        <w:spacing w:before="120" w:after="120"/>
        <w:jc w:val="both"/>
        <w:rPr>
          <w:b/>
          <w:bCs/>
          <w:sz w:val="28"/>
          <w:szCs w:val="28"/>
          <w:lang w:val="nl-NL"/>
        </w:rPr>
      </w:pPr>
    </w:p>
    <w:p w14:paraId="7E799300" w14:textId="6C2AF07D" w:rsidR="00B7014C" w:rsidRPr="00212A1E" w:rsidRDefault="006B04FC" w:rsidP="00B7014C">
      <w:pPr>
        <w:spacing w:before="120" w:after="120"/>
        <w:jc w:val="both"/>
        <w:rPr>
          <w:b/>
          <w:sz w:val="28"/>
          <w:szCs w:val="28"/>
          <w:lang w:val="nl-NL"/>
        </w:rPr>
      </w:pPr>
      <w:r w:rsidRPr="00212A1E">
        <w:rPr>
          <w:b/>
          <w:sz w:val="28"/>
          <w:szCs w:val="28"/>
          <w:lang w:val="nl-NL"/>
        </w:rPr>
        <w:t>44</w:t>
      </w:r>
      <w:r w:rsidR="00B7014C" w:rsidRPr="00212A1E">
        <w:rPr>
          <w:b/>
          <w:sz w:val="28"/>
          <w:szCs w:val="28"/>
          <w:lang w:val="nl-NL"/>
        </w:rPr>
        <w:t xml:space="preserve">. Tên thủ tục hành chính: </w:t>
      </w:r>
      <w:r w:rsidR="00B7014C" w:rsidRPr="00212A1E">
        <w:rPr>
          <w:b/>
          <w:color w:val="000000"/>
          <w:sz w:val="28"/>
          <w:szCs w:val="28"/>
          <w:lang w:val="nl-NL"/>
        </w:rPr>
        <w:t>Đề nghị miễn giảm học phí, hỗ trợ chi phí học tập, hỗ trợ tiền đóng học phí đối với người học tại các cơ sở giáo dục mầm non, giáo dục phổ thông, giáo dục thường xuyên, giáo dục nghề nghiệp và giáo dục đại học</w:t>
      </w:r>
    </w:p>
    <w:p w14:paraId="19096050" w14:textId="77777777" w:rsidR="00B7014C" w:rsidRPr="00212A1E" w:rsidRDefault="00B7014C" w:rsidP="00B7014C">
      <w:pPr>
        <w:spacing w:before="120" w:after="120"/>
        <w:rPr>
          <w:b/>
          <w:sz w:val="28"/>
          <w:szCs w:val="28"/>
          <w:lang w:val="nl-NL"/>
        </w:rPr>
      </w:pPr>
      <w:r w:rsidRPr="00212A1E">
        <w:rPr>
          <w:b/>
          <w:sz w:val="28"/>
          <w:szCs w:val="28"/>
          <w:lang w:val="nl-NL"/>
        </w:rPr>
        <w:t xml:space="preserve">1.1. Trình tự, cách thức, thời gian giải quyết thủ tục hành chính </w:t>
      </w:r>
    </w:p>
    <w:tbl>
      <w:tblPr>
        <w:tblStyle w:val="TableGrid"/>
        <w:tblW w:w="14601" w:type="dxa"/>
        <w:tblInd w:w="-147" w:type="dxa"/>
        <w:tblLook w:val="04A0" w:firstRow="1" w:lastRow="0" w:firstColumn="1" w:lastColumn="0" w:noHBand="0" w:noVBand="1"/>
      </w:tblPr>
      <w:tblGrid>
        <w:gridCol w:w="851"/>
        <w:gridCol w:w="2552"/>
        <w:gridCol w:w="7229"/>
        <w:gridCol w:w="2835"/>
        <w:gridCol w:w="1134"/>
      </w:tblGrid>
      <w:tr w:rsidR="00B7014C" w:rsidRPr="009708DE" w14:paraId="5C8D9105" w14:textId="77777777" w:rsidTr="0088110F">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17C0938A"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TT</w:t>
            </w:r>
          </w:p>
        </w:tc>
        <w:tc>
          <w:tcPr>
            <w:tcW w:w="2552" w:type="dxa"/>
            <w:tcBorders>
              <w:top w:val="single" w:sz="4" w:space="0" w:color="auto"/>
              <w:left w:val="single" w:sz="4" w:space="0" w:color="auto"/>
              <w:bottom w:val="single" w:sz="4" w:space="0" w:color="auto"/>
              <w:right w:val="single" w:sz="4" w:space="0" w:color="auto"/>
            </w:tcBorders>
            <w:vAlign w:val="center"/>
          </w:tcPr>
          <w:p w14:paraId="51E8CAA1"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Trình tự thực hiện</w:t>
            </w:r>
          </w:p>
        </w:tc>
        <w:tc>
          <w:tcPr>
            <w:tcW w:w="7229" w:type="dxa"/>
            <w:tcBorders>
              <w:top w:val="single" w:sz="4" w:space="0" w:color="auto"/>
              <w:left w:val="single" w:sz="4" w:space="0" w:color="auto"/>
              <w:bottom w:val="single" w:sz="4" w:space="0" w:color="auto"/>
              <w:right w:val="single" w:sz="4" w:space="0" w:color="auto"/>
            </w:tcBorders>
            <w:vAlign w:val="center"/>
          </w:tcPr>
          <w:p w14:paraId="6AB276DA"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5B866668"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4E137C1F"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Ghi chú</w:t>
            </w:r>
          </w:p>
        </w:tc>
      </w:tr>
      <w:tr w:rsidR="00B7014C" w:rsidRPr="00212A1E" w14:paraId="172219CF" w14:textId="77777777" w:rsidTr="0088110F">
        <w:trPr>
          <w:trHeight w:val="70"/>
        </w:trPr>
        <w:tc>
          <w:tcPr>
            <w:tcW w:w="851" w:type="dxa"/>
            <w:vMerge w:val="restart"/>
            <w:tcBorders>
              <w:top w:val="single" w:sz="4" w:space="0" w:color="auto"/>
            </w:tcBorders>
            <w:vAlign w:val="center"/>
          </w:tcPr>
          <w:p w14:paraId="3E014BE7"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1</w:t>
            </w:r>
          </w:p>
        </w:tc>
        <w:tc>
          <w:tcPr>
            <w:tcW w:w="2552" w:type="dxa"/>
            <w:vMerge w:val="restart"/>
            <w:tcBorders>
              <w:top w:val="single" w:sz="4" w:space="0" w:color="auto"/>
            </w:tcBorders>
          </w:tcPr>
          <w:p w14:paraId="1C980321" w14:textId="623C4EBE" w:rsidR="00B7014C" w:rsidRPr="00204116" w:rsidRDefault="00B7014C" w:rsidP="006B04FC">
            <w:pPr>
              <w:pStyle w:val="Vnbnnidung20"/>
              <w:shd w:val="clear" w:color="auto" w:fill="auto"/>
              <w:spacing w:before="0" w:after="0"/>
              <w:ind w:right="36"/>
            </w:pPr>
            <w:r>
              <w:rPr>
                <w:color w:val="000000"/>
                <w:lang w:eastAsia="vi-VN" w:bidi="vi-VN"/>
              </w:rPr>
              <w:t xml:space="preserve"> </w:t>
            </w:r>
            <w:r w:rsidRPr="00F339B1">
              <w:rPr>
                <w:b/>
                <w:color w:val="000000" w:themeColor="text1"/>
              </w:rPr>
              <w:t xml:space="preserve">Nộp hồ sơ thủ tục hành chính: </w:t>
            </w:r>
            <w:r>
              <w:rPr>
                <w:i/>
                <w:color w:val="000000" w:themeColor="text1"/>
              </w:rPr>
              <w:t>C</w:t>
            </w:r>
            <w:r w:rsidRPr="00F339B1">
              <w:rPr>
                <w:i/>
                <w:color w:val="000000" w:themeColor="text1"/>
              </w:rPr>
              <w:t xml:space="preserve">á nhân chuẩn bị hồ sơ đầy đủ theo quy định và </w:t>
            </w:r>
            <w:r w:rsidRPr="00F339B1">
              <w:rPr>
                <w:i/>
                <w:color w:val="000000" w:themeColor="text1"/>
                <w:lang w:val="vi-VN"/>
              </w:rPr>
              <w:t xml:space="preserve">nộp hồ sơ </w:t>
            </w:r>
            <w:r w:rsidRPr="00F339B1">
              <w:rPr>
                <w:i/>
                <w:color w:val="000000" w:themeColor="text1"/>
              </w:rPr>
              <w:t>qua các cách thức sau:</w:t>
            </w:r>
          </w:p>
        </w:tc>
        <w:tc>
          <w:tcPr>
            <w:tcW w:w="7229" w:type="dxa"/>
            <w:tcBorders>
              <w:top w:val="single" w:sz="4" w:space="0" w:color="auto"/>
            </w:tcBorders>
          </w:tcPr>
          <w:p w14:paraId="0EBCCB14" w14:textId="77777777" w:rsidR="00B7014C" w:rsidRPr="008440F9" w:rsidRDefault="00B7014C" w:rsidP="0088110F">
            <w:pPr>
              <w:pStyle w:val="NormalWeb"/>
              <w:shd w:val="clear" w:color="auto" w:fill="FFFFFF"/>
              <w:spacing w:before="0" w:beforeAutospacing="0" w:after="0" w:afterAutospacing="0"/>
              <w:ind w:firstLine="170"/>
              <w:jc w:val="both"/>
              <w:rPr>
                <w:rFonts w:ascii="Times New Roman" w:hAnsi="Times New Roman"/>
                <w:i/>
                <w:sz w:val="26"/>
                <w:szCs w:val="26"/>
                <w:lang w:val="vi-VN"/>
              </w:rPr>
            </w:pPr>
            <w:r w:rsidRPr="008440F9">
              <w:rPr>
                <w:rFonts w:ascii="Times New Roman" w:hAnsi="Times New Roman"/>
                <w:sz w:val="26"/>
                <w:szCs w:val="26"/>
              </w:rPr>
              <w:t xml:space="preserve">1. Nộp trực tiếp qua Bộ phận tiếp nhận và trả kết quả tại </w:t>
            </w:r>
            <w:r>
              <w:rPr>
                <w:rFonts w:ascii="Times New Roman" w:hAnsi="Times New Roman"/>
                <w:sz w:val="26"/>
                <w:szCs w:val="26"/>
              </w:rPr>
              <w:t>Trung tâm Hành chính công tỉnh Đồng Tháp</w:t>
            </w:r>
            <w:r w:rsidRPr="008440F9">
              <w:rPr>
                <w:rFonts w:ascii="Times New Roman" w:hAnsi="Times New Roman"/>
                <w:sz w:val="26"/>
                <w:szCs w:val="26"/>
              </w:rPr>
              <w:t xml:space="preserve"> (số 85, đường Nguyễn Huệ, phường 1, thành phố Cao Lãnh, tỉnh Đồng Tháp).</w:t>
            </w:r>
          </w:p>
          <w:p w14:paraId="7BC779AE" w14:textId="77777777" w:rsidR="00B7014C" w:rsidRPr="009030C1" w:rsidRDefault="00B7014C" w:rsidP="0088110F">
            <w:pPr>
              <w:pStyle w:val="Bodytext20"/>
              <w:shd w:val="clear" w:color="auto" w:fill="auto"/>
              <w:spacing w:before="120" w:after="120" w:line="240" w:lineRule="auto"/>
              <w:ind w:firstLine="170"/>
              <w:rPr>
                <w:rFonts w:ascii="Times New Roman" w:hAnsi="Times New Roman" w:cs="Times New Roman"/>
                <w:i/>
                <w:lang w:val="vi-VN"/>
              </w:rPr>
            </w:pPr>
            <w:r w:rsidRPr="00212A1E">
              <w:rPr>
                <w:rFonts w:ascii="Times New Roman" w:hAnsi="Times New Roman" w:cs="Times New Roman"/>
                <w:lang w:val="vi-VN"/>
              </w:rPr>
              <w:t>2.</w:t>
            </w:r>
            <w:r w:rsidRPr="00212A1E">
              <w:rPr>
                <w:rFonts w:ascii="Times New Roman" w:hAnsi="Times New Roman" w:cs="Times New Roman"/>
                <w:lang w:val="vi-VN" w:eastAsia="vi-VN" w:bidi="vi-VN"/>
              </w:rPr>
              <w:t xml:space="preserve"> Hoặc qua dịch vụ bưu chính công ích</w:t>
            </w:r>
            <w:r w:rsidRPr="009030C1">
              <w:rPr>
                <w:rFonts w:ascii="Times New Roman" w:hAnsi="Times New Roman" w:cs="Times New Roman"/>
                <w:lang w:val="vi-VN" w:eastAsia="vi-VN" w:bidi="vi-VN"/>
              </w:rPr>
              <w:t>.</w:t>
            </w:r>
          </w:p>
        </w:tc>
        <w:tc>
          <w:tcPr>
            <w:tcW w:w="2835" w:type="dxa"/>
            <w:tcBorders>
              <w:top w:val="single" w:sz="4" w:space="0" w:color="auto"/>
            </w:tcBorders>
            <w:vAlign w:val="center"/>
          </w:tcPr>
          <w:p w14:paraId="2E9409FD" w14:textId="77777777" w:rsidR="00B7014C" w:rsidRPr="00212A1E" w:rsidRDefault="00B7014C" w:rsidP="0088110F">
            <w:pPr>
              <w:pStyle w:val="NormalWeb"/>
              <w:spacing w:before="0" w:beforeAutospacing="0" w:after="120" w:afterAutospacing="0" w:line="234" w:lineRule="atLeast"/>
              <w:ind w:firstLine="209"/>
              <w:jc w:val="both"/>
              <w:rPr>
                <w:b/>
                <w:sz w:val="26"/>
                <w:szCs w:val="26"/>
                <w:lang w:val="vi-VN"/>
              </w:rPr>
            </w:pPr>
            <w:r w:rsidRPr="009708DE">
              <w:rPr>
                <w:rFonts w:ascii="Times New Roman" w:hAnsi="Times New Roman"/>
                <w:sz w:val="26"/>
                <w:szCs w:val="26"/>
                <w:lang w:val="vi-VN"/>
              </w:rPr>
              <w:t>Sáng: từ 07 giờ đến 11 giờ 30 phút; chiều: từ 13 giờ 30 đến 17 giờ của các ngày làm việc.</w:t>
            </w:r>
            <w:r w:rsidRPr="00212A1E">
              <w:rPr>
                <w:rStyle w:val="Bodytext2"/>
                <w:lang w:val="vi-VN"/>
              </w:rPr>
              <w:t xml:space="preserve">    </w:t>
            </w:r>
          </w:p>
        </w:tc>
        <w:tc>
          <w:tcPr>
            <w:tcW w:w="1134" w:type="dxa"/>
            <w:tcBorders>
              <w:top w:val="single" w:sz="4" w:space="0" w:color="auto"/>
            </w:tcBorders>
            <w:vAlign w:val="center"/>
          </w:tcPr>
          <w:p w14:paraId="004FF978" w14:textId="77777777" w:rsidR="00B7014C" w:rsidRPr="009708DE" w:rsidRDefault="00B7014C" w:rsidP="0088110F">
            <w:pPr>
              <w:jc w:val="center"/>
              <w:rPr>
                <w:i/>
                <w:sz w:val="26"/>
                <w:szCs w:val="26"/>
                <w:lang w:val="vi-VN"/>
              </w:rPr>
            </w:pPr>
          </w:p>
        </w:tc>
      </w:tr>
      <w:tr w:rsidR="00B7014C" w:rsidRPr="00212A1E" w14:paraId="2387AE37" w14:textId="77777777" w:rsidTr="0088110F">
        <w:trPr>
          <w:trHeight w:val="70"/>
        </w:trPr>
        <w:tc>
          <w:tcPr>
            <w:tcW w:w="851" w:type="dxa"/>
            <w:vMerge/>
            <w:vAlign w:val="center"/>
          </w:tcPr>
          <w:p w14:paraId="1244C9EF" w14:textId="77777777" w:rsidR="00B7014C" w:rsidRPr="00212A1E" w:rsidRDefault="00B7014C" w:rsidP="0088110F">
            <w:pPr>
              <w:pStyle w:val="NormalWeb"/>
              <w:spacing w:before="0" w:beforeAutospacing="0" w:after="120" w:afterAutospacing="0" w:line="234" w:lineRule="atLeast"/>
              <w:jc w:val="center"/>
              <w:rPr>
                <w:rFonts w:ascii="Times New Roman" w:hAnsi="Times New Roman"/>
                <w:b/>
                <w:sz w:val="26"/>
                <w:szCs w:val="26"/>
                <w:lang w:val="vi-VN"/>
              </w:rPr>
            </w:pPr>
          </w:p>
        </w:tc>
        <w:tc>
          <w:tcPr>
            <w:tcW w:w="2552" w:type="dxa"/>
            <w:vMerge/>
          </w:tcPr>
          <w:p w14:paraId="74038C5A" w14:textId="77777777" w:rsidR="00B7014C" w:rsidRPr="00212A1E" w:rsidRDefault="00B7014C" w:rsidP="0088110F">
            <w:pPr>
              <w:pStyle w:val="Vnbnnidung20"/>
              <w:shd w:val="clear" w:color="auto" w:fill="auto"/>
              <w:spacing w:before="0" w:after="0"/>
              <w:ind w:right="36"/>
              <w:rPr>
                <w:color w:val="000000"/>
                <w:lang w:val="vi-VN" w:eastAsia="vi-VN" w:bidi="vi-VN"/>
              </w:rPr>
            </w:pPr>
          </w:p>
        </w:tc>
        <w:tc>
          <w:tcPr>
            <w:tcW w:w="7229" w:type="dxa"/>
            <w:tcBorders>
              <w:top w:val="single" w:sz="4" w:space="0" w:color="auto"/>
            </w:tcBorders>
          </w:tcPr>
          <w:p w14:paraId="472C4360" w14:textId="77777777" w:rsidR="00B7014C" w:rsidRPr="00212A1E" w:rsidRDefault="00B7014C" w:rsidP="0088110F">
            <w:pPr>
              <w:pStyle w:val="NormalWeb"/>
              <w:shd w:val="clear" w:color="auto" w:fill="FFFFFF"/>
              <w:spacing w:before="0" w:beforeAutospacing="0" w:after="0" w:afterAutospacing="0"/>
              <w:jc w:val="both"/>
              <w:rPr>
                <w:rStyle w:val="Bodytext2"/>
                <w:rFonts w:ascii="Times New Roman" w:hAnsi="Times New Roman"/>
                <w:lang w:val="vi-VN"/>
              </w:rPr>
            </w:pPr>
            <w:r w:rsidRPr="00212A1E">
              <w:rPr>
                <w:rFonts w:ascii="Times New Roman" w:hAnsi="Times New Roman"/>
                <w:lang w:val="vi-VN"/>
              </w:rPr>
              <w:t xml:space="preserve">   3. </w:t>
            </w:r>
            <w:r w:rsidRPr="009030C1">
              <w:rPr>
                <w:rFonts w:ascii="Times New Roman" w:hAnsi="Times New Roman"/>
                <w:lang w:val="nl-NL"/>
              </w:rPr>
              <w:t xml:space="preserve">Hoặc nộp trực tuyến tại website cổng Dịch vụ công của tỉnh Đồng Tháp: </w:t>
            </w:r>
            <w:hyperlink r:id="rId135" w:history="1">
              <w:r w:rsidRPr="009030C1">
                <w:rPr>
                  <w:rStyle w:val="Hyperlink"/>
                  <w:rFonts w:ascii="Times New Roman" w:hAnsi="Times New Roman"/>
                  <w:i/>
                  <w:color w:val="auto"/>
                  <w:lang w:val="nl-NL"/>
                </w:rPr>
                <w:t>http://dichvucong.dongthap.gov.vn</w:t>
              </w:r>
            </w:hyperlink>
          </w:p>
        </w:tc>
        <w:tc>
          <w:tcPr>
            <w:tcW w:w="2835" w:type="dxa"/>
            <w:tcBorders>
              <w:top w:val="single" w:sz="4" w:space="0" w:color="auto"/>
            </w:tcBorders>
            <w:vAlign w:val="center"/>
          </w:tcPr>
          <w:p w14:paraId="08218E79" w14:textId="77777777" w:rsidR="00B7014C" w:rsidRPr="009708DE" w:rsidRDefault="00B7014C" w:rsidP="0088110F">
            <w:pPr>
              <w:pStyle w:val="NormalWeb"/>
              <w:spacing w:before="0" w:beforeAutospacing="0" w:after="120" w:afterAutospacing="0" w:line="234" w:lineRule="atLeast"/>
              <w:ind w:firstLine="209"/>
              <w:jc w:val="both"/>
              <w:rPr>
                <w:rFonts w:ascii="Times New Roman" w:hAnsi="Times New Roman"/>
                <w:sz w:val="26"/>
                <w:szCs w:val="26"/>
                <w:lang w:val="vi-VN"/>
              </w:rPr>
            </w:pPr>
            <w:r w:rsidRPr="00212A1E">
              <w:rPr>
                <w:rFonts w:ascii="Times New Roman" w:hAnsi="Times New Roman"/>
                <w:sz w:val="26"/>
                <w:szCs w:val="26"/>
                <w:lang w:val="vi-VN"/>
              </w:rPr>
              <w:t xml:space="preserve">Không quy định </w:t>
            </w:r>
            <w:r w:rsidRPr="00212A1E">
              <w:rPr>
                <w:rFonts w:ascii="Times New Roman" w:hAnsi="Times New Roman"/>
                <w:i/>
                <w:sz w:val="26"/>
                <w:szCs w:val="26"/>
                <w:lang w:val="vi-VN"/>
              </w:rPr>
              <w:t>(tùy khách hàng)</w:t>
            </w:r>
          </w:p>
        </w:tc>
        <w:tc>
          <w:tcPr>
            <w:tcW w:w="1134" w:type="dxa"/>
            <w:tcBorders>
              <w:top w:val="single" w:sz="4" w:space="0" w:color="auto"/>
            </w:tcBorders>
            <w:vAlign w:val="center"/>
          </w:tcPr>
          <w:p w14:paraId="0A636E35" w14:textId="77777777" w:rsidR="00B7014C" w:rsidRPr="009708DE" w:rsidRDefault="00B7014C" w:rsidP="0088110F">
            <w:pPr>
              <w:jc w:val="center"/>
              <w:rPr>
                <w:i/>
                <w:sz w:val="26"/>
                <w:szCs w:val="26"/>
                <w:lang w:val="vi-VN"/>
              </w:rPr>
            </w:pPr>
          </w:p>
        </w:tc>
      </w:tr>
      <w:tr w:rsidR="00B7014C" w:rsidRPr="009708DE" w14:paraId="4BB89597" w14:textId="77777777" w:rsidTr="0088110F">
        <w:trPr>
          <w:trHeight w:val="3553"/>
        </w:trPr>
        <w:tc>
          <w:tcPr>
            <w:tcW w:w="851" w:type="dxa"/>
            <w:vMerge w:val="restart"/>
            <w:vAlign w:val="center"/>
          </w:tcPr>
          <w:p w14:paraId="273327FC"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lastRenderedPageBreak/>
              <w:t>Bước 2</w:t>
            </w:r>
          </w:p>
        </w:tc>
        <w:tc>
          <w:tcPr>
            <w:tcW w:w="2552" w:type="dxa"/>
            <w:vMerge w:val="restart"/>
            <w:vAlign w:val="center"/>
          </w:tcPr>
          <w:p w14:paraId="7091A445" w14:textId="77777777" w:rsidR="00B7014C" w:rsidRPr="009030C1" w:rsidRDefault="00B7014C" w:rsidP="0088110F">
            <w:pPr>
              <w:spacing w:before="120" w:after="120"/>
              <w:jc w:val="both"/>
              <w:rPr>
                <w:sz w:val="26"/>
                <w:szCs w:val="26"/>
              </w:rPr>
            </w:pPr>
            <w:r w:rsidRPr="009030C1">
              <w:rPr>
                <w:b/>
                <w:sz w:val="26"/>
                <w:szCs w:val="26"/>
              </w:rPr>
              <w:t>Tiếp nhận và chuyển hồ sơ thủ tục hành chính</w:t>
            </w:r>
          </w:p>
        </w:tc>
        <w:tc>
          <w:tcPr>
            <w:tcW w:w="7229" w:type="dxa"/>
          </w:tcPr>
          <w:p w14:paraId="1E57CDF9" w14:textId="77777777" w:rsidR="00B7014C" w:rsidRPr="009030C1" w:rsidRDefault="00B7014C"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030C1">
              <w:rPr>
                <w:rFonts w:ascii="Times New Roman" w:hAnsi="Times New Roman"/>
                <w:sz w:val="26"/>
                <w:szCs w:val="26"/>
              </w:rPr>
              <w:t xml:space="preserve">1. Đối với hồ sơ được nộp </w:t>
            </w:r>
            <w:r w:rsidRPr="009030C1">
              <w:rPr>
                <w:rFonts w:ascii="Times New Roman" w:hAnsi="Times New Roman"/>
                <w:sz w:val="26"/>
                <w:szCs w:val="26"/>
                <w:lang w:val="vi-VN"/>
              </w:rPr>
              <w:t xml:space="preserve">trực tiếp qua </w:t>
            </w:r>
            <w:r w:rsidRPr="009030C1">
              <w:rPr>
                <w:rFonts w:ascii="Times New Roman" w:hAnsi="Times New Roman"/>
                <w:sz w:val="26"/>
                <w:szCs w:val="26"/>
              </w:rPr>
              <w:t xml:space="preserve">Bộ phận </w:t>
            </w:r>
            <w:r w:rsidRPr="009030C1">
              <w:rPr>
                <w:rFonts w:ascii="Times New Roman" w:hAnsi="Times New Roman"/>
                <w:sz w:val="26"/>
                <w:szCs w:val="26"/>
                <w:lang w:val="vi-VN"/>
              </w:rPr>
              <w:t>tiếp nhận và trả kết quả</w:t>
            </w:r>
            <w:r w:rsidRPr="009030C1">
              <w:rPr>
                <w:rFonts w:ascii="Times New Roman" w:hAnsi="Times New Roman"/>
                <w:sz w:val="26"/>
                <w:szCs w:val="26"/>
              </w:rPr>
              <w:t xml:space="preserve"> hoặc thông </w:t>
            </w:r>
            <w:r w:rsidRPr="009030C1">
              <w:rPr>
                <w:rFonts w:ascii="Times New Roman" w:hAnsi="Times New Roman"/>
                <w:sz w:val="26"/>
                <w:szCs w:val="26"/>
                <w:lang w:val="vi-VN"/>
              </w:rPr>
              <w:t xml:space="preserve">qua dịch vụ bưu chính </w:t>
            </w:r>
            <w:r w:rsidRPr="009030C1">
              <w:rPr>
                <w:rFonts w:ascii="Times New Roman" w:hAnsi="Times New Roman"/>
                <w:sz w:val="26"/>
                <w:szCs w:val="26"/>
              </w:rPr>
              <w:t xml:space="preserve">công ích cán bộ, công chức, viên chức tiếp nhận hồ sơ tại Bộ phận </w:t>
            </w:r>
            <w:r w:rsidRPr="009030C1">
              <w:rPr>
                <w:rFonts w:ascii="Times New Roman" w:hAnsi="Times New Roman"/>
                <w:sz w:val="26"/>
                <w:szCs w:val="26"/>
                <w:lang w:val="vi-VN"/>
              </w:rPr>
              <w:t>tiếp nhận và trả kết quả</w:t>
            </w:r>
            <w:r w:rsidRPr="009030C1">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29859A4E" w14:textId="77777777" w:rsidR="00B7014C" w:rsidRPr="009030C1" w:rsidRDefault="00B7014C"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030C1">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057D7BCE" w14:textId="77777777" w:rsidR="00B7014C" w:rsidRPr="009030C1" w:rsidRDefault="00B7014C"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030C1">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3A033CAB" w14:textId="77777777" w:rsidR="00B7014C" w:rsidRPr="009030C1" w:rsidRDefault="00B7014C" w:rsidP="0088110F">
            <w:pPr>
              <w:spacing w:before="120" w:after="120"/>
              <w:ind w:firstLine="200"/>
              <w:jc w:val="both"/>
              <w:rPr>
                <w:sz w:val="26"/>
                <w:szCs w:val="26"/>
              </w:rPr>
            </w:pPr>
            <w:r w:rsidRPr="009030C1">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35" w:type="dxa"/>
            <w:vAlign w:val="center"/>
          </w:tcPr>
          <w:p w14:paraId="293B33C1" w14:textId="77777777" w:rsidR="00B7014C" w:rsidRPr="00F82B44" w:rsidRDefault="00B7014C" w:rsidP="0088110F">
            <w:pPr>
              <w:pStyle w:val="NormalWeb"/>
              <w:spacing w:before="0" w:beforeAutospacing="0" w:after="120" w:afterAutospacing="0" w:line="234" w:lineRule="atLeast"/>
              <w:jc w:val="both"/>
              <w:rPr>
                <w:rFonts w:ascii="Times New Roman" w:hAnsi="Times New Roman"/>
                <w:b/>
                <w:sz w:val="26"/>
                <w:szCs w:val="26"/>
              </w:rPr>
            </w:pPr>
            <w:r w:rsidRPr="00F82B44">
              <w:rPr>
                <w:rFonts w:ascii="Times New Roman" w:hAnsi="Times New Roman"/>
                <w:sz w:val="26"/>
                <w:szCs w:val="26"/>
              </w:rPr>
              <w:t>C</w:t>
            </w:r>
            <w:r w:rsidRPr="00F82B44">
              <w:rPr>
                <w:rStyle w:val="fontstyle21"/>
                <w:rFonts w:ascii="Times New Roman" w:hAnsi="Times New Roman"/>
                <w:color w:val="auto"/>
                <w:sz w:val="26"/>
                <w:szCs w:val="26"/>
              </w:rPr>
              <w:t xml:space="preserve">huyển ngay hồ sơ tiếp nhận trực tiếp trong ngày làm việc </w:t>
            </w:r>
            <w:r w:rsidRPr="00F82B44">
              <w:rPr>
                <w:rStyle w:val="fontstyle21"/>
                <w:rFonts w:ascii="Times New Roman" w:hAnsi="Times New Roman"/>
                <w:i/>
                <w:color w:val="auto"/>
                <w:sz w:val="26"/>
                <w:szCs w:val="26"/>
              </w:rPr>
              <w:t>(k</w:t>
            </w:r>
            <w:r w:rsidRPr="00F82B44">
              <w:rPr>
                <w:rFonts w:ascii="Times New Roman" w:hAnsi="Times New Roman"/>
                <w:i/>
                <w:sz w:val="26"/>
                <w:szCs w:val="26"/>
              </w:rPr>
              <w:t>hông để quá 3 giờ làm việc)</w:t>
            </w:r>
            <w:r w:rsidRPr="00F82B44">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Align w:val="center"/>
          </w:tcPr>
          <w:p w14:paraId="5F3D3F77" w14:textId="77777777" w:rsidR="00B7014C" w:rsidRPr="00F82B44" w:rsidRDefault="00B7014C" w:rsidP="0088110F">
            <w:pPr>
              <w:jc w:val="center"/>
              <w:rPr>
                <w:i/>
                <w:sz w:val="26"/>
                <w:szCs w:val="26"/>
                <w:lang w:val="vi-VN"/>
              </w:rPr>
            </w:pPr>
          </w:p>
        </w:tc>
      </w:tr>
      <w:tr w:rsidR="00B7014C" w:rsidRPr="009708DE" w14:paraId="2A904887" w14:textId="77777777" w:rsidTr="0088110F">
        <w:tc>
          <w:tcPr>
            <w:tcW w:w="851" w:type="dxa"/>
            <w:vMerge/>
            <w:vAlign w:val="center"/>
          </w:tcPr>
          <w:p w14:paraId="034FA823"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c>
          <w:tcPr>
            <w:tcW w:w="2552" w:type="dxa"/>
            <w:vMerge/>
            <w:vAlign w:val="center"/>
          </w:tcPr>
          <w:p w14:paraId="21F1F7DF" w14:textId="77777777" w:rsidR="00B7014C" w:rsidRPr="009030C1" w:rsidRDefault="00B7014C" w:rsidP="0088110F">
            <w:pPr>
              <w:pStyle w:val="NormalWeb"/>
              <w:spacing w:before="0" w:beforeAutospacing="0" w:after="120" w:afterAutospacing="0" w:line="234" w:lineRule="atLeast"/>
              <w:jc w:val="both"/>
              <w:rPr>
                <w:rStyle w:val="fontstyle01"/>
                <w:rFonts w:ascii="Times New Roman" w:hAnsi="Times New Roman"/>
                <w:color w:val="auto"/>
                <w:sz w:val="26"/>
                <w:szCs w:val="26"/>
              </w:rPr>
            </w:pPr>
          </w:p>
        </w:tc>
        <w:tc>
          <w:tcPr>
            <w:tcW w:w="7229" w:type="dxa"/>
          </w:tcPr>
          <w:p w14:paraId="5ABEDF7C" w14:textId="77777777" w:rsidR="00B7014C" w:rsidRPr="009030C1" w:rsidRDefault="00B7014C" w:rsidP="0088110F">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030C1">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9030C1">
              <w:rPr>
                <w:rFonts w:ascii="Times New Roman" w:hAnsi="Times New Roman"/>
                <w:sz w:val="26"/>
                <w:szCs w:val="26"/>
                <w:lang w:val="vi-VN"/>
              </w:rPr>
              <w:t>tiếp nhận và trả kết quả</w:t>
            </w:r>
            <w:r w:rsidRPr="009030C1">
              <w:rPr>
                <w:rFonts w:ascii="Times New Roman" w:hAnsi="Times New Roman"/>
                <w:sz w:val="26"/>
                <w:szCs w:val="26"/>
              </w:rPr>
              <w:t xml:space="preserve"> phải xem xét, kiểm tra tính chính xác, đầy đủ của hồ sơ. </w:t>
            </w:r>
          </w:p>
          <w:p w14:paraId="67906EBD" w14:textId="77777777" w:rsidR="00B7014C" w:rsidRPr="009030C1" w:rsidRDefault="00B7014C" w:rsidP="0088110F">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030C1">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2AF52892" w14:textId="77777777" w:rsidR="00B7014C" w:rsidRPr="009030C1" w:rsidRDefault="00B7014C" w:rsidP="0088110F">
            <w:pPr>
              <w:spacing w:before="120" w:after="120"/>
              <w:ind w:firstLine="207"/>
              <w:jc w:val="both"/>
              <w:rPr>
                <w:rStyle w:val="fontstyle21"/>
                <w:rFonts w:ascii="Times New Roman" w:hAnsi="Times New Roman"/>
                <w:color w:val="auto"/>
                <w:sz w:val="26"/>
                <w:szCs w:val="26"/>
              </w:rPr>
            </w:pPr>
            <w:r w:rsidRPr="009030C1">
              <w:rPr>
                <w:sz w:val="26"/>
                <w:szCs w:val="26"/>
              </w:rPr>
              <w:lastRenderedPageBreak/>
              <w:t xml:space="preserve">b) Nếu hồ sơ của tổ chức, cá nhân đầy đủ, hợp lệ thì cán bộ, công chức, viên chức tại Bộ phận </w:t>
            </w:r>
            <w:r w:rsidRPr="009030C1">
              <w:rPr>
                <w:sz w:val="26"/>
                <w:szCs w:val="26"/>
                <w:lang w:val="vi-VN"/>
              </w:rPr>
              <w:t>tiếp nhận và trả kết quả</w:t>
            </w:r>
            <w:r w:rsidRPr="009030C1">
              <w:rPr>
                <w:sz w:val="26"/>
                <w:szCs w:val="26"/>
              </w:rPr>
              <w:t xml:space="preserve"> tiếp nhận và chuyển cho cơ quan có thẩm quyền để giải quyết theo quy trình.</w:t>
            </w:r>
          </w:p>
        </w:tc>
        <w:tc>
          <w:tcPr>
            <w:tcW w:w="2835" w:type="dxa"/>
            <w:vAlign w:val="center"/>
          </w:tcPr>
          <w:p w14:paraId="1A222FB3" w14:textId="77777777" w:rsidR="00B7014C" w:rsidRDefault="00B7014C" w:rsidP="0088110F">
            <w:pPr>
              <w:pStyle w:val="Bodytext20"/>
              <w:shd w:val="clear" w:color="auto" w:fill="auto"/>
              <w:spacing w:before="0" w:line="370" w:lineRule="exact"/>
              <w:ind w:right="21" w:firstLine="0"/>
              <w:jc w:val="center"/>
              <w:rPr>
                <w:rFonts w:ascii="Times New Roman" w:hAnsi="Times New Roman"/>
                <w:b/>
              </w:rPr>
            </w:pPr>
            <w:r w:rsidRPr="009708DE">
              <w:rPr>
                <w:rFonts w:ascii="Times New Roman" w:hAnsi="Times New Roman"/>
              </w:rPr>
              <w:lastRenderedPageBreak/>
              <w:t xml:space="preserve">Không quá </w:t>
            </w:r>
            <w:r>
              <w:rPr>
                <w:rFonts w:ascii="Times New Roman" w:hAnsi="Times New Roman"/>
              </w:rPr>
              <w:t>0,5</w:t>
            </w:r>
            <w:r w:rsidRPr="009708DE">
              <w:rPr>
                <w:rFonts w:ascii="Times New Roman" w:hAnsi="Times New Roman"/>
              </w:rPr>
              <w:t xml:space="preserve"> ngày kể từ ngày phát sinh hồ sơ trực tuyến</w:t>
            </w:r>
          </w:p>
        </w:tc>
        <w:tc>
          <w:tcPr>
            <w:tcW w:w="1134" w:type="dxa"/>
            <w:vAlign w:val="center"/>
          </w:tcPr>
          <w:p w14:paraId="2C8CA485"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r>
      <w:tr w:rsidR="00B7014C" w:rsidRPr="009708DE" w14:paraId="6F16A82E" w14:textId="77777777" w:rsidTr="0088110F">
        <w:tc>
          <w:tcPr>
            <w:tcW w:w="851" w:type="dxa"/>
            <w:vMerge w:val="restart"/>
            <w:vAlign w:val="center"/>
          </w:tcPr>
          <w:p w14:paraId="7C3B1E15"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3</w:t>
            </w:r>
          </w:p>
        </w:tc>
        <w:tc>
          <w:tcPr>
            <w:tcW w:w="2552" w:type="dxa"/>
            <w:vMerge w:val="restart"/>
            <w:vAlign w:val="center"/>
          </w:tcPr>
          <w:p w14:paraId="02FE10EE"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r w:rsidRPr="009030C1">
              <w:rPr>
                <w:rStyle w:val="fontstyle01"/>
                <w:rFonts w:ascii="Times New Roman" w:hAnsi="Times New Roman"/>
                <w:color w:val="auto"/>
                <w:sz w:val="26"/>
                <w:szCs w:val="26"/>
              </w:rPr>
              <w:t>Giải quyết thủ tục hành chính</w:t>
            </w:r>
          </w:p>
        </w:tc>
        <w:tc>
          <w:tcPr>
            <w:tcW w:w="7229" w:type="dxa"/>
          </w:tcPr>
          <w:p w14:paraId="67DC3354" w14:textId="77777777" w:rsidR="00B7014C" w:rsidRPr="009030C1" w:rsidRDefault="00B7014C" w:rsidP="0088110F">
            <w:pPr>
              <w:spacing w:before="120" w:after="120"/>
              <w:jc w:val="both"/>
              <w:rPr>
                <w:sz w:val="26"/>
                <w:szCs w:val="26"/>
              </w:rPr>
            </w:pPr>
            <w:r w:rsidRPr="009030C1">
              <w:rPr>
                <w:rStyle w:val="fontstyle21"/>
                <w:rFonts w:ascii="Times New Roman" w:hAnsi="Times New Roman"/>
                <w:color w:val="auto"/>
                <w:sz w:val="26"/>
                <w:szCs w:val="26"/>
              </w:rPr>
              <w:t xml:space="preserve">   Sau khi nhận hồ sơ thủ tục hành chính từ </w:t>
            </w:r>
            <w:r w:rsidRPr="009030C1">
              <w:rPr>
                <w:sz w:val="26"/>
                <w:szCs w:val="26"/>
              </w:rPr>
              <w:t xml:space="preserve">Bộ phận </w:t>
            </w:r>
            <w:r w:rsidRPr="009030C1">
              <w:rPr>
                <w:sz w:val="26"/>
                <w:szCs w:val="26"/>
                <w:lang w:val="vi-VN"/>
              </w:rPr>
              <w:t>tiếp nhận và trả kết quả</w:t>
            </w:r>
            <w:r w:rsidRPr="009030C1">
              <w:rPr>
                <w:sz w:val="26"/>
                <w:szCs w:val="26"/>
              </w:rPr>
              <w:t xml:space="preserve"> </w:t>
            </w:r>
            <w:r w:rsidRPr="009030C1">
              <w:rPr>
                <w:rStyle w:val="fontstyle21"/>
                <w:rFonts w:ascii="Times New Roman" w:hAnsi="Times New Roman"/>
                <w:color w:val="auto"/>
                <w:sz w:val="26"/>
                <w:szCs w:val="26"/>
              </w:rPr>
              <w:t>công chức, viên chức xử lý xem xét, thẩm định hồ sơ, trình phê duyệt kết quả giải quyết thủ tục hành chính:</w:t>
            </w:r>
          </w:p>
        </w:tc>
        <w:tc>
          <w:tcPr>
            <w:tcW w:w="2835" w:type="dxa"/>
            <w:vAlign w:val="center"/>
          </w:tcPr>
          <w:p w14:paraId="05AA188E" w14:textId="77777777" w:rsidR="00B7014C" w:rsidRPr="009708DE" w:rsidRDefault="00B7014C" w:rsidP="0088110F">
            <w:pPr>
              <w:pStyle w:val="Bodytext20"/>
              <w:shd w:val="clear" w:color="auto" w:fill="auto"/>
              <w:spacing w:before="0" w:line="370" w:lineRule="exact"/>
              <w:ind w:right="21" w:firstLine="0"/>
              <w:jc w:val="center"/>
              <w:rPr>
                <w:rFonts w:ascii="Times New Roman" w:hAnsi="Times New Roman" w:cs="Times New Roman"/>
                <w:b/>
                <w:sz w:val="24"/>
                <w:szCs w:val="24"/>
              </w:rPr>
            </w:pPr>
            <w:r w:rsidRPr="00A31824">
              <w:rPr>
                <w:rFonts w:ascii="Times New Roman" w:hAnsi="Times New Roman" w:cs="Times New Roman"/>
                <w:b/>
                <w:color w:val="1E2F41"/>
                <w:shd w:val="clear" w:color="auto" w:fill="FFFFFF"/>
              </w:rPr>
              <w:t>Theo học kỳ hoặc theo năm học</w:t>
            </w:r>
            <w:r w:rsidRPr="00A31824">
              <w:rPr>
                <w:rFonts w:ascii="Times New Roman" w:hAnsi="Times New Roman" w:cs="Times New Roman"/>
                <w:b/>
              </w:rPr>
              <w:t>,</w:t>
            </w:r>
            <w:r w:rsidRPr="00817F8A">
              <w:rPr>
                <w:rFonts w:ascii="Times New Roman" w:hAnsi="Times New Roman"/>
              </w:rPr>
              <w:t xml:space="preserve"> trong đó:</w:t>
            </w:r>
          </w:p>
        </w:tc>
        <w:tc>
          <w:tcPr>
            <w:tcW w:w="1134" w:type="dxa"/>
            <w:vAlign w:val="center"/>
          </w:tcPr>
          <w:p w14:paraId="697CAD71"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r>
      <w:tr w:rsidR="00B7014C" w:rsidRPr="009708DE" w14:paraId="2416D33A" w14:textId="77777777" w:rsidTr="0088110F">
        <w:tc>
          <w:tcPr>
            <w:tcW w:w="851" w:type="dxa"/>
            <w:vMerge/>
          </w:tcPr>
          <w:p w14:paraId="533EEEA3"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14:paraId="3055BBDB"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7229" w:type="dxa"/>
          </w:tcPr>
          <w:p w14:paraId="641495D3"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1. Tiếp nhận hồ sơ (Bộ phận TN&amp;TKQ)</w:t>
            </w:r>
          </w:p>
        </w:tc>
        <w:tc>
          <w:tcPr>
            <w:tcW w:w="2835" w:type="dxa"/>
            <w:vAlign w:val="center"/>
          </w:tcPr>
          <w:p w14:paraId="04C4B49F"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Cs/>
                <w:i/>
                <w:sz w:val="26"/>
                <w:szCs w:val="26"/>
              </w:rPr>
              <w:t>0,5 ngày làm việc</w:t>
            </w:r>
          </w:p>
        </w:tc>
        <w:tc>
          <w:tcPr>
            <w:tcW w:w="1134" w:type="dxa"/>
          </w:tcPr>
          <w:p w14:paraId="0951D9A2"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r>
      <w:tr w:rsidR="00B7014C" w:rsidRPr="009708DE" w14:paraId="615C8F7B" w14:textId="77777777" w:rsidTr="0088110F">
        <w:tc>
          <w:tcPr>
            <w:tcW w:w="851" w:type="dxa"/>
            <w:vMerge/>
          </w:tcPr>
          <w:p w14:paraId="1AB21477"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14:paraId="3CC7DC24"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7229" w:type="dxa"/>
          </w:tcPr>
          <w:p w14:paraId="5A5532C9"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030C1">
              <w:rPr>
                <w:rFonts w:ascii="Times New Roman" w:hAnsi="Times New Roman"/>
                <w:bCs/>
                <w:i/>
                <w:sz w:val="26"/>
                <w:szCs w:val="26"/>
              </w:rPr>
              <w:t>2. Giải quyết hồ sơ (cơ quan/bộ phận chuyên môn), t</w:t>
            </w:r>
            <w:r w:rsidRPr="009030C1">
              <w:rPr>
                <w:rFonts w:ascii="Times New Roman" w:hAnsi="Times New Roman"/>
                <w:i/>
                <w:sz w:val="26"/>
                <w:szCs w:val="26"/>
              </w:rPr>
              <w:t>rong đó:</w:t>
            </w:r>
          </w:p>
        </w:tc>
        <w:tc>
          <w:tcPr>
            <w:tcW w:w="2835" w:type="dxa"/>
            <w:vAlign w:val="center"/>
          </w:tcPr>
          <w:p w14:paraId="118A1D78"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rPr>
              <w:t>Không quy định</w:t>
            </w:r>
          </w:p>
        </w:tc>
        <w:tc>
          <w:tcPr>
            <w:tcW w:w="1134" w:type="dxa"/>
          </w:tcPr>
          <w:p w14:paraId="7A992CE7"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r>
      <w:tr w:rsidR="00B7014C" w:rsidRPr="009708DE" w14:paraId="48FE17F8" w14:textId="77777777" w:rsidTr="0088110F">
        <w:tc>
          <w:tcPr>
            <w:tcW w:w="851" w:type="dxa"/>
            <w:vMerge/>
          </w:tcPr>
          <w:p w14:paraId="36F93B60"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14:paraId="1267959D"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7229" w:type="dxa"/>
          </w:tcPr>
          <w:p w14:paraId="2AE3634E"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r w:rsidRPr="009030C1">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35" w:type="dxa"/>
            <w:vAlign w:val="center"/>
          </w:tcPr>
          <w:p w14:paraId="706574CF" w14:textId="77777777" w:rsidR="00B7014C" w:rsidRPr="00817F8A" w:rsidRDefault="00B7014C" w:rsidP="0088110F">
            <w:pPr>
              <w:pStyle w:val="NormalWeb"/>
              <w:spacing w:before="0" w:beforeAutospacing="0" w:after="120" w:afterAutospacing="0" w:line="234" w:lineRule="atLeast"/>
              <w:jc w:val="center"/>
              <w:rPr>
                <w:rFonts w:ascii="Times New Roman" w:hAnsi="Times New Roman"/>
                <w:bCs/>
                <w:i/>
                <w:sz w:val="26"/>
                <w:szCs w:val="26"/>
              </w:rPr>
            </w:pPr>
          </w:p>
          <w:p w14:paraId="7F3F225B"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3415F253"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r>
      <w:tr w:rsidR="00B7014C" w:rsidRPr="009708DE" w14:paraId="067591B3" w14:textId="77777777" w:rsidTr="0088110F">
        <w:tc>
          <w:tcPr>
            <w:tcW w:w="851" w:type="dxa"/>
            <w:vMerge/>
          </w:tcPr>
          <w:p w14:paraId="56EA5950"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14:paraId="77713231"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7229" w:type="dxa"/>
          </w:tcPr>
          <w:p w14:paraId="4C9F83BA"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xml:space="preserve">+ Chuyên viên </w:t>
            </w:r>
          </w:p>
          <w:p w14:paraId="1E8D4F36"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Lãnh đạo phòng/bộ phận</w:t>
            </w:r>
          </w:p>
          <w:p w14:paraId="2E249FE3"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xml:space="preserve">+ Lãnh đạo đơn vị </w:t>
            </w:r>
          </w:p>
          <w:p w14:paraId="4E169610" w14:textId="77777777" w:rsidR="00B7014C" w:rsidRPr="00A71163" w:rsidRDefault="00B7014C" w:rsidP="0088110F">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9030C1">
              <w:rPr>
                <w:rFonts w:ascii="Times New Roman" w:hAnsi="Times New Roman"/>
                <w:bCs/>
                <w:i/>
                <w:sz w:val="26"/>
                <w:szCs w:val="26"/>
              </w:rPr>
              <w:t>+ Văn thư đơn vị</w:t>
            </w:r>
          </w:p>
        </w:tc>
        <w:tc>
          <w:tcPr>
            <w:tcW w:w="2835" w:type="dxa"/>
            <w:vAlign w:val="center"/>
          </w:tcPr>
          <w:p w14:paraId="5387D268" w14:textId="77777777" w:rsidR="00B7014C" w:rsidRDefault="00B7014C" w:rsidP="0088110F">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
              </w:rPr>
              <w:t>Không quy định</w:t>
            </w:r>
            <w:r w:rsidRPr="00817F8A">
              <w:rPr>
                <w:rFonts w:ascii="Times New Roman" w:hAnsi="Times New Roman"/>
                <w:bCs/>
                <w:i/>
                <w:sz w:val="26"/>
                <w:szCs w:val="26"/>
              </w:rPr>
              <w:t xml:space="preserve"> </w:t>
            </w:r>
          </w:p>
          <w:p w14:paraId="1C9FBD85" w14:textId="77777777" w:rsidR="00B7014C" w:rsidRDefault="00B7014C" w:rsidP="0088110F">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Cs/>
                <w:i/>
                <w:sz w:val="26"/>
                <w:szCs w:val="26"/>
              </w:rPr>
              <w:t>0</w:t>
            </w:r>
            <w:r w:rsidRPr="00817F8A">
              <w:rPr>
                <w:rFonts w:ascii="Times New Roman" w:hAnsi="Times New Roman"/>
                <w:bCs/>
                <w:i/>
                <w:sz w:val="26"/>
                <w:szCs w:val="26"/>
              </w:rPr>
              <w:t xml:space="preserve">1 </w:t>
            </w:r>
            <w:r>
              <w:rPr>
                <w:rFonts w:ascii="Times New Roman" w:hAnsi="Times New Roman"/>
                <w:bCs/>
                <w:i/>
                <w:sz w:val="26"/>
                <w:szCs w:val="26"/>
              </w:rPr>
              <w:t xml:space="preserve">ngày làm việc </w:t>
            </w:r>
          </w:p>
          <w:p w14:paraId="373653B6" w14:textId="77777777" w:rsidR="00B7014C" w:rsidRPr="00817F8A" w:rsidRDefault="00B7014C" w:rsidP="0088110F">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Cs/>
                <w:i/>
                <w:sz w:val="26"/>
                <w:szCs w:val="26"/>
              </w:rPr>
              <w:t>0,5</w:t>
            </w:r>
            <w:r w:rsidRPr="00817F8A">
              <w:rPr>
                <w:rFonts w:ascii="Times New Roman" w:hAnsi="Times New Roman"/>
                <w:bCs/>
                <w:i/>
                <w:sz w:val="26"/>
                <w:szCs w:val="26"/>
              </w:rPr>
              <w:t xml:space="preserve"> </w:t>
            </w:r>
            <w:r>
              <w:rPr>
                <w:rFonts w:ascii="Times New Roman" w:hAnsi="Times New Roman"/>
                <w:bCs/>
                <w:i/>
                <w:sz w:val="26"/>
                <w:szCs w:val="26"/>
              </w:rPr>
              <w:t>ngày làm việc</w:t>
            </w:r>
          </w:p>
          <w:p w14:paraId="3A363007" w14:textId="77777777" w:rsidR="00B7014C" w:rsidRPr="00A71163" w:rsidRDefault="00B7014C" w:rsidP="0088110F">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Cs/>
                <w:i/>
                <w:sz w:val="26"/>
                <w:szCs w:val="26"/>
              </w:rPr>
              <w:t>0,5</w:t>
            </w:r>
            <w:r w:rsidRPr="00817F8A">
              <w:rPr>
                <w:rFonts w:ascii="Times New Roman" w:hAnsi="Times New Roman"/>
                <w:bCs/>
                <w:i/>
                <w:sz w:val="26"/>
                <w:szCs w:val="26"/>
              </w:rPr>
              <w:t xml:space="preserve"> </w:t>
            </w:r>
            <w:r>
              <w:rPr>
                <w:rFonts w:ascii="Times New Roman" w:hAnsi="Times New Roman"/>
                <w:bCs/>
                <w:i/>
                <w:sz w:val="26"/>
                <w:szCs w:val="26"/>
              </w:rPr>
              <w:t>ngày làm việc</w:t>
            </w:r>
          </w:p>
        </w:tc>
        <w:tc>
          <w:tcPr>
            <w:tcW w:w="1134" w:type="dxa"/>
          </w:tcPr>
          <w:p w14:paraId="4BDD5E40" w14:textId="77777777" w:rsidR="00B7014C" w:rsidRPr="009708DE" w:rsidRDefault="00B7014C" w:rsidP="0088110F">
            <w:pPr>
              <w:pStyle w:val="NormalWeb"/>
              <w:spacing w:before="0" w:beforeAutospacing="0" w:after="120" w:afterAutospacing="0" w:line="234" w:lineRule="atLeast"/>
              <w:jc w:val="both"/>
              <w:rPr>
                <w:rFonts w:ascii="Times New Roman" w:hAnsi="Times New Roman"/>
                <w:i/>
                <w:sz w:val="26"/>
                <w:szCs w:val="26"/>
              </w:rPr>
            </w:pPr>
          </w:p>
        </w:tc>
      </w:tr>
      <w:tr w:rsidR="00B7014C" w:rsidRPr="00212A1E" w14:paraId="0D2E8574" w14:textId="77777777" w:rsidTr="0088110F">
        <w:tc>
          <w:tcPr>
            <w:tcW w:w="851" w:type="dxa"/>
            <w:vMerge/>
            <w:vAlign w:val="center"/>
          </w:tcPr>
          <w:p w14:paraId="67632856"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14:paraId="620F60CE"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lang w:val="nl-NL"/>
              </w:rPr>
            </w:pPr>
          </w:p>
        </w:tc>
        <w:tc>
          <w:tcPr>
            <w:tcW w:w="7229" w:type="dxa"/>
          </w:tcPr>
          <w:p w14:paraId="03019874" w14:textId="77777777" w:rsidR="00B7014C" w:rsidRPr="00A71163" w:rsidRDefault="00B7014C" w:rsidP="0088110F">
            <w:pPr>
              <w:spacing w:before="120" w:after="120"/>
              <w:ind w:firstLine="198"/>
              <w:jc w:val="both"/>
              <w:rPr>
                <w:iCs/>
                <w:sz w:val="26"/>
                <w:szCs w:val="26"/>
                <w:lang w:val="nl-NL"/>
              </w:rPr>
            </w:pPr>
            <w:r w:rsidRPr="00212A1E">
              <w:rPr>
                <w:sz w:val="26"/>
                <w:szCs w:val="26"/>
                <w:lang w:val="nl-NL"/>
              </w:rPr>
              <w:t xml:space="preserve">- Trường hợp có quy định thẩm tra, xác minh hồ sơ. 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w:t>
            </w:r>
            <w:r w:rsidRPr="00212A1E">
              <w:rPr>
                <w:sz w:val="26"/>
                <w:szCs w:val="26"/>
                <w:lang w:val="nl-NL"/>
              </w:rPr>
              <w:lastRenderedPageBreak/>
              <w:t>quy định cụ thể về thời gian. Thời hạn giải quyết được tính từ đầu sau khi nhận đủ hồ sơ.</w:t>
            </w:r>
          </w:p>
        </w:tc>
        <w:tc>
          <w:tcPr>
            <w:tcW w:w="2835" w:type="dxa"/>
            <w:vAlign w:val="center"/>
          </w:tcPr>
          <w:p w14:paraId="6F4256E8" w14:textId="77777777" w:rsidR="00B7014C" w:rsidRPr="00212A1E" w:rsidRDefault="00B7014C" w:rsidP="0088110F">
            <w:pPr>
              <w:pStyle w:val="NormalWeb"/>
              <w:spacing w:before="0" w:beforeAutospacing="0" w:after="120" w:afterAutospacing="0" w:line="234" w:lineRule="atLeast"/>
              <w:jc w:val="center"/>
              <w:rPr>
                <w:rFonts w:ascii="Times New Roman" w:hAnsi="Times New Roman"/>
                <w:bCs/>
                <w:i/>
                <w:sz w:val="26"/>
                <w:szCs w:val="26"/>
                <w:lang w:val="nl-NL"/>
              </w:rPr>
            </w:pPr>
            <w:r w:rsidRPr="00212A1E">
              <w:rPr>
                <w:rFonts w:ascii="Times New Roman" w:hAnsi="Times New Roman"/>
                <w:sz w:val="26"/>
                <w:szCs w:val="26"/>
                <w:lang w:val="nl-NL"/>
              </w:rPr>
              <w:lastRenderedPageBreak/>
              <w:t>Trả lại hồ sơ không quá 03 ngày làm việc</w:t>
            </w:r>
          </w:p>
        </w:tc>
        <w:tc>
          <w:tcPr>
            <w:tcW w:w="1134" w:type="dxa"/>
          </w:tcPr>
          <w:p w14:paraId="5F0CE809" w14:textId="77777777" w:rsidR="00B7014C" w:rsidRPr="00A71163" w:rsidRDefault="00B7014C" w:rsidP="0088110F">
            <w:pPr>
              <w:pStyle w:val="NormalWeb"/>
              <w:spacing w:before="0" w:beforeAutospacing="0" w:after="120" w:afterAutospacing="0" w:line="234" w:lineRule="atLeast"/>
              <w:jc w:val="both"/>
              <w:rPr>
                <w:rFonts w:ascii="Times New Roman" w:hAnsi="Times New Roman"/>
                <w:sz w:val="26"/>
                <w:szCs w:val="26"/>
                <w:lang w:val="vi-VN"/>
              </w:rPr>
            </w:pPr>
          </w:p>
        </w:tc>
      </w:tr>
      <w:tr w:rsidR="00B7014C" w:rsidRPr="009708DE" w14:paraId="3EA10856" w14:textId="77777777" w:rsidTr="0088110F">
        <w:tc>
          <w:tcPr>
            <w:tcW w:w="851" w:type="dxa"/>
            <w:vAlign w:val="center"/>
          </w:tcPr>
          <w:p w14:paraId="4CC260FF"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4</w:t>
            </w:r>
          </w:p>
        </w:tc>
        <w:tc>
          <w:tcPr>
            <w:tcW w:w="2552" w:type="dxa"/>
            <w:vAlign w:val="center"/>
          </w:tcPr>
          <w:p w14:paraId="580FF6C5"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r w:rsidRPr="009030C1">
              <w:rPr>
                <w:rFonts w:ascii="Times New Roman" w:hAnsi="Times New Roman"/>
                <w:b/>
                <w:sz w:val="26"/>
                <w:szCs w:val="26"/>
                <w:lang w:val="nl-NL"/>
              </w:rPr>
              <w:t>Trả kết quả giải quyết thủ tục hành chính</w:t>
            </w:r>
          </w:p>
        </w:tc>
        <w:tc>
          <w:tcPr>
            <w:tcW w:w="7229" w:type="dxa"/>
          </w:tcPr>
          <w:p w14:paraId="777ABF20"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Công chức tiếp nhận và trả  kết quả nhập vào sổ theo dõi hồ sơ và phần mềm điện tử thực hiện như sau:</w:t>
            </w:r>
          </w:p>
          <w:p w14:paraId="3B032D7B"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 T</w:t>
            </w:r>
            <w:r w:rsidRPr="00212A1E">
              <w:rPr>
                <w:rStyle w:val="fontstyle21"/>
                <w:rFonts w:ascii="Times New Roman" w:hAnsi="Times New Roman"/>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03F48F18"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 xml:space="preserve">- </w:t>
            </w:r>
            <w:r w:rsidRPr="00212A1E">
              <w:rPr>
                <w:rStyle w:val="fontstyle21"/>
                <w:rFonts w:ascii="Times New Roman" w:hAnsi="Times New Roman"/>
                <w:color w:val="auto"/>
                <w:sz w:val="26"/>
                <w:szCs w:val="26"/>
                <w:lang w:val="nl-NL"/>
              </w:rPr>
              <w:t>Tổ chức, cá nhân nhận kết quả giải quyết thủ tục hành chính theo thời gian, địa điểm ghi trên Giấy tiếp nhận hồ sơ và hẹn trả kết quả (</w:t>
            </w:r>
            <w:r w:rsidRPr="009030C1">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5822432A"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 Trường hợp nhận kết quả</w:t>
            </w:r>
            <w:r w:rsidRPr="00212A1E">
              <w:rPr>
                <w:sz w:val="26"/>
                <w:szCs w:val="26"/>
                <w:lang w:val="nl-NL"/>
              </w:rPr>
              <w:t xml:space="preserve"> thông </w:t>
            </w:r>
            <w:r w:rsidRPr="009030C1">
              <w:rPr>
                <w:sz w:val="26"/>
                <w:szCs w:val="26"/>
                <w:lang w:val="vi-VN"/>
              </w:rPr>
              <w:t xml:space="preserve">qua dịch vụ bưu chính </w:t>
            </w:r>
            <w:r w:rsidRPr="00212A1E">
              <w:rPr>
                <w:sz w:val="26"/>
                <w:szCs w:val="26"/>
                <w:lang w:val="nl-NL"/>
              </w:rPr>
              <w:t>công ích. (</w:t>
            </w:r>
            <w:r w:rsidRPr="009030C1">
              <w:rPr>
                <w:iCs/>
                <w:sz w:val="26"/>
                <w:szCs w:val="26"/>
                <w:lang w:val="nl-NL"/>
              </w:rPr>
              <w:t>đăng ký</w:t>
            </w:r>
            <w:r w:rsidRPr="00212A1E">
              <w:rPr>
                <w:sz w:val="26"/>
                <w:szCs w:val="26"/>
                <w:lang w:val="nl-NL"/>
              </w:rPr>
              <w:t xml:space="preserve"> theo hướng dẫn của Bưu điện)</w:t>
            </w:r>
            <w:r w:rsidRPr="00212A1E">
              <w:rPr>
                <w:rStyle w:val="fontstyle21"/>
                <w:rFonts w:ascii="Times New Roman" w:hAnsi="Times New Roman"/>
                <w:color w:val="auto"/>
                <w:sz w:val="26"/>
                <w:szCs w:val="26"/>
                <w:lang w:val="nl-NL"/>
              </w:rPr>
              <w:t xml:space="preserve"> (nếu có)</w:t>
            </w:r>
          </w:p>
          <w:p w14:paraId="35778BFC" w14:textId="77777777" w:rsidR="00B7014C" w:rsidRPr="009030C1" w:rsidRDefault="00B7014C" w:rsidP="0088110F">
            <w:pPr>
              <w:spacing w:before="120" w:after="120"/>
              <w:ind w:firstLine="198"/>
              <w:jc w:val="both"/>
              <w:rPr>
                <w:b/>
                <w:i/>
                <w:sz w:val="26"/>
                <w:szCs w:val="26"/>
                <w:lang w:val="pt-BR"/>
              </w:rPr>
            </w:pPr>
            <w:r w:rsidRPr="009030C1">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12A1E">
              <w:rPr>
                <w:rStyle w:val="fontstyle21"/>
                <w:rFonts w:ascii="Times New Roman" w:hAnsi="Times New Roman"/>
                <w:color w:val="auto"/>
                <w:sz w:val="26"/>
                <w:szCs w:val="26"/>
                <w:lang w:val="nl-NL"/>
              </w:rPr>
              <w:t xml:space="preserve"> trường hợp đăng ký nhận kết quả trực tuyến thì thông qua Cổng Dịch vụ công trực tuyến. (nếu có)</w:t>
            </w:r>
          </w:p>
          <w:p w14:paraId="46420156" w14:textId="77777777" w:rsidR="00B7014C" w:rsidRPr="009030C1" w:rsidRDefault="00B7014C" w:rsidP="0088110F">
            <w:pPr>
              <w:spacing w:before="120" w:after="120"/>
              <w:ind w:firstLine="198"/>
              <w:jc w:val="both"/>
              <w:rPr>
                <w:rStyle w:val="fontstyle21"/>
                <w:rFonts w:ascii="Times New Roman" w:hAnsi="Times New Roman"/>
                <w:iCs/>
                <w:color w:val="auto"/>
                <w:sz w:val="26"/>
                <w:szCs w:val="26"/>
                <w:lang w:val="nl-NL"/>
              </w:rPr>
            </w:pPr>
            <w:r w:rsidRPr="009030C1">
              <w:rPr>
                <w:iCs/>
                <w:sz w:val="26"/>
                <w:szCs w:val="26"/>
                <w:lang w:val="nl-NL"/>
              </w:rPr>
              <w:t>Thời gian trả kết quả: Sáng: từ 07 giờ đến 11 giờ 30 phút; chiều: từ 13 giờ 30 đến 17 giờ của các ngày làm việc.</w:t>
            </w:r>
          </w:p>
        </w:tc>
        <w:tc>
          <w:tcPr>
            <w:tcW w:w="2835" w:type="dxa"/>
            <w:vAlign w:val="center"/>
          </w:tcPr>
          <w:p w14:paraId="6D3A2252" w14:textId="77777777" w:rsidR="00B7014C" w:rsidRPr="00051B80" w:rsidRDefault="00B7014C" w:rsidP="0088110F">
            <w:pPr>
              <w:pStyle w:val="NormalWeb"/>
              <w:spacing w:before="0" w:beforeAutospacing="0" w:after="120" w:afterAutospacing="0" w:line="234" w:lineRule="atLeast"/>
              <w:jc w:val="center"/>
              <w:rPr>
                <w:rFonts w:ascii="Times New Roman" w:hAnsi="Times New Roman"/>
                <w:bCs/>
                <w:sz w:val="26"/>
                <w:szCs w:val="26"/>
              </w:rPr>
            </w:pPr>
            <w:r w:rsidRPr="00051B80">
              <w:rPr>
                <w:rFonts w:ascii="Times New Roman" w:hAnsi="Times New Roman"/>
                <w:bCs/>
                <w:sz w:val="26"/>
                <w:szCs w:val="26"/>
              </w:rPr>
              <w:t>0,5 ngày làm việc</w:t>
            </w:r>
          </w:p>
        </w:tc>
        <w:tc>
          <w:tcPr>
            <w:tcW w:w="1134" w:type="dxa"/>
          </w:tcPr>
          <w:p w14:paraId="6A439B13" w14:textId="77777777" w:rsidR="00B7014C" w:rsidRPr="009708DE" w:rsidRDefault="00B7014C"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42C99C51" w14:textId="77777777" w:rsidR="00B7014C" w:rsidRPr="009708DE" w:rsidRDefault="00B7014C" w:rsidP="00B7014C">
      <w:pPr>
        <w:pStyle w:val="NormalWeb"/>
        <w:shd w:val="clear" w:color="auto" w:fill="FFFFFF"/>
        <w:spacing w:before="120" w:beforeAutospacing="0" w:after="120" w:afterAutospacing="0"/>
        <w:ind w:firstLine="709"/>
        <w:jc w:val="both"/>
        <w:rPr>
          <w:rFonts w:ascii="Times New Roman" w:hAnsi="Times New Roman"/>
          <w:bCs/>
          <w:sz w:val="28"/>
          <w:szCs w:val="28"/>
        </w:rPr>
      </w:pPr>
      <w:r>
        <w:rPr>
          <w:rFonts w:ascii="Times New Roman" w:hAnsi="Times New Roman"/>
          <w:b/>
          <w:bCs/>
          <w:sz w:val="28"/>
          <w:szCs w:val="28"/>
        </w:rPr>
        <w:t>1.2</w:t>
      </w:r>
      <w:r w:rsidRPr="009708DE">
        <w:rPr>
          <w:rFonts w:ascii="Times New Roman" w:hAnsi="Times New Roman"/>
          <w:b/>
          <w:bCs/>
          <w:sz w:val="28"/>
          <w:szCs w:val="28"/>
        </w:rPr>
        <w:t xml:space="preserve">. Thành phần, số lượng hồ sơ </w:t>
      </w:r>
    </w:p>
    <w:p w14:paraId="4B7E976E" w14:textId="77777777" w:rsidR="00B7014C" w:rsidRPr="00E412B6" w:rsidRDefault="00B7014C" w:rsidP="00B7014C">
      <w:pPr>
        <w:pStyle w:val="NormalWeb"/>
        <w:shd w:val="clear" w:color="auto" w:fill="FFFFFF"/>
        <w:spacing w:before="120" w:beforeAutospacing="0" w:after="120" w:afterAutospacing="0"/>
        <w:ind w:firstLine="720"/>
        <w:jc w:val="both"/>
        <w:rPr>
          <w:rFonts w:ascii="Times New Roman" w:hAnsi="Times New Roman"/>
          <w:sz w:val="28"/>
          <w:szCs w:val="28"/>
        </w:rPr>
      </w:pPr>
      <w:r>
        <w:rPr>
          <w:rFonts w:ascii="Times New Roman" w:hAnsi="Times New Roman"/>
          <w:sz w:val="28"/>
          <w:szCs w:val="28"/>
        </w:rPr>
        <w:t>1.2.1.</w:t>
      </w:r>
      <w:r w:rsidRPr="00E412B6">
        <w:rPr>
          <w:rFonts w:ascii="Times New Roman" w:hAnsi="Times New Roman"/>
          <w:sz w:val="28"/>
          <w:szCs w:val="28"/>
        </w:rPr>
        <w:t xml:space="preserve"> Thành phần hồ sơ:</w:t>
      </w:r>
    </w:p>
    <w:p w14:paraId="52844627" w14:textId="77777777" w:rsidR="00B7014C" w:rsidRPr="00E412B6" w:rsidRDefault="00B7014C" w:rsidP="00B7014C">
      <w:pPr>
        <w:shd w:val="clear" w:color="auto" w:fill="FFFFFF"/>
        <w:spacing w:before="120" w:after="120" w:line="234" w:lineRule="atLeast"/>
        <w:ind w:firstLine="709"/>
        <w:jc w:val="both"/>
        <w:rPr>
          <w:sz w:val="28"/>
          <w:szCs w:val="28"/>
        </w:rPr>
      </w:pPr>
      <w:r w:rsidRPr="00E412B6">
        <w:rPr>
          <w:sz w:val="28"/>
          <w:szCs w:val="28"/>
        </w:rPr>
        <w:t>a) Đơn đề nghị miễn, giảm học phí và hỗ trợ chi phí học tập:</w:t>
      </w:r>
    </w:p>
    <w:p w14:paraId="3784354A" w14:textId="77777777" w:rsidR="00B7014C" w:rsidRPr="00E412B6" w:rsidRDefault="00B7014C" w:rsidP="00B7014C">
      <w:pPr>
        <w:shd w:val="clear" w:color="auto" w:fill="FFFFFF"/>
        <w:spacing w:line="234" w:lineRule="atLeast"/>
        <w:ind w:firstLine="709"/>
        <w:jc w:val="both"/>
        <w:rPr>
          <w:sz w:val="28"/>
          <w:szCs w:val="28"/>
        </w:rPr>
      </w:pPr>
      <w:r w:rsidRPr="00E412B6">
        <w:rPr>
          <w:sz w:val="28"/>
          <w:szCs w:val="28"/>
        </w:rPr>
        <w:lastRenderedPageBreak/>
        <w:t>- Đối với các đối tượng thuộc diện được miễn, giảm học phí học mầm non, giáo dục phổ thông, giáo dục thường xuyên theo Mẫu đơn tại Phụ lục II ban hành kèm theo Nghị định số </w:t>
      </w:r>
      <w:hyperlink r:id="rId136" w:tgtFrame="_blank" w:tooltip="Nghị định 81/2021/NĐ-CP" w:history="1">
        <w:r w:rsidRPr="00E412B6">
          <w:rPr>
            <w:sz w:val="28"/>
            <w:szCs w:val="28"/>
          </w:rPr>
          <w:t>81/2021/NĐ-CP</w:t>
        </w:r>
      </w:hyperlink>
      <w:r w:rsidRPr="00E412B6">
        <w:rPr>
          <w:sz w:val="28"/>
          <w:szCs w:val="28"/>
        </w:rPr>
        <w:t> ; các đối tượng học sinh tiểu học tư thục được hỗ trợ tiền đóng học phí theo Mẫu đơn tại Phụ lục VI ban hành kèm theo Nghị định số </w:t>
      </w:r>
      <w:hyperlink r:id="rId137" w:tgtFrame="_blank" w:tooltip="Nghị định 81/2021/NĐ-CP" w:history="1">
        <w:r w:rsidRPr="00E412B6">
          <w:rPr>
            <w:sz w:val="28"/>
            <w:szCs w:val="28"/>
          </w:rPr>
          <w:t>81/2021/NĐ-CP</w:t>
        </w:r>
      </w:hyperlink>
      <w:r w:rsidRPr="00E412B6">
        <w:rPr>
          <w:sz w:val="28"/>
          <w:szCs w:val="28"/>
        </w:rPr>
        <w:t> ;</w:t>
      </w:r>
    </w:p>
    <w:p w14:paraId="65FD19AB" w14:textId="77777777" w:rsidR="00B7014C" w:rsidRPr="00E412B6" w:rsidRDefault="00B7014C" w:rsidP="00B7014C">
      <w:pPr>
        <w:shd w:val="clear" w:color="auto" w:fill="FFFFFF"/>
        <w:spacing w:line="234" w:lineRule="atLeast"/>
        <w:ind w:firstLine="709"/>
        <w:jc w:val="both"/>
        <w:rPr>
          <w:sz w:val="28"/>
          <w:szCs w:val="28"/>
        </w:rPr>
      </w:pPr>
      <w:r w:rsidRPr="00E412B6">
        <w:rPr>
          <w:sz w:val="28"/>
          <w:szCs w:val="28"/>
        </w:rPr>
        <w:t>- Đối với các đối tượng thuộc diện được hỗ trợ chi phí học tập học mầm non, giáo dục phổ thông, giáo dục thường xuyên theo Mẫu đơn tại Phụ lục III ban hành kèm theo Nghị định số </w:t>
      </w:r>
      <w:hyperlink r:id="rId138" w:tgtFrame="_blank" w:tooltip="Nghị định 81/2021/NĐ-CP" w:history="1">
        <w:r w:rsidRPr="00E412B6">
          <w:rPr>
            <w:sz w:val="28"/>
            <w:szCs w:val="28"/>
          </w:rPr>
          <w:t>81/2021/NĐ-CP</w:t>
        </w:r>
      </w:hyperlink>
      <w:r w:rsidRPr="00E412B6">
        <w:rPr>
          <w:sz w:val="28"/>
          <w:szCs w:val="28"/>
        </w:rPr>
        <w:t> ;</w:t>
      </w:r>
    </w:p>
    <w:p w14:paraId="39CEA165" w14:textId="77777777" w:rsidR="00B7014C" w:rsidRPr="00E412B6" w:rsidRDefault="00B7014C" w:rsidP="00B7014C">
      <w:pPr>
        <w:shd w:val="clear" w:color="auto" w:fill="FFFFFF"/>
        <w:spacing w:line="234" w:lineRule="atLeast"/>
        <w:ind w:firstLine="709"/>
        <w:jc w:val="both"/>
        <w:rPr>
          <w:sz w:val="28"/>
          <w:szCs w:val="28"/>
        </w:rPr>
      </w:pPr>
      <w:r w:rsidRPr="00E412B6">
        <w:rPr>
          <w:sz w:val="28"/>
          <w:szCs w:val="28"/>
        </w:rPr>
        <w:t>- Đối với các đối tượng thuộc diện miễn, giảm học phí ở các cơ sở giáo dục nghề nghiệp và giáo dục đại học công lập theo Mẫu tại Phụ lục V ban hành kèm theo Nghị định số </w:t>
      </w:r>
      <w:hyperlink r:id="rId139" w:tgtFrame="_blank" w:tooltip="Nghị định 81/2021/NĐ-CP" w:history="1">
        <w:r w:rsidRPr="00E412B6">
          <w:rPr>
            <w:sz w:val="28"/>
            <w:szCs w:val="28"/>
          </w:rPr>
          <w:t>81/2021/NĐ-CP</w:t>
        </w:r>
      </w:hyperlink>
      <w:r w:rsidRPr="00E412B6">
        <w:rPr>
          <w:sz w:val="28"/>
          <w:szCs w:val="28"/>
        </w:rPr>
        <w:t> ; đối với các đối tượng thuộc diện miễn, giảm học phí ở các cơ sở giáo dục nghề nghiệp và giáo dục đại học tư thục theo Mẫu đơn tại Phụ lục VII ban hành kèm theo Nghị định số </w:t>
      </w:r>
      <w:hyperlink r:id="rId140" w:tgtFrame="_blank" w:tooltip="Nghị định 81/2021/NĐ-CP" w:history="1">
        <w:r w:rsidRPr="00E412B6">
          <w:rPr>
            <w:sz w:val="28"/>
            <w:szCs w:val="28"/>
          </w:rPr>
          <w:t>81/2021/NĐ-CP</w:t>
        </w:r>
      </w:hyperlink>
      <w:r w:rsidRPr="00E412B6">
        <w:rPr>
          <w:sz w:val="28"/>
          <w:szCs w:val="28"/>
        </w:rPr>
        <w:t> .</w:t>
      </w:r>
    </w:p>
    <w:p w14:paraId="4712653A" w14:textId="77777777" w:rsidR="00B7014C" w:rsidRPr="00E412B6" w:rsidRDefault="00B7014C" w:rsidP="00B7014C">
      <w:pPr>
        <w:shd w:val="clear" w:color="auto" w:fill="FFFFFF"/>
        <w:spacing w:line="234" w:lineRule="atLeast"/>
        <w:ind w:firstLine="709"/>
        <w:jc w:val="both"/>
        <w:rPr>
          <w:sz w:val="28"/>
          <w:szCs w:val="28"/>
        </w:rPr>
      </w:pPr>
      <w:r w:rsidRPr="00E412B6">
        <w:rPr>
          <w:sz w:val="28"/>
          <w:szCs w:val="28"/>
        </w:rPr>
        <w:t>- Đối với trẻ em mầm non và học sinh phổ thông, học viên học tại cơ sở giáo dục thường xuyên theo chương trình giáo dục phổ thông vừa thuộc diện được miễn, giảm học phí vừa thuộc diện được hỗ trợ chi phí học tập theo Mẫu đơn tại Phụ lục IV ban hành kèm theo Nghị định số </w:t>
      </w:r>
      <w:hyperlink r:id="rId141" w:tgtFrame="_blank" w:tooltip="Nghị định 81/2021/NĐ-CP" w:history="1">
        <w:r w:rsidRPr="00E412B6">
          <w:rPr>
            <w:sz w:val="28"/>
            <w:szCs w:val="28"/>
          </w:rPr>
          <w:t>81/2021/NĐ-CP</w:t>
        </w:r>
      </w:hyperlink>
      <w:r w:rsidRPr="00E412B6">
        <w:rPr>
          <w:sz w:val="28"/>
          <w:szCs w:val="28"/>
        </w:rPr>
        <w:t> .</w:t>
      </w:r>
    </w:p>
    <w:p w14:paraId="27C22B21" w14:textId="77777777" w:rsidR="00B7014C" w:rsidRPr="00AA331F" w:rsidRDefault="00B7014C" w:rsidP="00B7014C">
      <w:pPr>
        <w:shd w:val="clear" w:color="auto" w:fill="FFFFFF"/>
        <w:spacing w:before="120" w:after="120" w:line="234" w:lineRule="atLeast"/>
        <w:ind w:firstLine="709"/>
        <w:jc w:val="both"/>
        <w:rPr>
          <w:color w:val="000000"/>
          <w:sz w:val="28"/>
          <w:szCs w:val="28"/>
        </w:rPr>
      </w:pPr>
      <w:r w:rsidRPr="00E412B6">
        <w:rPr>
          <w:sz w:val="28"/>
          <w:szCs w:val="28"/>
        </w:rPr>
        <w:t xml:space="preserve">b) Bản sao chứng thực hoặc bản sao kèm bản chính để đối chiếu hoặc bản sao từ sổ gốc </w:t>
      </w:r>
      <w:r w:rsidRPr="00AA331F">
        <w:rPr>
          <w:color w:val="000000"/>
          <w:sz w:val="28"/>
          <w:szCs w:val="28"/>
        </w:rPr>
        <w:t>giấy tờ chứng minh thuộc đối tượng miễn, giảm học phí và hỗ trợ chi phí học tập đối với các đối tượng sau:</w:t>
      </w:r>
    </w:p>
    <w:p w14:paraId="5EFD4849" w14:textId="77777777" w:rsidR="00B7014C" w:rsidRPr="00E412B6" w:rsidRDefault="00B7014C" w:rsidP="00B7014C">
      <w:pPr>
        <w:shd w:val="clear" w:color="auto" w:fill="FFFFFF"/>
        <w:spacing w:line="234" w:lineRule="atLeast"/>
        <w:ind w:firstLine="709"/>
        <w:jc w:val="both"/>
        <w:rPr>
          <w:sz w:val="28"/>
          <w:szCs w:val="28"/>
        </w:rPr>
      </w:pPr>
      <w:r w:rsidRPr="00E412B6">
        <w:rPr>
          <w:sz w:val="28"/>
          <w:szCs w:val="28"/>
        </w:rPr>
        <w:t>- Giấy xác nhận của cơ quan quản lý đối tượng người có công đối với đối tượng được quy định tại khoản 1 Điều 15 Nghị định số </w:t>
      </w:r>
      <w:hyperlink r:id="rId142" w:tgtFrame="_blank" w:tooltip="Nghị định 81/2021/NĐ-CP" w:history="1">
        <w:r w:rsidRPr="00E412B6">
          <w:rPr>
            <w:sz w:val="28"/>
            <w:szCs w:val="28"/>
          </w:rPr>
          <w:t>81/2021/NĐ-CP</w:t>
        </w:r>
      </w:hyperlink>
      <w:r w:rsidRPr="00E412B6">
        <w:rPr>
          <w:sz w:val="28"/>
          <w:szCs w:val="28"/>
        </w:rPr>
        <w:t> ;</w:t>
      </w:r>
    </w:p>
    <w:p w14:paraId="35CAF44F" w14:textId="77777777" w:rsidR="00B7014C" w:rsidRPr="00E412B6" w:rsidRDefault="00B7014C" w:rsidP="00B7014C">
      <w:pPr>
        <w:shd w:val="clear" w:color="auto" w:fill="FFFFFF"/>
        <w:spacing w:line="234" w:lineRule="atLeast"/>
        <w:ind w:firstLine="709"/>
        <w:jc w:val="both"/>
        <w:rPr>
          <w:sz w:val="28"/>
          <w:szCs w:val="28"/>
        </w:rPr>
      </w:pPr>
      <w:r w:rsidRPr="00E412B6">
        <w:rPr>
          <w:sz w:val="28"/>
          <w:szCs w:val="28"/>
        </w:rPr>
        <w:t>- Giấy xác nhận khuyết tật do Ủy ban nhân dân (UBND) cấp xã cấp hoặc Quyết định về việc trợ cấp xã hội của Chủ tịch UBND cấp huyện đối với đối tượng được quy định tại khoản 2 Điều 15 Nghị định số </w:t>
      </w:r>
      <w:hyperlink r:id="rId143" w:tgtFrame="_blank" w:tooltip="Nghị định 81/2021/NĐ-CP" w:history="1">
        <w:r w:rsidRPr="00E412B6">
          <w:rPr>
            <w:sz w:val="28"/>
            <w:szCs w:val="28"/>
          </w:rPr>
          <w:t>81/2021/NĐ-CP</w:t>
        </w:r>
      </w:hyperlink>
      <w:r w:rsidRPr="00E412B6">
        <w:rPr>
          <w:sz w:val="28"/>
          <w:szCs w:val="28"/>
        </w:rPr>
        <w:t> ;</w:t>
      </w:r>
    </w:p>
    <w:p w14:paraId="460B41BB" w14:textId="77777777" w:rsidR="00B7014C" w:rsidRPr="00E412B6" w:rsidRDefault="00B7014C" w:rsidP="00B7014C">
      <w:pPr>
        <w:shd w:val="clear" w:color="auto" w:fill="FFFFFF"/>
        <w:spacing w:line="234" w:lineRule="atLeast"/>
        <w:ind w:firstLine="709"/>
        <w:jc w:val="both"/>
        <w:rPr>
          <w:sz w:val="28"/>
          <w:szCs w:val="28"/>
        </w:rPr>
      </w:pPr>
      <w:r w:rsidRPr="00E412B6">
        <w:rPr>
          <w:sz w:val="28"/>
          <w:szCs w:val="28"/>
        </w:rPr>
        <w:t>- Quyết định về việc trợ cấp xã hội của Chủ tịch UBND cấp huyện đối với đối tượng được quy định tại khoản 3 Điều 15 Nghị định số </w:t>
      </w:r>
      <w:hyperlink r:id="rId144" w:tgtFrame="_blank" w:tooltip="Nghị định 81/2021/NĐ-CP" w:history="1">
        <w:r w:rsidRPr="00E412B6">
          <w:rPr>
            <w:sz w:val="28"/>
            <w:szCs w:val="28"/>
          </w:rPr>
          <w:t>81/2021/NĐ-CP</w:t>
        </w:r>
      </w:hyperlink>
      <w:r w:rsidRPr="00E412B6">
        <w:rPr>
          <w:sz w:val="28"/>
          <w:szCs w:val="28"/>
        </w:rPr>
        <w:t> ;</w:t>
      </w:r>
    </w:p>
    <w:p w14:paraId="38E58444" w14:textId="77777777" w:rsidR="00B7014C" w:rsidRPr="00E412B6" w:rsidRDefault="00B7014C" w:rsidP="00B7014C">
      <w:pPr>
        <w:shd w:val="clear" w:color="auto" w:fill="FFFFFF"/>
        <w:spacing w:line="234" w:lineRule="atLeast"/>
        <w:ind w:firstLine="709"/>
        <w:jc w:val="both"/>
        <w:rPr>
          <w:sz w:val="28"/>
          <w:szCs w:val="28"/>
        </w:rPr>
      </w:pPr>
      <w:r w:rsidRPr="00E412B6">
        <w:rPr>
          <w:sz w:val="28"/>
          <w:szCs w:val="28"/>
        </w:rPr>
        <w:t>- Giấy xác nhận hộ nghèo do UBND cấp xã cấp cho đối tượng được quy định tại khoản 4 Điều 15 Nghị định số </w:t>
      </w:r>
      <w:hyperlink r:id="rId145" w:tgtFrame="_blank" w:tooltip="Nghị định 81/2021/NĐ-CP" w:history="1">
        <w:r w:rsidRPr="00E412B6">
          <w:rPr>
            <w:sz w:val="28"/>
            <w:szCs w:val="28"/>
          </w:rPr>
          <w:t>81/2021/NĐ-CP</w:t>
        </w:r>
      </w:hyperlink>
      <w:r w:rsidRPr="00E412B6">
        <w:rPr>
          <w:sz w:val="28"/>
          <w:szCs w:val="28"/>
        </w:rPr>
        <w:t> ;</w:t>
      </w:r>
    </w:p>
    <w:p w14:paraId="580FFCAB" w14:textId="77777777" w:rsidR="00B7014C" w:rsidRPr="00E412B6" w:rsidRDefault="00B7014C" w:rsidP="00B7014C">
      <w:pPr>
        <w:shd w:val="clear" w:color="auto" w:fill="FFFFFF"/>
        <w:spacing w:line="234" w:lineRule="atLeast"/>
        <w:ind w:firstLine="709"/>
        <w:jc w:val="both"/>
        <w:rPr>
          <w:sz w:val="28"/>
          <w:szCs w:val="28"/>
        </w:rPr>
      </w:pPr>
      <w:r w:rsidRPr="00E412B6">
        <w:rPr>
          <w:sz w:val="28"/>
          <w:szCs w:val="28"/>
        </w:rPr>
        <w:t>- Giấy chứng nhận đối tượng được hưởng chế độ miễn học phí theo quy định tại Nghị định số </w:t>
      </w:r>
      <w:hyperlink r:id="rId146" w:tgtFrame="_blank" w:history="1">
        <w:r w:rsidRPr="00E412B6">
          <w:rPr>
            <w:sz w:val="28"/>
            <w:szCs w:val="28"/>
          </w:rPr>
          <w:t>27/2016/NĐ-CP</w:t>
        </w:r>
      </w:hyperlink>
      <w:r w:rsidRPr="00E412B6">
        <w:rPr>
          <w:sz w:val="28"/>
          <w:szCs w:val="28"/>
        </w:rPr>
        <w:t> ngày 06 tháng 4 năm 2016 của Chính phủ quy định một số chế độ, chính sách đối với hạ sĩ quan, binh sĩ phục vụ tại ngũ, xuất ngũ và thân nhân của hạ sĩ quan, binh sĩ tại ngũ và văn bản hướng dẫn của Bộ Quốc phòng đối với đối tượng quy định tại khoản 7 Điều 15 Nghị định số </w:t>
      </w:r>
      <w:hyperlink r:id="rId147" w:tgtFrame="_blank" w:tooltip="Nghị định 81/2021/NĐ-CP" w:history="1">
        <w:r w:rsidRPr="00E412B6">
          <w:rPr>
            <w:sz w:val="28"/>
            <w:szCs w:val="28"/>
          </w:rPr>
          <w:t>81/2021/NĐ-CP</w:t>
        </w:r>
      </w:hyperlink>
      <w:r w:rsidRPr="00E412B6">
        <w:rPr>
          <w:sz w:val="28"/>
          <w:szCs w:val="28"/>
        </w:rPr>
        <w:t> ;</w:t>
      </w:r>
    </w:p>
    <w:p w14:paraId="785D0F66" w14:textId="77777777" w:rsidR="00B7014C" w:rsidRPr="00E412B6" w:rsidRDefault="00B7014C" w:rsidP="00B7014C">
      <w:pPr>
        <w:shd w:val="clear" w:color="auto" w:fill="FFFFFF"/>
        <w:spacing w:line="234" w:lineRule="atLeast"/>
        <w:ind w:firstLine="709"/>
        <w:jc w:val="both"/>
        <w:rPr>
          <w:sz w:val="28"/>
          <w:szCs w:val="28"/>
        </w:rPr>
      </w:pPr>
      <w:r w:rsidRPr="00E412B6">
        <w:rPr>
          <w:sz w:val="28"/>
          <w:szCs w:val="28"/>
        </w:rPr>
        <w:t>- Giấy khai sinh và giấy xác nhận hộ nghèo hoặc hộ cận nghèo do UBND cấp xã cấp cho đối tượng được quy định tại khoản 12 Điều 15 Nghị định số </w:t>
      </w:r>
      <w:hyperlink r:id="rId148" w:tgtFrame="_blank" w:tooltip="Nghị định 81/2021/NĐ-CP" w:history="1">
        <w:r w:rsidRPr="00E412B6">
          <w:rPr>
            <w:sz w:val="28"/>
            <w:szCs w:val="28"/>
          </w:rPr>
          <w:t>81/2021/NĐ-CP</w:t>
        </w:r>
      </w:hyperlink>
      <w:r w:rsidRPr="00E412B6">
        <w:rPr>
          <w:sz w:val="28"/>
          <w:szCs w:val="28"/>
        </w:rPr>
        <w:t> ;</w:t>
      </w:r>
    </w:p>
    <w:p w14:paraId="2524AFBF" w14:textId="77777777" w:rsidR="00B7014C" w:rsidRPr="00E412B6" w:rsidRDefault="00B7014C" w:rsidP="00B7014C">
      <w:pPr>
        <w:shd w:val="clear" w:color="auto" w:fill="FFFFFF"/>
        <w:spacing w:line="234" w:lineRule="atLeast"/>
        <w:ind w:firstLine="709"/>
        <w:jc w:val="both"/>
        <w:rPr>
          <w:sz w:val="28"/>
          <w:szCs w:val="28"/>
        </w:rPr>
      </w:pPr>
      <w:r w:rsidRPr="009460FF">
        <w:rPr>
          <w:sz w:val="28"/>
          <w:szCs w:val="28"/>
        </w:rPr>
        <w:lastRenderedPageBreak/>
        <w:t>- Giấy khai sinh và </w:t>
      </w:r>
      <w:r w:rsidRPr="009460FF">
        <w:rPr>
          <w:iCs/>
          <w:sz w:val="28"/>
          <w:szCs w:val="28"/>
          <w:shd w:val="clear" w:color="auto" w:fill="FFFFFF"/>
        </w:rPr>
        <w:t>thẻ Căn cước công dân hoặc Chứng minh nhân dân, Giấy xác nhận thông tin về cư trú hoặc Giấy thông báo số định danh cá nhân và thông tin công dân trong Cơ sở dữ liệu quốc gia về dân cư trong trường hợp cơ quan, tổ chức không thể khai thác được thông tin cư trú của công dân trong Cơ sở dữ liệu quốc gia về dân cư</w:t>
      </w:r>
      <w:r w:rsidRPr="009460FF">
        <w:rPr>
          <w:sz w:val="28"/>
          <w:szCs w:val="28"/>
        </w:rPr>
        <w:t> đối với đối tượng được quy định tại khoản 5, khoản 8, khoản 15 Điều 15 và điểm</w:t>
      </w:r>
      <w:r w:rsidRPr="00E412B6">
        <w:rPr>
          <w:sz w:val="28"/>
          <w:szCs w:val="28"/>
        </w:rPr>
        <w:t xml:space="preserve"> c khoản 1 và khoản 3 Điều 16 Nghị định số 81/2021/NĐ-CP. Kể từ năm học 2024 - 2025 (từ ngày 01 tháng 9 năm 2024) đối tượng quy định tại khoản 5, khoản 6 Điều 15 Nghị định số </w:t>
      </w:r>
      <w:hyperlink r:id="rId149" w:tgtFrame="_blank" w:tooltip="Nghị định 81/2021/NĐ-CP" w:history="1">
        <w:r w:rsidRPr="00E412B6">
          <w:rPr>
            <w:sz w:val="28"/>
            <w:szCs w:val="28"/>
          </w:rPr>
          <w:t>81/2021/NĐ-CP</w:t>
        </w:r>
      </w:hyperlink>
      <w:r w:rsidRPr="00E412B6">
        <w:rPr>
          <w:sz w:val="28"/>
          <w:szCs w:val="28"/>
        </w:rPr>
        <w:t> và kể từ năm học 2025 - 2026 (từ ngày 01 tháng 9 năm 2025) đối tượng quy định tại khoản 8, khoản 9 Điều 15 Nghị định số </w:t>
      </w:r>
      <w:hyperlink r:id="rId150" w:tgtFrame="_blank" w:tooltip="Nghị định 81/2021/NĐ-CP" w:history="1">
        <w:r w:rsidRPr="00E412B6">
          <w:rPr>
            <w:sz w:val="28"/>
            <w:szCs w:val="28"/>
          </w:rPr>
          <w:t>81/2021/NĐ-CP</w:t>
        </w:r>
      </w:hyperlink>
      <w:r w:rsidRPr="00E412B6">
        <w:rPr>
          <w:sz w:val="28"/>
          <w:szCs w:val="28"/>
        </w:rPr>
        <w:t> chỉ phải nộp giấy khai sinh;</w:t>
      </w:r>
    </w:p>
    <w:p w14:paraId="0B76F740" w14:textId="77777777" w:rsidR="00B7014C" w:rsidRPr="00E412B6" w:rsidRDefault="00B7014C" w:rsidP="00B7014C">
      <w:pPr>
        <w:shd w:val="clear" w:color="auto" w:fill="FFFFFF"/>
        <w:spacing w:line="234" w:lineRule="atLeast"/>
        <w:ind w:firstLine="709"/>
        <w:jc w:val="both"/>
        <w:rPr>
          <w:sz w:val="28"/>
          <w:szCs w:val="28"/>
        </w:rPr>
      </w:pPr>
      <w:r w:rsidRPr="00E412B6">
        <w:rPr>
          <w:sz w:val="28"/>
          <w:szCs w:val="28"/>
        </w:rPr>
        <w:t>- Bằng tốt nghiệp trung học cơ sở hoặc giấy xác nhận tốt nghiệp tạm thời đối với đối tượng được quy định tại khoản 17 Điều 15 Nghị định số </w:t>
      </w:r>
      <w:hyperlink r:id="rId151" w:tgtFrame="_blank" w:tooltip="Nghị định 81/2021/NĐ-CP" w:history="1">
        <w:r w:rsidRPr="00E412B6">
          <w:rPr>
            <w:sz w:val="28"/>
            <w:szCs w:val="28"/>
          </w:rPr>
          <w:t>81/2021/NĐ-CP</w:t>
        </w:r>
      </w:hyperlink>
      <w:r w:rsidRPr="00E412B6">
        <w:rPr>
          <w:sz w:val="28"/>
          <w:szCs w:val="28"/>
        </w:rPr>
        <w:t> ;</w:t>
      </w:r>
    </w:p>
    <w:p w14:paraId="6DF802F3" w14:textId="77777777" w:rsidR="00B7014C" w:rsidRPr="00E412B6" w:rsidRDefault="00B7014C" w:rsidP="00B7014C">
      <w:pPr>
        <w:shd w:val="clear" w:color="auto" w:fill="FFFFFF"/>
        <w:spacing w:line="234" w:lineRule="atLeast"/>
        <w:ind w:firstLine="709"/>
        <w:jc w:val="both"/>
        <w:rPr>
          <w:sz w:val="28"/>
          <w:szCs w:val="28"/>
        </w:rPr>
      </w:pPr>
      <w:r w:rsidRPr="00E412B6">
        <w:rPr>
          <w:sz w:val="28"/>
          <w:szCs w:val="28"/>
        </w:rPr>
        <w:t>- Sổ hưởng trợ cấp hàng tháng của cha hoặc mẹ bị tai nạn lao động hoặc mắc bệnh nghề nghiệp do tổ chức bảo hiểm xã hội cấp đối với đối tượng được quy định tại điểm a khoản 2 Điều 16 Nghị định số </w:t>
      </w:r>
      <w:hyperlink r:id="rId152" w:tgtFrame="_blank" w:tooltip="Nghị định 81/2021/NĐ-CP" w:history="1">
        <w:r w:rsidRPr="00E412B6">
          <w:rPr>
            <w:sz w:val="28"/>
            <w:szCs w:val="28"/>
          </w:rPr>
          <w:t>81/2021/NĐ-CP</w:t>
        </w:r>
      </w:hyperlink>
      <w:r w:rsidRPr="00E412B6">
        <w:rPr>
          <w:sz w:val="28"/>
          <w:szCs w:val="28"/>
        </w:rPr>
        <w:t> ;</w:t>
      </w:r>
    </w:p>
    <w:p w14:paraId="5E962707" w14:textId="77777777" w:rsidR="00B7014C" w:rsidRPr="00E412B6" w:rsidRDefault="00B7014C" w:rsidP="00B7014C">
      <w:pPr>
        <w:shd w:val="clear" w:color="auto" w:fill="FFFFFF"/>
        <w:spacing w:line="234" w:lineRule="atLeast"/>
        <w:ind w:firstLine="709"/>
        <w:jc w:val="both"/>
        <w:rPr>
          <w:sz w:val="28"/>
          <w:szCs w:val="28"/>
        </w:rPr>
      </w:pPr>
      <w:r w:rsidRPr="00E412B6">
        <w:rPr>
          <w:sz w:val="28"/>
          <w:szCs w:val="28"/>
        </w:rPr>
        <w:t>- Giấy xác nhận hộ cận nghèo do UBND cấp xã cấp cho đối tượng được quy định tại điểm b khoản 2 Điều 16 Nghị định số </w:t>
      </w:r>
      <w:hyperlink r:id="rId153" w:tgtFrame="_blank" w:tooltip="Nghị định 81/2021/NĐ-CP" w:history="1">
        <w:r w:rsidRPr="00E412B6">
          <w:rPr>
            <w:sz w:val="28"/>
            <w:szCs w:val="28"/>
          </w:rPr>
          <w:t>81/2021/NĐ-CP</w:t>
        </w:r>
      </w:hyperlink>
      <w:r w:rsidRPr="00E412B6">
        <w:rPr>
          <w:sz w:val="28"/>
          <w:szCs w:val="28"/>
        </w:rPr>
        <w:t> .</w:t>
      </w:r>
    </w:p>
    <w:p w14:paraId="41641009" w14:textId="77777777" w:rsidR="00B7014C" w:rsidRPr="00E412B6" w:rsidRDefault="00B7014C" w:rsidP="00B7014C">
      <w:pPr>
        <w:shd w:val="clear" w:color="auto" w:fill="FFFFFF"/>
        <w:spacing w:before="120" w:after="120" w:line="234" w:lineRule="atLeast"/>
        <w:ind w:firstLine="709"/>
        <w:jc w:val="both"/>
        <w:rPr>
          <w:sz w:val="28"/>
          <w:szCs w:val="28"/>
        </w:rPr>
      </w:pPr>
      <w:r w:rsidRPr="00E412B6">
        <w:rPr>
          <w:sz w:val="28"/>
          <w:szCs w:val="28"/>
        </w:rPr>
        <w:t>Người học thuộc diện miễn, giảm học phí và hỗ trợ chi phí học tập chỉ phải làm 01 bộ hồ sơ nộp lần đầu cho cả thời gian học tập. Riêng đối với người học thuộc diện hộ nghèo, hộ cận nghèo thì vào mỗi đầu học kỳ phải nộp bổ sung giấy xác nhận hộ nghèo, hộ cận nghèo để làm căn cứ xem xét miễn, giảm học phí và hỗ trợ chi phí học tập cho kỳ học tiếp theo.</w:t>
      </w:r>
    </w:p>
    <w:p w14:paraId="36C7F09A" w14:textId="77777777" w:rsidR="00B7014C" w:rsidRPr="009460FF" w:rsidRDefault="00B7014C" w:rsidP="00B7014C">
      <w:pPr>
        <w:shd w:val="clear" w:color="auto" w:fill="FFFFFF"/>
        <w:spacing w:before="120" w:after="120" w:line="234" w:lineRule="atLeast"/>
        <w:ind w:firstLine="709"/>
        <w:jc w:val="both"/>
        <w:rPr>
          <w:sz w:val="28"/>
          <w:szCs w:val="28"/>
        </w:rPr>
      </w:pPr>
      <w:r w:rsidRPr="009460FF">
        <w:rPr>
          <w:iCs/>
          <w:sz w:val="28"/>
          <w:szCs w:val="28"/>
          <w:shd w:val="clear" w:color="auto" w:fill="FFFFFF"/>
        </w:rPr>
        <w:t>Trường hợp học sinh, sinh viên có thẻ Căn cước công dân và được cấp mã số định danh cá nhân, thông tin về nơi thường trú có thể khai thác từ việc kết nối và chia sẻ dữ liệu về dân cư với các cơ sở giáo dục đào tạo</w:t>
      </w:r>
      <w:r w:rsidRPr="009460FF">
        <w:rPr>
          <w:iCs/>
          <w:sz w:val="28"/>
          <w:szCs w:val="28"/>
        </w:rPr>
        <w:t>, Phòng GDĐT, Sở GDĐT, Phòng LĐTBXH, Phòng Tài chính, Sở Tài chính, </w:t>
      </w:r>
      <w:r w:rsidRPr="009460FF">
        <w:rPr>
          <w:iCs/>
          <w:sz w:val="28"/>
          <w:szCs w:val="28"/>
          <w:shd w:val="clear" w:color="auto" w:fill="FFFFFF"/>
        </w:rPr>
        <w:t>thì cha mẹ (hoặc người giám hộ) trẻ em, học sinh, sinh viên không phải nộp Giấy khai sinh và giấy tờ chứng minh nơi thường trú.</w:t>
      </w:r>
    </w:p>
    <w:p w14:paraId="2F661ACA" w14:textId="77777777" w:rsidR="00B7014C" w:rsidRPr="00E412B6" w:rsidRDefault="00B7014C" w:rsidP="00B7014C">
      <w:pPr>
        <w:pStyle w:val="NormalWeb"/>
        <w:shd w:val="clear" w:color="auto" w:fill="FFFFFF"/>
        <w:spacing w:before="120" w:beforeAutospacing="0" w:after="120" w:afterAutospacing="0"/>
        <w:ind w:firstLine="720"/>
        <w:jc w:val="both"/>
        <w:rPr>
          <w:rFonts w:ascii="Times New Roman" w:hAnsi="Times New Roman"/>
          <w:sz w:val="28"/>
          <w:szCs w:val="28"/>
        </w:rPr>
      </w:pPr>
      <w:r>
        <w:rPr>
          <w:rFonts w:ascii="Times New Roman" w:hAnsi="Times New Roman"/>
          <w:sz w:val="28"/>
          <w:szCs w:val="28"/>
        </w:rPr>
        <w:t>1.2.2.</w:t>
      </w:r>
      <w:r w:rsidRPr="00E412B6">
        <w:rPr>
          <w:rFonts w:ascii="Times New Roman" w:hAnsi="Times New Roman"/>
          <w:sz w:val="28"/>
          <w:szCs w:val="28"/>
        </w:rPr>
        <w:t xml:space="preserve"> Số lượng hồ sơ: 01 bộ</w:t>
      </w:r>
    </w:p>
    <w:p w14:paraId="7B1E7EDC" w14:textId="77777777" w:rsidR="00B7014C" w:rsidRPr="00E412B6" w:rsidRDefault="00B7014C" w:rsidP="00B7014C">
      <w:pPr>
        <w:pStyle w:val="NormalWeb"/>
        <w:shd w:val="clear" w:color="auto" w:fill="FFFFFF"/>
        <w:spacing w:before="120" w:beforeAutospacing="0" w:after="120" w:afterAutospacing="0"/>
        <w:ind w:firstLine="720"/>
        <w:jc w:val="both"/>
        <w:rPr>
          <w:rStyle w:val="Bodytext2"/>
          <w:rFonts w:ascii="Times New Roman" w:hAnsi="Times New Roman"/>
          <w:sz w:val="28"/>
          <w:szCs w:val="28"/>
        </w:rPr>
      </w:pPr>
      <w:r w:rsidRPr="00E412B6">
        <w:rPr>
          <w:rFonts w:ascii="Times New Roman" w:hAnsi="Times New Roman"/>
          <w:b/>
          <w:bCs/>
          <w:sz w:val="28"/>
          <w:szCs w:val="28"/>
        </w:rPr>
        <w:t xml:space="preserve">1.3. Đối tượng thực hiện thủ tục hành chính: </w:t>
      </w:r>
    </w:p>
    <w:p w14:paraId="5BF5C910" w14:textId="77777777" w:rsidR="00B7014C" w:rsidRPr="00E412B6" w:rsidRDefault="00B7014C" w:rsidP="00B7014C">
      <w:pPr>
        <w:shd w:val="clear" w:color="auto" w:fill="FFFFFF"/>
        <w:spacing w:line="234" w:lineRule="atLeast"/>
        <w:ind w:firstLine="720"/>
        <w:jc w:val="both"/>
        <w:rPr>
          <w:sz w:val="28"/>
          <w:szCs w:val="28"/>
        </w:rPr>
      </w:pPr>
      <w:r w:rsidRPr="00E412B6">
        <w:rPr>
          <w:sz w:val="28"/>
          <w:szCs w:val="28"/>
        </w:rPr>
        <w:t>Trẻ em mầm non, học sinh, sinh viên, học viên đang học tại các cơ sở giáo dục thuộc hệ thống giáo dục quốc dân hoặc cha, mẹ (hoặc người giám hộ) trẻ em mầm non, học sinh phổ thông, học viên học tại các cơ sở giáo dục thường xuyên là đối tượng được miễn, giảm học phí, hỗ trợ chi phí học tập, hỗ trợ tiền đóng học phí theo quy định của Nghị định số </w:t>
      </w:r>
      <w:hyperlink r:id="rId154" w:tgtFrame="_blank" w:tooltip="Nghị định 81/2021/NĐ-CP" w:history="1">
        <w:r w:rsidRPr="00E412B6">
          <w:rPr>
            <w:sz w:val="28"/>
            <w:szCs w:val="28"/>
          </w:rPr>
          <w:t>81/2021/NĐ-CP</w:t>
        </w:r>
      </w:hyperlink>
      <w:r w:rsidRPr="00E412B6">
        <w:rPr>
          <w:sz w:val="28"/>
          <w:szCs w:val="28"/>
        </w:rPr>
        <w:t> .</w:t>
      </w:r>
    </w:p>
    <w:p w14:paraId="7F2F507D" w14:textId="77777777" w:rsidR="00B7014C" w:rsidRDefault="00B7014C" w:rsidP="00B7014C">
      <w:pPr>
        <w:shd w:val="clear" w:color="auto" w:fill="FFFFFF"/>
        <w:spacing w:before="120" w:after="120" w:line="234" w:lineRule="atLeast"/>
        <w:ind w:firstLine="720"/>
        <w:rPr>
          <w:sz w:val="28"/>
          <w:szCs w:val="28"/>
        </w:rPr>
      </w:pPr>
      <w:r w:rsidRPr="00024DC1">
        <w:rPr>
          <w:b/>
          <w:bCs/>
          <w:sz w:val="28"/>
          <w:szCs w:val="28"/>
        </w:rPr>
        <w:t>1.4. Cơ quan giải quyết thủ tục hành chính</w:t>
      </w:r>
      <w:r w:rsidRPr="00024DC1">
        <w:rPr>
          <w:sz w:val="28"/>
          <w:szCs w:val="28"/>
        </w:rPr>
        <w:t>:</w:t>
      </w:r>
    </w:p>
    <w:p w14:paraId="552FB7E8" w14:textId="77777777" w:rsidR="00B7014C" w:rsidRPr="00024DC1" w:rsidRDefault="00B7014C" w:rsidP="00B7014C">
      <w:pPr>
        <w:shd w:val="clear" w:color="auto" w:fill="FFFFFF"/>
        <w:spacing w:before="120" w:after="120" w:line="234" w:lineRule="atLeast"/>
        <w:ind w:firstLine="720"/>
        <w:rPr>
          <w:color w:val="000000"/>
          <w:sz w:val="28"/>
          <w:szCs w:val="28"/>
        </w:rPr>
      </w:pPr>
      <w:r w:rsidRPr="00024DC1">
        <w:rPr>
          <w:color w:val="000000"/>
          <w:sz w:val="28"/>
          <w:szCs w:val="28"/>
        </w:rPr>
        <w:lastRenderedPageBreak/>
        <w:t>Cơ sở giáo dục mầm non và phổ thông công lập; Phòng GDĐT; Sở GDĐT; Phòng LĐTBXH.</w:t>
      </w:r>
    </w:p>
    <w:p w14:paraId="22AF19B9" w14:textId="77777777" w:rsidR="00B7014C" w:rsidRDefault="00B7014C" w:rsidP="00B7014C">
      <w:pPr>
        <w:pStyle w:val="Bodytext111"/>
        <w:shd w:val="clear" w:color="auto" w:fill="auto"/>
        <w:spacing w:before="0" w:line="466" w:lineRule="exact"/>
        <w:ind w:firstLine="760"/>
        <w:rPr>
          <w:b/>
          <w:bCs/>
          <w:sz w:val="28"/>
          <w:szCs w:val="28"/>
        </w:rPr>
      </w:pPr>
      <w:r w:rsidRPr="00DB4BF1">
        <w:rPr>
          <w:b/>
          <w:bCs/>
          <w:sz w:val="28"/>
          <w:szCs w:val="28"/>
        </w:rPr>
        <w:t>1.5. Kết quả thực hiện thủ tục hành chính:</w:t>
      </w:r>
    </w:p>
    <w:p w14:paraId="327A8AE6" w14:textId="77777777" w:rsidR="00B7014C" w:rsidRPr="00580CEC" w:rsidRDefault="00B7014C" w:rsidP="00B7014C">
      <w:pPr>
        <w:shd w:val="clear" w:color="auto" w:fill="FFFFFF"/>
        <w:spacing w:before="120" w:after="120" w:line="234" w:lineRule="atLeast"/>
        <w:ind w:firstLine="720"/>
        <w:rPr>
          <w:color w:val="000000"/>
          <w:sz w:val="28"/>
          <w:szCs w:val="28"/>
        </w:rPr>
      </w:pPr>
      <w:r w:rsidRPr="00580CEC">
        <w:rPr>
          <w:color w:val="000000"/>
          <w:sz w:val="28"/>
          <w:szCs w:val="28"/>
        </w:rPr>
        <w:t>Trẻ em mầm non, học sinh, sinh viên, học viên đang học tại các cơ sở giáo dục thuộc hệ thống giáo dục quốc dân được miễn, giảm học phí, hỗ trợ chi phí học tập, hỗ trợ tiền đóng học phí theo đúng đối tượng quy định.</w:t>
      </w:r>
    </w:p>
    <w:p w14:paraId="222F7857" w14:textId="77777777" w:rsidR="00B7014C" w:rsidRPr="00DB4BF1" w:rsidRDefault="00B7014C" w:rsidP="00B7014C">
      <w:pPr>
        <w:pStyle w:val="Bodytext21"/>
        <w:shd w:val="clear" w:color="auto" w:fill="auto"/>
        <w:spacing w:before="120" w:after="120" w:line="240" w:lineRule="auto"/>
        <w:ind w:firstLine="740"/>
        <w:rPr>
          <w:b/>
          <w:bCs/>
        </w:rPr>
      </w:pPr>
      <w:r w:rsidRPr="00DB4BF1">
        <w:rPr>
          <w:b/>
          <w:bCs/>
          <w:lang w:val="en-US"/>
        </w:rPr>
        <w:t>1.6</w:t>
      </w:r>
      <w:r w:rsidRPr="00DB4BF1">
        <w:rPr>
          <w:b/>
          <w:bCs/>
        </w:rPr>
        <w:t xml:space="preserve">. Phí, lệ phí: </w:t>
      </w:r>
      <w:r w:rsidRPr="00DB4BF1">
        <w:rPr>
          <w:bCs/>
        </w:rPr>
        <w:t>Không</w:t>
      </w:r>
    </w:p>
    <w:p w14:paraId="122872D5" w14:textId="77777777" w:rsidR="00B7014C" w:rsidRDefault="00B7014C" w:rsidP="00B7014C">
      <w:pPr>
        <w:pStyle w:val="NormalWeb"/>
        <w:shd w:val="clear" w:color="auto" w:fill="FFFFFF"/>
        <w:spacing w:before="120" w:beforeAutospacing="0" w:after="120" w:afterAutospacing="0"/>
        <w:ind w:firstLine="720"/>
        <w:jc w:val="both"/>
        <w:rPr>
          <w:rFonts w:ascii="Times New Roman" w:hAnsi="Times New Roman"/>
          <w:bCs/>
          <w:sz w:val="28"/>
          <w:szCs w:val="28"/>
        </w:rPr>
      </w:pPr>
      <w:r w:rsidRPr="00DB4BF1">
        <w:rPr>
          <w:rFonts w:ascii="Times New Roman" w:hAnsi="Times New Roman"/>
          <w:b/>
          <w:bCs/>
          <w:sz w:val="28"/>
          <w:szCs w:val="28"/>
        </w:rPr>
        <w:t xml:space="preserve">1.7. Tên mẫu đơn, mẫu tờ khai: </w:t>
      </w:r>
    </w:p>
    <w:p w14:paraId="34CA04F6" w14:textId="77777777" w:rsidR="00B7014C" w:rsidRPr="00580CEC" w:rsidRDefault="00B7014C" w:rsidP="00B7014C">
      <w:pPr>
        <w:shd w:val="clear" w:color="auto" w:fill="FFFFFF"/>
        <w:spacing w:line="234" w:lineRule="atLeast"/>
        <w:ind w:firstLine="709"/>
        <w:rPr>
          <w:sz w:val="28"/>
          <w:szCs w:val="28"/>
        </w:rPr>
      </w:pPr>
      <w:r w:rsidRPr="00580CEC">
        <w:rPr>
          <w:sz w:val="28"/>
          <w:szCs w:val="28"/>
        </w:rPr>
        <w:t>a) Đơn đề nghị miễn, giảm học phí đối với các đối tượng thuộc diện được miễn, giảm học phí học mầm non, giáo dục phổ thông, giáo dục thường xuyên được quy định tại Phụ lục II ban hành kèm theo Nghị định số </w:t>
      </w:r>
      <w:hyperlink r:id="rId155" w:tgtFrame="_blank" w:tooltip="Nghị định 81/2021/NĐ-CP" w:history="1">
        <w:r w:rsidRPr="00580CEC">
          <w:rPr>
            <w:sz w:val="28"/>
            <w:szCs w:val="28"/>
          </w:rPr>
          <w:t>81/2021/NĐ-CP</w:t>
        </w:r>
      </w:hyperlink>
      <w:r w:rsidRPr="00580CEC">
        <w:rPr>
          <w:sz w:val="28"/>
          <w:szCs w:val="28"/>
        </w:rPr>
        <w:t> ;</w:t>
      </w:r>
    </w:p>
    <w:p w14:paraId="452D11F5" w14:textId="77777777" w:rsidR="00B7014C" w:rsidRPr="00580CEC" w:rsidRDefault="00B7014C" w:rsidP="00B7014C">
      <w:pPr>
        <w:shd w:val="clear" w:color="auto" w:fill="FFFFFF"/>
        <w:spacing w:line="234" w:lineRule="atLeast"/>
        <w:ind w:firstLine="709"/>
        <w:rPr>
          <w:sz w:val="28"/>
          <w:szCs w:val="28"/>
        </w:rPr>
      </w:pPr>
      <w:r w:rsidRPr="00580CEC">
        <w:rPr>
          <w:sz w:val="28"/>
          <w:szCs w:val="28"/>
        </w:rPr>
        <w:t>b) Đơn đề nghị hỗ trợ chi phí học tập đối với các đối tượng thuộc diện được hỗ trợ chi phí học tập học mầm non, giáo dục phổ thông, giáo dục thường xuyên được quy định tại Phụ lục III ban hành kèm theo Nghị định số </w:t>
      </w:r>
      <w:hyperlink r:id="rId156" w:tgtFrame="_blank" w:tooltip="Nghị định 81/2021/NĐ-CP" w:history="1">
        <w:r w:rsidRPr="00580CEC">
          <w:rPr>
            <w:sz w:val="28"/>
            <w:szCs w:val="28"/>
          </w:rPr>
          <w:t>81/2021/NĐ-CP</w:t>
        </w:r>
      </w:hyperlink>
      <w:r w:rsidRPr="00580CEC">
        <w:rPr>
          <w:sz w:val="28"/>
          <w:szCs w:val="28"/>
        </w:rPr>
        <w:t> ;</w:t>
      </w:r>
    </w:p>
    <w:p w14:paraId="6D16AD82" w14:textId="77777777" w:rsidR="00B7014C" w:rsidRPr="00580CEC" w:rsidRDefault="00B7014C" w:rsidP="00B7014C">
      <w:pPr>
        <w:shd w:val="clear" w:color="auto" w:fill="FFFFFF"/>
        <w:spacing w:line="234" w:lineRule="atLeast"/>
        <w:ind w:firstLine="709"/>
        <w:jc w:val="both"/>
        <w:rPr>
          <w:sz w:val="28"/>
          <w:szCs w:val="28"/>
        </w:rPr>
      </w:pPr>
      <w:r w:rsidRPr="00580CEC">
        <w:rPr>
          <w:sz w:val="28"/>
          <w:szCs w:val="28"/>
        </w:rPr>
        <w:t>c) Đơn đề nghị miễn, giảm học phí và hỗ trợ chi phí học tập đối với các đối tượng được hưởng đồng thời chính sách miễn, giảm học phí và hỗ trợ chi phí học tập theo quy định tại Nghị định số </w:t>
      </w:r>
      <w:hyperlink r:id="rId157" w:tgtFrame="_blank" w:tooltip="Nghị định 81/2021/NĐ-CP" w:history="1">
        <w:r w:rsidRPr="00580CEC">
          <w:rPr>
            <w:sz w:val="28"/>
            <w:szCs w:val="28"/>
          </w:rPr>
          <w:t>81/2021/NĐ-CP</w:t>
        </w:r>
      </w:hyperlink>
      <w:r w:rsidRPr="00580CEC">
        <w:rPr>
          <w:sz w:val="28"/>
          <w:szCs w:val="28"/>
        </w:rPr>
        <w:t> được quy định tại Phụ lục IV ban hành kèm theo Nghị định số </w:t>
      </w:r>
      <w:hyperlink r:id="rId158" w:tgtFrame="_blank" w:tooltip="Nghị định 81/2021/NĐ-CP" w:history="1">
        <w:r w:rsidRPr="00580CEC">
          <w:rPr>
            <w:sz w:val="28"/>
            <w:szCs w:val="28"/>
          </w:rPr>
          <w:t>81/2021/NĐ-CP</w:t>
        </w:r>
      </w:hyperlink>
      <w:r w:rsidRPr="00580CEC">
        <w:rPr>
          <w:sz w:val="28"/>
          <w:szCs w:val="28"/>
        </w:rPr>
        <w:t> ;</w:t>
      </w:r>
    </w:p>
    <w:p w14:paraId="1A0B3556" w14:textId="77777777" w:rsidR="00B7014C" w:rsidRPr="00580CEC" w:rsidRDefault="00B7014C" w:rsidP="00B7014C">
      <w:pPr>
        <w:shd w:val="clear" w:color="auto" w:fill="FFFFFF"/>
        <w:spacing w:line="234" w:lineRule="atLeast"/>
        <w:ind w:firstLine="709"/>
        <w:jc w:val="both"/>
        <w:rPr>
          <w:sz w:val="28"/>
          <w:szCs w:val="28"/>
        </w:rPr>
      </w:pPr>
      <w:r w:rsidRPr="00580CEC">
        <w:rPr>
          <w:sz w:val="28"/>
          <w:szCs w:val="28"/>
        </w:rPr>
        <w:t>d) Đơn đề nghị miễn, giảm học phí đối với các đối tượng thuộc diện miễn, giảm học phí ở các cơ sở giáo dục nghề nghiệp và giáo dục đại học công lập được quy định tại Phụ lục V ban hành kèm theo Nghị định số </w:t>
      </w:r>
      <w:hyperlink r:id="rId159" w:tgtFrame="_blank" w:tooltip="Nghị định 81/2021/NĐ-CP" w:history="1">
        <w:r w:rsidRPr="00580CEC">
          <w:rPr>
            <w:sz w:val="28"/>
            <w:szCs w:val="28"/>
          </w:rPr>
          <w:t>81/2021/NĐ-CP</w:t>
        </w:r>
      </w:hyperlink>
      <w:r w:rsidRPr="00580CEC">
        <w:rPr>
          <w:sz w:val="28"/>
          <w:szCs w:val="28"/>
        </w:rPr>
        <w:t> ;</w:t>
      </w:r>
    </w:p>
    <w:p w14:paraId="3B09E74E" w14:textId="77777777" w:rsidR="00B7014C" w:rsidRPr="00580CEC" w:rsidRDefault="00B7014C" w:rsidP="00B7014C">
      <w:pPr>
        <w:shd w:val="clear" w:color="auto" w:fill="FFFFFF"/>
        <w:spacing w:line="234" w:lineRule="atLeast"/>
        <w:ind w:firstLine="709"/>
        <w:jc w:val="both"/>
        <w:rPr>
          <w:sz w:val="28"/>
          <w:szCs w:val="28"/>
        </w:rPr>
      </w:pPr>
      <w:r w:rsidRPr="00580CEC">
        <w:rPr>
          <w:sz w:val="28"/>
          <w:szCs w:val="28"/>
        </w:rPr>
        <w:t>đ) Đơn đề nghị chi trả tiền miễn, giảm học phí, hỗ trợ tiền đóng học phí đối với các đối tượng thuộc diện được miễn, giảm học phí học mầm non, giáo dục phổ thông, giáo dục thường xuyên dân lập, tư thục được quy định tại Phụ lục VI ban hành kèm theo Nghị định số </w:t>
      </w:r>
      <w:hyperlink r:id="rId160" w:tgtFrame="_blank" w:tooltip="Nghị định 81/2021/NĐ-CP" w:history="1">
        <w:r w:rsidRPr="00580CEC">
          <w:rPr>
            <w:sz w:val="28"/>
            <w:szCs w:val="28"/>
          </w:rPr>
          <w:t>81/2021/NĐ-CP</w:t>
        </w:r>
      </w:hyperlink>
      <w:r w:rsidRPr="00580CEC">
        <w:rPr>
          <w:sz w:val="28"/>
          <w:szCs w:val="28"/>
        </w:rPr>
        <w:t> ;</w:t>
      </w:r>
    </w:p>
    <w:p w14:paraId="05FB649F" w14:textId="77777777" w:rsidR="00B7014C" w:rsidRPr="00580CEC" w:rsidRDefault="00B7014C" w:rsidP="00B7014C">
      <w:pPr>
        <w:shd w:val="clear" w:color="auto" w:fill="FFFFFF"/>
        <w:spacing w:line="234" w:lineRule="atLeast"/>
        <w:ind w:firstLine="709"/>
        <w:jc w:val="both"/>
        <w:rPr>
          <w:sz w:val="28"/>
          <w:szCs w:val="28"/>
        </w:rPr>
      </w:pPr>
      <w:r w:rsidRPr="00580CEC">
        <w:rPr>
          <w:sz w:val="28"/>
          <w:szCs w:val="28"/>
        </w:rPr>
        <w:t>e) Đơn đề nghị miễn, giảm học phí và hỗ trợ chi phí học tập, hỗ trợ tiền đóng học phí đối với các đối tượng thuộc diện miễn, giảm học phí ở các cơ sở giáo dục nghề nghiệp và giáo dục đại học tư thục được quy định tại Phụ lục VII ban hành kèm theo Nghị định số </w:t>
      </w:r>
      <w:hyperlink r:id="rId161" w:tgtFrame="_blank" w:tooltip="Nghị định 81/2021/NĐ-CP" w:history="1">
        <w:r w:rsidRPr="00580CEC">
          <w:rPr>
            <w:sz w:val="28"/>
            <w:szCs w:val="28"/>
          </w:rPr>
          <w:t>81/2021/NĐ-CP</w:t>
        </w:r>
      </w:hyperlink>
      <w:r w:rsidRPr="00580CEC">
        <w:rPr>
          <w:sz w:val="28"/>
          <w:szCs w:val="28"/>
        </w:rPr>
        <w:t> .</w:t>
      </w:r>
    </w:p>
    <w:p w14:paraId="184FCD9A" w14:textId="77777777" w:rsidR="00B7014C" w:rsidRPr="00DB4BF1" w:rsidRDefault="00B7014C" w:rsidP="00B7014C">
      <w:pPr>
        <w:pStyle w:val="Bodytext21"/>
        <w:shd w:val="clear" w:color="auto" w:fill="auto"/>
        <w:spacing w:before="120" w:after="120" w:line="240" w:lineRule="auto"/>
        <w:ind w:firstLine="0"/>
      </w:pPr>
      <w:r w:rsidRPr="00DB4BF1">
        <w:rPr>
          <w:rStyle w:val="Bodytext2"/>
          <w:color w:val="auto"/>
          <w:sz w:val="28"/>
          <w:szCs w:val="28"/>
        </w:rPr>
        <w:tab/>
      </w:r>
      <w:r w:rsidRPr="00212A1E">
        <w:rPr>
          <w:rStyle w:val="Bodytext2"/>
          <w:b/>
          <w:color w:val="auto"/>
          <w:sz w:val="28"/>
          <w:szCs w:val="28"/>
        </w:rPr>
        <w:t>1.8</w:t>
      </w:r>
      <w:r w:rsidRPr="00DB4BF1">
        <w:rPr>
          <w:b/>
          <w:bCs/>
          <w:lang w:val="hr-HR"/>
        </w:rPr>
        <w:t>. Yêu cầu, điều kiện thực hiện thủ tục hành chính:</w:t>
      </w:r>
      <w:r w:rsidRPr="00DB4BF1">
        <w:t xml:space="preserve"> </w:t>
      </w:r>
    </w:p>
    <w:p w14:paraId="488F5C5E"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1.8.1. Đối tượng không phải đóng học phí</w:t>
      </w:r>
    </w:p>
    <w:p w14:paraId="3ED770AB"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a) Học sinh tiểu học trường công lập.</w:t>
      </w:r>
    </w:p>
    <w:p w14:paraId="6A0A26E3"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b) Người theo học các ngành chuyên môn đặc thù đáp ứng yêu cầu phát triển kinh tế - xã hội, quốc phòng, an ninh theo quy định của Luật Giáo dục đại học. Các ngành chuyên môn đặc thù do Thủ tướng Chính phủ quy định.</w:t>
      </w:r>
    </w:p>
    <w:p w14:paraId="2282B958"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lastRenderedPageBreak/>
        <w:t>1.8.2. Đối tượng được miễn học phí</w:t>
      </w:r>
    </w:p>
    <w:p w14:paraId="0C0D2782"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a) Các đối tượng theo quy định tại Pháp lệnh Ưu đãi người có công với cách mạng nếu đang theo học tại các cơ sở giáo dục thuộc hệ thống giáo dục quốc dân.</w:t>
      </w:r>
    </w:p>
    <w:p w14:paraId="6FB16517"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b) Trẻ em học mẫu giáo và học sinh, sinh viên khuyết tật.</w:t>
      </w:r>
    </w:p>
    <w:p w14:paraId="03800C69" w14:textId="77777777" w:rsidR="00B7014C" w:rsidRPr="00212A1E" w:rsidRDefault="00B7014C" w:rsidP="00B7014C">
      <w:pPr>
        <w:shd w:val="clear" w:color="auto" w:fill="FFFFFF"/>
        <w:spacing w:line="234" w:lineRule="atLeast"/>
        <w:ind w:firstLine="709"/>
        <w:jc w:val="both"/>
        <w:rPr>
          <w:color w:val="000000"/>
          <w:sz w:val="28"/>
          <w:szCs w:val="28"/>
          <w:lang w:val="vi-VN"/>
        </w:rPr>
      </w:pPr>
      <w:r w:rsidRPr="00212A1E">
        <w:rPr>
          <w:color w:val="000000"/>
          <w:sz w:val="28"/>
          <w:szCs w:val="28"/>
          <w:lang w:val="vi-VN"/>
        </w:rPr>
        <w:t>c) Trẻ em học mẫu giáo và học sinh dưới 16 tuổi không có nguồn nuôi dưỡng và người từ 16 tuổi đến 22 tuổi đang học phổ thông, giáo dục đại học văn bằng thứ nhất thuộc đối tượng hưởng trợ cấp xã hội hàng tháng theo quy định tại khoản 1 và khoản 2 Điều 5 Nghị định số </w:t>
      </w:r>
      <w:hyperlink r:id="rId162" w:tgtFrame="_blank" w:history="1">
        <w:r w:rsidRPr="00212A1E">
          <w:rPr>
            <w:sz w:val="28"/>
            <w:szCs w:val="28"/>
            <w:lang w:val="vi-VN"/>
          </w:rPr>
          <w:t>20/2021/NĐ-CP</w:t>
        </w:r>
      </w:hyperlink>
      <w:r w:rsidRPr="00212A1E">
        <w:rPr>
          <w:color w:val="000000"/>
          <w:sz w:val="28"/>
          <w:szCs w:val="28"/>
          <w:lang w:val="vi-VN"/>
        </w:rPr>
        <w:t> ngày 15 tháng 3 năm 2021 của Chính phủ về chính sách trợ giúp xã hội đối với đối tượng bảo trợ xã hội. Người học các trình độ trung cấp, cao đẳng mồ côi cả cha lẫn mẹ, không nơi nương tựa theo quy định của Luật Giáo dục nghề nghiệp.</w:t>
      </w:r>
    </w:p>
    <w:p w14:paraId="6268BEBB"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d) Trẻ em học mẫu giáo và học sinh phổ thông, học viên học tại cơ sở giáo dục thường xuyên theo chương trình giáo dục phổ thông có cha hoặc mẹ hoặc cả cha và mẹ hoặc ông bà (trong trường hợp ở với ông bà) thuộc diện hộ nghèo theo quy định của Thủ tướng Chính phủ.</w:t>
      </w:r>
    </w:p>
    <w:p w14:paraId="6769FAAD"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đ) Trẻ em mầm non 05 tuổi ở thôn/bản đặc biệt khó khăn, xã khu vực III vùng dân tộc và miền núi, xã đặc biệt khó khăn vùng bãi ngang ven biển, hải đảo theo quy định của cơ quan có thẩm quyền.</w:t>
      </w:r>
    </w:p>
    <w:p w14:paraId="67C2AA84"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e) Trẻ em mầm non 05 tuổi không thuộc đối tượng quy định tại khoản 5 Điều này được miễn học phí từ năm học 2024 - 2025 (được hưởng từ ngày 01 tháng 9 năm 2024).</w:t>
      </w:r>
    </w:p>
    <w:p w14:paraId="32148AD5" w14:textId="77777777" w:rsidR="00B7014C" w:rsidRPr="00212A1E" w:rsidRDefault="00B7014C" w:rsidP="00B7014C">
      <w:pPr>
        <w:shd w:val="clear" w:color="auto" w:fill="FFFFFF"/>
        <w:spacing w:line="234" w:lineRule="atLeast"/>
        <w:ind w:firstLine="709"/>
        <w:jc w:val="both"/>
        <w:rPr>
          <w:color w:val="000000"/>
          <w:sz w:val="28"/>
          <w:szCs w:val="28"/>
          <w:lang w:val="vi-VN"/>
        </w:rPr>
      </w:pPr>
      <w:r w:rsidRPr="00212A1E">
        <w:rPr>
          <w:color w:val="000000"/>
          <w:sz w:val="28"/>
          <w:szCs w:val="28"/>
          <w:lang w:val="vi-VN"/>
        </w:rPr>
        <w:t>g) Trẻ em mầm non và học sinh phổ thông, học viên học tại cơ sở giáo dục thường xuyên theo chương trình giáo dục phổ thông là con đẻ, con nuôi hợp pháp của hạ sĩ quan, binh sĩ tại ngũ theo quy định tại khoản 2 Điều 6 Nghị định số </w:t>
      </w:r>
      <w:hyperlink r:id="rId163" w:tgtFrame="_blank" w:history="1">
        <w:r w:rsidRPr="00212A1E">
          <w:rPr>
            <w:sz w:val="28"/>
            <w:szCs w:val="28"/>
            <w:lang w:val="vi-VN"/>
          </w:rPr>
          <w:t>27/2016/NĐ-CP</w:t>
        </w:r>
      </w:hyperlink>
      <w:r w:rsidRPr="00212A1E">
        <w:rPr>
          <w:color w:val="000000"/>
          <w:sz w:val="28"/>
          <w:szCs w:val="28"/>
          <w:lang w:val="vi-VN"/>
        </w:rPr>
        <w:t> ngày 06 tháng 4 năm 2016 của Chính phủ quy định một số chế độ, chính sách đối với hạ sỹ quan, binh sĩ phục vụ tại ngũ, xuất ngũ và thân nhân của hạ sỹ quan, binh sĩ tại ngũ.</w:t>
      </w:r>
    </w:p>
    <w:p w14:paraId="591ED10A"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h) Học sinh trung học cơ sở ở thôn/bản đặc biệt khó khăn, xã khu vực III vùng dân tộc và miền núi, xã đặc biệt khó khăn vùng bãi ngang ven biển, hải đảo theo quy định của cơ quan có thẩm quyền được miễn học phí từ năm học 2022 - 2023 (được hưởng từ ngày 01 tháng 9 năm 2022).</w:t>
      </w:r>
    </w:p>
    <w:p w14:paraId="0E46474D"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i) Học sinh trung học cơ sở không thuộc đối tượng quy định tại khoản 8 Điều này được miễn học phí từ năm học 2025 - 2026 (được hưởng từ ngày 01 tháng 9 năm 2025).</w:t>
      </w:r>
    </w:p>
    <w:p w14:paraId="392A0035"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lastRenderedPageBreak/>
        <w:t>k) Học sinh, sinh viên hệ cử tuyển (kể cả học sinh cử tuyển học nghề nội trú với thời gian đào tạo từ 3 tháng trở lên) theo quy định của Chính phủ về chế độ cử tuyển vào các cơ sở giáo dục đại học và giáo dục nghề nghiệp thuộc hệ thống giáo dục quốc dân.</w:t>
      </w:r>
    </w:p>
    <w:p w14:paraId="1B56C3AD"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l) Học sinh trường phổ thông dân tộc nội trú, trường dự bị đại học, khoa dự bị đại học.</w:t>
      </w:r>
    </w:p>
    <w:p w14:paraId="6A9D9631"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m) Học sinh, sinh viên học tại các cơ sở giáo dục nghề nghiệp và giáo dục đại học người dân tộc thiểu số có cha hoặc mẹ hoặc cả cha và mẹ hoặc ông bà (trong trường hợp ở với ông bà) thuộc hộ nghèo và hộ cận nghèo theo quy định của Thủ tướng Chính phủ.</w:t>
      </w:r>
    </w:p>
    <w:p w14:paraId="3A97C78B"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n) Sinh viên học chuyên ngành Mác-Lê nin và Tư tưởng Hồ Chí Minh.</w:t>
      </w:r>
    </w:p>
    <w:p w14:paraId="6BCEEEFE"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o) Học sinh, sinh viên, học viên cao học, nghiên cứu sinh học một trong các chuyên ngành Lao, Phong, Tâm thần, Giám định pháp Y, Pháp y tâm thần và Giải phẫu bệnh tại các cơ sở đào tạo nhân lực y tế công lập theo chỉ tiêu đặt hàng của Nhà nước.</w:t>
      </w:r>
    </w:p>
    <w:p w14:paraId="7CB37BC2" w14:textId="77777777" w:rsidR="00B7014C" w:rsidRPr="00212A1E" w:rsidRDefault="00B7014C" w:rsidP="00B7014C">
      <w:pPr>
        <w:shd w:val="clear" w:color="auto" w:fill="FFFFFF"/>
        <w:spacing w:line="234" w:lineRule="atLeast"/>
        <w:ind w:firstLine="709"/>
        <w:jc w:val="both"/>
        <w:rPr>
          <w:color w:val="000000"/>
          <w:sz w:val="28"/>
          <w:szCs w:val="28"/>
          <w:lang w:val="vi-VN"/>
        </w:rPr>
      </w:pPr>
      <w:r w:rsidRPr="00212A1E">
        <w:rPr>
          <w:color w:val="000000"/>
          <w:sz w:val="28"/>
          <w:szCs w:val="28"/>
          <w:lang w:val="vi-VN"/>
        </w:rPr>
        <w:t>p) Học sinh, sinh viên người dân tộc thiểu số rất ít người quy định tại khoản 1 Điều 2 Nghị định số </w:t>
      </w:r>
      <w:hyperlink r:id="rId164" w:tgtFrame="_blank" w:history="1">
        <w:r w:rsidRPr="00212A1E">
          <w:rPr>
            <w:sz w:val="28"/>
            <w:szCs w:val="28"/>
            <w:lang w:val="vi-VN"/>
          </w:rPr>
          <w:t>57/2017/NĐ-CP</w:t>
        </w:r>
      </w:hyperlink>
      <w:r w:rsidRPr="00212A1E">
        <w:rPr>
          <w:color w:val="000000"/>
          <w:sz w:val="28"/>
          <w:szCs w:val="28"/>
          <w:lang w:val="vi-VN"/>
        </w:rPr>
        <w:t> ngày 09 tháng 5 năm 2017 của Chính phủ quy định chính sách ưu tiên tuyển sinh và hỗ trợ học tập đối với trẻ mẫu giáo, học sinh, sinh viên dân tộc thiểu số rất ít người ở vùng có điều kiện kinh tế - xã hội khó khăn hoặc đặc biệt khó khăn theo quy định hiện hành của cơ quan có thẩm quyền.</w:t>
      </w:r>
    </w:p>
    <w:p w14:paraId="0C9FBA7D"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q) Người học thuộc các đối tượng của các chương trình, đề án được miễn học phí theo quy định của Chính phủ.</w:t>
      </w:r>
    </w:p>
    <w:p w14:paraId="66C20E5F"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r) Người tốt nghiệp trung học cơ sở học tiếp lên trình độ trung cấp.</w:t>
      </w:r>
    </w:p>
    <w:p w14:paraId="3DAE3EDC"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s) Người học các trình độ trung cấp, cao đẳng, đối với các ngành, nghề khó tuyển sinh nhưng xã hội có nhu cầu theo danh mục do Bộ Lao động - Thương binh và Xã hội quy định.</w:t>
      </w:r>
    </w:p>
    <w:p w14:paraId="60AE4A6C"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t) Người học các ngành, nghề chuyên môn đặc thù đáp ứng yêu cầu phát triển kinh tế - xã hội, quốc phòng, an ninh theo quy định của Luật Giáo dục nghề nghiệp. Các ngành, nghề chuyên môn đặc thù do Thủ tướng Chính phủ quy định.</w:t>
      </w:r>
    </w:p>
    <w:p w14:paraId="1969FC89"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1.8.3. Đối tượng được giảm học phí và hỗ trợ tiền đóng học phí</w:t>
      </w:r>
    </w:p>
    <w:p w14:paraId="1209CB72"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a) Các đối tượng được giảm 70% học phí gồm:</w:t>
      </w:r>
    </w:p>
    <w:p w14:paraId="1CCE8652"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 xml:space="preserve">- Học sinh, sinh viên học các ngành nghệ thuật truyền thống và đặc thù trong các cơ sở giáo dục nghề nghiệp, cơ sở giáo dục đại học công lập, tư thục có đào tạo về văn hóa - nghệ thuật bao gồm: Nhạc công kịch hát dân tộc, nhạc công truyền thống </w:t>
      </w:r>
      <w:r w:rsidRPr="00212A1E">
        <w:rPr>
          <w:color w:val="000000"/>
          <w:sz w:val="28"/>
          <w:szCs w:val="28"/>
          <w:lang w:val="vi-VN"/>
        </w:rPr>
        <w:lastRenderedPageBreak/>
        <w:t>Huế, đờn ca tài tử Nam Bộ, diễn viên sân khấu kịch hát, nghệ thuật biểu diễn dân ca, nghệ thuật ca trù, nghệ thuật bài chòi, biểu diễn nhạc cụ truyền thống;</w:t>
      </w:r>
    </w:p>
    <w:p w14:paraId="3A03AA37"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 Học sinh, sinh viên học các chuyên ngành nhã nhạc cung đình, chèo, tuồng, cải lương, múa, xiếc; một số nghề học nặng nhọc, độc hại, nguy hiểm đối với giáo dục nghề nghiệp theo danh mục các nghề học nặng nhọc, độc hại, nguy hiểm do Bộ Lao động - Thương binh và Xã hội quy định;</w:t>
      </w:r>
    </w:p>
    <w:p w14:paraId="39A5E330"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 Trẻ em học mẫu giáo và học sinh, sinh viên là người dân tộc thiểu số (ngoài đối tượng dân tộc thiểu số rất ít người) ở thôn/bản đặc biệt khó khăn, xã khu vực III vùng dân tộc và miền núi, xã đặc biệt khó khăn vùng bãi ngang ven biển hải đảo theo quy định của cơ quan có thẩm quyền.</w:t>
      </w:r>
    </w:p>
    <w:p w14:paraId="2C096ECC"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b) Các đối tượng được giảm 50% học phí gồm:</w:t>
      </w:r>
    </w:p>
    <w:p w14:paraId="00EC5118"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 Trẻ em học mẫu giáo và học sinh, sinh viên là con cán bộ, công chức, viên chức, công nhân mà cha hoặc mẹ bị tai nạn lao động hoặc mắc bệnh nghề nghiệp được hưởng trợ cấp thường xuyên;</w:t>
      </w:r>
    </w:p>
    <w:p w14:paraId="04EFB60D"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 Trẻ em học mẫu giáo và học sinh phổ thông, học viên học tại cơ sở giáo dục thường xuyên theo chương trình giáo dục phổ thông có cha hoặc mẹ hoặc cả cha và mẹ hoặc ông bà (trong trường hợp ở với ông bà) thuộc diện hộ cận nghèo theo quy định của Thủ tướng Chính phủ.</w:t>
      </w:r>
    </w:p>
    <w:p w14:paraId="7B27CA44"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c) Đối tượng được hỗ trợ tiền đóng học phí: Học sinh tiểu học trong cơ sở giáo dục tư thục ở địa bàn không đủ trường công lập được Nhà nước hỗ trợ tiền đóng học phí.</w:t>
      </w:r>
    </w:p>
    <w:p w14:paraId="40878B39"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1.8.4. Không thu học phí có thời hạn</w:t>
      </w:r>
    </w:p>
    <w:p w14:paraId="2AF4CF51"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Khi xảy ra thiên tai, dịch bệnh, các sự kiện bất khả kháng do cơ quan có thẩm quyền công bố; tùy theo mức độ và phạm vi thiệt hại, UBND cấp tỉnh trình Hội đồng nhân dân cấp tỉnh xem xét, quyết định không thu học phí trong thời hạn nhất định đối với trẻ em học mẫu giáo và học sinh phổ thông công lập, học viên học tại cơ sở giáo dục thường xuyên theo chương trình giáo dục phổ thông thuộc vùng bị thiên tai, dịch bệnh, vùng xảy ra các sự kiện bất khả kháng.</w:t>
      </w:r>
    </w:p>
    <w:p w14:paraId="0CC22674"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1.8.5. Đối tượng được hỗ trợ chi phí học tập</w:t>
      </w:r>
    </w:p>
    <w:p w14:paraId="0F49E352"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a) Trẻ em học mẫu giáo và học sinh phổ thông, học viên học tại cơ sở giáo dục thường xuyên theo chương trình giáo dục phổ thông mồ côi cả cha lẫn mẹ.</w:t>
      </w:r>
    </w:p>
    <w:p w14:paraId="20A27697"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lastRenderedPageBreak/>
        <w:t>b) Trẻ em học mẫu giáo và học sinh phổ thông, học viên học tại cơ sở giáo dục thường xuyên theo chương trình giáo dục phổ thông bị khuyết tật.</w:t>
      </w:r>
    </w:p>
    <w:p w14:paraId="13AC425E"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c) Trẻ em học mẫu giáo và học sinh phổ thông học viên học tại cơ sở giáo dục thường xuyên theo chương trình giáo dục phổ thông có cha mẹ thuộc diện hộ nghèo theo quy định của Thủ tướng Chính phủ.</w:t>
      </w:r>
    </w:p>
    <w:p w14:paraId="527ADCE0"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d) Trẻ em học mẫu giáo và học sinh phổ thông, học viên học tại cơ sở giáo dục thường xuyên theo chương trình giáo dục phổ thông ở thôn/bản đặc biệt khó khăn, xã khu vực III vùng dân tộc và miền núi, xã đặc biệt khó khăn vùng bãi ngang ven biển hải đảo theo quy định của cơ quan có thẩm quyền.</w:t>
      </w:r>
    </w:p>
    <w:p w14:paraId="4E785737" w14:textId="77777777" w:rsidR="00B7014C" w:rsidRPr="00212A1E" w:rsidRDefault="00B7014C" w:rsidP="00B7014C">
      <w:pPr>
        <w:shd w:val="clear" w:color="auto" w:fill="FFFFFF"/>
        <w:spacing w:line="234" w:lineRule="atLeast"/>
        <w:ind w:firstLine="709"/>
        <w:jc w:val="both"/>
        <w:rPr>
          <w:sz w:val="28"/>
          <w:szCs w:val="28"/>
          <w:lang w:val="vi-VN"/>
        </w:rPr>
      </w:pPr>
      <w:r w:rsidRPr="00212A1E">
        <w:rPr>
          <w:sz w:val="28"/>
          <w:szCs w:val="28"/>
          <w:lang w:val="vi-VN"/>
        </w:rPr>
        <w:t>1.8.6. Trường hợp có sự trùng lặp về đối tượng hưởng chính sách miễn, giảm học phí và hỗ trợ chi phí học tập quy định tại Nghị định số </w:t>
      </w:r>
      <w:hyperlink r:id="rId165" w:tgtFrame="_blank" w:tooltip="Nghị định 81/2021/NĐ-CP" w:history="1">
        <w:r w:rsidRPr="00212A1E">
          <w:rPr>
            <w:sz w:val="28"/>
            <w:szCs w:val="28"/>
            <w:lang w:val="vi-VN"/>
          </w:rPr>
          <w:t>81/2021/NĐ-CP</w:t>
        </w:r>
      </w:hyperlink>
      <w:r w:rsidRPr="00212A1E">
        <w:rPr>
          <w:sz w:val="28"/>
          <w:szCs w:val="28"/>
          <w:lang w:val="vi-VN"/>
        </w:rPr>
        <w:t> với các văn bản quy phạm pháp luật khác đang thực hiện có mức hỗ trợ cao hơn thì được hưởng theo mức hỗ trợ cao hơn quy định tại văn bản pháp luật khác.</w:t>
      </w:r>
    </w:p>
    <w:p w14:paraId="79B6AAA6"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1.8.7. Không áp dụng miễn, giảm học phí đối với trường hợp đang hưởng lương và sinh hoạt phí khi đi học, các trường hợp học cao học, nghiên cứu sinh (trừ đối tượng quy định tại khoản 14, khoản 16 Điều 15 Nghị định số 81/2021/NĐ-CP).</w:t>
      </w:r>
    </w:p>
    <w:p w14:paraId="6FBDA20E"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1.8.8. Không áp dụng chế độ ưu đãi về miễn, giảm học phí đối với người học trong trường hợp đã hưởng chế độ này tại một cơ sở giáo dục nghề nghiệp hoặc cơ sở giáo dục đại học, nay tiếp tục học thêm ở một cơ sở giáo dục nghề nghiệp và giáo dục đại học khác cùng cấp học và trình độ đào tạo. Nếu người học thuộc đối tượng được miễn, giảm học phí đồng thời học ở nhiều cơ sở giáo dục hoặc nhiều khoa, nhiều ngành trong cùng một trường thì chỉ được hưởng một chế độ ưu đãi.</w:t>
      </w:r>
    </w:p>
    <w:p w14:paraId="58FEE7C0"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1.8.9. Không áp dụng chế độ miễn, giảm học phí đối với người học theo hình thức giáo dục thường xuyên và đào tạo, bồi dưỡng ngắn hạn tại các cơ sở giáo dục thường xuyên trừ trường hợp các đối tượng học các cấp học thuộc chương trình giáo dục phổ thông theo hình thức giáo dục thường xuyên.</w:t>
      </w:r>
    </w:p>
    <w:p w14:paraId="460D838C" w14:textId="77777777" w:rsidR="00B7014C" w:rsidRPr="00212A1E" w:rsidRDefault="00B7014C" w:rsidP="00B7014C">
      <w:pPr>
        <w:shd w:val="clear" w:color="auto" w:fill="FFFFFF"/>
        <w:spacing w:line="234" w:lineRule="atLeast"/>
        <w:ind w:firstLine="709"/>
        <w:jc w:val="both"/>
        <w:rPr>
          <w:sz w:val="28"/>
          <w:szCs w:val="28"/>
          <w:lang w:val="vi-VN"/>
        </w:rPr>
      </w:pPr>
      <w:r w:rsidRPr="00212A1E">
        <w:rPr>
          <w:sz w:val="28"/>
          <w:szCs w:val="28"/>
          <w:lang w:val="vi-VN"/>
        </w:rPr>
        <w:t>1.8.10. Không áp dụng chế độ miễn giảm học phí, hỗ trợ chi phí học tập trong thời gian người học bị kỷ luật ngừng học hoặc buộc thôi học, học lưu ban, học lại, học bổ sung. Trường hợp người học phải dừng học; học lại, lưu ban (không quá một lần) do ốm đau, tai nạn hoặc dừng học vì lý do bất khả kháng không do kỷ luật hoặc tự thôi học thì thủ trưởng cơ sở giáo dục xem xét cho tiếp tục học tập theo quy định và tiếp tục được hưởng chính sách hỗ trợ quy định tại Nghị định số </w:t>
      </w:r>
      <w:hyperlink r:id="rId166" w:tgtFrame="_blank" w:tooltip="Nghị định 81/2021/NĐ-CP" w:history="1">
        <w:r w:rsidRPr="00212A1E">
          <w:rPr>
            <w:sz w:val="28"/>
            <w:szCs w:val="28"/>
            <w:lang w:val="vi-VN"/>
          </w:rPr>
          <w:t>81/2021/NĐ-CP</w:t>
        </w:r>
      </w:hyperlink>
      <w:r w:rsidRPr="00212A1E">
        <w:rPr>
          <w:sz w:val="28"/>
          <w:szCs w:val="28"/>
          <w:lang w:val="vi-VN"/>
        </w:rPr>
        <w:t> .</w:t>
      </w:r>
    </w:p>
    <w:p w14:paraId="0F7C60B0" w14:textId="77777777" w:rsidR="00B7014C" w:rsidRPr="00212A1E" w:rsidRDefault="00B7014C" w:rsidP="00B7014C">
      <w:pPr>
        <w:pStyle w:val="Bodytext111"/>
        <w:shd w:val="clear" w:color="auto" w:fill="auto"/>
        <w:spacing w:before="120" w:after="120" w:line="240" w:lineRule="auto"/>
        <w:ind w:firstLine="709"/>
        <w:rPr>
          <w:b/>
          <w:bCs/>
          <w:sz w:val="28"/>
          <w:szCs w:val="28"/>
          <w:lang w:val="vi-VN"/>
        </w:rPr>
      </w:pPr>
    </w:p>
    <w:p w14:paraId="3195F6B6" w14:textId="77777777" w:rsidR="00B7014C" w:rsidRPr="00212A1E" w:rsidRDefault="00B7014C" w:rsidP="00B7014C">
      <w:pPr>
        <w:pStyle w:val="Bodytext111"/>
        <w:shd w:val="clear" w:color="auto" w:fill="auto"/>
        <w:spacing w:before="120" w:after="120" w:line="240" w:lineRule="auto"/>
        <w:ind w:firstLine="709"/>
        <w:rPr>
          <w:b/>
          <w:bCs/>
          <w:sz w:val="28"/>
          <w:szCs w:val="28"/>
          <w:lang w:val="vi-VN"/>
        </w:rPr>
      </w:pPr>
    </w:p>
    <w:p w14:paraId="6126757D" w14:textId="77777777" w:rsidR="00B7014C" w:rsidRPr="00212A1E" w:rsidRDefault="00B7014C" w:rsidP="00B7014C">
      <w:pPr>
        <w:pStyle w:val="Bodytext111"/>
        <w:shd w:val="clear" w:color="auto" w:fill="auto"/>
        <w:spacing w:before="120" w:after="120" w:line="240" w:lineRule="auto"/>
        <w:ind w:firstLine="709"/>
        <w:rPr>
          <w:b/>
          <w:bCs/>
          <w:sz w:val="28"/>
          <w:szCs w:val="28"/>
          <w:lang w:val="vi-VN"/>
        </w:rPr>
      </w:pPr>
      <w:r w:rsidRPr="00212A1E">
        <w:rPr>
          <w:b/>
          <w:bCs/>
          <w:sz w:val="28"/>
          <w:szCs w:val="28"/>
          <w:lang w:val="vi-VN"/>
        </w:rPr>
        <w:lastRenderedPageBreak/>
        <w:t>1.9. Căn cứ pháp lý của thủ tục hành chính</w:t>
      </w:r>
    </w:p>
    <w:p w14:paraId="1B76204B" w14:textId="77777777" w:rsidR="00B7014C" w:rsidRPr="00212A1E" w:rsidRDefault="00B7014C" w:rsidP="00B7014C">
      <w:pPr>
        <w:shd w:val="clear" w:color="auto" w:fill="FFFFFF"/>
        <w:spacing w:line="234" w:lineRule="atLeast"/>
        <w:ind w:firstLine="709"/>
        <w:jc w:val="both"/>
        <w:rPr>
          <w:sz w:val="28"/>
          <w:szCs w:val="28"/>
          <w:lang w:val="vi-VN"/>
        </w:rPr>
      </w:pPr>
      <w:r w:rsidRPr="00212A1E">
        <w:rPr>
          <w:sz w:val="28"/>
          <w:szCs w:val="28"/>
          <w:lang w:val="vi-VN"/>
        </w:rPr>
        <w:t>a) Nghị định số </w:t>
      </w:r>
      <w:hyperlink r:id="rId167" w:tgtFrame="_blank" w:tooltip="Nghị định 81/2021/NĐ-CP" w:history="1">
        <w:r w:rsidRPr="00212A1E">
          <w:rPr>
            <w:sz w:val="28"/>
            <w:szCs w:val="28"/>
            <w:lang w:val="vi-VN"/>
          </w:rPr>
          <w:t>81/2021/NĐ-CP</w:t>
        </w:r>
      </w:hyperlink>
      <w:r w:rsidRPr="00212A1E">
        <w:rPr>
          <w:sz w:val="28"/>
          <w:szCs w:val="28"/>
          <w:lang w:val="vi-VN"/>
        </w:rPr>
        <w:t>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w:t>
      </w:r>
    </w:p>
    <w:p w14:paraId="1DC19598" w14:textId="77777777" w:rsidR="00B7014C" w:rsidRPr="00212A1E" w:rsidRDefault="00B7014C" w:rsidP="00B7014C">
      <w:pPr>
        <w:shd w:val="clear" w:color="auto" w:fill="FFFFFF"/>
        <w:spacing w:line="234" w:lineRule="atLeast"/>
        <w:ind w:firstLine="709"/>
        <w:jc w:val="both"/>
        <w:rPr>
          <w:sz w:val="28"/>
          <w:szCs w:val="28"/>
          <w:lang w:val="vi-VN"/>
        </w:rPr>
      </w:pPr>
      <w:r w:rsidRPr="00212A1E">
        <w:rPr>
          <w:sz w:val="28"/>
          <w:szCs w:val="28"/>
          <w:lang w:val="vi-VN"/>
        </w:rPr>
        <w:t>b) </w:t>
      </w:r>
      <w:r w:rsidRPr="00212A1E">
        <w:rPr>
          <w:iCs/>
          <w:sz w:val="28"/>
          <w:szCs w:val="28"/>
          <w:lang w:val="vi-VN"/>
        </w:rPr>
        <w:t>Nghị định số </w:t>
      </w:r>
      <w:hyperlink r:id="rId168" w:tgtFrame="_blank" w:tooltip="Nghị định 104/2022/NĐ-CP" w:history="1">
        <w:r w:rsidRPr="00212A1E">
          <w:rPr>
            <w:iCs/>
            <w:sz w:val="28"/>
            <w:szCs w:val="28"/>
            <w:lang w:val="vi-VN"/>
          </w:rPr>
          <w:t>104/2022/NĐ-CP</w:t>
        </w:r>
      </w:hyperlink>
      <w:r w:rsidRPr="00212A1E">
        <w:rPr>
          <w:iCs/>
          <w:sz w:val="28"/>
          <w:szCs w:val="28"/>
          <w:lang w:val="vi-VN"/>
        </w:rPr>
        <w:t>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r w:rsidRPr="00212A1E">
        <w:rPr>
          <w:sz w:val="28"/>
          <w:szCs w:val="28"/>
          <w:lang w:val="vi-VN"/>
        </w:rPr>
        <w:t>.</w:t>
      </w:r>
    </w:p>
    <w:p w14:paraId="2694B279" w14:textId="77777777" w:rsidR="00B7014C" w:rsidRPr="009708DE" w:rsidRDefault="00B7014C" w:rsidP="00B7014C">
      <w:pPr>
        <w:pStyle w:val="NormalWeb"/>
        <w:shd w:val="clear" w:color="auto" w:fill="FFFFFF"/>
        <w:spacing w:before="120" w:beforeAutospacing="0" w:after="120" w:afterAutospacing="0"/>
        <w:ind w:firstLine="709"/>
        <w:jc w:val="both"/>
        <w:rPr>
          <w:rFonts w:ascii="Times New Roman" w:hAnsi="Times New Roman"/>
          <w:i/>
          <w:sz w:val="28"/>
          <w:szCs w:val="28"/>
          <w:lang w:val="vi-VN"/>
        </w:rPr>
      </w:pPr>
      <w:r>
        <w:rPr>
          <w:rFonts w:ascii="Times New Roman" w:hAnsi="Times New Roman"/>
          <w:b/>
          <w:sz w:val="28"/>
          <w:szCs w:val="28"/>
          <w:lang w:val="nl-NL"/>
        </w:rPr>
        <w:t>1.10</w:t>
      </w:r>
      <w:r w:rsidRPr="009708DE">
        <w:rPr>
          <w:rFonts w:ascii="Times New Roman" w:hAnsi="Times New Roman"/>
          <w:b/>
          <w:sz w:val="28"/>
          <w:szCs w:val="28"/>
          <w:lang w:val="nl-NL"/>
        </w:rPr>
        <w:t>. Lưu hồ sơ (ISO)</w:t>
      </w:r>
      <w:r w:rsidRPr="009708DE">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8"/>
      </w:tblGrid>
      <w:tr w:rsidR="00B7014C" w:rsidRPr="009708DE" w14:paraId="488BC931"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18FA606" w14:textId="77777777" w:rsidR="00B7014C" w:rsidRPr="009708DE" w:rsidRDefault="00B7014C" w:rsidP="0088110F">
            <w:pPr>
              <w:spacing w:before="40" w:after="40"/>
              <w:jc w:val="center"/>
              <w:rPr>
                <w:sz w:val="28"/>
                <w:szCs w:val="28"/>
                <w:lang w:val="nl-NL"/>
              </w:rPr>
            </w:pPr>
            <w:r w:rsidRPr="009708DE">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6EE0F464" w14:textId="77777777" w:rsidR="00B7014C" w:rsidRPr="009708DE" w:rsidRDefault="00B7014C" w:rsidP="0088110F">
            <w:pPr>
              <w:spacing w:before="40" w:after="40"/>
              <w:jc w:val="center"/>
              <w:rPr>
                <w:b/>
                <w:sz w:val="28"/>
                <w:szCs w:val="28"/>
                <w:lang w:val="nl-NL"/>
              </w:rPr>
            </w:pPr>
            <w:r w:rsidRPr="009708DE">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470C93B8" w14:textId="77777777" w:rsidR="00B7014C" w:rsidRPr="009708DE" w:rsidRDefault="00B7014C" w:rsidP="0088110F">
            <w:pPr>
              <w:spacing w:before="40" w:after="40"/>
              <w:jc w:val="center"/>
              <w:rPr>
                <w:sz w:val="28"/>
                <w:szCs w:val="28"/>
                <w:lang w:val="nl-NL"/>
              </w:rPr>
            </w:pPr>
            <w:r w:rsidRPr="009708DE">
              <w:rPr>
                <w:b/>
                <w:bCs/>
                <w:sz w:val="28"/>
                <w:szCs w:val="28"/>
                <w:lang w:val="nl-NL"/>
              </w:rPr>
              <w:t>Thời gian lưu</w:t>
            </w:r>
          </w:p>
        </w:tc>
      </w:tr>
      <w:tr w:rsidR="00B7014C" w:rsidRPr="00212A1E" w14:paraId="45A8FA9A"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5B2445A" w14:textId="77777777" w:rsidR="00B7014C" w:rsidRPr="009708DE" w:rsidRDefault="00B7014C" w:rsidP="0088110F">
            <w:pPr>
              <w:spacing w:before="40" w:after="40"/>
              <w:rPr>
                <w:sz w:val="28"/>
                <w:szCs w:val="28"/>
                <w:lang w:val="nl-NL"/>
              </w:rPr>
            </w:pPr>
            <w:r w:rsidRPr="009708DE">
              <w:rPr>
                <w:sz w:val="28"/>
                <w:szCs w:val="28"/>
                <w:lang w:val="nl-NL"/>
              </w:rPr>
              <w:t xml:space="preserve">- Như mục </w:t>
            </w:r>
            <w:r>
              <w:rPr>
                <w:sz w:val="28"/>
                <w:szCs w:val="28"/>
                <w:lang w:val="nl-NL"/>
              </w:rPr>
              <w:t>1.2</w:t>
            </w:r>
            <w:r w:rsidRPr="009708DE">
              <w:rPr>
                <w:sz w:val="28"/>
                <w:szCs w:val="28"/>
                <w:lang w:val="nl-NL"/>
              </w:rPr>
              <w:t>;</w:t>
            </w:r>
          </w:p>
          <w:p w14:paraId="12F50B96" w14:textId="77777777" w:rsidR="00B7014C" w:rsidRPr="009708DE" w:rsidRDefault="00B7014C" w:rsidP="0088110F">
            <w:pPr>
              <w:pStyle w:val="ListParagraph"/>
              <w:spacing w:before="40" w:after="40" w:line="240" w:lineRule="auto"/>
              <w:ind w:left="0"/>
              <w:jc w:val="both"/>
              <w:rPr>
                <w:rFonts w:ascii="Times New Roman" w:hAnsi="Times New Roman"/>
                <w:sz w:val="28"/>
                <w:szCs w:val="28"/>
                <w:lang w:val="nl-NL"/>
              </w:rPr>
            </w:pPr>
            <w:r>
              <w:rPr>
                <w:rFonts w:ascii="Times New Roman" w:hAnsi="Times New Roman"/>
                <w:sz w:val="28"/>
                <w:szCs w:val="28"/>
                <w:lang w:val="nl-NL"/>
              </w:rPr>
              <w:t>- Kết quả giải quyết TTHC hoặc v</w:t>
            </w:r>
            <w:r w:rsidRPr="009708DE">
              <w:rPr>
                <w:rFonts w:ascii="Times New Roman" w:hAnsi="Times New Roman"/>
                <w:sz w:val="28"/>
                <w:szCs w:val="28"/>
                <w:lang w:val="nl-NL"/>
              </w:rPr>
              <w:t>ăn bản trả lời của đơn vị đối với hồ sơ không đáp ứng yêu cầu, điều kiện.</w:t>
            </w:r>
          </w:p>
          <w:p w14:paraId="5DCA39A1" w14:textId="77777777" w:rsidR="00B7014C" w:rsidRPr="009708DE" w:rsidRDefault="00B7014C" w:rsidP="0088110F">
            <w:pPr>
              <w:spacing w:before="40" w:after="40"/>
              <w:rPr>
                <w:sz w:val="28"/>
                <w:szCs w:val="28"/>
                <w:lang w:val="nl-NL"/>
              </w:rPr>
            </w:pPr>
            <w:r w:rsidRPr="009708DE">
              <w:rPr>
                <w:sz w:val="28"/>
                <w:szCs w:val="28"/>
                <w:lang w:val="nl-NL"/>
              </w:rPr>
              <w:t>- Hồ sơ thẩm định (nếu có)</w:t>
            </w:r>
          </w:p>
          <w:p w14:paraId="3211C1E9" w14:textId="77777777" w:rsidR="00B7014C" w:rsidRPr="009708DE" w:rsidRDefault="00B7014C" w:rsidP="0088110F">
            <w:pPr>
              <w:spacing w:before="40" w:after="40"/>
              <w:rPr>
                <w:sz w:val="28"/>
                <w:szCs w:val="28"/>
                <w:lang w:val="nl-NL"/>
              </w:rPr>
            </w:pPr>
            <w:r w:rsidRPr="009708DE">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6E48DB1D" w14:textId="77777777" w:rsidR="00B7014C" w:rsidRPr="009708DE" w:rsidRDefault="00B7014C" w:rsidP="0088110F">
            <w:pPr>
              <w:spacing w:before="40" w:after="40"/>
              <w:jc w:val="both"/>
              <w:rPr>
                <w:sz w:val="28"/>
                <w:szCs w:val="28"/>
                <w:lang w:val="nl-NL"/>
              </w:rPr>
            </w:pPr>
            <w:r w:rsidRPr="009708DE">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7C0ACEB5" w14:textId="77777777" w:rsidR="00B7014C" w:rsidRPr="009708DE" w:rsidRDefault="00B7014C" w:rsidP="0088110F">
            <w:pPr>
              <w:spacing w:before="40" w:after="40"/>
              <w:jc w:val="both"/>
              <w:rPr>
                <w:sz w:val="28"/>
                <w:szCs w:val="28"/>
                <w:lang w:val="nl-NL"/>
              </w:rPr>
            </w:pPr>
            <w:r w:rsidRPr="009708DE">
              <w:rPr>
                <w:sz w:val="28"/>
                <w:szCs w:val="28"/>
                <w:lang w:val="nl-NL"/>
              </w:rPr>
              <w:t>Từ 03 năm, sau đó chuyển hồ sơ đến kho lưu trữ của đơn vị (hoặc lưu trữ tỉnh, huyện)</w:t>
            </w:r>
          </w:p>
        </w:tc>
      </w:tr>
      <w:tr w:rsidR="00B7014C" w:rsidRPr="00212A1E" w14:paraId="499B27CC"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EA2C1BB" w14:textId="77777777" w:rsidR="00B7014C" w:rsidRPr="00212A1E" w:rsidRDefault="00B7014C" w:rsidP="0088110F">
            <w:pPr>
              <w:pStyle w:val="NormalWeb"/>
              <w:tabs>
                <w:tab w:val="left" w:pos="709"/>
              </w:tabs>
              <w:spacing w:before="120" w:beforeAutospacing="0" w:after="0" w:afterAutospacing="0"/>
              <w:jc w:val="both"/>
              <w:rPr>
                <w:rFonts w:ascii="Times New Roman" w:hAnsi="Times New Roman"/>
                <w:sz w:val="28"/>
                <w:szCs w:val="28"/>
                <w:lang w:val="nl-NL"/>
              </w:rPr>
            </w:pPr>
            <w:r w:rsidRPr="009708DE">
              <w:rPr>
                <w:rFonts w:ascii="Times New Roman" w:hAnsi="Times New Roman"/>
                <w:sz w:val="28"/>
                <w:szCs w:val="28"/>
                <w:lang w:val="nl-NL"/>
              </w:rPr>
              <w:t xml:space="preserve">Các biểu mẫu theo </w:t>
            </w:r>
            <w:r w:rsidRPr="00212A1E">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12A1E">
              <w:rPr>
                <w:rStyle w:val="fontstyle01"/>
                <w:rFonts w:ascii="Times New Roman" w:hAnsi="Times New Roman"/>
                <w:b w:val="0"/>
                <w:color w:val="auto"/>
                <w:lang w:val="nl-NL"/>
              </w:rPr>
              <w:t>về thực hiện cơ chế một cửa, một cửa liên thông</w:t>
            </w:r>
            <w:r w:rsidRPr="00212A1E">
              <w:rPr>
                <w:rFonts w:ascii="Times New Roman" w:hAnsi="Times New Roman"/>
                <w:b/>
                <w:bCs/>
                <w:sz w:val="28"/>
                <w:szCs w:val="28"/>
                <w:lang w:val="nl-NL"/>
              </w:rPr>
              <w:t xml:space="preserve"> </w:t>
            </w:r>
            <w:r w:rsidRPr="00212A1E">
              <w:rPr>
                <w:rStyle w:val="fontstyle01"/>
                <w:rFonts w:ascii="Times New Roman" w:hAnsi="Times New Roman"/>
                <w:b w:val="0"/>
                <w:color w:val="auto"/>
                <w:lang w:val="nl-NL"/>
              </w:rPr>
              <w:t>trong giải quyết thủ tục hành chính</w:t>
            </w:r>
            <w:r w:rsidRPr="00212A1E">
              <w:rPr>
                <w:rFonts w:ascii="Times New Roman" w:hAnsi="Times New Roman"/>
                <w:b/>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44EF1054" w14:textId="77777777" w:rsidR="00B7014C" w:rsidRPr="009708DE" w:rsidRDefault="00B7014C" w:rsidP="0088110F">
            <w:pPr>
              <w:spacing w:before="40" w:after="40"/>
              <w:jc w:val="both"/>
              <w:rPr>
                <w:sz w:val="28"/>
                <w:szCs w:val="28"/>
                <w:lang w:val="nl-NL"/>
              </w:rPr>
            </w:pPr>
            <w:r w:rsidRPr="009708DE">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225247DA" w14:textId="77777777" w:rsidR="00B7014C" w:rsidRPr="009708DE" w:rsidRDefault="00B7014C" w:rsidP="0088110F">
            <w:pPr>
              <w:spacing w:before="40" w:after="40"/>
              <w:rPr>
                <w:sz w:val="26"/>
                <w:szCs w:val="26"/>
                <w:lang w:val="nl-NL"/>
              </w:rPr>
            </w:pPr>
          </w:p>
        </w:tc>
      </w:tr>
    </w:tbl>
    <w:p w14:paraId="6052A063" w14:textId="77777777" w:rsidR="00B7014C" w:rsidRDefault="00B7014C" w:rsidP="00B7014C">
      <w:pPr>
        <w:pStyle w:val="Tiu10"/>
        <w:keepNext/>
        <w:keepLines/>
        <w:shd w:val="clear" w:color="auto" w:fill="auto"/>
        <w:spacing w:before="120" w:line="260" w:lineRule="exact"/>
        <w:jc w:val="both"/>
        <w:rPr>
          <w:color w:val="000000"/>
          <w:sz w:val="28"/>
          <w:szCs w:val="28"/>
          <w:lang w:val="vi-VN" w:eastAsia="vi-VN" w:bidi="vi-VN"/>
        </w:rPr>
        <w:sectPr w:rsidR="00B7014C" w:rsidSect="005F7D96">
          <w:pgSz w:w="16838" w:h="11906" w:orient="landscape" w:code="9"/>
          <w:pgMar w:top="1134" w:right="1134" w:bottom="1134" w:left="1474" w:header="624" w:footer="624" w:gutter="0"/>
          <w:cols w:space="720"/>
          <w:docGrid w:linePitch="360"/>
        </w:sectPr>
      </w:pPr>
    </w:p>
    <w:p w14:paraId="5CDFE9A7" w14:textId="77777777" w:rsidR="00B7014C" w:rsidRPr="00212A1E" w:rsidRDefault="00B7014C" w:rsidP="00B7014C">
      <w:pPr>
        <w:spacing w:before="120" w:after="280" w:afterAutospacing="1"/>
        <w:jc w:val="center"/>
        <w:rPr>
          <w:lang w:val="vi-VN"/>
        </w:rPr>
      </w:pPr>
      <w:bookmarkStart w:id="3" w:name="chuong_pl_2_name"/>
      <w:r w:rsidRPr="00212A1E">
        <w:rPr>
          <w:color w:val="000000"/>
          <w:lang w:val="vi-VN"/>
        </w:rPr>
        <w:lastRenderedPageBreak/>
        <w:t xml:space="preserve">MẪU </w:t>
      </w:r>
      <w:r>
        <w:rPr>
          <w:color w:val="000000"/>
          <w:lang w:val="vi-VN"/>
        </w:rPr>
        <w:t>ĐƠN ĐỀ NGHỊ MIỄN, GIẢM HỌC PHÍ</w:t>
      </w:r>
      <w:bookmarkEnd w:id="3"/>
      <w:r w:rsidRPr="00212A1E">
        <w:rPr>
          <w:color w:val="000000"/>
          <w:lang w:val="vi-VN"/>
        </w:rPr>
        <w:br/>
      </w:r>
      <w:r w:rsidRPr="00212A1E">
        <w:rPr>
          <w:i/>
          <w:iCs/>
          <w:color w:val="000000"/>
          <w:lang w:val="vi-VN"/>
        </w:rPr>
        <w:t>(Tại Phụ lục II k</w:t>
      </w:r>
      <w:r>
        <w:rPr>
          <w:i/>
          <w:iCs/>
          <w:color w:val="000000"/>
          <w:lang w:val="vi-VN"/>
        </w:rPr>
        <w:t>èm theo Nghị định số 81/2021/NĐ-CP</w:t>
      </w:r>
      <w:r>
        <w:rPr>
          <w:i/>
          <w:iCs/>
          <w:color w:val="000000"/>
          <w:lang w:val="vi-VN"/>
        </w:rPr>
        <w:br/>
        <w:t>ngày 27 tháng 8</w:t>
      </w:r>
      <w:r w:rsidRPr="00212A1E">
        <w:rPr>
          <w:i/>
          <w:iCs/>
          <w:color w:val="000000"/>
          <w:lang w:val="vi-VN"/>
        </w:rPr>
        <w:t xml:space="preserve"> </w:t>
      </w:r>
      <w:r>
        <w:rPr>
          <w:i/>
          <w:iCs/>
          <w:color w:val="000000"/>
          <w:lang w:val="vi-VN"/>
        </w:rPr>
        <w:t>năm 2021 của Chính phủ)</w:t>
      </w:r>
    </w:p>
    <w:p w14:paraId="151396E5" w14:textId="77777777" w:rsidR="00B7014C" w:rsidRPr="00212A1E" w:rsidRDefault="00B7014C" w:rsidP="00B7014C">
      <w:pPr>
        <w:spacing w:before="120" w:after="280" w:afterAutospacing="1"/>
        <w:jc w:val="center"/>
        <w:rPr>
          <w:lang w:val="vi-VN"/>
        </w:rPr>
      </w:pPr>
      <w:r>
        <w:rPr>
          <w:b/>
          <w:bCs/>
          <w:noProof/>
        </w:rPr>
        <mc:AlternateContent>
          <mc:Choice Requires="wps">
            <w:drawing>
              <wp:anchor distT="0" distB="0" distL="114300" distR="114300" simplePos="0" relativeHeight="251683840" behindDoc="0" locked="0" layoutInCell="1" allowOverlap="1" wp14:anchorId="3D1F364D" wp14:editId="7172F79E">
                <wp:simplePos x="0" y="0"/>
                <wp:positionH relativeFrom="column">
                  <wp:posOffset>2118360</wp:posOffset>
                </wp:positionH>
                <wp:positionV relativeFrom="paragraph">
                  <wp:posOffset>376555</wp:posOffset>
                </wp:positionV>
                <wp:extent cx="1828800" cy="0"/>
                <wp:effectExtent l="0" t="0" r="19050" b="19050"/>
                <wp:wrapNone/>
                <wp:docPr id="12" name="Straight Connector 12"/>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8B31CCA" id="Straight Connector 12"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6.8pt,29.65pt" to="310.8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" strokecolor="black [3200]" strokeweight=".5pt">
                <v:stroke joinstyle="miter"/>
              </v:line>
            </w:pict>
          </mc:Fallback>
        </mc:AlternateContent>
      </w:r>
      <w:r>
        <w:rPr>
          <w:b/>
          <w:bCs/>
          <w:lang w:val="vi-VN"/>
        </w:rPr>
        <w:t>CỘNG HÒA XÃ HỘI CHỦ NGHĨA VIỆT NAM</w:t>
      </w:r>
      <w:r>
        <w:rPr>
          <w:b/>
          <w:bCs/>
          <w:lang w:val="vi-VN"/>
        </w:rPr>
        <w:br/>
        <w:t xml:space="preserve">Độc lập - Tự do - Hạnh phúc </w:t>
      </w:r>
      <w:r>
        <w:rPr>
          <w:b/>
          <w:bCs/>
          <w:lang w:val="vi-VN"/>
        </w:rPr>
        <w:br/>
      </w:r>
    </w:p>
    <w:p w14:paraId="2B907FE5" w14:textId="77777777" w:rsidR="00B7014C" w:rsidRPr="00212A1E" w:rsidRDefault="00B7014C" w:rsidP="00B7014C">
      <w:pPr>
        <w:spacing w:before="120" w:after="280" w:afterAutospacing="1"/>
        <w:jc w:val="center"/>
        <w:rPr>
          <w:lang w:val="vi-VN"/>
        </w:rPr>
      </w:pPr>
      <w:r>
        <w:rPr>
          <w:b/>
          <w:bCs/>
          <w:lang w:val="vi-VN"/>
        </w:rPr>
        <w:t>ĐƠN ĐỀ NGHỊ MIỄN, GIẢM HỌC PHÍ</w:t>
      </w:r>
    </w:p>
    <w:p w14:paraId="61875094" w14:textId="77777777" w:rsidR="00B7014C" w:rsidRPr="00212A1E" w:rsidRDefault="00B7014C" w:rsidP="00B7014C">
      <w:pPr>
        <w:spacing w:before="120" w:after="280" w:afterAutospacing="1"/>
        <w:jc w:val="center"/>
        <w:rPr>
          <w:lang w:val="vi-VN"/>
        </w:rPr>
      </w:pPr>
      <w:r>
        <w:rPr>
          <w:i/>
          <w:iCs/>
          <w:color w:val="000000"/>
          <w:lang w:val="vi-VN"/>
        </w:rPr>
        <w:t>(Dùng cho cha mẹ (hoặc người giám hộ) trẻ em học mẫu giáo và học sinh phổ thông, học viên học tại cơ sở giáo dục thường xuyên công lập)</w:t>
      </w:r>
    </w:p>
    <w:p w14:paraId="1F2B162F" w14:textId="77777777" w:rsidR="00B7014C" w:rsidRPr="00212A1E" w:rsidRDefault="00B7014C" w:rsidP="00B7014C">
      <w:pPr>
        <w:spacing w:before="120" w:after="280" w:afterAutospacing="1"/>
        <w:jc w:val="center"/>
        <w:rPr>
          <w:lang w:val="vi-VN"/>
        </w:rPr>
      </w:pPr>
      <w:r>
        <w:rPr>
          <w:color w:val="000000"/>
          <w:lang w:val="vi-VN"/>
        </w:rPr>
        <w:t>Kính gửi: Tên cơ sở giáo dục mầm non và phổ thông công lập.</w:t>
      </w:r>
    </w:p>
    <w:p w14:paraId="52FEC970" w14:textId="77777777" w:rsidR="00B7014C" w:rsidRPr="00212A1E" w:rsidRDefault="00B7014C" w:rsidP="00B7014C">
      <w:pPr>
        <w:spacing w:before="120" w:after="100" w:afterAutospacing="1"/>
        <w:jc w:val="both"/>
        <w:rPr>
          <w:lang w:val="vi-VN"/>
        </w:rPr>
      </w:pPr>
      <w:r>
        <w:rPr>
          <w:color w:val="000000"/>
          <w:lang w:val="vi-VN"/>
        </w:rPr>
        <w:t xml:space="preserve">Họ và tên (1) :.......................................................................................................... </w:t>
      </w:r>
    </w:p>
    <w:p w14:paraId="1382A8A7" w14:textId="77777777" w:rsidR="00B7014C" w:rsidRPr="00212A1E" w:rsidRDefault="00B7014C" w:rsidP="00B7014C">
      <w:pPr>
        <w:spacing w:before="120" w:after="100" w:afterAutospacing="1"/>
        <w:jc w:val="both"/>
        <w:rPr>
          <w:lang w:val="vi-VN"/>
        </w:rPr>
      </w:pPr>
      <w:r>
        <w:rPr>
          <w:color w:val="000000"/>
          <w:lang w:val="vi-VN"/>
        </w:rPr>
        <w:t xml:space="preserve">Là cha/mẹ (hoặc người giám hộ) của em (2) :......................................................... </w:t>
      </w:r>
    </w:p>
    <w:p w14:paraId="168CD5C7" w14:textId="77777777" w:rsidR="00B7014C" w:rsidRPr="00212A1E" w:rsidRDefault="00B7014C" w:rsidP="00B7014C">
      <w:pPr>
        <w:spacing w:before="120" w:after="100" w:afterAutospacing="1"/>
        <w:jc w:val="both"/>
        <w:rPr>
          <w:lang w:val="vi-VN"/>
        </w:rPr>
      </w:pPr>
      <w:r>
        <w:rPr>
          <w:color w:val="000000"/>
          <w:lang w:val="vi-VN"/>
        </w:rPr>
        <w:t>Hiện đang học tại lớp:</w:t>
      </w:r>
      <w:r w:rsidRPr="00212A1E">
        <w:rPr>
          <w:color w:val="000000"/>
          <w:lang w:val="vi-VN"/>
        </w:rPr>
        <w:t xml:space="preserve"> </w:t>
      </w:r>
      <w:r>
        <w:rPr>
          <w:color w:val="000000"/>
          <w:lang w:val="vi-VN"/>
        </w:rPr>
        <w:t xml:space="preserve">............................................................................................ </w:t>
      </w:r>
    </w:p>
    <w:p w14:paraId="33F1F53B" w14:textId="77777777" w:rsidR="00B7014C" w:rsidRPr="00212A1E" w:rsidRDefault="00B7014C" w:rsidP="00B7014C">
      <w:pPr>
        <w:spacing w:before="120" w:after="100" w:afterAutospacing="1"/>
        <w:jc w:val="both"/>
        <w:rPr>
          <w:lang w:val="vi-VN"/>
        </w:rPr>
      </w:pPr>
      <w:r>
        <w:rPr>
          <w:color w:val="000000"/>
          <w:lang w:val="vi-VN"/>
        </w:rPr>
        <w:t xml:space="preserve">Trường:.................................................................................................................... </w:t>
      </w:r>
    </w:p>
    <w:p w14:paraId="6459AC47" w14:textId="77777777" w:rsidR="00B7014C" w:rsidRPr="00212A1E" w:rsidRDefault="00B7014C" w:rsidP="00B7014C">
      <w:pPr>
        <w:spacing w:before="120" w:after="100" w:afterAutospacing="1"/>
        <w:jc w:val="both"/>
        <w:rPr>
          <w:lang w:val="vi-VN"/>
        </w:rPr>
      </w:pPr>
      <w:r>
        <w:rPr>
          <w:color w:val="000000"/>
          <w:lang w:val="vi-VN"/>
        </w:rPr>
        <w:t xml:space="preserve">Thuộc đối tượng: </w:t>
      </w:r>
      <w:r>
        <w:rPr>
          <w:i/>
          <w:iCs/>
          <w:color w:val="000000"/>
          <w:lang w:val="vi-VN"/>
        </w:rPr>
        <w:t>(ghi rõ đối tượng được quy định tại Nghị định số...)</w:t>
      </w:r>
    </w:p>
    <w:p w14:paraId="5F330372" w14:textId="77777777" w:rsidR="00B7014C" w:rsidRPr="00212A1E" w:rsidRDefault="00B7014C" w:rsidP="00B7014C">
      <w:pPr>
        <w:spacing w:before="120" w:after="100" w:afterAutospacing="1"/>
        <w:jc w:val="both"/>
        <w:rPr>
          <w:lang w:val="vi-VN"/>
        </w:rPr>
      </w:pPr>
      <w:r>
        <w:rPr>
          <w:color w:val="000000"/>
          <w:lang w:val="vi-VN"/>
        </w:rPr>
        <w:t xml:space="preserve">Căn cứ vào Nghị định số </w:t>
      </w:r>
      <w:r w:rsidRPr="00212A1E">
        <w:rPr>
          <w:color w:val="000000"/>
          <w:lang w:val="vi-VN"/>
        </w:rPr>
        <w:t>…</w:t>
      </w:r>
      <w:r>
        <w:rPr>
          <w:color w:val="000000"/>
          <w:lang w:val="vi-VN"/>
        </w:rPr>
        <w:t>/2021/NĐ-CP của Chính phủ, tôi làm đơn này đề nghị được xem xét để được miễn, giảm học phí theo quy định hiện hành.</w:t>
      </w:r>
    </w:p>
    <w:p w14:paraId="43181C95" w14:textId="77777777" w:rsidR="00B7014C" w:rsidRPr="00212A1E" w:rsidRDefault="00B7014C" w:rsidP="00B7014C">
      <w:pPr>
        <w:spacing w:before="120" w:after="280" w:afterAutospacing="1"/>
        <w:rPr>
          <w:lang w:val="vi-VN"/>
        </w:rPr>
      </w:pPr>
      <w:r>
        <w:rPr>
          <w:color w:val="000000"/>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510"/>
        <w:gridCol w:w="4490"/>
      </w:tblGrid>
      <w:tr w:rsidR="00B7014C" w:rsidRPr="00212A1E" w14:paraId="495044BA" w14:textId="77777777" w:rsidTr="0088110F">
        <w:tc>
          <w:tcPr>
            <w:tcW w:w="4510" w:type="dxa"/>
            <w:tcBorders>
              <w:top w:val="nil"/>
              <w:left w:val="nil"/>
              <w:bottom w:val="nil"/>
              <w:right w:val="nil"/>
              <w:tl2br w:val="nil"/>
              <w:tr2bl w:val="nil"/>
            </w:tcBorders>
            <w:shd w:val="clear" w:color="auto" w:fill="auto"/>
            <w:tcMar>
              <w:top w:w="0" w:type="dxa"/>
              <w:left w:w="108" w:type="dxa"/>
              <w:bottom w:w="0" w:type="dxa"/>
              <w:right w:w="108" w:type="dxa"/>
            </w:tcMar>
          </w:tcPr>
          <w:p w14:paraId="0F0D56C0" w14:textId="77777777" w:rsidR="00B7014C" w:rsidRPr="00212A1E" w:rsidRDefault="00B7014C" w:rsidP="0088110F">
            <w:pPr>
              <w:spacing w:before="120"/>
              <w:rPr>
                <w:lang w:val="vi-VN"/>
              </w:rPr>
            </w:pPr>
            <w:r>
              <w:rPr>
                <w:lang w:val="vi-VN"/>
              </w:rPr>
              <w:t> </w:t>
            </w:r>
          </w:p>
        </w:tc>
        <w:tc>
          <w:tcPr>
            <w:tcW w:w="4490" w:type="dxa"/>
            <w:tcBorders>
              <w:top w:val="nil"/>
              <w:left w:val="nil"/>
              <w:bottom w:val="nil"/>
              <w:right w:val="nil"/>
              <w:tl2br w:val="nil"/>
              <w:tr2bl w:val="nil"/>
            </w:tcBorders>
            <w:shd w:val="clear" w:color="auto" w:fill="auto"/>
            <w:tcMar>
              <w:top w:w="0" w:type="dxa"/>
              <w:left w:w="108" w:type="dxa"/>
              <w:bottom w:w="0" w:type="dxa"/>
              <w:right w:w="108" w:type="dxa"/>
            </w:tcMar>
          </w:tcPr>
          <w:p w14:paraId="0DC5B654" w14:textId="77777777" w:rsidR="00B7014C" w:rsidRPr="00212A1E" w:rsidRDefault="00B7014C" w:rsidP="0088110F">
            <w:pPr>
              <w:spacing w:before="120" w:after="280" w:afterAutospacing="1"/>
              <w:jc w:val="center"/>
              <w:rPr>
                <w:lang w:val="vi-VN"/>
              </w:rPr>
            </w:pPr>
            <w:r>
              <w:rPr>
                <w:i/>
                <w:iCs/>
                <w:color w:val="000000"/>
                <w:lang w:val="vi-VN"/>
              </w:rPr>
              <w:t>..., ngày... tháng ... năm...</w:t>
            </w:r>
            <w:r w:rsidRPr="00212A1E">
              <w:rPr>
                <w:i/>
                <w:iCs/>
                <w:color w:val="000000"/>
                <w:lang w:val="vi-VN"/>
              </w:rPr>
              <w:br/>
            </w:r>
            <w:r>
              <w:rPr>
                <w:b/>
                <w:bCs/>
                <w:color w:val="000000"/>
                <w:lang w:val="vi-VN"/>
              </w:rPr>
              <w:t>Người làm đơn (3)</w:t>
            </w:r>
            <w:r w:rsidRPr="00212A1E">
              <w:rPr>
                <w:lang w:val="vi-VN"/>
              </w:rPr>
              <w:br/>
            </w:r>
            <w:r>
              <w:rPr>
                <w:i/>
                <w:iCs/>
                <w:color w:val="000000"/>
                <w:lang w:val="vi-VN"/>
              </w:rPr>
              <w:t>(Ký tên và ghi rõ họ tên)</w:t>
            </w:r>
          </w:p>
          <w:p w14:paraId="74F07F4B" w14:textId="77777777" w:rsidR="00B7014C" w:rsidRPr="00212A1E" w:rsidRDefault="00B7014C" w:rsidP="0088110F">
            <w:pPr>
              <w:spacing w:before="120"/>
              <w:jc w:val="center"/>
              <w:rPr>
                <w:lang w:val="vi-VN"/>
              </w:rPr>
            </w:pPr>
            <w:r w:rsidRPr="00212A1E">
              <w:rPr>
                <w:lang w:val="vi-VN"/>
              </w:rPr>
              <w:t> </w:t>
            </w:r>
          </w:p>
        </w:tc>
      </w:tr>
    </w:tbl>
    <w:p w14:paraId="27695D60" w14:textId="77777777" w:rsidR="00B7014C" w:rsidRPr="00212A1E" w:rsidRDefault="00B7014C" w:rsidP="00B7014C">
      <w:pPr>
        <w:spacing w:before="60" w:line="252" w:lineRule="auto"/>
        <w:jc w:val="both"/>
        <w:rPr>
          <w:lang w:val="vi-VN"/>
        </w:rPr>
      </w:pPr>
      <w:r w:rsidRPr="00212A1E">
        <w:rPr>
          <w:color w:val="000000"/>
          <w:lang w:val="vi-VN"/>
        </w:rPr>
        <w:t xml:space="preserve">(1) </w:t>
      </w:r>
      <w:r w:rsidRPr="00454A74">
        <w:rPr>
          <w:color w:val="000000"/>
          <w:lang w:val="vi-VN"/>
        </w:rPr>
        <w:t>Đối với đối tượng là trẻ em mẫu giáo ghi tên cha mẹ (hoặc người giám hộ), đối với học sinh phổ thông, học viên học tại cơ sở giáo dục thường xuyên ghi tên của học sinh.</w:t>
      </w:r>
    </w:p>
    <w:p w14:paraId="1030027F" w14:textId="77777777" w:rsidR="00B7014C" w:rsidRPr="00212A1E" w:rsidRDefault="00B7014C" w:rsidP="00B7014C">
      <w:pPr>
        <w:spacing w:before="60" w:line="252" w:lineRule="auto"/>
        <w:jc w:val="both"/>
        <w:rPr>
          <w:lang w:val="vi-VN"/>
        </w:rPr>
      </w:pPr>
      <w:r w:rsidRPr="00212A1E">
        <w:rPr>
          <w:color w:val="000000"/>
          <w:lang w:val="vi-VN"/>
        </w:rPr>
        <w:t xml:space="preserve">(2) Nếu </w:t>
      </w:r>
      <w:r w:rsidRPr="00454A74">
        <w:rPr>
          <w:color w:val="000000"/>
          <w:lang w:val="vi-VN"/>
        </w:rPr>
        <w:t>là học sinh phổ thông, học viên học tại cơ sở giáo dục thường xuyên trực tiếp viết đơn thì không phải điền dòng này.</w:t>
      </w:r>
    </w:p>
    <w:p w14:paraId="1CDC74B7" w14:textId="77777777" w:rsidR="00B7014C" w:rsidRPr="00212A1E" w:rsidRDefault="00B7014C" w:rsidP="00B7014C">
      <w:pPr>
        <w:spacing w:before="60" w:line="252" w:lineRule="auto"/>
        <w:jc w:val="both"/>
        <w:rPr>
          <w:lang w:val="vi-VN"/>
        </w:rPr>
      </w:pPr>
      <w:r w:rsidRPr="00212A1E">
        <w:rPr>
          <w:color w:val="000000"/>
          <w:lang w:val="vi-VN"/>
        </w:rPr>
        <w:t xml:space="preserve">(3) </w:t>
      </w:r>
      <w:r w:rsidRPr="00454A74">
        <w:rPr>
          <w:color w:val="000000"/>
          <w:lang w:val="vi-VN"/>
        </w:rPr>
        <w:t>Cha mẹ (hoặc người giám hộ)/học sinh phổ thông, học viên học tại cơ sở giáo dục thường xuyên.</w:t>
      </w:r>
    </w:p>
    <w:p w14:paraId="50765B42" w14:textId="77777777" w:rsidR="00B7014C" w:rsidRPr="00212A1E" w:rsidRDefault="00B7014C" w:rsidP="00B7014C">
      <w:pPr>
        <w:spacing w:before="120" w:after="280" w:afterAutospacing="1"/>
        <w:jc w:val="center"/>
        <w:rPr>
          <w:color w:val="000000"/>
          <w:lang w:val="vi-VN"/>
        </w:rPr>
      </w:pPr>
      <w:bookmarkStart w:id="4" w:name="chuong_pl_6_name"/>
    </w:p>
    <w:p w14:paraId="6797D774" w14:textId="77777777" w:rsidR="00B7014C" w:rsidRPr="00212A1E" w:rsidRDefault="00B7014C" w:rsidP="00B7014C">
      <w:pPr>
        <w:spacing w:before="120" w:after="280" w:afterAutospacing="1"/>
        <w:jc w:val="center"/>
        <w:rPr>
          <w:color w:val="000000"/>
          <w:lang w:val="vi-VN"/>
        </w:rPr>
      </w:pPr>
    </w:p>
    <w:p w14:paraId="47316D3C" w14:textId="77777777" w:rsidR="00B7014C" w:rsidRPr="00212A1E" w:rsidRDefault="00B7014C" w:rsidP="00B7014C">
      <w:pPr>
        <w:spacing w:before="120" w:after="280" w:afterAutospacing="1"/>
        <w:jc w:val="center"/>
        <w:rPr>
          <w:color w:val="000000"/>
          <w:lang w:val="vi-VN"/>
        </w:rPr>
      </w:pPr>
    </w:p>
    <w:p w14:paraId="4E386672" w14:textId="77777777" w:rsidR="00B7014C" w:rsidRPr="00212A1E" w:rsidRDefault="00B7014C" w:rsidP="00B7014C">
      <w:pPr>
        <w:spacing w:before="120" w:after="280" w:afterAutospacing="1"/>
        <w:jc w:val="center"/>
        <w:rPr>
          <w:color w:val="000000"/>
          <w:lang w:val="vi-VN"/>
        </w:rPr>
      </w:pPr>
    </w:p>
    <w:p w14:paraId="64BF0079" w14:textId="77777777" w:rsidR="00B7014C" w:rsidRPr="00212A1E" w:rsidRDefault="00B7014C" w:rsidP="00B7014C">
      <w:pPr>
        <w:spacing w:before="120" w:after="280" w:afterAutospacing="1"/>
        <w:jc w:val="center"/>
        <w:rPr>
          <w:color w:val="000000"/>
          <w:lang w:val="vi-VN"/>
        </w:rPr>
      </w:pPr>
    </w:p>
    <w:p w14:paraId="0E8212BA" w14:textId="77777777" w:rsidR="00B7014C" w:rsidRPr="00212A1E" w:rsidRDefault="00B7014C" w:rsidP="00B7014C">
      <w:pPr>
        <w:spacing w:before="120" w:after="280" w:afterAutospacing="1"/>
        <w:jc w:val="center"/>
        <w:rPr>
          <w:lang w:val="vi-VN"/>
        </w:rPr>
      </w:pPr>
      <w:r w:rsidRPr="00212A1E">
        <w:rPr>
          <w:color w:val="000000"/>
          <w:lang w:val="vi-VN"/>
        </w:rPr>
        <w:lastRenderedPageBreak/>
        <w:t>MẪU ĐƠN ĐỀ NGHỊ CHI TRẢ TIỀN MIỄN, GIẢM HỌC PHÍ,</w:t>
      </w:r>
      <w:r w:rsidRPr="00212A1E">
        <w:rPr>
          <w:color w:val="000000"/>
          <w:lang w:val="vi-VN"/>
        </w:rPr>
        <w:br/>
        <w:t>HỖ TRỢ TIỀN ĐÓNG HỌC PHÍ</w:t>
      </w:r>
      <w:bookmarkEnd w:id="4"/>
      <w:r w:rsidRPr="00212A1E">
        <w:rPr>
          <w:color w:val="000000"/>
          <w:lang w:val="vi-VN"/>
        </w:rPr>
        <w:br/>
      </w:r>
      <w:r w:rsidRPr="00212A1E">
        <w:rPr>
          <w:i/>
          <w:iCs/>
          <w:color w:val="000000"/>
          <w:lang w:val="vi-VN"/>
        </w:rPr>
        <w:t xml:space="preserve">(Tại Phụ lục VI kèm theo Nghị </w:t>
      </w:r>
      <w:r>
        <w:rPr>
          <w:i/>
          <w:iCs/>
          <w:color w:val="000000"/>
          <w:lang w:val="vi-VN"/>
        </w:rPr>
        <w:t>định số 81/2021/NĐ-CP</w:t>
      </w:r>
      <w:r>
        <w:rPr>
          <w:i/>
          <w:iCs/>
          <w:color w:val="000000"/>
          <w:lang w:val="vi-VN"/>
        </w:rPr>
        <w:br/>
        <w:t>ngày 27 tháng 8 năm 2021 của Chính phủ)</w:t>
      </w:r>
    </w:p>
    <w:p w14:paraId="2F152B35" w14:textId="77777777" w:rsidR="00B7014C" w:rsidRPr="00212A1E" w:rsidRDefault="00B7014C" w:rsidP="00B7014C">
      <w:pPr>
        <w:spacing w:before="120" w:after="280" w:afterAutospacing="1"/>
        <w:jc w:val="center"/>
        <w:rPr>
          <w:lang w:val="vi-VN"/>
        </w:rPr>
      </w:pPr>
      <w:r>
        <w:rPr>
          <w:b/>
          <w:bCs/>
          <w:noProof/>
        </w:rPr>
        <mc:AlternateContent>
          <mc:Choice Requires="wps">
            <w:drawing>
              <wp:anchor distT="0" distB="0" distL="114300" distR="114300" simplePos="0" relativeHeight="251684864" behindDoc="0" locked="0" layoutInCell="1" allowOverlap="1" wp14:anchorId="62926BD2" wp14:editId="263F4835">
                <wp:simplePos x="0" y="0"/>
                <wp:positionH relativeFrom="column">
                  <wp:posOffset>2146935</wp:posOffset>
                </wp:positionH>
                <wp:positionV relativeFrom="paragraph">
                  <wp:posOffset>391795</wp:posOffset>
                </wp:positionV>
                <wp:extent cx="1828800" cy="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4E8DD2F" id="Straight Connector 10" o:spid="_x0000_s1026" style="position:absolute;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9.05pt,30.85pt" to="313.05pt,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" strokecolor="black [3200]" strokeweight=".5pt">
                <v:stroke joinstyle="miter"/>
              </v:line>
            </w:pict>
          </mc:Fallback>
        </mc:AlternateContent>
      </w:r>
      <w:r>
        <w:rPr>
          <w:b/>
          <w:bCs/>
          <w:lang w:val="vi-VN"/>
        </w:rPr>
        <w:t>CỘNG HÒA XÃ HỘI CHỦ NGHĨA VIỆT NAM</w:t>
      </w:r>
      <w:r>
        <w:rPr>
          <w:b/>
          <w:bCs/>
          <w:lang w:val="vi-VN"/>
        </w:rPr>
        <w:br/>
        <w:t xml:space="preserve">Độc lập - Tự do - Hạnh phúc </w:t>
      </w:r>
      <w:r>
        <w:rPr>
          <w:b/>
          <w:bCs/>
          <w:lang w:val="vi-VN"/>
        </w:rPr>
        <w:br/>
      </w:r>
    </w:p>
    <w:p w14:paraId="5A276E96" w14:textId="77777777" w:rsidR="00B7014C" w:rsidRPr="00212A1E" w:rsidRDefault="00B7014C" w:rsidP="00B7014C">
      <w:pPr>
        <w:keepNext/>
        <w:spacing w:before="120" w:after="280" w:afterAutospacing="1"/>
        <w:jc w:val="center"/>
        <w:rPr>
          <w:lang w:val="vi-VN"/>
        </w:rPr>
      </w:pPr>
      <w:r>
        <w:rPr>
          <w:b/>
          <w:bCs/>
          <w:lang w:val="vi-VN"/>
        </w:rPr>
        <w:t>ĐƠN ĐỀ NGHỊ CHI TRẢ TIỀN MIỄN, GIẢM HỌC PHÍ, HỖ TRỢ TIỀN ĐÓNG HỌC PHÍ</w:t>
      </w:r>
      <w:r>
        <w:rPr>
          <w:b/>
          <w:bCs/>
          <w:lang w:val="vi-VN"/>
        </w:rPr>
        <w:br/>
      </w:r>
      <w:r>
        <w:rPr>
          <w:i/>
          <w:iCs/>
          <w:color w:val="000000"/>
          <w:lang w:val="vi-VN"/>
        </w:rPr>
        <w:t>(Dùng cho cha mẹ (hoặc người giám hộ) trẻ em mẫu giáo và học sinh phổ thông, học viên học tại cơ sở giáo dục thường xuyên dân lập, tư thục)</w:t>
      </w:r>
    </w:p>
    <w:p w14:paraId="35CA64A2" w14:textId="77777777" w:rsidR="00B7014C" w:rsidRPr="00212A1E" w:rsidRDefault="00B7014C" w:rsidP="00B7014C">
      <w:pPr>
        <w:spacing w:before="120" w:after="280" w:afterAutospacing="1"/>
        <w:jc w:val="center"/>
        <w:rPr>
          <w:lang w:val="vi-VN"/>
        </w:rPr>
      </w:pPr>
      <w:r>
        <w:rPr>
          <w:color w:val="000000"/>
          <w:lang w:val="vi-VN"/>
        </w:rPr>
        <w:t>Kính gửi: Tên cơ sở giáo dục mầm non, phổ thông dân lập, tư thục.</w:t>
      </w:r>
    </w:p>
    <w:p w14:paraId="30836329" w14:textId="77777777" w:rsidR="00B7014C" w:rsidRPr="00212A1E" w:rsidRDefault="00B7014C" w:rsidP="00B7014C">
      <w:pPr>
        <w:spacing w:before="120" w:line="252" w:lineRule="auto"/>
        <w:jc w:val="both"/>
        <w:rPr>
          <w:lang w:val="vi-VN"/>
        </w:rPr>
      </w:pPr>
      <w:r>
        <w:rPr>
          <w:color w:val="000000"/>
          <w:lang w:val="vi-VN"/>
        </w:rPr>
        <w:t xml:space="preserve">Họ và tên (1) :.......................................................................................................... </w:t>
      </w:r>
    </w:p>
    <w:p w14:paraId="3B7FDA3C" w14:textId="77777777" w:rsidR="00B7014C" w:rsidRPr="00212A1E" w:rsidRDefault="00B7014C" w:rsidP="00B7014C">
      <w:pPr>
        <w:spacing w:before="120" w:line="252" w:lineRule="auto"/>
        <w:jc w:val="both"/>
        <w:rPr>
          <w:lang w:val="vi-VN"/>
        </w:rPr>
      </w:pPr>
      <w:r>
        <w:rPr>
          <w:color w:val="000000"/>
          <w:lang w:val="vi-VN"/>
        </w:rPr>
        <w:t xml:space="preserve">Là cha/mẹ (hoặc người giám hộ) của em (2):........................................................... </w:t>
      </w:r>
    </w:p>
    <w:p w14:paraId="32E40E6F" w14:textId="77777777" w:rsidR="00B7014C" w:rsidRPr="00212A1E" w:rsidRDefault="00B7014C" w:rsidP="00B7014C">
      <w:pPr>
        <w:spacing w:before="120" w:line="252" w:lineRule="auto"/>
        <w:jc w:val="both"/>
        <w:rPr>
          <w:lang w:val="vi-VN"/>
        </w:rPr>
      </w:pPr>
      <w:r>
        <w:rPr>
          <w:color w:val="000000"/>
          <w:lang w:val="vi-VN"/>
        </w:rPr>
        <w:t xml:space="preserve">Hiện đang học tại lớp:............................................................................................. </w:t>
      </w:r>
    </w:p>
    <w:p w14:paraId="720A7B9B" w14:textId="77777777" w:rsidR="00B7014C" w:rsidRPr="00212A1E" w:rsidRDefault="00B7014C" w:rsidP="00B7014C">
      <w:pPr>
        <w:spacing w:before="120" w:line="252" w:lineRule="auto"/>
        <w:jc w:val="both"/>
        <w:rPr>
          <w:lang w:val="vi-VN"/>
        </w:rPr>
      </w:pPr>
      <w:r>
        <w:rPr>
          <w:color w:val="000000"/>
          <w:lang w:val="vi-VN"/>
        </w:rPr>
        <w:t xml:space="preserve">Là học sinh trường:.................................................................................................. </w:t>
      </w:r>
    </w:p>
    <w:p w14:paraId="1734EDDC" w14:textId="77777777" w:rsidR="00B7014C" w:rsidRPr="00212A1E" w:rsidRDefault="00B7014C" w:rsidP="00B7014C">
      <w:pPr>
        <w:spacing w:before="120" w:line="252" w:lineRule="auto"/>
        <w:jc w:val="both"/>
        <w:rPr>
          <w:lang w:val="vi-VN"/>
        </w:rPr>
      </w:pPr>
      <w:r>
        <w:rPr>
          <w:color w:val="000000"/>
          <w:lang w:val="vi-VN"/>
        </w:rPr>
        <w:t xml:space="preserve">Thuộc đối tượng: </w:t>
      </w:r>
      <w:r>
        <w:rPr>
          <w:i/>
          <w:iCs/>
          <w:color w:val="000000"/>
          <w:lang w:val="vi-VN"/>
        </w:rPr>
        <w:t xml:space="preserve">(ghi rõ đối tượng được quy định tại Nghị định số </w:t>
      </w:r>
      <w:r w:rsidRPr="00212A1E">
        <w:rPr>
          <w:i/>
          <w:iCs/>
          <w:color w:val="000000"/>
          <w:lang w:val="vi-VN"/>
        </w:rPr>
        <w:t>81</w:t>
      </w:r>
      <w:r>
        <w:rPr>
          <w:i/>
          <w:iCs/>
          <w:color w:val="000000"/>
          <w:lang w:val="vi-VN"/>
        </w:rPr>
        <w:t>/2021/NĐ-CP)</w:t>
      </w:r>
    </w:p>
    <w:p w14:paraId="6495D0D5" w14:textId="77777777" w:rsidR="00B7014C" w:rsidRPr="00212A1E" w:rsidRDefault="00B7014C" w:rsidP="00B7014C">
      <w:pPr>
        <w:spacing w:before="120" w:line="252" w:lineRule="auto"/>
        <w:jc w:val="both"/>
        <w:rPr>
          <w:lang w:val="vi-VN"/>
        </w:rPr>
      </w:pPr>
      <w:r>
        <w:rPr>
          <w:color w:val="000000"/>
          <w:lang w:val="vi-VN"/>
        </w:rPr>
        <w:t xml:space="preserve">Căn cứ vào Nghị định số </w:t>
      </w:r>
      <w:r w:rsidRPr="00212A1E">
        <w:rPr>
          <w:color w:val="000000"/>
          <w:lang w:val="vi-VN"/>
        </w:rPr>
        <w:t>81</w:t>
      </w:r>
      <w:r>
        <w:rPr>
          <w:color w:val="000000"/>
          <w:lang w:val="vi-VN"/>
        </w:rPr>
        <w:t>/2021/NĐ-CP của Chính phủ, em làm đơn này đề nghị được xem xét để được cấp bù tiền miễn giảm học phí, cấp hỗ trợ tiền đóng học phí cho học sinh tiểu học tư thục theo quy định và chế độ hiện hành.</w:t>
      </w:r>
    </w:p>
    <w:p w14:paraId="62797942" w14:textId="77777777" w:rsidR="00B7014C" w:rsidRPr="00212A1E" w:rsidRDefault="00B7014C" w:rsidP="00B7014C">
      <w:pPr>
        <w:spacing w:before="120" w:after="280" w:afterAutospacing="1"/>
        <w:rPr>
          <w:lang w:val="vi-VN"/>
        </w:rPr>
      </w:pPr>
      <w:r>
        <w:rPr>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831"/>
        <w:gridCol w:w="4807"/>
      </w:tblGrid>
      <w:tr w:rsidR="00B7014C" w:rsidRPr="00212A1E" w14:paraId="4DE111E7" w14:textId="77777777" w:rsidTr="0088110F">
        <w:tc>
          <w:tcPr>
            <w:tcW w:w="2506" w:type="pct"/>
            <w:tcBorders>
              <w:top w:val="nil"/>
              <w:left w:val="nil"/>
              <w:bottom w:val="nil"/>
              <w:right w:val="nil"/>
              <w:tl2br w:val="nil"/>
              <w:tr2bl w:val="nil"/>
            </w:tcBorders>
            <w:shd w:val="clear" w:color="auto" w:fill="auto"/>
            <w:tcMar>
              <w:top w:w="0" w:type="dxa"/>
              <w:left w:w="0" w:type="dxa"/>
              <w:bottom w:w="0" w:type="dxa"/>
              <w:right w:w="0" w:type="dxa"/>
            </w:tcMar>
          </w:tcPr>
          <w:p w14:paraId="692DB8CF" w14:textId="77777777" w:rsidR="00B7014C" w:rsidRPr="00212A1E" w:rsidRDefault="00B7014C" w:rsidP="0088110F">
            <w:pPr>
              <w:spacing w:before="120"/>
              <w:rPr>
                <w:lang w:val="vi-VN"/>
              </w:rPr>
            </w:pPr>
            <w:r>
              <w:rPr>
                <w:lang w:val="vi-VN"/>
              </w:rPr>
              <w:t> </w:t>
            </w:r>
          </w:p>
        </w:tc>
        <w:tc>
          <w:tcPr>
            <w:tcW w:w="2494" w:type="pct"/>
            <w:tcBorders>
              <w:top w:val="nil"/>
              <w:left w:val="nil"/>
              <w:bottom w:val="nil"/>
              <w:right w:val="nil"/>
              <w:tl2br w:val="nil"/>
              <w:tr2bl w:val="nil"/>
            </w:tcBorders>
            <w:shd w:val="clear" w:color="auto" w:fill="auto"/>
            <w:tcMar>
              <w:top w:w="0" w:type="dxa"/>
              <w:left w:w="0" w:type="dxa"/>
              <w:bottom w:w="0" w:type="dxa"/>
              <w:right w:w="0" w:type="dxa"/>
            </w:tcMar>
          </w:tcPr>
          <w:p w14:paraId="1A17C341" w14:textId="77777777" w:rsidR="00B7014C" w:rsidRPr="00212A1E" w:rsidRDefault="00B7014C" w:rsidP="0088110F">
            <w:pPr>
              <w:spacing w:before="120" w:after="280" w:afterAutospacing="1"/>
              <w:jc w:val="center"/>
              <w:rPr>
                <w:lang w:val="vi-VN"/>
              </w:rPr>
            </w:pPr>
            <w:r>
              <w:rPr>
                <w:i/>
                <w:iCs/>
                <w:color w:val="000000"/>
                <w:lang w:val="vi-VN"/>
              </w:rPr>
              <w:t>..., ngày... tháng ... năm...</w:t>
            </w:r>
            <w:r w:rsidRPr="00212A1E">
              <w:rPr>
                <w:i/>
                <w:iCs/>
                <w:color w:val="000000"/>
                <w:lang w:val="vi-VN"/>
              </w:rPr>
              <w:br/>
            </w:r>
            <w:r>
              <w:rPr>
                <w:b/>
                <w:bCs/>
                <w:color w:val="000000"/>
                <w:lang w:val="vi-VN"/>
              </w:rPr>
              <w:t>Người làm đơn (3)</w:t>
            </w:r>
            <w:r w:rsidRPr="00212A1E">
              <w:rPr>
                <w:b/>
                <w:bCs/>
                <w:color w:val="000000"/>
                <w:lang w:val="vi-VN"/>
              </w:rPr>
              <w:br/>
            </w:r>
            <w:r>
              <w:rPr>
                <w:i/>
                <w:iCs/>
                <w:color w:val="000000"/>
                <w:lang w:val="vi-VN"/>
              </w:rPr>
              <w:t>(Ký tên và ghi rõ họ tên)</w:t>
            </w:r>
          </w:p>
          <w:p w14:paraId="1CAA573A" w14:textId="77777777" w:rsidR="00B7014C" w:rsidRPr="00212A1E" w:rsidRDefault="00B7014C" w:rsidP="0088110F">
            <w:pPr>
              <w:spacing w:before="120"/>
              <w:rPr>
                <w:lang w:val="vi-VN"/>
              </w:rPr>
            </w:pPr>
            <w:r>
              <w:rPr>
                <w:lang w:val="vi-VN"/>
              </w:rPr>
              <w:t> </w:t>
            </w:r>
          </w:p>
        </w:tc>
      </w:tr>
    </w:tbl>
    <w:p w14:paraId="4E78AFD9" w14:textId="77777777" w:rsidR="00B7014C" w:rsidRPr="00212A1E" w:rsidRDefault="00B7014C" w:rsidP="00B7014C">
      <w:pPr>
        <w:spacing w:before="60" w:line="252" w:lineRule="auto"/>
        <w:jc w:val="both"/>
        <w:rPr>
          <w:lang w:val="vi-VN"/>
        </w:rPr>
      </w:pPr>
      <w:r w:rsidRPr="00212A1E">
        <w:rPr>
          <w:color w:val="000000"/>
          <w:lang w:val="vi-VN"/>
        </w:rPr>
        <w:t xml:space="preserve">(1) </w:t>
      </w:r>
      <w:r w:rsidRPr="00B82C2A">
        <w:rPr>
          <w:color w:val="000000"/>
          <w:lang w:val="vi-VN"/>
        </w:rPr>
        <w:t>Đối với đối tượng là trẻ em mẫu giáo ghi tên cha mẹ (hoặc người giám hộ) đối với học sinh phổ thông, học viên học tại cơ sở giáo dục thường xuyên ghi tên của học sinh.</w:t>
      </w:r>
    </w:p>
    <w:p w14:paraId="06FEE503" w14:textId="77777777" w:rsidR="00B7014C" w:rsidRPr="00212A1E" w:rsidRDefault="00B7014C" w:rsidP="00B7014C">
      <w:pPr>
        <w:spacing w:before="60" w:line="252" w:lineRule="auto"/>
        <w:jc w:val="both"/>
        <w:rPr>
          <w:lang w:val="vi-VN"/>
        </w:rPr>
      </w:pPr>
      <w:r w:rsidRPr="00212A1E">
        <w:rPr>
          <w:color w:val="000000"/>
          <w:lang w:val="vi-VN"/>
        </w:rPr>
        <w:t xml:space="preserve">(2) Nếu </w:t>
      </w:r>
      <w:r w:rsidRPr="00B82C2A">
        <w:rPr>
          <w:color w:val="000000"/>
          <w:lang w:val="vi-VN"/>
        </w:rPr>
        <w:t>là học sinh phổ thông, học viên học tại cơ sở giáo dục thường xuyên trực tiếp viết đơn thì không phải điền dòng này.</w:t>
      </w:r>
    </w:p>
    <w:p w14:paraId="7BA45B02" w14:textId="77777777" w:rsidR="00B7014C" w:rsidRPr="00212A1E" w:rsidRDefault="00B7014C" w:rsidP="00B7014C">
      <w:pPr>
        <w:spacing w:before="60" w:line="252" w:lineRule="auto"/>
        <w:jc w:val="both"/>
        <w:rPr>
          <w:lang w:val="vi-VN"/>
        </w:rPr>
      </w:pPr>
      <w:r w:rsidRPr="00212A1E">
        <w:rPr>
          <w:color w:val="000000"/>
          <w:lang w:val="vi-VN"/>
        </w:rPr>
        <w:t xml:space="preserve">(3) </w:t>
      </w:r>
      <w:r w:rsidRPr="00B82C2A">
        <w:rPr>
          <w:color w:val="000000"/>
          <w:lang w:val="vi-VN"/>
        </w:rPr>
        <w:t>Cha mẹ (hoặc người giám hộ)/học sinh phổ thông, học viên học tại cơ sở giáo dục thường xuyên.</w:t>
      </w:r>
    </w:p>
    <w:p w14:paraId="6B446165" w14:textId="77777777" w:rsidR="00B7014C" w:rsidRPr="00212A1E" w:rsidRDefault="00B7014C" w:rsidP="00B7014C">
      <w:pPr>
        <w:spacing w:before="120" w:after="280" w:afterAutospacing="1"/>
        <w:jc w:val="center"/>
        <w:rPr>
          <w:color w:val="000000"/>
          <w:lang w:val="vi-VN"/>
        </w:rPr>
      </w:pPr>
      <w:bookmarkStart w:id="5" w:name="chuong_pl_3_name"/>
    </w:p>
    <w:p w14:paraId="395961B1" w14:textId="77777777" w:rsidR="00B7014C" w:rsidRPr="00212A1E" w:rsidRDefault="00B7014C" w:rsidP="00B7014C">
      <w:pPr>
        <w:spacing w:before="120" w:after="280" w:afterAutospacing="1"/>
        <w:jc w:val="center"/>
        <w:rPr>
          <w:color w:val="000000"/>
          <w:lang w:val="vi-VN"/>
        </w:rPr>
      </w:pPr>
    </w:p>
    <w:p w14:paraId="3505A2D6" w14:textId="77777777" w:rsidR="00B7014C" w:rsidRPr="00212A1E" w:rsidRDefault="00B7014C" w:rsidP="00B7014C">
      <w:pPr>
        <w:spacing w:before="120" w:after="280" w:afterAutospacing="1"/>
        <w:jc w:val="center"/>
        <w:rPr>
          <w:color w:val="000000"/>
          <w:lang w:val="vi-VN"/>
        </w:rPr>
      </w:pPr>
    </w:p>
    <w:p w14:paraId="3444B5EC" w14:textId="77777777" w:rsidR="00B7014C" w:rsidRPr="00212A1E" w:rsidRDefault="00B7014C" w:rsidP="00B7014C">
      <w:pPr>
        <w:spacing w:before="120" w:after="280" w:afterAutospacing="1"/>
        <w:jc w:val="center"/>
        <w:rPr>
          <w:color w:val="000000"/>
          <w:lang w:val="vi-VN"/>
        </w:rPr>
      </w:pPr>
    </w:p>
    <w:p w14:paraId="4B03F1D4" w14:textId="77777777" w:rsidR="00B7014C" w:rsidRPr="00212A1E" w:rsidRDefault="00B7014C" w:rsidP="00B7014C">
      <w:pPr>
        <w:spacing w:before="120" w:after="280" w:afterAutospacing="1"/>
        <w:jc w:val="center"/>
        <w:rPr>
          <w:color w:val="000000"/>
          <w:lang w:val="vi-VN"/>
        </w:rPr>
      </w:pPr>
    </w:p>
    <w:p w14:paraId="71613CB6" w14:textId="77777777" w:rsidR="00B7014C" w:rsidRPr="00212A1E" w:rsidRDefault="00B7014C" w:rsidP="00B7014C">
      <w:pPr>
        <w:spacing w:before="120" w:after="280" w:afterAutospacing="1"/>
        <w:jc w:val="center"/>
        <w:rPr>
          <w:lang w:val="vi-VN"/>
        </w:rPr>
      </w:pPr>
      <w:r w:rsidRPr="00212A1E">
        <w:rPr>
          <w:color w:val="000000"/>
          <w:lang w:val="vi-VN"/>
        </w:rPr>
        <w:lastRenderedPageBreak/>
        <w:t>MẪU ĐƠN ĐỀ NGHỊ HỖ TRỢ CHI PHÍ HỌC TẬP</w:t>
      </w:r>
      <w:bookmarkEnd w:id="5"/>
      <w:r w:rsidRPr="00212A1E">
        <w:rPr>
          <w:color w:val="000000"/>
          <w:lang w:val="vi-VN"/>
        </w:rPr>
        <w:br/>
      </w:r>
      <w:r w:rsidRPr="00212A1E">
        <w:rPr>
          <w:i/>
          <w:iCs/>
          <w:color w:val="000000"/>
          <w:lang w:val="vi-VN"/>
        </w:rPr>
        <w:t>(Tại Phụ lục III k</w:t>
      </w:r>
      <w:r>
        <w:rPr>
          <w:i/>
          <w:iCs/>
          <w:color w:val="000000"/>
          <w:lang w:val="vi-VN"/>
        </w:rPr>
        <w:t>èm theo Nghị định số 81/2021/NĐ-CP</w:t>
      </w:r>
      <w:r>
        <w:rPr>
          <w:i/>
          <w:iCs/>
          <w:color w:val="000000"/>
          <w:lang w:val="vi-VN"/>
        </w:rPr>
        <w:br/>
        <w:t>ngày 27 tháng 8 năm 2021 của Chính phủ)</w:t>
      </w:r>
    </w:p>
    <w:p w14:paraId="3A630522" w14:textId="77777777" w:rsidR="00B7014C" w:rsidRPr="00212A1E" w:rsidRDefault="00B7014C" w:rsidP="00B7014C">
      <w:pPr>
        <w:spacing w:before="120" w:after="280" w:afterAutospacing="1"/>
        <w:jc w:val="center"/>
        <w:rPr>
          <w:lang w:val="vi-VN"/>
        </w:rPr>
      </w:pPr>
      <w:r>
        <w:rPr>
          <w:b/>
          <w:bCs/>
          <w:noProof/>
        </w:rPr>
        <mc:AlternateContent>
          <mc:Choice Requires="wps">
            <w:drawing>
              <wp:anchor distT="0" distB="0" distL="114300" distR="114300" simplePos="0" relativeHeight="251685888" behindDoc="0" locked="0" layoutInCell="1" allowOverlap="1" wp14:anchorId="64C1E8D3" wp14:editId="7E0DE31B">
                <wp:simplePos x="0" y="0"/>
                <wp:positionH relativeFrom="column">
                  <wp:posOffset>2118360</wp:posOffset>
                </wp:positionH>
                <wp:positionV relativeFrom="paragraph">
                  <wp:posOffset>405130</wp:posOffset>
                </wp:positionV>
                <wp:extent cx="1885950" cy="0"/>
                <wp:effectExtent l="0" t="0" r="19050" b="19050"/>
                <wp:wrapNone/>
                <wp:docPr id="14" name="Straight Connector 14"/>
                <wp:cNvGraphicFramePr/>
                <a:graphic xmlns:a="http://schemas.openxmlformats.org/drawingml/2006/main">
                  <a:graphicData uri="http://schemas.microsoft.com/office/word/2010/wordprocessingShape">
                    <wps:wsp>
                      <wps:cNvCnPr/>
                      <wps:spPr>
                        <a:xfrm>
                          <a:off x="0" y="0"/>
                          <a:ext cx="1885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6741540"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6.8pt,31.9pt" to="315.3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" strokecolor="black [3200]" strokeweight=".5pt">
                <v:stroke joinstyle="miter"/>
              </v:line>
            </w:pict>
          </mc:Fallback>
        </mc:AlternateContent>
      </w:r>
      <w:r>
        <w:rPr>
          <w:b/>
          <w:bCs/>
          <w:lang w:val="vi-VN"/>
        </w:rPr>
        <w:t>CỘNG HÒA XÃ HỘI CHỦ NGHĨA VIỆT NAM</w:t>
      </w:r>
      <w:r>
        <w:rPr>
          <w:b/>
          <w:bCs/>
          <w:lang w:val="vi-VN"/>
        </w:rPr>
        <w:br/>
        <w:t xml:space="preserve">Độc lập - Tự do - Hạnh phúc </w:t>
      </w:r>
      <w:r>
        <w:rPr>
          <w:b/>
          <w:bCs/>
          <w:lang w:val="vi-VN"/>
        </w:rPr>
        <w:br/>
      </w:r>
    </w:p>
    <w:p w14:paraId="03C8BC4D" w14:textId="77777777" w:rsidR="00B7014C" w:rsidRPr="00212A1E" w:rsidRDefault="00B7014C" w:rsidP="00B7014C">
      <w:pPr>
        <w:spacing w:before="120" w:after="280" w:afterAutospacing="1"/>
        <w:jc w:val="center"/>
        <w:rPr>
          <w:lang w:val="vi-VN"/>
        </w:rPr>
      </w:pPr>
      <w:r>
        <w:rPr>
          <w:b/>
          <w:bCs/>
          <w:color w:val="000000"/>
          <w:lang w:val="vi-VN"/>
        </w:rPr>
        <w:t>ĐƠN ĐỀ NGHỊ HỖ TRỢ CHI PHÍ HỌC TẬP</w:t>
      </w:r>
      <w:r w:rsidRPr="00212A1E">
        <w:rPr>
          <w:color w:val="000000"/>
          <w:lang w:val="vi-VN"/>
        </w:rPr>
        <w:br/>
      </w:r>
      <w:r>
        <w:rPr>
          <w:i/>
          <w:iCs/>
          <w:color w:val="000000"/>
          <w:lang w:val="vi-VN"/>
        </w:rPr>
        <w:t xml:space="preserve">(Dùng cho các đối tượng được hỗ trợ chi phí học tập theo quy định tại Nghị định số </w:t>
      </w:r>
      <w:r w:rsidRPr="00212A1E">
        <w:rPr>
          <w:i/>
          <w:iCs/>
          <w:color w:val="000000"/>
          <w:lang w:val="vi-VN"/>
        </w:rPr>
        <w:t>81</w:t>
      </w:r>
      <w:r>
        <w:rPr>
          <w:i/>
          <w:iCs/>
          <w:color w:val="000000"/>
          <w:lang w:val="vi-VN"/>
        </w:rPr>
        <w:t>/2021/NĐ-CP)</w:t>
      </w:r>
    </w:p>
    <w:p w14:paraId="46EC8C5F" w14:textId="77777777" w:rsidR="00B7014C" w:rsidRPr="00212A1E" w:rsidRDefault="00B7014C" w:rsidP="00B7014C">
      <w:pPr>
        <w:spacing w:before="120" w:after="280" w:afterAutospacing="1"/>
        <w:jc w:val="center"/>
        <w:rPr>
          <w:lang w:val="vi-VN"/>
        </w:rPr>
      </w:pPr>
      <w:r>
        <w:rPr>
          <w:color w:val="000000"/>
          <w:lang w:val="vi-VN"/>
        </w:rPr>
        <w:t>Kính gửi: Tên cơ sở giáo dục mầm non và phổ thông.</w:t>
      </w:r>
    </w:p>
    <w:p w14:paraId="7BD1ED67" w14:textId="77777777" w:rsidR="00B7014C" w:rsidRPr="00212A1E" w:rsidRDefault="00B7014C" w:rsidP="00B7014C">
      <w:pPr>
        <w:spacing w:before="120" w:after="280" w:afterAutospacing="1"/>
        <w:rPr>
          <w:lang w:val="vi-VN"/>
        </w:rPr>
      </w:pPr>
      <w:r>
        <w:rPr>
          <w:color w:val="000000"/>
          <w:lang w:val="vi-VN"/>
        </w:rPr>
        <w:t xml:space="preserve">Họ và tên (1):........................................................................................................... </w:t>
      </w:r>
    </w:p>
    <w:p w14:paraId="3F8D80E7" w14:textId="77777777" w:rsidR="00B7014C" w:rsidRPr="00212A1E" w:rsidRDefault="00B7014C" w:rsidP="00B7014C">
      <w:pPr>
        <w:spacing w:before="120" w:after="280" w:afterAutospacing="1"/>
        <w:rPr>
          <w:lang w:val="vi-VN"/>
        </w:rPr>
      </w:pPr>
      <w:r>
        <w:rPr>
          <w:color w:val="000000"/>
          <w:lang w:val="vi-VN"/>
        </w:rPr>
        <w:t xml:space="preserve">Là cha/mẹ (hoặc người giám hộ) của em (2):......................................................... </w:t>
      </w:r>
    </w:p>
    <w:p w14:paraId="3296FAC1" w14:textId="77777777" w:rsidR="00B7014C" w:rsidRPr="00212A1E" w:rsidRDefault="00B7014C" w:rsidP="00B7014C">
      <w:pPr>
        <w:spacing w:before="120" w:after="280" w:afterAutospacing="1"/>
        <w:rPr>
          <w:lang w:val="vi-VN"/>
        </w:rPr>
      </w:pPr>
      <w:r>
        <w:rPr>
          <w:color w:val="000000"/>
          <w:lang w:val="vi-VN"/>
        </w:rPr>
        <w:t xml:space="preserve">Hiện đang học tại lớp:............................................................................................. </w:t>
      </w:r>
    </w:p>
    <w:p w14:paraId="651E99F9" w14:textId="77777777" w:rsidR="00B7014C" w:rsidRPr="00212A1E" w:rsidRDefault="00B7014C" w:rsidP="00B7014C">
      <w:pPr>
        <w:spacing w:before="120" w:after="280" w:afterAutospacing="1"/>
        <w:rPr>
          <w:lang w:val="vi-VN"/>
        </w:rPr>
      </w:pPr>
      <w:r>
        <w:rPr>
          <w:color w:val="000000"/>
          <w:lang w:val="vi-VN"/>
        </w:rPr>
        <w:t xml:space="preserve">Trường:................................................................................................................... </w:t>
      </w:r>
    </w:p>
    <w:p w14:paraId="6205D9D2" w14:textId="77777777" w:rsidR="00B7014C" w:rsidRPr="00212A1E" w:rsidRDefault="00B7014C" w:rsidP="00B7014C">
      <w:pPr>
        <w:spacing w:before="120" w:after="100" w:afterAutospacing="1"/>
        <w:jc w:val="both"/>
        <w:rPr>
          <w:spacing w:val="-6"/>
          <w:lang w:val="vi-VN"/>
        </w:rPr>
      </w:pPr>
      <w:r w:rsidRPr="00EC7A41">
        <w:rPr>
          <w:color w:val="000000"/>
          <w:spacing w:val="-6"/>
          <w:lang w:val="vi-VN"/>
        </w:rPr>
        <w:t xml:space="preserve">Thuộc đối tượng: </w:t>
      </w:r>
      <w:r w:rsidRPr="00EC7A41">
        <w:rPr>
          <w:i/>
          <w:iCs/>
          <w:color w:val="000000"/>
          <w:spacing w:val="-6"/>
          <w:lang w:val="vi-VN"/>
        </w:rPr>
        <w:t xml:space="preserve">(ghi rõ đối tượng được quy định tại Nghị định </w:t>
      </w:r>
      <w:r w:rsidRPr="00212A1E">
        <w:rPr>
          <w:i/>
          <w:iCs/>
          <w:color w:val="000000"/>
          <w:spacing w:val="-6"/>
          <w:lang w:val="vi-VN"/>
        </w:rPr>
        <w:t>số 81</w:t>
      </w:r>
      <w:r w:rsidRPr="00EC7A41">
        <w:rPr>
          <w:i/>
          <w:iCs/>
          <w:color w:val="000000"/>
          <w:spacing w:val="-6"/>
          <w:lang w:val="vi-VN"/>
        </w:rPr>
        <w:t>/2021/NĐ-CP)</w:t>
      </w:r>
    </w:p>
    <w:p w14:paraId="15822A81" w14:textId="77777777" w:rsidR="00B7014C" w:rsidRPr="00212A1E" w:rsidRDefault="00B7014C" w:rsidP="00B7014C">
      <w:pPr>
        <w:spacing w:before="120" w:after="100" w:afterAutospacing="1"/>
        <w:jc w:val="both"/>
        <w:rPr>
          <w:lang w:val="vi-VN"/>
        </w:rPr>
      </w:pPr>
      <w:r>
        <w:rPr>
          <w:color w:val="000000"/>
          <w:lang w:val="vi-VN"/>
        </w:rPr>
        <w:t xml:space="preserve">Căn cứ vào Nghị định </w:t>
      </w:r>
      <w:r w:rsidRPr="00212A1E">
        <w:rPr>
          <w:color w:val="000000"/>
          <w:lang w:val="vi-VN"/>
        </w:rPr>
        <w:t>số 81</w:t>
      </w:r>
      <w:r>
        <w:rPr>
          <w:color w:val="000000"/>
          <w:lang w:val="vi-VN"/>
        </w:rPr>
        <w:t>/2021/NĐ-CP của Chính phủ, tôi làm đơn này đề nghị được xem xét để được cấp tiền hỗ trợ chi phí học tập theo quy định hiện hành.</w:t>
      </w:r>
    </w:p>
    <w:p w14:paraId="3DA548D7" w14:textId="77777777" w:rsidR="00B7014C" w:rsidRPr="00212A1E" w:rsidRDefault="00B7014C" w:rsidP="00B7014C">
      <w:pPr>
        <w:spacing w:before="120" w:after="280" w:afterAutospacing="1"/>
        <w:rPr>
          <w:lang w:val="vi-VN"/>
        </w:rPr>
      </w:pPr>
      <w:r>
        <w:rPr>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831"/>
        <w:gridCol w:w="4807"/>
      </w:tblGrid>
      <w:tr w:rsidR="00B7014C" w:rsidRPr="00212A1E" w14:paraId="0EFE2D59" w14:textId="77777777" w:rsidTr="0088110F">
        <w:tc>
          <w:tcPr>
            <w:tcW w:w="2506" w:type="pct"/>
            <w:tcBorders>
              <w:top w:val="nil"/>
              <w:left w:val="nil"/>
              <w:bottom w:val="nil"/>
              <w:right w:val="nil"/>
              <w:tl2br w:val="nil"/>
              <w:tr2bl w:val="nil"/>
            </w:tcBorders>
            <w:shd w:val="clear" w:color="auto" w:fill="auto"/>
            <w:tcMar>
              <w:top w:w="0" w:type="dxa"/>
              <w:left w:w="0" w:type="dxa"/>
              <w:bottom w:w="0" w:type="dxa"/>
              <w:right w:w="0" w:type="dxa"/>
            </w:tcMar>
          </w:tcPr>
          <w:p w14:paraId="08E83FDE" w14:textId="77777777" w:rsidR="00B7014C" w:rsidRPr="00212A1E" w:rsidRDefault="00B7014C" w:rsidP="0088110F">
            <w:pPr>
              <w:spacing w:before="120"/>
              <w:rPr>
                <w:lang w:val="vi-VN"/>
              </w:rPr>
            </w:pPr>
            <w:r>
              <w:rPr>
                <w:lang w:val="vi-VN"/>
              </w:rPr>
              <w:t> </w:t>
            </w:r>
          </w:p>
        </w:tc>
        <w:tc>
          <w:tcPr>
            <w:tcW w:w="2494" w:type="pct"/>
            <w:tcBorders>
              <w:top w:val="nil"/>
              <w:left w:val="nil"/>
              <w:bottom w:val="nil"/>
              <w:right w:val="nil"/>
              <w:tl2br w:val="nil"/>
              <w:tr2bl w:val="nil"/>
            </w:tcBorders>
            <w:shd w:val="clear" w:color="auto" w:fill="auto"/>
            <w:tcMar>
              <w:top w:w="0" w:type="dxa"/>
              <w:left w:w="0" w:type="dxa"/>
              <w:bottom w:w="0" w:type="dxa"/>
              <w:right w:w="0" w:type="dxa"/>
            </w:tcMar>
          </w:tcPr>
          <w:p w14:paraId="50E6E05E" w14:textId="77777777" w:rsidR="00B7014C" w:rsidRPr="00212A1E" w:rsidRDefault="00B7014C" w:rsidP="0088110F">
            <w:pPr>
              <w:spacing w:before="120" w:after="280" w:afterAutospacing="1"/>
              <w:jc w:val="center"/>
              <w:rPr>
                <w:lang w:val="vi-VN"/>
              </w:rPr>
            </w:pPr>
            <w:r>
              <w:rPr>
                <w:i/>
                <w:iCs/>
                <w:color w:val="000000"/>
                <w:lang w:val="vi-VN"/>
              </w:rPr>
              <w:t>..., ngày... tháng ... năm...</w:t>
            </w:r>
            <w:r w:rsidRPr="00212A1E">
              <w:rPr>
                <w:i/>
                <w:iCs/>
                <w:color w:val="000000"/>
                <w:lang w:val="vi-VN"/>
              </w:rPr>
              <w:br/>
            </w:r>
            <w:r>
              <w:rPr>
                <w:b/>
                <w:bCs/>
                <w:color w:val="000000"/>
                <w:lang w:val="vi-VN"/>
              </w:rPr>
              <w:t>Người làm đơn (3)</w:t>
            </w:r>
            <w:r w:rsidRPr="00212A1E">
              <w:rPr>
                <w:b/>
                <w:bCs/>
                <w:color w:val="000000"/>
                <w:lang w:val="vi-VN"/>
              </w:rPr>
              <w:br/>
            </w:r>
            <w:r>
              <w:rPr>
                <w:i/>
                <w:iCs/>
                <w:color w:val="000000"/>
                <w:lang w:val="vi-VN"/>
              </w:rPr>
              <w:t>(Ký tên và ghi rõ họ tên)</w:t>
            </w:r>
          </w:p>
          <w:p w14:paraId="443A633E" w14:textId="77777777" w:rsidR="00B7014C" w:rsidRPr="00212A1E" w:rsidRDefault="00B7014C" w:rsidP="0088110F">
            <w:pPr>
              <w:spacing w:before="120"/>
              <w:rPr>
                <w:lang w:val="vi-VN"/>
              </w:rPr>
            </w:pPr>
            <w:r>
              <w:rPr>
                <w:lang w:val="vi-VN"/>
              </w:rPr>
              <w:t> </w:t>
            </w:r>
          </w:p>
        </w:tc>
      </w:tr>
    </w:tbl>
    <w:p w14:paraId="481E716B" w14:textId="77777777" w:rsidR="00B7014C" w:rsidRPr="00212A1E" w:rsidRDefault="00B7014C" w:rsidP="00B7014C">
      <w:pPr>
        <w:spacing w:before="60" w:line="252" w:lineRule="auto"/>
        <w:jc w:val="both"/>
        <w:rPr>
          <w:lang w:val="vi-VN"/>
        </w:rPr>
      </w:pPr>
      <w:r w:rsidRPr="00212A1E">
        <w:rPr>
          <w:color w:val="000000"/>
          <w:lang w:val="vi-VN"/>
        </w:rPr>
        <w:t xml:space="preserve">(1) </w:t>
      </w:r>
      <w:r w:rsidRPr="00333D1C">
        <w:rPr>
          <w:color w:val="000000"/>
          <w:lang w:val="vi-VN"/>
        </w:rPr>
        <w:t>Đối với đối tượng là trẻ em mẫu giáo ghi tên cha mẹ (hoặc người giám hộ), đối với học sinh phổ thông, học viên học tại cơ sở giáo dục thường xuyên ghi tên của học sinh.</w:t>
      </w:r>
    </w:p>
    <w:p w14:paraId="52F1F7A7" w14:textId="77777777" w:rsidR="00B7014C" w:rsidRPr="00212A1E" w:rsidRDefault="00B7014C" w:rsidP="00B7014C">
      <w:pPr>
        <w:spacing w:before="60" w:line="252" w:lineRule="auto"/>
        <w:jc w:val="both"/>
        <w:rPr>
          <w:lang w:val="vi-VN"/>
        </w:rPr>
      </w:pPr>
      <w:r w:rsidRPr="00212A1E">
        <w:rPr>
          <w:color w:val="000000"/>
          <w:lang w:val="vi-VN"/>
        </w:rPr>
        <w:t xml:space="preserve">(2) Nếu </w:t>
      </w:r>
      <w:r w:rsidRPr="00333D1C">
        <w:rPr>
          <w:color w:val="000000"/>
          <w:lang w:val="vi-VN"/>
        </w:rPr>
        <w:t>là học sinh phổ thông, học viên học tại cơ sở giáo dục thường xuyên trực tiếp viết đơn thì không phải điền dòng này.</w:t>
      </w:r>
    </w:p>
    <w:p w14:paraId="27B69D15" w14:textId="77777777" w:rsidR="00B7014C" w:rsidRPr="00212A1E" w:rsidRDefault="00B7014C" w:rsidP="00B7014C">
      <w:pPr>
        <w:spacing w:before="60" w:line="252" w:lineRule="auto"/>
        <w:jc w:val="both"/>
        <w:rPr>
          <w:lang w:val="vi-VN"/>
        </w:rPr>
      </w:pPr>
      <w:r w:rsidRPr="00212A1E">
        <w:rPr>
          <w:color w:val="000000"/>
          <w:lang w:val="vi-VN"/>
        </w:rPr>
        <w:t xml:space="preserve">(3) </w:t>
      </w:r>
      <w:r w:rsidRPr="00333D1C">
        <w:rPr>
          <w:color w:val="000000"/>
          <w:lang w:val="vi-VN"/>
        </w:rPr>
        <w:t>Cha mẹ (hoặc người giám hộ)/học sinh phổ thông, học viên học tại cơ sở giáo dục thường xuyên.</w:t>
      </w:r>
    </w:p>
    <w:p w14:paraId="23B4F92F" w14:textId="77777777" w:rsidR="00B7014C" w:rsidRPr="00212A1E" w:rsidRDefault="00B7014C" w:rsidP="00B7014C">
      <w:pPr>
        <w:spacing w:before="120" w:after="280" w:afterAutospacing="1"/>
        <w:jc w:val="center"/>
        <w:rPr>
          <w:color w:val="000000"/>
          <w:lang w:val="vi-VN"/>
        </w:rPr>
      </w:pPr>
      <w:bookmarkStart w:id="6" w:name="chuong_pl_5_name"/>
    </w:p>
    <w:p w14:paraId="70C84FA5" w14:textId="77777777" w:rsidR="00B7014C" w:rsidRPr="00212A1E" w:rsidRDefault="00B7014C" w:rsidP="00B7014C">
      <w:pPr>
        <w:spacing w:before="120" w:after="280" w:afterAutospacing="1"/>
        <w:jc w:val="center"/>
        <w:rPr>
          <w:color w:val="000000"/>
          <w:lang w:val="vi-VN"/>
        </w:rPr>
      </w:pPr>
    </w:p>
    <w:p w14:paraId="4FA46966" w14:textId="77777777" w:rsidR="00B7014C" w:rsidRPr="00212A1E" w:rsidRDefault="00B7014C" w:rsidP="00B7014C">
      <w:pPr>
        <w:spacing w:before="120" w:after="280" w:afterAutospacing="1"/>
        <w:jc w:val="center"/>
        <w:rPr>
          <w:color w:val="000000"/>
          <w:lang w:val="vi-VN"/>
        </w:rPr>
      </w:pPr>
    </w:p>
    <w:p w14:paraId="716C3CA7" w14:textId="77777777" w:rsidR="00B7014C" w:rsidRPr="00212A1E" w:rsidRDefault="00B7014C" w:rsidP="00B7014C">
      <w:pPr>
        <w:spacing w:before="120" w:after="280" w:afterAutospacing="1"/>
        <w:jc w:val="center"/>
        <w:rPr>
          <w:color w:val="000000"/>
          <w:lang w:val="vi-VN"/>
        </w:rPr>
      </w:pPr>
    </w:p>
    <w:p w14:paraId="605FC143" w14:textId="77777777" w:rsidR="00B7014C" w:rsidRPr="00212A1E" w:rsidRDefault="00B7014C" w:rsidP="00B7014C">
      <w:pPr>
        <w:spacing w:before="120" w:after="280" w:afterAutospacing="1"/>
        <w:jc w:val="center"/>
        <w:rPr>
          <w:lang w:val="vi-VN"/>
        </w:rPr>
      </w:pPr>
      <w:r w:rsidRPr="00212A1E">
        <w:rPr>
          <w:color w:val="000000"/>
          <w:lang w:val="vi-VN"/>
        </w:rPr>
        <w:lastRenderedPageBreak/>
        <w:t>MẪU ĐƠN ĐỀ NGHỊ MIỄN, GIẢM HỌC PHÍ</w:t>
      </w:r>
      <w:bookmarkEnd w:id="6"/>
      <w:r w:rsidRPr="00212A1E">
        <w:rPr>
          <w:color w:val="000000"/>
          <w:lang w:val="vi-VN"/>
        </w:rPr>
        <w:br/>
      </w:r>
      <w:r w:rsidRPr="00212A1E">
        <w:rPr>
          <w:i/>
          <w:iCs/>
          <w:color w:val="000000"/>
          <w:lang w:val="vi-VN"/>
        </w:rPr>
        <w:t>(Tại Phụ lục V k</w:t>
      </w:r>
      <w:r>
        <w:rPr>
          <w:i/>
          <w:iCs/>
          <w:color w:val="000000"/>
          <w:lang w:val="vi-VN"/>
        </w:rPr>
        <w:t>èm theo Nghị định số 81/2021/NĐ-CP</w:t>
      </w:r>
      <w:r>
        <w:rPr>
          <w:i/>
          <w:iCs/>
          <w:color w:val="000000"/>
          <w:lang w:val="vi-VN"/>
        </w:rPr>
        <w:br/>
        <w:t>ngày 27 tháng 8 năm 2021 của Chính phủ)</w:t>
      </w:r>
    </w:p>
    <w:p w14:paraId="54860513" w14:textId="77777777" w:rsidR="00B7014C" w:rsidRPr="00212A1E" w:rsidRDefault="00B7014C" w:rsidP="00B7014C">
      <w:pPr>
        <w:spacing w:before="120" w:after="280" w:afterAutospacing="1"/>
        <w:jc w:val="center"/>
        <w:rPr>
          <w:lang w:val="vi-VN"/>
        </w:rPr>
      </w:pPr>
      <w:r>
        <w:rPr>
          <w:b/>
          <w:bCs/>
          <w:noProof/>
        </w:rPr>
        <mc:AlternateContent>
          <mc:Choice Requires="wps">
            <w:drawing>
              <wp:anchor distT="0" distB="0" distL="114300" distR="114300" simplePos="0" relativeHeight="251686912" behindDoc="0" locked="0" layoutInCell="1" allowOverlap="1" wp14:anchorId="75CE77B2" wp14:editId="0CD2CF4B">
                <wp:simplePos x="0" y="0"/>
                <wp:positionH relativeFrom="column">
                  <wp:posOffset>2146935</wp:posOffset>
                </wp:positionH>
                <wp:positionV relativeFrom="paragraph">
                  <wp:posOffset>376555</wp:posOffset>
                </wp:positionV>
                <wp:extent cx="183832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1838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5301FC4" id="Straight Connector 15" o:spid="_x0000_s1026" style="position:absolute;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9.05pt,29.65pt" to="313.8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" strokecolor="black [3200]" strokeweight=".5pt">
                <v:stroke joinstyle="miter"/>
              </v:line>
            </w:pict>
          </mc:Fallback>
        </mc:AlternateContent>
      </w:r>
      <w:r>
        <w:rPr>
          <w:b/>
          <w:bCs/>
          <w:lang w:val="vi-VN"/>
        </w:rPr>
        <w:t>CỘNG HÒA XÃ HỘI CHỦ NGHĨA VIỆT NAM</w:t>
      </w:r>
      <w:r>
        <w:rPr>
          <w:b/>
          <w:bCs/>
          <w:lang w:val="vi-VN"/>
        </w:rPr>
        <w:br/>
        <w:t xml:space="preserve">Độc lập - Tự do - Hạnh phúc </w:t>
      </w:r>
      <w:r>
        <w:rPr>
          <w:b/>
          <w:bCs/>
          <w:lang w:val="vi-VN"/>
        </w:rPr>
        <w:br/>
      </w:r>
    </w:p>
    <w:p w14:paraId="347D8CA9" w14:textId="77777777" w:rsidR="00B7014C" w:rsidRPr="00212A1E" w:rsidRDefault="00B7014C" w:rsidP="00B7014C">
      <w:pPr>
        <w:spacing w:before="120" w:after="280" w:afterAutospacing="1"/>
        <w:jc w:val="center"/>
        <w:rPr>
          <w:lang w:val="vi-VN"/>
        </w:rPr>
      </w:pPr>
      <w:r w:rsidRPr="00212A1E">
        <w:rPr>
          <w:b/>
          <w:bCs/>
          <w:color w:val="000000"/>
          <w:lang w:val="vi-VN"/>
        </w:rPr>
        <w:t>ĐƠN ĐỀ NGHỊ MIỄN, GIẢM HỌC PHÍ</w:t>
      </w:r>
      <w:r w:rsidRPr="00212A1E">
        <w:rPr>
          <w:color w:val="000000"/>
          <w:lang w:val="vi-VN"/>
        </w:rPr>
        <w:br/>
      </w:r>
      <w:r w:rsidRPr="00212A1E">
        <w:rPr>
          <w:i/>
          <w:iCs/>
          <w:color w:val="000000"/>
          <w:lang w:val="vi-VN"/>
        </w:rPr>
        <w:t> </w:t>
      </w:r>
      <w:r>
        <w:rPr>
          <w:i/>
          <w:iCs/>
          <w:color w:val="000000"/>
          <w:lang w:val="vi-VN"/>
        </w:rPr>
        <w:t>(Dùng cho học sinh, sinh viên đang học tại các cơ sở</w:t>
      </w:r>
      <w:r w:rsidRPr="00212A1E">
        <w:rPr>
          <w:i/>
          <w:iCs/>
          <w:color w:val="000000"/>
          <w:lang w:val="vi-VN"/>
        </w:rPr>
        <w:br/>
      </w:r>
      <w:r>
        <w:rPr>
          <w:i/>
          <w:iCs/>
          <w:color w:val="000000"/>
          <w:lang w:val="vi-VN"/>
        </w:rPr>
        <w:t>giáo dục nghề nghiệp và giáo dục đại học công lập)</w:t>
      </w:r>
    </w:p>
    <w:p w14:paraId="4F89F24E" w14:textId="77777777" w:rsidR="00B7014C" w:rsidRPr="00212A1E" w:rsidRDefault="00B7014C" w:rsidP="00B7014C">
      <w:pPr>
        <w:spacing w:before="120" w:after="280" w:afterAutospacing="1"/>
        <w:jc w:val="center"/>
        <w:rPr>
          <w:lang w:val="vi-VN"/>
        </w:rPr>
      </w:pPr>
      <w:r>
        <w:rPr>
          <w:color w:val="000000"/>
          <w:lang w:val="vi-VN"/>
        </w:rPr>
        <w:t>Kính gửi: Tên cơ sở giáo dục nghề nghiệp và giáo dục đại học công lập.</w:t>
      </w:r>
    </w:p>
    <w:p w14:paraId="7A217C0A" w14:textId="77777777" w:rsidR="00B7014C" w:rsidRPr="00212A1E" w:rsidRDefault="00B7014C" w:rsidP="00B7014C">
      <w:pPr>
        <w:spacing w:before="120"/>
        <w:jc w:val="both"/>
        <w:rPr>
          <w:lang w:val="vi-VN"/>
        </w:rPr>
      </w:pPr>
      <w:r>
        <w:rPr>
          <w:color w:val="000000"/>
          <w:lang w:val="vi-VN"/>
        </w:rPr>
        <w:t xml:space="preserve">Họ và tên:............................................................................................................... </w:t>
      </w:r>
    </w:p>
    <w:p w14:paraId="71A08670" w14:textId="77777777" w:rsidR="00B7014C" w:rsidRPr="00212A1E" w:rsidRDefault="00B7014C" w:rsidP="00B7014C">
      <w:pPr>
        <w:spacing w:before="120"/>
        <w:jc w:val="both"/>
        <w:rPr>
          <w:lang w:val="vi-VN"/>
        </w:rPr>
      </w:pPr>
      <w:r>
        <w:rPr>
          <w:color w:val="000000"/>
          <w:lang w:val="vi-VN"/>
        </w:rPr>
        <w:t xml:space="preserve">Ngày, tháng, năm sinh:........................................................................................... </w:t>
      </w:r>
    </w:p>
    <w:p w14:paraId="36526BCD" w14:textId="77777777" w:rsidR="00B7014C" w:rsidRPr="00212A1E" w:rsidRDefault="00B7014C" w:rsidP="00B7014C">
      <w:pPr>
        <w:spacing w:before="120"/>
        <w:jc w:val="both"/>
        <w:rPr>
          <w:lang w:val="vi-VN"/>
        </w:rPr>
      </w:pPr>
      <w:r>
        <w:rPr>
          <w:color w:val="000000"/>
          <w:lang w:val="vi-VN"/>
        </w:rPr>
        <w:t xml:space="preserve">Nơi sinh:.................................................................................................................. </w:t>
      </w:r>
    </w:p>
    <w:p w14:paraId="12FE6DB8" w14:textId="77777777" w:rsidR="00B7014C" w:rsidRPr="00212A1E" w:rsidRDefault="00B7014C" w:rsidP="00B7014C">
      <w:pPr>
        <w:spacing w:before="120"/>
        <w:jc w:val="both"/>
        <w:rPr>
          <w:lang w:val="vi-VN"/>
        </w:rPr>
      </w:pPr>
      <w:r>
        <w:rPr>
          <w:color w:val="000000"/>
          <w:lang w:val="vi-VN"/>
        </w:rPr>
        <w:t xml:space="preserve">Lớp:......................... Khóa:.......................................... Khoa:............................ </w:t>
      </w:r>
    </w:p>
    <w:p w14:paraId="45C3E1F1" w14:textId="77777777" w:rsidR="00B7014C" w:rsidRPr="00212A1E" w:rsidRDefault="00B7014C" w:rsidP="00B7014C">
      <w:pPr>
        <w:spacing w:before="120"/>
        <w:jc w:val="both"/>
        <w:rPr>
          <w:lang w:val="vi-VN"/>
        </w:rPr>
      </w:pPr>
      <w:r>
        <w:rPr>
          <w:color w:val="000000"/>
          <w:lang w:val="vi-VN"/>
        </w:rPr>
        <w:t xml:space="preserve">Mã số sinh viên:...................................................................................................... </w:t>
      </w:r>
    </w:p>
    <w:p w14:paraId="06BFB9F0" w14:textId="77777777" w:rsidR="00B7014C" w:rsidRPr="00212A1E" w:rsidRDefault="00B7014C" w:rsidP="00B7014C">
      <w:pPr>
        <w:spacing w:before="120"/>
        <w:jc w:val="both"/>
        <w:rPr>
          <w:lang w:val="vi-VN"/>
        </w:rPr>
      </w:pPr>
      <w:r>
        <w:rPr>
          <w:color w:val="000000"/>
          <w:lang w:val="vi-VN"/>
        </w:rPr>
        <w:t xml:space="preserve">Thuộc đối tượng: </w:t>
      </w:r>
      <w:r>
        <w:rPr>
          <w:i/>
          <w:iCs/>
          <w:color w:val="000000"/>
          <w:lang w:val="vi-VN"/>
        </w:rPr>
        <w:t xml:space="preserve">(ghi rõ đối tượng được quy định tại Nghị định số </w:t>
      </w:r>
      <w:r w:rsidRPr="00212A1E">
        <w:rPr>
          <w:i/>
          <w:iCs/>
          <w:color w:val="000000"/>
          <w:lang w:val="vi-VN"/>
        </w:rPr>
        <w:t>81</w:t>
      </w:r>
      <w:r>
        <w:rPr>
          <w:i/>
          <w:iCs/>
          <w:color w:val="000000"/>
          <w:lang w:val="vi-VN"/>
        </w:rPr>
        <w:t>/2021/NĐ-CP)</w:t>
      </w:r>
    </w:p>
    <w:p w14:paraId="044CE86F" w14:textId="77777777" w:rsidR="00B7014C" w:rsidRPr="00212A1E" w:rsidRDefault="00B7014C" w:rsidP="00B7014C">
      <w:pPr>
        <w:spacing w:before="120"/>
        <w:jc w:val="both"/>
        <w:rPr>
          <w:lang w:val="vi-VN"/>
        </w:rPr>
      </w:pPr>
      <w:r>
        <w:rPr>
          <w:color w:val="000000"/>
          <w:lang w:val="vi-VN"/>
        </w:rPr>
        <w:t>Đã được hưởng chế độ miễn</w:t>
      </w:r>
      <w:r w:rsidRPr="00212A1E">
        <w:rPr>
          <w:color w:val="000000"/>
          <w:lang w:val="vi-VN"/>
        </w:rPr>
        <w:t>,</w:t>
      </w:r>
      <w:r>
        <w:rPr>
          <w:color w:val="000000"/>
          <w:lang w:val="vi-VN"/>
        </w:rPr>
        <w:t xml:space="preserve"> giảm học phí (ghi rõ tên cơ sở đã được hưởng chế độ miễn giảm học phí, cấp học và trình độ đào tạo):</w:t>
      </w:r>
    </w:p>
    <w:p w14:paraId="157D9F4D" w14:textId="77777777" w:rsidR="00B7014C" w:rsidRPr="00212A1E" w:rsidRDefault="00B7014C" w:rsidP="00B7014C">
      <w:pPr>
        <w:spacing w:before="120"/>
        <w:jc w:val="both"/>
        <w:rPr>
          <w:lang w:val="vi-VN"/>
        </w:rPr>
      </w:pPr>
      <w:r>
        <w:rPr>
          <w:color w:val="000000"/>
          <w:lang w:val="vi-VN"/>
        </w:rPr>
        <w:t xml:space="preserve">Căn cứ vào Nghị định số </w:t>
      </w:r>
      <w:r w:rsidRPr="00212A1E">
        <w:rPr>
          <w:color w:val="000000"/>
          <w:lang w:val="vi-VN"/>
        </w:rPr>
        <w:t>81</w:t>
      </w:r>
      <w:r>
        <w:rPr>
          <w:color w:val="000000"/>
          <w:lang w:val="vi-VN"/>
        </w:rPr>
        <w:t>/2021/NĐ-CP của Chính phủ, tôi làm đơn này đề nghị được Nhà trường xem xét để được miễn, giảm học phí theo quy định hiện hành.</w:t>
      </w:r>
    </w:p>
    <w:p w14:paraId="0F551090" w14:textId="77777777" w:rsidR="00B7014C" w:rsidRPr="00212A1E" w:rsidRDefault="00B7014C" w:rsidP="00B7014C">
      <w:pPr>
        <w:spacing w:before="120" w:after="280" w:afterAutospacing="1"/>
        <w:rPr>
          <w:lang w:val="vi-VN"/>
        </w:rPr>
      </w:pPr>
      <w:r>
        <w:rPr>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831"/>
        <w:gridCol w:w="4807"/>
      </w:tblGrid>
      <w:tr w:rsidR="00B7014C" w:rsidRPr="00212A1E" w14:paraId="78DCD1EA" w14:textId="77777777" w:rsidTr="0088110F">
        <w:tc>
          <w:tcPr>
            <w:tcW w:w="2506" w:type="pct"/>
            <w:tcBorders>
              <w:top w:val="nil"/>
              <w:left w:val="nil"/>
              <w:bottom w:val="nil"/>
              <w:right w:val="nil"/>
              <w:tl2br w:val="nil"/>
              <w:tr2bl w:val="nil"/>
            </w:tcBorders>
            <w:shd w:val="clear" w:color="auto" w:fill="auto"/>
            <w:tcMar>
              <w:top w:w="0" w:type="dxa"/>
              <w:left w:w="0" w:type="dxa"/>
              <w:bottom w:w="0" w:type="dxa"/>
              <w:right w:w="0" w:type="dxa"/>
            </w:tcMar>
          </w:tcPr>
          <w:p w14:paraId="4D6911A5" w14:textId="77777777" w:rsidR="00B7014C" w:rsidRPr="00212A1E" w:rsidRDefault="00B7014C" w:rsidP="0088110F">
            <w:pPr>
              <w:spacing w:before="120"/>
              <w:rPr>
                <w:lang w:val="vi-VN"/>
              </w:rPr>
            </w:pPr>
            <w:r>
              <w:rPr>
                <w:lang w:val="vi-VN"/>
              </w:rPr>
              <w:t> </w:t>
            </w:r>
          </w:p>
        </w:tc>
        <w:tc>
          <w:tcPr>
            <w:tcW w:w="2494" w:type="pct"/>
            <w:tcBorders>
              <w:top w:val="nil"/>
              <w:left w:val="nil"/>
              <w:bottom w:val="nil"/>
              <w:right w:val="nil"/>
              <w:tl2br w:val="nil"/>
              <w:tr2bl w:val="nil"/>
            </w:tcBorders>
            <w:shd w:val="clear" w:color="auto" w:fill="auto"/>
            <w:tcMar>
              <w:top w:w="0" w:type="dxa"/>
              <w:left w:w="0" w:type="dxa"/>
              <w:bottom w:w="0" w:type="dxa"/>
              <w:right w:w="0" w:type="dxa"/>
            </w:tcMar>
          </w:tcPr>
          <w:p w14:paraId="52D6BCA9" w14:textId="77777777" w:rsidR="00B7014C" w:rsidRPr="00212A1E" w:rsidRDefault="00B7014C" w:rsidP="0088110F">
            <w:pPr>
              <w:spacing w:before="120" w:after="280" w:afterAutospacing="1"/>
              <w:jc w:val="center"/>
              <w:rPr>
                <w:lang w:val="vi-VN"/>
              </w:rPr>
            </w:pPr>
            <w:r>
              <w:rPr>
                <w:i/>
                <w:iCs/>
                <w:color w:val="000000"/>
                <w:lang w:val="vi-VN"/>
              </w:rPr>
              <w:t>..., ngày... tháng ... năm...</w:t>
            </w:r>
            <w:r w:rsidRPr="00212A1E">
              <w:rPr>
                <w:i/>
                <w:iCs/>
                <w:color w:val="000000"/>
                <w:lang w:val="vi-VN"/>
              </w:rPr>
              <w:br/>
            </w:r>
            <w:r>
              <w:rPr>
                <w:b/>
                <w:bCs/>
                <w:color w:val="000000"/>
                <w:lang w:val="vi-VN"/>
              </w:rPr>
              <w:t xml:space="preserve">Người làm đơn </w:t>
            </w:r>
            <w:r w:rsidRPr="00212A1E">
              <w:rPr>
                <w:b/>
                <w:bCs/>
                <w:color w:val="000000"/>
                <w:lang w:val="vi-VN"/>
              </w:rPr>
              <w:br/>
            </w:r>
            <w:r>
              <w:rPr>
                <w:i/>
                <w:iCs/>
                <w:color w:val="000000"/>
                <w:lang w:val="vi-VN"/>
              </w:rPr>
              <w:t>(Ký tên và ghi rõ họ tên)</w:t>
            </w:r>
          </w:p>
          <w:p w14:paraId="13107172" w14:textId="77777777" w:rsidR="00B7014C" w:rsidRPr="00212A1E" w:rsidRDefault="00B7014C" w:rsidP="0088110F">
            <w:pPr>
              <w:spacing w:before="120"/>
              <w:rPr>
                <w:lang w:val="vi-VN"/>
              </w:rPr>
            </w:pPr>
            <w:r>
              <w:rPr>
                <w:lang w:val="vi-VN"/>
              </w:rPr>
              <w:t> </w:t>
            </w:r>
          </w:p>
        </w:tc>
      </w:tr>
    </w:tbl>
    <w:p w14:paraId="4A6E045B" w14:textId="77777777" w:rsidR="00B7014C" w:rsidRPr="00212A1E" w:rsidRDefault="00B7014C" w:rsidP="00B7014C">
      <w:pPr>
        <w:spacing w:before="120" w:after="100" w:afterAutospacing="1"/>
        <w:jc w:val="center"/>
        <w:rPr>
          <w:color w:val="000000"/>
          <w:lang w:val="vi-VN"/>
        </w:rPr>
      </w:pPr>
    </w:p>
    <w:p w14:paraId="79A9E4C2" w14:textId="77777777" w:rsidR="00B7014C" w:rsidRPr="00212A1E" w:rsidRDefault="00B7014C" w:rsidP="00B7014C">
      <w:pPr>
        <w:spacing w:before="120" w:after="100" w:afterAutospacing="1"/>
        <w:jc w:val="center"/>
        <w:rPr>
          <w:color w:val="000000"/>
          <w:lang w:val="vi-VN"/>
        </w:rPr>
      </w:pPr>
    </w:p>
    <w:p w14:paraId="05B9CE2E" w14:textId="77777777" w:rsidR="00B7014C" w:rsidRPr="00212A1E" w:rsidRDefault="00B7014C" w:rsidP="00B7014C">
      <w:pPr>
        <w:spacing w:before="120" w:after="100" w:afterAutospacing="1"/>
        <w:jc w:val="center"/>
        <w:rPr>
          <w:color w:val="000000"/>
          <w:lang w:val="vi-VN"/>
        </w:rPr>
      </w:pPr>
    </w:p>
    <w:p w14:paraId="44277D2C" w14:textId="77777777" w:rsidR="00B7014C" w:rsidRPr="00212A1E" w:rsidRDefault="00B7014C" w:rsidP="00B7014C">
      <w:pPr>
        <w:spacing w:before="120" w:after="100" w:afterAutospacing="1"/>
        <w:jc w:val="center"/>
        <w:rPr>
          <w:color w:val="000000"/>
          <w:lang w:val="vi-VN"/>
        </w:rPr>
      </w:pPr>
    </w:p>
    <w:p w14:paraId="39F9DF3F" w14:textId="77777777" w:rsidR="00B7014C" w:rsidRPr="00212A1E" w:rsidRDefault="00B7014C" w:rsidP="00B7014C">
      <w:pPr>
        <w:spacing w:before="120" w:after="100" w:afterAutospacing="1"/>
        <w:jc w:val="center"/>
        <w:rPr>
          <w:color w:val="000000"/>
          <w:lang w:val="vi-VN"/>
        </w:rPr>
      </w:pPr>
    </w:p>
    <w:p w14:paraId="41F63AB2" w14:textId="77777777" w:rsidR="00B7014C" w:rsidRPr="00212A1E" w:rsidRDefault="00B7014C" w:rsidP="00B7014C">
      <w:pPr>
        <w:spacing w:before="120" w:after="100" w:afterAutospacing="1"/>
        <w:jc w:val="center"/>
        <w:rPr>
          <w:color w:val="000000"/>
          <w:lang w:val="vi-VN"/>
        </w:rPr>
      </w:pPr>
    </w:p>
    <w:p w14:paraId="1E368B18" w14:textId="77777777" w:rsidR="00B7014C" w:rsidRPr="00212A1E" w:rsidRDefault="00B7014C" w:rsidP="00B7014C">
      <w:pPr>
        <w:spacing w:before="120" w:after="100" w:afterAutospacing="1"/>
        <w:jc w:val="center"/>
        <w:rPr>
          <w:color w:val="000000"/>
          <w:lang w:val="vi-VN"/>
        </w:rPr>
      </w:pPr>
    </w:p>
    <w:p w14:paraId="2D82D5B0" w14:textId="77777777" w:rsidR="00B7014C" w:rsidRPr="00212A1E" w:rsidRDefault="00B7014C" w:rsidP="00B7014C">
      <w:pPr>
        <w:spacing w:before="120" w:after="100" w:afterAutospacing="1"/>
        <w:jc w:val="center"/>
        <w:rPr>
          <w:lang w:val="vi-VN"/>
        </w:rPr>
      </w:pPr>
      <w:r w:rsidRPr="00212A1E">
        <w:rPr>
          <w:color w:val="000000"/>
          <w:lang w:val="vi-VN"/>
        </w:rPr>
        <w:lastRenderedPageBreak/>
        <w:t>MẪU ĐƠN ĐỀ NGHỊ CHI TRẢ TIỀN MIỄN, GIẢM HỌC PHÍ</w:t>
      </w:r>
      <w:r w:rsidRPr="00212A1E">
        <w:rPr>
          <w:color w:val="000000"/>
          <w:lang w:val="vi-VN"/>
        </w:rPr>
        <w:br/>
      </w:r>
      <w:r w:rsidRPr="00212A1E">
        <w:rPr>
          <w:i/>
          <w:iCs/>
          <w:color w:val="000000"/>
          <w:lang w:val="vi-VN"/>
        </w:rPr>
        <w:t xml:space="preserve">(Tại Phụ lục VII kèm theo Nghị </w:t>
      </w:r>
      <w:r>
        <w:rPr>
          <w:i/>
          <w:iCs/>
          <w:color w:val="000000"/>
          <w:lang w:val="vi-VN"/>
        </w:rPr>
        <w:t>định số 81/2021/NĐ-CP</w:t>
      </w:r>
      <w:r>
        <w:rPr>
          <w:i/>
          <w:iCs/>
          <w:color w:val="000000"/>
          <w:lang w:val="vi-VN"/>
        </w:rPr>
        <w:br/>
        <w:t>ngày 27 tháng 8 năm 2021 của Chính phủ)</w:t>
      </w:r>
    </w:p>
    <w:p w14:paraId="0F4C7CBC" w14:textId="77777777" w:rsidR="00B7014C" w:rsidRPr="00212A1E" w:rsidRDefault="00B7014C" w:rsidP="00B7014C">
      <w:pPr>
        <w:spacing w:before="120" w:after="280" w:afterAutospacing="1"/>
        <w:jc w:val="center"/>
        <w:rPr>
          <w:lang w:val="vi-VN"/>
        </w:rPr>
      </w:pPr>
      <w:r>
        <w:rPr>
          <w:b/>
          <w:bCs/>
          <w:noProof/>
        </w:rPr>
        <mc:AlternateContent>
          <mc:Choice Requires="wps">
            <w:drawing>
              <wp:anchor distT="0" distB="0" distL="114300" distR="114300" simplePos="0" relativeHeight="251687936" behindDoc="0" locked="0" layoutInCell="1" allowOverlap="1" wp14:anchorId="0E672BD1" wp14:editId="2708B3EA">
                <wp:simplePos x="0" y="0"/>
                <wp:positionH relativeFrom="column">
                  <wp:posOffset>2137410</wp:posOffset>
                </wp:positionH>
                <wp:positionV relativeFrom="paragraph">
                  <wp:posOffset>376555</wp:posOffset>
                </wp:positionV>
                <wp:extent cx="182880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818C9D2" id="Straight Connector 11"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8.3pt,29.65pt" to="312.3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" strokecolor="black [3200]" strokeweight=".5pt">
                <v:stroke joinstyle="miter"/>
              </v:line>
            </w:pict>
          </mc:Fallback>
        </mc:AlternateContent>
      </w:r>
      <w:r>
        <w:rPr>
          <w:b/>
          <w:bCs/>
          <w:lang w:val="vi-VN"/>
        </w:rPr>
        <w:t>CỘNG HÒA XÃ HỘI CHỦ NGHĨA VIỆT NAM</w:t>
      </w:r>
      <w:r>
        <w:rPr>
          <w:b/>
          <w:bCs/>
          <w:lang w:val="vi-VN"/>
        </w:rPr>
        <w:br/>
        <w:t xml:space="preserve">Độc lập - Tự do - Hạnh phúc </w:t>
      </w:r>
      <w:r>
        <w:rPr>
          <w:b/>
          <w:bCs/>
          <w:lang w:val="vi-VN"/>
        </w:rPr>
        <w:br/>
      </w:r>
    </w:p>
    <w:p w14:paraId="0459E9D4" w14:textId="77777777" w:rsidR="00B7014C" w:rsidRPr="00212A1E" w:rsidRDefault="00B7014C" w:rsidP="00B7014C">
      <w:pPr>
        <w:spacing w:before="120" w:after="280" w:afterAutospacing="1"/>
        <w:jc w:val="center"/>
        <w:rPr>
          <w:lang w:val="vi-VN"/>
        </w:rPr>
      </w:pPr>
      <w:r>
        <w:rPr>
          <w:b/>
          <w:bCs/>
          <w:color w:val="000000"/>
          <w:lang w:val="vi-VN"/>
        </w:rPr>
        <w:t>ĐƠN Đ</w:t>
      </w:r>
      <w:r w:rsidRPr="00212A1E">
        <w:rPr>
          <w:b/>
          <w:bCs/>
          <w:color w:val="000000"/>
          <w:lang w:val="vi-VN"/>
        </w:rPr>
        <w:t xml:space="preserve">Ề </w:t>
      </w:r>
      <w:r>
        <w:rPr>
          <w:b/>
          <w:bCs/>
          <w:color w:val="000000"/>
          <w:lang w:val="vi-VN"/>
        </w:rPr>
        <w:t>NGHỊ CHI TRẢ TIỀN MIỄN, GIẢM HỌC PHÍ</w:t>
      </w:r>
      <w:r>
        <w:rPr>
          <w:b/>
          <w:bCs/>
          <w:color w:val="000000"/>
          <w:lang w:val="vi-VN"/>
        </w:rPr>
        <w:br/>
      </w:r>
      <w:r>
        <w:rPr>
          <w:i/>
          <w:iCs/>
          <w:color w:val="000000"/>
          <w:lang w:val="vi-VN"/>
        </w:rPr>
        <w:t>(Dùng cho học sinh, sinh viên đang học tại các cơ sở giáo dục nghề nghiệp và</w:t>
      </w:r>
      <w:r w:rsidRPr="00212A1E">
        <w:rPr>
          <w:i/>
          <w:iCs/>
          <w:color w:val="000000"/>
          <w:lang w:val="vi-VN"/>
        </w:rPr>
        <w:t xml:space="preserve">                             </w:t>
      </w:r>
      <w:r>
        <w:rPr>
          <w:i/>
          <w:iCs/>
          <w:color w:val="000000"/>
          <w:lang w:val="vi-VN"/>
        </w:rPr>
        <w:t xml:space="preserve"> giáo dục đại học tư thục)</w:t>
      </w:r>
    </w:p>
    <w:p w14:paraId="086C1FF8" w14:textId="77777777" w:rsidR="00B7014C" w:rsidRPr="00212A1E" w:rsidRDefault="00B7014C" w:rsidP="00B7014C">
      <w:pPr>
        <w:spacing w:before="120" w:after="280" w:afterAutospacing="1"/>
        <w:jc w:val="center"/>
        <w:rPr>
          <w:lang w:val="vi-VN"/>
        </w:rPr>
      </w:pPr>
      <w:r>
        <w:rPr>
          <w:color w:val="000000"/>
          <w:lang w:val="vi-VN"/>
        </w:rPr>
        <w:t>Kính gửi: Tên cơ sở giáo dục nghề nghiệp và giáo dục đại học tư thục.</w:t>
      </w:r>
    </w:p>
    <w:p w14:paraId="3713182E" w14:textId="77777777" w:rsidR="00B7014C" w:rsidRPr="00212A1E" w:rsidRDefault="00B7014C" w:rsidP="00B7014C">
      <w:pPr>
        <w:spacing w:before="60" w:line="252" w:lineRule="auto"/>
        <w:jc w:val="both"/>
        <w:rPr>
          <w:lang w:val="vi-VN"/>
        </w:rPr>
      </w:pPr>
      <w:r>
        <w:rPr>
          <w:color w:val="000000"/>
          <w:lang w:val="vi-VN"/>
        </w:rPr>
        <w:t xml:space="preserve">Họ và tên:................................................................................................................ </w:t>
      </w:r>
    </w:p>
    <w:p w14:paraId="72936131" w14:textId="77777777" w:rsidR="00B7014C" w:rsidRPr="00212A1E" w:rsidRDefault="00B7014C" w:rsidP="00B7014C">
      <w:pPr>
        <w:spacing w:before="60" w:line="252" w:lineRule="auto"/>
        <w:jc w:val="both"/>
        <w:rPr>
          <w:lang w:val="vi-VN"/>
        </w:rPr>
      </w:pPr>
      <w:r>
        <w:rPr>
          <w:color w:val="000000"/>
          <w:lang w:val="vi-VN"/>
        </w:rPr>
        <w:t xml:space="preserve">Ngày, tháng, năm sinh:............................................................................................ </w:t>
      </w:r>
    </w:p>
    <w:p w14:paraId="1B0495C1" w14:textId="77777777" w:rsidR="00B7014C" w:rsidRPr="00212A1E" w:rsidRDefault="00B7014C" w:rsidP="00B7014C">
      <w:pPr>
        <w:spacing w:before="60" w:line="252" w:lineRule="auto"/>
        <w:jc w:val="both"/>
        <w:rPr>
          <w:lang w:val="vi-VN"/>
        </w:rPr>
      </w:pPr>
      <w:r>
        <w:rPr>
          <w:color w:val="000000"/>
          <w:lang w:val="vi-VN"/>
        </w:rPr>
        <w:t xml:space="preserve">Nơi sinh:.................................................................................................................. </w:t>
      </w:r>
    </w:p>
    <w:p w14:paraId="19F1D7D2" w14:textId="77777777" w:rsidR="00B7014C" w:rsidRPr="00212A1E" w:rsidRDefault="00B7014C" w:rsidP="00B7014C">
      <w:pPr>
        <w:spacing w:before="60" w:line="252" w:lineRule="auto"/>
        <w:jc w:val="both"/>
        <w:rPr>
          <w:lang w:val="vi-VN"/>
        </w:rPr>
      </w:pPr>
      <w:r>
        <w:rPr>
          <w:color w:val="000000"/>
          <w:lang w:val="vi-VN"/>
        </w:rPr>
        <w:t xml:space="preserve">Lớp:......................................... Khóa                                       Khoa:................................... </w:t>
      </w:r>
    </w:p>
    <w:p w14:paraId="6DF14A6F" w14:textId="77777777" w:rsidR="00B7014C" w:rsidRPr="00212A1E" w:rsidRDefault="00B7014C" w:rsidP="00B7014C">
      <w:pPr>
        <w:spacing w:before="60" w:line="252" w:lineRule="auto"/>
        <w:jc w:val="both"/>
        <w:rPr>
          <w:lang w:val="vi-VN"/>
        </w:rPr>
      </w:pPr>
      <w:r>
        <w:rPr>
          <w:color w:val="000000"/>
          <w:lang w:val="vi-VN"/>
        </w:rPr>
        <w:t xml:space="preserve">Họ tên cha/mẹ học sinh, sinh viên:.......................................................................... </w:t>
      </w:r>
    </w:p>
    <w:p w14:paraId="5CC17889" w14:textId="77777777" w:rsidR="00B7014C" w:rsidRPr="00212A1E" w:rsidRDefault="00B7014C" w:rsidP="00B7014C">
      <w:pPr>
        <w:spacing w:before="60" w:line="252" w:lineRule="auto"/>
        <w:jc w:val="both"/>
        <w:rPr>
          <w:lang w:val="vi-VN"/>
        </w:rPr>
      </w:pPr>
      <w:r>
        <w:rPr>
          <w:color w:val="000000"/>
          <w:lang w:val="vi-VN"/>
        </w:rPr>
        <w:t xml:space="preserve">Hộ khẩu thường trú (ghi đầy đủ):............................................................................. </w:t>
      </w:r>
    </w:p>
    <w:p w14:paraId="053A157C" w14:textId="77777777" w:rsidR="00B7014C" w:rsidRPr="00212A1E" w:rsidRDefault="00B7014C" w:rsidP="00B7014C">
      <w:pPr>
        <w:spacing w:before="60" w:line="252" w:lineRule="auto"/>
        <w:jc w:val="both"/>
        <w:rPr>
          <w:lang w:val="vi-VN"/>
        </w:rPr>
      </w:pPr>
      <w:r>
        <w:rPr>
          <w:color w:val="000000"/>
          <w:lang w:val="vi-VN"/>
        </w:rPr>
        <w:t xml:space="preserve">Xã (Phường):............................................. Huyện (Quận):...................................... </w:t>
      </w:r>
    </w:p>
    <w:p w14:paraId="2056F73D" w14:textId="77777777" w:rsidR="00B7014C" w:rsidRPr="00212A1E" w:rsidRDefault="00B7014C" w:rsidP="00B7014C">
      <w:pPr>
        <w:spacing w:before="60" w:line="252" w:lineRule="auto"/>
        <w:jc w:val="both"/>
        <w:rPr>
          <w:lang w:val="vi-VN"/>
        </w:rPr>
      </w:pPr>
      <w:r>
        <w:rPr>
          <w:color w:val="000000"/>
          <w:lang w:val="vi-VN"/>
        </w:rPr>
        <w:t xml:space="preserve">Tỉnh (Thành phố):................................................................................................... </w:t>
      </w:r>
    </w:p>
    <w:p w14:paraId="435793AF" w14:textId="77777777" w:rsidR="00B7014C" w:rsidRPr="00212A1E" w:rsidRDefault="00B7014C" w:rsidP="00B7014C">
      <w:pPr>
        <w:spacing w:before="60" w:line="252" w:lineRule="auto"/>
        <w:jc w:val="both"/>
        <w:rPr>
          <w:lang w:val="vi-VN"/>
        </w:rPr>
      </w:pPr>
      <w:r>
        <w:rPr>
          <w:color w:val="000000"/>
          <w:lang w:val="vi-VN"/>
        </w:rPr>
        <w:t xml:space="preserve">Thuộc đối tượng: </w:t>
      </w:r>
      <w:r>
        <w:rPr>
          <w:i/>
          <w:iCs/>
          <w:color w:val="000000"/>
          <w:lang w:val="vi-VN"/>
        </w:rPr>
        <w:t>(gh</w:t>
      </w:r>
      <w:r w:rsidRPr="00212A1E">
        <w:rPr>
          <w:i/>
          <w:iCs/>
          <w:color w:val="000000"/>
          <w:lang w:val="vi-VN"/>
        </w:rPr>
        <w:t xml:space="preserve">i </w:t>
      </w:r>
      <w:r>
        <w:rPr>
          <w:i/>
          <w:iCs/>
          <w:color w:val="000000"/>
          <w:lang w:val="vi-VN"/>
        </w:rPr>
        <w:t>rõ đối tượng được quy định tại Nghị định s</w:t>
      </w:r>
      <w:r w:rsidRPr="00212A1E">
        <w:rPr>
          <w:i/>
          <w:iCs/>
          <w:color w:val="000000"/>
          <w:lang w:val="vi-VN"/>
        </w:rPr>
        <w:t>ố 81</w:t>
      </w:r>
      <w:r>
        <w:rPr>
          <w:i/>
          <w:iCs/>
          <w:color w:val="000000"/>
          <w:lang w:val="vi-VN"/>
        </w:rPr>
        <w:t>/2021/NĐ-CP)</w:t>
      </w:r>
    </w:p>
    <w:p w14:paraId="11C98714" w14:textId="77777777" w:rsidR="00B7014C" w:rsidRPr="00212A1E" w:rsidRDefault="00B7014C" w:rsidP="00B7014C">
      <w:pPr>
        <w:spacing w:before="60" w:line="252" w:lineRule="auto"/>
        <w:jc w:val="both"/>
        <w:rPr>
          <w:lang w:val="vi-VN"/>
        </w:rPr>
      </w:pPr>
      <w:r>
        <w:rPr>
          <w:color w:val="000000"/>
          <w:lang w:val="vi-VN"/>
        </w:rPr>
        <w:t xml:space="preserve">Căn cứ vào Nghị định số </w:t>
      </w:r>
      <w:r w:rsidRPr="00212A1E">
        <w:rPr>
          <w:color w:val="000000"/>
          <w:lang w:val="vi-VN"/>
        </w:rPr>
        <w:t>81</w:t>
      </w:r>
      <w:r>
        <w:rPr>
          <w:color w:val="000000"/>
          <w:lang w:val="vi-VN"/>
        </w:rPr>
        <w:t>/2021/NĐ-CP của Chính phủ, tôi làm đơn này đề nghị được xem xét, giải quyết để được cấp bù tiền hỗ trợ miễn, giảm học phí theo quy định và chế độ hiện hành.</w:t>
      </w:r>
    </w:p>
    <w:p w14:paraId="7B4FD052" w14:textId="77777777" w:rsidR="00B7014C" w:rsidRPr="00212A1E" w:rsidRDefault="00B7014C" w:rsidP="00B7014C">
      <w:pPr>
        <w:spacing w:before="120" w:after="280" w:afterAutospacing="1"/>
        <w:rPr>
          <w:lang w:val="vi-VN"/>
        </w:rPr>
      </w:pPr>
      <w:r>
        <w:rPr>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831"/>
        <w:gridCol w:w="4807"/>
      </w:tblGrid>
      <w:tr w:rsidR="00B7014C" w:rsidRPr="00212A1E" w14:paraId="10E3201C" w14:textId="77777777" w:rsidTr="0088110F">
        <w:tc>
          <w:tcPr>
            <w:tcW w:w="2506" w:type="pct"/>
            <w:tcBorders>
              <w:top w:val="nil"/>
              <w:left w:val="nil"/>
              <w:bottom w:val="nil"/>
              <w:right w:val="nil"/>
              <w:tl2br w:val="nil"/>
              <w:tr2bl w:val="nil"/>
            </w:tcBorders>
            <w:shd w:val="clear" w:color="auto" w:fill="auto"/>
            <w:tcMar>
              <w:top w:w="0" w:type="dxa"/>
              <w:left w:w="0" w:type="dxa"/>
              <w:bottom w:w="0" w:type="dxa"/>
              <w:right w:w="0" w:type="dxa"/>
            </w:tcMar>
          </w:tcPr>
          <w:p w14:paraId="3FF7D39F" w14:textId="77777777" w:rsidR="00B7014C" w:rsidRPr="00212A1E" w:rsidRDefault="00B7014C" w:rsidP="0088110F">
            <w:pPr>
              <w:spacing w:before="120"/>
              <w:rPr>
                <w:lang w:val="vi-VN"/>
              </w:rPr>
            </w:pPr>
            <w:r>
              <w:rPr>
                <w:lang w:val="vi-VN"/>
              </w:rPr>
              <w:t> </w:t>
            </w:r>
          </w:p>
        </w:tc>
        <w:tc>
          <w:tcPr>
            <w:tcW w:w="2494" w:type="pct"/>
            <w:tcBorders>
              <w:top w:val="nil"/>
              <w:left w:val="nil"/>
              <w:bottom w:val="nil"/>
              <w:right w:val="nil"/>
              <w:tl2br w:val="nil"/>
              <w:tr2bl w:val="nil"/>
            </w:tcBorders>
            <w:shd w:val="clear" w:color="auto" w:fill="auto"/>
            <w:tcMar>
              <w:top w:w="0" w:type="dxa"/>
              <w:left w:w="0" w:type="dxa"/>
              <w:bottom w:w="0" w:type="dxa"/>
              <w:right w:w="0" w:type="dxa"/>
            </w:tcMar>
          </w:tcPr>
          <w:p w14:paraId="217E6217" w14:textId="77777777" w:rsidR="00B7014C" w:rsidRPr="00212A1E" w:rsidRDefault="00B7014C" w:rsidP="0088110F">
            <w:pPr>
              <w:spacing w:before="120" w:after="280" w:afterAutospacing="1"/>
              <w:jc w:val="center"/>
              <w:rPr>
                <w:lang w:val="vi-VN"/>
              </w:rPr>
            </w:pPr>
            <w:r>
              <w:rPr>
                <w:i/>
                <w:iCs/>
                <w:color w:val="000000"/>
                <w:lang w:val="vi-VN"/>
              </w:rPr>
              <w:t>..., ngày... tháng ... năm...</w:t>
            </w:r>
            <w:r w:rsidRPr="00212A1E">
              <w:rPr>
                <w:i/>
                <w:iCs/>
                <w:color w:val="000000"/>
                <w:lang w:val="vi-VN"/>
              </w:rPr>
              <w:br/>
            </w:r>
            <w:r>
              <w:rPr>
                <w:b/>
                <w:bCs/>
                <w:color w:val="000000"/>
                <w:lang w:val="vi-VN"/>
              </w:rPr>
              <w:t>Người làm đơn</w:t>
            </w:r>
            <w:r w:rsidRPr="00212A1E">
              <w:rPr>
                <w:b/>
                <w:bCs/>
                <w:color w:val="000000"/>
                <w:lang w:val="vi-VN"/>
              </w:rPr>
              <w:br/>
            </w:r>
            <w:r>
              <w:rPr>
                <w:i/>
                <w:iCs/>
                <w:color w:val="000000"/>
                <w:lang w:val="vi-VN"/>
              </w:rPr>
              <w:t>(Ký tên và ghi rõ họ tên)</w:t>
            </w:r>
          </w:p>
          <w:p w14:paraId="0885D258" w14:textId="77777777" w:rsidR="00B7014C" w:rsidRPr="00212A1E" w:rsidRDefault="00B7014C" w:rsidP="0088110F">
            <w:pPr>
              <w:spacing w:before="120"/>
              <w:jc w:val="center"/>
              <w:rPr>
                <w:lang w:val="vi-VN"/>
              </w:rPr>
            </w:pPr>
            <w:r w:rsidRPr="00212A1E">
              <w:rPr>
                <w:lang w:val="vi-VN"/>
              </w:rPr>
              <w:t> </w:t>
            </w:r>
          </w:p>
        </w:tc>
      </w:tr>
    </w:tbl>
    <w:p w14:paraId="7453971A" w14:textId="77777777" w:rsidR="00B7014C" w:rsidRPr="00212A1E" w:rsidRDefault="00B7014C" w:rsidP="00B7014C">
      <w:pPr>
        <w:spacing w:before="120" w:after="280" w:afterAutospacing="1"/>
        <w:jc w:val="center"/>
        <w:rPr>
          <w:color w:val="000000"/>
          <w:spacing w:val="-4"/>
          <w:lang w:val="vi-VN"/>
        </w:rPr>
      </w:pPr>
      <w:bookmarkStart w:id="7" w:name="chuong_pl_4_name"/>
    </w:p>
    <w:p w14:paraId="45D8C4D8" w14:textId="77777777" w:rsidR="00B7014C" w:rsidRPr="00212A1E" w:rsidRDefault="00B7014C" w:rsidP="00B7014C">
      <w:pPr>
        <w:spacing w:before="120" w:after="280" w:afterAutospacing="1"/>
        <w:jc w:val="center"/>
        <w:rPr>
          <w:color w:val="000000"/>
          <w:spacing w:val="-4"/>
          <w:lang w:val="vi-VN"/>
        </w:rPr>
      </w:pPr>
    </w:p>
    <w:p w14:paraId="28046AD0" w14:textId="77777777" w:rsidR="00B7014C" w:rsidRPr="00212A1E" w:rsidRDefault="00B7014C" w:rsidP="00B7014C">
      <w:pPr>
        <w:spacing w:before="120" w:after="280" w:afterAutospacing="1"/>
        <w:jc w:val="center"/>
        <w:rPr>
          <w:color w:val="000000"/>
          <w:spacing w:val="-4"/>
          <w:lang w:val="vi-VN"/>
        </w:rPr>
      </w:pPr>
    </w:p>
    <w:p w14:paraId="4C8266F5" w14:textId="77777777" w:rsidR="00B7014C" w:rsidRPr="00212A1E" w:rsidRDefault="00B7014C" w:rsidP="00B7014C">
      <w:pPr>
        <w:spacing w:before="120" w:after="280" w:afterAutospacing="1"/>
        <w:jc w:val="center"/>
        <w:rPr>
          <w:color w:val="000000"/>
          <w:spacing w:val="-4"/>
          <w:lang w:val="vi-VN"/>
        </w:rPr>
      </w:pPr>
    </w:p>
    <w:p w14:paraId="41B4A417" w14:textId="77777777" w:rsidR="00B7014C" w:rsidRPr="00212A1E" w:rsidRDefault="00B7014C" w:rsidP="00B7014C">
      <w:pPr>
        <w:spacing w:before="120" w:after="280" w:afterAutospacing="1"/>
        <w:jc w:val="center"/>
        <w:rPr>
          <w:color w:val="000000"/>
          <w:spacing w:val="-4"/>
          <w:lang w:val="vi-VN"/>
        </w:rPr>
      </w:pPr>
    </w:p>
    <w:p w14:paraId="4A07CD16" w14:textId="77777777" w:rsidR="00B7014C" w:rsidRPr="00212A1E" w:rsidRDefault="00B7014C" w:rsidP="00B7014C">
      <w:pPr>
        <w:spacing w:before="120" w:after="280" w:afterAutospacing="1"/>
        <w:jc w:val="center"/>
        <w:rPr>
          <w:color w:val="000000"/>
          <w:spacing w:val="-4"/>
          <w:lang w:val="vi-VN"/>
        </w:rPr>
      </w:pPr>
    </w:p>
    <w:p w14:paraId="2853B0D1" w14:textId="77777777" w:rsidR="00B7014C" w:rsidRPr="00212A1E" w:rsidRDefault="00B7014C" w:rsidP="00B7014C">
      <w:pPr>
        <w:spacing w:before="120" w:after="280" w:afterAutospacing="1"/>
        <w:jc w:val="center"/>
        <w:rPr>
          <w:color w:val="000000"/>
          <w:spacing w:val="-4"/>
          <w:lang w:val="vi-VN"/>
        </w:rPr>
      </w:pPr>
    </w:p>
    <w:p w14:paraId="2DB30404" w14:textId="77777777" w:rsidR="00B7014C" w:rsidRPr="00212A1E" w:rsidRDefault="00B7014C" w:rsidP="00B7014C">
      <w:pPr>
        <w:spacing w:before="120" w:after="280" w:afterAutospacing="1"/>
        <w:jc w:val="center"/>
        <w:rPr>
          <w:lang w:val="vi-VN"/>
        </w:rPr>
      </w:pPr>
      <w:r w:rsidRPr="00212A1E">
        <w:rPr>
          <w:color w:val="000000"/>
          <w:spacing w:val="-4"/>
          <w:lang w:val="vi-VN"/>
        </w:rPr>
        <w:lastRenderedPageBreak/>
        <w:t>MẪU ĐƠN ĐỀ NGHỊ MIỄN GIẢM HỌC PHÍ VÀ HỖ TRỢ CHI PHÍ HỌC TẬP</w:t>
      </w:r>
      <w:bookmarkEnd w:id="7"/>
      <w:r w:rsidRPr="00212A1E">
        <w:rPr>
          <w:color w:val="000000"/>
          <w:lang w:val="vi-VN"/>
        </w:rPr>
        <w:br/>
      </w:r>
      <w:r w:rsidRPr="00212A1E">
        <w:rPr>
          <w:i/>
          <w:iCs/>
          <w:color w:val="000000"/>
          <w:lang w:val="vi-VN"/>
        </w:rPr>
        <w:t>(Tại Phụ lục IV kèm</w:t>
      </w:r>
      <w:r>
        <w:rPr>
          <w:i/>
          <w:iCs/>
          <w:color w:val="000000"/>
          <w:lang w:val="vi-VN"/>
        </w:rPr>
        <w:t xml:space="preserve"> theo Nghị định số 81/2021/NĐ-CP</w:t>
      </w:r>
      <w:r>
        <w:rPr>
          <w:i/>
          <w:iCs/>
          <w:color w:val="000000"/>
          <w:lang w:val="vi-VN"/>
        </w:rPr>
        <w:br/>
        <w:t>ngày 27 tháng 8 năm 2021 của Chính phủ)</w:t>
      </w:r>
    </w:p>
    <w:p w14:paraId="47ADC8DF" w14:textId="77777777" w:rsidR="00B7014C" w:rsidRPr="00212A1E" w:rsidRDefault="00B7014C" w:rsidP="00B7014C">
      <w:pPr>
        <w:spacing w:before="120" w:after="280" w:afterAutospacing="1"/>
        <w:jc w:val="center"/>
        <w:rPr>
          <w:lang w:val="vi-VN"/>
        </w:rPr>
      </w:pPr>
      <w:r>
        <w:rPr>
          <w:b/>
          <w:bCs/>
          <w:noProof/>
        </w:rPr>
        <mc:AlternateContent>
          <mc:Choice Requires="wps">
            <w:drawing>
              <wp:anchor distT="0" distB="0" distL="114300" distR="114300" simplePos="0" relativeHeight="251688960" behindDoc="0" locked="0" layoutInCell="1" allowOverlap="1" wp14:anchorId="13EADA53" wp14:editId="33C64C1D">
                <wp:simplePos x="0" y="0"/>
                <wp:positionH relativeFrom="column">
                  <wp:posOffset>1786890</wp:posOffset>
                </wp:positionH>
                <wp:positionV relativeFrom="paragraph">
                  <wp:posOffset>480060</wp:posOffset>
                </wp:positionV>
                <wp:extent cx="2114550"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2114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BCC7D3" id="Straight Connector 13"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140.7pt,37.8pt" to="307.2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" strokecolor="black [3200]" strokeweight=".5pt">
                <v:stroke joinstyle="miter"/>
              </v:line>
            </w:pict>
          </mc:Fallback>
        </mc:AlternateContent>
      </w:r>
      <w:r>
        <w:rPr>
          <w:b/>
          <w:bCs/>
          <w:lang w:val="vi-VN"/>
        </w:rPr>
        <w:t>CỘNG HÒA XÃ HỘI CHỦ NGHĨA VIỆT NAM</w:t>
      </w:r>
      <w:r>
        <w:rPr>
          <w:b/>
          <w:bCs/>
          <w:lang w:val="vi-VN"/>
        </w:rPr>
        <w:br/>
        <w:t xml:space="preserve">Độc lập - Tự do - Hạnh phúc </w:t>
      </w:r>
      <w:r>
        <w:rPr>
          <w:b/>
          <w:bCs/>
          <w:lang w:val="vi-VN"/>
        </w:rPr>
        <w:br/>
      </w:r>
    </w:p>
    <w:p w14:paraId="70FFEE6C" w14:textId="77777777" w:rsidR="00B7014C" w:rsidRPr="00212A1E" w:rsidRDefault="00B7014C" w:rsidP="00B7014C">
      <w:pPr>
        <w:spacing w:before="120" w:after="280" w:afterAutospacing="1"/>
        <w:jc w:val="center"/>
        <w:rPr>
          <w:lang w:val="vi-VN"/>
        </w:rPr>
      </w:pPr>
      <w:r w:rsidRPr="00212A1E">
        <w:rPr>
          <w:b/>
          <w:bCs/>
          <w:color w:val="000000"/>
          <w:lang w:val="vi-VN"/>
        </w:rPr>
        <w:t>ĐƠN ĐỀ NGHỊ MIỄN GIẢM HỌC PHÍ VÀ HỖ TRỢ CHI PHÍ HỌC TẬP</w:t>
      </w:r>
      <w:r w:rsidRPr="00212A1E">
        <w:rPr>
          <w:b/>
          <w:bCs/>
          <w:color w:val="000000"/>
          <w:lang w:val="vi-VN"/>
        </w:rPr>
        <w:br/>
      </w:r>
      <w:r>
        <w:rPr>
          <w:i/>
          <w:iCs/>
          <w:color w:val="000000"/>
          <w:lang w:val="vi-VN"/>
        </w:rPr>
        <w:t>(Dùng cho các đ</w:t>
      </w:r>
      <w:r w:rsidRPr="00212A1E">
        <w:rPr>
          <w:i/>
          <w:iCs/>
          <w:color w:val="000000"/>
          <w:lang w:val="vi-VN"/>
        </w:rPr>
        <w:t>ố</w:t>
      </w:r>
      <w:r>
        <w:rPr>
          <w:i/>
          <w:iCs/>
          <w:color w:val="000000"/>
          <w:lang w:val="vi-VN"/>
        </w:rPr>
        <w:t>i tượng được hưởng đồng thời chính sách miễn, giảm học phí và hỗ trợ chi phí học tập theo quy định tại Nghị định số ..../2021/NĐ-CP)</w:t>
      </w:r>
    </w:p>
    <w:p w14:paraId="256A9627" w14:textId="77777777" w:rsidR="00B7014C" w:rsidRPr="00212A1E" w:rsidRDefault="00B7014C" w:rsidP="00B7014C">
      <w:pPr>
        <w:spacing w:before="120" w:after="280" w:afterAutospacing="1"/>
        <w:jc w:val="center"/>
        <w:rPr>
          <w:lang w:val="vi-VN"/>
        </w:rPr>
      </w:pPr>
      <w:r>
        <w:rPr>
          <w:color w:val="000000"/>
          <w:lang w:val="vi-VN"/>
        </w:rPr>
        <w:t>Kính gửi: Tên cơ sở giáo dục mầm non và phổ thông.</w:t>
      </w:r>
    </w:p>
    <w:p w14:paraId="050F25D2" w14:textId="77777777" w:rsidR="00B7014C" w:rsidRPr="00212A1E" w:rsidRDefault="00B7014C" w:rsidP="00B7014C">
      <w:pPr>
        <w:spacing w:before="120" w:line="252" w:lineRule="auto"/>
        <w:jc w:val="both"/>
        <w:rPr>
          <w:lang w:val="vi-VN"/>
        </w:rPr>
      </w:pPr>
      <w:r>
        <w:rPr>
          <w:color w:val="000000"/>
          <w:lang w:val="vi-VN"/>
        </w:rPr>
        <w:t xml:space="preserve">Họ và tên (1) :......................................................................................................... </w:t>
      </w:r>
    </w:p>
    <w:p w14:paraId="312A9FFD" w14:textId="77777777" w:rsidR="00B7014C" w:rsidRPr="00212A1E" w:rsidRDefault="00B7014C" w:rsidP="00B7014C">
      <w:pPr>
        <w:spacing w:before="120" w:line="252" w:lineRule="auto"/>
        <w:jc w:val="both"/>
        <w:rPr>
          <w:lang w:val="vi-VN"/>
        </w:rPr>
      </w:pPr>
      <w:r>
        <w:rPr>
          <w:color w:val="000000"/>
          <w:lang w:val="vi-VN"/>
        </w:rPr>
        <w:t xml:space="preserve">Là cha/mẹ (hoặc người giám hộ) của em (2):.......................................................... </w:t>
      </w:r>
    </w:p>
    <w:p w14:paraId="4B487750" w14:textId="77777777" w:rsidR="00B7014C" w:rsidRPr="00212A1E" w:rsidRDefault="00B7014C" w:rsidP="00B7014C">
      <w:pPr>
        <w:spacing w:before="120" w:line="252" w:lineRule="auto"/>
        <w:jc w:val="both"/>
        <w:rPr>
          <w:lang w:val="vi-VN"/>
        </w:rPr>
      </w:pPr>
      <w:r>
        <w:rPr>
          <w:color w:val="000000"/>
          <w:lang w:val="vi-VN"/>
        </w:rPr>
        <w:t xml:space="preserve">Hiện đang học tại lớp:........................................................................................... </w:t>
      </w:r>
    </w:p>
    <w:p w14:paraId="36162010" w14:textId="77777777" w:rsidR="00B7014C" w:rsidRPr="00212A1E" w:rsidRDefault="00B7014C" w:rsidP="00B7014C">
      <w:pPr>
        <w:spacing w:before="120" w:line="252" w:lineRule="auto"/>
        <w:jc w:val="both"/>
        <w:rPr>
          <w:lang w:val="vi-VN"/>
        </w:rPr>
      </w:pPr>
      <w:r>
        <w:rPr>
          <w:color w:val="000000"/>
          <w:lang w:val="vi-VN"/>
        </w:rPr>
        <w:t>Trường:....................................................................................................................</w:t>
      </w:r>
    </w:p>
    <w:p w14:paraId="09D8E427" w14:textId="77777777" w:rsidR="00B7014C" w:rsidRPr="00212A1E" w:rsidRDefault="00B7014C" w:rsidP="00B7014C">
      <w:pPr>
        <w:spacing w:before="120" w:line="252" w:lineRule="auto"/>
        <w:jc w:val="both"/>
        <w:rPr>
          <w:lang w:val="vi-VN"/>
        </w:rPr>
      </w:pPr>
      <w:r>
        <w:rPr>
          <w:color w:val="000000"/>
          <w:lang w:val="vi-VN"/>
        </w:rPr>
        <w:t xml:space="preserve">Thuộc đối tượng: </w:t>
      </w:r>
      <w:r>
        <w:rPr>
          <w:i/>
          <w:iCs/>
          <w:color w:val="000000"/>
          <w:lang w:val="vi-VN"/>
        </w:rPr>
        <w:t>(</w:t>
      </w:r>
      <w:r w:rsidRPr="00212A1E">
        <w:rPr>
          <w:i/>
          <w:iCs/>
          <w:color w:val="000000"/>
          <w:lang w:val="vi-VN"/>
        </w:rPr>
        <w:t xml:space="preserve">ghi </w:t>
      </w:r>
      <w:r>
        <w:rPr>
          <w:i/>
          <w:iCs/>
          <w:color w:val="000000"/>
          <w:lang w:val="vi-VN"/>
        </w:rPr>
        <w:t xml:space="preserve">rõ đối tượng được quy định tại Nghị định số </w:t>
      </w:r>
      <w:r w:rsidRPr="00212A1E">
        <w:rPr>
          <w:i/>
          <w:iCs/>
          <w:color w:val="000000"/>
          <w:lang w:val="vi-VN"/>
        </w:rPr>
        <w:t>81</w:t>
      </w:r>
      <w:r>
        <w:rPr>
          <w:i/>
          <w:iCs/>
          <w:color w:val="000000"/>
          <w:lang w:val="vi-VN"/>
        </w:rPr>
        <w:t>/2021/NĐ-CP)</w:t>
      </w:r>
    </w:p>
    <w:p w14:paraId="60B55394" w14:textId="77777777" w:rsidR="00B7014C" w:rsidRPr="00212A1E" w:rsidRDefault="00B7014C" w:rsidP="00B7014C">
      <w:pPr>
        <w:spacing w:before="120" w:line="252" w:lineRule="auto"/>
        <w:jc w:val="both"/>
        <w:rPr>
          <w:lang w:val="vi-VN"/>
        </w:rPr>
      </w:pPr>
      <w:r>
        <w:rPr>
          <w:color w:val="000000"/>
          <w:lang w:val="vi-VN"/>
        </w:rPr>
        <w:t xml:space="preserve">Căn cứ vào Nghị định số </w:t>
      </w:r>
      <w:r w:rsidRPr="00212A1E">
        <w:rPr>
          <w:color w:val="000000"/>
          <w:lang w:val="vi-VN"/>
        </w:rPr>
        <w:t>81</w:t>
      </w:r>
      <w:r>
        <w:rPr>
          <w:color w:val="000000"/>
          <w:lang w:val="vi-VN"/>
        </w:rPr>
        <w:t>/2021/NĐ-CP của Chính phủ, tôi làm đơn này đề nghị được xem xét để được miễn giảm học phí và cấp tiền hỗ trợ chi phí học tập theo quy định hiện hành.</w:t>
      </w:r>
    </w:p>
    <w:p w14:paraId="27544370" w14:textId="77777777" w:rsidR="00B7014C" w:rsidRPr="00212A1E" w:rsidRDefault="00B7014C" w:rsidP="00B7014C">
      <w:pPr>
        <w:spacing w:before="120" w:after="280" w:afterAutospacing="1"/>
        <w:rPr>
          <w:lang w:val="vi-VN"/>
        </w:rPr>
      </w:pPr>
      <w:r>
        <w:rPr>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831"/>
        <w:gridCol w:w="4807"/>
      </w:tblGrid>
      <w:tr w:rsidR="00B7014C" w:rsidRPr="00212A1E" w14:paraId="765898D2" w14:textId="77777777" w:rsidTr="0088110F">
        <w:tc>
          <w:tcPr>
            <w:tcW w:w="2506" w:type="pct"/>
            <w:tcBorders>
              <w:top w:val="nil"/>
              <w:left w:val="nil"/>
              <w:bottom w:val="nil"/>
              <w:right w:val="nil"/>
              <w:tl2br w:val="nil"/>
              <w:tr2bl w:val="nil"/>
            </w:tcBorders>
            <w:shd w:val="clear" w:color="auto" w:fill="auto"/>
            <w:tcMar>
              <w:top w:w="0" w:type="dxa"/>
              <w:left w:w="0" w:type="dxa"/>
              <w:bottom w:w="0" w:type="dxa"/>
              <w:right w:w="0" w:type="dxa"/>
            </w:tcMar>
          </w:tcPr>
          <w:p w14:paraId="66ABDE07" w14:textId="77777777" w:rsidR="00B7014C" w:rsidRPr="00212A1E" w:rsidRDefault="00B7014C" w:rsidP="0088110F">
            <w:pPr>
              <w:spacing w:before="120"/>
              <w:rPr>
                <w:lang w:val="vi-VN"/>
              </w:rPr>
            </w:pPr>
            <w:r>
              <w:rPr>
                <w:lang w:val="vi-VN"/>
              </w:rPr>
              <w:t> </w:t>
            </w:r>
          </w:p>
        </w:tc>
        <w:tc>
          <w:tcPr>
            <w:tcW w:w="2494" w:type="pct"/>
            <w:tcBorders>
              <w:top w:val="nil"/>
              <w:left w:val="nil"/>
              <w:bottom w:val="nil"/>
              <w:right w:val="nil"/>
              <w:tl2br w:val="nil"/>
              <w:tr2bl w:val="nil"/>
            </w:tcBorders>
            <w:shd w:val="clear" w:color="auto" w:fill="auto"/>
            <w:tcMar>
              <w:top w:w="0" w:type="dxa"/>
              <w:left w:w="0" w:type="dxa"/>
              <w:bottom w:w="0" w:type="dxa"/>
              <w:right w:w="0" w:type="dxa"/>
            </w:tcMar>
          </w:tcPr>
          <w:p w14:paraId="6A71912D" w14:textId="77777777" w:rsidR="00B7014C" w:rsidRPr="00212A1E" w:rsidRDefault="00B7014C" w:rsidP="0088110F">
            <w:pPr>
              <w:spacing w:before="120" w:after="280" w:afterAutospacing="1"/>
              <w:jc w:val="center"/>
              <w:rPr>
                <w:lang w:val="vi-VN"/>
              </w:rPr>
            </w:pPr>
            <w:r>
              <w:rPr>
                <w:i/>
                <w:iCs/>
                <w:color w:val="000000"/>
                <w:lang w:val="vi-VN"/>
              </w:rPr>
              <w:t>..., ngày... tháng ... năm...</w:t>
            </w:r>
            <w:r w:rsidRPr="00212A1E">
              <w:rPr>
                <w:i/>
                <w:iCs/>
                <w:color w:val="000000"/>
                <w:lang w:val="vi-VN"/>
              </w:rPr>
              <w:br/>
            </w:r>
            <w:r>
              <w:rPr>
                <w:b/>
                <w:bCs/>
                <w:color w:val="000000"/>
                <w:lang w:val="vi-VN"/>
              </w:rPr>
              <w:t>Người làm đơn (3)</w:t>
            </w:r>
            <w:r w:rsidRPr="00212A1E">
              <w:rPr>
                <w:b/>
                <w:bCs/>
                <w:color w:val="000000"/>
                <w:lang w:val="vi-VN"/>
              </w:rPr>
              <w:br/>
            </w:r>
            <w:r>
              <w:rPr>
                <w:i/>
                <w:iCs/>
                <w:color w:val="000000"/>
                <w:lang w:val="vi-VN"/>
              </w:rPr>
              <w:t>(Ký tên và ghi rõ họ tên)</w:t>
            </w:r>
          </w:p>
          <w:p w14:paraId="21DB5500" w14:textId="77777777" w:rsidR="00B7014C" w:rsidRPr="00212A1E" w:rsidRDefault="00B7014C" w:rsidP="0088110F">
            <w:pPr>
              <w:spacing w:before="120"/>
              <w:rPr>
                <w:lang w:val="vi-VN"/>
              </w:rPr>
            </w:pPr>
            <w:r>
              <w:rPr>
                <w:lang w:val="vi-VN"/>
              </w:rPr>
              <w:t> </w:t>
            </w:r>
          </w:p>
        </w:tc>
      </w:tr>
    </w:tbl>
    <w:p w14:paraId="3FEB967E" w14:textId="77777777" w:rsidR="00B7014C" w:rsidRPr="00212A1E" w:rsidRDefault="00B7014C" w:rsidP="00B7014C">
      <w:pPr>
        <w:spacing w:before="120" w:line="252" w:lineRule="auto"/>
        <w:jc w:val="both"/>
        <w:rPr>
          <w:lang w:val="vi-VN"/>
        </w:rPr>
      </w:pPr>
      <w:r w:rsidRPr="00212A1E">
        <w:rPr>
          <w:color w:val="000000"/>
          <w:lang w:val="vi-VN"/>
        </w:rPr>
        <w:t xml:space="preserve">(1) </w:t>
      </w:r>
      <w:r w:rsidRPr="00657A57">
        <w:rPr>
          <w:color w:val="000000"/>
          <w:lang w:val="vi-VN"/>
        </w:rPr>
        <w:t>Đối với đối tượng là trẻ em mẫu giáo ghi tên cha mẹ (hoặc người giám hộ), đối với học sinh phổ thông, học viên học tại cơ sở giáo dục thường xuyên ghi tên của học sinh.</w:t>
      </w:r>
    </w:p>
    <w:p w14:paraId="4BF93052" w14:textId="77777777" w:rsidR="00B7014C" w:rsidRPr="00212A1E" w:rsidRDefault="00B7014C" w:rsidP="00B7014C">
      <w:pPr>
        <w:spacing w:before="120" w:line="252" w:lineRule="auto"/>
        <w:jc w:val="both"/>
        <w:rPr>
          <w:lang w:val="vi-VN"/>
        </w:rPr>
      </w:pPr>
      <w:r w:rsidRPr="00212A1E">
        <w:rPr>
          <w:color w:val="000000"/>
          <w:lang w:val="vi-VN"/>
        </w:rPr>
        <w:t xml:space="preserve">(2) Nếu </w:t>
      </w:r>
      <w:r w:rsidRPr="00657A57">
        <w:rPr>
          <w:color w:val="000000"/>
          <w:lang w:val="vi-VN"/>
        </w:rPr>
        <w:t>là học sinh phổ thông, học viên học tại cơ sở giáo dục thường xuyên trực tiếp viết đơn thì không phải điền dòng này.</w:t>
      </w:r>
    </w:p>
    <w:p w14:paraId="31BF9DBF" w14:textId="77777777" w:rsidR="00B7014C" w:rsidRPr="00212A1E" w:rsidRDefault="00B7014C" w:rsidP="00B7014C">
      <w:pPr>
        <w:spacing w:before="120" w:line="252" w:lineRule="auto"/>
        <w:jc w:val="both"/>
        <w:rPr>
          <w:lang w:val="vi-VN"/>
        </w:rPr>
      </w:pPr>
      <w:r w:rsidRPr="00212A1E">
        <w:rPr>
          <w:color w:val="000000"/>
          <w:lang w:val="vi-VN"/>
        </w:rPr>
        <w:t xml:space="preserve">(3) </w:t>
      </w:r>
      <w:r w:rsidRPr="00657A57">
        <w:rPr>
          <w:color w:val="000000"/>
          <w:lang w:val="vi-VN"/>
        </w:rPr>
        <w:t>Cha mẹ (hoặc người giám hộ)/học sinh phổ thông, học viên học tại cơ sở giáo dục thường xuyên.</w:t>
      </w:r>
    </w:p>
    <w:p w14:paraId="1F1367B4" w14:textId="77777777" w:rsidR="00B7014C" w:rsidRDefault="00B7014C" w:rsidP="00B7014C">
      <w:pPr>
        <w:pStyle w:val="Tiu10"/>
        <w:keepNext/>
        <w:keepLines/>
        <w:shd w:val="clear" w:color="auto" w:fill="auto"/>
        <w:spacing w:before="120" w:line="260" w:lineRule="exact"/>
        <w:jc w:val="both"/>
        <w:rPr>
          <w:color w:val="000000"/>
          <w:sz w:val="28"/>
          <w:szCs w:val="28"/>
          <w:lang w:val="vi-VN" w:eastAsia="vi-VN" w:bidi="vi-VN"/>
        </w:rPr>
        <w:sectPr w:rsidR="00B7014C" w:rsidSect="005F7D96">
          <w:pgSz w:w="11906" w:h="16838" w:code="9"/>
          <w:pgMar w:top="1134" w:right="1134" w:bottom="1474" w:left="1134" w:header="624" w:footer="624" w:gutter="0"/>
          <w:cols w:space="720"/>
          <w:docGrid w:linePitch="360"/>
        </w:sectPr>
      </w:pPr>
    </w:p>
    <w:p w14:paraId="467E2A86" w14:textId="4820A5DF" w:rsidR="00B7014C" w:rsidRPr="00212A1E" w:rsidRDefault="006B04FC" w:rsidP="00B7014C">
      <w:pPr>
        <w:spacing w:before="120" w:after="120"/>
        <w:rPr>
          <w:b/>
          <w:sz w:val="28"/>
          <w:szCs w:val="28"/>
          <w:lang w:val="vi-VN"/>
        </w:rPr>
      </w:pPr>
      <w:r w:rsidRPr="00212A1E">
        <w:rPr>
          <w:b/>
          <w:sz w:val="28"/>
          <w:szCs w:val="28"/>
          <w:lang w:val="vi-VN"/>
        </w:rPr>
        <w:lastRenderedPageBreak/>
        <w:t>45</w:t>
      </w:r>
      <w:r w:rsidR="00B7014C" w:rsidRPr="00212A1E">
        <w:rPr>
          <w:b/>
          <w:sz w:val="28"/>
          <w:szCs w:val="28"/>
          <w:lang w:val="vi-VN"/>
        </w:rPr>
        <w:t xml:space="preserve">. Tên thủ tục hành chính: </w:t>
      </w:r>
      <w:r w:rsidR="00B7014C" w:rsidRPr="00212A1E">
        <w:rPr>
          <w:b/>
          <w:color w:val="000000"/>
          <w:sz w:val="28"/>
          <w:szCs w:val="28"/>
          <w:lang w:val="vi-VN"/>
        </w:rPr>
        <w:t>Xét, duyệt chính sách hỗ trợ đối với học sinh trung học phổ thông là người dân tộc Kinh</w:t>
      </w:r>
    </w:p>
    <w:p w14:paraId="7132311E" w14:textId="77777777" w:rsidR="00B7014C" w:rsidRPr="00212A1E" w:rsidRDefault="00B7014C" w:rsidP="00B7014C">
      <w:pPr>
        <w:spacing w:before="120" w:after="120"/>
        <w:rPr>
          <w:b/>
          <w:sz w:val="28"/>
          <w:szCs w:val="28"/>
          <w:lang w:val="vi-VN"/>
        </w:rPr>
      </w:pPr>
      <w:r w:rsidRPr="00212A1E">
        <w:rPr>
          <w:b/>
          <w:sz w:val="28"/>
          <w:szCs w:val="28"/>
          <w:lang w:val="vi-VN"/>
        </w:rPr>
        <w:t xml:space="preserve">2.1. Trình tự, cách thức, thời gian giải quyết thủ tục hành chính </w:t>
      </w:r>
    </w:p>
    <w:tbl>
      <w:tblPr>
        <w:tblStyle w:val="TableGrid"/>
        <w:tblW w:w="14459" w:type="dxa"/>
        <w:tblInd w:w="-147" w:type="dxa"/>
        <w:tblLook w:val="04A0" w:firstRow="1" w:lastRow="0" w:firstColumn="1" w:lastColumn="0" w:noHBand="0" w:noVBand="1"/>
      </w:tblPr>
      <w:tblGrid>
        <w:gridCol w:w="851"/>
        <w:gridCol w:w="3119"/>
        <w:gridCol w:w="6520"/>
        <w:gridCol w:w="2835"/>
        <w:gridCol w:w="1134"/>
      </w:tblGrid>
      <w:tr w:rsidR="00B7014C" w:rsidRPr="009708DE" w14:paraId="1B98FD82" w14:textId="77777777" w:rsidTr="00E66008">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2D932EF5"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TT</w:t>
            </w:r>
          </w:p>
        </w:tc>
        <w:tc>
          <w:tcPr>
            <w:tcW w:w="3119" w:type="dxa"/>
            <w:tcBorders>
              <w:top w:val="single" w:sz="4" w:space="0" w:color="auto"/>
              <w:left w:val="single" w:sz="4" w:space="0" w:color="auto"/>
              <w:bottom w:val="single" w:sz="4" w:space="0" w:color="auto"/>
              <w:right w:val="single" w:sz="4" w:space="0" w:color="auto"/>
            </w:tcBorders>
            <w:vAlign w:val="center"/>
          </w:tcPr>
          <w:p w14:paraId="027D2594"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Trình tự thực hiện</w:t>
            </w:r>
          </w:p>
        </w:tc>
        <w:tc>
          <w:tcPr>
            <w:tcW w:w="6520" w:type="dxa"/>
            <w:tcBorders>
              <w:top w:val="single" w:sz="4" w:space="0" w:color="auto"/>
              <w:left w:val="single" w:sz="4" w:space="0" w:color="auto"/>
              <w:bottom w:val="single" w:sz="4" w:space="0" w:color="auto"/>
              <w:right w:val="single" w:sz="4" w:space="0" w:color="auto"/>
            </w:tcBorders>
            <w:vAlign w:val="center"/>
          </w:tcPr>
          <w:p w14:paraId="16175790"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1886FD05"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0DA55ACC"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Ghi chú</w:t>
            </w:r>
          </w:p>
        </w:tc>
      </w:tr>
      <w:tr w:rsidR="00B7014C" w:rsidRPr="00212A1E" w14:paraId="229453F0" w14:textId="77777777" w:rsidTr="00E66008">
        <w:trPr>
          <w:trHeight w:val="70"/>
        </w:trPr>
        <w:tc>
          <w:tcPr>
            <w:tcW w:w="851" w:type="dxa"/>
            <w:vMerge w:val="restart"/>
            <w:tcBorders>
              <w:top w:val="single" w:sz="4" w:space="0" w:color="auto"/>
            </w:tcBorders>
            <w:vAlign w:val="center"/>
          </w:tcPr>
          <w:p w14:paraId="57421CF2"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1</w:t>
            </w:r>
          </w:p>
        </w:tc>
        <w:tc>
          <w:tcPr>
            <w:tcW w:w="3119" w:type="dxa"/>
            <w:vMerge w:val="restart"/>
            <w:tcBorders>
              <w:top w:val="single" w:sz="4" w:space="0" w:color="auto"/>
            </w:tcBorders>
          </w:tcPr>
          <w:p w14:paraId="1E5D5D03" w14:textId="77777777" w:rsidR="00B7014C" w:rsidRDefault="00B7014C" w:rsidP="0088110F">
            <w:pPr>
              <w:pStyle w:val="Vnbnnidung20"/>
              <w:shd w:val="clear" w:color="auto" w:fill="auto"/>
              <w:spacing w:before="0" w:after="0"/>
              <w:ind w:right="36"/>
              <w:rPr>
                <w:i/>
                <w:color w:val="000000" w:themeColor="text1"/>
              </w:rPr>
            </w:pPr>
            <w:r>
              <w:rPr>
                <w:color w:val="000000"/>
                <w:lang w:eastAsia="vi-VN" w:bidi="vi-VN"/>
              </w:rPr>
              <w:t xml:space="preserve"> </w:t>
            </w:r>
            <w:r w:rsidRPr="00F339B1">
              <w:rPr>
                <w:b/>
                <w:color w:val="000000" w:themeColor="text1"/>
              </w:rPr>
              <w:t xml:space="preserve">Nộp hồ sơ thủ tục hành chính: </w:t>
            </w:r>
            <w:r>
              <w:rPr>
                <w:i/>
                <w:color w:val="000000" w:themeColor="text1"/>
              </w:rPr>
              <w:t>C</w:t>
            </w:r>
            <w:r w:rsidRPr="00F339B1">
              <w:rPr>
                <w:i/>
                <w:color w:val="000000" w:themeColor="text1"/>
              </w:rPr>
              <w:t xml:space="preserve">á nhân chuẩn bị hồ sơ đầy đủ theo quy định và </w:t>
            </w:r>
            <w:r w:rsidRPr="00F339B1">
              <w:rPr>
                <w:i/>
                <w:color w:val="000000" w:themeColor="text1"/>
                <w:lang w:val="vi-VN"/>
              </w:rPr>
              <w:t xml:space="preserve">nộp hồ sơ </w:t>
            </w:r>
            <w:r w:rsidRPr="00F339B1">
              <w:rPr>
                <w:i/>
                <w:color w:val="000000" w:themeColor="text1"/>
              </w:rPr>
              <w:t>qua các cách thức sau:</w:t>
            </w:r>
          </w:p>
          <w:p w14:paraId="7EC6018B" w14:textId="77777777" w:rsidR="00B7014C" w:rsidRPr="00204116" w:rsidRDefault="00B7014C" w:rsidP="0088110F">
            <w:pPr>
              <w:spacing w:before="120" w:after="120" w:line="234" w:lineRule="atLeast"/>
              <w:jc w:val="both"/>
              <w:textAlignment w:val="baseline"/>
            </w:pPr>
          </w:p>
        </w:tc>
        <w:tc>
          <w:tcPr>
            <w:tcW w:w="6520" w:type="dxa"/>
            <w:tcBorders>
              <w:top w:val="single" w:sz="4" w:space="0" w:color="auto"/>
            </w:tcBorders>
          </w:tcPr>
          <w:p w14:paraId="0D364050" w14:textId="77777777" w:rsidR="00B7014C" w:rsidRPr="008440F9" w:rsidRDefault="00B7014C" w:rsidP="0088110F">
            <w:pPr>
              <w:pStyle w:val="NormalWeb"/>
              <w:shd w:val="clear" w:color="auto" w:fill="FFFFFF"/>
              <w:spacing w:before="0" w:beforeAutospacing="0" w:after="0" w:afterAutospacing="0"/>
              <w:ind w:firstLine="170"/>
              <w:jc w:val="both"/>
              <w:rPr>
                <w:rFonts w:ascii="Times New Roman" w:hAnsi="Times New Roman"/>
                <w:i/>
                <w:sz w:val="26"/>
                <w:szCs w:val="26"/>
                <w:lang w:val="vi-VN"/>
              </w:rPr>
            </w:pPr>
            <w:r w:rsidRPr="008440F9">
              <w:rPr>
                <w:rFonts w:ascii="Times New Roman" w:hAnsi="Times New Roman"/>
                <w:sz w:val="26"/>
                <w:szCs w:val="26"/>
              </w:rPr>
              <w:t xml:space="preserve">1. Nộp trực tiếp qua Bộ phận tiếp nhận và trả kết quả tại </w:t>
            </w:r>
            <w:r>
              <w:rPr>
                <w:rFonts w:ascii="Times New Roman" w:hAnsi="Times New Roman"/>
                <w:sz w:val="26"/>
                <w:szCs w:val="26"/>
              </w:rPr>
              <w:t>Trung tâm Hành chính công tỉnh Đồng Tháp</w:t>
            </w:r>
            <w:r w:rsidRPr="008440F9">
              <w:rPr>
                <w:rFonts w:ascii="Times New Roman" w:hAnsi="Times New Roman"/>
                <w:sz w:val="26"/>
                <w:szCs w:val="26"/>
              </w:rPr>
              <w:t xml:space="preserve"> (số 85, đường Nguyễn Huệ, phường 1, thành phố Cao Lãnh, tỉnh Đồng Tháp).</w:t>
            </w:r>
          </w:p>
          <w:p w14:paraId="754DF8A1" w14:textId="77777777" w:rsidR="00B7014C" w:rsidRPr="009030C1" w:rsidRDefault="00B7014C" w:rsidP="0088110F">
            <w:pPr>
              <w:pStyle w:val="Bodytext20"/>
              <w:shd w:val="clear" w:color="auto" w:fill="auto"/>
              <w:spacing w:before="120" w:after="120" w:line="240" w:lineRule="auto"/>
              <w:ind w:firstLine="170"/>
              <w:rPr>
                <w:rFonts w:ascii="Times New Roman" w:hAnsi="Times New Roman" w:cs="Times New Roman"/>
                <w:i/>
                <w:lang w:val="vi-VN"/>
              </w:rPr>
            </w:pPr>
            <w:r w:rsidRPr="00212A1E">
              <w:rPr>
                <w:rFonts w:ascii="Times New Roman" w:hAnsi="Times New Roman" w:cs="Times New Roman"/>
                <w:lang w:val="vi-VN"/>
              </w:rPr>
              <w:t>2.</w:t>
            </w:r>
            <w:r w:rsidRPr="00212A1E">
              <w:rPr>
                <w:rFonts w:ascii="Times New Roman" w:hAnsi="Times New Roman" w:cs="Times New Roman"/>
                <w:lang w:val="vi-VN" w:eastAsia="vi-VN" w:bidi="vi-VN"/>
              </w:rPr>
              <w:t xml:space="preserve"> Hoặc qua dịch vụ bưu chính công ích</w:t>
            </w:r>
            <w:r w:rsidRPr="009030C1">
              <w:rPr>
                <w:rFonts w:ascii="Times New Roman" w:hAnsi="Times New Roman" w:cs="Times New Roman"/>
                <w:lang w:val="vi-VN" w:eastAsia="vi-VN" w:bidi="vi-VN"/>
              </w:rPr>
              <w:t>.</w:t>
            </w:r>
          </w:p>
        </w:tc>
        <w:tc>
          <w:tcPr>
            <w:tcW w:w="2835" w:type="dxa"/>
            <w:tcBorders>
              <w:top w:val="single" w:sz="4" w:space="0" w:color="auto"/>
            </w:tcBorders>
            <w:vAlign w:val="center"/>
          </w:tcPr>
          <w:p w14:paraId="4B4821D6" w14:textId="77777777" w:rsidR="00B7014C" w:rsidRPr="00212A1E" w:rsidRDefault="00B7014C" w:rsidP="0088110F">
            <w:pPr>
              <w:pStyle w:val="NormalWeb"/>
              <w:spacing w:before="0" w:beforeAutospacing="0" w:after="120" w:afterAutospacing="0" w:line="234" w:lineRule="atLeast"/>
              <w:ind w:firstLine="209"/>
              <w:jc w:val="both"/>
              <w:rPr>
                <w:b/>
                <w:sz w:val="26"/>
                <w:szCs w:val="26"/>
                <w:lang w:val="vi-VN"/>
              </w:rPr>
            </w:pPr>
            <w:r w:rsidRPr="009708DE">
              <w:rPr>
                <w:rFonts w:ascii="Times New Roman" w:hAnsi="Times New Roman"/>
                <w:sz w:val="26"/>
                <w:szCs w:val="26"/>
                <w:lang w:val="vi-VN"/>
              </w:rPr>
              <w:t>Sáng: từ 07 giờ đến 11 giờ 30 phút; chiều: từ 13 giờ 30 đến 17 giờ của các ngày làm việc.</w:t>
            </w:r>
            <w:r w:rsidRPr="00212A1E">
              <w:rPr>
                <w:rStyle w:val="Bodytext2"/>
                <w:lang w:val="vi-VN"/>
              </w:rPr>
              <w:t xml:space="preserve">    </w:t>
            </w:r>
          </w:p>
        </w:tc>
        <w:tc>
          <w:tcPr>
            <w:tcW w:w="1134" w:type="dxa"/>
            <w:tcBorders>
              <w:top w:val="single" w:sz="4" w:space="0" w:color="auto"/>
            </w:tcBorders>
            <w:vAlign w:val="center"/>
          </w:tcPr>
          <w:p w14:paraId="2946F792" w14:textId="77777777" w:rsidR="00B7014C" w:rsidRPr="009708DE" w:rsidRDefault="00B7014C" w:rsidP="0088110F">
            <w:pPr>
              <w:jc w:val="center"/>
              <w:rPr>
                <w:i/>
                <w:sz w:val="26"/>
                <w:szCs w:val="26"/>
                <w:lang w:val="vi-VN"/>
              </w:rPr>
            </w:pPr>
          </w:p>
        </w:tc>
      </w:tr>
      <w:tr w:rsidR="00B7014C" w:rsidRPr="00212A1E" w14:paraId="6A46553F" w14:textId="77777777" w:rsidTr="00E66008">
        <w:trPr>
          <w:trHeight w:val="70"/>
        </w:trPr>
        <w:tc>
          <w:tcPr>
            <w:tcW w:w="851" w:type="dxa"/>
            <w:vMerge/>
            <w:vAlign w:val="center"/>
          </w:tcPr>
          <w:p w14:paraId="2F64E4FF" w14:textId="77777777" w:rsidR="00B7014C" w:rsidRPr="00212A1E" w:rsidRDefault="00B7014C" w:rsidP="0088110F">
            <w:pPr>
              <w:pStyle w:val="NormalWeb"/>
              <w:spacing w:before="0" w:beforeAutospacing="0" w:after="120" w:afterAutospacing="0" w:line="234" w:lineRule="atLeast"/>
              <w:jc w:val="center"/>
              <w:rPr>
                <w:rFonts w:ascii="Times New Roman" w:hAnsi="Times New Roman"/>
                <w:b/>
                <w:sz w:val="26"/>
                <w:szCs w:val="26"/>
                <w:lang w:val="vi-VN"/>
              </w:rPr>
            </w:pPr>
          </w:p>
        </w:tc>
        <w:tc>
          <w:tcPr>
            <w:tcW w:w="3119" w:type="dxa"/>
            <w:vMerge/>
          </w:tcPr>
          <w:p w14:paraId="4CB1D710" w14:textId="77777777" w:rsidR="00B7014C" w:rsidRPr="00212A1E" w:rsidRDefault="00B7014C" w:rsidP="0088110F">
            <w:pPr>
              <w:pStyle w:val="Vnbnnidung20"/>
              <w:shd w:val="clear" w:color="auto" w:fill="auto"/>
              <w:spacing w:before="0" w:after="0"/>
              <w:ind w:right="36"/>
              <w:rPr>
                <w:color w:val="000000"/>
                <w:lang w:val="vi-VN" w:eastAsia="vi-VN" w:bidi="vi-VN"/>
              </w:rPr>
            </w:pPr>
          </w:p>
        </w:tc>
        <w:tc>
          <w:tcPr>
            <w:tcW w:w="6520" w:type="dxa"/>
            <w:tcBorders>
              <w:top w:val="single" w:sz="4" w:space="0" w:color="auto"/>
            </w:tcBorders>
          </w:tcPr>
          <w:p w14:paraId="5D946524" w14:textId="77777777" w:rsidR="00B7014C" w:rsidRPr="00212A1E" w:rsidRDefault="00B7014C" w:rsidP="0088110F">
            <w:pPr>
              <w:pStyle w:val="NormalWeb"/>
              <w:shd w:val="clear" w:color="auto" w:fill="FFFFFF"/>
              <w:spacing w:before="0" w:beforeAutospacing="0" w:after="0" w:afterAutospacing="0"/>
              <w:jc w:val="both"/>
              <w:rPr>
                <w:rStyle w:val="Bodytext2"/>
                <w:rFonts w:ascii="Times New Roman" w:hAnsi="Times New Roman"/>
                <w:lang w:val="vi-VN"/>
              </w:rPr>
            </w:pPr>
            <w:r w:rsidRPr="00212A1E">
              <w:rPr>
                <w:rFonts w:ascii="Times New Roman" w:hAnsi="Times New Roman"/>
                <w:lang w:val="vi-VN"/>
              </w:rPr>
              <w:t xml:space="preserve">   3. </w:t>
            </w:r>
            <w:r w:rsidRPr="009030C1">
              <w:rPr>
                <w:rFonts w:ascii="Times New Roman" w:hAnsi="Times New Roman"/>
                <w:lang w:val="nl-NL"/>
              </w:rPr>
              <w:t xml:space="preserve">Hoặc nộp trực tuyến tại website cổng Dịch vụ công của tỉnh Đồng Tháp: </w:t>
            </w:r>
            <w:hyperlink r:id="rId169" w:history="1">
              <w:r w:rsidRPr="009030C1">
                <w:rPr>
                  <w:rStyle w:val="Hyperlink"/>
                  <w:rFonts w:ascii="Times New Roman" w:hAnsi="Times New Roman"/>
                  <w:i/>
                  <w:color w:val="auto"/>
                  <w:lang w:val="nl-NL"/>
                </w:rPr>
                <w:t>http://dichvucong.dongthap.gov.vn</w:t>
              </w:r>
            </w:hyperlink>
          </w:p>
        </w:tc>
        <w:tc>
          <w:tcPr>
            <w:tcW w:w="2835" w:type="dxa"/>
            <w:tcBorders>
              <w:top w:val="single" w:sz="4" w:space="0" w:color="auto"/>
            </w:tcBorders>
            <w:vAlign w:val="center"/>
          </w:tcPr>
          <w:p w14:paraId="20F8F83D" w14:textId="77777777" w:rsidR="00B7014C" w:rsidRPr="009708DE" w:rsidRDefault="00B7014C" w:rsidP="0088110F">
            <w:pPr>
              <w:pStyle w:val="NormalWeb"/>
              <w:spacing w:before="0" w:beforeAutospacing="0" w:after="120" w:afterAutospacing="0" w:line="234" w:lineRule="atLeast"/>
              <w:ind w:firstLine="209"/>
              <w:jc w:val="both"/>
              <w:rPr>
                <w:rFonts w:ascii="Times New Roman" w:hAnsi="Times New Roman"/>
                <w:sz w:val="26"/>
                <w:szCs w:val="26"/>
                <w:lang w:val="vi-VN"/>
              </w:rPr>
            </w:pPr>
            <w:r w:rsidRPr="00212A1E">
              <w:rPr>
                <w:rFonts w:ascii="Times New Roman" w:hAnsi="Times New Roman"/>
                <w:sz w:val="26"/>
                <w:szCs w:val="26"/>
                <w:lang w:val="vi-VN"/>
              </w:rPr>
              <w:t xml:space="preserve">Không quy định </w:t>
            </w:r>
            <w:r w:rsidRPr="00212A1E">
              <w:rPr>
                <w:rFonts w:ascii="Times New Roman" w:hAnsi="Times New Roman"/>
                <w:i/>
                <w:sz w:val="26"/>
                <w:szCs w:val="26"/>
                <w:lang w:val="vi-VN"/>
              </w:rPr>
              <w:t>(tùy khách hàng)</w:t>
            </w:r>
          </w:p>
        </w:tc>
        <w:tc>
          <w:tcPr>
            <w:tcW w:w="1134" w:type="dxa"/>
            <w:tcBorders>
              <w:top w:val="single" w:sz="4" w:space="0" w:color="auto"/>
            </w:tcBorders>
            <w:vAlign w:val="center"/>
          </w:tcPr>
          <w:p w14:paraId="0A57EDB1" w14:textId="77777777" w:rsidR="00B7014C" w:rsidRPr="009708DE" w:rsidRDefault="00B7014C" w:rsidP="0088110F">
            <w:pPr>
              <w:jc w:val="center"/>
              <w:rPr>
                <w:i/>
                <w:sz w:val="26"/>
                <w:szCs w:val="26"/>
                <w:lang w:val="vi-VN"/>
              </w:rPr>
            </w:pPr>
          </w:p>
        </w:tc>
      </w:tr>
      <w:tr w:rsidR="00B7014C" w:rsidRPr="009708DE" w14:paraId="690993BC" w14:textId="77777777" w:rsidTr="00E66008">
        <w:trPr>
          <w:trHeight w:val="3553"/>
        </w:trPr>
        <w:tc>
          <w:tcPr>
            <w:tcW w:w="851" w:type="dxa"/>
            <w:vMerge w:val="restart"/>
            <w:vAlign w:val="center"/>
          </w:tcPr>
          <w:p w14:paraId="274149B3" w14:textId="77777777" w:rsidR="00B7014C" w:rsidRPr="009708DE" w:rsidRDefault="00B7014C" w:rsidP="0088110F">
            <w:pPr>
              <w:pStyle w:val="NormalWeb"/>
              <w:spacing w:before="120" w:beforeAutospacing="0" w:after="120" w:afterAutospacing="0"/>
              <w:jc w:val="center"/>
              <w:rPr>
                <w:rFonts w:ascii="Times New Roman" w:hAnsi="Times New Roman"/>
                <w:b/>
                <w:sz w:val="26"/>
                <w:szCs w:val="26"/>
              </w:rPr>
            </w:pPr>
            <w:r w:rsidRPr="009708DE">
              <w:rPr>
                <w:rFonts w:ascii="Times New Roman" w:hAnsi="Times New Roman"/>
                <w:b/>
                <w:sz w:val="26"/>
                <w:szCs w:val="26"/>
              </w:rPr>
              <w:t>Bước 2</w:t>
            </w:r>
          </w:p>
        </w:tc>
        <w:tc>
          <w:tcPr>
            <w:tcW w:w="3119" w:type="dxa"/>
            <w:vMerge w:val="restart"/>
            <w:vAlign w:val="center"/>
          </w:tcPr>
          <w:p w14:paraId="0EB51C84" w14:textId="77777777" w:rsidR="00B7014C" w:rsidRPr="009030C1" w:rsidRDefault="00B7014C" w:rsidP="0088110F">
            <w:pPr>
              <w:spacing w:before="120" w:after="120"/>
              <w:jc w:val="both"/>
              <w:rPr>
                <w:sz w:val="26"/>
                <w:szCs w:val="26"/>
              </w:rPr>
            </w:pPr>
            <w:r w:rsidRPr="009030C1">
              <w:rPr>
                <w:b/>
                <w:sz w:val="26"/>
                <w:szCs w:val="26"/>
              </w:rPr>
              <w:t>Tiếp nhận và chuyển hồ sơ thủ tục hành chính</w:t>
            </w:r>
          </w:p>
        </w:tc>
        <w:tc>
          <w:tcPr>
            <w:tcW w:w="6520" w:type="dxa"/>
          </w:tcPr>
          <w:p w14:paraId="5513A82D" w14:textId="77777777" w:rsidR="00B7014C" w:rsidRPr="00266631" w:rsidRDefault="00B7014C" w:rsidP="0088110F">
            <w:pPr>
              <w:ind w:firstLine="182"/>
              <w:jc w:val="both"/>
              <w:rPr>
                <w:sz w:val="26"/>
                <w:szCs w:val="26"/>
              </w:rPr>
            </w:pPr>
            <w:r w:rsidRPr="00266631">
              <w:rPr>
                <w:sz w:val="26"/>
                <w:szCs w:val="26"/>
              </w:rPr>
              <w:t>1. 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6E27B756" w14:textId="77777777" w:rsidR="00B7014C" w:rsidRPr="00266631" w:rsidRDefault="00B7014C" w:rsidP="0088110F">
            <w:pPr>
              <w:ind w:firstLine="182"/>
              <w:jc w:val="both"/>
              <w:rPr>
                <w:sz w:val="26"/>
                <w:szCs w:val="26"/>
              </w:rPr>
            </w:pPr>
            <w:r w:rsidRPr="00266631">
              <w:rPr>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04B15B27" w14:textId="77777777" w:rsidR="00B7014C" w:rsidRPr="00266631" w:rsidRDefault="00B7014C" w:rsidP="0088110F">
            <w:pPr>
              <w:ind w:firstLine="182"/>
              <w:jc w:val="both"/>
              <w:rPr>
                <w:sz w:val="26"/>
                <w:szCs w:val="26"/>
              </w:rPr>
            </w:pPr>
            <w:r w:rsidRPr="00266631">
              <w:rPr>
                <w:sz w:val="26"/>
                <w:szCs w:val="26"/>
              </w:rPr>
              <w:t>b) Trường hợp từ chối nhận hồ sơ, cán bộ, công chức, viên chức tiếp nhận hồ sơ phải nêu rõ lý do theo mẫu Phiếu từ chối giải quyết hồ sơ thủ tục hành chính;</w:t>
            </w:r>
          </w:p>
          <w:p w14:paraId="230292DA" w14:textId="77777777" w:rsidR="00B7014C" w:rsidRPr="00F22E84" w:rsidRDefault="00B7014C" w:rsidP="0088110F">
            <w:pPr>
              <w:ind w:firstLine="182"/>
              <w:jc w:val="both"/>
            </w:pPr>
            <w:r w:rsidRPr="00266631">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35" w:type="dxa"/>
            <w:vAlign w:val="center"/>
          </w:tcPr>
          <w:p w14:paraId="34C88B10" w14:textId="77777777" w:rsidR="00B7014C" w:rsidRPr="00F82B44" w:rsidRDefault="00B7014C" w:rsidP="0088110F">
            <w:pPr>
              <w:pStyle w:val="NormalWeb"/>
              <w:spacing w:before="120" w:beforeAutospacing="0" w:after="120" w:afterAutospacing="0"/>
              <w:jc w:val="both"/>
              <w:rPr>
                <w:rFonts w:ascii="Times New Roman" w:hAnsi="Times New Roman"/>
                <w:b/>
                <w:sz w:val="26"/>
                <w:szCs w:val="26"/>
              </w:rPr>
            </w:pPr>
            <w:r w:rsidRPr="00F82B44">
              <w:rPr>
                <w:rFonts w:ascii="Times New Roman" w:hAnsi="Times New Roman"/>
                <w:sz w:val="26"/>
                <w:szCs w:val="26"/>
              </w:rPr>
              <w:t>C</w:t>
            </w:r>
            <w:r w:rsidRPr="00F82B44">
              <w:rPr>
                <w:rStyle w:val="fontstyle21"/>
                <w:rFonts w:ascii="Times New Roman" w:hAnsi="Times New Roman"/>
                <w:color w:val="auto"/>
                <w:sz w:val="26"/>
                <w:szCs w:val="26"/>
              </w:rPr>
              <w:t xml:space="preserve">huyển ngay hồ sơ tiếp nhận trực tiếp trong ngày làm việc </w:t>
            </w:r>
            <w:r w:rsidRPr="00F82B44">
              <w:rPr>
                <w:rStyle w:val="fontstyle21"/>
                <w:rFonts w:ascii="Times New Roman" w:hAnsi="Times New Roman"/>
                <w:i/>
                <w:color w:val="auto"/>
                <w:sz w:val="26"/>
                <w:szCs w:val="26"/>
              </w:rPr>
              <w:t>(k</w:t>
            </w:r>
            <w:r w:rsidRPr="00F82B44">
              <w:rPr>
                <w:rFonts w:ascii="Times New Roman" w:hAnsi="Times New Roman"/>
                <w:i/>
                <w:sz w:val="26"/>
                <w:szCs w:val="26"/>
              </w:rPr>
              <w:t>hông để quá 3 giờ làm việc)</w:t>
            </w:r>
            <w:r w:rsidRPr="00F82B44">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Align w:val="center"/>
          </w:tcPr>
          <w:p w14:paraId="0C8BC4CD" w14:textId="77777777" w:rsidR="00B7014C" w:rsidRPr="00F22E84" w:rsidRDefault="00B7014C" w:rsidP="0088110F">
            <w:pPr>
              <w:spacing w:before="120" w:after="120"/>
              <w:rPr>
                <w:sz w:val="26"/>
                <w:szCs w:val="26"/>
                <w:lang w:val="vi-VN"/>
              </w:rPr>
            </w:pPr>
          </w:p>
        </w:tc>
      </w:tr>
      <w:tr w:rsidR="00B7014C" w:rsidRPr="009708DE" w14:paraId="2167D2F2" w14:textId="77777777" w:rsidTr="00E66008">
        <w:tc>
          <w:tcPr>
            <w:tcW w:w="851" w:type="dxa"/>
            <w:vMerge/>
            <w:vAlign w:val="center"/>
          </w:tcPr>
          <w:p w14:paraId="2F757408"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c>
          <w:tcPr>
            <w:tcW w:w="3119" w:type="dxa"/>
            <w:vMerge/>
            <w:vAlign w:val="center"/>
          </w:tcPr>
          <w:p w14:paraId="47F11D7D" w14:textId="77777777" w:rsidR="00B7014C" w:rsidRPr="009030C1" w:rsidRDefault="00B7014C" w:rsidP="0088110F">
            <w:pPr>
              <w:pStyle w:val="NormalWeb"/>
              <w:spacing w:before="0" w:beforeAutospacing="0" w:after="120" w:afterAutospacing="0" w:line="234" w:lineRule="atLeast"/>
              <w:jc w:val="both"/>
              <w:rPr>
                <w:rStyle w:val="fontstyle01"/>
                <w:rFonts w:ascii="Times New Roman" w:hAnsi="Times New Roman"/>
                <w:color w:val="auto"/>
                <w:sz w:val="26"/>
                <w:szCs w:val="26"/>
              </w:rPr>
            </w:pPr>
          </w:p>
        </w:tc>
        <w:tc>
          <w:tcPr>
            <w:tcW w:w="6520" w:type="dxa"/>
          </w:tcPr>
          <w:p w14:paraId="0805224D" w14:textId="77777777" w:rsidR="00B7014C" w:rsidRPr="009030C1" w:rsidRDefault="00B7014C" w:rsidP="0088110F">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030C1">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9030C1">
              <w:rPr>
                <w:rFonts w:ascii="Times New Roman" w:hAnsi="Times New Roman"/>
                <w:sz w:val="26"/>
                <w:szCs w:val="26"/>
                <w:lang w:val="vi-VN"/>
              </w:rPr>
              <w:t>tiếp nhận và trả kết quả</w:t>
            </w:r>
            <w:r w:rsidRPr="009030C1">
              <w:rPr>
                <w:rFonts w:ascii="Times New Roman" w:hAnsi="Times New Roman"/>
                <w:sz w:val="26"/>
                <w:szCs w:val="26"/>
              </w:rPr>
              <w:t xml:space="preserve"> phải xem xét, kiểm tra tính chính xác, đầy đủ của hồ sơ. </w:t>
            </w:r>
          </w:p>
          <w:p w14:paraId="480187F0" w14:textId="77777777" w:rsidR="00B7014C" w:rsidRPr="009030C1" w:rsidRDefault="00B7014C" w:rsidP="0088110F">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030C1">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7DC8E337" w14:textId="77777777" w:rsidR="00B7014C" w:rsidRPr="009030C1" w:rsidRDefault="00B7014C" w:rsidP="0088110F">
            <w:pPr>
              <w:spacing w:before="120" w:after="120"/>
              <w:ind w:firstLine="207"/>
              <w:jc w:val="both"/>
              <w:rPr>
                <w:rStyle w:val="fontstyle21"/>
                <w:rFonts w:ascii="Times New Roman" w:hAnsi="Times New Roman"/>
                <w:color w:val="auto"/>
                <w:sz w:val="26"/>
                <w:szCs w:val="26"/>
              </w:rPr>
            </w:pPr>
            <w:r w:rsidRPr="009030C1">
              <w:rPr>
                <w:sz w:val="26"/>
                <w:szCs w:val="26"/>
              </w:rPr>
              <w:t xml:space="preserve">b) Nếu hồ sơ của tổ chức, cá nhân đầy đủ, hợp lệ thì cán bộ, công chức, viên chức tại Bộ phận </w:t>
            </w:r>
            <w:r w:rsidRPr="009030C1">
              <w:rPr>
                <w:sz w:val="26"/>
                <w:szCs w:val="26"/>
                <w:lang w:val="vi-VN"/>
              </w:rPr>
              <w:t>tiếp nhận và trả kết quả</w:t>
            </w:r>
            <w:r w:rsidRPr="009030C1">
              <w:rPr>
                <w:sz w:val="26"/>
                <w:szCs w:val="26"/>
              </w:rPr>
              <w:t xml:space="preserve"> tiếp nhận và chuyển cho cơ quan có thẩm quyền để giải quyết theo quy trình.</w:t>
            </w:r>
          </w:p>
        </w:tc>
        <w:tc>
          <w:tcPr>
            <w:tcW w:w="2835" w:type="dxa"/>
            <w:vAlign w:val="center"/>
          </w:tcPr>
          <w:p w14:paraId="1EC1BDCD" w14:textId="77777777" w:rsidR="00B7014C" w:rsidRDefault="00B7014C" w:rsidP="0088110F">
            <w:pPr>
              <w:pStyle w:val="Bodytext20"/>
              <w:shd w:val="clear" w:color="auto" w:fill="auto"/>
              <w:spacing w:before="0" w:line="370" w:lineRule="exact"/>
              <w:ind w:right="21" w:firstLine="0"/>
              <w:jc w:val="center"/>
              <w:rPr>
                <w:rFonts w:ascii="Times New Roman" w:hAnsi="Times New Roman"/>
                <w:b/>
              </w:rPr>
            </w:pPr>
            <w:r w:rsidRPr="009708DE">
              <w:rPr>
                <w:rFonts w:ascii="Times New Roman" w:hAnsi="Times New Roman"/>
              </w:rPr>
              <w:t xml:space="preserve">Không quá </w:t>
            </w:r>
            <w:r>
              <w:rPr>
                <w:rFonts w:ascii="Times New Roman" w:hAnsi="Times New Roman"/>
              </w:rPr>
              <w:t>0,5</w:t>
            </w:r>
            <w:r w:rsidRPr="009708DE">
              <w:rPr>
                <w:rFonts w:ascii="Times New Roman" w:hAnsi="Times New Roman"/>
              </w:rPr>
              <w:t xml:space="preserve"> ngày kể từ ngày phát sinh hồ sơ trực tuyến</w:t>
            </w:r>
          </w:p>
        </w:tc>
        <w:tc>
          <w:tcPr>
            <w:tcW w:w="1134" w:type="dxa"/>
            <w:vAlign w:val="center"/>
          </w:tcPr>
          <w:p w14:paraId="099B2F07"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r>
      <w:tr w:rsidR="00B7014C" w:rsidRPr="009708DE" w14:paraId="6CEEF394" w14:textId="77777777" w:rsidTr="00E66008">
        <w:tc>
          <w:tcPr>
            <w:tcW w:w="851" w:type="dxa"/>
            <w:vMerge w:val="restart"/>
            <w:vAlign w:val="center"/>
          </w:tcPr>
          <w:p w14:paraId="2714589F"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3</w:t>
            </w:r>
          </w:p>
        </w:tc>
        <w:tc>
          <w:tcPr>
            <w:tcW w:w="3119" w:type="dxa"/>
            <w:vMerge w:val="restart"/>
            <w:vAlign w:val="center"/>
          </w:tcPr>
          <w:p w14:paraId="529882E8"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r w:rsidRPr="009030C1">
              <w:rPr>
                <w:rStyle w:val="fontstyle01"/>
                <w:rFonts w:ascii="Times New Roman" w:hAnsi="Times New Roman"/>
                <w:color w:val="auto"/>
                <w:sz w:val="26"/>
                <w:szCs w:val="26"/>
              </w:rPr>
              <w:t>Giải quyết thủ tục hành chính</w:t>
            </w:r>
          </w:p>
        </w:tc>
        <w:tc>
          <w:tcPr>
            <w:tcW w:w="6520" w:type="dxa"/>
          </w:tcPr>
          <w:p w14:paraId="3FE2F27F" w14:textId="77777777" w:rsidR="00B7014C" w:rsidRPr="009030C1" w:rsidRDefault="00B7014C" w:rsidP="0088110F">
            <w:pPr>
              <w:spacing w:before="120" w:after="120"/>
              <w:jc w:val="both"/>
              <w:rPr>
                <w:sz w:val="26"/>
                <w:szCs w:val="26"/>
              </w:rPr>
            </w:pPr>
            <w:r w:rsidRPr="009030C1">
              <w:rPr>
                <w:rStyle w:val="fontstyle21"/>
                <w:rFonts w:ascii="Times New Roman" w:hAnsi="Times New Roman"/>
                <w:color w:val="auto"/>
                <w:sz w:val="26"/>
                <w:szCs w:val="26"/>
              </w:rPr>
              <w:t xml:space="preserve">   Sau khi nhận hồ sơ thủ tục hành chính từ </w:t>
            </w:r>
            <w:r w:rsidRPr="009030C1">
              <w:rPr>
                <w:sz w:val="26"/>
                <w:szCs w:val="26"/>
              </w:rPr>
              <w:t xml:space="preserve">Bộ phận </w:t>
            </w:r>
            <w:r w:rsidRPr="009030C1">
              <w:rPr>
                <w:sz w:val="26"/>
                <w:szCs w:val="26"/>
                <w:lang w:val="vi-VN"/>
              </w:rPr>
              <w:t>tiếp nhận và trả kết quả</w:t>
            </w:r>
            <w:r w:rsidRPr="009030C1">
              <w:rPr>
                <w:sz w:val="26"/>
                <w:szCs w:val="26"/>
              </w:rPr>
              <w:t xml:space="preserve"> </w:t>
            </w:r>
            <w:r w:rsidRPr="009030C1">
              <w:rPr>
                <w:rStyle w:val="fontstyle21"/>
                <w:rFonts w:ascii="Times New Roman" w:hAnsi="Times New Roman"/>
                <w:color w:val="auto"/>
                <w:sz w:val="26"/>
                <w:szCs w:val="26"/>
              </w:rPr>
              <w:t>công chức, viên chức xử lý xem xét, thẩm định hồ sơ, trình phê duyệt kết quả giải quyết thủ tục hành chính:</w:t>
            </w:r>
          </w:p>
        </w:tc>
        <w:tc>
          <w:tcPr>
            <w:tcW w:w="2835" w:type="dxa"/>
            <w:vAlign w:val="center"/>
          </w:tcPr>
          <w:p w14:paraId="007DC16A" w14:textId="77777777" w:rsidR="00B7014C" w:rsidRPr="009708DE" w:rsidRDefault="00B7014C" w:rsidP="0088110F">
            <w:pPr>
              <w:pStyle w:val="Bodytext20"/>
              <w:shd w:val="clear" w:color="auto" w:fill="auto"/>
              <w:spacing w:before="0" w:line="370" w:lineRule="exact"/>
              <w:ind w:right="21" w:firstLine="0"/>
              <w:jc w:val="center"/>
              <w:rPr>
                <w:rFonts w:ascii="Times New Roman" w:hAnsi="Times New Roman" w:cs="Times New Roman"/>
                <w:b/>
                <w:sz w:val="24"/>
                <w:szCs w:val="24"/>
              </w:rPr>
            </w:pPr>
            <w:r>
              <w:rPr>
                <w:rFonts w:ascii="Times New Roman" w:hAnsi="Times New Roman"/>
                <w:b/>
              </w:rPr>
              <w:t>Không quy định</w:t>
            </w:r>
            <w:r w:rsidRPr="00817F8A">
              <w:rPr>
                <w:rFonts w:ascii="Times New Roman" w:hAnsi="Times New Roman"/>
              </w:rPr>
              <w:t>, trong đó:</w:t>
            </w:r>
          </w:p>
        </w:tc>
        <w:tc>
          <w:tcPr>
            <w:tcW w:w="1134" w:type="dxa"/>
            <w:vAlign w:val="center"/>
          </w:tcPr>
          <w:p w14:paraId="7371B9B9"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r>
      <w:tr w:rsidR="00B7014C" w:rsidRPr="009708DE" w14:paraId="3A27821E" w14:textId="77777777" w:rsidTr="00E66008">
        <w:tc>
          <w:tcPr>
            <w:tcW w:w="851" w:type="dxa"/>
            <w:vMerge/>
          </w:tcPr>
          <w:p w14:paraId="2603666F"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3119" w:type="dxa"/>
            <w:vMerge/>
          </w:tcPr>
          <w:p w14:paraId="6B7D78ED"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6520" w:type="dxa"/>
          </w:tcPr>
          <w:p w14:paraId="47951CAD"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1. Tiếp nhận hồ sơ (Bộ phận TN&amp;TKQ)</w:t>
            </w:r>
          </w:p>
        </w:tc>
        <w:tc>
          <w:tcPr>
            <w:tcW w:w="2835" w:type="dxa"/>
            <w:vAlign w:val="center"/>
          </w:tcPr>
          <w:p w14:paraId="3E79E700"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Cs/>
                <w:i/>
                <w:sz w:val="26"/>
                <w:szCs w:val="26"/>
              </w:rPr>
              <w:t>0,5 ngày làm việc</w:t>
            </w:r>
          </w:p>
        </w:tc>
        <w:tc>
          <w:tcPr>
            <w:tcW w:w="1134" w:type="dxa"/>
          </w:tcPr>
          <w:p w14:paraId="659FAFC8"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r>
      <w:tr w:rsidR="00B7014C" w:rsidRPr="009708DE" w14:paraId="7414DCA6" w14:textId="77777777" w:rsidTr="00E66008">
        <w:tc>
          <w:tcPr>
            <w:tcW w:w="851" w:type="dxa"/>
            <w:vMerge/>
          </w:tcPr>
          <w:p w14:paraId="18B79969"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3119" w:type="dxa"/>
            <w:vMerge/>
          </w:tcPr>
          <w:p w14:paraId="568502D2"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6520" w:type="dxa"/>
          </w:tcPr>
          <w:p w14:paraId="47CA1C8A"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030C1">
              <w:rPr>
                <w:rFonts w:ascii="Times New Roman" w:hAnsi="Times New Roman"/>
                <w:bCs/>
                <w:i/>
                <w:sz w:val="26"/>
                <w:szCs w:val="26"/>
              </w:rPr>
              <w:t>2. Giải quyết hồ sơ (cơ quan/bộ phận chuyên môn), t</w:t>
            </w:r>
            <w:r w:rsidRPr="009030C1">
              <w:rPr>
                <w:rFonts w:ascii="Times New Roman" w:hAnsi="Times New Roman"/>
                <w:i/>
                <w:sz w:val="26"/>
                <w:szCs w:val="26"/>
              </w:rPr>
              <w:t>rong đó:</w:t>
            </w:r>
          </w:p>
        </w:tc>
        <w:tc>
          <w:tcPr>
            <w:tcW w:w="2835" w:type="dxa"/>
            <w:vAlign w:val="center"/>
          </w:tcPr>
          <w:p w14:paraId="2FB5A357"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rPr>
              <w:t>Không quy định</w:t>
            </w:r>
          </w:p>
        </w:tc>
        <w:tc>
          <w:tcPr>
            <w:tcW w:w="1134" w:type="dxa"/>
          </w:tcPr>
          <w:p w14:paraId="664805D6"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r>
      <w:tr w:rsidR="00B7014C" w:rsidRPr="009708DE" w14:paraId="7C574187" w14:textId="77777777" w:rsidTr="00E66008">
        <w:tc>
          <w:tcPr>
            <w:tcW w:w="851" w:type="dxa"/>
            <w:vMerge/>
          </w:tcPr>
          <w:p w14:paraId="5F61BA73"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3119" w:type="dxa"/>
            <w:vMerge/>
          </w:tcPr>
          <w:p w14:paraId="433AA837"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6520" w:type="dxa"/>
          </w:tcPr>
          <w:p w14:paraId="3C542909"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r w:rsidRPr="009030C1">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35" w:type="dxa"/>
            <w:vAlign w:val="center"/>
          </w:tcPr>
          <w:p w14:paraId="03B71D0F" w14:textId="77777777" w:rsidR="00B7014C" w:rsidRPr="00817F8A" w:rsidRDefault="00B7014C" w:rsidP="0088110F">
            <w:pPr>
              <w:pStyle w:val="NormalWeb"/>
              <w:spacing w:before="0" w:beforeAutospacing="0" w:after="120" w:afterAutospacing="0" w:line="234" w:lineRule="atLeast"/>
              <w:jc w:val="center"/>
              <w:rPr>
                <w:rFonts w:ascii="Times New Roman" w:hAnsi="Times New Roman"/>
                <w:bCs/>
                <w:i/>
                <w:sz w:val="26"/>
                <w:szCs w:val="26"/>
              </w:rPr>
            </w:pPr>
          </w:p>
          <w:p w14:paraId="22E2734F"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646E73A4"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r>
      <w:tr w:rsidR="00B7014C" w:rsidRPr="009708DE" w14:paraId="5F1CEB9B" w14:textId="77777777" w:rsidTr="00E66008">
        <w:tc>
          <w:tcPr>
            <w:tcW w:w="851" w:type="dxa"/>
            <w:vMerge/>
          </w:tcPr>
          <w:p w14:paraId="3A79C7E9"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3119" w:type="dxa"/>
            <w:vMerge/>
          </w:tcPr>
          <w:p w14:paraId="6CF716D3"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6520" w:type="dxa"/>
          </w:tcPr>
          <w:p w14:paraId="5E338D0B"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xml:space="preserve">+ Chuyên viên </w:t>
            </w:r>
          </w:p>
          <w:p w14:paraId="7AB6CA84"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Lãnh đạo phòng/bộ phận</w:t>
            </w:r>
          </w:p>
          <w:p w14:paraId="51841CE4"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xml:space="preserve">+ Lãnh đạo đơn vị </w:t>
            </w:r>
          </w:p>
          <w:p w14:paraId="5455493E" w14:textId="77777777" w:rsidR="00B7014C" w:rsidRPr="00A71163" w:rsidRDefault="00B7014C" w:rsidP="0088110F">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9030C1">
              <w:rPr>
                <w:rFonts w:ascii="Times New Roman" w:hAnsi="Times New Roman"/>
                <w:bCs/>
                <w:i/>
                <w:sz w:val="26"/>
                <w:szCs w:val="26"/>
              </w:rPr>
              <w:t>+ Văn thư đơn vị</w:t>
            </w:r>
          </w:p>
        </w:tc>
        <w:tc>
          <w:tcPr>
            <w:tcW w:w="2835" w:type="dxa"/>
            <w:vAlign w:val="center"/>
          </w:tcPr>
          <w:p w14:paraId="66E7B75F" w14:textId="77777777" w:rsidR="00B7014C" w:rsidRDefault="00B7014C" w:rsidP="0088110F">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
              </w:rPr>
              <w:t>Không quy định</w:t>
            </w:r>
            <w:r w:rsidRPr="00817F8A">
              <w:rPr>
                <w:rFonts w:ascii="Times New Roman" w:hAnsi="Times New Roman"/>
                <w:bCs/>
                <w:i/>
                <w:sz w:val="26"/>
                <w:szCs w:val="26"/>
              </w:rPr>
              <w:t xml:space="preserve"> </w:t>
            </w:r>
          </w:p>
          <w:p w14:paraId="6272AE45" w14:textId="77777777" w:rsidR="00B7014C" w:rsidRDefault="00B7014C" w:rsidP="0088110F">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Cs/>
                <w:i/>
                <w:sz w:val="26"/>
                <w:szCs w:val="26"/>
              </w:rPr>
              <w:t>0</w:t>
            </w:r>
            <w:r w:rsidRPr="00817F8A">
              <w:rPr>
                <w:rFonts w:ascii="Times New Roman" w:hAnsi="Times New Roman"/>
                <w:bCs/>
                <w:i/>
                <w:sz w:val="26"/>
                <w:szCs w:val="26"/>
              </w:rPr>
              <w:t xml:space="preserve">1 </w:t>
            </w:r>
            <w:r>
              <w:rPr>
                <w:rFonts w:ascii="Times New Roman" w:hAnsi="Times New Roman"/>
                <w:bCs/>
                <w:i/>
                <w:sz w:val="26"/>
                <w:szCs w:val="26"/>
              </w:rPr>
              <w:t xml:space="preserve">ngày làm việc </w:t>
            </w:r>
          </w:p>
          <w:p w14:paraId="64948972" w14:textId="77777777" w:rsidR="00B7014C" w:rsidRPr="00817F8A" w:rsidRDefault="00B7014C" w:rsidP="0088110F">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Cs/>
                <w:i/>
                <w:sz w:val="26"/>
                <w:szCs w:val="26"/>
              </w:rPr>
              <w:t>0,5</w:t>
            </w:r>
            <w:r w:rsidRPr="00817F8A">
              <w:rPr>
                <w:rFonts w:ascii="Times New Roman" w:hAnsi="Times New Roman"/>
                <w:bCs/>
                <w:i/>
                <w:sz w:val="26"/>
                <w:szCs w:val="26"/>
              </w:rPr>
              <w:t xml:space="preserve"> </w:t>
            </w:r>
            <w:r>
              <w:rPr>
                <w:rFonts w:ascii="Times New Roman" w:hAnsi="Times New Roman"/>
                <w:bCs/>
                <w:i/>
                <w:sz w:val="26"/>
                <w:szCs w:val="26"/>
              </w:rPr>
              <w:t>ngày làm việc</w:t>
            </w:r>
          </w:p>
          <w:p w14:paraId="3169C856" w14:textId="77777777" w:rsidR="00B7014C" w:rsidRPr="00A71163" w:rsidRDefault="00B7014C" w:rsidP="0088110F">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Cs/>
                <w:i/>
                <w:sz w:val="26"/>
                <w:szCs w:val="26"/>
              </w:rPr>
              <w:t>0,5</w:t>
            </w:r>
            <w:r w:rsidRPr="00817F8A">
              <w:rPr>
                <w:rFonts w:ascii="Times New Roman" w:hAnsi="Times New Roman"/>
                <w:bCs/>
                <w:i/>
                <w:sz w:val="26"/>
                <w:szCs w:val="26"/>
              </w:rPr>
              <w:t xml:space="preserve"> </w:t>
            </w:r>
            <w:r>
              <w:rPr>
                <w:rFonts w:ascii="Times New Roman" w:hAnsi="Times New Roman"/>
                <w:bCs/>
                <w:i/>
                <w:sz w:val="26"/>
                <w:szCs w:val="26"/>
              </w:rPr>
              <w:t>ngày làm việc</w:t>
            </w:r>
          </w:p>
        </w:tc>
        <w:tc>
          <w:tcPr>
            <w:tcW w:w="1134" w:type="dxa"/>
          </w:tcPr>
          <w:p w14:paraId="423750A0" w14:textId="77777777" w:rsidR="00B7014C" w:rsidRPr="009708DE" w:rsidRDefault="00B7014C" w:rsidP="0088110F">
            <w:pPr>
              <w:pStyle w:val="NormalWeb"/>
              <w:spacing w:before="0" w:beforeAutospacing="0" w:after="120" w:afterAutospacing="0" w:line="234" w:lineRule="atLeast"/>
              <w:jc w:val="both"/>
              <w:rPr>
                <w:rFonts w:ascii="Times New Roman" w:hAnsi="Times New Roman"/>
                <w:i/>
                <w:sz w:val="26"/>
                <w:szCs w:val="26"/>
              </w:rPr>
            </w:pPr>
          </w:p>
        </w:tc>
      </w:tr>
      <w:tr w:rsidR="00B7014C" w:rsidRPr="00212A1E" w14:paraId="3FC1DB53" w14:textId="77777777" w:rsidTr="00E66008">
        <w:tc>
          <w:tcPr>
            <w:tcW w:w="851" w:type="dxa"/>
            <w:vMerge/>
            <w:vAlign w:val="center"/>
          </w:tcPr>
          <w:p w14:paraId="73877F35"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c>
          <w:tcPr>
            <w:tcW w:w="3119" w:type="dxa"/>
            <w:vMerge/>
          </w:tcPr>
          <w:p w14:paraId="302815A8"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lang w:val="nl-NL"/>
              </w:rPr>
            </w:pPr>
          </w:p>
        </w:tc>
        <w:tc>
          <w:tcPr>
            <w:tcW w:w="6520" w:type="dxa"/>
          </w:tcPr>
          <w:p w14:paraId="0CD39C2F" w14:textId="77777777" w:rsidR="00B7014C" w:rsidRPr="00A71163" w:rsidRDefault="00B7014C" w:rsidP="0088110F">
            <w:pPr>
              <w:spacing w:before="120" w:after="120"/>
              <w:ind w:firstLine="198"/>
              <w:jc w:val="both"/>
              <w:rPr>
                <w:iCs/>
                <w:sz w:val="26"/>
                <w:szCs w:val="26"/>
                <w:lang w:val="nl-NL"/>
              </w:rPr>
            </w:pPr>
            <w:r w:rsidRPr="00212A1E">
              <w:rPr>
                <w:sz w:val="26"/>
                <w:szCs w:val="26"/>
                <w:lang w:val="nl-NL"/>
              </w:rPr>
              <w:t>- Trường hợp có quy định thẩm tra, xác minh hồ sơ. 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835" w:type="dxa"/>
            <w:vAlign w:val="center"/>
          </w:tcPr>
          <w:p w14:paraId="2D1B7BDC" w14:textId="77777777" w:rsidR="00B7014C" w:rsidRPr="00212A1E" w:rsidRDefault="00B7014C" w:rsidP="0088110F">
            <w:pPr>
              <w:pStyle w:val="NormalWeb"/>
              <w:spacing w:before="0" w:beforeAutospacing="0" w:after="120" w:afterAutospacing="0" w:line="234" w:lineRule="atLeast"/>
              <w:jc w:val="center"/>
              <w:rPr>
                <w:rFonts w:ascii="Times New Roman" w:hAnsi="Times New Roman"/>
                <w:bCs/>
                <w:i/>
                <w:sz w:val="26"/>
                <w:szCs w:val="26"/>
                <w:lang w:val="nl-NL"/>
              </w:rPr>
            </w:pPr>
            <w:r w:rsidRPr="00212A1E">
              <w:rPr>
                <w:rFonts w:ascii="Times New Roman" w:hAnsi="Times New Roman"/>
                <w:sz w:val="26"/>
                <w:szCs w:val="26"/>
                <w:lang w:val="nl-NL"/>
              </w:rPr>
              <w:t>Trả lại hồ sơ không quá 03 ngày làm việc</w:t>
            </w:r>
          </w:p>
        </w:tc>
        <w:tc>
          <w:tcPr>
            <w:tcW w:w="1134" w:type="dxa"/>
          </w:tcPr>
          <w:p w14:paraId="126B7706" w14:textId="77777777" w:rsidR="00B7014C" w:rsidRPr="00A71163" w:rsidRDefault="00B7014C" w:rsidP="0088110F">
            <w:pPr>
              <w:pStyle w:val="NormalWeb"/>
              <w:spacing w:before="0" w:beforeAutospacing="0" w:after="120" w:afterAutospacing="0" w:line="234" w:lineRule="atLeast"/>
              <w:jc w:val="both"/>
              <w:rPr>
                <w:rFonts w:ascii="Times New Roman" w:hAnsi="Times New Roman"/>
                <w:sz w:val="26"/>
                <w:szCs w:val="26"/>
                <w:lang w:val="vi-VN"/>
              </w:rPr>
            </w:pPr>
          </w:p>
        </w:tc>
      </w:tr>
      <w:tr w:rsidR="00B7014C" w:rsidRPr="009708DE" w14:paraId="11D40CDF" w14:textId="77777777" w:rsidTr="00E66008">
        <w:tc>
          <w:tcPr>
            <w:tcW w:w="851" w:type="dxa"/>
            <w:vAlign w:val="center"/>
          </w:tcPr>
          <w:p w14:paraId="0B07D732"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4</w:t>
            </w:r>
          </w:p>
        </w:tc>
        <w:tc>
          <w:tcPr>
            <w:tcW w:w="3119" w:type="dxa"/>
            <w:vAlign w:val="center"/>
          </w:tcPr>
          <w:p w14:paraId="46D75D0D"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r w:rsidRPr="009030C1">
              <w:rPr>
                <w:rFonts w:ascii="Times New Roman" w:hAnsi="Times New Roman"/>
                <w:b/>
                <w:sz w:val="26"/>
                <w:szCs w:val="26"/>
                <w:lang w:val="nl-NL"/>
              </w:rPr>
              <w:t>Trả kết quả giải quyết thủ tục hành chính</w:t>
            </w:r>
          </w:p>
        </w:tc>
        <w:tc>
          <w:tcPr>
            <w:tcW w:w="6520" w:type="dxa"/>
          </w:tcPr>
          <w:p w14:paraId="4F1984ED"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Công chức tiếp nhận và trả  kết quả nhập vào sổ theo dõi hồ sơ và phần mềm điện tử thực hiện như sau:</w:t>
            </w:r>
          </w:p>
          <w:p w14:paraId="210D63B2"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 T</w:t>
            </w:r>
            <w:r w:rsidRPr="00212A1E">
              <w:rPr>
                <w:rStyle w:val="fontstyle21"/>
                <w:rFonts w:ascii="Times New Roman" w:hAnsi="Times New Roman"/>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9B67736"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 xml:space="preserve">- </w:t>
            </w:r>
            <w:r w:rsidRPr="00212A1E">
              <w:rPr>
                <w:rStyle w:val="fontstyle21"/>
                <w:rFonts w:ascii="Times New Roman" w:hAnsi="Times New Roman"/>
                <w:color w:val="auto"/>
                <w:sz w:val="26"/>
                <w:szCs w:val="26"/>
                <w:lang w:val="nl-NL"/>
              </w:rPr>
              <w:t>Tổ chức, cá nhân nhận kết quả giải quyết thủ tục hành chính theo thời gian, địa điểm ghi trên Giấy tiếp nhận hồ sơ và hẹn trả kết quả (</w:t>
            </w:r>
            <w:r w:rsidRPr="009030C1">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08081A67"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lastRenderedPageBreak/>
              <w:t>- Trường hợp nhận kết quả</w:t>
            </w:r>
            <w:r w:rsidRPr="00212A1E">
              <w:rPr>
                <w:sz w:val="26"/>
                <w:szCs w:val="26"/>
                <w:lang w:val="nl-NL"/>
              </w:rPr>
              <w:t xml:space="preserve"> thông </w:t>
            </w:r>
            <w:r w:rsidRPr="009030C1">
              <w:rPr>
                <w:sz w:val="26"/>
                <w:szCs w:val="26"/>
                <w:lang w:val="vi-VN"/>
              </w:rPr>
              <w:t xml:space="preserve">qua dịch vụ bưu chính </w:t>
            </w:r>
            <w:r w:rsidRPr="00212A1E">
              <w:rPr>
                <w:sz w:val="26"/>
                <w:szCs w:val="26"/>
                <w:lang w:val="nl-NL"/>
              </w:rPr>
              <w:t>công ích. (</w:t>
            </w:r>
            <w:r w:rsidRPr="009030C1">
              <w:rPr>
                <w:iCs/>
                <w:sz w:val="26"/>
                <w:szCs w:val="26"/>
                <w:lang w:val="nl-NL"/>
              </w:rPr>
              <w:t>đăng ký</w:t>
            </w:r>
            <w:r w:rsidRPr="00212A1E">
              <w:rPr>
                <w:sz w:val="26"/>
                <w:szCs w:val="26"/>
                <w:lang w:val="nl-NL"/>
              </w:rPr>
              <w:t xml:space="preserve"> theo hướng dẫn của Bưu điện)</w:t>
            </w:r>
            <w:r w:rsidRPr="00212A1E">
              <w:rPr>
                <w:rStyle w:val="fontstyle21"/>
                <w:rFonts w:ascii="Times New Roman" w:hAnsi="Times New Roman"/>
                <w:color w:val="auto"/>
                <w:sz w:val="26"/>
                <w:szCs w:val="26"/>
                <w:lang w:val="nl-NL"/>
              </w:rPr>
              <w:t xml:space="preserve"> (nếu có)</w:t>
            </w:r>
          </w:p>
          <w:p w14:paraId="39E99558" w14:textId="77777777" w:rsidR="00B7014C" w:rsidRPr="009030C1" w:rsidRDefault="00B7014C" w:rsidP="0088110F">
            <w:pPr>
              <w:spacing w:before="120" w:after="120"/>
              <w:ind w:firstLine="198"/>
              <w:jc w:val="both"/>
              <w:rPr>
                <w:b/>
                <w:i/>
                <w:sz w:val="26"/>
                <w:szCs w:val="26"/>
                <w:lang w:val="pt-BR"/>
              </w:rPr>
            </w:pPr>
            <w:r w:rsidRPr="009030C1">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12A1E">
              <w:rPr>
                <w:rStyle w:val="fontstyle21"/>
                <w:rFonts w:ascii="Times New Roman" w:hAnsi="Times New Roman"/>
                <w:color w:val="auto"/>
                <w:sz w:val="26"/>
                <w:szCs w:val="26"/>
                <w:lang w:val="nl-NL"/>
              </w:rPr>
              <w:t xml:space="preserve"> trường hợp đăng ký nhận kết quả trực tuyến thì thông qua Cổng Dịch vụ công trực tuyến. (nếu có)</w:t>
            </w:r>
          </w:p>
          <w:p w14:paraId="51132616" w14:textId="77777777" w:rsidR="00B7014C" w:rsidRPr="009030C1" w:rsidRDefault="00B7014C" w:rsidP="0088110F">
            <w:pPr>
              <w:spacing w:before="120" w:after="120"/>
              <w:ind w:firstLine="198"/>
              <w:jc w:val="both"/>
              <w:rPr>
                <w:rStyle w:val="fontstyle21"/>
                <w:rFonts w:ascii="Times New Roman" w:hAnsi="Times New Roman"/>
                <w:iCs/>
                <w:color w:val="auto"/>
                <w:sz w:val="26"/>
                <w:szCs w:val="26"/>
                <w:lang w:val="nl-NL"/>
              </w:rPr>
            </w:pPr>
            <w:r w:rsidRPr="009030C1">
              <w:rPr>
                <w:iCs/>
                <w:sz w:val="26"/>
                <w:szCs w:val="26"/>
                <w:lang w:val="nl-NL"/>
              </w:rPr>
              <w:t>Thời gian trả kết quả: Sáng: từ 07 giờ đến 11 giờ 30 phút; chiều: từ 13 giờ 30 đến 17 giờ của các ngày làm việc.</w:t>
            </w:r>
          </w:p>
        </w:tc>
        <w:tc>
          <w:tcPr>
            <w:tcW w:w="2835" w:type="dxa"/>
            <w:vAlign w:val="center"/>
          </w:tcPr>
          <w:p w14:paraId="66A90104" w14:textId="77777777" w:rsidR="00B7014C" w:rsidRPr="00051B80" w:rsidRDefault="00B7014C" w:rsidP="0088110F">
            <w:pPr>
              <w:pStyle w:val="NormalWeb"/>
              <w:spacing w:before="0" w:beforeAutospacing="0" w:after="120" w:afterAutospacing="0" w:line="234" w:lineRule="atLeast"/>
              <w:jc w:val="center"/>
              <w:rPr>
                <w:rFonts w:ascii="Times New Roman" w:hAnsi="Times New Roman"/>
                <w:bCs/>
                <w:sz w:val="26"/>
                <w:szCs w:val="26"/>
              </w:rPr>
            </w:pPr>
            <w:r w:rsidRPr="00051B80">
              <w:rPr>
                <w:rFonts w:ascii="Times New Roman" w:hAnsi="Times New Roman"/>
                <w:bCs/>
                <w:sz w:val="26"/>
                <w:szCs w:val="26"/>
              </w:rPr>
              <w:lastRenderedPageBreak/>
              <w:t>0,5 ngày làm việc</w:t>
            </w:r>
          </w:p>
        </w:tc>
        <w:tc>
          <w:tcPr>
            <w:tcW w:w="1134" w:type="dxa"/>
          </w:tcPr>
          <w:p w14:paraId="7C98ED49" w14:textId="77777777" w:rsidR="00B7014C" w:rsidRPr="009708DE" w:rsidRDefault="00B7014C"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0EFE8A87" w14:textId="77777777" w:rsidR="00B7014C" w:rsidRPr="009708DE" w:rsidRDefault="00B7014C" w:rsidP="00B7014C">
      <w:pPr>
        <w:pStyle w:val="NormalWeb"/>
        <w:shd w:val="clear" w:color="auto" w:fill="FFFFFF"/>
        <w:spacing w:before="120" w:beforeAutospacing="0" w:after="120" w:afterAutospacing="0"/>
        <w:ind w:firstLine="709"/>
        <w:jc w:val="both"/>
        <w:rPr>
          <w:rFonts w:ascii="Times New Roman" w:hAnsi="Times New Roman"/>
          <w:bCs/>
          <w:sz w:val="28"/>
          <w:szCs w:val="28"/>
        </w:rPr>
      </w:pPr>
      <w:r>
        <w:rPr>
          <w:rFonts w:ascii="Times New Roman" w:hAnsi="Times New Roman"/>
          <w:b/>
          <w:bCs/>
          <w:sz w:val="28"/>
          <w:szCs w:val="28"/>
        </w:rPr>
        <w:t>2.2</w:t>
      </w:r>
      <w:r w:rsidRPr="009708DE">
        <w:rPr>
          <w:rFonts w:ascii="Times New Roman" w:hAnsi="Times New Roman"/>
          <w:b/>
          <w:bCs/>
          <w:sz w:val="28"/>
          <w:szCs w:val="28"/>
        </w:rPr>
        <w:t xml:space="preserve">. Thành phần, số lượng hồ sơ </w:t>
      </w:r>
    </w:p>
    <w:p w14:paraId="56150368" w14:textId="77777777" w:rsidR="00B7014C" w:rsidRPr="00E412B6" w:rsidRDefault="00B7014C" w:rsidP="00B7014C">
      <w:pPr>
        <w:pStyle w:val="NormalWeb"/>
        <w:shd w:val="clear" w:color="auto" w:fill="FFFFFF"/>
        <w:spacing w:before="120" w:beforeAutospacing="0" w:after="120" w:afterAutospacing="0"/>
        <w:ind w:firstLine="720"/>
        <w:jc w:val="both"/>
        <w:rPr>
          <w:rFonts w:ascii="Times New Roman" w:hAnsi="Times New Roman"/>
          <w:sz w:val="28"/>
          <w:szCs w:val="28"/>
        </w:rPr>
      </w:pPr>
      <w:r>
        <w:rPr>
          <w:rFonts w:ascii="Times New Roman" w:hAnsi="Times New Roman"/>
          <w:sz w:val="28"/>
          <w:szCs w:val="28"/>
        </w:rPr>
        <w:t>2.2.1.</w:t>
      </w:r>
      <w:r w:rsidRPr="00E412B6">
        <w:rPr>
          <w:rFonts w:ascii="Times New Roman" w:hAnsi="Times New Roman"/>
          <w:sz w:val="28"/>
          <w:szCs w:val="28"/>
        </w:rPr>
        <w:t xml:space="preserve"> Thành phần hồ sơ:</w:t>
      </w:r>
    </w:p>
    <w:p w14:paraId="7F30869E" w14:textId="77777777" w:rsidR="00B7014C" w:rsidRPr="006723C8" w:rsidRDefault="00B7014C" w:rsidP="00B7014C">
      <w:pPr>
        <w:shd w:val="clear" w:color="auto" w:fill="FFFFFF"/>
        <w:spacing w:before="120" w:after="120" w:line="234" w:lineRule="atLeast"/>
        <w:ind w:firstLine="709"/>
        <w:jc w:val="both"/>
        <w:rPr>
          <w:color w:val="000000"/>
          <w:sz w:val="28"/>
          <w:szCs w:val="28"/>
        </w:rPr>
      </w:pPr>
      <w:r w:rsidRPr="006723C8">
        <w:rPr>
          <w:color w:val="000000"/>
          <w:sz w:val="28"/>
          <w:szCs w:val="28"/>
          <w:lang w:val="pt-BR"/>
        </w:rPr>
        <w:t>a) Đơn đề nghị hỗ trợ (Mẫu số 02 tại Phụ lục kèm theo Nghị định số 116/2016/NĐ-CP);</w:t>
      </w:r>
    </w:p>
    <w:p w14:paraId="03A95370" w14:textId="77777777" w:rsidR="00B7014C" w:rsidRPr="006723C8" w:rsidRDefault="00B7014C" w:rsidP="00B7014C">
      <w:pPr>
        <w:shd w:val="clear" w:color="auto" w:fill="FFFFFF"/>
        <w:spacing w:before="120" w:after="120" w:line="234" w:lineRule="atLeast"/>
        <w:ind w:firstLine="709"/>
        <w:jc w:val="both"/>
        <w:rPr>
          <w:color w:val="000000"/>
          <w:sz w:val="28"/>
          <w:szCs w:val="28"/>
        </w:rPr>
      </w:pPr>
      <w:r w:rsidRPr="006723C8">
        <w:rPr>
          <w:color w:val="000000"/>
          <w:sz w:val="28"/>
          <w:szCs w:val="28"/>
          <w:lang w:val="pt-BR"/>
        </w:rPr>
        <w:t>b) </w:t>
      </w:r>
      <w:r w:rsidRPr="006723C8">
        <w:rPr>
          <w:iCs/>
          <w:color w:val="000000"/>
          <w:sz w:val="28"/>
          <w:szCs w:val="28"/>
          <w:shd w:val="clear" w:color="auto" w:fill="FFFFFF"/>
        </w:rPr>
        <w:t>Bản sao của một trong các loại giấy tờ: Thẻ Căn cước công dân, Chứng minh nhân dân, Giấy xác nhận thông tin về cư trú, Giấy thông báo số định danh cá nhân và thông tin công dân trong Cơ sở dữ liệu quốc gia về dân cư trong trường hợp cơ quan, tổ chức không thể khai thác được thông tin cư trú của công dân trong Cơ sở dữ liệu quốc gia về dân cư.</w:t>
      </w:r>
    </w:p>
    <w:p w14:paraId="11F2A2DE" w14:textId="77777777" w:rsidR="00B7014C" w:rsidRPr="006723C8" w:rsidRDefault="00B7014C" w:rsidP="00B7014C">
      <w:pPr>
        <w:shd w:val="clear" w:color="auto" w:fill="FFFFFF"/>
        <w:spacing w:before="120" w:after="120" w:line="234" w:lineRule="atLeast"/>
        <w:ind w:firstLine="709"/>
        <w:jc w:val="both"/>
        <w:rPr>
          <w:color w:val="000000"/>
          <w:sz w:val="28"/>
          <w:szCs w:val="28"/>
        </w:rPr>
      </w:pPr>
      <w:r w:rsidRPr="006723C8">
        <w:rPr>
          <w:color w:val="000000"/>
          <w:sz w:val="28"/>
          <w:szCs w:val="28"/>
          <w:lang w:val="pt-BR"/>
        </w:rPr>
        <w:t>c) Giấy tờ minh chứng là hộ nghèo do UBND xã cấp hoặc xác nhận cho đối tượng.</w:t>
      </w:r>
    </w:p>
    <w:p w14:paraId="245ED473" w14:textId="77777777" w:rsidR="00B7014C" w:rsidRPr="00E412B6" w:rsidRDefault="00B7014C" w:rsidP="00B7014C">
      <w:pPr>
        <w:pStyle w:val="NormalWeb"/>
        <w:shd w:val="clear" w:color="auto" w:fill="FFFFFF"/>
        <w:spacing w:before="120" w:beforeAutospacing="0" w:after="120" w:afterAutospacing="0"/>
        <w:ind w:firstLine="720"/>
        <w:jc w:val="both"/>
        <w:rPr>
          <w:rFonts w:ascii="Times New Roman" w:hAnsi="Times New Roman"/>
          <w:sz w:val="28"/>
          <w:szCs w:val="28"/>
        </w:rPr>
      </w:pPr>
      <w:r>
        <w:rPr>
          <w:rFonts w:ascii="Times New Roman" w:hAnsi="Times New Roman"/>
          <w:sz w:val="28"/>
          <w:szCs w:val="28"/>
        </w:rPr>
        <w:t>2.2.2.</w:t>
      </w:r>
      <w:r w:rsidRPr="00E412B6">
        <w:rPr>
          <w:rFonts w:ascii="Times New Roman" w:hAnsi="Times New Roman"/>
          <w:sz w:val="28"/>
          <w:szCs w:val="28"/>
        </w:rPr>
        <w:t xml:space="preserve"> Số lượng hồ sơ: 01 bộ</w:t>
      </w:r>
    </w:p>
    <w:p w14:paraId="65090349" w14:textId="77777777" w:rsidR="00B7014C" w:rsidRPr="00E412B6" w:rsidRDefault="00B7014C" w:rsidP="00B7014C">
      <w:pPr>
        <w:pStyle w:val="NormalWeb"/>
        <w:shd w:val="clear" w:color="auto" w:fill="FFFFFF"/>
        <w:spacing w:before="120" w:beforeAutospacing="0" w:after="120" w:afterAutospacing="0"/>
        <w:ind w:firstLine="720"/>
        <w:jc w:val="both"/>
        <w:rPr>
          <w:rStyle w:val="Bodytext2"/>
          <w:rFonts w:ascii="Times New Roman" w:hAnsi="Times New Roman"/>
          <w:sz w:val="28"/>
          <w:szCs w:val="28"/>
        </w:rPr>
      </w:pPr>
      <w:r>
        <w:rPr>
          <w:rFonts w:ascii="Times New Roman" w:hAnsi="Times New Roman"/>
          <w:b/>
          <w:bCs/>
          <w:sz w:val="28"/>
          <w:szCs w:val="28"/>
        </w:rPr>
        <w:t>2</w:t>
      </w:r>
      <w:r w:rsidRPr="00E412B6">
        <w:rPr>
          <w:rFonts w:ascii="Times New Roman" w:hAnsi="Times New Roman"/>
          <w:b/>
          <w:bCs/>
          <w:sz w:val="28"/>
          <w:szCs w:val="28"/>
        </w:rPr>
        <w:t xml:space="preserve">.3. Đối tượng thực hiện thủ tục hành chính: </w:t>
      </w:r>
    </w:p>
    <w:p w14:paraId="25CFFA9C" w14:textId="77777777" w:rsidR="00B7014C" w:rsidRPr="006723C8" w:rsidRDefault="00B7014C" w:rsidP="00B7014C">
      <w:pPr>
        <w:shd w:val="clear" w:color="auto" w:fill="FFFFFF"/>
        <w:spacing w:before="120" w:after="120" w:line="234" w:lineRule="atLeast"/>
        <w:ind w:firstLine="709"/>
        <w:jc w:val="both"/>
        <w:rPr>
          <w:color w:val="000000"/>
          <w:sz w:val="28"/>
          <w:szCs w:val="28"/>
        </w:rPr>
      </w:pPr>
      <w:r w:rsidRPr="006723C8">
        <w:rPr>
          <w:color w:val="000000"/>
          <w:sz w:val="28"/>
          <w:szCs w:val="28"/>
          <w:lang w:val="pt-BR"/>
        </w:rPr>
        <w:t>Học sinh hoặc cha, mẹ hoặc người giám hộ của học sinh.</w:t>
      </w:r>
    </w:p>
    <w:p w14:paraId="36CE0C83" w14:textId="77777777" w:rsidR="00B7014C" w:rsidRDefault="00B7014C" w:rsidP="00B7014C">
      <w:pPr>
        <w:shd w:val="clear" w:color="auto" w:fill="FFFFFF"/>
        <w:spacing w:before="120" w:after="120" w:line="234" w:lineRule="atLeast"/>
        <w:ind w:firstLine="720"/>
        <w:rPr>
          <w:sz w:val="28"/>
          <w:szCs w:val="28"/>
        </w:rPr>
      </w:pPr>
      <w:r>
        <w:rPr>
          <w:b/>
          <w:bCs/>
          <w:sz w:val="28"/>
          <w:szCs w:val="28"/>
        </w:rPr>
        <w:t>2</w:t>
      </w:r>
      <w:r w:rsidRPr="00024DC1">
        <w:rPr>
          <w:b/>
          <w:bCs/>
          <w:sz w:val="28"/>
          <w:szCs w:val="28"/>
        </w:rPr>
        <w:t>.4. Cơ quan giải quyết thủ tục hành chính</w:t>
      </w:r>
      <w:r w:rsidRPr="00024DC1">
        <w:rPr>
          <w:sz w:val="28"/>
          <w:szCs w:val="28"/>
        </w:rPr>
        <w:t>:</w:t>
      </w:r>
    </w:p>
    <w:p w14:paraId="19C2CF44" w14:textId="77777777" w:rsidR="00B7014C" w:rsidRPr="00914898" w:rsidRDefault="00B7014C" w:rsidP="00B7014C">
      <w:pPr>
        <w:shd w:val="clear" w:color="auto" w:fill="FFFFFF"/>
        <w:spacing w:before="120" w:after="120" w:line="234" w:lineRule="atLeast"/>
        <w:ind w:firstLine="709"/>
        <w:jc w:val="both"/>
        <w:rPr>
          <w:color w:val="000000"/>
          <w:sz w:val="28"/>
          <w:szCs w:val="28"/>
        </w:rPr>
      </w:pPr>
      <w:r w:rsidRPr="00914898">
        <w:rPr>
          <w:color w:val="000000"/>
          <w:sz w:val="28"/>
          <w:szCs w:val="28"/>
          <w:lang w:val="pt-BR"/>
        </w:rPr>
        <w:t>a) Cơ quan/Người có thẩm quyền quyết định: Chủ tịch UBND cấp tỉnh.</w:t>
      </w:r>
    </w:p>
    <w:p w14:paraId="619616BA" w14:textId="77777777" w:rsidR="00B7014C" w:rsidRPr="00914898" w:rsidRDefault="00B7014C" w:rsidP="00B7014C">
      <w:pPr>
        <w:shd w:val="clear" w:color="auto" w:fill="FFFFFF"/>
        <w:spacing w:before="120" w:after="120" w:line="234" w:lineRule="atLeast"/>
        <w:ind w:firstLine="709"/>
        <w:jc w:val="both"/>
        <w:rPr>
          <w:color w:val="000000"/>
          <w:sz w:val="28"/>
          <w:szCs w:val="28"/>
        </w:rPr>
      </w:pPr>
      <w:r w:rsidRPr="00914898">
        <w:rPr>
          <w:color w:val="000000"/>
          <w:sz w:val="28"/>
          <w:szCs w:val="28"/>
          <w:lang w:val="pt-BR"/>
        </w:rPr>
        <w:t>b) Cơ quan trực tiếp thực hiện: Sở giáo dục và đào tạo; Cơ sở giáo dục.</w:t>
      </w:r>
    </w:p>
    <w:p w14:paraId="55F2D228" w14:textId="77777777" w:rsidR="00B7014C" w:rsidRDefault="00B7014C" w:rsidP="00B7014C">
      <w:pPr>
        <w:pStyle w:val="Bodytext111"/>
        <w:shd w:val="clear" w:color="auto" w:fill="auto"/>
        <w:spacing w:before="0" w:line="466" w:lineRule="exact"/>
        <w:ind w:firstLine="760"/>
        <w:rPr>
          <w:b/>
          <w:bCs/>
          <w:sz w:val="28"/>
          <w:szCs w:val="28"/>
        </w:rPr>
      </w:pPr>
      <w:r>
        <w:rPr>
          <w:b/>
          <w:bCs/>
          <w:sz w:val="28"/>
          <w:szCs w:val="28"/>
        </w:rPr>
        <w:t>2</w:t>
      </w:r>
      <w:r w:rsidRPr="00DB4BF1">
        <w:rPr>
          <w:b/>
          <w:bCs/>
          <w:sz w:val="28"/>
          <w:szCs w:val="28"/>
        </w:rPr>
        <w:t>.5. Kết quả thực hiện thủ tục hành chính:</w:t>
      </w:r>
    </w:p>
    <w:p w14:paraId="5F753AA5" w14:textId="77777777" w:rsidR="00B7014C" w:rsidRPr="00914898" w:rsidRDefault="00B7014C" w:rsidP="00B7014C">
      <w:pPr>
        <w:shd w:val="clear" w:color="auto" w:fill="FFFFFF"/>
        <w:spacing w:before="120" w:after="120" w:line="234" w:lineRule="atLeast"/>
        <w:ind w:firstLine="709"/>
        <w:jc w:val="both"/>
        <w:rPr>
          <w:color w:val="000000"/>
          <w:sz w:val="28"/>
          <w:szCs w:val="28"/>
        </w:rPr>
      </w:pPr>
      <w:r w:rsidRPr="00914898">
        <w:rPr>
          <w:color w:val="000000"/>
          <w:sz w:val="28"/>
          <w:szCs w:val="28"/>
          <w:lang w:val="pt-BR"/>
        </w:rPr>
        <w:lastRenderedPageBreak/>
        <w:t>- Quyết định được hưởng chính sách hỗ trợ đối với h</w:t>
      </w:r>
      <w:r w:rsidRPr="00914898">
        <w:rPr>
          <w:color w:val="000000"/>
          <w:sz w:val="28"/>
          <w:szCs w:val="28"/>
        </w:rPr>
        <w:t>ọc sinh trung học </w:t>
      </w:r>
      <w:r w:rsidRPr="00914898">
        <w:rPr>
          <w:color w:val="000000"/>
          <w:sz w:val="28"/>
          <w:szCs w:val="28"/>
          <w:lang w:val="pt-BR"/>
        </w:rPr>
        <w:t>phổ thông là người dân tộc Kinh.</w:t>
      </w:r>
    </w:p>
    <w:p w14:paraId="2F57BE49" w14:textId="77777777" w:rsidR="00B7014C" w:rsidRPr="00914898" w:rsidRDefault="00B7014C" w:rsidP="00B7014C">
      <w:pPr>
        <w:shd w:val="clear" w:color="auto" w:fill="FFFFFF"/>
        <w:spacing w:before="120" w:after="120" w:line="234" w:lineRule="atLeast"/>
        <w:ind w:firstLine="709"/>
        <w:jc w:val="both"/>
        <w:rPr>
          <w:color w:val="000000"/>
          <w:sz w:val="28"/>
          <w:szCs w:val="28"/>
        </w:rPr>
      </w:pPr>
      <w:r w:rsidRPr="00914898">
        <w:rPr>
          <w:color w:val="000000"/>
          <w:sz w:val="28"/>
          <w:szCs w:val="28"/>
          <w:lang w:val="pt-BR"/>
        </w:rPr>
        <w:t>- </w:t>
      </w:r>
      <w:r w:rsidRPr="00914898">
        <w:rPr>
          <w:color w:val="000000"/>
          <w:sz w:val="28"/>
          <w:szCs w:val="28"/>
          <w:shd w:val="clear" w:color="auto" w:fill="FFFFFF"/>
          <w:lang w:val="pt-BR"/>
        </w:rPr>
        <w:t>Mỗi tháng học sinh được hỗ trợ 15kg gạo và hỗ trợ tiền ăn bằng 40% mức lương tối thiểu chung và được hưởng không quá 9 tháng/năm học/học sinh.</w:t>
      </w:r>
    </w:p>
    <w:p w14:paraId="542BB10A" w14:textId="77777777" w:rsidR="00B7014C" w:rsidRPr="00914898" w:rsidRDefault="00B7014C" w:rsidP="00B7014C">
      <w:pPr>
        <w:shd w:val="clear" w:color="auto" w:fill="FFFFFF"/>
        <w:spacing w:before="120" w:after="120" w:line="234" w:lineRule="atLeast"/>
        <w:ind w:firstLine="709"/>
        <w:jc w:val="both"/>
        <w:rPr>
          <w:color w:val="000000"/>
          <w:sz w:val="28"/>
          <w:szCs w:val="28"/>
        </w:rPr>
      </w:pPr>
      <w:r w:rsidRPr="00914898">
        <w:rPr>
          <w:color w:val="000000"/>
          <w:sz w:val="28"/>
          <w:szCs w:val="28"/>
          <w:shd w:val="clear" w:color="auto" w:fill="FFFFFF"/>
          <w:lang w:val="pt-BR"/>
        </w:rPr>
        <w:t>- Đối với học sinh phải tự lo chỗ ở, mỗi tháng được hỗ trợ tiền nhà bằng 10% mức lương tối thiểu chung và được hưởng không quá 9 tháng/năm học/học sinh</w:t>
      </w:r>
      <w:r w:rsidRPr="00914898">
        <w:rPr>
          <w:color w:val="000000"/>
          <w:sz w:val="28"/>
          <w:szCs w:val="28"/>
          <w:lang w:val="pt-BR"/>
        </w:rPr>
        <w:t>.</w:t>
      </w:r>
    </w:p>
    <w:p w14:paraId="2B33A127" w14:textId="77777777" w:rsidR="00B7014C" w:rsidRPr="00DB4BF1" w:rsidRDefault="00B7014C" w:rsidP="00B7014C">
      <w:pPr>
        <w:pStyle w:val="Bodytext21"/>
        <w:shd w:val="clear" w:color="auto" w:fill="auto"/>
        <w:spacing w:before="120" w:after="120" w:line="240" w:lineRule="auto"/>
        <w:ind w:firstLine="740"/>
        <w:rPr>
          <w:b/>
          <w:bCs/>
        </w:rPr>
      </w:pPr>
      <w:r>
        <w:rPr>
          <w:b/>
          <w:bCs/>
          <w:lang w:val="en-US"/>
        </w:rPr>
        <w:t>2.</w:t>
      </w:r>
      <w:r w:rsidRPr="00DB4BF1">
        <w:rPr>
          <w:b/>
          <w:bCs/>
          <w:lang w:val="en-US"/>
        </w:rPr>
        <w:t>6</w:t>
      </w:r>
      <w:r w:rsidRPr="00DB4BF1">
        <w:rPr>
          <w:b/>
          <w:bCs/>
        </w:rPr>
        <w:t xml:space="preserve">. Phí, lệ phí: </w:t>
      </w:r>
      <w:r w:rsidRPr="00DB4BF1">
        <w:rPr>
          <w:bCs/>
        </w:rPr>
        <w:t>Không</w:t>
      </w:r>
    </w:p>
    <w:p w14:paraId="76BA2ACF" w14:textId="77777777" w:rsidR="00B7014C" w:rsidRDefault="00B7014C" w:rsidP="00B7014C">
      <w:pPr>
        <w:pStyle w:val="NormalWeb"/>
        <w:shd w:val="clear" w:color="auto" w:fill="FFFFFF"/>
        <w:spacing w:before="120" w:beforeAutospacing="0" w:after="120" w:afterAutospacing="0"/>
        <w:ind w:firstLine="720"/>
        <w:jc w:val="both"/>
        <w:rPr>
          <w:rFonts w:ascii="Times New Roman" w:hAnsi="Times New Roman"/>
          <w:bCs/>
          <w:sz w:val="28"/>
          <w:szCs w:val="28"/>
        </w:rPr>
      </w:pPr>
      <w:r>
        <w:rPr>
          <w:rFonts w:ascii="Times New Roman" w:hAnsi="Times New Roman"/>
          <w:b/>
          <w:bCs/>
          <w:sz w:val="28"/>
          <w:szCs w:val="28"/>
        </w:rPr>
        <w:t>2</w:t>
      </w:r>
      <w:r w:rsidRPr="00DB4BF1">
        <w:rPr>
          <w:rFonts w:ascii="Times New Roman" w:hAnsi="Times New Roman"/>
          <w:b/>
          <w:bCs/>
          <w:sz w:val="28"/>
          <w:szCs w:val="28"/>
        </w:rPr>
        <w:t xml:space="preserve">.7. Tên mẫu đơn, mẫu tờ khai: </w:t>
      </w:r>
    </w:p>
    <w:p w14:paraId="5F0938A4" w14:textId="77777777" w:rsidR="00B7014C" w:rsidRPr="00E70090" w:rsidRDefault="00B7014C" w:rsidP="00B7014C">
      <w:pPr>
        <w:shd w:val="clear" w:color="auto" w:fill="FFFFFF"/>
        <w:spacing w:before="120" w:after="120" w:line="234" w:lineRule="atLeast"/>
        <w:ind w:firstLine="709"/>
        <w:rPr>
          <w:color w:val="000000"/>
          <w:sz w:val="28"/>
          <w:szCs w:val="28"/>
        </w:rPr>
      </w:pPr>
      <w:r w:rsidRPr="00E70090">
        <w:rPr>
          <w:color w:val="000000"/>
          <w:sz w:val="28"/>
          <w:szCs w:val="28"/>
          <w:lang w:val="pt-BR"/>
        </w:rPr>
        <w:t>Đơn đề nghị hỗ trợ (Mẫu số 02 tại Phụ lục kèm theo Nghị định số 116/2016/NĐ-CP)</w:t>
      </w:r>
    </w:p>
    <w:p w14:paraId="7FCEC5B7" w14:textId="77777777" w:rsidR="00B7014C" w:rsidRPr="00DB4BF1" w:rsidRDefault="00B7014C" w:rsidP="00B7014C">
      <w:pPr>
        <w:pStyle w:val="Bodytext21"/>
        <w:shd w:val="clear" w:color="auto" w:fill="auto"/>
        <w:spacing w:before="120" w:after="120" w:line="240" w:lineRule="auto"/>
        <w:ind w:firstLine="0"/>
      </w:pPr>
      <w:r w:rsidRPr="00DB4BF1">
        <w:rPr>
          <w:rStyle w:val="Bodytext2"/>
          <w:color w:val="auto"/>
          <w:sz w:val="28"/>
          <w:szCs w:val="28"/>
        </w:rPr>
        <w:tab/>
      </w:r>
      <w:r w:rsidRPr="00212A1E">
        <w:rPr>
          <w:rStyle w:val="Bodytext2"/>
          <w:b/>
          <w:color w:val="auto"/>
          <w:sz w:val="28"/>
          <w:szCs w:val="28"/>
        </w:rPr>
        <w:t>2.8</w:t>
      </w:r>
      <w:r w:rsidRPr="00DB4BF1">
        <w:rPr>
          <w:b/>
          <w:bCs/>
          <w:lang w:val="hr-HR"/>
        </w:rPr>
        <w:t>. Yêu cầu, điều kiện thực hiện thủ tục hành chính:</w:t>
      </w:r>
      <w:r w:rsidRPr="00DB4BF1">
        <w:t xml:space="preserve"> </w:t>
      </w:r>
    </w:p>
    <w:p w14:paraId="3A83EB07"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835A66">
        <w:rPr>
          <w:color w:val="000000"/>
          <w:sz w:val="28"/>
          <w:szCs w:val="28"/>
          <w:lang w:val="pt-BR"/>
        </w:rPr>
        <w:t>Đối với học sinh trung học phổ thông là người dân tộc kinh</w:t>
      </w:r>
    </w:p>
    <w:p w14:paraId="71DC3498"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835A66">
        <w:rPr>
          <w:color w:val="000000"/>
          <w:sz w:val="28"/>
          <w:szCs w:val="28"/>
          <w:lang w:val="pt-BR"/>
        </w:rPr>
        <w:t>a) </w:t>
      </w:r>
      <w:r w:rsidRPr="00212A1E">
        <w:rPr>
          <w:color w:val="000000"/>
          <w:sz w:val="28"/>
          <w:szCs w:val="28"/>
          <w:lang w:val="vi-VN"/>
        </w:rPr>
        <w:t>Đang học </w:t>
      </w:r>
      <w:r w:rsidRPr="00835A66">
        <w:rPr>
          <w:color w:val="000000"/>
          <w:sz w:val="28"/>
          <w:szCs w:val="28"/>
          <w:lang w:val="pt-BR"/>
        </w:rPr>
        <w:t>trường </w:t>
      </w:r>
      <w:r w:rsidRPr="00212A1E">
        <w:rPr>
          <w:color w:val="000000"/>
          <w:sz w:val="28"/>
          <w:szCs w:val="28"/>
          <w:lang w:val="vi-VN"/>
        </w:rPr>
        <w:t>trung học phổ thông </w:t>
      </w:r>
      <w:r w:rsidRPr="00835A66">
        <w:rPr>
          <w:color w:val="000000"/>
          <w:sz w:val="28"/>
          <w:szCs w:val="28"/>
          <w:lang w:val="pt-BR"/>
        </w:rPr>
        <w:t>hoặc cấp </w:t>
      </w:r>
      <w:r w:rsidRPr="00212A1E">
        <w:rPr>
          <w:color w:val="000000"/>
          <w:sz w:val="28"/>
          <w:szCs w:val="28"/>
          <w:lang w:val="vi-VN"/>
        </w:rPr>
        <w:t>trung học phổ thông </w:t>
      </w:r>
      <w:r w:rsidRPr="00835A66">
        <w:rPr>
          <w:color w:val="000000"/>
          <w:sz w:val="28"/>
          <w:szCs w:val="28"/>
          <w:lang w:val="pt-BR"/>
        </w:rPr>
        <w:t>tại </w:t>
      </w:r>
      <w:r w:rsidRPr="00212A1E">
        <w:rPr>
          <w:color w:val="000000"/>
          <w:sz w:val="28"/>
          <w:szCs w:val="28"/>
          <w:lang w:val="vi-VN"/>
        </w:rPr>
        <w:t>trường phổ thông có nhiều cấp học </w:t>
      </w:r>
      <w:r w:rsidRPr="00835A66">
        <w:rPr>
          <w:color w:val="000000"/>
          <w:sz w:val="28"/>
          <w:szCs w:val="28"/>
          <w:lang w:val="pt-BR"/>
        </w:rPr>
        <w:t>.</w:t>
      </w:r>
    </w:p>
    <w:p w14:paraId="27DAAF3F"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835A66">
        <w:rPr>
          <w:color w:val="000000"/>
          <w:sz w:val="28"/>
          <w:szCs w:val="28"/>
          <w:lang w:val="pt-BR"/>
        </w:rPr>
        <w:t>b) Bản thân và bố, mẹ hoặc người giám hộ có hộ khẩu thường trú tại xã khu vực III, thôn đặc biệt khó khăn vùng dân tộc và miền núi; các xã đặc biệt khó khăn vùng bãi ngang ven biển và hải đảo.</w:t>
      </w:r>
    </w:p>
    <w:p w14:paraId="0B81B977"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835A66">
        <w:rPr>
          <w:color w:val="000000"/>
          <w:sz w:val="28"/>
          <w:szCs w:val="28"/>
          <w:lang w:val="pt-BR"/>
        </w:rPr>
        <w:t>c) Nhà ở xa trường khoảng cách từ 10 km trở lên hoặc địa hình cách trở, giao thông đi lại khó khăn: phải qua sông, suối không có cầu; qua đèo, núi cao; qua vùng sạt lở đất, đá.</w:t>
      </w:r>
    </w:p>
    <w:p w14:paraId="0AB4B8D7"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835A66">
        <w:rPr>
          <w:color w:val="000000"/>
          <w:sz w:val="28"/>
          <w:szCs w:val="28"/>
          <w:lang w:val="pt-BR"/>
        </w:rPr>
        <w:t>d) Là nhân khẩu trong gia đình thuộc hộ nghèo.</w:t>
      </w:r>
    </w:p>
    <w:p w14:paraId="5223C2D5" w14:textId="77777777" w:rsidR="00B7014C" w:rsidRPr="00212A1E" w:rsidRDefault="00B7014C" w:rsidP="00B7014C">
      <w:pPr>
        <w:pStyle w:val="Bodytext111"/>
        <w:shd w:val="clear" w:color="auto" w:fill="auto"/>
        <w:spacing w:before="120" w:after="120" w:line="240" w:lineRule="auto"/>
        <w:ind w:firstLine="709"/>
        <w:rPr>
          <w:b/>
          <w:bCs/>
          <w:sz w:val="28"/>
          <w:szCs w:val="28"/>
          <w:lang w:val="vi-VN"/>
        </w:rPr>
      </w:pPr>
      <w:r w:rsidRPr="00212A1E">
        <w:rPr>
          <w:b/>
          <w:bCs/>
          <w:sz w:val="28"/>
          <w:szCs w:val="28"/>
          <w:lang w:val="vi-VN"/>
        </w:rPr>
        <w:t>2.9. Căn cứ pháp lý của thủ tục hành chính</w:t>
      </w:r>
    </w:p>
    <w:p w14:paraId="40F63E18" w14:textId="77777777" w:rsidR="00B7014C" w:rsidRPr="00212A1E" w:rsidRDefault="00B7014C" w:rsidP="00B7014C">
      <w:pPr>
        <w:shd w:val="clear" w:color="auto" w:fill="FFFFFF"/>
        <w:spacing w:before="120" w:after="120"/>
        <w:ind w:firstLine="709"/>
        <w:jc w:val="both"/>
        <w:rPr>
          <w:sz w:val="28"/>
          <w:szCs w:val="28"/>
          <w:lang w:val="vi-VN"/>
        </w:rPr>
      </w:pPr>
      <w:r w:rsidRPr="00212A1E">
        <w:rPr>
          <w:sz w:val="28"/>
          <w:szCs w:val="28"/>
          <w:lang w:val="vi-VN"/>
        </w:rPr>
        <w:t>a) Nghị định số </w:t>
      </w:r>
      <w:hyperlink r:id="rId170" w:tgtFrame="_blank" w:tooltip="Nghị định 116/2016/NĐ-CP" w:history="1">
        <w:r w:rsidRPr="00212A1E">
          <w:rPr>
            <w:sz w:val="28"/>
            <w:szCs w:val="28"/>
            <w:lang w:val="vi-VN"/>
          </w:rPr>
          <w:t>116/2016/NĐ-CP</w:t>
        </w:r>
      </w:hyperlink>
      <w:r w:rsidRPr="00212A1E">
        <w:rPr>
          <w:sz w:val="28"/>
          <w:szCs w:val="28"/>
          <w:lang w:val="vi-VN"/>
        </w:rPr>
        <w:t> ngày 18 tháng 7 năm 2016 của Chính phủ Quy định chính sách hỗ trợ học sinh bán trú, trường phổ thông dân tộc bán trú và học sinh trung học phổ thông ở xã, thôn đặc biệt khó khăn.</w:t>
      </w:r>
    </w:p>
    <w:p w14:paraId="41B8FAF5" w14:textId="77777777" w:rsidR="00B7014C" w:rsidRPr="00212A1E" w:rsidRDefault="00B7014C" w:rsidP="00B7014C">
      <w:pPr>
        <w:shd w:val="clear" w:color="auto" w:fill="FFFFFF"/>
        <w:spacing w:before="120" w:after="120"/>
        <w:ind w:firstLine="709"/>
        <w:jc w:val="both"/>
        <w:rPr>
          <w:sz w:val="28"/>
          <w:szCs w:val="28"/>
          <w:lang w:val="vi-VN"/>
        </w:rPr>
      </w:pPr>
      <w:r w:rsidRPr="00212A1E">
        <w:rPr>
          <w:sz w:val="28"/>
          <w:szCs w:val="28"/>
          <w:lang w:val="vi-VN"/>
        </w:rPr>
        <w:t>b) </w:t>
      </w:r>
      <w:r w:rsidRPr="00212A1E">
        <w:rPr>
          <w:iCs/>
          <w:sz w:val="28"/>
          <w:szCs w:val="28"/>
          <w:lang w:val="vi-VN"/>
        </w:rPr>
        <w:t>Nghị định số </w:t>
      </w:r>
      <w:hyperlink r:id="rId171" w:tgtFrame="_blank" w:tooltip="Nghị định 104/2022/NĐ-CP" w:history="1">
        <w:r w:rsidRPr="00212A1E">
          <w:rPr>
            <w:iCs/>
            <w:sz w:val="28"/>
            <w:szCs w:val="28"/>
            <w:lang w:val="vi-VN"/>
          </w:rPr>
          <w:t>104/2022/NĐ-CP</w:t>
        </w:r>
      </w:hyperlink>
      <w:r w:rsidRPr="00212A1E">
        <w:rPr>
          <w:iCs/>
          <w:sz w:val="28"/>
          <w:szCs w:val="28"/>
          <w:lang w:val="vi-VN"/>
        </w:rPr>
        <w:t>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r w:rsidRPr="00212A1E">
        <w:rPr>
          <w:sz w:val="28"/>
          <w:szCs w:val="28"/>
          <w:lang w:val="vi-VN"/>
        </w:rPr>
        <w:t>.</w:t>
      </w:r>
    </w:p>
    <w:p w14:paraId="060F84A8" w14:textId="63D195CF" w:rsidR="00B7014C" w:rsidRDefault="00B7014C" w:rsidP="00B7014C">
      <w:pPr>
        <w:pStyle w:val="NormalWeb"/>
        <w:shd w:val="clear" w:color="auto" w:fill="FFFFFF"/>
        <w:spacing w:before="120" w:beforeAutospacing="0" w:after="120" w:afterAutospacing="0"/>
        <w:ind w:firstLine="709"/>
        <w:jc w:val="both"/>
        <w:rPr>
          <w:rFonts w:ascii="Times New Roman" w:hAnsi="Times New Roman"/>
          <w:b/>
          <w:sz w:val="28"/>
          <w:szCs w:val="28"/>
          <w:lang w:val="nl-NL"/>
        </w:rPr>
      </w:pPr>
    </w:p>
    <w:p w14:paraId="7A6D10F8" w14:textId="77777777" w:rsidR="00E66008" w:rsidRDefault="00E66008" w:rsidP="00B7014C">
      <w:pPr>
        <w:pStyle w:val="NormalWeb"/>
        <w:shd w:val="clear" w:color="auto" w:fill="FFFFFF"/>
        <w:spacing w:before="120" w:beforeAutospacing="0" w:after="120" w:afterAutospacing="0"/>
        <w:ind w:firstLine="709"/>
        <w:jc w:val="both"/>
        <w:rPr>
          <w:rFonts w:ascii="Times New Roman" w:hAnsi="Times New Roman"/>
          <w:b/>
          <w:sz w:val="28"/>
          <w:szCs w:val="28"/>
          <w:lang w:val="nl-NL"/>
        </w:rPr>
      </w:pPr>
    </w:p>
    <w:p w14:paraId="1C60D4F6" w14:textId="77777777" w:rsidR="00B7014C" w:rsidRPr="009708DE" w:rsidRDefault="00B7014C" w:rsidP="00B7014C">
      <w:pPr>
        <w:pStyle w:val="NormalWeb"/>
        <w:shd w:val="clear" w:color="auto" w:fill="FFFFFF"/>
        <w:spacing w:before="120" w:beforeAutospacing="0" w:after="120" w:afterAutospacing="0"/>
        <w:ind w:firstLine="709"/>
        <w:jc w:val="both"/>
        <w:rPr>
          <w:rFonts w:ascii="Times New Roman" w:hAnsi="Times New Roman"/>
          <w:i/>
          <w:sz w:val="28"/>
          <w:szCs w:val="28"/>
          <w:lang w:val="vi-VN"/>
        </w:rPr>
      </w:pPr>
      <w:r>
        <w:rPr>
          <w:rFonts w:ascii="Times New Roman" w:hAnsi="Times New Roman"/>
          <w:b/>
          <w:sz w:val="28"/>
          <w:szCs w:val="28"/>
          <w:lang w:val="nl-NL"/>
        </w:rPr>
        <w:lastRenderedPageBreak/>
        <w:t>2.10</w:t>
      </w:r>
      <w:r w:rsidRPr="009708DE">
        <w:rPr>
          <w:rFonts w:ascii="Times New Roman" w:hAnsi="Times New Roman"/>
          <w:b/>
          <w:sz w:val="28"/>
          <w:szCs w:val="28"/>
          <w:lang w:val="nl-NL"/>
        </w:rPr>
        <w:t>. Lưu hồ sơ (ISO)</w:t>
      </w:r>
      <w:r w:rsidRPr="009708DE">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8"/>
      </w:tblGrid>
      <w:tr w:rsidR="00B7014C" w:rsidRPr="009708DE" w14:paraId="69E7270B"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9D6901F" w14:textId="77777777" w:rsidR="00B7014C" w:rsidRPr="009708DE" w:rsidRDefault="00B7014C" w:rsidP="0088110F">
            <w:pPr>
              <w:spacing w:before="40" w:after="40"/>
              <w:jc w:val="center"/>
              <w:rPr>
                <w:sz w:val="28"/>
                <w:szCs w:val="28"/>
                <w:lang w:val="nl-NL"/>
              </w:rPr>
            </w:pPr>
            <w:r w:rsidRPr="009708DE">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4763DC4A" w14:textId="77777777" w:rsidR="00B7014C" w:rsidRPr="009708DE" w:rsidRDefault="00B7014C" w:rsidP="0088110F">
            <w:pPr>
              <w:spacing w:before="40" w:after="40"/>
              <w:jc w:val="center"/>
              <w:rPr>
                <w:b/>
                <w:sz w:val="28"/>
                <w:szCs w:val="28"/>
                <w:lang w:val="nl-NL"/>
              </w:rPr>
            </w:pPr>
            <w:r w:rsidRPr="009708DE">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D06D35B" w14:textId="77777777" w:rsidR="00B7014C" w:rsidRPr="009708DE" w:rsidRDefault="00B7014C" w:rsidP="0088110F">
            <w:pPr>
              <w:spacing w:before="40" w:after="40"/>
              <w:jc w:val="center"/>
              <w:rPr>
                <w:sz w:val="28"/>
                <w:szCs w:val="28"/>
                <w:lang w:val="nl-NL"/>
              </w:rPr>
            </w:pPr>
            <w:r w:rsidRPr="009708DE">
              <w:rPr>
                <w:b/>
                <w:bCs/>
                <w:sz w:val="28"/>
                <w:szCs w:val="28"/>
                <w:lang w:val="nl-NL"/>
              </w:rPr>
              <w:t>Thời gian lưu</w:t>
            </w:r>
          </w:p>
        </w:tc>
      </w:tr>
      <w:tr w:rsidR="00B7014C" w:rsidRPr="00212A1E" w14:paraId="7E251872"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3D1BACB" w14:textId="77777777" w:rsidR="00B7014C" w:rsidRPr="009708DE" w:rsidRDefault="00B7014C" w:rsidP="0088110F">
            <w:pPr>
              <w:spacing w:before="40" w:after="40"/>
              <w:rPr>
                <w:sz w:val="28"/>
                <w:szCs w:val="28"/>
                <w:lang w:val="nl-NL"/>
              </w:rPr>
            </w:pPr>
            <w:r w:rsidRPr="009708DE">
              <w:rPr>
                <w:sz w:val="28"/>
                <w:szCs w:val="28"/>
                <w:lang w:val="nl-NL"/>
              </w:rPr>
              <w:t xml:space="preserve">- Như mục </w:t>
            </w:r>
            <w:r>
              <w:rPr>
                <w:sz w:val="28"/>
                <w:szCs w:val="28"/>
                <w:lang w:val="nl-NL"/>
              </w:rPr>
              <w:t>1.2</w:t>
            </w:r>
            <w:r w:rsidRPr="009708DE">
              <w:rPr>
                <w:sz w:val="28"/>
                <w:szCs w:val="28"/>
                <w:lang w:val="nl-NL"/>
              </w:rPr>
              <w:t>;</w:t>
            </w:r>
          </w:p>
          <w:p w14:paraId="7FF7E9DD" w14:textId="77777777" w:rsidR="00B7014C" w:rsidRPr="009708DE" w:rsidRDefault="00B7014C" w:rsidP="0088110F">
            <w:pPr>
              <w:pStyle w:val="ListParagraph"/>
              <w:spacing w:before="40" w:after="40" w:line="240" w:lineRule="auto"/>
              <w:ind w:left="0"/>
              <w:jc w:val="both"/>
              <w:rPr>
                <w:rFonts w:ascii="Times New Roman" w:hAnsi="Times New Roman"/>
                <w:sz w:val="28"/>
                <w:szCs w:val="28"/>
                <w:lang w:val="nl-NL"/>
              </w:rPr>
            </w:pPr>
            <w:r>
              <w:rPr>
                <w:rFonts w:ascii="Times New Roman" w:hAnsi="Times New Roman"/>
                <w:sz w:val="28"/>
                <w:szCs w:val="28"/>
                <w:lang w:val="nl-NL"/>
              </w:rPr>
              <w:t>- Kết quả giải quyết TTHC hoặc v</w:t>
            </w:r>
            <w:r w:rsidRPr="009708DE">
              <w:rPr>
                <w:rFonts w:ascii="Times New Roman" w:hAnsi="Times New Roman"/>
                <w:sz w:val="28"/>
                <w:szCs w:val="28"/>
                <w:lang w:val="nl-NL"/>
              </w:rPr>
              <w:t>ăn bản trả lời của đơn vị đối với hồ sơ không đáp ứng yêu cầu, điều kiện.</w:t>
            </w:r>
          </w:p>
          <w:p w14:paraId="64D3C79B" w14:textId="77777777" w:rsidR="00B7014C" w:rsidRPr="009708DE" w:rsidRDefault="00B7014C" w:rsidP="0088110F">
            <w:pPr>
              <w:spacing w:before="40" w:after="40"/>
              <w:rPr>
                <w:sz w:val="28"/>
                <w:szCs w:val="28"/>
                <w:lang w:val="nl-NL"/>
              </w:rPr>
            </w:pPr>
            <w:r w:rsidRPr="009708DE">
              <w:rPr>
                <w:sz w:val="28"/>
                <w:szCs w:val="28"/>
                <w:lang w:val="nl-NL"/>
              </w:rPr>
              <w:t>- Hồ sơ thẩm định (nếu có)</w:t>
            </w:r>
          </w:p>
          <w:p w14:paraId="2B9D7D1F" w14:textId="77777777" w:rsidR="00B7014C" w:rsidRPr="009708DE" w:rsidRDefault="00B7014C" w:rsidP="0088110F">
            <w:pPr>
              <w:spacing w:before="40" w:after="40"/>
              <w:rPr>
                <w:sz w:val="28"/>
                <w:szCs w:val="28"/>
                <w:lang w:val="nl-NL"/>
              </w:rPr>
            </w:pPr>
            <w:r w:rsidRPr="009708DE">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53D5D2BF" w14:textId="77777777" w:rsidR="00B7014C" w:rsidRPr="009708DE" w:rsidRDefault="00B7014C" w:rsidP="0088110F">
            <w:pPr>
              <w:spacing w:before="40" w:after="40"/>
              <w:jc w:val="both"/>
              <w:rPr>
                <w:sz w:val="28"/>
                <w:szCs w:val="28"/>
                <w:lang w:val="nl-NL"/>
              </w:rPr>
            </w:pPr>
            <w:r w:rsidRPr="009708DE">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4D02C3F9" w14:textId="77777777" w:rsidR="00B7014C" w:rsidRPr="009708DE" w:rsidRDefault="00B7014C" w:rsidP="0088110F">
            <w:pPr>
              <w:spacing w:before="40" w:after="40"/>
              <w:jc w:val="both"/>
              <w:rPr>
                <w:sz w:val="28"/>
                <w:szCs w:val="28"/>
                <w:lang w:val="nl-NL"/>
              </w:rPr>
            </w:pPr>
            <w:r w:rsidRPr="009708DE">
              <w:rPr>
                <w:sz w:val="28"/>
                <w:szCs w:val="28"/>
                <w:lang w:val="nl-NL"/>
              </w:rPr>
              <w:t>Từ 03 năm, sau đó chuyển hồ sơ đến kho lưu trữ của đơn vị (hoặc lưu trữ tỉnh, huyện)</w:t>
            </w:r>
          </w:p>
        </w:tc>
      </w:tr>
      <w:tr w:rsidR="00B7014C" w:rsidRPr="00212A1E" w14:paraId="5DFD3086"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027CA51" w14:textId="77777777" w:rsidR="00B7014C" w:rsidRPr="00212A1E" w:rsidRDefault="00B7014C" w:rsidP="0088110F">
            <w:pPr>
              <w:pStyle w:val="NormalWeb"/>
              <w:tabs>
                <w:tab w:val="left" w:pos="709"/>
              </w:tabs>
              <w:spacing w:before="120" w:beforeAutospacing="0" w:after="0" w:afterAutospacing="0"/>
              <w:jc w:val="both"/>
              <w:rPr>
                <w:rFonts w:ascii="Times New Roman" w:hAnsi="Times New Roman"/>
                <w:sz w:val="28"/>
                <w:szCs w:val="28"/>
                <w:lang w:val="nl-NL"/>
              </w:rPr>
            </w:pPr>
            <w:r w:rsidRPr="009708DE">
              <w:rPr>
                <w:rFonts w:ascii="Times New Roman" w:hAnsi="Times New Roman"/>
                <w:sz w:val="28"/>
                <w:szCs w:val="28"/>
                <w:lang w:val="nl-NL"/>
              </w:rPr>
              <w:t xml:space="preserve">Các biểu mẫu theo </w:t>
            </w:r>
            <w:r w:rsidRPr="00212A1E">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12A1E">
              <w:rPr>
                <w:rStyle w:val="fontstyle01"/>
                <w:rFonts w:ascii="Times New Roman" w:hAnsi="Times New Roman"/>
                <w:b w:val="0"/>
                <w:color w:val="auto"/>
                <w:lang w:val="nl-NL"/>
              </w:rPr>
              <w:t>về thực hiện cơ chế một cửa, một cửa liên thông</w:t>
            </w:r>
            <w:r w:rsidRPr="00212A1E">
              <w:rPr>
                <w:rFonts w:ascii="Times New Roman" w:hAnsi="Times New Roman"/>
                <w:b/>
                <w:bCs/>
                <w:sz w:val="28"/>
                <w:szCs w:val="28"/>
                <w:lang w:val="nl-NL"/>
              </w:rPr>
              <w:t xml:space="preserve"> </w:t>
            </w:r>
            <w:r w:rsidRPr="00212A1E">
              <w:rPr>
                <w:rStyle w:val="fontstyle01"/>
                <w:rFonts w:ascii="Times New Roman" w:hAnsi="Times New Roman"/>
                <w:b w:val="0"/>
                <w:color w:val="auto"/>
                <w:lang w:val="nl-NL"/>
              </w:rPr>
              <w:t>trong giải quyết thủ tục hành chính</w:t>
            </w:r>
            <w:r w:rsidRPr="00212A1E">
              <w:rPr>
                <w:rFonts w:ascii="Times New Roman" w:hAnsi="Times New Roman"/>
                <w:b/>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41897DD6" w14:textId="77777777" w:rsidR="00B7014C" w:rsidRPr="009708DE" w:rsidRDefault="00B7014C" w:rsidP="0088110F">
            <w:pPr>
              <w:spacing w:before="40" w:after="40"/>
              <w:jc w:val="both"/>
              <w:rPr>
                <w:sz w:val="28"/>
                <w:szCs w:val="28"/>
                <w:lang w:val="nl-NL"/>
              </w:rPr>
            </w:pPr>
            <w:r w:rsidRPr="009708DE">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52AD50AF" w14:textId="77777777" w:rsidR="00B7014C" w:rsidRPr="009708DE" w:rsidRDefault="00B7014C" w:rsidP="0088110F">
            <w:pPr>
              <w:spacing w:before="40" w:after="40"/>
              <w:rPr>
                <w:sz w:val="26"/>
                <w:szCs w:val="26"/>
                <w:lang w:val="nl-NL"/>
              </w:rPr>
            </w:pPr>
          </w:p>
        </w:tc>
      </w:tr>
    </w:tbl>
    <w:p w14:paraId="553B748C" w14:textId="77777777" w:rsidR="00B7014C" w:rsidRDefault="00B7014C" w:rsidP="00B7014C">
      <w:pPr>
        <w:pStyle w:val="Tiu10"/>
        <w:keepNext/>
        <w:keepLines/>
        <w:shd w:val="clear" w:color="auto" w:fill="auto"/>
        <w:spacing w:before="120" w:line="260" w:lineRule="exact"/>
        <w:jc w:val="both"/>
        <w:rPr>
          <w:color w:val="000000"/>
          <w:sz w:val="28"/>
          <w:szCs w:val="28"/>
          <w:lang w:val="vi-VN" w:eastAsia="vi-VN" w:bidi="vi-VN"/>
        </w:rPr>
        <w:sectPr w:rsidR="00B7014C" w:rsidSect="005F7D96">
          <w:pgSz w:w="16838" w:h="11906" w:orient="landscape" w:code="9"/>
          <w:pgMar w:top="1134" w:right="1134" w:bottom="1134" w:left="1474" w:header="624" w:footer="624" w:gutter="0"/>
          <w:cols w:space="720"/>
          <w:docGrid w:linePitch="360"/>
        </w:sectPr>
      </w:pPr>
    </w:p>
    <w:tbl>
      <w:tblPr>
        <w:tblW w:w="0" w:type="auto"/>
        <w:tblLook w:val="04A0" w:firstRow="1" w:lastRow="0" w:firstColumn="1" w:lastColumn="0" w:noHBand="0" w:noVBand="1"/>
      </w:tblPr>
      <w:tblGrid>
        <w:gridCol w:w="4758"/>
        <w:gridCol w:w="4759"/>
      </w:tblGrid>
      <w:tr w:rsidR="00B7014C" w:rsidRPr="0001775E" w14:paraId="4F7117CF" w14:textId="77777777" w:rsidTr="0088110F">
        <w:tc>
          <w:tcPr>
            <w:tcW w:w="4758" w:type="dxa"/>
          </w:tcPr>
          <w:p w14:paraId="64F2FFF7" w14:textId="77777777" w:rsidR="00B7014C" w:rsidRPr="00295B62" w:rsidRDefault="00B7014C" w:rsidP="0088110F">
            <w:pPr>
              <w:widowControl w:val="0"/>
              <w:contextualSpacing/>
              <w:jc w:val="center"/>
              <w:rPr>
                <w:b/>
                <w:lang w:val="vi-VN"/>
              </w:rPr>
            </w:pPr>
          </w:p>
        </w:tc>
        <w:tc>
          <w:tcPr>
            <w:tcW w:w="4759" w:type="dxa"/>
          </w:tcPr>
          <w:p w14:paraId="59529027" w14:textId="77777777" w:rsidR="00B7014C" w:rsidRPr="0001775E" w:rsidRDefault="00B7014C" w:rsidP="0088110F">
            <w:pPr>
              <w:widowControl w:val="0"/>
              <w:contextualSpacing/>
              <w:jc w:val="right"/>
              <w:rPr>
                <w:b/>
              </w:rPr>
            </w:pPr>
            <w:r w:rsidRPr="0001775E">
              <w:rPr>
                <w:b/>
              </w:rPr>
              <w:t>Mẫu 02</w:t>
            </w:r>
          </w:p>
        </w:tc>
      </w:tr>
    </w:tbl>
    <w:p w14:paraId="40AB52C4" w14:textId="77777777" w:rsidR="00B7014C" w:rsidRPr="00030E69" w:rsidRDefault="00B7014C" w:rsidP="00B7014C">
      <w:pPr>
        <w:widowControl w:val="0"/>
        <w:contextualSpacing/>
        <w:jc w:val="center"/>
        <w:rPr>
          <w:b/>
          <w:lang w:val="vi-VN"/>
        </w:rPr>
      </w:pPr>
      <w:r w:rsidRPr="00030E69">
        <w:rPr>
          <w:b/>
          <w:lang w:val="vi-VN"/>
        </w:rPr>
        <w:t>CỘNG HÒA XÃ HỘI CHỦ NGHĨA VIỆT NAM</w:t>
      </w:r>
    </w:p>
    <w:p w14:paraId="0792F8A2" w14:textId="77777777" w:rsidR="00B7014C" w:rsidRPr="00030E69" w:rsidRDefault="00B7014C" w:rsidP="00B7014C">
      <w:pPr>
        <w:widowControl w:val="0"/>
        <w:contextualSpacing/>
        <w:jc w:val="center"/>
        <w:rPr>
          <w:b/>
        </w:rPr>
      </w:pPr>
      <w:r w:rsidRPr="00030E69">
        <w:rPr>
          <w:b/>
        </w:rPr>
        <w:t>Độc lập - Tự do - Hạnh phúc</w:t>
      </w:r>
    </w:p>
    <w:p w14:paraId="2C5900A5" w14:textId="77777777" w:rsidR="00B7014C" w:rsidRPr="00030E69" w:rsidRDefault="00B7014C" w:rsidP="00B7014C">
      <w:pPr>
        <w:widowControl w:val="0"/>
        <w:ind w:firstLine="720"/>
        <w:contextualSpacing/>
        <w:rPr>
          <w:b/>
        </w:rPr>
      </w:pPr>
      <w:r>
        <w:rPr>
          <w:noProof/>
        </w:rPr>
        <mc:AlternateContent>
          <mc:Choice Requires="wps">
            <w:drawing>
              <wp:anchor distT="0" distB="0" distL="114300" distR="114300" simplePos="0" relativeHeight="251689984" behindDoc="0" locked="0" layoutInCell="1" allowOverlap="1" wp14:anchorId="5962C395" wp14:editId="3CF61D2C">
                <wp:simplePos x="0" y="0"/>
                <wp:positionH relativeFrom="column">
                  <wp:posOffset>2156460</wp:posOffset>
                </wp:positionH>
                <wp:positionV relativeFrom="paragraph">
                  <wp:posOffset>20955</wp:posOffset>
                </wp:positionV>
                <wp:extent cx="1857375" cy="0"/>
                <wp:effectExtent l="0" t="0" r="2857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78026B" id="Straight Connector 23"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8pt,1.65pt" to="316.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CpPHgIAADg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"/>
            </w:pict>
          </mc:Fallback>
        </mc:AlternateContent>
      </w:r>
    </w:p>
    <w:p w14:paraId="6D7A90B5" w14:textId="77777777" w:rsidR="00B7014C" w:rsidRPr="00030E69" w:rsidRDefault="00B7014C" w:rsidP="00B7014C">
      <w:pPr>
        <w:widowControl w:val="0"/>
        <w:ind w:firstLine="720"/>
        <w:contextualSpacing/>
        <w:jc w:val="center"/>
        <w:rPr>
          <w:b/>
        </w:rPr>
      </w:pPr>
      <w:r w:rsidRPr="00030E69">
        <w:rPr>
          <w:b/>
        </w:rPr>
        <w:t xml:space="preserve">ĐƠN ĐỀ NGHỊ HỖ TRỢ </w:t>
      </w:r>
    </w:p>
    <w:p w14:paraId="120E56A2" w14:textId="77777777" w:rsidR="00B7014C" w:rsidRDefault="00B7014C" w:rsidP="00B7014C">
      <w:pPr>
        <w:widowControl w:val="0"/>
        <w:ind w:firstLine="720"/>
        <w:contextualSpacing/>
        <w:jc w:val="center"/>
        <w:rPr>
          <w:i/>
        </w:rPr>
      </w:pPr>
      <w:r w:rsidRPr="00030E69">
        <w:rPr>
          <w:i/>
        </w:rPr>
        <w:t>(Dùng cho học sinh THCS,</w:t>
      </w:r>
      <w:r>
        <w:rPr>
          <w:i/>
        </w:rPr>
        <w:t xml:space="preserve"> </w:t>
      </w:r>
      <w:r w:rsidRPr="00030E69">
        <w:rPr>
          <w:i/>
        </w:rPr>
        <w:t xml:space="preserve">học sinh THPT  học bán trú tại các trường phổ thông </w:t>
      </w:r>
    </w:p>
    <w:p w14:paraId="4B1E4776" w14:textId="77777777" w:rsidR="00B7014C" w:rsidRPr="00030E69" w:rsidRDefault="00B7014C" w:rsidP="00B7014C">
      <w:pPr>
        <w:widowControl w:val="0"/>
        <w:ind w:firstLine="720"/>
        <w:contextualSpacing/>
        <w:jc w:val="center"/>
        <w:rPr>
          <w:i/>
        </w:rPr>
      </w:pPr>
      <w:r w:rsidRPr="00030E69">
        <w:rPr>
          <w:i/>
        </w:rPr>
        <w:t>ở xã, thôn đặc biệt khó khăn)</w:t>
      </w:r>
    </w:p>
    <w:p w14:paraId="63A86610" w14:textId="77777777" w:rsidR="00B7014C" w:rsidRPr="00030E69" w:rsidRDefault="00B7014C" w:rsidP="00B7014C">
      <w:pPr>
        <w:widowControl w:val="0"/>
        <w:ind w:firstLine="720"/>
        <w:contextualSpacing/>
        <w:jc w:val="center"/>
        <w:rPr>
          <w:i/>
        </w:rPr>
      </w:pPr>
    </w:p>
    <w:p w14:paraId="4E6058BE" w14:textId="77777777" w:rsidR="00B7014C" w:rsidRPr="00030E69" w:rsidRDefault="00B7014C" w:rsidP="00B7014C">
      <w:pPr>
        <w:widowControl w:val="0"/>
        <w:ind w:firstLine="720"/>
        <w:contextualSpacing/>
        <w:jc w:val="center"/>
      </w:pPr>
      <w:r w:rsidRPr="00030E69">
        <w:t>Kính gửi Trường: …………………………………………………………….</w:t>
      </w:r>
    </w:p>
    <w:p w14:paraId="61393E33" w14:textId="77777777" w:rsidR="00B7014C" w:rsidRPr="00030E69" w:rsidRDefault="00B7014C" w:rsidP="00B7014C">
      <w:pPr>
        <w:widowControl w:val="0"/>
        <w:ind w:firstLine="720"/>
        <w:contextualSpacing/>
      </w:pPr>
    </w:p>
    <w:p w14:paraId="6C1407D0" w14:textId="77777777" w:rsidR="00B7014C" w:rsidRPr="00030E69" w:rsidRDefault="00B7014C" w:rsidP="00B7014C">
      <w:pPr>
        <w:widowControl w:val="0"/>
        <w:spacing w:before="80"/>
        <w:contextualSpacing/>
      </w:pPr>
      <w:r w:rsidRPr="00030E69">
        <w:t>Họ và tên học sinh:……………………………………….........................................................</w:t>
      </w:r>
    </w:p>
    <w:p w14:paraId="577C95DF" w14:textId="77777777" w:rsidR="00B7014C" w:rsidRPr="00030E69" w:rsidRDefault="00B7014C" w:rsidP="00B7014C">
      <w:pPr>
        <w:widowControl w:val="0"/>
        <w:spacing w:before="80"/>
        <w:contextualSpacing/>
      </w:pPr>
      <w:r w:rsidRPr="00030E69">
        <w:rPr>
          <w:iCs/>
          <w:lang w:val="vi-VN"/>
        </w:rPr>
        <w:t>Sinh ngày………tháng…….…</w:t>
      </w:r>
      <w:r w:rsidRPr="00030E69">
        <w:rPr>
          <w:iCs/>
        </w:rPr>
        <w:t>năm.</w:t>
      </w:r>
    </w:p>
    <w:p w14:paraId="618E67A6" w14:textId="77777777" w:rsidR="00B7014C" w:rsidRPr="00030E69" w:rsidRDefault="00B7014C" w:rsidP="00B7014C">
      <w:pPr>
        <w:spacing w:before="80"/>
        <w:rPr>
          <w:i/>
          <w:iCs/>
        </w:rPr>
      </w:pPr>
      <w:r w:rsidRPr="00030E69">
        <w:rPr>
          <w:iCs/>
          <w:lang w:val="vi-VN"/>
        </w:rPr>
        <w:t xml:space="preserve">Dân tộc:…………… </w:t>
      </w:r>
    </w:p>
    <w:p w14:paraId="2F2B2AC4" w14:textId="77777777" w:rsidR="00B7014C" w:rsidRPr="00030E69" w:rsidRDefault="00B7014C" w:rsidP="00B7014C">
      <w:pPr>
        <w:spacing w:before="80"/>
        <w:rPr>
          <w:iCs/>
        </w:rPr>
      </w:pPr>
      <w:r w:rsidRPr="00030E69">
        <w:rPr>
          <w:iCs/>
        </w:rPr>
        <w:t xml:space="preserve">Thường trú tại thôn/bản……………………………………..xã ………………………    </w:t>
      </w:r>
    </w:p>
    <w:p w14:paraId="2614646A" w14:textId="77777777" w:rsidR="00B7014C" w:rsidRPr="00030E69" w:rsidRDefault="00B7014C" w:rsidP="00B7014C">
      <w:pPr>
        <w:spacing w:before="80"/>
        <w:rPr>
          <w:iCs/>
        </w:rPr>
      </w:pPr>
      <w:r w:rsidRPr="00030E69">
        <w:rPr>
          <w:iCs/>
        </w:rPr>
        <w:t xml:space="preserve">thuộc vùng có điều kiện kinh tế </w:t>
      </w:r>
      <w:r>
        <w:rPr>
          <w:iCs/>
        </w:rPr>
        <w:t xml:space="preserve">- </w:t>
      </w:r>
      <w:r w:rsidRPr="00030E69">
        <w:rPr>
          <w:iCs/>
        </w:rPr>
        <w:t>xã hội đặc biệt khó khăn.</w:t>
      </w:r>
    </w:p>
    <w:p w14:paraId="775D0DB9" w14:textId="77777777" w:rsidR="00B7014C" w:rsidRPr="00030E69" w:rsidRDefault="00B7014C" w:rsidP="00B7014C">
      <w:pPr>
        <w:spacing w:before="80"/>
        <w:rPr>
          <w:iCs/>
        </w:rPr>
      </w:pPr>
      <w:r w:rsidRPr="00030E69">
        <w:rPr>
          <w:iCs/>
        </w:rPr>
        <w:t>Huyện……………………………………….Tỉnh……………………………………………..</w:t>
      </w:r>
    </w:p>
    <w:p w14:paraId="47E45C88" w14:textId="77777777" w:rsidR="00B7014C" w:rsidRPr="00030E69" w:rsidRDefault="00B7014C" w:rsidP="00B7014C">
      <w:pPr>
        <w:spacing w:before="80"/>
        <w:rPr>
          <w:iCs/>
        </w:rPr>
      </w:pPr>
      <w:r w:rsidRPr="00030E69">
        <w:rPr>
          <w:iCs/>
        </w:rPr>
        <w:t>Năm học</w:t>
      </w:r>
      <w:r>
        <w:rPr>
          <w:iCs/>
        </w:rPr>
        <w:t xml:space="preserve"> …………..…..</w:t>
      </w:r>
      <w:r w:rsidRPr="00030E69">
        <w:rPr>
          <w:iCs/>
        </w:rPr>
        <w:t xml:space="preserve">Là học sinh </w:t>
      </w:r>
      <w:r w:rsidRPr="00030E69">
        <w:rPr>
          <w:iCs/>
          <w:lang w:val="vi-VN"/>
        </w:rPr>
        <w:t>lớp:</w:t>
      </w:r>
      <w:r w:rsidRPr="00030E69">
        <w:rPr>
          <w:iCs/>
        </w:rPr>
        <w:t xml:space="preserve"> </w:t>
      </w:r>
      <w:r w:rsidRPr="00030E69">
        <w:rPr>
          <w:iCs/>
          <w:lang w:val="vi-VN"/>
        </w:rPr>
        <w:t>………</w:t>
      </w:r>
      <w:r w:rsidRPr="00030E69">
        <w:rPr>
          <w:iCs/>
        </w:rPr>
        <w:t xml:space="preserve"> </w:t>
      </w:r>
      <w:r w:rsidRPr="00030E69">
        <w:rPr>
          <w:iCs/>
          <w:lang w:val="vi-VN"/>
        </w:rPr>
        <w:t>Trường</w:t>
      </w:r>
      <w:r w:rsidRPr="00030E69">
        <w:rPr>
          <w:iCs/>
        </w:rPr>
        <w:t xml:space="preserve"> </w:t>
      </w:r>
      <w:r w:rsidRPr="00030E69">
        <w:rPr>
          <w:iCs/>
          <w:lang w:val="vi-VN"/>
        </w:rPr>
        <w:t>………</w:t>
      </w:r>
      <w:r w:rsidRPr="00030E69">
        <w:rPr>
          <w:iCs/>
        </w:rPr>
        <w:t>……………………………..</w:t>
      </w:r>
    </w:p>
    <w:p w14:paraId="1EBE9DA8" w14:textId="77777777" w:rsidR="00B7014C" w:rsidRPr="00030E69" w:rsidRDefault="00B7014C" w:rsidP="00B7014C">
      <w:pPr>
        <w:spacing w:before="80"/>
      </w:pPr>
      <w:r w:rsidRPr="00030E69">
        <w:rPr>
          <w:lang w:val="vi-VN"/>
        </w:rPr>
        <w:t>Vì lý do</w:t>
      </w:r>
      <w:r w:rsidRPr="00030E69">
        <w:t xml:space="preserve"> (</w:t>
      </w:r>
      <w:r w:rsidRPr="00030E69">
        <w:rPr>
          <w:i/>
          <w:lang w:val="vi-VN"/>
        </w:rPr>
        <w:t>chọn 1 trong 2 lý do sau</w:t>
      </w:r>
      <w:r w:rsidRPr="00030E69">
        <w:rPr>
          <w:i/>
        </w:rPr>
        <w:t>):</w:t>
      </w:r>
    </w:p>
    <w:p w14:paraId="11B2FE1E" w14:textId="77777777" w:rsidR="00B7014C" w:rsidRPr="00030E69" w:rsidRDefault="00B7014C" w:rsidP="00B7014C">
      <w:pPr>
        <w:spacing w:before="80"/>
        <w:rPr>
          <w:noProof/>
        </w:rPr>
      </w:pPr>
      <w:r>
        <w:rPr>
          <w:noProof/>
        </w:rPr>
        <mc:AlternateContent>
          <mc:Choice Requires="wps">
            <w:drawing>
              <wp:anchor distT="0" distB="0" distL="114300" distR="114300" simplePos="0" relativeHeight="251694080" behindDoc="0" locked="0" layoutInCell="1" allowOverlap="1" wp14:anchorId="48C9E5FE" wp14:editId="04892648">
                <wp:simplePos x="0" y="0"/>
                <wp:positionH relativeFrom="column">
                  <wp:posOffset>2137410</wp:posOffset>
                </wp:positionH>
                <wp:positionV relativeFrom="paragraph">
                  <wp:posOffset>231775</wp:posOffset>
                </wp:positionV>
                <wp:extent cx="247650" cy="228600"/>
                <wp:effectExtent l="7620" t="13970" r="11430" b="508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28600"/>
                        </a:xfrm>
                        <a:prstGeom prst="rect">
                          <a:avLst/>
                        </a:prstGeom>
                        <a:solidFill>
                          <a:srgbClr val="FFFFFF"/>
                        </a:solidFill>
                        <a:ln w="9525">
                          <a:solidFill>
                            <a:srgbClr val="000000"/>
                          </a:solidFill>
                          <a:miter lim="800000"/>
                          <a:headEnd/>
                          <a:tailEnd/>
                        </a:ln>
                      </wps:spPr>
                      <wps:txbx>
                        <w:txbxContent>
                          <w:p w14:paraId="12932637" w14:textId="77777777" w:rsidR="0088110F" w:rsidRPr="00050034" w:rsidRDefault="0088110F" w:rsidP="00B7014C">
                            <w:r>
                              <w:rPr>
                                <w:noProof/>
                              </w:rPr>
                              <w:drawing>
                                <wp:inline distT="0" distB="0" distL="0" distR="0" wp14:anchorId="213F2276" wp14:editId="0E19D3F3">
                                  <wp:extent cx="60325" cy="52070"/>
                                  <wp:effectExtent l="19050" t="0" r="0" b="0"/>
                                  <wp:docPr id="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2"/>
                                          <a:srcRect/>
                                          <a:stretch>
                                            <a:fillRect/>
                                          </a:stretch>
                                        </pic:blipFill>
                                        <pic:spPr bwMode="auto">
                                          <a:xfrm>
                                            <a:off x="0" y="0"/>
                                            <a:ext cx="60325" cy="52070"/>
                                          </a:xfrm>
                                          <a:prstGeom prst="rect">
                                            <a:avLst/>
                                          </a:prstGeom>
                                          <a:noFill/>
                                          <a:ln w="9525">
                                            <a:noFill/>
                                            <a:miter lim="800000"/>
                                            <a:headEnd/>
                                            <a:tailEnd/>
                                          </a:ln>
                                        </pic:spPr>
                                      </pic:pic>
                                    </a:graphicData>
                                  </a:graphic>
                                </wp:inline>
                              </w:drawing>
                            </w:r>
                          </w:p>
                          <w:p w14:paraId="322DC680" w14:textId="77777777" w:rsidR="0088110F" w:rsidRPr="00050034" w:rsidRDefault="0088110F" w:rsidP="00B7014C">
                            <w:r>
                              <w:rPr>
                                <w:noProof/>
                              </w:rPr>
                              <w:drawing>
                                <wp:inline distT="0" distB="0" distL="0" distR="0" wp14:anchorId="0FE4C4E8" wp14:editId="5662B187">
                                  <wp:extent cx="60325" cy="52070"/>
                                  <wp:effectExtent l="19050" t="0" r="0" b="0"/>
                                  <wp:docPr id="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2"/>
                                          <a:srcRect/>
                                          <a:stretch>
                                            <a:fillRect/>
                                          </a:stretch>
                                        </pic:blipFill>
                                        <pic:spPr bwMode="auto">
                                          <a:xfrm>
                                            <a:off x="0" y="0"/>
                                            <a:ext cx="60325" cy="5207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C9E5FE" id="_x0000_t202" coordsize="21600,21600" o:spt="202" path="m,l,21600r21600,l21600,xe">
                <v:stroke joinstyle="miter"/>
                <v:path gradientshapeok="t" o:connecttype="rect"/>
              </v:shapetype>
              <v:shape id="Text Box 24" o:spid="_x0000_s1026" type="#_x0000_t202" style="position:absolute;margin-left:168.3pt;margin-top:18.25pt;width:19.5pt;height:1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">
                <v:textbox>
                  <w:txbxContent>
                    <w:p w14:paraId="12932637" w14:textId="77777777" w:rsidR="0088110F" w:rsidRPr="00050034" w:rsidRDefault="0088110F" w:rsidP="00B7014C">
                      <w:r>
                        <w:rPr>
                          <w:noProof/>
                        </w:rPr>
                        <w:drawing>
                          <wp:inline distT="0" distB="0" distL="0" distR="0" wp14:anchorId="213F2276" wp14:editId="0E19D3F3">
                            <wp:extent cx="60325" cy="52070"/>
                            <wp:effectExtent l="19050" t="0" r="0" b="0"/>
                            <wp:docPr id="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3"/>
                                    <a:srcRect/>
                                    <a:stretch>
                                      <a:fillRect/>
                                    </a:stretch>
                                  </pic:blipFill>
                                  <pic:spPr bwMode="auto">
                                    <a:xfrm>
                                      <a:off x="0" y="0"/>
                                      <a:ext cx="60325" cy="52070"/>
                                    </a:xfrm>
                                    <a:prstGeom prst="rect">
                                      <a:avLst/>
                                    </a:prstGeom>
                                    <a:noFill/>
                                    <a:ln w="9525">
                                      <a:noFill/>
                                      <a:miter lim="800000"/>
                                      <a:headEnd/>
                                      <a:tailEnd/>
                                    </a:ln>
                                  </pic:spPr>
                                </pic:pic>
                              </a:graphicData>
                            </a:graphic>
                          </wp:inline>
                        </w:drawing>
                      </w:r>
                    </w:p>
                    <w:p w14:paraId="322DC680" w14:textId="77777777" w:rsidR="0088110F" w:rsidRPr="00050034" w:rsidRDefault="0088110F" w:rsidP="00B7014C">
                      <w:r>
                        <w:rPr>
                          <w:noProof/>
                        </w:rPr>
                        <w:drawing>
                          <wp:inline distT="0" distB="0" distL="0" distR="0" wp14:anchorId="0FE4C4E8" wp14:editId="5662B187">
                            <wp:extent cx="60325" cy="52070"/>
                            <wp:effectExtent l="19050" t="0" r="0" b="0"/>
                            <wp:docPr id="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3"/>
                                    <a:srcRect/>
                                    <a:stretch>
                                      <a:fillRect/>
                                    </a:stretch>
                                  </pic:blipFill>
                                  <pic:spPr bwMode="auto">
                                    <a:xfrm>
                                      <a:off x="0" y="0"/>
                                      <a:ext cx="60325" cy="52070"/>
                                    </a:xfrm>
                                    <a:prstGeom prst="rect">
                                      <a:avLst/>
                                    </a:prstGeom>
                                    <a:noFill/>
                                    <a:ln w="9525">
                                      <a:noFill/>
                                      <a:miter lim="800000"/>
                                      <a:headEnd/>
                                      <a:tailEnd/>
                                    </a:ln>
                                  </pic:spPr>
                                </pic:pic>
                              </a:graphicData>
                            </a:graphic>
                          </wp:inline>
                        </w:drawing>
                      </w:r>
                    </w:p>
                  </w:txbxContent>
                </v:textbox>
              </v:shape>
            </w:pict>
          </mc:Fallback>
        </mc:AlternateContent>
      </w:r>
      <w:r w:rsidRPr="00030E69">
        <w:t xml:space="preserve"> - Nhà ở xa trường (ghi rõ cách nơi học tập bao nhiêu km): ………………………</w:t>
      </w:r>
    </w:p>
    <w:p w14:paraId="1ACB6E56" w14:textId="77777777" w:rsidR="00B7014C" w:rsidRPr="00030E69" w:rsidRDefault="00B7014C" w:rsidP="00B7014C">
      <w:pPr>
        <w:spacing w:before="80"/>
        <w:rPr>
          <w:noProof/>
        </w:rPr>
      </w:pPr>
      <w:r w:rsidRPr="00030E69">
        <w:t xml:space="preserve"> - Địa hình giao thông khó khăn:</w:t>
      </w:r>
      <w:r w:rsidRPr="00030E69">
        <w:rPr>
          <w:noProof/>
        </w:rPr>
        <w:t xml:space="preserve"> </w:t>
      </w:r>
    </w:p>
    <w:p w14:paraId="09549DE1" w14:textId="77777777" w:rsidR="00B7014C" w:rsidRPr="00030E69" w:rsidRDefault="00B7014C" w:rsidP="00B7014C">
      <w:pPr>
        <w:spacing w:before="80"/>
        <w:rPr>
          <w:iCs/>
          <w:lang w:val="vi-VN"/>
        </w:rPr>
      </w:pPr>
      <w:r w:rsidRPr="00030E69">
        <w:t>N</w:t>
      </w:r>
      <w:r w:rsidRPr="00030E69">
        <w:rPr>
          <w:lang w:val="vi-VN"/>
        </w:rPr>
        <w:t xml:space="preserve">ên em không thể đi đến trường và trở về nhà trong ngày.  </w:t>
      </w:r>
    </w:p>
    <w:p w14:paraId="0E3982E7" w14:textId="77777777" w:rsidR="00B7014C" w:rsidRPr="00030E69" w:rsidRDefault="00B7014C" w:rsidP="00B7014C">
      <w:pPr>
        <w:widowControl w:val="0"/>
        <w:spacing w:before="80"/>
        <w:ind w:firstLine="720"/>
        <w:contextualSpacing/>
        <w:rPr>
          <w:iCs/>
          <w:lang w:val="vi-VN"/>
        </w:rPr>
      </w:pPr>
      <w:r>
        <w:rPr>
          <w:iCs/>
          <w:noProof/>
        </w:rPr>
        <mc:AlternateContent>
          <mc:Choice Requires="wps">
            <w:drawing>
              <wp:anchor distT="0" distB="0" distL="114300" distR="114300" simplePos="0" relativeHeight="251691008" behindDoc="0" locked="0" layoutInCell="1" allowOverlap="1" wp14:anchorId="1C8E45F1" wp14:editId="191DE15B">
                <wp:simplePos x="0" y="0"/>
                <wp:positionH relativeFrom="column">
                  <wp:posOffset>1170940</wp:posOffset>
                </wp:positionH>
                <wp:positionV relativeFrom="paragraph">
                  <wp:posOffset>561340</wp:posOffset>
                </wp:positionV>
                <wp:extent cx="247650" cy="228600"/>
                <wp:effectExtent l="12700" t="7620" r="6350" b="1143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28600"/>
                        </a:xfrm>
                        <a:prstGeom prst="rect">
                          <a:avLst/>
                        </a:prstGeom>
                        <a:solidFill>
                          <a:srgbClr val="FFFFFF"/>
                        </a:solidFill>
                        <a:ln w="9525">
                          <a:solidFill>
                            <a:srgbClr val="000000"/>
                          </a:solidFill>
                          <a:miter lim="800000"/>
                          <a:headEnd/>
                          <a:tailEnd/>
                        </a:ln>
                      </wps:spPr>
                      <wps:txbx>
                        <w:txbxContent>
                          <w:p w14:paraId="23415931" w14:textId="77777777" w:rsidR="0088110F" w:rsidRPr="008D6EF2" w:rsidRDefault="0088110F" w:rsidP="00B7014C">
                            <w:pPr>
                              <w:tabs>
                                <w:tab w:val="left" w:pos="720"/>
                              </w:tabs>
                              <w:spacing w:line="300" w:lineRule="exact"/>
                              <w:ind w:firstLine="720"/>
                              <w:rPr>
                                <w:rStyle w:val="normal-h1"/>
                                <w:bCs/>
                                <w:sz w:val="26"/>
                                <w:szCs w:val="26"/>
                              </w:rPr>
                            </w:pPr>
                            <w:r>
                              <w:rPr>
                                <w:noProof/>
                              </w:rPr>
                              <w:drawing>
                                <wp:inline distT="0" distB="0" distL="0" distR="0" wp14:anchorId="619E5D7E" wp14:editId="13758F68">
                                  <wp:extent cx="60325" cy="52070"/>
                                  <wp:effectExtent l="19050" t="0" r="0" b="0"/>
                                  <wp:docPr id="5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2"/>
                                          <a:srcRect/>
                                          <a:stretch>
                                            <a:fillRect/>
                                          </a:stretch>
                                        </pic:blipFill>
                                        <pic:spPr bwMode="auto">
                                          <a:xfrm>
                                            <a:off x="0" y="0"/>
                                            <a:ext cx="60325" cy="52070"/>
                                          </a:xfrm>
                                          <a:prstGeom prst="rect">
                                            <a:avLst/>
                                          </a:prstGeom>
                                          <a:noFill/>
                                          <a:ln w="9525">
                                            <a:noFill/>
                                            <a:miter lim="800000"/>
                                            <a:headEnd/>
                                            <a:tailEnd/>
                                          </a:ln>
                                        </pic:spPr>
                                      </pic:pic>
                                    </a:graphicData>
                                  </a:graphic>
                                </wp:inline>
                              </w:drawing>
                            </w:r>
                            <w:r w:rsidRPr="002F653F">
                              <w:rPr>
                                <w:bCs/>
                                <w:sz w:val="26"/>
                                <w:szCs w:val="26"/>
                              </w:rPr>
                              <w:t xml:space="preserve"> </w:t>
                            </w:r>
                            <w:r>
                              <w:rPr>
                                <w:rStyle w:val="normal-h1"/>
                                <w:sz w:val="26"/>
                                <w:szCs w:val="26"/>
                              </w:rPr>
                              <w:t>b) Chủ trì, phối hợp với Bộ Giáo dục và Đào tạo và các bộ, ngành liên quan kiểm tra việc sử dụng kinh phí của các địa phương.</w:t>
                            </w:r>
                          </w:p>
                          <w:p w14:paraId="1D077BC7" w14:textId="77777777" w:rsidR="0088110F" w:rsidRPr="00050034" w:rsidRDefault="0088110F" w:rsidP="00B701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8E45F1" id="Text Box 25" o:spid="_x0000_s1027" type="#_x0000_t202" style="position:absolute;left:0;text-align:left;margin-left:92.2pt;margin-top:44.2pt;width:19.5pt;height:1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">
                <v:textbox>
                  <w:txbxContent>
                    <w:p w14:paraId="23415931" w14:textId="77777777" w:rsidR="0088110F" w:rsidRPr="008D6EF2" w:rsidRDefault="0088110F" w:rsidP="00B7014C">
                      <w:pPr>
                        <w:tabs>
                          <w:tab w:val="left" w:pos="720"/>
                        </w:tabs>
                        <w:spacing w:line="300" w:lineRule="exact"/>
                        <w:ind w:firstLine="720"/>
                        <w:rPr>
                          <w:rStyle w:val="normal-h1"/>
                          <w:bCs/>
                          <w:sz w:val="26"/>
                          <w:szCs w:val="26"/>
                        </w:rPr>
                      </w:pPr>
                      <w:r>
                        <w:rPr>
                          <w:noProof/>
                        </w:rPr>
                        <w:drawing>
                          <wp:inline distT="0" distB="0" distL="0" distR="0" wp14:anchorId="619E5D7E" wp14:editId="13758F68">
                            <wp:extent cx="60325" cy="52070"/>
                            <wp:effectExtent l="19050" t="0" r="0" b="0"/>
                            <wp:docPr id="5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3"/>
                                    <a:srcRect/>
                                    <a:stretch>
                                      <a:fillRect/>
                                    </a:stretch>
                                  </pic:blipFill>
                                  <pic:spPr bwMode="auto">
                                    <a:xfrm>
                                      <a:off x="0" y="0"/>
                                      <a:ext cx="60325" cy="52070"/>
                                    </a:xfrm>
                                    <a:prstGeom prst="rect">
                                      <a:avLst/>
                                    </a:prstGeom>
                                    <a:noFill/>
                                    <a:ln w="9525">
                                      <a:noFill/>
                                      <a:miter lim="800000"/>
                                      <a:headEnd/>
                                      <a:tailEnd/>
                                    </a:ln>
                                  </pic:spPr>
                                </pic:pic>
                              </a:graphicData>
                            </a:graphic>
                          </wp:inline>
                        </w:drawing>
                      </w:r>
                      <w:r w:rsidRPr="002F653F">
                        <w:rPr>
                          <w:bCs/>
                          <w:sz w:val="26"/>
                          <w:szCs w:val="26"/>
                        </w:rPr>
                        <w:t xml:space="preserve"> </w:t>
                      </w:r>
                      <w:r>
                        <w:rPr>
                          <w:rStyle w:val="normal-h1"/>
                          <w:sz w:val="26"/>
                          <w:szCs w:val="26"/>
                        </w:rPr>
                        <w:t>b) Chủ trì, phối hợp với Bộ Giáo dục và Đào tạo và các bộ, ngành liên quan kiểm tra việc sử dụng kinh phí của các địa phương.</w:t>
                      </w:r>
                    </w:p>
                    <w:p w14:paraId="1D077BC7" w14:textId="77777777" w:rsidR="0088110F" w:rsidRPr="00050034" w:rsidRDefault="0088110F" w:rsidP="00B7014C"/>
                  </w:txbxContent>
                </v:textbox>
              </v:shape>
            </w:pict>
          </mc:Fallback>
        </mc:AlternateContent>
      </w:r>
      <w:r w:rsidRPr="00626FD0">
        <w:rPr>
          <w:lang w:val="vi-VN"/>
        </w:rPr>
        <w:t>Vì vậy, em</w:t>
      </w:r>
      <w:r w:rsidRPr="00030E69">
        <w:rPr>
          <w:lang w:val="vi-VN"/>
        </w:rPr>
        <w:t xml:space="preserve"> làm đơn này đề nghị </w:t>
      </w:r>
      <w:r w:rsidRPr="00626FD0">
        <w:rPr>
          <w:lang w:val="vi-VN"/>
        </w:rPr>
        <w:t xml:space="preserve">nhà trường xem xét, trình cấp có thẩm quyền để </w:t>
      </w:r>
      <w:r w:rsidRPr="00030E69">
        <w:rPr>
          <w:iCs/>
          <w:lang w:val="vi-VN"/>
        </w:rPr>
        <w:t xml:space="preserve">em được hưởng chính sách hỗ trợ </w:t>
      </w:r>
      <w:r w:rsidRPr="00626FD0">
        <w:rPr>
          <w:iCs/>
          <w:lang w:val="vi-VN"/>
        </w:rPr>
        <w:t xml:space="preserve">tiền và gạo </w:t>
      </w:r>
      <w:r w:rsidRPr="00030E69">
        <w:rPr>
          <w:iCs/>
          <w:lang w:val="vi-VN"/>
        </w:rPr>
        <w:t xml:space="preserve">theo quy định tại </w:t>
      </w:r>
      <w:r w:rsidRPr="00626FD0">
        <w:rPr>
          <w:iCs/>
          <w:lang w:val="vi-VN"/>
        </w:rPr>
        <w:t xml:space="preserve">Nghị định số:    /2016/NĐ-CP ngày……..tháng………..năm 2016 </w:t>
      </w:r>
      <w:r w:rsidRPr="00030E69">
        <w:rPr>
          <w:iCs/>
          <w:lang w:val="vi-VN"/>
        </w:rPr>
        <w:t xml:space="preserve">của Chính phủ, gồm: </w:t>
      </w:r>
    </w:p>
    <w:p w14:paraId="4F5F9A4E" w14:textId="77777777" w:rsidR="00B7014C" w:rsidRPr="00030E69" w:rsidRDefault="00B7014C" w:rsidP="00B7014C">
      <w:pPr>
        <w:spacing w:before="80"/>
        <w:ind w:firstLine="720"/>
        <w:rPr>
          <w:iCs/>
          <w:lang w:val="vi-VN"/>
        </w:rPr>
      </w:pPr>
      <w:r>
        <w:rPr>
          <w:iCs/>
          <w:noProof/>
        </w:rPr>
        <mc:AlternateContent>
          <mc:Choice Requires="wps">
            <w:drawing>
              <wp:anchor distT="0" distB="0" distL="114300" distR="114300" simplePos="0" relativeHeight="251692032" behindDoc="0" locked="0" layoutInCell="1" allowOverlap="1" wp14:anchorId="2A5B1961" wp14:editId="03E9765C">
                <wp:simplePos x="0" y="0"/>
                <wp:positionH relativeFrom="column">
                  <wp:posOffset>4210685</wp:posOffset>
                </wp:positionH>
                <wp:positionV relativeFrom="paragraph">
                  <wp:posOffset>244475</wp:posOffset>
                </wp:positionV>
                <wp:extent cx="247650" cy="228600"/>
                <wp:effectExtent l="13970" t="12065" r="5080" b="698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28600"/>
                        </a:xfrm>
                        <a:prstGeom prst="rect">
                          <a:avLst/>
                        </a:prstGeom>
                        <a:solidFill>
                          <a:srgbClr val="FFFFFF"/>
                        </a:solidFill>
                        <a:ln w="9525">
                          <a:solidFill>
                            <a:srgbClr val="000000"/>
                          </a:solidFill>
                          <a:miter lim="800000"/>
                          <a:headEnd/>
                          <a:tailEnd/>
                        </a:ln>
                      </wps:spPr>
                      <wps:txbx>
                        <w:txbxContent>
                          <w:p w14:paraId="200B3A16" w14:textId="77777777" w:rsidR="0088110F" w:rsidRPr="00050034" w:rsidRDefault="0088110F" w:rsidP="00B7014C">
                            <w:r>
                              <w:rPr>
                                <w:noProof/>
                              </w:rPr>
                              <w:drawing>
                                <wp:inline distT="0" distB="0" distL="0" distR="0" wp14:anchorId="2039E303" wp14:editId="67C6A8E1">
                                  <wp:extent cx="60325" cy="52070"/>
                                  <wp:effectExtent l="19050" t="0" r="0" b="0"/>
                                  <wp:docPr id="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2"/>
                                          <a:srcRect/>
                                          <a:stretch>
                                            <a:fillRect/>
                                          </a:stretch>
                                        </pic:blipFill>
                                        <pic:spPr bwMode="auto">
                                          <a:xfrm>
                                            <a:off x="0" y="0"/>
                                            <a:ext cx="60325" cy="52070"/>
                                          </a:xfrm>
                                          <a:prstGeom prst="rect">
                                            <a:avLst/>
                                          </a:prstGeom>
                                          <a:noFill/>
                                          <a:ln w="9525">
                                            <a:noFill/>
                                            <a:miter lim="800000"/>
                                            <a:headEnd/>
                                            <a:tailEnd/>
                                          </a:ln>
                                        </pic:spPr>
                                      </pic:pic>
                                    </a:graphicData>
                                  </a:graphic>
                                </wp:inline>
                              </w:drawing>
                            </w:r>
                          </w:p>
                          <w:p w14:paraId="69C02566" w14:textId="77777777" w:rsidR="0088110F" w:rsidRPr="00050034" w:rsidRDefault="0088110F" w:rsidP="00B7014C">
                            <w:r>
                              <w:rPr>
                                <w:noProof/>
                              </w:rPr>
                              <w:drawing>
                                <wp:inline distT="0" distB="0" distL="0" distR="0" wp14:anchorId="4B49A1D2" wp14:editId="62D1C636">
                                  <wp:extent cx="60325" cy="52070"/>
                                  <wp:effectExtent l="19050" t="0" r="0" b="0"/>
                                  <wp:docPr id="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2"/>
                                          <a:srcRect/>
                                          <a:stretch>
                                            <a:fillRect/>
                                          </a:stretch>
                                        </pic:blipFill>
                                        <pic:spPr bwMode="auto">
                                          <a:xfrm>
                                            <a:off x="0" y="0"/>
                                            <a:ext cx="60325" cy="5207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5B1961" id="Text Box 26" o:spid="_x0000_s1028" type="#_x0000_t202" style="position:absolute;left:0;text-align:left;margin-left:331.55pt;margin-top:19.25pt;width:19.5pt;height:1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">
                <v:textbox>
                  <w:txbxContent>
                    <w:p w14:paraId="200B3A16" w14:textId="77777777" w:rsidR="0088110F" w:rsidRPr="00050034" w:rsidRDefault="0088110F" w:rsidP="00B7014C">
                      <w:r>
                        <w:rPr>
                          <w:noProof/>
                        </w:rPr>
                        <w:drawing>
                          <wp:inline distT="0" distB="0" distL="0" distR="0" wp14:anchorId="2039E303" wp14:editId="67C6A8E1">
                            <wp:extent cx="60325" cy="52070"/>
                            <wp:effectExtent l="19050" t="0" r="0" b="0"/>
                            <wp:docPr id="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3"/>
                                    <a:srcRect/>
                                    <a:stretch>
                                      <a:fillRect/>
                                    </a:stretch>
                                  </pic:blipFill>
                                  <pic:spPr bwMode="auto">
                                    <a:xfrm>
                                      <a:off x="0" y="0"/>
                                      <a:ext cx="60325" cy="52070"/>
                                    </a:xfrm>
                                    <a:prstGeom prst="rect">
                                      <a:avLst/>
                                    </a:prstGeom>
                                    <a:noFill/>
                                    <a:ln w="9525">
                                      <a:noFill/>
                                      <a:miter lim="800000"/>
                                      <a:headEnd/>
                                      <a:tailEnd/>
                                    </a:ln>
                                  </pic:spPr>
                                </pic:pic>
                              </a:graphicData>
                            </a:graphic>
                          </wp:inline>
                        </w:drawing>
                      </w:r>
                    </w:p>
                    <w:p w14:paraId="69C02566" w14:textId="77777777" w:rsidR="0088110F" w:rsidRPr="00050034" w:rsidRDefault="0088110F" w:rsidP="00B7014C">
                      <w:r>
                        <w:rPr>
                          <w:noProof/>
                        </w:rPr>
                        <w:drawing>
                          <wp:inline distT="0" distB="0" distL="0" distR="0" wp14:anchorId="4B49A1D2" wp14:editId="62D1C636">
                            <wp:extent cx="60325" cy="52070"/>
                            <wp:effectExtent l="19050" t="0" r="0" b="0"/>
                            <wp:docPr id="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3"/>
                                    <a:srcRect/>
                                    <a:stretch>
                                      <a:fillRect/>
                                    </a:stretch>
                                  </pic:blipFill>
                                  <pic:spPr bwMode="auto">
                                    <a:xfrm>
                                      <a:off x="0" y="0"/>
                                      <a:ext cx="60325" cy="52070"/>
                                    </a:xfrm>
                                    <a:prstGeom prst="rect">
                                      <a:avLst/>
                                    </a:prstGeom>
                                    <a:noFill/>
                                    <a:ln w="9525">
                                      <a:noFill/>
                                      <a:miter lim="800000"/>
                                      <a:headEnd/>
                                      <a:tailEnd/>
                                    </a:ln>
                                  </pic:spPr>
                                </pic:pic>
                              </a:graphicData>
                            </a:graphic>
                          </wp:inline>
                        </w:drawing>
                      </w:r>
                    </w:p>
                  </w:txbxContent>
                </v:textbox>
              </v:shape>
            </w:pict>
          </mc:Fallback>
        </mc:AlternateContent>
      </w:r>
      <w:r w:rsidRPr="00030E69">
        <w:rPr>
          <w:iCs/>
          <w:lang w:val="vi-VN"/>
        </w:rPr>
        <w:t>1. Tiền ăn</w:t>
      </w:r>
    </w:p>
    <w:p w14:paraId="21AF79A1" w14:textId="77777777" w:rsidR="00B7014C" w:rsidRPr="00030E69" w:rsidRDefault="00B7014C" w:rsidP="00B7014C">
      <w:pPr>
        <w:spacing w:before="80"/>
        <w:ind w:firstLine="720"/>
        <w:rPr>
          <w:iCs/>
          <w:lang w:val="vi-VN"/>
        </w:rPr>
      </w:pPr>
      <w:r>
        <w:rPr>
          <w:iCs/>
          <w:noProof/>
        </w:rPr>
        <mc:AlternateContent>
          <mc:Choice Requires="wps">
            <w:drawing>
              <wp:anchor distT="0" distB="0" distL="114300" distR="114300" simplePos="0" relativeHeight="251693056" behindDoc="0" locked="0" layoutInCell="1" allowOverlap="1" wp14:anchorId="2E6E4BEA" wp14:editId="58631517">
                <wp:simplePos x="0" y="0"/>
                <wp:positionH relativeFrom="column">
                  <wp:posOffset>989965</wp:posOffset>
                </wp:positionH>
                <wp:positionV relativeFrom="paragraph">
                  <wp:posOffset>249555</wp:posOffset>
                </wp:positionV>
                <wp:extent cx="263525" cy="228600"/>
                <wp:effectExtent l="12700" t="9525" r="9525" b="952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228600"/>
                        </a:xfrm>
                        <a:prstGeom prst="rect">
                          <a:avLst/>
                        </a:prstGeom>
                        <a:solidFill>
                          <a:srgbClr val="FFFFFF"/>
                        </a:solidFill>
                        <a:ln w="9525">
                          <a:solidFill>
                            <a:srgbClr val="000000"/>
                          </a:solidFill>
                          <a:miter lim="800000"/>
                          <a:headEnd/>
                          <a:tailEnd/>
                        </a:ln>
                      </wps:spPr>
                      <wps:txbx>
                        <w:txbxContent>
                          <w:p w14:paraId="24ADE60D" w14:textId="77777777" w:rsidR="0088110F" w:rsidRPr="008D6EF2" w:rsidRDefault="0088110F" w:rsidP="00B7014C">
                            <w:pPr>
                              <w:tabs>
                                <w:tab w:val="left" w:pos="720"/>
                              </w:tabs>
                              <w:spacing w:line="300" w:lineRule="exact"/>
                              <w:ind w:firstLine="720"/>
                              <w:rPr>
                                <w:rStyle w:val="normal-h1"/>
                                <w:bCs/>
                                <w:sz w:val="26"/>
                                <w:szCs w:val="26"/>
                              </w:rPr>
                            </w:pPr>
                            <w:r>
                              <w:rPr>
                                <w:noProof/>
                              </w:rPr>
                              <w:drawing>
                                <wp:inline distT="0" distB="0" distL="0" distR="0" wp14:anchorId="2FD092BB" wp14:editId="6F99D8B0">
                                  <wp:extent cx="60325" cy="52070"/>
                                  <wp:effectExtent l="19050" t="0" r="0" b="0"/>
                                  <wp:docPr id="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2"/>
                                          <a:srcRect/>
                                          <a:stretch>
                                            <a:fillRect/>
                                          </a:stretch>
                                        </pic:blipFill>
                                        <pic:spPr bwMode="auto">
                                          <a:xfrm>
                                            <a:off x="0" y="0"/>
                                            <a:ext cx="60325" cy="52070"/>
                                          </a:xfrm>
                                          <a:prstGeom prst="rect">
                                            <a:avLst/>
                                          </a:prstGeom>
                                          <a:noFill/>
                                          <a:ln w="9525">
                                            <a:noFill/>
                                            <a:miter lim="800000"/>
                                            <a:headEnd/>
                                            <a:tailEnd/>
                                          </a:ln>
                                        </pic:spPr>
                                      </pic:pic>
                                    </a:graphicData>
                                  </a:graphic>
                                </wp:inline>
                              </w:drawing>
                            </w:r>
                            <w:r w:rsidRPr="002F653F">
                              <w:rPr>
                                <w:bCs/>
                                <w:sz w:val="26"/>
                                <w:szCs w:val="26"/>
                              </w:rPr>
                              <w:t xml:space="preserve"> </w:t>
                            </w:r>
                            <w:r>
                              <w:rPr>
                                <w:rStyle w:val="normal-h1"/>
                                <w:sz w:val="26"/>
                                <w:szCs w:val="26"/>
                              </w:rPr>
                              <w:t>b) Chủ trì, phối hợp với Bộ Giáo dục và Đào tạo và các bộ, ngành liên quan kiểm tra việc sử dụng kinh phí của các địa phương.</w:t>
                            </w:r>
                          </w:p>
                          <w:p w14:paraId="3E5F51CC" w14:textId="77777777" w:rsidR="0088110F" w:rsidRPr="00050034" w:rsidRDefault="0088110F" w:rsidP="00B701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6E4BEA" id="Text Box 27" o:spid="_x0000_s1029" type="#_x0000_t202" style="position:absolute;left:0;text-align:left;margin-left:77.95pt;margin-top:19.65pt;width:20.75pt;height:1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">
                <v:textbox>
                  <w:txbxContent>
                    <w:p w14:paraId="24ADE60D" w14:textId="77777777" w:rsidR="0088110F" w:rsidRPr="008D6EF2" w:rsidRDefault="0088110F" w:rsidP="00B7014C">
                      <w:pPr>
                        <w:tabs>
                          <w:tab w:val="left" w:pos="720"/>
                        </w:tabs>
                        <w:spacing w:line="300" w:lineRule="exact"/>
                        <w:ind w:firstLine="720"/>
                        <w:rPr>
                          <w:rStyle w:val="normal-h1"/>
                          <w:bCs/>
                          <w:sz w:val="26"/>
                          <w:szCs w:val="26"/>
                        </w:rPr>
                      </w:pPr>
                      <w:r>
                        <w:rPr>
                          <w:noProof/>
                        </w:rPr>
                        <w:drawing>
                          <wp:inline distT="0" distB="0" distL="0" distR="0" wp14:anchorId="2FD092BB" wp14:editId="6F99D8B0">
                            <wp:extent cx="60325" cy="52070"/>
                            <wp:effectExtent l="19050" t="0" r="0" b="0"/>
                            <wp:docPr id="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3"/>
                                    <a:srcRect/>
                                    <a:stretch>
                                      <a:fillRect/>
                                    </a:stretch>
                                  </pic:blipFill>
                                  <pic:spPr bwMode="auto">
                                    <a:xfrm>
                                      <a:off x="0" y="0"/>
                                      <a:ext cx="60325" cy="52070"/>
                                    </a:xfrm>
                                    <a:prstGeom prst="rect">
                                      <a:avLst/>
                                    </a:prstGeom>
                                    <a:noFill/>
                                    <a:ln w="9525">
                                      <a:noFill/>
                                      <a:miter lim="800000"/>
                                      <a:headEnd/>
                                      <a:tailEnd/>
                                    </a:ln>
                                  </pic:spPr>
                                </pic:pic>
                              </a:graphicData>
                            </a:graphic>
                          </wp:inline>
                        </w:drawing>
                      </w:r>
                      <w:r w:rsidRPr="002F653F">
                        <w:rPr>
                          <w:bCs/>
                          <w:sz w:val="26"/>
                          <w:szCs w:val="26"/>
                        </w:rPr>
                        <w:t xml:space="preserve"> </w:t>
                      </w:r>
                      <w:r>
                        <w:rPr>
                          <w:rStyle w:val="normal-h1"/>
                          <w:sz w:val="26"/>
                          <w:szCs w:val="26"/>
                        </w:rPr>
                        <w:t>b) Chủ trì, phối hợp với Bộ Giáo dục và Đào tạo và các bộ, ngành liên quan kiểm tra việc sử dụng kinh phí của các địa phương.</w:t>
                      </w:r>
                    </w:p>
                    <w:p w14:paraId="3E5F51CC" w14:textId="77777777" w:rsidR="0088110F" w:rsidRPr="00050034" w:rsidRDefault="0088110F" w:rsidP="00B7014C"/>
                  </w:txbxContent>
                </v:textbox>
              </v:shape>
            </w:pict>
          </mc:Fallback>
        </mc:AlternateContent>
      </w:r>
      <w:r w:rsidRPr="00030E69">
        <w:rPr>
          <w:iCs/>
          <w:lang w:val="vi-VN"/>
        </w:rPr>
        <w:t>2. Tiền nhà ở (</w:t>
      </w:r>
      <w:r w:rsidRPr="00030E69">
        <w:rPr>
          <w:i/>
          <w:iCs/>
          <w:lang w:val="vi-VN"/>
        </w:rPr>
        <w:t>đối với trường hợp học sinh phải tự lo chỗ ở</w:t>
      </w:r>
      <w:r w:rsidRPr="00030E69">
        <w:rPr>
          <w:iCs/>
          <w:lang w:val="vi-VN"/>
        </w:rPr>
        <w:t>)</w:t>
      </w:r>
    </w:p>
    <w:p w14:paraId="63D9E06A" w14:textId="77777777" w:rsidR="00B7014C" w:rsidRPr="00030E69" w:rsidRDefault="00B7014C" w:rsidP="00B7014C">
      <w:pPr>
        <w:spacing w:before="80"/>
        <w:ind w:firstLine="720"/>
        <w:rPr>
          <w:iCs/>
        </w:rPr>
      </w:pPr>
      <w:r w:rsidRPr="00030E69">
        <w:rPr>
          <w:iCs/>
        </w:rPr>
        <w:t xml:space="preserve">3. Gạo: </w:t>
      </w:r>
    </w:p>
    <w:tbl>
      <w:tblPr>
        <w:tblW w:w="0" w:type="auto"/>
        <w:tblLook w:val="01E0" w:firstRow="1" w:lastRow="1" w:firstColumn="1" w:lastColumn="1" w:noHBand="0" w:noVBand="0"/>
      </w:tblPr>
      <w:tblGrid>
        <w:gridCol w:w="5070"/>
        <w:gridCol w:w="3934"/>
      </w:tblGrid>
      <w:tr w:rsidR="00B7014C" w:rsidRPr="00212A1E" w14:paraId="181248B7" w14:textId="77777777" w:rsidTr="0088110F">
        <w:tc>
          <w:tcPr>
            <w:tcW w:w="5070" w:type="dxa"/>
          </w:tcPr>
          <w:p w14:paraId="388334ED" w14:textId="77777777" w:rsidR="00B7014C" w:rsidRPr="00030E69" w:rsidRDefault="00B7014C" w:rsidP="0088110F">
            <w:pPr>
              <w:rPr>
                <w:b/>
                <w:iCs/>
              </w:rPr>
            </w:pPr>
          </w:p>
        </w:tc>
        <w:tc>
          <w:tcPr>
            <w:tcW w:w="3934" w:type="dxa"/>
          </w:tcPr>
          <w:p w14:paraId="1C922996" w14:textId="77777777" w:rsidR="00B7014C" w:rsidRPr="00030E69" w:rsidRDefault="00B7014C" w:rsidP="0088110F">
            <w:pPr>
              <w:rPr>
                <w:iCs/>
                <w:lang w:val="vi-VN"/>
              </w:rPr>
            </w:pPr>
            <w:r w:rsidRPr="00030E69">
              <w:rPr>
                <w:iCs/>
                <w:lang w:val="vi-VN"/>
              </w:rPr>
              <w:t xml:space="preserve">   ....…, ngày …..tháng…..năm 20…</w:t>
            </w:r>
          </w:p>
          <w:p w14:paraId="2E522FE4" w14:textId="77777777" w:rsidR="00B7014C" w:rsidRPr="00030E69" w:rsidRDefault="00B7014C" w:rsidP="0088110F">
            <w:pPr>
              <w:jc w:val="center"/>
              <w:rPr>
                <w:b/>
                <w:iCs/>
                <w:lang w:val="vi-VN"/>
              </w:rPr>
            </w:pPr>
            <w:r w:rsidRPr="00030E69">
              <w:rPr>
                <w:b/>
                <w:iCs/>
                <w:lang w:val="vi-VN"/>
              </w:rPr>
              <w:t>Người làm đơn</w:t>
            </w:r>
          </w:p>
          <w:p w14:paraId="220413D9" w14:textId="77777777" w:rsidR="00B7014C" w:rsidRPr="00030E69" w:rsidRDefault="00B7014C" w:rsidP="0088110F">
            <w:pPr>
              <w:jc w:val="center"/>
              <w:rPr>
                <w:iCs/>
                <w:lang w:val="vi-VN"/>
              </w:rPr>
            </w:pPr>
            <w:r w:rsidRPr="00030E69">
              <w:rPr>
                <w:i/>
                <w:iCs/>
                <w:lang w:val="vi-VN"/>
              </w:rPr>
              <w:t>(Ký, ghi rõ họ, tên )</w:t>
            </w:r>
          </w:p>
          <w:p w14:paraId="117A3364" w14:textId="77777777" w:rsidR="00B7014C" w:rsidRPr="00030E69" w:rsidRDefault="00B7014C" w:rsidP="0088110F">
            <w:pPr>
              <w:spacing w:line="300" w:lineRule="exact"/>
              <w:rPr>
                <w:iCs/>
                <w:lang w:val="vi-VN"/>
              </w:rPr>
            </w:pPr>
          </w:p>
        </w:tc>
      </w:tr>
    </w:tbl>
    <w:p w14:paraId="107C4F9A" w14:textId="77777777" w:rsidR="00B7014C" w:rsidRPr="00212A1E" w:rsidRDefault="00B7014C" w:rsidP="00B7014C">
      <w:pPr>
        <w:spacing w:before="120" w:after="120"/>
        <w:rPr>
          <w:b/>
          <w:sz w:val="28"/>
          <w:szCs w:val="28"/>
          <w:lang w:val="vi-VN"/>
        </w:rPr>
      </w:pPr>
    </w:p>
    <w:p w14:paraId="0C06867D" w14:textId="77777777" w:rsidR="00B7014C" w:rsidRPr="00212A1E" w:rsidRDefault="00B7014C" w:rsidP="00B7014C">
      <w:pPr>
        <w:spacing w:before="120" w:after="120"/>
        <w:rPr>
          <w:b/>
          <w:sz w:val="28"/>
          <w:szCs w:val="28"/>
          <w:lang w:val="vi-VN"/>
        </w:rPr>
      </w:pPr>
    </w:p>
    <w:p w14:paraId="71621E15" w14:textId="77777777" w:rsidR="00B7014C" w:rsidRPr="00212A1E" w:rsidRDefault="00B7014C" w:rsidP="00B7014C">
      <w:pPr>
        <w:spacing w:before="120" w:after="120"/>
        <w:rPr>
          <w:b/>
          <w:sz w:val="28"/>
          <w:szCs w:val="28"/>
          <w:lang w:val="vi-VN"/>
        </w:rPr>
      </w:pPr>
    </w:p>
    <w:p w14:paraId="5C290011" w14:textId="77777777" w:rsidR="00B7014C" w:rsidRPr="00212A1E" w:rsidRDefault="00B7014C" w:rsidP="00B7014C">
      <w:pPr>
        <w:spacing w:before="120" w:after="120"/>
        <w:rPr>
          <w:b/>
          <w:sz w:val="28"/>
          <w:szCs w:val="28"/>
          <w:lang w:val="vi-VN"/>
        </w:rPr>
      </w:pPr>
    </w:p>
    <w:p w14:paraId="2BF47082" w14:textId="77777777" w:rsidR="00B7014C" w:rsidRPr="00212A1E" w:rsidRDefault="00B7014C" w:rsidP="00B7014C">
      <w:pPr>
        <w:spacing w:before="120" w:after="120"/>
        <w:rPr>
          <w:b/>
          <w:sz w:val="28"/>
          <w:szCs w:val="28"/>
          <w:lang w:val="vi-VN"/>
        </w:rPr>
      </w:pPr>
    </w:p>
    <w:p w14:paraId="5B8CE705" w14:textId="77777777" w:rsidR="00B7014C" w:rsidRPr="00212A1E" w:rsidRDefault="00B7014C" w:rsidP="00B7014C">
      <w:pPr>
        <w:spacing w:before="120" w:after="120"/>
        <w:rPr>
          <w:b/>
          <w:sz w:val="28"/>
          <w:szCs w:val="28"/>
          <w:lang w:val="vi-VN"/>
        </w:rPr>
      </w:pPr>
    </w:p>
    <w:p w14:paraId="478782B5" w14:textId="77777777" w:rsidR="00B7014C" w:rsidRPr="00212A1E" w:rsidRDefault="00B7014C" w:rsidP="00B7014C">
      <w:pPr>
        <w:spacing w:before="120" w:after="120"/>
        <w:rPr>
          <w:b/>
          <w:sz w:val="28"/>
          <w:szCs w:val="28"/>
          <w:lang w:val="vi-VN"/>
        </w:rPr>
      </w:pPr>
    </w:p>
    <w:p w14:paraId="34AE3611" w14:textId="77777777" w:rsidR="00B7014C" w:rsidRPr="00212A1E" w:rsidRDefault="00B7014C" w:rsidP="00B7014C">
      <w:pPr>
        <w:spacing w:before="120" w:after="120"/>
        <w:rPr>
          <w:b/>
          <w:sz w:val="28"/>
          <w:szCs w:val="28"/>
          <w:lang w:val="vi-VN"/>
        </w:rPr>
      </w:pPr>
    </w:p>
    <w:p w14:paraId="1A5CFBA0" w14:textId="77777777" w:rsidR="00B7014C" w:rsidRPr="00212A1E" w:rsidRDefault="00B7014C" w:rsidP="00B7014C">
      <w:pPr>
        <w:spacing w:before="120" w:after="120"/>
        <w:rPr>
          <w:b/>
          <w:sz w:val="28"/>
          <w:szCs w:val="28"/>
          <w:lang w:val="vi-VN"/>
        </w:rPr>
      </w:pPr>
    </w:p>
    <w:p w14:paraId="7C2DED9B" w14:textId="77777777" w:rsidR="00B7014C" w:rsidRPr="00212A1E" w:rsidRDefault="00B7014C" w:rsidP="00B7014C">
      <w:pPr>
        <w:spacing w:before="120" w:after="120"/>
        <w:rPr>
          <w:b/>
          <w:sz w:val="28"/>
          <w:szCs w:val="28"/>
          <w:lang w:val="vi-VN"/>
        </w:rPr>
      </w:pPr>
    </w:p>
    <w:p w14:paraId="09015444" w14:textId="77777777" w:rsidR="00B7014C" w:rsidRPr="00212A1E" w:rsidRDefault="00B7014C" w:rsidP="00B7014C">
      <w:pPr>
        <w:spacing w:before="120" w:after="120"/>
        <w:rPr>
          <w:b/>
          <w:sz w:val="28"/>
          <w:szCs w:val="28"/>
          <w:lang w:val="vi-VN"/>
        </w:rPr>
        <w:sectPr w:rsidR="00B7014C" w:rsidRPr="00212A1E" w:rsidSect="005F7D96">
          <w:pgSz w:w="11906" w:h="16838" w:code="9"/>
          <w:pgMar w:top="1134" w:right="1134" w:bottom="1474" w:left="1134" w:header="624" w:footer="624" w:gutter="0"/>
          <w:cols w:space="720"/>
          <w:docGrid w:linePitch="360"/>
        </w:sectPr>
      </w:pPr>
    </w:p>
    <w:p w14:paraId="130A590C" w14:textId="65C9A6E3" w:rsidR="00B7014C" w:rsidRPr="00212A1E" w:rsidRDefault="006B04FC" w:rsidP="00B7014C">
      <w:pPr>
        <w:spacing w:before="120" w:after="120"/>
        <w:rPr>
          <w:b/>
          <w:sz w:val="28"/>
          <w:szCs w:val="28"/>
          <w:lang w:val="vi-VN"/>
        </w:rPr>
      </w:pPr>
      <w:r w:rsidRPr="00212A1E">
        <w:rPr>
          <w:b/>
          <w:sz w:val="28"/>
          <w:szCs w:val="28"/>
          <w:lang w:val="vi-VN"/>
        </w:rPr>
        <w:lastRenderedPageBreak/>
        <w:t>46</w:t>
      </w:r>
      <w:r w:rsidR="00B7014C" w:rsidRPr="00212A1E">
        <w:rPr>
          <w:b/>
          <w:sz w:val="28"/>
          <w:szCs w:val="28"/>
          <w:lang w:val="vi-VN"/>
        </w:rPr>
        <w:t xml:space="preserve">. Tên thủ tục hành chính: </w:t>
      </w:r>
      <w:r w:rsidR="00B7014C" w:rsidRPr="00212A1E">
        <w:rPr>
          <w:b/>
          <w:color w:val="000000"/>
          <w:sz w:val="28"/>
          <w:szCs w:val="28"/>
          <w:lang w:val="vi-VN"/>
        </w:rPr>
        <w:t>Xét, duyệt chính sách hỗ trợ đối với học sinh trung học phổ thông là người dân tộc thiểu số</w:t>
      </w:r>
    </w:p>
    <w:p w14:paraId="0F06D883" w14:textId="77777777" w:rsidR="00B7014C" w:rsidRPr="00212A1E" w:rsidRDefault="00B7014C" w:rsidP="00B7014C">
      <w:pPr>
        <w:spacing w:before="120" w:after="120"/>
        <w:rPr>
          <w:b/>
          <w:sz w:val="28"/>
          <w:szCs w:val="28"/>
          <w:lang w:val="vi-VN"/>
        </w:rPr>
      </w:pPr>
      <w:r w:rsidRPr="00212A1E">
        <w:rPr>
          <w:b/>
          <w:sz w:val="28"/>
          <w:szCs w:val="28"/>
          <w:lang w:val="vi-VN"/>
        </w:rPr>
        <w:t xml:space="preserve">3.1. Trình tự, cách thức, thời gian giải quyết thủ tục hành chính </w:t>
      </w:r>
    </w:p>
    <w:tbl>
      <w:tblPr>
        <w:tblStyle w:val="TableGrid"/>
        <w:tblW w:w="14601" w:type="dxa"/>
        <w:tblInd w:w="-147" w:type="dxa"/>
        <w:tblLook w:val="04A0" w:firstRow="1" w:lastRow="0" w:firstColumn="1" w:lastColumn="0" w:noHBand="0" w:noVBand="1"/>
      </w:tblPr>
      <w:tblGrid>
        <w:gridCol w:w="851"/>
        <w:gridCol w:w="3260"/>
        <w:gridCol w:w="6521"/>
        <w:gridCol w:w="2835"/>
        <w:gridCol w:w="1134"/>
      </w:tblGrid>
      <w:tr w:rsidR="00B7014C" w:rsidRPr="009708DE" w14:paraId="5A9278C9" w14:textId="77777777" w:rsidTr="0088110F">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14ACC114"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TT</w:t>
            </w:r>
          </w:p>
        </w:tc>
        <w:tc>
          <w:tcPr>
            <w:tcW w:w="3260" w:type="dxa"/>
            <w:tcBorders>
              <w:top w:val="single" w:sz="4" w:space="0" w:color="auto"/>
              <w:left w:val="single" w:sz="4" w:space="0" w:color="auto"/>
              <w:bottom w:val="single" w:sz="4" w:space="0" w:color="auto"/>
              <w:right w:val="single" w:sz="4" w:space="0" w:color="auto"/>
            </w:tcBorders>
            <w:vAlign w:val="center"/>
          </w:tcPr>
          <w:p w14:paraId="4277EB8A"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Trình tự thực hiện</w:t>
            </w:r>
          </w:p>
        </w:tc>
        <w:tc>
          <w:tcPr>
            <w:tcW w:w="6521" w:type="dxa"/>
            <w:tcBorders>
              <w:top w:val="single" w:sz="4" w:space="0" w:color="auto"/>
              <w:left w:val="single" w:sz="4" w:space="0" w:color="auto"/>
              <w:bottom w:val="single" w:sz="4" w:space="0" w:color="auto"/>
              <w:right w:val="single" w:sz="4" w:space="0" w:color="auto"/>
            </w:tcBorders>
            <w:vAlign w:val="center"/>
          </w:tcPr>
          <w:p w14:paraId="0D93EDB8"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7F13647C"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2602F58A"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Ghi chú</w:t>
            </w:r>
          </w:p>
        </w:tc>
      </w:tr>
      <w:tr w:rsidR="00B7014C" w:rsidRPr="00212A1E" w14:paraId="3EF41CB1" w14:textId="77777777" w:rsidTr="0088110F">
        <w:trPr>
          <w:trHeight w:val="70"/>
        </w:trPr>
        <w:tc>
          <w:tcPr>
            <w:tcW w:w="851" w:type="dxa"/>
            <w:vMerge w:val="restart"/>
            <w:tcBorders>
              <w:top w:val="single" w:sz="4" w:space="0" w:color="auto"/>
            </w:tcBorders>
            <w:vAlign w:val="center"/>
          </w:tcPr>
          <w:p w14:paraId="4030A610"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1</w:t>
            </w:r>
          </w:p>
        </w:tc>
        <w:tc>
          <w:tcPr>
            <w:tcW w:w="3260" w:type="dxa"/>
            <w:vMerge w:val="restart"/>
            <w:tcBorders>
              <w:top w:val="single" w:sz="4" w:space="0" w:color="auto"/>
            </w:tcBorders>
          </w:tcPr>
          <w:p w14:paraId="255F94FF" w14:textId="77777777" w:rsidR="00B7014C" w:rsidRDefault="00B7014C" w:rsidP="0088110F">
            <w:pPr>
              <w:pStyle w:val="Vnbnnidung20"/>
              <w:shd w:val="clear" w:color="auto" w:fill="auto"/>
              <w:spacing w:before="0" w:after="0"/>
              <w:ind w:right="36"/>
              <w:rPr>
                <w:i/>
                <w:color w:val="000000" w:themeColor="text1"/>
              </w:rPr>
            </w:pPr>
            <w:r>
              <w:rPr>
                <w:color w:val="000000"/>
                <w:lang w:eastAsia="vi-VN" w:bidi="vi-VN"/>
              </w:rPr>
              <w:t xml:space="preserve"> </w:t>
            </w:r>
            <w:r w:rsidRPr="00F339B1">
              <w:rPr>
                <w:b/>
                <w:color w:val="000000" w:themeColor="text1"/>
              </w:rPr>
              <w:t xml:space="preserve">Nộp hồ sơ thủ tục hành chính: </w:t>
            </w:r>
            <w:r>
              <w:rPr>
                <w:i/>
                <w:color w:val="000000" w:themeColor="text1"/>
              </w:rPr>
              <w:t>C</w:t>
            </w:r>
            <w:r w:rsidRPr="00F339B1">
              <w:rPr>
                <w:i/>
                <w:color w:val="000000" w:themeColor="text1"/>
              </w:rPr>
              <w:t xml:space="preserve">á nhân chuẩn bị hồ sơ đầy đủ theo quy định và </w:t>
            </w:r>
            <w:r w:rsidRPr="00F339B1">
              <w:rPr>
                <w:i/>
                <w:color w:val="000000" w:themeColor="text1"/>
                <w:lang w:val="vi-VN"/>
              </w:rPr>
              <w:t xml:space="preserve">nộp hồ sơ </w:t>
            </w:r>
            <w:r w:rsidRPr="00F339B1">
              <w:rPr>
                <w:i/>
                <w:color w:val="000000" w:themeColor="text1"/>
              </w:rPr>
              <w:t>qua các cách thức sau:</w:t>
            </w:r>
          </w:p>
          <w:p w14:paraId="5EE3C4AA" w14:textId="77777777" w:rsidR="00B7014C" w:rsidRPr="00204116" w:rsidRDefault="00B7014C" w:rsidP="0088110F">
            <w:pPr>
              <w:spacing w:before="120" w:after="120" w:line="234" w:lineRule="atLeast"/>
              <w:jc w:val="both"/>
              <w:textAlignment w:val="baseline"/>
            </w:pPr>
          </w:p>
        </w:tc>
        <w:tc>
          <w:tcPr>
            <w:tcW w:w="6521" w:type="dxa"/>
            <w:tcBorders>
              <w:top w:val="single" w:sz="4" w:space="0" w:color="auto"/>
            </w:tcBorders>
          </w:tcPr>
          <w:p w14:paraId="62FC9947" w14:textId="77777777" w:rsidR="00B7014C" w:rsidRPr="008440F9" w:rsidRDefault="00B7014C" w:rsidP="0088110F">
            <w:pPr>
              <w:pStyle w:val="NormalWeb"/>
              <w:shd w:val="clear" w:color="auto" w:fill="FFFFFF"/>
              <w:spacing w:before="0" w:beforeAutospacing="0" w:after="0" w:afterAutospacing="0"/>
              <w:ind w:firstLine="170"/>
              <w:jc w:val="both"/>
              <w:rPr>
                <w:rFonts w:ascii="Times New Roman" w:hAnsi="Times New Roman"/>
                <w:i/>
                <w:sz w:val="26"/>
                <w:szCs w:val="26"/>
                <w:lang w:val="vi-VN"/>
              </w:rPr>
            </w:pPr>
            <w:r w:rsidRPr="008440F9">
              <w:rPr>
                <w:rFonts w:ascii="Times New Roman" w:hAnsi="Times New Roman"/>
                <w:sz w:val="26"/>
                <w:szCs w:val="26"/>
              </w:rPr>
              <w:t xml:space="preserve">1. Nộp trực tiếp qua Bộ phận tiếp nhận và trả kết quả tại </w:t>
            </w:r>
            <w:r>
              <w:rPr>
                <w:rFonts w:ascii="Times New Roman" w:hAnsi="Times New Roman"/>
                <w:sz w:val="26"/>
                <w:szCs w:val="26"/>
              </w:rPr>
              <w:t>Trung tâm Hành chính công tỉnh Đồng Tháp</w:t>
            </w:r>
            <w:r w:rsidRPr="008440F9">
              <w:rPr>
                <w:rFonts w:ascii="Times New Roman" w:hAnsi="Times New Roman"/>
                <w:sz w:val="26"/>
                <w:szCs w:val="26"/>
              </w:rPr>
              <w:t xml:space="preserve"> (số 85, đường Nguyễn Huệ, phường 1, thành phố Cao Lãnh, tỉnh Đồng Tháp).</w:t>
            </w:r>
          </w:p>
          <w:p w14:paraId="0F912BBC" w14:textId="77777777" w:rsidR="00B7014C" w:rsidRPr="009030C1" w:rsidRDefault="00B7014C" w:rsidP="0088110F">
            <w:pPr>
              <w:pStyle w:val="Bodytext20"/>
              <w:shd w:val="clear" w:color="auto" w:fill="auto"/>
              <w:spacing w:before="120" w:after="120" w:line="240" w:lineRule="auto"/>
              <w:ind w:firstLine="170"/>
              <w:rPr>
                <w:rFonts w:ascii="Times New Roman" w:hAnsi="Times New Roman" w:cs="Times New Roman"/>
                <w:i/>
                <w:lang w:val="vi-VN"/>
              </w:rPr>
            </w:pPr>
            <w:r w:rsidRPr="00212A1E">
              <w:rPr>
                <w:rFonts w:ascii="Times New Roman" w:hAnsi="Times New Roman" w:cs="Times New Roman"/>
                <w:lang w:val="vi-VN"/>
              </w:rPr>
              <w:t>2.</w:t>
            </w:r>
            <w:r w:rsidRPr="00212A1E">
              <w:rPr>
                <w:rFonts w:ascii="Times New Roman" w:hAnsi="Times New Roman" w:cs="Times New Roman"/>
                <w:lang w:val="vi-VN" w:eastAsia="vi-VN" w:bidi="vi-VN"/>
              </w:rPr>
              <w:t xml:space="preserve"> Hoặc qua dịch vụ bưu chính công ích</w:t>
            </w:r>
            <w:r w:rsidRPr="009030C1">
              <w:rPr>
                <w:rFonts w:ascii="Times New Roman" w:hAnsi="Times New Roman" w:cs="Times New Roman"/>
                <w:lang w:val="vi-VN" w:eastAsia="vi-VN" w:bidi="vi-VN"/>
              </w:rPr>
              <w:t>.</w:t>
            </w:r>
          </w:p>
        </w:tc>
        <w:tc>
          <w:tcPr>
            <w:tcW w:w="2835" w:type="dxa"/>
            <w:tcBorders>
              <w:top w:val="single" w:sz="4" w:space="0" w:color="auto"/>
            </w:tcBorders>
            <w:vAlign w:val="center"/>
          </w:tcPr>
          <w:p w14:paraId="4F479733" w14:textId="77777777" w:rsidR="00B7014C" w:rsidRPr="00212A1E" w:rsidRDefault="00B7014C" w:rsidP="0088110F">
            <w:pPr>
              <w:pStyle w:val="NormalWeb"/>
              <w:spacing w:before="0" w:beforeAutospacing="0" w:after="120" w:afterAutospacing="0" w:line="234" w:lineRule="atLeast"/>
              <w:ind w:firstLine="209"/>
              <w:jc w:val="both"/>
              <w:rPr>
                <w:b/>
                <w:sz w:val="26"/>
                <w:szCs w:val="26"/>
                <w:lang w:val="vi-VN"/>
              </w:rPr>
            </w:pPr>
            <w:r w:rsidRPr="009708DE">
              <w:rPr>
                <w:rFonts w:ascii="Times New Roman" w:hAnsi="Times New Roman"/>
                <w:sz w:val="26"/>
                <w:szCs w:val="26"/>
                <w:lang w:val="vi-VN"/>
              </w:rPr>
              <w:t>Sáng: từ 07 giờ đến 11 giờ 30 phút; chiều: từ 13 giờ 30 đến 17 giờ của các ngày làm việc.</w:t>
            </w:r>
            <w:r w:rsidRPr="00212A1E">
              <w:rPr>
                <w:rStyle w:val="Bodytext2"/>
                <w:lang w:val="vi-VN"/>
              </w:rPr>
              <w:t xml:space="preserve">    </w:t>
            </w:r>
          </w:p>
        </w:tc>
        <w:tc>
          <w:tcPr>
            <w:tcW w:w="1134" w:type="dxa"/>
            <w:tcBorders>
              <w:top w:val="single" w:sz="4" w:space="0" w:color="auto"/>
            </w:tcBorders>
            <w:vAlign w:val="center"/>
          </w:tcPr>
          <w:p w14:paraId="08805972" w14:textId="77777777" w:rsidR="00B7014C" w:rsidRPr="009708DE" w:rsidRDefault="00B7014C" w:rsidP="0088110F">
            <w:pPr>
              <w:jc w:val="center"/>
              <w:rPr>
                <w:i/>
                <w:sz w:val="26"/>
                <w:szCs w:val="26"/>
                <w:lang w:val="vi-VN"/>
              </w:rPr>
            </w:pPr>
          </w:p>
        </w:tc>
      </w:tr>
      <w:tr w:rsidR="00B7014C" w:rsidRPr="00212A1E" w14:paraId="301B310B" w14:textId="77777777" w:rsidTr="0088110F">
        <w:trPr>
          <w:trHeight w:val="70"/>
        </w:trPr>
        <w:tc>
          <w:tcPr>
            <w:tcW w:w="851" w:type="dxa"/>
            <w:vMerge/>
            <w:vAlign w:val="center"/>
          </w:tcPr>
          <w:p w14:paraId="35FD8792" w14:textId="77777777" w:rsidR="00B7014C" w:rsidRPr="00212A1E" w:rsidRDefault="00B7014C" w:rsidP="0088110F">
            <w:pPr>
              <w:pStyle w:val="NormalWeb"/>
              <w:spacing w:before="0" w:beforeAutospacing="0" w:after="120" w:afterAutospacing="0" w:line="234" w:lineRule="atLeast"/>
              <w:jc w:val="center"/>
              <w:rPr>
                <w:rFonts w:ascii="Times New Roman" w:hAnsi="Times New Roman"/>
                <w:b/>
                <w:sz w:val="26"/>
                <w:szCs w:val="26"/>
                <w:lang w:val="vi-VN"/>
              </w:rPr>
            </w:pPr>
          </w:p>
        </w:tc>
        <w:tc>
          <w:tcPr>
            <w:tcW w:w="3260" w:type="dxa"/>
            <w:vMerge/>
          </w:tcPr>
          <w:p w14:paraId="5A46BAA3" w14:textId="77777777" w:rsidR="00B7014C" w:rsidRPr="00212A1E" w:rsidRDefault="00B7014C" w:rsidP="0088110F">
            <w:pPr>
              <w:pStyle w:val="Vnbnnidung20"/>
              <w:shd w:val="clear" w:color="auto" w:fill="auto"/>
              <w:spacing w:before="0" w:after="0"/>
              <w:ind w:right="36"/>
              <w:rPr>
                <w:color w:val="000000"/>
                <w:lang w:val="vi-VN" w:eastAsia="vi-VN" w:bidi="vi-VN"/>
              </w:rPr>
            </w:pPr>
          </w:p>
        </w:tc>
        <w:tc>
          <w:tcPr>
            <w:tcW w:w="6521" w:type="dxa"/>
            <w:tcBorders>
              <w:top w:val="single" w:sz="4" w:space="0" w:color="auto"/>
            </w:tcBorders>
          </w:tcPr>
          <w:p w14:paraId="6672EDCF" w14:textId="77777777" w:rsidR="00B7014C" w:rsidRPr="00212A1E" w:rsidRDefault="00B7014C" w:rsidP="0088110F">
            <w:pPr>
              <w:pStyle w:val="NormalWeb"/>
              <w:shd w:val="clear" w:color="auto" w:fill="FFFFFF"/>
              <w:spacing w:before="0" w:beforeAutospacing="0" w:after="0" w:afterAutospacing="0"/>
              <w:jc w:val="both"/>
              <w:rPr>
                <w:rStyle w:val="Bodytext2"/>
                <w:rFonts w:ascii="Times New Roman" w:hAnsi="Times New Roman"/>
                <w:lang w:val="vi-VN"/>
              </w:rPr>
            </w:pPr>
            <w:r w:rsidRPr="00212A1E">
              <w:rPr>
                <w:rFonts w:ascii="Times New Roman" w:hAnsi="Times New Roman"/>
                <w:lang w:val="vi-VN"/>
              </w:rPr>
              <w:t xml:space="preserve">   3. </w:t>
            </w:r>
            <w:r w:rsidRPr="009030C1">
              <w:rPr>
                <w:rFonts w:ascii="Times New Roman" w:hAnsi="Times New Roman"/>
                <w:lang w:val="nl-NL"/>
              </w:rPr>
              <w:t xml:space="preserve">Hoặc nộp trực tuyến tại website cổng Dịch vụ công của tỉnh Đồng Tháp: </w:t>
            </w:r>
            <w:hyperlink r:id="rId174" w:history="1">
              <w:r w:rsidRPr="009030C1">
                <w:rPr>
                  <w:rStyle w:val="Hyperlink"/>
                  <w:rFonts w:ascii="Times New Roman" w:hAnsi="Times New Roman"/>
                  <w:i/>
                  <w:color w:val="auto"/>
                  <w:lang w:val="nl-NL"/>
                </w:rPr>
                <w:t>http://dichvucong.dongthap.gov.vn</w:t>
              </w:r>
            </w:hyperlink>
          </w:p>
        </w:tc>
        <w:tc>
          <w:tcPr>
            <w:tcW w:w="2835" w:type="dxa"/>
            <w:tcBorders>
              <w:top w:val="single" w:sz="4" w:space="0" w:color="auto"/>
            </w:tcBorders>
            <w:vAlign w:val="center"/>
          </w:tcPr>
          <w:p w14:paraId="6219FBEF" w14:textId="77777777" w:rsidR="00B7014C" w:rsidRPr="009708DE" w:rsidRDefault="00B7014C" w:rsidP="0088110F">
            <w:pPr>
              <w:pStyle w:val="NormalWeb"/>
              <w:spacing w:before="0" w:beforeAutospacing="0" w:after="120" w:afterAutospacing="0" w:line="234" w:lineRule="atLeast"/>
              <w:ind w:firstLine="209"/>
              <w:jc w:val="both"/>
              <w:rPr>
                <w:rFonts w:ascii="Times New Roman" w:hAnsi="Times New Roman"/>
                <w:sz w:val="26"/>
                <w:szCs w:val="26"/>
                <w:lang w:val="vi-VN"/>
              </w:rPr>
            </w:pPr>
            <w:r w:rsidRPr="00212A1E">
              <w:rPr>
                <w:rFonts w:ascii="Times New Roman" w:hAnsi="Times New Roman"/>
                <w:sz w:val="26"/>
                <w:szCs w:val="26"/>
                <w:lang w:val="vi-VN"/>
              </w:rPr>
              <w:t xml:space="preserve">Không quy định </w:t>
            </w:r>
            <w:r w:rsidRPr="00212A1E">
              <w:rPr>
                <w:rFonts w:ascii="Times New Roman" w:hAnsi="Times New Roman"/>
                <w:i/>
                <w:sz w:val="26"/>
                <w:szCs w:val="26"/>
                <w:lang w:val="vi-VN"/>
              </w:rPr>
              <w:t>(tùy khách hàng)</w:t>
            </w:r>
          </w:p>
        </w:tc>
        <w:tc>
          <w:tcPr>
            <w:tcW w:w="1134" w:type="dxa"/>
            <w:tcBorders>
              <w:top w:val="single" w:sz="4" w:space="0" w:color="auto"/>
            </w:tcBorders>
            <w:vAlign w:val="center"/>
          </w:tcPr>
          <w:p w14:paraId="19E2E295" w14:textId="77777777" w:rsidR="00B7014C" w:rsidRPr="009708DE" w:rsidRDefault="00B7014C" w:rsidP="0088110F">
            <w:pPr>
              <w:jc w:val="center"/>
              <w:rPr>
                <w:i/>
                <w:sz w:val="26"/>
                <w:szCs w:val="26"/>
                <w:lang w:val="vi-VN"/>
              </w:rPr>
            </w:pPr>
          </w:p>
        </w:tc>
      </w:tr>
      <w:tr w:rsidR="00B7014C" w:rsidRPr="009708DE" w14:paraId="5BE5D51B" w14:textId="77777777" w:rsidTr="0088110F">
        <w:trPr>
          <w:trHeight w:val="3553"/>
        </w:trPr>
        <w:tc>
          <w:tcPr>
            <w:tcW w:w="851" w:type="dxa"/>
            <w:vMerge w:val="restart"/>
            <w:vAlign w:val="center"/>
          </w:tcPr>
          <w:p w14:paraId="1E352E57"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2</w:t>
            </w:r>
          </w:p>
        </w:tc>
        <w:tc>
          <w:tcPr>
            <w:tcW w:w="3260" w:type="dxa"/>
            <w:vMerge w:val="restart"/>
            <w:vAlign w:val="center"/>
          </w:tcPr>
          <w:p w14:paraId="793F940C" w14:textId="77777777" w:rsidR="00B7014C" w:rsidRPr="009030C1" w:rsidRDefault="00B7014C" w:rsidP="0088110F">
            <w:pPr>
              <w:spacing w:before="120" w:after="120"/>
              <w:jc w:val="both"/>
              <w:rPr>
                <w:sz w:val="26"/>
                <w:szCs w:val="26"/>
              </w:rPr>
            </w:pPr>
            <w:r w:rsidRPr="009030C1">
              <w:rPr>
                <w:b/>
                <w:sz w:val="26"/>
                <w:szCs w:val="26"/>
              </w:rPr>
              <w:t>Tiếp nhận và chuyển hồ sơ thủ tục hành chính</w:t>
            </w:r>
          </w:p>
        </w:tc>
        <w:tc>
          <w:tcPr>
            <w:tcW w:w="6521" w:type="dxa"/>
          </w:tcPr>
          <w:p w14:paraId="171F8566" w14:textId="77777777" w:rsidR="00B7014C" w:rsidRPr="00BD4103" w:rsidRDefault="00B7014C" w:rsidP="0088110F">
            <w:pPr>
              <w:ind w:firstLine="174"/>
              <w:jc w:val="both"/>
              <w:rPr>
                <w:sz w:val="26"/>
                <w:szCs w:val="26"/>
              </w:rPr>
            </w:pPr>
            <w:r w:rsidRPr="00BD4103">
              <w:rPr>
                <w:sz w:val="26"/>
                <w:szCs w:val="26"/>
              </w:rPr>
              <w:t>1. 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2F4D6968" w14:textId="77777777" w:rsidR="00B7014C" w:rsidRPr="00BD4103" w:rsidRDefault="00B7014C" w:rsidP="0088110F">
            <w:pPr>
              <w:ind w:firstLine="174"/>
              <w:jc w:val="both"/>
              <w:rPr>
                <w:sz w:val="26"/>
                <w:szCs w:val="26"/>
              </w:rPr>
            </w:pPr>
            <w:r w:rsidRPr="00BD4103">
              <w:rPr>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47D17BF8" w14:textId="77777777" w:rsidR="00B7014C" w:rsidRPr="00BD4103" w:rsidRDefault="00B7014C" w:rsidP="0088110F">
            <w:pPr>
              <w:ind w:firstLine="174"/>
              <w:jc w:val="both"/>
              <w:rPr>
                <w:sz w:val="26"/>
                <w:szCs w:val="26"/>
              </w:rPr>
            </w:pPr>
            <w:r w:rsidRPr="00BD4103">
              <w:rPr>
                <w:sz w:val="26"/>
                <w:szCs w:val="26"/>
              </w:rPr>
              <w:t>b) Trường hợp từ chối nhận hồ sơ, cán bộ, công chức, viên chức tiếp nhận hồ sơ phải nêu rõ lý do theo mẫu Phiếu từ chối giải quyết hồ sơ thủ tục hành chính;</w:t>
            </w:r>
          </w:p>
          <w:p w14:paraId="4A8DB3FB" w14:textId="77777777" w:rsidR="00B7014C" w:rsidRPr="00F6640B" w:rsidRDefault="00B7014C" w:rsidP="0088110F">
            <w:pPr>
              <w:ind w:firstLine="174"/>
              <w:jc w:val="both"/>
            </w:pPr>
            <w:r w:rsidRPr="00BD4103">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35" w:type="dxa"/>
            <w:vAlign w:val="center"/>
          </w:tcPr>
          <w:p w14:paraId="393E8AB0" w14:textId="77777777" w:rsidR="00B7014C" w:rsidRPr="00F82B44" w:rsidRDefault="00B7014C" w:rsidP="0088110F">
            <w:pPr>
              <w:pStyle w:val="NormalWeb"/>
              <w:spacing w:before="0" w:beforeAutospacing="0" w:after="120" w:afterAutospacing="0" w:line="234" w:lineRule="atLeast"/>
              <w:jc w:val="both"/>
              <w:rPr>
                <w:rFonts w:ascii="Times New Roman" w:hAnsi="Times New Roman"/>
                <w:b/>
                <w:sz w:val="26"/>
                <w:szCs w:val="26"/>
              </w:rPr>
            </w:pPr>
            <w:r w:rsidRPr="00F82B44">
              <w:rPr>
                <w:rFonts w:ascii="Times New Roman" w:hAnsi="Times New Roman"/>
                <w:sz w:val="26"/>
                <w:szCs w:val="26"/>
              </w:rPr>
              <w:t>C</w:t>
            </w:r>
            <w:r w:rsidRPr="00F82B44">
              <w:rPr>
                <w:rStyle w:val="fontstyle21"/>
                <w:rFonts w:ascii="Times New Roman" w:hAnsi="Times New Roman"/>
                <w:color w:val="auto"/>
                <w:sz w:val="26"/>
                <w:szCs w:val="26"/>
              </w:rPr>
              <w:t xml:space="preserve">huyển ngay hồ sơ tiếp nhận trực tiếp trong ngày làm việc </w:t>
            </w:r>
            <w:r w:rsidRPr="00F82B44">
              <w:rPr>
                <w:rStyle w:val="fontstyle21"/>
                <w:rFonts w:ascii="Times New Roman" w:hAnsi="Times New Roman"/>
                <w:i/>
                <w:color w:val="auto"/>
                <w:sz w:val="26"/>
                <w:szCs w:val="26"/>
              </w:rPr>
              <w:t>(k</w:t>
            </w:r>
            <w:r w:rsidRPr="00F82B44">
              <w:rPr>
                <w:rFonts w:ascii="Times New Roman" w:hAnsi="Times New Roman"/>
                <w:i/>
                <w:sz w:val="26"/>
                <w:szCs w:val="26"/>
              </w:rPr>
              <w:t>hông để quá 3 giờ làm việc)</w:t>
            </w:r>
            <w:r w:rsidRPr="00F82B44">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Align w:val="center"/>
          </w:tcPr>
          <w:p w14:paraId="2F5B47FF" w14:textId="77777777" w:rsidR="00B7014C" w:rsidRPr="00F82B44" w:rsidRDefault="00B7014C" w:rsidP="0088110F">
            <w:pPr>
              <w:jc w:val="center"/>
              <w:rPr>
                <w:i/>
                <w:sz w:val="26"/>
                <w:szCs w:val="26"/>
                <w:lang w:val="vi-VN"/>
              </w:rPr>
            </w:pPr>
          </w:p>
        </w:tc>
      </w:tr>
      <w:tr w:rsidR="00B7014C" w:rsidRPr="009708DE" w14:paraId="275A6F56" w14:textId="77777777" w:rsidTr="0088110F">
        <w:tc>
          <w:tcPr>
            <w:tcW w:w="851" w:type="dxa"/>
            <w:vMerge/>
            <w:vAlign w:val="center"/>
          </w:tcPr>
          <w:p w14:paraId="1B2D53FD"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c>
          <w:tcPr>
            <w:tcW w:w="3260" w:type="dxa"/>
            <w:vMerge/>
            <w:vAlign w:val="center"/>
          </w:tcPr>
          <w:p w14:paraId="34FBC8F5" w14:textId="77777777" w:rsidR="00B7014C" w:rsidRPr="009030C1" w:rsidRDefault="00B7014C" w:rsidP="0088110F">
            <w:pPr>
              <w:pStyle w:val="NormalWeb"/>
              <w:spacing w:before="0" w:beforeAutospacing="0" w:after="120" w:afterAutospacing="0" w:line="234" w:lineRule="atLeast"/>
              <w:jc w:val="both"/>
              <w:rPr>
                <w:rStyle w:val="fontstyle01"/>
                <w:rFonts w:ascii="Times New Roman" w:hAnsi="Times New Roman"/>
                <w:color w:val="auto"/>
                <w:sz w:val="26"/>
                <w:szCs w:val="26"/>
              </w:rPr>
            </w:pPr>
          </w:p>
        </w:tc>
        <w:tc>
          <w:tcPr>
            <w:tcW w:w="6521" w:type="dxa"/>
          </w:tcPr>
          <w:p w14:paraId="3A5933C0" w14:textId="77777777" w:rsidR="00B7014C" w:rsidRPr="009030C1" w:rsidRDefault="00B7014C" w:rsidP="0088110F">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030C1">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9030C1">
              <w:rPr>
                <w:rFonts w:ascii="Times New Roman" w:hAnsi="Times New Roman"/>
                <w:sz w:val="26"/>
                <w:szCs w:val="26"/>
                <w:lang w:val="vi-VN"/>
              </w:rPr>
              <w:t>tiếp nhận và trả kết quả</w:t>
            </w:r>
            <w:r w:rsidRPr="009030C1">
              <w:rPr>
                <w:rFonts w:ascii="Times New Roman" w:hAnsi="Times New Roman"/>
                <w:sz w:val="26"/>
                <w:szCs w:val="26"/>
              </w:rPr>
              <w:t xml:space="preserve"> phải xem xét, kiểm tra tính chính xác, đầy đủ của hồ sơ. </w:t>
            </w:r>
          </w:p>
          <w:p w14:paraId="0B2310F0" w14:textId="77777777" w:rsidR="00B7014C" w:rsidRPr="009030C1" w:rsidRDefault="00B7014C" w:rsidP="0088110F">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030C1">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5B4D85E7" w14:textId="77777777" w:rsidR="00B7014C" w:rsidRPr="009030C1" w:rsidRDefault="00B7014C" w:rsidP="0088110F">
            <w:pPr>
              <w:spacing w:before="120" w:after="120"/>
              <w:ind w:firstLine="207"/>
              <w:jc w:val="both"/>
              <w:rPr>
                <w:rStyle w:val="fontstyle21"/>
                <w:rFonts w:ascii="Times New Roman" w:hAnsi="Times New Roman"/>
                <w:color w:val="auto"/>
                <w:sz w:val="26"/>
                <w:szCs w:val="26"/>
              </w:rPr>
            </w:pPr>
            <w:r w:rsidRPr="009030C1">
              <w:rPr>
                <w:sz w:val="26"/>
                <w:szCs w:val="26"/>
              </w:rPr>
              <w:t xml:space="preserve">b) Nếu hồ sơ của tổ chức, cá nhân đầy đủ, hợp lệ thì cán bộ, công chức, viên chức tại Bộ phận </w:t>
            </w:r>
            <w:r w:rsidRPr="009030C1">
              <w:rPr>
                <w:sz w:val="26"/>
                <w:szCs w:val="26"/>
                <w:lang w:val="vi-VN"/>
              </w:rPr>
              <w:t>tiếp nhận và trả kết quả</w:t>
            </w:r>
            <w:r w:rsidRPr="009030C1">
              <w:rPr>
                <w:sz w:val="26"/>
                <w:szCs w:val="26"/>
              </w:rPr>
              <w:t xml:space="preserve"> tiếp nhận và chuyển cho cơ quan có thẩm quyền để giải quyết theo quy trình.</w:t>
            </w:r>
          </w:p>
        </w:tc>
        <w:tc>
          <w:tcPr>
            <w:tcW w:w="2835" w:type="dxa"/>
            <w:vAlign w:val="center"/>
          </w:tcPr>
          <w:p w14:paraId="4816CA08" w14:textId="77777777" w:rsidR="00B7014C" w:rsidRDefault="00B7014C" w:rsidP="0088110F">
            <w:pPr>
              <w:pStyle w:val="Bodytext20"/>
              <w:shd w:val="clear" w:color="auto" w:fill="auto"/>
              <w:spacing w:before="0" w:line="370" w:lineRule="exact"/>
              <w:ind w:right="21" w:firstLine="0"/>
              <w:jc w:val="center"/>
              <w:rPr>
                <w:rFonts w:ascii="Times New Roman" w:hAnsi="Times New Roman"/>
                <w:b/>
              </w:rPr>
            </w:pPr>
            <w:r w:rsidRPr="009708DE">
              <w:rPr>
                <w:rFonts w:ascii="Times New Roman" w:hAnsi="Times New Roman"/>
              </w:rPr>
              <w:t xml:space="preserve">Không quá </w:t>
            </w:r>
            <w:r>
              <w:rPr>
                <w:rFonts w:ascii="Times New Roman" w:hAnsi="Times New Roman"/>
              </w:rPr>
              <w:t>0,5</w:t>
            </w:r>
            <w:r w:rsidRPr="009708DE">
              <w:rPr>
                <w:rFonts w:ascii="Times New Roman" w:hAnsi="Times New Roman"/>
              </w:rPr>
              <w:t xml:space="preserve"> ngày kể từ ngày phát sinh hồ sơ trực tuyến</w:t>
            </w:r>
          </w:p>
        </w:tc>
        <w:tc>
          <w:tcPr>
            <w:tcW w:w="1134" w:type="dxa"/>
            <w:vAlign w:val="center"/>
          </w:tcPr>
          <w:p w14:paraId="2D5169F4"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r>
      <w:tr w:rsidR="00B7014C" w:rsidRPr="009708DE" w14:paraId="655FF8FE" w14:textId="77777777" w:rsidTr="0088110F">
        <w:tc>
          <w:tcPr>
            <w:tcW w:w="851" w:type="dxa"/>
            <w:vMerge w:val="restart"/>
            <w:vAlign w:val="center"/>
          </w:tcPr>
          <w:p w14:paraId="536E0AD6"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3</w:t>
            </w:r>
          </w:p>
        </w:tc>
        <w:tc>
          <w:tcPr>
            <w:tcW w:w="3260" w:type="dxa"/>
            <w:vMerge w:val="restart"/>
            <w:vAlign w:val="center"/>
          </w:tcPr>
          <w:p w14:paraId="3FA2905B"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r w:rsidRPr="009030C1">
              <w:rPr>
                <w:rStyle w:val="fontstyle01"/>
                <w:rFonts w:ascii="Times New Roman" w:hAnsi="Times New Roman"/>
                <w:color w:val="auto"/>
                <w:sz w:val="26"/>
                <w:szCs w:val="26"/>
              </w:rPr>
              <w:t>Giải quyết thủ tục hành chính</w:t>
            </w:r>
          </w:p>
        </w:tc>
        <w:tc>
          <w:tcPr>
            <w:tcW w:w="6521" w:type="dxa"/>
          </w:tcPr>
          <w:p w14:paraId="5A88BA04" w14:textId="77777777" w:rsidR="00B7014C" w:rsidRPr="009030C1" w:rsidRDefault="00B7014C" w:rsidP="0088110F">
            <w:pPr>
              <w:spacing w:before="120" w:after="120"/>
              <w:jc w:val="both"/>
              <w:rPr>
                <w:sz w:val="26"/>
                <w:szCs w:val="26"/>
              </w:rPr>
            </w:pPr>
            <w:r w:rsidRPr="009030C1">
              <w:rPr>
                <w:rStyle w:val="fontstyle21"/>
                <w:rFonts w:ascii="Times New Roman" w:hAnsi="Times New Roman"/>
                <w:color w:val="auto"/>
                <w:sz w:val="26"/>
                <w:szCs w:val="26"/>
              </w:rPr>
              <w:t xml:space="preserve">   Sau khi nhận hồ sơ thủ tục hành chính từ </w:t>
            </w:r>
            <w:r w:rsidRPr="009030C1">
              <w:rPr>
                <w:sz w:val="26"/>
                <w:szCs w:val="26"/>
              </w:rPr>
              <w:t xml:space="preserve">Bộ phận </w:t>
            </w:r>
            <w:r w:rsidRPr="009030C1">
              <w:rPr>
                <w:sz w:val="26"/>
                <w:szCs w:val="26"/>
                <w:lang w:val="vi-VN"/>
              </w:rPr>
              <w:t>tiếp nhận và trả kết quả</w:t>
            </w:r>
            <w:r w:rsidRPr="009030C1">
              <w:rPr>
                <w:sz w:val="26"/>
                <w:szCs w:val="26"/>
              </w:rPr>
              <w:t xml:space="preserve"> </w:t>
            </w:r>
            <w:r w:rsidRPr="009030C1">
              <w:rPr>
                <w:rStyle w:val="fontstyle21"/>
                <w:rFonts w:ascii="Times New Roman" w:hAnsi="Times New Roman"/>
                <w:color w:val="auto"/>
                <w:sz w:val="26"/>
                <w:szCs w:val="26"/>
              </w:rPr>
              <w:t>công chức, viên chức xử lý xem xét, thẩm định hồ sơ, trình phê duyệt kết quả giải quyết thủ tục hành chính:</w:t>
            </w:r>
          </w:p>
        </w:tc>
        <w:tc>
          <w:tcPr>
            <w:tcW w:w="2835" w:type="dxa"/>
            <w:vAlign w:val="center"/>
          </w:tcPr>
          <w:p w14:paraId="4A5505D1" w14:textId="77777777" w:rsidR="00B7014C" w:rsidRPr="009708DE" w:rsidRDefault="00B7014C" w:rsidP="0088110F">
            <w:pPr>
              <w:pStyle w:val="Bodytext20"/>
              <w:shd w:val="clear" w:color="auto" w:fill="auto"/>
              <w:spacing w:before="0" w:line="370" w:lineRule="exact"/>
              <w:ind w:right="21" w:firstLine="0"/>
              <w:jc w:val="center"/>
              <w:rPr>
                <w:rFonts w:ascii="Times New Roman" w:hAnsi="Times New Roman" w:cs="Times New Roman"/>
                <w:b/>
                <w:sz w:val="24"/>
                <w:szCs w:val="24"/>
              </w:rPr>
            </w:pPr>
            <w:r>
              <w:rPr>
                <w:rFonts w:ascii="Times New Roman" w:hAnsi="Times New Roman"/>
                <w:b/>
              </w:rPr>
              <w:t>Không quy định</w:t>
            </w:r>
            <w:r w:rsidRPr="00817F8A">
              <w:rPr>
                <w:rFonts w:ascii="Times New Roman" w:hAnsi="Times New Roman"/>
              </w:rPr>
              <w:t>, trong đó:</w:t>
            </w:r>
          </w:p>
        </w:tc>
        <w:tc>
          <w:tcPr>
            <w:tcW w:w="1134" w:type="dxa"/>
            <w:vAlign w:val="center"/>
          </w:tcPr>
          <w:p w14:paraId="3ACCFF03"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r>
      <w:tr w:rsidR="00B7014C" w:rsidRPr="009708DE" w14:paraId="0097A92E" w14:textId="77777777" w:rsidTr="0088110F">
        <w:tc>
          <w:tcPr>
            <w:tcW w:w="851" w:type="dxa"/>
            <w:vMerge/>
          </w:tcPr>
          <w:p w14:paraId="2DE01F7C"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3260" w:type="dxa"/>
            <w:vMerge/>
          </w:tcPr>
          <w:p w14:paraId="0A24B184"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6521" w:type="dxa"/>
          </w:tcPr>
          <w:p w14:paraId="3CBAC3C9"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1. Tiếp nhận hồ sơ (Bộ phận TN&amp;TKQ)</w:t>
            </w:r>
          </w:p>
        </w:tc>
        <w:tc>
          <w:tcPr>
            <w:tcW w:w="2835" w:type="dxa"/>
            <w:vAlign w:val="center"/>
          </w:tcPr>
          <w:p w14:paraId="63F5BDA6"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Cs/>
                <w:i/>
                <w:sz w:val="26"/>
                <w:szCs w:val="26"/>
              </w:rPr>
              <w:t>0,5 ngày làm việc</w:t>
            </w:r>
          </w:p>
        </w:tc>
        <w:tc>
          <w:tcPr>
            <w:tcW w:w="1134" w:type="dxa"/>
          </w:tcPr>
          <w:p w14:paraId="65797C05"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r>
      <w:tr w:rsidR="00B7014C" w:rsidRPr="009708DE" w14:paraId="72EDEBEF" w14:textId="77777777" w:rsidTr="0088110F">
        <w:tc>
          <w:tcPr>
            <w:tcW w:w="851" w:type="dxa"/>
            <w:vMerge/>
          </w:tcPr>
          <w:p w14:paraId="554209A0"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3260" w:type="dxa"/>
            <w:vMerge/>
          </w:tcPr>
          <w:p w14:paraId="617816A4"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6521" w:type="dxa"/>
          </w:tcPr>
          <w:p w14:paraId="57097CE0"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030C1">
              <w:rPr>
                <w:rFonts w:ascii="Times New Roman" w:hAnsi="Times New Roman"/>
                <w:bCs/>
                <w:i/>
                <w:sz w:val="26"/>
                <w:szCs w:val="26"/>
              </w:rPr>
              <w:t>2. Giải quyết hồ sơ (cơ quan/bộ phận chuyên môn), t</w:t>
            </w:r>
            <w:r w:rsidRPr="009030C1">
              <w:rPr>
                <w:rFonts w:ascii="Times New Roman" w:hAnsi="Times New Roman"/>
                <w:i/>
                <w:sz w:val="26"/>
                <w:szCs w:val="26"/>
              </w:rPr>
              <w:t>rong đó:</w:t>
            </w:r>
          </w:p>
        </w:tc>
        <w:tc>
          <w:tcPr>
            <w:tcW w:w="2835" w:type="dxa"/>
            <w:vAlign w:val="center"/>
          </w:tcPr>
          <w:p w14:paraId="22087B6A"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rPr>
              <w:t>Không quy định</w:t>
            </w:r>
          </w:p>
        </w:tc>
        <w:tc>
          <w:tcPr>
            <w:tcW w:w="1134" w:type="dxa"/>
          </w:tcPr>
          <w:p w14:paraId="3A734369"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r>
      <w:tr w:rsidR="00B7014C" w:rsidRPr="009708DE" w14:paraId="6799F773" w14:textId="77777777" w:rsidTr="0088110F">
        <w:tc>
          <w:tcPr>
            <w:tcW w:w="851" w:type="dxa"/>
            <w:vMerge/>
          </w:tcPr>
          <w:p w14:paraId="2C811308"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3260" w:type="dxa"/>
            <w:vMerge/>
          </w:tcPr>
          <w:p w14:paraId="6EC3E043"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6521" w:type="dxa"/>
          </w:tcPr>
          <w:p w14:paraId="6B7F59AE"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r w:rsidRPr="009030C1">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35" w:type="dxa"/>
            <w:vAlign w:val="center"/>
          </w:tcPr>
          <w:p w14:paraId="0FA0656B" w14:textId="77777777" w:rsidR="00B7014C" w:rsidRPr="00817F8A" w:rsidRDefault="00B7014C" w:rsidP="0088110F">
            <w:pPr>
              <w:pStyle w:val="NormalWeb"/>
              <w:spacing w:before="0" w:beforeAutospacing="0" w:after="120" w:afterAutospacing="0" w:line="234" w:lineRule="atLeast"/>
              <w:jc w:val="center"/>
              <w:rPr>
                <w:rFonts w:ascii="Times New Roman" w:hAnsi="Times New Roman"/>
                <w:bCs/>
                <w:i/>
                <w:sz w:val="26"/>
                <w:szCs w:val="26"/>
              </w:rPr>
            </w:pPr>
          </w:p>
          <w:p w14:paraId="175F816E"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45F51E58"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r>
      <w:tr w:rsidR="00B7014C" w:rsidRPr="009708DE" w14:paraId="2CCEE702" w14:textId="77777777" w:rsidTr="0088110F">
        <w:tc>
          <w:tcPr>
            <w:tcW w:w="851" w:type="dxa"/>
            <w:vMerge/>
          </w:tcPr>
          <w:p w14:paraId="18B6DCAF"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3260" w:type="dxa"/>
            <w:vMerge/>
          </w:tcPr>
          <w:p w14:paraId="3A3CDA40"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6521" w:type="dxa"/>
          </w:tcPr>
          <w:p w14:paraId="4B8D9753"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xml:space="preserve">+ Chuyên viên </w:t>
            </w:r>
          </w:p>
          <w:p w14:paraId="11F32F56"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Lãnh đạo phòng/bộ phận</w:t>
            </w:r>
          </w:p>
          <w:p w14:paraId="396BA419"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xml:space="preserve">+ Lãnh đạo đơn vị </w:t>
            </w:r>
          </w:p>
          <w:p w14:paraId="71833336" w14:textId="77777777" w:rsidR="00B7014C" w:rsidRPr="00A71163" w:rsidRDefault="00B7014C" w:rsidP="0088110F">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9030C1">
              <w:rPr>
                <w:rFonts w:ascii="Times New Roman" w:hAnsi="Times New Roman"/>
                <w:bCs/>
                <w:i/>
                <w:sz w:val="26"/>
                <w:szCs w:val="26"/>
              </w:rPr>
              <w:t>+ Văn thư đơn vị</w:t>
            </w:r>
          </w:p>
        </w:tc>
        <w:tc>
          <w:tcPr>
            <w:tcW w:w="2835" w:type="dxa"/>
            <w:vAlign w:val="center"/>
          </w:tcPr>
          <w:p w14:paraId="5150A08B" w14:textId="77777777" w:rsidR="00B7014C" w:rsidRDefault="00B7014C" w:rsidP="0088110F">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
              </w:rPr>
              <w:t>Không quy định</w:t>
            </w:r>
            <w:r w:rsidRPr="00817F8A">
              <w:rPr>
                <w:rFonts w:ascii="Times New Roman" w:hAnsi="Times New Roman"/>
                <w:bCs/>
                <w:i/>
                <w:sz w:val="26"/>
                <w:szCs w:val="26"/>
              </w:rPr>
              <w:t xml:space="preserve"> </w:t>
            </w:r>
          </w:p>
          <w:p w14:paraId="1D2BCD24" w14:textId="77777777" w:rsidR="00B7014C" w:rsidRDefault="00B7014C" w:rsidP="0088110F">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Cs/>
                <w:i/>
                <w:sz w:val="26"/>
                <w:szCs w:val="26"/>
              </w:rPr>
              <w:t>0</w:t>
            </w:r>
            <w:r w:rsidRPr="00817F8A">
              <w:rPr>
                <w:rFonts w:ascii="Times New Roman" w:hAnsi="Times New Roman"/>
                <w:bCs/>
                <w:i/>
                <w:sz w:val="26"/>
                <w:szCs w:val="26"/>
              </w:rPr>
              <w:t xml:space="preserve">1 </w:t>
            </w:r>
            <w:r>
              <w:rPr>
                <w:rFonts w:ascii="Times New Roman" w:hAnsi="Times New Roman"/>
                <w:bCs/>
                <w:i/>
                <w:sz w:val="26"/>
                <w:szCs w:val="26"/>
              </w:rPr>
              <w:t xml:space="preserve">ngày làm việc </w:t>
            </w:r>
          </w:p>
          <w:p w14:paraId="34698CFC" w14:textId="77777777" w:rsidR="00B7014C" w:rsidRPr="00817F8A" w:rsidRDefault="00B7014C" w:rsidP="0088110F">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Cs/>
                <w:i/>
                <w:sz w:val="26"/>
                <w:szCs w:val="26"/>
              </w:rPr>
              <w:t>0,5</w:t>
            </w:r>
            <w:r w:rsidRPr="00817F8A">
              <w:rPr>
                <w:rFonts w:ascii="Times New Roman" w:hAnsi="Times New Roman"/>
                <w:bCs/>
                <w:i/>
                <w:sz w:val="26"/>
                <w:szCs w:val="26"/>
              </w:rPr>
              <w:t xml:space="preserve"> </w:t>
            </w:r>
            <w:r>
              <w:rPr>
                <w:rFonts w:ascii="Times New Roman" w:hAnsi="Times New Roman"/>
                <w:bCs/>
                <w:i/>
                <w:sz w:val="26"/>
                <w:szCs w:val="26"/>
              </w:rPr>
              <w:t>ngày làm việc</w:t>
            </w:r>
          </w:p>
          <w:p w14:paraId="50526E25" w14:textId="77777777" w:rsidR="00B7014C" w:rsidRPr="00A71163" w:rsidRDefault="00B7014C" w:rsidP="0088110F">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Cs/>
                <w:i/>
                <w:sz w:val="26"/>
                <w:szCs w:val="26"/>
              </w:rPr>
              <w:t>0,5</w:t>
            </w:r>
            <w:r w:rsidRPr="00817F8A">
              <w:rPr>
                <w:rFonts w:ascii="Times New Roman" w:hAnsi="Times New Roman"/>
                <w:bCs/>
                <w:i/>
                <w:sz w:val="26"/>
                <w:szCs w:val="26"/>
              </w:rPr>
              <w:t xml:space="preserve"> </w:t>
            </w:r>
            <w:r>
              <w:rPr>
                <w:rFonts w:ascii="Times New Roman" w:hAnsi="Times New Roman"/>
                <w:bCs/>
                <w:i/>
                <w:sz w:val="26"/>
                <w:szCs w:val="26"/>
              </w:rPr>
              <w:t>ngày làm việc</w:t>
            </w:r>
          </w:p>
        </w:tc>
        <w:tc>
          <w:tcPr>
            <w:tcW w:w="1134" w:type="dxa"/>
          </w:tcPr>
          <w:p w14:paraId="0558700A" w14:textId="77777777" w:rsidR="00B7014C" w:rsidRPr="009708DE" w:rsidRDefault="00B7014C" w:rsidP="0088110F">
            <w:pPr>
              <w:pStyle w:val="NormalWeb"/>
              <w:spacing w:before="0" w:beforeAutospacing="0" w:after="120" w:afterAutospacing="0" w:line="234" w:lineRule="atLeast"/>
              <w:jc w:val="both"/>
              <w:rPr>
                <w:rFonts w:ascii="Times New Roman" w:hAnsi="Times New Roman"/>
                <w:i/>
                <w:sz w:val="26"/>
                <w:szCs w:val="26"/>
              </w:rPr>
            </w:pPr>
          </w:p>
        </w:tc>
      </w:tr>
      <w:tr w:rsidR="00B7014C" w:rsidRPr="00212A1E" w14:paraId="72511503" w14:textId="77777777" w:rsidTr="0088110F">
        <w:tc>
          <w:tcPr>
            <w:tcW w:w="851" w:type="dxa"/>
            <w:vMerge/>
            <w:vAlign w:val="center"/>
          </w:tcPr>
          <w:p w14:paraId="1880F41F"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c>
          <w:tcPr>
            <w:tcW w:w="3260" w:type="dxa"/>
            <w:vMerge/>
          </w:tcPr>
          <w:p w14:paraId="26220C2D"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lang w:val="nl-NL"/>
              </w:rPr>
            </w:pPr>
          </w:p>
        </w:tc>
        <w:tc>
          <w:tcPr>
            <w:tcW w:w="6521" w:type="dxa"/>
          </w:tcPr>
          <w:p w14:paraId="0339D5B2" w14:textId="77777777" w:rsidR="00B7014C" w:rsidRPr="00A71163" w:rsidRDefault="00B7014C" w:rsidP="0088110F">
            <w:pPr>
              <w:spacing w:before="120" w:after="120"/>
              <w:ind w:firstLine="198"/>
              <w:jc w:val="both"/>
              <w:rPr>
                <w:iCs/>
                <w:sz w:val="26"/>
                <w:szCs w:val="26"/>
                <w:lang w:val="nl-NL"/>
              </w:rPr>
            </w:pPr>
            <w:r w:rsidRPr="00212A1E">
              <w:rPr>
                <w:sz w:val="26"/>
                <w:szCs w:val="26"/>
                <w:lang w:val="nl-NL"/>
              </w:rPr>
              <w:t>- Trường hợp có quy định thẩm tra, xác minh hồ sơ. 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835" w:type="dxa"/>
            <w:vAlign w:val="center"/>
          </w:tcPr>
          <w:p w14:paraId="5CC7BBBE" w14:textId="77777777" w:rsidR="00B7014C" w:rsidRPr="00212A1E" w:rsidRDefault="00B7014C" w:rsidP="0088110F">
            <w:pPr>
              <w:pStyle w:val="NormalWeb"/>
              <w:spacing w:before="0" w:beforeAutospacing="0" w:after="120" w:afterAutospacing="0" w:line="234" w:lineRule="atLeast"/>
              <w:jc w:val="center"/>
              <w:rPr>
                <w:rFonts w:ascii="Times New Roman" w:hAnsi="Times New Roman"/>
                <w:bCs/>
                <w:i/>
                <w:sz w:val="26"/>
                <w:szCs w:val="26"/>
                <w:lang w:val="nl-NL"/>
              </w:rPr>
            </w:pPr>
            <w:r w:rsidRPr="00212A1E">
              <w:rPr>
                <w:rFonts w:ascii="Times New Roman" w:hAnsi="Times New Roman"/>
                <w:sz w:val="26"/>
                <w:szCs w:val="26"/>
                <w:lang w:val="nl-NL"/>
              </w:rPr>
              <w:t>Trả lại hồ sơ không quá 03 ngày làm việc</w:t>
            </w:r>
          </w:p>
        </w:tc>
        <w:tc>
          <w:tcPr>
            <w:tcW w:w="1134" w:type="dxa"/>
          </w:tcPr>
          <w:p w14:paraId="757A5D10" w14:textId="77777777" w:rsidR="00B7014C" w:rsidRPr="00A71163" w:rsidRDefault="00B7014C" w:rsidP="0088110F">
            <w:pPr>
              <w:pStyle w:val="NormalWeb"/>
              <w:spacing w:before="0" w:beforeAutospacing="0" w:after="120" w:afterAutospacing="0" w:line="234" w:lineRule="atLeast"/>
              <w:jc w:val="both"/>
              <w:rPr>
                <w:rFonts w:ascii="Times New Roman" w:hAnsi="Times New Roman"/>
                <w:sz w:val="26"/>
                <w:szCs w:val="26"/>
                <w:lang w:val="vi-VN"/>
              </w:rPr>
            </w:pPr>
          </w:p>
        </w:tc>
      </w:tr>
      <w:tr w:rsidR="00B7014C" w:rsidRPr="009708DE" w14:paraId="00283E79" w14:textId="77777777" w:rsidTr="0088110F">
        <w:tc>
          <w:tcPr>
            <w:tcW w:w="851" w:type="dxa"/>
            <w:vAlign w:val="center"/>
          </w:tcPr>
          <w:p w14:paraId="2BA00B01"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4</w:t>
            </w:r>
          </w:p>
        </w:tc>
        <w:tc>
          <w:tcPr>
            <w:tcW w:w="3260" w:type="dxa"/>
            <w:vAlign w:val="center"/>
          </w:tcPr>
          <w:p w14:paraId="35D2E308"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r w:rsidRPr="009030C1">
              <w:rPr>
                <w:rFonts w:ascii="Times New Roman" w:hAnsi="Times New Roman"/>
                <w:b/>
                <w:sz w:val="26"/>
                <w:szCs w:val="26"/>
                <w:lang w:val="nl-NL"/>
              </w:rPr>
              <w:t>Trả kết quả giải quyết thủ tục hành chính</w:t>
            </w:r>
          </w:p>
        </w:tc>
        <w:tc>
          <w:tcPr>
            <w:tcW w:w="6521" w:type="dxa"/>
          </w:tcPr>
          <w:p w14:paraId="765C7030"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Công chức tiếp nhận và trả  kết quả nhập vào sổ theo dõi hồ sơ và phần mềm điện tử thực hiện như sau:</w:t>
            </w:r>
          </w:p>
          <w:p w14:paraId="5348C9D0"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 T</w:t>
            </w:r>
            <w:r w:rsidRPr="00212A1E">
              <w:rPr>
                <w:rStyle w:val="fontstyle21"/>
                <w:rFonts w:ascii="Times New Roman" w:hAnsi="Times New Roman"/>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A730B74"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 xml:space="preserve">- </w:t>
            </w:r>
            <w:r w:rsidRPr="00212A1E">
              <w:rPr>
                <w:rStyle w:val="fontstyle21"/>
                <w:rFonts w:ascii="Times New Roman" w:hAnsi="Times New Roman"/>
                <w:color w:val="auto"/>
                <w:sz w:val="26"/>
                <w:szCs w:val="26"/>
                <w:lang w:val="nl-NL"/>
              </w:rPr>
              <w:t>Tổ chức, cá nhân nhận kết quả giải quyết thủ tục hành chính theo thời gian, địa điểm ghi trên Giấy tiếp nhận hồ sơ và hẹn trả kết quả (</w:t>
            </w:r>
            <w:r w:rsidRPr="009030C1">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1A8B2148"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lastRenderedPageBreak/>
              <w:t>- Trường hợp nhận kết quả</w:t>
            </w:r>
            <w:r w:rsidRPr="00212A1E">
              <w:rPr>
                <w:sz w:val="26"/>
                <w:szCs w:val="26"/>
                <w:lang w:val="nl-NL"/>
              </w:rPr>
              <w:t xml:space="preserve"> thông </w:t>
            </w:r>
            <w:r w:rsidRPr="009030C1">
              <w:rPr>
                <w:sz w:val="26"/>
                <w:szCs w:val="26"/>
                <w:lang w:val="vi-VN"/>
              </w:rPr>
              <w:t xml:space="preserve">qua dịch vụ bưu chính </w:t>
            </w:r>
            <w:r w:rsidRPr="00212A1E">
              <w:rPr>
                <w:sz w:val="26"/>
                <w:szCs w:val="26"/>
                <w:lang w:val="nl-NL"/>
              </w:rPr>
              <w:t>công ích. (</w:t>
            </w:r>
            <w:r w:rsidRPr="009030C1">
              <w:rPr>
                <w:iCs/>
                <w:sz w:val="26"/>
                <w:szCs w:val="26"/>
                <w:lang w:val="nl-NL"/>
              </w:rPr>
              <w:t>đăng ký</w:t>
            </w:r>
            <w:r w:rsidRPr="00212A1E">
              <w:rPr>
                <w:sz w:val="26"/>
                <w:szCs w:val="26"/>
                <w:lang w:val="nl-NL"/>
              </w:rPr>
              <w:t xml:space="preserve"> theo hướng dẫn của Bưu điện)</w:t>
            </w:r>
            <w:r w:rsidRPr="00212A1E">
              <w:rPr>
                <w:rStyle w:val="fontstyle21"/>
                <w:rFonts w:ascii="Times New Roman" w:hAnsi="Times New Roman"/>
                <w:color w:val="auto"/>
                <w:sz w:val="26"/>
                <w:szCs w:val="26"/>
                <w:lang w:val="nl-NL"/>
              </w:rPr>
              <w:t xml:space="preserve"> (nếu có)</w:t>
            </w:r>
          </w:p>
          <w:p w14:paraId="66888D36" w14:textId="77777777" w:rsidR="00B7014C" w:rsidRPr="009030C1" w:rsidRDefault="00B7014C" w:rsidP="0088110F">
            <w:pPr>
              <w:spacing w:before="120" w:after="120"/>
              <w:ind w:firstLine="198"/>
              <w:jc w:val="both"/>
              <w:rPr>
                <w:b/>
                <w:i/>
                <w:sz w:val="26"/>
                <w:szCs w:val="26"/>
                <w:lang w:val="pt-BR"/>
              </w:rPr>
            </w:pPr>
            <w:r w:rsidRPr="009030C1">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12A1E">
              <w:rPr>
                <w:rStyle w:val="fontstyle21"/>
                <w:rFonts w:ascii="Times New Roman" w:hAnsi="Times New Roman"/>
                <w:color w:val="auto"/>
                <w:sz w:val="26"/>
                <w:szCs w:val="26"/>
                <w:lang w:val="nl-NL"/>
              </w:rPr>
              <w:t xml:space="preserve"> trường hợp đăng ký nhận kết quả trực tuyến thì thông qua Cổng Dịch vụ công trực tuyến. (nếu có)</w:t>
            </w:r>
          </w:p>
          <w:p w14:paraId="1F9E4A74" w14:textId="77777777" w:rsidR="00B7014C" w:rsidRPr="009030C1" w:rsidRDefault="00B7014C" w:rsidP="0088110F">
            <w:pPr>
              <w:spacing w:before="120" w:after="120"/>
              <w:ind w:firstLine="198"/>
              <w:jc w:val="both"/>
              <w:rPr>
                <w:rStyle w:val="fontstyle21"/>
                <w:rFonts w:ascii="Times New Roman" w:hAnsi="Times New Roman"/>
                <w:iCs/>
                <w:color w:val="auto"/>
                <w:sz w:val="26"/>
                <w:szCs w:val="26"/>
                <w:lang w:val="nl-NL"/>
              </w:rPr>
            </w:pPr>
            <w:r w:rsidRPr="009030C1">
              <w:rPr>
                <w:iCs/>
                <w:sz w:val="26"/>
                <w:szCs w:val="26"/>
                <w:lang w:val="nl-NL"/>
              </w:rPr>
              <w:t>Thời gian trả kết quả: Sáng: từ 07 giờ đến 11 giờ 30 phút; chiều: từ 13 giờ 30 đến 17 giờ của các ngày làm việc.</w:t>
            </w:r>
          </w:p>
        </w:tc>
        <w:tc>
          <w:tcPr>
            <w:tcW w:w="2835" w:type="dxa"/>
            <w:vAlign w:val="center"/>
          </w:tcPr>
          <w:p w14:paraId="169B04F5" w14:textId="77777777" w:rsidR="00B7014C" w:rsidRPr="00051B80" w:rsidRDefault="00B7014C" w:rsidP="0088110F">
            <w:pPr>
              <w:pStyle w:val="NormalWeb"/>
              <w:spacing w:before="0" w:beforeAutospacing="0" w:after="120" w:afterAutospacing="0" w:line="234" w:lineRule="atLeast"/>
              <w:jc w:val="center"/>
              <w:rPr>
                <w:rFonts w:ascii="Times New Roman" w:hAnsi="Times New Roman"/>
                <w:bCs/>
                <w:sz w:val="26"/>
                <w:szCs w:val="26"/>
              </w:rPr>
            </w:pPr>
            <w:r w:rsidRPr="00051B80">
              <w:rPr>
                <w:rFonts w:ascii="Times New Roman" w:hAnsi="Times New Roman"/>
                <w:bCs/>
                <w:sz w:val="26"/>
                <w:szCs w:val="26"/>
              </w:rPr>
              <w:lastRenderedPageBreak/>
              <w:t>0,5 ngày làm việc</w:t>
            </w:r>
          </w:p>
        </w:tc>
        <w:tc>
          <w:tcPr>
            <w:tcW w:w="1134" w:type="dxa"/>
          </w:tcPr>
          <w:p w14:paraId="5419E30D" w14:textId="77777777" w:rsidR="00B7014C" w:rsidRPr="009708DE" w:rsidRDefault="00B7014C"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22F145C8" w14:textId="77777777" w:rsidR="00B7014C" w:rsidRPr="009708DE" w:rsidRDefault="00B7014C" w:rsidP="00B7014C">
      <w:pPr>
        <w:pStyle w:val="NormalWeb"/>
        <w:shd w:val="clear" w:color="auto" w:fill="FFFFFF"/>
        <w:spacing w:before="120" w:beforeAutospacing="0" w:after="120" w:afterAutospacing="0"/>
        <w:ind w:firstLine="709"/>
        <w:jc w:val="both"/>
        <w:rPr>
          <w:rFonts w:ascii="Times New Roman" w:hAnsi="Times New Roman"/>
          <w:bCs/>
          <w:sz w:val="28"/>
          <w:szCs w:val="28"/>
        </w:rPr>
      </w:pPr>
      <w:r>
        <w:rPr>
          <w:rFonts w:ascii="Times New Roman" w:hAnsi="Times New Roman"/>
          <w:b/>
          <w:bCs/>
          <w:sz w:val="28"/>
          <w:szCs w:val="28"/>
        </w:rPr>
        <w:t>3.2</w:t>
      </w:r>
      <w:r w:rsidRPr="009708DE">
        <w:rPr>
          <w:rFonts w:ascii="Times New Roman" w:hAnsi="Times New Roman"/>
          <w:b/>
          <w:bCs/>
          <w:sz w:val="28"/>
          <w:szCs w:val="28"/>
        </w:rPr>
        <w:t xml:space="preserve">. Thành phần, số lượng hồ sơ </w:t>
      </w:r>
    </w:p>
    <w:p w14:paraId="1D0EC860" w14:textId="77777777" w:rsidR="00B7014C" w:rsidRPr="00E412B6" w:rsidRDefault="00B7014C" w:rsidP="00B7014C">
      <w:pPr>
        <w:pStyle w:val="NormalWeb"/>
        <w:shd w:val="clear" w:color="auto" w:fill="FFFFFF"/>
        <w:spacing w:before="120" w:beforeAutospacing="0" w:after="120" w:afterAutospacing="0"/>
        <w:ind w:firstLine="720"/>
        <w:jc w:val="both"/>
        <w:rPr>
          <w:rFonts w:ascii="Times New Roman" w:hAnsi="Times New Roman"/>
          <w:sz w:val="28"/>
          <w:szCs w:val="28"/>
        </w:rPr>
      </w:pPr>
      <w:r>
        <w:rPr>
          <w:rFonts w:ascii="Times New Roman" w:hAnsi="Times New Roman"/>
          <w:sz w:val="28"/>
          <w:szCs w:val="28"/>
        </w:rPr>
        <w:t>3.2.1.</w:t>
      </w:r>
      <w:r w:rsidRPr="00E412B6">
        <w:rPr>
          <w:rFonts w:ascii="Times New Roman" w:hAnsi="Times New Roman"/>
          <w:sz w:val="28"/>
          <w:szCs w:val="28"/>
        </w:rPr>
        <w:t xml:space="preserve"> Thành phần hồ sơ:</w:t>
      </w:r>
    </w:p>
    <w:p w14:paraId="5B29CE02" w14:textId="77777777" w:rsidR="00B7014C" w:rsidRPr="006345F4" w:rsidRDefault="00B7014C" w:rsidP="00B7014C">
      <w:pPr>
        <w:shd w:val="clear" w:color="auto" w:fill="FFFFFF"/>
        <w:spacing w:before="120" w:after="120" w:line="234" w:lineRule="atLeast"/>
        <w:ind w:firstLine="709"/>
        <w:jc w:val="both"/>
        <w:rPr>
          <w:color w:val="000000"/>
          <w:sz w:val="28"/>
          <w:szCs w:val="28"/>
        </w:rPr>
      </w:pPr>
      <w:r w:rsidRPr="006345F4">
        <w:rPr>
          <w:color w:val="000000"/>
          <w:sz w:val="28"/>
          <w:szCs w:val="28"/>
        </w:rPr>
        <w:t>a) Đơn đề nghị hỗ trợ (Mẫu số 02 tại Phụ lục kèm theo Nghị định số 116/2016/NĐ-CP);</w:t>
      </w:r>
    </w:p>
    <w:p w14:paraId="6DD11956" w14:textId="77777777" w:rsidR="00B7014C" w:rsidRPr="006345F4" w:rsidRDefault="00B7014C" w:rsidP="00B7014C">
      <w:pPr>
        <w:shd w:val="clear" w:color="auto" w:fill="FFFFFF"/>
        <w:spacing w:before="120" w:after="120" w:line="234" w:lineRule="atLeast"/>
        <w:ind w:firstLine="709"/>
        <w:jc w:val="both"/>
        <w:rPr>
          <w:color w:val="000000"/>
          <w:sz w:val="28"/>
          <w:szCs w:val="28"/>
        </w:rPr>
      </w:pPr>
      <w:r w:rsidRPr="006345F4">
        <w:rPr>
          <w:color w:val="000000"/>
          <w:sz w:val="28"/>
          <w:szCs w:val="28"/>
        </w:rPr>
        <w:t>b) </w:t>
      </w:r>
      <w:r w:rsidRPr="006345F4">
        <w:rPr>
          <w:iCs/>
          <w:color w:val="000000"/>
          <w:sz w:val="28"/>
          <w:szCs w:val="28"/>
          <w:shd w:val="clear" w:color="auto" w:fill="FFFFFF"/>
        </w:rPr>
        <w:t>Bản sao của một trong các loại giấy tờ: Thẻ Căn cước công dân, Chứng minh nhân dân, Giấy xác nhận thông tin về cư trú, Giấy thông báo số định danh cá nhân và thông tin công dân trong Cơ sở dữ liệu quốc gia về dân cư trong trường hợp cơ quan, tổ chức không thể khai thác được thông tin cư trú của công dân trong Cơ sở dữ liệu quốc gia về dân cư.</w:t>
      </w:r>
    </w:p>
    <w:p w14:paraId="09C5E6B1" w14:textId="77777777" w:rsidR="00B7014C" w:rsidRPr="00E412B6" w:rsidRDefault="00B7014C" w:rsidP="00B7014C">
      <w:pPr>
        <w:pStyle w:val="NormalWeb"/>
        <w:shd w:val="clear" w:color="auto" w:fill="FFFFFF"/>
        <w:spacing w:before="120" w:beforeAutospacing="0" w:after="120" w:afterAutospacing="0"/>
        <w:ind w:firstLine="720"/>
        <w:jc w:val="both"/>
        <w:rPr>
          <w:rFonts w:ascii="Times New Roman" w:hAnsi="Times New Roman"/>
          <w:sz w:val="28"/>
          <w:szCs w:val="28"/>
        </w:rPr>
      </w:pPr>
      <w:r>
        <w:rPr>
          <w:rFonts w:ascii="Times New Roman" w:hAnsi="Times New Roman"/>
          <w:sz w:val="28"/>
          <w:szCs w:val="28"/>
        </w:rPr>
        <w:t>3.2.2.</w:t>
      </w:r>
      <w:r w:rsidRPr="00E412B6">
        <w:rPr>
          <w:rFonts w:ascii="Times New Roman" w:hAnsi="Times New Roman"/>
          <w:sz w:val="28"/>
          <w:szCs w:val="28"/>
        </w:rPr>
        <w:t xml:space="preserve"> Số lượng hồ sơ: 01 bộ</w:t>
      </w:r>
    </w:p>
    <w:p w14:paraId="082FBDE4" w14:textId="77777777" w:rsidR="00B7014C" w:rsidRPr="00E412B6" w:rsidRDefault="00B7014C" w:rsidP="00B7014C">
      <w:pPr>
        <w:pStyle w:val="NormalWeb"/>
        <w:shd w:val="clear" w:color="auto" w:fill="FFFFFF"/>
        <w:spacing w:before="120" w:beforeAutospacing="0" w:after="120" w:afterAutospacing="0"/>
        <w:ind w:firstLine="720"/>
        <w:jc w:val="both"/>
        <w:rPr>
          <w:rStyle w:val="Bodytext2"/>
          <w:rFonts w:ascii="Times New Roman" w:hAnsi="Times New Roman"/>
          <w:sz w:val="28"/>
          <w:szCs w:val="28"/>
        </w:rPr>
      </w:pPr>
      <w:r>
        <w:rPr>
          <w:rFonts w:ascii="Times New Roman" w:hAnsi="Times New Roman"/>
          <w:b/>
          <w:bCs/>
          <w:sz w:val="28"/>
          <w:szCs w:val="28"/>
        </w:rPr>
        <w:t>3</w:t>
      </w:r>
      <w:r w:rsidRPr="00E412B6">
        <w:rPr>
          <w:rFonts w:ascii="Times New Roman" w:hAnsi="Times New Roman"/>
          <w:b/>
          <w:bCs/>
          <w:sz w:val="28"/>
          <w:szCs w:val="28"/>
        </w:rPr>
        <w:t xml:space="preserve">.3. Đối tượng thực hiện thủ tục hành chính: </w:t>
      </w:r>
    </w:p>
    <w:p w14:paraId="2A94800A" w14:textId="77777777" w:rsidR="00B7014C" w:rsidRPr="006345F4" w:rsidRDefault="00B7014C" w:rsidP="00B7014C">
      <w:pPr>
        <w:shd w:val="clear" w:color="auto" w:fill="FFFFFF"/>
        <w:spacing w:before="120" w:after="120" w:line="234" w:lineRule="atLeast"/>
        <w:ind w:firstLine="709"/>
        <w:rPr>
          <w:color w:val="000000"/>
          <w:sz w:val="28"/>
          <w:szCs w:val="28"/>
        </w:rPr>
      </w:pPr>
      <w:r w:rsidRPr="006345F4">
        <w:rPr>
          <w:color w:val="000000"/>
          <w:sz w:val="28"/>
          <w:szCs w:val="28"/>
        </w:rPr>
        <w:t>Học sinh hoặc cha, mẹ hoặc người giám hộ của học sinh.</w:t>
      </w:r>
    </w:p>
    <w:p w14:paraId="1E00B98E" w14:textId="77777777" w:rsidR="00B7014C" w:rsidRDefault="00B7014C" w:rsidP="00B7014C">
      <w:pPr>
        <w:shd w:val="clear" w:color="auto" w:fill="FFFFFF"/>
        <w:spacing w:before="120" w:after="120" w:line="234" w:lineRule="atLeast"/>
        <w:ind w:firstLine="720"/>
        <w:rPr>
          <w:sz w:val="28"/>
          <w:szCs w:val="28"/>
        </w:rPr>
      </w:pPr>
      <w:r>
        <w:rPr>
          <w:b/>
          <w:bCs/>
          <w:sz w:val="28"/>
          <w:szCs w:val="28"/>
        </w:rPr>
        <w:t>3</w:t>
      </w:r>
      <w:r w:rsidRPr="00024DC1">
        <w:rPr>
          <w:b/>
          <w:bCs/>
          <w:sz w:val="28"/>
          <w:szCs w:val="28"/>
        </w:rPr>
        <w:t>.4. Cơ quan giải quyết thủ tục hành chính</w:t>
      </w:r>
      <w:r w:rsidRPr="00024DC1">
        <w:rPr>
          <w:sz w:val="28"/>
          <w:szCs w:val="28"/>
        </w:rPr>
        <w:t>:</w:t>
      </w:r>
    </w:p>
    <w:p w14:paraId="1CDB3FB9" w14:textId="77777777" w:rsidR="00B7014C" w:rsidRPr="006345F4" w:rsidRDefault="00B7014C" w:rsidP="00B7014C">
      <w:pPr>
        <w:shd w:val="clear" w:color="auto" w:fill="FFFFFF"/>
        <w:spacing w:before="120" w:after="120" w:line="234" w:lineRule="atLeast"/>
        <w:ind w:firstLine="709"/>
        <w:rPr>
          <w:color w:val="000000"/>
          <w:sz w:val="28"/>
          <w:szCs w:val="28"/>
        </w:rPr>
      </w:pPr>
      <w:r w:rsidRPr="006345F4">
        <w:rPr>
          <w:color w:val="000000"/>
          <w:sz w:val="28"/>
          <w:szCs w:val="28"/>
        </w:rPr>
        <w:t>a) Cơ quan/Người có thẩm quyền quyết định: Chủ tịch UBND cấp tỉnh;</w:t>
      </w:r>
    </w:p>
    <w:p w14:paraId="22286C75" w14:textId="77777777" w:rsidR="00B7014C" w:rsidRPr="006345F4" w:rsidRDefault="00B7014C" w:rsidP="00B7014C">
      <w:pPr>
        <w:shd w:val="clear" w:color="auto" w:fill="FFFFFF"/>
        <w:spacing w:before="120" w:after="120" w:line="234" w:lineRule="atLeast"/>
        <w:ind w:firstLine="709"/>
        <w:rPr>
          <w:color w:val="000000"/>
          <w:sz w:val="28"/>
          <w:szCs w:val="28"/>
        </w:rPr>
      </w:pPr>
      <w:r w:rsidRPr="006345F4">
        <w:rPr>
          <w:color w:val="000000"/>
          <w:sz w:val="28"/>
          <w:szCs w:val="28"/>
        </w:rPr>
        <w:t>b) Cơ quan trực tiếp thực hiện: Sở giáo dục và đào tạo; Cơ sở giáo dục.</w:t>
      </w:r>
    </w:p>
    <w:p w14:paraId="03D58C97" w14:textId="77777777" w:rsidR="00B7014C" w:rsidRDefault="00B7014C" w:rsidP="00B7014C">
      <w:pPr>
        <w:pStyle w:val="Bodytext111"/>
        <w:shd w:val="clear" w:color="auto" w:fill="auto"/>
        <w:spacing w:before="0" w:line="466" w:lineRule="exact"/>
        <w:ind w:firstLine="760"/>
        <w:rPr>
          <w:b/>
          <w:bCs/>
          <w:sz w:val="28"/>
          <w:szCs w:val="28"/>
        </w:rPr>
      </w:pPr>
      <w:r>
        <w:rPr>
          <w:b/>
          <w:bCs/>
          <w:sz w:val="28"/>
          <w:szCs w:val="28"/>
        </w:rPr>
        <w:t>3</w:t>
      </w:r>
      <w:r w:rsidRPr="00DB4BF1">
        <w:rPr>
          <w:b/>
          <w:bCs/>
          <w:sz w:val="28"/>
          <w:szCs w:val="28"/>
        </w:rPr>
        <w:t>.5. Kết quả thực hiện thủ tục hành chính:</w:t>
      </w:r>
    </w:p>
    <w:p w14:paraId="327F264B" w14:textId="77777777" w:rsidR="00B7014C" w:rsidRPr="006345F4" w:rsidRDefault="00B7014C" w:rsidP="00B7014C">
      <w:pPr>
        <w:shd w:val="clear" w:color="auto" w:fill="FFFFFF"/>
        <w:spacing w:before="120" w:after="120" w:line="234" w:lineRule="atLeast"/>
        <w:ind w:firstLine="709"/>
        <w:jc w:val="both"/>
        <w:rPr>
          <w:color w:val="000000"/>
          <w:sz w:val="28"/>
          <w:szCs w:val="28"/>
        </w:rPr>
      </w:pPr>
      <w:r w:rsidRPr="006345F4">
        <w:rPr>
          <w:color w:val="000000"/>
          <w:sz w:val="28"/>
          <w:szCs w:val="28"/>
        </w:rPr>
        <w:t>- Quyết định được hưởng chính sách hỗ trợ </w:t>
      </w:r>
      <w:r w:rsidRPr="006345F4">
        <w:rPr>
          <w:color w:val="000000"/>
          <w:sz w:val="28"/>
          <w:szCs w:val="28"/>
          <w:lang w:val="pt-BR"/>
        </w:rPr>
        <w:t>đối với h</w:t>
      </w:r>
      <w:r w:rsidRPr="006345F4">
        <w:rPr>
          <w:color w:val="000000"/>
          <w:sz w:val="28"/>
          <w:szCs w:val="28"/>
        </w:rPr>
        <w:t>ọc sinh trung học phổ thông là người dân tộc thiểu số.</w:t>
      </w:r>
    </w:p>
    <w:p w14:paraId="52ECCFE1" w14:textId="77777777" w:rsidR="00B7014C" w:rsidRPr="006345F4" w:rsidRDefault="00B7014C" w:rsidP="00B7014C">
      <w:pPr>
        <w:shd w:val="clear" w:color="auto" w:fill="FFFFFF"/>
        <w:spacing w:before="120" w:after="120" w:line="234" w:lineRule="atLeast"/>
        <w:ind w:firstLine="709"/>
        <w:jc w:val="both"/>
        <w:rPr>
          <w:color w:val="000000"/>
          <w:sz w:val="28"/>
          <w:szCs w:val="28"/>
        </w:rPr>
      </w:pPr>
      <w:r w:rsidRPr="006345F4">
        <w:rPr>
          <w:color w:val="000000"/>
          <w:sz w:val="28"/>
          <w:szCs w:val="28"/>
        </w:rPr>
        <w:lastRenderedPageBreak/>
        <w:t>- </w:t>
      </w:r>
      <w:r w:rsidRPr="006345F4">
        <w:rPr>
          <w:color w:val="000000"/>
          <w:sz w:val="28"/>
          <w:szCs w:val="28"/>
          <w:shd w:val="clear" w:color="auto" w:fill="FFFFFF"/>
        </w:rPr>
        <w:t>Mỗi tháng học sinh được hỗ trợ 15kg gạo và hỗ trợ tiền ăn bằng 40% mức lương tối thiểu chung và được hưởng không quá 9 tháng/năm học/học sinh.</w:t>
      </w:r>
    </w:p>
    <w:p w14:paraId="61EFD343" w14:textId="77777777" w:rsidR="00B7014C" w:rsidRPr="006345F4" w:rsidRDefault="00B7014C" w:rsidP="00B7014C">
      <w:pPr>
        <w:shd w:val="clear" w:color="auto" w:fill="FFFFFF"/>
        <w:spacing w:before="120" w:after="120" w:line="234" w:lineRule="atLeast"/>
        <w:ind w:firstLine="709"/>
        <w:jc w:val="both"/>
        <w:rPr>
          <w:color w:val="000000"/>
          <w:sz w:val="28"/>
          <w:szCs w:val="28"/>
        </w:rPr>
      </w:pPr>
      <w:r w:rsidRPr="006345F4">
        <w:rPr>
          <w:color w:val="000000"/>
          <w:sz w:val="28"/>
          <w:szCs w:val="28"/>
          <w:shd w:val="clear" w:color="auto" w:fill="FFFFFF"/>
        </w:rPr>
        <w:t>- Đối với học sinh phải tự lo chỗ ở, mỗi tháng được hỗ trợ tiền nhà bằng 10% mức lương tối thiểu chung và được hưởng không quá 9 tháng/năm học/học sinh.</w:t>
      </w:r>
    </w:p>
    <w:p w14:paraId="48889A17" w14:textId="77777777" w:rsidR="00B7014C" w:rsidRPr="00DB4BF1" w:rsidRDefault="00B7014C" w:rsidP="00B7014C">
      <w:pPr>
        <w:pStyle w:val="Bodytext21"/>
        <w:shd w:val="clear" w:color="auto" w:fill="auto"/>
        <w:spacing w:before="120" w:after="120" w:line="240" w:lineRule="auto"/>
        <w:ind w:firstLine="740"/>
        <w:rPr>
          <w:b/>
          <w:bCs/>
        </w:rPr>
      </w:pPr>
      <w:r>
        <w:rPr>
          <w:b/>
          <w:bCs/>
          <w:lang w:val="en-US"/>
        </w:rPr>
        <w:t>3</w:t>
      </w:r>
      <w:r w:rsidRPr="00DB4BF1">
        <w:rPr>
          <w:b/>
          <w:bCs/>
          <w:lang w:val="en-US"/>
        </w:rPr>
        <w:t>.6</w:t>
      </w:r>
      <w:r w:rsidRPr="00DB4BF1">
        <w:rPr>
          <w:b/>
          <w:bCs/>
        </w:rPr>
        <w:t xml:space="preserve">. Phí, lệ phí: </w:t>
      </w:r>
      <w:r w:rsidRPr="00DB4BF1">
        <w:rPr>
          <w:bCs/>
        </w:rPr>
        <w:t>Không</w:t>
      </w:r>
    </w:p>
    <w:p w14:paraId="3B8C3BA6" w14:textId="77777777" w:rsidR="00B7014C" w:rsidRDefault="00B7014C" w:rsidP="00B7014C">
      <w:pPr>
        <w:pStyle w:val="NormalWeb"/>
        <w:shd w:val="clear" w:color="auto" w:fill="FFFFFF"/>
        <w:spacing w:before="120" w:beforeAutospacing="0" w:after="120" w:afterAutospacing="0"/>
        <w:ind w:firstLine="720"/>
        <w:jc w:val="both"/>
        <w:rPr>
          <w:rFonts w:ascii="Times New Roman" w:hAnsi="Times New Roman"/>
          <w:bCs/>
          <w:sz w:val="28"/>
          <w:szCs w:val="28"/>
        </w:rPr>
      </w:pPr>
      <w:r>
        <w:rPr>
          <w:rFonts w:ascii="Times New Roman" w:hAnsi="Times New Roman"/>
          <w:b/>
          <w:bCs/>
          <w:sz w:val="28"/>
          <w:szCs w:val="28"/>
        </w:rPr>
        <w:t>3</w:t>
      </w:r>
      <w:r w:rsidRPr="00DB4BF1">
        <w:rPr>
          <w:rFonts w:ascii="Times New Roman" w:hAnsi="Times New Roman"/>
          <w:b/>
          <w:bCs/>
          <w:sz w:val="28"/>
          <w:szCs w:val="28"/>
        </w:rPr>
        <w:t xml:space="preserve">.7. Tên mẫu đơn, mẫu tờ khai: </w:t>
      </w:r>
    </w:p>
    <w:p w14:paraId="0DD91A3D" w14:textId="77777777" w:rsidR="00B7014C" w:rsidRPr="006345F4" w:rsidRDefault="00B7014C" w:rsidP="00B7014C">
      <w:pPr>
        <w:shd w:val="clear" w:color="auto" w:fill="FFFFFF"/>
        <w:spacing w:before="120" w:after="120" w:line="234" w:lineRule="atLeast"/>
        <w:ind w:firstLine="709"/>
        <w:rPr>
          <w:color w:val="000000"/>
          <w:sz w:val="28"/>
          <w:szCs w:val="28"/>
        </w:rPr>
      </w:pPr>
      <w:r w:rsidRPr="006345F4">
        <w:rPr>
          <w:color w:val="000000"/>
          <w:sz w:val="28"/>
          <w:szCs w:val="28"/>
        </w:rPr>
        <w:t>Đơn đề nghị hỗ trợ (Mẫu số 02 tại Phụ lục kèm theo Nghị định số 116/2016/NĐ-CP).</w:t>
      </w:r>
    </w:p>
    <w:p w14:paraId="5CD03BD9" w14:textId="77777777" w:rsidR="00B7014C" w:rsidRPr="00DB4BF1" w:rsidRDefault="00B7014C" w:rsidP="00B7014C">
      <w:pPr>
        <w:pStyle w:val="Bodytext21"/>
        <w:shd w:val="clear" w:color="auto" w:fill="auto"/>
        <w:spacing w:before="120" w:after="120" w:line="240" w:lineRule="auto"/>
        <w:ind w:firstLine="0"/>
      </w:pPr>
      <w:r w:rsidRPr="00DB4BF1">
        <w:rPr>
          <w:rStyle w:val="Bodytext2"/>
          <w:color w:val="auto"/>
          <w:sz w:val="28"/>
          <w:szCs w:val="28"/>
        </w:rPr>
        <w:tab/>
      </w:r>
      <w:r w:rsidRPr="00212A1E">
        <w:rPr>
          <w:rStyle w:val="Bodytext2"/>
          <w:b/>
          <w:color w:val="auto"/>
          <w:sz w:val="28"/>
          <w:szCs w:val="28"/>
        </w:rPr>
        <w:t>3.8</w:t>
      </w:r>
      <w:r w:rsidRPr="00DB4BF1">
        <w:rPr>
          <w:b/>
          <w:bCs/>
          <w:lang w:val="hr-HR"/>
        </w:rPr>
        <w:t>. Yêu cầu, điều kiện thực hiện thủ tục hành chính:</w:t>
      </w:r>
      <w:r w:rsidRPr="00DB4BF1">
        <w:t xml:space="preserve"> </w:t>
      </w:r>
    </w:p>
    <w:p w14:paraId="3B94DBAF"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12A1E">
        <w:rPr>
          <w:color w:val="000000"/>
          <w:sz w:val="28"/>
          <w:szCs w:val="28"/>
          <w:lang w:val="vi-VN"/>
        </w:rPr>
        <w:t>Đối với học sinh trung học phổ thông là người dân tộc thiểu số</w:t>
      </w:r>
    </w:p>
    <w:p w14:paraId="58BC98F9"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2231B">
        <w:rPr>
          <w:color w:val="000000"/>
          <w:sz w:val="28"/>
          <w:szCs w:val="28"/>
          <w:lang w:val="pt-BR"/>
        </w:rPr>
        <w:t>a) </w:t>
      </w:r>
      <w:r w:rsidRPr="00212A1E">
        <w:rPr>
          <w:color w:val="000000"/>
          <w:sz w:val="28"/>
          <w:szCs w:val="28"/>
          <w:lang w:val="vi-VN"/>
        </w:rPr>
        <w:t>Đang học </w:t>
      </w:r>
      <w:r w:rsidRPr="0022231B">
        <w:rPr>
          <w:color w:val="000000"/>
          <w:sz w:val="28"/>
          <w:szCs w:val="28"/>
          <w:lang w:val="pt-BR"/>
        </w:rPr>
        <w:t>trường </w:t>
      </w:r>
      <w:r w:rsidRPr="00212A1E">
        <w:rPr>
          <w:color w:val="000000"/>
          <w:sz w:val="28"/>
          <w:szCs w:val="28"/>
          <w:lang w:val="vi-VN"/>
        </w:rPr>
        <w:t>trung học phổ thông </w:t>
      </w:r>
      <w:r w:rsidRPr="0022231B">
        <w:rPr>
          <w:color w:val="000000"/>
          <w:sz w:val="28"/>
          <w:szCs w:val="28"/>
          <w:lang w:val="pt-BR"/>
        </w:rPr>
        <w:t>hoặc cấp </w:t>
      </w:r>
      <w:r w:rsidRPr="00212A1E">
        <w:rPr>
          <w:color w:val="000000"/>
          <w:sz w:val="28"/>
          <w:szCs w:val="28"/>
          <w:lang w:val="vi-VN"/>
        </w:rPr>
        <w:t>trung học phổ thông </w:t>
      </w:r>
      <w:r w:rsidRPr="0022231B">
        <w:rPr>
          <w:color w:val="000000"/>
          <w:sz w:val="28"/>
          <w:szCs w:val="28"/>
          <w:lang w:val="pt-BR"/>
        </w:rPr>
        <w:t>tại </w:t>
      </w:r>
      <w:r w:rsidRPr="00212A1E">
        <w:rPr>
          <w:color w:val="000000"/>
          <w:sz w:val="28"/>
          <w:szCs w:val="28"/>
          <w:lang w:val="vi-VN"/>
        </w:rPr>
        <w:t>trường phổ thông có nhiều cấp học </w:t>
      </w:r>
      <w:r w:rsidRPr="0022231B">
        <w:rPr>
          <w:color w:val="000000"/>
          <w:sz w:val="28"/>
          <w:szCs w:val="28"/>
          <w:lang w:val="pt-BR"/>
        </w:rPr>
        <w:t>.</w:t>
      </w:r>
    </w:p>
    <w:p w14:paraId="56455E79"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2231B">
        <w:rPr>
          <w:color w:val="000000"/>
          <w:sz w:val="28"/>
          <w:szCs w:val="28"/>
          <w:lang w:val="pt-BR"/>
        </w:rPr>
        <w:t>b) Bản thân và bố, mẹ hoặc người giám hộ có hộ khẩu thường trú tại xã khu vực III, thôn đặc biệt khó khăn vùng dân tộc và miền núi; các xã đặc biệt khó khăn vùng bãi ngang ven biển và hải đảo.</w:t>
      </w:r>
    </w:p>
    <w:p w14:paraId="3E4635E1" w14:textId="77777777" w:rsidR="00B7014C" w:rsidRPr="00212A1E" w:rsidRDefault="00B7014C" w:rsidP="00B7014C">
      <w:pPr>
        <w:shd w:val="clear" w:color="auto" w:fill="FFFFFF"/>
        <w:spacing w:before="120" w:after="120" w:line="234" w:lineRule="atLeast"/>
        <w:ind w:firstLine="709"/>
        <w:jc w:val="both"/>
        <w:rPr>
          <w:color w:val="000000"/>
          <w:sz w:val="28"/>
          <w:szCs w:val="28"/>
          <w:lang w:val="vi-VN"/>
        </w:rPr>
      </w:pPr>
      <w:r w:rsidRPr="0022231B">
        <w:rPr>
          <w:color w:val="000000"/>
          <w:sz w:val="28"/>
          <w:szCs w:val="28"/>
          <w:lang w:val="pt-BR"/>
        </w:rPr>
        <w:t>c) Nhà ở xa trường khoảng cách từ 10 km trở lên hoặc địa hình cách trở, giao thông đi lại khó khăn: phải qua sông, suối không có cầu; qua đèo, núi cao; qua vùng sạt lở đất, đá.</w:t>
      </w:r>
    </w:p>
    <w:p w14:paraId="268DBE20" w14:textId="77777777" w:rsidR="00B7014C" w:rsidRPr="00212A1E" w:rsidRDefault="00B7014C" w:rsidP="00B7014C">
      <w:pPr>
        <w:pStyle w:val="Bodytext111"/>
        <w:shd w:val="clear" w:color="auto" w:fill="auto"/>
        <w:spacing w:before="120" w:after="120" w:line="240" w:lineRule="auto"/>
        <w:ind w:firstLine="709"/>
        <w:rPr>
          <w:b/>
          <w:bCs/>
          <w:sz w:val="28"/>
          <w:szCs w:val="28"/>
          <w:lang w:val="vi-VN"/>
        </w:rPr>
      </w:pPr>
      <w:r w:rsidRPr="00212A1E">
        <w:rPr>
          <w:b/>
          <w:bCs/>
          <w:sz w:val="28"/>
          <w:szCs w:val="28"/>
          <w:lang w:val="vi-VN"/>
        </w:rPr>
        <w:t>3.9. Căn cứ pháp lý của thủ tục hành chính</w:t>
      </w:r>
    </w:p>
    <w:p w14:paraId="26C38CBF" w14:textId="77777777" w:rsidR="00B7014C" w:rsidRPr="00212A1E" w:rsidRDefault="00B7014C" w:rsidP="00B7014C">
      <w:pPr>
        <w:shd w:val="clear" w:color="auto" w:fill="FFFFFF"/>
        <w:spacing w:before="120" w:after="120"/>
        <w:ind w:firstLine="709"/>
        <w:jc w:val="both"/>
        <w:rPr>
          <w:sz w:val="28"/>
          <w:szCs w:val="28"/>
          <w:lang w:val="vi-VN"/>
        </w:rPr>
      </w:pPr>
      <w:r w:rsidRPr="00212A1E">
        <w:rPr>
          <w:sz w:val="28"/>
          <w:szCs w:val="28"/>
          <w:lang w:val="vi-VN"/>
        </w:rPr>
        <w:t>a) Nghị định số </w:t>
      </w:r>
      <w:hyperlink r:id="rId175" w:tgtFrame="_blank" w:tooltip="Nghị định 116/2016/NĐ-CP" w:history="1">
        <w:r w:rsidRPr="00212A1E">
          <w:rPr>
            <w:sz w:val="28"/>
            <w:szCs w:val="28"/>
            <w:lang w:val="vi-VN"/>
          </w:rPr>
          <w:t>116/2016/NĐ-CP</w:t>
        </w:r>
      </w:hyperlink>
      <w:r w:rsidRPr="00212A1E">
        <w:rPr>
          <w:sz w:val="28"/>
          <w:szCs w:val="28"/>
          <w:lang w:val="vi-VN"/>
        </w:rPr>
        <w:t> ngày 18 tháng 7 năm 2016 của Chính phủ </w:t>
      </w:r>
      <w:r w:rsidRPr="00F15CF6">
        <w:rPr>
          <w:sz w:val="28"/>
          <w:szCs w:val="28"/>
          <w:lang w:val="pt-BR"/>
        </w:rPr>
        <w:t>Quy định chính sách hỗ trợ học sinh bán trú, trường phổ thông dân tộc bán trú và học sinh trung học phổ thông ở xã, thôn đặc biệt khó khăn.</w:t>
      </w:r>
    </w:p>
    <w:p w14:paraId="36FB3AED" w14:textId="77777777" w:rsidR="00B7014C" w:rsidRPr="00212A1E" w:rsidRDefault="00B7014C" w:rsidP="00B7014C">
      <w:pPr>
        <w:shd w:val="clear" w:color="auto" w:fill="FFFFFF"/>
        <w:spacing w:before="120" w:after="120"/>
        <w:ind w:firstLine="709"/>
        <w:jc w:val="both"/>
        <w:rPr>
          <w:sz w:val="28"/>
          <w:szCs w:val="28"/>
          <w:lang w:val="vi-VN"/>
        </w:rPr>
      </w:pPr>
      <w:r w:rsidRPr="00212A1E">
        <w:rPr>
          <w:sz w:val="28"/>
          <w:szCs w:val="28"/>
          <w:lang w:val="vi-VN"/>
        </w:rPr>
        <w:t>b) </w:t>
      </w:r>
      <w:r w:rsidRPr="00212A1E">
        <w:rPr>
          <w:iCs/>
          <w:sz w:val="28"/>
          <w:szCs w:val="28"/>
          <w:lang w:val="vi-VN"/>
        </w:rPr>
        <w:t>Nghị định số </w:t>
      </w:r>
      <w:hyperlink r:id="rId176" w:tgtFrame="_blank" w:tooltip="Nghị định 104/2022/NĐ-CP" w:history="1">
        <w:r w:rsidRPr="00212A1E">
          <w:rPr>
            <w:iCs/>
            <w:sz w:val="28"/>
            <w:szCs w:val="28"/>
            <w:lang w:val="vi-VN"/>
          </w:rPr>
          <w:t>104/2022/NĐ-CP</w:t>
        </w:r>
      </w:hyperlink>
      <w:r w:rsidRPr="00212A1E">
        <w:rPr>
          <w:iCs/>
          <w:sz w:val="28"/>
          <w:szCs w:val="28"/>
          <w:lang w:val="vi-VN"/>
        </w:rPr>
        <w:t>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r w:rsidRPr="00212A1E">
        <w:rPr>
          <w:sz w:val="28"/>
          <w:szCs w:val="28"/>
          <w:lang w:val="vi-VN"/>
        </w:rPr>
        <w:t>.</w:t>
      </w:r>
    </w:p>
    <w:p w14:paraId="5F107122" w14:textId="77777777" w:rsidR="00B7014C" w:rsidRPr="009708DE" w:rsidRDefault="00B7014C" w:rsidP="00B7014C">
      <w:pPr>
        <w:pStyle w:val="NormalWeb"/>
        <w:shd w:val="clear" w:color="auto" w:fill="FFFFFF"/>
        <w:spacing w:before="120" w:beforeAutospacing="0" w:after="120" w:afterAutospacing="0"/>
        <w:ind w:firstLine="709"/>
        <w:jc w:val="both"/>
        <w:rPr>
          <w:rFonts w:ascii="Times New Roman" w:hAnsi="Times New Roman"/>
          <w:i/>
          <w:sz w:val="28"/>
          <w:szCs w:val="28"/>
          <w:lang w:val="vi-VN"/>
        </w:rPr>
      </w:pPr>
      <w:r>
        <w:rPr>
          <w:rFonts w:ascii="Times New Roman" w:hAnsi="Times New Roman"/>
          <w:b/>
          <w:sz w:val="28"/>
          <w:szCs w:val="28"/>
          <w:lang w:val="nl-NL"/>
        </w:rPr>
        <w:t>3.10</w:t>
      </w:r>
      <w:r w:rsidRPr="009708DE">
        <w:rPr>
          <w:rFonts w:ascii="Times New Roman" w:hAnsi="Times New Roman"/>
          <w:b/>
          <w:sz w:val="28"/>
          <w:szCs w:val="28"/>
          <w:lang w:val="nl-NL"/>
        </w:rPr>
        <w:t>. Lưu hồ sơ (ISO)</w:t>
      </w:r>
      <w:r w:rsidRPr="009708DE">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8"/>
      </w:tblGrid>
      <w:tr w:rsidR="00B7014C" w:rsidRPr="009708DE" w14:paraId="39D6B78A"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4D119CB" w14:textId="77777777" w:rsidR="00B7014C" w:rsidRPr="009708DE" w:rsidRDefault="00B7014C" w:rsidP="0088110F">
            <w:pPr>
              <w:spacing w:before="40" w:after="40"/>
              <w:jc w:val="center"/>
              <w:rPr>
                <w:sz w:val="28"/>
                <w:szCs w:val="28"/>
                <w:lang w:val="nl-NL"/>
              </w:rPr>
            </w:pPr>
            <w:r w:rsidRPr="009708DE">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34D73E90" w14:textId="77777777" w:rsidR="00B7014C" w:rsidRPr="009708DE" w:rsidRDefault="00B7014C" w:rsidP="0088110F">
            <w:pPr>
              <w:spacing w:before="40" w:after="40"/>
              <w:jc w:val="center"/>
              <w:rPr>
                <w:b/>
                <w:sz w:val="28"/>
                <w:szCs w:val="28"/>
                <w:lang w:val="nl-NL"/>
              </w:rPr>
            </w:pPr>
            <w:r w:rsidRPr="009708DE">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4087EE88" w14:textId="77777777" w:rsidR="00B7014C" w:rsidRPr="009708DE" w:rsidRDefault="00B7014C" w:rsidP="0088110F">
            <w:pPr>
              <w:spacing w:before="40" w:after="40"/>
              <w:jc w:val="center"/>
              <w:rPr>
                <w:sz w:val="28"/>
                <w:szCs w:val="28"/>
                <w:lang w:val="nl-NL"/>
              </w:rPr>
            </w:pPr>
            <w:r w:rsidRPr="009708DE">
              <w:rPr>
                <w:b/>
                <w:bCs/>
                <w:sz w:val="28"/>
                <w:szCs w:val="28"/>
                <w:lang w:val="nl-NL"/>
              </w:rPr>
              <w:t>Thời gian lưu</w:t>
            </w:r>
          </w:p>
        </w:tc>
      </w:tr>
      <w:tr w:rsidR="00B7014C" w:rsidRPr="00212A1E" w14:paraId="3784BD7C"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D4C04B1" w14:textId="77777777" w:rsidR="00B7014C" w:rsidRPr="009708DE" w:rsidRDefault="00B7014C" w:rsidP="0088110F">
            <w:pPr>
              <w:spacing w:before="40" w:after="40"/>
              <w:rPr>
                <w:sz w:val="28"/>
                <w:szCs w:val="28"/>
                <w:lang w:val="nl-NL"/>
              </w:rPr>
            </w:pPr>
            <w:r w:rsidRPr="009708DE">
              <w:rPr>
                <w:sz w:val="28"/>
                <w:szCs w:val="28"/>
                <w:lang w:val="nl-NL"/>
              </w:rPr>
              <w:lastRenderedPageBreak/>
              <w:t xml:space="preserve">- Như mục </w:t>
            </w:r>
            <w:r>
              <w:rPr>
                <w:sz w:val="28"/>
                <w:szCs w:val="28"/>
                <w:lang w:val="nl-NL"/>
              </w:rPr>
              <w:t>1.2</w:t>
            </w:r>
            <w:r w:rsidRPr="009708DE">
              <w:rPr>
                <w:sz w:val="28"/>
                <w:szCs w:val="28"/>
                <w:lang w:val="nl-NL"/>
              </w:rPr>
              <w:t>;</w:t>
            </w:r>
          </w:p>
          <w:p w14:paraId="685CF927" w14:textId="77777777" w:rsidR="00B7014C" w:rsidRPr="009708DE" w:rsidRDefault="00B7014C" w:rsidP="0088110F">
            <w:pPr>
              <w:pStyle w:val="ListParagraph"/>
              <w:spacing w:before="40" w:after="40" w:line="240" w:lineRule="auto"/>
              <w:ind w:left="0"/>
              <w:jc w:val="both"/>
              <w:rPr>
                <w:rFonts w:ascii="Times New Roman" w:hAnsi="Times New Roman"/>
                <w:sz w:val="28"/>
                <w:szCs w:val="28"/>
                <w:lang w:val="nl-NL"/>
              </w:rPr>
            </w:pPr>
            <w:r>
              <w:rPr>
                <w:rFonts w:ascii="Times New Roman" w:hAnsi="Times New Roman"/>
                <w:sz w:val="28"/>
                <w:szCs w:val="28"/>
                <w:lang w:val="nl-NL"/>
              </w:rPr>
              <w:t>- Kết quả giải quyết TTHC hoặc v</w:t>
            </w:r>
            <w:r w:rsidRPr="009708DE">
              <w:rPr>
                <w:rFonts w:ascii="Times New Roman" w:hAnsi="Times New Roman"/>
                <w:sz w:val="28"/>
                <w:szCs w:val="28"/>
                <w:lang w:val="nl-NL"/>
              </w:rPr>
              <w:t>ăn bản trả lời của đơn vị đối với hồ sơ không đáp ứng yêu cầu, điều kiện.</w:t>
            </w:r>
          </w:p>
          <w:p w14:paraId="51CF3AF0" w14:textId="77777777" w:rsidR="00B7014C" w:rsidRPr="009708DE" w:rsidRDefault="00B7014C" w:rsidP="0088110F">
            <w:pPr>
              <w:spacing w:before="40" w:after="40"/>
              <w:rPr>
                <w:sz w:val="28"/>
                <w:szCs w:val="28"/>
                <w:lang w:val="nl-NL"/>
              </w:rPr>
            </w:pPr>
            <w:r w:rsidRPr="009708DE">
              <w:rPr>
                <w:sz w:val="28"/>
                <w:szCs w:val="28"/>
                <w:lang w:val="nl-NL"/>
              </w:rPr>
              <w:t>- Hồ sơ thẩm định (nếu có)</w:t>
            </w:r>
          </w:p>
          <w:p w14:paraId="1614E700" w14:textId="77777777" w:rsidR="00B7014C" w:rsidRPr="009708DE" w:rsidRDefault="00B7014C" w:rsidP="0088110F">
            <w:pPr>
              <w:spacing w:before="40" w:after="40"/>
              <w:rPr>
                <w:sz w:val="28"/>
                <w:szCs w:val="28"/>
                <w:lang w:val="nl-NL"/>
              </w:rPr>
            </w:pPr>
            <w:r w:rsidRPr="009708DE">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3AEEAE5C" w14:textId="77777777" w:rsidR="00B7014C" w:rsidRPr="009708DE" w:rsidRDefault="00B7014C" w:rsidP="0088110F">
            <w:pPr>
              <w:spacing w:before="40" w:after="40"/>
              <w:jc w:val="both"/>
              <w:rPr>
                <w:sz w:val="28"/>
                <w:szCs w:val="28"/>
                <w:lang w:val="nl-NL"/>
              </w:rPr>
            </w:pPr>
            <w:r w:rsidRPr="009708DE">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71A3E493" w14:textId="77777777" w:rsidR="00B7014C" w:rsidRPr="009708DE" w:rsidRDefault="00B7014C" w:rsidP="0088110F">
            <w:pPr>
              <w:spacing w:before="40" w:after="40"/>
              <w:jc w:val="both"/>
              <w:rPr>
                <w:sz w:val="28"/>
                <w:szCs w:val="28"/>
                <w:lang w:val="nl-NL"/>
              </w:rPr>
            </w:pPr>
            <w:r w:rsidRPr="009708DE">
              <w:rPr>
                <w:sz w:val="28"/>
                <w:szCs w:val="28"/>
                <w:lang w:val="nl-NL"/>
              </w:rPr>
              <w:t>Từ 03 năm, sau đó chuyển hồ sơ đến kho lưu trữ của đơn vị (hoặc lưu trữ tỉnh, huyện)</w:t>
            </w:r>
          </w:p>
        </w:tc>
      </w:tr>
      <w:tr w:rsidR="00B7014C" w:rsidRPr="00212A1E" w14:paraId="4BC1131B"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A660F0B" w14:textId="77777777" w:rsidR="00B7014C" w:rsidRPr="00212A1E" w:rsidRDefault="00B7014C" w:rsidP="0088110F">
            <w:pPr>
              <w:pStyle w:val="NormalWeb"/>
              <w:tabs>
                <w:tab w:val="left" w:pos="709"/>
              </w:tabs>
              <w:spacing w:before="120" w:beforeAutospacing="0" w:after="0" w:afterAutospacing="0"/>
              <w:jc w:val="both"/>
              <w:rPr>
                <w:rFonts w:ascii="Times New Roman" w:hAnsi="Times New Roman"/>
                <w:sz w:val="28"/>
                <w:szCs w:val="28"/>
                <w:lang w:val="nl-NL"/>
              </w:rPr>
            </w:pPr>
            <w:r w:rsidRPr="009708DE">
              <w:rPr>
                <w:rFonts w:ascii="Times New Roman" w:hAnsi="Times New Roman"/>
                <w:sz w:val="28"/>
                <w:szCs w:val="28"/>
                <w:lang w:val="nl-NL"/>
              </w:rPr>
              <w:t xml:space="preserve">Các biểu mẫu theo </w:t>
            </w:r>
            <w:r w:rsidRPr="00212A1E">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12A1E">
              <w:rPr>
                <w:rStyle w:val="fontstyle01"/>
                <w:rFonts w:ascii="Times New Roman" w:hAnsi="Times New Roman"/>
                <w:b w:val="0"/>
                <w:color w:val="auto"/>
                <w:lang w:val="nl-NL"/>
              </w:rPr>
              <w:t>về thực hiện cơ chế một cửa, một cửa liên thông</w:t>
            </w:r>
            <w:r w:rsidRPr="00212A1E">
              <w:rPr>
                <w:rFonts w:ascii="Times New Roman" w:hAnsi="Times New Roman"/>
                <w:b/>
                <w:bCs/>
                <w:sz w:val="28"/>
                <w:szCs w:val="28"/>
                <w:lang w:val="nl-NL"/>
              </w:rPr>
              <w:t xml:space="preserve"> </w:t>
            </w:r>
            <w:r w:rsidRPr="00212A1E">
              <w:rPr>
                <w:rStyle w:val="fontstyle01"/>
                <w:rFonts w:ascii="Times New Roman" w:hAnsi="Times New Roman"/>
                <w:b w:val="0"/>
                <w:color w:val="auto"/>
                <w:lang w:val="nl-NL"/>
              </w:rPr>
              <w:t>trong giải quyết thủ tục hành chính</w:t>
            </w:r>
            <w:r w:rsidRPr="00212A1E">
              <w:rPr>
                <w:rFonts w:ascii="Times New Roman" w:hAnsi="Times New Roman"/>
                <w:b/>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385C0066" w14:textId="77777777" w:rsidR="00B7014C" w:rsidRPr="009708DE" w:rsidRDefault="00B7014C" w:rsidP="0088110F">
            <w:pPr>
              <w:spacing w:before="40" w:after="40"/>
              <w:jc w:val="both"/>
              <w:rPr>
                <w:sz w:val="28"/>
                <w:szCs w:val="28"/>
                <w:lang w:val="nl-NL"/>
              </w:rPr>
            </w:pPr>
            <w:r w:rsidRPr="009708DE">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3C881602" w14:textId="77777777" w:rsidR="00B7014C" w:rsidRPr="009708DE" w:rsidRDefault="00B7014C" w:rsidP="0088110F">
            <w:pPr>
              <w:spacing w:before="40" w:after="40"/>
              <w:rPr>
                <w:sz w:val="26"/>
                <w:szCs w:val="26"/>
                <w:lang w:val="nl-NL"/>
              </w:rPr>
            </w:pPr>
          </w:p>
        </w:tc>
      </w:tr>
    </w:tbl>
    <w:p w14:paraId="4906DE7B" w14:textId="77777777" w:rsidR="00B7014C" w:rsidRDefault="00B7014C" w:rsidP="00B7014C">
      <w:pPr>
        <w:pStyle w:val="Tiu10"/>
        <w:keepNext/>
        <w:keepLines/>
        <w:shd w:val="clear" w:color="auto" w:fill="auto"/>
        <w:spacing w:before="120" w:line="260" w:lineRule="exact"/>
        <w:jc w:val="both"/>
        <w:rPr>
          <w:color w:val="000000"/>
          <w:sz w:val="28"/>
          <w:szCs w:val="28"/>
          <w:lang w:val="vi-VN" w:eastAsia="vi-VN" w:bidi="vi-VN"/>
        </w:rPr>
        <w:sectPr w:rsidR="00B7014C" w:rsidSect="005F7D96">
          <w:pgSz w:w="16838" w:h="11906" w:orient="landscape" w:code="9"/>
          <w:pgMar w:top="1418" w:right="1134" w:bottom="851" w:left="1474" w:header="624" w:footer="624" w:gutter="0"/>
          <w:cols w:space="720"/>
          <w:docGrid w:linePitch="360"/>
        </w:sectPr>
      </w:pPr>
    </w:p>
    <w:tbl>
      <w:tblPr>
        <w:tblW w:w="0" w:type="auto"/>
        <w:tblLook w:val="04A0" w:firstRow="1" w:lastRow="0" w:firstColumn="1" w:lastColumn="0" w:noHBand="0" w:noVBand="1"/>
      </w:tblPr>
      <w:tblGrid>
        <w:gridCol w:w="4758"/>
        <w:gridCol w:w="4759"/>
      </w:tblGrid>
      <w:tr w:rsidR="00B7014C" w:rsidRPr="0001775E" w14:paraId="18F57B1A" w14:textId="77777777" w:rsidTr="0088110F">
        <w:tc>
          <w:tcPr>
            <w:tcW w:w="4758" w:type="dxa"/>
          </w:tcPr>
          <w:p w14:paraId="2791EF33" w14:textId="77777777" w:rsidR="00B7014C" w:rsidRPr="00295B62" w:rsidRDefault="00B7014C" w:rsidP="0088110F">
            <w:pPr>
              <w:widowControl w:val="0"/>
              <w:contextualSpacing/>
              <w:jc w:val="center"/>
              <w:rPr>
                <w:b/>
                <w:lang w:val="vi-VN"/>
              </w:rPr>
            </w:pPr>
          </w:p>
        </w:tc>
        <w:tc>
          <w:tcPr>
            <w:tcW w:w="4759" w:type="dxa"/>
          </w:tcPr>
          <w:p w14:paraId="24923B31" w14:textId="77777777" w:rsidR="00B7014C" w:rsidRPr="0001775E" w:rsidRDefault="00B7014C" w:rsidP="0088110F">
            <w:pPr>
              <w:widowControl w:val="0"/>
              <w:contextualSpacing/>
              <w:jc w:val="right"/>
              <w:rPr>
                <w:b/>
              </w:rPr>
            </w:pPr>
            <w:r w:rsidRPr="0001775E">
              <w:rPr>
                <w:b/>
              </w:rPr>
              <w:t>Mẫu 02</w:t>
            </w:r>
          </w:p>
        </w:tc>
      </w:tr>
    </w:tbl>
    <w:p w14:paraId="1C80660B" w14:textId="77777777" w:rsidR="00B7014C" w:rsidRPr="00030E69" w:rsidRDefault="00B7014C" w:rsidP="00B7014C">
      <w:pPr>
        <w:widowControl w:val="0"/>
        <w:contextualSpacing/>
        <w:jc w:val="center"/>
        <w:rPr>
          <w:b/>
          <w:lang w:val="vi-VN"/>
        </w:rPr>
      </w:pPr>
      <w:r w:rsidRPr="00030E69">
        <w:rPr>
          <w:b/>
          <w:lang w:val="vi-VN"/>
        </w:rPr>
        <w:t>CỘNG HÒA XÃ HỘI CHỦ NGHĨA VIỆT NAM</w:t>
      </w:r>
    </w:p>
    <w:p w14:paraId="04D7866C" w14:textId="77777777" w:rsidR="00B7014C" w:rsidRPr="00030E69" w:rsidRDefault="00B7014C" w:rsidP="00B7014C">
      <w:pPr>
        <w:widowControl w:val="0"/>
        <w:contextualSpacing/>
        <w:jc w:val="center"/>
        <w:rPr>
          <w:b/>
        </w:rPr>
      </w:pPr>
      <w:r w:rsidRPr="00030E69">
        <w:rPr>
          <w:b/>
        </w:rPr>
        <w:t>Độc lập - Tự do - Hạnh phúc</w:t>
      </w:r>
    </w:p>
    <w:p w14:paraId="5B4C8937" w14:textId="77777777" w:rsidR="00B7014C" w:rsidRPr="00030E69" w:rsidRDefault="00B7014C" w:rsidP="00B7014C">
      <w:pPr>
        <w:widowControl w:val="0"/>
        <w:ind w:firstLine="720"/>
        <w:contextualSpacing/>
        <w:rPr>
          <w:b/>
        </w:rPr>
      </w:pPr>
      <w:r>
        <w:rPr>
          <w:noProof/>
        </w:rPr>
        <mc:AlternateContent>
          <mc:Choice Requires="wps">
            <w:drawing>
              <wp:anchor distT="0" distB="0" distL="114300" distR="114300" simplePos="0" relativeHeight="251695104" behindDoc="0" locked="0" layoutInCell="1" allowOverlap="1" wp14:anchorId="6C2CFF53" wp14:editId="154C098B">
                <wp:simplePos x="0" y="0"/>
                <wp:positionH relativeFrom="column">
                  <wp:posOffset>2156460</wp:posOffset>
                </wp:positionH>
                <wp:positionV relativeFrom="paragraph">
                  <wp:posOffset>20955</wp:posOffset>
                </wp:positionV>
                <wp:extent cx="1857375" cy="0"/>
                <wp:effectExtent l="0" t="0" r="2857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F55EA7" id="Straight Connector 28"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8pt,1.65pt" to="316.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"/>
            </w:pict>
          </mc:Fallback>
        </mc:AlternateContent>
      </w:r>
    </w:p>
    <w:p w14:paraId="2238F4B9" w14:textId="77777777" w:rsidR="00B7014C" w:rsidRPr="00030E69" w:rsidRDefault="00B7014C" w:rsidP="00B7014C">
      <w:pPr>
        <w:widowControl w:val="0"/>
        <w:ind w:firstLine="720"/>
        <w:contextualSpacing/>
        <w:jc w:val="center"/>
        <w:rPr>
          <w:b/>
        </w:rPr>
      </w:pPr>
      <w:r w:rsidRPr="00030E69">
        <w:rPr>
          <w:b/>
        </w:rPr>
        <w:t xml:space="preserve">ĐƠN ĐỀ NGHỊ HỖ TRỢ </w:t>
      </w:r>
    </w:p>
    <w:p w14:paraId="7E112CB4" w14:textId="77777777" w:rsidR="00B7014C" w:rsidRDefault="00B7014C" w:rsidP="00B7014C">
      <w:pPr>
        <w:widowControl w:val="0"/>
        <w:ind w:firstLine="720"/>
        <w:contextualSpacing/>
        <w:jc w:val="center"/>
        <w:rPr>
          <w:i/>
        </w:rPr>
      </w:pPr>
      <w:r w:rsidRPr="00030E69">
        <w:rPr>
          <w:i/>
        </w:rPr>
        <w:t>(Dùng cho học sinh THCS,</w:t>
      </w:r>
      <w:r>
        <w:rPr>
          <w:i/>
        </w:rPr>
        <w:t xml:space="preserve"> </w:t>
      </w:r>
      <w:r w:rsidRPr="00030E69">
        <w:rPr>
          <w:i/>
        </w:rPr>
        <w:t xml:space="preserve">học sinh THPT  học bán trú tại các trường phổ thông </w:t>
      </w:r>
    </w:p>
    <w:p w14:paraId="73ECEAE0" w14:textId="77777777" w:rsidR="00B7014C" w:rsidRPr="00030E69" w:rsidRDefault="00B7014C" w:rsidP="00B7014C">
      <w:pPr>
        <w:widowControl w:val="0"/>
        <w:ind w:firstLine="720"/>
        <w:contextualSpacing/>
        <w:jc w:val="center"/>
        <w:rPr>
          <w:i/>
        </w:rPr>
      </w:pPr>
      <w:r w:rsidRPr="00030E69">
        <w:rPr>
          <w:i/>
        </w:rPr>
        <w:t>ở xã, thôn đặc biệt khó khăn)</w:t>
      </w:r>
    </w:p>
    <w:p w14:paraId="62FB8C62" w14:textId="77777777" w:rsidR="00B7014C" w:rsidRPr="00030E69" w:rsidRDefault="00B7014C" w:rsidP="00B7014C">
      <w:pPr>
        <w:widowControl w:val="0"/>
        <w:ind w:firstLine="720"/>
        <w:contextualSpacing/>
        <w:jc w:val="center"/>
        <w:rPr>
          <w:i/>
        </w:rPr>
      </w:pPr>
    </w:p>
    <w:p w14:paraId="674572ED" w14:textId="77777777" w:rsidR="00B7014C" w:rsidRPr="00030E69" w:rsidRDefault="00B7014C" w:rsidP="00B7014C">
      <w:pPr>
        <w:widowControl w:val="0"/>
        <w:ind w:firstLine="720"/>
        <w:contextualSpacing/>
        <w:jc w:val="center"/>
      </w:pPr>
      <w:r w:rsidRPr="00030E69">
        <w:t>Kính gửi Trường: …………………………………………………………….</w:t>
      </w:r>
    </w:p>
    <w:p w14:paraId="6E56DA71" w14:textId="77777777" w:rsidR="00B7014C" w:rsidRPr="00030E69" w:rsidRDefault="00B7014C" w:rsidP="00B7014C">
      <w:pPr>
        <w:widowControl w:val="0"/>
        <w:ind w:firstLine="720"/>
        <w:contextualSpacing/>
      </w:pPr>
    </w:p>
    <w:p w14:paraId="150713EB" w14:textId="77777777" w:rsidR="00B7014C" w:rsidRPr="00030E69" w:rsidRDefault="00B7014C" w:rsidP="00B7014C">
      <w:pPr>
        <w:widowControl w:val="0"/>
        <w:spacing w:before="80"/>
        <w:contextualSpacing/>
      </w:pPr>
      <w:r w:rsidRPr="00030E69">
        <w:t>Họ và tên học sinh:……………………………………….........................................................</w:t>
      </w:r>
    </w:p>
    <w:p w14:paraId="4B93E361" w14:textId="77777777" w:rsidR="00B7014C" w:rsidRPr="00030E69" w:rsidRDefault="00B7014C" w:rsidP="00B7014C">
      <w:pPr>
        <w:widowControl w:val="0"/>
        <w:spacing w:before="80"/>
        <w:contextualSpacing/>
      </w:pPr>
      <w:r w:rsidRPr="00030E69">
        <w:rPr>
          <w:iCs/>
          <w:lang w:val="vi-VN"/>
        </w:rPr>
        <w:t>Sinh ngày………tháng…….…</w:t>
      </w:r>
      <w:r w:rsidRPr="00030E69">
        <w:rPr>
          <w:iCs/>
        </w:rPr>
        <w:t>năm.</w:t>
      </w:r>
    </w:p>
    <w:p w14:paraId="0386E53F" w14:textId="77777777" w:rsidR="00B7014C" w:rsidRPr="00030E69" w:rsidRDefault="00B7014C" w:rsidP="00B7014C">
      <w:pPr>
        <w:spacing w:before="80"/>
        <w:rPr>
          <w:i/>
          <w:iCs/>
        </w:rPr>
      </w:pPr>
      <w:r w:rsidRPr="00030E69">
        <w:rPr>
          <w:iCs/>
          <w:lang w:val="vi-VN"/>
        </w:rPr>
        <w:t xml:space="preserve">Dân tộc:…………… </w:t>
      </w:r>
    </w:p>
    <w:p w14:paraId="69154FAA" w14:textId="77777777" w:rsidR="00B7014C" w:rsidRPr="00030E69" w:rsidRDefault="00B7014C" w:rsidP="00B7014C">
      <w:pPr>
        <w:spacing w:before="80"/>
        <w:rPr>
          <w:iCs/>
        </w:rPr>
      </w:pPr>
      <w:r w:rsidRPr="00030E69">
        <w:rPr>
          <w:iCs/>
        </w:rPr>
        <w:t xml:space="preserve">Thường trú tại thôn/bản……………………………………..xã ………………………    </w:t>
      </w:r>
    </w:p>
    <w:p w14:paraId="719E2C48" w14:textId="77777777" w:rsidR="00B7014C" w:rsidRPr="00030E69" w:rsidRDefault="00B7014C" w:rsidP="00B7014C">
      <w:pPr>
        <w:spacing w:before="80"/>
        <w:rPr>
          <w:iCs/>
        </w:rPr>
      </w:pPr>
      <w:r w:rsidRPr="00030E69">
        <w:rPr>
          <w:iCs/>
        </w:rPr>
        <w:t xml:space="preserve">thuộc vùng có điều kiện kinh tế </w:t>
      </w:r>
      <w:r>
        <w:rPr>
          <w:iCs/>
        </w:rPr>
        <w:t xml:space="preserve">- </w:t>
      </w:r>
      <w:r w:rsidRPr="00030E69">
        <w:rPr>
          <w:iCs/>
        </w:rPr>
        <w:t>xã hội đặc biệt khó khăn.</w:t>
      </w:r>
    </w:p>
    <w:p w14:paraId="5C15CC34" w14:textId="77777777" w:rsidR="00B7014C" w:rsidRPr="00030E69" w:rsidRDefault="00B7014C" w:rsidP="00B7014C">
      <w:pPr>
        <w:spacing w:before="80"/>
        <w:rPr>
          <w:iCs/>
        </w:rPr>
      </w:pPr>
      <w:r w:rsidRPr="00030E69">
        <w:rPr>
          <w:iCs/>
        </w:rPr>
        <w:t>Huyện……………………………………….Tỉnh……………………………………………..</w:t>
      </w:r>
    </w:p>
    <w:p w14:paraId="4B47BF15" w14:textId="77777777" w:rsidR="00B7014C" w:rsidRPr="00030E69" w:rsidRDefault="00B7014C" w:rsidP="00B7014C">
      <w:pPr>
        <w:spacing w:before="80"/>
        <w:rPr>
          <w:iCs/>
        </w:rPr>
      </w:pPr>
      <w:r w:rsidRPr="00030E69">
        <w:rPr>
          <w:iCs/>
        </w:rPr>
        <w:t>Năm học</w:t>
      </w:r>
      <w:r>
        <w:rPr>
          <w:iCs/>
        </w:rPr>
        <w:t xml:space="preserve"> …………..…..</w:t>
      </w:r>
      <w:r w:rsidRPr="00030E69">
        <w:rPr>
          <w:iCs/>
        </w:rPr>
        <w:t xml:space="preserve">Là học sinh </w:t>
      </w:r>
      <w:r w:rsidRPr="00030E69">
        <w:rPr>
          <w:iCs/>
          <w:lang w:val="vi-VN"/>
        </w:rPr>
        <w:t>lớp:</w:t>
      </w:r>
      <w:r w:rsidRPr="00030E69">
        <w:rPr>
          <w:iCs/>
        </w:rPr>
        <w:t xml:space="preserve"> </w:t>
      </w:r>
      <w:r w:rsidRPr="00030E69">
        <w:rPr>
          <w:iCs/>
          <w:lang w:val="vi-VN"/>
        </w:rPr>
        <w:t>………</w:t>
      </w:r>
      <w:r w:rsidRPr="00030E69">
        <w:rPr>
          <w:iCs/>
        </w:rPr>
        <w:t xml:space="preserve"> </w:t>
      </w:r>
      <w:r w:rsidRPr="00030E69">
        <w:rPr>
          <w:iCs/>
          <w:lang w:val="vi-VN"/>
        </w:rPr>
        <w:t>Trường</w:t>
      </w:r>
      <w:r w:rsidRPr="00030E69">
        <w:rPr>
          <w:iCs/>
        </w:rPr>
        <w:t xml:space="preserve"> </w:t>
      </w:r>
      <w:r w:rsidRPr="00030E69">
        <w:rPr>
          <w:iCs/>
          <w:lang w:val="vi-VN"/>
        </w:rPr>
        <w:t>………</w:t>
      </w:r>
      <w:r w:rsidRPr="00030E69">
        <w:rPr>
          <w:iCs/>
        </w:rPr>
        <w:t>……………………………..</w:t>
      </w:r>
    </w:p>
    <w:p w14:paraId="1A7A5A74" w14:textId="77777777" w:rsidR="00B7014C" w:rsidRPr="00030E69" w:rsidRDefault="00B7014C" w:rsidP="00B7014C">
      <w:pPr>
        <w:spacing w:before="80"/>
      </w:pPr>
      <w:r w:rsidRPr="00030E69">
        <w:rPr>
          <w:lang w:val="vi-VN"/>
        </w:rPr>
        <w:t>Vì lý do</w:t>
      </w:r>
      <w:r w:rsidRPr="00030E69">
        <w:t xml:space="preserve"> (</w:t>
      </w:r>
      <w:r w:rsidRPr="00030E69">
        <w:rPr>
          <w:i/>
          <w:lang w:val="vi-VN"/>
        </w:rPr>
        <w:t>chọn 1 trong 2 lý do sau</w:t>
      </w:r>
      <w:r w:rsidRPr="00030E69">
        <w:rPr>
          <w:i/>
        </w:rPr>
        <w:t>):</w:t>
      </w:r>
    </w:p>
    <w:p w14:paraId="62ECD51A" w14:textId="77777777" w:rsidR="00B7014C" w:rsidRPr="00030E69" w:rsidRDefault="00B7014C" w:rsidP="00B7014C">
      <w:pPr>
        <w:spacing w:before="80"/>
        <w:rPr>
          <w:noProof/>
        </w:rPr>
      </w:pPr>
      <w:r>
        <w:rPr>
          <w:noProof/>
        </w:rPr>
        <mc:AlternateContent>
          <mc:Choice Requires="wps">
            <w:drawing>
              <wp:anchor distT="0" distB="0" distL="114300" distR="114300" simplePos="0" relativeHeight="251699200" behindDoc="0" locked="0" layoutInCell="1" allowOverlap="1" wp14:anchorId="2116CCAD" wp14:editId="02B6BEA6">
                <wp:simplePos x="0" y="0"/>
                <wp:positionH relativeFrom="column">
                  <wp:posOffset>2137410</wp:posOffset>
                </wp:positionH>
                <wp:positionV relativeFrom="paragraph">
                  <wp:posOffset>231775</wp:posOffset>
                </wp:positionV>
                <wp:extent cx="247650" cy="228600"/>
                <wp:effectExtent l="7620" t="13970" r="11430" b="508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28600"/>
                        </a:xfrm>
                        <a:prstGeom prst="rect">
                          <a:avLst/>
                        </a:prstGeom>
                        <a:solidFill>
                          <a:srgbClr val="FFFFFF"/>
                        </a:solidFill>
                        <a:ln w="9525">
                          <a:solidFill>
                            <a:srgbClr val="000000"/>
                          </a:solidFill>
                          <a:miter lim="800000"/>
                          <a:headEnd/>
                          <a:tailEnd/>
                        </a:ln>
                      </wps:spPr>
                      <wps:txbx>
                        <w:txbxContent>
                          <w:p w14:paraId="7C1AC016" w14:textId="77777777" w:rsidR="0088110F" w:rsidRPr="00050034" w:rsidRDefault="0088110F" w:rsidP="00B7014C">
                            <w:r>
                              <w:rPr>
                                <w:noProof/>
                              </w:rPr>
                              <w:drawing>
                                <wp:inline distT="0" distB="0" distL="0" distR="0" wp14:anchorId="4B1AB6DE" wp14:editId="5AE63CF0">
                                  <wp:extent cx="60325" cy="52070"/>
                                  <wp:effectExtent l="19050" t="0" r="0" b="0"/>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2"/>
                                          <a:srcRect/>
                                          <a:stretch>
                                            <a:fillRect/>
                                          </a:stretch>
                                        </pic:blipFill>
                                        <pic:spPr bwMode="auto">
                                          <a:xfrm>
                                            <a:off x="0" y="0"/>
                                            <a:ext cx="60325" cy="52070"/>
                                          </a:xfrm>
                                          <a:prstGeom prst="rect">
                                            <a:avLst/>
                                          </a:prstGeom>
                                          <a:noFill/>
                                          <a:ln w="9525">
                                            <a:noFill/>
                                            <a:miter lim="800000"/>
                                            <a:headEnd/>
                                            <a:tailEnd/>
                                          </a:ln>
                                        </pic:spPr>
                                      </pic:pic>
                                    </a:graphicData>
                                  </a:graphic>
                                </wp:inline>
                              </w:drawing>
                            </w:r>
                          </w:p>
                          <w:p w14:paraId="2947F86A" w14:textId="77777777" w:rsidR="0088110F" w:rsidRPr="00050034" w:rsidRDefault="0088110F" w:rsidP="00B7014C">
                            <w:r>
                              <w:rPr>
                                <w:noProof/>
                              </w:rPr>
                              <w:drawing>
                                <wp:inline distT="0" distB="0" distL="0" distR="0" wp14:anchorId="4DBC984E" wp14:editId="572BCF5C">
                                  <wp:extent cx="60325" cy="52070"/>
                                  <wp:effectExtent l="19050" t="0" r="0" b="0"/>
                                  <wp:docPr id="5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2"/>
                                          <a:srcRect/>
                                          <a:stretch>
                                            <a:fillRect/>
                                          </a:stretch>
                                        </pic:blipFill>
                                        <pic:spPr bwMode="auto">
                                          <a:xfrm>
                                            <a:off x="0" y="0"/>
                                            <a:ext cx="60325" cy="5207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16CCAD" id="Text Box 29" o:spid="_x0000_s1030" type="#_x0000_t202" style="position:absolute;margin-left:168.3pt;margin-top:18.25pt;width:19.5pt;height:1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">
                <v:textbox>
                  <w:txbxContent>
                    <w:p w14:paraId="7C1AC016" w14:textId="77777777" w:rsidR="0088110F" w:rsidRPr="00050034" w:rsidRDefault="0088110F" w:rsidP="00B7014C">
                      <w:r>
                        <w:rPr>
                          <w:noProof/>
                        </w:rPr>
                        <w:drawing>
                          <wp:inline distT="0" distB="0" distL="0" distR="0" wp14:anchorId="4B1AB6DE" wp14:editId="5AE63CF0">
                            <wp:extent cx="60325" cy="52070"/>
                            <wp:effectExtent l="19050" t="0" r="0" b="0"/>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3"/>
                                    <a:srcRect/>
                                    <a:stretch>
                                      <a:fillRect/>
                                    </a:stretch>
                                  </pic:blipFill>
                                  <pic:spPr bwMode="auto">
                                    <a:xfrm>
                                      <a:off x="0" y="0"/>
                                      <a:ext cx="60325" cy="52070"/>
                                    </a:xfrm>
                                    <a:prstGeom prst="rect">
                                      <a:avLst/>
                                    </a:prstGeom>
                                    <a:noFill/>
                                    <a:ln w="9525">
                                      <a:noFill/>
                                      <a:miter lim="800000"/>
                                      <a:headEnd/>
                                      <a:tailEnd/>
                                    </a:ln>
                                  </pic:spPr>
                                </pic:pic>
                              </a:graphicData>
                            </a:graphic>
                          </wp:inline>
                        </w:drawing>
                      </w:r>
                    </w:p>
                    <w:p w14:paraId="2947F86A" w14:textId="77777777" w:rsidR="0088110F" w:rsidRPr="00050034" w:rsidRDefault="0088110F" w:rsidP="00B7014C">
                      <w:r>
                        <w:rPr>
                          <w:noProof/>
                        </w:rPr>
                        <w:drawing>
                          <wp:inline distT="0" distB="0" distL="0" distR="0" wp14:anchorId="4DBC984E" wp14:editId="572BCF5C">
                            <wp:extent cx="60325" cy="52070"/>
                            <wp:effectExtent l="19050" t="0" r="0" b="0"/>
                            <wp:docPr id="5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3"/>
                                    <a:srcRect/>
                                    <a:stretch>
                                      <a:fillRect/>
                                    </a:stretch>
                                  </pic:blipFill>
                                  <pic:spPr bwMode="auto">
                                    <a:xfrm>
                                      <a:off x="0" y="0"/>
                                      <a:ext cx="60325" cy="52070"/>
                                    </a:xfrm>
                                    <a:prstGeom prst="rect">
                                      <a:avLst/>
                                    </a:prstGeom>
                                    <a:noFill/>
                                    <a:ln w="9525">
                                      <a:noFill/>
                                      <a:miter lim="800000"/>
                                      <a:headEnd/>
                                      <a:tailEnd/>
                                    </a:ln>
                                  </pic:spPr>
                                </pic:pic>
                              </a:graphicData>
                            </a:graphic>
                          </wp:inline>
                        </w:drawing>
                      </w:r>
                    </w:p>
                  </w:txbxContent>
                </v:textbox>
              </v:shape>
            </w:pict>
          </mc:Fallback>
        </mc:AlternateContent>
      </w:r>
      <w:r w:rsidRPr="00030E69">
        <w:t xml:space="preserve"> - Nhà ở xa trường (ghi rõ cách nơi học tập bao nhiêu km): ………………………</w:t>
      </w:r>
    </w:p>
    <w:p w14:paraId="32B832CB" w14:textId="77777777" w:rsidR="00B7014C" w:rsidRPr="00030E69" w:rsidRDefault="00B7014C" w:rsidP="00B7014C">
      <w:pPr>
        <w:spacing w:before="80"/>
        <w:rPr>
          <w:noProof/>
        </w:rPr>
      </w:pPr>
      <w:r w:rsidRPr="00030E69">
        <w:t xml:space="preserve"> - Địa hình giao thông khó khăn:</w:t>
      </w:r>
      <w:r w:rsidRPr="00030E69">
        <w:rPr>
          <w:noProof/>
        </w:rPr>
        <w:t xml:space="preserve"> </w:t>
      </w:r>
    </w:p>
    <w:p w14:paraId="5F81623F" w14:textId="77777777" w:rsidR="00B7014C" w:rsidRPr="00030E69" w:rsidRDefault="00B7014C" w:rsidP="00B7014C">
      <w:pPr>
        <w:spacing w:before="80"/>
        <w:rPr>
          <w:iCs/>
          <w:lang w:val="vi-VN"/>
        </w:rPr>
      </w:pPr>
      <w:r w:rsidRPr="00030E69">
        <w:t>N</w:t>
      </w:r>
      <w:r w:rsidRPr="00030E69">
        <w:rPr>
          <w:lang w:val="vi-VN"/>
        </w:rPr>
        <w:t xml:space="preserve">ên em không thể đi đến trường và trở về nhà trong ngày.  </w:t>
      </w:r>
    </w:p>
    <w:p w14:paraId="01A2F630" w14:textId="77777777" w:rsidR="00B7014C" w:rsidRPr="00030E69" w:rsidRDefault="00B7014C" w:rsidP="00B7014C">
      <w:pPr>
        <w:widowControl w:val="0"/>
        <w:spacing w:before="80"/>
        <w:ind w:firstLine="720"/>
        <w:contextualSpacing/>
        <w:rPr>
          <w:iCs/>
          <w:lang w:val="vi-VN"/>
        </w:rPr>
      </w:pPr>
      <w:r>
        <w:rPr>
          <w:iCs/>
          <w:noProof/>
        </w:rPr>
        <mc:AlternateContent>
          <mc:Choice Requires="wps">
            <w:drawing>
              <wp:anchor distT="0" distB="0" distL="114300" distR="114300" simplePos="0" relativeHeight="251696128" behindDoc="0" locked="0" layoutInCell="1" allowOverlap="1" wp14:anchorId="37BCA9D1" wp14:editId="5BCB83A7">
                <wp:simplePos x="0" y="0"/>
                <wp:positionH relativeFrom="column">
                  <wp:posOffset>1170940</wp:posOffset>
                </wp:positionH>
                <wp:positionV relativeFrom="paragraph">
                  <wp:posOffset>561340</wp:posOffset>
                </wp:positionV>
                <wp:extent cx="247650" cy="228600"/>
                <wp:effectExtent l="12700" t="7620" r="6350" b="1143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28600"/>
                        </a:xfrm>
                        <a:prstGeom prst="rect">
                          <a:avLst/>
                        </a:prstGeom>
                        <a:solidFill>
                          <a:srgbClr val="FFFFFF"/>
                        </a:solidFill>
                        <a:ln w="9525">
                          <a:solidFill>
                            <a:srgbClr val="000000"/>
                          </a:solidFill>
                          <a:miter lim="800000"/>
                          <a:headEnd/>
                          <a:tailEnd/>
                        </a:ln>
                      </wps:spPr>
                      <wps:txbx>
                        <w:txbxContent>
                          <w:p w14:paraId="46BEF342" w14:textId="77777777" w:rsidR="0088110F" w:rsidRPr="008D6EF2" w:rsidRDefault="0088110F" w:rsidP="00B7014C">
                            <w:pPr>
                              <w:tabs>
                                <w:tab w:val="left" w:pos="720"/>
                              </w:tabs>
                              <w:spacing w:line="300" w:lineRule="exact"/>
                              <w:ind w:firstLine="720"/>
                              <w:rPr>
                                <w:rStyle w:val="normal-h1"/>
                                <w:bCs/>
                                <w:sz w:val="26"/>
                                <w:szCs w:val="26"/>
                              </w:rPr>
                            </w:pPr>
                            <w:r>
                              <w:rPr>
                                <w:noProof/>
                              </w:rPr>
                              <w:drawing>
                                <wp:inline distT="0" distB="0" distL="0" distR="0" wp14:anchorId="08E20162" wp14:editId="615BC432">
                                  <wp:extent cx="60325" cy="52070"/>
                                  <wp:effectExtent l="19050" t="0" r="0" b="0"/>
                                  <wp:docPr id="5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2"/>
                                          <a:srcRect/>
                                          <a:stretch>
                                            <a:fillRect/>
                                          </a:stretch>
                                        </pic:blipFill>
                                        <pic:spPr bwMode="auto">
                                          <a:xfrm>
                                            <a:off x="0" y="0"/>
                                            <a:ext cx="60325" cy="52070"/>
                                          </a:xfrm>
                                          <a:prstGeom prst="rect">
                                            <a:avLst/>
                                          </a:prstGeom>
                                          <a:noFill/>
                                          <a:ln w="9525">
                                            <a:noFill/>
                                            <a:miter lim="800000"/>
                                            <a:headEnd/>
                                            <a:tailEnd/>
                                          </a:ln>
                                        </pic:spPr>
                                      </pic:pic>
                                    </a:graphicData>
                                  </a:graphic>
                                </wp:inline>
                              </w:drawing>
                            </w:r>
                            <w:r w:rsidRPr="002F653F">
                              <w:rPr>
                                <w:bCs/>
                                <w:sz w:val="26"/>
                                <w:szCs w:val="26"/>
                              </w:rPr>
                              <w:t xml:space="preserve"> </w:t>
                            </w:r>
                            <w:r>
                              <w:rPr>
                                <w:rStyle w:val="normal-h1"/>
                                <w:sz w:val="26"/>
                                <w:szCs w:val="26"/>
                              </w:rPr>
                              <w:t>b) Chủ trì, phối hợp với Bộ Giáo dục và Đào tạo và các bộ, ngành liên quan kiểm tra việc sử dụng kinh phí của các địa phương.</w:t>
                            </w:r>
                          </w:p>
                          <w:p w14:paraId="268707F7" w14:textId="77777777" w:rsidR="0088110F" w:rsidRPr="00050034" w:rsidRDefault="0088110F" w:rsidP="00B701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BCA9D1" id="Text Box 30" o:spid="_x0000_s1031" type="#_x0000_t202" style="position:absolute;left:0;text-align:left;margin-left:92.2pt;margin-top:44.2pt;width:19.5pt;height:1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">
                <v:textbox>
                  <w:txbxContent>
                    <w:p w14:paraId="46BEF342" w14:textId="77777777" w:rsidR="0088110F" w:rsidRPr="008D6EF2" w:rsidRDefault="0088110F" w:rsidP="00B7014C">
                      <w:pPr>
                        <w:tabs>
                          <w:tab w:val="left" w:pos="720"/>
                        </w:tabs>
                        <w:spacing w:line="300" w:lineRule="exact"/>
                        <w:ind w:firstLine="720"/>
                        <w:rPr>
                          <w:rStyle w:val="normal-h1"/>
                          <w:bCs/>
                          <w:sz w:val="26"/>
                          <w:szCs w:val="26"/>
                        </w:rPr>
                      </w:pPr>
                      <w:r>
                        <w:rPr>
                          <w:noProof/>
                        </w:rPr>
                        <w:drawing>
                          <wp:inline distT="0" distB="0" distL="0" distR="0" wp14:anchorId="08E20162" wp14:editId="615BC432">
                            <wp:extent cx="60325" cy="52070"/>
                            <wp:effectExtent l="19050" t="0" r="0" b="0"/>
                            <wp:docPr id="5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3"/>
                                    <a:srcRect/>
                                    <a:stretch>
                                      <a:fillRect/>
                                    </a:stretch>
                                  </pic:blipFill>
                                  <pic:spPr bwMode="auto">
                                    <a:xfrm>
                                      <a:off x="0" y="0"/>
                                      <a:ext cx="60325" cy="52070"/>
                                    </a:xfrm>
                                    <a:prstGeom prst="rect">
                                      <a:avLst/>
                                    </a:prstGeom>
                                    <a:noFill/>
                                    <a:ln w="9525">
                                      <a:noFill/>
                                      <a:miter lim="800000"/>
                                      <a:headEnd/>
                                      <a:tailEnd/>
                                    </a:ln>
                                  </pic:spPr>
                                </pic:pic>
                              </a:graphicData>
                            </a:graphic>
                          </wp:inline>
                        </w:drawing>
                      </w:r>
                      <w:r w:rsidRPr="002F653F">
                        <w:rPr>
                          <w:bCs/>
                          <w:sz w:val="26"/>
                          <w:szCs w:val="26"/>
                        </w:rPr>
                        <w:t xml:space="preserve"> </w:t>
                      </w:r>
                      <w:r>
                        <w:rPr>
                          <w:rStyle w:val="normal-h1"/>
                          <w:sz w:val="26"/>
                          <w:szCs w:val="26"/>
                        </w:rPr>
                        <w:t>b) Chủ trì, phối hợp với Bộ Giáo dục và Đào tạo và các bộ, ngành liên quan kiểm tra việc sử dụng kinh phí của các địa phương.</w:t>
                      </w:r>
                    </w:p>
                    <w:p w14:paraId="268707F7" w14:textId="77777777" w:rsidR="0088110F" w:rsidRPr="00050034" w:rsidRDefault="0088110F" w:rsidP="00B7014C"/>
                  </w:txbxContent>
                </v:textbox>
              </v:shape>
            </w:pict>
          </mc:Fallback>
        </mc:AlternateContent>
      </w:r>
      <w:r w:rsidRPr="00626FD0">
        <w:rPr>
          <w:lang w:val="vi-VN"/>
        </w:rPr>
        <w:t>Vì vậy, em</w:t>
      </w:r>
      <w:r w:rsidRPr="00030E69">
        <w:rPr>
          <w:lang w:val="vi-VN"/>
        </w:rPr>
        <w:t xml:space="preserve"> làm đơn này đề nghị </w:t>
      </w:r>
      <w:r w:rsidRPr="00626FD0">
        <w:rPr>
          <w:lang w:val="vi-VN"/>
        </w:rPr>
        <w:t xml:space="preserve">nhà trường xem xét, trình cấp có thẩm quyền để </w:t>
      </w:r>
      <w:r w:rsidRPr="00030E69">
        <w:rPr>
          <w:iCs/>
          <w:lang w:val="vi-VN"/>
        </w:rPr>
        <w:t xml:space="preserve">em được hưởng chính sách hỗ trợ </w:t>
      </w:r>
      <w:r w:rsidRPr="00626FD0">
        <w:rPr>
          <w:iCs/>
          <w:lang w:val="vi-VN"/>
        </w:rPr>
        <w:t xml:space="preserve">tiền và gạo </w:t>
      </w:r>
      <w:r w:rsidRPr="00030E69">
        <w:rPr>
          <w:iCs/>
          <w:lang w:val="vi-VN"/>
        </w:rPr>
        <w:t xml:space="preserve">theo quy định tại </w:t>
      </w:r>
      <w:r w:rsidRPr="00626FD0">
        <w:rPr>
          <w:iCs/>
          <w:lang w:val="vi-VN"/>
        </w:rPr>
        <w:t xml:space="preserve">Nghị định số:    /2016/NĐ-CP ngày……..tháng………..năm 2016 </w:t>
      </w:r>
      <w:r w:rsidRPr="00030E69">
        <w:rPr>
          <w:iCs/>
          <w:lang w:val="vi-VN"/>
        </w:rPr>
        <w:t xml:space="preserve">của Chính phủ, gồm: </w:t>
      </w:r>
    </w:p>
    <w:p w14:paraId="63CB471B" w14:textId="77777777" w:rsidR="00B7014C" w:rsidRPr="00030E69" w:rsidRDefault="00B7014C" w:rsidP="00B7014C">
      <w:pPr>
        <w:spacing w:before="80"/>
        <w:ind w:firstLine="720"/>
        <w:rPr>
          <w:iCs/>
          <w:lang w:val="vi-VN"/>
        </w:rPr>
      </w:pPr>
      <w:r>
        <w:rPr>
          <w:iCs/>
          <w:noProof/>
        </w:rPr>
        <mc:AlternateContent>
          <mc:Choice Requires="wps">
            <w:drawing>
              <wp:anchor distT="0" distB="0" distL="114300" distR="114300" simplePos="0" relativeHeight="251697152" behindDoc="0" locked="0" layoutInCell="1" allowOverlap="1" wp14:anchorId="29868E83" wp14:editId="2A160032">
                <wp:simplePos x="0" y="0"/>
                <wp:positionH relativeFrom="column">
                  <wp:posOffset>4210685</wp:posOffset>
                </wp:positionH>
                <wp:positionV relativeFrom="paragraph">
                  <wp:posOffset>244475</wp:posOffset>
                </wp:positionV>
                <wp:extent cx="247650" cy="228600"/>
                <wp:effectExtent l="13970" t="12065" r="5080" b="6985"/>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28600"/>
                        </a:xfrm>
                        <a:prstGeom prst="rect">
                          <a:avLst/>
                        </a:prstGeom>
                        <a:solidFill>
                          <a:srgbClr val="FFFFFF"/>
                        </a:solidFill>
                        <a:ln w="9525">
                          <a:solidFill>
                            <a:srgbClr val="000000"/>
                          </a:solidFill>
                          <a:miter lim="800000"/>
                          <a:headEnd/>
                          <a:tailEnd/>
                        </a:ln>
                      </wps:spPr>
                      <wps:txbx>
                        <w:txbxContent>
                          <w:p w14:paraId="1882A9D4" w14:textId="77777777" w:rsidR="0088110F" w:rsidRPr="00050034" w:rsidRDefault="0088110F" w:rsidP="00B7014C">
                            <w:r>
                              <w:rPr>
                                <w:noProof/>
                              </w:rPr>
                              <w:drawing>
                                <wp:inline distT="0" distB="0" distL="0" distR="0" wp14:anchorId="5F927052" wp14:editId="0FEBD761">
                                  <wp:extent cx="60325" cy="52070"/>
                                  <wp:effectExtent l="19050" t="0" r="0" b="0"/>
                                  <wp:docPr id="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2"/>
                                          <a:srcRect/>
                                          <a:stretch>
                                            <a:fillRect/>
                                          </a:stretch>
                                        </pic:blipFill>
                                        <pic:spPr bwMode="auto">
                                          <a:xfrm>
                                            <a:off x="0" y="0"/>
                                            <a:ext cx="60325" cy="52070"/>
                                          </a:xfrm>
                                          <a:prstGeom prst="rect">
                                            <a:avLst/>
                                          </a:prstGeom>
                                          <a:noFill/>
                                          <a:ln w="9525">
                                            <a:noFill/>
                                            <a:miter lim="800000"/>
                                            <a:headEnd/>
                                            <a:tailEnd/>
                                          </a:ln>
                                        </pic:spPr>
                                      </pic:pic>
                                    </a:graphicData>
                                  </a:graphic>
                                </wp:inline>
                              </w:drawing>
                            </w:r>
                          </w:p>
                          <w:p w14:paraId="67B9E090" w14:textId="77777777" w:rsidR="0088110F" w:rsidRPr="00050034" w:rsidRDefault="0088110F" w:rsidP="00B7014C">
                            <w:r>
                              <w:rPr>
                                <w:noProof/>
                              </w:rPr>
                              <w:drawing>
                                <wp:inline distT="0" distB="0" distL="0" distR="0" wp14:anchorId="65B252B1" wp14:editId="051B41D2">
                                  <wp:extent cx="60325" cy="52070"/>
                                  <wp:effectExtent l="19050" t="0" r="0" b="0"/>
                                  <wp:docPr id="5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2"/>
                                          <a:srcRect/>
                                          <a:stretch>
                                            <a:fillRect/>
                                          </a:stretch>
                                        </pic:blipFill>
                                        <pic:spPr bwMode="auto">
                                          <a:xfrm>
                                            <a:off x="0" y="0"/>
                                            <a:ext cx="60325" cy="5207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68E83" id="Text Box 31" o:spid="_x0000_s1032" type="#_x0000_t202" style="position:absolute;left:0;text-align:left;margin-left:331.55pt;margin-top:19.25pt;width:19.5pt;height:1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">
                <v:textbox>
                  <w:txbxContent>
                    <w:p w14:paraId="1882A9D4" w14:textId="77777777" w:rsidR="0088110F" w:rsidRPr="00050034" w:rsidRDefault="0088110F" w:rsidP="00B7014C">
                      <w:r>
                        <w:rPr>
                          <w:noProof/>
                        </w:rPr>
                        <w:drawing>
                          <wp:inline distT="0" distB="0" distL="0" distR="0" wp14:anchorId="5F927052" wp14:editId="0FEBD761">
                            <wp:extent cx="60325" cy="52070"/>
                            <wp:effectExtent l="19050" t="0" r="0" b="0"/>
                            <wp:docPr id="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3"/>
                                    <a:srcRect/>
                                    <a:stretch>
                                      <a:fillRect/>
                                    </a:stretch>
                                  </pic:blipFill>
                                  <pic:spPr bwMode="auto">
                                    <a:xfrm>
                                      <a:off x="0" y="0"/>
                                      <a:ext cx="60325" cy="52070"/>
                                    </a:xfrm>
                                    <a:prstGeom prst="rect">
                                      <a:avLst/>
                                    </a:prstGeom>
                                    <a:noFill/>
                                    <a:ln w="9525">
                                      <a:noFill/>
                                      <a:miter lim="800000"/>
                                      <a:headEnd/>
                                      <a:tailEnd/>
                                    </a:ln>
                                  </pic:spPr>
                                </pic:pic>
                              </a:graphicData>
                            </a:graphic>
                          </wp:inline>
                        </w:drawing>
                      </w:r>
                    </w:p>
                    <w:p w14:paraId="67B9E090" w14:textId="77777777" w:rsidR="0088110F" w:rsidRPr="00050034" w:rsidRDefault="0088110F" w:rsidP="00B7014C">
                      <w:r>
                        <w:rPr>
                          <w:noProof/>
                        </w:rPr>
                        <w:drawing>
                          <wp:inline distT="0" distB="0" distL="0" distR="0" wp14:anchorId="65B252B1" wp14:editId="051B41D2">
                            <wp:extent cx="60325" cy="52070"/>
                            <wp:effectExtent l="19050" t="0" r="0" b="0"/>
                            <wp:docPr id="5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3"/>
                                    <a:srcRect/>
                                    <a:stretch>
                                      <a:fillRect/>
                                    </a:stretch>
                                  </pic:blipFill>
                                  <pic:spPr bwMode="auto">
                                    <a:xfrm>
                                      <a:off x="0" y="0"/>
                                      <a:ext cx="60325" cy="52070"/>
                                    </a:xfrm>
                                    <a:prstGeom prst="rect">
                                      <a:avLst/>
                                    </a:prstGeom>
                                    <a:noFill/>
                                    <a:ln w="9525">
                                      <a:noFill/>
                                      <a:miter lim="800000"/>
                                      <a:headEnd/>
                                      <a:tailEnd/>
                                    </a:ln>
                                  </pic:spPr>
                                </pic:pic>
                              </a:graphicData>
                            </a:graphic>
                          </wp:inline>
                        </w:drawing>
                      </w:r>
                    </w:p>
                  </w:txbxContent>
                </v:textbox>
              </v:shape>
            </w:pict>
          </mc:Fallback>
        </mc:AlternateContent>
      </w:r>
      <w:r w:rsidRPr="00030E69">
        <w:rPr>
          <w:iCs/>
          <w:lang w:val="vi-VN"/>
        </w:rPr>
        <w:t>1. Tiền ăn</w:t>
      </w:r>
    </w:p>
    <w:p w14:paraId="0873D571" w14:textId="77777777" w:rsidR="00B7014C" w:rsidRPr="00030E69" w:rsidRDefault="00B7014C" w:rsidP="00B7014C">
      <w:pPr>
        <w:spacing w:before="80"/>
        <w:ind w:firstLine="720"/>
        <w:rPr>
          <w:iCs/>
          <w:lang w:val="vi-VN"/>
        </w:rPr>
      </w:pPr>
      <w:r>
        <w:rPr>
          <w:iCs/>
          <w:noProof/>
        </w:rPr>
        <mc:AlternateContent>
          <mc:Choice Requires="wps">
            <w:drawing>
              <wp:anchor distT="0" distB="0" distL="114300" distR="114300" simplePos="0" relativeHeight="251698176" behindDoc="0" locked="0" layoutInCell="1" allowOverlap="1" wp14:anchorId="29125861" wp14:editId="3FD54F64">
                <wp:simplePos x="0" y="0"/>
                <wp:positionH relativeFrom="column">
                  <wp:posOffset>989965</wp:posOffset>
                </wp:positionH>
                <wp:positionV relativeFrom="paragraph">
                  <wp:posOffset>249555</wp:posOffset>
                </wp:positionV>
                <wp:extent cx="263525" cy="228600"/>
                <wp:effectExtent l="12700" t="9525" r="9525" b="952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228600"/>
                        </a:xfrm>
                        <a:prstGeom prst="rect">
                          <a:avLst/>
                        </a:prstGeom>
                        <a:solidFill>
                          <a:srgbClr val="FFFFFF"/>
                        </a:solidFill>
                        <a:ln w="9525">
                          <a:solidFill>
                            <a:srgbClr val="000000"/>
                          </a:solidFill>
                          <a:miter lim="800000"/>
                          <a:headEnd/>
                          <a:tailEnd/>
                        </a:ln>
                      </wps:spPr>
                      <wps:txbx>
                        <w:txbxContent>
                          <w:p w14:paraId="01B8CFE3" w14:textId="77777777" w:rsidR="0088110F" w:rsidRPr="008D6EF2" w:rsidRDefault="0088110F" w:rsidP="00B7014C">
                            <w:pPr>
                              <w:tabs>
                                <w:tab w:val="left" w:pos="720"/>
                              </w:tabs>
                              <w:spacing w:line="300" w:lineRule="exact"/>
                              <w:ind w:firstLine="720"/>
                              <w:rPr>
                                <w:rStyle w:val="normal-h1"/>
                                <w:bCs/>
                                <w:sz w:val="26"/>
                                <w:szCs w:val="26"/>
                              </w:rPr>
                            </w:pPr>
                            <w:r>
                              <w:rPr>
                                <w:noProof/>
                              </w:rPr>
                              <w:drawing>
                                <wp:inline distT="0" distB="0" distL="0" distR="0" wp14:anchorId="1E8021B2" wp14:editId="34997711">
                                  <wp:extent cx="60325" cy="52070"/>
                                  <wp:effectExtent l="19050" t="0" r="0" b="0"/>
                                  <wp:docPr id="5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2"/>
                                          <a:srcRect/>
                                          <a:stretch>
                                            <a:fillRect/>
                                          </a:stretch>
                                        </pic:blipFill>
                                        <pic:spPr bwMode="auto">
                                          <a:xfrm>
                                            <a:off x="0" y="0"/>
                                            <a:ext cx="60325" cy="52070"/>
                                          </a:xfrm>
                                          <a:prstGeom prst="rect">
                                            <a:avLst/>
                                          </a:prstGeom>
                                          <a:noFill/>
                                          <a:ln w="9525">
                                            <a:noFill/>
                                            <a:miter lim="800000"/>
                                            <a:headEnd/>
                                            <a:tailEnd/>
                                          </a:ln>
                                        </pic:spPr>
                                      </pic:pic>
                                    </a:graphicData>
                                  </a:graphic>
                                </wp:inline>
                              </w:drawing>
                            </w:r>
                            <w:r w:rsidRPr="002F653F">
                              <w:rPr>
                                <w:bCs/>
                                <w:sz w:val="26"/>
                                <w:szCs w:val="26"/>
                              </w:rPr>
                              <w:t xml:space="preserve"> </w:t>
                            </w:r>
                            <w:r>
                              <w:rPr>
                                <w:rStyle w:val="normal-h1"/>
                                <w:sz w:val="26"/>
                                <w:szCs w:val="26"/>
                              </w:rPr>
                              <w:t>b) Chủ trì, phối hợp với Bộ Giáo dục và Đào tạo và các bộ, ngành liên quan kiểm tra việc sử dụng kinh phí của các địa phương.</w:t>
                            </w:r>
                          </w:p>
                          <w:p w14:paraId="2A0BEC97" w14:textId="77777777" w:rsidR="0088110F" w:rsidRPr="00050034" w:rsidRDefault="0088110F" w:rsidP="00B701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25861" id="Text Box 32" o:spid="_x0000_s1033" type="#_x0000_t202" style="position:absolute;left:0;text-align:left;margin-left:77.95pt;margin-top:19.65pt;width:20.75pt;height:1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">
                <v:textbox>
                  <w:txbxContent>
                    <w:p w14:paraId="01B8CFE3" w14:textId="77777777" w:rsidR="0088110F" w:rsidRPr="008D6EF2" w:rsidRDefault="0088110F" w:rsidP="00B7014C">
                      <w:pPr>
                        <w:tabs>
                          <w:tab w:val="left" w:pos="720"/>
                        </w:tabs>
                        <w:spacing w:line="300" w:lineRule="exact"/>
                        <w:ind w:firstLine="720"/>
                        <w:rPr>
                          <w:rStyle w:val="normal-h1"/>
                          <w:bCs/>
                          <w:sz w:val="26"/>
                          <w:szCs w:val="26"/>
                        </w:rPr>
                      </w:pPr>
                      <w:r>
                        <w:rPr>
                          <w:noProof/>
                        </w:rPr>
                        <w:drawing>
                          <wp:inline distT="0" distB="0" distL="0" distR="0" wp14:anchorId="1E8021B2" wp14:editId="34997711">
                            <wp:extent cx="60325" cy="52070"/>
                            <wp:effectExtent l="19050" t="0" r="0" b="0"/>
                            <wp:docPr id="5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3"/>
                                    <a:srcRect/>
                                    <a:stretch>
                                      <a:fillRect/>
                                    </a:stretch>
                                  </pic:blipFill>
                                  <pic:spPr bwMode="auto">
                                    <a:xfrm>
                                      <a:off x="0" y="0"/>
                                      <a:ext cx="60325" cy="52070"/>
                                    </a:xfrm>
                                    <a:prstGeom prst="rect">
                                      <a:avLst/>
                                    </a:prstGeom>
                                    <a:noFill/>
                                    <a:ln w="9525">
                                      <a:noFill/>
                                      <a:miter lim="800000"/>
                                      <a:headEnd/>
                                      <a:tailEnd/>
                                    </a:ln>
                                  </pic:spPr>
                                </pic:pic>
                              </a:graphicData>
                            </a:graphic>
                          </wp:inline>
                        </w:drawing>
                      </w:r>
                      <w:r w:rsidRPr="002F653F">
                        <w:rPr>
                          <w:bCs/>
                          <w:sz w:val="26"/>
                          <w:szCs w:val="26"/>
                        </w:rPr>
                        <w:t xml:space="preserve"> </w:t>
                      </w:r>
                      <w:r>
                        <w:rPr>
                          <w:rStyle w:val="normal-h1"/>
                          <w:sz w:val="26"/>
                          <w:szCs w:val="26"/>
                        </w:rPr>
                        <w:t>b) Chủ trì, phối hợp với Bộ Giáo dục và Đào tạo và các bộ, ngành liên quan kiểm tra việc sử dụng kinh phí của các địa phương.</w:t>
                      </w:r>
                    </w:p>
                    <w:p w14:paraId="2A0BEC97" w14:textId="77777777" w:rsidR="0088110F" w:rsidRPr="00050034" w:rsidRDefault="0088110F" w:rsidP="00B7014C"/>
                  </w:txbxContent>
                </v:textbox>
              </v:shape>
            </w:pict>
          </mc:Fallback>
        </mc:AlternateContent>
      </w:r>
      <w:r w:rsidRPr="00030E69">
        <w:rPr>
          <w:iCs/>
          <w:lang w:val="vi-VN"/>
        </w:rPr>
        <w:t>2. Tiền nhà ở (</w:t>
      </w:r>
      <w:r w:rsidRPr="00030E69">
        <w:rPr>
          <w:i/>
          <w:iCs/>
          <w:lang w:val="vi-VN"/>
        </w:rPr>
        <w:t>đối với trường hợp học sinh phải tự lo chỗ ở</w:t>
      </w:r>
      <w:r w:rsidRPr="00030E69">
        <w:rPr>
          <w:iCs/>
          <w:lang w:val="vi-VN"/>
        </w:rPr>
        <w:t>)</w:t>
      </w:r>
    </w:p>
    <w:p w14:paraId="5ED00DF1" w14:textId="77777777" w:rsidR="00B7014C" w:rsidRPr="00030E69" w:rsidRDefault="00B7014C" w:rsidP="00B7014C">
      <w:pPr>
        <w:spacing w:before="80"/>
        <w:ind w:firstLine="720"/>
        <w:rPr>
          <w:iCs/>
        </w:rPr>
      </w:pPr>
      <w:r w:rsidRPr="00030E69">
        <w:rPr>
          <w:iCs/>
        </w:rPr>
        <w:t xml:space="preserve">3. Gạo: </w:t>
      </w:r>
    </w:p>
    <w:tbl>
      <w:tblPr>
        <w:tblW w:w="0" w:type="auto"/>
        <w:tblLook w:val="01E0" w:firstRow="1" w:lastRow="1" w:firstColumn="1" w:lastColumn="1" w:noHBand="0" w:noVBand="0"/>
      </w:tblPr>
      <w:tblGrid>
        <w:gridCol w:w="5070"/>
        <w:gridCol w:w="3934"/>
      </w:tblGrid>
      <w:tr w:rsidR="00B7014C" w:rsidRPr="00212A1E" w14:paraId="1CAECFCB" w14:textId="77777777" w:rsidTr="0088110F">
        <w:tc>
          <w:tcPr>
            <w:tcW w:w="5070" w:type="dxa"/>
          </w:tcPr>
          <w:p w14:paraId="6EB3B1BC" w14:textId="77777777" w:rsidR="00B7014C" w:rsidRPr="00030E69" w:rsidRDefault="00B7014C" w:rsidP="0088110F">
            <w:pPr>
              <w:rPr>
                <w:b/>
                <w:iCs/>
              </w:rPr>
            </w:pPr>
          </w:p>
        </w:tc>
        <w:tc>
          <w:tcPr>
            <w:tcW w:w="3934" w:type="dxa"/>
          </w:tcPr>
          <w:p w14:paraId="7EB67BAB" w14:textId="77777777" w:rsidR="00B7014C" w:rsidRPr="00030E69" w:rsidRDefault="00B7014C" w:rsidP="0088110F">
            <w:pPr>
              <w:rPr>
                <w:iCs/>
                <w:lang w:val="vi-VN"/>
              </w:rPr>
            </w:pPr>
            <w:r w:rsidRPr="00030E69">
              <w:rPr>
                <w:iCs/>
                <w:lang w:val="vi-VN"/>
              </w:rPr>
              <w:t xml:space="preserve">   ....…, ngày …..tháng…..năm 20…</w:t>
            </w:r>
          </w:p>
          <w:p w14:paraId="39B3516C" w14:textId="77777777" w:rsidR="00B7014C" w:rsidRPr="00030E69" w:rsidRDefault="00B7014C" w:rsidP="0088110F">
            <w:pPr>
              <w:jc w:val="center"/>
              <w:rPr>
                <w:b/>
                <w:iCs/>
                <w:lang w:val="vi-VN"/>
              </w:rPr>
            </w:pPr>
            <w:r w:rsidRPr="00030E69">
              <w:rPr>
                <w:b/>
                <w:iCs/>
                <w:lang w:val="vi-VN"/>
              </w:rPr>
              <w:t>Người làm đơn</w:t>
            </w:r>
          </w:p>
          <w:p w14:paraId="2F477148" w14:textId="77777777" w:rsidR="00B7014C" w:rsidRPr="00030E69" w:rsidRDefault="00B7014C" w:rsidP="0088110F">
            <w:pPr>
              <w:jc w:val="center"/>
              <w:rPr>
                <w:iCs/>
                <w:lang w:val="vi-VN"/>
              </w:rPr>
            </w:pPr>
            <w:r w:rsidRPr="00030E69">
              <w:rPr>
                <w:i/>
                <w:iCs/>
                <w:lang w:val="vi-VN"/>
              </w:rPr>
              <w:t>(Ký, ghi rõ họ, tên )</w:t>
            </w:r>
          </w:p>
          <w:p w14:paraId="62D190D9" w14:textId="77777777" w:rsidR="00B7014C" w:rsidRPr="00030E69" w:rsidRDefault="00B7014C" w:rsidP="0088110F">
            <w:pPr>
              <w:spacing w:line="300" w:lineRule="exact"/>
              <w:rPr>
                <w:iCs/>
                <w:lang w:val="vi-VN"/>
              </w:rPr>
            </w:pPr>
          </w:p>
        </w:tc>
      </w:tr>
    </w:tbl>
    <w:p w14:paraId="796654FE" w14:textId="77777777" w:rsidR="00B7014C" w:rsidRPr="00212A1E" w:rsidRDefault="00B7014C" w:rsidP="00B7014C">
      <w:pPr>
        <w:spacing w:before="120" w:after="120"/>
        <w:rPr>
          <w:b/>
          <w:sz w:val="28"/>
          <w:szCs w:val="28"/>
          <w:lang w:val="vi-VN"/>
        </w:rPr>
      </w:pPr>
    </w:p>
    <w:p w14:paraId="65D78198" w14:textId="77777777" w:rsidR="00B7014C" w:rsidRPr="00212A1E" w:rsidRDefault="00B7014C" w:rsidP="00B7014C">
      <w:pPr>
        <w:spacing w:before="120" w:after="120"/>
        <w:rPr>
          <w:b/>
          <w:sz w:val="28"/>
          <w:szCs w:val="28"/>
          <w:lang w:val="vi-VN"/>
        </w:rPr>
      </w:pPr>
    </w:p>
    <w:p w14:paraId="17937EA9" w14:textId="77777777" w:rsidR="00B7014C" w:rsidRPr="00212A1E" w:rsidRDefault="00B7014C" w:rsidP="00B7014C">
      <w:pPr>
        <w:spacing w:before="120" w:after="120"/>
        <w:rPr>
          <w:b/>
          <w:sz w:val="28"/>
          <w:szCs w:val="28"/>
          <w:lang w:val="vi-VN"/>
        </w:rPr>
      </w:pPr>
    </w:p>
    <w:p w14:paraId="106ED617" w14:textId="77777777" w:rsidR="00B7014C" w:rsidRPr="00212A1E" w:rsidRDefault="00B7014C" w:rsidP="00B7014C">
      <w:pPr>
        <w:spacing w:before="120" w:after="120"/>
        <w:rPr>
          <w:b/>
          <w:sz w:val="28"/>
          <w:szCs w:val="28"/>
          <w:lang w:val="vi-VN"/>
        </w:rPr>
      </w:pPr>
    </w:p>
    <w:p w14:paraId="0717E8C8" w14:textId="77777777" w:rsidR="00B7014C" w:rsidRPr="00212A1E" w:rsidRDefault="00B7014C" w:rsidP="00B7014C">
      <w:pPr>
        <w:spacing w:before="120" w:after="120"/>
        <w:rPr>
          <w:b/>
          <w:sz w:val="28"/>
          <w:szCs w:val="28"/>
          <w:lang w:val="vi-VN"/>
        </w:rPr>
      </w:pPr>
    </w:p>
    <w:p w14:paraId="3B49EB84" w14:textId="77777777" w:rsidR="00B7014C" w:rsidRPr="00212A1E" w:rsidRDefault="00B7014C" w:rsidP="00B7014C">
      <w:pPr>
        <w:spacing w:before="120" w:after="120"/>
        <w:rPr>
          <w:b/>
          <w:sz w:val="28"/>
          <w:szCs w:val="28"/>
          <w:lang w:val="vi-VN"/>
        </w:rPr>
      </w:pPr>
    </w:p>
    <w:p w14:paraId="1DDCFCE6" w14:textId="77777777" w:rsidR="00B7014C" w:rsidRPr="00212A1E" w:rsidRDefault="00B7014C" w:rsidP="00B7014C">
      <w:pPr>
        <w:spacing w:before="120" w:after="120"/>
        <w:rPr>
          <w:b/>
          <w:sz w:val="28"/>
          <w:szCs w:val="28"/>
          <w:lang w:val="vi-VN"/>
        </w:rPr>
      </w:pPr>
    </w:p>
    <w:p w14:paraId="41DEC425" w14:textId="77777777" w:rsidR="00B7014C" w:rsidRPr="00212A1E" w:rsidRDefault="00B7014C" w:rsidP="00B7014C">
      <w:pPr>
        <w:spacing w:before="120" w:after="120"/>
        <w:rPr>
          <w:b/>
          <w:sz w:val="28"/>
          <w:szCs w:val="28"/>
          <w:lang w:val="vi-VN"/>
        </w:rPr>
      </w:pPr>
    </w:p>
    <w:p w14:paraId="1A1788F3" w14:textId="77777777" w:rsidR="00B7014C" w:rsidRPr="00212A1E" w:rsidRDefault="00B7014C" w:rsidP="00B7014C">
      <w:pPr>
        <w:spacing w:before="120" w:after="120"/>
        <w:rPr>
          <w:b/>
          <w:sz w:val="28"/>
          <w:szCs w:val="28"/>
          <w:lang w:val="vi-VN"/>
        </w:rPr>
      </w:pPr>
    </w:p>
    <w:p w14:paraId="13ED8D06" w14:textId="77777777" w:rsidR="00B7014C" w:rsidRPr="00212A1E" w:rsidRDefault="00B7014C" w:rsidP="00B7014C">
      <w:pPr>
        <w:spacing w:before="120" w:after="120"/>
        <w:rPr>
          <w:b/>
          <w:sz w:val="28"/>
          <w:szCs w:val="28"/>
          <w:lang w:val="vi-VN"/>
        </w:rPr>
        <w:sectPr w:rsidR="00B7014C" w:rsidRPr="00212A1E" w:rsidSect="005F7D96">
          <w:pgSz w:w="11906" w:h="16838" w:code="9"/>
          <w:pgMar w:top="1134" w:right="851" w:bottom="1474" w:left="1418" w:header="624" w:footer="624" w:gutter="0"/>
          <w:cols w:space="720"/>
          <w:docGrid w:linePitch="360"/>
        </w:sectPr>
      </w:pPr>
    </w:p>
    <w:p w14:paraId="1B47E23E" w14:textId="5F59B0A5" w:rsidR="00B7014C" w:rsidRPr="00212A1E" w:rsidRDefault="006B04FC" w:rsidP="00B7014C">
      <w:pPr>
        <w:spacing w:before="120" w:after="120"/>
        <w:rPr>
          <w:b/>
          <w:sz w:val="28"/>
          <w:szCs w:val="28"/>
          <w:lang w:val="vi-VN"/>
        </w:rPr>
      </w:pPr>
      <w:r w:rsidRPr="00212A1E">
        <w:rPr>
          <w:b/>
          <w:sz w:val="28"/>
          <w:szCs w:val="28"/>
          <w:lang w:val="vi-VN"/>
        </w:rPr>
        <w:lastRenderedPageBreak/>
        <w:t>47</w:t>
      </w:r>
      <w:r w:rsidR="00B7014C" w:rsidRPr="00212A1E">
        <w:rPr>
          <w:b/>
          <w:sz w:val="28"/>
          <w:szCs w:val="28"/>
          <w:lang w:val="vi-VN"/>
        </w:rPr>
        <w:t xml:space="preserve">. Tên thủ tục hành chính: </w:t>
      </w:r>
      <w:r w:rsidR="00B7014C" w:rsidRPr="00212A1E">
        <w:rPr>
          <w:b/>
          <w:bCs/>
          <w:color w:val="000000"/>
          <w:sz w:val="28"/>
          <w:szCs w:val="28"/>
          <w:lang w:val="vi-VN"/>
        </w:rPr>
        <w:t>Hỗ trợ học tập đối với học sinh trung học phổ thông các dân tộc thiểu số rất ít người</w:t>
      </w:r>
      <w:r w:rsidR="00B7014C" w:rsidRPr="00212A1E">
        <w:rPr>
          <w:b/>
          <w:sz w:val="28"/>
          <w:szCs w:val="28"/>
          <w:lang w:val="vi-VN"/>
        </w:rPr>
        <w:t xml:space="preserve"> </w:t>
      </w:r>
    </w:p>
    <w:p w14:paraId="2FBF2DCE" w14:textId="77777777" w:rsidR="00B7014C" w:rsidRPr="00212A1E" w:rsidRDefault="00B7014C" w:rsidP="00B7014C">
      <w:pPr>
        <w:spacing w:before="120" w:after="120"/>
        <w:rPr>
          <w:b/>
          <w:sz w:val="28"/>
          <w:szCs w:val="28"/>
          <w:lang w:val="vi-VN"/>
        </w:rPr>
      </w:pPr>
      <w:r w:rsidRPr="00212A1E">
        <w:rPr>
          <w:b/>
          <w:sz w:val="28"/>
          <w:szCs w:val="28"/>
          <w:lang w:val="vi-VN"/>
        </w:rPr>
        <w:t xml:space="preserve">4.1. Trình tự, cách thức, thời gian giải quyết thủ tục hành chính </w:t>
      </w:r>
    </w:p>
    <w:tbl>
      <w:tblPr>
        <w:tblStyle w:val="TableGrid"/>
        <w:tblW w:w="14743" w:type="dxa"/>
        <w:tblInd w:w="-147" w:type="dxa"/>
        <w:tblLook w:val="04A0" w:firstRow="1" w:lastRow="0" w:firstColumn="1" w:lastColumn="0" w:noHBand="0" w:noVBand="1"/>
      </w:tblPr>
      <w:tblGrid>
        <w:gridCol w:w="851"/>
        <w:gridCol w:w="3119"/>
        <w:gridCol w:w="6804"/>
        <w:gridCol w:w="2835"/>
        <w:gridCol w:w="1134"/>
      </w:tblGrid>
      <w:tr w:rsidR="00B7014C" w:rsidRPr="009708DE" w14:paraId="7992CD30" w14:textId="77777777" w:rsidTr="0088110F">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544D0409"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TT</w:t>
            </w:r>
          </w:p>
        </w:tc>
        <w:tc>
          <w:tcPr>
            <w:tcW w:w="3119" w:type="dxa"/>
            <w:tcBorders>
              <w:top w:val="single" w:sz="4" w:space="0" w:color="auto"/>
              <w:left w:val="single" w:sz="4" w:space="0" w:color="auto"/>
              <w:bottom w:val="single" w:sz="4" w:space="0" w:color="auto"/>
              <w:right w:val="single" w:sz="4" w:space="0" w:color="auto"/>
            </w:tcBorders>
            <w:vAlign w:val="center"/>
          </w:tcPr>
          <w:p w14:paraId="29A0C30F"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Trình tự thực hiện</w:t>
            </w:r>
          </w:p>
        </w:tc>
        <w:tc>
          <w:tcPr>
            <w:tcW w:w="6804" w:type="dxa"/>
            <w:tcBorders>
              <w:top w:val="single" w:sz="4" w:space="0" w:color="auto"/>
              <w:left w:val="single" w:sz="4" w:space="0" w:color="auto"/>
              <w:bottom w:val="single" w:sz="4" w:space="0" w:color="auto"/>
              <w:right w:val="single" w:sz="4" w:space="0" w:color="auto"/>
            </w:tcBorders>
            <w:vAlign w:val="center"/>
          </w:tcPr>
          <w:p w14:paraId="1767DE9C"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06D3B714"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03233AC8" w14:textId="77777777" w:rsidR="00B7014C" w:rsidRPr="009708DE" w:rsidRDefault="00B7014C"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Ghi chú</w:t>
            </w:r>
          </w:p>
        </w:tc>
      </w:tr>
      <w:tr w:rsidR="00B7014C" w:rsidRPr="00212A1E" w14:paraId="2665E497" w14:textId="77777777" w:rsidTr="0088110F">
        <w:trPr>
          <w:trHeight w:val="70"/>
        </w:trPr>
        <w:tc>
          <w:tcPr>
            <w:tcW w:w="851" w:type="dxa"/>
            <w:vMerge w:val="restart"/>
            <w:tcBorders>
              <w:top w:val="single" w:sz="4" w:space="0" w:color="auto"/>
            </w:tcBorders>
            <w:vAlign w:val="center"/>
          </w:tcPr>
          <w:p w14:paraId="0FD6B609"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1</w:t>
            </w:r>
          </w:p>
        </w:tc>
        <w:tc>
          <w:tcPr>
            <w:tcW w:w="3119" w:type="dxa"/>
            <w:vMerge w:val="restart"/>
            <w:tcBorders>
              <w:top w:val="single" w:sz="4" w:space="0" w:color="auto"/>
            </w:tcBorders>
          </w:tcPr>
          <w:p w14:paraId="3B122A99" w14:textId="77777777" w:rsidR="00B7014C" w:rsidRDefault="00B7014C" w:rsidP="0088110F">
            <w:pPr>
              <w:pStyle w:val="Vnbnnidung20"/>
              <w:shd w:val="clear" w:color="auto" w:fill="auto"/>
              <w:spacing w:before="0" w:after="0"/>
              <w:ind w:right="36"/>
              <w:rPr>
                <w:i/>
                <w:color w:val="000000" w:themeColor="text1"/>
              </w:rPr>
            </w:pPr>
            <w:r>
              <w:rPr>
                <w:color w:val="000000"/>
                <w:lang w:eastAsia="vi-VN" w:bidi="vi-VN"/>
              </w:rPr>
              <w:t xml:space="preserve"> </w:t>
            </w:r>
            <w:r w:rsidRPr="00F339B1">
              <w:rPr>
                <w:b/>
                <w:color w:val="000000" w:themeColor="text1"/>
              </w:rPr>
              <w:t xml:space="preserve">Nộp hồ sơ thủ tục hành chính: </w:t>
            </w:r>
            <w:r>
              <w:rPr>
                <w:i/>
                <w:color w:val="000000" w:themeColor="text1"/>
              </w:rPr>
              <w:t>C</w:t>
            </w:r>
            <w:r w:rsidRPr="00F339B1">
              <w:rPr>
                <w:i/>
                <w:color w:val="000000" w:themeColor="text1"/>
              </w:rPr>
              <w:t xml:space="preserve">á nhân chuẩn bị hồ sơ đầy đủ theo quy định và </w:t>
            </w:r>
            <w:r w:rsidRPr="00F339B1">
              <w:rPr>
                <w:i/>
                <w:color w:val="000000" w:themeColor="text1"/>
                <w:lang w:val="vi-VN"/>
              </w:rPr>
              <w:t xml:space="preserve">nộp hồ sơ </w:t>
            </w:r>
            <w:r w:rsidRPr="00F339B1">
              <w:rPr>
                <w:i/>
                <w:color w:val="000000" w:themeColor="text1"/>
              </w:rPr>
              <w:t>qua các cách thức sau:</w:t>
            </w:r>
          </w:p>
          <w:p w14:paraId="42F8F351" w14:textId="77777777" w:rsidR="00B7014C" w:rsidRPr="00204116" w:rsidRDefault="00B7014C" w:rsidP="0088110F">
            <w:pPr>
              <w:spacing w:before="120" w:after="120" w:line="234" w:lineRule="atLeast"/>
              <w:jc w:val="both"/>
              <w:textAlignment w:val="baseline"/>
            </w:pPr>
          </w:p>
        </w:tc>
        <w:tc>
          <w:tcPr>
            <w:tcW w:w="6804" w:type="dxa"/>
            <w:tcBorders>
              <w:top w:val="single" w:sz="4" w:space="0" w:color="auto"/>
            </w:tcBorders>
          </w:tcPr>
          <w:p w14:paraId="639B4C0E" w14:textId="77777777" w:rsidR="00B7014C" w:rsidRPr="008440F9" w:rsidRDefault="00B7014C" w:rsidP="0088110F">
            <w:pPr>
              <w:pStyle w:val="NormalWeb"/>
              <w:shd w:val="clear" w:color="auto" w:fill="FFFFFF"/>
              <w:spacing w:before="0" w:beforeAutospacing="0" w:after="0" w:afterAutospacing="0"/>
              <w:ind w:firstLine="170"/>
              <w:jc w:val="both"/>
              <w:rPr>
                <w:rFonts w:ascii="Times New Roman" w:hAnsi="Times New Roman"/>
                <w:i/>
                <w:sz w:val="26"/>
                <w:szCs w:val="26"/>
                <w:lang w:val="vi-VN"/>
              </w:rPr>
            </w:pPr>
            <w:r w:rsidRPr="008440F9">
              <w:rPr>
                <w:rFonts w:ascii="Times New Roman" w:hAnsi="Times New Roman"/>
                <w:sz w:val="26"/>
                <w:szCs w:val="26"/>
              </w:rPr>
              <w:t xml:space="preserve">1. Nộp trực tiếp qua Bộ phận tiếp nhận và trả kết quả tại </w:t>
            </w:r>
            <w:r>
              <w:rPr>
                <w:rFonts w:ascii="Times New Roman" w:hAnsi="Times New Roman"/>
                <w:sz w:val="26"/>
                <w:szCs w:val="26"/>
              </w:rPr>
              <w:t>Trung tâm Hành chính công tỉnh Đồng Tháp</w:t>
            </w:r>
            <w:r w:rsidRPr="008440F9">
              <w:rPr>
                <w:rFonts w:ascii="Times New Roman" w:hAnsi="Times New Roman"/>
                <w:sz w:val="26"/>
                <w:szCs w:val="26"/>
              </w:rPr>
              <w:t xml:space="preserve"> (số 85, đường Nguyễn Huệ, phường 1, thành phố Cao Lãnh, tỉnh Đồng Tháp).</w:t>
            </w:r>
          </w:p>
          <w:p w14:paraId="57C1A8ED" w14:textId="77777777" w:rsidR="00B7014C" w:rsidRPr="009030C1" w:rsidRDefault="00B7014C" w:rsidP="0088110F">
            <w:pPr>
              <w:pStyle w:val="Bodytext20"/>
              <w:shd w:val="clear" w:color="auto" w:fill="auto"/>
              <w:spacing w:before="120" w:after="120" w:line="240" w:lineRule="auto"/>
              <w:ind w:firstLine="170"/>
              <w:rPr>
                <w:rFonts w:ascii="Times New Roman" w:hAnsi="Times New Roman" w:cs="Times New Roman"/>
                <w:i/>
                <w:lang w:val="vi-VN"/>
              </w:rPr>
            </w:pPr>
            <w:r w:rsidRPr="00212A1E">
              <w:rPr>
                <w:rFonts w:ascii="Times New Roman" w:hAnsi="Times New Roman" w:cs="Times New Roman"/>
                <w:lang w:val="vi-VN"/>
              </w:rPr>
              <w:t>2.</w:t>
            </w:r>
            <w:r w:rsidRPr="00212A1E">
              <w:rPr>
                <w:rFonts w:ascii="Times New Roman" w:hAnsi="Times New Roman" w:cs="Times New Roman"/>
                <w:lang w:val="vi-VN" w:eastAsia="vi-VN" w:bidi="vi-VN"/>
              </w:rPr>
              <w:t xml:space="preserve"> Hoặc qua dịch vụ bưu chính công ích</w:t>
            </w:r>
            <w:r w:rsidRPr="009030C1">
              <w:rPr>
                <w:rFonts w:ascii="Times New Roman" w:hAnsi="Times New Roman" w:cs="Times New Roman"/>
                <w:lang w:val="vi-VN" w:eastAsia="vi-VN" w:bidi="vi-VN"/>
              </w:rPr>
              <w:t>.</w:t>
            </w:r>
          </w:p>
        </w:tc>
        <w:tc>
          <w:tcPr>
            <w:tcW w:w="2835" w:type="dxa"/>
            <w:tcBorders>
              <w:top w:val="single" w:sz="4" w:space="0" w:color="auto"/>
            </w:tcBorders>
            <w:vAlign w:val="center"/>
          </w:tcPr>
          <w:p w14:paraId="3B7A5EE5" w14:textId="77777777" w:rsidR="00B7014C" w:rsidRPr="00212A1E" w:rsidRDefault="00B7014C" w:rsidP="0088110F">
            <w:pPr>
              <w:pStyle w:val="NormalWeb"/>
              <w:spacing w:before="0" w:beforeAutospacing="0" w:after="120" w:afterAutospacing="0" w:line="234" w:lineRule="atLeast"/>
              <w:ind w:firstLine="209"/>
              <w:jc w:val="both"/>
              <w:rPr>
                <w:b/>
                <w:sz w:val="26"/>
                <w:szCs w:val="26"/>
                <w:lang w:val="vi-VN"/>
              </w:rPr>
            </w:pPr>
            <w:r w:rsidRPr="009708DE">
              <w:rPr>
                <w:rFonts w:ascii="Times New Roman" w:hAnsi="Times New Roman"/>
                <w:sz w:val="26"/>
                <w:szCs w:val="26"/>
                <w:lang w:val="vi-VN"/>
              </w:rPr>
              <w:t>Sáng: từ 07 giờ đến 11 giờ 30 phút; chiều: từ 13 giờ 30 đến 17 giờ của các ngày làm việc.</w:t>
            </w:r>
            <w:r w:rsidRPr="00212A1E">
              <w:rPr>
                <w:rStyle w:val="Bodytext2"/>
                <w:lang w:val="vi-VN"/>
              </w:rPr>
              <w:t xml:space="preserve">    </w:t>
            </w:r>
          </w:p>
        </w:tc>
        <w:tc>
          <w:tcPr>
            <w:tcW w:w="1134" w:type="dxa"/>
            <w:tcBorders>
              <w:top w:val="single" w:sz="4" w:space="0" w:color="auto"/>
            </w:tcBorders>
            <w:vAlign w:val="center"/>
          </w:tcPr>
          <w:p w14:paraId="60974604" w14:textId="77777777" w:rsidR="00B7014C" w:rsidRPr="009708DE" w:rsidRDefault="00B7014C" w:rsidP="0088110F">
            <w:pPr>
              <w:jc w:val="center"/>
              <w:rPr>
                <w:i/>
                <w:sz w:val="26"/>
                <w:szCs w:val="26"/>
                <w:lang w:val="vi-VN"/>
              </w:rPr>
            </w:pPr>
          </w:p>
        </w:tc>
      </w:tr>
      <w:tr w:rsidR="00B7014C" w:rsidRPr="00212A1E" w14:paraId="2A5DDF50" w14:textId="77777777" w:rsidTr="0088110F">
        <w:trPr>
          <w:trHeight w:val="70"/>
        </w:trPr>
        <w:tc>
          <w:tcPr>
            <w:tcW w:w="851" w:type="dxa"/>
            <w:vMerge/>
            <w:vAlign w:val="center"/>
          </w:tcPr>
          <w:p w14:paraId="2DFF463B" w14:textId="77777777" w:rsidR="00B7014C" w:rsidRPr="00212A1E" w:rsidRDefault="00B7014C" w:rsidP="0088110F">
            <w:pPr>
              <w:pStyle w:val="NormalWeb"/>
              <w:spacing w:before="0" w:beforeAutospacing="0" w:after="120" w:afterAutospacing="0" w:line="234" w:lineRule="atLeast"/>
              <w:jc w:val="center"/>
              <w:rPr>
                <w:rFonts w:ascii="Times New Roman" w:hAnsi="Times New Roman"/>
                <w:b/>
                <w:sz w:val="26"/>
                <w:szCs w:val="26"/>
                <w:lang w:val="vi-VN"/>
              </w:rPr>
            </w:pPr>
          </w:p>
        </w:tc>
        <w:tc>
          <w:tcPr>
            <w:tcW w:w="3119" w:type="dxa"/>
            <w:vMerge/>
          </w:tcPr>
          <w:p w14:paraId="353602F3" w14:textId="77777777" w:rsidR="00B7014C" w:rsidRPr="00212A1E" w:rsidRDefault="00B7014C" w:rsidP="0088110F">
            <w:pPr>
              <w:pStyle w:val="Vnbnnidung20"/>
              <w:shd w:val="clear" w:color="auto" w:fill="auto"/>
              <w:spacing w:before="0" w:after="0"/>
              <w:ind w:right="36"/>
              <w:rPr>
                <w:color w:val="000000"/>
                <w:lang w:val="vi-VN" w:eastAsia="vi-VN" w:bidi="vi-VN"/>
              </w:rPr>
            </w:pPr>
          </w:p>
        </w:tc>
        <w:tc>
          <w:tcPr>
            <w:tcW w:w="6804" w:type="dxa"/>
            <w:tcBorders>
              <w:top w:val="single" w:sz="4" w:space="0" w:color="auto"/>
            </w:tcBorders>
          </w:tcPr>
          <w:p w14:paraId="741C02FC" w14:textId="77777777" w:rsidR="00B7014C" w:rsidRPr="00212A1E" w:rsidRDefault="00B7014C" w:rsidP="0088110F">
            <w:pPr>
              <w:pStyle w:val="NormalWeb"/>
              <w:shd w:val="clear" w:color="auto" w:fill="FFFFFF"/>
              <w:spacing w:before="0" w:beforeAutospacing="0" w:after="0" w:afterAutospacing="0"/>
              <w:jc w:val="both"/>
              <w:rPr>
                <w:rStyle w:val="Bodytext2"/>
                <w:rFonts w:ascii="Times New Roman" w:hAnsi="Times New Roman"/>
                <w:lang w:val="vi-VN"/>
              </w:rPr>
            </w:pPr>
            <w:r w:rsidRPr="00212A1E">
              <w:rPr>
                <w:rFonts w:ascii="Times New Roman" w:hAnsi="Times New Roman"/>
                <w:lang w:val="vi-VN"/>
              </w:rPr>
              <w:t xml:space="preserve">   3. </w:t>
            </w:r>
            <w:r w:rsidRPr="009030C1">
              <w:rPr>
                <w:rFonts w:ascii="Times New Roman" w:hAnsi="Times New Roman"/>
                <w:lang w:val="nl-NL"/>
              </w:rPr>
              <w:t xml:space="preserve">Hoặc nộp trực tuyến tại website cổng Dịch vụ công của tỉnh Đồng Tháp: </w:t>
            </w:r>
            <w:hyperlink r:id="rId177" w:history="1">
              <w:r w:rsidRPr="009030C1">
                <w:rPr>
                  <w:rStyle w:val="Hyperlink"/>
                  <w:rFonts w:ascii="Times New Roman" w:hAnsi="Times New Roman"/>
                  <w:i/>
                  <w:color w:val="auto"/>
                  <w:lang w:val="nl-NL"/>
                </w:rPr>
                <w:t>http://dichvucong.dongthap.gov.vn</w:t>
              </w:r>
            </w:hyperlink>
          </w:p>
        </w:tc>
        <w:tc>
          <w:tcPr>
            <w:tcW w:w="2835" w:type="dxa"/>
            <w:tcBorders>
              <w:top w:val="single" w:sz="4" w:space="0" w:color="auto"/>
            </w:tcBorders>
            <w:vAlign w:val="center"/>
          </w:tcPr>
          <w:p w14:paraId="71AB6E29" w14:textId="77777777" w:rsidR="00B7014C" w:rsidRPr="009708DE" w:rsidRDefault="00B7014C" w:rsidP="0088110F">
            <w:pPr>
              <w:pStyle w:val="NormalWeb"/>
              <w:spacing w:before="0" w:beforeAutospacing="0" w:after="120" w:afterAutospacing="0" w:line="234" w:lineRule="atLeast"/>
              <w:ind w:firstLine="209"/>
              <w:jc w:val="both"/>
              <w:rPr>
                <w:rFonts w:ascii="Times New Roman" w:hAnsi="Times New Roman"/>
                <w:sz w:val="26"/>
                <w:szCs w:val="26"/>
                <w:lang w:val="vi-VN"/>
              </w:rPr>
            </w:pPr>
            <w:r w:rsidRPr="00212A1E">
              <w:rPr>
                <w:rFonts w:ascii="Times New Roman" w:hAnsi="Times New Roman"/>
                <w:sz w:val="26"/>
                <w:szCs w:val="26"/>
                <w:lang w:val="vi-VN"/>
              </w:rPr>
              <w:t xml:space="preserve">Không quy định </w:t>
            </w:r>
            <w:r w:rsidRPr="00212A1E">
              <w:rPr>
                <w:rFonts w:ascii="Times New Roman" w:hAnsi="Times New Roman"/>
                <w:i/>
                <w:sz w:val="26"/>
                <w:szCs w:val="26"/>
                <w:lang w:val="vi-VN"/>
              </w:rPr>
              <w:t>(tùy khách hàng)</w:t>
            </w:r>
          </w:p>
        </w:tc>
        <w:tc>
          <w:tcPr>
            <w:tcW w:w="1134" w:type="dxa"/>
            <w:tcBorders>
              <w:top w:val="single" w:sz="4" w:space="0" w:color="auto"/>
            </w:tcBorders>
            <w:vAlign w:val="center"/>
          </w:tcPr>
          <w:p w14:paraId="58AE1B65" w14:textId="77777777" w:rsidR="00B7014C" w:rsidRPr="009708DE" w:rsidRDefault="00B7014C" w:rsidP="0088110F">
            <w:pPr>
              <w:jc w:val="center"/>
              <w:rPr>
                <w:i/>
                <w:sz w:val="26"/>
                <w:szCs w:val="26"/>
                <w:lang w:val="vi-VN"/>
              </w:rPr>
            </w:pPr>
          </w:p>
        </w:tc>
      </w:tr>
      <w:tr w:rsidR="00B7014C" w:rsidRPr="009708DE" w14:paraId="0DE7E788" w14:textId="77777777" w:rsidTr="0088110F">
        <w:trPr>
          <w:trHeight w:val="3553"/>
        </w:trPr>
        <w:tc>
          <w:tcPr>
            <w:tcW w:w="851" w:type="dxa"/>
            <w:vMerge w:val="restart"/>
            <w:vAlign w:val="center"/>
          </w:tcPr>
          <w:p w14:paraId="6E4CCFEF"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2</w:t>
            </w:r>
          </w:p>
        </w:tc>
        <w:tc>
          <w:tcPr>
            <w:tcW w:w="3119" w:type="dxa"/>
            <w:vMerge w:val="restart"/>
            <w:vAlign w:val="center"/>
          </w:tcPr>
          <w:p w14:paraId="13D1F5CB" w14:textId="77777777" w:rsidR="00B7014C" w:rsidRPr="009030C1" w:rsidRDefault="00B7014C" w:rsidP="0088110F">
            <w:pPr>
              <w:spacing w:before="120" w:after="120"/>
              <w:jc w:val="both"/>
              <w:rPr>
                <w:sz w:val="26"/>
                <w:szCs w:val="26"/>
              </w:rPr>
            </w:pPr>
            <w:r w:rsidRPr="009030C1">
              <w:rPr>
                <w:b/>
                <w:sz w:val="26"/>
                <w:szCs w:val="26"/>
              </w:rPr>
              <w:t>Tiếp nhận và chuyển hồ sơ thủ tục hành chính</w:t>
            </w:r>
          </w:p>
        </w:tc>
        <w:tc>
          <w:tcPr>
            <w:tcW w:w="6804" w:type="dxa"/>
          </w:tcPr>
          <w:p w14:paraId="78CF2ADC" w14:textId="77777777" w:rsidR="00B7014C" w:rsidRPr="00C41C9A" w:rsidRDefault="00B7014C" w:rsidP="0088110F">
            <w:pPr>
              <w:ind w:firstLine="182"/>
              <w:jc w:val="both"/>
              <w:rPr>
                <w:sz w:val="26"/>
                <w:szCs w:val="26"/>
              </w:rPr>
            </w:pPr>
            <w:r w:rsidRPr="00C41C9A">
              <w:rPr>
                <w:sz w:val="26"/>
                <w:szCs w:val="26"/>
              </w:rPr>
              <w:t>1. 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3EAC2A04" w14:textId="77777777" w:rsidR="00B7014C" w:rsidRPr="00C41C9A" w:rsidRDefault="00B7014C" w:rsidP="0088110F">
            <w:pPr>
              <w:ind w:firstLine="182"/>
              <w:jc w:val="both"/>
              <w:rPr>
                <w:sz w:val="26"/>
                <w:szCs w:val="26"/>
              </w:rPr>
            </w:pPr>
            <w:r w:rsidRPr="00C41C9A">
              <w:rPr>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6DD4AB19" w14:textId="77777777" w:rsidR="00B7014C" w:rsidRPr="00C41C9A" w:rsidRDefault="00B7014C" w:rsidP="0088110F">
            <w:pPr>
              <w:ind w:firstLine="182"/>
              <w:jc w:val="both"/>
              <w:rPr>
                <w:sz w:val="26"/>
                <w:szCs w:val="26"/>
              </w:rPr>
            </w:pPr>
            <w:r w:rsidRPr="00C41C9A">
              <w:rPr>
                <w:sz w:val="26"/>
                <w:szCs w:val="26"/>
              </w:rPr>
              <w:t>b) Trường hợp từ chối nhận hồ sơ, cán bộ, công chức, viên chức tiếp nhận hồ sơ phải nêu rõ lý do theo mẫu Phiếu từ chối giải quyết hồ sơ thủ tục hành chính;</w:t>
            </w:r>
          </w:p>
          <w:p w14:paraId="12B4E182" w14:textId="77777777" w:rsidR="00B7014C" w:rsidRPr="00F6640B" w:rsidRDefault="00B7014C" w:rsidP="0088110F">
            <w:pPr>
              <w:ind w:firstLine="182"/>
              <w:jc w:val="both"/>
            </w:pPr>
            <w:r w:rsidRPr="00C41C9A">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35" w:type="dxa"/>
            <w:vAlign w:val="center"/>
          </w:tcPr>
          <w:p w14:paraId="403C02C8" w14:textId="77777777" w:rsidR="00B7014C" w:rsidRPr="00F82B44" w:rsidRDefault="00B7014C" w:rsidP="0088110F">
            <w:pPr>
              <w:pStyle w:val="NormalWeb"/>
              <w:spacing w:before="0" w:beforeAutospacing="0" w:after="120" w:afterAutospacing="0" w:line="234" w:lineRule="atLeast"/>
              <w:jc w:val="both"/>
              <w:rPr>
                <w:rFonts w:ascii="Times New Roman" w:hAnsi="Times New Roman"/>
                <w:b/>
                <w:sz w:val="26"/>
                <w:szCs w:val="26"/>
              </w:rPr>
            </w:pPr>
            <w:r w:rsidRPr="00F82B44">
              <w:rPr>
                <w:rFonts w:ascii="Times New Roman" w:hAnsi="Times New Roman"/>
                <w:sz w:val="26"/>
                <w:szCs w:val="26"/>
              </w:rPr>
              <w:t>C</w:t>
            </w:r>
            <w:r w:rsidRPr="00F82B44">
              <w:rPr>
                <w:rStyle w:val="fontstyle21"/>
                <w:rFonts w:ascii="Times New Roman" w:hAnsi="Times New Roman"/>
                <w:color w:val="auto"/>
                <w:sz w:val="26"/>
                <w:szCs w:val="26"/>
              </w:rPr>
              <w:t xml:space="preserve">huyển ngay hồ sơ tiếp nhận trực tiếp trong ngày làm việc </w:t>
            </w:r>
            <w:r w:rsidRPr="00F82B44">
              <w:rPr>
                <w:rStyle w:val="fontstyle21"/>
                <w:rFonts w:ascii="Times New Roman" w:hAnsi="Times New Roman"/>
                <w:i/>
                <w:color w:val="auto"/>
                <w:sz w:val="26"/>
                <w:szCs w:val="26"/>
              </w:rPr>
              <w:t>(k</w:t>
            </w:r>
            <w:r w:rsidRPr="00F82B44">
              <w:rPr>
                <w:rFonts w:ascii="Times New Roman" w:hAnsi="Times New Roman"/>
                <w:i/>
                <w:sz w:val="26"/>
                <w:szCs w:val="26"/>
              </w:rPr>
              <w:t>hông để quá 3 giờ làm việc)</w:t>
            </w:r>
            <w:r w:rsidRPr="00F82B44">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Align w:val="center"/>
          </w:tcPr>
          <w:p w14:paraId="5943823B" w14:textId="77777777" w:rsidR="00B7014C" w:rsidRPr="00F82B44" w:rsidRDefault="00B7014C" w:rsidP="0088110F">
            <w:pPr>
              <w:jc w:val="center"/>
              <w:rPr>
                <w:i/>
                <w:sz w:val="26"/>
                <w:szCs w:val="26"/>
                <w:lang w:val="vi-VN"/>
              </w:rPr>
            </w:pPr>
          </w:p>
        </w:tc>
      </w:tr>
      <w:tr w:rsidR="00B7014C" w:rsidRPr="009708DE" w14:paraId="5E99E9B4" w14:textId="77777777" w:rsidTr="0088110F">
        <w:tc>
          <w:tcPr>
            <w:tcW w:w="851" w:type="dxa"/>
            <w:vMerge/>
            <w:vAlign w:val="center"/>
          </w:tcPr>
          <w:p w14:paraId="14A9F492"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c>
          <w:tcPr>
            <w:tcW w:w="3119" w:type="dxa"/>
            <w:vMerge/>
            <w:vAlign w:val="center"/>
          </w:tcPr>
          <w:p w14:paraId="5718464D" w14:textId="77777777" w:rsidR="00B7014C" w:rsidRPr="009030C1" w:rsidRDefault="00B7014C" w:rsidP="0088110F">
            <w:pPr>
              <w:pStyle w:val="NormalWeb"/>
              <w:spacing w:before="0" w:beforeAutospacing="0" w:after="120" w:afterAutospacing="0" w:line="234" w:lineRule="atLeast"/>
              <w:jc w:val="both"/>
              <w:rPr>
                <w:rStyle w:val="fontstyle01"/>
                <w:rFonts w:ascii="Times New Roman" w:hAnsi="Times New Roman"/>
                <w:color w:val="auto"/>
                <w:sz w:val="26"/>
                <w:szCs w:val="26"/>
              </w:rPr>
            </w:pPr>
          </w:p>
        </w:tc>
        <w:tc>
          <w:tcPr>
            <w:tcW w:w="6804" w:type="dxa"/>
          </w:tcPr>
          <w:p w14:paraId="594DD9D4" w14:textId="77777777" w:rsidR="00B7014C" w:rsidRPr="009030C1" w:rsidRDefault="00B7014C" w:rsidP="0088110F">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030C1">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9030C1">
              <w:rPr>
                <w:rFonts w:ascii="Times New Roman" w:hAnsi="Times New Roman"/>
                <w:sz w:val="26"/>
                <w:szCs w:val="26"/>
                <w:lang w:val="vi-VN"/>
              </w:rPr>
              <w:t>tiếp nhận và trả kết quả</w:t>
            </w:r>
            <w:r w:rsidRPr="009030C1">
              <w:rPr>
                <w:rFonts w:ascii="Times New Roman" w:hAnsi="Times New Roman"/>
                <w:sz w:val="26"/>
                <w:szCs w:val="26"/>
              </w:rPr>
              <w:t xml:space="preserve"> phải xem xét, kiểm tra tính chính xác, đầy đủ của hồ sơ. </w:t>
            </w:r>
          </w:p>
          <w:p w14:paraId="1AAA7C66" w14:textId="77777777" w:rsidR="00B7014C" w:rsidRPr="009030C1" w:rsidRDefault="00B7014C" w:rsidP="0088110F">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030C1">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19731B7D" w14:textId="77777777" w:rsidR="00B7014C" w:rsidRPr="009030C1" w:rsidRDefault="00B7014C" w:rsidP="0088110F">
            <w:pPr>
              <w:spacing w:before="120" w:after="120"/>
              <w:ind w:firstLine="207"/>
              <w:jc w:val="both"/>
              <w:rPr>
                <w:rStyle w:val="fontstyle21"/>
                <w:rFonts w:ascii="Times New Roman" w:hAnsi="Times New Roman"/>
                <w:color w:val="auto"/>
                <w:sz w:val="26"/>
                <w:szCs w:val="26"/>
              </w:rPr>
            </w:pPr>
            <w:r w:rsidRPr="009030C1">
              <w:rPr>
                <w:sz w:val="26"/>
                <w:szCs w:val="26"/>
              </w:rPr>
              <w:t xml:space="preserve">b) Nếu hồ sơ của tổ chức, cá nhân đầy đủ, hợp lệ thì cán bộ, công chức, viên chức tại Bộ phận </w:t>
            </w:r>
            <w:r w:rsidRPr="009030C1">
              <w:rPr>
                <w:sz w:val="26"/>
                <w:szCs w:val="26"/>
                <w:lang w:val="vi-VN"/>
              </w:rPr>
              <w:t>tiếp nhận và trả kết quả</w:t>
            </w:r>
            <w:r w:rsidRPr="009030C1">
              <w:rPr>
                <w:sz w:val="26"/>
                <w:szCs w:val="26"/>
              </w:rPr>
              <w:t xml:space="preserve"> tiếp nhận và chuyển cho cơ quan có thẩm quyền để giải quyết theo quy trình.</w:t>
            </w:r>
          </w:p>
        </w:tc>
        <w:tc>
          <w:tcPr>
            <w:tcW w:w="2835" w:type="dxa"/>
            <w:vAlign w:val="center"/>
          </w:tcPr>
          <w:p w14:paraId="6FF25A5B" w14:textId="77777777" w:rsidR="00B7014C" w:rsidRDefault="00B7014C" w:rsidP="0088110F">
            <w:pPr>
              <w:pStyle w:val="Bodytext20"/>
              <w:shd w:val="clear" w:color="auto" w:fill="auto"/>
              <w:spacing w:before="0" w:line="370" w:lineRule="exact"/>
              <w:ind w:right="21" w:firstLine="0"/>
              <w:jc w:val="center"/>
              <w:rPr>
                <w:rFonts w:ascii="Times New Roman" w:hAnsi="Times New Roman"/>
                <w:b/>
              </w:rPr>
            </w:pPr>
            <w:r w:rsidRPr="009708DE">
              <w:rPr>
                <w:rFonts w:ascii="Times New Roman" w:hAnsi="Times New Roman"/>
              </w:rPr>
              <w:t xml:space="preserve">Không quá </w:t>
            </w:r>
            <w:r>
              <w:rPr>
                <w:rFonts w:ascii="Times New Roman" w:hAnsi="Times New Roman"/>
              </w:rPr>
              <w:t>0,5</w:t>
            </w:r>
            <w:r w:rsidRPr="009708DE">
              <w:rPr>
                <w:rFonts w:ascii="Times New Roman" w:hAnsi="Times New Roman"/>
              </w:rPr>
              <w:t xml:space="preserve"> ngày kể từ ngày phát sinh hồ sơ trực tuyến</w:t>
            </w:r>
          </w:p>
        </w:tc>
        <w:tc>
          <w:tcPr>
            <w:tcW w:w="1134" w:type="dxa"/>
            <w:vAlign w:val="center"/>
          </w:tcPr>
          <w:p w14:paraId="3F814DFE"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r>
      <w:tr w:rsidR="00B7014C" w:rsidRPr="009708DE" w14:paraId="5A94D3AB" w14:textId="77777777" w:rsidTr="0088110F">
        <w:tc>
          <w:tcPr>
            <w:tcW w:w="851" w:type="dxa"/>
            <w:vMerge w:val="restart"/>
            <w:vAlign w:val="center"/>
          </w:tcPr>
          <w:p w14:paraId="51A795D3"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3</w:t>
            </w:r>
          </w:p>
        </w:tc>
        <w:tc>
          <w:tcPr>
            <w:tcW w:w="3119" w:type="dxa"/>
            <w:vMerge w:val="restart"/>
            <w:vAlign w:val="center"/>
          </w:tcPr>
          <w:p w14:paraId="252BAE06"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r w:rsidRPr="009030C1">
              <w:rPr>
                <w:rStyle w:val="fontstyle01"/>
                <w:rFonts w:ascii="Times New Roman" w:hAnsi="Times New Roman"/>
                <w:color w:val="auto"/>
                <w:sz w:val="26"/>
                <w:szCs w:val="26"/>
              </w:rPr>
              <w:t>Giải quyết thủ tục hành chính</w:t>
            </w:r>
          </w:p>
        </w:tc>
        <w:tc>
          <w:tcPr>
            <w:tcW w:w="6804" w:type="dxa"/>
          </w:tcPr>
          <w:p w14:paraId="17BFE503" w14:textId="77777777" w:rsidR="00B7014C" w:rsidRPr="009030C1" w:rsidRDefault="00B7014C" w:rsidP="0088110F">
            <w:pPr>
              <w:spacing w:before="120" w:after="120"/>
              <w:jc w:val="both"/>
              <w:rPr>
                <w:sz w:val="26"/>
                <w:szCs w:val="26"/>
              </w:rPr>
            </w:pPr>
            <w:r w:rsidRPr="009030C1">
              <w:rPr>
                <w:rStyle w:val="fontstyle21"/>
                <w:rFonts w:ascii="Times New Roman" w:hAnsi="Times New Roman"/>
                <w:color w:val="auto"/>
                <w:sz w:val="26"/>
                <w:szCs w:val="26"/>
              </w:rPr>
              <w:t xml:space="preserve">   Sau khi nhận hồ sơ thủ tục hành chính từ </w:t>
            </w:r>
            <w:r w:rsidRPr="009030C1">
              <w:rPr>
                <w:sz w:val="26"/>
                <w:szCs w:val="26"/>
              </w:rPr>
              <w:t xml:space="preserve">Bộ phận </w:t>
            </w:r>
            <w:r w:rsidRPr="009030C1">
              <w:rPr>
                <w:sz w:val="26"/>
                <w:szCs w:val="26"/>
                <w:lang w:val="vi-VN"/>
              </w:rPr>
              <w:t>tiếp nhận và trả kết quả</w:t>
            </w:r>
            <w:r w:rsidRPr="009030C1">
              <w:rPr>
                <w:sz w:val="26"/>
                <w:szCs w:val="26"/>
              </w:rPr>
              <w:t xml:space="preserve"> </w:t>
            </w:r>
            <w:r w:rsidRPr="009030C1">
              <w:rPr>
                <w:rStyle w:val="fontstyle21"/>
                <w:rFonts w:ascii="Times New Roman" w:hAnsi="Times New Roman"/>
                <w:color w:val="auto"/>
                <w:sz w:val="26"/>
                <w:szCs w:val="26"/>
              </w:rPr>
              <w:t>công chức, viên chức xử lý xem xét, thẩm định hồ sơ, trình phê duyệt kết quả giải quyết thủ tục hành chính:</w:t>
            </w:r>
          </w:p>
        </w:tc>
        <w:tc>
          <w:tcPr>
            <w:tcW w:w="2835" w:type="dxa"/>
            <w:vAlign w:val="center"/>
          </w:tcPr>
          <w:p w14:paraId="37C16CD9" w14:textId="77777777" w:rsidR="00B7014C" w:rsidRPr="009708DE" w:rsidRDefault="00B7014C" w:rsidP="0088110F">
            <w:pPr>
              <w:pStyle w:val="Bodytext20"/>
              <w:shd w:val="clear" w:color="auto" w:fill="auto"/>
              <w:spacing w:before="0" w:line="370" w:lineRule="exact"/>
              <w:ind w:right="21" w:firstLine="0"/>
              <w:jc w:val="center"/>
              <w:rPr>
                <w:rFonts w:ascii="Times New Roman" w:hAnsi="Times New Roman" w:cs="Times New Roman"/>
                <w:b/>
                <w:sz w:val="24"/>
                <w:szCs w:val="24"/>
              </w:rPr>
            </w:pPr>
            <w:r>
              <w:rPr>
                <w:rFonts w:ascii="Times New Roman" w:hAnsi="Times New Roman"/>
                <w:b/>
              </w:rPr>
              <w:t>Không quy định</w:t>
            </w:r>
            <w:r w:rsidRPr="00817F8A">
              <w:rPr>
                <w:rFonts w:ascii="Times New Roman" w:hAnsi="Times New Roman"/>
              </w:rPr>
              <w:t>, trong đó:</w:t>
            </w:r>
          </w:p>
        </w:tc>
        <w:tc>
          <w:tcPr>
            <w:tcW w:w="1134" w:type="dxa"/>
            <w:vAlign w:val="center"/>
          </w:tcPr>
          <w:p w14:paraId="1279829F"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r>
      <w:tr w:rsidR="00B7014C" w:rsidRPr="009708DE" w14:paraId="27FD1D33" w14:textId="77777777" w:rsidTr="0088110F">
        <w:tc>
          <w:tcPr>
            <w:tcW w:w="851" w:type="dxa"/>
            <w:vMerge/>
          </w:tcPr>
          <w:p w14:paraId="1A893305"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3119" w:type="dxa"/>
            <w:vMerge/>
          </w:tcPr>
          <w:p w14:paraId="1C770FE0"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6804" w:type="dxa"/>
          </w:tcPr>
          <w:p w14:paraId="1EA8BBAD"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1. Tiếp nhận hồ sơ (Bộ phận TN&amp;TKQ)</w:t>
            </w:r>
          </w:p>
        </w:tc>
        <w:tc>
          <w:tcPr>
            <w:tcW w:w="2835" w:type="dxa"/>
            <w:vAlign w:val="center"/>
          </w:tcPr>
          <w:p w14:paraId="4A349145"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Cs/>
                <w:i/>
                <w:sz w:val="26"/>
                <w:szCs w:val="26"/>
              </w:rPr>
              <w:t>0,5 ngày làm việc</w:t>
            </w:r>
          </w:p>
        </w:tc>
        <w:tc>
          <w:tcPr>
            <w:tcW w:w="1134" w:type="dxa"/>
          </w:tcPr>
          <w:p w14:paraId="5DB5F176"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r>
      <w:tr w:rsidR="00B7014C" w:rsidRPr="009708DE" w14:paraId="4C5151D5" w14:textId="77777777" w:rsidTr="0088110F">
        <w:tc>
          <w:tcPr>
            <w:tcW w:w="851" w:type="dxa"/>
            <w:vMerge/>
          </w:tcPr>
          <w:p w14:paraId="3456057F"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3119" w:type="dxa"/>
            <w:vMerge/>
          </w:tcPr>
          <w:p w14:paraId="631D960D"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6804" w:type="dxa"/>
          </w:tcPr>
          <w:p w14:paraId="0112646B"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030C1">
              <w:rPr>
                <w:rFonts w:ascii="Times New Roman" w:hAnsi="Times New Roman"/>
                <w:bCs/>
                <w:i/>
                <w:sz w:val="26"/>
                <w:szCs w:val="26"/>
              </w:rPr>
              <w:t>2. Giải quyết hồ sơ (cơ quan/bộ phận chuyên môn), t</w:t>
            </w:r>
            <w:r w:rsidRPr="009030C1">
              <w:rPr>
                <w:rFonts w:ascii="Times New Roman" w:hAnsi="Times New Roman"/>
                <w:i/>
                <w:sz w:val="26"/>
                <w:szCs w:val="26"/>
              </w:rPr>
              <w:t>rong đó:</w:t>
            </w:r>
          </w:p>
        </w:tc>
        <w:tc>
          <w:tcPr>
            <w:tcW w:w="2835" w:type="dxa"/>
            <w:vAlign w:val="center"/>
          </w:tcPr>
          <w:p w14:paraId="39A2FB5E"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rPr>
              <w:t>Không quy định</w:t>
            </w:r>
          </w:p>
        </w:tc>
        <w:tc>
          <w:tcPr>
            <w:tcW w:w="1134" w:type="dxa"/>
          </w:tcPr>
          <w:p w14:paraId="3C921C38"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r>
      <w:tr w:rsidR="00B7014C" w:rsidRPr="009708DE" w14:paraId="3CB34294" w14:textId="77777777" w:rsidTr="0088110F">
        <w:tc>
          <w:tcPr>
            <w:tcW w:w="851" w:type="dxa"/>
            <w:vMerge/>
          </w:tcPr>
          <w:p w14:paraId="66BD28C6"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3119" w:type="dxa"/>
            <w:vMerge/>
          </w:tcPr>
          <w:p w14:paraId="01D23051"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6804" w:type="dxa"/>
          </w:tcPr>
          <w:p w14:paraId="7794349E"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r w:rsidRPr="009030C1">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835" w:type="dxa"/>
            <w:vAlign w:val="center"/>
          </w:tcPr>
          <w:p w14:paraId="0BB37D27" w14:textId="77777777" w:rsidR="00B7014C" w:rsidRPr="00817F8A" w:rsidRDefault="00B7014C" w:rsidP="0088110F">
            <w:pPr>
              <w:pStyle w:val="NormalWeb"/>
              <w:spacing w:before="0" w:beforeAutospacing="0" w:after="120" w:afterAutospacing="0" w:line="234" w:lineRule="atLeast"/>
              <w:jc w:val="center"/>
              <w:rPr>
                <w:rFonts w:ascii="Times New Roman" w:hAnsi="Times New Roman"/>
                <w:bCs/>
                <w:i/>
                <w:sz w:val="26"/>
                <w:szCs w:val="26"/>
              </w:rPr>
            </w:pPr>
          </w:p>
          <w:p w14:paraId="7FD4ECFF"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2694FCCE"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r>
      <w:tr w:rsidR="00B7014C" w:rsidRPr="009708DE" w14:paraId="29EFB323" w14:textId="77777777" w:rsidTr="0088110F">
        <w:tc>
          <w:tcPr>
            <w:tcW w:w="851" w:type="dxa"/>
            <w:vMerge/>
          </w:tcPr>
          <w:p w14:paraId="440DF624" w14:textId="77777777" w:rsidR="00B7014C" w:rsidRPr="009708DE"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3119" w:type="dxa"/>
            <w:vMerge/>
          </w:tcPr>
          <w:p w14:paraId="66A89CC4"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p>
        </w:tc>
        <w:tc>
          <w:tcPr>
            <w:tcW w:w="6804" w:type="dxa"/>
          </w:tcPr>
          <w:p w14:paraId="6D92F54D"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xml:space="preserve">+ Chuyên viên </w:t>
            </w:r>
          </w:p>
          <w:p w14:paraId="39D96C9B"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Lãnh đạo phòng/bộ phận</w:t>
            </w:r>
          </w:p>
          <w:p w14:paraId="652843DC" w14:textId="77777777" w:rsidR="00B7014C" w:rsidRPr="009030C1" w:rsidRDefault="00B7014C"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xml:space="preserve">+ Lãnh đạo đơn vị </w:t>
            </w:r>
          </w:p>
          <w:p w14:paraId="54C028AF" w14:textId="77777777" w:rsidR="00B7014C" w:rsidRPr="00A71163" w:rsidRDefault="00B7014C" w:rsidP="0088110F">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9030C1">
              <w:rPr>
                <w:rFonts w:ascii="Times New Roman" w:hAnsi="Times New Roman"/>
                <w:bCs/>
                <w:i/>
                <w:sz w:val="26"/>
                <w:szCs w:val="26"/>
              </w:rPr>
              <w:t>+ Văn thư đơn vị</w:t>
            </w:r>
          </w:p>
        </w:tc>
        <w:tc>
          <w:tcPr>
            <w:tcW w:w="2835" w:type="dxa"/>
            <w:vAlign w:val="center"/>
          </w:tcPr>
          <w:p w14:paraId="6AE5B2A4" w14:textId="77777777" w:rsidR="00B7014C" w:rsidRDefault="00B7014C" w:rsidP="0088110F">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
              </w:rPr>
              <w:t>Không quy định</w:t>
            </w:r>
            <w:r w:rsidRPr="00817F8A">
              <w:rPr>
                <w:rFonts w:ascii="Times New Roman" w:hAnsi="Times New Roman"/>
                <w:bCs/>
                <w:i/>
                <w:sz w:val="26"/>
                <w:szCs w:val="26"/>
              </w:rPr>
              <w:t xml:space="preserve"> </w:t>
            </w:r>
          </w:p>
          <w:p w14:paraId="09031B18" w14:textId="77777777" w:rsidR="00B7014C" w:rsidRDefault="00B7014C" w:rsidP="0088110F">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Cs/>
                <w:i/>
                <w:sz w:val="26"/>
                <w:szCs w:val="26"/>
              </w:rPr>
              <w:t>0</w:t>
            </w:r>
            <w:r w:rsidRPr="00817F8A">
              <w:rPr>
                <w:rFonts w:ascii="Times New Roman" w:hAnsi="Times New Roman"/>
                <w:bCs/>
                <w:i/>
                <w:sz w:val="26"/>
                <w:szCs w:val="26"/>
              </w:rPr>
              <w:t xml:space="preserve">1 </w:t>
            </w:r>
            <w:r>
              <w:rPr>
                <w:rFonts w:ascii="Times New Roman" w:hAnsi="Times New Roman"/>
                <w:bCs/>
                <w:i/>
                <w:sz w:val="26"/>
                <w:szCs w:val="26"/>
              </w:rPr>
              <w:t xml:space="preserve">ngày làm việc </w:t>
            </w:r>
          </w:p>
          <w:p w14:paraId="57330F34" w14:textId="77777777" w:rsidR="00B7014C" w:rsidRPr="00817F8A" w:rsidRDefault="00B7014C" w:rsidP="0088110F">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Cs/>
                <w:i/>
                <w:sz w:val="26"/>
                <w:szCs w:val="26"/>
              </w:rPr>
              <w:t>0,5</w:t>
            </w:r>
            <w:r w:rsidRPr="00817F8A">
              <w:rPr>
                <w:rFonts w:ascii="Times New Roman" w:hAnsi="Times New Roman"/>
                <w:bCs/>
                <w:i/>
                <w:sz w:val="26"/>
                <w:szCs w:val="26"/>
              </w:rPr>
              <w:t xml:space="preserve"> </w:t>
            </w:r>
            <w:r>
              <w:rPr>
                <w:rFonts w:ascii="Times New Roman" w:hAnsi="Times New Roman"/>
                <w:bCs/>
                <w:i/>
                <w:sz w:val="26"/>
                <w:szCs w:val="26"/>
              </w:rPr>
              <w:t>ngày làm việc</w:t>
            </w:r>
          </w:p>
          <w:p w14:paraId="5CDB3387" w14:textId="77777777" w:rsidR="00B7014C" w:rsidRPr="00A71163" w:rsidRDefault="00B7014C" w:rsidP="0088110F">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Cs/>
                <w:i/>
                <w:sz w:val="26"/>
                <w:szCs w:val="26"/>
              </w:rPr>
              <w:t>0,5</w:t>
            </w:r>
            <w:r w:rsidRPr="00817F8A">
              <w:rPr>
                <w:rFonts w:ascii="Times New Roman" w:hAnsi="Times New Roman"/>
                <w:bCs/>
                <w:i/>
                <w:sz w:val="26"/>
                <w:szCs w:val="26"/>
              </w:rPr>
              <w:t xml:space="preserve"> </w:t>
            </w:r>
            <w:r>
              <w:rPr>
                <w:rFonts w:ascii="Times New Roman" w:hAnsi="Times New Roman"/>
                <w:bCs/>
                <w:i/>
                <w:sz w:val="26"/>
                <w:szCs w:val="26"/>
              </w:rPr>
              <w:t>ngày làm việc</w:t>
            </w:r>
          </w:p>
        </w:tc>
        <w:tc>
          <w:tcPr>
            <w:tcW w:w="1134" w:type="dxa"/>
          </w:tcPr>
          <w:p w14:paraId="6054A2A0" w14:textId="77777777" w:rsidR="00B7014C" w:rsidRPr="009708DE" w:rsidRDefault="00B7014C" w:rsidP="0088110F">
            <w:pPr>
              <w:pStyle w:val="NormalWeb"/>
              <w:spacing w:before="0" w:beforeAutospacing="0" w:after="120" w:afterAutospacing="0" w:line="234" w:lineRule="atLeast"/>
              <w:jc w:val="both"/>
              <w:rPr>
                <w:rFonts w:ascii="Times New Roman" w:hAnsi="Times New Roman"/>
                <w:i/>
                <w:sz w:val="26"/>
                <w:szCs w:val="26"/>
              </w:rPr>
            </w:pPr>
          </w:p>
        </w:tc>
      </w:tr>
      <w:tr w:rsidR="00B7014C" w:rsidRPr="00212A1E" w14:paraId="6A172081" w14:textId="77777777" w:rsidTr="0088110F">
        <w:tc>
          <w:tcPr>
            <w:tcW w:w="851" w:type="dxa"/>
            <w:vMerge/>
            <w:vAlign w:val="center"/>
          </w:tcPr>
          <w:p w14:paraId="6BB8057A"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p>
        </w:tc>
        <w:tc>
          <w:tcPr>
            <w:tcW w:w="3119" w:type="dxa"/>
            <w:vMerge/>
          </w:tcPr>
          <w:p w14:paraId="0DB70944"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lang w:val="nl-NL"/>
              </w:rPr>
            </w:pPr>
          </w:p>
        </w:tc>
        <w:tc>
          <w:tcPr>
            <w:tcW w:w="6804" w:type="dxa"/>
          </w:tcPr>
          <w:p w14:paraId="41EB3791" w14:textId="77777777" w:rsidR="00B7014C" w:rsidRPr="00A71163" w:rsidRDefault="00B7014C" w:rsidP="0088110F">
            <w:pPr>
              <w:spacing w:before="120" w:after="120"/>
              <w:ind w:firstLine="198"/>
              <w:jc w:val="both"/>
              <w:rPr>
                <w:iCs/>
                <w:sz w:val="26"/>
                <w:szCs w:val="26"/>
                <w:lang w:val="nl-NL"/>
              </w:rPr>
            </w:pPr>
            <w:r w:rsidRPr="00212A1E">
              <w:rPr>
                <w:sz w:val="26"/>
                <w:szCs w:val="26"/>
                <w:lang w:val="nl-NL"/>
              </w:rPr>
              <w:t>- Trường hợp có quy định thẩm tra, xác minh hồ sơ. 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835" w:type="dxa"/>
            <w:vAlign w:val="center"/>
          </w:tcPr>
          <w:p w14:paraId="77BF828D" w14:textId="77777777" w:rsidR="00B7014C" w:rsidRPr="00212A1E" w:rsidRDefault="00B7014C" w:rsidP="0088110F">
            <w:pPr>
              <w:pStyle w:val="NormalWeb"/>
              <w:spacing w:before="0" w:beforeAutospacing="0" w:after="120" w:afterAutospacing="0" w:line="234" w:lineRule="atLeast"/>
              <w:jc w:val="center"/>
              <w:rPr>
                <w:rFonts w:ascii="Times New Roman" w:hAnsi="Times New Roman"/>
                <w:bCs/>
                <w:i/>
                <w:sz w:val="26"/>
                <w:szCs w:val="26"/>
                <w:lang w:val="nl-NL"/>
              </w:rPr>
            </w:pPr>
            <w:r w:rsidRPr="00212A1E">
              <w:rPr>
                <w:rFonts w:ascii="Times New Roman" w:hAnsi="Times New Roman"/>
                <w:sz w:val="26"/>
                <w:szCs w:val="26"/>
                <w:lang w:val="nl-NL"/>
              </w:rPr>
              <w:t>Trả lại hồ sơ không quá 03 ngày làm việc</w:t>
            </w:r>
          </w:p>
        </w:tc>
        <w:tc>
          <w:tcPr>
            <w:tcW w:w="1134" w:type="dxa"/>
          </w:tcPr>
          <w:p w14:paraId="09004301" w14:textId="77777777" w:rsidR="00B7014C" w:rsidRPr="00A71163" w:rsidRDefault="00B7014C" w:rsidP="0088110F">
            <w:pPr>
              <w:pStyle w:val="NormalWeb"/>
              <w:spacing w:before="0" w:beforeAutospacing="0" w:after="120" w:afterAutospacing="0" w:line="234" w:lineRule="atLeast"/>
              <w:jc w:val="both"/>
              <w:rPr>
                <w:rFonts w:ascii="Times New Roman" w:hAnsi="Times New Roman"/>
                <w:sz w:val="26"/>
                <w:szCs w:val="26"/>
                <w:lang w:val="vi-VN"/>
              </w:rPr>
            </w:pPr>
          </w:p>
        </w:tc>
      </w:tr>
      <w:tr w:rsidR="00B7014C" w:rsidRPr="009708DE" w14:paraId="3B57021B" w14:textId="77777777" w:rsidTr="0088110F">
        <w:tc>
          <w:tcPr>
            <w:tcW w:w="851" w:type="dxa"/>
            <w:vAlign w:val="center"/>
          </w:tcPr>
          <w:p w14:paraId="1446D5F9" w14:textId="77777777" w:rsidR="00B7014C" w:rsidRPr="009708DE" w:rsidRDefault="00B7014C"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4</w:t>
            </w:r>
          </w:p>
        </w:tc>
        <w:tc>
          <w:tcPr>
            <w:tcW w:w="3119" w:type="dxa"/>
            <w:vAlign w:val="center"/>
          </w:tcPr>
          <w:p w14:paraId="7C8B7484" w14:textId="77777777" w:rsidR="00B7014C" w:rsidRPr="009030C1" w:rsidRDefault="00B7014C" w:rsidP="0088110F">
            <w:pPr>
              <w:pStyle w:val="NormalWeb"/>
              <w:spacing w:before="0" w:beforeAutospacing="0" w:after="120" w:afterAutospacing="0" w:line="234" w:lineRule="atLeast"/>
              <w:jc w:val="both"/>
              <w:rPr>
                <w:rFonts w:ascii="Times New Roman" w:hAnsi="Times New Roman"/>
                <w:b/>
                <w:sz w:val="26"/>
                <w:szCs w:val="26"/>
              </w:rPr>
            </w:pPr>
            <w:r w:rsidRPr="009030C1">
              <w:rPr>
                <w:rFonts w:ascii="Times New Roman" w:hAnsi="Times New Roman"/>
                <w:b/>
                <w:sz w:val="26"/>
                <w:szCs w:val="26"/>
                <w:lang w:val="nl-NL"/>
              </w:rPr>
              <w:t>Trả kết quả giải quyết thủ tục hành chính</w:t>
            </w:r>
          </w:p>
        </w:tc>
        <w:tc>
          <w:tcPr>
            <w:tcW w:w="6804" w:type="dxa"/>
          </w:tcPr>
          <w:p w14:paraId="0D01DB9A"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Công chức tiếp nhận và trả  kết quả nhập vào sổ theo dõi hồ sơ và phần mềm điện tử thực hiện như sau:</w:t>
            </w:r>
          </w:p>
          <w:p w14:paraId="1B5248F0"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 T</w:t>
            </w:r>
            <w:r w:rsidRPr="00212A1E">
              <w:rPr>
                <w:rStyle w:val="fontstyle21"/>
                <w:rFonts w:ascii="Times New Roman" w:hAnsi="Times New Roman"/>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3EC4D62F"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 xml:space="preserve">- </w:t>
            </w:r>
            <w:r w:rsidRPr="00212A1E">
              <w:rPr>
                <w:rStyle w:val="fontstyle21"/>
                <w:rFonts w:ascii="Times New Roman" w:hAnsi="Times New Roman"/>
                <w:color w:val="auto"/>
                <w:sz w:val="26"/>
                <w:szCs w:val="26"/>
                <w:lang w:val="nl-NL"/>
              </w:rPr>
              <w:t>Tổ chức, cá nhân nhận kết quả giải quyết thủ tục hành chính theo thời gian, địa điểm ghi trên Giấy tiếp nhận hồ sơ và hẹn trả kết quả (</w:t>
            </w:r>
            <w:r w:rsidRPr="009030C1">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2059AF5B" w14:textId="77777777" w:rsidR="00B7014C" w:rsidRPr="009030C1" w:rsidRDefault="00B7014C" w:rsidP="0088110F">
            <w:pPr>
              <w:spacing w:before="120" w:after="120"/>
              <w:ind w:firstLine="198"/>
              <w:jc w:val="both"/>
              <w:rPr>
                <w:iCs/>
                <w:sz w:val="26"/>
                <w:szCs w:val="26"/>
                <w:lang w:val="nl-NL"/>
              </w:rPr>
            </w:pPr>
            <w:r w:rsidRPr="009030C1">
              <w:rPr>
                <w:iCs/>
                <w:sz w:val="26"/>
                <w:szCs w:val="26"/>
                <w:lang w:val="nl-NL"/>
              </w:rPr>
              <w:t>- Trường hợp nhận kết quả</w:t>
            </w:r>
            <w:r w:rsidRPr="00212A1E">
              <w:rPr>
                <w:sz w:val="26"/>
                <w:szCs w:val="26"/>
                <w:lang w:val="nl-NL"/>
              </w:rPr>
              <w:t xml:space="preserve"> thông </w:t>
            </w:r>
            <w:r w:rsidRPr="009030C1">
              <w:rPr>
                <w:sz w:val="26"/>
                <w:szCs w:val="26"/>
                <w:lang w:val="vi-VN"/>
              </w:rPr>
              <w:t xml:space="preserve">qua dịch vụ bưu chính </w:t>
            </w:r>
            <w:r w:rsidRPr="00212A1E">
              <w:rPr>
                <w:sz w:val="26"/>
                <w:szCs w:val="26"/>
                <w:lang w:val="nl-NL"/>
              </w:rPr>
              <w:t>công ích. (</w:t>
            </w:r>
            <w:r w:rsidRPr="009030C1">
              <w:rPr>
                <w:iCs/>
                <w:sz w:val="26"/>
                <w:szCs w:val="26"/>
                <w:lang w:val="nl-NL"/>
              </w:rPr>
              <w:t>đăng ký</w:t>
            </w:r>
            <w:r w:rsidRPr="00212A1E">
              <w:rPr>
                <w:sz w:val="26"/>
                <w:szCs w:val="26"/>
                <w:lang w:val="nl-NL"/>
              </w:rPr>
              <w:t xml:space="preserve"> theo hướng dẫn của Bưu điện)</w:t>
            </w:r>
            <w:r w:rsidRPr="00212A1E">
              <w:rPr>
                <w:rStyle w:val="fontstyle21"/>
                <w:rFonts w:ascii="Times New Roman" w:hAnsi="Times New Roman"/>
                <w:color w:val="auto"/>
                <w:sz w:val="26"/>
                <w:szCs w:val="26"/>
                <w:lang w:val="nl-NL"/>
              </w:rPr>
              <w:t xml:space="preserve"> (nếu có)</w:t>
            </w:r>
          </w:p>
          <w:p w14:paraId="2BA8E737" w14:textId="77777777" w:rsidR="00B7014C" w:rsidRPr="009030C1" w:rsidRDefault="00B7014C" w:rsidP="0088110F">
            <w:pPr>
              <w:spacing w:before="120" w:after="120"/>
              <w:ind w:firstLine="198"/>
              <w:jc w:val="both"/>
              <w:rPr>
                <w:b/>
                <w:i/>
                <w:sz w:val="26"/>
                <w:szCs w:val="26"/>
                <w:lang w:val="pt-BR"/>
              </w:rPr>
            </w:pPr>
            <w:r w:rsidRPr="009030C1">
              <w:rPr>
                <w:sz w:val="26"/>
                <w:szCs w:val="26"/>
                <w:lang w:val="nl-NL"/>
              </w:rPr>
              <w:lastRenderedPageBreak/>
              <w:t>- Trường hợp nộp hồ sơ qua dịch vụ công trực tuyến, nhận kết quả trực tiếp tại Trung tâm KSTTHC và Phục vụ HCC, khi đi mang theo hồ sơ gốc để đối chiếu và nộp lại cho cán bộ tiếp nhận hồ sơ;</w:t>
            </w:r>
            <w:r w:rsidRPr="00212A1E">
              <w:rPr>
                <w:rStyle w:val="fontstyle21"/>
                <w:rFonts w:ascii="Times New Roman" w:hAnsi="Times New Roman"/>
                <w:color w:val="auto"/>
                <w:sz w:val="26"/>
                <w:szCs w:val="26"/>
                <w:lang w:val="nl-NL"/>
              </w:rPr>
              <w:t xml:space="preserve"> trường hợp đăng ký nhận kết quả trực tuyến thì thông qua Cổng Dịch vụ công trực tuyến. (nếu có)</w:t>
            </w:r>
          </w:p>
          <w:p w14:paraId="09BAE274" w14:textId="77777777" w:rsidR="00B7014C" w:rsidRPr="009030C1" w:rsidRDefault="00B7014C" w:rsidP="0088110F">
            <w:pPr>
              <w:spacing w:before="120" w:after="120"/>
              <w:ind w:firstLine="198"/>
              <w:jc w:val="both"/>
              <w:rPr>
                <w:rStyle w:val="fontstyle21"/>
                <w:rFonts w:ascii="Times New Roman" w:hAnsi="Times New Roman"/>
                <w:iCs/>
                <w:color w:val="auto"/>
                <w:sz w:val="26"/>
                <w:szCs w:val="26"/>
                <w:lang w:val="nl-NL"/>
              </w:rPr>
            </w:pPr>
            <w:r w:rsidRPr="009030C1">
              <w:rPr>
                <w:iCs/>
                <w:sz w:val="26"/>
                <w:szCs w:val="26"/>
                <w:lang w:val="nl-NL"/>
              </w:rPr>
              <w:t>Thời gian trả kết quả: Sáng: từ 07 giờ đến 11 giờ 30 phút; chiều: từ 13 giờ 30 đến 17 giờ của các ngày làm việc.</w:t>
            </w:r>
          </w:p>
        </w:tc>
        <w:tc>
          <w:tcPr>
            <w:tcW w:w="2835" w:type="dxa"/>
            <w:vAlign w:val="center"/>
          </w:tcPr>
          <w:p w14:paraId="618E3BD4" w14:textId="77777777" w:rsidR="00B7014C" w:rsidRPr="00051B80" w:rsidRDefault="00B7014C" w:rsidP="0088110F">
            <w:pPr>
              <w:pStyle w:val="NormalWeb"/>
              <w:spacing w:before="0" w:beforeAutospacing="0" w:after="120" w:afterAutospacing="0" w:line="234" w:lineRule="atLeast"/>
              <w:jc w:val="center"/>
              <w:rPr>
                <w:rFonts w:ascii="Times New Roman" w:hAnsi="Times New Roman"/>
                <w:bCs/>
                <w:sz w:val="26"/>
                <w:szCs w:val="26"/>
              </w:rPr>
            </w:pPr>
            <w:r w:rsidRPr="00051B80">
              <w:rPr>
                <w:rFonts w:ascii="Times New Roman" w:hAnsi="Times New Roman"/>
                <w:bCs/>
                <w:sz w:val="26"/>
                <w:szCs w:val="26"/>
              </w:rPr>
              <w:lastRenderedPageBreak/>
              <w:t>0,5 ngày làm việc</w:t>
            </w:r>
          </w:p>
        </w:tc>
        <w:tc>
          <w:tcPr>
            <w:tcW w:w="1134" w:type="dxa"/>
          </w:tcPr>
          <w:p w14:paraId="289A1CFE" w14:textId="77777777" w:rsidR="00B7014C" w:rsidRPr="009708DE" w:rsidRDefault="00B7014C"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13F8AABD" w14:textId="77777777" w:rsidR="00B7014C" w:rsidRPr="009708DE" w:rsidRDefault="00B7014C" w:rsidP="00B7014C">
      <w:pPr>
        <w:pStyle w:val="NormalWeb"/>
        <w:shd w:val="clear" w:color="auto" w:fill="FFFFFF"/>
        <w:spacing w:before="120" w:beforeAutospacing="0" w:after="120" w:afterAutospacing="0"/>
        <w:ind w:firstLine="709"/>
        <w:jc w:val="both"/>
        <w:rPr>
          <w:rFonts w:ascii="Times New Roman" w:hAnsi="Times New Roman"/>
          <w:bCs/>
          <w:sz w:val="28"/>
          <w:szCs w:val="28"/>
        </w:rPr>
      </w:pPr>
      <w:r>
        <w:rPr>
          <w:rFonts w:ascii="Times New Roman" w:hAnsi="Times New Roman"/>
          <w:b/>
          <w:bCs/>
          <w:sz w:val="28"/>
          <w:szCs w:val="28"/>
        </w:rPr>
        <w:t>4.2</w:t>
      </w:r>
      <w:r w:rsidRPr="009708DE">
        <w:rPr>
          <w:rFonts w:ascii="Times New Roman" w:hAnsi="Times New Roman"/>
          <w:b/>
          <w:bCs/>
          <w:sz w:val="28"/>
          <w:szCs w:val="28"/>
        </w:rPr>
        <w:t xml:space="preserve">. Thành phần, số lượng hồ sơ </w:t>
      </w:r>
    </w:p>
    <w:p w14:paraId="45BAE1D6" w14:textId="77777777" w:rsidR="00B7014C" w:rsidRPr="00E412B6" w:rsidRDefault="00B7014C" w:rsidP="00B7014C">
      <w:pPr>
        <w:pStyle w:val="NormalWeb"/>
        <w:shd w:val="clear" w:color="auto" w:fill="FFFFFF"/>
        <w:spacing w:before="120" w:beforeAutospacing="0" w:after="120" w:afterAutospacing="0"/>
        <w:ind w:firstLine="720"/>
        <w:jc w:val="both"/>
        <w:rPr>
          <w:rFonts w:ascii="Times New Roman" w:hAnsi="Times New Roman"/>
          <w:sz w:val="28"/>
          <w:szCs w:val="28"/>
        </w:rPr>
      </w:pPr>
      <w:r>
        <w:rPr>
          <w:rFonts w:ascii="Times New Roman" w:hAnsi="Times New Roman"/>
          <w:sz w:val="28"/>
          <w:szCs w:val="28"/>
        </w:rPr>
        <w:t>4.2.1.</w:t>
      </w:r>
      <w:r w:rsidRPr="00E412B6">
        <w:rPr>
          <w:rFonts w:ascii="Times New Roman" w:hAnsi="Times New Roman"/>
          <w:sz w:val="28"/>
          <w:szCs w:val="28"/>
        </w:rPr>
        <w:t xml:space="preserve"> Thành phần hồ sơ:</w:t>
      </w:r>
    </w:p>
    <w:p w14:paraId="2D76AC08" w14:textId="77777777" w:rsidR="00B7014C" w:rsidRPr="00F25E1C" w:rsidRDefault="00B7014C" w:rsidP="00B7014C">
      <w:pPr>
        <w:spacing w:before="120" w:after="120"/>
        <w:ind w:firstLine="720"/>
        <w:rPr>
          <w:color w:val="000000"/>
          <w:sz w:val="28"/>
          <w:szCs w:val="28"/>
        </w:rPr>
      </w:pPr>
      <w:r w:rsidRPr="00F25E1C">
        <w:rPr>
          <w:color w:val="000000"/>
          <w:sz w:val="28"/>
          <w:szCs w:val="28"/>
        </w:rPr>
        <w:t>Đơn đề nghị hỗ trợ học tập (theo mẫu).</w:t>
      </w:r>
    </w:p>
    <w:p w14:paraId="3CB267DA" w14:textId="77777777" w:rsidR="00B7014C" w:rsidRPr="00E412B6" w:rsidRDefault="00B7014C" w:rsidP="00B7014C">
      <w:pPr>
        <w:pStyle w:val="NormalWeb"/>
        <w:shd w:val="clear" w:color="auto" w:fill="FFFFFF"/>
        <w:spacing w:before="120" w:beforeAutospacing="0" w:after="120" w:afterAutospacing="0"/>
        <w:ind w:firstLine="720"/>
        <w:jc w:val="both"/>
        <w:rPr>
          <w:rFonts w:ascii="Times New Roman" w:hAnsi="Times New Roman"/>
          <w:sz w:val="28"/>
          <w:szCs w:val="28"/>
        </w:rPr>
      </w:pPr>
      <w:r>
        <w:rPr>
          <w:rFonts w:ascii="Times New Roman" w:hAnsi="Times New Roman"/>
          <w:sz w:val="28"/>
          <w:szCs w:val="28"/>
        </w:rPr>
        <w:t>4.2.2.</w:t>
      </w:r>
      <w:r w:rsidRPr="00E412B6">
        <w:rPr>
          <w:rFonts w:ascii="Times New Roman" w:hAnsi="Times New Roman"/>
          <w:sz w:val="28"/>
          <w:szCs w:val="28"/>
        </w:rPr>
        <w:t xml:space="preserve"> Số lượng hồ sơ: 01 bộ</w:t>
      </w:r>
    </w:p>
    <w:p w14:paraId="2346F1D6" w14:textId="77777777" w:rsidR="00B7014C" w:rsidRPr="00E412B6" w:rsidRDefault="00B7014C" w:rsidP="00B7014C">
      <w:pPr>
        <w:pStyle w:val="NormalWeb"/>
        <w:shd w:val="clear" w:color="auto" w:fill="FFFFFF"/>
        <w:spacing w:before="120" w:beforeAutospacing="0" w:after="120" w:afterAutospacing="0"/>
        <w:ind w:firstLine="720"/>
        <w:jc w:val="both"/>
        <w:rPr>
          <w:rStyle w:val="Bodytext2"/>
          <w:rFonts w:ascii="Times New Roman" w:hAnsi="Times New Roman"/>
          <w:sz w:val="28"/>
          <w:szCs w:val="28"/>
        </w:rPr>
      </w:pPr>
      <w:r>
        <w:rPr>
          <w:rFonts w:ascii="Times New Roman" w:hAnsi="Times New Roman"/>
          <w:b/>
          <w:bCs/>
          <w:sz w:val="28"/>
          <w:szCs w:val="28"/>
        </w:rPr>
        <w:t>4</w:t>
      </w:r>
      <w:r w:rsidRPr="00E412B6">
        <w:rPr>
          <w:rFonts w:ascii="Times New Roman" w:hAnsi="Times New Roman"/>
          <w:b/>
          <w:bCs/>
          <w:sz w:val="28"/>
          <w:szCs w:val="28"/>
        </w:rPr>
        <w:t xml:space="preserve">.3. Đối tượng thực hiện thủ tục hành chính: </w:t>
      </w:r>
    </w:p>
    <w:p w14:paraId="73B857D6" w14:textId="77777777" w:rsidR="00B7014C" w:rsidRPr="00C8794B" w:rsidRDefault="00B7014C" w:rsidP="00B7014C">
      <w:pPr>
        <w:spacing w:before="120" w:after="120"/>
        <w:ind w:firstLine="709"/>
        <w:jc w:val="both"/>
        <w:rPr>
          <w:color w:val="000000"/>
          <w:sz w:val="28"/>
          <w:szCs w:val="28"/>
        </w:rPr>
      </w:pPr>
      <w:r w:rsidRPr="00C8794B">
        <w:rPr>
          <w:color w:val="000000"/>
          <w:sz w:val="28"/>
          <w:szCs w:val="28"/>
        </w:rPr>
        <w:t>Học sinh trung học phổ thông thuộc 16 dân tộc: Cống, Mảng, Pu Péo, Si La, Cờ Lao, Bố Y, La Ha, Ngái, Chứt, Ơ Đu, Brâu, Rơ Măm, Lô Lô, Lự, Pà Thẻn, La Hủ đang học tập tại các cơ sở giáo dục thuộc hệ thống giáo dục quốc dân.</w:t>
      </w:r>
    </w:p>
    <w:p w14:paraId="020E9652" w14:textId="77777777" w:rsidR="00B7014C" w:rsidRDefault="00B7014C" w:rsidP="00B7014C">
      <w:pPr>
        <w:shd w:val="clear" w:color="auto" w:fill="FFFFFF"/>
        <w:spacing w:before="120" w:after="120"/>
        <w:ind w:firstLine="720"/>
        <w:rPr>
          <w:sz w:val="28"/>
          <w:szCs w:val="28"/>
        </w:rPr>
      </w:pPr>
      <w:r>
        <w:rPr>
          <w:b/>
          <w:bCs/>
          <w:sz w:val="28"/>
          <w:szCs w:val="28"/>
        </w:rPr>
        <w:t>4</w:t>
      </w:r>
      <w:r w:rsidRPr="00024DC1">
        <w:rPr>
          <w:b/>
          <w:bCs/>
          <w:sz w:val="28"/>
          <w:szCs w:val="28"/>
        </w:rPr>
        <w:t>.4. Cơ quan giải quyết thủ tục hành chính</w:t>
      </w:r>
      <w:r w:rsidRPr="00024DC1">
        <w:rPr>
          <w:sz w:val="28"/>
          <w:szCs w:val="28"/>
        </w:rPr>
        <w:t>:</w:t>
      </w:r>
    </w:p>
    <w:p w14:paraId="04A978B9" w14:textId="77777777" w:rsidR="00B7014C" w:rsidRPr="00C8794B" w:rsidRDefault="00B7014C" w:rsidP="00B7014C">
      <w:pPr>
        <w:spacing w:before="120" w:after="120"/>
        <w:ind w:firstLine="709"/>
        <w:rPr>
          <w:color w:val="000000"/>
          <w:sz w:val="28"/>
          <w:szCs w:val="28"/>
        </w:rPr>
      </w:pPr>
      <w:r w:rsidRPr="00C8794B">
        <w:rPr>
          <w:color w:val="000000"/>
          <w:sz w:val="28"/>
          <w:szCs w:val="28"/>
        </w:rPr>
        <w:t>Cơ sở giáo dục, sở giáo dục và đào tạo.</w:t>
      </w:r>
    </w:p>
    <w:p w14:paraId="7488F5C6" w14:textId="77777777" w:rsidR="00B7014C" w:rsidRDefault="00B7014C" w:rsidP="00B7014C">
      <w:pPr>
        <w:pStyle w:val="Bodytext111"/>
        <w:shd w:val="clear" w:color="auto" w:fill="auto"/>
        <w:spacing w:before="120" w:after="120" w:line="240" w:lineRule="auto"/>
        <w:ind w:firstLine="760"/>
        <w:rPr>
          <w:b/>
          <w:bCs/>
          <w:sz w:val="28"/>
          <w:szCs w:val="28"/>
        </w:rPr>
      </w:pPr>
      <w:r>
        <w:rPr>
          <w:b/>
          <w:bCs/>
          <w:sz w:val="28"/>
          <w:szCs w:val="28"/>
        </w:rPr>
        <w:t>4</w:t>
      </w:r>
      <w:r w:rsidRPr="00DB4BF1">
        <w:rPr>
          <w:b/>
          <w:bCs/>
          <w:sz w:val="28"/>
          <w:szCs w:val="28"/>
        </w:rPr>
        <w:t>.5. Kết quả thực hiện thủ tục hành chính:</w:t>
      </w:r>
    </w:p>
    <w:p w14:paraId="45498FFA" w14:textId="77777777" w:rsidR="00B7014C" w:rsidRPr="00EA0365" w:rsidRDefault="00B7014C" w:rsidP="00B7014C">
      <w:pPr>
        <w:spacing w:before="120" w:after="120"/>
        <w:ind w:firstLine="709"/>
        <w:jc w:val="both"/>
        <w:rPr>
          <w:color w:val="000000"/>
          <w:sz w:val="28"/>
          <w:szCs w:val="28"/>
        </w:rPr>
      </w:pPr>
      <w:r w:rsidRPr="00EA0365">
        <w:rPr>
          <w:color w:val="000000"/>
          <w:sz w:val="28"/>
          <w:szCs w:val="28"/>
        </w:rPr>
        <w:t>- Quyết định phê duyệt danh sách học sinh dân tộc thiểu số rất ít người được hưởng hỗ trợ học tập.</w:t>
      </w:r>
    </w:p>
    <w:p w14:paraId="32253978" w14:textId="77777777" w:rsidR="00B7014C" w:rsidRPr="00EA0365" w:rsidRDefault="00B7014C" w:rsidP="00B7014C">
      <w:pPr>
        <w:spacing w:before="120" w:after="120"/>
        <w:ind w:firstLine="709"/>
        <w:jc w:val="both"/>
        <w:rPr>
          <w:color w:val="000000"/>
          <w:sz w:val="28"/>
          <w:szCs w:val="28"/>
        </w:rPr>
      </w:pPr>
      <w:r w:rsidRPr="00EA0365">
        <w:rPr>
          <w:color w:val="000000"/>
          <w:sz w:val="28"/>
          <w:szCs w:val="28"/>
        </w:rPr>
        <w:t>- Học sinh dân tộc thiểu số rất ít người học tại các trường trung học phổ thông được hưởng mức hỗ trợ học tập bằng 40% mức lương cơ sở/học sinh/tháng.</w:t>
      </w:r>
    </w:p>
    <w:p w14:paraId="591A8DA7" w14:textId="77777777" w:rsidR="00B7014C" w:rsidRPr="00EA0365" w:rsidRDefault="00B7014C" w:rsidP="00B7014C">
      <w:pPr>
        <w:spacing w:before="120" w:after="120"/>
        <w:ind w:firstLine="709"/>
        <w:jc w:val="both"/>
        <w:rPr>
          <w:color w:val="000000"/>
          <w:sz w:val="28"/>
          <w:szCs w:val="28"/>
        </w:rPr>
      </w:pPr>
      <w:r w:rsidRPr="00EA0365">
        <w:rPr>
          <w:color w:val="000000"/>
          <w:sz w:val="28"/>
          <w:szCs w:val="28"/>
        </w:rPr>
        <w:t>- Học sinh dân tộc thiểu số rất ít người học tại các trường phổ thông dân tộc bán trú hoặc là học sinh bán trú học tại trường phổ thông công lập có học sinh bán trú được hưởng mức hỗ trợ học tập bằng 60% mức lương cơ sở /học sinh/tháng.</w:t>
      </w:r>
    </w:p>
    <w:p w14:paraId="6AB9306F" w14:textId="77777777" w:rsidR="00B7014C" w:rsidRPr="00EA0365" w:rsidRDefault="00B7014C" w:rsidP="00B7014C">
      <w:pPr>
        <w:spacing w:before="120" w:after="120"/>
        <w:ind w:firstLine="709"/>
        <w:jc w:val="both"/>
        <w:rPr>
          <w:color w:val="000000"/>
          <w:sz w:val="28"/>
          <w:szCs w:val="28"/>
        </w:rPr>
      </w:pPr>
      <w:r w:rsidRPr="00EA0365">
        <w:rPr>
          <w:color w:val="000000"/>
          <w:sz w:val="28"/>
          <w:szCs w:val="28"/>
        </w:rPr>
        <w:lastRenderedPageBreak/>
        <w:t>- Học sinh dân tộc thiểu số rất ít người học tại các trường phổ thông dân tộc nội trú được hưởng mức hỗ trợ học tập bằng 100% mức lương cơ sở/học sinh/tháng.</w:t>
      </w:r>
    </w:p>
    <w:p w14:paraId="5D83FA53" w14:textId="77777777" w:rsidR="00B7014C" w:rsidRPr="00EA0365" w:rsidRDefault="00B7014C" w:rsidP="00B7014C">
      <w:pPr>
        <w:spacing w:before="120" w:after="120"/>
        <w:ind w:firstLine="709"/>
        <w:jc w:val="both"/>
        <w:rPr>
          <w:color w:val="000000"/>
          <w:sz w:val="28"/>
          <w:szCs w:val="28"/>
        </w:rPr>
      </w:pPr>
      <w:r w:rsidRPr="00EA0365">
        <w:rPr>
          <w:color w:val="000000"/>
          <w:sz w:val="28"/>
          <w:szCs w:val="28"/>
        </w:rPr>
        <w:t>Thời gian được hưởng hỗ trợ: 12 tháng/năm cho đối tượng có thời gian học đủ 9 tháng/năm trở lên; trường hợp đối tượng học không đủ 9 tháng/năm thì được hưởng theo thời gian học thực tế.</w:t>
      </w:r>
    </w:p>
    <w:p w14:paraId="2B27207D" w14:textId="77777777" w:rsidR="00B7014C" w:rsidRPr="00DB4BF1" w:rsidRDefault="00B7014C" w:rsidP="00B7014C">
      <w:pPr>
        <w:pStyle w:val="Bodytext21"/>
        <w:shd w:val="clear" w:color="auto" w:fill="auto"/>
        <w:spacing w:before="120" w:after="120" w:line="240" w:lineRule="auto"/>
        <w:ind w:firstLine="740"/>
        <w:rPr>
          <w:b/>
          <w:bCs/>
        </w:rPr>
      </w:pPr>
      <w:r>
        <w:rPr>
          <w:b/>
          <w:bCs/>
          <w:lang w:val="en-US"/>
        </w:rPr>
        <w:t>4</w:t>
      </w:r>
      <w:r w:rsidRPr="00DB4BF1">
        <w:rPr>
          <w:b/>
          <w:bCs/>
          <w:lang w:val="en-US"/>
        </w:rPr>
        <w:t>.6</w:t>
      </w:r>
      <w:r w:rsidRPr="00DB4BF1">
        <w:rPr>
          <w:b/>
          <w:bCs/>
        </w:rPr>
        <w:t xml:space="preserve">. Phí, lệ phí: </w:t>
      </w:r>
      <w:r w:rsidRPr="00DB4BF1">
        <w:rPr>
          <w:bCs/>
        </w:rPr>
        <w:t>Không</w:t>
      </w:r>
    </w:p>
    <w:p w14:paraId="17162930" w14:textId="77777777" w:rsidR="00B7014C" w:rsidRDefault="00B7014C" w:rsidP="00B7014C">
      <w:pPr>
        <w:pStyle w:val="NormalWeb"/>
        <w:shd w:val="clear" w:color="auto" w:fill="FFFFFF"/>
        <w:spacing w:before="120" w:beforeAutospacing="0" w:after="120" w:afterAutospacing="0"/>
        <w:ind w:firstLine="720"/>
        <w:jc w:val="both"/>
        <w:rPr>
          <w:rFonts w:ascii="Times New Roman" w:hAnsi="Times New Roman"/>
          <w:bCs/>
          <w:sz w:val="28"/>
          <w:szCs w:val="28"/>
        </w:rPr>
      </w:pPr>
      <w:r>
        <w:rPr>
          <w:rFonts w:ascii="Times New Roman" w:hAnsi="Times New Roman"/>
          <w:b/>
          <w:bCs/>
          <w:sz w:val="28"/>
          <w:szCs w:val="28"/>
        </w:rPr>
        <w:t>4</w:t>
      </w:r>
      <w:r w:rsidRPr="00DB4BF1">
        <w:rPr>
          <w:rFonts w:ascii="Times New Roman" w:hAnsi="Times New Roman"/>
          <w:b/>
          <w:bCs/>
          <w:sz w:val="28"/>
          <w:szCs w:val="28"/>
        </w:rPr>
        <w:t xml:space="preserve">.7. Tên mẫu đơn, mẫu tờ khai: </w:t>
      </w:r>
    </w:p>
    <w:p w14:paraId="4836DEBE" w14:textId="77777777" w:rsidR="00B7014C" w:rsidRPr="00EA0365" w:rsidRDefault="00B7014C" w:rsidP="00B7014C">
      <w:pPr>
        <w:spacing w:before="120" w:after="120"/>
        <w:ind w:firstLine="709"/>
        <w:jc w:val="both"/>
        <w:rPr>
          <w:sz w:val="28"/>
          <w:szCs w:val="28"/>
        </w:rPr>
      </w:pPr>
      <w:r w:rsidRPr="00EA0365">
        <w:rPr>
          <w:sz w:val="28"/>
          <w:szCs w:val="28"/>
        </w:rPr>
        <w:t>a) </w:t>
      </w:r>
      <w:r w:rsidRPr="00EA0365">
        <w:rPr>
          <w:iCs/>
          <w:sz w:val="28"/>
          <w:szCs w:val="28"/>
        </w:rPr>
        <w:t>Mẫu số 02: dùng cho học sinh, sinh viên học tại các cơ sở giáo dục công lập tại Phụ lục ban hành kèm theo Nghị định số </w:t>
      </w:r>
      <w:hyperlink r:id="rId178" w:tgtFrame="_blank" w:tooltip="Nghị định 57/2017/NĐ-CP" w:history="1">
        <w:r w:rsidRPr="00EA0365">
          <w:rPr>
            <w:iCs/>
            <w:sz w:val="28"/>
            <w:szCs w:val="28"/>
          </w:rPr>
          <w:t>57/2017/NĐ-CP</w:t>
        </w:r>
      </w:hyperlink>
      <w:r w:rsidRPr="00EA0365">
        <w:rPr>
          <w:iCs/>
          <w:sz w:val="28"/>
          <w:szCs w:val="28"/>
        </w:rPr>
        <w:t> ngày 09 tháng 5 năm 2017 của Chính phủ quy định chính sách ưu tiên tuyển sinh và hỗ trợ học tập đối với trẻ mẫu giáo, học sinh, sinh viên dân tộc thiểu số rất ít người, được sửa đổi, bổ sung tại khoản 7 Điều 14 Nghị định số </w:t>
      </w:r>
      <w:hyperlink r:id="rId179" w:tgtFrame="_blank" w:tooltip="Nghị định 104/2022/NĐ-CP" w:history="1">
        <w:r w:rsidRPr="00EA0365">
          <w:rPr>
            <w:iCs/>
            <w:sz w:val="28"/>
            <w:szCs w:val="28"/>
          </w:rPr>
          <w:t>104/2022/NĐ-CP</w:t>
        </w:r>
      </w:hyperlink>
      <w:r w:rsidRPr="00EA0365">
        <w:rPr>
          <w:iCs/>
          <w:sz w:val="28"/>
          <w:szCs w:val="28"/>
        </w:rPr>
        <w:t> của Chính phủ sửa đổi, bổ sung một số điều của các Nghị định liên quan đến việc nộp, xuất trình sổ hộ khẩu, sổ tạm trú giấy khi thực hiện thủ tục hành chính, cung cấp dịch vụ công;</w:t>
      </w:r>
    </w:p>
    <w:p w14:paraId="7C0C03B9" w14:textId="77777777" w:rsidR="00B7014C" w:rsidRPr="00EA0365" w:rsidRDefault="00B7014C" w:rsidP="00B7014C">
      <w:pPr>
        <w:spacing w:before="120" w:after="120"/>
        <w:ind w:firstLine="709"/>
        <w:jc w:val="both"/>
        <w:rPr>
          <w:sz w:val="28"/>
          <w:szCs w:val="28"/>
        </w:rPr>
      </w:pPr>
      <w:r w:rsidRPr="00EA0365">
        <w:rPr>
          <w:sz w:val="28"/>
          <w:szCs w:val="28"/>
        </w:rPr>
        <w:t>b) Mẫu số 04: dùng cho học sinh, sinh viên học tại các cơ sở giáo dục ngoài công lập tại Phụ lục ban hành kèm theo Nghị định số </w:t>
      </w:r>
      <w:hyperlink r:id="rId180" w:tgtFrame="_blank" w:tooltip="Nghị định 57/2017/NĐ-CP" w:history="1">
        <w:r w:rsidRPr="00EA0365">
          <w:rPr>
            <w:sz w:val="28"/>
            <w:szCs w:val="28"/>
          </w:rPr>
          <w:t>57/2017/NĐ-CP</w:t>
        </w:r>
      </w:hyperlink>
      <w:r w:rsidRPr="00EA0365">
        <w:rPr>
          <w:sz w:val="28"/>
          <w:szCs w:val="28"/>
        </w:rPr>
        <w:t> ngày 09 tháng 5 năm 2017 của Chính phủ quy định chính sách ưu tiên tuyển sinh và hỗ trợ học tập đối với trẻ mẫu giáo, học sinh, sinh viên dân tộc thiểu số rất ít người.</w:t>
      </w:r>
    </w:p>
    <w:p w14:paraId="73F7D534" w14:textId="77777777" w:rsidR="00B7014C" w:rsidRPr="00DB4BF1" w:rsidRDefault="00B7014C" w:rsidP="00B7014C">
      <w:pPr>
        <w:pStyle w:val="Bodytext21"/>
        <w:shd w:val="clear" w:color="auto" w:fill="auto"/>
        <w:spacing w:before="120" w:after="120" w:line="240" w:lineRule="auto"/>
        <w:ind w:firstLine="0"/>
      </w:pPr>
      <w:r w:rsidRPr="00DB4BF1">
        <w:rPr>
          <w:rStyle w:val="Bodytext2"/>
          <w:color w:val="auto"/>
          <w:sz w:val="28"/>
          <w:szCs w:val="28"/>
        </w:rPr>
        <w:tab/>
      </w:r>
      <w:r w:rsidRPr="00212A1E">
        <w:rPr>
          <w:rStyle w:val="Bodytext2"/>
          <w:b/>
          <w:color w:val="auto"/>
          <w:sz w:val="28"/>
          <w:szCs w:val="28"/>
        </w:rPr>
        <w:t>4.8</w:t>
      </w:r>
      <w:r w:rsidRPr="00DB4BF1">
        <w:rPr>
          <w:b/>
          <w:bCs/>
          <w:lang w:val="hr-HR"/>
        </w:rPr>
        <w:t>. Yêu cầu, điều kiện thực hiện thủ tục hành chính:</w:t>
      </w:r>
      <w:r w:rsidRPr="00DB4BF1">
        <w:t xml:space="preserve"> </w:t>
      </w:r>
    </w:p>
    <w:p w14:paraId="05BB159E" w14:textId="77777777" w:rsidR="00B7014C" w:rsidRPr="00212A1E" w:rsidRDefault="00B7014C" w:rsidP="00B7014C">
      <w:pPr>
        <w:spacing w:before="120" w:after="120"/>
        <w:ind w:firstLine="709"/>
        <w:jc w:val="both"/>
        <w:rPr>
          <w:color w:val="000000"/>
          <w:sz w:val="28"/>
          <w:szCs w:val="28"/>
          <w:lang w:val="vi-VN"/>
        </w:rPr>
      </w:pPr>
      <w:r w:rsidRPr="00212A1E">
        <w:rPr>
          <w:color w:val="000000"/>
          <w:sz w:val="28"/>
          <w:szCs w:val="28"/>
          <w:lang w:val="vi-VN"/>
        </w:rPr>
        <w:t>Học sinh trung học phổ thông thuộc 16 dân tộc: Cống, Mảng, Pu Péo, Si La, Cờ Lao, Bố Y, La Ha, Ngái, Chứt, Ơ Đu, Brâu, Rơ Măm, Lô Lô, Lự, Pà Thẻn, La Hủ đang học tập tại các cơ sở giáo dục thuộc hệ thống giáo dục quốc dân.</w:t>
      </w:r>
    </w:p>
    <w:p w14:paraId="75390D43" w14:textId="77777777" w:rsidR="00B7014C" w:rsidRPr="00212A1E" w:rsidRDefault="00B7014C" w:rsidP="00B7014C">
      <w:pPr>
        <w:pStyle w:val="Bodytext111"/>
        <w:shd w:val="clear" w:color="auto" w:fill="auto"/>
        <w:spacing w:before="120" w:after="120" w:line="240" w:lineRule="auto"/>
        <w:ind w:firstLine="709"/>
        <w:rPr>
          <w:b/>
          <w:bCs/>
          <w:sz w:val="28"/>
          <w:szCs w:val="28"/>
          <w:lang w:val="vi-VN"/>
        </w:rPr>
      </w:pPr>
      <w:r w:rsidRPr="00212A1E">
        <w:rPr>
          <w:b/>
          <w:bCs/>
          <w:sz w:val="28"/>
          <w:szCs w:val="28"/>
          <w:lang w:val="vi-VN"/>
        </w:rPr>
        <w:t>4.9. Căn cứ pháp lý của thủ tục hành chính</w:t>
      </w:r>
    </w:p>
    <w:p w14:paraId="28BEAC64" w14:textId="77777777" w:rsidR="00B7014C" w:rsidRPr="00212A1E" w:rsidRDefault="00B7014C" w:rsidP="00B7014C">
      <w:pPr>
        <w:spacing w:before="120" w:after="120"/>
        <w:ind w:firstLine="709"/>
        <w:rPr>
          <w:sz w:val="28"/>
          <w:szCs w:val="28"/>
          <w:lang w:val="vi-VN"/>
        </w:rPr>
      </w:pPr>
      <w:r w:rsidRPr="00212A1E">
        <w:rPr>
          <w:sz w:val="28"/>
          <w:szCs w:val="28"/>
          <w:lang w:val="vi-VN"/>
        </w:rPr>
        <w:t>a) Nghị định số </w:t>
      </w:r>
      <w:hyperlink r:id="rId181" w:tgtFrame="_blank" w:tooltip="Nghị định 57/2017/NĐ-CP" w:history="1">
        <w:r w:rsidRPr="00212A1E">
          <w:rPr>
            <w:sz w:val="28"/>
            <w:szCs w:val="28"/>
            <w:lang w:val="vi-VN"/>
          </w:rPr>
          <w:t>57/2017/NĐ-CP</w:t>
        </w:r>
      </w:hyperlink>
      <w:r w:rsidRPr="00212A1E">
        <w:rPr>
          <w:sz w:val="28"/>
          <w:szCs w:val="28"/>
          <w:lang w:val="vi-VN"/>
        </w:rPr>
        <w:t> ngày 09 tháng 5 năm 2017 của Chính phủ quy định chính sách ưu tiên tuyển sinh và hỗ trợ học tập đối với trẻ mẫu giáo, học sinh, sinh viên dân tộc thiểu số rất ít người.</w:t>
      </w:r>
    </w:p>
    <w:p w14:paraId="35E84548" w14:textId="77777777" w:rsidR="00B7014C" w:rsidRPr="00212A1E" w:rsidRDefault="00B7014C" w:rsidP="00B7014C">
      <w:pPr>
        <w:shd w:val="clear" w:color="auto" w:fill="FFFFFF"/>
        <w:spacing w:before="120" w:after="120"/>
        <w:ind w:firstLine="709"/>
        <w:rPr>
          <w:sz w:val="28"/>
          <w:szCs w:val="28"/>
          <w:lang w:val="vi-VN"/>
        </w:rPr>
      </w:pPr>
      <w:r w:rsidRPr="00212A1E">
        <w:rPr>
          <w:sz w:val="28"/>
          <w:szCs w:val="28"/>
          <w:lang w:val="vi-VN"/>
        </w:rPr>
        <w:t>b) </w:t>
      </w:r>
      <w:r w:rsidRPr="00212A1E">
        <w:rPr>
          <w:iCs/>
          <w:sz w:val="28"/>
          <w:szCs w:val="28"/>
          <w:lang w:val="vi-VN"/>
        </w:rPr>
        <w:t>Nghị định số </w:t>
      </w:r>
      <w:hyperlink r:id="rId182" w:tgtFrame="_blank" w:tooltip="Nghị định 104/2022/NĐ-CP" w:history="1">
        <w:r w:rsidRPr="00212A1E">
          <w:rPr>
            <w:iCs/>
            <w:sz w:val="28"/>
            <w:szCs w:val="28"/>
            <w:lang w:val="vi-VN"/>
          </w:rPr>
          <w:t>104/2022/NĐ-CP</w:t>
        </w:r>
      </w:hyperlink>
      <w:r w:rsidRPr="00212A1E">
        <w:rPr>
          <w:iCs/>
          <w:sz w:val="28"/>
          <w:szCs w:val="28"/>
          <w:lang w:val="vi-VN"/>
        </w:rPr>
        <w:t>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r w:rsidRPr="00212A1E">
        <w:rPr>
          <w:sz w:val="28"/>
          <w:szCs w:val="28"/>
          <w:lang w:val="vi-VN"/>
        </w:rPr>
        <w:t>.</w:t>
      </w:r>
    </w:p>
    <w:p w14:paraId="2AB6A38A" w14:textId="77777777" w:rsidR="00B7014C" w:rsidRPr="009708DE" w:rsidRDefault="00B7014C" w:rsidP="00B7014C">
      <w:pPr>
        <w:pStyle w:val="NormalWeb"/>
        <w:shd w:val="clear" w:color="auto" w:fill="FFFFFF"/>
        <w:spacing w:before="120" w:beforeAutospacing="0" w:after="120" w:afterAutospacing="0"/>
        <w:ind w:firstLine="709"/>
        <w:jc w:val="both"/>
        <w:rPr>
          <w:rFonts w:ascii="Times New Roman" w:hAnsi="Times New Roman"/>
          <w:i/>
          <w:sz w:val="28"/>
          <w:szCs w:val="28"/>
          <w:lang w:val="vi-VN"/>
        </w:rPr>
      </w:pPr>
      <w:r>
        <w:rPr>
          <w:rFonts w:ascii="Times New Roman" w:hAnsi="Times New Roman"/>
          <w:b/>
          <w:sz w:val="28"/>
          <w:szCs w:val="28"/>
          <w:lang w:val="nl-NL"/>
        </w:rPr>
        <w:t>4.10</w:t>
      </w:r>
      <w:r w:rsidRPr="009708DE">
        <w:rPr>
          <w:rFonts w:ascii="Times New Roman" w:hAnsi="Times New Roman"/>
          <w:b/>
          <w:sz w:val="28"/>
          <w:szCs w:val="28"/>
          <w:lang w:val="nl-NL"/>
        </w:rPr>
        <w:t>. Lưu hồ sơ (ISO)</w:t>
      </w:r>
      <w:r w:rsidRPr="009708DE">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8"/>
        <w:gridCol w:w="3172"/>
        <w:gridCol w:w="3548"/>
      </w:tblGrid>
      <w:tr w:rsidR="00B7014C" w:rsidRPr="009708DE" w14:paraId="014CA6E9"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BACAA71" w14:textId="77777777" w:rsidR="00B7014C" w:rsidRPr="009708DE" w:rsidRDefault="00B7014C" w:rsidP="0088110F">
            <w:pPr>
              <w:spacing w:before="40" w:after="40"/>
              <w:jc w:val="center"/>
              <w:rPr>
                <w:sz w:val="28"/>
                <w:szCs w:val="28"/>
                <w:lang w:val="nl-NL"/>
              </w:rPr>
            </w:pPr>
            <w:r w:rsidRPr="009708DE">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6A138B90" w14:textId="77777777" w:rsidR="00B7014C" w:rsidRPr="009708DE" w:rsidRDefault="00B7014C" w:rsidP="0088110F">
            <w:pPr>
              <w:spacing w:before="40" w:after="40"/>
              <w:jc w:val="center"/>
              <w:rPr>
                <w:b/>
                <w:sz w:val="28"/>
                <w:szCs w:val="28"/>
                <w:lang w:val="nl-NL"/>
              </w:rPr>
            </w:pPr>
            <w:r w:rsidRPr="009708DE">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0ADDFD57" w14:textId="77777777" w:rsidR="00B7014C" w:rsidRPr="009708DE" w:rsidRDefault="00B7014C" w:rsidP="0088110F">
            <w:pPr>
              <w:spacing w:before="40" w:after="40"/>
              <w:jc w:val="center"/>
              <w:rPr>
                <w:sz w:val="28"/>
                <w:szCs w:val="28"/>
                <w:lang w:val="nl-NL"/>
              </w:rPr>
            </w:pPr>
            <w:r w:rsidRPr="009708DE">
              <w:rPr>
                <w:b/>
                <w:bCs/>
                <w:sz w:val="28"/>
                <w:szCs w:val="28"/>
                <w:lang w:val="nl-NL"/>
              </w:rPr>
              <w:t>Thời gian lưu</w:t>
            </w:r>
          </w:p>
        </w:tc>
      </w:tr>
      <w:tr w:rsidR="00B7014C" w:rsidRPr="00212A1E" w14:paraId="227D8E62"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4ABE3E0" w14:textId="77777777" w:rsidR="00B7014C" w:rsidRPr="009708DE" w:rsidRDefault="00B7014C" w:rsidP="0088110F">
            <w:pPr>
              <w:spacing w:before="40" w:after="40"/>
              <w:rPr>
                <w:sz w:val="28"/>
                <w:szCs w:val="28"/>
                <w:lang w:val="nl-NL"/>
              </w:rPr>
            </w:pPr>
            <w:r w:rsidRPr="009708DE">
              <w:rPr>
                <w:sz w:val="28"/>
                <w:szCs w:val="28"/>
                <w:lang w:val="nl-NL"/>
              </w:rPr>
              <w:lastRenderedPageBreak/>
              <w:t xml:space="preserve">- Như mục </w:t>
            </w:r>
            <w:r>
              <w:rPr>
                <w:sz w:val="28"/>
                <w:szCs w:val="28"/>
                <w:lang w:val="nl-NL"/>
              </w:rPr>
              <w:t>1.2</w:t>
            </w:r>
            <w:r w:rsidRPr="009708DE">
              <w:rPr>
                <w:sz w:val="28"/>
                <w:szCs w:val="28"/>
                <w:lang w:val="nl-NL"/>
              </w:rPr>
              <w:t>;</w:t>
            </w:r>
          </w:p>
          <w:p w14:paraId="0152012A" w14:textId="77777777" w:rsidR="00B7014C" w:rsidRPr="009708DE" w:rsidRDefault="00B7014C" w:rsidP="0088110F">
            <w:pPr>
              <w:pStyle w:val="ListParagraph"/>
              <w:spacing w:before="40" w:after="40" w:line="240" w:lineRule="auto"/>
              <w:ind w:left="0"/>
              <w:jc w:val="both"/>
              <w:rPr>
                <w:rFonts w:ascii="Times New Roman" w:hAnsi="Times New Roman"/>
                <w:sz w:val="28"/>
                <w:szCs w:val="28"/>
                <w:lang w:val="nl-NL"/>
              </w:rPr>
            </w:pPr>
            <w:r>
              <w:rPr>
                <w:rFonts w:ascii="Times New Roman" w:hAnsi="Times New Roman"/>
                <w:sz w:val="28"/>
                <w:szCs w:val="28"/>
                <w:lang w:val="nl-NL"/>
              </w:rPr>
              <w:t>- Kết quả giải quyết TTHC hoặc v</w:t>
            </w:r>
            <w:r w:rsidRPr="009708DE">
              <w:rPr>
                <w:rFonts w:ascii="Times New Roman" w:hAnsi="Times New Roman"/>
                <w:sz w:val="28"/>
                <w:szCs w:val="28"/>
                <w:lang w:val="nl-NL"/>
              </w:rPr>
              <w:t>ăn bản trả lời của đơn vị đối với hồ sơ không đáp ứng yêu cầu, điều kiện.</w:t>
            </w:r>
          </w:p>
          <w:p w14:paraId="42035FC8" w14:textId="77777777" w:rsidR="00B7014C" w:rsidRPr="009708DE" w:rsidRDefault="00B7014C" w:rsidP="0088110F">
            <w:pPr>
              <w:spacing w:before="40" w:after="40"/>
              <w:rPr>
                <w:sz w:val="28"/>
                <w:szCs w:val="28"/>
                <w:lang w:val="nl-NL"/>
              </w:rPr>
            </w:pPr>
            <w:r w:rsidRPr="009708DE">
              <w:rPr>
                <w:sz w:val="28"/>
                <w:szCs w:val="28"/>
                <w:lang w:val="nl-NL"/>
              </w:rPr>
              <w:t>- Hồ sơ thẩm định (nếu có)</w:t>
            </w:r>
          </w:p>
          <w:p w14:paraId="167E45FD" w14:textId="77777777" w:rsidR="00B7014C" w:rsidRPr="009708DE" w:rsidRDefault="00B7014C" w:rsidP="0088110F">
            <w:pPr>
              <w:spacing w:before="40" w:after="40"/>
              <w:rPr>
                <w:sz w:val="28"/>
                <w:szCs w:val="28"/>
                <w:lang w:val="nl-NL"/>
              </w:rPr>
            </w:pPr>
            <w:r w:rsidRPr="009708DE">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054FC10C" w14:textId="77777777" w:rsidR="00B7014C" w:rsidRPr="009708DE" w:rsidRDefault="00B7014C" w:rsidP="0088110F">
            <w:pPr>
              <w:spacing w:before="40" w:after="40"/>
              <w:jc w:val="both"/>
              <w:rPr>
                <w:sz w:val="28"/>
                <w:szCs w:val="28"/>
                <w:lang w:val="nl-NL"/>
              </w:rPr>
            </w:pPr>
            <w:r w:rsidRPr="009708DE">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5FAD9D6F" w14:textId="77777777" w:rsidR="00B7014C" w:rsidRPr="009708DE" w:rsidRDefault="00B7014C" w:rsidP="0088110F">
            <w:pPr>
              <w:spacing w:before="40" w:after="40"/>
              <w:jc w:val="both"/>
              <w:rPr>
                <w:sz w:val="28"/>
                <w:szCs w:val="28"/>
                <w:lang w:val="nl-NL"/>
              </w:rPr>
            </w:pPr>
            <w:r w:rsidRPr="009708DE">
              <w:rPr>
                <w:sz w:val="28"/>
                <w:szCs w:val="28"/>
                <w:lang w:val="nl-NL"/>
              </w:rPr>
              <w:t>Từ 03 năm, sau đó chuyển hồ sơ đến kho lưu trữ của đơn vị (hoặc lưu trữ tỉnh, huyện)</w:t>
            </w:r>
          </w:p>
        </w:tc>
      </w:tr>
      <w:tr w:rsidR="00B7014C" w:rsidRPr="00212A1E" w14:paraId="22E96660"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5CBFE06" w14:textId="77777777" w:rsidR="00B7014C" w:rsidRPr="00212A1E" w:rsidRDefault="00B7014C" w:rsidP="0088110F">
            <w:pPr>
              <w:pStyle w:val="NormalWeb"/>
              <w:tabs>
                <w:tab w:val="left" w:pos="709"/>
              </w:tabs>
              <w:spacing w:before="120" w:beforeAutospacing="0" w:after="0" w:afterAutospacing="0"/>
              <w:jc w:val="both"/>
              <w:rPr>
                <w:rFonts w:ascii="Times New Roman" w:hAnsi="Times New Roman"/>
                <w:sz w:val="28"/>
                <w:szCs w:val="28"/>
                <w:lang w:val="nl-NL"/>
              </w:rPr>
            </w:pPr>
            <w:r w:rsidRPr="009708DE">
              <w:rPr>
                <w:rFonts w:ascii="Times New Roman" w:hAnsi="Times New Roman"/>
                <w:sz w:val="28"/>
                <w:szCs w:val="28"/>
                <w:lang w:val="nl-NL"/>
              </w:rPr>
              <w:t xml:space="preserve">Các biểu mẫu theo </w:t>
            </w:r>
            <w:r w:rsidRPr="00212A1E">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12A1E">
              <w:rPr>
                <w:rStyle w:val="fontstyle01"/>
                <w:rFonts w:ascii="Times New Roman" w:hAnsi="Times New Roman"/>
                <w:b w:val="0"/>
                <w:color w:val="auto"/>
                <w:lang w:val="nl-NL"/>
              </w:rPr>
              <w:t>về thực hiện cơ chế một cửa, một cửa liên thông</w:t>
            </w:r>
            <w:r w:rsidRPr="00212A1E">
              <w:rPr>
                <w:rFonts w:ascii="Times New Roman" w:hAnsi="Times New Roman"/>
                <w:b/>
                <w:bCs/>
                <w:sz w:val="28"/>
                <w:szCs w:val="28"/>
                <w:lang w:val="nl-NL"/>
              </w:rPr>
              <w:t xml:space="preserve"> </w:t>
            </w:r>
            <w:r w:rsidRPr="00212A1E">
              <w:rPr>
                <w:rStyle w:val="fontstyle01"/>
                <w:rFonts w:ascii="Times New Roman" w:hAnsi="Times New Roman"/>
                <w:b w:val="0"/>
                <w:color w:val="auto"/>
                <w:lang w:val="nl-NL"/>
              </w:rPr>
              <w:t>trong giải quyết thủ tục hành chính</w:t>
            </w:r>
            <w:r w:rsidRPr="00212A1E">
              <w:rPr>
                <w:rFonts w:ascii="Times New Roman" w:hAnsi="Times New Roman"/>
                <w:b/>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3DDCFD67" w14:textId="77777777" w:rsidR="00B7014C" w:rsidRPr="009708DE" w:rsidRDefault="00B7014C" w:rsidP="0088110F">
            <w:pPr>
              <w:spacing w:before="40" w:after="40"/>
              <w:jc w:val="both"/>
              <w:rPr>
                <w:sz w:val="28"/>
                <w:szCs w:val="28"/>
                <w:lang w:val="nl-NL"/>
              </w:rPr>
            </w:pPr>
            <w:r w:rsidRPr="009708DE">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61F22E5C" w14:textId="77777777" w:rsidR="00B7014C" w:rsidRPr="009708DE" w:rsidRDefault="00B7014C" w:rsidP="0088110F">
            <w:pPr>
              <w:spacing w:before="40" w:after="40"/>
              <w:rPr>
                <w:sz w:val="26"/>
                <w:szCs w:val="26"/>
                <w:lang w:val="nl-NL"/>
              </w:rPr>
            </w:pPr>
          </w:p>
        </w:tc>
      </w:tr>
    </w:tbl>
    <w:p w14:paraId="6F093A61" w14:textId="77777777" w:rsidR="00B7014C" w:rsidRDefault="00B7014C" w:rsidP="00B7014C">
      <w:pPr>
        <w:pStyle w:val="Tiu10"/>
        <w:keepNext/>
        <w:keepLines/>
        <w:shd w:val="clear" w:color="auto" w:fill="auto"/>
        <w:spacing w:before="120" w:line="260" w:lineRule="exact"/>
        <w:jc w:val="both"/>
        <w:rPr>
          <w:color w:val="000000"/>
          <w:sz w:val="28"/>
          <w:szCs w:val="28"/>
          <w:lang w:val="vi-VN" w:eastAsia="vi-VN" w:bidi="vi-VN"/>
        </w:rPr>
        <w:sectPr w:rsidR="00B7014C" w:rsidSect="005F7D96">
          <w:pgSz w:w="16838" w:h="11906" w:orient="landscape" w:code="9"/>
          <w:pgMar w:top="1418" w:right="1134" w:bottom="851" w:left="1474" w:header="624" w:footer="624" w:gutter="0"/>
          <w:cols w:space="720"/>
          <w:docGrid w:linePitch="360"/>
        </w:sectPr>
      </w:pPr>
    </w:p>
    <w:p w14:paraId="50117C58" w14:textId="77777777" w:rsidR="00B7014C" w:rsidRPr="007C09EA" w:rsidRDefault="00B7014C" w:rsidP="00B7014C">
      <w:pPr>
        <w:pStyle w:val="NormalWeb"/>
        <w:spacing w:before="120" w:beforeAutospacing="0"/>
        <w:jc w:val="right"/>
        <w:rPr>
          <w:rFonts w:ascii="Times New Roman" w:hAnsi="Times New Roman"/>
          <w:sz w:val="26"/>
          <w:szCs w:val="26"/>
          <w:lang w:val="vi-VN"/>
        </w:rPr>
      </w:pPr>
      <w:r w:rsidRPr="007C09EA">
        <w:rPr>
          <w:rFonts w:ascii="Times New Roman" w:hAnsi="Times New Roman"/>
          <w:b/>
          <w:bCs/>
          <w:sz w:val="26"/>
          <w:szCs w:val="26"/>
          <w:lang w:val="vi-VN"/>
        </w:rPr>
        <w:lastRenderedPageBreak/>
        <w:t>Mẫu số 02</w:t>
      </w:r>
    </w:p>
    <w:p w14:paraId="49DC2565" w14:textId="77777777" w:rsidR="00B7014C" w:rsidRPr="007C09EA" w:rsidRDefault="00B7014C" w:rsidP="00B7014C">
      <w:pPr>
        <w:pStyle w:val="NormalWeb"/>
        <w:spacing w:before="120" w:beforeAutospacing="0"/>
        <w:jc w:val="center"/>
        <w:rPr>
          <w:rFonts w:ascii="Times New Roman" w:hAnsi="Times New Roman"/>
          <w:sz w:val="26"/>
          <w:szCs w:val="26"/>
          <w:lang w:val="vi-VN"/>
        </w:rPr>
      </w:pPr>
      <w:r w:rsidRPr="007C09EA">
        <w:rPr>
          <w:rFonts w:ascii="Times New Roman" w:hAnsi="Times New Roman"/>
          <w:b/>
          <w:bCs/>
          <w:noProof/>
          <w:sz w:val="26"/>
          <w:szCs w:val="26"/>
        </w:rPr>
        <mc:AlternateContent>
          <mc:Choice Requires="wps">
            <w:drawing>
              <wp:anchor distT="0" distB="0" distL="114300" distR="114300" simplePos="0" relativeHeight="251701248" behindDoc="0" locked="0" layoutInCell="1" allowOverlap="1" wp14:anchorId="7553741C" wp14:editId="1D9A4CA3">
                <wp:simplePos x="0" y="0"/>
                <wp:positionH relativeFrom="column">
                  <wp:posOffset>1961415</wp:posOffset>
                </wp:positionH>
                <wp:positionV relativeFrom="paragraph">
                  <wp:posOffset>410210</wp:posOffset>
                </wp:positionV>
                <wp:extent cx="2002055" cy="0"/>
                <wp:effectExtent l="0" t="0" r="0" b="0"/>
                <wp:wrapNone/>
                <wp:docPr id="47" name="Straight Connector 47"/>
                <wp:cNvGraphicFramePr/>
                <a:graphic xmlns:a="http://schemas.openxmlformats.org/drawingml/2006/main">
                  <a:graphicData uri="http://schemas.microsoft.com/office/word/2010/wordprocessingShape">
                    <wps:wsp>
                      <wps:cNvCnPr/>
                      <wps:spPr>
                        <a:xfrm>
                          <a:off x="0" y="0"/>
                          <a:ext cx="20020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83825D" id="Straight Connector 47"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154.45pt,32.3pt" to="312.1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" strokecolor="black [3200]" strokeweight=".5pt">
                <v:stroke joinstyle="miter"/>
              </v:line>
            </w:pict>
          </mc:Fallback>
        </mc:AlternateContent>
      </w:r>
      <w:r w:rsidRPr="007C09EA">
        <w:rPr>
          <w:rFonts w:ascii="Times New Roman" w:hAnsi="Times New Roman"/>
          <w:b/>
          <w:bCs/>
          <w:sz w:val="26"/>
          <w:szCs w:val="26"/>
          <w:lang w:val="vi-VN"/>
        </w:rPr>
        <w:t>CỘNG HÒA XÃ HỘI CHỦ NGHĨA VIỆT NAM</w:t>
      </w:r>
      <w:r w:rsidRPr="007C09EA">
        <w:rPr>
          <w:rFonts w:ascii="Times New Roman" w:hAnsi="Times New Roman"/>
          <w:b/>
          <w:bCs/>
          <w:sz w:val="26"/>
          <w:szCs w:val="26"/>
          <w:lang w:val="vi-VN"/>
        </w:rPr>
        <w:br/>
        <w:t>Độc lập - Tự do - Hạnh phúc</w:t>
      </w:r>
      <w:r w:rsidRPr="007C09EA">
        <w:rPr>
          <w:rFonts w:ascii="Times New Roman" w:hAnsi="Times New Roman"/>
          <w:b/>
          <w:bCs/>
          <w:sz w:val="26"/>
          <w:szCs w:val="26"/>
          <w:lang w:val="vi-VN"/>
        </w:rPr>
        <w:br/>
      </w:r>
    </w:p>
    <w:p w14:paraId="1D935CF9" w14:textId="77777777" w:rsidR="00B7014C" w:rsidRPr="007C09EA" w:rsidRDefault="00B7014C" w:rsidP="00B7014C">
      <w:pPr>
        <w:pStyle w:val="NormalWeb"/>
        <w:spacing w:before="120" w:beforeAutospacing="0"/>
        <w:jc w:val="center"/>
        <w:rPr>
          <w:rFonts w:ascii="Times New Roman" w:hAnsi="Times New Roman"/>
          <w:sz w:val="26"/>
          <w:szCs w:val="26"/>
          <w:lang w:val="vi-VN"/>
        </w:rPr>
      </w:pPr>
      <w:r w:rsidRPr="007C09EA">
        <w:rPr>
          <w:rFonts w:ascii="Times New Roman" w:hAnsi="Times New Roman"/>
          <w:b/>
          <w:bCs/>
          <w:sz w:val="26"/>
          <w:szCs w:val="26"/>
          <w:lang w:val="vi-VN"/>
        </w:rPr>
        <w:t xml:space="preserve">ĐƠN ĐỀ NGHỊ HỖ TRỢ HỌC TẬP </w:t>
      </w:r>
    </w:p>
    <w:p w14:paraId="396288A9" w14:textId="77777777" w:rsidR="00B7014C" w:rsidRPr="007C09EA" w:rsidRDefault="00B7014C" w:rsidP="00B7014C">
      <w:pPr>
        <w:pStyle w:val="NormalWeb"/>
        <w:spacing w:before="120" w:beforeAutospacing="0"/>
        <w:jc w:val="center"/>
        <w:rPr>
          <w:rFonts w:ascii="Times New Roman" w:hAnsi="Times New Roman"/>
          <w:sz w:val="26"/>
          <w:szCs w:val="26"/>
          <w:lang w:val="vi-VN"/>
        </w:rPr>
      </w:pPr>
      <w:bookmarkStart w:id="8" w:name="chuong_pl_2_name_name"/>
      <w:r w:rsidRPr="007C09EA">
        <w:rPr>
          <w:rFonts w:ascii="Times New Roman" w:hAnsi="Times New Roman"/>
          <w:iCs/>
          <w:sz w:val="26"/>
          <w:szCs w:val="26"/>
          <w:lang w:val="vi-VN"/>
        </w:rPr>
        <w:t>(Dùng cho học sinh, sinh viên học tại các cơ sở giáo dục công lập)</w:t>
      </w:r>
      <w:bookmarkEnd w:id="8"/>
    </w:p>
    <w:p w14:paraId="14218AD2" w14:textId="77777777" w:rsidR="00B7014C" w:rsidRPr="007C09EA" w:rsidRDefault="00B7014C" w:rsidP="00B7014C">
      <w:pPr>
        <w:pStyle w:val="NormalWeb"/>
        <w:spacing w:before="120" w:beforeAutospacing="0"/>
        <w:jc w:val="center"/>
        <w:rPr>
          <w:rFonts w:ascii="Times New Roman" w:hAnsi="Times New Roman"/>
          <w:sz w:val="26"/>
          <w:szCs w:val="26"/>
          <w:lang w:val="vi-VN"/>
        </w:rPr>
      </w:pPr>
      <w:r w:rsidRPr="007C09EA">
        <w:rPr>
          <w:rFonts w:ascii="Times New Roman" w:hAnsi="Times New Roman"/>
          <w:sz w:val="26"/>
          <w:szCs w:val="26"/>
          <w:lang w:val="vi-VN"/>
        </w:rPr>
        <w:t>Kính gửi: (Cơ sở giáo dục và đào tạo)</w:t>
      </w:r>
    </w:p>
    <w:p w14:paraId="65D76271" w14:textId="77777777" w:rsidR="00B7014C" w:rsidRPr="007C09EA" w:rsidRDefault="00B7014C" w:rsidP="00B7014C">
      <w:pPr>
        <w:pStyle w:val="NormalWeb"/>
        <w:spacing w:before="120" w:beforeAutospacing="0"/>
        <w:rPr>
          <w:rFonts w:ascii="Times New Roman" w:hAnsi="Times New Roman"/>
          <w:sz w:val="26"/>
          <w:szCs w:val="26"/>
          <w:lang w:val="vi-VN"/>
        </w:rPr>
      </w:pPr>
      <w:r w:rsidRPr="007C09EA">
        <w:rPr>
          <w:rFonts w:ascii="Times New Roman" w:hAnsi="Times New Roman"/>
          <w:sz w:val="26"/>
          <w:szCs w:val="26"/>
          <w:lang w:val="vi-VN"/>
        </w:rPr>
        <w:t>Họ và tên học sinh, sinh viên:...........................................................................................</w:t>
      </w:r>
    </w:p>
    <w:p w14:paraId="12E8862F" w14:textId="77777777" w:rsidR="00B7014C" w:rsidRPr="007C09EA" w:rsidRDefault="00B7014C" w:rsidP="00B7014C">
      <w:pPr>
        <w:pStyle w:val="NormalWeb"/>
        <w:spacing w:before="120" w:beforeAutospacing="0"/>
        <w:rPr>
          <w:rFonts w:ascii="Times New Roman" w:hAnsi="Times New Roman"/>
          <w:sz w:val="26"/>
          <w:szCs w:val="26"/>
          <w:lang w:val="vi-VN"/>
        </w:rPr>
      </w:pPr>
      <w:r w:rsidRPr="007C09EA">
        <w:rPr>
          <w:rFonts w:ascii="Times New Roman" w:hAnsi="Times New Roman"/>
          <w:sz w:val="26"/>
          <w:szCs w:val="26"/>
          <w:lang w:val="vi-VN"/>
        </w:rPr>
        <w:t>Hộ khẩu thường trú tại:.....................................................................................................</w:t>
      </w:r>
    </w:p>
    <w:p w14:paraId="7D707996" w14:textId="77777777" w:rsidR="00B7014C" w:rsidRPr="007C09EA" w:rsidRDefault="00B7014C" w:rsidP="00B7014C">
      <w:pPr>
        <w:pStyle w:val="NormalWeb"/>
        <w:spacing w:before="120" w:beforeAutospacing="0"/>
        <w:rPr>
          <w:rFonts w:ascii="Times New Roman" w:hAnsi="Times New Roman"/>
          <w:sz w:val="26"/>
          <w:szCs w:val="26"/>
          <w:lang w:val="vi-VN"/>
        </w:rPr>
      </w:pPr>
      <w:r w:rsidRPr="007C09EA">
        <w:rPr>
          <w:rFonts w:ascii="Times New Roman" w:hAnsi="Times New Roman"/>
          <w:sz w:val="26"/>
          <w:szCs w:val="26"/>
          <w:lang w:val="vi-VN"/>
        </w:rPr>
        <w:t>Sinh ngày:.........................................................................................................................</w:t>
      </w:r>
    </w:p>
    <w:p w14:paraId="5EF55864" w14:textId="77777777" w:rsidR="00B7014C" w:rsidRPr="007C09EA" w:rsidRDefault="00B7014C" w:rsidP="00B7014C">
      <w:pPr>
        <w:pStyle w:val="NormalWeb"/>
        <w:spacing w:before="120" w:beforeAutospacing="0"/>
        <w:rPr>
          <w:rFonts w:ascii="Times New Roman" w:hAnsi="Times New Roman"/>
          <w:sz w:val="26"/>
          <w:szCs w:val="26"/>
          <w:lang w:val="vi-VN"/>
        </w:rPr>
      </w:pPr>
      <w:r w:rsidRPr="007C09EA">
        <w:rPr>
          <w:rFonts w:ascii="Times New Roman" w:hAnsi="Times New Roman"/>
          <w:sz w:val="26"/>
          <w:szCs w:val="26"/>
          <w:lang w:val="vi-VN"/>
        </w:rPr>
        <w:t>Dân tộc:.............................................................................................................................</w:t>
      </w:r>
    </w:p>
    <w:p w14:paraId="054CD98F" w14:textId="77777777" w:rsidR="00B7014C" w:rsidRPr="007C09EA" w:rsidRDefault="00B7014C" w:rsidP="00B7014C">
      <w:pPr>
        <w:pStyle w:val="NormalWeb"/>
        <w:spacing w:before="120" w:beforeAutospacing="0"/>
        <w:rPr>
          <w:rFonts w:ascii="Times New Roman" w:hAnsi="Times New Roman"/>
          <w:sz w:val="26"/>
          <w:szCs w:val="26"/>
          <w:lang w:val="vi-VN"/>
        </w:rPr>
      </w:pPr>
      <w:r w:rsidRPr="007C09EA">
        <w:rPr>
          <w:rFonts w:ascii="Times New Roman" w:hAnsi="Times New Roman"/>
          <w:sz w:val="26"/>
          <w:szCs w:val="26"/>
          <w:lang w:val="vi-VN"/>
        </w:rPr>
        <w:t>Hiện đang học tại lớp:.......................................................................................................</w:t>
      </w:r>
    </w:p>
    <w:p w14:paraId="704305A2" w14:textId="77777777" w:rsidR="00B7014C" w:rsidRPr="007C09EA" w:rsidRDefault="00B7014C" w:rsidP="00B7014C">
      <w:pPr>
        <w:pStyle w:val="NormalWeb"/>
        <w:spacing w:before="120" w:beforeAutospacing="0"/>
        <w:rPr>
          <w:rFonts w:ascii="Times New Roman" w:hAnsi="Times New Roman"/>
          <w:sz w:val="26"/>
          <w:szCs w:val="26"/>
          <w:lang w:val="vi-VN"/>
        </w:rPr>
      </w:pPr>
      <w:r w:rsidRPr="007C09EA">
        <w:rPr>
          <w:rFonts w:ascii="Times New Roman" w:hAnsi="Times New Roman"/>
          <w:sz w:val="26"/>
          <w:szCs w:val="26"/>
          <w:lang w:val="vi-VN"/>
        </w:rPr>
        <w:t>Trường:..............................................................................................................................</w:t>
      </w:r>
    </w:p>
    <w:p w14:paraId="563C0B04" w14:textId="77777777" w:rsidR="00B7014C" w:rsidRPr="007C09EA" w:rsidRDefault="00B7014C" w:rsidP="00B7014C">
      <w:pPr>
        <w:pStyle w:val="NormalWeb"/>
        <w:spacing w:before="120" w:beforeAutospacing="0"/>
        <w:rPr>
          <w:rFonts w:ascii="Times New Roman" w:hAnsi="Times New Roman"/>
          <w:sz w:val="26"/>
          <w:szCs w:val="26"/>
          <w:lang w:val="vi-VN"/>
        </w:rPr>
      </w:pPr>
      <w:r w:rsidRPr="007C09EA">
        <w:rPr>
          <w:rFonts w:ascii="Times New Roman" w:hAnsi="Times New Roman"/>
          <w:sz w:val="26"/>
          <w:szCs w:val="26"/>
          <w:lang w:val="vi-VN"/>
        </w:rPr>
        <w:t>Tôi làm đơn này đề nghị các cấp quản lý xem xét, giải quyết cấp tiền hỗ trợ học tập theo quy định và chế độ hiện hành./.</w:t>
      </w:r>
    </w:p>
    <w:p w14:paraId="587F7956" w14:textId="77777777" w:rsidR="00B7014C" w:rsidRPr="007C09EA" w:rsidRDefault="00B7014C" w:rsidP="00B7014C">
      <w:pPr>
        <w:pStyle w:val="NormalWeb"/>
        <w:spacing w:before="120" w:beforeAutospacing="0"/>
        <w:rPr>
          <w:rFonts w:ascii="Times New Roman" w:hAnsi="Times New Roman"/>
          <w:sz w:val="26"/>
          <w:szCs w:val="26"/>
          <w:lang w:val="vi-VN"/>
        </w:rPr>
      </w:pPr>
      <w:r w:rsidRPr="007C09EA">
        <w:rPr>
          <w:rFonts w:ascii="Times New Roman" w:hAnsi="Times New Roman"/>
          <w:sz w:val="26"/>
          <w:szCs w:val="26"/>
          <w:lang w:val="vi-VN"/>
        </w:rPr>
        <w:t> </w:t>
      </w:r>
    </w:p>
    <w:tbl>
      <w:tblPr>
        <w:tblW w:w="0" w:type="auto"/>
        <w:tblCellMar>
          <w:left w:w="0" w:type="dxa"/>
          <w:right w:w="0" w:type="dxa"/>
        </w:tblCellMar>
        <w:tblLook w:val="04A0" w:firstRow="1" w:lastRow="0" w:firstColumn="1" w:lastColumn="0" w:noHBand="0" w:noVBand="1"/>
      </w:tblPr>
      <w:tblGrid>
        <w:gridCol w:w="5208"/>
        <w:gridCol w:w="3648"/>
      </w:tblGrid>
      <w:tr w:rsidR="00B7014C" w:rsidRPr="00212A1E" w14:paraId="0FCB8221" w14:textId="77777777" w:rsidTr="0088110F">
        <w:tc>
          <w:tcPr>
            <w:tcW w:w="5208" w:type="dxa"/>
            <w:tcMar>
              <w:top w:w="0" w:type="dxa"/>
              <w:left w:w="108" w:type="dxa"/>
              <w:bottom w:w="0" w:type="dxa"/>
              <w:right w:w="108" w:type="dxa"/>
            </w:tcMar>
            <w:hideMark/>
          </w:tcPr>
          <w:p w14:paraId="2D5EACC3" w14:textId="77777777" w:rsidR="00B7014C" w:rsidRPr="007C09EA" w:rsidRDefault="00B7014C" w:rsidP="0088110F">
            <w:pPr>
              <w:pStyle w:val="NormalWeb"/>
              <w:spacing w:before="120" w:beforeAutospacing="0"/>
              <w:jc w:val="center"/>
              <w:rPr>
                <w:rFonts w:ascii="Times New Roman" w:eastAsiaTheme="minorEastAsia" w:hAnsi="Times New Roman"/>
                <w:sz w:val="26"/>
                <w:szCs w:val="26"/>
                <w:lang w:val="vi-VN"/>
              </w:rPr>
            </w:pPr>
            <w:r w:rsidRPr="007C09EA">
              <w:rPr>
                <w:rFonts w:ascii="Times New Roman" w:hAnsi="Times New Roman"/>
                <w:b/>
                <w:bCs/>
                <w:sz w:val="26"/>
                <w:szCs w:val="26"/>
                <w:lang w:val="vi-VN"/>
              </w:rPr>
              <w:t>XÁC NHẬN CỦA ỦY BAN NHÂN DÂN CẤP XÃ</w:t>
            </w:r>
            <w:r w:rsidRPr="007C09EA">
              <w:rPr>
                <w:rFonts w:ascii="Times New Roman" w:hAnsi="Times New Roman"/>
                <w:b/>
                <w:bCs/>
                <w:sz w:val="26"/>
                <w:szCs w:val="26"/>
                <w:vertAlign w:val="superscript"/>
                <w:lang w:val="vi-VN"/>
              </w:rPr>
              <w:t>1</w:t>
            </w:r>
            <w:r w:rsidRPr="007C09EA">
              <w:rPr>
                <w:rFonts w:ascii="Times New Roman" w:hAnsi="Times New Roman"/>
                <w:sz w:val="26"/>
                <w:szCs w:val="26"/>
                <w:lang w:val="vi-VN"/>
              </w:rPr>
              <w:br/>
            </w:r>
            <w:r w:rsidRPr="007C09EA">
              <w:rPr>
                <w:rFonts w:ascii="Times New Roman" w:hAnsi="Times New Roman"/>
                <w:iCs/>
                <w:sz w:val="26"/>
                <w:szCs w:val="26"/>
                <w:lang w:val="vi-VN"/>
              </w:rPr>
              <w:t>Nơi học sinh, sinh viên có hộ khẩu thường trú</w:t>
            </w:r>
            <w:r w:rsidRPr="007C09EA">
              <w:rPr>
                <w:rFonts w:ascii="Times New Roman" w:hAnsi="Times New Roman"/>
                <w:i/>
                <w:iCs/>
                <w:sz w:val="26"/>
                <w:szCs w:val="26"/>
                <w:lang w:val="vi-VN"/>
              </w:rPr>
              <w:br/>
            </w:r>
            <w:r w:rsidRPr="007C09EA">
              <w:rPr>
                <w:rFonts w:ascii="Times New Roman" w:hAnsi="Times New Roman"/>
                <w:sz w:val="26"/>
                <w:szCs w:val="26"/>
                <w:lang w:val="vi-VN"/>
              </w:rPr>
              <w:t>(Ký tên, đóng dấu)</w:t>
            </w:r>
          </w:p>
        </w:tc>
        <w:tc>
          <w:tcPr>
            <w:tcW w:w="3648" w:type="dxa"/>
            <w:tcMar>
              <w:top w:w="0" w:type="dxa"/>
              <w:left w:w="108" w:type="dxa"/>
              <w:bottom w:w="0" w:type="dxa"/>
              <w:right w:w="108" w:type="dxa"/>
            </w:tcMar>
            <w:hideMark/>
          </w:tcPr>
          <w:p w14:paraId="24168A7C" w14:textId="77777777" w:rsidR="00B7014C" w:rsidRPr="007C09EA" w:rsidRDefault="00B7014C" w:rsidP="0088110F">
            <w:pPr>
              <w:pStyle w:val="NormalWeb"/>
              <w:spacing w:before="120" w:beforeAutospacing="0"/>
              <w:jc w:val="center"/>
              <w:rPr>
                <w:rFonts w:ascii="Times New Roman" w:eastAsiaTheme="minorEastAsia" w:hAnsi="Times New Roman"/>
                <w:sz w:val="26"/>
                <w:szCs w:val="26"/>
                <w:lang w:val="vi-VN"/>
              </w:rPr>
            </w:pPr>
            <w:r w:rsidRPr="007C09EA">
              <w:rPr>
                <w:rFonts w:ascii="Times New Roman" w:hAnsi="Times New Roman"/>
                <w:iCs/>
                <w:sz w:val="26"/>
                <w:szCs w:val="26"/>
                <w:lang w:val="vi-VN"/>
              </w:rPr>
              <w:t>.....,ngày....tháng....năm....</w:t>
            </w:r>
            <w:r w:rsidRPr="007C09EA">
              <w:rPr>
                <w:rFonts w:ascii="Times New Roman" w:hAnsi="Times New Roman"/>
                <w:sz w:val="26"/>
                <w:szCs w:val="26"/>
                <w:lang w:val="vi-VN"/>
              </w:rPr>
              <w:br/>
            </w:r>
            <w:r w:rsidRPr="007C09EA">
              <w:rPr>
                <w:rFonts w:ascii="Times New Roman" w:hAnsi="Times New Roman"/>
                <w:b/>
                <w:bCs/>
                <w:sz w:val="26"/>
                <w:szCs w:val="26"/>
                <w:lang w:val="vi-VN"/>
              </w:rPr>
              <w:t>Người làm đơn</w:t>
            </w:r>
            <w:r w:rsidRPr="007C09EA">
              <w:rPr>
                <w:rFonts w:ascii="Times New Roman" w:hAnsi="Times New Roman"/>
                <w:sz w:val="26"/>
                <w:szCs w:val="26"/>
                <w:lang w:val="vi-VN"/>
              </w:rPr>
              <w:br/>
              <w:t>(Ký, ghi rõ họ tên)</w:t>
            </w:r>
          </w:p>
        </w:tc>
      </w:tr>
    </w:tbl>
    <w:p w14:paraId="0D4BDF9E" w14:textId="77777777" w:rsidR="00B7014C" w:rsidRPr="007C09EA" w:rsidRDefault="00B7014C" w:rsidP="00B7014C">
      <w:pPr>
        <w:pStyle w:val="NormalWeb"/>
        <w:spacing w:before="120" w:beforeAutospacing="0"/>
        <w:rPr>
          <w:rFonts w:ascii="Times New Roman" w:eastAsiaTheme="minorEastAsia" w:hAnsi="Times New Roman"/>
          <w:lang w:val="vi-VN"/>
        </w:rPr>
      </w:pPr>
      <w:r w:rsidRPr="007C09EA">
        <w:rPr>
          <w:rFonts w:ascii="Times New Roman" w:hAnsi="Times New Roman"/>
          <w:lang w:val="vi-VN"/>
        </w:rPr>
        <w:t>___________________</w:t>
      </w:r>
    </w:p>
    <w:p w14:paraId="32CE69A5" w14:textId="77777777" w:rsidR="00B7014C" w:rsidRPr="007C09EA" w:rsidRDefault="00B7014C" w:rsidP="00B7014C">
      <w:pPr>
        <w:pStyle w:val="NormalWeb"/>
        <w:spacing w:before="120" w:beforeAutospacing="0"/>
        <w:rPr>
          <w:rFonts w:ascii="Times New Roman" w:hAnsi="Times New Roman"/>
          <w:lang w:val="vi-VN"/>
        </w:rPr>
      </w:pPr>
      <w:r w:rsidRPr="007C09EA">
        <w:rPr>
          <w:rFonts w:ascii="Times New Roman" w:hAnsi="Times New Roman"/>
          <w:vertAlign w:val="superscript"/>
          <w:lang w:val="vi-VN"/>
        </w:rPr>
        <w:t>1</w:t>
      </w:r>
      <w:r w:rsidRPr="007C09EA">
        <w:rPr>
          <w:rFonts w:ascii="Times New Roman" w:hAnsi="Times New Roman"/>
          <w:lang w:val="vi-VN"/>
        </w:rPr>
        <w:t xml:space="preserve"> Trường hợp học sinh, sinh viên có giấy khai sinh hoặc </w:t>
      </w:r>
      <w:r w:rsidRPr="00212A1E">
        <w:rPr>
          <w:rFonts w:ascii="Times New Roman" w:hAnsi="Times New Roman"/>
          <w:i/>
          <w:shd w:val="solid" w:color="FFFFFF" w:fill="auto"/>
          <w:lang w:val="vi-VN"/>
        </w:rPr>
        <w:t>thẻ Căn cước công dân, Chứng minh nhân dân, Giấy xác nhận thông tin về cư trú, Giấy thông báo số định danh cá nhân và thông tin công dân trong Cơ sở dữ liệu quốc gia về dân cư</w:t>
      </w:r>
      <w:r w:rsidRPr="00212A1E">
        <w:rPr>
          <w:rFonts w:ascii="Times New Roman" w:hAnsi="Times New Roman"/>
          <w:shd w:val="solid" w:color="FFFFFF" w:fill="auto"/>
          <w:lang w:val="vi-VN"/>
        </w:rPr>
        <w:t xml:space="preserve"> </w:t>
      </w:r>
      <w:r w:rsidRPr="007C09EA">
        <w:rPr>
          <w:rFonts w:ascii="Times New Roman" w:hAnsi="Times New Roman"/>
          <w:lang w:val="vi-VN"/>
        </w:rPr>
        <w:t xml:space="preserve">thì nộp giấy khai sinh hoặc </w:t>
      </w:r>
      <w:r w:rsidRPr="00212A1E">
        <w:rPr>
          <w:rFonts w:ascii="Times New Roman" w:hAnsi="Times New Roman"/>
          <w:i/>
          <w:shd w:val="solid" w:color="FFFFFF" w:fill="auto"/>
          <w:lang w:val="vi-VN"/>
        </w:rPr>
        <w:t>thẻ Căn cước công dân, Chứng minh nhân dân, Giấy xác nhận thông tin về cư trú, Giấy thông báo số định danh cá nhân và thông tin công dân trong Cơ sở dữ liệu quốc gia về dân cư</w:t>
      </w:r>
      <w:r w:rsidRPr="00212A1E">
        <w:rPr>
          <w:rFonts w:ascii="Times New Roman" w:hAnsi="Times New Roman"/>
          <w:shd w:val="solid" w:color="FFFFFF" w:fill="auto"/>
          <w:lang w:val="vi-VN"/>
        </w:rPr>
        <w:t xml:space="preserve"> </w:t>
      </w:r>
      <w:r w:rsidRPr="007C09EA">
        <w:rPr>
          <w:rFonts w:ascii="Times New Roman" w:hAnsi="Times New Roman"/>
          <w:lang w:val="vi-VN"/>
        </w:rPr>
        <w:t>(bản sao có mang bản chính để đối chiếu hoặc bản sao có chứng thực từ bản chính) kèm theo đơn, không cần xác nhận của Ủy ban nhân dân cấp xã.</w:t>
      </w:r>
    </w:p>
    <w:p w14:paraId="33B7B017" w14:textId="77777777" w:rsidR="00B7014C" w:rsidRDefault="00B7014C" w:rsidP="00B7014C">
      <w:pPr>
        <w:pStyle w:val="NormalWeb"/>
        <w:spacing w:before="120" w:beforeAutospacing="0"/>
        <w:jc w:val="right"/>
        <w:rPr>
          <w:rFonts w:ascii="Times New Roman" w:hAnsi="Times New Roman"/>
          <w:b/>
          <w:bCs/>
          <w:sz w:val="27"/>
          <w:szCs w:val="27"/>
          <w:lang w:val="vi-VN"/>
        </w:rPr>
      </w:pPr>
    </w:p>
    <w:p w14:paraId="28EB3155" w14:textId="77777777" w:rsidR="00B7014C" w:rsidRDefault="00B7014C" w:rsidP="00B7014C">
      <w:pPr>
        <w:pStyle w:val="NormalWeb"/>
        <w:spacing w:before="120" w:beforeAutospacing="0"/>
        <w:jc w:val="right"/>
        <w:rPr>
          <w:rFonts w:ascii="Times New Roman" w:hAnsi="Times New Roman"/>
          <w:b/>
          <w:bCs/>
          <w:sz w:val="27"/>
          <w:szCs w:val="27"/>
          <w:lang w:val="vi-VN"/>
        </w:rPr>
      </w:pPr>
    </w:p>
    <w:p w14:paraId="61D04E96" w14:textId="77777777" w:rsidR="00B7014C" w:rsidRDefault="00B7014C" w:rsidP="00B7014C">
      <w:pPr>
        <w:pStyle w:val="NormalWeb"/>
        <w:spacing w:before="120" w:beforeAutospacing="0"/>
        <w:jc w:val="right"/>
        <w:rPr>
          <w:rFonts w:ascii="Times New Roman" w:hAnsi="Times New Roman"/>
          <w:b/>
          <w:bCs/>
          <w:sz w:val="23"/>
          <w:szCs w:val="27"/>
          <w:lang w:val="vi-VN"/>
        </w:rPr>
      </w:pPr>
    </w:p>
    <w:p w14:paraId="0F63BFFD" w14:textId="77777777" w:rsidR="00B7014C" w:rsidRPr="008E4E25" w:rsidRDefault="00B7014C" w:rsidP="00B7014C">
      <w:pPr>
        <w:pStyle w:val="NormalWeb"/>
        <w:spacing w:before="120" w:beforeAutospacing="0"/>
        <w:jc w:val="right"/>
        <w:rPr>
          <w:rFonts w:ascii="Times New Roman" w:hAnsi="Times New Roman"/>
          <w:sz w:val="23"/>
          <w:szCs w:val="27"/>
          <w:lang w:val="vi-VN"/>
        </w:rPr>
      </w:pPr>
      <w:r w:rsidRPr="008E4E25">
        <w:rPr>
          <w:rFonts w:ascii="Times New Roman" w:hAnsi="Times New Roman"/>
          <w:b/>
          <w:bCs/>
          <w:sz w:val="23"/>
          <w:szCs w:val="27"/>
          <w:lang w:val="vi-VN"/>
        </w:rPr>
        <w:lastRenderedPageBreak/>
        <w:t>Mẫu số 04</w:t>
      </w:r>
    </w:p>
    <w:p w14:paraId="00C90B2E" w14:textId="77777777" w:rsidR="00B7014C" w:rsidRPr="007C09EA" w:rsidRDefault="00B7014C" w:rsidP="00B7014C">
      <w:pPr>
        <w:pStyle w:val="NormalWeb"/>
        <w:spacing w:before="60" w:beforeAutospacing="0" w:after="60" w:afterAutospacing="0"/>
        <w:jc w:val="center"/>
        <w:rPr>
          <w:rFonts w:ascii="Times New Roman" w:hAnsi="Times New Roman"/>
          <w:sz w:val="27"/>
          <w:szCs w:val="27"/>
          <w:lang w:val="vi-VN"/>
        </w:rPr>
      </w:pPr>
      <w:r w:rsidRPr="007C09EA">
        <w:rPr>
          <w:rFonts w:ascii="Times New Roman" w:hAnsi="Times New Roman"/>
          <w:b/>
          <w:bCs/>
          <w:noProof/>
          <w:sz w:val="27"/>
          <w:szCs w:val="27"/>
        </w:rPr>
        <mc:AlternateContent>
          <mc:Choice Requires="wps">
            <w:drawing>
              <wp:anchor distT="0" distB="0" distL="114300" distR="114300" simplePos="0" relativeHeight="251700224" behindDoc="0" locked="0" layoutInCell="1" allowOverlap="1" wp14:anchorId="437AC36F" wp14:editId="57A85855">
                <wp:simplePos x="0" y="0"/>
                <wp:positionH relativeFrom="column">
                  <wp:posOffset>2016760</wp:posOffset>
                </wp:positionH>
                <wp:positionV relativeFrom="paragraph">
                  <wp:posOffset>452755</wp:posOffset>
                </wp:positionV>
                <wp:extent cx="2069431" cy="0"/>
                <wp:effectExtent l="0" t="0" r="0" b="0"/>
                <wp:wrapNone/>
                <wp:docPr id="48" name="Straight Connector 48"/>
                <wp:cNvGraphicFramePr/>
                <a:graphic xmlns:a="http://schemas.openxmlformats.org/drawingml/2006/main">
                  <a:graphicData uri="http://schemas.microsoft.com/office/word/2010/wordprocessingShape">
                    <wps:wsp>
                      <wps:cNvCnPr/>
                      <wps:spPr>
                        <a:xfrm>
                          <a:off x="0" y="0"/>
                          <a:ext cx="20694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A7C3F4" id="Straight Connector 48"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158.8pt,35.65pt" to="321.7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" strokecolor="black [3200]" strokeweight=".5pt">
                <v:stroke joinstyle="miter"/>
              </v:line>
            </w:pict>
          </mc:Fallback>
        </mc:AlternateContent>
      </w:r>
      <w:r w:rsidRPr="007C09EA">
        <w:rPr>
          <w:rFonts w:ascii="Times New Roman" w:hAnsi="Times New Roman"/>
          <w:b/>
          <w:bCs/>
          <w:sz w:val="27"/>
          <w:szCs w:val="27"/>
          <w:lang w:val="vi-VN"/>
        </w:rPr>
        <w:t>CỘNG HÒA XÃ HỘI CHỦ NGHĨA VIỆT NAM</w:t>
      </w:r>
      <w:r w:rsidRPr="007C09EA">
        <w:rPr>
          <w:rFonts w:ascii="Times New Roman" w:hAnsi="Times New Roman"/>
          <w:b/>
          <w:bCs/>
          <w:sz w:val="27"/>
          <w:szCs w:val="27"/>
          <w:lang w:val="vi-VN"/>
        </w:rPr>
        <w:br/>
        <w:t>Độc lập - Tự do - Hạnh phúc</w:t>
      </w:r>
      <w:r w:rsidRPr="007C09EA">
        <w:rPr>
          <w:rFonts w:ascii="Times New Roman" w:hAnsi="Times New Roman"/>
          <w:b/>
          <w:bCs/>
          <w:sz w:val="27"/>
          <w:szCs w:val="27"/>
          <w:lang w:val="vi-VN"/>
        </w:rPr>
        <w:br/>
      </w:r>
    </w:p>
    <w:p w14:paraId="3BBE9504" w14:textId="77777777" w:rsidR="00B7014C" w:rsidRPr="007C09EA" w:rsidRDefault="00B7014C" w:rsidP="00B7014C">
      <w:pPr>
        <w:pStyle w:val="NormalWeb"/>
        <w:spacing w:before="60" w:beforeAutospacing="0" w:after="60" w:afterAutospacing="0"/>
        <w:jc w:val="center"/>
        <w:rPr>
          <w:rFonts w:ascii="Times New Roman" w:hAnsi="Times New Roman"/>
          <w:sz w:val="27"/>
          <w:szCs w:val="27"/>
          <w:lang w:val="vi-VN"/>
        </w:rPr>
      </w:pPr>
      <w:r w:rsidRPr="007C09EA">
        <w:rPr>
          <w:rFonts w:ascii="Times New Roman" w:hAnsi="Times New Roman"/>
          <w:b/>
          <w:bCs/>
          <w:sz w:val="27"/>
          <w:szCs w:val="27"/>
          <w:lang w:val="vi-VN"/>
        </w:rPr>
        <w:t>ĐƠN ĐỀ NGHỊ HỖ TRỢ HỌC TẬP</w:t>
      </w:r>
    </w:p>
    <w:p w14:paraId="196781DD" w14:textId="77777777" w:rsidR="00B7014C" w:rsidRPr="007C09EA" w:rsidRDefault="00B7014C" w:rsidP="00B7014C">
      <w:pPr>
        <w:pStyle w:val="NormalWeb"/>
        <w:spacing w:before="60" w:beforeAutospacing="0" w:after="60" w:afterAutospacing="0"/>
        <w:jc w:val="center"/>
        <w:rPr>
          <w:rFonts w:ascii="Times New Roman" w:hAnsi="Times New Roman"/>
          <w:sz w:val="27"/>
          <w:szCs w:val="27"/>
          <w:lang w:val="vi-VN"/>
        </w:rPr>
      </w:pPr>
      <w:bookmarkStart w:id="9" w:name="chuong_pl_4_name_name"/>
      <w:r w:rsidRPr="007C09EA">
        <w:rPr>
          <w:rFonts w:ascii="Times New Roman" w:hAnsi="Times New Roman"/>
          <w:iCs/>
          <w:sz w:val="27"/>
          <w:szCs w:val="27"/>
          <w:lang w:val="vi-VN"/>
        </w:rPr>
        <w:t>(Dùng cho học sinh, sinh viên học tại các cơ sở giáo dục ngoài công lập)</w:t>
      </w:r>
      <w:bookmarkEnd w:id="9"/>
    </w:p>
    <w:tbl>
      <w:tblPr>
        <w:tblW w:w="0" w:type="auto"/>
        <w:tblCellMar>
          <w:left w:w="0" w:type="dxa"/>
          <w:right w:w="0" w:type="dxa"/>
        </w:tblCellMar>
        <w:tblLook w:val="04A0" w:firstRow="1" w:lastRow="0" w:firstColumn="1" w:lastColumn="0" w:noHBand="0" w:noVBand="1"/>
      </w:tblPr>
      <w:tblGrid>
        <w:gridCol w:w="2988"/>
        <w:gridCol w:w="5868"/>
      </w:tblGrid>
      <w:tr w:rsidR="00B7014C" w:rsidRPr="007C09EA" w14:paraId="3B9EF075" w14:textId="77777777" w:rsidTr="0088110F">
        <w:tc>
          <w:tcPr>
            <w:tcW w:w="2988" w:type="dxa"/>
            <w:tcMar>
              <w:top w:w="0" w:type="dxa"/>
              <w:left w:w="108" w:type="dxa"/>
              <w:bottom w:w="0" w:type="dxa"/>
              <w:right w:w="108" w:type="dxa"/>
            </w:tcMar>
            <w:hideMark/>
          </w:tcPr>
          <w:p w14:paraId="32EDBE32" w14:textId="77777777" w:rsidR="00B7014C" w:rsidRPr="007C09EA" w:rsidRDefault="00B7014C" w:rsidP="0088110F">
            <w:pPr>
              <w:pStyle w:val="NormalWeb"/>
              <w:spacing w:before="60" w:beforeAutospacing="0" w:after="60" w:afterAutospacing="0"/>
              <w:jc w:val="right"/>
              <w:rPr>
                <w:rFonts w:ascii="Times New Roman" w:eastAsiaTheme="minorEastAsia" w:hAnsi="Times New Roman"/>
                <w:sz w:val="27"/>
                <w:szCs w:val="27"/>
              </w:rPr>
            </w:pPr>
            <w:r w:rsidRPr="007C09EA">
              <w:rPr>
                <w:rFonts w:ascii="Times New Roman" w:hAnsi="Times New Roman"/>
                <w:b/>
                <w:bCs/>
                <w:sz w:val="27"/>
                <w:szCs w:val="27"/>
                <w:lang w:val="vi-VN"/>
              </w:rPr>
              <w:t>Kính gửi:</w:t>
            </w:r>
          </w:p>
        </w:tc>
        <w:tc>
          <w:tcPr>
            <w:tcW w:w="5868" w:type="dxa"/>
            <w:tcMar>
              <w:top w:w="0" w:type="dxa"/>
              <w:left w:w="108" w:type="dxa"/>
              <w:bottom w:w="0" w:type="dxa"/>
              <w:right w:w="108" w:type="dxa"/>
            </w:tcMar>
            <w:hideMark/>
          </w:tcPr>
          <w:p w14:paraId="65A665DE" w14:textId="77777777" w:rsidR="00B7014C" w:rsidRPr="007C09EA" w:rsidRDefault="00B7014C" w:rsidP="0088110F">
            <w:pPr>
              <w:pStyle w:val="NormalWeb"/>
              <w:spacing w:before="60" w:beforeAutospacing="0" w:after="60" w:afterAutospacing="0"/>
              <w:rPr>
                <w:rFonts w:ascii="Times New Roman" w:eastAsiaTheme="minorEastAsia" w:hAnsi="Times New Roman"/>
                <w:sz w:val="27"/>
                <w:szCs w:val="27"/>
              </w:rPr>
            </w:pPr>
            <w:r w:rsidRPr="007C09EA">
              <w:rPr>
                <w:rFonts w:ascii="Times New Roman" w:hAnsi="Times New Roman"/>
                <w:sz w:val="27"/>
                <w:szCs w:val="27"/>
                <w:lang w:val="vi-VN"/>
              </w:rPr>
              <w:t xml:space="preserve">Phòng Giáo dục và Đào tạo </w:t>
            </w:r>
            <w:r w:rsidRPr="007C09EA">
              <w:rPr>
                <w:rFonts w:ascii="Times New Roman" w:hAnsi="Times New Roman"/>
                <w:iCs/>
                <w:sz w:val="27"/>
                <w:szCs w:val="27"/>
                <w:lang w:val="vi-VN"/>
              </w:rPr>
              <w:t xml:space="preserve">(đối với học sinh tiểu học và trung học cơ sở); </w:t>
            </w:r>
            <w:r w:rsidRPr="007C09EA">
              <w:rPr>
                <w:rFonts w:ascii="Times New Roman" w:hAnsi="Times New Roman"/>
                <w:sz w:val="27"/>
                <w:szCs w:val="27"/>
                <w:lang w:val="vi-VN"/>
              </w:rPr>
              <w:t>Sở Giáo dục và Đào tạo</w:t>
            </w:r>
            <w:r w:rsidRPr="007C09EA">
              <w:rPr>
                <w:rFonts w:ascii="Times New Roman" w:hAnsi="Times New Roman"/>
                <w:i/>
                <w:iCs/>
                <w:sz w:val="27"/>
                <w:szCs w:val="27"/>
                <w:lang w:val="vi-VN"/>
              </w:rPr>
              <w:t xml:space="preserve"> </w:t>
            </w:r>
            <w:r w:rsidRPr="007C09EA">
              <w:rPr>
                <w:rFonts w:ascii="Times New Roman" w:hAnsi="Times New Roman"/>
                <w:iCs/>
                <w:sz w:val="27"/>
                <w:szCs w:val="27"/>
                <w:lang w:val="vi-VN"/>
              </w:rPr>
              <w:t>(đối với học sinh trung học phổ thông);</w:t>
            </w:r>
            <w:r w:rsidRPr="007C09EA">
              <w:rPr>
                <w:rFonts w:ascii="Times New Roman" w:hAnsi="Times New Roman"/>
                <w:i/>
                <w:iCs/>
                <w:sz w:val="27"/>
                <w:szCs w:val="27"/>
                <w:lang w:val="vi-VN"/>
              </w:rPr>
              <w:t xml:space="preserve"> </w:t>
            </w:r>
            <w:r w:rsidRPr="007C09EA">
              <w:rPr>
                <w:rFonts w:ascii="Times New Roman" w:hAnsi="Times New Roman"/>
                <w:sz w:val="27"/>
                <w:szCs w:val="27"/>
                <w:lang w:val="vi-VN"/>
              </w:rPr>
              <w:t>Phòng Lao động - Thương binh và Xã hội</w:t>
            </w:r>
            <w:r w:rsidRPr="007C09EA">
              <w:rPr>
                <w:rFonts w:ascii="Times New Roman" w:hAnsi="Times New Roman"/>
                <w:i/>
                <w:iCs/>
                <w:sz w:val="27"/>
                <w:szCs w:val="27"/>
                <w:lang w:val="vi-VN"/>
              </w:rPr>
              <w:t xml:space="preserve"> </w:t>
            </w:r>
            <w:r w:rsidRPr="007C09EA">
              <w:rPr>
                <w:rFonts w:ascii="Times New Roman" w:hAnsi="Times New Roman"/>
                <w:iCs/>
                <w:sz w:val="27"/>
                <w:szCs w:val="27"/>
                <w:lang w:val="vi-VN"/>
              </w:rPr>
              <w:t>(đối với học sinh, sinh viên học tại các cơ sở giáo dục đại học và cơ sở giáo dục nghề nghiệp)</w:t>
            </w:r>
          </w:p>
        </w:tc>
      </w:tr>
    </w:tbl>
    <w:p w14:paraId="5B7B872D" w14:textId="77777777" w:rsidR="00B7014C" w:rsidRPr="007C09EA" w:rsidRDefault="00B7014C" w:rsidP="00B7014C">
      <w:pPr>
        <w:pStyle w:val="NormalWeb"/>
        <w:spacing w:before="60" w:beforeAutospacing="0" w:after="0" w:afterAutospacing="0"/>
        <w:rPr>
          <w:rFonts w:ascii="Times New Roman" w:eastAsiaTheme="minorEastAsia" w:hAnsi="Times New Roman"/>
          <w:sz w:val="27"/>
          <w:szCs w:val="27"/>
        </w:rPr>
      </w:pPr>
      <w:r w:rsidRPr="007C09EA">
        <w:rPr>
          <w:rFonts w:ascii="Times New Roman" w:hAnsi="Times New Roman"/>
          <w:sz w:val="27"/>
          <w:szCs w:val="27"/>
          <w:lang w:val="vi-VN"/>
        </w:rPr>
        <w:t>Họ và tên học sinh, sinh viên:......................................................................................</w:t>
      </w:r>
    </w:p>
    <w:p w14:paraId="2CFDBEE9" w14:textId="77777777" w:rsidR="00B7014C" w:rsidRPr="007C09EA" w:rsidRDefault="00B7014C" w:rsidP="00B7014C">
      <w:pPr>
        <w:pStyle w:val="NormalWeb"/>
        <w:spacing w:before="60" w:beforeAutospacing="0" w:after="0" w:afterAutospacing="0"/>
        <w:rPr>
          <w:rFonts w:ascii="Times New Roman" w:hAnsi="Times New Roman"/>
          <w:sz w:val="27"/>
          <w:szCs w:val="27"/>
        </w:rPr>
      </w:pPr>
      <w:r w:rsidRPr="007C09EA">
        <w:rPr>
          <w:rFonts w:ascii="Times New Roman" w:hAnsi="Times New Roman"/>
          <w:sz w:val="27"/>
          <w:szCs w:val="27"/>
          <w:lang w:val="vi-VN"/>
        </w:rPr>
        <w:t>Hộ khẩu thường trú tại:................................................................................................</w:t>
      </w:r>
    </w:p>
    <w:p w14:paraId="1D91CA43" w14:textId="77777777" w:rsidR="00B7014C" w:rsidRPr="007C09EA" w:rsidRDefault="00B7014C" w:rsidP="00B7014C">
      <w:pPr>
        <w:pStyle w:val="NormalWeb"/>
        <w:spacing w:before="60" w:beforeAutospacing="0" w:after="0" w:afterAutospacing="0"/>
        <w:rPr>
          <w:rFonts w:ascii="Times New Roman" w:hAnsi="Times New Roman"/>
          <w:sz w:val="27"/>
          <w:szCs w:val="27"/>
        </w:rPr>
      </w:pPr>
      <w:r w:rsidRPr="007C09EA">
        <w:rPr>
          <w:rFonts w:ascii="Times New Roman" w:hAnsi="Times New Roman"/>
          <w:sz w:val="27"/>
          <w:szCs w:val="27"/>
          <w:lang w:val="vi-VN"/>
        </w:rPr>
        <w:t>Sinh ngày:.....................................................................................................................</w:t>
      </w:r>
    </w:p>
    <w:p w14:paraId="7D09291A" w14:textId="77777777" w:rsidR="00B7014C" w:rsidRPr="007C09EA" w:rsidRDefault="00B7014C" w:rsidP="00B7014C">
      <w:pPr>
        <w:pStyle w:val="NormalWeb"/>
        <w:spacing w:before="60" w:beforeAutospacing="0" w:after="0" w:afterAutospacing="0"/>
        <w:rPr>
          <w:rFonts w:ascii="Times New Roman" w:hAnsi="Times New Roman"/>
          <w:sz w:val="27"/>
          <w:szCs w:val="27"/>
        </w:rPr>
      </w:pPr>
      <w:r w:rsidRPr="007C09EA">
        <w:rPr>
          <w:rFonts w:ascii="Times New Roman" w:hAnsi="Times New Roman"/>
          <w:sz w:val="27"/>
          <w:szCs w:val="27"/>
          <w:lang w:val="vi-VN"/>
        </w:rPr>
        <w:t>Dân tộc:........................................................................................................................</w:t>
      </w:r>
    </w:p>
    <w:p w14:paraId="637AD68F" w14:textId="77777777" w:rsidR="00B7014C" w:rsidRPr="007C09EA" w:rsidRDefault="00B7014C" w:rsidP="00B7014C">
      <w:pPr>
        <w:pStyle w:val="NormalWeb"/>
        <w:spacing w:before="60" w:beforeAutospacing="0" w:after="0" w:afterAutospacing="0"/>
        <w:rPr>
          <w:rFonts w:ascii="Times New Roman" w:hAnsi="Times New Roman"/>
          <w:sz w:val="27"/>
          <w:szCs w:val="27"/>
        </w:rPr>
      </w:pPr>
      <w:r w:rsidRPr="007C09EA">
        <w:rPr>
          <w:rFonts w:ascii="Times New Roman" w:hAnsi="Times New Roman"/>
          <w:sz w:val="27"/>
          <w:szCs w:val="27"/>
          <w:lang w:val="vi-VN"/>
        </w:rPr>
        <w:t>Hiện đang học tại lớp:.........................................Khóa:...............................................</w:t>
      </w:r>
    </w:p>
    <w:p w14:paraId="7A861F8F" w14:textId="77777777" w:rsidR="00B7014C" w:rsidRPr="007C09EA" w:rsidRDefault="00B7014C" w:rsidP="00B7014C">
      <w:pPr>
        <w:pStyle w:val="NormalWeb"/>
        <w:spacing w:before="60" w:beforeAutospacing="0" w:after="0" w:afterAutospacing="0"/>
        <w:rPr>
          <w:rFonts w:ascii="Times New Roman" w:hAnsi="Times New Roman"/>
          <w:sz w:val="27"/>
          <w:szCs w:val="27"/>
        </w:rPr>
      </w:pPr>
      <w:r w:rsidRPr="007C09EA">
        <w:rPr>
          <w:rFonts w:ascii="Times New Roman" w:hAnsi="Times New Roman"/>
          <w:sz w:val="27"/>
          <w:szCs w:val="27"/>
          <w:lang w:val="vi-VN"/>
        </w:rPr>
        <w:t>Trường:.........................................................................................................................</w:t>
      </w:r>
    </w:p>
    <w:p w14:paraId="0675BB92" w14:textId="77777777" w:rsidR="00B7014C" w:rsidRPr="007C09EA" w:rsidRDefault="00B7014C" w:rsidP="00B7014C">
      <w:pPr>
        <w:pStyle w:val="NormalWeb"/>
        <w:spacing w:before="60" w:beforeAutospacing="0" w:after="0" w:afterAutospacing="0"/>
        <w:rPr>
          <w:rFonts w:ascii="Times New Roman" w:hAnsi="Times New Roman"/>
          <w:sz w:val="27"/>
          <w:szCs w:val="27"/>
        </w:rPr>
      </w:pPr>
      <w:r w:rsidRPr="007C09EA">
        <w:rPr>
          <w:rFonts w:ascii="Times New Roman" w:hAnsi="Times New Roman"/>
          <w:sz w:val="27"/>
          <w:szCs w:val="27"/>
          <w:lang w:val="vi-VN"/>
        </w:rPr>
        <w:t>Tôi làm đơn này đề nghị các cấp quản lý xem xét, giải quyết cấp tiền hỗ trợ học tập theo quy định và chế độ hiện hành./.</w:t>
      </w:r>
    </w:p>
    <w:p w14:paraId="6DA98503" w14:textId="77777777" w:rsidR="00B7014C" w:rsidRPr="007C09EA" w:rsidRDefault="00B7014C" w:rsidP="00B7014C">
      <w:pPr>
        <w:pStyle w:val="NormalWeb"/>
        <w:spacing w:before="60" w:beforeAutospacing="0" w:after="0" w:afterAutospacing="0"/>
        <w:rPr>
          <w:rFonts w:ascii="Times New Roman" w:hAnsi="Times New Roman"/>
          <w:sz w:val="27"/>
          <w:szCs w:val="27"/>
        </w:rPr>
      </w:pPr>
      <w:r w:rsidRPr="007C09EA">
        <w:rPr>
          <w:rFonts w:ascii="Times New Roman" w:hAnsi="Times New Roman"/>
          <w:sz w:val="27"/>
          <w:szCs w:val="27"/>
        </w:rPr>
        <w:t> </w:t>
      </w:r>
    </w:p>
    <w:tbl>
      <w:tblPr>
        <w:tblW w:w="5000" w:type="pct"/>
        <w:tblCellMar>
          <w:left w:w="0" w:type="dxa"/>
          <w:right w:w="0" w:type="dxa"/>
        </w:tblCellMar>
        <w:tblLook w:val="04A0" w:firstRow="1" w:lastRow="0" w:firstColumn="1" w:lastColumn="0" w:noHBand="0" w:noVBand="1"/>
      </w:tblPr>
      <w:tblGrid>
        <w:gridCol w:w="4734"/>
        <w:gridCol w:w="4734"/>
      </w:tblGrid>
      <w:tr w:rsidR="00B7014C" w:rsidRPr="007C09EA" w14:paraId="4103F0FA" w14:textId="77777777" w:rsidTr="0088110F">
        <w:tc>
          <w:tcPr>
            <w:tcW w:w="2500" w:type="pct"/>
            <w:tcMar>
              <w:top w:w="0" w:type="dxa"/>
              <w:left w:w="108" w:type="dxa"/>
              <w:bottom w:w="0" w:type="dxa"/>
              <w:right w:w="108" w:type="dxa"/>
            </w:tcMar>
            <w:hideMark/>
          </w:tcPr>
          <w:p w14:paraId="1B60AE0B" w14:textId="77777777" w:rsidR="00B7014C" w:rsidRPr="007C09EA" w:rsidRDefault="00B7014C" w:rsidP="0088110F">
            <w:pPr>
              <w:pStyle w:val="NormalWeb"/>
              <w:spacing w:before="60" w:beforeAutospacing="0" w:after="0" w:afterAutospacing="0"/>
              <w:rPr>
                <w:rFonts w:ascii="Times New Roman" w:eastAsiaTheme="minorEastAsia" w:hAnsi="Times New Roman"/>
                <w:sz w:val="27"/>
                <w:szCs w:val="27"/>
              </w:rPr>
            </w:pPr>
            <w:r w:rsidRPr="007C09EA">
              <w:rPr>
                <w:rFonts w:ascii="Times New Roman" w:hAnsi="Times New Roman"/>
                <w:sz w:val="27"/>
                <w:szCs w:val="27"/>
              </w:rPr>
              <w:t> </w:t>
            </w:r>
          </w:p>
        </w:tc>
        <w:tc>
          <w:tcPr>
            <w:tcW w:w="2500" w:type="pct"/>
            <w:tcMar>
              <w:top w:w="0" w:type="dxa"/>
              <w:left w:w="108" w:type="dxa"/>
              <w:bottom w:w="0" w:type="dxa"/>
              <w:right w:w="108" w:type="dxa"/>
            </w:tcMar>
            <w:hideMark/>
          </w:tcPr>
          <w:p w14:paraId="6701897A" w14:textId="77777777" w:rsidR="00B7014C" w:rsidRPr="007C09EA" w:rsidRDefault="00B7014C" w:rsidP="0088110F">
            <w:pPr>
              <w:pStyle w:val="NormalWeb"/>
              <w:spacing w:before="60" w:beforeAutospacing="0" w:after="0" w:afterAutospacing="0"/>
              <w:jc w:val="center"/>
              <w:rPr>
                <w:rFonts w:ascii="Times New Roman" w:eastAsiaTheme="minorEastAsia" w:hAnsi="Times New Roman"/>
                <w:sz w:val="27"/>
                <w:szCs w:val="27"/>
              </w:rPr>
            </w:pPr>
            <w:r w:rsidRPr="00596C62">
              <w:rPr>
                <w:rFonts w:ascii="Times New Roman" w:hAnsi="Times New Roman"/>
                <w:i/>
                <w:iCs/>
                <w:sz w:val="27"/>
                <w:szCs w:val="27"/>
                <w:lang w:val="vi-VN"/>
              </w:rPr>
              <w:t>....., ngày....tháng....năm....</w:t>
            </w:r>
            <w:r w:rsidRPr="007C09EA">
              <w:rPr>
                <w:rFonts w:ascii="Times New Roman" w:hAnsi="Times New Roman"/>
                <w:sz w:val="27"/>
                <w:szCs w:val="27"/>
                <w:lang w:val="vi-VN"/>
              </w:rPr>
              <w:br/>
            </w:r>
            <w:r w:rsidRPr="007C09EA">
              <w:rPr>
                <w:rFonts w:ascii="Times New Roman" w:hAnsi="Times New Roman"/>
                <w:b/>
                <w:bCs/>
                <w:sz w:val="27"/>
                <w:szCs w:val="27"/>
                <w:lang w:val="vi-VN"/>
              </w:rPr>
              <w:t>Người làm đơn</w:t>
            </w:r>
            <w:r w:rsidRPr="007C09EA">
              <w:rPr>
                <w:rFonts w:ascii="Times New Roman" w:hAnsi="Times New Roman"/>
                <w:sz w:val="27"/>
                <w:szCs w:val="27"/>
                <w:lang w:val="vi-VN"/>
              </w:rPr>
              <w:br/>
              <w:t>(Ký, ghi rõ họ tên)</w:t>
            </w:r>
          </w:p>
        </w:tc>
      </w:tr>
    </w:tbl>
    <w:p w14:paraId="4F4070A0" w14:textId="77777777" w:rsidR="00B7014C" w:rsidRPr="007C09EA" w:rsidRDefault="00B7014C" w:rsidP="00B7014C">
      <w:pPr>
        <w:pStyle w:val="NormalWeb"/>
        <w:spacing w:before="60" w:beforeAutospacing="0" w:after="0" w:afterAutospacing="0"/>
        <w:rPr>
          <w:rFonts w:ascii="Times New Roman" w:eastAsiaTheme="minorEastAsia" w:hAnsi="Times New Roman"/>
          <w:sz w:val="27"/>
          <w:szCs w:val="27"/>
        </w:rPr>
      </w:pPr>
      <w:r w:rsidRPr="007C09EA">
        <w:rPr>
          <w:rFonts w:ascii="Times New Roman" w:hAnsi="Times New Roman"/>
          <w:sz w:val="27"/>
          <w:szCs w:val="27"/>
        </w:rPr>
        <w:t> </w:t>
      </w:r>
    </w:p>
    <w:p w14:paraId="762D80BD" w14:textId="77777777" w:rsidR="00B7014C" w:rsidRPr="007C09EA" w:rsidRDefault="00B7014C" w:rsidP="00B7014C">
      <w:pPr>
        <w:pStyle w:val="NormalWeb"/>
        <w:spacing w:before="60" w:beforeAutospacing="0" w:after="0" w:afterAutospacing="0"/>
        <w:jc w:val="center"/>
        <w:rPr>
          <w:rFonts w:ascii="Times New Roman" w:hAnsi="Times New Roman"/>
          <w:sz w:val="27"/>
          <w:szCs w:val="27"/>
        </w:rPr>
      </w:pPr>
      <w:r w:rsidRPr="007C09EA">
        <w:rPr>
          <w:rFonts w:ascii="Times New Roman" w:hAnsi="Times New Roman"/>
          <w:b/>
          <w:bCs/>
          <w:sz w:val="27"/>
          <w:szCs w:val="27"/>
          <w:lang w:val="vi-VN"/>
        </w:rPr>
        <w:t>XÁC NHẬN CỦA CƠ SỞ GIÁO DỤC</w:t>
      </w:r>
    </w:p>
    <w:p w14:paraId="4AB0D1F7" w14:textId="77777777" w:rsidR="00B7014C" w:rsidRPr="007C09EA" w:rsidRDefault="00B7014C" w:rsidP="00B7014C">
      <w:pPr>
        <w:pStyle w:val="NormalWeb"/>
        <w:spacing w:before="60" w:beforeAutospacing="0" w:after="0" w:afterAutospacing="0"/>
        <w:rPr>
          <w:rFonts w:ascii="Times New Roman" w:hAnsi="Times New Roman"/>
          <w:sz w:val="27"/>
          <w:szCs w:val="27"/>
        </w:rPr>
      </w:pPr>
      <w:r w:rsidRPr="007C09EA">
        <w:rPr>
          <w:rFonts w:ascii="Times New Roman" w:hAnsi="Times New Roman"/>
          <w:sz w:val="27"/>
          <w:szCs w:val="27"/>
          <w:lang w:val="vi-VN"/>
        </w:rPr>
        <w:t>Cơ sở giáo dục:.............................................................................................................</w:t>
      </w:r>
    </w:p>
    <w:p w14:paraId="7C73BB95" w14:textId="77777777" w:rsidR="00B7014C" w:rsidRPr="007C09EA" w:rsidRDefault="00B7014C" w:rsidP="00B7014C">
      <w:pPr>
        <w:pStyle w:val="NormalWeb"/>
        <w:spacing w:before="60" w:beforeAutospacing="0" w:after="0" w:afterAutospacing="0"/>
        <w:rPr>
          <w:rFonts w:ascii="Times New Roman" w:hAnsi="Times New Roman"/>
          <w:sz w:val="27"/>
          <w:szCs w:val="27"/>
        </w:rPr>
      </w:pPr>
      <w:r w:rsidRPr="007C09EA">
        <w:rPr>
          <w:rFonts w:ascii="Times New Roman" w:hAnsi="Times New Roman"/>
          <w:sz w:val="27"/>
          <w:szCs w:val="27"/>
          <w:lang w:val="vi-VN"/>
        </w:rPr>
        <w:t>Xác nhận em:................................................................................................................</w:t>
      </w:r>
    </w:p>
    <w:p w14:paraId="7EF02E93" w14:textId="77777777" w:rsidR="00B7014C" w:rsidRPr="007C09EA" w:rsidRDefault="00B7014C" w:rsidP="00B7014C">
      <w:pPr>
        <w:pStyle w:val="NormalWeb"/>
        <w:spacing w:before="60" w:beforeAutospacing="0" w:after="0" w:afterAutospacing="0"/>
        <w:rPr>
          <w:rFonts w:ascii="Times New Roman" w:hAnsi="Times New Roman"/>
          <w:sz w:val="27"/>
          <w:szCs w:val="27"/>
        </w:rPr>
      </w:pPr>
      <w:r w:rsidRPr="007C09EA">
        <w:rPr>
          <w:rFonts w:ascii="Times New Roman" w:hAnsi="Times New Roman"/>
          <w:sz w:val="27"/>
          <w:szCs w:val="27"/>
          <w:lang w:val="vi-VN"/>
        </w:rPr>
        <w:t>Hiện là học sinh, sinh viên đang học tại lớp:...................Khóa:...................................</w:t>
      </w:r>
    </w:p>
    <w:p w14:paraId="5F37A986" w14:textId="77777777" w:rsidR="00B7014C" w:rsidRPr="007C09EA" w:rsidRDefault="00B7014C" w:rsidP="00B7014C">
      <w:pPr>
        <w:pStyle w:val="NormalWeb"/>
        <w:spacing w:before="60" w:beforeAutospacing="0" w:after="0" w:afterAutospacing="0"/>
        <w:rPr>
          <w:rFonts w:ascii="Times New Roman" w:hAnsi="Times New Roman"/>
          <w:sz w:val="27"/>
          <w:szCs w:val="27"/>
        </w:rPr>
      </w:pPr>
      <w:r w:rsidRPr="007C09EA">
        <w:rPr>
          <w:rFonts w:ascii="Times New Roman" w:hAnsi="Times New Roman"/>
          <w:sz w:val="27"/>
          <w:szCs w:val="27"/>
          <w:lang w:val="vi-VN"/>
        </w:rPr>
        <w:t>Các chi tiết nêu trong đơn là phù hợp với hồ sơ mà cơ sở giáo dục đang quản lý.</w:t>
      </w:r>
    </w:p>
    <w:p w14:paraId="756F57B6" w14:textId="77777777" w:rsidR="00B7014C" w:rsidRPr="007C09EA" w:rsidRDefault="00B7014C" w:rsidP="00B7014C">
      <w:pPr>
        <w:pStyle w:val="NormalWeb"/>
        <w:spacing w:before="60" w:beforeAutospacing="0" w:after="0" w:afterAutospacing="0"/>
        <w:rPr>
          <w:rFonts w:ascii="Times New Roman" w:hAnsi="Times New Roman"/>
          <w:sz w:val="27"/>
          <w:szCs w:val="27"/>
        </w:rPr>
      </w:pPr>
      <w:r w:rsidRPr="007C09EA">
        <w:rPr>
          <w:rFonts w:ascii="Times New Roman" w:hAnsi="Times New Roman"/>
          <w:sz w:val="27"/>
          <w:szCs w:val="27"/>
          <w:lang w:val="vi-VN"/>
        </w:rPr>
        <w:t>Đang hưởng chính sách cùng tính chất tại trường (nếu có), số tiền:...........đồng/tháng và được hưởng.................tháng/năm.</w:t>
      </w:r>
    </w:p>
    <w:p w14:paraId="4B84DFBF" w14:textId="77777777" w:rsidR="00B7014C" w:rsidRPr="007C09EA" w:rsidRDefault="00B7014C" w:rsidP="00B7014C">
      <w:pPr>
        <w:pStyle w:val="NormalWeb"/>
        <w:spacing w:before="60" w:beforeAutospacing="0" w:after="0" w:afterAutospacing="0"/>
        <w:rPr>
          <w:rFonts w:ascii="Times New Roman" w:hAnsi="Times New Roman"/>
          <w:sz w:val="27"/>
          <w:szCs w:val="27"/>
        </w:rPr>
      </w:pPr>
      <w:r w:rsidRPr="007C09EA">
        <w:rPr>
          <w:rFonts w:ascii="Times New Roman" w:hAnsi="Times New Roman"/>
          <w:sz w:val="27"/>
          <w:szCs w:val="27"/>
          <w:lang w:val="vi-VN"/>
        </w:rPr>
        <w:t>Đề nghị các cấp quản lý xem xét, giải quyết tiền hỗ trợ học tập theo quy định và chế độ hiện hành./.</w:t>
      </w:r>
    </w:p>
    <w:tbl>
      <w:tblPr>
        <w:tblW w:w="4734" w:type="pct"/>
        <w:tblCellMar>
          <w:left w:w="0" w:type="dxa"/>
          <w:right w:w="0" w:type="dxa"/>
        </w:tblCellMar>
        <w:tblLook w:val="04A0" w:firstRow="1" w:lastRow="0" w:firstColumn="1" w:lastColumn="0" w:noHBand="0" w:noVBand="1"/>
      </w:tblPr>
      <w:tblGrid>
        <w:gridCol w:w="4482"/>
        <w:gridCol w:w="4482"/>
      </w:tblGrid>
      <w:tr w:rsidR="00B7014C" w:rsidRPr="007C09EA" w14:paraId="45ADF1BA" w14:textId="77777777" w:rsidTr="0088110F">
        <w:trPr>
          <w:trHeight w:val="411"/>
        </w:trPr>
        <w:tc>
          <w:tcPr>
            <w:tcW w:w="2500" w:type="pct"/>
            <w:tcMar>
              <w:top w:w="0" w:type="dxa"/>
              <w:left w:w="108" w:type="dxa"/>
              <w:bottom w:w="0" w:type="dxa"/>
              <w:right w:w="108" w:type="dxa"/>
            </w:tcMar>
            <w:hideMark/>
          </w:tcPr>
          <w:p w14:paraId="43887B54" w14:textId="77777777" w:rsidR="00B7014C" w:rsidRPr="007C09EA" w:rsidRDefault="00B7014C" w:rsidP="0088110F">
            <w:pPr>
              <w:pStyle w:val="NormalWeb"/>
              <w:spacing w:before="120" w:beforeAutospacing="0"/>
              <w:rPr>
                <w:rFonts w:ascii="Times New Roman" w:eastAsiaTheme="minorEastAsia" w:hAnsi="Times New Roman"/>
                <w:sz w:val="27"/>
                <w:szCs w:val="27"/>
              </w:rPr>
            </w:pPr>
            <w:r w:rsidRPr="007C09EA">
              <w:rPr>
                <w:rFonts w:ascii="Times New Roman" w:hAnsi="Times New Roman"/>
                <w:sz w:val="27"/>
                <w:szCs w:val="27"/>
              </w:rPr>
              <w:t>  </w:t>
            </w:r>
          </w:p>
        </w:tc>
        <w:tc>
          <w:tcPr>
            <w:tcW w:w="2500" w:type="pct"/>
            <w:tcMar>
              <w:top w:w="0" w:type="dxa"/>
              <w:left w:w="108" w:type="dxa"/>
              <w:bottom w:w="0" w:type="dxa"/>
              <w:right w:w="108" w:type="dxa"/>
            </w:tcMar>
            <w:hideMark/>
          </w:tcPr>
          <w:p w14:paraId="65F0104B" w14:textId="77777777" w:rsidR="00B7014C" w:rsidRPr="007C09EA" w:rsidRDefault="00B7014C" w:rsidP="0088110F">
            <w:pPr>
              <w:pStyle w:val="NormalWeb"/>
              <w:spacing w:before="120" w:beforeAutospacing="0"/>
              <w:jc w:val="center"/>
              <w:rPr>
                <w:rFonts w:ascii="Times New Roman" w:eastAsiaTheme="minorEastAsia" w:hAnsi="Times New Roman"/>
                <w:sz w:val="27"/>
                <w:szCs w:val="27"/>
              </w:rPr>
            </w:pPr>
            <w:r w:rsidRPr="00596C62">
              <w:rPr>
                <w:rFonts w:ascii="Times New Roman" w:hAnsi="Times New Roman"/>
                <w:i/>
                <w:iCs/>
                <w:sz w:val="27"/>
                <w:szCs w:val="27"/>
                <w:lang w:val="vi-VN"/>
              </w:rPr>
              <w:t>.....,ngày....tháng....năm....</w:t>
            </w:r>
            <w:r w:rsidRPr="007C09EA">
              <w:rPr>
                <w:rFonts w:ascii="Times New Roman" w:hAnsi="Times New Roman"/>
                <w:sz w:val="27"/>
                <w:szCs w:val="27"/>
                <w:lang w:val="vi-VN"/>
              </w:rPr>
              <w:br/>
            </w:r>
            <w:r w:rsidRPr="007C09EA">
              <w:rPr>
                <w:rFonts w:ascii="Times New Roman" w:hAnsi="Times New Roman"/>
                <w:b/>
                <w:bCs/>
                <w:sz w:val="27"/>
                <w:szCs w:val="27"/>
                <w:lang w:val="vi-VN"/>
              </w:rPr>
              <w:t>Thủ trưởng đơn vị</w:t>
            </w:r>
            <w:r w:rsidRPr="007C09EA">
              <w:rPr>
                <w:rFonts w:ascii="Times New Roman" w:hAnsi="Times New Roman"/>
                <w:sz w:val="27"/>
                <w:szCs w:val="27"/>
                <w:lang w:val="vi-VN"/>
              </w:rPr>
              <w:br/>
              <w:t>(Ký tên</w:t>
            </w:r>
            <w:r w:rsidRPr="007C09EA">
              <w:rPr>
                <w:rFonts w:ascii="Times New Roman" w:hAnsi="Times New Roman"/>
                <w:sz w:val="27"/>
                <w:szCs w:val="27"/>
              </w:rPr>
              <w:t xml:space="preserve">, </w:t>
            </w:r>
            <w:r w:rsidRPr="007C09EA">
              <w:rPr>
                <w:rFonts w:ascii="Times New Roman" w:hAnsi="Times New Roman"/>
                <w:sz w:val="27"/>
                <w:szCs w:val="27"/>
                <w:lang w:val="vi-VN"/>
              </w:rPr>
              <w:t>đóng dấu)</w:t>
            </w:r>
          </w:p>
        </w:tc>
      </w:tr>
    </w:tbl>
    <w:p w14:paraId="48685B13" w14:textId="77777777" w:rsidR="00B7014C" w:rsidRDefault="00B7014C" w:rsidP="00143B74">
      <w:pPr>
        <w:spacing w:before="120" w:after="120"/>
        <w:jc w:val="both"/>
        <w:rPr>
          <w:b/>
          <w:bCs/>
          <w:sz w:val="28"/>
          <w:szCs w:val="28"/>
        </w:rPr>
      </w:pPr>
    </w:p>
    <w:p w14:paraId="14D813B1" w14:textId="77777777" w:rsidR="00B7014C" w:rsidRDefault="00B7014C" w:rsidP="00143B74">
      <w:pPr>
        <w:spacing w:before="120" w:after="120"/>
        <w:jc w:val="both"/>
        <w:rPr>
          <w:b/>
          <w:bCs/>
          <w:sz w:val="28"/>
          <w:szCs w:val="28"/>
        </w:rPr>
      </w:pPr>
    </w:p>
    <w:p w14:paraId="1D163CA9" w14:textId="77777777" w:rsidR="0031601D" w:rsidRDefault="0031601D" w:rsidP="00143B74">
      <w:pPr>
        <w:spacing w:before="120" w:after="120"/>
        <w:jc w:val="both"/>
        <w:rPr>
          <w:b/>
          <w:bCs/>
          <w:sz w:val="28"/>
          <w:szCs w:val="28"/>
        </w:rPr>
        <w:sectPr w:rsidR="0031601D" w:rsidSect="005F7D96">
          <w:pgSz w:w="11907" w:h="16840" w:code="9"/>
          <w:pgMar w:top="1418" w:right="1021" w:bottom="1247" w:left="1418" w:header="720" w:footer="720" w:gutter="0"/>
          <w:cols w:space="720"/>
          <w:docGrid w:linePitch="360"/>
        </w:sectPr>
      </w:pPr>
    </w:p>
    <w:p w14:paraId="326FFF7C" w14:textId="43047556" w:rsidR="00143B74" w:rsidRPr="007D038B" w:rsidRDefault="00143B74" w:rsidP="00143B74">
      <w:pPr>
        <w:spacing w:before="120" w:after="120"/>
        <w:jc w:val="both"/>
        <w:rPr>
          <w:b/>
          <w:bCs/>
          <w:sz w:val="28"/>
          <w:szCs w:val="28"/>
        </w:rPr>
      </w:pPr>
      <w:r w:rsidRPr="007D038B">
        <w:rPr>
          <w:b/>
          <w:bCs/>
          <w:sz w:val="28"/>
          <w:szCs w:val="28"/>
        </w:rPr>
        <w:lastRenderedPageBreak/>
        <w:t xml:space="preserve">B. LĨNH VỰC VĂN BẰNG CHỨNG CHỈ </w:t>
      </w:r>
    </w:p>
    <w:p w14:paraId="0DA9138A" w14:textId="7655C157" w:rsidR="00143B74" w:rsidRPr="006D12DC" w:rsidRDefault="000C4153" w:rsidP="00143B74">
      <w:pPr>
        <w:spacing w:before="60" w:after="60"/>
        <w:jc w:val="both"/>
        <w:rPr>
          <w:i/>
          <w:sz w:val="28"/>
          <w:szCs w:val="28"/>
          <w:lang w:val="vi-VN"/>
        </w:rPr>
      </w:pPr>
      <w:r w:rsidRPr="006D12DC">
        <w:rPr>
          <w:b/>
          <w:bCs/>
          <w:sz w:val="28"/>
          <w:szCs w:val="28"/>
        </w:rPr>
        <w:t>I.</w:t>
      </w:r>
      <w:r w:rsidRPr="006D12DC">
        <w:rPr>
          <w:b/>
          <w:sz w:val="28"/>
          <w:szCs w:val="28"/>
        </w:rPr>
        <w:t xml:space="preserve"> DANH MỤC THỦ TỤC HÀNH CHÍNH ĐƯỢC SỬA ĐỔI, BỔ SUNG</w:t>
      </w:r>
      <w:r w:rsidRPr="006D12DC">
        <w:rPr>
          <w:i/>
          <w:sz w:val="28"/>
          <w:szCs w:val="28"/>
          <w:lang w:val="vi-VN"/>
        </w:rPr>
        <w:t xml:space="preserve"> </w:t>
      </w:r>
    </w:p>
    <w:p w14:paraId="2A5F404B" w14:textId="408D41CF" w:rsidR="00143B74" w:rsidRPr="00212A1E" w:rsidRDefault="00143B74" w:rsidP="00143B74">
      <w:pPr>
        <w:shd w:val="clear" w:color="auto" w:fill="FFFFFF"/>
        <w:spacing w:before="120" w:after="120" w:line="212" w:lineRule="atLeast"/>
        <w:jc w:val="both"/>
        <w:rPr>
          <w:b/>
          <w:bCs/>
          <w:sz w:val="28"/>
          <w:szCs w:val="28"/>
          <w:lang w:val="vi-VN"/>
        </w:rPr>
      </w:pPr>
      <w:r w:rsidRPr="00212A1E">
        <w:rPr>
          <w:b/>
          <w:bCs/>
          <w:sz w:val="28"/>
          <w:szCs w:val="28"/>
          <w:lang w:val="vi-VN"/>
        </w:rPr>
        <w:t xml:space="preserve">1. Tên thủ tục hành chính: </w:t>
      </w:r>
      <w:r w:rsidR="00395412" w:rsidRPr="00212A1E">
        <w:rPr>
          <w:b/>
          <w:bCs/>
          <w:sz w:val="28"/>
          <w:szCs w:val="28"/>
          <w:lang w:val="vi-VN"/>
        </w:rPr>
        <w:t>C</w:t>
      </w:r>
      <w:r w:rsidRPr="00212A1E">
        <w:rPr>
          <w:b/>
          <w:bCs/>
          <w:sz w:val="28"/>
          <w:szCs w:val="28"/>
          <w:lang w:val="vi-VN"/>
        </w:rPr>
        <w:t>ấp bản sao văn bằng, chứng chỉ từ sổ gốc</w:t>
      </w:r>
    </w:p>
    <w:p w14:paraId="233248B3" w14:textId="77777777" w:rsidR="00143B74" w:rsidRPr="00212A1E" w:rsidRDefault="00143B74" w:rsidP="00143B74">
      <w:pPr>
        <w:shd w:val="clear" w:color="auto" w:fill="FFFFFF"/>
        <w:spacing w:before="120" w:after="120" w:line="212" w:lineRule="atLeast"/>
        <w:jc w:val="both"/>
        <w:rPr>
          <w:bCs/>
          <w:sz w:val="28"/>
          <w:szCs w:val="28"/>
          <w:lang w:val="vi-VN"/>
        </w:rPr>
      </w:pPr>
      <w:r w:rsidRPr="00212A1E">
        <w:rPr>
          <w:bCs/>
          <w:sz w:val="28"/>
          <w:szCs w:val="28"/>
          <w:lang w:val="vi-VN"/>
        </w:rPr>
        <w:t>(Riêng đối với cấp THCS từ năm 2005 trở về trước)</w:t>
      </w:r>
    </w:p>
    <w:p w14:paraId="5B1BD17E" w14:textId="77777777" w:rsidR="00143B74" w:rsidRPr="007D038B" w:rsidRDefault="00143B74" w:rsidP="00143B74">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lang w:val="hr-HR"/>
        </w:rPr>
        <w:t xml:space="preserve"> </w:t>
      </w:r>
      <w:r w:rsidRPr="007D038B">
        <w:rPr>
          <w:b/>
          <w:bCs/>
          <w:sz w:val="28"/>
          <w:szCs w:val="28"/>
          <w:lang w:val="vi-VN"/>
        </w:rPr>
        <w:t>tự</w:t>
      </w:r>
      <w:r w:rsidRPr="00212A1E">
        <w:rPr>
          <w:b/>
          <w:bCs/>
          <w:sz w:val="28"/>
          <w:szCs w:val="28"/>
          <w:lang w:val="vi-VN"/>
        </w:rPr>
        <w:t>, cách thức, thời gian</w:t>
      </w:r>
      <w:r w:rsidRPr="007D038B">
        <w:rPr>
          <w:b/>
          <w:bCs/>
          <w:sz w:val="28"/>
          <w:szCs w:val="28"/>
          <w:lang w:val="hr-HR"/>
        </w:rPr>
        <w:t xml:space="preserve"> </w:t>
      </w:r>
      <w:r w:rsidRPr="007D038B">
        <w:rPr>
          <w:b/>
          <w:bCs/>
          <w:sz w:val="28"/>
          <w:szCs w:val="28"/>
          <w:lang w:val="vi-VN"/>
        </w:rPr>
        <w:t>giải quyết</w:t>
      </w:r>
      <w:r w:rsidRPr="00212A1E">
        <w:rPr>
          <w:b/>
          <w:sz w:val="28"/>
          <w:szCs w:val="28"/>
          <w:lang w:val="vi-VN"/>
        </w:rPr>
        <w:t xml:space="preserve"> thủ tục hành chính</w:t>
      </w:r>
      <w:r w:rsidRPr="007D038B">
        <w:rPr>
          <w:sz w:val="28"/>
          <w:szCs w:val="28"/>
          <w:lang w:val="es-AR"/>
        </w:rPr>
        <w:t xml:space="preserve"> </w:t>
      </w:r>
    </w:p>
    <w:tbl>
      <w:tblPr>
        <w:tblStyle w:val="TableGrid"/>
        <w:tblW w:w="14991" w:type="dxa"/>
        <w:tblInd w:w="-147" w:type="dxa"/>
        <w:tblLook w:val="04A0" w:firstRow="1" w:lastRow="0" w:firstColumn="1" w:lastColumn="0" w:noHBand="0" w:noVBand="1"/>
      </w:tblPr>
      <w:tblGrid>
        <w:gridCol w:w="851"/>
        <w:gridCol w:w="2376"/>
        <w:gridCol w:w="7513"/>
        <w:gridCol w:w="2863"/>
        <w:gridCol w:w="1388"/>
      </w:tblGrid>
      <w:tr w:rsidR="00143B74" w:rsidRPr="007D038B" w14:paraId="0B2F6AFA" w14:textId="77777777" w:rsidTr="0088110F">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5540C024" w14:textId="77777777" w:rsidR="00143B74" w:rsidRPr="00A75D08" w:rsidRDefault="00143B74" w:rsidP="0088110F">
            <w:pPr>
              <w:pStyle w:val="NormalWeb"/>
              <w:spacing w:before="0" w:beforeAutospacing="0" w:after="0" w:afterAutospacing="0"/>
              <w:jc w:val="center"/>
              <w:rPr>
                <w:rFonts w:ascii="Times New Roman" w:hAnsi="Times New Roman"/>
                <w:b/>
                <w:sz w:val="26"/>
                <w:szCs w:val="26"/>
              </w:rPr>
            </w:pPr>
            <w:r w:rsidRPr="00A75D08">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3017F81A" w14:textId="77777777" w:rsidR="00143B74" w:rsidRPr="00A75D08" w:rsidRDefault="00143B74" w:rsidP="0088110F">
            <w:pPr>
              <w:pStyle w:val="NormalWeb"/>
              <w:spacing w:before="0" w:beforeAutospacing="0" w:after="0" w:afterAutospacing="0"/>
              <w:jc w:val="center"/>
              <w:rPr>
                <w:rFonts w:ascii="Times New Roman" w:hAnsi="Times New Roman"/>
                <w:b/>
                <w:sz w:val="26"/>
                <w:szCs w:val="26"/>
              </w:rPr>
            </w:pPr>
            <w:r w:rsidRPr="00A75D08">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2295BAD0" w14:textId="77777777" w:rsidR="00143B74" w:rsidRPr="00A75D08" w:rsidRDefault="00143B74" w:rsidP="0088110F">
            <w:pPr>
              <w:pStyle w:val="NormalWeb"/>
              <w:spacing w:before="0" w:beforeAutospacing="0" w:after="0" w:afterAutospacing="0"/>
              <w:jc w:val="center"/>
              <w:rPr>
                <w:rFonts w:ascii="Times New Roman" w:hAnsi="Times New Roman"/>
                <w:b/>
                <w:sz w:val="26"/>
                <w:szCs w:val="26"/>
              </w:rPr>
            </w:pPr>
            <w:r w:rsidRPr="00A75D08">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652C8E55" w14:textId="77777777" w:rsidR="00143B74" w:rsidRPr="00A75D08" w:rsidRDefault="00143B74" w:rsidP="0088110F">
            <w:pPr>
              <w:pStyle w:val="NormalWeb"/>
              <w:spacing w:before="0" w:beforeAutospacing="0" w:after="0" w:afterAutospacing="0"/>
              <w:jc w:val="center"/>
              <w:rPr>
                <w:rFonts w:ascii="Times New Roman" w:hAnsi="Times New Roman"/>
                <w:b/>
                <w:sz w:val="26"/>
                <w:szCs w:val="26"/>
              </w:rPr>
            </w:pPr>
            <w:r w:rsidRPr="00A75D08">
              <w:rPr>
                <w:rFonts w:ascii="Times New Roman" w:hAnsi="Times New Roman"/>
                <w:b/>
                <w:sz w:val="26"/>
                <w:szCs w:val="26"/>
              </w:rPr>
              <w:t>Thời gian giải quyết</w:t>
            </w:r>
          </w:p>
        </w:tc>
        <w:tc>
          <w:tcPr>
            <w:tcW w:w="1388" w:type="dxa"/>
            <w:tcBorders>
              <w:top w:val="single" w:sz="4" w:space="0" w:color="auto"/>
              <w:left w:val="single" w:sz="4" w:space="0" w:color="auto"/>
              <w:bottom w:val="single" w:sz="4" w:space="0" w:color="auto"/>
              <w:right w:val="single" w:sz="4" w:space="0" w:color="auto"/>
            </w:tcBorders>
            <w:vAlign w:val="center"/>
          </w:tcPr>
          <w:p w14:paraId="795D4BBC" w14:textId="77777777" w:rsidR="00143B74" w:rsidRPr="007D038B" w:rsidRDefault="00143B74" w:rsidP="0088110F">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143B74" w:rsidRPr="00212A1E" w14:paraId="1992C472" w14:textId="77777777" w:rsidTr="0088110F">
        <w:trPr>
          <w:trHeight w:val="898"/>
        </w:trPr>
        <w:tc>
          <w:tcPr>
            <w:tcW w:w="851" w:type="dxa"/>
            <w:vMerge w:val="restart"/>
            <w:tcBorders>
              <w:top w:val="single" w:sz="4" w:space="0" w:color="auto"/>
            </w:tcBorders>
            <w:vAlign w:val="center"/>
          </w:tcPr>
          <w:p w14:paraId="3527C014" w14:textId="77777777" w:rsidR="00143B74" w:rsidRPr="00A75D08" w:rsidRDefault="00143B74" w:rsidP="0088110F">
            <w:pPr>
              <w:pStyle w:val="NormalWeb"/>
              <w:spacing w:before="0" w:beforeAutospacing="0" w:after="120" w:afterAutospacing="0" w:line="234" w:lineRule="atLeast"/>
              <w:jc w:val="center"/>
              <w:rPr>
                <w:rFonts w:ascii="Times New Roman" w:hAnsi="Times New Roman"/>
                <w:b/>
                <w:sz w:val="26"/>
                <w:szCs w:val="26"/>
              </w:rPr>
            </w:pPr>
            <w:r w:rsidRPr="00A75D08">
              <w:rPr>
                <w:rFonts w:ascii="Times New Roman" w:hAnsi="Times New Roman"/>
                <w:b/>
                <w:sz w:val="26"/>
                <w:szCs w:val="26"/>
              </w:rPr>
              <w:t>Bước 1</w:t>
            </w:r>
          </w:p>
        </w:tc>
        <w:tc>
          <w:tcPr>
            <w:tcW w:w="2376" w:type="dxa"/>
            <w:vMerge w:val="restart"/>
            <w:tcBorders>
              <w:top w:val="single" w:sz="4" w:space="0" w:color="auto"/>
            </w:tcBorders>
            <w:vAlign w:val="center"/>
          </w:tcPr>
          <w:p w14:paraId="51008F23" w14:textId="77777777" w:rsidR="00143B74" w:rsidRPr="00A75D08" w:rsidRDefault="00143B74"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A75D08">
              <w:rPr>
                <w:rFonts w:ascii="Times New Roman" w:hAnsi="Times New Roman"/>
                <w:b/>
                <w:sz w:val="26"/>
                <w:szCs w:val="26"/>
              </w:rPr>
              <w:t xml:space="preserve">Nộp hồ sơ thủ tục hành chính: </w:t>
            </w:r>
            <w:r w:rsidRPr="00A75D08">
              <w:rPr>
                <w:rFonts w:ascii="Times New Roman" w:hAnsi="Times New Roman"/>
                <w:i/>
                <w:sz w:val="26"/>
                <w:szCs w:val="26"/>
              </w:rPr>
              <w:t xml:space="preserve">Tổ chức, cá nhân chuẩn bị hồ sơ đầy đủ theo quy định và </w:t>
            </w:r>
            <w:r w:rsidRPr="00A75D08">
              <w:rPr>
                <w:rFonts w:ascii="Times New Roman" w:hAnsi="Times New Roman"/>
                <w:i/>
                <w:sz w:val="26"/>
                <w:szCs w:val="26"/>
                <w:lang w:val="vi-VN"/>
              </w:rPr>
              <w:t xml:space="preserve">nộp hồ sơ </w:t>
            </w:r>
            <w:r w:rsidRPr="00A75D08">
              <w:rPr>
                <w:rFonts w:ascii="Times New Roman" w:hAnsi="Times New Roman"/>
                <w:i/>
                <w:sz w:val="26"/>
                <w:szCs w:val="26"/>
              </w:rPr>
              <w:t>qua các cách thức sau:</w:t>
            </w:r>
          </w:p>
        </w:tc>
        <w:tc>
          <w:tcPr>
            <w:tcW w:w="7513" w:type="dxa"/>
            <w:tcBorders>
              <w:top w:val="single" w:sz="4" w:space="0" w:color="auto"/>
            </w:tcBorders>
            <w:vAlign w:val="center"/>
          </w:tcPr>
          <w:p w14:paraId="1D8023AF" w14:textId="77777777" w:rsidR="00143B74" w:rsidRPr="00A75D08" w:rsidRDefault="00143B74" w:rsidP="0088110F">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w:t>
            </w:r>
            <w:r w:rsidRPr="00A75D08">
              <w:rPr>
                <w:rFonts w:ascii="Times New Roman" w:hAnsi="Times New Roman"/>
                <w:sz w:val="26"/>
                <w:szCs w:val="26"/>
              </w:rPr>
              <w:t>1</w:t>
            </w:r>
            <w:r>
              <w:rPr>
                <w:rFonts w:ascii="Times New Roman" w:hAnsi="Times New Roman"/>
                <w:sz w:val="26"/>
                <w:szCs w:val="26"/>
              </w:rPr>
              <w:t>.</w:t>
            </w:r>
            <w:r w:rsidRPr="00A75D08">
              <w:rPr>
                <w:rFonts w:ascii="Times New Roman" w:hAnsi="Times New Roman"/>
                <w:sz w:val="26"/>
                <w:szCs w:val="26"/>
              </w:rPr>
              <w:t xml:space="preserve"> Nộp trực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A75D08">
              <w:rPr>
                <w:rFonts w:ascii="Times New Roman" w:hAnsi="Times New Roman"/>
                <w:sz w:val="26"/>
                <w:szCs w:val="26"/>
              </w:rPr>
              <w:t>).</w:t>
            </w:r>
          </w:p>
          <w:p w14:paraId="57E5AE9D" w14:textId="77777777" w:rsidR="00143B74" w:rsidRPr="00A75D08" w:rsidRDefault="00143B74" w:rsidP="0088110F">
            <w:pPr>
              <w:pStyle w:val="NormalWeb"/>
              <w:shd w:val="clear" w:color="auto" w:fill="FFFFFF"/>
              <w:spacing w:before="0" w:beforeAutospacing="0" w:after="0" w:afterAutospacing="0"/>
              <w:jc w:val="both"/>
              <w:rPr>
                <w:rFonts w:ascii="Times New Roman" w:hAnsi="Times New Roman"/>
                <w:i/>
                <w:sz w:val="26"/>
                <w:szCs w:val="26"/>
                <w:lang w:val="vi-VN"/>
              </w:rPr>
            </w:pPr>
            <w:r>
              <w:rPr>
                <w:rFonts w:ascii="Times New Roman" w:hAnsi="Times New Roman"/>
                <w:sz w:val="26"/>
                <w:szCs w:val="26"/>
              </w:rPr>
              <w:t xml:space="preserve">   </w:t>
            </w:r>
            <w:r w:rsidRPr="00A75D08">
              <w:rPr>
                <w:rFonts w:ascii="Times New Roman" w:hAnsi="Times New Roman"/>
                <w:sz w:val="26"/>
                <w:szCs w:val="26"/>
              </w:rPr>
              <w:t xml:space="preserve">2. Hoặc thông </w:t>
            </w:r>
            <w:r w:rsidRPr="00A75D08">
              <w:rPr>
                <w:rFonts w:ascii="Times New Roman" w:hAnsi="Times New Roman"/>
                <w:sz w:val="26"/>
                <w:szCs w:val="26"/>
                <w:lang w:val="vi-VN"/>
              </w:rPr>
              <w:t xml:space="preserve">qua dịch vụ bưu chính </w:t>
            </w:r>
            <w:r w:rsidRPr="00A75D08">
              <w:rPr>
                <w:rFonts w:ascii="Times New Roman" w:hAnsi="Times New Roman"/>
                <w:sz w:val="26"/>
                <w:szCs w:val="26"/>
              </w:rPr>
              <w:t>công ích.</w:t>
            </w:r>
          </w:p>
        </w:tc>
        <w:tc>
          <w:tcPr>
            <w:tcW w:w="2863" w:type="dxa"/>
            <w:tcBorders>
              <w:top w:val="single" w:sz="4" w:space="0" w:color="auto"/>
            </w:tcBorders>
            <w:vAlign w:val="center"/>
          </w:tcPr>
          <w:p w14:paraId="2168A629" w14:textId="77777777" w:rsidR="00143B74" w:rsidRPr="00212A1E" w:rsidRDefault="00143B74" w:rsidP="0088110F">
            <w:pPr>
              <w:pStyle w:val="NormalWeb"/>
              <w:spacing w:before="0" w:beforeAutospacing="0" w:after="120" w:afterAutospacing="0" w:line="234" w:lineRule="atLeast"/>
              <w:jc w:val="center"/>
              <w:rPr>
                <w:rFonts w:ascii="Times New Roman" w:hAnsi="Times New Roman"/>
                <w:b/>
                <w:sz w:val="26"/>
                <w:szCs w:val="26"/>
                <w:lang w:val="vi-VN"/>
              </w:rPr>
            </w:pPr>
            <w:r w:rsidRPr="00A75D08">
              <w:rPr>
                <w:rFonts w:ascii="Times New Roman" w:hAnsi="Times New Roman"/>
                <w:sz w:val="26"/>
                <w:szCs w:val="26"/>
                <w:lang w:val="vi-VN"/>
              </w:rPr>
              <w:t>Sáng: từ 07 giờ đến 11 giờ 30 phút; chiều: từ 13 giờ 30 đến 17 giờ của các ngày làm việc.</w:t>
            </w:r>
          </w:p>
        </w:tc>
        <w:tc>
          <w:tcPr>
            <w:tcW w:w="1388" w:type="dxa"/>
            <w:vMerge w:val="restart"/>
            <w:tcBorders>
              <w:top w:val="single" w:sz="4" w:space="0" w:color="auto"/>
            </w:tcBorders>
            <w:vAlign w:val="center"/>
          </w:tcPr>
          <w:p w14:paraId="46BB46AA" w14:textId="77777777" w:rsidR="00143B74" w:rsidRPr="007D038B" w:rsidRDefault="00143B74" w:rsidP="0088110F">
            <w:pPr>
              <w:jc w:val="center"/>
              <w:rPr>
                <w:i/>
                <w:sz w:val="26"/>
                <w:szCs w:val="26"/>
                <w:lang w:val="vi-VN"/>
              </w:rPr>
            </w:pPr>
          </w:p>
        </w:tc>
      </w:tr>
      <w:tr w:rsidR="00143B74" w:rsidRPr="00212A1E" w14:paraId="2E05C60F" w14:textId="77777777" w:rsidTr="0088110F">
        <w:trPr>
          <w:trHeight w:val="359"/>
        </w:trPr>
        <w:tc>
          <w:tcPr>
            <w:tcW w:w="851" w:type="dxa"/>
            <w:vMerge/>
          </w:tcPr>
          <w:p w14:paraId="2E871757" w14:textId="77777777" w:rsidR="00143B74" w:rsidRPr="00212A1E" w:rsidRDefault="00143B74" w:rsidP="0088110F">
            <w:pPr>
              <w:pStyle w:val="NormalWeb"/>
              <w:spacing w:before="0" w:beforeAutospacing="0" w:after="120" w:afterAutospacing="0" w:line="234" w:lineRule="atLeast"/>
              <w:jc w:val="both"/>
              <w:rPr>
                <w:rFonts w:ascii="Times New Roman" w:hAnsi="Times New Roman"/>
                <w:b/>
                <w:sz w:val="26"/>
                <w:szCs w:val="26"/>
                <w:lang w:val="vi-VN"/>
              </w:rPr>
            </w:pPr>
          </w:p>
        </w:tc>
        <w:tc>
          <w:tcPr>
            <w:tcW w:w="2376" w:type="dxa"/>
            <w:vMerge/>
          </w:tcPr>
          <w:p w14:paraId="0F973ADA" w14:textId="77777777" w:rsidR="00143B74" w:rsidRPr="00212A1E" w:rsidRDefault="00143B74" w:rsidP="0088110F">
            <w:pPr>
              <w:pStyle w:val="NormalWeb"/>
              <w:shd w:val="clear" w:color="auto" w:fill="FFFFFF"/>
              <w:spacing w:before="0" w:beforeAutospacing="0" w:after="120" w:afterAutospacing="0" w:line="234" w:lineRule="atLeast"/>
              <w:jc w:val="both"/>
              <w:rPr>
                <w:rFonts w:ascii="Times New Roman" w:hAnsi="Times New Roman"/>
                <w:b/>
                <w:sz w:val="26"/>
                <w:szCs w:val="26"/>
                <w:lang w:val="vi-VN"/>
              </w:rPr>
            </w:pPr>
          </w:p>
        </w:tc>
        <w:tc>
          <w:tcPr>
            <w:tcW w:w="7513" w:type="dxa"/>
            <w:vAlign w:val="center"/>
          </w:tcPr>
          <w:p w14:paraId="37B9734B" w14:textId="77777777" w:rsidR="00143B74" w:rsidRPr="00212A1E" w:rsidRDefault="00143B74" w:rsidP="0088110F">
            <w:pPr>
              <w:pStyle w:val="NormalWeb"/>
              <w:shd w:val="clear" w:color="auto" w:fill="FFFFFF"/>
              <w:spacing w:before="0" w:beforeAutospacing="0" w:after="120" w:afterAutospacing="0" w:line="234" w:lineRule="atLeast"/>
              <w:jc w:val="both"/>
              <w:rPr>
                <w:rFonts w:ascii="Times New Roman" w:hAnsi="Times New Roman"/>
                <w:sz w:val="26"/>
                <w:szCs w:val="26"/>
                <w:lang w:val="vi-VN"/>
              </w:rPr>
            </w:pPr>
            <w:r w:rsidRPr="00212A1E">
              <w:rPr>
                <w:rFonts w:ascii="Times New Roman" w:hAnsi="Times New Roman"/>
                <w:sz w:val="26"/>
                <w:szCs w:val="26"/>
                <w:lang w:val="vi-VN"/>
              </w:rPr>
              <w:t xml:space="preserve">   3. Hoặc nộp trực tuyến tại website cổng Dịch vụ công của tỉnh Đồng Tháp: </w:t>
            </w:r>
            <w:hyperlink r:id="rId183" w:history="1">
              <w:r w:rsidRPr="00212A1E">
                <w:rPr>
                  <w:rStyle w:val="Hyperlink"/>
                  <w:rFonts w:ascii="Times New Roman" w:hAnsi="Times New Roman"/>
                  <w:sz w:val="26"/>
                  <w:szCs w:val="26"/>
                  <w:lang w:val="vi-VN"/>
                </w:rPr>
                <w:t>http://dichvucong.dongthap.gov.vn</w:t>
              </w:r>
            </w:hyperlink>
            <w:r w:rsidRPr="00212A1E">
              <w:rPr>
                <w:rFonts w:ascii="Times New Roman" w:hAnsi="Times New Roman"/>
                <w:sz w:val="26"/>
                <w:szCs w:val="26"/>
                <w:lang w:val="vi-VN"/>
              </w:rPr>
              <w:t>.</w:t>
            </w:r>
          </w:p>
        </w:tc>
        <w:tc>
          <w:tcPr>
            <w:tcW w:w="2863" w:type="dxa"/>
            <w:vAlign w:val="center"/>
          </w:tcPr>
          <w:p w14:paraId="6088E3A1" w14:textId="77777777" w:rsidR="00143B74" w:rsidRPr="00212A1E" w:rsidRDefault="00143B74" w:rsidP="0088110F">
            <w:pPr>
              <w:pStyle w:val="NormalWeb"/>
              <w:spacing w:before="0" w:beforeAutospacing="0" w:after="120" w:afterAutospacing="0" w:line="234" w:lineRule="atLeast"/>
              <w:jc w:val="center"/>
              <w:rPr>
                <w:rFonts w:ascii="Times New Roman" w:hAnsi="Times New Roman"/>
                <w:sz w:val="26"/>
                <w:szCs w:val="26"/>
                <w:lang w:val="vi-VN"/>
              </w:rPr>
            </w:pPr>
            <w:r w:rsidRPr="00212A1E">
              <w:rPr>
                <w:rFonts w:ascii="Times New Roman" w:hAnsi="Times New Roman"/>
                <w:sz w:val="26"/>
                <w:szCs w:val="26"/>
                <w:lang w:val="vi-VN"/>
              </w:rPr>
              <w:t xml:space="preserve">Không quy định </w:t>
            </w:r>
            <w:r w:rsidRPr="00212A1E">
              <w:rPr>
                <w:rFonts w:ascii="Times New Roman" w:hAnsi="Times New Roman"/>
                <w:i/>
                <w:sz w:val="26"/>
                <w:szCs w:val="26"/>
                <w:lang w:val="vi-VN"/>
              </w:rPr>
              <w:t>(tùy khách hàng)</w:t>
            </w:r>
          </w:p>
        </w:tc>
        <w:tc>
          <w:tcPr>
            <w:tcW w:w="1388" w:type="dxa"/>
            <w:vMerge/>
          </w:tcPr>
          <w:p w14:paraId="7E917A17" w14:textId="77777777" w:rsidR="00143B74" w:rsidRPr="00212A1E" w:rsidRDefault="00143B74" w:rsidP="0088110F">
            <w:pPr>
              <w:pStyle w:val="NormalWeb"/>
              <w:spacing w:before="0" w:beforeAutospacing="0" w:after="120" w:afterAutospacing="0" w:line="234" w:lineRule="atLeast"/>
              <w:jc w:val="both"/>
              <w:rPr>
                <w:rFonts w:ascii="Times New Roman" w:hAnsi="Times New Roman"/>
                <w:b/>
                <w:i/>
                <w:sz w:val="26"/>
                <w:szCs w:val="26"/>
                <w:lang w:val="vi-VN"/>
              </w:rPr>
            </w:pPr>
          </w:p>
        </w:tc>
      </w:tr>
      <w:tr w:rsidR="00143B74" w:rsidRPr="007D038B" w14:paraId="2D9215CF" w14:textId="77777777" w:rsidTr="0088110F">
        <w:trPr>
          <w:trHeight w:val="600"/>
        </w:trPr>
        <w:tc>
          <w:tcPr>
            <w:tcW w:w="851" w:type="dxa"/>
            <w:vMerge w:val="restart"/>
            <w:vAlign w:val="center"/>
          </w:tcPr>
          <w:p w14:paraId="2E8BF11C" w14:textId="77777777" w:rsidR="00143B74" w:rsidRPr="00A75D08" w:rsidRDefault="00143B74" w:rsidP="0088110F">
            <w:pPr>
              <w:pStyle w:val="NormalWeb"/>
              <w:spacing w:before="0" w:beforeAutospacing="0" w:after="120" w:afterAutospacing="0" w:line="234" w:lineRule="atLeast"/>
              <w:jc w:val="center"/>
              <w:rPr>
                <w:rFonts w:ascii="Times New Roman" w:hAnsi="Times New Roman"/>
                <w:b/>
                <w:sz w:val="26"/>
                <w:szCs w:val="26"/>
              </w:rPr>
            </w:pPr>
            <w:r w:rsidRPr="00A75D08">
              <w:rPr>
                <w:rFonts w:ascii="Times New Roman" w:hAnsi="Times New Roman"/>
                <w:b/>
                <w:sz w:val="26"/>
                <w:szCs w:val="26"/>
              </w:rPr>
              <w:t>Bước 2</w:t>
            </w:r>
          </w:p>
        </w:tc>
        <w:tc>
          <w:tcPr>
            <w:tcW w:w="2376" w:type="dxa"/>
            <w:vMerge w:val="restart"/>
            <w:vAlign w:val="center"/>
          </w:tcPr>
          <w:p w14:paraId="49AD99D6" w14:textId="77777777" w:rsidR="00143B74" w:rsidRPr="00A75D08" w:rsidRDefault="00143B74" w:rsidP="0088110F">
            <w:pPr>
              <w:spacing w:before="120" w:after="120"/>
              <w:jc w:val="both"/>
              <w:rPr>
                <w:sz w:val="26"/>
                <w:szCs w:val="26"/>
              </w:rPr>
            </w:pPr>
            <w:r w:rsidRPr="00A75D08">
              <w:rPr>
                <w:b/>
                <w:sz w:val="26"/>
                <w:szCs w:val="26"/>
              </w:rPr>
              <w:t>Tiếp nhận và chuyển hồ sơ thủ tục hành chính</w:t>
            </w:r>
          </w:p>
        </w:tc>
        <w:tc>
          <w:tcPr>
            <w:tcW w:w="7513" w:type="dxa"/>
          </w:tcPr>
          <w:p w14:paraId="23F37857" w14:textId="77777777" w:rsidR="00143B74" w:rsidRPr="00A75D08" w:rsidRDefault="00143B74"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A75D08">
              <w:rPr>
                <w:rFonts w:ascii="Times New Roman" w:hAnsi="Times New Roman"/>
                <w:sz w:val="26"/>
                <w:szCs w:val="26"/>
              </w:rPr>
              <w:t xml:space="preserve">1. Đối với hồ sơ được nộp </w:t>
            </w:r>
            <w:r w:rsidRPr="00A75D08">
              <w:rPr>
                <w:rFonts w:ascii="Times New Roman" w:hAnsi="Times New Roman"/>
                <w:sz w:val="26"/>
                <w:szCs w:val="26"/>
                <w:lang w:val="vi-VN"/>
              </w:rPr>
              <w:t xml:space="preserve">trực tiếp qua </w:t>
            </w:r>
            <w:r w:rsidRPr="00A75D08">
              <w:rPr>
                <w:rFonts w:ascii="Times New Roman" w:hAnsi="Times New Roman"/>
                <w:sz w:val="26"/>
                <w:szCs w:val="26"/>
              </w:rPr>
              <w:t xml:space="preserve">Bộ phận </w:t>
            </w:r>
            <w:r w:rsidRPr="00A75D08">
              <w:rPr>
                <w:rFonts w:ascii="Times New Roman" w:hAnsi="Times New Roman"/>
                <w:sz w:val="26"/>
                <w:szCs w:val="26"/>
                <w:lang w:val="vi-VN"/>
              </w:rPr>
              <w:t>tiếp nhận và trả kết quả</w:t>
            </w:r>
            <w:r w:rsidRPr="00A75D08">
              <w:rPr>
                <w:rFonts w:ascii="Times New Roman" w:hAnsi="Times New Roman"/>
                <w:sz w:val="26"/>
                <w:szCs w:val="26"/>
              </w:rPr>
              <w:t xml:space="preserve"> hoặc thông </w:t>
            </w:r>
            <w:r w:rsidRPr="00A75D08">
              <w:rPr>
                <w:rFonts w:ascii="Times New Roman" w:hAnsi="Times New Roman"/>
                <w:sz w:val="26"/>
                <w:szCs w:val="26"/>
                <w:lang w:val="vi-VN"/>
              </w:rPr>
              <w:t xml:space="preserve">qua dịch vụ bưu chính </w:t>
            </w:r>
            <w:r w:rsidRPr="00A75D08">
              <w:rPr>
                <w:rFonts w:ascii="Times New Roman" w:hAnsi="Times New Roman"/>
                <w:sz w:val="26"/>
                <w:szCs w:val="26"/>
              </w:rPr>
              <w:t xml:space="preserve">công ích cán bộ, công chức, viên chức tiếp nhận hồ sơ tại Bộ phận </w:t>
            </w:r>
            <w:r w:rsidRPr="00A75D08">
              <w:rPr>
                <w:rFonts w:ascii="Times New Roman" w:hAnsi="Times New Roman"/>
                <w:sz w:val="26"/>
                <w:szCs w:val="26"/>
                <w:lang w:val="vi-VN"/>
              </w:rPr>
              <w:t>tiếp nhận và trả kết quả</w:t>
            </w:r>
            <w:r w:rsidRPr="00A75D08">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4E5C7407" w14:textId="77777777" w:rsidR="00143B74" w:rsidRPr="00A75D08" w:rsidRDefault="00143B74"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A75D08">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4BDC02E4" w14:textId="77777777" w:rsidR="00143B74" w:rsidRPr="00A75D08" w:rsidRDefault="00143B74"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A75D08">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5267B035" w14:textId="77777777" w:rsidR="00143B74" w:rsidRPr="00A75D08" w:rsidRDefault="00143B74" w:rsidP="0088110F">
            <w:pPr>
              <w:spacing w:before="120" w:after="120"/>
              <w:ind w:firstLine="200"/>
              <w:jc w:val="both"/>
              <w:rPr>
                <w:sz w:val="26"/>
                <w:szCs w:val="26"/>
              </w:rPr>
            </w:pPr>
            <w:r w:rsidRPr="00A75D08">
              <w:rPr>
                <w:sz w:val="26"/>
                <w:szCs w:val="26"/>
              </w:rPr>
              <w:t xml:space="preserve">c) Trường hợp hồ sơ đầy đủ, chính xác theo quy định, cán bộ, công chức, viên chức tiếp nhận hồ sơ và lập Giấy tiếp nhận hồ sơ và hẹn </w:t>
            </w:r>
            <w:r w:rsidRPr="00A75D08">
              <w:rPr>
                <w:sz w:val="26"/>
                <w:szCs w:val="26"/>
              </w:rPr>
              <w:lastRenderedPageBreak/>
              <w:t>ngày trả kết quả; đồng thời, chuyển cho cơ quan có thẩm quyền để giải quyết theo quy trình.</w:t>
            </w:r>
          </w:p>
        </w:tc>
        <w:tc>
          <w:tcPr>
            <w:tcW w:w="2863" w:type="dxa"/>
            <w:vAlign w:val="center"/>
          </w:tcPr>
          <w:p w14:paraId="6EDFB0C0" w14:textId="77777777" w:rsidR="00143B74" w:rsidRPr="00A75D08" w:rsidRDefault="00143B74" w:rsidP="0088110F">
            <w:pPr>
              <w:pStyle w:val="NormalWeb"/>
              <w:spacing w:before="0" w:beforeAutospacing="0" w:after="120" w:afterAutospacing="0" w:line="234" w:lineRule="atLeast"/>
              <w:jc w:val="both"/>
              <w:rPr>
                <w:rFonts w:ascii="Times New Roman" w:hAnsi="Times New Roman"/>
                <w:b/>
                <w:sz w:val="26"/>
                <w:szCs w:val="26"/>
              </w:rPr>
            </w:pPr>
            <w:r w:rsidRPr="00A75D08">
              <w:rPr>
                <w:sz w:val="26"/>
                <w:szCs w:val="26"/>
              </w:rPr>
              <w:lastRenderedPageBreak/>
              <w:t>C</w:t>
            </w:r>
            <w:r w:rsidRPr="00A75D08">
              <w:rPr>
                <w:rStyle w:val="fontstyle21"/>
              </w:rPr>
              <w:t xml:space="preserve">huyển ngay hồ sơ tiếp nhận trực tiếp trong ngày làm việc </w:t>
            </w:r>
            <w:r w:rsidRPr="00A75D08">
              <w:rPr>
                <w:rStyle w:val="fontstyle21"/>
                <w:i/>
              </w:rPr>
              <w:t>(k</w:t>
            </w:r>
            <w:r w:rsidRPr="00A75D08">
              <w:rPr>
                <w:rFonts w:ascii="Times New Roman" w:hAnsi="Times New Roman"/>
                <w:i/>
                <w:sz w:val="26"/>
                <w:szCs w:val="26"/>
              </w:rPr>
              <w:t>hông để quá 3 giờ làm việc)</w:t>
            </w:r>
            <w:r w:rsidRPr="00A75D08">
              <w:rPr>
                <w:rStyle w:val="fontstyle21"/>
              </w:rPr>
              <w:t xml:space="preserve"> hoặc chuyển vào đầu giờ ngày làm việc tiếp theo đối với trường hợp tiếp nhận sau 15 giờ hàng ngày.</w:t>
            </w:r>
          </w:p>
        </w:tc>
        <w:tc>
          <w:tcPr>
            <w:tcW w:w="1388" w:type="dxa"/>
            <w:vMerge w:val="restart"/>
            <w:vAlign w:val="center"/>
          </w:tcPr>
          <w:p w14:paraId="168CAB3E" w14:textId="77777777" w:rsidR="00143B74" w:rsidRPr="007D038B" w:rsidRDefault="00143B74" w:rsidP="0088110F">
            <w:pPr>
              <w:jc w:val="center"/>
              <w:rPr>
                <w:i/>
                <w:sz w:val="26"/>
                <w:szCs w:val="26"/>
                <w:lang w:val="vi-VN"/>
              </w:rPr>
            </w:pPr>
          </w:p>
        </w:tc>
      </w:tr>
      <w:tr w:rsidR="00143B74" w:rsidRPr="007D038B" w14:paraId="5190D4D5" w14:textId="77777777" w:rsidTr="0088110F">
        <w:trPr>
          <w:trHeight w:val="600"/>
        </w:trPr>
        <w:tc>
          <w:tcPr>
            <w:tcW w:w="851" w:type="dxa"/>
            <w:vMerge/>
          </w:tcPr>
          <w:p w14:paraId="585B6716" w14:textId="77777777" w:rsidR="00143B74" w:rsidRPr="00A75D08" w:rsidRDefault="00143B74"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58E9C5F" w14:textId="77777777" w:rsidR="00143B74" w:rsidRPr="00A75D08" w:rsidRDefault="00143B74" w:rsidP="0088110F">
            <w:pPr>
              <w:spacing w:before="120" w:after="120"/>
              <w:jc w:val="both"/>
              <w:rPr>
                <w:b/>
                <w:sz w:val="26"/>
                <w:szCs w:val="26"/>
              </w:rPr>
            </w:pPr>
          </w:p>
        </w:tc>
        <w:tc>
          <w:tcPr>
            <w:tcW w:w="7513" w:type="dxa"/>
          </w:tcPr>
          <w:p w14:paraId="0B11B923" w14:textId="77777777" w:rsidR="00143B74" w:rsidRPr="00A75D08" w:rsidRDefault="00143B74"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A75D08">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A75D08">
              <w:rPr>
                <w:rFonts w:ascii="Times New Roman" w:hAnsi="Times New Roman"/>
                <w:sz w:val="26"/>
                <w:szCs w:val="26"/>
                <w:lang w:val="vi-VN"/>
              </w:rPr>
              <w:t>tiếp nhận và trả kết quả</w:t>
            </w:r>
            <w:r w:rsidRPr="00A75D08">
              <w:rPr>
                <w:rFonts w:ascii="Times New Roman" w:hAnsi="Times New Roman"/>
                <w:sz w:val="26"/>
                <w:szCs w:val="26"/>
              </w:rPr>
              <w:t xml:space="preserve"> phải xem xét, kiểm tra tính chính xác, đầy đủ của hồ sơ. </w:t>
            </w:r>
          </w:p>
          <w:p w14:paraId="41F83846" w14:textId="77777777" w:rsidR="00143B74" w:rsidRPr="00A75D08" w:rsidRDefault="00143B74"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A75D08">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6A93B6FC" w14:textId="77777777" w:rsidR="00143B74" w:rsidRPr="00A75D08" w:rsidRDefault="00143B74" w:rsidP="0088110F">
            <w:pPr>
              <w:pStyle w:val="NormalWeb"/>
              <w:spacing w:before="0" w:beforeAutospacing="0" w:after="120" w:afterAutospacing="0" w:line="234" w:lineRule="atLeast"/>
              <w:ind w:firstLine="200"/>
              <w:jc w:val="both"/>
              <w:rPr>
                <w:rFonts w:ascii="Times New Roman" w:hAnsi="Times New Roman"/>
                <w:b/>
                <w:sz w:val="26"/>
                <w:szCs w:val="26"/>
              </w:rPr>
            </w:pPr>
            <w:r w:rsidRPr="00A75D08">
              <w:rPr>
                <w:rFonts w:ascii="Times New Roman" w:hAnsi="Times New Roman"/>
                <w:sz w:val="26"/>
                <w:szCs w:val="26"/>
              </w:rPr>
              <w:t xml:space="preserve">b) Nếu hồ sơ của tổ chức, cá nhân đầy đủ, hợp lệ thì cán bộ, công chức, viên chức tại Bộ phận </w:t>
            </w:r>
            <w:r w:rsidRPr="00A75D08">
              <w:rPr>
                <w:rFonts w:ascii="Times New Roman" w:hAnsi="Times New Roman"/>
                <w:sz w:val="26"/>
                <w:szCs w:val="26"/>
                <w:lang w:val="vi-VN"/>
              </w:rPr>
              <w:t>tiếp nhận và trả kết quả</w:t>
            </w:r>
            <w:r w:rsidRPr="00A75D08">
              <w:rPr>
                <w:rFonts w:ascii="Times New Roman" w:hAnsi="Times New Roman"/>
                <w:sz w:val="26"/>
                <w:szCs w:val="26"/>
              </w:rPr>
              <w:t xml:space="preserve"> tiếp nhận và chuyển cho cơ quan có thẩm quyền để giải quyết theo quy trình.</w:t>
            </w:r>
          </w:p>
        </w:tc>
        <w:tc>
          <w:tcPr>
            <w:tcW w:w="2863" w:type="dxa"/>
            <w:vAlign w:val="center"/>
          </w:tcPr>
          <w:p w14:paraId="3FDFCE6B" w14:textId="77777777" w:rsidR="00143B74" w:rsidRPr="00A75D08" w:rsidRDefault="00143B74" w:rsidP="0088110F">
            <w:pPr>
              <w:pStyle w:val="NormalWeb"/>
              <w:spacing w:before="0" w:beforeAutospacing="0" w:after="120" w:afterAutospacing="0" w:line="234" w:lineRule="atLeast"/>
              <w:jc w:val="center"/>
              <w:rPr>
                <w:rFonts w:ascii="Times New Roman" w:hAnsi="Times New Roman"/>
                <w:sz w:val="26"/>
                <w:szCs w:val="26"/>
              </w:rPr>
            </w:pPr>
            <w:r w:rsidRPr="00A75D08">
              <w:rPr>
                <w:rFonts w:ascii="Times New Roman" w:hAnsi="Times New Roman"/>
                <w:sz w:val="26"/>
                <w:szCs w:val="26"/>
              </w:rPr>
              <w:t>Không quá 1/2 ngày kể từ ngày phát sinh hồ sơ trực tuyến</w:t>
            </w:r>
          </w:p>
        </w:tc>
        <w:tc>
          <w:tcPr>
            <w:tcW w:w="1388" w:type="dxa"/>
            <w:vMerge/>
          </w:tcPr>
          <w:p w14:paraId="07FEB5CB" w14:textId="77777777" w:rsidR="00143B74" w:rsidRPr="007D038B" w:rsidRDefault="00143B74" w:rsidP="0088110F">
            <w:pPr>
              <w:pStyle w:val="NormalWeb"/>
              <w:spacing w:before="0" w:beforeAutospacing="0" w:after="120" w:afterAutospacing="0" w:line="234" w:lineRule="atLeast"/>
              <w:jc w:val="both"/>
              <w:rPr>
                <w:rFonts w:ascii="Times New Roman" w:hAnsi="Times New Roman"/>
                <w:b/>
                <w:sz w:val="26"/>
                <w:szCs w:val="26"/>
              </w:rPr>
            </w:pPr>
          </w:p>
        </w:tc>
      </w:tr>
      <w:tr w:rsidR="00143B74" w:rsidRPr="007D038B" w14:paraId="2E722656" w14:textId="77777777" w:rsidTr="0088110F">
        <w:tc>
          <w:tcPr>
            <w:tcW w:w="851" w:type="dxa"/>
            <w:vMerge w:val="restart"/>
            <w:vAlign w:val="center"/>
          </w:tcPr>
          <w:p w14:paraId="3C41D009" w14:textId="77777777" w:rsidR="00143B74" w:rsidRPr="00A75D08" w:rsidRDefault="00143B74" w:rsidP="0088110F">
            <w:pPr>
              <w:pStyle w:val="NormalWeb"/>
              <w:spacing w:before="0" w:beforeAutospacing="0" w:after="120" w:afterAutospacing="0" w:line="234" w:lineRule="atLeast"/>
              <w:jc w:val="center"/>
              <w:rPr>
                <w:rFonts w:ascii="Times New Roman" w:hAnsi="Times New Roman"/>
                <w:b/>
                <w:sz w:val="26"/>
                <w:szCs w:val="26"/>
              </w:rPr>
            </w:pPr>
            <w:r w:rsidRPr="00A75D08">
              <w:rPr>
                <w:rFonts w:ascii="Times New Roman" w:hAnsi="Times New Roman"/>
                <w:b/>
                <w:sz w:val="26"/>
                <w:szCs w:val="26"/>
              </w:rPr>
              <w:t>Bước 3</w:t>
            </w:r>
          </w:p>
        </w:tc>
        <w:tc>
          <w:tcPr>
            <w:tcW w:w="2376" w:type="dxa"/>
            <w:vMerge w:val="restart"/>
            <w:vAlign w:val="center"/>
          </w:tcPr>
          <w:p w14:paraId="43D6CF3F" w14:textId="77777777" w:rsidR="00143B74" w:rsidRPr="00A75D08" w:rsidRDefault="00143B74" w:rsidP="0088110F">
            <w:pPr>
              <w:pStyle w:val="NormalWeb"/>
              <w:spacing w:before="0" w:beforeAutospacing="0" w:after="120" w:afterAutospacing="0" w:line="234" w:lineRule="atLeast"/>
              <w:jc w:val="both"/>
              <w:rPr>
                <w:rFonts w:ascii="Times New Roman" w:hAnsi="Times New Roman"/>
                <w:b/>
                <w:sz w:val="26"/>
                <w:szCs w:val="26"/>
              </w:rPr>
            </w:pPr>
            <w:r w:rsidRPr="00A75D08">
              <w:rPr>
                <w:rStyle w:val="fontstyle01"/>
              </w:rPr>
              <w:t>Giải quyết thủ tục hành chính</w:t>
            </w:r>
          </w:p>
        </w:tc>
        <w:tc>
          <w:tcPr>
            <w:tcW w:w="7513" w:type="dxa"/>
          </w:tcPr>
          <w:p w14:paraId="22D985E5" w14:textId="77777777" w:rsidR="00143B74" w:rsidRPr="00A75D08" w:rsidRDefault="00143B74" w:rsidP="0088110F">
            <w:pPr>
              <w:spacing w:before="120" w:after="120"/>
              <w:ind w:firstLine="768"/>
              <w:jc w:val="both"/>
              <w:rPr>
                <w:sz w:val="26"/>
                <w:szCs w:val="26"/>
              </w:rPr>
            </w:pPr>
            <w:r w:rsidRPr="00A75D08">
              <w:rPr>
                <w:rStyle w:val="fontstyle21"/>
              </w:rPr>
              <w:t xml:space="preserve">Sau khi nhận hồ sơ thủ tục hành chính từ </w:t>
            </w:r>
            <w:r w:rsidRPr="00A75D08">
              <w:rPr>
                <w:sz w:val="26"/>
                <w:szCs w:val="26"/>
              </w:rPr>
              <w:t xml:space="preserve">Bộ phận </w:t>
            </w:r>
            <w:r w:rsidRPr="00A75D08">
              <w:rPr>
                <w:sz w:val="26"/>
                <w:szCs w:val="26"/>
                <w:lang w:val="vi-VN"/>
              </w:rPr>
              <w:t>tiếp nhận và trả kết quả</w:t>
            </w:r>
            <w:r w:rsidRPr="00A75D08">
              <w:rPr>
                <w:sz w:val="26"/>
                <w:szCs w:val="26"/>
              </w:rPr>
              <w:t xml:space="preserve"> </w:t>
            </w:r>
            <w:r w:rsidRPr="00A75D08">
              <w:rPr>
                <w:rStyle w:val="fontstyle21"/>
              </w:rPr>
              <w:t>công chức, viên chức xử lý xem xét, thẩm định hồ sơ, trình phê duyệt kết quả giải quyết thủ tục hành chính:</w:t>
            </w:r>
          </w:p>
        </w:tc>
        <w:tc>
          <w:tcPr>
            <w:tcW w:w="2863" w:type="dxa"/>
            <w:vAlign w:val="center"/>
          </w:tcPr>
          <w:p w14:paraId="0DF26C26" w14:textId="77777777" w:rsidR="00143B74" w:rsidRPr="00A75D08" w:rsidRDefault="00143B74" w:rsidP="0088110F">
            <w:pPr>
              <w:pStyle w:val="NormalWeb"/>
              <w:spacing w:before="0" w:beforeAutospacing="0" w:after="120" w:afterAutospacing="0" w:line="234" w:lineRule="atLeast"/>
              <w:jc w:val="center"/>
              <w:rPr>
                <w:rFonts w:ascii="Times New Roman" w:hAnsi="Times New Roman"/>
                <w:b/>
                <w:sz w:val="26"/>
                <w:szCs w:val="26"/>
              </w:rPr>
            </w:pPr>
            <w:r w:rsidRPr="00A75D08">
              <w:rPr>
                <w:rFonts w:ascii="Times New Roman" w:hAnsi="Times New Roman"/>
                <w:b/>
                <w:sz w:val="26"/>
                <w:szCs w:val="26"/>
              </w:rPr>
              <w:t>01 ngày</w:t>
            </w:r>
            <w:r w:rsidRPr="00A75D08">
              <w:rPr>
                <w:rFonts w:ascii="Times New Roman" w:hAnsi="Times New Roman"/>
                <w:sz w:val="26"/>
                <w:szCs w:val="26"/>
              </w:rPr>
              <w:t>, trong đó:</w:t>
            </w:r>
          </w:p>
        </w:tc>
        <w:tc>
          <w:tcPr>
            <w:tcW w:w="1388" w:type="dxa"/>
            <w:vAlign w:val="center"/>
          </w:tcPr>
          <w:p w14:paraId="282BABFF" w14:textId="77777777" w:rsidR="00143B74" w:rsidRPr="007D038B" w:rsidRDefault="00143B74" w:rsidP="0088110F">
            <w:pPr>
              <w:pStyle w:val="NormalWeb"/>
              <w:spacing w:before="0" w:beforeAutospacing="0" w:after="120" w:afterAutospacing="0" w:line="234" w:lineRule="atLeast"/>
              <w:jc w:val="center"/>
              <w:rPr>
                <w:rFonts w:ascii="Times New Roman" w:hAnsi="Times New Roman"/>
                <w:b/>
                <w:sz w:val="26"/>
                <w:szCs w:val="26"/>
              </w:rPr>
            </w:pPr>
          </w:p>
        </w:tc>
      </w:tr>
      <w:tr w:rsidR="00143B74" w:rsidRPr="007D038B" w14:paraId="39578898" w14:textId="77777777" w:rsidTr="0088110F">
        <w:tc>
          <w:tcPr>
            <w:tcW w:w="851" w:type="dxa"/>
            <w:vMerge/>
          </w:tcPr>
          <w:p w14:paraId="6C357CC4" w14:textId="77777777" w:rsidR="00143B74" w:rsidRPr="00A75D08" w:rsidRDefault="00143B74"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B006F00" w14:textId="77777777" w:rsidR="00143B74" w:rsidRPr="00A75D08" w:rsidRDefault="00143B74"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AAF4052" w14:textId="77777777" w:rsidR="00143B74" w:rsidRPr="00A75D08" w:rsidRDefault="00143B74"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75D08">
              <w:rPr>
                <w:rFonts w:ascii="Times New Roman" w:hAnsi="Times New Roman"/>
                <w:bCs/>
                <w:i/>
                <w:sz w:val="26"/>
                <w:szCs w:val="26"/>
              </w:rPr>
              <w:t>1. Tiếp nhận hồ sơ (Bộ phận TN&amp;TKQ)</w:t>
            </w:r>
          </w:p>
        </w:tc>
        <w:tc>
          <w:tcPr>
            <w:tcW w:w="2863" w:type="dxa"/>
            <w:vAlign w:val="center"/>
          </w:tcPr>
          <w:p w14:paraId="70436426" w14:textId="77777777" w:rsidR="00143B74" w:rsidRPr="00A75D08" w:rsidRDefault="00143B74" w:rsidP="0088110F">
            <w:pPr>
              <w:pStyle w:val="NormalWeb"/>
              <w:spacing w:before="0" w:beforeAutospacing="0" w:after="120" w:afterAutospacing="0" w:line="234" w:lineRule="atLeast"/>
              <w:jc w:val="center"/>
              <w:rPr>
                <w:rFonts w:ascii="Times New Roman" w:hAnsi="Times New Roman"/>
                <w:b/>
                <w:sz w:val="26"/>
                <w:szCs w:val="26"/>
              </w:rPr>
            </w:pPr>
            <w:r w:rsidRPr="00A75D08">
              <w:rPr>
                <w:rFonts w:ascii="Times New Roman" w:hAnsi="Times New Roman"/>
                <w:bCs/>
                <w:i/>
                <w:sz w:val="26"/>
                <w:szCs w:val="26"/>
              </w:rPr>
              <w:t xml:space="preserve">30 phút </w:t>
            </w:r>
          </w:p>
        </w:tc>
        <w:tc>
          <w:tcPr>
            <w:tcW w:w="1388" w:type="dxa"/>
          </w:tcPr>
          <w:p w14:paraId="64660841" w14:textId="77777777" w:rsidR="00143B74" w:rsidRPr="007D038B" w:rsidRDefault="00143B74" w:rsidP="0088110F">
            <w:pPr>
              <w:pStyle w:val="NormalWeb"/>
              <w:spacing w:before="0" w:beforeAutospacing="0" w:after="120" w:afterAutospacing="0" w:line="234" w:lineRule="atLeast"/>
              <w:jc w:val="both"/>
              <w:rPr>
                <w:rFonts w:ascii="Times New Roman" w:hAnsi="Times New Roman"/>
                <w:b/>
                <w:sz w:val="26"/>
                <w:szCs w:val="26"/>
              </w:rPr>
            </w:pPr>
          </w:p>
        </w:tc>
      </w:tr>
      <w:tr w:rsidR="00143B74" w:rsidRPr="007D038B" w14:paraId="2F609D9F" w14:textId="77777777" w:rsidTr="0088110F">
        <w:tc>
          <w:tcPr>
            <w:tcW w:w="851" w:type="dxa"/>
            <w:vMerge/>
          </w:tcPr>
          <w:p w14:paraId="6E200708" w14:textId="77777777" w:rsidR="00143B74" w:rsidRPr="00A75D08" w:rsidRDefault="00143B74"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DBAB99D" w14:textId="77777777" w:rsidR="00143B74" w:rsidRPr="00A75D08" w:rsidRDefault="00143B74"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F6F91AD" w14:textId="77777777" w:rsidR="00143B74" w:rsidRPr="00A75D08" w:rsidRDefault="00143B74"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A75D08">
              <w:rPr>
                <w:rFonts w:ascii="Times New Roman" w:hAnsi="Times New Roman"/>
                <w:bCs/>
                <w:i/>
                <w:sz w:val="26"/>
                <w:szCs w:val="26"/>
              </w:rPr>
              <w:t>2. Giải quyết hồ sơ (cơ quan/bộ phận chuyên môn), t</w:t>
            </w:r>
            <w:r w:rsidRPr="00A75D08">
              <w:rPr>
                <w:rFonts w:ascii="Times New Roman" w:hAnsi="Times New Roman"/>
                <w:i/>
                <w:sz w:val="26"/>
                <w:szCs w:val="26"/>
              </w:rPr>
              <w:t>rong đó:</w:t>
            </w:r>
          </w:p>
        </w:tc>
        <w:tc>
          <w:tcPr>
            <w:tcW w:w="2863" w:type="dxa"/>
            <w:vAlign w:val="center"/>
          </w:tcPr>
          <w:p w14:paraId="56348B4A" w14:textId="77777777" w:rsidR="00143B74" w:rsidRPr="00A75D08" w:rsidRDefault="00143B74" w:rsidP="0088110F">
            <w:pPr>
              <w:pStyle w:val="NormalWeb"/>
              <w:spacing w:before="0" w:beforeAutospacing="0" w:after="120" w:afterAutospacing="0" w:line="234" w:lineRule="atLeast"/>
              <w:jc w:val="center"/>
              <w:rPr>
                <w:rFonts w:ascii="Times New Roman" w:hAnsi="Times New Roman"/>
                <w:b/>
                <w:sz w:val="26"/>
                <w:szCs w:val="26"/>
              </w:rPr>
            </w:pPr>
            <w:r w:rsidRPr="00A75D08">
              <w:rPr>
                <w:rFonts w:ascii="Times New Roman" w:hAnsi="Times New Roman"/>
                <w:bCs/>
                <w:i/>
                <w:sz w:val="26"/>
                <w:szCs w:val="26"/>
              </w:rPr>
              <w:t>07 giờ</w:t>
            </w:r>
          </w:p>
        </w:tc>
        <w:tc>
          <w:tcPr>
            <w:tcW w:w="1388" w:type="dxa"/>
          </w:tcPr>
          <w:p w14:paraId="38D06FDF" w14:textId="77777777" w:rsidR="00143B74" w:rsidRPr="007D038B" w:rsidRDefault="00143B74" w:rsidP="0088110F">
            <w:pPr>
              <w:pStyle w:val="NormalWeb"/>
              <w:spacing w:before="0" w:beforeAutospacing="0" w:after="120" w:afterAutospacing="0" w:line="234" w:lineRule="atLeast"/>
              <w:jc w:val="both"/>
              <w:rPr>
                <w:rFonts w:ascii="Times New Roman" w:hAnsi="Times New Roman"/>
                <w:b/>
                <w:sz w:val="26"/>
                <w:szCs w:val="26"/>
              </w:rPr>
            </w:pPr>
          </w:p>
        </w:tc>
      </w:tr>
      <w:tr w:rsidR="00143B74" w:rsidRPr="007D038B" w14:paraId="6922C86E" w14:textId="77777777" w:rsidTr="0088110F">
        <w:tc>
          <w:tcPr>
            <w:tcW w:w="851" w:type="dxa"/>
            <w:vMerge/>
          </w:tcPr>
          <w:p w14:paraId="288BADE9" w14:textId="77777777" w:rsidR="00143B74" w:rsidRPr="00A75D08" w:rsidRDefault="00143B74"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19B929F" w14:textId="77777777" w:rsidR="00143B74" w:rsidRPr="00A75D08" w:rsidRDefault="00143B74"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854A279" w14:textId="77777777" w:rsidR="00143B74" w:rsidRPr="00A75D08" w:rsidRDefault="00143B74" w:rsidP="0088110F">
            <w:pPr>
              <w:pStyle w:val="NormalWeb"/>
              <w:spacing w:before="0" w:beforeAutospacing="0" w:after="120" w:afterAutospacing="0" w:line="234" w:lineRule="atLeast"/>
              <w:jc w:val="both"/>
              <w:rPr>
                <w:rFonts w:ascii="Times New Roman" w:hAnsi="Times New Roman"/>
                <w:b/>
                <w:sz w:val="26"/>
                <w:szCs w:val="26"/>
              </w:rPr>
            </w:pPr>
            <w:r w:rsidRPr="00A75D08">
              <w:rPr>
                <w:rStyle w:val="fontstyle21"/>
              </w:rPr>
              <w:t xml:space="preserve">- Trường hợp thủ tục hành chính không quy định phải thẩm tra, xác minh hồ sơ, lấy ý kiến của cơ quan, tổ chức, có liên quan, cán bộ, công chức, viên chức được giao xử lý hồ sơ thẩm định, trình </w:t>
            </w:r>
            <w:r w:rsidRPr="00A75D08">
              <w:rPr>
                <w:rStyle w:val="fontstyle21"/>
              </w:rPr>
              <w:lastRenderedPageBreak/>
              <w:t>cấp có thẩm quyền quyết định; cập nhật thông tin vào Phần mềm một cửa điện tử; trả kết quả giải quyết thủ tục hành chính.</w:t>
            </w:r>
          </w:p>
        </w:tc>
        <w:tc>
          <w:tcPr>
            <w:tcW w:w="2863" w:type="dxa"/>
            <w:vAlign w:val="center"/>
          </w:tcPr>
          <w:p w14:paraId="01E9C517" w14:textId="77777777" w:rsidR="00143B74" w:rsidRPr="00A75D08" w:rsidRDefault="00143B74" w:rsidP="0088110F">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003AC1A0" w14:textId="77777777" w:rsidR="00143B74" w:rsidRPr="007D038B" w:rsidRDefault="00143B74" w:rsidP="0088110F">
            <w:pPr>
              <w:pStyle w:val="NormalWeb"/>
              <w:spacing w:before="0" w:beforeAutospacing="0" w:after="120" w:afterAutospacing="0" w:line="234" w:lineRule="atLeast"/>
              <w:jc w:val="both"/>
              <w:rPr>
                <w:rFonts w:ascii="Times New Roman" w:hAnsi="Times New Roman"/>
                <w:b/>
                <w:sz w:val="26"/>
                <w:szCs w:val="26"/>
              </w:rPr>
            </w:pPr>
          </w:p>
        </w:tc>
      </w:tr>
      <w:tr w:rsidR="00143B74" w:rsidRPr="007D038B" w14:paraId="5B78ACCE" w14:textId="77777777" w:rsidTr="0088110F">
        <w:tc>
          <w:tcPr>
            <w:tcW w:w="851" w:type="dxa"/>
            <w:vMerge/>
          </w:tcPr>
          <w:p w14:paraId="7670025D" w14:textId="77777777" w:rsidR="00143B74" w:rsidRPr="00A75D08" w:rsidRDefault="00143B74"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21794A2" w14:textId="77777777" w:rsidR="00143B74" w:rsidRPr="00A75D08" w:rsidRDefault="00143B74"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DADE598" w14:textId="77777777" w:rsidR="00143B74" w:rsidRPr="00A75D08" w:rsidRDefault="00143B74"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75D08">
              <w:rPr>
                <w:rFonts w:ascii="Times New Roman" w:hAnsi="Times New Roman"/>
                <w:bCs/>
                <w:i/>
                <w:sz w:val="26"/>
                <w:szCs w:val="26"/>
              </w:rPr>
              <w:t xml:space="preserve">+ Chuyên viên </w:t>
            </w:r>
          </w:p>
          <w:p w14:paraId="334DAA6C" w14:textId="77777777" w:rsidR="00143B74" w:rsidRPr="00A75D08" w:rsidRDefault="00143B74"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75D08">
              <w:rPr>
                <w:rFonts w:ascii="Times New Roman" w:hAnsi="Times New Roman"/>
                <w:bCs/>
                <w:i/>
                <w:sz w:val="26"/>
                <w:szCs w:val="26"/>
              </w:rPr>
              <w:t>+ Lãnh đạo phòng/bộ phận</w:t>
            </w:r>
          </w:p>
          <w:p w14:paraId="458FBF89" w14:textId="77777777" w:rsidR="00143B74" w:rsidRPr="00A75D08" w:rsidRDefault="00143B74"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75D08">
              <w:rPr>
                <w:rFonts w:ascii="Times New Roman" w:hAnsi="Times New Roman"/>
                <w:bCs/>
                <w:i/>
                <w:sz w:val="26"/>
                <w:szCs w:val="26"/>
              </w:rPr>
              <w:t xml:space="preserve">+ Lãnh đạo đơn vị: </w:t>
            </w:r>
          </w:p>
          <w:p w14:paraId="36B3BD7E" w14:textId="77777777" w:rsidR="00143B74" w:rsidRPr="00A75D08" w:rsidRDefault="00143B74"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A75D08">
              <w:rPr>
                <w:rFonts w:ascii="Times New Roman" w:hAnsi="Times New Roman"/>
                <w:bCs/>
                <w:i/>
                <w:sz w:val="26"/>
                <w:szCs w:val="26"/>
              </w:rPr>
              <w:t xml:space="preserve">+ Văn thư đơn vị: </w:t>
            </w:r>
          </w:p>
        </w:tc>
        <w:tc>
          <w:tcPr>
            <w:tcW w:w="2863" w:type="dxa"/>
            <w:vAlign w:val="center"/>
          </w:tcPr>
          <w:p w14:paraId="287952A2" w14:textId="77777777" w:rsidR="00143B74" w:rsidRPr="00A75D08" w:rsidRDefault="00143B74" w:rsidP="0088110F">
            <w:pPr>
              <w:pStyle w:val="NormalWeb"/>
              <w:spacing w:before="0" w:beforeAutospacing="0" w:after="120" w:afterAutospacing="0" w:line="234" w:lineRule="atLeast"/>
              <w:jc w:val="center"/>
              <w:rPr>
                <w:rFonts w:ascii="Times New Roman" w:hAnsi="Times New Roman"/>
                <w:bCs/>
                <w:i/>
                <w:sz w:val="26"/>
                <w:szCs w:val="26"/>
              </w:rPr>
            </w:pPr>
            <w:r w:rsidRPr="00A75D08">
              <w:rPr>
                <w:rFonts w:ascii="Times New Roman" w:hAnsi="Times New Roman"/>
                <w:bCs/>
                <w:i/>
                <w:sz w:val="26"/>
                <w:szCs w:val="26"/>
              </w:rPr>
              <w:t>06 giờ</w:t>
            </w:r>
          </w:p>
          <w:p w14:paraId="5163CBBF" w14:textId="77777777" w:rsidR="00143B74" w:rsidRPr="00A75D08" w:rsidRDefault="00143B74" w:rsidP="0088110F">
            <w:pPr>
              <w:pStyle w:val="NormalWeb"/>
              <w:spacing w:before="0" w:beforeAutospacing="0" w:after="120" w:afterAutospacing="0" w:line="234" w:lineRule="atLeast"/>
              <w:jc w:val="center"/>
              <w:rPr>
                <w:rFonts w:ascii="Times New Roman" w:hAnsi="Times New Roman"/>
                <w:bCs/>
                <w:i/>
                <w:sz w:val="26"/>
                <w:szCs w:val="26"/>
              </w:rPr>
            </w:pPr>
            <w:r w:rsidRPr="00A75D08">
              <w:rPr>
                <w:rFonts w:ascii="Times New Roman" w:hAnsi="Times New Roman"/>
                <w:bCs/>
                <w:i/>
                <w:sz w:val="26"/>
                <w:szCs w:val="26"/>
              </w:rPr>
              <w:t>30 phút</w:t>
            </w:r>
          </w:p>
          <w:p w14:paraId="7C8C2F61" w14:textId="77777777" w:rsidR="00143B74" w:rsidRPr="00A75D08" w:rsidRDefault="00143B74" w:rsidP="0088110F">
            <w:pPr>
              <w:pStyle w:val="NormalWeb"/>
              <w:spacing w:before="0" w:beforeAutospacing="0" w:after="120" w:afterAutospacing="0" w:line="234" w:lineRule="atLeast"/>
              <w:jc w:val="center"/>
              <w:rPr>
                <w:rFonts w:ascii="Times New Roman" w:hAnsi="Times New Roman"/>
                <w:bCs/>
                <w:i/>
                <w:sz w:val="26"/>
                <w:szCs w:val="26"/>
              </w:rPr>
            </w:pPr>
            <w:r w:rsidRPr="00A75D08">
              <w:rPr>
                <w:rFonts w:ascii="Times New Roman" w:hAnsi="Times New Roman"/>
                <w:bCs/>
                <w:i/>
                <w:sz w:val="26"/>
                <w:szCs w:val="26"/>
              </w:rPr>
              <w:t>15 phút</w:t>
            </w:r>
          </w:p>
          <w:p w14:paraId="2902AA01" w14:textId="77777777" w:rsidR="00143B74" w:rsidRPr="00A75D08" w:rsidRDefault="00143B74" w:rsidP="0088110F">
            <w:pPr>
              <w:pStyle w:val="NormalWeb"/>
              <w:spacing w:before="0" w:beforeAutospacing="0" w:after="120" w:afterAutospacing="0" w:line="234" w:lineRule="atLeast"/>
              <w:jc w:val="center"/>
              <w:rPr>
                <w:rFonts w:ascii="Times New Roman" w:hAnsi="Times New Roman"/>
                <w:b/>
                <w:sz w:val="26"/>
                <w:szCs w:val="26"/>
              </w:rPr>
            </w:pPr>
            <w:r w:rsidRPr="00A75D08">
              <w:rPr>
                <w:rFonts w:ascii="Times New Roman" w:hAnsi="Times New Roman"/>
                <w:bCs/>
                <w:i/>
                <w:sz w:val="26"/>
                <w:szCs w:val="26"/>
              </w:rPr>
              <w:t>15 phút</w:t>
            </w:r>
          </w:p>
        </w:tc>
        <w:tc>
          <w:tcPr>
            <w:tcW w:w="1388" w:type="dxa"/>
          </w:tcPr>
          <w:p w14:paraId="6640B550" w14:textId="77777777" w:rsidR="00143B74" w:rsidRPr="007D038B" w:rsidRDefault="00143B74" w:rsidP="0088110F">
            <w:pPr>
              <w:pStyle w:val="NormalWeb"/>
              <w:spacing w:before="0" w:beforeAutospacing="0" w:after="120" w:afterAutospacing="0" w:line="234" w:lineRule="atLeast"/>
              <w:jc w:val="both"/>
              <w:rPr>
                <w:rFonts w:ascii="Times New Roman" w:hAnsi="Times New Roman"/>
                <w:i/>
                <w:sz w:val="26"/>
                <w:szCs w:val="26"/>
              </w:rPr>
            </w:pPr>
          </w:p>
        </w:tc>
      </w:tr>
      <w:tr w:rsidR="00143B74" w:rsidRPr="007D038B" w14:paraId="477EAA87" w14:textId="77777777" w:rsidTr="0088110F">
        <w:tc>
          <w:tcPr>
            <w:tcW w:w="851" w:type="dxa"/>
            <w:vAlign w:val="center"/>
          </w:tcPr>
          <w:p w14:paraId="3F8A4682" w14:textId="77777777" w:rsidR="00143B74" w:rsidRPr="00A75D08" w:rsidRDefault="00143B74" w:rsidP="0088110F">
            <w:pPr>
              <w:pStyle w:val="NormalWeb"/>
              <w:spacing w:before="0" w:beforeAutospacing="0" w:after="120" w:afterAutospacing="0" w:line="234" w:lineRule="atLeast"/>
              <w:jc w:val="center"/>
              <w:rPr>
                <w:rFonts w:ascii="Times New Roman" w:hAnsi="Times New Roman"/>
                <w:b/>
                <w:sz w:val="26"/>
                <w:szCs w:val="26"/>
              </w:rPr>
            </w:pPr>
            <w:r w:rsidRPr="00A75D08">
              <w:rPr>
                <w:rFonts w:ascii="Times New Roman" w:hAnsi="Times New Roman"/>
                <w:b/>
                <w:sz w:val="26"/>
                <w:szCs w:val="26"/>
              </w:rPr>
              <w:t>Bước 4</w:t>
            </w:r>
          </w:p>
        </w:tc>
        <w:tc>
          <w:tcPr>
            <w:tcW w:w="2376" w:type="dxa"/>
          </w:tcPr>
          <w:p w14:paraId="36BFC3BE" w14:textId="77777777" w:rsidR="00143B74" w:rsidRPr="00A75D08" w:rsidRDefault="00143B74" w:rsidP="0088110F">
            <w:pPr>
              <w:pStyle w:val="NormalWeb"/>
              <w:spacing w:before="0" w:beforeAutospacing="0" w:after="120" w:afterAutospacing="0" w:line="234" w:lineRule="atLeast"/>
              <w:jc w:val="both"/>
              <w:rPr>
                <w:rStyle w:val="fontstyle21"/>
                <w:i/>
              </w:rPr>
            </w:pPr>
            <w:r w:rsidRPr="00A75D08">
              <w:rPr>
                <w:rFonts w:ascii="Times New Roman" w:hAnsi="Times New Roman"/>
                <w:b/>
                <w:sz w:val="26"/>
                <w:szCs w:val="26"/>
                <w:lang w:val="nl-NL"/>
              </w:rPr>
              <w:t>Trả kết quả giải quyết thủ tục hành chính</w:t>
            </w:r>
            <w:r w:rsidRPr="00A75D08">
              <w:rPr>
                <w:rStyle w:val="fontstyle21"/>
                <w:i/>
              </w:rPr>
              <w:t xml:space="preserve"> </w:t>
            </w:r>
          </w:p>
          <w:p w14:paraId="75C513AE" w14:textId="77777777" w:rsidR="00143B74" w:rsidRPr="00A75D08" w:rsidRDefault="00143B74" w:rsidP="0088110F">
            <w:pPr>
              <w:pStyle w:val="NormalWeb"/>
              <w:spacing w:before="0" w:beforeAutospacing="0" w:after="120" w:afterAutospacing="0" w:line="234" w:lineRule="atLeast"/>
              <w:jc w:val="both"/>
              <w:rPr>
                <w:rFonts w:ascii="Times New Roman" w:hAnsi="Times New Roman"/>
                <w:b/>
                <w:sz w:val="26"/>
                <w:szCs w:val="26"/>
              </w:rPr>
            </w:pPr>
            <w:r w:rsidRPr="00A75D08">
              <w:rPr>
                <w:rStyle w:val="fontstyle21"/>
                <w:i/>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2490FB3D" w14:textId="77777777" w:rsidR="00143B74" w:rsidRPr="00A75D08" w:rsidRDefault="00143B74" w:rsidP="0088110F">
            <w:pPr>
              <w:spacing w:before="120" w:after="120"/>
              <w:ind w:firstLine="198"/>
              <w:jc w:val="both"/>
              <w:rPr>
                <w:iCs/>
                <w:sz w:val="26"/>
                <w:szCs w:val="26"/>
                <w:lang w:val="nl-NL"/>
              </w:rPr>
            </w:pPr>
            <w:r w:rsidRPr="00A75D08">
              <w:rPr>
                <w:iCs/>
                <w:sz w:val="26"/>
                <w:szCs w:val="26"/>
                <w:lang w:val="nl-NL"/>
              </w:rPr>
              <w:t>- Công chức tiếp nhận và trả  kết quả nhập vào sổ theo dõi hồ sơ và phần mềm điện tử thực hiện như sau:</w:t>
            </w:r>
          </w:p>
          <w:p w14:paraId="690324E8" w14:textId="77777777" w:rsidR="00143B74" w:rsidRPr="00A75D08" w:rsidRDefault="00143B74" w:rsidP="0088110F">
            <w:pPr>
              <w:spacing w:before="120" w:after="120"/>
              <w:ind w:firstLine="198"/>
              <w:jc w:val="both"/>
              <w:rPr>
                <w:iCs/>
                <w:sz w:val="26"/>
                <w:szCs w:val="26"/>
                <w:lang w:val="nl-NL"/>
              </w:rPr>
            </w:pPr>
            <w:r w:rsidRPr="00A75D08">
              <w:rPr>
                <w:iCs/>
                <w:sz w:val="26"/>
                <w:szCs w:val="26"/>
                <w:lang w:val="nl-NL"/>
              </w:rPr>
              <w:t>- T</w:t>
            </w:r>
            <w:r w:rsidRPr="00212A1E">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38ABB8A4" w14:textId="77777777" w:rsidR="00143B74" w:rsidRPr="00A75D08" w:rsidRDefault="00143B74" w:rsidP="0088110F">
            <w:pPr>
              <w:spacing w:before="120" w:after="120"/>
              <w:ind w:firstLine="198"/>
              <w:jc w:val="both"/>
              <w:rPr>
                <w:iCs/>
                <w:sz w:val="26"/>
                <w:szCs w:val="26"/>
                <w:lang w:val="nl-NL"/>
              </w:rPr>
            </w:pPr>
            <w:r w:rsidRPr="00A75D08">
              <w:rPr>
                <w:iCs/>
                <w:sz w:val="26"/>
                <w:szCs w:val="26"/>
                <w:lang w:val="nl-NL"/>
              </w:rPr>
              <w:t xml:space="preserve">- </w:t>
            </w:r>
            <w:r w:rsidRPr="00212A1E">
              <w:rPr>
                <w:rStyle w:val="fontstyle21"/>
                <w:lang w:val="nl-NL"/>
              </w:rPr>
              <w:t>Tổ chức, cá nhân nhận kết quả giải quyết thủ tục hành chính theo thời gian, địa điểm ghi trên Giấy tiếp nhận hồ sơ và hẹn trả kết quả (</w:t>
            </w:r>
            <w:r w:rsidRPr="00A75D08">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2ED735AF" w14:textId="77777777" w:rsidR="00143B74" w:rsidRPr="00A75D08" w:rsidRDefault="00143B74" w:rsidP="0088110F">
            <w:pPr>
              <w:spacing w:before="120" w:after="120"/>
              <w:ind w:firstLine="198"/>
              <w:jc w:val="both"/>
              <w:rPr>
                <w:iCs/>
                <w:sz w:val="26"/>
                <w:szCs w:val="26"/>
                <w:lang w:val="nl-NL"/>
              </w:rPr>
            </w:pPr>
            <w:r w:rsidRPr="00A75D08">
              <w:rPr>
                <w:iCs/>
                <w:sz w:val="26"/>
                <w:szCs w:val="26"/>
                <w:lang w:val="nl-NL"/>
              </w:rPr>
              <w:t>- Trường hợp nhận kết quả</w:t>
            </w:r>
            <w:r w:rsidRPr="00212A1E">
              <w:rPr>
                <w:sz w:val="26"/>
                <w:szCs w:val="26"/>
                <w:lang w:val="nl-NL"/>
              </w:rPr>
              <w:t xml:space="preserve"> thông </w:t>
            </w:r>
            <w:r w:rsidRPr="00A75D08">
              <w:rPr>
                <w:sz w:val="26"/>
                <w:szCs w:val="26"/>
                <w:lang w:val="vi-VN"/>
              </w:rPr>
              <w:t xml:space="preserve">qua dịch vụ bưu chính </w:t>
            </w:r>
            <w:r w:rsidRPr="00212A1E">
              <w:rPr>
                <w:sz w:val="26"/>
                <w:szCs w:val="26"/>
                <w:lang w:val="nl-NL"/>
              </w:rPr>
              <w:t>công ích. (</w:t>
            </w:r>
            <w:r w:rsidRPr="00A75D08">
              <w:rPr>
                <w:iCs/>
                <w:sz w:val="26"/>
                <w:szCs w:val="26"/>
                <w:lang w:val="nl-NL"/>
              </w:rPr>
              <w:t>đăng ký</w:t>
            </w:r>
            <w:r w:rsidRPr="00212A1E">
              <w:rPr>
                <w:sz w:val="26"/>
                <w:szCs w:val="26"/>
                <w:lang w:val="nl-NL"/>
              </w:rPr>
              <w:t xml:space="preserve"> theo hướng dẫn của Bưu điện)</w:t>
            </w:r>
            <w:r w:rsidRPr="00212A1E">
              <w:rPr>
                <w:rStyle w:val="fontstyle21"/>
                <w:lang w:val="nl-NL"/>
              </w:rPr>
              <w:t xml:space="preserve"> (nếu có)</w:t>
            </w:r>
          </w:p>
          <w:p w14:paraId="113346B4" w14:textId="77777777" w:rsidR="00143B74" w:rsidRPr="00A75D08" w:rsidRDefault="00143B74" w:rsidP="0088110F">
            <w:pPr>
              <w:spacing w:before="120" w:after="120"/>
              <w:ind w:firstLine="198"/>
              <w:jc w:val="both"/>
              <w:rPr>
                <w:b/>
                <w:i/>
                <w:sz w:val="26"/>
                <w:szCs w:val="26"/>
                <w:lang w:val="pt-BR"/>
              </w:rPr>
            </w:pPr>
            <w:r w:rsidRPr="00A75D08">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12A1E">
              <w:rPr>
                <w:rStyle w:val="fontstyle21"/>
                <w:lang w:val="nl-NL"/>
              </w:rPr>
              <w:t xml:space="preserve"> trường hợp đăng ký nhận kết quả trực tuyến thì thông qua Cổng Dịch vụ công trực tuyến. (nếu có)</w:t>
            </w:r>
          </w:p>
          <w:p w14:paraId="772C2FD8" w14:textId="77777777" w:rsidR="00143B74" w:rsidRPr="00A75D08" w:rsidRDefault="00143B74" w:rsidP="0088110F">
            <w:pPr>
              <w:spacing w:before="120" w:after="120"/>
              <w:ind w:firstLine="198"/>
              <w:jc w:val="both"/>
              <w:rPr>
                <w:rStyle w:val="fontstyle21"/>
                <w:iCs/>
                <w:lang w:val="nl-NL"/>
              </w:rPr>
            </w:pPr>
            <w:r w:rsidRPr="00A75D08">
              <w:rPr>
                <w:iCs/>
                <w:sz w:val="26"/>
                <w:szCs w:val="26"/>
                <w:lang w:val="nl-NL"/>
              </w:rPr>
              <w:lastRenderedPageBreak/>
              <w:t>- Thời gian trả kết quả: Sáng: từ 07 giờ đến 11 giờ 30 phút; chiều: từ 13 giờ 30 đến 17 giờ của các ngày làm việc.</w:t>
            </w:r>
          </w:p>
        </w:tc>
        <w:tc>
          <w:tcPr>
            <w:tcW w:w="2863" w:type="dxa"/>
            <w:vAlign w:val="center"/>
          </w:tcPr>
          <w:p w14:paraId="7534641B" w14:textId="77777777" w:rsidR="00143B74" w:rsidRPr="00A75D08" w:rsidRDefault="00143B74" w:rsidP="0088110F">
            <w:pPr>
              <w:pStyle w:val="NormalWeb"/>
              <w:spacing w:before="0" w:beforeAutospacing="0" w:after="120" w:afterAutospacing="0" w:line="234" w:lineRule="atLeast"/>
              <w:jc w:val="center"/>
              <w:rPr>
                <w:rFonts w:ascii="Times New Roman" w:hAnsi="Times New Roman"/>
                <w:bCs/>
                <w:i/>
                <w:sz w:val="26"/>
                <w:szCs w:val="26"/>
              </w:rPr>
            </w:pPr>
            <w:r w:rsidRPr="00A75D08">
              <w:rPr>
                <w:rFonts w:ascii="Times New Roman" w:hAnsi="Times New Roman"/>
                <w:bCs/>
                <w:i/>
                <w:sz w:val="26"/>
                <w:szCs w:val="26"/>
              </w:rPr>
              <w:lastRenderedPageBreak/>
              <w:t>½ giờ</w:t>
            </w:r>
          </w:p>
        </w:tc>
        <w:tc>
          <w:tcPr>
            <w:tcW w:w="1388" w:type="dxa"/>
          </w:tcPr>
          <w:p w14:paraId="75F15CB6" w14:textId="77777777" w:rsidR="00143B74" w:rsidRPr="007D038B" w:rsidRDefault="00143B74"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6160D2FC" w14:textId="77777777" w:rsidR="00143B74" w:rsidRDefault="00143B74" w:rsidP="00143B74">
      <w:pPr>
        <w:pStyle w:val="NormalWeb"/>
        <w:shd w:val="clear" w:color="auto" w:fill="FFFFFF"/>
        <w:spacing w:before="120" w:beforeAutospacing="0" w:after="120" w:afterAutospacing="0"/>
        <w:ind w:firstLine="652"/>
        <w:jc w:val="both"/>
        <w:rPr>
          <w:rFonts w:ascii="Times New Roman" w:hAnsi="Times New Roman"/>
          <w:b/>
          <w:bCs/>
          <w:sz w:val="28"/>
          <w:szCs w:val="28"/>
        </w:rPr>
      </w:pPr>
    </w:p>
    <w:p w14:paraId="5A8AF47F" w14:textId="77777777" w:rsidR="00143B74" w:rsidRPr="006338BC" w:rsidRDefault="00143B74" w:rsidP="00143B74">
      <w:pPr>
        <w:pStyle w:val="NormalWeb"/>
        <w:shd w:val="clear" w:color="auto" w:fill="FFFFFF"/>
        <w:spacing w:before="120" w:beforeAutospacing="0" w:after="120" w:afterAutospacing="0"/>
        <w:ind w:firstLine="652"/>
        <w:jc w:val="both"/>
        <w:rPr>
          <w:rFonts w:ascii="Times New Roman" w:hAnsi="Times New Roman"/>
          <w:bCs/>
          <w:sz w:val="28"/>
          <w:szCs w:val="28"/>
        </w:rPr>
      </w:pPr>
      <w:r w:rsidRPr="006338BC">
        <w:rPr>
          <w:rFonts w:ascii="Times New Roman" w:hAnsi="Times New Roman"/>
          <w:b/>
          <w:bCs/>
          <w:sz w:val="28"/>
          <w:szCs w:val="28"/>
        </w:rPr>
        <w:t xml:space="preserve">b. Thành phần, số lượng hồ sơ </w:t>
      </w:r>
    </w:p>
    <w:p w14:paraId="1FD29C02" w14:textId="77777777" w:rsidR="00143B74" w:rsidRPr="00FF36C7" w:rsidRDefault="00143B74" w:rsidP="00143B74">
      <w:pPr>
        <w:pStyle w:val="NormalWeb"/>
        <w:shd w:val="clear" w:color="auto" w:fill="FFFFFF"/>
        <w:spacing w:before="120" w:beforeAutospacing="0" w:after="120" w:afterAutospacing="0"/>
        <w:ind w:firstLine="720"/>
        <w:jc w:val="both"/>
        <w:rPr>
          <w:rFonts w:ascii="Times New Roman" w:hAnsi="Times New Roman"/>
          <w:sz w:val="28"/>
          <w:szCs w:val="28"/>
        </w:rPr>
      </w:pPr>
      <w:r w:rsidRPr="00FF36C7">
        <w:rPr>
          <w:rFonts w:ascii="Times New Roman" w:hAnsi="Times New Roman"/>
          <w:sz w:val="28"/>
          <w:szCs w:val="28"/>
        </w:rPr>
        <w:t xml:space="preserve">- Thành phần hồ sơ </w:t>
      </w:r>
    </w:p>
    <w:p w14:paraId="6DB7B378" w14:textId="77777777" w:rsidR="00143B74" w:rsidRPr="00FF36C7" w:rsidRDefault="00143B74" w:rsidP="0041284F">
      <w:pPr>
        <w:pStyle w:val="Bodytext40"/>
        <w:numPr>
          <w:ilvl w:val="0"/>
          <w:numId w:val="4"/>
        </w:numPr>
        <w:shd w:val="clear" w:color="auto" w:fill="auto"/>
        <w:tabs>
          <w:tab w:val="left" w:pos="1078"/>
        </w:tabs>
        <w:spacing w:before="0" w:after="72" w:line="355" w:lineRule="exact"/>
        <w:ind w:firstLine="780"/>
        <w:rPr>
          <w:i w:val="0"/>
          <w:sz w:val="28"/>
          <w:szCs w:val="28"/>
        </w:rPr>
      </w:pPr>
      <w:r w:rsidRPr="00FF36C7">
        <w:rPr>
          <w:i w:val="0"/>
          <w:color w:val="000000"/>
          <w:sz w:val="28"/>
          <w:szCs w:val="28"/>
          <w:lang w:val="vi-VN" w:eastAsia="vi-VN" w:bidi="vi-VN"/>
        </w:rPr>
        <w:t>Đơn đề nghị cấp bản sao văn bằng, chứng chỉ, trong đó cung cấp các thông tin về văn bằng, chứng chỉ đã được cấp;</w:t>
      </w:r>
    </w:p>
    <w:p w14:paraId="3B6CEC05" w14:textId="77777777" w:rsidR="00143B74" w:rsidRPr="00FF36C7" w:rsidRDefault="00143B74" w:rsidP="0041284F">
      <w:pPr>
        <w:pStyle w:val="Bodytext20"/>
        <w:numPr>
          <w:ilvl w:val="0"/>
          <w:numId w:val="4"/>
        </w:numPr>
        <w:shd w:val="clear" w:color="auto" w:fill="auto"/>
        <w:tabs>
          <w:tab w:val="left" w:pos="1097"/>
        </w:tabs>
        <w:spacing w:before="0" w:line="341" w:lineRule="exact"/>
        <w:ind w:firstLine="780"/>
        <w:rPr>
          <w:rFonts w:ascii="Times New Roman" w:hAnsi="Times New Roman" w:cs="Times New Roman"/>
          <w:sz w:val="28"/>
          <w:szCs w:val="28"/>
        </w:rPr>
      </w:pPr>
      <w:r w:rsidRPr="00FF36C7">
        <w:rPr>
          <w:rFonts w:ascii="Times New Roman" w:hAnsi="Times New Roman" w:cs="Times New Roman"/>
          <w:color w:val="000000"/>
          <w:sz w:val="28"/>
          <w:szCs w:val="28"/>
          <w:lang w:val="vi-VN" w:eastAsia="vi-VN" w:bidi="vi-VN"/>
        </w:rPr>
        <w:t>Bản chính hoặc bản sao có chứng thực giấy chứng minh nhân dân hoặc căn cước công dân hoặc hộ chiếu còn giá trị sử dụng để người tiếp nhận hồ sơ kiểm tra;</w:t>
      </w:r>
    </w:p>
    <w:p w14:paraId="5CA7452B" w14:textId="77777777" w:rsidR="00143B74" w:rsidRPr="00FF36C7" w:rsidRDefault="00143B74" w:rsidP="0041284F">
      <w:pPr>
        <w:pStyle w:val="Bodytext40"/>
        <w:numPr>
          <w:ilvl w:val="0"/>
          <w:numId w:val="4"/>
        </w:numPr>
        <w:shd w:val="clear" w:color="auto" w:fill="auto"/>
        <w:tabs>
          <w:tab w:val="left" w:pos="1072"/>
        </w:tabs>
        <w:spacing w:before="0" w:after="60" w:line="360" w:lineRule="exact"/>
        <w:ind w:firstLine="780"/>
        <w:rPr>
          <w:i w:val="0"/>
          <w:sz w:val="28"/>
          <w:szCs w:val="28"/>
        </w:rPr>
      </w:pPr>
      <w:r w:rsidRPr="00FF36C7">
        <w:rPr>
          <w:i w:val="0"/>
          <w:color w:val="000000"/>
          <w:sz w:val="28"/>
          <w:szCs w:val="28"/>
          <w:lang w:val="vi-VN" w:eastAsia="vi-VN" w:bidi="vi-VN"/>
        </w:rPr>
        <w:t>Trường hợp người yêu cầu cấp bản sao văn bằng, chứng chỉ từ sổ gốc là người đại diện theo pháp luật, người đại diện theo ủy quyền của người được cấp bản chính văn bằng, chứng chỉ;</w:t>
      </w:r>
      <w:r w:rsidRPr="00FF36C7">
        <w:rPr>
          <w:rStyle w:val="Bodytext4NotItalic"/>
          <w:i w:val="0"/>
          <w:sz w:val="28"/>
          <w:szCs w:val="28"/>
        </w:rPr>
        <w:t xml:space="preserve"> cha, mẹ, con; vợ, chồng; anh, chị, em một; người thừa kế khác của người được cấp bản chính văn bằng, chứng chỉ trong trường hợp người đó đã chết </w:t>
      </w:r>
      <w:r w:rsidRPr="00FF36C7">
        <w:rPr>
          <w:i w:val="0"/>
          <w:color w:val="000000"/>
          <w:sz w:val="28"/>
          <w:szCs w:val="28"/>
          <w:lang w:val="vi-VN" w:eastAsia="vi-VN" w:bidi="vi-VN"/>
        </w:rPr>
        <w:t>thì phải xuất trình giấy ủy quyền (đối với người được ủy quyền) hoặc</w:t>
      </w:r>
      <w:r w:rsidRPr="00FF36C7">
        <w:rPr>
          <w:rStyle w:val="Bodytext4NotItalic"/>
          <w:i w:val="0"/>
          <w:sz w:val="28"/>
          <w:szCs w:val="28"/>
        </w:rPr>
        <w:t xml:space="preserve"> giấy tờ chứng minh quan hệ với người được cấp bản chính văn bằng, chứng chỉ;</w:t>
      </w:r>
    </w:p>
    <w:p w14:paraId="18157C28" w14:textId="77777777" w:rsidR="00143B74" w:rsidRPr="00FF36C7" w:rsidRDefault="00143B74" w:rsidP="0041284F">
      <w:pPr>
        <w:pStyle w:val="Bodytext20"/>
        <w:numPr>
          <w:ilvl w:val="0"/>
          <w:numId w:val="4"/>
        </w:numPr>
        <w:shd w:val="clear" w:color="auto" w:fill="auto"/>
        <w:tabs>
          <w:tab w:val="left" w:pos="1096"/>
        </w:tabs>
        <w:spacing w:before="0" w:after="140"/>
        <w:ind w:firstLine="780"/>
        <w:rPr>
          <w:rFonts w:ascii="Times New Roman" w:hAnsi="Times New Roman" w:cs="Times New Roman"/>
          <w:sz w:val="28"/>
          <w:szCs w:val="28"/>
        </w:rPr>
      </w:pPr>
      <w:r w:rsidRPr="00FF36C7">
        <w:rPr>
          <w:rFonts w:ascii="Times New Roman" w:hAnsi="Times New Roman" w:cs="Times New Roman"/>
          <w:color w:val="000000"/>
          <w:sz w:val="28"/>
          <w:szCs w:val="28"/>
          <w:lang w:val="vi-VN" w:eastAsia="vi-VN" w:bidi="vi-VN"/>
        </w:rPr>
        <w:t xml:space="preserve">Trường hợp người yêu cầu cấp bản sao văn bằng, chứng chỉ từ sổ gốc gửi yêu cầu qua bưu điện thì phải gửi bản sao có chứng thực giấy tờ quy định tại </w:t>
      </w:r>
      <w:r w:rsidRPr="00FF36C7">
        <w:rPr>
          <w:rStyle w:val="Bodytext2Italic"/>
          <w:rFonts w:ascii="Times New Roman" w:hAnsi="Times New Roman" w:cs="Times New Roman"/>
          <w:i w:val="0"/>
          <w:sz w:val="28"/>
          <w:szCs w:val="28"/>
        </w:rPr>
        <w:t>điểm</w:t>
      </w:r>
      <w:r w:rsidRPr="00FF36C7">
        <w:rPr>
          <w:rStyle w:val="Bodytext2Italic"/>
          <w:rFonts w:ascii="Times New Roman" w:hAnsi="Times New Roman" w:cs="Times New Roman"/>
          <w:sz w:val="28"/>
          <w:szCs w:val="28"/>
        </w:rPr>
        <w:t xml:space="preserve"> a,</w:t>
      </w:r>
      <w:r w:rsidRPr="00FF36C7">
        <w:rPr>
          <w:rFonts w:ascii="Times New Roman" w:hAnsi="Times New Roman" w:cs="Times New Roman"/>
          <w:color w:val="000000"/>
          <w:sz w:val="28"/>
          <w:szCs w:val="28"/>
          <w:lang w:val="vi-VN" w:eastAsia="vi-VN" w:bidi="vi-VN"/>
        </w:rPr>
        <w:t xml:space="preserve"> b, </w:t>
      </w:r>
      <w:r w:rsidRPr="00FF36C7">
        <w:rPr>
          <w:rStyle w:val="Bodytext2Italic"/>
          <w:rFonts w:ascii="Times New Roman" w:hAnsi="Times New Roman" w:cs="Times New Roman"/>
          <w:sz w:val="28"/>
          <w:szCs w:val="28"/>
        </w:rPr>
        <w:t>c</w:t>
      </w:r>
      <w:r w:rsidRPr="00FF36C7">
        <w:rPr>
          <w:rFonts w:ascii="Times New Roman" w:hAnsi="Times New Roman" w:cs="Times New Roman"/>
          <w:color w:val="000000"/>
          <w:sz w:val="28"/>
          <w:szCs w:val="28"/>
          <w:lang w:val="vi-VN" w:eastAsia="vi-VN" w:bidi="vi-VN"/>
        </w:rPr>
        <w:t xml:space="preserve"> nêu trên kèm theo 01 (một) phong bì dán tem ghi rõ họ tên, địa chỉ người nhận cho c</w:t>
      </w:r>
      <w:r w:rsidRPr="00FF36C7">
        <w:rPr>
          <w:rFonts w:ascii="Times New Roman" w:hAnsi="Times New Roman" w:cs="Times New Roman"/>
          <w:color w:val="000000"/>
          <w:sz w:val="28"/>
          <w:szCs w:val="28"/>
          <w:lang w:eastAsia="vi-VN" w:bidi="vi-VN"/>
        </w:rPr>
        <w:t>ơ</w:t>
      </w:r>
      <w:r w:rsidRPr="00FF36C7">
        <w:rPr>
          <w:rFonts w:ascii="Times New Roman" w:hAnsi="Times New Roman" w:cs="Times New Roman"/>
          <w:color w:val="000000"/>
          <w:sz w:val="28"/>
          <w:szCs w:val="28"/>
          <w:lang w:val="vi-VN" w:eastAsia="vi-VN" w:bidi="vi-VN"/>
        </w:rPr>
        <w:t xml:space="preserve"> quan có thẩm quyền cấp bản sao văn bằng, chứng chỉ từ sổ gốc.</w:t>
      </w:r>
    </w:p>
    <w:p w14:paraId="0B48D5D6" w14:textId="77777777" w:rsidR="00143B74" w:rsidRPr="007D038B" w:rsidRDefault="00143B74" w:rsidP="00143B7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Số lượng hồ sơ: 01</w:t>
      </w:r>
    </w:p>
    <w:p w14:paraId="04403B47" w14:textId="77777777" w:rsidR="00143B74" w:rsidRDefault="00143B74" w:rsidP="00143B74">
      <w:pPr>
        <w:pStyle w:val="NormalWeb"/>
        <w:shd w:val="clear" w:color="auto" w:fill="FFFFFF"/>
        <w:spacing w:before="120" w:beforeAutospacing="0" w:after="120" w:afterAutospacing="0"/>
        <w:ind w:firstLine="720"/>
        <w:jc w:val="both"/>
        <w:rPr>
          <w:rFonts w:ascii="Times New Roman" w:hAnsi="Times New Roman"/>
          <w:bCs/>
          <w:sz w:val="28"/>
          <w:szCs w:val="28"/>
        </w:rPr>
      </w:pPr>
      <w:r w:rsidRPr="006338BC">
        <w:rPr>
          <w:rFonts w:ascii="Times New Roman" w:hAnsi="Times New Roman"/>
          <w:b/>
          <w:bCs/>
          <w:sz w:val="28"/>
          <w:szCs w:val="28"/>
        </w:rPr>
        <w:t xml:space="preserve">c. Đối tượng thực hiện thủ tục hành chính: </w:t>
      </w:r>
      <w:r w:rsidRPr="006338BC">
        <w:rPr>
          <w:rFonts w:ascii="Times New Roman" w:hAnsi="Times New Roman"/>
          <w:bCs/>
          <w:sz w:val="28"/>
          <w:szCs w:val="28"/>
        </w:rPr>
        <w:t xml:space="preserve">Cá nhân </w:t>
      </w:r>
    </w:p>
    <w:p w14:paraId="2F2EBFAD" w14:textId="77777777" w:rsidR="00143B74" w:rsidRPr="0045637B" w:rsidRDefault="00143B74" w:rsidP="00143B74">
      <w:pPr>
        <w:pStyle w:val="NormalWeb"/>
        <w:shd w:val="clear" w:color="auto" w:fill="FFFFFF"/>
        <w:spacing w:before="120" w:beforeAutospacing="0" w:after="120" w:afterAutospacing="0"/>
        <w:ind w:firstLine="720"/>
        <w:jc w:val="both"/>
        <w:rPr>
          <w:rFonts w:ascii="Times New Roman" w:hAnsi="Times New Roman"/>
          <w:bCs/>
          <w:sz w:val="28"/>
          <w:szCs w:val="28"/>
        </w:rPr>
      </w:pPr>
      <w:r w:rsidRPr="0045637B">
        <w:rPr>
          <w:rFonts w:ascii="Times New Roman" w:hAnsi="Times New Roman"/>
          <w:bCs/>
          <w:sz w:val="28"/>
          <w:szCs w:val="28"/>
        </w:rPr>
        <w:t>Những người sau đây có quyền yêu cầu cấp bản sao văn bằng chứng chỉ từ sổ gốc:</w:t>
      </w:r>
    </w:p>
    <w:p w14:paraId="2F7C221F" w14:textId="77777777" w:rsidR="00143B74" w:rsidRPr="0045637B" w:rsidRDefault="00143B74" w:rsidP="00143B74">
      <w:pPr>
        <w:pStyle w:val="NormalWeb"/>
        <w:shd w:val="clear" w:color="auto" w:fill="FFFFFF"/>
        <w:spacing w:before="120" w:beforeAutospacing="0" w:after="120" w:afterAutospacing="0"/>
        <w:ind w:firstLine="720"/>
        <w:jc w:val="both"/>
        <w:rPr>
          <w:rFonts w:ascii="Times New Roman" w:hAnsi="Times New Roman"/>
          <w:bCs/>
          <w:sz w:val="28"/>
          <w:szCs w:val="28"/>
        </w:rPr>
      </w:pPr>
      <w:r w:rsidRPr="0045637B">
        <w:rPr>
          <w:rFonts w:ascii="Times New Roman" w:hAnsi="Times New Roman"/>
          <w:bCs/>
          <w:sz w:val="28"/>
          <w:szCs w:val="28"/>
        </w:rPr>
        <w:t>+ Người được cấp bản chính văn bằng, chứng chỉ;</w:t>
      </w:r>
    </w:p>
    <w:p w14:paraId="4835C3AC" w14:textId="77777777" w:rsidR="00143B74" w:rsidRPr="0045637B" w:rsidRDefault="00143B74" w:rsidP="00143B74">
      <w:pPr>
        <w:pStyle w:val="NormalWeb"/>
        <w:shd w:val="clear" w:color="auto" w:fill="FFFFFF"/>
        <w:spacing w:before="120" w:beforeAutospacing="0" w:after="120" w:afterAutospacing="0"/>
        <w:ind w:firstLine="720"/>
        <w:jc w:val="both"/>
        <w:rPr>
          <w:rFonts w:ascii="Times New Roman" w:hAnsi="Times New Roman"/>
          <w:bCs/>
          <w:sz w:val="28"/>
          <w:szCs w:val="28"/>
        </w:rPr>
      </w:pPr>
      <w:r w:rsidRPr="0045637B">
        <w:rPr>
          <w:rFonts w:ascii="Times New Roman" w:hAnsi="Times New Roman"/>
          <w:bCs/>
          <w:sz w:val="28"/>
          <w:szCs w:val="28"/>
        </w:rPr>
        <w:t>+ Người đại diện theo pháp luật, người đại diện theo ủy quyền của người được cấp bản chính văn bằng chứng chỉ;</w:t>
      </w:r>
    </w:p>
    <w:p w14:paraId="51A0711B" w14:textId="77777777" w:rsidR="00143B74" w:rsidRPr="0045637B" w:rsidRDefault="00143B74" w:rsidP="00143B74">
      <w:pPr>
        <w:pStyle w:val="NormalWeb"/>
        <w:shd w:val="clear" w:color="auto" w:fill="FFFFFF"/>
        <w:spacing w:before="120" w:beforeAutospacing="0" w:after="120" w:afterAutospacing="0"/>
        <w:ind w:firstLine="720"/>
        <w:jc w:val="both"/>
        <w:rPr>
          <w:rFonts w:ascii="Times New Roman" w:hAnsi="Times New Roman"/>
          <w:bCs/>
          <w:sz w:val="28"/>
          <w:szCs w:val="28"/>
        </w:rPr>
      </w:pPr>
      <w:r w:rsidRPr="0045637B">
        <w:rPr>
          <w:rFonts w:ascii="Times New Roman" w:hAnsi="Times New Roman"/>
          <w:bCs/>
          <w:sz w:val="28"/>
          <w:szCs w:val="28"/>
        </w:rPr>
        <w:t>+ Cha, mẹ, con; vợ, chồng; anh, chị, em ruột; người thừa kế khác của người được cấp bản chính văn bằng, chứng chỉ trong trường hợp người đó đã chết.</w:t>
      </w:r>
    </w:p>
    <w:p w14:paraId="131FE790" w14:textId="77777777" w:rsidR="00143B74" w:rsidRDefault="00143B74" w:rsidP="00143B74">
      <w:pPr>
        <w:pStyle w:val="NormalWeb"/>
        <w:shd w:val="clear" w:color="auto" w:fill="FFFFFF"/>
        <w:spacing w:before="120" w:beforeAutospacing="0" w:after="120" w:afterAutospacing="0"/>
        <w:ind w:firstLine="720"/>
        <w:jc w:val="both"/>
        <w:rPr>
          <w:rFonts w:ascii="Times New Roman" w:hAnsi="Times New Roman"/>
          <w:sz w:val="28"/>
          <w:szCs w:val="28"/>
        </w:rPr>
      </w:pPr>
      <w:r w:rsidRPr="006338BC">
        <w:rPr>
          <w:rFonts w:ascii="Times New Roman" w:hAnsi="Times New Roman"/>
          <w:b/>
          <w:bCs/>
          <w:sz w:val="28"/>
          <w:szCs w:val="28"/>
        </w:rPr>
        <w:lastRenderedPageBreak/>
        <w:t>d. Cơ quan giải quyết thủ tục hành chính</w:t>
      </w:r>
      <w:r w:rsidRPr="006338BC">
        <w:rPr>
          <w:rFonts w:ascii="Times New Roman" w:hAnsi="Times New Roman"/>
          <w:sz w:val="28"/>
          <w:szCs w:val="28"/>
        </w:rPr>
        <w:t>: Sở Giáo dục và Đào tạo Đồng Tháp</w:t>
      </w:r>
    </w:p>
    <w:p w14:paraId="4A032F1E" w14:textId="77777777" w:rsidR="00143B74" w:rsidRPr="006338BC" w:rsidRDefault="00143B74" w:rsidP="00143B74">
      <w:pPr>
        <w:pStyle w:val="NormalWeb"/>
        <w:shd w:val="clear" w:color="auto" w:fill="FFFFFF"/>
        <w:spacing w:before="120" w:beforeAutospacing="0" w:after="120" w:afterAutospacing="0"/>
        <w:ind w:firstLine="720"/>
        <w:jc w:val="both"/>
        <w:rPr>
          <w:rFonts w:ascii="Times New Roman" w:hAnsi="Times New Roman"/>
          <w:bCs/>
          <w:sz w:val="28"/>
          <w:szCs w:val="28"/>
        </w:rPr>
      </w:pPr>
      <w:r w:rsidRPr="006338BC">
        <w:rPr>
          <w:rFonts w:ascii="Times New Roman" w:hAnsi="Times New Roman"/>
          <w:b/>
          <w:bCs/>
          <w:sz w:val="28"/>
          <w:szCs w:val="28"/>
        </w:rPr>
        <w:t xml:space="preserve">đ. Kết quả thực hiện thủ tục hành chính: </w:t>
      </w:r>
      <w:r w:rsidRPr="006338BC">
        <w:rPr>
          <w:rFonts w:ascii="Times New Roman" w:hAnsi="Times New Roman"/>
          <w:bCs/>
          <w:sz w:val="28"/>
          <w:szCs w:val="28"/>
        </w:rPr>
        <w:t>Bản sao bằng tốt nghiệp</w:t>
      </w:r>
      <w:r>
        <w:rPr>
          <w:rFonts w:ascii="Times New Roman" w:hAnsi="Times New Roman"/>
          <w:bCs/>
          <w:sz w:val="28"/>
          <w:szCs w:val="28"/>
        </w:rPr>
        <w:t>.</w:t>
      </w:r>
      <w:r w:rsidRPr="006338BC">
        <w:rPr>
          <w:rFonts w:ascii="Times New Roman" w:hAnsi="Times New Roman"/>
          <w:bCs/>
          <w:sz w:val="28"/>
          <w:szCs w:val="28"/>
        </w:rPr>
        <w:t xml:space="preserve"> </w:t>
      </w:r>
    </w:p>
    <w:p w14:paraId="77336763" w14:textId="77777777" w:rsidR="00143B74" w:rsidRPr="006338BC" w:rsidRDefault="00143B74" w:rsidP="00143B74">
      <w:pPr>
        <w:pStyle w:val="NormalWeb"/>
        <w:shd w:val="clear" w:color="auto" w:fill="FFFFFF"/>
        <w:spacing w:before="120" w:beforeAutospacing="0" w:after="120" w:afterAutospacing="0"/>
        <w:ind w:firstLine="720"/>
        <w:jc w:val="both"/>
        <w:rPr>
          <w:rFonts w:ascii="Times New Roman" w:hAnsi="Times New Roman"/>
          <w:sz w:val="28"/>
          <w:szCs w:val="28"/>
        </w:rPr>
      </w:pPr>
      <w:r w:rsidRPr="006338BC">
        <w:rPr>
          <w:rFonts w:ascii="Times New Roman" w:hAnsi="Times New Roman"/>
          <w:b/>
          <w:bCs/>
          <w:sz w:val="28"/>
          <w:szCs w:val="28"/>
        </w:rPr>
        <w:t>e. Phí, lệ phí:</w:t>
      </w:r>
      <w:r>
        <w:rPr>
          <w:rFonts w:ascii="Times New Roman" w:hAnsi="Times New Roman"/>
          <w:sz w:val="28"/>
          <w:szCs w:val="28"/>
        </w:rPr>
        <w:t> </w:t>
      </w:r>
      <w:r w:rsidRPr="00FC0214">
        <w:rPr>
          <w:rFonts w:ascii="Times New Roman" w:hAnsi="Times New Roman"/>
          <w:i/>
          <w:sz w:val="28"/>
          <w:szCs w:val="28"/>
        </w:rPr>
        <w:t>Không</w:t>
      </w:r>
      <w:r>
        <w:rPr>
          <w:rFonts w:ascii="Times New Roman" w:hAnsi="Times New Roman"/>
          <w:sz w:val="28"/>
          <w:szCs w:val="28"/>
        </w:rPr>
        <w:t xml:space="preserve"> </w:t>
      </w:r>
    </w:p>
    <w:p w14:paraId="0A124AD6" w14:textId="77777777" w:rsidR="00143B74" w:rsidRPr="006338BC" w:rsidRDefault="00143B74" w:rsidP="00143B74">
      <w:pPr>
        <w:pStyle w:val="NormalWeb"/>
        <w:shd w:val="clear" w:color="auto" w:fill="FFFFFF"/>
        <w:spacing w:before="120" w:beforeAutospacing="0" w:after="120" w:afterAutospacing="0"/>
        <w:jc w:val="both"/>
        <w:rPr>
          <w:rFonts w:ascii="Times New Roman" w:hAnsi="Times New Roman"/>
          <w:bCs/>
          <w:sz w:val="28"/>
          <w:szCs w:val="28"/>
        </w:rPr>
      </w:pPr>
      <w:r w:rsidRPr="006338BC">
        <w:rPr>
          <w:rFonts w:ascii="Times New Roman" w:hAnsi="Times New Roman"/>
          <w:b/>
          <w:bCs/>
          <w:sz w:val="28"/>
          <w:szCs w:val="28"/>
        </w:rPr>
        <w:tab/>
        <w:t xml:space="preserve">g.Tên mẫu đơn, mẫu tờ khai: </w:t>
      </w:r>
      <w:r w:rsidRPr="006338BC">
        <w:rPr>
          <w:rFonts w:ascii="Times New Roman" w:hAnsi="Times New Roman"/>
          <w:bCs/>
          <w:sz w:val="28"/>
          <w:szCs w:val="28"/>
        </w:rPr>
        <w:t>Đơn đề nghị cấp bản sao</w:t>
      </w:r>
      <w:r>
        <w:rPr>
          <w:rFonts w:ascii="Times New Roman" w:hAnsi="Times New Roman"/>
          <w:bCs/>
          <w:sz w:val="28"/>
          <w:szCs w:val="28"/>
        </w:rPr>
        <w:t xml:space="preserve"> bằng tốt nghiệp</w:t>
      </w:r>
    </w:p>
    <w:p w14:paraId="7ACDAF9B" w14:textId="77777777" w:rsidR="00143B74" w:rsidRDefault="00143B74" w:rsidP="00143B74">
      <w:pPr>
        <w:widowControl w:val="0"/>
        <w:autoSpaceDE w:val="0"/>
        <w:autoSpaceDN w:val="0"/>
        <w:adjustRightInd w:val="0"/>
        <w:spacing w:before="120" w:after="120"/>
        <w:ind w:firstLine="709"/>
        <w:jc w:val="both"/>
        <w:rPr>
          <w:sz w:val="28"/>
          <w:szCs w:val="28"/>
          <w:lang w:val="en"/>
        </w:rPr>
      </w:pPr>
      <w:r w:rsidRPr="006338BC">
        <w:rPr>
          <w:b/>
          <w:bCs/>
          <w:sz w:val="28"/>
          <w:szCs w:val="28"/>
          <w:lang w:val="hr-HR"/>
        </w:rPr>
        <w:t>h. Yêu cầu, điều kiện thực hiện thủ tục hành chính:</w:t>
      </w:r>
      <w:r w:rsidRPr="006338BC">
        <w:rPr>
          <w:sz w:val="28"/>
          <w:szCs w:val="28"/>
          <w:lang w:val="en"/>
        </w:rPr>
        <w:t xml:space="preserve"> </w:t>
      </w:r>
      <w:r>
        <w:rPr>
          <w:sz w:val="28"/>
          <w:szCs w:val="28"/>
          <w:lang w:val="en"/>
        </w:rPr>
        <w:t>Không quy định</w:t>
      </w:r>
    </w:p>
    <w:p w14:paraId="3FD6D288" w14:textId="77777777" w:rsidR="00143B74" w:rsidRPr="006338BC" w:rsidRDefault="00143B74" w:rsidP="00143B74">
      <w:pPr>
        <w:widowControl w:val="0"/>
        <w:autoSpaceDE w:val="0"/>
        <w:autoSpaceDN w:val="0"/>
        <w:adjustRightInd w:val="0"/>
        <w:spacing w:before="120" w:after="120"/>
        <w:ind w:firstLine="709"/>
        <w:jc w:val="both"/>
        <w:rPr>
          <w:b/>
          <w:bCs/>
          <w:sz w:val="28"/>
          <w:szCs w:val="28"/>
        </w:rPr>
      </w:pPr>
      <w:r w:rsidRPr="006338BC">
        <w:rPr>
          <w:b/>
          <w:bCs/>
          <w:sz w:val="28"/>
          <w:szCs w:val="28"/>
        </w:rPr>
        <w:t>i. Căn cứ pháp lý của thủ tục hành chính</w:t>
      </w:r>
    </w:p>
    <w:p w14:paraId="2F5783C0" w14:textId="77777777" w:rsidR="00143B74" w:rsidRPr="001D47BF" w:rsidRDefault="00143B74" w:rsidP="00143B74">
      <w:pPr>
        <w:widowControl w:val="0"/>
        <w:autoSpaceDE w:val="0"/>
        <w:autoSpaceDN w:val="0"/>
        <w:adjustRightInd w:val="0"/>
        <w:spacing w:before="120" w:after="120"/>
        <w:ind w:firstLine="720"/>
        <w:jc w:val="both"/>
        <w:rPr>
          <w:i/>
          <w:sz w:val="28"/>
          <w:szCs w:val="28"/>
          <w:lang w:val="vi-VN"/>
        </w:rPr>
      </w:pPr>
      <w:r w:rsidRPr="00FC0214">
        <w:rPr>
          <w:sz w:val="28"/>
          <w:szCs w:val="28"/>
          <w:lang w:val="en"/>
        </w:rPr>
        <w:t>- Điều 30 và 31 của Thông tư số 21/2019/TT-BGDĐT ngày 29/11/2019 của Bộ Giáo dục và Đào tạo về ban hành Quy chế quản lý bằng tốt nghiệp trung học cơ sở, bằng tốt nghiệp trung học phổ thông, bằng tốt nghiệp trung cấp sư phạm, văn bằng giáo dục đại học và chứng chỉ của hệ thống giáo dục quốc dân</w:t>
      </w:r>
      <w:r w:rsidRPr="001D47BF">
        <w:rPr>
          <w:i/>
          <w:sz w:val="28"/>
          <w:szCs w:val="28"/>
          <w:lang w:val="en"/>
        </w:rPr>
        <w:t>.</w:t>
      </w:r>
    </w:p>
    <w:p w14:paraId="4B661625" w14:textId="77777777" w:rsidR="00143B74" w:rsidRPr="00FC0214" w:rsidRDefault="00143B74" w:rsidP="00143B74">
      <w:pPr>
        <w:widowControl w:val="0"/>
        <w:tabs>
          <w:tab w:val="left" w:pos="0"/>
        </w:tabs>
        <w:autoSpaceDE w:val="0"/>
        <w:autoSpaceDN w:val="0"/>
        <w:adjustRightInd w:val="0"/>
        <w:spacing w:before="120" w:after="120"/>
        <w:jc w:val="both"/>
        <w:rPr>
          <w:bCs/>
          <w:i/>
          <w:spacing w:val="-8"/>
          <w:sz w:val="28"/>
          <w:szCs w:val="28"/>
        </w:rPr>
      </w:pPr>
      <w:r w:rsidRPr="00FC0214">
        <w:rPr>
          <w:i/>
          <w:sz w:val="28"/>
          <w:szCs w:val="28"/>
          <w:lang w:val="en"/>
        </w:rPr>
        <w:tab/>
        <w:t xml:space="preserve">- </w:t>
      </w:r>
      <w:r w:rsidRPr="00FC0214">
        <w:rPr>
          <w:bCs/>
          <w:i/>
          <w:sz w:val="28"/>
          <w:szCs w:val="28"/>
        </w:rPr>
        <w:t xml:space="preserve">Công văn số 975/SGDĐT-KHTC ngày 06/7/2023 về không thu phí cấp bản sao văn bằng, chứng chỉ từ sổ gốc </w:t>
      </w:r>
      <w:r>
        <w:rPr>
          <w:bCs/>
          <w:i/>
          <w:sz w:val="28"/>
          <w:szCs w:val="28"/>
        </w:rPr>
        <w:t>.</w:t>
      </w:r>
    </w:p>
    <w:p w14:paraId="266C6887" w14:textId="77777777" w:rsidR="00143B74" w:rsidRPr="007D038B" w:rsidRDefault="00143B74" w:rsidP="00143B74">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143B74" w:rsidRPr="007D038B" w14:paraId="37BE384F"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7F2C9C7" w14:textId="77777777" w:rsidR="00143B74" w:rsidRPr="007D038B" w:rsidRDefault="00143B74"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28339CC1" w14:textId="77777777" w:rsidR="00143B74" w:rsidRPr="007D038B" w:rsidRDefault="00143B74"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F115A33" w14:textId="77777777" w:rsidR="00143B74" w:rsidRPr="007D038B" w:rsidRDefault="00143B74" w:rsidP="0088110F">
            <w:pPr>
              <w:spacing w:before="40" w:after="40"/>
              <w:jc w:val="center"/>
              <w:rPr>
                <w:sz w:val="28"/>
                <w:szCs w:val="28"/>
                <w:lang w:val="nl-NL"/>
              </w:rPr>
            </w:pPr>
            <w:r w:rsidRPr="007D038B">
              <w:rPr>
                <w:b/>
                <w:bCs/>
                <w:sz w:val="28"/>
                <w:szCs w:val="28"/>
                <w:lang w:val="nl-NL"/>
              </w:rPr>
              <w:t>Thời gian lưu</w:t>
            </w:r>
          </w:p>
        </w:tc>
      </w:tr>
      <w:tr w:rsidR="00143B74" w:rsidRPr="00212A1E" w14:paraId="6EF4C0F7"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7830A1D" w14:textId="77777777" w:rsidR="00143B74" w:rsidRPr="007D038B" w:rsidRDefault="00143B74" w:rsidP="0088110F">
            <w:pPr>
              <w:spacing w:before="40" w:after="40"/>
              <w:rPr>
                <w:sz w:val="28"/>
                <w:szCs w:val="28"/>
                <w:lang w:val="nl-NL"/>
              </w:rPr>
            </w:pPr>
            <w:r w:rsidRPr="007D038B">
              <w:rPr>
                <w:sz w:val="28"/>
                <w:szCs w:val="28"/>
                <w:lang w:val="nl-NL"/>
              </w:rPr>
              <w:t>- Như mục b;</w:t>
            </w:r>
          </w:p>
          <w:p w14:paraId="1927C517" w14:textId="77777777" w:rsidR="00143B74" w:rsidRPr="007D038B" w:rsidRDefault="00143B74"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25C0D2EE" w14:textId="77777777" w:rsidR="00143B74" w:rsidRPr="007D038B" w:rsidRDefault="00143B74" w:rsidP="0088110F">
            <w:pPr>
              <w:spacing w:before="40" w:after="40"/>
              <w:rPr>
                <w:sz w:val="28"/>
                <w:szCs w:val="28"/>
                <w:lang w:val="nl-NL"/>
              </w:rPr>
            </w:pPr>
            <w:r w:rsidRPr="007D038B">
              <w:rPr>
                <w:sz w:val="28"/>
                <w:szCs w:val="28"/>
                <w:lang w:val="nl-NL"/>
              </w:rPr>
              <w:t>- Hồ sơ thẩm định (nếu có)</w:t>
            </w:r>
          </w:p>
          <w:p w14:paraId="7168CA8D" w14:textId="77777777" w:rsidR="00143B74" w:rsidRPr="007D038B" w:rsidRDefault="00143B74"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5C2F781C" w14:textId="77777777" w:rsidR="00143B74" w:rsidRPr="007D038B" w:rsidRDefault="00143B74"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241FB1CD" w14:textId="77777777" w:rsidR="00143B74" w:rsidRPr="007D038B" w:rsidRDefault="00143B74"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143B74" w:rsidRPr="00212A1E" w14:paraId="3FE98075"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E9BA61D" w14:textId="77777777" w:rsidR="00143B74" w:rsidRPr="00212A1E" w:rsidRDefault="00143B74"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212A1E">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12A1E">
              <w:rPr>
                <w:rStyle w:val="fontstyle01"/>
                <w:b w:val="0"/>
                <w:lang w:val="nl-NL"/>
              </w:rPr>
              <w:t>về thực hiện cơ chế một cửa, một cửa liên thông</w:t>
            </w:r>
            <w:r w:rsidRPr="00212A1E">
              <w:rPr>
                <w:rFonts w:ascii="Times New Roman" w:hAnsi="Times New Roman"/>
                <w:b/>
                <w:bCs/>
                <w:sz w:val="28"/>
                <w:szCs w:val="28"/>
                <w:lang w:val="nl-NL"/>
              </w:rPr>
              <w:t xml:space="preserve"> </w:t>
            </w:r>
            <w:r w:rsidRPr="00212A1E">
              <w:rPr>
                <w:rStyle w:val="fontstyle01"/>
                <w:b w:val="0"/>
                <w:lang w:val="nl-NL"/>
              </w:rPr>
              <w:t>trong giải quyết thủ tục hành chính</w:t>
            </w:r>
            <w:r w:rsidRPr="00212A1E">
              <w:rPr>
                <w:rFonts w:ascii="Times New Roman" w:hAnsi="Times New Roman"/>
                <w:b/>
                <w:sz w:val="28"/>
                <w:szCs w:val="28"/>
                <w:lang w:val="nl-NL"/>
              </w:rPr>
              <w:t>.</w:t>
            </w:r>
            <w:r w:rsidRPr="00212A1E">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74406D0A" w14:textId="77777777" w:rsidR="00143B74" w:rsidRPr="007D038B" w:rsidRDefault="00143B74"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66A415E9" w14:textId="77777777" w:rsidR="00143B74" w:rsidRPr="007D038B" w:rsidRDefault="00143B74" w:rsidP="0088110F">
            <w:pPr>
              <w:spacing w:before="40" w:after="40"/>
              <w:rPr>
                <w:sz w:val="26"/>
                <w:szCs w:val="26"/>
                <w:lang w:val="nl-NL"/>
              </w:rPr>
            </w:pPr>
          </w:p>
        </w:tc>
      </w:tr>
    </w:tbl>
    <w:p w14:paraId="7BF1E928" w14:textId="77777777" w:rsidR="00143B74" w:rsidRPr="00212A1E" w:rsidRDefault="00143B74" w:rsidP="00143B74">
      <w:pPr>
        <w:pStyle w:val="NormalWeb"/>
        <w:shd w:val="clear" w:color="auto" w:fill="FFFFFF"/>
        <w:spacing w:before="0" w:beforeAutospacing="0" w:after="120" w:afterAutospacing="0" w:line="234" w:lineRule="atLeast"/>
        <w:ind w:firstLine="720"/>
        <w:jc w:val="both"/>
        <w:rPr>
          <w:rFonts w:ascii="Times New Roman" w:hAnsi="Times New Roman"/>
          <w:bCs/>
          <w:sz w:val="28"/>
          <w:szCs w:val="28"/>
          <w:lang w:val="nl-NL"/>
        </w:rPr>
      </w:pPr>
    </w:p>
    <w:p w14:paraId="1566C9A5" w14:textId="77777777" w:rsidR="00143B74" w:rsidRPr="00212A1E" w:rsidRDefault="00143B74" w:rsidP="00143B74">
      <w:pPr>
        <w:widowControl w:val="0"/>
        <w:autoSpaceDE w:val="0"/>
        <w:autoSpaceDN w:val="0"/>
        <w:adjustRightInd w:val="0"/>
        <w:spacing w:before="40"/>
        <w:rPr>
          <w:b/>
          <w:bCs/>
          <w:sz w:val="28"/>
          <w:szCs w:val="28"/>
          <w:lang w:val="nl-NL"/>
        </w:rPr>
        <w:sectPr w:rsidR="00143B74" w:rsidRPr="00212A1E" w:rsidSect="005F7D96">
          <w:pgSz w:w="16840" w:h="11907" w:orient="landscape" w:code="9"/>
          <w:pgMar w:top="1418" w:right="1418" w:bottom="1021" w:left="1247" w:header="720" w:footer="720" w:gutter="0"/>
          <w:cols w:space="720"/>
          <w:docGrid w:linePitch="360"/>
        </w:sectPr>
      </w:pPr>
    </w:p>
    <w:p w14:paraId="23527903" w14:textId="77777777" w:rsidR="00143B74" w:rsidRPr="00212A1E" w:rsidRDefault="00143B74" w:rsidP="00143B74">
      <w:pPr>
        <w:widowControl w:val="0"/>
        <w:autoSpaceDE w:val="0"/>
        <w:autoSpaceDN w:val="0"/>
        <w:adjustRightInd w:val="0"/>
        <w:jc w:val="center"/>
        <w:rPr>
          <w:b/>
          <w:bCs/>
          <w:sz w:val="28"/>
          <w:szCs w:val="28"/>
          <w:lang w:val="nl-NL"/>
        </w:rPr>
      </w:pPr>
      <w:r w:rsidRPr="00212A1E">
        <w:rPr>
          <w:b/>
          <w:bCs/>
          <w:sz w:val="28"/>
          <w:szCs w:val="28"/>
          <w:lang w:val="nl-NL"/>
        </w:rPr>
        <w:lastRenderedPageBreak/>
        <w:t>CỘNG HÒA XÃ HỘI CHỦ NGHĨA VIỆT NAM</w:t>
      </w:r>
    </w:p>
    <w:p w14:paraId="2DF9392A" w14:textId="77777777" w:rsidR="00143B74" w:rsidRDefault="00143B74" w:rsidP="00143B74">
      <w:pPr>
        <w:widowControl w:val="0"/>
        <w:autoSpaceDE w:val="0"/>
        <w:autoSpaceDN w:val="0"/>
        <w:adjustRightInd w:val="0"/>
        <w:jc w:val="center"/>
        <w:rPr>
          <w:b/>
          <w:bCs/>
          <w:sz w:val="28"/>
          <w:szCs w:val="28"/>
          <w:lang w:val="en"/>
        </w:rPr>
      </w:pPr>
      <w:r>
        <w:rPr>
          <w:b/>
          <w:bCs/>
          <w:noProof/>
          <w:sz w:val="28"/>
          <w:szCs w:val="28"/>
        </w:rPr>
        <mc:AlternateContent>
          <mc:Choice Requires="wps">
            <w:drawing>
              <wp:anchor distT="0" distB="0" distL="114300" distR="114300" simplePos="0" relativeHeight="251676672" behindDoc="0" locked="0" layoutInCell="1" allowOverlap="1" wp14:anchorId="18BEF357" wp14:editId="708A019B">
                <wp:simplePos x="0" y="0"/>
                <wp:positionH relativeFrom="column">
                  <wp:posOffset>1984375</wp:posOffset>
                </wp:positionH>
                <wp:positionV relativeFrom="paragraph">
                  <wp:posOffset>308165</wp:posOffset>
                </wp:positionV>
                <wp:extent cx="2125684" cy="0"/>
                <wp:effectExtent l="0" t="0" r="27305" b="19050"/>
                <wp:wrapNone/>
                <wp:docPr id="3" name="Straight Connector 3"/>
                <wp:cNvGraphicFramePr/>
                <a:graphic xmlns:a="http://schemas.openxmlformats.org/drawingml/2006/main">
                  <a:graphicData uri="http://schemas.microsoft.com/office/word/2010/wordprocessingShape">
                    <wps:wsp>
                      <wps:cNvCnPr/>
                      <wps:spPr>
                        <a:xfrm>
                          <a:off x="0" y="0"/>
                          <a:ext cx="21256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F23441" id="Straight Connector 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56.25pt,24.25pt" to="323.65pt,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" strokecolor="black [3200]" strokeweight=".5pt">
                <v:stroke joinstyle="miter"/>
              </v:line>
            </w:pict>
          </mc:Fallback>
        </mc:AlternateContent>
      </w:r>
      <w:r w:rsidRPr="00AF0F21">
        <w:rPr>
          <w:b/>
          <w:bCs/>
          <w:sz w:val="28"/>
          <w:szCs w:val="28"/>
          <w:lang w:val="en"/>
        </w:rPr>
        <w:t>Độc lập - Tự do - Hạnh phúc</w:t>
      </w:r>
    </w:p>
    <w:p w14:paraId="4D12C843" w14:textId="77777777" w:rsidR="00143B74" w:rsidRDefault="00143B74" w:rsidP="00143B74">
      <w:pPr>
        <w:widowControl w:val="0"/>
        <w:autoSpaceDE w:val="0"/>
        <w:autoSpaceDN w:val="0"/>
        <w:adjustRightInd w:val="0"/>
        <w:spacing w:before="120" w:line="360" w:lineRule="auto"/>
        <w:rPr>
          <w:b/>
          <w:bCs/>
          <w:sz w:val="28"/>
          <w:szCs w:val="28"/>
          <w:lang w:val="en"/>
        </w:rPr>
      </w:pPr>
    </w:p>
    <w:p w14:paraId="6499A188" w14:textId="77777777" w:rsidR="00143B74" w:rsidRPr="00F11F81" w:rsidRDefault="00143B74" w:rsidP="00143B74">
      <w:pPr>
        <w:widowControl w:val="0"/>
        <w:autoSpaceDE w:val="0"/>
        <w:autoSpaceDN w:val="0"/>
        <w:adjustRightInd w:val="0"/>
        <w:jc w:val="center"/>
        <w:rPr>
          <w:b/>
          <w:bCs/>
          <w:sz w:val="28"/>
          <w:szCs w:val="28"/>
          <w:lang w:val="en"/>
        </w:rPr>
      </w:pPr>
      <w:r w:rsidRPr="00F11F81">
        <w:rPr>
          <w:b/>
          <w:bCs/>
          <w:sz w:val="28"/>
          <w:szCs w:val="28"/>
          <w:lang w:val="en"/>
        </w:rPr>
        <w:t xml:space="preserve">           ĐƠN ĐỀ NGHỊ</w:t>
      </w:r>
      <w:r w:rsidRPr="00F11F81">
        <w:rPr>
          <w:b/>
          <w:bCs/>
          <w:sz w:val="28"/>
          <w:szCs w:val="28"/>
          <w:lang w:val="vi-VN"/>
        </w:rPr>
        <w:t xml:space="preserve"> CẤ</w:t>
      </w:r>
      <w:r w:rsidRPr="00F11F81">
        <w:rPr>
          <w:b/>
          <w:bCs/>
          <w:sz w:val="28"/>
          <w:szCs w:val="28"/>
          <w:lang w:val="en"/>
        </w:rPr>
        <w:t xml:space="preserve">P </w:t>
      </w:r>
      <w:r w:rsidRPr="00F11F81">
        <w:rPr>
          <w:b/>
          <w:bCs/>
          <w:sz w:val="28"/>
          <w:szCs w:val="28"/>
          <w:lang w:val="vi-VN"/>
        </w:rPr>
        <w:t>BẢ</w:t>
      </w:r>
      <w:r w:rsidRPr="00F11F81">
        <w:rPr>
          <w:b/>
          <w:bCs/>
          <w:sz w:val="28"/>
          <w:szCs w:val="28"/>
          <w:lang w:val="en"/>
        </w:rPr>
        <w:t xml:space="preserve">N SAO </w:t>
      </w:r>
      <w:r w:rsidRPr="00F11F81">
        <w:rPr>
          <w:b/>
          <w:bCs/>
          <w:sz w:val="28"/>
          <w:szCs w:val="28"/>
          <w:lang w:val="vi-VN"/>
        </w:rPr>
        <w:t>BẰ</w:t>
      </w:r>
      <w:r w:rsidRPr="00F11F81">
        <w:rPr>
          <w:b/>
          <w:bCs/>
          <w:sz w:val="28"/>
          <w:szCs w:val="28"/>
          <w:lang w:val="en"/>
        </w:rPr>
        <w:t xml:space="preserve">NG </w:t>
      </w:r>
      <w:r w:rsidRPr="00F11F81">
        <w:rPr>
          <w:b/>
          <w:bCs/>
          <w:sz w:val="28"/>
          <w:szCs w:val="28"/>
          <w:lang w:val="vi-VN"/>
        </w:rPr>
        <w:t>TỐ</w:t>
      </w:r>
      <w:r w:rsidRPr="00F11F81">
        <w:rPr>
          <w:b/>
          <w:bCs/>
          <w:sz w:val="28"/>
          <w:szCs w:val="28"/>
          <w:lang w:val="en"/>
        </w:rPr>
        <w:t>T NGHI</w:t>
      </w:r>
      <w:r w:rsidRPr="00F11F81">
        <w:rPr>
          <w:b/>
          <w:bCs/>
          <w:sz w:val="28"/>
          <w:szCs w:val="28"/>
          <w:lang w:val="vi-VN"/>
        </w:rPr>
        <w:t>Ệ</w:t>
      </w:r>
      <w:r w:rsidRPr="00F11F81">
        <w:rPr>
          <w:b/>
          <w:bCs/>
          <w:sz w:val="28"/>
          <w:szCs w:val="28"/>
          <w:lang w:val="en"/>
        </w:rPr>
        <w:t>P</w:t>
      </w:r>
      <w:r w:rsidRPr="00F11F81">
        <w:rPr>
          <w:sz w:val="28"/>
          <w:szCs w:val="28"/>
          <w:lang w:val="en"/>
        </w:rPr>
        <w:t>________</w:t>
      </w:r>
    </w:p>
    <w:p w14:paraId="74D6CD86" w14:textId="77777777" w:rsidR="00143B74" w:rsidRPr="00F11F81" w:rsidRDefault="00143B74" w:rsidP="00143B74">
      <w:pPr>
        <w:widowControl w:val="0"/>
        <w:autoSpaceDE w:val="0"/>
        <w:autoSpaceDN w:val="0"/>
        <w:adjustRightInd w:val="0"/>
        <w:jc w:val="center"/>
        <w:rPr>
          <w:sz w:val="28"/>
          <w:szCs w:val="28"/>
          <w:lang w:val="en"/>
        </w:rPr>
      </w:pPr>
    </w:p>
    <w:p w14:paraId="6F9775D4" w14:textId="77777777" w:rsidR="00143B74" w:rsidRPr="00F11F81" w:rsidRDefault="00143B74" w:rsidP="00143B74">
      <w:pPr>
        <w:widowControl w:val="0"/>
        <w:autoSpaceDE w:val="0"/>
        <w:autoSpaceDN w:val="0"/>
        <w:adjustRightInd w:val="0"/>
        <w:jc w:val="center"/>
        <w:rPr>
          <w:sz w:val="28"/>
          <w:szCs w:val="28"/>
          <w:lang w:val="en"/>
        </w:rPr>
      </w:pPr>
    </w:p>
    <w:p w14:paraId="20903270" w14:textId="77777777" w:rsidR="00143B74" w:rsidRDefault="00143B74" w:rsidP="00143B74">
      <w:pPr>
        <w:widowControl w:val="0"/>
        <w:autoSpaceDE w:val="0"/>
        <w:autoSpaceDN w:val="0"/>
        <w:adjustRightInd w:val="0"/>
        <w:spacing w:before="120" w:line="360" w:lineRule="auto"/>
        <w:jc w:val="center"/>
        <w:rPr>
          <w:b/>
          <w:bCs/>
          <w:lang w:val="en"/>
        </w:rPr>
      </w:pPr>
      <w:r w:rsidRPr="00F11F81">
        <w:rPr>
          <w:sz w:val="28"/>
          <w:szCs w:val="28"/>
          <w:lang w:val="vi-VN"/>
        </w:rPr>
        <w:t>Kí</w:t>
      </w:r>
      <w:r w:rsidRPr="00F11F81">
        <w:rPr>
          <w:sz w:val="28"/>
          <w:szCs w:val="28"/>
          <w:lang w:val="en"/>
        </w:rPr>
        <w:t>nh g</w:t>
      </w:r>
      <w:r w:rsidRPr="00F11F81">
        <w:rPr>
          <w:sz w:val="28"/>
          <w:szCs w:val="28"/>
          <w:lang w:val="vi-VN"/>
        </w:rPr>
        <w:t>ửi: Sở Giáo dục và Đào tạo Đồng Tháp</w:t>
      </w:r>
    </w:p>
    <w:p w14:paraId="56EBC63B" w14:textId="77777777" w:rsidR="00143B74" w:rsidRDefault="00143B74" w:rsidP="00143B74">
      <w:pPr>
        <w:widowControl w:val="0"/>
        <w:tabs>
          <w:tab w:val="right" w:leader="underscore" w:pos="9355"/>
        </w:tabs>
        <w:autoSpaceDE w:val="0"/>
        <w:autoSpaceDN w:val="0"/>
        <w:adjustRightInd w:val="0"/>
        <w:spacing w:before="120" w:after="120"/>
        <w:ind w:left="839"/>
        <w:jc w:val="both"/>
        <w:rPr>
          <w:lang w:val="en"/>
        </w:rPr>
      </w:pPr>
    </w:p>
    <w:p w14:paraId="2E20B394" w14:textId="77777777" w:rsidR="00143B74" w:rsidRPr="007D038B" w:rsidRDefault="00143B74" w:rsidP="00143B74">
      <w:pPr>
        <w:widowControl w:val="0"/>
        <w:tabs>
          <w:tab w:val="right" w:leader="underscore" w:pos="9355"/>
        </w:tabs>
        <w:autoSpaceDE w:val="0"/>
        <w:autoSpaceDN w:val="0"/>
        <w:adjustRightInd w:val="0"/>
        <w:spacing w:before="120" w:after="120"/>
        <w:ind w:left="839"/>
        <w:jc w:val="both"/>
        <w:rPr>
          <w:lang w:val="en"/>
        </w:rPr>
      </w:pPr>
      <w:r w:rsidRPr="007D038B">
        <w:rPr>
          <w:lang w:val="en"/>
        </w:rPr>
        <w:t xml:space="preserve">Tôi tên </w:t>
      </w:r>
      <w:r w:rsidRPr="007D038B">
        <w:rPr>
          <w:lang w:val="vi-VN"/>
        </w:rPr>
        <w:t>là</w:t>
      </w:r>
      <w:r w:rsidRPr="007D038B">
        <w:rPr>
          <w:lang w:val="en"/>
        </w:rPr>
        <w:t>:</w:t>
      </w:r>
      <w:r w:rsidRPr="007D038B">
        <w:rPr>
          <w:lang w:val="en"/>
        </w:rPr>
        <w:tab/>
      </w:r>
    </w:p>
    <w:p w14:paraId="37960F0E" w14:textId="77777777" w:rsidR="00143B74" w:rsidRPr="007D038B" w:rsidRDefault="00143B74" w:rsidP="00143B74">
      <w:pPr>
        <w:widowControl w:val="0"/>
        <w:tabs>
          <w:tab w:val="right" w:leader="underscore" w:pos="9355"/>
        </w:tabs>
        <w:autoSpaceDE w:val="0"/>
        <w:autoSpaceDN w:val="0"/>
        <w:adjustRightInd w:val="0"/>
        <w:spacing w:before="120" w:after="120"/>
        <w:ind w:left="839"/>
        <w:jc w:val="both"/>
        <w:rPr>
          <w:lang w:val="vi-VN"/>
        </w:rPr>
      </w:pPr>
      <w:r w:rsidRPr="007D038B">
        <w:rPr>
          <w:lang w:val="vi-VN"/>
        </w:rPr>
        <w:t>Ngà</w:t>
      </w:r>
      <w:r w:rsidRPr="007D038B">
        <w:rPr>
          <w:lang w:val="en"/>
        </w:rPr>
        <w:t>y, tháng, năm sinh:______________N</w:t>
      </w:r>
      <w:r w:rsidRPr="007D038B">
        <w:rPr>
          <w:lang w:val="vi-VN"/>
        </w:rPr>
        <w:t>ơi sinh:</w:t>
      </w:r>
      <w:r w:rsidRPr="007D038B">
        <w:rPr>
          <w:lang w:val="vi-VN"/>
        </w:rPr>
        <w:tab/>
      </w:r>
    </w:p>
    <w:p w14:paraId="12CC6135" w14:textId="77777777" w:rsidR="00143B74" w:rsidRPr="00212A1E" w:rsidRDefault="00143B74" w:rsidP="00143B74">
      <w:pPr>
        <w:widowControl w:val="0"/>
        <w:tabs>
          <w:tab w:val="right" w:leader="underscore" w:pos="9355"/>
        </w:tabs>
        <w:autoSpaceDE w:val="0"/>
        <w:autoSpaceDN w:val="0"/>
        <w:adjustRightInd w:val="0"/>
        <w:spacing w:before="120" w:after="120"/>
        <w:ind w:left="839"/>
        <w:jc w:val="both"/>
        <w:rPr>
          <w:lang w:val="vi-VN"/>
        </w:rPr>
      </w:pPr>
      <w:r w:rsidRPr="00212A1E">
        <w:rPr>
          <w:lang w:val="vi-VN"/>
        </w:rPr>
        <w:t xml:space="preserve">Giới tính: _______________ Dân tộc:______________________________                          </w:t>
      </w:r>
    </w:p>
    <w:p w14:paraId="45B9EEEB" w14:textId="77777777" w:rsidR="00143B74" w:rsidRPr="007D038B" w:rsidRDefault="00143B74" w:rsidP="00143B74">
      <w:pPr>
        <w:widowControl w:val="0"/>
        <w:tabs>
          <w:tab w:val="right" w:leader="underscore" w:pos="9355"/>
        </w:tabs>
        <w:autoSpaceDE w:val="0"/>
        <w:autoSpaceDN w:val="0"/>
        <w:adjustRightInd w:val="0"/>
        <w:spacing w:before="120" w:after="120"/>
        <w:ind w:left="840"/>
        <w:jc w:val="both"/>
        <w:rPr>
          <w:lang w:val="vi-VN"/>
        </w:rPr>
      </w:pPr>
      <w:r w:rsidRPr="00212A1E">
        <w:rPr>
          <w:lang w:val="vi-VN"/>
        </w:rPr>
        <w:t>Tr</w:t>
      </w:r>
      <w:r w:rsidRPr="007D038B">
        <w:rPr>
          <w:lang w:val="vi-VN"/>
        </w:rPr>
        <w:t>ước đây tôi là học sinh của trường:</w:t>
      </w:r>
      <w:r w:rsidRPr="007D038B">
        <w:rPr>
          <w:lang w:val="vi-VN"/>
        </w:rPr>
        <w:tab/>
      </w:r>
    </w:p>
    <w:p w14:paraId="090F7DD9" w14:textId="77777777" w:rsidR="00143B74" w:rsidRPr="00212A1E" w:rsidRDefault="00143B74" w:rsidP="00143B74">
      <w:pPr>
        <w:widowControl w:val="0"/>
        <w:tabs>
          <w:tab w:val="right" w:leader="underscore" w:pos="9355"/>
        </w:tabs>
        <w:autoSpaceDE w:val="0"/>
        <w:autoSpaceDN w:val="0"/>
        <w:adjustRightInd w:val="0"/>
        <w:spacing w:before="120" w:after="120"/>
        <w:ind w:left="839"/>
        <w:jc w:val="both"/>
        <w:rPr>
          <w:lang w:val="vi-VN"/>
        </w:rPr>
      </w:pPr>
      <w:r w:rsidRPr="007D038B">
        <w:rPr>
          <w:lang w:val="vi-VN"/>
        </w:rPr>
        <w:t xml:space="preserve">Đã dự </w:t>
      </w:r>
      <w:r w:rsidRPr="00212A1E">
        <w:rPr>
          <w:lang w:val="vi-VN"/>
        </w:rPr>
        <w:t xml:space="preserve">thi </w:t>
      </w:r>
      <w:r w:rsidRPr="007D038B">
        <w:rPr>
          <w:lang w:val="vi-VN"/>
        </w:rPr>
        <w:t>tố</w:t>
      </w:r>
      <w:r w:rsidRPr="00212A1E">
        <w:rPr>
          <w:lang w:val="vi-VN"/>
        </w:rPr>
        <w:t>t nghi</w:t>
      </w:r>
      <w:r w:rsidRPr="007D038B">
        <w:rPr>
          <w:lang w:val="vi-VN"/>
        </w:rPr>
        <w:t>ệ</w:t>
      </w:r>
      <w:r w:rsidRPr="00212A1E">
        <w:rPr>
          <w:lang w:val="vi-VN"/>
        </w:rPr>
        <w:t xml:space="preserve">p khoá ngày:______________năm </w:t>
      </w:r>
      <w:r w:rsidRPr="007D038B">
        <w:rPr>
          <w:lang w:val="vi-VN"/>
        </w:rPr>
        <w:t>họ</w:t>
      </w:r>
      <w:r w:rsidRPr="00212A1E">
        <w:rPr>
          <w:lang w:val="vi-VN"/>
        </w:rPr>
        <w:t>c:________________________</w:t>
      </w:r>
    </w:p>
    <w:p w14:paraId="325BA475" w14:textId="77777777" w:rsidR="00143B74" w:rsidRPr="00212A1E" w:rsidRDefault="00143B74" w:rsidP="00143B74">
      <w:pPr>
        <w:widowControl w:val="0"/>
        <w:tabs>
          <w:tab w:val="right" w:leader="underscore" w:pos="9355"/>
        </w:tabs>
        <w:autoSpaceDE w:val="0"/>
        <w:autoSpaceDN w:val="0"/>
        <w:adjustRightInd w:val="0"/>
        <w:spacing w:before="120" w:after="120"/>
        <w:ind w:left="839"/>
        <w:jc w:val="both"/>
        <w:rPr>
          <w:lang w:val="vi-VN"/>
        </w:rPr>
      </w:pPr>
      <w:r w:rsidRPr="007D038B">
        <w:rPr>
          <w:lang w:val="vi-VN"/>
        </w:rPr>
        <w:t>Tạ</w:t>
      </w:r>
      <w:r w:rsidRPr="00212A1E">
        <w:rPr>
          <w:lang w:val="vi-VN"/>
        </w:rPr>
        <w:t xml:space="preserve">i </w:t>
      </w:r>
      <w:r w:rsidRPr="007D038B">
        <w:rPr>
          <w:lang w:val="vi-VN"/>
        </w:rPr>
        <w:t>Hộ</w:t>
      </w:r>
      <w:r w:rsidRPr="00212A1E">
        <w:rPr>
          <w:lang w:val="vi-VN"/>
        </w:rPr>
        <w:t xml:space="preserve">i </w:t>
      </w:r>
      <w:r w:rsidRPr="007D038B">
        <w:rPr>
          <w:lang w:val="vi-VN"/>
        </w:rPr>
        <w:t>đồ</w:t>
      </w:r>
      <w:r w:rsidRPr="00212A1E">
        <w:rPr>
          <w:lang w:val="vi-VN"/>
        </w:rPr>
        <w:t>ng thi:___________________________X</w:t>
      </w:r>
      <w:r w:rsidRPr="007D038B">
        <w:rPr>
          <w:lang w:val="vi-VN"/>
        </w:rPr>
        <w:t>ế</w:t>
      </w:r>
      <w:r w:rsidRPr="00212A1E">
        <w:rPr>
          <w:lang w:val="vi-VN"/>
        </w:rPr>
        <w:t xml:space="preserve">p </w:t>
      </w:r>
      <w:r w:rsidRPr="007D038B">
        <w:rPr>
          <w:lang w:val="vi-VN"/>
        </w:rPr>
        <w:t>loạ</w:t>
      </w:r>
      <w:r w:rsidRPr="00212A1E">
        <w:rPr>
          <w:lang w:val="vi-VN"/>
        </w:rPr>
        <w:t>i TN:</w:t>
      </w:r>
      <w:r w:rsidRPr="00212A1E">
        <w:rPr>
          <w:lang w:val="vi-VN"/>
        </w:rPr>
        <w:tab/>
      </w:r>
    </w:p>
    <w:p w14:paraId="00C0DFF2" w14:textId="77777777" w:rsidR="00143B74" w:rsidRPr="00212A1E" w:rsidRDefault="00143B74" w:rsidP="00143B74">
      <w:pPr>
        <w:widowControl w:val="0"/>
        <w:tabs>
          <w:tab w:val="right" w:leader="underscore" w:pos="9355"/>
        </w:tabs>
        <w:autoSpaceDE w:val="0"/>
        <w:autoSpaceDN w:val="0"/>
        <w:adjustRightInd w:val="0"/>
        <w:spacing w:before="120" w:after="120"/>
        <w:ind w:left="839"/>
        <w:jc w:val="both"/>
        <w:rPr>
          <w:lang w:val="vi-VN"/>
        </w:rPr>
      </w:pPr>
      <w:r w:rsidRPr="007D038B">
        <w:rPr>
          <w:lang w:val="vi-VN"/>
        </w:rPr>
        <w:t>Và đã đượ</w:t>
      </w:r>
      <w:r w:rsidRPr="00212A1E">
        <w:rPr>
          <w:lang w:val="vi-VN"/>
        </w:rPr>
        <w:t xml:space="preserve">c </w:t>
      </w:r>
      <w:r w:rsidRPr="007D038B">
        <w:rPr>
          <w:lang w:val="vi-VN"/>
        </w:rPr>
        <w:t>Sở cấ</w:t>
      </w:r>
      <w:r w:rsidRPr="00212A1E">
        <w:rPr>
          <w:lang w:val="vi-VN"/>
        </w:rPr>
        <w:t xml:space="preserve">p </w:t>
      </w:r>
      <w:r w:rsidRPr="007D038B">
        <w:rPr>
          <w:lang w:val="vi-VN"/>
        </w:rPr>
        <w:t>bằ</w:t>
      </w:r>
      <w:r w:rsidRPr="00212A1E">
        <w:rPr>
          <w:lang w:val="vi-VN"/>
        </w:rPr>
        <w:t xml:space="preserve">ng </w:t>
      </w:r>
      <w:r w:rsidRPr="007D038B">
        <w:rPr>
          <w:lang w:val="vi-VN"/>
        </w:rPr>
        <w:t>tố</w:t>
      </w:r>
      <w:r w:rsidRPr="00212A1E">
        <w:rPr>
          <w:lang w:val="vi-VN"/>
        </w:rPr>
        <w:t>t nghi</w:t>
      </w:r>
      <w:r w:rsidRPr="007D038B">
        <w:rPr>
          <w:lang w:val="vi-VN"/>
        </w:rPr>
        <w:t>ệ</w:t>
      </w:r>
      <w:r w:rsidRPr="00212A1E">
        <w:rPr>
          <w:lang w:val="vi-VN"/>
        </w:rPr>
        <w:t>p:</w:t>
      </w:r>
    </w:p>
    <w:p w14:paraId="025BE650" w14:textId="77777777" w:rsidR="00143B74" w:rsidRPr="00212A1E" w:rsidRDefault="00143B74" w:rsidP="00143B74">
      <w:pPr>
        <w:widowControl w:val="0"/>
        <w:tabs>
          <w:tab w:val="right" w:leader="underscore" w:pos="9355"/>
        </w:tabs>
        <w:autoSpaceDE w:val="0"/>
        <w:autoSpaceDN w:val="0"/>
        <w:adjustRightInd w:val="0"/>
        <w:spacing w:before="120" w:after="120"/>
        <w:ind w:left="839"/>
        <w:jc w:val="both"/>
        <w:rPr>
          <w:lang w:val="vi-VN"/>
        </w:rPr>
      </w:pPr>
      <w:r w:rsidRPr="007D038B">
        <w:rPr>
          <w:lang w:val="vi-VN"/>
        </w:rPr>
        <w:t>Và</w:t>
      </w:r>
      <w:r w:rsidRPr="00212A1E">
        <w:rPr>
          <w:lang w:val="vi-VN"/>
        </w:rPr>
        <w:t xml:space="preserve">o </w:t>
      </w:r>
      <w:r w:rsidRPr="007D038B">
        <w:rPr>
          <w:lang w:val="vi-VN"/>
        </w:rPr>
        <w:t>sổ cấ</w:t>
      </w:r>
      <w:r w:rsidRPr="00212A1E">
        <w:rPr>
          <w:lang w:val="vi-VN"/>
        </w:rPr>
        <w:t>p b</w:t>
      </w:r>
      <w:r w:rsidRPr="007D038B">
        <w:rPr>
          <w:lang w:val="vi-VN"/>
        </w:rPr>
        <w:t>ằ</w:t>
      </w:r>
      <w:r w:rsidRPr="00212A1E">
        <w:rPr>
          <w:lang w:val="vi-VN"/>
        </w:rPr>
        <w:t xml:space="preserve">ng </w:t>
      </w:r>
      <w:r w:rsidRPr="007D038B">
        <w:rPr>
          <w:lang w:val="vi-VN"/>
        </w:rPr>
        <w:t>số</w:t>
      </w:r>
      <w:r w:rsidRPr="00212A1E">
        <w:rPr>
          <w:lang w:val="vi-VN"/>
        </w:rPr>
        <w:t>:__________________</w:t>
      </w:r>
      <w:r w:rsidRPr="007D038B">
        <w:rPr>
          <w:lang w:val="vi-VN"/>
        </w:rPr>
        <w:t xml:space="preserve">Số </w:t>
      </w:r>
      <w:r w:rsidRPr="00212A1E">
        <w:rPr>
          <w:lang w:val="vi-VN"/>
        </w:rPr>
        <w:t>hi</w:t>
      </w:r>
      <w:r w:rsidRPr="007D038B">
        <w:rPr>
          <w:lang w:val="vi-VN"/>
        </w:rPr>
        <w:t>ệ</w:t>
      </w:r>
      <w:r w:rsidRPr="00212A1E">
        <w:rPr>
          <w:lang w:val="vi-VN"/>
        </w:rPr>
        <w:t>u:</w:t>
      </w:r>
      <w:r w:rsidRPr="00212A1E">
        <w:rPr>
          <w:lang w:val="vi-VN"/>
        </w:rPr>
        <w:tab/>
      </w:r>
    </w:p>
    <w:p w14:paraId="1A9F42AA" w14:textId="77777777" w:rsidR="00143B74" w:rsidRPr="00212A1E" w:rsidRDefault="00143B74" w:rsidP="00143B74">
      <w:pPr>
        <w:widowControl w:val="0"/>
        <w:tabs>
          <w:tab w:val="right" w:leader="underscore" w:pos="9355"/>
        </w:tabs>
        <w:autoSpaceDE w:val="0"/>
        <w:autoSpaceDN w:val="0"/>
        <w:adjustRightInd w:val="0"/>
        <w:spacing w:before="120" w:after="120"/>
        <w:ind w:left="839"/>
        <w:jc w:val="both"/>
        <w:rPr>
          <w:lang w:val="vi-VN"/>
        </w:rPr>
      </w:pPr>
      <w:r w:rsidRPr="00212A1E">
        <w:rPr>
          <w:lang w:val="vi-VN"/>
        </w:rPr>
        <w:t xml:space="preserve">Tôi </w:t>
      </w:r>
      <w:r w:rsidRPr="007D038B">
        <w:rPr>
          <w:lang w:val="vi-VN"/>
        </w:rPr>
        <w:t>là</w:t>
      </w:r>
      <w:r w:rsidRPr="00212A1E">
        <w:rPr>
          <w:lang w:val="vi-VN"/>
        </w:rPr>
        <w:t xml:space="preserve">m đơn </w:t>
      </w:r>
      <w:r w:rsidRPr="007D038B">
        <w:rPr>
          <w:lang w:val="vi-VN"/>
        </w:rPr>
        <w:t>nà</w:t>
      </w:r>
      <w:r w:rsidRPr="00212A1E">
        <w:rPr>
          <w:lang w:val="vi-VN"/>
        </w:rPr>
        <w:t xml:space="preserve">y </w:t>
      </w:r>
      <w:r w:rsidRPr="007D038B">
        <w:rPr>
          <w:lang w:val="vi-VN"/>
        </w:rPr>
        <w:t>gử</w:t>
      </w:r>
      <w:r w:rsidRPr="00212A1E">
        <w:rPr>
          <w:lang w:val="vi-VN"/>
        </w:rPr>
        <w:t>i đ</w:t>
      </w:r>
      <w:r w:rsidRPr="007D038B">
        <w:rPr>
          <w:lang w:val="vi-VN"/>
        </w:rPr>
        <w:t>ế</w:t>
      </w:r>
      <w:r w:rsidRPr="00212A1E">
        <w:rPr>
          <w:lang w:val="vi-VN"/>
        </w:rPr>
        <w:t xml:space="preserve">n </w:t>
      </w:r>
      <w:r w:rsidRPr="007D038B">
        <w:rPr>
          <w:lang w:val="vi-VN"/>
        </w:rPr>
        <w:t xml:space="preserve">quý </w:t>
      </w:r>
      <w:r w:rsidRPr="00212A1E">
        <w:rPr>
          <w:lang w:val="vi-VN"/>
        </w:rPr>
        <w:t>S</w:t>
      </w:r>
      <w:r w:rsidRPr="007D038B">
        <w:rPr>
          <w:lang w:val="vi-VN"/>
        </w:rPr>
        <w:t>ở cấp cho tôi bản sao bằng tốt nghiệp;</w:t>
      </w:r>
    </w:p>
    <w:p w14:paraId="6ACD2A30" w14:textId="77777777" w:rsidR="00143B74" w:rsidRPr="00212A1E" w:rsidRDefault="00143B74" w:rsidP="00143B74">
      <w:pPr>
        <w:widowControl w:val="0"/>
        <w:tabs>
          <w:tab w:val="right" w:leader="underscore" w:pos="9355"/>
        </w:tabs>
        <w:autoSpaceDE w:val="0"/>
        <w:autoSpaceDN w:val="0"/>
        <w:adjustRightInd w:val="0"/>
        <w:spacing w:before="120" w:after="120"/>
        <w:ind w:left="839"/>
        <w:jc w:val="both"/>
        <w:rPr>
          <w:lang w:val="vi-VN"/>
        </w:rPr>
      </w:pPr>
      <w:r w:rsidRPr="00212A1E">
        <w:rPr>
          <w:lang w:val="vi-VN"/>
        </w:rPr>
        <w:t>Số lượng:____________</w:t>
      </w:r>
    </w:p>
    <w:p w14:paraId="5BD86E5B" w14:textId="77777777" w:rsidR="00143B74" w:rsidRPr="00212A1E" w:rsidRDefault="00143B74" w:rsidP="00143B74">
      <w:pPr>
        <w:widowControl w:val="0"/>
        <w:tabs>
          <w:tab w:val="right" w:leader="underscore" w:pos="9355"/>
        </w:tabs>
        <w:autoSpaceDE w:val="0"/>
        <w:autoSpaceDN w:val="0"/>
        <w:adjustRightInd w:val="0"/>
        <w:spacing w:before="120" w:after="120"/>
        <w:ind w:left="839"/>
        <w:jc w:val="both"/>
        <w:rPr>
          <w:lang w:val="vi-VN"/>
        </w:rPr>
      </w:pPr>
      <w:r w:rsidRPr="007D038B">
        <w:rPr>
          <w:lang w:val="vi-VN"/>
        </w:rPr>
        <w:t xml:space="preserve">Lý </w:t>
      </w:r>
      <w:r w:rsidRPr="00212A1E">
        <w:rPr>
          <w:lang w:val="vi-VN"/>
        </w:rPr>
        <w:t>do:</w:t>
      </w:r>
      <w:r w:rsidRPr="00212A1E">
        <w:rPr>
          <w:lang w:val="vi-VN"/>
        </w:rPr>
        <w:tab/>
      </w:r>
    </w:p>
    <w:p w14:paraId="190E857C" w14:textId="77777777" w:rsidR="00143B74" w:rsidRPr="007D038B" w:rsidRDefault="00143B74" w:rsidP="00143B74">
      <w:pPr>
        <w:widowControl w:val="0"/>
        <w:tabs>
          <w:tab w:val="right" w:leader="underscore" w:pos="9355"/>
        </w:tabs>
        <w:autoSpaceDE w:val="0"/>
        <w:autoSpaceDN w:val="0"/>
        <w:adjustRightInd w:val="0"/>
        <w:spacing w:before="120" w:after="120"/>
        <w:ind w:left="839"/>
        <w:jc w:val="both"/>
        <w:rPr>
          <w:lang w:val="vi-VN"/>
        </w:rPr>
      </w:pPr>
      <w:r w:rsidRPr="00212A1E">
        <w:rPr>
          <w:lang w:val="vi-VN"/>
        </w:rPr>
        <w:t xml:space="preserve">Tôi chân </w:t>
      </w:r>
      <w:r w:rsidRPr="007D038B">
        <w:rPr>
          <w:lang w:val="vi-VN"/>
        </w:rPr>
        <w:t>thà</w:t>
      </w:r>
      <w:r w:rsidRPr="00212A1E">
        <w:rPr>
          <w:lang w:val="vi-VN"/>
        </w:rPr>
        <w:t xml:space="preserve">nh </w:t>
      </w:r>
      <w:r w:rsidRPr="007D038B">
        <w:rPr>
          <w:lang w:val="vi-VN"/>
        </w:rPr>
        <w:t>cả</w:t>
      </w:r>
      <w:r w:rsidRPr="00212A1E">
        <w:rPr>
          <w:lang w:val="vi-VN"/>
        </w:rPr>
        <w:t xml:space="preserve">m </w:t>
      </w:r>
      <w:r w:rsidRPr="007D038B">
        <w:rPr>
          <w:lang w:val="vi-VN"/>
        </w:rPr>
        <w:t>ơn./.</w:t>
      </w:r>
    </w:p>
    <w:tbl>
      <w:tblPr>
        <w:tblW w:w="9573" w:type="dxa"/>
        <w:jc w:val="center"/>
        <w:tblLayout w:type="fixed"/>
        <w:tblCellMar>
          <w:left w:w="0" w:type="dxa"/>
          <w:right w:w="0" w:type="dxa"/>
        </w:tblCellMar>
        <w:tblLook w:val="0000" w:firstRow="0" w:lastRow="0" w:firstColumn="0" w:lastColumn="0" w:noHBand="0" w:noVBand="0"/>
      </w:tblPr>
      <w:tblGrid>
        <w:gridCol w:w="4045"/>
        <w:gridCol w:w="5528"/>
      </w:tblGrid>
      <w:tr w:rsidR="00143B74" w:rsidRPr="00212A1E" w14:paraId="0DB514E3" w14:textId="77777777" w:rsidTr="0088110F">
        <w:trPr>
          <w:trHeight w:val="1"/>
          <w:jc w:val="center"/>
        </w:trPr>
        <w:tc>
          <w:tcPr>
            <w:tcW w:w="4045" w:type="dxa"/>
            <w:tcBorders>
              <w:top w:val="nil"/>
              <w:left w:val="nil"/>
              <w:bottom w:val="nil"/>
              <w:right w:val="nil"/>
            </w:tcBorders>
            <w:shd w:val="clear" w:color="000000" w:fill="FFFFFF"/>
          </w:tcPr>
          <w:p w14:paraId="5D239327" w14:textId="77777777" w:rsidR="00143B74" w:rsidRPr="00212A1E" w:rsidRDefault="00143B74" w:rsidP="0088110F">
            <w:pPr>
              <w:widowControl w:val="0"/>
              <w:autoSpaceDE w:val="0"/>
              <w:autoSpaceDN w:val="0"/>
              <w:adjustRightInd w:val="0"/>
              <w:jc w:val="both"/>
              <w:rPr>
                <w:b/>
                <w:bCs/>
                <w:i/>
                <w:iCs/>
                <w:sz w:val="22"/>
                <w:szCs w:val="22"/>
                <w:lang w:val="vi-VN"/>
              </w:rPr>
            </w:pPr>
          </w:p>
          <w:p w14:paraId="38D12658" w14:textId="77777777" w:rsidR="00143B74" w:rsidRPr="007D038B" w:rsidRDefault="00143B74" w:rsidP="0088110F">
            <w:pPr>
              <w:widowControl w:val="0"/>
              <w:autoSpaceDE w:val="0"/>
              <w:autoSpaceDN w:val="0"/>
              <w:adjustRightInd w:val="0"/>
              <w:jc w:val="both"/>
              <w:rPr>
                <w:b/>
                <w:bCs/>
                <w:i/>
                <w:iCs/>
                <w:sz w:val="22"/>
                <w:szCs w:val="22"/>
                <w:lang w:val="vi-VN"/>
              </w:rPr>
            </w:pPr>
            <w:r w:rsidRPr="007D038B">
              <w:rPr>
                <w:b/>
                <w:bCs/>
                <w:i/>
                <w:iCs/>
                <w:sz w:val="22"/>
                <w:szCs w:val="22"/>
                <w:lang w:val="vi-VN"/>
              </w:rPr>
              <w:t xml:space="preserve">Hồ </w:t>
            </w:r>
            <w:r w:rsidRPr="00212A1E">
              <w:rPr>
                <w:b/>
                <w:bCs/>
                <w:i/>
                <w:iCs/>
                <w:sz w:val="22"/>
                <w:szCs w:val="22"/>
                <w:lang w:val="vi-VN"/>
              </w:rPr>
              <w:t>s</w:t>
            </w:r>
            <w:r w:rsidRPr="007D038B">
              <w:rPr>
                <w:b/>
                <w:bCs/>
                <w:i/>
                <w:iCs/>
                <w:sz w:val="22"/>
                <w:szCs w:val="22"/>
                <w:lang w:val="vi-VN"/>
              </w:rPr>
              <w:t>ơ kèm theo:</w:t>
            </w:r>
          </w:p>
          <w:p w14:paraId="4AB8DC61" w14:textId="77777777" w:rsidR="00143B74" w:rsidRPr="00212A1E" w:rsidRDefault="00143B74" w:rsidP="0088110F">
            <w:pPr>
              <w:widowControl w:val="0"/>
              <w:tabs>
                <w:tab w:val="left" w:pos="645"/>
              </w:tabs>
              <w:autoSpaceDE w:val="0"/>
              <w:autoSpaceDN w:val="0"/>
              <w:adjustRightInd w:val="0"/>
              <w:jc w:val="both"/>
              <w:rPr>
                <w:sz w:val="22"/>
                <w:szCs w:val="22"/>
                <w:lang w:val="vi-VN"/>
              </w:rPr>
            </w:pPr>
            <w:r w:rsidRPr="00212A1E">
              <w:rPr>
                <w:sz w:val="22"/>
                <w:szCs w:val="22"/>
                <w:lang w:val="vi-VN"/>
              </w:rPr>
              <w:t xml:space="preserve">- </w:t>
            </w:r>
            <w:r w:rsidRPr="00DF7948">
              <w:rPr>
                <w:color w:val="000000"/>
                <w:sz w:val="22"/>
                <w:szCs w:val="28"/>
                <w:lang w:val="vi-VN" w:eastAsia="vi-VN" w:bidi="vi-VN"/>
              </w:rPr>
              <w:t>Bản chính hoặc bản sao có chứng thực giấy chứng minh nhân dân hoặc căn cước công dân hoặc hộ chiếu còn giá trị sử dụng</w:t>
            </w:r>
            <w:r w:rsidRPr="00212A1E">
              <w:rPr>
                <w:sz w:val="22"/>
                <w:szCs w:val="22"/>
                <w:lang w:val="vi-VN"/>
              </w:rPr>
              <w:t>;</w:t>
            </w:r>
          </w:p>
          <w:p w14:paraId="30EB49FC" w14:textId="77777777" w:rsidR="00143B74" w:rsidRPr="00212A1E" w:rsidRDefault="00143B74" w:rsidP="0088110F">
            <w:pPr>
              <w:widowControl w:val="0"/>
              <w:autoSpaceDE w:val="0"/>
              <w:autoSpaceDN w:val="0"/>
              <w:adjustRightInd w:val="0"/>
              <w:jc w:val="both"/>
              <w:rPr>
                <w:rFonts w:ascii="Calibri" w:hAnsi="Calibri" w:cs="Calibri"/>
                <w:sz w:val="22"/>
                <w:szCs w:val="22"/>
                <w:lang w:val="vi-VN"/>
              </w:rPr>
            </w:pPr>
            <w:r w:rsidRPr="00212A1E">
              <w:rPr>
                <w:sz w:val="22"/>
                <w:szCs w:val="22"/>
                <w:lang w:val="vi-VN"/>
              </w:rPr>
              <w:t>- Số ảnh tương đương với bản sao đề nghị cấp đối với THCS;</w:t>
            </w:r>
          </w:p>
        </w:tc>
        <w:tc>
          <w:tcPr>
            <w:tcW w:w="5528" w:type="dxa"/>
            <w:tcBorders>
              <w:top w:val="nil"/>
              <w:left w:val="nil"/>
              <w:bottom w:val="nil"/>
              <w:right w:val="nil"/>
            </w:tcBorders>
            <w:shd w:val="clear" w:color="000000" w:fill="FFFFFF"/>
          </w:tcPr>
          <w:p w14:paraId="4D820CBB" w14:textId="77777777" w:rsidR="00143B74" w:rsidRPr="00212A1E" w:rsidRDefault="00143B74" w:rsidP="0088110F">
            <w:pPr>
              <w:widowControl w:val="0"/>
              <w:autoSpaceDE w:val="0"/>
              <w:autoSpaceDN w:val="0"/>
              <w:adjustRightInd w:val="0"/>
              <w:jc w:val="center"/>
              <w:rPr>
                <w:lang w:val="vi-VN"/>
              </w:rPr>
            </w:pPr>
          </w:p>
          <w:p w14:paraId="112F4704" w14:textId="77777777" w:rsidR="00143B74" w:rsidRPr="00212A1E" w:rsidRDefault="00143B74" w:rsidP="0088110F">
            <w:pPr>
              <w:widowControl w:val="0"/>
              <w:autoSpaceDE w:val="0"/>
              <w:autoSpaceDN w:val="0"/>
              <w:adjustRightInd w:val="0"/>
              <w:jc w:val="center"/>
              <w:rPr>
                <w:i/>
                <w:iCs/>
                <w:lang w:val="vi-VN"/>
              </w:rPr>
            </w:pPr>
            <w:r w:rsidRPr="00212A1E">
              <w:rPr>
                <w:i/>
                <w:iCs/>
                <w:lang w:val="vi-VN"/>
              </w:rPr>
              <w:t>__________________,</w:t>
            </w:r>
            <w:r w:rsidRPr="007D038B">
              <w:rPr>
                <w:i/>
                <w:iCs/>
                <w:lang w:val="vi-VN"/>
              </w:rPr>
              <w:t>ngà</w:t>
            </w:r>
            <w:r w:rsidRPr="00212A1E">
              <w:rPr>
                <w:i/>
                <w:iCs/>
                <w:lang w:val="vi-VN"/>
              </w:rPr>
              <w:t>y____</w:t>
            </w:r>
            <w:r w:rsidRPr="007D038B">
              <w:rPr>
                <w:i/>
                <w:iCs/>
                <w:lang w:val="vi-VN"/>
              </w:rPr>
              <w:t>thá</w:t>
            </w:r>
            <w:r w:rsidRPr="00212A1E">
              <w:rPr>
                <w:i/>
                <w:iCs/>
                <w:lang w:val="vi-VN"/>
              </w:rPr>
              <w:t>ng____năm_____</w:t>
            </w:r>
          </w:p>
          <w:p w14:paraId="5DC41933" w14:textId="77777777" w:rsidR="00143B74" w:rsidRPr="007D038B" w:rsidRDefault="00143B74" w:rsidP="0088110F">
            <w:pPr>
              <w:widowControl w:val="0"/>
              <w:autoSpaceDE w:val="0"/>
              <w:autoSpaceDN w:val="0"/>
              <w:adjustRightInd w:val="0"/>
              <w:jc w:val="center"/>
              <w:rPr>
                <w:b/>
                <w:bCs/>
                <w:lang w:val="vi-VN"/>
              </w:rPr>
            </w:pPr>
            <w:r w:rsidRPr="00212A1E">
              <w:rPr>
                <w:b/>
                <w:bCs/>
                <w:lang w:val="vi-VN"/>
              </w:rPr>
              <w:t>Ng</w:t>
            </w:r>
            <w:r w:rsidRPr="007D038B">
              <w:rPr>
                <w:b/>
                <w:bCs/>
                <w:lang w:val="vi-VN"/>
              </w:rPr>
              <w:t>ười viết đơn</w:t>
            </w:r>
          </w:p>
          <w:p w14:paraId="4707B4EF" w14:textId="77777777" w:rsidR="00143B74" w:rsidRPr="00212A1E" w:rsidRDefault="00143B74" w:rsidP="0088110F">
            <w:pPr>
              <w:widowControl w:val="0"/>
              <w:autoSpaceDE w:val="0"/>
              <w:autoSpaceDN w:val="0"/>
              <w:adjustRightInd w:val="0"/>
              <w:jc w:val="center"/>
              <w:rPr>
                <w:rFonts w:ascii="Calibri" w:hAnsi="Calibri" w:cs="Calibri"/>
                <w:sz w:val="22"/>
                <w:szCs w:val="22"/>
                <w:lang w:val="vi-VN"/>
              </w:rPr>
            </w:pPr>
            <w:r w:rsidRPr="00212A1E">
              <w:rPr>
                <w:i/>
                <w:iCs/>
                <w:sz w:val="20"/>
                <w:lang w:val="vi-VN"/>
              </w:rPr>
              <w:t>(</w:t>
            </w:r>
            <w:r w:rsidRPr="00394262">
              <w:rPr>
                <w:i/>
                <w:iCs/>
                <w:sz w:val="20"/>
                <w:lang w:val="vi-VN"/>
              </w:rPr>
              <w:t xml:space="preserve">Họ </w:t>
            </w:r>
            <w:r w:rsidRPr="00212A1E">
              <w:rPr>
                <w:i/>
                <w:iCs/>
                <w:sz w:val="20"/>
                <w:lang w:val="vi-VN"/>
              </w:rPr>
              <w:t xml:space="preserve">tên </w:t>
            </w:r>
            <w:r w:rsidRPr="00394262">
              <w:rPr>
                <w:i/>
                <w:iCs/>
                <w:sz w:val="20"/>
                <w:lang w:val="vi-VN"/>
              </w:rPr>
              <w:t xml:space="preserve">và </w:t>
            </w:r>
            <w:r w:rsidRPr="00212A1E">
              <w:rPr>
                <w:i/>
                <w:iCs/>
                <w:sz w:val="20"/>
                <w:lang w:val="vi-VN"/>
              </w:rPr>
              <w:t>ch</w:t>
            </w:r>
            <w:r w:rsidRPr="00394262">
              <w:rPr>
                <w:i/>
                <w:iCs/>
                <w:sz w:val="20"/>
                <w:lang w:val="vi-VN"/>
              </w:rPr>
              <w:t>ữ ký)</w:t>
            </w:r>
          </w:p>
        </w:tc>
      </w:tr>
    </w:tbl>
    <w:p w14:paraId="76EEF6B1" w14:textId="77777777" w:rsidR="00143B74" w:rsidRPr="00212A1E" w:rsidRDefault="00143B74" w:rsidP="00143B74">
      <w:pPr>
        <w:pStyle w:val="NormalWeb"/>
        <w:shd w:val="clear" w:color="auto" w:fill="FFFFFF"/>
        <w:spacing w:before="0" w:beforeAutospacing="0" w:after="120" w:afterAutospacing="0" w:line="234" w:lineRule="atLeast"/>
        <w:ind w:firstLine="720"/>
        <w:jc w:val="both"/>
        <w:rPr>
          <w:rFonts w:ascii="Times New Roman" w:hAnsi="Times New Roman"/>
          <w:bCs/>
          <w:sz w:val="28"/>
          <w:szCs w:val="28"/>
          <w:lang w:val="vi-VN"/>
        </w:rPr>
      </w:pPr>
    </w:p>
    <w:p w14:paraId="487AE746" w14:textId="77777777" w:rsidR="00143B74" w:rsidRPr="00212A1E" w:rsidRDefault="00143B74" w:rsidP="00143B74">
      <w:pPr>
        <w:shd w:val="clear" w:color="auto" w:fill="FFFFFF"/>
        <w:spacing w:after="120"/>
        <w:ind w:firstLine="720"/>
        <w:jc w:val="both"/>
        <w:rPr>
          <w:b/>
          <w:bCs/>
          <w:sz w:val="28"/>
          <w:szCs w:val="28"/>
          <w:lang w:val="vi-VN"/>
        </w:rPr>
      </w:pPr>
    </w:p>
    <w:p w14:paraId="2E0755C0" w14:textId="77777777" w:rsidR="00143B74" w:rsidRPr="00212A1E" w:rsidRDefault="00143B74" w:rsidP="00143B74">
      <w:pPr>
        <w:shd w:val="clear" w:color="auto" w:fill="FFFFFF"/>
        <w:spacing w:after="120"/>
        <w:ind w:firstLine="720"/>
        <w:jc w:val="both"/>
        <w:rPr>
          <w:b/>
          <w:bCs/>
          <w:sz w:val="28"/>
          <w:szCs w:val="28"/>
          <w:lang w:val="vi-VN"/>
        </w:rPr>
      </w:pPr>
    </w:p>
    <w:p w14:paraId="6A71811C" w14:textId="77777777" w:rsidR="00143B74" w:rsidRPr="00212A1E" w:rsidRDefault="00143B74" w:rsidP="00143B74">
      <w:pPr>
        <w:shd w:val="clear" w:color="auto" w:fill="FFFFFF"/>
        <w:spacing w:after="120"/>
        <w:ind w:firstLine="720"/>
        <w:jc w:val="both"/>
        <w:rPr>
          <w:b/>
          <w:bCs/>
          <w:sz w:val="28"/>
          <w:szCs w:val="28"/>
          <w:lang w:val="vi-VN"/>
        </w:rPr>
      </w:pPr>
    </w:p>
    <w:p w14:paraId="1F7311A0" w14:textId="77777777" w:rsidR="00143B74" w:rsidRPr="00212A1E" w:rsidRDefault="00143B74" w:rsidP="00143B74">
      <w:pPr>
        <w:shd w:val="clear" w:color="auto" w:fill="FFFFFF"/>
        <w:spacing w:after="120"/>
        <w:ind w:firstLine="720"/>
        <w:jc w:val="both"/>
        <w:rPr>
          <w:b/>
          <w:bCs/>
          <w:sz w:val="28"/>
          <w:szCs w:val="28"/>
          <w:lang w:val="vi-VN"/>
        </w:rPr>
      </w:pPr>
    </w:p>
    <w:p w14:paraId="1C77E3AB" w14:textId="77777777" w:rsidR="00143B74" w:rsidRPr="00212A1E" w:rsidRDefault="00143B74" w:rsidP="00143B74">
      <w:pPr>
        <w:shd w:val="clear" w:color="auto" w:fill="FFFFFF"/>
        <w:spacing w:after="120"/>
        <w:ind w:firstLine="720"/>
        <w:jc w:val="both"/>
        <w:rPr>
          <w:b/>
          <w:bCs/>
          <w:sz w:val="28"/>
          <w:szCs w:val="28"/>
          <w:lang w:val="vi-VN"/>
        </w:rPr>
      </w:pPr>
    </w:p>
    <w:p w14:paraId="3E65E7F8" w14:textId="77777777" w:rsidR="00143B74" w:rsidRPr="00212A1E" w:rsidRDefault="00143B74" w:rsidP="00143B74">
      <w:pPr>
        <w:shd w:val="clear" w:color="auto" w:fill="FFFFFF"/>
        <w:spacing w:after="120"/>
        <w:ind w:firstLine="720"/>
        <w:jc w:val="both"/>
        <w:rPr>
          <w:b/>
          <w:bCs/>
          <w:sz w:val="28"/>
          <w:szCs w:val="28"/>
          <w:lang w:val="vi-VN"/>
        </w:rPr>
      </w:pPr>
    </w:p>
    <w:p w14:paraId="6680EE8E" w14:textId="77777777" w:rsidR="00143B74" w:rsidRPr="00212A1E" w:rsidRDefault="00143B74" w:rsidP="00143B74">
      <w:pPr>
        <w:shd w:val="clear" w:color="auto" w:fill="FFFFFF"/>
        <w:spacing w:after="120"/>
        <w:ind w:firstLine="720"/>
        <w:jc w:val="both"/>
        <w:rPr>
          <w:b/>
          <w:bCs/>
          <w:sz w:val="28"/>
          <w:szCs w:val="28"/>
          <w:lang w:val="vi-VN"/>
        </w:rPr>
      </w:pPr>
    </w:p>
    <w:p w14:paraId="7B4CB924" w14:textId="77777777" w:rsidR="00143B74" w:rsidRPr="00212A1E" w:rsidRDefault="00143B74" w:rsidP="00143B74">
      <w:pPr>
        <w:shd w:val="clear" w:color="auto" w:fill="FFFFFF"/>
        <w:spacing w:after="120"/>
        <w:ind w:firstLine="720"/>
        <w:jc w:val="both"/>
        <w:rPr>
          <w:b/>
          <w:bCs/>
          <w:sz w:val="28"/>
          <w:szCs w:val="28"/>
          <w:lang w:val="vi-VN"/>
        </w:rPr>
      </w:pPr>
    </w:p>
    <w:p w14:paraId="49678813" w14:textId="77777777" w:rsidR="00143B74" w:rsidRPr="00212A1E" w:rsidRDefault="00143B74" w:rsidP="00143B74">
      <w:pPr>
        <w:shd w:val="clear" w:color="auto" w:fill="FFFFFF"/>
        <w:spacing w:after="120"/>
        <w:ind w:firstLine="720"/>
        <w:jc w:val="both"/>
        <w:rPr>
          <w:b/>
          <w:bCs/>
          <w:sz w:val="28"/>
          <w:szCs w:val="28"/>
          <w:lang w:val="vi-VN"/>
        </w:rPr>
      </w:pPr>
    </w:p>
    <w:p w14:paraId="23DC0D42" w14:textId="77777777" w:rsidR="00143B74" w:rsidRPr="00212A1E" w:rsidRDefault="00143B74" w:rsidP="00143B74">
      <w:pPr>
        <w:shd w:val="clear" w:color="auto" w:fill="FFFFFF"/>
        <w:spacing w:after="120"/>
        <w:jc w:val="both"/>
        <w:rPr>
          <w:b/>
          <w:bCs/>
          <w:sz w:val="28"/>
          <w:szCs w:val="28"/>
          <w:lang w:val="vi-VN"/>
        </w:rPr>
        <w:sectPr w:rsidR="00143B74" w:rsidRPr="00212A1E" w:rsidSect="005F7D96">
          <w:pgSz w:w="11907" w:h="16840" w:code="9"/>
          <w:pgMar w:top="1418" w:right="1021" w:bottom="1247" w:left="1418" w:header="720" w:footer="720" w:gutter="0"/>
          <w:cols w:space="720"/>
          <w:docGrid w:linePitch="360"/>
        </w:sectPr>
      </w:pPr>
    </w:p>
    <w:p w14:paraId="4BF553F9" w14:textId="1D219BC0" w:rsidR="00143B74" w:rsidRPr="00212A1E" w:rsidRDefault="00143B74" w:rsidP="00143B74">
      <w:pPr>
        <w:shd w:val="clear" w:color="auto" w:fill="FFFFFF"/>
        <w:spacing w:after="120"/>
        <w:jc w:val="both"/>
        <w:rPr>
          <w:b/>
          <w:bCs/>
          <w:sz w:val="28"/>
          <w:szCs w:val="28"/>
          <w:lang w:val="vi-VN"/>
        </w:rPr>
      </w:pPr>
      <w:r w:rsidRPr="00212A1E">
        <w:rPr>
          <w:b/>
          <w:bCs/>
          <w:sz w:val="28"/>
          <w:szCs w:val="28"/>
          <w:lang w:val="vi-VN"/>
        </w:rPr>
        <w:lastRenderedPageBreak/>
        <w:t xml:space="preserve">2. Tên thủ tục hành chính: </w:t>
      </w:r>
      <w:r w:rsidR="00754B7F" w:rsidRPr="00212A1E">
        <w:rPr>
          <w:b/>
          <w:bCs/>
          <w:sz w:val="28"/>
          <w:szCs w:val="28"/>
          <w:lang w:val="vi-VN"/>
        </w:rPr>
        <w:t>C</w:t>
      </w:r>
      <w:r w:rsidRPr="00212A1E">
        <w:rPr>
          <w:b/>
          <w:bCs/>
          <w:sz w:val="28"/>
          <w:szCs w:val="28"/>
          <w:lang w:val="vi-VN"/>
        </w:rPr>
        <w:t>hỉnh sửa nội dung văn bằng, chứng chỉ</w:t>
      </w:r>
    </w:p>
    <w:p w14:paraId="1DA35DBD" w14:textId="77777777" w:rsidR="00143B74" w:rsidRPr="00212A1E" w:rsidRDefault="00143B74" w:rsidP="00143B74">
      <w:pPr>
        <w:spacing w:after="120"/>
        <w:ind w:firstLine="720"/>
        <w:jc w:val="both"/>
        <w:rPr>
          <w:iCs/>
          <w:sz w:val="28"/>
          <w:szCs w:val="28"/>
          <w:lang w:val="vi-VN"/>
        </w:rPr>
      </w:pPr>
      <w:r w:rsidRPr="00212A1E">
        <w:rPr>
          <w:iCs/>
          <w:sz w:val="28"/>
          <w:szCs w:val="28"/>
          <w:lang w:val="vi-VN"/>
        </w:rPr>
        <w:t xml:space="preserve">Do các đơn vị nhập liệu sai từ năm 2014 trở về trước đối với THPT; từ năm 2005 trở về trước đối với THCS hoặc do cải chính hộ tịch </w:t>
      </w:r>
    </w:p>
    <w:p w14:paraId="1F4FCCD1" w14:textId="77777777" w:rsidR="00143B74" w:rsidRPr="007D038B" w:rsidRDefault="00143B74" w:rsidP="00143B74">
      <w:pPr>
        <w:spacing w:after="120"/>
        <w:ind w:firstLine="720"/>
        <w:jc w:val="both"/>
        <w:rPr>
          <w:i/>
          <w:sz w:val="28"/>
          <w:szCs w:val="28"/>
          <w:lang w:val="es-AR"/>
        </w:rPr>
      </w:pPr>
      <w:r>
        <w:rPr>
          <w:b/>
          <w:bCs/>
          <w:sz w:val="28"/>
          <w:szCs w:val="28"/>
          <w:lang w:val="hr-HR"/>
        </w:rPr>
        <w:t>1</w:t>
      </w:r>
      <w:r w:rsidRPr="007D038B">
        <w:rPr>
          <w:b/>
          <w:bCs/>
          <w:sz w:val="28"/>
          <w:szCs w:val="28"/>
          <w:lang w:val="hr-HR"/>
        </w:rPr>
        <w:t xml:space="preserve">.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lang w:val="hr-HR"/>
        </w:rPr>
        <w:t xml:space="preserve"> </w:t>
      </w:r>
      <w:r w:rsidRPr="007D038B">
        <w:rPr>
          <w:b/>
          <w:bCs/>
          <w:sz w:val="28"/>
          <w:szCs w:val="28"/>
          <w:lang w:val="vi-VN"/>
        </w:rPr>
        <w:t>tự</w:t>
      </w:r>
      <w:r w:rsidRPr="00212A1E">
        <w:rPr>
          <w:b/>
          <w:bCs/>
          <w:sz w:val="28"/>
          <w:szCs w:val="28"/>
          <w:lang w:val="vi-VN"/>
        </w:rPr>
        <w:t>, cách thức, thời gian</w:t>
      </w:r>
      <w:r w:rsidRPr="007D038B">
        <w:rPr>
          <w:b/>
          <w:bCs/>
          <w:sz w:val="28"/>
          <w:szCs w:val="28"/>
          <w:lang w:val="hr-HR"/>
        </w:rPr>
        <w:t xml:space="preserve"> </w:t>
      </w:r>
      <w:r w:rsidRPr="007D038B">
        <w:rPr>
          <w:b/>
          <w:bCs/>
          <w:sz w:val="28"/>
          <w:szCs w:val="28"/>
          <w:lang w:val="vi-VN"/>
        </w:rPr>
        <w:t>giải quyết</w:t>
      </w:r>
      <w:r w:rsidRPr="00212A1E">
        <w:rPr>
          <w:b/>
          <w:sz w:val="28"/>
          <w:szCs w:val="28"/>
          <w:lang w:val="vi-VN"/>
        </w:rPr>
        <w:t xml:space="preserve"> thủ tục hành chính</w:t>
      </w:r>
      <w:r w:rsidRPr="007D038B">
        <w:rPr>
          <w:sz w:val="28"/>
          <w:szCs w:val="28"/>
          <w:lang w:val="es-AR"/>
        </w:rPr>
        <w:t xml:space="preserve"> </w:t>
      </w:r>
    </w:p>
    <w:tbl>
      <w:tblPr>
        <w:tblStyle w:val="TableGrid"/>
        <w:tblW w:w="14991" w:type="dxa"/>
        <w:tblInd w:w="-147" w:type="dxa"/>
        <w:tblLook w:val="04A0" w:firstRow="1" w:lastRow="0" w:firstColumn="1" w:lastColumn="0" w:noHBand="0" w:noVBand="1"/>
      </w:tblPr>
      <w:tblGrid>
        <w:gridCol w:w="851"/>
        <w:gridCol w:w="2376"/>
        <w:gridCol w:w="7513"/>
        <w:gridCol w:w="2863"/>
        <w:gridCol w:w="1388"/>
      </w:tblGrid>
      <w:tr w:rsidR="00143B74" w:rsidRPr="004C1A4A" w14:paraId="2C966DE0" w14:textId="77777777" w:rsidTr="0088110F">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53712765" w14:textId="77777777" w:rsidR="00143B74" w:rsidRPr="004C1A4A" w:rsidRDefault="00143B74" w:rsidP="0088110F">
            <w:pPr>
              <w:pStyle w:val="NormalWeb"/>
              <w:spacing w:before="0" w:beforeAutospacing="0" w:after="0" w:afterAutospacing="0"/>
              <w:jc w:val="center"/>
              <w:rPr>
                <w:rFonts w:ascii="Times New Roman" w:hAnsi="Times New Roman"/>
                <w:b/>
                <w:sz w:val="26"/>
                <w:szCs w:val="26"/>
              </w:rPr>
            </w:pPr>
            <w:r w:rsidRPr="004C1A4A">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370133BF" w14:textId="77777777" w:rsidR="00143B74" w:rsidRPr="004C1A4A" w:rsidRDefault="00143B74" w:rsidP="0088110F">
            <w:pPr>
              <w:pStyle w:val="NormalWeb"/>
              <w:spacing w:before="0" w:beforeAutospacing="0" w:after="0" w:afterAutospacing="0"/>
              <w:jc w:val="center"/>
              <w:rPr>
                <w:rFonts w:ascii="Times New Roman" w:hAnsi="Times New Roman"/>
                <w:b/>
                <w:sz w:val="26"/>
                <w:szCs w:val="26"/>
              </w:rPr>
            </w:pPr>
            <w:r w:rsidRPr="004C1A4A">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442AE8FF" w14:textId="77777777" w:rsidR="00143B74" w:rsidRPr="004C1A4A" w:rsidRDefault="00143B74" w:rsidP="0088110F">
            <w:pPr>
              <w:pStyle w:val="NormalWeb"/>
              <w:spacing w:before="0" w:beforeAutospacing="0" w:after="0" w:afterAutospacing="0"/>
              <w:jc w:val="center"/>
              <w:rPr>
                <w:rFonts w:ascii="Times New Roman" w:hAnsi="Times New Roman"/>
                <w:b/>
                <w:sz w:val="26"/>
                <w:szCs w:val="26"/>
              </w:rPr>
            </w:pPr>
            <w:r w:rsidRPr="004C1A4A">
              <w:rPr>
                <w:rFonts w:ascii="Times New Roman" w:hAnsi="Times New Roman"/>
                <w:b/>
                <w:sz w:val="26"/>
                <w:szCs w:val="26"/>
              </w:rPr>
              <w:t>Cách thức thực hiện</w:t>
            </w:r>
          </w:p>
        </w:tc>
        <w:tc>
          <w:tcPr>
            <w:tcW w:w="2863" w:type="dxa"/>
            <w:tcBorders>
              <w:top w:val="single" w:sz="4" w:space="0" w:color="auto"/>
              <w:left w:val="single" w:sz="4" w:space="0" w:color="auto"/>
              <w:bottom w:val="single" w:sz="4" w:space="0" w:color="auto"/>
              <w:right w:val="single" w:sz="4" w:space="0" w:color="auto"/>
            </w:tcBorders>
            <w:vAlign w:val="center"/>
          </w:tcPr>
          <w:p w14:paraId="3D396AD5" w14:textId="77777777" w:rsidR="00143B74" w:rsidRPr="004C1A4A" w:rsidRDefault="00143B74" w:rsidP="0088110F">
            <w:pPr>
              <w:pStyle w:val="NormalWeb"/>
              <w:spacing w:before="0" w:beforeAutospacing="0" w:after="0" w:afterAutospacing="0"/>
              <w:jc w:val="center"/>
              <w:rPr>
                <w:rFonts w:ascii="Times New Roman" w:hAnsi="Times New Roman"/>
                <w:b/>
                <w:sz w:val="26"/>
                <w:szCs w:val="26"/>
              </w:rPr>
            </w:pPr>
            <w:r w:rsidRPr="004C1A4A">
              <w:rPr>
                <w:rFonts w:ascii="Times New Roman" w:hAnsi="Times New Roman"/>
                <w:b/>
                <w:sz w:val="26"/>
                <w:szCs w:val="26"/>
              </w:rPr>
              <w:t>Thời gian giải quyết</w:t>
            </w:r>
          </w:p>
        </w:tc>
        <w:tc>
          <w:tcPr>
            <w:tcW w:w="1388" w:type="dxa"/>
            <w:tcBorders>
              <w:top w:val="single" w:sz="4" w:space="0" w:color="auto"/>
              <w:left w:val="single" w:sz="4" w:space="0" w:color="auto"/>
              <w:bottom w:val="single" w:sz="4" w:space="0" w:color="auto"/>
              <w:right w:val="single" w:sz="4" w:space="0" w:color="auto"/>
            </w:tcBorders>
            <w:vAlign w:val="center"/>
          </w:tcPr>
          <w:p w14:paraId="5EC4524E" w14:textId="77777777" w:rsidR="00143B74" w:rsidRPr="004C1A4A" w:rsidRDefault="00143B74" w:rsidP="0088110F">
            <w:pPr>
              <w:pStyle w:val="NormalWeb"/>
              <w:spacing w:before="0" w:beforeAutospacing="0" w:after="0" w:afterAutospacing="0"/>
              <w:jc w:val="center"/>
              <w:rPr>
                <w:rFonts w:ascii="Times New Roman" w:hAnsi="Times New Roman"/>
                <w:b/>
                <w:sz w:val="26"/>
                <w:szCs w:val="26"/>
              </w:rPr>
            </w:pPr>
            <w:r w:rsidRPr="004C1A4A">
              <w:rPr>
                <w:rFonts w:ascii="Times New Roman" w:hAnsi="Times New Roman"/>
                <w:b/>
                <w:sz w:val="26"/>
                <w:szCs w:val="26"/>
              </w:rPr>
              <w:t>Ghi chú</w:t>
            </w:r>
          </w:p>
        </w:tc>
      </w:tr>
      <w:tr w:rsidR="00143B74" w:rsidRPr="00212A1E" w14:paraId="43BFA8B9" w14:textId="77777777" w:rsidTr="0088110F">
        <w:trPr>
          <w:trHeight w:val="898"/>
        </w:trPr>
        <w:tc>
          <w:tcPr>
            <w:tcW w:w="851" w:type="dxa"/>
            <w:vMerge w:val="restart"/>
            <w:tcBorders>
              <w:top w:val="single" w:sz="4" w:space="0" w:color="auto"/>
            </w:tcBorders>
            <w:vAlign w:val="center"/>
          </w:tcPr>
          <w:p w14:paraId="220207AA" w14:textId="77777777" w:rsidR="00143B74" w:rsidRPr="004C1A4A" w:rsidRDefault="00143B74" w:rsidP="0088110F">
            <w:pPr>
              <w:pStyle w:val="NormalWeb"/>
              <w:spacing w:before="0" w:beforeAutospacing="0" w:after="120" w:afterAutospacing="0" w:line="234" w:lineRule="atLeast"/>
              <w:jc w:val="center"/>
              <w:rPr>
                <w:rFonts w:ascii="Times New Roman" w:hAnsi="Times New Roman"/>
                <w:b/>
                <w:sz w:val="26"/>
                <w:szCs w:val="26"/>
              </w:rPr>
            </w:pPr>
            <w:r w:rsidRPr="004C1A4A">
              <w:rPr>
                <w:rFonts w:ascii="Times New Roman" w:hAnsi="Times New Roman"/>
                <w:b/>
                <w:sz w:val="26"/>
                <w:szCs w:val="26"/>
              </w:rPr>
              <w:t>Bước 1</w:t>
            </w:r>
          </w:p>
        </w:tc>
        <w:tc>
          <w:tcPr>
            <w:tcW w:w="2376" w:type="dxa"/>
            <w:vMerge w:val="restart"/>
            <w:tcBorders>
              <w:top w:val="single" w:sz="4" w:space="0" w:color="auto"/>
            </w:tcBorders>
            <w:vAlign w:val="center"/>
          </w:tcPr>
          <w:p w14:paraId="42ECBDB4" w14:textId="77777777" w:rsidR="00143B74" w:rsidRPr="004C1A4A" w:rsidRDefault="00143B74"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4C1A4A">
              <w:rPr>
                <w:rFonts w:ascii="Times New Roman" w:hAnsi="Times New Roman"/>
                <w:b/>
                <w:sz w:val="26"/>
                <w:szCs w:val="26"/>
              </w:rPr>
              <w:t xml:space="preserve">Nộp hồ sơ thủ tục hành chính: </w:t>
            </w:r>
            <w:r w:rsidRPr="004C1A4A">
              <w:rPr>
                <w:rFonts w:ascii="Times New Roman" w:hAnsi="Times New Roman"/>
                <w:i/>
                <w:sz w:val="26"/>
                <w:szCs w:val="26"/>
              </w:rPr>
              <w:t xml:space="preserve">Tổ chức, cá nhân chuẩn bị hồ sơ đầy đủ theo quy định và </w:t>
            </w:r>
            <w:r w:rsidRPr="004C1A4A">
              <w:rPr>
                <w:rFonts w:ascii="Times New Roman" w:hAnsi="Times New Roman"/>
                <w:i/>
                <w:sz w:val="26"/>
                <w:szCs w:val="26"/>
                <w:lang w:val="vi-VN"/>
              </w:rPr>
              <w:t xml:space="preserve">nộp hồ sơ </w:t>
            </w:r>
            <w:r w:rsidRPr="004C1A4A">
              <w:rPr>
                <w:rFonts w:ascii="Times New Roman" w:hAnsi="Times New Roman"/>
                <w:i/>
                <w:sz w:val="26"/>
                <w:szCs w:val="26"/>
              </w:rPr>
              <w:t>qua các cách thức sau:</w:t>
            </w:r>
          </w:p>
        </w:tc>
        <w:tc>
          <w:tcPr>
            <w:tcW w:w="7513" w:type="dxa"/>
            <w:tcBorders>
              <w:top w:val="single" w:sz="4" w:space="0" w:color="auto"/>
            </w:tcBorders>
            <w:vAlign w:val="center"/>
          </w:tcPr>
          <w:p w14:paraId="0F367E08" w14:textId="77777777" w:rsidR="00143B74" w:rsidRPr="004C1A4A" w:rsidRDefault="00143B74" w:rsidP="0088110F">
            <w:pPr>
              <w:pStyle w:val="NormalWeb"/>
              <w:shd w:val="clear" w:color="auto" w:fill="FFFFFF"/>
              <w:spacing w:before="0" w:beforeAutospacing="0" w:after="0" w:afterAutospacing="0"/>
              <w:jc w:val="both"/>
              <w:rPr>
                <w:rFonts w:ascii="Times New Roman" w:hAnsi="Times New Roman"/>
                <w:sz w:val="26"/>
                <w:szCs w:val="26"/>
              </w:rPr>
            </w:pPr>
            <w:r>
              <w:rPr>
                <w:rFonts w:ascii="Times New Roman" w:hAnsi="Times New Roman"/>
                <w:sz w:val="26"/>
                <w:szCs w:val="26"/>
              </w:rPr>
              <w:t xml:space="preserve">   </w:t>
            </w:r>
            <w:r w:rsidRPr="00EE6726">
              <w:rPr>
                <w:rFonts w:ascii="Times New Roman" w:hAnsi="Times New Roman"/>
                <w:sz w:val="26"/>
                <w:szCs w:val="26"/>
              </w:rPr>
              <w:t>1 Nộp tr</w:t>
            </w:r>
            <w:r w:rsidRPr="004C1A4A">
              <w:rPr>
                <w:rFonts w:ascii="Times New Roman" w:hAnsi="Times New Roman"/>
                <w:sz w:val="26"/>
                <w:szCs w:val="26"/>
              </w:rPr>
              <w:t>ực tiếp qua Bộ phận tiếp nhận và trả kết quả tại Trung tâm Hành chính công tỉnh Đồng Tháp (</w:t>
            </w:r>
            <w:r>
              <w:rPr>
                <w:rFonts w:ascii="Times New Roman" w:hAnsi="Times New Roman"/>
                <w:sz w:val="26"/>
                <w:szCs w:val="26"/>
              </w:rPr>
              <w:t>85, đường Nguyễn Huệ, Phường 1, thành phố Cao Lãnh, tỉnh Đồng Tháp</w:t>
            </w:r>
            <w:r w:rsidRPr="004C1A4A">
              <w:rPr>
                <w:rFonts w:ascii="Times New Roman" w:hAnsi="Times New Roman"/>
                <w:sz w:val="26"/>
                <w:szCs w:val="26"/>
              </w:rPr>
              <w:t>).</w:t>
            </w:r>
          </w:p>
          <w:p w14:paraId="388DB201" w14:textId="77777777" w:rsidR="00143B74" w:rsidRPr="004C1A4A" w:rsidRDefault="00143B74" w:rsidP="0088110F">
            <w:pPr>
              <w:pStyle w:val="NormalWeb"/>
              <w:shd w:val="clear" w:color="auto" w:fill="FFFFFF"/>
              <w:spacing w:before="0" w:beforeAutospacing="0" w:after="0" w:afterAutospacing="0"/>
              <w:jc w:val="both"/>
              <w:rPr>
                <w:rFonts w:ascii="Times New Roman" w:hAnsi="Times New Roman"/>
                <w:i/>
                <w:sz w:val="26"/>
                <w:szCs w:val="26"/>
                <w:lang w:val="vi-VN"/>
              </w:rPr>
            </w:pPr>
            <w:r>
              <w:rPr>
                <w:rFonts w:ascii="Times New Roman" w:hAnsi="Times New Roman"/>
                <w:sz w:val="26"/>
                <w:szCs w:val="26"/>
              </w:rPr>
              <w:t xml:space="preserve">   </w:t>
            </w:r>
            <w:r w:rsidRPr="004C1A4A">
              <w:rPr>
                <w:rFonts w:ascii="Times New Roman" w:hAnsi="Times New Roman"/>
                <w:sz w:val="26"/>
                <w:szCs w:val="26"/>
              </w:rPr>
              <w:t xml:space="preserve">2. Hoặc thông </w:t>
            </w:r>
            <w:r w:rsidRPr="004C1A4A">
              <w:rPr>
                <w:rFonts w:ascii="Times New Roman" w:hAnsi="Times New Roman"/>
                <w:sz w:val="26"/>
                <w:szCs w:val="26"/>
                <w:lang w:val="vi-VN"/>
              </w:rPr>
              <w:t xml:space="preserve">qua dịch vụ bưu chính </w:t>
            </w:r>
            <w:r w:rsidRPr="004C1A4A">
              <w:rPr>
                <w:rFonts w:ascii="Times New Roman" w:hAnsi="Times New Roman"/>
                <w:sz w:val="26"/>
                <w:szCs w:val="26"/>
              </w:rPr>
              <w:t>công ích.</w:t>
            </w:r>
          </w:p>
        </w:tc>
        <w:tc>
          <w:tcPr>
            <w:tcW w:w="2863" w:type="dxa"/>
            <w:tcBorders>
              <w:top w:val="single" w:sz="4" w:space="0" w:color="auto"/>
            </w:tcBorders>
            <w:vAlign w:val="center"/>
          </w:tcPr>
          <w:p w14:paraId="2EF29393" w14:textId="77777777" w:rsidR="00143B74" w:rsidRPr="00212A1E" w:rsidRDefault="00143B74" w:rsidP="0088110F">
            <w:pPr>
              <w:pStyle w:val="NormalWeb"/>
              <w:spacing w:before="0" w:beforeAutospacing="0" w:after="120" w:afterAutospacing="0" w:line="234" w:lineRule="atLeast"/>
              <w:jc w:val="center"/>
              <w:rPr>
                <w:rFonts w:ascii="Times New Roman" w:hAnsi="Times New Roman"/>
                <w:b/>
                <w:sz w:val="26"/>
                <w:szCs w:val="26"/>
                <w:lang w:val="vi-VN"/>
              </w:rPr>
            </w:pPr>
            <w:r w:rsidRPr="004C1A4A">
              <w:rPr>
                <w:rFonts w:ascii="Times New Roman" w:hAnsi="Times New Roman"/>
                <w:sz w:val="26"/>
                <w:szCs w:val="26"/>
                <w:lang w:val="vi-VN"/>
              </w:rPr>
              <w:t>Sáng: từ 07 giờ đến 11 giờ 30 phút; chiều: từ 13 giờ 30 đến 17 giờ của các ngày làm việc.</w:t>
            </w:r>
          </w:p>
        </w:tc>
        <w:tc>
          <w:tcPr>
            <w:tcW w:w="1388" w:type="dxa"/>
            <w:vMerge w:val="restart"/>
            <w:tcBorders>
              <w:top w:val="single" w:sz="4" w:space="0" w:color="auto"/>
            </w:tcBorders>
            <w:vAlign w:val="center"/>
          </w:tcPr>
          <w:p w14:paraId="2B14459F" w14:textId="77777777" w:rsidR="00143B74" w:rsidRPr="004C1A4A" w:rsidRDefault="00143B74" w:rsidP="0088110F">
            <w:pPr>
              <w:jc w:val="center"/>
              <w:rPr>
                <w:i/>
                <w:sz w:val="26"/>
                <w:szCs w:val="26"/>
                <w:lang w:val="vi-VN"/>
              </w:rPr>
            </w:pPr>
          </w:p>
        </w:tc>
      </w:tr>
      <w:tr w:rsidR="00143B74" w:rsidRPr="00212A1E" w14:paraId="6EC0982E" w14:textId="77777777" w:rsidTr="0088110F">
        <w:trPr>
          <w:trHeight w:val="359"/>
        </w:trPr>
        <w:tc>
          <w:tcPr>
            <w:tcW w:w="851" w:type="dxa"/>
            <w:vMerge/>
          </w:tcPr>
          <w:p w14:paraId="2AB89162" w14:textId="77777777" w:rsidR="00143B74" w:rsidRPr="00212A1E" w:rsidRDefault="00143B74" w:rsidP="0088110F">
            <w:pPr>
              <w:pStyle w:val="NormalWeb"/>
              <w:spacing w:before="0" w:beforeAutospacing="0" w:after="120" w:afterAutospacing="0" w:line="234" w:lineRule="atLeast"/>
              <w:jc w:val="both"/>
              <w:rPr>
                <w:rFonts w:ascii="Times New Roman" w:hAnsi="Times New Roman"/>
                <w:b/>
                <w:sz w:val="26"/>
                <w:szCs w:val="26"/>
                <w:lang w:val="vi-VN"/>
              </w:rPr>
            </w:pPr>
          </w:p>
        </w:tc>
        <w:tc>
          <w:tcPr>
            <w:tcW w:w="2376" w:type="dxa"/>
            <w:vMerge/>
          </w:tcPr>
          <w:p w14:paraId="05AE1DB8" w14:textId="77777777" w:rsidR="00143B74" w:rsidRPr="00212A1E" w:rsidRDefault="00143B74" w:rsidP="0088110F">
            <w:pPr>
              <w:pStyle w:val="NormalWeb"/>
              <w:shd w:val="clear" w:color="auto" w:fill="FFFFFF"/>
              <w:spacing w:before="0" w:beforeAutospacing="0" w:after="120" w:afterAutospacing="0" w:line="234" w:lineRule="atLeast"/>
              <w:jc w:val="both"/>
              <w:rPr>
                <w:rFonts w:ascii="Times New Roman" w:hAnsi="Times New Roman"/>
                <w:b/>
                <w:sz w:val="26"/>
                <w:szCs w:val="26"/>
                <w:lang w:val="vi-VN"/>
              </w:rPr>
            </w:pPr>
          </w:p>
        </w:tc>
        <w:tc>
          <w:tcPr>
            <w:tcW w:w="7513" w:type="dxa"/>
            <w:vAlign w:val="center"/>
          </w:tcPr>
          <w:p w14:paraId="03B6C967" w14:textId="77777777" w:rsidR="00143B74" w:rsidRPr="00212A1E" w:rsidRDefault="00143B74" w:rsidP="00C30485">
            <w:pPr>
              <w:rPr>
                <w:sz w:val="26"/>
                <w:szCs w:val="26"/>
                <w:lang w:val="vi-VN"/>
              </w:rPr>
            </w:pPr>
            <w:r w:rsidRPr="00212A1E">
              <w:rPr>
                <w:lang w:val="vi-VN"/>
              </w:rPr>
              <w:t xml:space="preserve">   </w:t>
            </w:r>
            <w:r w:rsidRPr="00212A1E">
              <w:rPr>
                <w:sz w:val="26"/>
                <w:szCs w:val="26"/>
                <w:lang w:val="vi-VN"/>
              </w:rPr>
              <w:t xml:space="preserve">3. Hoặc nộp trực tuyến tại website cổng Dịch vụ công của tỉnh Đồng Tháp: </w:t>
            </w:r>
            <w:hyperlink r:id="rId184" w:history="1">
              <w:r w:rsidRPr="00212A1E">
                <w:rPr>
                  <w:rStyle w:val="Hyperlink"/>
                  <w:sz w:val="26"/>
                  <w:szCs w:val="26"/>
                  <w:lang w:val="vi-VN"/>
                </w:rPr>
                <w:t>http://dichvucong.dongthap.gov.vn</w:t>
              </w:r>
            </w:hyperlink>
            <w:r w:rsidRPr="00212A1E">
              <w:rPr>
                <w:sz w:val="26"/>
                <w:szCs w:val="26"/>
                <w:lang w:val="vi-VN"/>
              </w:rPr>
              <w:t>.</w:t>
            </w:r>
          </w:p>
        </w:tc>
        <w:tc>
          <w:tcPr>
            <w:tcW w:w="2863" w:type="dxa"/>
            <w:vAlign w:val="center"/>
          </w:tcPr>
          <w:p w14:paraId="165938AE" w14:textId="77777777" w:rsidR="00143B74" w:rsidRPr="00212A1E" w:rsidRDefault="00143B74" w:rsidP="0088110F">
            <w:pPr>
              <w:pStyle w:val="NormalWeb"/>
              <w:spacing w:before="0" w:beforeAutospacing="0" w:after="120" w:afterAutospacing="0" w:line="234" w:lineRule="atLeast"/>
              <w:jc w:val="center"/>
              <w:rPr>
                <w:rFonts w:ascii="Times New Roman" w:hAnsi="Times New Roman"/>
                <w:sz w:val="26"/>
                <w:szCs w:val="26"/>
                <w:lang w:val="vi-VN"/>
              </w:rPr>
            </w:pPr>
            <w:r w:rsidRPr="00212A1E">
              <w:rPr>
                <w:rFonts w:ascii="Times New Roman" w:hAnsi="Times New Roman"/>
                <w:sz w:val="26"/>
                <w:szCs w:val="26"/>
                <w:lang w:val="vi-VN"/>
              </w:rPr>
              <w:t xml:space="preserve">Không quy định </w:t>
            </w:r>
            <w:r w:rsidRPr="00212A1E">
              <w:rPr>
                <w:rFonts w:ascii="Times New Roman" w:hAnsi="Times New Roman"/>
                <w:i/>
                <w:sz w:val="26"/>
                <w:szCs w:val="26"/>
                <w:lang w:val="vi-VN"/>
              </w:rPr>
              <w:t>(tùy khách hàng)</w:t>
            </w:r>
          </w:p>
        </w:tc>
        <w:tc>
          <w:tcPr>
            <w:tcW w:w="1388" w:type="dxa"/>
            <w:vMerge/>
          </w:tcPr>
          <w:p w14:paraId="77E030E4" w14:textId="77777777" w:rsidR="00143B74" w:rsidRPr="00212A1E" w:rsidRDefault="00143B74" w:rsidP="0088110F">
            <w:pPr>
              <w:pStyle w:val="NormalWeb"/>
              <w:spacing w:before="0" w:beforeAutospacing="0" w:after="120" w:afterAutospacing="0" w:line="234" w:lineRule="atLeast"/>
              <w:jc w:val="both"/>
              <w:rPr>
                <w:rFonts w:ascii="Times New Roman" w:hAnsi="Times New Roman"/>
                <w:b/>
                <w:i/>
                <w:sz w:val="26"/>
                <w:szCs w:val="26"/>
                <w:lang w:val="vi-VN"/>
              </w:rPr>
            </w:pPr>
          </w:p>
        </w:tc>
      </w:tr>
      <w:tr w:rsidR="00143B74" w:rsidRPr="004C1A4A" w14:paraId="181C6D31" w14:textId="77777777" w:rsidTr="0088110F">
        <w:trPr>
          <w:trHeight w:val="600"/>
        </w:trPr>
        <w:tc>
          <w:tcPr>
            <w:tcW w:w="851" w:type="dxa"/>
            <w:vMerge w:val="restart"/>
            <w:vAlign w:val="center"/>
          </w:tcPr>
          <w:p w14:paraId="6D9B1891" w14:textId="77777777" w:rsidR="00143B74" w:rsidRPr="004C1A4A" w:rsidRDefault="00143B74" w:rsidP="0088110F">
            <w:pPr>
              <w:pStyle w:val="NormalWeb"/>
              <w:spacing w:before="0" w:beforeAutospacing="0" w:after="120" w:afterAutospacing="0" w:line="234" w:lineRule="atLeast"/>
              <w:jc w:val="center"/>
              <w:rPr>
                <w:rFonts w:ascii="Times New Roman" w:hAnsi="Times New Roman"/>
                <w:b/>
                <w:sz w:val="26"/>
                <w:szCs w:val="26"/>
              </w:rPr>
            </w:pPr>
            <w:r w:rsidRPr="004C1A4A">
              <w:rPr>
                <w:rFonts w:ascii="Times New Roman" w:hAnsi="Times New Roman"/>
                <w:b/>
                <w:sz w:val="26"/>
                <w:szCs w:val="26"/>
              </w:rPr>
              <w:t>Bước 2</w:t>
            </w:r>
          </w:p>
        </w:tc>
        <w:tc>
          <w:tcPr>
            <w:tcW w:w="2376" w:type="dxa"/>
            <w:vMerge w:val="restart"/>
            <w:vAlign w:val="center"/>
          </w:tcPr>
          <w:p w14:paraId="720A5641" w14:textId="77777777" w:rsidR="00143B74" w:rsidRPr="004C1A4A" w:rsidRDefault="00143B74" w:rsidP="0088110F">
            <w:pPr>
              <w:spacing w:before="120" w:after="120"/>
              <w:jc w:val="both"/>
              <w:rPr>
                <w:sz w:val="26"/>
                <w:szCs w:val="26"/>
              </w:rPr>
            </w:pPr>
            <w:r w:rsidRPr="004C1A4A">
              <w:rPr>
                <w:b/>
                <w:sz w:val="26"/>
                <w:szCs w:val="26"/>
              </w:rPr>
              <w:t>Tiếp nhận và chuyển hồ sơ thủ tục hành chính</w:t>
            </w:r>
          </w:p>
        </w:tc>
        <w:tc>
          <w:tcPr>
            <w:tcW w:w="7513" w:type="dxa"/>
          </w:tcPr>
          <w:p w14:paraId="119BE4E4" w14:textId="77777777" w:rsidR="00143B74" w:rsidRPr="004C1A4A" w:rsidRDefault="00143B74"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4C1A4A">
              <w:rPr>
                <w:rFonts w:ascii="Times New Roman" w:hAnsi="Times New Roman"/>
                <w:sz w:val="26"/>
                <w:szCs w:val="26"/>
              </w:rPr>
              <w:t xml:space="preserve">1. Đối với hồ sơ nộp </w:t>
            </w:r>
            <w:r w:rsidRPr="004C1A4A">
              <w:rPr>
                <w:rFonts w:ascii="Times New Roman" w:hAnsi="Times New Roman"/>
                <w:sz w:val="26"/>
                <w:szCs w:val="26"/>
                <w:lang w:val="vi-VN"/>
              </w:rPr>
              <w:t xml:space="preserve">trực tiếp qua </w:t>
            </w:r>
            <w:r w:rsidRPr="004C1A4A">
              <w:rPr>
                <w:rFonts w:ascii="Times New Roman" w:hAnsi="Times New Roman"/>
                <w:sz w:val="26"/>
                <w:szCs w:val="26"/>
              </w:rPr>
              <w:t xml:space="preserve">Bộ phận </w:t>
            </w:r>
            <w:r w:rsidRPr="004C1A4A">
              <w:rPr>
                <w:rFonts w:ascii="Times New Roman" w:hAnsi="Times New Roman"/>
                <w:sz w:val="26"/>
                <w:szCs w:val="26"/>
                <w:lang w:val="vi-VN"/>
              </w:rPr>
              <w:t>tiếp nhận và trả kết quả</w:t>
            </w:r>
            <w:r w:rsidRPr="004C1A4A">
              <w:rPr>
                <w:rFonts w:ascii="Times New Roman" w:hAnsi="Times New Roman"/>
                <w:sz w:val="26"/>
                <w:szCs w:val="26"/>
              </w:rPr>
              <w:t xml:space="preserve"> hoặc thông </w:t>
            </w:r>
            <w:r w:rsidRPr="004C1A4A">
              <w:rPr>
                <w:rFonts w:ascii="Times New Roman" w:hAnsi="Times New Roman"/>
                <w:sz w:val="26"/>
                <w:szCs w:val="26"/>
                <w:lang w:val="vi-VN"/>
              </w:rPr>
              <w:t xml:space="preserve">qua dịch vụ bưu chính </w:t>
            </w:r>
            <w:r w:rsidRPr="004C1A4A">
              <w:rPr>
                <w:rFonts w:ascii="Times New Roman" w:hAnsi="Times New Roman"/>
                <w:sz w:val="26"/>
                <w:szCs w:val="26"/>
              </w:rPr>
              <w:t xml:space="preserve">công ích cán bộ, công chức, viên chức tiếp nhận hồ sơ tại Bộ phận </w:t>
            </w:r>
            <w:r w:rsidRPr="004C1A4A">
              <w:rPr>
                <w:rFonts w:ascii="Times New Roman" w:hAnsi="Times New Roman"/>
                <w:sz w:val="26"/>
                <w:szCs w:val="26"/>
                <w:lang w:val="vi-VN"/>
              </w:rPr>
              <w:t>tiếp nhận và trả kết quả</w:t>
            </w:r>
            <w:r w:rsidRPr="004C1A4A">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24A8BA40" w14:textId="77777777" w:rsidR="00143B74" w:rsidRPr="004C1A4A" w:rsidRDefault="00143B74"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4C1A4A">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7FDDE4C" w14:textId="77777777" w:rsidR="00143B74" w:rsidRPr="004C1A4A" w:rsidRDefault="00143B74"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4C1A4A">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6145FA86" w14:textId="77777777" w:rsidR="00143B74" w:rsidRPr="004C1A4A" w:rsidRDefault="00143B74" w:rsidP="0088110F">
            <w:pPr>
              <w:spacing w:before="120" w:after="120"/>
              <w:ind w:firstLine="200"/>
              <w:jc w:val="both"/>
              <w:rPr>
                <w:sz w:val="26"/>
                <w:szCs w:val="26"/>
              </w:rPr>
            </w:pPr>
            <w:r w:rsidRPr="004C1A4A">
              <w:rPr>
                <w:sz w:val="26"/>
                <w:szCs w:val="26"/>
              </w:rPr>
              <w:t xml:space="preserve">c) Trường hợp hồ sơ đầy đủ, chính xác theo quy định, cán bộ, công chức, viên chức tiếp nhận hồ sơ và lập Giấy tiếp nhận hồ sơ và hẹn </w:t>
            </w:r>
            <w:r w:rsidRPr="004C1A4A">
              <w:rPr>
                <w:sz w:val="26"/>
                <w:szCs w:val="26"/>
              </w:rPr>
              <w:lastRenderedPageBreak/>
              <w:t>ngày trả kết quả; đồng thời, chuyển cho cơ quan có thẩm quyền để giải quyết theo quy trình.</w:t>
            </w:r>
          </w:p>
        </w:tc>
        <w:tc>
          <w:tcPr>
            <w:tcW w:w="2863" w:type="dxa"/>
            <w:vAlign w:val="center"/>
          </w:tcPr>
          <w:p w14:paraId="54A8DCB1" w14:textId="77777777" w:rsidR="00143B74" w:rsidRPr="004C1A4A" w:rsidRDefault="00143B74" w:rsidP="0088110F">
            <w:pPr>
              <w:pStyle w:val="NormalWeb"/>
              <w:spacing w:before="0" w:beforeAutospacing="0" w:after="120" w:afterAutospacing="0" w:line="234" w:lineRule="atLeast"/>
              <w:jc w:val="both"/>
              <w:rPr>
                <w:rFonts w:ascii="Times New Roman" w:hAnsi="Times New Roman"/>
                <w:b/>
                <w:sz w:val="26"/>
                <w:szCs w:val="26"/>
              </w:rPr>
            </w:pPr>
            <w:r w:rsidRPr="004C1A4A">
              <w:rPr>
                <w:sz w:val="26"/>
                <w:szCs w:val="26"/>
              </w:rPr>
              <w:lastRenderedPageBreak/>
              <w:t>C</w:t>
            </w:r>
            <w:r w:rsidRPr="004C1A4A">
              <w:rPr>
                <w:rStyle w:val="fontstyle21"/>
              </w:rPr>
              <w:t xml:space="preserve">huyển ngay hồ sơ tiếp nhận trực tiếp trong ngày làm việc </w:t>
            </w:r>
            <w:r w:rsidRPr="004C1A4A">
              <w:rPr>
                <w:rStyle w:val="fontstyle21"/>
                <w:i/>
              </w:rPr>
              <w:t>(k</w:t>
            </w:r>
            <w:r w:rsidRPr="004C1A4A">
              <w:rPr>
                <w:rFonts w:ascii="Times New Roman" w:hAnsi="Times New Roman"/>
                <w:i/>
                <w:sz w:val="26"/>
                <w:szCs w:val="26"/>
              </w:rPr>
              <w:t>hông để quá 3 giờ làm việc)</w:t>
            </w:r>
            <w:r w:rsidRPr="004C1A4A">
              <w:rPr>
                <w:rStyle w:val="fontstyle21"/>
              </w:rPr>
              <w:t xml:space="preserve"> hoặc chuyển vào đầu giờ ngày làm việc tiếp theo đối với trường hợp tiếp nhận sau 15 giờ hàng ngày.</w:t>
            </w:r>
          </w:p>
        </w:tc>
        <w:tc>
          <w:tcPr>
            <w:tcW w:w="1388" w:type="dxa"/>
            <w:vMerge w:val="restart"/>
            <w:vAlign w:val="center"/>
          </w:tcPr>
          <w:p w14:paraId="6D274F5C" w14:textId="77777777" w:rsidR="00143B74" w:rsidRPr="004C1A4A" w:rsidRDefault="00143B74" w:rsidP="0088110F">
            <w:pPr>
              <w:jc w:val="center"/>
              <w:rPr>
                <w:i/>
                <w:sz w:val="26"/>
                <w:szCs w:val="26"/>
                <w:lang w:val="vi-VN"/>
              </w:rPr>
            </w:pPr>
          </w:p>
        </w:tc>
      </w:tr>
      <w:tr w:rsidR="00143B74" w:rsidRPr="004C1A4A" w14:paraId="050AE7A0" w14:textId="77777777" w:rsidTr="0088110F">
        <w:trPr>
          <w:trHeight w:val="600"/>
        </w:trPr>
        <w:tc>
          <w:tcPr>
            <w:tcW w:w="851" w:type="dxa"/>
            <w:vMerge/>
          </w:tcPr>
          <w:p w14:paraId="1595B284" w14:textId="77777777" w:rsidR="00143B74" w:rsidRPr="004C1A4A" w:rsidRDefault="00143B74"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AEE30E5" w14:textId="77777777" w:rsidR="00143B74" w:rsidRPr="004C1A4A" w:rsidRDefault="00143B74" w:rsidP="0088110F">
            <w:pPr>
              <w:spacing w:before="120" w:after="120"/>
              <w:jc w:val="both"/>
              <w:rPr>
                <w:b/>
                <w:sz w:val="26"/>
                <w:szCs w:val="26"/>
              </w:rPr>
            </w:pPr>
          </w:p>
        </w:tc>
        <w:tc>
          <w:tcPr>
            <w:tcW w:w="7513" w:type="dxa"/>
          </w:tcPr>
          <w:p w14:paraId="0ED68AD9" w14:textId="77777777" w:rsidR="00143B74" w:rsidRPr="004C1A4A" w:rsidRDefault="00143B74"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4C1A4A">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4C1A4A">
              <w:rPr>
                <w:rFonts w:ascii="Times New Roman" w:hAnsi="Times New Roman"/>
                <w:sz w:val="26"/>
                <w:szCs w:val="26"/>
                <w:lang w:val="vi-VN"/>
              </w:rPr>
              <w:t>tiếp nhận và trả kết quả</w:t>
            </w:r>
            <w:r w:rsidRPr="004C1A4A">
              <w:rPr>
                <w:rFonts w:ascii="Times New Roman" w:hAnsi="Times New Roman"/>
                <w:sz w:val="26"/>
                <w:szCs w:val="26"/>
              </w:rPr>
              <w:t xml:space="preserve"> phải xem xét, kiểm tra tính chính xác, đầy đủ của hồ sơ. </w:t>
            </w:r>
          </w:p>
          <w:p w14:paraId="57996F83" w14:textId="77777777" w:rsidR="00143B74" w:rsidRPr="004C1A4A" w:rsidRDefault="00143B74"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4C1A4A">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3457D5C6" w14:textId="77777777" w:rsidR="00143B74" w:rsidRPr="004C1A4A" w:rsidRDefault="00143B74" w:rsidP="0088110F">
            <w:pPr>
              <w:pStyle w:val="NormalWeb"/>
              <w:spacing w:before="0" w:beforeAutospacing="0" w:after="120" w:afterAutospacing="0" w:line="234" w:lineRule="atLeast"/>
              <w:ind w:firstLine="200"/>
              <w:jc w:val="both"/>
              <w:rPr>
                <w:rFonts w:ascii="Times New Roman" w:hAnsi="Times New Roman"/>
                <w:b/>
                <w:sz w:val="26"/>
                <w:szCs w:val="26"/>
              </w:rPr>
            </w:pPr>
            <w:r w:rsidRPr="004C1A4A">
              <w:rPr>
                <w:rFonts w:ascii="Times New Roman" w:hAnsi="Times New Roman"/>
                <w:sz w:val="26"/>
                <w:szCs w:val="26"/>
              </w:rPr>
              <w:t xml:space="preserve">b) Nếu hồ sơ của tổ chức, cá nhân đầy đủ, hợp lệ thì cán bộ, công chức, viên chức tại Bộ phận </w:t>
            </w:r>
            <w:r w:rsidRPr="004C1A4A">
              <w:rPr>
                <w:rFonts w:ascii="Times New Roman" w:hAnsi="Times New Roman"/>
                <w:sz w:val="26"/>
                <w:szCs w:val="26"/>
                <w:lang w:val="vi-VN"/>
              </w:rPr>
              <w:t>tiếp nhận và trả kết quả</w:t>
            </w:r>
            <w:r w:rsidRPr="004C1A4A">
              <w:rPr>
                <w:rFonts w:ascii="Times New Roman" w:hAnsi="Times New Roman"/>
                <w:sz w:val="26"/>
                <w:szCs w:val="26"/>
              </w:rPr>
              <w:t xml:space="preserve"> tiếp nhận và chuyển cho cơ quan có thẩm quyền để giải quyết theo quy trình.</w:t>
            </w:r>
          </w:p>
        </w:tc>
        <w:tc>
          <w:tcPr>
            <w:tcW w:w="2863" w:type="dxa"/>
            <w:vAlign w:val="center"/>
          </w:tcPr>
          <w:p w14:paraId="28B0D6F6" w14:textId="77777777" w:rsidR="00143B74" w:rsidRPr="004C1A4A" w:rsidRDefault="00143B74" w:rsidP="0088110F">
            <w:pPr>
              <w:pStyle w:val="NormalWeb"/>
              <w:spacing w:before="0" w:beforeAutospacing="0" w:after="120" w:afterAutospacing="0" w:line="234" w:lineRule="atLeast"/>
              <w:jc w:val="center"/>
              <w:rPr>
                <w:rFonts w:ascii="Times New Roman" w:hAnsi="Times New Roman"/>
                <w:sz w:val="26"/>
                <w:szCs w:val="26"/>
              </w:rPr>
            </w:pPr>
            <w:r w:rsidRPr="004C1A4A">
              <w:rPr>
                <w:rFonts w:ascii="Times New Roman" w:hAnsi="Times New Roman"/>
                <w:sz w:val="26"/>
                <w:szCs w:val="26"/>
              </w:rPr>
              <w:t xml:space="preserve">Không quá </w:t>
            </w:r>
            <w:r w:rsidRPr="004C1A4A">
              <w:rPr>
                <w:rFonts w:ascii="Times New Roman" w:hAnsi="Times New Roman"/>
                <w:bCs/>
                <w:i/>
                <w:sz w:val="26"/>
                <w:szCs w:val="26"/>
              </w:rPr>
              <w:t>½ ngày</w:t>
            </w:r>
            <w:r w:rsidRPr="004C1A4A">
              <w:rPr>
                <w:rFonts w:ascii="Times New Roman" w:hAnsi="Times New Roman"/>
                <w:b/>
                <w:sz w:val="26"/>
                <w:szCs w:val="26"/>
              </w:rPr>
              <w:t xml:space="preserve"> </w:t>
            </w:r>
            <w:r w:rsidRPr="004C1A4A">
              <w:rPr>
                <w:rFonts w:ascii="Times New Roman" w:hAnsi="Times New Roman"/>
                <w:sz w:val="26"/>
                <w:szCs w:val="26"/>
              </w:rPr>
              <w:t>kể từ ngày phát sinh hồ sơ trực tuyến</w:t>
            </w:r>
          </w:p>
        </w:tc>
        <w:tc>
          <w:tcPr>
            <w:tcW w:w="1388" w:type="dxa"/>
            <w:vMerge/>
          </w:tcPr>
          <w:p w14:paraId="23336087" w14:textId="77777777" w:rsidR="00143B74" w:rsidRPr="004C1A4A" w:rsidRDefault="00143B74" w:rsidP="0088110F">
            <w:pPr>
              <w:pStyle w:val="NormalWeb"/>
              <w:spacing w:before="0" w:beforeAutospacing="0" w:after="120" w:afterAutospacing="0" w:line="234" w:lineRule="atLeast"/>
              <w:jc w:val="both"/>
              <w:rPr>
                <w:rFonts w:ascii="Times New Roman" w:hAnsi="Times New Roman"/>
                <w:b/>
                <w:sz w:val="26"/>
                <w:szCs w:val="26"/>
              </w:rPr>
            </w:pPr>
          </w:p>
        </w:tc>
      </w:tr>
      <w:tr w:rsidR="00143B74" w:rsidRPr="004C1A4A" w14:paraId="48EDB6FA" w14:textId="77777777" w:rsidTr="0088110F">
        <w:tc>
          <w:tcPr>
            <w:tcW w:w="851" w:type="dxa"/>
            <w:vMerge w:val="restart"/>
            <w:vAlign w:val="center"/>
          </w:tcPr>
          <w:p w14:paraId="0E648AAB" w14:textId="77777777" w:rsidR="00143B74" w:rsidRPr="004C1A4A" w:rsidRDefault="00143B74" w:rsidP="0088110F">
            <w:pPr>
              <w:pStyle w:val="NormalWeb"/>
              <w:spacing w:before="0" w:beforeAutospacing="0" w:after="120" w:afterAutospacing="0" w:line="234" w:lineRule="atLeast"/>
              <w:jc w:val="center"/>
              <w:rPr>
                <w:rFonts w:ascii="Times New Roman" w:hAnsi="Times New Roman"/>
                <w:b/>
                <w:sz w:val="26"/>
                <w:szCs w:val="26"/>
              </w:rPr>
            </w:pPr>
            <w:r w:rsidRPr="004C1A4A">
              <w:rPr>
                <w:rFonts w:ascii="Times New Roman" w:hAnsi="Times New Roman"/>
                <w:b/>
                <w:sz w:val="26"/>
                <w:szCs w:val="26"/>
              </w:rPr>
              <w:t>Bước 3</w:t>
            </w:r>
          </w:p>
        </w:tc>
        <w:tc>
          <w:tcPr>
            <w:tcW w:w="2376" w:type="dxa"/>
            <w:vMerge w:val="restart"/>
            <w:vAlign w:val="center"/>
          </w:tcPr>
          <w:p w14:paraId="422875AC" w14:textId="77777777" w:rsidR="00143B74" w:rsidRPr="004C1A4A" w:rsidRDefault="00143B74" w:rsidP="0088110F">
            <w:pPr>
              <w:pStyle w:val="NormalWeb"/>
              <w:spacing w:before="0" w:beforeAutospacing="0" w:after="120" w:afterAutospacing="0" w:line="234" w:lineRule="atLeast"/>
              <w:jc w:val="both"/>
              <w:rPr>
                <w:rFonts w:ascii="Times New Roman" w:hAnsi="Times New Roman"/>
                <w:b/>
                <w:sz w:val="26"/>
                <w:szCs w:val="26"/>
              </w:rPr>
            </w:pPr>
            <w:r w:rsidRPr="004C1A4A">
              <w:rPr>
                <w:rStyle w:val="fontstyle01"/>
              </w:rPr>
              <w:t>Giải quyết thủ tục hành chính</w:t>
            </w:r>
          </w:p>
        </w:tc>
        <w:tc>
          <w:tcPr>
            <w:tcW w:w="7513" w:type="dxa"/>
          </w:tcPr>
          <w:p w14:paraId="25372020" w14:textId="77777777" w:rsidR="00143B74" w:rsidRPr="004C1A4A" w:rsidRDefault="00143B74" w:rsidP="0088110F">
            <w:pPr>
              <w:spacing w:before="120" w:after="120"/>
              <w:ind w:firstLine="200"/>
              <w:jc w:val="both"/>
              <w:rPr>
                <w:sz w:val="26"/>
                <w:szCs w:val="26"/>
              </w:rPr>
            </w:pPr>
            <w:r w:rsidRPr="004C1A4A">
              <w:rPr>
                <w:rStyle w:val="fontstyle21"/>
              </w:rPr>
              <w:t xml:space="preserve">Sau khi nhận hồ sơ thủ tục hành chính từ </w:t>
            </w:r>
            <w:r w:rsidRPr="004C1A4A">
              <w:rPr>
                <w:sz w:val="26"/>
                <w:szCs w:val="26"/>
              </w:rPr>
              <w:t xml:space="preserve">Bộ phận </w:t>
            </w:r>
            <w:r w:rsidRPr="004C1A4A">
              <w:rPr>
                <w:sz w:val="26"/>
                <w:szCs w:val="26"/>
                <w:lang w:val="vi-VN"/>
              </w:rPr>
              <w:t>tiếp nhận và trả kết quả</w:t>
            </w:r>
            <w:r w:rsidRPr="004C1A4A">
              <w:rPr>
                <w:sz w:val="26"/>
                <w:szCs w:val="26"/>
              </w:rPr>
              <w:t xml:space="preserve"> </w:t>
            </w:r>
            <w:r w:rsidRPr="004C1A4A">
              <w:rPr>
                <w:rStyle w:val="fontstyle21"/>
              </w:rPr>
              <w:t>công chức, viên chức xử lý xem xét, thẩm định hồ sơ, trình phê duyệt kết quả giải quyết thủ tục hành chính:</w:t>
            </w:r>
          </w:p>
        </w:tc>
        <w:tc>
          <w:tcPr>
            <w:tcW w:w="2863" w:type="dxa"/>
            <w:vAlign w:val="center"/>
          </w:tcPr>
          <w:p w14:paraId="4ED840E5" w14:textId="77777777" w:rsidR="00143B74" w:rsidRPr="004C1A4A" w:rsidRDefault="00143B74" w:rsidP="0088110F">
            <w:pPr>
              <w:pStyle w:val="NormalWeb"/>
              <w:spacing w:before="0" w:beforeAutospacing="0" w:after="120" w:afterAutospacing="0" w:line="234" w:lineRule="atLeast"/>
              <w:jc w:val="center"/>
              <w:rPr>
                <w:rFonts w:ascii="Times New Roman" w:hAnsi="Times New Roman"/>
                <w:b/>
                <w:sz w:val="26"/>
                <w:szCs w:val="26"/>
              </w:rPr>
            </w:pPr>
            <w:r w:rsidRPr="004C1A4A">
              <w:rPr>
                <w:rFonts w:ascii="Times New Roman" w:hAnsi="Times New Roman"/>
                <w:b/>
                <w:sz w:val="26"/>
                <w:szCs w:val="26"/>
              </w:rPr>
              <w:t>01 ngày</w:t>
            </w:r>
            <w:r w:rsidRPr="004C1A4A">
              <w:rPr>
                <w:rFonts w:ascii="Times New Roman" w:hAnsi="Times New Roman"/>
                <w:sz w:val="26"/>
                <w:szCs w:val="26"/>
              </w:rPr>
              <w:t>, trong đó:</w:t>
            </w:r>
          </w:p>
        </w:tc>
        <w:tc>
          <w:tcPr>
            <w:tcW w:w="1388" w:type="dxa"/>
            <w:vAlign w:val="center"/>
          </w:tcPr>
          <w:p w14:paraId="593E5FCA" w14:textId="77777777" w:rsidR="00143B74" w:rsidRPr="004C1A4A" w:rsidRDefault="00143B74" w:rsidP="0088110F">
            <w:pPr>
              <w:pStyle w:val="NormalWeb"/>
              <w:spacing w:before="0" w:beforeAutospacing="0" w:after="120" w:afterAutospacing="0" w:line="234" w:lineRule="atLeast"/>
              <w:jc w:val="center"/>
              <w:rPr>
                <w:rFonts w:ascii="Times New Roman" w:hAnsi="Times New Roman"/>
                <w:b/>
                <w:sz w:val="26"/>
                <w:szCs w:val="26"/>
              </w:rPr>
            </w:pPr>
          </w:p>
        </w:tc>
      </w:tr>
      <w:tr w:rsidR="00143B74" w:rsidRPr="004C1A4A" w14:paraId="419EE6CF" w14:textId="77777777" w:rsidTr="0088110F">
        <w:tc>
          <w:tcPr>
            <w:tcW w:w="851" w:type="dxa"/>
            <w:vMerge/>
          </w:tcPr>
          <w:p w14:paraId="6291728E" w14:textId="77777777" w:rsidR="00143B74" w:rsidRPr="004C1A4A" w:rsidRDefault="00143B74"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0E49458" w14:textId="77777777" w:rsidR="00143B74" w:rsidRPr="004C1A4A" w:rsidRDefault="00143B74"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C1BB6E1" w14:textId="77777777" w:rsidR="00143B74" w:rsidRPr="004C1A4A" w:rsidRDefault="00143B74"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4C1A4A">
              <w:rPr>
                <w:rFonts w:ascii="Times New Roman" w:hAnsi="Times New Roman"/>
                <w:bCs/>
                <w:i/>
                <w:sz w:val="26"/>
                <w:szCs w:val="26"/>
              </w:rPr>
              <w:t>1. Tiếp nhận hồ sơ (Bộ phận TN&amp;TKQ)</w:t>
            </w:r>
          </w:p>
        </w:tc>
        <w:tc>
          <w:tcPr>
            <w:tcW w:w="2863" w:type="dxa"/>
            <w:vAlign w:val="center"/>
          </w:tcPr>
          <w:p w14:paraId="2E43B773" w14:textId="77777777" w:rsidR="00143B74" w:rsidRPr="004C1A4A" w:rsidRDefault="00143B74" w:rsidP="0088110F">
            <w:pPr>
              <w:pStyle w:val="NormalWeb"/>
              <w:spacing w:before="0" w:beforeAutospacing="0" w:after="120" w:afterAutospacing="0" w:line="234" w:lineRule="atLeast"/>
              <w:jc w:val="center"/>
              <w:rPr>
                <w:rFonts w:ascii="Times New Roman" w:hAnsi="Times New Roman"/>
                <w:b/>
                <w:sz w:val="26"/>
                <w:szCs w:val="26"/>
              </w:rPr>
            </w:pPr>
            <w:r w:rsidRPr="004C1A4A">
              <w:rPr>
                <w:rFonts w:ascii="Times New Roman" w:hAnsi="Times New Roman"/>
                <w:bCs/>
                <w:i/>
                <w:sz w:val="26"/>
                <w:szCs w:val="26"/>
              </w:rPr>
              <w:t xml:space="preserve">30 phút </w:t>
            </w:r>
          </w:p>
        </w:tc>
        <w:tc>
          <w:tcPr>
            <w:tcW w:w="1388" w:type="dxa"/>
          </w:tcPr>
          <w:p w14:paraId="76E17052" w14:textId="77777777" w:rsidR="00143B74" w:rsidRPr="004C1A4A" w:rsidRDefault="00143B74" w:rsidP="0088110F">
            <w:pPr>
              <w:pStyle w:val="NormalWeb"/>
              <w:spacing w:before="0" w:beforeAutospacing="0" w:after="120" w:afterAutospacing="0" w:line="234" w:lineRule="atLeast"/>
              <w:jc w:val="both"/>
              <w:rPr>
                <w:rFonts w:ascii="Times New Roman" w:hAnsi="Times New Roman"/>
                <w:b/>
                <w:sz w:val="26"/>
                <w:szCs w:val="26"/>
              </w:rPr>
            </w:pPr>
          </w:p>
        </w:tc>
      </w:tr>
      <w:tr w:rsidR="00143B74" w:rsidRPr="004C1A4A" w14:paraId="2A5A574F" w14:textId="77777777" w:rsidTr="0088110F">
        <w:tc>
          <w:tcPr>
            <w:tcW w:w="851" w:type="dxa"/>
            <w:vMerge/>
          </w:tcPr>
          <w:p w14:paraId="08097822" w14:textId="77777777" w:rsidR="00143B74" w:rsidRPr="004C1A4A" w:rsidRDefault="00143B74"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E525729" w14:textId="77777777" w:rsidR="00143B74" w:rsidRPr="004C1A4A" w:rsidRDefault="00143B74"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7E6C38B" w14:textId="77777777" w:rsidR="00143B74" w:rsidRPr="004C1A4A" w:rsidRDefault="00143B74"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4C1A4A">
              <w:rPr>
                <w:rFonts w:ascii="Times New Roman" w:hAnsi="Times New Roman"/>
                <w:bCs/>
                <w:i/>
                <w:sz w:val="26"/>
                <w:szCs w:val="26"/>
              </w:rPr>
              <w:t>2. Giải quyết hồ sơ (cơ quan/bộ phận chuyên môn), t</w:t>
            </w:r>
            <w:r w:rsidRPr="004C1A4A">
              <w:rPr>
                <w:rFonts w:ascii="Times New Roman" w:hAnsi="Times New Roman"/>
                <w:i/>
                <w:sz w:val="26"/>
                <w:szCs w:val="26"/>
              </w:rPr>
              <w:t>rong đó:</w:t>
            </w:r>
          </w:p>
        </w:tc>
        <w:tc>
          <w:tcPr>
            <w:tcW w:w="2863" w:type="dxa"/>
            <w:vAlign w:val="center"/>
          </w:tcPr>
          <w:p w14:paraId="1AE88AE2" w14:textId="77777777" w:rsidR="00143B74" w:rsidRPr="004C1A4A" w:rsidRDefault="00143B74" w:rsidP="0088110F">
            <w:pPr>
              <w:pStyle w:val="NormalWeb"/>
              <w:spacing w:before="0" w:beforeAutospacing="0" w:after="120" w:afterAutospacing="0" w:line="234" w:lineRule="atLeast"/>
              <w:jc w:val="center"/>
              <w:rPr>
                <w:rFonts w:ascii="Times New Roman" w:hAnsi="Times New Roman"/>
                <w:b/>
                <w:sz w:val="26"/>
                <w:szCs w:val="26"/>
              </w:rPr>
            </w:pPr>
            <w:r w:rsidRPr="004C1A4A">
              <w:rPr>
                <w:rFonts w:ascii="Times New Roman" w:hAnsi="Times New Roman"/>
                <w:b/>
                <w:sz w:val="26"/>
                <w:szCs w:val="26"/>
              </w:rPr>
              <w:t>07 giờ</w:t>
            </w:r>
          </w:p>
        </w:tc>
        <w:tc>
          <w:tcPr>
            <w:tcW w:w="1388" w:type="dxa"/>
          </w:tcPr>
          <w:p w14:paraId="6624BC58" w14:textId="77777777" w:rsidR="00143B74" w:rsidRPr="004C1A4A" w:rsidRDefault="00143B74" w:rsidP="0088110F">
            <w:pPr>
              <w:pStyle w:val="NormalWeb"/>
              <w:spacing w:before="0" w:beforeAutospacing="0" w:after="120" w:afterAutospacing="0" w:line="234" w:lineRule="atLeast"/>
              <w:jc w:val="both"/>
              <w:rPr>
                <w:rFonts w:ascii="Times New Roman" w:hAnsi="Times New Roman"/>
                <w:b/>
                <w:sz w:val="26"/>
                <w:szCs w:val="26"/>
              </w:rPr>
            </w:pPr>
          </w:p>
        </w:tc>
      </w:tr>
      <w:tr w:rsidR="00143B74" w:rsidRPr="004C1A4A" w14:paraId="5A8A7C6B" w14:textId="77777777" w:rsidTr="0088110F">
        <w:tc>
          <w:tcPr>
            <w:tcW w:w="851" w:type="dxa"/>
            <w:vMerge/>
          </w:tcPr>
          <w:p w14:paraId="66D43548" w14:textId="77777777" w:rsidR="00143B74" w:rsidRPr="004C1A4A" w:rsidRDefault="00143B74"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60D0536" w14:textId="77777777" w:rsidR="00143B74" w:rsidRPr="004C1A4A" w:rsidRDefault="00143B74"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C8DE4B2" w14:textId="77777777" w:rsidR="00143B74" w:rsidRPr="004C1A4A" w:rsidRDefault="00143B74" w:rsidP="0088110F">
            <w:pPr>
              <w:pStyle w:val="NormalWeb"/>
              <w:spacing w:before="0" w:beforeAutospacing="0" w:after="120" w:afterAutospacing="0" w:line="234" w:lineRule="atLeast"/>
              <w:jc w:val="both"/>
              <w:rPr>
                <w:rFonts w:ascii="Times New Roman" w:hAnsi="Times New Roman"/>
                <w:b/>
                <w:sz w:val="26"/>
                <w:szCs w:val="26"/>
              </w:rPr>
            </w:pPr>
            <w:r w:rsidRPr="004C1A4A">
              <w:rPr>
                <w:rStyle w:val="fontstyle21"/>
              </w:rPr>
              <w:t xml:space="preserve">- Trường hợp thủ tục hành chính không quy định phải thẩm tra, xác minh hồ sơ, lấy ý kiến của cơ quan, tổ chức, có liên quan, cán bộ, công chức, viên chức được giao xử lý hồ sơ thẩm định, trình </w:t>
            </w:r>
            <w:r w:rsidRPr="004C1A4A">
              <w:rPr>
                <w:rStyle w:val="fontstyle21"/>
              </w:rPr>
              <w:lastRenderedPageBreak/>
              <w:t>cấp có thẩm quyền quyết định; cập nhật thông tin vào Phần mềm một cửa điện tử; trả kết quả giải quyết thủ tục hành chính.</w:t>
            </w:r>
          </w:p>
        </w:tc>
        <w:tc>
          <w:tcPr>
            <w:tcW w:w="2863" w:type="dxa"/>
            <w:vAlign w:val="center"/>
          </w:tcPr>
          <w:p w14:paraId="1A8B7914" w14:textId="77777777" w:rsidR="00143B74" w:rsidRPr="004C1A4A" w:rsidRDefault="00143B74" w:rsidP="0088110F">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73B0A3D8" w14:textId="77777777" w:rsidR="00143B74" w:rsidRPr="004C1A4A" w:rsidRDefault="00143B74" w:rsidP="0088110F">
            <w:pPr>
              <w:pStyle w:val="NormalWeb"/>
              <w:spacing w:before="0" w:beforeAutospacing="0" w:after="120" w:afterAutospacing="0" w:line="234" w:lineRule="atLeast"/>
              <w:jc w:val="both"/>
              <w:rPr>
                <w:rFonts w:ascii="Times New Roman" w:hAnsi="Times New Roman"/>
                <w:b/>
                <w:sz w:val="26"/>
                <w:szCs w:val="26"/>
              </w:rPr>
            </w:pPr>
          </w:p>
        </w:tc>
      </w:tr>
      <w:tr w:rsidR="00143B74" w:rsidRPr="004C1A4A" w14:paraId="60455316" w14:textId="77777777" w:rsidTr="0088110F">
        <w:tc>
          <w:tcPr>
            <w:tcW w:w="851" w:type="dxa"/>
            <w:vMerge/>
          </w:tcPr>
          <w:p w14:paraId="0DD404E4" w14:textId="77777777" w:rsidR="00143B74" w:rsidRPr="004C1A4A" w:rsidRDefault="00143B74"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9CC6783" w14:textId="77777777" w:rsidR="00143B74" w:rsidRPr="004C1A4A" w:rsidRDefault="00143B74"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1ABC768" w14:textId="77777777" w:rsidR="00143B74" w:rsidRPr="004C1A4A" w:rsidRDefault="00143B74"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4C1A4A">
              <w:rPr>
                <w:rFonts w:ascii="Times New Roman" w:hAnsi="Times New Roman"/>
                <w:bCs/>
                <w:i/>
                <w:sz w:val="26"/>
                <w:szCs w:val="26"/>
              </w:rPr>
              <w:t xml:space="preserve">+ Chuyên viên </w:t>
            </w:r>
          </w:p>
          <w:p w14:paraId="460DD12C" w14:textId="77777777" w:rsidR="00143B74" w:rsidRPr="004C1A4A" w:rsidRDefault="00143B74"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4C1A4A">
              <w:rPr>
                <w:rFonts w:ascii="Times New Roman" w:hAnsi="Times New Roman"/>
                <w:bCs/>
                <w:i/>
                <w:sz w:val="26"/>
                <w:szCs w:val="26"/>
              </w:rPr>
              <w:t>+ Lãnh đạo phòng/bộ phận</w:t>
            </w:r>
          </w:p>
          <w:p w14:paraId="1B1E7082" w14:textId="77777777" w:rsidR="00143B74" w:rsidRPr="004C1A4A" w:rsidRDefault="00143B74"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4C1A4A">
              <w:rPr>
                <w:rFonts w:ascii="Times New Roman" w:hAnsi="Times New Roman"/>
                <w:bCs/>
                <w:i/>
                <w:sz w:val="26"/>
                <w:szCs w:val="26"/>
              </w:rPr>
              <w:t xml:space="preserve">+ Lãnh đạo đơn vị </w:t>
            </w:r>
          </w:p>
          <w:p w14:paraId="79CEF7CD" w14:textId="77777777" w:rsidR="00143B74" w:rsidRPr="004C1A4A" w:rsidRDefault="00143B74"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4C1A4A">
              <w:rPr>
                <w:rFonts w:ascii="Times New Roman" w:hAnsi="Times New Roman"/>
                <w:bCs/>
                <w:i/>
                <w:sz w:val="26"/>
                <w:szCs w:val="26"/>
              </w:rPr>
              <w:t>+ Văn thư đơn vị</w:t>
            </w:r>
          </w:p>
        </w:tc>
        <w:tc>
          <w:tcPr>
            <w:tcW w:w="2863" w:type="dxa"/>
            <w:vAlign w:val="center"/>
          </w:tcPr>
          <w:p w14:paraId="140565BE" w14:textId="77777777" w:rsidR="00143B74" w:rsidRPr="004C1A4A" w:rsidRDefault="00143B74" w:rsidP="0088110F">
            <w:pPr>
              <w:pStyle w:val="NormalWeb"/>
              <w:spacing w:before="0" w:beforeAutospacing="0" w:after="120" w:afterAutospacing="0" w:line="234" w:lineRule="atLeast"/>
              <w:jc w:val="center"/>
              <w:rPr>
                <w:rFonts w:ascii="Times New Roman" w:hAnsi="Times New Roman"/>
                <w:bCs/>
                <w:i/>
                <w:sz w:val="26"/>
                <w:szCs w:val="26"/>
              </w:rPr>
            </w:pPr>
            <w:r w:rsidRPr="004C1A4A">
              <w:rPr>
                <w:rFonts w:ascii="Times New Roman" w:hAnsi="Times New Roman"/>
                <w:bCs/>
                <w:i/>
                <w:sz w:val="26"/>
                <w:szCs w:val="26"/>
              </w:rPr>
              <w:t>06 giờ</w:t>
            </w:r>
          </w:p>
          <w:p w14:paraId="2E1CDDA7" w14:textId="77777777" w:rsidR="00143B74" w:rsidRPr="004C1A4A" w:rsidRDefault="00143B74" w:rsidP="0088110F">
            <w:pPr>
              <w:pStyle w:val="NormalWeb"/>
              <w:spacing w:before="0" w:beforeAutospacing="0" w:after="120" w:afterAutospacing="0" w:line="234" w:lineRule="atLeast"/>
              <w:jc w:val="center"/>
              <w:rPr>
                <w:rFonts w:ascii="Times New Roman" w:hAnsi="Times New Roman"/>
                <w:bCs/>
                <w:i/>
                <w:sz w:val="26"/>
                <w:szCs w:val="26"/>
              </w:rPr>
            </w:pPr>
            <w:r w:rsidRPr="004C1A4A">
              <w:rPr>
                <w:rFonts w:ascii="Times New Roman" w:hAnsi="Times New Roman"/>
                <w:bCs/>
                <w:i/>
                <w:sz w:val="26"/>
                <w:szCs w:val="26"/>
              </w:rPr>
              <w:t>30 phút</w:t>
            </w:r>
          </w:p>
          <w:p w14:paraId="247008EA" w14:textId="77777777" w:rsidR="00143B74" w:rsidRPr="004C1A4A" w:rsidRDefault="00143B74" w:rsidP="0088110F">
            <w:pPr>
              <w:pStyle w:val="NormalWeb"/>
              <w:spacing w:before="0" w:beforeAutospacing="0" w:after="120" w:afterAutospacing="0" w:line="234" w:lineRule="atLeast"/>
              <w:jc w:val="center"/>
              <w:rPr>
                <w:rFonts w:ascii="Times New Roman" w:hAnsi="Times New Roman"/>
                <w:bCs/>
                <w:i/>
                <w:sz w:val="26"/>
                <w:szCs w:val="26"/>
              </w:rPr>
            </w:pPr>
            <w:r w:rsidRPr="004C1A4A">
              <w:rPr>
                <w:rFonts w:ascii="Times New Roman" w:hAnsi="Times New Roman"/>
                <w:bCs/>
                <w:i/>
                <w:sz w:val="26"/>
                <w:szCs w:val="26"/>
              </w:rPr>
              <w:t>15 phút</w:t>
            </w:r>
          </w:p>
          <w:p w14:paraId="7912CA27" w14:textId="77777777" w:rsidR="00143B74" w:rsidRPr="004C1A4A" w:rsidRDefault="00143B74" w:rsidP="0088110F">
            <w:pPr>
              <w:pStyle w:val="NormalWeb"/>
              <w:spacing w:before="0" w:beforeAutospacing="0" w:after="120" w:afterAutospacing="0" w:line="234" w:lineRule="atLeast"/>
              <w:jc w:val="center"/>
              <w:rPr>
                <w:rFonts w:ascii="Times New Roman" w:hAnsi="Times New Roman"/>
                <w:b/>
                <w:sz w:val="26"/>
                <w:szCs w:val="26"/>
              </w:rPr>
            </w:pPr>
            <w:r w:rsidRPr="004C1A4A">
              <w:rPr>
                <w:rFonts w:ascii="Times New Roman" w:hAnsi="Times New Roman"/>
                <w:bCs/>
                <w:i/>
                <w:sz w:val="26"/>
                <w:szCs w:val="26"/>
              </w:rPr>
              <w:t>15 phút</w:t>
            </w:r>
          </w:p>
        </w:tc>
        <w:tc>
          <w:tcPr>
            <w:tcW w:w="1388" w:type="dxa"/>
          </w:tcPr>
          <w:p w14:paraId="60E22F81" w14:textId="77777777" w:rsidR="00143B74" w:rsidRPr="004C1A4A" w:rsidRDefault="00143B74" w:rsidP="0088110F">
            <w:pPr>
              <w:pStyle w:val="NormalWeb"/>
              <w:spacing w:before="0" w:beforeAutospacing="0" w:after="120" w:afterAutospacing="0" w:line="234" w:lineRule="atLeast"/>
              <w:jc w:val="both"/>
              <w:rPr>
                <w:rFonts w:ascii="Times New Roman" w:hAnsi="Times New Roman"/>
                <w:i/>
                <w:sz w:val="26"/>
                <w:szCs w:val="26"/>
              </w:rPr>
            </w:pPr>
          </w:p>
        </w:tc>
      </w:tr>
      <w:tr w:rsidR="00143B74" w:rsidRPr="004C1A4A" w14:paraId="3C784C45" w14:textId="77777777" w:rsidTr="0088110F">
        <w:tc>
          <w:tcPr>
            <w:tcW w:w="851" w:type="dxa"/>
            <w:vAlign w:val="center"/>
          </w:tcPr>
          <w:p w14:paraId="5E914A0F" w14:textId="77777777" w:rsidR="00143B74" w:rsidRPr="004C1A4A" w:rsidRDefault="00143B74" w:rsidP="0088110F">
            <w:pPr>
              <w:pStyle w:val="NormalWeb"/>
              <w:spacing w:before="0" w:beforeAutospacing="0" w:after="120" w:afterAutospacing="0" w:line="234" w:lineRule="atLeast"/>
              <w:jc w:val="center"/>
              <w:rPr>
                <w:rFonts w:ascii="Times New Roman" w:hAnsi="Times New Roman"/>
                <w:b/>
                <w:sz w:val="26"/>
                <w:szCs w:val="26"/>
              </w:rPr>
            </w:pPr>
            <w:r w:rsidRPr="004C1A4A">
              <w:rPr>
                <w:rFonts w:ascii="Times New Roman" w:hAnsi="Times New Roman"/>
                <w:b/>
                <w:sz w:val="26"/>
                <w:szCs w:val="26"/>
              </w:rPr>
              <w:t>Bước 4</w:t>
            </w:r>
          </w:p>
        </w:tc>
        <w:tc>
          <w:tcPr>
            <w:tcW w:w="2376" w:type="dxa"/>
          </w:tcPr>
          <w:p w14:paraId="06D2FDD7" w14:textId="77777777" w:rsidR="00143B74" w:rsidRPr="004C1A4A" w:rsidRDefault="00143B74" w:rsidP="0088110F">
            <w:pPr>
              <w:pStyle w:val="NormalWeb"/>
              <w:spacing w:before="0" w:beforeAutospacing="0" w:after="120" w:afterAutospacing="0" w:line="234" w:lineRule="atLeast"/>
              <w:jc w:val="both"/>
              <w:rPr>
                <w:rStyle w:val="fontstyle21"/>
                <w:i/>
              </w:rPr>
            </w:pPr>
            <w:r w:rsidRPr="004C1A4A">
              <w:rPr>
                <w:rFonts w:ascii="Times New Roman" w:hAnsi="Times New Roman"/>
                <w:b/>
                <w:sz w:val="26"/>
                <w:szCs w:val="26"/>
                <w:lang w:val="nl-NL"/>
              </w:rPr>
              <w:t>Trả kết quả giải quyết thủ tục hành chính</w:t>
            </w:r>
            <w:r w:rsidRPr="004C1A4A">
              <w:rPr>
                <w:rStyle w:val="fontstyle21"/>
                <w:i/>
              </w:rPr>
              <w:t xml:space="preserve"> </w:t>
            </w:r>
          </w:p>
          <w:p w14:paraId="6760D328" w14:textId="77777777" w:rsidR="00143B74" w:rsidRPr="004C1A4A" w:rsidRDefault="00143B74" w:rsidP="0088110F">
            <w:pPr>
              <w:pStyle w:val="NormalWeb"/>
              <w:spacing w:before="0" w:beforeAutospacing="0" w:after="120" w:afterAutospacing="0" w:line="234" w:lineRule="atLeast"/>
              <w:jc w:val="both"/>
              <w:rPr>
                <w:rFonts w:ascii="Times New Roman" w:hAnsi="Times New Roman"/>
                <w:b/>
                <w:sz w:val="26"/>
                <w:szCs w:val="26"/>
              </w:rPr>
            </w:pPr>
            <w:r w:rsidRPr="004C1A4A">
              <w:rPr>
                <w:rStyle w:val="fontstyle21"/>
                <w:i/>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08918C43" w14:textId="77777777" w:rsidR="00143B74" w:rsidRPr="004C1A4A" w:rsidRDefault="00143B74" w:rsidP="0088110F">
            <w:pPr>
              <w:spacing w:before="120" w:after="120"/>
              <w:ind w:firstLine="198"/>
              <w:jc w:val="both"/>
              <w:rPr>
                <w:iCs/>
                <w:sz w:val="26"/>
                <w:szCs w:val="26"/>
                <w:lang w:val="nl-NL"/>
              </w:rPr>
            </w:pPr>
            <w:r w:rsidRPr="004C1A4A">
              <w:rPr>
                <w:iCs/>
                <w:sz w:val="26"/>
                <w:szCs w:val="26"/>
                <w:lang w:val="nl-NL"/>
              </w:rPr>
              <w:t>- Công chức tiếp nhận và trả  kết quả nhập vào sổ theo dõi hồ sơ và phần mềm điện tử thực hiện như sau:</w:t>
            </w:r>
          </w:p>
          <w:p w14:paraId="52BE9AF0" w14:textId="77777777" w:rsidR="00143B74" w:rsidRPr="004C1A4A" w:rsidRDefault="00143B74" w:rsidP="0088110F">
            <w:pPr>
              <w:spacing w:before="120" w:after="120"/>
              <w:ind w:firstLine="198"/>
              <w:jc w:val="both"/>
              <w:rPr>
                <w:iCs/>
                <w:sz w:val="26"/>
                <w:szCs w:val="26"/>
                <w:lang w:val="nl-NL"/>
              </w:rPr>
            </w:pPr>
            <w:r w:rsidRPr="004C1A4A">
              <w:rPr>
                <w:iCs/>
                <w:sz w:val="26"/>
                <w:szCs w:val="26"/>
                <w:lang w:val="nl-NL"/>
              </w:rPr>
              <w:t>- T</w:t>
            </w:r>
            <w:r w:rsidRPr="00212A1E">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754AD6A8" w14:textId="77777777" w:rsidR="00143B74" w:rsidRPr="004C1A4A" w:rsidRDefault="00143B74" w:rsidP="0088110F">
            <w:pPr>
              <w:spacing w:before="120" w:after="120"/>
              <w:ind w:firstLine="198"/>
              <w:jc w:val="both"/>
              <w:rPr>
                <w:iCs/>
                <w:sz w:val="26"/>
                <w:szCs w:val="26"/>
                <w:lang w:val="nl-NL"/>
              </w:rPr>
            </w:pPr>
            <w:r w:rsidRPr="004C1A4A">
              <w:rPr>
                <w:iCs/>
                <w:sz w:val="26"/>
                <w:szCs w:val="26"/>
                <w:lang w:val="nl-NL"/>
              </w:rPr>
              <w:t xml:space="preserve">- </w:t>
            </w:r>
            <w:r w:rsidRPr="00212A1E">
              <w:rPr>
                <w:rStyle w:val="fontstyle21"/>
                <w:lang w:val="nl-NL"/>
              </w:rPr>
              <w:t>Tổ chức, cá nhân nhận kết quả giải quyết thủ tục hành chính theo thời gian, địa điểm ghi trên Giấy tiếp nhận hồ sơ và hẹn trả kết quả (</w:t>
            </w:r>
            <w:r w:rsidRPr="004C1A4A">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5319D355" w14:textId="77777777" w:rsidR="00143B74" w:rsidRPr="004C1A4A" w:rsidRDefault="00143B74" w:rsidP="0088110F">
            <w:pPr>
              <w:spacing w:before="120" w:after="120"/>
              <w:ind w:firstLine="198"/>
              <w:jc w:val="both"/>
              <w:rPr>
                <w:iCs/>
                <w:sz w:val="26"/>
                <w:szCs w:val="26"/>
                <w:lang w:val="nl-NL"/>
              </w:rPr>
            </w:pPr>
            <w:r w:rsidRPr="004C1A4A">
              <w:rPr>
                <w:iCs/>
                <w:sz w:val="26"/>
                <w:szCs w:val="26"/>
                <w:lang w:val="nl-NL"/>
              </w:rPr>
              <w:t>- Trường hợp nhận kết quả</w:t>
            </w:r>
            <w:r w:rsidRPr="00212A1E">
              <w:rPr>
                <w:sz w:val="26"/>
                <w:szCs w:val="26"/>
                <w:lang w:val="nl-NL"/>
              </w:rPr>
              <w:t xml:space="preserve"> thông </w:t>
            </w:r>
            <w:r w:rsidRPr="004C1A4A">
              <w:rPr>
                <w:sz w:val="26"/>
                <w:szCs w:val="26"/>
                <w:lang w:val="vi-VN"/>
              </w:rPr>
              <w:t xml:space="preserve">qua dịch vụ bưu chính </w:t>
            </w:r>
            <w:r w:rsidRPr="00212A1E">
              <w:rPr>
                <w:sz w:val="26"/>
                <w:szCs w:val="26"/>
                <w:lang w:val="nl-NL"/>
              </w:rPr>
              <w:t>công ích. (</w:t>
            </w:r>
            <w:r w:rsidRPr="004C1A4A">
              <w:rPr>
                <w:iCs/>
                <w:sz w:val="26"/>
                <w:szCs w:val="26"/>
                <w:lang w:val="nl-NL"/>
              </w:rPr>
              <w:t>đăng ký</w:t>
            </w:r>
            <w:r w:rsidRPr="00212A1E">
              <w:rPr>
                <w:sz w:val="26"/>
                <w:szCs w:val="26"/>
                <w:lang w:val="nl-NL"/>
              </w:rPr>
              <w:t xml:space="preserve"> theo hướng dẫn của Bưu điện)</w:t>
            </w:r>
            <w:r w:rsidRPr="00212A1E">
              <w:rPr>
                <w:rStyle w:val="fontstyle21"/>
                <w:lang w:val="nl-NL"/>
              </w:rPr>
              <w:t xml:space="preserve"> (nếu có)</w:t>
            </w:r>
          </w:p>
          <w:p w14:paraId="20CD37BA" w14:textId="77777777" w:rsidR="00143B74" w:rsidRPr="004C1A4A" w:rsidRDefault="00143B74" w:rsidP="0088110F">
            <w:pPr>
              <w:spacing w:before="120" w:after="120"/>
              <w:ind w:firstLine="198"/>
              <w:jc w:val="both"/>
              <w:rPr>
                <w:b/>
                <w:i/>
                <w:sz w:val="26"/>
                <w:szCs w:val="26"/>
                <w:lang w:val="pt-BR"/>
              </w:rPr>
            </w:pPr>
            <w:r w:rsidRPr="004C1A4A">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12A1E">
              <w:rPr>
                <w:rStyle w:val="fontstyle21"/>
                <w:lang w:val="nl-NL"/>
              </w:rPr>
              <w:t xml:space="preserve"> trường hợp đăng ký nhận kết quả trực tuyến thì thông qua Cổng Dịch vụ công trực tuyến. (nếu có)</w:t>
            </w:r>
          </w:p>
          <w:p w14:paraId="7BDF97DC" w14:textId="77777777" w:rsidR="00143B74" w:rsidRPr="004C1A4A" w:rsidRDefault="00143B74" w:rsidP="0088110F">
            <w:pPr>
              <w:spacing w:before="120" w:after="120"/>
              <w:ind w:firstLine="198"/>
              <w:jc w:val="both"/>
              <w:rPr>
                <w:rStyle w:val="fontstyle21"/>
                <w:iCs/>
                <w:lang w:val="nl-NL"/>
              </w:rPr>
            </w:pPr>
            <w:r w:rsidRPr="004C1A4A">
              <w:rPr>
                <w:iCs/>
                <w:sz w:val="26"/>
                <w:szCs w:val="26"/>
                <w:lang w:val="nl-NL"/>
              </w:rPr>
              <w:lastRenderedPageBreak/>
              <w:t>- Thời gian trả kết quả: Sáng: từ 07 giờ đến 11 giờ 30 phút; chiều: từ 13 giờ 30 đến 17 giờ của các ngày làm việc.</w:t>
            </w:r>
          </w:p>
        </w:tc>
        <w:tc>
          <w:tcPr>
            <w:tcW w:w="2863" w:type="dxa"/>
            <w:vAlign w:val="center"/>
          </w:tcPr>
          <w:p w14:paraId="4BD1C317" w14:textId="77777777" w:rsidR="00143B74" w:rsidRPr="004C1A4A" w:rsidRDefault="00143B74" w:rsidP="0088110F">
            <w:pPr>
              <w:pStyle w:val="NormalWeb"/>
              <w:spacing w:before="0" w:beforeAutospacing="0" w:after="120" w:afterAutospacing="0" w:line="234" w:lineRule="atLeast"/>
              <w:jc w:val="center"/>
              <w:rPr>
                <w:rFonts w:ascii="Times New Roman" w:hAnsi="Times New Roman"/>
                <w:bCs/>
                <w:i/>
                <w:sz w:val="26"/>
                <w:szCs w:val="26"/>
              </w:rPr>
            </w:pPr>
            <w:r w:rsidRPr="004C1A4A">
              <w:rPr>
                <w:rFonts w:ascii="Times New Roman" w:hAnsi="Times New Roman"/>
                <w:bCs/>
                <w:i/>
                <w:sz w:val="26"/>
                <w:szCs w:val="26"/>
              </w:rPr>
              <w:lastRenderedPageBreak/>
              <w:t>30 phút</w:t>
            </w:r>
          </w:p>
        </w:tc>
        <w:tc>
          <w:tcPr>
            <w:tcW w:w="1388" w:type="dxa"/>
          </w:tcPr>
          <w:p w14:paraId="4936200C" w14:textId="77777777" w:rsidR="00143B74" w:rsidRPr="004C1A4A" w:rsidRDefault="00143B74"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6E12B9B9" w14:textId="77777777" w:rsidR="00143B74" w:rsidRPr="007D038B" w:rsidRDefault="00143B74" w:rsidP="00C5068F">
      <w:pPr>
        <w:pStyle w:val="NormalWeb"/>
        <w:shd w:val="clear" w:color="auto" w:fill="FFFFFF"/>
        <w:spacing w:before="120" w:beforeAutospacing="0" w:after="120" w:afterAutospacing="0"/>
        <w:ind w:firstLine="709"/>
        <w:jc w:val="both"/>
        <w:rPr>
          <w:rFonts w:ascii="Times New Roman" w:hAnsi="Times New Roman"/>
          <w:bCs/>
          <w:i/>
          <w:sz w:val="28"/>
          <w:szCs w:val="28"/>
        </w:rPr>
      </w:pPr>
      <w:r>
        <w:rPr>
          <w:rFonts w:ascii="Times New Roman" w:hAnsi="Times New Roman"/>
          <w:b/>
          <w:bCs/>
          <w:sz w:val="28"/>
          <w:szCs w:val="28"/>
        </w:rPr>
        <w:t>2</w:t>
      </w:r>
      <w:r w:rsidRPr="007D038B">
        <w:rPr>
          <w:rFonts w:ascii="Times New Roman" w:hAnsi="Times New Roman"/>
          <w:b/>
          <w:bCs/>
          <w:sz w:val="28"/>
          <w:szCs w:val="28"/>
        </w:rPr>
        <w:t xml:space="preserve">. Thành phần, số lượng hồ sơ </w:t>
      </w:r>
    </w:p>
    <w:p w14:paraId="5F6BD30F" w14:textId="77777777" w:rsidR="00143B74" w:rsidRPr="007D038B" w:rsidRDefault="00143B74" w:rsidP="00143B7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Thành phần hồ sơ </w:t>
      </w:r>
    </w:p>
    <w:p w14:paraId="468CD32C" w14:textId="534F9793" w:rsidR="00143B74" w:rsidRPr="00014E89" w:rsidRDefault="00143B74" w:rsidP="00C30485">
      <w:pPr>
        <w:widowControl w:val="0"/>
        <w:autoSpaceDE w:val="0"/>
        <w:autoSpaceDN w:val="0"/>
        <w:adjustRightInd w:val="0"/>
        <w:spacing w:before="120" w:after="120"/>
        <w:ind w:left="180" w:right="-29" w:firstLine="495"/>
        <w:jc w:val="both"/>
        <w:rPr>
          <w:sz w:val="28"/>
          <w:szCs w:val="28"/>
          <w:lang w:val="en"/>
        </w:rPr>
      </w:pPr>
      <w:r w:rsidRPr="00014E89">
        <w:rPr>
          <w:sz w:val="28"/>
          <w:szCs w:val="28"/>
          <w:lang w:val="en"/>
        </w:rPr>
        <w:t>a) Đơn đề nghị chỉnh sửa nội dung văn bằng;</w:t>
      </w:r>
    </w:p>
    <w:p w14:paraId="238E07F7" w14:textId="1489C949" w:rsidR="00143B74" w:rsidRPr="00CD64EE" w:rsidRDefault="00143B74" w:rsidP="00C30485">
      <w:pPr>
        <w:widowControl w:val="0"/>
        <w:autoSpaceDE w:val="0"/>
        <w:autoSpaceDN w:val="0"/>
        <w:adjustRightInd w:val="0"/>
        <w:spacing w:before="120" w:after="120"/>
        <w:ind w:right="-29" w:firstLine="675"/>
        <w:jc w:val="both"/>
        <w:rPr>
          <w:sz w:val="28"/>
          <w:szCs w:val="28"/>
          <w:lang w:val="en"/>
        </w:rPr>
      </w:pPr>
      <w:r w:rsidRPr="00CD64EE">
        <w:rPr>
          <w:sz w:val="28"/>
          <w:szCs w:val="28"/>
          <w:lang w:val="en"/>
        </w:rPr>
        <w:t>b) Văn bằng đề nghị chỉnh sửa;</w:t>
      </w:r>
    </w:p>
    <w:p w14:paraId="1AD4656D" w14:textId="77777777" w:rsidR="00143B74" w:rsidRPr="00C30485" w:rsidRDefault="00143B74" w:rsidP="00C30485">
      <w:pPr>
        <w:spacing w:before="120" w:after="120"/>
        <w:ind w:firstLine="675"/>
        <w:jc w:val="both"/>
        <w:rPr>
          <w:sz w:val="28"/>
          <w:szCs w:val="28"/>
        </w:rPr>
      </w:pPr>
      <w:r w:rsidRPr="00C30485">
        <w:rPr>
          <w:sz w:val="28"/>
          <w:szCs w:val="28"/>
        </w:rPr>
        <w:t>c) Trích lục hoặc quyết định thay đổi hoặc cải chính hộ tịch, xác định lại dân tộc, xác định lại giới tính đối với trường hợp chỉnh sửa văn bằng, chứng chỉ do thay đổi hoặc cải chính hộ tịch, xác định lại dân tộc, xác định lại giới tính;</w:t>
      </w:r>
    </w:p>
    <w:p w14:paraId="6143C024" w14:textId="77777777" w:rsidR="00143B74" w:rsidRPr="00C30485" w:rsidRDefault="00143B74" w:rsidP="00C30485">
      <w:pPr>
        <w:spacing w:before="120" w:after="120"/>
        <w:ind w:firstLine="675"/>
        <w:jc w:val="both"/>
        <w:rPr>
          <w:sz w:val="28"/>
          <w:szCs w:val="28"/>
        </w:rPr>
      </w:pPr>
      <w:r w:rsidRPr="00C30485">
        <w:rPr>
          <w:sz w:val="28"/>
          <w:szCs w:val="28"/>
        </w:rPr>
        <w:t>d) Giấy khai sinh đối với trường hợp chỉnh sửa văn bằng, chứng chỉ do bổ sung hộ tịch, điều chỉnh hộ tịch, đăng ký lại việc sinh, đăng ký khai sinh quá hạn;</w:t>
      </w:r>
    </w:p>
    <w:p w14:paraId="7F2F1218" w14:textId="77777777" w:rsidR="00143B74" w:rsidRPr="00C30485" w:rsidRDefault="00143B74" w:rsidP="00C30485">
      <w:pPr>
        <w:spacing w:before="120" w:after="120"/>
        <w:ind w:firstLine="675"/>
        <w:jc w:val="both"/>
        <w:rPr>
          <w:sz w:val="28"/>
          <w:szCs w:val="28"/>
        </w:rPr>
      </w:pPr>
      <w:r w:rsidRPr="00C30485">
        <w:rPr>
          <w:sz w:val="28"/>
          <w:szCs w:val="28"/>
        </w:rPr>
        <w:t>đ) Giấy chứng minh nhân dân hoặc căn cước công dân hoặc hộ chiếu hoặc giấy tờ tùy thân họp pháp khác có ảnh của người được cấp văn bằng, chứng chỉ. Thông tin ghi trên các giấy tờ này phải phù hợp với đề nghị chỉnh sửa nội dung văn bằng, chứng chỉ. Các tài liệu trong hồ sơ đề nghị chỉnh sửa nội dung văn bằng, chứng chỉ quy định tại các điểm b, c, d, đ nêu trên là bản sao từ sổ gốc hoặc bản sao được chứng thực từ bản chính.</w:t>
      </w:r>
    </w:p>
    <w:p w14:paraId="4BD62DEF" w14:textId="77777777" w:rsidR="00143B74" w:rsidRPr="00C30485" w:rsidRDefault="00143B74" w:rsidP="00C30485">
      <w:pPr>
        <w:spacing w:before="120" w:after="120"/>
        <w:ind w:firstLine="675"/>
        <w:jc w:val="both"/>
        <w:rPr>
          <w:sz w:val="28"/>
          <w:szCs w:val="28"/>
        </w:rPr>
      </w:pPr>
      <w:r w:rsidRPr="00C30485">
        <w:rPr>
          <w:sz w:val="28"/>
          <w:szCs w:val="28"/>
        </w:rPr>
        <w:t>Trường hợp tài liệu trong hồ sơ đề nghị chỉnh sửa nội dung văn bằng, chứng chỉ quy định tại các điểm b, c, d, đ nêu trên là bản sao không có chứng thực thì người đề nghị chỉnh sửa văn bằng, chứng chỉ phải xuất trình bản chính để người tiếp nhận hồ sơ đối chiếu; người tiếp nhận hồ sơ phải ký xác nhận, ghi rõ họ tên vào bản sao và chịu trách nhiệm về tính chính xác của bản sao so với bản chính.</w:t>
      </w:r>
    </w:p>
    <w:p w14:paraId="72AD168B" w14:textId="6327EBE4" w:rsidR="00143B74" w:rsidRPr="00C30485" w:rsidRDefault="00143B74" w:rsidP="00C30485">
      <w:pPr>
        <w:spacing w:before="120" w:after="120"/>
        <w:jc w:val="both"/>
        <w:rPr>
          <w:sz w:val="28"/>
          <w:szCs w:val="28"/>
        </w:rPr>
      </w:pPr>
      <w:r w:rsidRPr="00C30485">
        <w:rPr>
          <w:sz w:val="28"/>
          <w:szCs w:val="28"/>
        </w:rPr>
        <w:t xml:space="preserve"> </w:t>
      </w:r>
      <w:r w:rsidR="00C30485">
        <w:rPr>
          <w:sz w:val="28"/>
          <w:szCs w:val="28"/>
        </w:rPr>
        <w:tab/>
      </w:r>
      <w:r w:rsidRPr="00C30485">
        <w:rPr>
          <w:sz w:val="28"/>
          <w:szCs w:val="28"/>
        </w:rPr>
        <w:t>+ Số lượng hồ sơ: 01</w:t>
      </w:r>
    </w:p>
    <w:p w14:paraId="7546C1D6" w14:textId="77777777" w:rsidR="00143B74" w:rsidRDefault="00143B74" w:rsidP="00C30485">
      <w:pPr>
        <w:pStyle w:val="NormalWeb"/>
        <w:shd w:val="clear" w:color="auto" w:fill="FFFFFF"/>
        <w:spacing w:before="120" w:beforeAutospacing="0" w:after="120" w:afterAutospacing="0"/>
        <w:ind w:firstLine="720"/>
        <w:jc w:val="both"/>
        <w:rPr>
          <w:rFonts w:ascii="Times New Roman" w:hAnsi="Times New Roman"/>
          <w:b/>
          <w:bCs/>
          <w:sz w:val="28"/>
          <w:szCs w:val="28"/>
        </w:rPr>
      </w:pPr>
      <w:r>
        <w:rPr>
          <w:rFonts w:ascii="Times New Roman" w:hAnsi="Times New Roman"/>
          <w:b/>
          <w:bCs/>
          <w:sz w:val="28"/>
          <w:szCs w:val="28"/>
        </w:rPr>
        <w:t>3</w:t>
      </w:r>
      <w:r w:rsidRPr="006338BC">
        <w:rPr>
          <w:rFonts w:ascii="Times New Roman" w:hAnsi="Times New Roman"/>
          <w:b/>
          <w:bCs/>
          <w:sz w:val="28"/>
          <w:szCs w:val="28"/>
        </w:rPr>
        <w:t xml:space="preserve">. Đối tượng thực hiện thủ tục hành chính: </w:t>
      </w:r>
      <w:r>
        <w:rPr>
          <w:rFonts w:ascii="Times New Roman" w:hAnsi="Times New Roman"/>
          <w:b/>
          <w:bCs/>
          <w:sz w:val="28"/>
          <w:szCs w:val="28"/>
        </w:rPr>
        <w:t>Cá nhân</w:t>
      </w:r>
    </w:p>
    <w:p w14:paraId="36872BF3" w14:textId="77777777" w:rsidR="00143B74" w:rsidRPr="006338BC" w:rsidRDefault="00143B74" w:rsidP="00143B74">
      <w:pPr>
        <w:pStyle w:val="NormalWeb"/>
        <w:shd w:val="clear" w:color="auto" w:fill="FFFFFF"/>
        <w:spacing w:before="0" w:beforeAutospacing="0" w:after="120" w:afterAutospacing="0" w:line="234" w:lineRule="atLeast"/>
        <w:ind w:firstLine="720"/>
        <w:jc w:val="both"/>
        <w:rPr>
          <w:rFonts w:ascii="Times New Roman" w:hAnsi="Times New Roman"/>
          <w:bCs/>
          <w:sz w:val="28"/>
          <w:szCs w:val="28"/>
        </w:rPr>
      </w:pPr>
      <w:r>
        <w:rPr>
          <w:rFonts w:ascii="Times New Roman" w:hAnsi="Times New Roman"/>
          <w:b/>
          <w:bCs/>
          <w:sz w:val="28"/>
          <w:szCs w:val="28"/>
        </w:rPr>
        <w:t>4</w:t>
      </w:r>
      <w:r w:rsidRPr="006338BC">
        <w:rPr>
          <w:rFonts w:ascii="Times New Roman" w:hAnsi="Times New Roman"/>
          <w:b/>
          <w:bCs/>
          <w:sz w:val="28"/>
          <w:szCs w:val="28"/>
        </w:rPr>
        <w:t>. Cơ quan giải quyết thủ tục hành chính</w:t>
      </w:r>
      <w:r w:rsidRPr="006338BC">
        <w:rPr>
          <w:rFonts w:ascii="Times New Roman" w:hAnsi="Times New Roman"/>
          <w:sz w:val="28"/>
          <w:szCs w:val="28"/>
        </w:rPr>
        <w:t>: Sở Giáo dục và Đào tạo Đồng Tháp</w:t>
      </w:r>
    </w:p>
    <w:p w14:paraId="7AADD0D5" w14:textId="77777777" w:rsidR="00143B74" w:rsidRPr="006338BC" w:rsidRDefault="00143B74" w:rsidP="00143B74">
      <w:pPr>
        <w:pStyle w:val="NormalWeb"/>
        <w:shd w:val="clear" w:color="auto" w:fill="FFFFFF"/>
        <w:spacing w:before="0" w:beforeAutospacing="0" w:after="120" w:afterAutospacing="0" w:line="234" w:lineRule="atLeast"/>
        <w:ind w:firstLine="720"/>
        <w:jc w:val="both"/>
        <w:rPr>
          <w:rFonts w:ascii="Times New Roman" w:hAnsi="Times New Roman"/>
          <w:bCs/>
          <w:sz w:val="28"/>
          <w:szCs w:val="28"/>
        </w:rPr>
      </w:pPr>
      <w:r>
        <w:rPr>
          <w:rFonts w:ascii="Times New Roman" w:hAnsi="Times New Roman"/>
          <w:b/>
          <w:bCs/>
          <w:sz w:val="28"/>
          <w:szCs w:val="28"/>
        </w:rPr>
        <w:t>5</w:t>
      </w:r>
      <w:r w:rsidRPr="006338BC">
        <w:rPr>
          <w:rFonts w:ascii="Times New Roman" w:hAnsi="Times New Roman"/>
          <w:b/>
          <w:bCs/>
          <w:sz w:val="28"/>
          <w:szCs w:val="28"/>
        </w:rPr>
        <w:t xml:space="preserve">. Kết quả thực hiện thủ tục hành chính: </w:t>
      </w:r>
      <w:r w:rsidRPr="00F5329B">
        <w:rPr>
          <w:rFonts w:ascii="Times New Roman" w:hAnsi="Times New Roman"/>
          <w:bCs/>
          <w:sz w:val="28"/>
          <w:szCs w:val="28"/>
        </w:rPr>
        <w:t>Quyết định chỉnh sử</w:t>
      </w:r>
      <w:r>
        <w:rPr>
          <w:rFonts w:ascii="Times New Roman" w:hAnsi="Times New Roman"/>
          <w:bCs/>
          <w:sz w:val="28"/>
          <w:szCs w:val="28"/>
        </w:rPr>
        <w:t>a</w:t>
      </w:r>
      <w:r w:rsidRPr="00F5329B">
        <w:rPr>
          <w:rFonts w:ascii="Times New Roman" w:hAnsi="Times New Roman"/>
          <w:bCs/>
          <w:sz w:val="28"/>
          <w:szCs w:val="28"/>
        </w:rPr>
        <w:t xml:space="preserve"> nội dung</w:t>
      </w:r>
      <w:r>
        <w:rPr>
          <w:rFonts w:ascii="Times New Roman" w:hAnsi="Times New Roman"/>
          <w:b/>
          <w:bCs/>
          <w:sz w:val="28"/>
          <w:szCs w:val="28"/>
        </w:rPr>
        <w:t xml:space="preserve"> </w:t>
      </w:r>
      <w:r>
        <w:rPr>
          <w:rFonts w:ascii="Times New Roman" w:hAnsi="Times New Roman"/>
          <w:bCs/>
          <w:sz w:val="28"/>
          <w:szCs w:val="28"/>
        </w:rPr>
        <w:t>văn bằng, chứng chỉ</w:t>
      </w:r>
      <w:r w:rsidRPr="006338BC">
        <w:rPr>
          <w:rFonts w:ascii="Times New Roman" w:hAnsi="Times New Roman"/>
          <w:bCs/>
          <w:sz w:val="28"/>
          <w:szCs w:val="28"/>
        </w:rPr>
        <w:t xml:space="preserve"> </w:t>
      </w:r>
    </w:p>
    <w:p w14:paraId="7931671F" w14:textId="77777777" w:rsidR="00143B74" w:rsidRPr="006338BC" w:rsidRDefault="00143B74" w:rsidP="00143B74">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Pr>
          <w:rFonts w:ascii="Times New Roman" w:hAnsi="Times New Roman"/>
          <w:b/>
          <w:bCs/>
          <w:sz w:val="28"/>
          <w:szCs w:val="28"/>
        </w:rPr>
        <w:lastRenderedPageBreak/>
        <w:t>6</w:t>
      </w:r>
      <w:r w:rsidRPr="006338BC">
        <w:rPr>
          <w:rFonts w:ascii="Times New Roman" w:hAnsi="Times New Roman"/>
          <w:b/>
          <w:bCs/>
          <w:sz w:val="28"/>
          <w:szCs w:val="28"/>
        </w:rPr>
        <w:t>. Phí, lệ phí:</w:t>
      </w:r>
      <w:r w:rsidRPr="006338BC">
        <w:rPr>
          <w:rFonts w:ascii="Times New Roman" w:hAnsi="Times New Roman"/>
          <w:sz w:val="28"/>
          <w:szCs w:val="28"/>
        </w:rPr>
        <w:t> </w:t>
      </w:r>
      <w:r w:rsidRPr="00643DF2">
        <w:rPr>
          <w:rFonts w:ascii="Times New Roman" w:hAnsi="Times New Roman"/>
          <w:i/>
          <w:sz w:val="28"/>
          <w:szCs w:val="28"/>
        </w:rPr>
        <w:t>Không</w:t>
      </w:r>
      <w:r w:rsidRPr="006338BC">
        <w:rPr>
          <w:rFonts w:ascii="Times New Roman" w:hAnsi="Times New Roman"/>
          <w:sz w:val="28"/>
          <w:szCs w:val="28"/>
        </w:rPr>
        <w:t xml:space="preserve"> </w:t>
      </w:r>
    </w:p>
    <w:p w14:paraId="774E1841" w14:textId="77777777" w:rsidR="00143B74" w:rsidRPr="006338BC" w:rsidRDefault="00143B74" w:rsidP="00143B74">
      <w:pPr>
        <w:pStyle w:val="NormalWeb"/>
        <w:shd w:val="clear" w:color="auto" w:fill="FFFFFF"/>
        <w:spacing w:before="0" w:beforeAutospacing="0" w:after="120" w:afterAutospacing="0" w:line="234" w:lineRule="atLeast"/>
        <w:jc w:val="both"/>
        <w:rPr>
          <w:rFonts w:ascii="Times New Roman" w:hAnsi="Times New Roman"/>
          <w:bCs/>
          <w:sz w:val="28"/>
          <w:szCs w:val="28"/>
        </w:rPr>
      </w:pPr>
      <w:r w:rsidRPr="006338BC">
        <w:rPr>
          <w:rFonts w:ascii="Times New Roman" w:hAnsi="Times New Roman"/>
          <w:b/>
          <w:bCs/>
          <w:sz w:val="28"/>
          <w:szCs w:val="28"/>
        </w:rPr>
        <w:tab/>
      </w:r>
      <w:r>
        <w:rPr>
          <w:rFonts w:ascii="Times New Roman" w:hAnsi="Times New Roman"/>
          <w:b/>
          <w:bCs/>
          <w:sz w:val="28"/>
          <w:szCs w:val="28"/>
        </w:rPr>
        <w:t>7</w:t>
      </w:r>
      <w:r w:rsidRPr="006338BC">
        <w:rPr>
          <w:rFonts w:ascii="Times New Roman" w:hAnsi="Times New Roman"/>
          <w:b/>
          <w:bCs/>
          <w:sz w:val="28"/>
          <w:szCs w:val="28"/>
        </w:rPr>
        <w:t xml:space="preserve">. Tên mẫu đơn, mẫu tờ khai: </w:t>
      </w:r>
      <w:r w:rsidRPr="006338BC">
        <w:rPr>
          <w:rFonts w:ascii="Times New Roman" w:hAnsi="Times New Roman"/>
          <w:bCs/>
          <w:sz w:val="28"/>
          <w:szCs w:val="28"/>
        </w:rPr>
        <w:t xml:space="preserve">Đơn đề nghị điều chỉnh </w:t>
      </w:r>
      <w:r>
        <w:rPr>
          <w:rFonts w:ascii="Times New Roman" w:hAnsi="Times New Roman"/>
          <w:bCs/>
          <w:sz w:val="28"/>
          <w:szCs w:val="28"/>
        </w:rPr>
        <w:t>nội dung văn bằng, chứng chỉ</w:t>
      </w:r>
    </w:p>
    <w:p w14:paraId="0A056988" w14:textId="77777777" w:rsidR="00143B74" w:rsidRDefault="00143B74" w:rsidP="00143B74">
      <w:pPr>
        <w:widowControl w:val="0"/>
        <w:autoSpaceDE w:val="0"/>
        <w:autoSpaceDN w:val="0"/>
        <w:adjustRightInd w:val="0"/>
        <w:spacing w:before="80"/>
        <w:ind w:firstLine="709"/>
        <w:jc w:val="both"/>
        <w:rPr>
          <w:sz w:val="28"/>
          <w:szCs w:val="28"/>
          <w:lang w:val="en"/>
        </w:rPr>
      </w:pPr>
      <w:r>
        <w:rPr>
          <w:b/>
          <w:bCs/>
          <w:sz w:val="28"/>
          <w:szCs w:val="28"/>
          <w:lang w:val="hr-HR"/>
        </w:rPr>
        <w:t>8</w:t>
      </w:r>
      <w:r w:rsidRPr="006338BC">
        <w:rPr>
          <w:b/>
          <w:bCs/>
          <w:sz w:val="28"/>
          <w:szCs w:val="28"/>
          <w:lang w:val="hr-HR"/>
        </w:rPr>
        <w:t>. Yêu cầu, điều kiện thực hiện thủ tục hành chính:</w:t>
      </w:r>
      <w:r w:rsidRPr="006338BC">
        <w:rPr>
          <w:sz w:val="28"/>
          <w:szCs w:val="28"/>
          <w:lang w:val="en"/>
        </w:rPr>
        <w:t xml:space="preserve"> </w:t>
      </w:r>
    </w:p>
    <w:p w14:paraId="0CAE39E3" w14:textId="77777777" w:rsidR="00143B74" w:rsidRPr="00F17143" w:rsidRDefault="00143B74" w:rsidP="00143B74">
      <w:pPr>
        <w:widowControl w:val="0"/>
        <w:autoSpaceDE w:val="0"/>
        <w:autoSpaceDN w:val="0"/>
        <w:adjustRightInd w:val="0"/>
        <w:spacing w:before="120" w:after="120"/>
        <w:ind w:right="-29" w:firstLine="675"/>
        <w:jc w:val="both"/>
        <w:rPr>
          <w:sz w:val="28"/>
          <w:szCs w:val="28"/>
          <w:lang w:val="vi-VN"/>
        </w:rPr>
      </w:pPr>
      <w:r w:rsidRPr="00F17143">
        <w:rPr>
          <w:sz w:val="28"/>
          <w:szCs w:val="28"/>
          <w:lang w:val="en"/>
        </w:rPr>
        <w:t>Ng</w:t>
      </w:r>
      <w:r w:rsidRPr="00F17143">
        <w:rPr>
          <w:sz w:val="28"/>
          <w:szCs w:val="28"/>
          <w:lang w:val="vi-VN"/>
        </w:rPr>
        <w:t xml:space="preserve">ười được cấp bản chính </w:t>
      </w:r>
      <w:r w:rsidRPr="00F17143">
        <w:rPr>
          <w:sz w:val="28"/>
          <w:szCs w:val="28"/>
        </w:rPr>
        <w:t xml:space="preserve">văn bằng, chứng chỉ có quyền yêu cầu chỉnh sửa nội dung trên văn bằng, chứng chỉ trong các trường hợp sau: </w:t>
      </w:r>
    </w:p>
    <w:p w14:paraId="12EF64C7" w14:textId="77777777" w:rsidR="00143B74" w:rsidRPr="00212A1E" w:rsidRDefault="00143B74" w:rsidP="00143B74">
      <w:pPr>
        <w:widowControl w:val="0"/>
        <w:autoSpaceDE w:val="0"/>
        <w:autoSpaceDN w:val="0"/>
        <w:adjustRightInd w:val="0"/>
        <w:spacing w:before="120" w:after="120"/>
        <w:ind w:right="-29" w:firstLine="675"/>
        <w:jc w:val="both"/>
        <w:rPr>
          <w:sz w:val="28"/>
          <w:szCs w:val="28"/>
          <w:lang w:val="vi-VN"/>
        </w:rPr>
      </w:pPr>
      <w:r w:rsidRPr="00212A1E">
        <w:rPr>
          <w:sz w:val="28"/>
          <w:szCs w:val="28"/>
          <w:lang w:val="vi-VN"/>
        </w:rPr>
        <w:t>- Được cơ quan có thẩm quyền quyết định thay đổi hoặc cải chính hộ tịch;</w:t>
      </w:r>
    </w:p>
    <w:p w14:paraId="04F9D953" w14:textId="77777777" w:rsidR="00143B74" w:rsidRPr="00212A1E" w:rsidRDefault="00143B74" w:rsidP="00143B74">
      <w:pPr>
        <w:widowControl w:val="0"/>
        <w:autoSpaceDE w:val="0"/>
        <w:autoSpaceDN w:val="0"/>
        <w:adjustRightInd w:val="0"/>
        <w:spacing w:before="120" w:after="120"/>
        <w:ind w:right="-29" w:firstLine="675"/>
        <w:jc w:val="both"/>
        <w:rPr>
          <w:sz w:val="28"/>
          <w:szCs w:val="28"/>
          <w:lang w:val="vi-VN"/>
        </w:rPr>
      </w:pPr>
      <w:r w:rsidRPr="00212A1E">
        <w:rPr>
          <w:sz w:val="28"/>
          <w:szCs w:val="28"/>
          <w:lang w:val="vi-VN"/>
        </w:rPr>
        <w:t>- Được xác định lại dân tộc, xác định lại giới tính;</w:t>
      </w:r>
    </w:p>
    <w:p w14:paraId="0012ED05" w14:textId="77777777" w:rsidR="00143B74" w:rsidRPr="00212A1E" w:rsidRDefault="00143B74" w:rsidP="00143B74">
      <w:pPr>
        <w:widowControl w:val="0"/>
        <w:autoSpaceDE w:val="0"/>
        <w:autoSpaceDN w:val="0"/>
        <w:adjustRightInd w:val="0"/>
        <w:spacing w:before="120" w:after="120"/>
        <w:ind w:right="-29" w:firstLine="675"/>
        <w:jc w:val="both"/>
        <w:rPr>
          <w:sz w:val="28"/>
          <w:szCs w:val="28"/>
          <w:lang w:val="vi-VN"/>
        </w:rPr>
      </w:pPr>
      <w:r w:rsidRPr="00212A1E">
        <w:rPr>
          <w:sz w:val="28"/>
          <w:szCs w:val="28"/>
          <w:lang w:val="vi-VN"/>
        </w:rPr>
        <w:t>- Được bổ sung hộ tịch, điều chỉnh hộ tịch;</w:t>
      </w:r>
    </w:p>
    <w:p w14:paraId="711B7E34" w14:textId="77777777" w:rsidR="00143B74" w:rsidRPr="00212A1E" w:rsidRDefault="00143B74" w:rsidP="00143B74">
      <w:pPr>
        <w:widowControl w:val="0"/>
        <w:autoSpaceDE w:val="0"/>
        <w:autoSpaceDN w:val="0"/>
        <w:adjustRightInd w:val="0"/>
        <w:spacing w:before="120" w:after="120"/>
        <w:ind w:right="-29" w:firstLine="675"/>
        <w:jc w:val="both"/>
        <w:rPr>
          <w:sz w:val="28"/>
          <w:szCs w:val="28"/>
          <w:lang w:val="vi-VN"/>
        </w:rPr>
      </w:pPr>
      <w:r w:rsidRPr="00212A1E">
        <w:rPr>
          <w:sz w:val="28"/>
          <w:szCs w:val="28"/>
          <w:lang w:val="vi-VN"/>
        </w:rPr>
        <w:t>- Được đăng ký khai sinh quá hạn, đăng ký lại việc sinh;</w:t>
      </w:r>
    </w:p>
    <w:p w14:paraId="46C5833C" w14:textId="77777777" w:rsidR="00143B74" w:rsidRPr="00212A1E" w:rsidRDefault="00143B74" w:rsidP="00143B74">
      <w:pPr>
        <w:widowControl w:val="0"/>
        <w:autoSpaceDE w:val="0"/>
        <w:autoSpaceDN w:val="0"/>
        <w:adjustRightInd w:val="0"/>
        <w:spacing w:before="120" w:after="120"/>
        <w:ind w:right="-29" w:firstLine="675"/>
        <w:jc w:val="both"/>
        <w:rPr>
          <w:sz w:val="28"/>
          <w:szCs w:val="28"/>
          <w:lang w:val="vi-VN"/>
        </w:rPr>
      </w:pPr>
      <w:r w:rsidRPr="00212A1E">
        <w:rPr>
          <w:sz w:val="28"/>
          <w:szCs w:val="28"/>
          <w:lang w:val="vi-VN"/>
        </w:rPr>
        <w:t xml:space="preserve">- Lỗi của cơ quan cấp văn bằng. </w:t>
      </w:r>
    </w:p>
    <w:p w14:paraId="22485D1B" w14:textId="77777777" w:rsidR="00143B74" w:rsidRPr="00212A1E" w:rsidRDefault="00143B74" w:rsidP="00143B74">
      <w:pPr>
        <w:widowControl w:val="0"/>
        <w:autoSpaceDE w:val="0"/>
        <w:autoSpaceDN w:val="0"/>
        <w:adjustRightInd w:val="0"/>
        <w:spacing w:before="80"/>
        <w:ind w:firstLine="709"/>
        <w:jc w:val="both"/>
        <w:rPr>
          <w:b/>
          <w:bCs/>
          <w:sz w:val="28"/>
          <w:szCs w:val="28"/>
          <w:lang w:val="vi-VN"/>
        </w:rPr>
      </w:pPr>
      <w:r w:rsidRPr="00212A1E">
        <w:rPr>
          <w:b/>
          <w:bCs/>
          <w:sz w:val="28"/>
          <w:szCs w:val="28"/>
          <w:lang w:val="vi-VN"/>
        </w:rPr>
        <w:t>9. Căn cứ pháp lý của thủ tục hành chính</w:t>
      </w:r>
    </w:p>
    <w:p w14:paraId="4D289326" w14:textId="77777777" w:rsidR="00143B74" w:rsidRPr="00643DF2" w:rsidRDefault="00143B74" w:rsidP="00143B74">
      <w:pPr>
        <w:widowControl w:val="0"/>
        <w:autoSpaceDE w:val="0"/>
        <w:autoSpaceDN w:val="0"/>
        <w:adjustRightInd w:val="0"/>
        <w:spacing w:before="80"/>
        <w:ind w:firstLine="720"/>
        <w:jc w:val="both"/>
        <w:rPr>
          <w:sz w:val="28"/>
          <w:szCs w:val="28"/>
          <w:lang w:val="vi-VN"/>
        </w:rPr>
      </w:pPr>
      <w:r w:rsidRPr="00212A1E">
        <w:rPr>
          <w:sz w:val="28"/>
          <w:szCs w:val="28"/>
          <w:lang w:val="vi-VN"/>
        </w:rPr>
        <w:t>- Điều 21, 22, 23 và 24 của Thông tư số 21/2019/TT-BGDĐT ngày 29/11/2019 của Bộ Giáo dục và Đào tạo về ban hành Quy chế quản lý bằng tốt nghiệp trung học cơ sở, bằng tốt nghiệp trung học phổ thông, bằng tốt nghiệp trung cấp sư phạm, bằng tốt nghiệp cao đẳng sư phạm, văn bằng giáo dục đại học và chứng chỉ của hệ thống giáo dục quốc dân.</w:t>
      </w:r>
    </w:p>
    <w:p w14:paraId="28A1F771" w14:textId="77777777" w:rsidR="00143B74" w:rsidRPr="00643DF2" w:rsidRDefault="00143B74" w:rsidP="00143B74">
      <w:pPr>
        <w:pStyle w:val="NormalWeb"/>
        <w:shd w:val="clear" w:color="auto" w:fill="FFFFFF"/>
        <w:spacing w:before="120" w:beforeAutospacing="0" w:after="120" w:afterAutospacing="0"/>
        <w:ind w:firstLine="720"/>
        <w:jc w:val="both"/>
        <w:rPr>
          <w:rFonts w:ascii="Times New Roman" w:hAnsi="Times New Roman"/>
          <w:b/>
          <w:i/>
          <w:sz w:val="28"/>
          <w:szCs w:val="28"/>
          <w:lang w:val="nl-NL"/>
        </w:rPr>
      </w:pPr>
      <w:r w:rsidRPr="00212A1E">
        <w:rPr>
          <w:rFonts w:ascii="Times New Roman" w:hAnsi="Times New Roman"/>
          <w:bCs/>
          <w:i/>
          <w:sz w:val="28"/>
          <w:szCs w:val="28"/>
          <w:lang w:val="vi-VN"/>
        </w:rPr>
        <w:t>- Công văn số 975/SGDĐT-KHTC ngày 06/7/2023 về không thu phí cấp bản sao văn bằng, chứng chỉ từ sổ gốc.</w:t>
      </w:r>
    </w:p>
    <w:p w14:paraId="689E6D56" w14:textId="77777777" w:rsidR="00143B74" w:rsidRPr="007D038B" w:rsidRDefault="00143B74" w:rsidP="00143B74">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10</w:t>
      </w:r>
      <w:r w:rsidRPr="007D038B">
        <w:rPr>
          <w:rFonts w:ascii="Times New Roman" w:hAnsi="Times New Roman"/>
          <w:b/>
          <w:sz w:val="28"/>
          <w:szCs w:val="28"/>
          <w:lang w:val="nl-NL"/>
        </w:rPr>
        <w:t>.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143B74" w:rsidRPr="007D038B" w14:paraId="54317DC5"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0D55A6E" w14:textId="77777777" w:rsidR="00143B74" w:rsidRPr="007D038B" w:rsidRDefault="00143B74" w:rsidP="0088110F">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33FAEDCD" w14:textId="77777777" w:rsidR="00143B74" w:rsidRPr="007D038B" w:rsidRDefault="00143B74" w:rsidP="0088110F">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3C81A205" w14:textId="77777777" w:rsidR="00143B74" w:rsidRPr="007D038B" w:rsidRDefault="00143B74" w:rsidP="0088110F">
            <w:pPr>
              <w:spacing w:before="40" w:after="40"/>
              <w:jc w:val="center"/>
              <w:rPr>
                <w:sz w:val="28"/>
                <w:szCs w:val="28"/>
                <w:lang w:val="nl-NL"/>
              </w:rPr>
            </w:pPr>
            <w:r w:rsidRPr="007D038B">
              <w:rPr>
                <w:b/>
                <w:bCs/>
                <w:sz w:val="28"/>
                <w:szCs w:val="28"/>
                <w:lang w:val="nl-NL"/>
              </w:rPr>
              <w:t>Thời gian lưu</w:t>
            </w:r>
          </w:p>
        </w:tc>
      </w:tr>
      <w:tr w:rsidR="00143B74" w:rsidRPr="00212A1E" w14:paraId="55F3B2CE"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9B2D43F" w14:textId="77777777" w:rsidR="00143B74" w:rsidRPr="007D038B" w:rsidRDefault="00143B74" w:rsidP="0088110F">
            <w:pPr>
              <w:spacing w:before="40" w:after="40"/>
              <w:rPr>
                <w:sz w:val="28"/>
                <w:szCs w:val="28"/>
                <w:lang w:val="nl-NL"/>
              </w:rPr>
            </w:pPr>
            <w:r w:rsidRPr="007D038B">
              <w:rPr>
                <w:sz w:val="28"/>
                <w:szCs w:val="28"/>
                <w:lang w:val="nl-NL"/>
              </w:rPr>
              <w:t>- Như mục b;</w:t>
            </w:r>
          </w:p>
          <w:p w14:paraId="2C853B05" w14:textId="77777777" w:rsidR="00143B74" w:rsidRPr="007D038B" w:rsidRDefault="00143B74" w:rsidP="0088110F">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0E360942" w14:textId="77777777" w:rsidR="00143B74" w:rsidRPr="007D038B" w:rsidRDefault="00143B74" w:rsidP="0088110F">
            <w:pPr>
              <w:spacing w:before="40" w:after="40"/>
              <w:rPr>
                <w:sz w:val="28"/>
                <w:szCs w:val="28"/>
                <w:lang w:val="nl-NL"/>
              </w:rPr>
            </w:pPr>
            <w:r w:rsidRPr="007D038B">
              <w:rPr>
                <w:sz w:val="28"/>
                <w:szCs w:val="28"/>
                <w:lang w:val="nl-NL"/>
              </w:rPr>
              <w:t>- Hồ sơ thẩm định (nếu có)</w:t>
            </w:r>
          </w:p>
          <w:p w14:paraId="4A0DE5AB" w14:textId="77777777" w:rsidR="00143B74" w:rsidRPr="007D038B" w:rsidRDefault="00143B74" w:rsidP="0088110F">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1230AFE9" w14:textId="77777777" w:rsidR="00143B74" w:rsidRPr="007D038B" w:rsidRDefault="00143B74" w:rsidP="0088110F">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70D92880" w14:textId="77777777" w:rsidR="00143B74" w:rsidRPr="007D038B" w:rsidRDefault="00143B74" w:rsidP="0088110F">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143B74" w:rsidRPr="00212A1E" w14:paraId="15EF802C"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11F6FDE" w14:textId="77777777" w:rsidR="00143B74" w:rsidRPr="00212A1E" w:rsidRDefault="00143B74" w:rsidP="0088110F">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lastRenderedPageBreak/>
              <w:t xml:space="preserve">Các biểu mẫu theo </w:t>
            </w:r>
            <w:r w:rsidRPr="00212A1E">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12A1E">
              <w:rPr>
                <w:rStyle w:val="fontstyle01"/>
                <w:b w:val="0"/>
                <w:lang w:val="nl-NL"/>
              </w:rPr>
              <w:t>về thực hiện cơ chế một cửa, một cửa liên thông</w:t>
            </w:r>
            <w:r w:rsidRPr="00212A1E">
              <w:rPr>
                <w:rFonts w:ascii="Times New Roman" w:hAnsi="Times New Roman"/>
                <w:b/>
                <w:bCs/>
                <w:sz w:val="28"/>
                <w:szCs w:val="28"/>
                <w:lang w:val="nl-NL"/>
              </w:rPr>
              <w:t xml:space="preserve"> </w:t>
            </w:r>
            <w:r w:rsidRPr="00212A1E">
              <w:rPr>
                <w:rStyle w:val="fontstyle01"/>
                <w:b w:val="0"/>
                <w:lang w:val="nl-NL"/>
              </w:rPr>
              <w:t>trong giải quyết thủ tục hành chính</w:t>
            </w:r>
            <w:r w:rsidRPr="00212A1E">
              <w:rPr>
                <w:rFonts w:ascii="Times New Roman" w:hAnsi="Times New Roman"/>
                <w:b/>
                <w:sz w:val="28"/>
                <w:szCs w:val="28"/>
                <w:lang w:val="nl-NL"/>
              </w:rPr>
              <w:t>.</w:t>
            </w:r>
            <w:r w:rsidRPr="00212A1E">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2E1341C2" w14:textId="77777777" w:rsidR="00143B74" w:rsidRPr="007D038B" w:rsidRDefault="00143B74" w:rsidP="0088110F">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33CE8C77" w14:textId="77777777" w:rsidR="00143B74" w:rsidRPr="007D038B" w:rsidRDefault="00143B74" w:rsidP="0088110F">
            <w:pPr>
              <w:spacing w:before="40" w:after="40"/>
              <w:rPr>
                <w:sz w:val="26"/>
                <w:szCs w:val="26"/>
                <w:lang w:val="nl-NL"/>
              </w:rPr>
            </w:pPr>
          </w:p>
        </w:tc>
      </w:tr>
    </w:tbl>
    <w:p w14:paraId="2014C608" w14:textId="77777777" w:rsidR="00143B74" w:rsidRPr="007D038B" w:rsidRDefault="00143B74" w:rsidP="00143B74">
      <w:pPr>
        <w:spacing w:before="60" w:after="60"/>
        <w:jc w:val="both"/>
        <w:rPr>
          <w:sz w:val="26"/>
          <w:szCs w:val="26"/>
          <w:lang w:val="vi-VN"/>
        </w:rPr>
      </w:pPr>
    </w:p>
    <w:p w14:paraId="57FDD8EA" w14:textId="77777777" w:rsidR="00143B74" w:rsidRPr="007D038B" w:rsidRDefault="00143B74" w:rsidP="00143B74">
      <w:pPr>
        <w:spacing w:before="60" w:after="60"/>
        <w:jc w:val="both"/>
        <w:rPr>
          <w:sz w:val="26"/>
          <w:szCs w:val="26"/>
          <w:lang w:val="vi-VN"/>
        </w:rPr>
      </w:pPr>
    </w:p>
    <w:p w14:paraId="40776D73" w14:textId="77777777" w:rsidR="00143B74" w:rsidRPr="00212A1E" w:rsidRDefault="00143B74" w:rsidP="00143B74">
      <w:pPr>
        <w:widowControl w:val="0"/>
        <w:tabs>
          <w:tab w:val="right" w:leader="underscore" w:pos="9355"/>
        </w:tabs>
        <w:autoSpaceDE w:val="0"/>
        <w:autoSpaceDN w:val="0"/>
        <w:adjustRightInd w:val="0"/>
        <w:spacing w:line="360" w:lineRule="exact"/>
        <w:jc w:val="both"/>
        <w:rPr>
          <w:lang w:val="nl-NL"/>
        </w:rPr>
        <w:sectPr w:rsidR="00143B74" w:rsidRPr="00212A1E" w:rsidSect="005F7D96">
          <w:pgSz w:w="16840" w:h="11907" w:orient="landscape" w:code="9"/>
          <w:pgMar w:top="1418" w:right="1418" w:bottom="1021" w:left="1247" w:header="720" w:footer="720" w:gutter="0"/>
          <w:cols w:space="720"/>
          <w:docGrid w:linePitch="360"/>
        </w:sectPr>
      </w:pPr>
    </w:p>
    <w:p w14:paraId="40AEAE3E" w14:textId="77777777" w:rsidR="00143B74" w:rsidRPr="00212A1E" w:rsidRDefault="00143B74" w:rsidP="00143B74">
      <w:pPr>
        <w:widowControl w:val="0"/>
        <w:autoSpaceDE w:val="0"/>
        <w:autoSpaceDN w:val="0"/>
        <w:adjustRightInd w:val="0"/>
        <w:spacing w:line="360" w:lineRule="exact"/>
        <w:jc w:val="center"/>
        <w:rPr>
          <w:b/>
          <w:sz w:val="28"/>
          <w:szCs w:val="28"/>
          <w:lang w:val="nl-NL"/>
        </w:rPr>
      </w:pPr>
      <w:r w:rsidRPr="00212A1E">
        <w:rPr>
          <w:b/>
          <w:sz w:val="28"/>
          <w:szCs w:val="28"/>
          <w:lang w:val="nl-NL"/>
        </w:rPr>
        <w:lastRenderedPageBreak/>
        <w:t>CỘNG HÒA XÃ HỘI CHỦ NGHĨA VIỆT NAM</w:t>
      </w:r>
    </w:p>
    <w:p w14:paraId="085F55B8" w14:textId="77777777" w:rsidR="00143B74" w:rsidRPr="00B71265" w:rsidRDefault="00143B74" w:rsidP="00143B74">
      <w:pPr>
        <w:widowControl w:val="0"/>
        <w:tabs>
          <w:tab w:val="right" w:leader="underscore" w:pos="9355"/>
        </w:tabs>
        <w:autoSpaceDE w:val="0"/>
        <w:autoSpaceDN w:val="0"/>
        <w:adjustRightInd w:val="0"/>
        <w:spacing w:line="360" w:lineRule="exact"/>
        <w:jc w:val="center"/>
        <w:rPr>
          <w:b/>
          <w:sz w:val="28"/>
          <w:szCs w:val="28"/>
          <w:lang w:val="en"/>
        </w:rPr>
      </w:pPr>
      <w:r w:rsidRPr="00B71265">
        <w:rPr>
          <w:b/>
          <w:sz w:val="28"/>
          <w:szCs w:val="28"/>
          <w:lang w:val="en"/>
        </w:rPr>
        <w:t>Độc lập – Tự do – Hạnh phúc</w:t>
      </w:r>
    </w:p>
    <w:p w14:paraId="4C683B7A" w14:textId="77777777" w:rsidR="00143B74" w:rsidRPr="007D038B" w:rsidRDefault="00143B74" w:rsidP="00143B74">
      <w:pPr>
        <w:widowControl w:val="0"/>
        <w:tabs>
          <w:tab w:val="right" w:leader="underscore" w:pos="9355"/>
        </w:tabs>
        <w:autoSpaceDE w:val="0"/>
        <w:autoSpaceDN w:val="0"/>
        <w:adjustRightInd w:val="0"/>
        <w:spacing w:line="360" w:lineRule="exact"/>
        <w:ind w:left="839"/>
        <w:jc w:val="center"/>
        <w:rPr>
          <w:b/>
          <w:sz w:val="30"/>
          <w:lang w:val="en"/>
        </w:rPr>
      </w:pPr>
      <w:r w:rsidRPr="007D038B">
        <w:rPr>
          <w:b/>
          <w:noProof/>
          <w:sz w:val="30"/>
        </w:rPr>
        <mc:AlternateContent>
          <mc:Choice Requires="wps">
            <w:drawing>
              <wp:anchor distT="0" distB="0" distL="114300" distR="114300" simplePos="0" relativeHeight="251675648" behindDoc="0" locked="0" layoutInCell="1" allowOverlap="1" wp14:anchorId="796C8F91" wp14:editId="54CC9C0B">
                <wp:simplePos x="0" y="0"/>
                <wp:positionH relativeFrom="margin">
                  <wp:align>center</wp:align>
                </wp:positionH>
                <wp:positionV relativeFrom="paragraph">
                  <wp:posOffset>13970</wp:posOffset>
                </wp:positionV>
                <wp:extent cx="2201545" cy="0"/>
                <wp:effectExtent l="0" t="0" r="27305" b="19050"/>
                <wp:wrapNone/>
                <wp:docPr id="44" name="Straight Connector 44"/>
                <wp:cNvGraphicFramePr/>
                <a:graphic xmlns:a="http://schemas.openxmlformats.org/drawingml/2006/main">
                  <a:graphicData uri="http://schemas.microsoft.com/office/word/2010/wordprocessingShape">
                    <wps:wsp>
                      <wps:cNvCnPr/>
                      <wps:spPr>
                        <a:xfrm>
                          <a:off x="0" y="0"/>
                          <a:ext cx="22015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218A04C" id="Straight Connector 44" o:spid="_x0000_s1026" style="position:absolute;z-index:25167564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1pt" to="173.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" strokecolor="black [3200]" strokeweight=".5pt">
                <v:stroke joinstyle="miter"/>
                <w10:wrap anchorx="margin"/>
              </v:line>
            </w:pict>
          </mc:Fallback>
        </mc:AlternateContent>
      </w:r>
    </w:p>
    <w:p w14:paraId="55BE83AC" w14:textId="77777777" w:rsidR="00143B74" w:rsidRPr="00B71265" w:rsidRDefault="00143B74" w:rsidP="00143B74">
      <w:pPr>
        <w:widowControl w:val="0"/>
        <w:tabs>
          <w:tab w:val="right" w:leader="underscore" w:pos="9355"/>
        </w:tabs>
        <w:autoSpaceDE w:val="0"/>
        <w:autoSpaceDN w:val="0"/>
        <w:adjustRightInd w:val="0"/>
        <w:jc w:val="center"/>
        <w:rPr>
          <w:b/>
          <w:sz w:val="28"/>
          <w:lang w:val="en"/>
        </w:rPr>
      </w:pPr>
      <w:r w:rsidRPr="00B71265">
        <w:rPr>
          <w:b/>
          <w:sz w:val="28"/>
          <w:lang w:val="en"/>
        </w:rPr>
        <w:t xml:space="preserve">ĐƠN ĐỀ NGHỊ ĐIỀU CHỈNH NỘI DUNG </w:t>
      </w:r>
    </w:p>
    <w:p w14:paraId="08CE3AD9" w14:textId="77777777" w:rsidR="00143B74" w:rsidRPr="00B71265" w:rsidRDefault="00143B74" w:rsidP="00143B74">
      <w:pPr>
        <w:widowControl w:val="0"/>
        <w:tabs>
          <w:tab w:val="right" w:leader="underscore" w:pos="9355"/>
        </w:tabs>
        <w:autoSpaceDE w:val="0"/>
        <w:autoSpaceDN w:val="0"/>
        <w:adjustRightInd w:val="0"/>
        <w:jc w:val="center"/>
        <w:rPr>
          <w:b/>
          <w:sz w:val="28"/>
          <w:lang w:val="en"/>
        </w:rPr>
      </w:pPr>
      <w:r w:rsidRPr="00B71265">
        <w:rPr>
          <w:b/>
          <w:sz w:val="28"/>
          <w:lang w:val="en"/>
        </w:rPr>
        <w:t xml:space="preserve">VĂN BẰNG, CHỨNG CHỈ </w:t>
      </w:r>
    </w:p>
    <w:p w14:paraId="6AB456BE" w14:textId="77777777" w:rsidR="00143B74" w:rsidRPr="007D038B" w:rsidRDefault="00143B74" w:rsidP="00143B74">
      <w:pPr>
        <w:widowControl w:val="0"/>
        <w:tabs>
          <w:tab w:val="right" w:leader="underscore" w:pos="9355"/>
        </w:tabs>
        <w:autoSpaceDE w:val="0"/>
        <w:autoSpaceDN w:val="0"/>
        <w:adjustRightInd w:val="0"/>
        <w:jc w:val="center"/>
        <w:rPr>
          <w:sz w:val="22"/>
          <w:lang w:val="en"/>
        </w:rPr>
      </w:pPr>
    </w:p>
    <w:p w14:paraId="2370B4E8" w14:textId="77777777" w:rsidR="00143B74" w:rsidRPr="007D038B" w:rsidRDefault="00143B74" w:rsidP="00143B74">
      <w:pPr>
        <w:widowControl w:val="0"/>
        <w:tabs>
          <w:tab w:val="right" w:leader="underscore" w:pos="9355"/>
        </w:tabs>
        <w:autoSpaceDE w:val="0"/>
        <w:autoSpaceDN w:val="0"/>
        <w:adjustRightInd w:val="0"/>
        <w:jc w:val="center"/>
        <w:rPr>
          <w:b/>
          <w:sz w:val="28"/>
          <w:lang w:val="en"/>
        </w:rPr>
      </w:pPr>
      <w:r w:rsidRPr="001017E2">
        <w:rPr>
          <w:sz w:val="28"/>
          <w:lang w:val="en"/>
        </w:rPr>
        <w:t>Kính gửi:</w:t>
      </w:r>
      <w:r w:rsidRPr="007D038B">
        <w:rPr>
          <w:b/>
          <w:sz w:val="28"/>
          <w:lang w:val="en"/>
        </w:rPr>
        <w:t xml:space="preserve"> </w:t>
      </w:r>
      <w:r w:rsidRPr="001017E2">
        <w:rPr>
          <w:sz w:val="28"/>
          <w:lang w:val="en"/>
        </w:rPr>
        <w:t>Sở Giáo dục và Đào tạo Đồng Tháp</w:t>
      </w:r>
    </w:p>
    <w:p w14:paraId="35D8E1C1" w14:textId="77777777" w:rsidR="00143B74" w:rsidRPr="005F1C3F" w:rsidRDefault="00143B74" w:rsidP="00143B74">
      <w:pPr>
        <w:widowControl w:val="0"/>
        <w:tabs>
          <w:tab w:val="right" w:leader="underscore" w:pos="9355"/>
        </w:tabs>
        <w:autoSpaceDE w:val="0"/>
        <w:autoSpaceDN w:val="0"/>
        <w:adjustRightInd w:val="0"/>
        <w:ind w:left="839"/>
        <w:jc w:val="both"/>
        <w:rPr>
          <w:sz w:val="22"/>
          <w:lang w:val="en"/>
        </w:rPr>
      </w:pPr>
    </w:p>
    <w:p w14:paraId="5C5968CD" w14:textId="77777777" w:rsidR="00143B74" w:rsidRPr="007D038B" w:rsidRDefault="00143B74" w:rsidP="00143B74">
      <w:pPr>
        <w:widowControl w:val="0"/>
        <w:tabs>
          <w:tab w:val="right" w:leader="underscore" w:pos="9355"/>
        </w:tabs>
        <w:autoSpaceDE w:val="0"/>
        <w:autoSpaceDN w:val="0"/>
        <w:adjustRightInd w:val="0"/>
        <w:spacing w:line="360" w:lineRule="exact"/>
        <w:ind w:left="839"/>
        <w:jc w:val="both"/>
        <w:rPr>
          <w:lang w:val="en"/>
        </w:rPr>
      </w:pPr>
      <w:r w:rsidRPr="007D038B">
        <w:rPr>
          <w:lang w:val="en"/>
        </w:rPr>
        <w:t xml:space="preserve">Tôi tên </w:t>
      </w:r>
      <w:r w:rsidRPr="007D038B">
        <w:rPr>
          <w:lang w:val="vi-VN"/>
        </w:rPr>
        <w:t>là</w:t>
      </w:r>
      <w:r w:rsidRPr="007D038B">
        <w:rPr>
          <w:lang w:val="en"/>
        </w:rPr>
        <w:t>:</w:t>
      </w:r>
      <w:r w:rsidRPr="007D038B">
        <w:rPr>
          <w:lang w:val="en"/>
        </w:rPr>
        <w:tab/>
      </w:r>
    </w:p>
    <w:p w14:paraId="6D166972" w14:textId="77777777" w:rsidR="00143B74" w:rsidRPr="007D038B" w:rsidRDefault="00143B74" w:rsidP="00143B74">
      <w:pPr>
        <w:widowControl w:val="0"/>
        <w:tabs>
          <w:tab w:val="right" w:leader="underscore" w:pos="9355"/>
        </w:tabs>
        <w:autoSpaceDE w:val="0"/>
        <w:autoSpaceDN w:val="0"/>
        <w:adjustRightInd w:val="0"/>
        <w:spacing w:line="360" w:lineRule="exact"/>
        <w:ind w:left="839"/>
        <w:jc w:val="both"/>
        <w:rPr>
          <w:lang w:val="vi-VN"/>
        </w:rPr>
      </w:pPr>
      <w:r w:rsidRPr="007D038B">
        <w:rPr>
          <w:lang w:val="vi-VN"/>
        </w:rPr>
        <w:t>Ngà</w:t>
      </w:r>
      <w:r w:rsidRPr="007D038B">
        <w:rPr>
          <w:lang w:val="en"/>
        </w:rPr>
        <w:t>y, tháng, năm sinh:______________N</w:t>
      </w:r>
      <w:r w:rsidRPr="007D038B">
        <w:rPr>
          <w:lang w:val="vi-VN"/>
        </w:rPr>
        <w:t>ơi sinh:</w:t>
      </w:r>
      <w:r w:rsidRPr="007D038B">
        <w:rPr>
          <w:lang w:val="vi-VN"/>
        </w:rPr>
        <w:tab/>
      </w:r>
    </w:p>
    <w:p w14:paraId="0FD8269D" w14:textId="77777777" w:rsidR="00143B74" w:rsidRPr="00212A1E" w:rsidRDefault="00143B74" w:rsidP="00143B74">
      <w:pPr>
        <w:widowControl w:val="0"/>
        <w:tabs>
          <w:tab w:val="right" w:leader="underscore" w:pos="9355"/>
        </w:tabs>
        <w:autoSpaceDE w:val="0"/>
        <w:autoSpaceDN w:val="0"/>
        <w:adjustRightInd w:val="0"/>
        <w:spacing w:line="360" w:lineRule="exact"/>
        <w:ind w:left="839"/>
        <w:jc w:val="both"/>
        <w:rPr>
          <w:lang w:val="vi-VN"/>
        </w:rPr>
      </w:pPr>
      <w:r w:rsidRPr="00212A1E">
        <w:rPr>
          <w:lang w:val="vi-VN"/>
        </w:rPr>
        <w:t>Giới tính:_______________ Dân tộc: ______________________________</w:t>
      </w:r>
    </w:p>
    <w:p w14:paraId="724E1399" w14:textId="77777777" w:rsidR="00143B74" w:rsidRPr="007D038B" w:rsidRDefault="00143B74" w:rsidP="00143B74">
      <w:pPr>
        <w:widowControl w:val="0"/>
        <w:tabs>
          <w:tab w:val="right" w:leader="underscore" w:pos="9355"/>
        </w:tabs>
        <w:autoSpaceDE w:val="0"/>
        <w:autoSpaceDN w:val="0"/>
        <w:adjustRightInd w:val="0"/>
        <w:spacing w:line="360" w:lineRule="exact"/>
        <w:ind w:left="840"/>
        <w:jc w:val="both"/>
        <w:rPr>
          <w:lang w:val="vi-VN"/>
        </w:rPr>
      </w:pPr>
      <w:r w:rsidRPr="00212A1E">
        <w:rPr>
          <w:lang w:val="vi-VN"/>
        </w:rPr>
        <w:t>Tr</w:t>
      </w:r>
      <w:r w:rsidRPr="007D038B">
        <w:rPr>
          <w:lang w:val="vi-VN"/>
        </w:rPr>
        <w:t>ước đây tôi là học sinh của trường:</w:t>
      </w:r>
      <w:r w:rsidRPr="007D038B">
        <w:rPr>
          <w:lang w:val="vi-VN"/>
        </w:rPr>
        <w:tab/>
      </w:r>
    </w:p>
    <w:p w14:paraId="3852C81F" w14:textId="77777777" w:rsidR="00143B74" w:rsidRPr="00212A1E" w:rsidRDefault="00143B74" w:rsidP="00143B74">
      <w:pPr>
        <w:widowControl w:val="0"/>
        <w:tabs>
          <w:tab w:val="right" w:leader="underscore" w:pos="9355"/>
        </w:tabs>
        <w:autoSpaceDE w:val="0"/>
        <w:autoSpaceDN w:val="0"/>
        <w:adjustRightInd w:val="0"/>
        <w:spacing w:line="360" w:lineRule="exact"/>
        <w:ind w:left="839"/>
        <w:jc w:val="both"/>
        <w:rPr>
          <w:lang w:val="vi-VN"/>
        </w:rPr>
      </w:pPr>
      <w:r w:rsidRPr="007D038B">
        <w:rPr>
          <w:lang w:val="vi-VN"/>
        </w:rPr>
        <w:t xml:space="preserve">Đã dự </w:t>
      </w:r>
      <w:r w:rsidRPr="00212A1E">
        <w:rPr>
          <w:lang w:val="vi-VN"/>
        </w:rPr>
        <w:t xml:space="preserve">thi </w:t>
      </w:r>
      <w:r w:rsidRPr="007D038B">
        <w:rPr>
          <w:lang w:val="vi-VN"/>
        </w:rPr>
        <w:t>tố</w:t>
      </w:r>
      <w:r w:rsidRPr="00212A1E">
        <w:rPr>
          <w:lang w:val="vi-VN"/>
        </w:rPr>
        <w:t>t nghi</w:t>
      </w:r>
      <w:r w:rsidRPr="007D038B">
        <w:rPr>
          <w:lang w:val="vi-VN"/>
        </w:rPr>
        <w:t>ệ</w:t>
      </w:r>
      <w:r w:rsidRPr="00212A1E">
        <w:rPr>
          <w:lang w:val="vi-VN"/>
        </w:rPr>
        <w:t xml:space="preserve">p khoá ngày:__________________năm </w:t>
      </w:r>
      <w:r w:rsidRPr="007D038B">
        <w:rPr>
          <w:lang w:val="vi-VN"/>
        </w:rPr>
        <w:t>họ</w:t>
      </w:r>
      <w:r w:rsidRPr="00212A1E">
        <w:rPr>
          <w:lang w:val="vi-VN"/>
        </w:rPr>
        <w:t>c:____________________</w:t>
      </w:r>
    </w:p>
    <w:p w14:paraId="5AD42AB2" w14:textId="77777777" w:rsidR="00143B74" w:rsidRPr="00212A1E" w:rsidRDefault="00143B74" w:rsidP="00143B74">
      <w:pPr>
        <w:widowControl w:val="0"/>
        <w:tabs>
          <w:tab w:val="right" w:leader="underscore" w:pos="9355"/>
        </w:tabs>
        <w:autoSpaceDE w:val="0"/>
        <w:autoSpaceDN w:val="0"/>
        <w:adjustRightInd w:val="0"/>
        <w:spacing w:line="360" w:lineRule="exact"/>
        <w:ind w:left="839"/>
        <w:jc w:val="both"/>
        <w:rPr>
          <w:lang w:val="vi-VN"/>
        </w:rPr>
      </w:pPr>
      <w:r w:rsidRPr="007D038B">
        <w:rPr>
          <w:lang w:val="vi-VN"/>
        </w:rPr>
        <w:t>Tạ</w:t>
      </w:r>
      <w:r w:rsidRPr="00212A1E">
        <w:rPr>
          <w:lang w:val="vi-VN"/>
        </w:rPr>
        <w:t xml:space="preserve">i </w:t>
      </w:r>
      <w:r w:rsidRPr="007D038B">
        <w:rPr>
          <w:lang w:val="vi-VN"/>
        </w:rPr>
        <w:t>Hộ</w:t>
      </w:r>
      <w:r w:rsidRPr="00212A1E">
        <w:rPr>
          <w:lang w:val="vi-VN"/>
        </w:rPr>
        <w:t xml:space="preserve">i </w:t>
      </w:r>
      <w:r w:rsidRPr="007D038B">
        <w:rPr>
          <w:lang w:val="vi-VN"/>
        </w:rPr>
        <w:t>đồ</w:t>
      </w:r>
      <w:r w:rsidRPr="00212A1E">
        <w:rPr>
          <w:lang w:val="vi-VN"/>
        </w:rPr>
        <w:t>ng thi:___________________________X</w:t>
      </w:r>
      <w:r w:rsidRPr="007D038B">
        <w:rPr>
          <w:lang w:val="vi-VN"/>
        </w:rPr>
        <w:t>ế</w:t>
      </w:r>
      <w:r w:rsidRPr="00212A1E">
        <w:rPr>
          <w:lang w:val="vi-VN"/>
        </w:rPr>
        <w:t xml:space="preserve">p </w:t>
      </w:r>
      <w:r w:rsidRPr="007D038B">
        <w:rPr>
          <w:lang w:val="vi-VN"/>
        </w:rPr>
        <w:t>loạ</w:t>
      </w:r>
      <w:r w:rsidRPr="00212A1E">
        <w:rPr>
          <w:lang w:val="vi-VN"/>
        </w:rPr>
        <w:t>i TN:</w:t>
      </w:r>
      <w:r w:rsidRPr="00212A1E">
        <w:rPr>
          <w:lang w:val="vi-VN"/>
        </w:rPr>
        <w:tab/>
      </w:r>
    </w:p>
    <w:p w14:paraId="1876DBEA" w14:textId="77777777" w:rsidR="00143B74" w:rsidRPr="00212A1E" w:rsidRDefault="00143B74" w:rsidP="00143B74">
      <w:pPr>
        <w:widowControl w:val="0"/>
        <w:tabs>
          <w:tab w:val="right" w:leader="underscore" w:pos="9355"/>
        </w:tabs>
        <w:autoSpaceDE w:val="0"/>
        <w:autoSpaceDN w:val="0"/>
        <w:adjustRightInd w:val="0"/>
        <w:spacing w:line="360" w:lineRule="exact"/>
        <w:ind w:left="839"/>
        <w:jc w:val="both"/>
        <w:rPr>
          <w:lang w:val="vi-VN"/>
        </w:rPr>
      </w:pPr>
      <w:r w:rsidRPr="007D038B">
        <w:rPr>
          <w:lang w:val="vi-VN"/>
        </w:rPr>
        <w:t>Và đã đượ</w:t>
      </w:r>
      <w:r w:rsidRPr="00212A1E">
        <w:rPr>
          <w:lang w:val="vi-VN"/>
        </w:rPr>
        <w:t xml:space="preserve">c </w:t>
      </w:r>
      <w:r w:rsidRPr="007D038B">
        <w:rPr>
          <w:lang w:val="vi-VN"/>
        </w:rPr>
        <w:t>Sở cấ</w:t>
      </w:r>
      <w:r w:rsidRPr="00212A1E">
        <w:rPr>
          <w:lang w:val="vi-VN"/>
        </w:rPr>
        <w:t xml:space="preserve">p </w:t>
      </w:r>
      <w:r w:rsidRPr="007D038B">
        <w:rPr>
          <w:lang w:val="vi-VN"/>
        </w:rPr>
        <w:t>bằ</w:t>
      </w:r>
      <w:r w:rsidRPr="00212A1E">
        <w:rPr>
          <w:lang w:val="vi-VN"/>
        </w:rPr>
        <w:t xml:space="preserve">ng </w:t>
      </w:r>
      <w:r w:rsidRPr="007D038B">
        <w:rPr>
          <w:lang w:val="vi-VN"/>
        </w:rPr>
        <w:t>tố</w:t>
      </w:r>
      <w:r w:rsidRPr="00212A1E">
        <w:rPr>
          <w:lang w:val="vi-VN"/>
        </w:rPr>
        <w:t>t nghi</w:t>
      </w:r>
      <w:r w:rsidRPr="007D038B">
        <w:rPr>
          <w:lang w:val="vi-VN"/>
        </w:rPr>
        <w:t>ệ</w:t>
      </w:r>
      <w:r w:rsidRPr="00212A1E">
        <w:rPr>
          <w:lang w:val="vi-VN"/>
        </w:rPr>
        <w:t>p:</w:t>
      </w:r>
    </w:p>
    <w:p w14:paraId="22DF4D0B" w14:textId="77777777" w:rsidR="00143B74" w:rsidRPr="00212A1E" w:rsidRDefault="00143B74" w:rsidP="00143B74">
      <w:pPr>
        <w:widowControl w:val="0"/>
        <w:tabs>
          <w:tab w:val="right" w:leader="underscore" w:pos="9355"/>
        </w:tabs>
        <w:autoSpaceDE w:val="0"/>
        <w:autoSpaceDN w:val="0"/>
        <w:adjustRightInd w:val="0"/>
        <w:spacing w:line="360" w:lineRule="exact"/>
        <w:ind w:left="839"/>
        <w:jc w:val="both"/>
        <w:rPr>
          <w:lang w:val="vi-VN"/>
        </w:rPr>
      </w:pPr>
      <w:r w:rsidRPr="007D038B">
        <w:rPr>
          <w:lang w:val="vi-VN"/>
        </w:rPr>
        <w:t>Và</w:t>
      </w:r>
      <w:r w:rsidRPr="00212A1E">
        <w:rPr>
          <w:lang w:val="vi-VN"/>
        </w:rPr>
        <w:t xml:space="preserve">o </w:t>
      </w:r>
      <w:r w:rsidRPr="007D038B">
        <w:rPr>
          <w:lang w:val="vi-VN"/>
        </w:rPr>
        <w:t>sổ cấ</w:t>
      </w:r>
      <w:r w:rsidRPr="00212A1E">
        <w:rPr>
          <w:lang w:val="vi-VN"/>
        </w:rPr>
        <w:t>p b</w:t>
      </w:r>
      <w:r w:rsidRPr="007D038B">
        <w:rPr>
          <w:lang w:val="vi-VN"/>
        </w:rPr>
        <w:t>ằ</w:t>
      </w:r>
      <w:r w:rsidRPr="00212A1E">
        <w:rPr>
          <w:lang w:val="vi-VN"/>
        </w:rPr>
        <w:t xml:space="preserve">ng </w:t>
      </w:r>
      <w:r w:rsidRPr="007D038B">
        <w:rPr>
          <w:lang w:val="vi-VN"/>
        </w:rPr>
        <w:t>số</w:t>
      </w:r>
      <w:r w:rsidRPr="00212A1E">
        <w:rPr>
          <w:lang w:val="vi-VN"/>
        </w:rPr>
        <w:t>:_____________________________</w:t>
      </w:r>
      <w:r w:rsidRPr="007D038B">
        <w:rPr>
          <w:lang w:val="vi-VN"/>
        </w:rPr>
        <w:t xml:space="preserve">Số </w:t>
      </w:r>
      <w:r w:rsidRPr="00212A1E">
        <w:rPr>
          <w:lang w:val="vi-VN"/>
        </w:rPr>
        <w:t>hi</w:t>
      </w:r>
      <w:r w:rsidRPr="007D038B">
        <w:rPr>
          <w:lang w:val="vi-VN"/>
        </w:rPr>
        <w:t>ệ</w:t>
      </w:r>
      <w:r w:rsidRPr="00212A1E">
        <w:rPr>
          <w:lang w:val="vi-VN"/>
        </w:rPr>
        <w:t>u:__________________</w:t>
      </w:r>
    </w:p>
    <w:p w14:paraId="6B9B58D7" w14:textId="77777777" w:rsidR="00143B74" w:rsidRPr="00212A1E" w:rsidRDefault="00143B74" w:rsidP="00143B74">
      <w:pPr>
        <w:widowControl w:val="0"/>
        <w:tabs>
          <w:tab w:val="right" w:leader="underscore" w:pos="9355"/>
        </w:tabs>
        <w:autoSpaceDE w:val="0"/>
        <w:autoSpaceDN w:val="0"/>
        <w:adjustRightInd w:val="0"/>
        <w:spacing w:line="360" w:lineRule="exact"/>
        <w:ind w:left="839"/>
        <w:jc w:val="both"/>
        <w:rPr>
          <w:lang w:val="vi-VN"/>
        </w:rPr>
      </w:pPr>
      <w:r w:rsidRPr="00212A1E">
        <w:rPr>
          <w:lang w:val="vi-VN"/>
        </w:rPr>
        <w:t>Nay tôi đề nghị điều chỉnh:</w:t>
      </w:r>
    </w:p>
    <w:p w14:paraId="41AC12A3" w14:textId="77777777" w:rsidR="00143B74" w:rsidRPr="00212A1E" w:rsidRDefault="00143B74" w:rsidP="00143B74">
      <w:pPr>
        <w:widowControl w:val="0"/>
        <w:tabs>
          <w:tab w:val="right" w:leader="underscore" w:pos="9355"/>
        </w:tabs>
        <w:autoSpaceDE w:val="0"/>
        <w:autoSpaceDN w:val="0"/>
        <w:adjustRightInd w:val="0"/>
        <w:spacing w:line="360" w:lineRule="exact"/>
        <w:ind w:left="839"/>
        <w:jc w:val="both"/>
        <w:rPr>
          <w:lang w:val="vi-VN"/>
        </w:rPr>
      </w:pPr>
      <w:r w:rsidRPr="00212A1E">
        <w:rPr>
          <w:lang w:val="vi-VN"/>
        </w:rPr>
        <w:t>- Họ tên: Từ __________________thành ___________________________</w:t>
      </w:r>
    </w:p>
    <w:p w14:paraId="0153CBAA" w14:textId="77777777" w:rsidR="00143B74" w:rsidRPr="00212A1E" w:rsidRDefault="00143B74" w:rsidP="00143B74">
      <w:pPr>
        <w:widowControl w:val="0"/>
        <w:tabs>
          <w:tab w:val="right" w:leader="underscore" w:pos="9355"/>
        </w:tabs>
        <w:autoSpaceDE w:val="0"/>
        <w:autoSpaceDN w:val="0"/>
        <w:adjustRightInd w:val="0"/>
        <w:spacing w:line="360" w:lineRule="exact"/>
        <w:ind w:left="839"/>
        <w:jc w:val="both"/>
        <w:rPr>
          <w:lang w:val="vi-VN"/>
        </w:rPr>
      </w:pPr>
      <w:r w:rsidRPr="00212A1E">
        <w:rPr>
          <w:lang w:val="vi-VN"/>
        </w:rPr>
        <w:t>- Ngày sinh: Từ________________thành ___________________________</w:t>
      </w:r>
    </w:p>
    <w:p w14:paraId="06B8E113" w14:textId="77777777" w:rsidR="00143B74" w:rsidRPr="00212A1E" w:rsidRDefault="00143B74" w:rsidP="00143B74">
      <w:pPr>
        <w:widowControl w:val="0"/>
        <w:tabs>
          <w:tab w:val="right" w:leader="underscore" w:pos="9355"/>
        </w:tabs>
        <w:autoSpaceDE w:val="0"/>
        <w:autoSpaceDN w:val="0"/>
        <w:adjustRightInd w:val="0"/>
        <w:spacing w:line="360" w:lineRule="exact"/>
        <w:ind w:left="839"/>
        <w:jc w:val="both"/>
        <w:rPr>
          <w:lang w:val="vi-VN"/>
        </w:rPr>
      </w:pPr>
      <w:r w:rsidRPr="00212A1E">
        <w:rPr>
          <w:lang w:val="vi-VN"/>
        </w:rPr>
        <w:t>- N</w:t>
      </w:r>
      <w:r w:rsidRPr="007D038B">
        <w:rPr>
          <w:lang w:val="vi-VN"/>
        </w:rPr>
        <w:t>ơi sinh: Từ _________________thành __________________________</w:t>
      </w:r>
    </w:p>
    <w:p w14:paraId="7D9F3EBC" w14:textId="77777777" w:rsidR="00143B74" w:rsidRPr="00212A1E" w:rsidRDefault="00143B74" w:rsidP="00143B74">
      <w:pPr>
        <w:widowControl w:val="0"/>
        <w:tabs>
          <w:tab w:val="right" w:leader="underscore" w:pos="9355"/>
        </w:tabs>
        <w:autoSpaceDE w:val="0"/>
        <w:autoSpaceDN w:val="0"/>
        <w:adjustRightInd w:val="0"/>
        <w:spacing w:line="360" w:lineRule="exact"/>
        <w:ind w:left="839"/>
        <w:jc w:val="both"/>
        <w:rPr>
          <w:lang w:val="vi-VN"/>
        </w:rPr>
      </w:pPr>
      <w:r w:rsidRPr="00212A1E">
        <w:rPr>
          <w:lang w:val="vi-VN"/>
        </w:rPr>
        <w:t xml:space="preserve">- Giới tính: </w:t>
      </w:r>
      <w:r w:rsidRPr="007D038B">
        <w:rPr>
          <w:lang w:val="vi-VN"/>
        </w:rPr>
        <w:t>Từ _________________thành __________________________</w:t>
      </w:r>
    </w:p>
    <w:p w14:paraId="6136BDC6" w14:textId="77777777" w:rsidR="00143B74" w:rsidRPr="00212A1E" w:rsidRDefault="00143B74" w:rsidP="00143B74">
      <w:pPr>
        <w:widowControl w:val="0"/>
        <w:tabs>
          <w:tab w:val="right" w:leader="underscore" w:pos="9355"/>
        </w:tabs>
        <w:autoSpaceDE w:val="0"/>
        <w:autoSpaceDN w:val="0"/>
        <w:adjustRightInd w:val="0"/>
        <w:spacing w:line="360" w:lineRule="exact"/>
        <w:ind w:left="839"/>
        <w:jc w:val="both"/>
        <w:rPr>
          <w:lang w:val="vi-VN"/>
        </w:rPr>
      </w:pPr>
      <w:r w:rsidRPr="00212A1E">
        <w:rPr>
          <w:lang w:val="vi-VN"/>
        </w:rPr>
        <w:t xml:space="preserve">- Dân tộc: </w:t>
      </w:r>
      <w:r w:rsidRPr="007D038B">
        <w:rPr>
          <w:lang w:val="vi-VN"/>
        </w:rPr>
        <w:t>Từ _________________thành __________________________</w:t>
      </w:r>
    </w:p>
    <w:p w14:paraId="0C1B46C0" w14:textId="77777777" w:rsidR="00143B74" w:rsidRPr="00212A1E" w:rsidRDefault="00143B74" w:rsidP="00143B74">
      <w:pPr>
        <w:widowControl w:val="0"/>
        <w:tabs>
          <w:tab w:val="right" w:leader="underscore" w:pos="9355"/>
        </w:tabs>
        <w:autoSpaceDE w:val="0"/>
        <w:autoSpaceDN w:val="0"/>
        <w:adjustRightInd w:val="0"/>
        <w:spacing w:line="360" w:lineRule="exact"/>
        <w:ind w:left="839"/>
        <w:jc w:val="both"/>
        <w:rPr>
          <w:lang w:val="vi-VN"/>
        </w:rPr>
      </w:pPr>
      <w:r w:rsidRPr="00212A1E">
        <w:rPr>
          <w:lang w:val="vi-VN"/>
        </w:rPr>
        <w:t>Theo Trích lục (Quyết định) số:____________ngày________của UBND___________</w:t>
      </w:r>
    </w:p>
    <w:p w14:paraId="0D75E3DB" w14:textId="77777777" w:rsidR="00143B74" w:rsidRPr="00212A1E" w:rsidRDefault="00143B74" w:rsidP="00143B74">
      <w:pPr>
        <w:widowControl w:val="0"/>
        <w:tabs>
          <w:tab w:val="right" w:leader="underscore" w:pos="9355"/>
        </w:tabs>
        <w:autoSpaceDE w:val="0"/>
        <w:autoSpaceDN w:val="0"/>
        <w:adjustRightInd w:val="0"/>
        <w:spacing w:line="360" w:lineRule="exact"/>
        <w:ind w:left="839"/>
        <w:jc w:val="both"/>
        <w:rPr>
          <w:lang w:val="vi-VN"/>
        </w:rPr>
      </w:pPr>
      <w:r w:rsidRPr="00212A1E">
        <w:rPr>
          <w:lang w:val="vi-VN"/>
        </w:rPr>
        <w:t>Và khai sinh số:______ngày__________của UBND xã____________cấp</w:t>
      </w:r>
    </w:p>
    <w:p w14:paraId="7EB3138F" w14:textId="77777777" w:rsidR="00143B74" w:rsidRPr="00212A1E" w:rsidRDefault="00143B74" w:rsidP="00143B74">
      <w:pPr>
        <w:widowControl w:val="0"/>
        <w:tabs>
          <w:tab w:val="right" w:leader="underscore" w:pos="9355"/>
        </w:tabs>
        <w:autoSpaceDE w:val="0"/>
        <w:autoSpaceDN w:val="0"/>
        <w:adjustRightInd w:val="0"/>
        <w:spacing w:line="360" w:lineRule="exact"/>
        <w:ind w:left="839"/>
        <w:jc w:val="both"/>
        <w:rPr>
          <w:lang w:val="vi-VN"/>
        </w:rPr>
      </w:pPr>
      <w:r w:rsidRPr="00212A1E">
        <w:rPr>
          <w:lang w:val="vi-VN"/>
        </w:rPr>
        <w:t>Nguyên nhân sai: ______________________________________________</w:t>
      </w:r>
    </w:p>
    <w:p w14:paraId="37024E55" w14:textId="77777777" w:rsidR="00143B74" w:rsidRPr="00212A1E" w:rsidRDefault="00143B74" w:rsidP="00143B74">
      <w:pPr>
        <w:widowControl w:val="0"/>
        <w:tabs>
          <w:tab w:val="right" w:leader="underscore" w:pos="9355"/>
        </w:tabs>
        <w:autoSpaceDE w:val="0"/>
        <w:autoSpaceDN w:val="0"/>
        <w:adjustRightInd w:val="0"/>
        <w:spacing w:line="360" w:lineRule="exact"/>
        <w:ind w:left="839"/>
        <w:jc w:val="both"/>
        <w:rPr>
          <w:lang w:val="vi-VN"/>
        </w:rPr>
      </w:pPr>
      <w:r w:rsidRPr="00212A1E">
        <w:rPr>
          <w:lang w:val="vi-VN"/>
        </w:rPr>
        <w:t>______________________________________________________________________________________________________________________________________________</w:t>
      </w:r>
    </w:p>
    <w:p w14:paraId="6E83F69B" w14:textId="77777777" w:rsidR="00143B74" w:rsidRPr="00212A1E" w:rsidRDefault="00143B74" w:rsidP="00143B74">
      <w:pPr>
        <w:widowControl w:val="0"/>
        <w:tabs>
          <w:tab w:val="right" w:leader="underscore" w:pos="9355"/>
        </w:tabs>
        <w:autoSpaceDE w:val="0"/>
        <w:autoSpaceDN w:val="0"/>
        <w:adjustRightInd w:val="0"/>
        <w:spacing w:line="360" w:lineRule="exact"/>
        <w:ind w:left="839"/>
        <w:jc w:val="both"/>
        <w:rPr>
          <w:lang w:val="vi-VN"/>
        </w:rPr>
      </w:pPr>
      <w:r w:rsidRPr="00212A1E">
        <w:rPr>
          <w:lang w:val="vi-VN"/>
        </w:rPr>
        <w:t>Đề nghị quý Sở xem xét điều chỉnh bằng tốt nghiệp cho tôi.</w:t>
      </w:r>
    </w:p>
    <w:p w14:paraId="57988F72" w14:textId="77777777" w:rsidR="00143B74" w:rsidRPr="00212A1E" w:rsidRDefault="00143B74" w:rsidP="00143B74">
      <w:pPr>
        <w:widowControl w:val="0"/>
        <w:tabs>
          <w:tab w:val="right" w:leader="underscore" w:pos="9355"/>
        </w:tabs>
        <w:autoSpaceDE w:val="0"/>
        <w:autoSpaceDN w:val="0"/>
        <w:adjustRightInd w:val="0"/>
        <w:spacing w:line="360" w:lineRule="exact"/>
        <w:ind w:left="839"/>
        <w:jc w:val="both"/>
        <w:rPr>
          <w:lang w:val="vi-VN"/>
        </w:rPr>
      </w:pPr>
      <w:r w:rsidRPr="00212A1E">
        <w:rPr>
          <w:lang w:val="vi-VN"/>
        </w:rPr>
        <w:t>Số lượng: _________________</w:t>
      </w:r>
    </w:p>
    <w:p w14:paraId="12C3DB10" w14:textId="77777777" w:rsidR="00143B74" w:rsidRPr="007D038B" w:rsidRDefault="00143B74" w:rsidP="00143B74">
      <w:pPr>
        <w:widowControl w:val="0"/>
        <w:tabs>
          <w:tab w:val="right" w:leader="underscore" w:pos="9355"/>
        </w:tabs>
        <w:autoSpaceDE w:val="0"/>
        <w:autoSpaceDN w:val="0"/>
        <w:adjustRightInd w:val="0"/>
        <w:spacing w:line="360" w:lineRule="exact"/>
        <w:ind w:left="839"/>
        <w:jc w:val="both"/>
        <w:rPr>
          <w:lang w:val="vi-VN"/>
        </w:rPr>
      </w:pPr>
      <w:r w:rsidRPr="00212A1E">
        <w:rPr>
          <w:lang w:val="vi-VN"/>
        </w:rPr>
        <w:t xml:space="preserve">Tôi chân </w:t>
      </w:r>
      <w:r w:rsidRPr="007D038B">
        <w:rPr>
          <w:lang w:val="vi-VN"/>
        </w:rPr>
        <w:t>thà</w:t>
      </w:r>
      <w:r w:rsidRPr="00212A1E">
        <w:rPr>
          <w:lang w:val="vi-VN"/>
        </w:rPr>
        <w:t xml:space="preserve">nh </w:t>
      </w:r>
      <w:r w:rsidRPr="007D038B">
        <w:rPr>
          <w:lang w:val="vi-VN"/>
        </w:rPr>
        <w:t>cả</w:t>
      </w:r>
      <w:r w:rsidRPr="00212A1E">
        <w:rPr>
          <w:lang w:val="vi-VN"/>
        </w:rPr>
        <w:t xml:space="preserve">m </w:t>
      </w:r>
      <w:r w:rsidRPr="007D038B">
        <w:rPr>
          <w:lang w:val="vi-VN"/>
        </w:rPr>
        <w:t>ơn./.</w:t>
      </w:r>
    </w:p>
    <w:tbl>
      <w:tblPr>
        <w:tblW w:w="0" w:type="auto"/>
        <w:jc w:val="center"/>
        <w:tblLayout w:type="fixed"/>
        <w:tblCellMar>
          <w:left w:w="0" w:type="dxa"/>
          <w:right w:w="0" w:type="dxa"/>
        </w:tblCellMar>
        <w:tblLook w:val="0000" w:firstRow="0" w:lastRow="0" w:firstColumn="0" w:lastColumn="0" w:noHBand="0" w:noVBand="0"/>
      </w:tblPr>
      <w:tblGrid>
        <w:gridCol w:w="4476"/>
        <w:gridCol w:w="5528"/>
      </w:tblGrid>
      <w:tr w:rsidR="00143B74" w:rsidRPr="00212A1E" w14:paraId="78ACA01E" w14:textId="77777777" w:rsidTr="0088110F">
        <w:trPr>
          <w:trHeight w:val="1"/>
          <w:jc w:val="center"/>
        </w:trPr>
        <w:tc>
          <w:tcPr>
            <w:tcW w:w="4476" w:type="dxa"/>
            <w:tcBorders>
              <w:top w:val="nil"/>
              <w:left w:val="nil"/>
              <w:bottom w:val="nil"/>
              <w:right w:val="nil"/>
            </w:tcBorders>
            <w:shd w:val="clear" w:color="000000" w:fill="FFFFFF"/>
          </w:tcPr>
          <w:p w14:paraId="7EB7B5B2" w14:textId="77777777" w:rsidR="00143B74" w:rsidRPr="00212A1E" w:rsidRDefault="00143B74" w:rsidP="0088110F">
            <w:pPr>
              <w:widowControl w:val="0"/>
              <w:autoSpaceDE w:val="0"/>
              <w:autoSpaceDN w:val="0"/>
              <w:adjustRightInd w:val="0"/>
              <w:jc w:val="both"/>
              <w:rPr>
                <w:b/>
                <w:bCs/>
                <w:i/>
                <w:iCs/>
                <w:sz w:val="22"/>
                <w:szCs w:val="22"/>
                <w:lang w:val="vi-VN"/>
              </w:rPr>
            </w:pPr>
          </w:p>
          <w:p w14:paraId="68C27967" w14:textId="77777777" w:rsidR="00143B74" w:rsidRPr="007D038B" w:rsidRDefault="00143B74" w:rsidP="0088110F">
            <w:pPr>
              <w:widowControl w:val="0"/>
              <w:autoSpaceDE w:val="0"/>
              <w:autoSpaceDN w:val="0"/>
              <w:adjustRightInd w:val="0"/>
              <w:jc w:val="both"/>
              <w:rPr>
                <w:sz w:val="22"/>
                <w:szCs w:val="22"/>
                <w:lang w:val="vi-VN"/>
              </w:rPr>
            </w:pPr>
            <w:r w:rsidRPr="007D038B">
              <w:rPr>
                <w:b/>
                <w:bCs/>
                <w:i/>
                <w:iCs/>
                <w:sz w:val="22"/>
                <w:szCs w:val="22"/>
                <w:lang w:val="vi-VN"/>
              </w:rPr>
              <w:t xml:space="preserve">Hồ </w:t>
            </w:r>
            <w:r w:rsidRPr="00212A1E">
              <w:rPr>
                <w:b/>
                <w:bCs/>
                <w:i/>
                <w:iCs/>
                <w:sz w:val="22"/>
                <w:szCs w:val="22"/>
                <w:lang w:val="vi-VN"/>
              </w:rPr>
              <w:t>s</w:t>
            </w:r>
            <w:r w:rsidRPr="007D038B">
              <w:rPr>
                <w:b/>
                <w:bCs/>
                <w:i/>
                <w:iCs/>
                <w:sz w:val="22"/>
                <w:szCs w:val="22"/>
                <w:lang w:val="vi-VN"/>
              </w:rPr>
              <w:t>ơ kèm theo:</w:t>
            </w:r>
            <w:r w:rsidRPr="007D038B">
              <w:rPr>
                <w:sz w:val="22"/>
                <w:szCs w:val="22"/>
                <w:lang w:val="vi-VN"/>
              </w:rPr>
              <w:tab/>
            </w:r>
          </w:p>
          <w:p w14:paraId="07B85B7C" w14:textId="77777777" w:rsidR="00143B74" w:rsidRPr="00212A1E" w:rsidRDefault="00143B74" w:rsidP="0088110F">
            <w:pPr>
              <w:widowControl w:val="0"/>
              <w:autoSpaceDE w:val="0"/>
              <w:autoSpaceDN w:val="0"/>
              <w:adjustRightInd w:val="0"/>
              <w:ind w:left="135"/>
              <w:jc w:val="both"/>
              <w:rPr>
                <w:sz w:val="20"/>
                <w:szCs w:val="22"/>
                <w:lang w:val="vi-VN"/>
              </w:rPr>
            </w:pPr>
            <w:r w:rsidRPr="00212A1E">
              <w:rPr>
                <w:sz w:val="20"/>
                <w:szCs w:val="22"/>
                <w:lang w:val="vi-VN"/>
              </w:rPr>
              <w:t>- CMND (sao y bản chính);</w:t>
            </w:r>
          </w:p>
          <w:p w14:paraId="469A4936" w14:textId="77777777" w:rsidR="00143B74" w:rsidRPr="00212A1E" w:rsidRDefault="00143B74" w:rsidP="0088110F">
            <w:pPr>
              <w:widowControl w:val="0"/>
              <w:autoSpaceDE w:val="0"/>
              <w:autoSpaceDN w:val="0"/>
              <w:adjustRightInd w:val="0"/>
              <w:ind w:left="135"/>
              <w:jc w:val="both"/>
              <w:rPr>
                <w:sz w:val="20"/>
                <w:szCs w:val="22"/>
                <w:lang w:val="vi-VN"/>
              </w:rPr>
            </w:pPr>
            <w:r w:rsidRPr="00212A1E">
              <w:rPr>
                <w:sz w:val="20"/>
                <w:szCs w:val="22"/>
                <w:lang w:val="vi-VN"/>
              </w:rPr>
              <w:t xml:space="preserve">- </w:t>
            </w:r>
            <w:r w:rsidRPr="00663D19">
              <w:rPr>
                <w:rStyle w:val="Bodytext2Italic"/>
                <w:sz w:val="20"/>
                <w:szCs w:val="22"/>
              </w:rPr>
              <w:t>Trích lục hoặc</w:t>
            </w:r>
            <w:r w:rsidRPr="00663D19">
              <w:rPr>
                <w:i/>
                <w:color w:val="000000"/>
                <w:sz w:val="20"/>
                <w:szCs w:val="22"/>
                <w:lang w:val="vi-VN" w:eastAsia="vi-VN" w:bidi="vi-VN"/>
              </w:rPr>
              <w:t xml:space="preserve"> </w:t>
            </w:r>
            <w:r w:rsidRPr="00663D19">
              <w:rPr>
                <w:color w:val="000000"/>
                <w:sz w:val="20"/>
                <w:szCs w:val="22"/>
                <w:lang w:val="vi-VN" w:eastAsia="vi-VN" w:bidi="vi-VN"/>
              </w:rPr>
              <w:t>quyết định thay đ</w:t>
            </w:r>
            <w:r w:rsidRPr="00212A1E">
              <w:rPr>
                <w:color w:val="000000"/>
                <w:sz w:val="20"/>
                <w:szCs w:val="22"/>
                <w:lang w:val="vi-VN" w:eastAsia="vi-VN" w:bidi="vi-VN"/>
              </w:rPr>
              <w:t>ổ</w:t>
            </w:r>
            <w:r w:rsidRPr="00663D19">
              <w:rPr>
                <w:color w:val="000000"/>
                <w:sz w:val="20"/>
                <w:szCs w:val="22"/>
                <w:lang w:val="vi-VN" w:eastAsia="vi-VN" w:bidi="vi-VN"/>
              </w:rPr>
              <w:t>i hoặc cải chính hộ tịch, xác định lại dân tộc, xác định lại giới tính</w:t>
            </w:r>
            <w:r w:rsidRPr="00663D19">
              <w:rPr>
                <w:color w:val="000000"/>
                <w:sz w:val="26"/>
                <w:szCs w:val="28"/>
                <w:lang w:val="vi-VN" w:eastAsia="vi-VN" w:bidi="vi-VN"/>
              </w:rPr>
              <w:t xml:space="preserve"> </w:t>
            </w:r>
            <w:r w:rsidRPr="00212A1E">
              <w:rPr>
                <w:sz w:val="20"/>
                <w:szCs w:val="22"/>
                <w:lang w:val="vi-VN"/>
              </w:rPr>
              <w:t>(sao y bản chính);</w:t>
            </w:r>
          </w:p>
          <w:p w14:paraId="27F77A0E" w14:textId="77777777" w:rsidR="00143B74" w:rsidRPr="00212A1E" w:rsidRDefault="00143B74" w:rsidP="0088110F">
            <w:pPr>
              <w:widowControl w:val="0"/>
              <w:autoSpaceDE w:val="0"/>
              <w:autoSpaceDN w:val="0"/>
              <w:adjustRightInd w:val="0"/>
              <w:ind w:left="135"/>
              <w:jc w:val="both"/>
              <w:rPr>
                <w:sz w:val="20"/>
                <w:szCs w:val="22"/>
                <w:lang w:val="vi-VN"/>
              </w:rPr>
            </w:pPr>
            <w:r w:rsidRPr="00212A1E">
              <w:rPr>
                <w:sz w:val="20"/>
                <w:szCs w:val="22"/>
                <w:lang w:val="vi-VN"/>
              </w:rPr>
              <w:t xml:space="preserve">- Bản sao giấy khai sinh </w:t>
            </w:r>
            <w:r w:rsidRPr="00663D19">
              <w:rPr>
                <w:color w:val="000000"/>
                <w:sz w:val="20"/>
                <w:szCs w:val="22"/>
                <w:lang w:val="vi-VN" w:eastAsia="vi-VN" w:bidi="vi-VN"/>
              </w:rPr>
              <w:t>trường hợp chỉnh sửa văn bằng, chứng chỉ do bổ sung hộ tịch, điều chỉnh hộ tịch, đăng ký lại việc sinh, đăng ký khai sinh quá hạn</w:t>
            </w:r>
            <w:r w:rsidRPr="00212A1E">
              <w:rPr>
                <w:sz w:val="20"/>
                <w:szCs w:val="22"/>
                <w:lang w:val="vi-VN"/>
              </w:rPr>
              <w:t>;</w:t>
            </w:r>
          </w:p>
          <w:p w14:paraId="5C1231F7" w14:textId="77777777" w:rsidR="00143B74" w:rsidRPr="00212A1E" w:rsidRDefault="00143B74" w:rsidP="0088110F">
            <w:pPr>
              <w:widowControl w:val="0"/>
              <w:autoSpaceDE w:val="0"/>
              <w:autoSpaceDN w:val="0"/>
              <w:adjustRightInd w:val="0"/>
              <w:ind w:left="135"/>
              <w:jc w:val="both"/>
              <w:rPr>
                <w:sz w:val="20"/>
                <w:szCs w:val="22"/>
                <w:lang w:val="vi-VN"/>
              </w:rPr>
            </w:pPr>
            <w:r w:rsidRPr="00212A1E">
              <w:rPr>
                <w:sz w:val="20"/>
                <w:szCs w:val="22"/>
                <w:lang w:val="vi-VN"/>
              </w:rPr>
              <w:t>- Bản chính bằng tốt nghiệp;</w:t>
            </w:r>
          </w:p>
          <w:p w14:paraId="4113CA7D" w14:textId="77777777" w:rsidR="00143B74" w:rsidRPr="00212A1E" w:rsidRDefault="00143B74" w:rsidP="0088110F">
            <w:pPr>
              <w:widowControl w:val="0"/>
              <w:autoSpaceDE w:val="0"/>
              <w:autoSpaceDN w:val="0"/>
              <w:adjustRightInd w:val="0"/>
              <w:ind w:left="135"/>
              <w:jc w:val="both"/>
              <w:rPr>
                <w:sz w:val="20"/>
                <w:szCs w:val="22"/>
                <w:lang w:val="vi-VN"/>
              </w:rPr>
            </w:pPr>
            <w:r w:rsidRPr="00212A1E">
              <w:rPr>
                <w:sz w:val="20"/>
                <w:szCs w:val="22"/>
                <w:lang w:val="vi-VN"/>
              </w:rPr>
              <w:t>- Số ảnh tương đương với bản sao đề nghị cấp đối với THCS</w:t>
            </w:r>
          </w:p>
          <w:p w14:paraId="2F4BFD9F" w14:textId="77777777" w:rsidR="00143B74" w:rsidRPr="00212A1E" w:rsidRDefault="00143B74" w:rsidP="0088110F">
            <w:pPr>
              <w:widowControl w:val="0"/>
              <w:autoSpaceDE w:val="0"/>
              <w:autoSpaceDN w:val="0"/>
              <w:adjustRightInd w:val="0"/>
              <w:jc w:val="both"/>
              <w:rPr>
                <w:b/>
                <w:bCs/>
                <w:i/>
                <w:iCs/>
                <w:sz w:val="22"/>
                <w:szCs w:val="22"/>
                <w:lang w:val="vi-VN"/>
              </w:rPr>
            </w:pPr>
          </w:p>
          <w:p w14:paraId="114D78EF" w14:textId="77777777" w:rsidR="00143B74" w:rsidRPr="007D038B" w:rsidRDefault="00143B74" w:rsidP="0088110F">
            <w:pPr>
              <w:widowControl w:val="0"/>
              <w:autoSpaceDE w:val="0"/>
              <w:autoSpaceDN w:val="0"/>
              <w:adjustRightInd w:val="0"/>
              <w:ind w:left="135"/>
              <w:jc w:val="both"/>
              <w:rPr>
                <w:b/>
                <w:bCs/>
                <w:sz w:val="22"/>
                <w:szCs w:val="22"/>
                <w:u w:val="single"/>
                <w:lang w:val="vi-VN"/>
              </w:rPr>
            </w:pPr>
            <w:r w:rsidRPr="00212A1E">
              <w:rPr>
                <w:sz w:val="22"/>
                <w:szCs w:val="22"/>
                <w:lang w:val="vi-VN"/>
              </w:rPr>
              <w:t xml:space="preserve">              </w:t>
            </w:r>
            <w:r w:rsidRPr="00212A1E">
              <w:rPr>
                <w:b/>
                <w:bCs/>
                <w:szCs w:val="22"/>
                <w:u w:val="single"/>
                <w:lang w:val="vi-VN"/>
              </w:rPr>
              <w:t>Xác nhận của tr</w:t>
            </w:r>
            <w:r w:rsidRPr="002A6C5E">
              <w:rPr>
                <w:b/>
                <w:bCs/>
                <w:szCs w:val="22"/>
                <w:u w:val="single"/>
                <w:lang w:val="vi-VN"/>
              </w:rPr>
              <w:t>ường</w:t>
            </w:r>
          </w:p>
          <w:p w14:paraId="642516D4" w14:textId="77777777" w:rsidR="00143B74" w:rsidRPr="00212A1E" w:rsidRDefault="00143B74" w:rsidP="0088110F">
            <w:pPr>
              <w:widowControl w:val="0"/>
              <w:autoSpaceDE w:val="0"/>
              <w:autoSpaceDN w:val="0"/>
              <w:adjustRightInd w:val="0"/>
              <w:ind w:left="135"/>
              <w:jc w:val="both"/>
              <w:rPr>
                <w:rFonts w:ascii="Calibri" w:hAnsi="Calibri" w:cs="Calibri"/>
                <w:sz w:val="22"/>
                <w:szCs w:val="22"/>
                <w:lang w:val="vi-VN"/>
              </w:rPr>
            </w:pPr>
            <w:r w:rsidRPr="00212A1E">
              <w:rPr>
                <w:b/>
                <w:bCs/>
                <w:sz w:val="22"/>
                <w:szCs w:val="22"/>
                <w:lang w:val="vi-VN"/>
              </w:rPr>
              <w:t xml:space="preserve">      </w:t>
            </w:r>
            <w:r w:rsidRPr="00212A1E">
              <w:rPr>
                <w:bCs/>
                <w:sz w:val="22"/>
                <w:szCs w:val="22"/>
                <w:lang w:val="vi-VN"/>
              </w:rPr>
              <w:t>(</w:t>
            </w:r>
            <w:r w:rsidRPr="00212A1E">
              <w:rPr>
                <w:sz w:val="20"/>
                <w:szCs w:val="20"/>
                <w:lang w:val="vi-VN"/>
              </w:rPr>
              <w:t>Đối với trường hợp mượn khai sinh</w:t>
            </w:r>
            <w:r w:rsidRPr="00212A1E">
              <w:rPr>
                <w:sz w:val="22"/>
                <w:szCs w:val="22"/>
                <w:lang w:val="vi-VN"/>
              </w:rPr>
              <w:t>)</w:t>
            </w:r>
          </w:p>
        </w:tc>
        <w:tc>
          <w:tcPr>
            <w:tcW w:w="5528" w:type="dxa"/>
            <w:tcBorders>
              <w:top w:val="nil"/>
              <w:left w:val="nil"/>
              <w:bottom w:val="nil"/>
              <w:right w:val="nil"/>
            </w:tcBorders>
            <w:shd w:val="clear" w:color="000000" w:fill="FFFFFF"/>
          </w:tcPr>
          <w:p w14:paraId="7DE9B115" w14:textId="77777777" w:rsidR="00143B74" w:rsidRPr="00212A1E" w:rsidRDefault="00143B74" w:rsidP="0088110F">
            <w:pPr>
              <w:widowControl w:val="0"/>
              <w:autoSpaceDE w:val="0"/>
              <w:autoSpaceDN w:val="0"/>
              <w:adjustRightInd w:val="0"/>
              <w:jc w:val="center"/>
              <w:rPr>
                <w:lang w:val="vi-VN"/>
              </w:rPr>
            </w:pPr>
          </w:p>
          <w:p w14:paraId="093B6C51" w14:textId="77777777" w:rsidR="00143B74" w:rsidRPr="00212A1E" w:rsidRDefault="00143B74" w:rsidP="0088110F">
            <w:pPr>
              <w:widowControl w:val="0"/>
              <w:autoSpaceDE w:val="0"/>
              <w:autoSpaceDN w:val="0"/>
              <w:adjustRightInd w:val="0"/>
              <w:jc w:val="center"/>
              <w:rPr>
                <w:i/>
                <w:iCs/>
                <w:lang w:val="vi-VN"/>
              </w:rPr>
            </w:pPr>
            <w:r w:rsidRPr="00212A1E">
              <w:rPr>
                <w:i/>
                <w:iCs/>
                <w:lang w:val="vi-VN"/>
              </w:rPr>
              <w:t>________________,</w:t>
            </w:r>
            <w:r w:rsidRPr="007D038B">
              <w:rPr>
                <w:i/>
                <w:iCs/>
                <w:lang w:val="vi-VN"/>
              </w:rPr>
              <w:t>ngà</w:t>
            </w:r>
            <w:r w:rsidRPr="00212A1E">
              <w:rPr>
                <w:i/>
                <w:iCs/>
                <w:lang w:val="vi-VN"/>
              </w:rPr>
              <w:t>y____</w:t>
            </w:r>
            <w:r w:rsidRPr="007D038B">
              <w:rPr>
                <w:i/>
                <w:iCs/>
                <w:lang w:val="vi-VN"/>
              </w:rPr>
              <w:t>thá</w:t>
            </w:r>
            <w:r w:rsidRPr="00212A1E">
              <w:rPr>
                <w:i/>
                <w:iCs/>
                <w:lang w:val="vi-VN"/>
              </w:rPr>
              <w:t>ng____năm_____</w:t>
            </w:r>
          </w:p>
          <w:p w14:paraId="47B7124D" w14:textId="77777777" w:rsidR="00143B74" w:rsidRPr="007D038B" w:rsidRDefault="00143B74" w:rsidP="0088110F">
            <w:pPr>
              <w:widowControl w:val="0"/>
              <w:autoSpaceDE w:val="0"/>
              <w:autoSpaceDN w:val="0"/>
              <w:adjustRightInd w:val="0"/>
              <w:jc w:val="center"/>
              <w:rPr>
                <w:b/>
                <w:bCs/>
                <w:lang w:val="vi-VN"/>
              </w:rPr>
            </w:pPr>
            <w:r w:rsidRPr="00212A1E">
              <w:rPr>
                <w:b/>
                <w:bCs/>
                <w:lang w:val="vi-VN"/>
              </w:rPr>
              <w:t>Ng</w:t>
            </w:r>
            <w:r w:rsidRPr="007D038B">
              <w:rPr>
                <w:b/>
                <w:bCs/>
                <w:lang w:val="vi-VN"/>
              </w:rPr>
              <w:t>ười viết đơn</w:t>
            </w:r>
          </w:p>
          <w:p w14:paraId="5545FAA0" w14:textId="77777777" w:rsidR="00143B74" w:rsidRPr="00212A1E" w:rsidRDefault="00143B74" w:rsidP="0088110F">
            <w:pPr>
              <w:widowControl w:val="0"/>
              <w:autoSpaceDE w:val="0"/>
              <w:autoSpaceDN w:val="0"/>
              <w:adjustRightInd w:val="0"/>
              <w:jc w:val="center"/>
              <w:rPr>
                <w:rFonts w:ascii="Calibri" w:hAnsi="Calibri" w:cs="Calibri"/>
                <w:sz w:val="22"/>
                <w:szCs w:val="22"/>
                <w:lang w:val="vi-VN"/>
              </w:rPr>
            </w:pPr>
            <w:r w:rsidRPr="00212A1E">
              <w:rPr>
                <w:i/>
                <w:iCs/>
                <w:sz w:val="20"/>
                <w:lang w:val="vi-VN"/>
              </w:rPr>
              <w:t>(</w:t>
            </w:r>
            <w:r w:rsidRPr="002A6C5E">
              <w:rPr>
                <w:i/>
                <w:iCs/>
                <w:sz w:val="20"/>
                <w:lang w:val="vi-VN"/>
              </w:rPr>
              <w:t xml:space="preserve">Họ </w:t>
            </w:r>
            <w:r w:rsidRPr="00212A1E">
              <w:rPr>
                <w:i/>
                <w:iCs/>
                <w:sz w:val="20"/>
                <w:lang w:val="vi-VN"/>
              </w:rPr>
              <w:t xml:space="preserve">tên </w:t>
            </w:r>
            <w:r w:rsidRPr="002A6C5E">
              <w:rPr>
                <w:i/>
                <w:iCs/>
                <w:sz w:val="20"/>
                <w:lang w:val="vi-VN"/>
              </w:rPr>
              <w:t xml:space="preserve">và </w:t>
            </w:r>
            <w:r w:rsidRPr="00212A1E">
              <w:rPr>
                <w:i/>
                <w:iCs/>
                <w:sz w:val="20"/>
                <w:lang w:val="vi-VN"/>
              </w:rPr>
              <w:t>ch</w:t>
            </w:r>
            <w:r w:rsidRPr="002A6C5E">
              <w:rPr>
                <w:i/>
                <w:iCs/>
                <w:sz w:val="20"/>
                <w:lang w:val="vi-VN"/>
              </w:rPr>
              <w:t>ữ ký)</w:t>
            </w:r>
          </w:p>
        </w:tc>
      </w:tr>
    </w:tbl>
    <w:p w14:paraId="1187907E" w14:textId="77777777" w:rsidR="00143B74" w:rsidRPr="00212A1E" w:rsidRDefault="00143B74" w:rsidP="00143B74">
      <w:pPr>
        <w:spacing w:before="120" w:after="120"/>
        <w:jc w:val="both"/>
        <w:rPr>
          <w:b/>
          <w:bCs/>
          <w:sz w:val="28"/>
          <w:szCs w:val="28"/>
          <w:lang w:val="vi-VN"/>
        </w:rPr>
        <w:sectPr w:rsidR="00143B74" w:rsidRPr="00212A1E" w:rsidSect="005F7D96">
          <w:pgSz w:w="11907" w:h="16840" w:code="9"/>
          <w:pgMar w:top="1418" w:right="1021" w:bottom="1247" w:left="1418" w:header="720" w:footer="720" w:gutter="0"/>
          <w:cols w:space="720"/>
          <w:docGrid w:linePitch="360"/>
        </w:sectPr>
      </w:pPr>
    </w:p>
    <w:p w14:paraId="0D2F5F91" w14:textId="77777777" w:rsidR="00607809" w:rsidRPr="00212A1E" w:rsidRDefault="00DA4BDE" w:rsidP="00607809">
      <w:pPr>
        <w:spacing w:before="120" w:after="280" w:afterAutospacing="1"/>
        <w:rPr>
          <w:b/>
          <w:color w:val="000000"/>
          <w:sz w:val="28"/>
          <w:szCs w:val="28"/>
          <w:lang w:val="vi-VN" w:eastAsia="vi-VN" w:bidi="vi-VN"/>
        </w:rPr>
      </w:pPr>
      <w:r w:rsidRPr="00212A1E">
        <w:rPr>
          <w:b/>
          <w:color w:val="000000"/>
          <w:sz w:val="28"/>
          <w:szCs w:val="28"/>
          <w:lang w:val="vi-VN" w:eastAsia="vi-VN" w:bidi="vi-VN"/>
        </w:rPr>
        <w:lastRenderedPageBreak/>
        <w:t>II. DANH MỤC THỦ TỤC HÀNH CHÍNH GIỮ NGUYÊN</w:t>
      </w:r>
    </w:p>
    <w:p w14:paraId="4175CF27" w14:textId="06A54406" w:rsidR="00C54558" w:rsidRPr="00212A1E" w:rsidRDefault="00C54558" w:rsidP="00763238">
      <w:pPr>
        <w:spacing w:before="120" w:after="280" w:afterAutospacing="1"/>
        <w:jc w:val="both"/>
        <w:rPr>
          <w:b/>
          <w:sz w:val="28"/>
          <w:szCs w:val="28"/>
          <w:lang w:val="vi-VN"/>
        </w:rPr>
      </w:pPr>
      <w:r w:rsidRPr="00212A1E">
        <w:rPr>
          <w:b/>
          <w:sz w:val="28"/>
          <w:szCs w:val="28"/>
          <w:lang w:val="vi-VN"/>
        </w:rPr>
        <w:t>1. Tên thủ tục hành chính: Công nhận bằng tốt nghiệp trung học cơ sở, bằng tốt nghiệp trung học phổ thông, giấy chứng nhận hoàn thành chương trình giáo dục phổ thông do cơ sở giáo dục nước ngoài cấp để sử dụng tại Việt Nam</w:t>
      </w:r>
    </w:p>
    <w:p w14:paraId="5F98E4B5" w14:textId="77777777" w:rsidR="00C54558" w:rsidRPr="009708DE" w:rsidRDefault="00C54558" w:rsidP="00C54558">
      <w:pPr>
        <w:shd w:val="clear" w:color="auto" w:fill="FFFFFF"/>
        <w:spacing w:before="120" w:after="120" w:line="212" w:lineRule="atLeast"/>
        <w:jc w:val="both"/>
        <w:rPr>
          <w:i/>
          <w:sz w:val="28"/>
          <w:szCs w:val="28"/>
          <w:lang w:val="es-AR"/>
        </w:rPr>
      </w:pPr>
      <w:r w:rsidRPr="009708DE">
        <w:rPr>
          <w:b/>
          <w:bCs/>
          <w:sz w:val="28"/>
          <w:szCs w:val="28"/>
          <w:lang w:val="hr-HR"/>
        </w:rPr>
        <w:t xml:space="preserve">a </w:t>
      </w:r>
      <w:r w:rsidRPr="009708DE">
        <w:rPr>
          <w:b/>
          <w:bCs/>
          <w:sz w:val="28"/>
          <w:szCs w:val="28"/>
          <w:lang w:val="vi-VN"/>
        </w:rPr>
        <w:t>Tr</w:t>
      </w:r>
      <w:r w:rsidRPr="009708DE">
        <w:rPr>
          <w:b/>
          <w:bCs/>
          <w:sz w:val="28"/>
          <w:szCs w:val="28"/>
          <w:lang w:val="hr-HR"/>
        </w:rPr>
        <w:t>ì</w:t>
      </w:r>
      <w:r w:rsidRPr="009708DE">
        <w:rPr>
          <w:b/>
          <w:bCs/>
          <w:sz w:val="28"/>
          <w:szCs w:val="28"/>
          <w:lang w:val="vi-VN"/>
        </w:rPr>
        <w:t>nh</w:t>
      </w:r>
      <w:r w:rsidRPr="009708DE">
        <w:rPr>
          <w:b/>
          <w:bCs/>
          <w:sz w:val="28"/>
          <w:szCs w:val="28"/>
          <w:lang w:val="hr-HR"/>
        </w:rPr>
        <w:t xml:space="preserve"> </w:t>
      </w:r>
      <w:r w:rsidRPr="009708DE">
        <w:rPr>
          <w:b/>
          <w:bCs/>
          <w:sz w:val="28"/>
          <w:szCs w:val="28"/>
          <w:lang w:val="vi-VN"/>
        </w:rPr>
        <w:t>tự</w:t>
      </w:r>
      <w:r w:rsidRPr="00212A1E">
        <w:rPr>
          <w:b/>
          <w:bCs/>
          <w:sz w:val="28"/>
          <w:szCs w:val="28"/>
          <w:lang w:val="vi-VN"/>
        </w:rPr>
        <w:t>, cách thức, thời gian</w:t>
      </w:r>
      <w:r w:rsidRPr="009708DE">
        <w:rPr>
          <w:b/>
          <w:bCs/>
          <w:sz w:val="28"/>
          <w:szCs w:val="28"/>
          <w:lang w:val="hr-HR"/>
        </w:rPr>
        <w:t xml:space="preserve"> </w:t>
      </w:r>
      <w:r w:rsidRPr="009708DE">
        <w:rPr>
          <w:b/>
          <w:bCs/>
          <w:sz w:val="28"/>
          <w:szCs w:val="28"/>
          <w:lang w:val="vi-VN"/>
        </w:rPr>
        <w:t>giải quyết</w:t>
      </w:r>
      <w:r w:rsidRPr="00212A1E">
        <w:rPr>
          <w:b/>
          <w:sz w:val="28"/>
          <w:szCs w:val="28"/>
          <w:lang w:val="vi-VN"/>
        </w:rPr>
        <w:t xml:space="preserve"> thủ tục hành chính</w:t>
      </w:r>
      <w:r w:rsidRPr="009708DE">
        <w:rPr>
          <w:sz w:val="28"/>
          <w:szCs w:val="28"/>
          <w:lang w:val="es-AR"/>
        </w:rPr>
        <w:t xml:space="preserve"> </w:t>
      </w:r>
    </w:p>
    <w:tbl>
      <w:tblPr>
        <w:tblStyle w:val="TableGrid"/>
        <w:tblW w:w="14743" w:type="dxa"/>
        <w:tblInd w:w="-147" w:type="dxa"/>
        <w:tblLook w:val="04A0" w:firstRow="1" w:lastRow="0" w:firstColumn="1" w:lastColumn="0" w:noHBand="0" w:noVBand="1"/>
      </w:tblPr>
      <w:tblGrid>
        <w:gridCol w:w="851"/>
        <w:gridCol w:w="3827"/>
        <w:gridCol w:w="6237"/>
        <w:gridCol w:w="2694"/>
        <w:gridCol w:w="1134"/>
      </w:tblGrid>
      <w:tr w:rsidR="00C54558" w:rsidRPr="009708DE" w14:paraId="618CE4B1" w14:textId="77777777" w:rsidTr="00BF00D4">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078ACFEB" w14:textId="77777777" w:rsidR="00C54558" w:rsidRPr="009708DE" w:rsidRDefault="00C54558"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TT</w:t>
            </w:r>
          </w:p>
        </w:tc>
        <w:tc>
          <w:tcPr>
            <w:tcW w:w="3827" w:type="dxa"/>
            <w:tcBorders>
              <w:top w:val="single" w:sz="4" w:space="0" w:color="auto"/>
              <w:left w:val="single" w:sz="4" w:space="0" w:color="auto"/>
              <w:bottom w:val="single" w:sz="4" w:space="0" w:color="auto"/>
              <w:right w:val="single" w:sz="4" w:space="0" w:color="auto"/>
            </w:tcBorders>
            <w:vAlign w:val="center"/>
          </w:tcPr>
          <w:p w14:paraId="73572DE1" w14:textId="77777777" w:rsidR="00C54558" w:rsidRPr="009708DE" w:rsidRDefault="00C54558"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Trình tự thực hiện</w:t>
            </w:r>
          </w:p>
        </w:tc>
        <w:tc>
          <w:tcPr>
            <w:tcW w:w="6237" w:type="dxa"/>
            <w:tcBorders>
              <w:top w:val="single" w:sz="4" w:space="0" w:color="auto"/>
              <w:left w:val="single" w:sz="4" w:space="0" w:color="auto"/>
              <w:bottom w:val="single" w:sz="4" w:space="0" w:color="auto"/>
              <w:right w:val="single" w:sz="4" w:space="0" w:color="auto"/>
            </w:tcBorders>
            <w:vAlign w:val="center"/>
          </w:tcPr>
          <w:p w14:paraId="728803D3" w14:textId="77777777" w:rsidR="00C54558" w:rsidRPr="009708DE" w:rsidRDefault="00C54558"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Cách thức thực hiện</w:t>
            </w:r>
          </w:p>
        </w:tc>
        <w:tc>
          <w:tcPr>
            <w:tcW w:w="2694" w:type="dxa"/>
            <w:tcBorders>
              <w:top w:val="single" w:sz="4" w:space="0" w:color="auto"/>
              <w:left w:val="single" w:sz="4" w:space="0" w:color="auto"/>
              <w:bottom w:val="single" w:sz="4" w:space="0" w:color="auto"/>
              <w:right w:val="single" w:sz="4" w:space="0" w:color="auto"/>
            </w:tcBorders>
            <w:vAlign w:val="center"/>
          </w:tcPr>
          <w:p w14:paraId="6707B5DA" w14:textId="77777777" w:rsidR="00C54558" w:rsidRPr="009708DE" w:rsidRDefault="00C54558"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2DD8644F" w14:textId="77777777" w:rsidR="00C54558" w:rsidRPr="009708DE" w:rsidRDefault="00C54558"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Ghi chú</w:t>
            </w:r>
          </w:p>
        </w:tc>
      </w:tr>
      <w:tr w:rsidR="00C54558" w:rsidRPr="00212A1E" w14:paraId="29CEAE99" w14:textId="77777777" w:rsidTr="00BF00D4">
        <w:trPr>
          <w:trHeight w:val="70"/>
        </w:trPr>
        <w:tc>
          <w:tcPr>
            <w:tcW w:w="851" w:type="dxa"/>
            <w:tcBorders>
              <w:top w:val="single" w:sz="4" w:space="0" w:color="auto"/>
            </w:tcBorders>
            <w:vAlign w:val="center"/>
          </w:tcPr>
          <w:p w14:paraId="752E4AC4" w14:textId="77777777" w:rsidR="00C54558" w:rsidRPr="009708DE" w:rsidRDefault="00C54558"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1</w:t>
            </w:r>
          </w:p>
        </w:tc>
        <w:tc>
          <w:tcPr>
            <w:tcW w:w="3827" w:type="dxa"/>
            <w:tcBorders>
              <w:top w:val="single" w:sz="4" w:space="0" w:color="auto"/>
            </w:tcBorders>
          </w:tcPr>
          <w:p w14:paraId="0BF733B2" w14:textId="77777777" w:rsidR="00C54558" w:rsidRDefault="00C54558" w:rsidP="0088110F">
            <w:pPr>
              <w:shd w:val="clear" w:color="auto" w:fill="FFFFFF"/>
              <w:spacing w:after="150"/>
              <w:jc w:val="both"/>
              <w:rPr>
                <w:color w:val="1E2F41"/>
                <w:sz w:val="27"/>
                <w:szCs w:val="27"/>
              </w:rPr>
            </w:pPr>
            <w:r>
              <w:rPr>
                <w:color w:val="1E2F41"/>
                <w:sz w:val="27"/>
                <w:szCs w:val="27"/>
              </w:rPr>
              <w:t xml:space="preserve">      </w:t>
            </w:r>
          </w:p>
          <w:p w14:paraId="2586FC1F" w14:textId="77777777" w:rsidR="00C54558" w:rsidRPr="009030C1" w:rsidRDefault="00C54558" w:rsidP="0088110F">
            <w:pPr>
              <w:shd w:val="clear" w:color="auto" w:fill="FFFFFF"/>
              <w:jc w:val="both"/>
              <w:rPr>
                <w:sz w:val="26"/>
                <w:szCs w:val="26"/>
              </w:rPr>
            </w:pPr>
            <w:r>
              <w:rPr>
                <w:color w:val="1E2F41"/>
                <w:sz w:val="27"/>
                <w:szCs w:val="27"/>
              </w:rPr>
              <w:t xml:space="preserve"> </w:t>
            </w:r>
            <w:r w:rsidRPr="00F339B1">
              <w:rPr>
                <w:b/>
                <w:color w:val="000000" w:themeColor="text1"/>
                <w:sz w:val="26"/>
              </w:rPr>
              <w:t xml:space="preserve">Nộp hồ sơ thủ tục hành chính: </w:t>
            </w:r>
            <w:r>
              <w:rPr>
                <w:i/>
                <w:color w:val="000000" w:themeColor="text1"/>
              </w:rPr>
              <w:t>C</w:t>
            </w:r>
            <w:r w:rsidRPr="00F339B1">
              <w:rPr>
                <w:i/>
                <w:color w:val="000000" w:themeColor="text1"/>
                <w:sz w:val="26"/>
              </w:rPr>
              <w:t xml:space="preserve">á nhân chuẩn bị hồ sơ đầy đủ theo quy định và </w:t>
            </w:r>
            <w:r w:rsidRPr="00F339B1">
              <w:rPr>
                <w:i/>
                <w:color w:val="000000" w:themeColor="text1"/>
                <w:sz w:val="26"/>
                <w:lang w:val="vi-VN"/>
              </w:rPr>
              <w:t xml:space="preserve">nộp hồ sơ </w:t>
            </w:r>
            <w:r w:rsidRPr="00F339B1">
              <w:rPr>
                <w:i/>
                <w:color w:val="000000" w:themeColor="text1"/>
                <w:sz w:val="26"/>
              </w:rPr>
              <w:t>qua các cách thức sau:</w:t>
            </w:r>
          </w:p>
        </w:tc>
        <w:tc>
          <w:tcPr>
            <w:tcW w:w="6237" w:type="dxa"/>
            <w:tcBorders>
              <w:top w:val="single" w:sz="4" w:space="0" w:color="auto"/>
            </w:tcBorders>
          </w:tcPr>
          <w:p w14:paraId="4682FD8A" w14:textId="77777777" w:rsidR="00C54558" w:rsidRPr="009030C1" w:rsidRDefault="00C54558" w:rsidP="0088110F">
            <w:pPr>
              <w:pStyle w:val="NormalWeb"/>
              <w:shd w:val="clear" w:color="auto" w:fill="FFFFFF"/>
              <w:spacing w:before="0" w:beforeAutospacing="0" w:after="0" w:afterAutospacing="0"/>
              <w:jc w:val="both"/>
              <w:rPr>
                <w:rFonts w:ascii="Times New Roman" w:hAnsi="Times New Roman"/>
                <w:sz w:val="26"/>
                <w:szCs w:val="26"/>
              </w:rPr>
            </w:pPr>
            <w:r w:rsidRPr="009030C1">
              <w:rPr>
                <w:rStyle w:val="Bodytext2"/>
                <w:rFonts w:ascii="Times New Roman" w:hAnsi="Times New Roman"/>
              </w:rPr>
              <w:t xml:space="preserve">  </w:t>
            </w:r>
            <w:r w:rsidRPr="009030C1">
              <w:rPr>
                <w:rFonts w:ascii="Times New Roman" w:hAnsi="Times New Roman"/>
                <w:sz w:val="26"/>
                <w:szCs w:val="26"/>
              </w:rPr>
              <w:t xml:space="preserve">  </w:t>
            </w:r>
          </w:p>
          <w:p w14:paraId="2A456D87" w14:textId="77777777" w:rsidR="00C54558" w:rsidRPr="009030C1" w:rsidRDefault="00C54558" w:rsidP="0088110F">
            <w:pPr>
              <w:pStyle w:val="NormalWeb"/>
              <w:shd w:val="clear" w:color="auto" w:fill="FFFFFF"/>
              <w:spacing w:before="0" w:beforeAutospacing="0" w:after="0" w:afterAutospacing="0"/>
              <w:jc w:val="both"/>
              <w:rPr>
                <w:rFonts w:ascii="Times New Roman" w:hAnsi="Times New Roman"/>
                <w:i/>
                <w:sz w:val="26"/>
                <w:szCs w:val="26"/>
                <w:lang w:val="vi-VN"/>
              </w:rPr>
            </w:pPr>
            <w:r w:rsidRPr="009030C1">
              <w:rPr>
                <w:rFonts w:ascii="Times New Roman" w:hAnsi="Times New Roman"/>
                <w:sz w:val="26"/>
                <w:szCs w:val="26"/>
              </w:rPr>
              <w:t xml:space="preserve"> 1. Nộp trực tiếp qua Bộ phận tiếp nhận và trả kết quả tại Trung tâm Hành chính công tỉnh Đồng Tháp (85, đường Nguyễn Huệ, Phường 1, thành phố Cao Lãnh, tỉnh Đồng Tháp).</w:t>
            </w:r>
          </w:p>
          <w:p w14:paraId="44879814" w14:textId="77777777" w:rsidR="00C54558" w:rsidRPr="009030C1" w:rsidRDefault="00C54558" w:rsidP="0088110F">
            <w:pPr>
              <w:pStyle w:val="Bodytext20"/>
              <w:shd w:val="clear" w:color="auto" w:fill="auto"/>
              <w:spacing w:before="120" w:after="120" w:line="240" w:lineRule="auto"/>
              <w:ind w:firstLine="210"/>
              <w:rPr>
                <w:rFonts w:ascii="Times New Roman" w:hAnsi="Times New Roman" w:cs="Times New Roman"/>
                <w:lang w:val="vi-VN" w:eastAsia="vi-VN" w:bidi="vi-VN"/>
              </w:rPr>
            </w:pPr>
            <w:r w:rsidRPr="00212A1E">
              <w:rPr>
                <w:rFonts w:ascii="Times New Roman" w:hAnsi="Times New Roman" w:cs="Times New Roman"/>
                <w:lang w:val="vi-VN"/>
              </w:rPr>
              <w:t>2.</w:t>
            </w:r>
            <w:r w:rsidRPr="00212A1E">
              <w:rPr>
                <w:rFonts w:ascii="Times New Roman" w:hAnsi="Times New Roman" w:cs="Times New Roman"/>
                <w:lang w:val="vi-VN" w:eastAsia="vi-VN" w:bidi="vi-VN"/>
              </w:rPr>
              <w:t xml:space="preserve"> Hoặc qua </w:t>
            </w:r>
            <w:r w:rsidRPr="009030C1">
              <w:rPr>
                <w:rFonts w:ascii="Times New Roman" w:hAnsi="Times New Roman" w:cs="Times New Roman"/>
                <w:lang w:val="vi-VN" w:eastAsia="vi-VN" w:bidi="vi-VN"/>
              </w:rPr>
              <w:t>Bưu điện.</w:t>
            </w:r>
          </w:p>
          <w:p w14:paraId="20E20E69" w14:textId="77777777" w:rsidR="00C54558" w:rsidRPr="009030C1" w:rsidRDefault="00C54558" w:rsidP="0088110F">
            <w:pPr>
              <w:pStyle w:val="Bodytext20"/>
              <w:shd w:val="clear" w:color="auto" w:fill="auto"/>
              <w:spacing w:before="120" w:after="120" w:line="240" w:lineRule="auto"/>
              <w:ind w:firstLine="210"/>
              <w:rPr>
                <w:rFonts w:ascii="Times New Roman" w:hAnsi="Times New Roman" w:cs="Times New Roman"/>
                <w:i/>
                <w:lang w:val="vi-VN"/>
              </w:rPr>
            </w:pPr>
            <w:r w:rsidRPr="00212A1E">
              <w:rPr>
                <w:rFonts w:ascii="Times New Roman" w:hAnsi="Times New Roman" w:cs="Times New Roman"/>
                <w:lang w:val="vi-VN"/>
              </w:rPr>
              <w:t xml:space="preserve">3. </w:t>
            </w:r>
            <w:r w:rsidRPr="009030C1">
              <w:rPr>
                <w:rFonts w:ascii="Times New Roman" w:hAnsi="Times New Roman" w:cs="Times New Roman"/>
                <w:lang w:val="nl-NL"/>
              </w:rPr>
              <w:t xml:space="preserve">Hoặc nộp trực tuyến tại website cổng Dịch vụ công của tỉnh Đồng Tháp: </w:t>
            </w:r>
            <w:hyperlink r:id="rId185" w:history="1">
              <w:r w:rsidRPr="009030C1">
                <w:rPr>
                  <w:rStyle w:val="Hyperlink"/>
                  <w:rFonts w:ascii="Times New Roman" w:hAnsi="Times New Roman" w:cs="Times New Roman"/>
                  <w:i/>
                  <w:color w:val="auto"/>
                  <w:lang w:val="nl-NL"/>
                </w:rPr>
                <w:t>http://dichvucong.dongthap.gov.vn</w:t>
              </w:r>
            </w:hyperlink>
            <w:r w:rsidRPr="00212A1E">
              <w:rPr>
                <w:rFonts w:ascii="Times New Roman" w:hAnsi="Times New Roman" w:cs="Times New Roman"/>
                <w:lang w:val="vi-VN"/>
              </w:rPr>
              <w:t>.</w:t>
            </w:r>
          </w:p>
        </w:tc>
        <w:tc>
          <w:tcPr>
            <w:tcW w:w="2694" w:type="dxa"/>
            <w:tcBorders>
              <w:top w:val="single" w:sz="4" w:space="0" w:color="auto"/>
            </w:tcBorders>
            <w:vAlign w:val="center"/>
          </w:tcPr>
          <w:p w14:paraId="1B4F8F24" w14:textId="77777777" w:rsidR="00C54558" w:rsidRPr="009708DE" w:rsidRDefault="00C54558" w:rsidP="0088110F">
            <w:pPr>
              <w:pStyle w:val="NormalWeb"/>
              <w:spacing w:before="0" w:beforeAutospacing="0" w:after="120" w:afterAutospacing="0" w:line="234" w:lineRule="atLeast"/>
              <w:ind w:firstLine="209"/>
              <w:jc w:val="both"/>
              <w:rPr>
                <w:rFonts w:ascii="Times New Roman" w:hAnsi="Times New Roman"/>
                <w:sz w:val="26"/>
                <w:szCs w:val="26"/>
                <w:lang w:val="vi-VN"/>
              </w:rPr>
            </w:pPr>
            <w:r w:rsidRPr="009708DE">
              <w:rPr>
                <w:rFonts w:ascii="Times New Roman" w:hAnsi="Times New Roman"/>
                <w:sz w:val="26"/>
                <w:szCs w:val="26"/>
                <w:lang w:val="vi-VN"/>
              </w:rPr>
              <w:t>Sáng: từ 07 giờ đến 11 giờ 30 phút; chiều: từ 13 giờ 30 đến 17 giờ của các ngày làm việc.</w:t>
            </w:r>
          </w:p>
          <w:p w14:paraId="10550248" w14:textId="370F946D" w:rsidR="00C54558" w:rsidRPr="009708DE" w:rsidRDefault="00C54558" w:rsidP="0088110F">
            <w:pPr>
              <w:pStyle w:val="NormalWeb"/>
              <w:spacing w:before="0" w:beforeAutospacing="0" w:after="120" w:afterAutospacing="0" w:line="234" w:lineRule="atLeast"/>
              <w:ind w:firstLine="209"/>
              <w:jc w:val="both"/>
              <w:rPr>
                <w:rFonts w:ascii="Times New Roman" w:hAnsi="Times New Roman"/>
                <w:sz w:val="26"/>
                <w:szCs w:val="26"/>
                <w:lang w:val="vi-VN"/>
              </w:rPr>
            </w:pPr>
            <w:r w:rsidRPr="00212A1E">
              <w:rPr>
                <w:rFonts w:ascii="Times New Roman" w:hAnsi="Times New Roman"/>
                <w:sz w:val="26"/>
                <w:szCs w:val="26"/>
                <w:lang w:val="vi-VN"/>
              </w:rPr>
              <w:t xml:space="preserve">Không quy định </w:t>
            </w:r>
            <w:r w:rsidRPr="00212A1E">
              <w:rPr>
                <w:rFonts w:ascii="Times New Roman" w:hAnsi="Times New Roman"/>
                <w:i/>
                <w:sz w:val="26"/>
                <w:szCs w:val="26"/>
                <w:lang w:val="vi-VN"/>
              </w:rPr>
              <w:t>(tùy khách hàng)</w:t>
            </w:r>
          </w:p>
          <w:p w14:paraId="28454DE3" w14:textId="77777777" w:rsidR="00C54558" w:rsidRPr="009708DE" w:rsidRDefault="00C54558" w:rsidP="0088110F">
            <w:pPr>
              <w:pStyle w:val="Bodytext21"/>
              <w:shd w:val="clear" w:color="auto" w:fill="auto"/>
              <w:tabs>
                <w:tab w:val="left" w:pos="1059"/>
              </w:tabs>
              <w:spacing w:before="120" w:after="120" w:line="240" w:lineRule="auto"/>
              <w:ind w:firstLine="0"/>
              <w:rPr>
                <w:b/>
                <w:sz w:val="26"/>
                <w:szCs w:val="26"/>
              </w:rPr>
            </w:pPr>
            <w:r w:rsidRPr="00212A1E">
              <w:rPr>
                <w:rStyle w:val="Bodytext2"/>
                <w:color w:val="auto"/>
              </w:rPr>
              <w:t xml:space="preserve">      </w:t>
            </w:r>
          </w:p>
        </w:tc>
        <w:tc>
          <w:tcPr>
            <w:tcW w:w="1134" w:type="dxa"/>
            <w:tcBorders>
              <w:top w:val="single" w:sz="4" w:space="0" w:color="auto"/>
            </w:tcBorders>
            <w:vAlign w:val="center"/>
          </w:tcPr>
          <w:p w14:paraId="05C9CD1E" w14:textId="77777777" w:rsidR="00C54558" w:rsidRPr="009708DE" w:rsidRDefault="00C54558" w:rsidP="0088110F">
            <w:pPr>
              <w:jc w:val="center"/>
              <w:rPr>
                <w:i/>
                <w:sz w:val="26"/>
                <w:szCs w:val="26"/>
                <w:lang w:val="vi-VN"/>
              </w:rPr>
            </w:pPr>
          </w:p>
        </w:tc>
      </w:tr>
      <w:tr w:rsidR="00C54558" w:rsidRPr="009708DE" w14:paraId="4D2D1A17" w14:textId="77777777" w:rsidTr="00BF00D4">
        <w:trPr>
          <w:trHeight w:val="600"/>
        </w:trPr>
        <w:tc>
          <w:tcPr>
            <w:tcW w:w="851" w:type="dxa"/>
            <w:vMerge w:val="restart"/>
            <w:vAlign w:val="center"/>
          </w:tcPr>
          <w:p w14:paraId="790CEDFC" w14:textId="77777777" w:rsidR="00C54558" w:rsidRPr="009708DE" w:rsidRDefault="00C54558"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2</w:t>
            </w:r>
          </w:p>
        </w:tc>
        <w:tc>
          <w:tcPr>
            <w:tcW w:w="3827" w:type="dxa"/>
            <w:vMerge w:val="restart"/>
            <w:vAlign w:val="center"/>
          </w:tcPr>
          <w:p w14:paraId="0012C48D" w14:textId="77777777" w:rsidR="00C54558" w:rsidRPr="009030C1" w:rsidRDefault="00C54558" w:rsidP="0088110F">
            <w:pPr>
              <w:spacing w:before="120" w:after="120"/>
              <w:jc w:val="both"/>
              <w:rPr>
                <w:sz w:val="26"/>
                <w:szCs w:val="26"/>
              </w:rPr>
            </w:pPr>
            <w:r w:rsidRPr="009030C1">
              <w:rPr>
                <w:b/>
                <w:sz w:val="26"/>
                <w:szCs w:val="26"/>
              </w:rPr>
              <w:t>Tiếp nhận và chuyển hồ sơ thủ tục hành chính</w:t>
            </w:r>
          </w:p>
        </w:tc>
        <w:tc>
          <w:tcPr>
            <w:tcW w:w="6237" w:type="dxa"/>
            <w:vMerge w:val="restart"/>
          </w:tcPr>
          <w:p w14:paraId="6B0B0D31" w14:textId="77777777" w:rsidR="00C54558" w:rsidRPr="009030C1" w:rsidRDefault="00C54558"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030C1">
              <w:rPr>
                <w:rFonts w:ascii="Times New Roman" w:hAnsi="Times New Roman"/>
                <w:sz w:val="26"/>
                <w:szCs w:val="26"/>
              </w:rPr>
              <w:t xml:space="preserve">1. Đối với hồ sơ được nộp </w:t>
            </w:r>
            <w:r w:rsidRPr="009030C1">
              <w:rPr>
                <w:rFonts w:ascii="Times New Roman" w:hAnsi="Times New Roman"/>
                <w:sz w:val="26"/>
                <w:szCs w:val="26"/>
                <w:lang w:val="vi-VN"/>
              </w:rPr>
              <w:t xml:space="preserve">trực tiếp qua </w:t>
            </w:r>
            <w:r w:rsidRPr="009030C1">
              <w:rPr>
                <w:rFonts w:ascii="Times New Roman" w:hAnsi="Times New Roman"/>
                <w:sz w:val="26"/>
                <w:szCs w:val="26"/>
              </w:rPr>
              <w:t xml:space="preserve">Bộ phận </w:t>
            </w:r>
            <w:r w:rsidRPr="009030C1">
              <w:rPr>
                <w:rFonts w:ascii="Times New Roman" w:hAnsi="Times New Roman"/>
                <w:sz w:val="26"/>
                <w:szCs w:val="26"/>
                <w:lang w:val="vi-VN"/>
              </w:rPr>
              <w:t>tiếp nhận và trả kết quả</w:t>
            </w:r>
            <w:r w:rsidRPr="009030C1">
              <w:rPr>
                <w:rFonts w:ascii="Times New Roman" w:hAnsi="Times New Roman"/>
                <w:sz w:val="26"/>
                <w:szCs w:val="26"/>
              </w:rPr>
              <w:t xml:space="preserve"> hoặc thông </w:t>
            </w:r>
            <w:r w:rsidRPr="009030C1">
              <w:rPr>
                <w:rFonts w:ascii="Times New Roman" w:hAnsi="Times New Roman"/>
                <w:sz w:val="26"/>
                <w:szCs w:val="26"/>
                <w:lang w:val="vi-VN"/>
              </w:rPr>
              <w:t xml:space="preserve">qua dịch vụ bưu chính </w:t>
            </w:r>
            <w:r w:rsidRPr="009030C1">
              <w:rPr>
                <w:rFonts w:ascii="Times New Roman" w:hAnsi="Times New Roman"/>
                <w:sz w:val="26"/>
                <w:szCs w:val="26"/>
              </w:rPr>
              <w:t xml:space="preserve">công ích cán bộ, công chức, viên chức tiếp nhận hồ sơ tại Bộ phận </w:t>
            </w:r>
            <w:r w:rsidRPr="009030C1">
              <w:rPr>
                <w:rFonts w:ascii="Times New Roman" w:hAnsi="Times New Roman"/>
                <w:sz w:val="26"/>
                <w:szCs w:val="26"/>
                <w:lang w:val="vi-VN"/>
              </w:rPr>
              <w:t>tiếp nhận và trả kết quả</w:t>
            </w:r>
            <w:r w:rsidRPr="009030C1">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220604F1" w14:textId="77777777" w:rsidR="00C54558" w:rsidRPr="009030C1" w:rsidRDefault="00C54558"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030C1">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5BF867A4" w14:textId="77777777" w:rsidR="00C54558" w:rsidRPr="009030C1" w:rsidRDefault="00C54558"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030C1">
              <w:rPr>
                <w:rFonts w:ascii="Times New Roman" w:hAnsi="Times New Roman"/>
                <w:sz w:val="26"/>
                <w:szCs w:val="26"/>
              </w:rPr>
              <w:lastRenderedPageBreak/>
              <w:t>b) Trường hợp từ chối nhận hồ sơ, cán bộ, công chức, viên chức tiếp nhận hồ sơ phải nêu rõ lý do theo mẫu Phiếu từ chối giải quyết hồ sơ thủ tục hành chính;</w:t>
            </w:r>
          </w:p>
          <w:p w14:paraId="63ACF377" w14:textId="77777777" w:rsidR="00C54558" w:rsidRPr="009030C1" w:rsidRDefault="00C54558" w:rsidP="0088110F">
            <w:pPr>
              <w:spacing w:before="120" w:after="120"/>
              <w:ind w:firstLine="200"/>
              <w:jc w:val="both"/>
              <w:rPr>
                <w:sz w:val="26"/>
                <w:szCs w:val="26"/>
              </w:rPr>
            </w:pPr>
            <w:r w:rsidRPr="009030C1">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p w14:paraId="7D0503DA" w14:textId="77777777" w:rsidR="00C54558" w:rsidRPr="009030C1" w:rsidRDefault="00C54558" w:rsidP="0088110F">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030C1">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9030C1">
              <w:rPr>
                <w:rFonts w:ascii="Times New Roman" w:hAnsi="Times New Roman"/>
                <w:sz w:val="26"/>
                <w:szCs w:val="26"/>
                <w:lang w:val="vi-VN"/>
              </w:rPr>
              <w:t>tiếp nhận và trả kết quả</w:t>
            </w:r>
            <w:r w:rsidRPr="009030C1">
              <w:rPr>
                <w:rFonts w:ascii="Times New Roman" w:hAnsi="Times New Roman"/>
                <w:sz w:val="26"/>
                <w:szCs w:val="26"/>
              </w:rPr>
              <w:t xml:space="preserve"> phải xem xét, kiểm tra tính chính xác, đầy đủ của hồ sơ. </w:t>
            </w:r>
          </w:p>
          <w:p w14:paraId="4471CA6A" w14:textId="77777777" w:rsidR="00C54558" w:rsidRPr="009030C1" w:rsidRDefault="00C54558" w:rsidP="0088110F">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9030C1">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5C6F2709" w14:textId="77777777" w:rsidR="00C54558" w:rsidRPr="009030C1" w:rsidRDefault="00C54558" w:rsidP="0088110F">
            <w:pPr>
              <w:spacing w:before="120" w:after="120"/>
              <w:ind w:firstLine="200"/>
              <w:jc w:val="both"/>
              <w:rPr>
                <w:sz w:val="26"/>
                <w:szCs w:val="26"/>
              </w:rPr>
            </w:pPr>
            <w:r w:rsidRPr="009030C1">
              <w:rPr>
                <w:sz w:val="26"/>
                <w:szCs w:val="26"/>
              </w:rPr>
              <w:t xml:space="preserve">b) Nếu hồ sơ của tổ chức, cá nhân đầy đủ, hợp lệ thì cán bộ, công chức, viên chức tại Bộ phận </w:t>
            </w:r>
            <w:r w:rsidRPr="009030C1">
              <w:rPr>
                <w:sz w:val="26"/>
                <w:szCs w:val="26"/>
                <w:lang w:val="vi-VN"/>
              </w:rPr>
              <w:t>tiếp nhận và trả kết quả</w:t>
            </w:r>
            <w:r w:rsidRPr="009030C1">
              <w:rPr>
                <w:sz w:val="26"/>
                <w:szCs w:val="26"/>
              </w:rPr>
              <w:t xml:space="preserve"> tiếp nhận và chuyển cho cơ quan có thẩm quyền để giải quyết theo quy trình.</w:t>
            </w:r>
          </w:p>
        </w:tc>
        <w:tc>
          <w:tcPr>
            <w:tcW w:w="2694" w:type="dxa"/>
            <w:vAlign w:val="center"/>
          </w:tcPr>
          <w:p w14:paraId="2F397F01" w14:textId="77777777" w:rsidR="00C54558" w:rsidRDefault="00C54558" w:rsidP="0088110F">
            <w:pPr>
              <w:pStyle w:val="NormalWeb"/>
              <w:spacing w:before="0" w:beforeAutospacing="0" w:after="120" w:afterAutospacing="0" w:line="234" w:lineRule="atLeast"/>
              <w:jc w:val="both"/>
              <w:rPr>
                <w:rStyle w:val="fontstyle21"/>
                <w:rFonts w:ascii="Times New Roman" w:hAnsi="Times New Roman"/>
                <w:color w:val="auto"/>
              </w:rPr>
            </w:pPr>
            <w:r w:rsidRPr="009708DE">
              <w:rPr>
                <w:rFonts w:ascii="Times New Roman" w:hAnsi="Times New Roman"/>
                <w:sz w:val="26"/>
                <w:szCs w:val="26"/>
              </w:rPr>
              <w:lastRenderedPageBreak/>
              <w:t>C</w:t>
            </w:r>
            <w:r w:rsidRPr="009708DE">
              <w:rPr>
                <w:rStyle w:val="fontstyle21"/>
                <w:rFonts w:ascii="Times New Roman" w:hAnsi="Times New Roman"/>
                <w:color w:val="auto"/>
              </w:rPr>
              <w:t xml:space="preserve">huyển ngay hồ sơ tiếp nhận trực tiếp trong ngày làm việc </w:t>
            </w:r>
            <w:r w:rsidRPr="009708DE">
              <w:rPr>
                <w:rStyle w:val="fontstyle21"/>
                <w:rFonts w:ascii="Times New Roman" w:hAnsi="Times New Roman"/>
                <w:i/>
                <w:color w:val="auto"/>
              </w:rPr>
              <w:t>(k</w:t>
            </w:r>
            <w:r w:rsidRPr="009708DE">
              <w:rPr>
                <w:rFonts w:ascii="Times New Roman" w:hAnsi="Times New Roman"/>
                <w:i/>
                <w:sz w:val="26"/>
                <w:szCs w:val="26"/>
              </w:rPr>
              <w:t>hông để quá 3 giờ làm việc)</w:t>
            </w:r>
            <w:r w:rsidRPr="009708DE">
              <w:rPr>
                <w:rStyle w:val="fontstyle21"/>
                <w:rFonts w:ascii="Times New Roman" w:hAnsi="Times New Roman"/>
                <w:color w:val="auto"/>
              </w:rPr>
              <w:t xml:space="preserve"> hoặc chuyển vào đầu giờ ngày làm việc tiếp theo đối với trường hợp tiếp nhận sau 15 giờ hàng ngày.</w:t>
            </w:r>
          </w:p>
          <w:p w14:paraId="4BCA1112" w14:textId="77777777" w:rsidR="00C54558" w:rsidRDefault="00C54558" w:rsidP="0088110F">
            <w:pPr>
              <w:pStyle w:val="NormalWeb"/>
              <w:spacing w:before="0" w:beforeAutospacing="0" w:after="120" w:afterAutospacing="0" w:line="234" w:lineRule="atLeast"/>
              <w:jc w:val="both"/>
              <w:rPr>
                <w:rStyle w:val="fontstyle21"/>
                <w:rFonts w:ascii="Times New Roman" w:hAnsi="Times New Roman"/>
                <w:color w:val="auto"/>
              </w:rPr>
            </w:pPr>
          </w:p>
          <w:p w14:paraId="21FDB2DD" w14:textId="77777777" w:rsidR="00C54558" w:rsidRDefault="00C54558" w:rsidP="0088110F">
            <w:pPr>
              <w:pStyle w:val="NormalWeb"/>
              <w:spacing w:before="0" w:beforeAutospacing="0" w:after="120" w:afterAutospacing="0" w:line="234" w:lineRule="atLeast"/>
              <w:jc w:val="both"/>
              <w:rPr>
                <w:rStyle w:val="fontstyle21"/>
                <w:rFonts w:ascii="Times New Roman" w:hAnsi="Times New Roman"/>
                <w:color w:val="auto"/>
              </w:rPr>
            </w:pPr>
          </w:p>
          <w:p w14:paraId="1CC37B2A" w14:textId="77777777" w:rsidR="00C54558" w:rsidRDefault="00C54558" w:rsidP="0088110F">
            <w:pPr>
              <w:pStyle w:val="NormalWeb"/>
              <w:spacing w:before="0" w:beforeAutospacing="0" w:after="120" w:afterAutospacing="0" w:line="234" w:lineRule="atLeast"/>
              <w:jc w:val="both"/>
              <w:rPr>
                <w:rStyle w:val="fontstyle21"/>
                <w:rFonts w:ascii="Times New Roman" w:hAnsi="Times New Roman"/>
                <w:color w:val="auto"/>
              </w:rPr>
            </w:pPr>
          </w:p>
          <w:p w14:paraId="1258BA8D" w14:textId="77777777" w:rsidR="00C54558" w:rsidRDefault="00C54558" w:rsidP="0088110F">
            <w:pPr>
              <w:pStyle w:val="NormalWeb"/>
              <w:spacing w:before="0" w:beforeAutospacing="0" w:after="120" w:afterAutospacing="0" w:line="234" w:lineRule="atLeast"/>
              <w:jc w:val="both"/>
              <w:rPr>
                <w:rStyle w:val="fontstyle21"/>
                <w:rFonts w:ascii="Times New Roman" w:hAnsi="Times New Roman"/>
                <w:color w:val="auto"/>
              </w:rPr>
            </w:pPr>
          </w:p>
          <w:p w14:paraId="70F960DA" w14:textId="77777777" w:rsidR="00C54558" w:rsidRDefault="00C54558" w:rsidP="0088110F">
            <w:pPr>
              <w:pStyle w:val="NormalWeb"/>
              <w:spacing w:before="0" w:beforeAutospacing="0" w:after="120" w:afterAutospacing="0" w:line="234" w:lineRule="atLeast"/>
              <w:jc w:val="both"/>
              <w:rPr>
                <w:rStyle w:val="fontstyle21"/>
                <w:rFonts w:ascii="Times New Roman" w:hAnsi="Times New Roman"/>
                <w:color w:val="auto"/>
              </w:rPr>
            </w:pPr>
          </w:p>
          <w:p w14:paraId="2A057CCA" w14:textId="77777777" w:rsidR="00C54558" w:rsidRDefault="00C54558" w:rsidP="0088110F">
            <w:pPr>
              <w:pStyle w:val="NormalWeb"/>
              <w:spacing w:before="0" w:beforeAutospacing="0" w:after="120" w:afterAutospacing="0" w:line="234" w:lineRule="atLeast"/>
              <w:jc w:val="both"/>
              <w:rPr>
                <w:rStyle w:val="fontstyle21"/>
                <w:rFonts w:ascii="Times New Roman" w:hAnsi="Times New Roman"/>
                <w:color w:val="auto"/>
              </w:rPr>
            </w:pPr>
          </w:p>
          <w:p w14:paraId="2F9112F2" w14:textId="77777777" w:rsidR="00C54558" w:rsidRDefault="00C54558" w:rsidP="0088110F">
            <w:pPr>
              <w:pStyle w:val="NormalWeb"/>
              <w:spacing w:before="0" w:beforeAutospacing="0" w:after="120" w:afterAutospacing="0" w:line="234" w:lineRule="atLeast"/>
              <w:jc w:val="both"/>
              <w:rPr>
                <w:rStyle w:val="fontstyle21"/>
                <w:rFonts w:ascii="Times New Roman" w:hAnsi="Times New Roman"/>
                <w:color w:val="auto"/>
              </w:rPr>
            </w:pPr>
          </w:p>
          <w:p w14:paraId="6B90A547" w14:textId="77777777" w:rsidR="00C54558" w:rsidRPr="009708DE" w:rsidRDefault="00C54558" w:rsidP="0088110F">
            <w:pPr>
              <w:pStyle w:val="NormalWeb"/>
              <w:spacing w:before="0" w:beforeAutospacing="0" w:after="120" w:afterAutospacing="0" w:line="234" w:lineRule="atLeast"/>
              <w:jc w:val="both"/>
              <w:rPr>
                <w:rFonts w:ascii="Times New Roman" w:hAnsi="Times New Roman"/>
                <w:b/>
                <w:sz w:val="26"/>
                <w:szCs w:val="26"/>
              </w:rPr>
            </w:pPr>
          </w:p>
        </w:tc>
        <w:tc>
          <w:tcPr>
            <w:tcW w:w="1134" w:type="dxa"/>
            <w:vMerge w:val="restart"/>
            <w:vAlign w:val="center"/>
          </w:tcPr>
          <w:p w14:paraId="27218D0E" w14:textId="77777777" w:rsidR="00C54558" w:rsidRPr="009708DE" w:rsidRDefault="00C54558" w:rsidP="0088110F">
            <w:pPr>
              <w:jc w:val="center"/>
              <w:rPr>
                <w:i/>
                <w:sz w:val="26"/>
                <w:szCs w:val="26"/>
                <w:lang w:val="vi-VN"/>
              </w:rPr>
            </w:pPr>
          </w:p>
        </w:tc>
      </w:tr>
      <w:tr w:rsidR="00C54558" w:rsidRPr="009708DE" w14:paraId="29C33DA2" w14:textId="77777777" w:rsidTr="00BF00D4">
        <w:trPr>
          <w:trHeight w:val="600"/>
        </w:trPr>
        <w:tc>
          <w:tcPr>
            <w:tcW w:w="851" w:type="dxa"/>
            <w:vMerge/>
          </w:tcPr>
          <w:p w14:paraId="564ED38C" w14:textId="77777777" w:rsidR="00C54558" w:rsidRPr="009708DE" w:rsidRDefault="00C54558" w:rsidP="0088110F">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291690FB" w14:textId="77777777" w:rsidR="00C54558" w:rsidRPr="009030C1" w:rsidRDefault="00C54558" w:rsidP="0088110F">
            <w:pPr>
              <w:spacing w:before="120" w:after="120"/>
              <w:jc w:val="both"/>
              <w:rPr>
                <w:b/>
                <w:sz w:val="26"/>
                <w:szCs w:val="26"/>
              </w:rPr>
            </w:pPr>
          </w:p>
        </w:tc>
        <w:tc>
          <w:tcPr>
            <w:tcW w:w="6237" w:type="dxa"/>
            <w:vMerge/>
          </w:tcPr>
          <w:p w14:paraId="61C4AEF8" w14:textId="77777777" w:rsidR="00C54558" w:rsidRPr="009030C1" w:rsidRDefault="00C54558" w:rsidP="0088110F">
            <w:pPr>
              <w:pStyle w:val="NormalWeb"/>
              <w:spacing w:before="0" w:beforeAutospacing="0" w:after="120" w:afterAutospacing="0" w:line="234" w:lineRule="atLeast"/>
              <w:ind w:firstLine="200"/>
              <w:jc w:val="both"/>
              <w:rPr>
                <w:rFonts w:ascii="Times New Roman" w:hAnsi="Times New Roman"/>
                <w:b/>
                <w:sz w:val="26"/>
                <w:szCs w:val="26"/>
              </w:rPr>
            </w:pPr>
          </w:p>
        </w:tc>
        <w:tc>
          <w:tcPr>
            <w:tcW w:w="2694" w:type="dxa"/>
            <w:vAlign w:val="center"/>
          </w:tcPr>
          <w:p w14:paraId="51794C5D" w14:textId="77777777" w:rsidR="00C54558" w:rsidRPr="009708DE" w:rsidRDefault="00C54558" w:rsidP="0088110F">
            <w:pPr>
              <w:pStyle w:val="NormalWeb"/>
              <w:spacing w:before="0" w:beforeAutospacing="0" w:after="120" w:afterAutospacing="0" w:line="234" w:lineRule="atLeast"/>
              <w:jc w:val="center"/>
              <w:rPr>
                <w:rFonts w:ascii="Times New Roman" w:hAnsi="Times New Roman"/>
                <w:sz w:val="26"/>
                <w:szCs w:val="26"/>
              </w:rPr>
            </w:pPr>
            <w:r w:rsidRPr="009708DE">
              <w:rPr>
                <w:rFonts w:ascii="Times New Roman" w:hAnsi="Times New Roman"/>
                <w:sz w:val="26"/>
                <w:szCs w:val="26"/>
              </w:rPr>
              <w:t>Không quá 1/2 ngày kể từ ngày phát sinh hồ sơ trực tuyến</w:t>
            </w:r>
          </w:p>
        </w:tc>
        <w:tc>
          <w:tcPr>
            <w:tcW w:w="1134" w:type="dxa"/>
            <w:vMerge/>
          </w:tcPr>
          <w:p w14:paraId="357377AF" w14:textId="77777777" w:rsidR="00C54558" w:rsidRPr="009708DE" w:rsidRDefault="00C54558" w:rsidP="0088110F">
            <w:pPr>
              <w:pStyle w:val="NormalWeb"/>
              <w:spacing w:before="0" w:beforeAutospacing="0" w:after="120" w:afterAutospacing="0" w:line="234" w:lineRule="atLeast"/>
              <w:jc w:val="both"/>
              <w:rPr>
                <w:rFonts w:ascii="Times New Roman" w:hAnsi="Times New Roman"/>
                <w:b/>
                <w:sz w:val="26"/>
                <w:szCs w:val="26"/>
              </w:rPr>
            </w:pPr>
          </w:p>
        </w:tc>
      </w:tr>
      <w:tr w:rsidR="00C54558" w:rsidRPr="009708DE" w14:paraId="72888DF1" w14:textId="77777777" w:rsidTr="00BF00D4">
        <w:tc>
          <w:tcPr>
            <w:tcW w:w="851" w:type="dxa"/>
            <w:vMerge w:val="restart"/>
            <w:vAlign w:val="center"/>
          </w:tcPr>
          <w:p w14:paraId="42202726" w14:textId="77777777" w:rsidR="00C54558" w:rsidRPr="009708DE" w:rsidRDefault="00C54558"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3</w:t>
            </w:r>
          </w:p>
        </w:tc>
        <w:tc>
          <w:tcPr>
            <w:tcW w:w="3827" w:type="dxa"/>
            <w:vMerge w:val="restart"/>
            <w:vAlign w:val="center"/>
          </w:tcPr>
          <w:p w14:paraId="668AB897" w14:textId="77777777" w:rsidR="00C54558" w:rsidRPr="009030C1" w:rsidRDefault="00C54558" w:rsidP="0088110F">
            <w:pPr>
              <w:pStyle w:val="NormalWeb"/>
              <w:spacing w:before="0" w:beforeAutospacing="0" w:after="120" w:afterAutospacing="0" w:line="234" w:lineRule="atLeast"/>
              <w:jc w:val="both"/>
              <w:rPr>
                <w:rFonts w:ascii="Times New Roman" w:hAnsi="Times New Roman"/>
                <w:b/>
                <w:sz w:val="26"/>
                <w:szCs w:val="26"/>
              </w:rPr>
            </w:pPr>
            <w:r w:rsidRPr="009030C1">
              <w:rPr>
                <w:rStyle w:val="fontstyle01"/>
                <w:rFonts w:ascii="Times New Roman" w:hAnsi="Times New Roman"/>
                <w:color w:val="auto"/>
                <w:sz w:val="26"/>
                <w:szCs w:val="26"/>
              </w:rPr>
              <w:t>Giải quyết thủ tục hành chính</w:t>
            </w:r>
          </w:p>
        </w:tc>
        <w:tc>
          <w:tcPr>
            <w:tcW w:w="6237" w:type="dxa"/>
          </w:tcPr>
          <w:p w14:paraId="72D8663F" w14:textId="77777777" w:rsidR="00C54558" w:rsidRPr="009030C1" w:rsidRDefault="00C54558" w:rsidP="0088110F">
            <w:pPr>
              <w:spacing w:before="120" w:after="120"/>
              <w:jc w:val="both"/>
              <w:rPr>
                <w:sz w:val="26"/>
                <w:szCs w:val="26"/>
              </w:rPr>
            </w:pPr>
            <w:r w:rsidRPr="009030C1">
              <w:rPr>
                <w:rStyle w:val="fontstyle21"/>
                <w:rFonts w:ascii="Times New Roman" w:hAnsi="Times New Roman"/>
                <w:color w:val="auto"/>
                <w:sz w:val="26"/>
                <w:szCs w:val="26"/>
              </w:rPr>
              <w:t xml:space="preserve">   Sau khi nhận hồ sơ thủ tục hành chính từ </w:t>
            </w:r>
            <w:r w:rsidRPr="009030C1">
              <w:rPr>
                <w:sz w:val="26"/>
                <w:szCs w:val="26"/>
              </w:rPr>
              <w:t xml:space="preserve">Bộ phận </w:t>
            </w:r>
            <w:r w:rsidRPr="009030C1">
              <w:rPr>
                <w:sz w:val="26"/>
                <w:szCs w:val="26"/>
                <w:lang w:val="vi-VN"/>
              </w:rPr>
              <w:t>tiếp nhận và trả kết quả</w:t>
            </w:r>
            <w:r w:rsidRPr="009030C1">
              <w:rPr>
                <w:sz w:val="26"/>
                <w:szCs w:val="26"/>
              </w:rPr>
              <w:t xml:space="preserve"> </w:t>
            </w:r>
            <w:r w:rsidRPr="009030C1">
              <w:rPr>
                <w:rStyle w:val="fontstyle21"/>
                <w:rFonts w:ascii="Times New Roman" w:hAnsi="Times New Roman"/>
                <w:color w:val="auto"/>
                <w:sz w:val="26"/>
                <w:szCs w:val="26"/>
              </w:rPr>
              <w:t>công chức, viên chức xử lý xem xét, thẩm định hồ sơ, trình phê duyệt kết quả giải quyết thủ tục hành chính:</w:t>
            </w:r>
          </w:p>
        </w:tc>
        <w:tc>
          <w:tcPr>
            <w:tcW w:w="2694" w:type="dxa"/>
            <w:vAlign w:val="center"/>
          </w:tcPr>
          <w:p w14:paraId="72D78694" w14:textId="77777777" w:rsidR="00C54558" w:rsidRPr="009708DE" w:rsidRDefault="00C54558" w:rsidP="0088110F">
            <w:pPr>
              <w:pStyle w:val="Bodytext20"/>
              <w:shd w:val="clear" w:color="auto" w:fill="auto"/>
              <w:spacing w:before="0" w:line="370" w:lineRule="exact"/>
              <w:ind w:right="21" w:firstLine="0"/>
              <w:jc w:val="center"/>
              <w:rPr>
                <w:rFonts w:ascii="Times New Roman" w:hAnsi="Times New Roman" w:cs="Times New Roman"/>
                <w:b/>
                <w:sz w:val="24"/>
                <w:szCs w:val="24"/>
              </w:rPr>
            </w:pPr>
            <w:r>
              <w:rPr>
                <w:rFonts w:ascii="Times New Roman" w:hAnsi="Times New Roman"/>
                <w:b/>
              </w:rPr>
              <w:t>20</w:t>
            </w:r>
            <w:r w:rsidRPr="00817F8A">
              <w:rPr>
                <w:rFonts w:ascii="Times New Roman" w:hAnsi="Times New Roman"/>
                <w:b/>
              </w:rPr>
              <w:t xml:space="preserve"> ngày</w:t>
            </w:r>
            <w:r w:rsidRPr="00817F8A">
              <w:rPr>
                <w:rFonts w:ascii="Times New Roman" w:hAnsi="Times New Roman"/>
              </w:rPr>
              <w:t>, trong đó:</w:t>
            </w:r>
          </w:p>
        </w:tc>
        <w:tc>
          <w:tcPr>
            <w:tcW w:w="1134" w:type="dxa"/>
            <w:vAlign w:val="center"/>
          </w:tcPr>
          <w:p w14:paraId="5152DA2B" w14:textId="77777777" w:rsidR="00C54558" w:rsidRPr="009708DE" w:rsidRDefault="00C54558" w:rsidP="0088110F">
            <w:pPr>
              <w:pStyle w:val="NormalWeb"/>
              <w:spacing w:before="0" w:beforeAutospacing="0" w:after="120" w:afterAutospacing="0" w:line="234" w:lineRule="atLeast"/>
              <w:jc w:val="center"/>
              <w:rPr>
                <w:rFonts w:ascii="Times New Roman" w:hAnsi="Times New Roman"/>
                <w:b/>
                <w:sz w:val="26"/>
                <w:szCs w:val="26"/>
              </w:rPr>
            </w:pPr>
          </w:p>
        </w:tc>
      </w:tr>
      <w:tr w:rsidR="00C54558" w:rsidRPr="009708DE" w14:paraId="4DCE096E" w14:textId="77777777" w:rsidTr="00BF00D4">
        <w:tc>
          <w:tcPr>
            <w:tcW w:w="851" w:type="dxa"/>
            <w:vMerge/>
          </w:tcPr>
          <w:p w14:paraId="7BBA4D16" w14:textId="77777777" w:rsidR="00C54558" w:rsidRPr="009708DE" w:rsidRDefault="00C54558" w:rsidP="0088110F">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352C2C9E" w14:textId="77777777" w:rsidR="00C54558" w:rsidRPr="009030C1" w:rsidRDefault="00C54558" w:rsidP="0088110F">
            <w:pPr>
              <w:pStyle w:val="NormalWeb"/>
              <w:spacing w:before="0" w:beforeAutospacing="0" w:after="120" w:afterAutospacing="0" w:line="234" w:lineRule="atLeast"/>
              <w:jc w:val="both"/>
              <w:rPr>
                <w:rFonts w:ascii="Times New Roman" w:hAnsi="Times New Roman"/>
                <w:b/>
                <w:sz w:val="26"/>
                <w:szCs w:val="26"/>
              </w:rPr>
            </w:pPr>
          </w:p>
        </w:tc>
        <w:tc>
          <w:tcPr>
            <w:tcW w:w="6237" w:type="dxa"/>
          </w:tcPr>
          <w:p w14:paraId="7AB88B54" w14:textId="77777777" w:rsidR="00C54558" w:rsidRPr="009030C1" w:rsidRDefault="00C54558"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1. Tiếp nhận hồ sơ (Bộ phận TN&amp;TKQ)</w:t>
            </w:r>
          </w:p>
        </w:tc>
        <w:tc>
          <w:tcPr>
            <w:tcW w:w="2694" w:type="dxa"/>
            <w:vAlign w:val="center"/>
          </w:tcPr>
          <w:p w14:paraId="14C5FEDE" w14:textId="77777777" w:rsidR="00C54558" w:rsidRPr="009708DE" w:rsidRDefault="00C54558" w:rsidP="0088110F">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½ ngày</w:t>
            </w:r>
          </w:p>
        </w:tc>
        <w:tc>
          <w:tcPr>
            <w:tcW w:w="1134" w:type="dxa"/>
          </w:tcPr>
          <w:p w14:paraId="0ACF4D1D" w14:textId="77777777" w:rsidR="00C54558" w:rsidRPr="009708DE" w:rsidRDefault="00C54558" w:rsidP="0088110F">
            <w:pPr>
              <w:pStyle w:val="NormalWeb"/>
              <w:spacing w:before="0" w:beforeAutospacing="0" w:after="120" w:afterAutospacing="0" w:line="234" w:lineRule="atLeast"/>
              <w:jc w:val="both"/>
              <w:rPr>
                <w:rFonts w:ascii="Times New Roman" w:hAnsi="Times New Roman"/>
                <w:b/>
                <w:sz w:val="26"/>
                <w:szCs w:val="26"/>
              </w:rPr>
            </w:pPr>
          </w:p>
        </w:tc>
      </w:tr>
      <w:tr w:rsidR="00C54558" w:rsidRPr="009708DE" w14:paraId="055B3EBB" w14:textId="77777777" w:rsidTr="00BF00D4">
        <w:tc>
          <w:tcPr>
            <w:tcW w:w="851" w:type="dxa"/>
            <w:vMerge/>
          </w:tcPr>
          <w:p w14:paraId="744CAE21" w14:textId="77777777" w:rsidR="00C54558" w:rsidRPr="009708DE" w:rsidRDefault="00C54558" w:rsidP="0088110F">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3CC11AC7" w14:textId="77777777" w:rsidR="00C54558" w:rsidRPr="009030C1" w:rsidRDefault="00C54558" w:rsidP="0088110F">
            <w:pPr>
              <w:pStyle w:val="NormalWeb"/>
              <w:spacing w:before="0" w:beforeAutospacing="0" w:after="120" w:afterAutospacing="0" w:line="234" w:lineRule="atLeast"/>
              <w:jc w:val="both"/>
              <w:rPr>
                <w:rFonts w:ascii="Times New Roman" w:hAnsi="Times New Roman"/>
                <w:b/>
                <w:sz w:val="26"/>
                <w:szCs w:val="26"/>
              </w:rPr>
            </w:pPr>
          </w:p>
        </w:tc>
        <w:tc>
          <w:tcPr>
            <w:tcW w:w="6237" w:type="dxa"/>
          </w:tcPr>
          <w:p w14:paraId="572D289F" w14:textId="77777777" w:rsidR="00C54558" w:rsidRPr="009030C1" w:rsidRDefault="00C54558"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030C1">
              <w:rPr>
                <w:rFonts w:ascii="Times New Roman" w:hAnsi="Times New Roman"/>
                <w:bCs/>
                <w:i/>
                <w:sz w:val="26"/>
                <w:szCs w:val="26"/>
              </w:rPr>
              <w:t>2. Giải quyết hồ sơ (cơ quan/bộ phận chuyên môn), t</w:t>
            </w:r>
            <w:r w:rsidRPr="009030C1">
              <w:rPr>
                <w:rFonts w:ascii="Times New Roman" w:hAnsi="Times New Roman"/>
                <w:i/>
                <w:sz w:val="26"/>
                <w:szCs w:val="26"/>
              </w:rPr>
              <w:t>rong đó:</w:t>
            </w:r>
          </w:p>
        </w:tc>
        <w:tc>
          <w:tcPr>
            <w:tcW w:w="2694" w:type="dxa"/>
            <w:vAlign w:val="center"/>
          </w:tcPr>
          <w:p w14:paraId="7A7C3DEA" w14:textId="77777777" w:rsidR="00C54558" w:rsidRPr="009708DE" w:rsidRDefault="00C54558" w:rsidP="0088110F">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Cs/>
                <w:i/>
                <w:sz w:val="26"/>
                <w:szCs w:val="26"/>
              </w:rPr>
              <w:t>19</w:t>
            </w:r>
            <w:r w:rsidRPr="00817F8A">
              <w:rPr>
                <w:rFonts w:ascii="Times New Roman" w:hAnsi="Times New Roman"/>
                <w:bCs/>
                <w:i/>
                <w:sz w:val="26"/>
                <w:szCs w:val="26"/>
              </w:rPr>
              <w:t xml:space="preserve"> ngày</w:t>
            </w:r>
          </w:p>
        </w:tc>
        <w:tc>
          <w:tcPr>
            <w:tcW w:w="1134" w:type="dxa"/>
          </w:tcPr>
          <w:p w14:paraId="0B603844" w14:textId="77777777" w:rsidR="00C54558" w:rsidRPr="009708DE" w:rsidRDefault="00C54558" w:rsidP="0088110F">
            <w:pPr>
              <w:pStyle w:val="NormalWeb"/>
              <w:spacing w:before="0" w:beforeAutospacing="0" w:after="120" w:afterAutospacing="0" w:line="234" w:lineRule="atLeast"/>
              <w:jc w:val="both"/>
              <w:rPr>
                <w:rFonts w:ascii="Times New Roman" w:hAnsi="Times New Roman"/>
                <w:b/>
                <w:sz w:val="26"/>
                <w:szCs w:val="26"/>
              </w:rPr>
            </w:pPr>
          </w:p>
        </w:tc>
      </w:tr>
      <w:tr w:rsidR="00C54558" w:rsidRPr="009708DE" w14:paraId="5F135D8F" w14:textId="77777777" w:rsidTr="00BF00D4">
        <w:tc>
          <w:tcPr>
            <w:tcW w:w="851" w:type="dxa"/>
            <w:vMerge/>
          </w:tcPr>
          <w:p w14:paraId="18823DFD" w14:textId="77777777" w:rsidR="00C54558" w:rsidRPr="009708DE" w:rsidRDefault="00C54558" w:rsidP="0088110F">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5790D346" w14:textId="77777777" w:rsidR="00C54558" w:rsidRPr="009030C1" w:rsidRDefault="00C54558" w:rsidP="0088110F">
            <w:pPr>
              <w:pStyle w:val="NormalWeb"/>
              <w:spacing w:before="0" w:beforeAutospacing="0" w:after="120" w:afterAutospacing="0" w:line="234" w:lineRule="atLeast"/>
              <w:jc w:val="both"/>
              <w:rPr>
                <w:rFonts w:ascii="Times New Roman" w:hAnsi="Times New Roman"/>
                <w:b/>
                <w:sz w:val="26"/>
                <w:szCs w:val="26"/>
              </w:rPr>
            </w:pPr>
          </w:p>
        </w:tc>
        <w:tc>
          <w:tcPr>
            <w:tcW w:w="6237" w:type="dxa"/>
          </w:tcPr>
          <w:p w14:paraId="6A05FF64" w14:textId="77777777" w:rsidR="00C54558" w:rsidRPr="009030C1" w:rsidRDefault="00C54558" w:rsidP="0088110F">
            <w:pPr>
              <w:pStyle w:val="NormalWeb"/>
              <w:spacing w:before="0" w:beforeAutospacing="0" w:after="120" w:afterAutospacing="0" w:line="234" w:lineRule="atLeast"/>
              <w:jc w:val="both"/>
              <w:rPr>
                <w:rFonts w:ascii="Times New Roman" w:hAnsi="Times New Roman"/>
                <w:b/>
                <w:sz w:val="26"/>
                <w:szCs w:val="26"/>
              </w:rPr>
            </w:pPr>
            <w:r w:rsidRPr="009030C1">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694" w:type="dxa"/>
            <w:vAlign w:val="center"/>
          </w:tcPr>
          <w:p w14:paraId="03238CCD" w14:textId="77777777" w:rsidR="00C54558" w:rsidRPr="00817F8A" w:rsidRDefault="00C54558" w:rsidP="0088110F">
            <w:pPr>
              <w:pStyle w:val="NormalWeb"/>
              <w:spacing w:before="0" w:beforeAutospacing="0" w:after="120" w:afterAutospacing="0" w:line="234" w:lineRule="atLeast"/>
              <w:jc w:val="center"/>
              <w:rPr>
                <w:rFonts w:ascii="Times New Roman" w:hAnsi="Times New Roman"/>
                <w:bCs/>
                <w:i/>
                <w:sz w:val="26"/>
                <w:szCs w:val="26"/>
              </w:rPr>
            </w:pPr>
          </w:p>
          <w:p w14:paraId="05DD566A" w14:textId="77777777" w:rsidR="00C54558" w:rsidRPr="009708DE" w:rsidRDefault="00C54558" w:rsidP="0088110F">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1748CDFF" w14:textId="77777777" w:rsidR="00C54558" w:rsidRPr="009708DE" w:rsidRDefault="00C54558" w:rsidP="0088110F">
            <w:pPr>
              <w:pStyle w:val="NormalWeb"/>
              <w:spacing w:before="0" w:beforeAutospacing="0" w:after="120" w:afterAutospacing="0" w:line="234" w:lineRule="atLeast"/>
              <w:jc w:val="both"/>
              <w:rPr>
                <w:rFonts w:ascii="Times New Roman" w:hAnsi="Times New Roman"/>
                <w:b/>
                <w:sz w:val="26"/>
                <w:szCs w:val="26"/>
              </w:rPr>
            </w:pPr>
          </w:p>
        </w:tc>
      </w:tr>
      <w:tr w:rsidR="00C54558" w:rsidRPr="009708DE" w14:paraId="7CDF804B" w14:textId="77777777" w:rsidTr="00BF00D4">
        <w:tc>
          <w:tcPr>
            <w:tcW w:w="851" w:type="dxa"/>
            <w:vMerge/>
          </w:tcPr>
          <w:p w14:paraId="04F90ECE" w14:textId="77777777" w:rsidR="00C54558" w:rsidRPr="009708DE" w:rsidRDefault="00C54558" w:rsidP="0088110F">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61B9BA84" w14:textId="77777777" w:rsidR="00C54558" w:rsidRPr="009030C1" w:rsidRDefault="00C54558" w:rsidP="0088110F">
            <w:pPr>
              <w:pStyle w:val="NormalWeb"/>
              <w:spacing w:before="0" w:beforeAutospacing="0" w:after="120" w:afterAutospacing="0" w:line="234" w:lineRule="atLeast"/>
              <w:jc w:val="both"/>
              <w:rPr>
                <w:rFonts w:ascii="Times New Roman" w:hAnsi="Times New Roman"/>
                <w:b/>
                <w:sz w:val="26"/>
                <w:szCs w:val="26"/>
              </w:rPr>
            </w:pPr>
          </w:p>
        </w:tc>
        <w:tc>
          <w:tcPr>
            <w:tcW w:w="6237" w:type="dxa"/>
          </w:tcPr>
          <w:p w14:paraId="2D35574F" w14:textId="77777777" w:rsidR="00C54558" w:rsidRPr="009030C1" w:rsidRDefault="00C54558"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xml:space="preserve">+ Chuyên viên </w:t>
            </w:r>
          </w:p>
          <w:p w14:paraId="7263471D" w14:textId="77777777" w:rsidR="00C54558" w:rsidRPr="009030C1" w:rsidRDefault="00C54558"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Lãnh đạo phòng/bộ phận</w:t>
            </w:r>
          </w:p>
          <w:p w14:paraId="65AC266F" w14:textId="77777777" w:rsidR="00C54558" w:rsidRPr="009030C1" w:rsidRDefault="00C54558"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xml:space="preserve">+ Lãnh đạo đơn vị </w:t>
            </w:r>
          </w:p>
          <w:p w14:paraId="184B56C1" w14:textId="77777777" w:rsidR="00C54558" w:rsidRPr="009030C1" w:rsidRDefault="00C54558"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030C1">
              <w:rPr>
                <w:rFonts w:ascii="Times New Roman" w:hAnsi="Times New Roman"/>
                <w:bCs/>
                <w:i/>
                <w:sz w:val="26"/>
                <w:szCs w:val="26"/>
              </w:rPr>
              <w:t>+ Văn thư đơn vị</w:t>
            </w:r>
          </w:p>
        </w:tc>
        <w:tc>
          <w:tcPr>
            <w:tcW w:w="2694" w:type="dxa"/>
            <w:vAlign w:val="center"/>
          </w:tcPr>
          <w:p w14:paraId="1D4BE935" w14:textId="77777777" w:rsidR="00C54558" w:rsidRPr="00817F8A" w:rsidRDefault="00C54558" w:rsidP="0088110F">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Cs/>
                <w:i/>
                <w:sz w:val="26"/>
                <w:szCs w:val="26"/>
              </w:rPr>
              <w:t>17</w:t>
            </w:r>
            <w:r w:rsidRPr="00817F8A">
              <w:rPr>
                <w:rFonts w:ascii="Times New Roman" w:hAnsi="Times New Roman"/>
                <w:bCs/>
                <w:i/>
                <w:sz w:val="26"/>
                <w:szCs w:val="26"/>
              </w:rPr>
              <w:t xml:space="preserve"> ngày</w:t>
            </w:r>
          </w:p>
          <w:p w14:paraId="043E477C" w14:textId="77777777" w:rsidR="00C54558" w:rsidRPr="00817F8A" w:rsidRDefault="00C54558" w:rsidP="0088110F">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 ngày</w:t>
            </w:r>
          </w:p>
          <w:p w14:paraId="6449207C" w14:textId="77777777" w:rsidR="00C54558" w:rsidRPr="00817F8A" w:rsidRDefault="00C54558" w:rsidP="0088110F">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1/2 ngày</w:t>
            </w:r>
          </w:p>
          <w:p w14:paraId="647016FA" w14:textId="77777777" w:rsidR="00C54558" w:rsidRPr="009708DE" w:rsidRDefault="00C54558" w:rsidP="0088110F">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1/2 ngày</w:t>
            </w:r>
          </w:p>
        </w:tc>
        <w:tc>
          <w:tcPr>
            <w:tcW w:w="1134" w:type="dxa"/>
          </w:tcPr>
          <w:p w14:paraId="3B2E5E2C" w14:textId="77777777" w:rsidR="00C54558" w:rsidRPr="009708DE" w:rsidRDefault="00C54558" w:rsidP="0088110F">
            <w:pPr>
              <w:pStyle w:val="NormalWeb"/>
              <w:spacing w:before="0" w:beforeAutospacing="0" w:after="120" w:afterAutospacing="0" w:line="234" w:lineRule="atLeast"/>
              <w:jc w:val="both"/>
              <w:rPr>
                <w:rFonts w:ascii="Times New Roman" w:hAnsi="Times New Roman"/>
                <w:i/>
                <w:sz w:val="26"/>
                <w:szCs w:val="26"/>
              </w:rPr>
            </w:pPr>
          </w:p>
        </w:tc>
      </w:tr>
      <w:tr w:rsidR="00C54558" w:rsidRPr="009708DE" w14:paraId="057623AE" w14:textId="77777777" w:rsidTr="00BF00D4">
        <w:tc>
          <w:tcPr>
            <w:tcW w:w="851" w:type="dxa"/>
            <w:vAlign w:val="center"/>
          </w:tcPr>
          <w:p w14:paraId="2549B3EF" w14:textId="77777777" w:rsidR="00C54558" w:rsidRPr="009708DE" w:rsidRDefault="00C54558"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4</w:t>
            </w:r>
          </w:p>
        </w:tc>
        <w:tc>
          <w:tcPr>
            <w:tcW w:w="3827" w:type="dxa"/>
          </w:tcPr>
          <w:p w14:paraId="1788A6E0" w14:textId="77777777" w:rsidR="00C54558" w:rsidRPr="009030C1" w:rsidRDefault="00C54558" w:rsidP="0088110F">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9030C1">
              <w:rPr>
                <w:rFonts w:ascii="Times New Roman" w:hAnsi="Times New Roman"/>
                <w:b/>
                <w:sz w:val="26"/>
                <w:szCs w:val="26"/>
                <w:lang w:val="nl-NL"/>
              </w:rPr>
              <w:t>Trả kết quả giải quyết thủ tục hành chính</w:t>
            </w:r>
            <w:r w:rsidRPr="009030C1">
              <w:rPr>
                <w:rStyle w:val="fontstyle21"/>
                <w:rFonts w:ascii="Times New Roman" w:hAnsi="Times New Roman"/>
                <w:i/>
                <w:color w:val="auto"/>
                <w:sz w:val="26"/>
                <w:szCs w:val="26"/>
              </w:rPr>
              <w:t xml:space="preserve"> </w:t>
            </w:r>
          </w:p>
          <w:p w14:paraId="7076AB0D" w14:textId="77777777" w:rsidR="00C54558" w:rsidRPr="009030C1" w:rsidRDefault="00C54558" w:rsidP="0088110F">
            <w:pPr>
              <w:pStyle w:val="NormalWeb"/>
              <w:spacing w:before="0" w:beforeAutospacing="0" w:after="120" w:afterAutospacing="0" w:line="234" w:lineRule="atLeast"/>
              <w:jc w:val="both"/>
              <w:rPr>
                <w:rFonts w:ascii="Times New Roman" w:hAnsi="Times New Roman"/>
                <w:b/>
                <w:sz w:val="26"/>
                <w:szCs w:val="26"/>
              </w:rPr>
            </w:pPr>
            <w:r w:rsidRPr="009030C1">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6237" w:type="dxa"/>
          </w:tcPr>
          <w:p w14:paraId="138CFD19" w14:textId="77777777" w:rsidR="00C54558" w:rsidRPr="009030C1" w:rsidRDefault="00C54558" w:rsidP="0088110F">
            <w:pPr>
              <w:spacing w:before="120" w:after="120"/>
              <w:ind w:firstLine="198"/>
              <w:jc w:val="both"/>
              <w:rPr>
                <w:iCs/>
                <w:sz w:val="26"/>
                <w:szCs w:val="26"/>
                <w:lang w:val="nl-NL"/>
              </w:rPr>
            </w:pPr>
            <w:r w:rsidRPr="009030C1">
              <w:rPr>
                <w:iCs/>
                <w:sz w:val="26"/>
                <w:szCs w:val="26"/>
                <w:lang w:val="nl-NL"/>
              </w:rPr>
              <w:t>- Công chức tiếp nhận và trả  kết quả nhập vào sổ theo dõi hồ sơ và phần mềm điện tử thực hiện như sau:</w:t>
            </w:r>
          </w:p>
          <w:p w14:paraId="22D666CD" w14:textId="77777777" w:rsidR="00C54558" w:rsidRPr="009030C1" w:rsidRDefault="00C54558" w:rsidP="0088110F">
            <w:pPr>
              <w:spacing w:before="120" w:after="120"/>
              <w:ind w:firstLine="198"/>
              <w:jc w:val="both"/>
              <w:rPr>
                <w:iCs/>
                <w:sz w:val="26"/>
                <w:szCs w:val="26"/>
                <w:lang w:val="nl-NL"/>
              </w:rPr>
            </w:pPr>
            <w:r w:rsidRPr="009030C1">
              <w:rPr>
                <w:iCs/>
                <w:sz w:val="26"/>
                <w:szCs w:val="26"/>
                <w:lang w:val="nl-NL"/>
              </w:rPr>
              <w:t>- T</w:t>
            </w:r>
            <w:r w:rsidRPr="00212A1E">
              <w:rPr>
                <w:rStyle w:val="fontstyle21"/>
                <w:rFonts w:ascii="Times New Roman" w:hAnsi="Times New Roman"/>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6327B3A" w14:textId="77777777" w:rsidR="00C54558" w:rsidRPr="009030C1" w:rsidRDefault="00C54558" w:rsidP="0088110F">
            <w:pPr>
              <w:spacing w:before="120" w:after="120"/>
              <w:ind w:firstLine="198"/>
              <w:jc w:val="both"/>
              <w:rPr>
                <w:iCs/>
                <w:sz w:val="26"/>
                <w:szCs w:val="26"/>
                <w:lang w:val="nl-NL"/>
              </w:rPr>
            </w:pPr>
            <w:r w:rsidRPr="009030C1">
              <w:rPr>
                <w:iCs/>
                <w:sz w:val="26"/>
                <w:szCs w:val="26"/>
                <w:lang w:val="nl-NL"/>
              </w:rPr>
              <w:t xml:space="preserve">- </w:t>
            </w:r>
            <w:r w:rsidRPr="00212A1E">
              <w:rPr>
                <w:rStyle w:val="fontstyle21"/>
                <w:rFonts w:ascii="Times New Roman" w:hAnsi="Times New Roman"/>
                <w:color w:val="auto"/>
                <w:sz w:val="26"/>
                <w:szCs w:val="26"/>
                <w:lang w:val="nl-NL"/>
              </w:rPr>
              <w:t>Tổ chức, cá nhân nhận kết quả giải quyết thủ tục hành chính theo thời gian, địa điểm ghi trên Giấy tiếp nhận hồ sơ và hẹn trả kết quả (</w:t>
            </w:r>
            <w:r w:rsidRPr="009030C1">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29AE0EC1" w14:textId="77777777" w:rsidR="00C54558" w:rsidRPr="009030C1" w:rsidRDefault="00C54558" w:rsidP="0088110F">
            <w:pPr>
              <w:spacing w:before="120" w:after="120"/>
              <w:ind w:firstLine="198"/>
              <w:jc w:val="both"/>
              <w:rPr>
                <w:iCs/>
                <w:sz w:val="26"/>
                <w:szCs w:val="26"/>
                <w:lang w:val="nl-NL"/>
              </w:rPr>
            </w:pPr>
            <w:r w:rsidRPr="009030C1">
              <w:rPr>
                <w:iCs/>
                <w:sz w:val="26"/>
                <w:szCs w:val="26"/>
                <w:lang w:val="nl-NL"/>
              </w:rPr>
              <w:lastRenderedPageBreak/>
              <w:t>- Trường hợp nhận kết quả</w:t>
            </w:r>
            <w:r w:rsidRPr="00212A1E">
              <w:rPr>
                <w:sz w:val="26"/>
                <w:szCs w:val="26"/>
                <w:lang w:val="nl-NL"/>
              </w:rPr>
              <w:t xml:space="preserve"> thông </w:t>
            </w:r>
            <w:r w:rsidRPr="009030C1">
              <w:rPr>
                <w:sz w:val="26"/>
                <w:szCs w:val="26"/>
                <w:lang w:val="vi-VN"/>
              </w:rPr>
              <w:t xml:space="preserve">qua dịch vụ bưu chính </w:t>
            </w:r>
            <w:r w:rsidRPr="00212A1E">
              <w:rPr>
                <w:sz w:val="26"/>
                <w:szCs w:val="26"/>
                <w:lang w:val="nl-NL"/>
              </w:rPr>
              <w:t>công ích. (</w:t>
            </w:r>
            <w:r w:rsidRPr="009030C1">
              <w:rPr>
                <w:iCs/>
                <w:sz w:val="26"/>
                <w:szCs w:val="26"/>
                <w:lang w:val="nl-NL"/>
              </w:rPr>
              <w:t>đăng ký</w:t>
            </w:r>
            <w:r w:rsidRPr="00212A1E">
              <w:rPr>
                <w:sz w:val="26"/>
                <w:szCs w:val="26"/>
                <w:lang w:val="nl-NL"/>
              </w:rPr>
              <w:t xml:space="preserve"> theo hướng dẫn của Bưu điện)</w:t>
            </w:r>
            <w:r w:rsidRPr="00212A1E">
              <w:rPr>
                <w:rStyle w:val="fontstyle21"/>
                <w:rFonts w:ascii="Times New Roman" w:hAnsi="Times New Roman"/>
                <w:color w:val="auto"/>
                <w:sz w:val="26"/>
                <w:szCs w:val="26"/>
                <w:lang w:val="nl-NL"/>
              </w:rPr>
              <w:t xml:space="preserve"> (nếu có)</w:t>
            </w:r>
          </w:p>
          <w:p w14:paraId="1578BBD0" w14:textId="77777777" w:rsidR="00C54558" w:rsidRPr="009030C1" w:rsidRDefault="00C54558" w:rsidP="0088110F">
            <w:pPr>
              <w:spacing w:before="120" w:after="120"/>
              <w:ind w:firstLine="198"/>
              <w:jc w:val="both"/>
              <w:rPr>
                <w:b/>
                <w:i/>
                <w:sz w:val="26"/>
                <w:szCs w:val="26"/>
                <w:lang w:val="pt-BR"/>
              </w:rPr>
            </w:pPr>
            <w:r w:rsidRPr="009030C1">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12A1E">
              <w:rPr>
                <w:rStyle w:val="fontstyle21"/>
                <w:rFonts w:ascii="Times New Roman" w:hAnsi="Times New Roman"/>
                <w:color w:val="auto"/>
                <w:sz w:val="26"/>
                <w:szCs w:val="26"/>
                <w:lang w:val="nl-NL"/>
              </w:rPr>
              <w:t xml:space="preserve"> trường hợp đăng ký nhận kết quả trực tuyến thì thông qua Cổng Dịch vụ công trực tuyến. (nếu có)</w:t>
            </w:r>
          </w:p>
          <w:p w14:paraId="53C9C8CB" w14:textId="77777777" w:rsidR="00C54558" w:rsidRPr="009030C1" w:rsidRDefault="00C54558" w:rsidP="0088110F">
            <w:pPr>
              <w:spacing w:before="120" w:after="120"/>
              <w:ind w:firstLine="198"/>
              <w:jc w:val="both"/>
              <w:rPr>
                <w:rStyle w:val="fontstyle21"/>
                <w:rFonts w:ascii="Times New Roman" w:hAnsi="Times New Roman"/>
                <w:iCs/>
                <w:color w:val="auto"/>
                <w:sz w:val="26"/>
                <w:szCs w:val="26"/>
                <w:lang w:val="nl-NL"/>
              </w:rPr>
            </w:pPr>
            <w:r w:rsidRPr="009030C1">
              <w:rPr>
                <w:iCs/>
                <w:sz w:val="26"/>
                <w:szCs w:val="26"/>
                <w:lang w:val="nl-NL"/>
              </w:rPr>
              <w:t>- Thời gian trả kết quả: Sáng: từ 07 giờ đến 11 giờ 30 phút; chiều: từ 13 giờ 30 đến 17 giờ của các ngày làm việc.</w:t>
            </w:r>
          </w:p>
        </w:tc>
        <w:tc>
          <w:tcPr>
            <w:tcW w:w="2694" w:type="dxa"/>
            <w:vAlign w:val="center"/>
          </w:tcPr>
          <w:p w14:paraId="7F28F05B" w14:textId="77777777" w:rsidR="00C54558" w:rsidRPr="009708DE" w:rsidRDefault="00C54558" w:rsidP="0088110F">
            <w:pPr>
              <w:pStyle w:val="NormalWeb"/>
              <w:spacing w:before="0" w:beforeAutospacing="0" w:after="120" w:afterAutospacing="0" w:line="234" w:lineRule="atLeast"/>
              <w:jc w:val="center"/>
              <w:rPr>
                <w:rFonts w:ascii="Times New Roman" w:hAnsi="Times New Roman"/>
                <w:bCs/>
                <w:i/>
                <w:sz w:val="26"/>
                <w:szCs w:val="26"/>
              </w:rPr>
            </w:pPr>
            <w:r w:rsidRPr="009708DE">
              <w:rPr>
                <w:rFonts w:ascii="Times New Roman" w:hAnsi="Times New Roman"/>
                <w:bCs/>
                <w:i/>
                <w:sz w:val="26"/>
                <w:szCs w:val="26"/>
              </w:rPr>
              <w:lastRenderedPageBreak/>
              <w:t xml:space="preserve">½ </w:t>
            </w:r>
            <w:r>
              <w:rPr>
                <w:rFonts w:ascii="Times New Roman" w:hAnsi="Times New Roman"/>
                <w:bCs/>
                <w:i/>
                <w:sz w:val="26"/>
                <w:szCs w:val="26"/>
              </w:rPr>
              <w:t>ngày</w:t>
            </w:r>
          </w:p>
        </w:tc>
        <w:tc>
          <w:tcPr>
            <w:tcW w:w="1134" w:type="dxa"/>
          </w:tcPr>
          <w:p w14:paraId="6099C061" w14:textId="77777777" w:rsidR="00C54558" w:rsidRPr="009708DE" w:rsidRDefault="00C54558"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204386E8" w14:textId="77777777" w:rsidR="00C54558" w:rsidRPr="009708DE" w:rsidRDefault="00C54558" w:rsidP="00C54558">
      <w:pPr>
        <w:pStyle w:val="NormalWeb"/>
        <w:shd w:val="clear" w:color="auto" w:fill="FFFFFF"/>
        <w:spacing w:before="120" w:beforeAutospacing="0" w:after="120" w:afterAutospacing="0"/>
        <w:ind w:firstLine="652"/>
        <w:jc w:val="both"/>
        <w:rPr>
          <w:rFonts w:ascii="Times New Roman" w:hAnsi="Times New Roman"/>
          <w:bCs/>
          <w:sz w:val="28"/>
          <w:szCs w:val="28"/>
        </w:rPr>
      </w:pPr>
      <w:r w:rsidRPr="009708DE">
        <w:rPr>
          <w:rFonts w:ascii="Times New Roman" w:hAnsi="Times New Roman"/>
          <w:b/>
          <w:bCs/>
          <w:sz w:val="28"/>
          <w:szCs w:val="28"/>
        </w:rPr>
        <w:t xml:space="preserve">b. Thành phần, số lượng hồ sơ </w:t>
      </w:r>
    </w:p>
    <w:p w14:paraId="599B2AB3" w14:textId="77777777" w:rsidR="00C54558" w:rsidRPr="009708DE" w:rsidRDefault="00C54558" w:rsidP="00C54558">
      <w:pPr>
        <w:pStyle w:val="NormalWeb"/>
        <w:shd w:val="clear" w:color="auto" w:fill="FFFFFF"/>
        <w:spacing w:before="120" w:beforeAutospacing="0" w:after="120" w:afterAutospacing="0"/>
        <w:ind w:firstLine="720"/>
        <w:jc w:val="both"/>
        <w:rPr>
          <w:rFonts w:ascii="Times New Roman" w:hAnsi="Times New Roman"/>
          <w:sz w:val="28"/>
          <w:szCs w:val="28"/>
        </w:rPr>
      </w:pPr>
      <w:r w:rsidRPr="009708DE">
        <w:rPr>
          <w:rFonts w:ascii="Times New Roman" w:hAnsi="Times New Roman"/>
          <w:sz w:val="28"/>
          <w:szCs w:val="28"/>
        </w:rPr>
        <w:t>- Thành phần hồ sơ:</w:t>
      </w:r>
    </w:p>
    <w:p w14:paraId="30C20C9D" w14:textId="77777777" w:rsidR="00C54558" w:rsidRPr="00630D5E" w:rsidRDefault="00C54558" w:rsidP="00C54558">
      <w:pPr>
        <w:spacing w:before="120" w:after="280" w:afterAutospacing="1"/>
        <w:ind w:firstLine="720"/>
        <w:rPr>
          <w:sz w:val="28"/>
          <w:szCs w:val="28"/>
        </w:rPr>
      </w:pPr>
      <w:r w:rsidRPr="00630D5E">
        <w:rPr>
          <w:sz w:val="28"/>
          <w:szCs w:val="28"/>
          <w:lang w:val="vi-VN"/>
        </w:rPr>
        <w:t>a) Bản sao văn bằng hoặc bản sao từ sổ gốc cấp văn bằng đề nghị công nhận kèm theo bản công chứng dịch sang tiếng Việt và bản sao văn bằng, chứng chỉ có liên quan trực tiếp;</w:t>
      </w:r>
    </w:p>
    <w:p w14:paraId="1F6AB8FB" w14:textId="77777777" w:rsidR="00C54558" w:rsidRPr="00630D5E" w:rsidRDefault="00C54558" w:rsidP="00C54558">
      <w:pPr>
        <w:spacing w:before="120" w:after="280" w:afterAutospacing="1"/>
        <w:ind w:firstLine="720"/>
        <w:rPr>
          <w:sz w:val="28"/>
          <w:szCs w:val="28"/>
        </w:rPr>
      </w:pPr>
      <w:r w:rsidRPr="00630D5E">
        <w:rPr>
          <w:sz w:val="28"/>
          <w:szCs w:val="28"/>
          <w:lang w:val="vi-VN"/>
        </w:rPr>
        <w:t>b) Bản sao phụ lục văn bằng hoặc bảng kết quả học tập kèm theo bản công chứng dịch sang tiếng Việt;</w:t>
      </w:r>
    </w:p>
    <w:p w14:paraId="5C4735C5" w14:textId="77777777" w:rsidR="00C54558" w:rsidRPr="00630D5E" w:rsidRDefault="00C54558" w:rsidP="00C54558">
      <w:pPr>
        <w:spacing w:before="120" w:after="280" w:afterAutospacing="1"/>
        <w:ind w:firstLine="720"/>
        <w:rPr>
          <w:sz w:val="28"/>
          <w:szCs w:val="28"/>
        </w:rPr>
      </w:pPr>
      <w:r w:rsidRPr="00630D5E">
        <w:rPr>
          <w:sz w:val="28"/>
          <w:szCs w:val="28"/>
          <w:lang w:val="vi-VN"/>
        </w:rPr>
        <w:t>c) Minh chứng thời gian học ở nước ngoài (nếu có);</w:t>
      </w:r>
    </w:p>
    <w:p w14:paraId="32E6B66F" w14:textId="77777777" w:rsidR="00C54558" w:rsidRPr="00630D5E" w:rsidRDefault="00C54558" w:rsidP="00C54558">
      <w:pPr>
        <w:spacing w:before="120" w:after="280" w:afterAutospacing="1"/>
        <w:ind w:firstLine="720"/>
        <w:rPr>
          <w:sz w:val="28"/>
          <w:szCs w:val="28"/>
        </w:rPr>
      </w:pPr>
      <w:r w:rsidRPr="00630D5E">
        <w:rPr>
          <w:sz w:val="28"/>
          <w:szCs w:val="28"/>
          <w:lang w:val="vi-VN"/>
        </w:rPr>
        <w:t>d) Văn bản ủy quyền xác minh thông tin về văn bằng (nếu cơ sở giáo dục cấp bằng yêu cầu).</w:t>
      </w:r>
    </w:p>
    <w:p w14:paraId="57F1A16E" w14:textId="77777777" w:rsidR="00C54558" w:rsidRPr="009708DE" w:rsidRDefault="00C54558" w:rsidP="00C54558">
      <w:pPr>
        <w:pStyle w:val="NormalWeb"/>
        <w:shd w:val="clear" w:color="auto" w:fill="FFFFFF"/>
        <w:spacing w:before="120" w:beforeAutospacing="0" w:after="120" w:afterAutospacing="0"/>
        <w:ind w:firstLine="720"/>
        <w:jc w:val="both"/>
        <w:rPr>
          <w:rFonts w:ascii="Times New Roman" w:hAnsi="Times New Roman"/>
          <w:sz w:val="28"/>
          <w:szCs w:val="28"/>
        </w:rPr>
      </w:pPr>
      <w:r w:rsidRPr="009708DE">
        <w:rPr>
          <w:rFonts w:ascii="Times New Roman" w:hAnsi="Times New Roman"/>
          <w:sz w:val="28"/>
          <w:szCs w:val="28"/>
        </w:rPr>
        <w:t>- Số lượng hồ sơ: 01 bộ</w:t>
      </w:r>
    </w:p>
    <w:p w14:paraId="6BCAE262" w14:textId="77777777" w:rsidR="00C54558" w:rsidRDefault="00C54558" w:rsidP="00C54558">
      <w:pPr>
        <w:pStyle w:val="NormalWeb"/>
        <w:shd w:val="clear" w:color="auto" w:fill="FFFFFF"/>
        <w:spacing w:before="120" w:beforeAutospacing="0" w:after="120" w:afterAutospacing="0"/>
        <w:ind w:firstLine="720"/>
        <w:jc w:val="both"/>
        <w:rPr>
          <w:rStyle w:val="Bodytext2"/>
          <w:rFonts w:ascii="Times New Roman" w:hAnsi="Times New Roman"/>
          <w:sz w:val="28"/>
          <w:szCs w:val="28"/>
        </w:rPr>
      </w:pPr>
      <w:r w:rsidRPr="009708DE">
        <w:rPr>
          <w:rFonts w:ascii="Times New Roman" w:hAnsi="Times New Roman"/>
          <w:b/>
          <w:bCs/>
          <w:sz w:val="28"/>
          <w:szCs w:val="28"/>
        </w:rPr>
        <w:t xml:space="preserve">c. Đối tượng thực hiện thủ tục hành chính: </w:t>
      </w:r>
      <w:r>
        <w:rPr>
          <w:rStyle w:val="Bodytext2"/>
          <w:rFonts w:ascii="Times New Roman" w:hAnsi="Times New Roman"/>
          <w:sz w:val="28"/>
          <w:szCs w:val="28"/>
        </w:rPr>
        <w:t>Cá nhân</w:t>
      </w:r>
    </w:p>
    <w:p w14:paraId="615BB93E" w14:textId="77777777" w:rsidR="00C54558" w:rsidRPr="002F7F99" w:rsidRDefault="00C54558" w:rsidP="00C54558">
      <w:pPr>
        <w:pStyle w:val="Bodytext21"/>
        <w:shd w:val="clear" w:color="auto" w:fill="auto"/>
        <w:spacing w:before="120" w:after="120" w:line="240" w:lineRule="auto"/>
        <w:ind w:firstLine="740"/>
        <w:rPr>
          <w:rStyle w:val="Bodytext2"/>
          <w:color w:val="auto"/>
          <w:sz w:val="28"/>
          <w:szCs w:val="28"/>
          <w:lang w:val="en-US"/>
        </w:rPr>
      </w:pPr>
      <w:r w:rsidRPr="009708DE">
        <w:rPr>
          <w:b/>
          <w:bCs/>
          <w:color w:val="auto"/>
        </w:rPr>
        <w:t>d. Cơ quan giải quyết thủ tục hành chính</w:t>
      </w:r>
      <w:r w:rsidRPr="009708DE">
        <w:rPr>
          <w:color w:val="auto"/>
        </w:rPr>
        <w:t xml:space="preserve">: </w:t>
      </w:r>
      <w:r>
        <w:rPr>
          <w:rStyle w:val="Bodytext11"/>
        </w:rPr>
        <w:t xml:space="preserve">Sở </w:t>
      </w:r>
      <w:r>
        <w:rPr>
          <w:rStyle w:val="Bodytext11"/>
          <w:lang w:val="en-US"/>
        </w:rPr>
        <w:t>G</w:t>
      </w:r>
      <w:r>
        <w:rPr>
          <w:rStyle w:val="Bodytext11"/>
        </w:rPr>
        <w:t xml:space="preserve">iáo dục và </w:t>
      </w:r>
      <w:r>
        <w:rPr>
          <w:rStyle w:val="Bodytext11"/>
          <w:lang w:val="en-US"/>
        </w:rPr>
        <w:t>Đ</w:t>
      </w:r>
      <w:r>
        <w:rPr>
          <w:rStyle w:val="Bodytext11"/>
        </w:rPr>
        <w:t>ào tạo</w:t>
      </w:r>
      <w:r>
        <w:rPr>
          <w:rStyle w:val="Bodytext11"/>
          <w:lang w:val="en-US"/>
        </w:rPr>
        <w:t>.</w:t>
      </w:r>
    </w:p>
    <w:p w14:paraId="16DE723E" w14:textId="77777777" w:rsidR="00C54558" w:rsidRPr="006256C1" w:rsidRDefault="00C54558" w:rsidP="00C54558">
      <w:pPr>
        <w:pStyle w:val="Bodytext111"/>
        <w:shd w:val="clear" w:color="auto" w:fill="auto"/>
        <w:spacing w:before="0" w:line="466" w:lineRule="exact"/>
        <w:ind w:firstLine="760"/>
        <w:rPr>
          <w:sz w:val="28"/>
          <w:szCs w:val="28"/>
        </w:rPr>
      </w:pPr>
      <w:r w:rsidRPr="0048643E">
        <w:rPr>
          <w:b/>
          <w:bCs/>
          <w:sz w:val="28"/>
          <w:szCs w:val="28"/>
        </w:rPr>
        <w:t xml:space="preserve">đ. Kết quả thực hiện thủ tục hành chính: </w:t>
      </w:r>
      <w:r w:rsidRPr="006256C1">
        <w:rPr>
          <w:sz w:val="28"/>
          <w:szCs w:val="28"/>
        </w:rPr>
        <w:t>G</w:t>
      </w:r>
      <w:r w:rsidRPr="006256C1">
        <w:rPr>
          <w:sz w:val="28"/>
          <w:szCs w:val="28"/>
          <w:lang w:val="vi-VN"/>
        </w:rPr>
        <w:t>iấy công nhận văn bằng</w:t>
      </w:r>
      <w:r w:rsidRPr="006256C1">
        <w:rPr>
          <w:rStyle w:val="Bodytext11"/>
          <w:color w:val="000000"/>
          <w:sz w:val="28"/>
          <w:szCs w:val="28"/>
          <w:lang w:eastAsia="vi-VN"/>
        </w:rPr>
        <w:t>.</w:t>
      </w:r>
    </w:p>
    <w:p w14:paraId="6ED16B85" w14:textId="77777777" w:rsidR="00C54558" w:rsidRPr="009708DE" w:rsidRDefault="00C54558" w:rsidP="00C54558">
      <w:pPr>
        <w:pStyle w:val="Bodytext21"/>
        <w:shd w:val="clear" w:color="auto" w:fill="auto"/>
        <w:spacing w:before="120" w:after="120" w:line="240" w:lineRule="auto"/>
        <w:ind w:firstLine="740"/>
        <w:rPr>
          <w:b/>
          <w:bCs/>
        </w:rPr>
      </w:pPr>
      <w:r w:rsidRPr="009708DE">
        <w:rPr>
          <w:b/>
          <w:bCs/>
        </w:rPr>
        <w:lastRenderedPageBreak/>
        <w:t xml:space="preserve">e. Phí, lệ phí: </w:t>
      </w:r>
      <w:r w:rsidRPr="009708DE">
        <w:rPr>
          <w:bCs/>
        </w:rPr>
        <w:t>Không</w:t>
      </w:r>
    </w:p>
    <w:p w14:paraId="7316B397" w14:textId="77777777" w:rsidR="00C54558" w:rsidRPr="009708DE" w:rsidRDefault="00C54558" w:rsidP="00C54558">
      <w:pPr>
        <w:pStyle w:val="NormalWeb"/>
        <w:shd w:val="clear" w:color="auto" w:fill="FFFFFF"/>
        <w:spacing w:before="120" w:beforeAutospacing="0" w:after="120" w:afterAutospacing="0"/>
        <w:ind w:firstLine="720"/>
        <w:jc w:val="both"/>
        <w:rPr>
          <w:rFonts w:ascii="Times New Roman" w:hAnsi="Times New Roman"/>
          <w:b/>
          <w:bCs/>
          <w:sz w:val="28"/>
          <w:szCs w:val="28"/>
        </w:rPr>
      </w:pPr>
      <w:r w:rsidRPr="009708DE">
        <w:rPr>
          <w:rFonts w:ascii="Times New Roman" w:hAnsi="Times New Roman"/>
          <w:b/>
          <w:bCs/>
          <w:sz w:val="28"/>
          <w:szCs w:val="28"/>
        </w:rPr>
        <w:t>g.Tên mẫu đơn, mẫu tờ khai:</w:t>
      </w:r>
      <w:r>
        <w:rPr>
          <w:rFonts w:ascii="Times New Roman" w:hAnsi="Times New Roman"/>
          <w:b/>
          <w:bCs/>
          <w:sz w:val="28"/>
          <w:szCs w:val="28"/>
        </w:rPr>
        <w:t xml:space="preserve"> </w:t>
      </w:r>
      <w:r>
        <w:rPr>
          <w:rFonts w:ascii="Times New Roman" w:hAnsi="Times New Roman"/>
          <w:bCs/>
          <w:sz w:val="28"/>
          <w:szCs w:val="28"/>
        </w:rPr>
        <w:t>Theo mẫu 1</w:t>
      </w:r>
    </w:p>
    <w:p w14:paraId="48F4A5CF" w14:textId="77777777" w:rsidR="00C54558" w:rsidRPr="009708DE" w:rsidRDefault="00C54558" w:rsidP="00C54558">
      <w:pPr>
        <w:pStyle w:val="Bodytext21"/>
        <w:shd w:val="clear" w:color="auto" w:fill="auto"/>
        <w:spacing w:before="120" w:after="120" w:line="240" w:lineRule="auto"/>
        <w:ind w:firstLine="0"/>
      </w:pPr>
      <w:r w:rsidRPr="009708DE">
        <w:rPr>
          <w:rStyle w:val="Bodytext2"/>
          <w:color w:val="auto"/>
        </w:rPr>
        <w:tab/>
      </w:r>
      <w:r w:rsidRPr="009708DE">
        <w:rPr>
          <w:b/>
          <w:bCs/>
          <w:lang w:val="hr-HR"/>
        </w:rPr>
        <w:t>h. Yêu cầu, điều kiện thực hiện thủ tục hành chính:</w:t>
      </w:r>
      <w:r w:rsidRPr="009708DE">
        <w:t xml:space="preserve"> </w:t>
      </w:r>
    </w:p>
    <w:p w14:paraId="6C89DD13" w14:textId="77777777" w:rsidR="00C54558" w:rsidRPr="00212A1E" w:rsidRDefault="00C54558" w:rsidP="00C54558">
      <w:pPr>
        <w:pStyle w:val="Bodytext111"/>
        <w:shd w:val="clear" w:color="auto" w:fill="auto"/>
        <w:spacing w:before="0" w:line="370" w:lineRule="exact"/>
        <w:rPr>
          <w:sz w:val="28"/>
          <w:szCs w:val="28"/>
          <w:shd w:val="clear" w:color="auto" w:fill="FFFFFF"/>
          <w:lang w:val="vi-VN"/>
        </w:rPr>
      </w:pPr>
      <w:r w:rsidRPr="00212A1E">
        <w:rPr>
          <w:rStyle w:val="Bodytext11"/>
          <w:color w:val="000000"/>
          <w:sz w:val="28"/>
          <w:szCs w:val="28"/>
          <w:lang w:val="vi-VN" w:eastAsia="vi-VN"/>
        </w:rPr>
        <w:tab/>
      </w:r>
      <w:r w:rsidRPr="00212A1E">
        <w:rPr>
          <w:sz w:val="28"/>
          <w:szCs w:val="28"/>
          <w:shd w:val="clear" w:color="auto" w:fill="FFFFFF"/>
          <w:lang w:val="vi-VN"/>
        </w:rPr>
        <w:t>Công dân Việt Nam, Người Việt Nam định cư ở nước ngoài, Người nước ngoài, Cán bộ, công chức, viên chức, Doanh nghiệp, Doanh nghiệp có vốn đầu tư nước ngoài, Tổ chức (không bao gồm doanh nghiệp, HTX), Tổ chức nước ngoài, Hợp tác xã.</w:t>
      </w:r>
    </w:p>
    <w:p w14:paraId="7FF30ACC" w14:textId="77777777" w:rsidR="00C54558" w:rsidRPr="00212A1E" w:rsidRDefault="00C54558" w:rsidP="00C54558">
      <w:pPr>
        <w:pStyle w:val="Bodytext111"/>
        <w:shd w:val="clear" w:color="auto" w:fill="auto"/>
        <w:spacing w:before="0" w:line="370" w:lineRule="exact"/>
        <w:ind w:firstLine="720"/>
        <w:rPr>
          <w:b/>
          <w:bCs/>
          <w:sz w:val="28"/>
          <w:szCs w:val="28"/>
          <w:lang w:val="vi-VN"/>
        </w:rPr>
      </w:pPr>
      <w:r w:rsidRPr="00212A1E">
        <w:rPr>
          <w:b/>
          <w:bCs/>
          <w:sz w:val="28"/>
          <w:szCs w:val="28"/>
          <w:lang w:val="vi-VN"/>
        </w:rPr>
        <w:t xml:space="preserve"> i. Căn cứ pháp lý của thủ tục hành chính</w:t>
      </w:r>
    </w:p>
    <w:p w14:paraId="29F23FB4" w14:textId="77777777" w:rsidR="00C54558" w:rsidRPr="00212A1E" w:rsidRDefault="00C54558" w:rsidP="00C54558">
      <w:pPr>
        <w:pStyle w:val="Bodytext111"/>
        <w:shd w:val="clear" w:color="auto" w:fill="auto"/>
        <w:spacing w:before="120" w:after="120" w:line="240" w:lineRule="auto"/>
        <w:rPr>
          <w:sz w:val="28"/>
          <w:szCs w:val="28"/>
          <w:lang w:val="vi-VN"/>
        </w:rPr>
      </w:pPr>
      <w:r w:rsidRPr="00212A1E">
        <w:rPr>
          <w:rStyle w:val="Bodytext11"/>
          <w:color w:val="000000"/>
          <w:sz w:val="28"/>
          <w:szCs w:val="28"/>
          <w:lang w:val="vi-VN" w:eastAsia="vi-VN"/>
        </w:rPr>
        <w:tab/>
        <w:t>- Thông tư số 13/2021/TT-BGDĐT ngày 15 tháng 4 năm 2021 của Bộ trưởng Bộ Giáo dục và Đào tạo ban hành Quy định về điều kiện, trình tự, thủ tục, thẩm quyền công nhận văn bằng do cơ sở giáo dục nước ngoài cấp để sử dụng tại Việt Nam.</w:t>
      </w:r>
    </w:p>
    <w:p w14:paraId="4D829F27" w14:textId="77777777" w:rsidR="00C54558" w:rsidRPr="009708DE" w:rsidRDefault="00C54558" w:rsidP="00C54558">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9708DE">
        <w:rPr>
          <w:rFonts w:ascii="Times New Roman" w:hAnsi="Times New Roman"/>
          <w:b/>
          <w:sz w:val="28"/>
          <w:szCs w:val="28"/>
          <w:lang w:val="nl-NL"/>
        </w:rPr>
        <w:t>k. Lưu hồ sơ (ISO)</w:t>
      </w:r>
      <w:r w:rsidRPr="009708DE">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C54558" w:rsidRPr="009708DE" w14:paraId="72B9B436"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7206EF1" w14:textId="77777777" w:rsidR="00C54558" w:rsidRPr="009708DE" w:rsidRDefault="00C54558" w:rsidP="0088110F">
            <w:pPr>
              <w:spacing w:before="40" w:after="40"/>
              <w:jc w:val="center"/>
              <w:rPr>
                <w:sz w:val="28"/>
                <w:szCs w:val="28"/>
                <w:lang w:val="nl-NL"/>
              </w:rPr>
            </w:pPr>
            <w:r w:rsidRPr="009708DE">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224CC9E0" w14:textId="77777777" w:rsidR="00C54558" w:rsidRPr="009708DE" w:rsidRDefault="00C54558" w:rsidP="0088110F">
            <w:pPr>
              <w:spacing w:before="40" w:after="40"/>
              <w:jc w:val="center"/>
              <w:rPr>
                <w:b/>
                <w:sz w:val="28"/>
                <w:szCs w:val="28"/>
                <w:lang w:val="nl-NL"/>
              </w:rPr>
            </w:pPr>
            <w:r w:rsidRPr="009708DE">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76E9644C" w14:textId="77777777" w:rsidR="00C54558" w:rsidRPr="009708DE" w:rsidRDefault="00C54558" w:rsidP="0088110F">
            <w:pPr>
              <w:spacing w:before="40" w:after="40"/>
              <w:jc w:val="center"/>
              <w:rPr>
                <w:sz w:val="28"/>
                <w:szCs w:val="28"/>
                <w:lang w:val="nl-NL"/>
              </w:rPr>
            </w:pPr>
            <w:r w:rsidRPr="009708DE">
              <w:rPr>
                <w:b/>
                <w:bCs/>
                <w:sz w:val="28"/>
                <w:szCs w:val="28"/>
                <w:lang w:val="nl-NL"/>
              </w:rPr>
              <w:t>Thời gian lưu</w:t>
            </w:r>
          </w:p>
        </w:tc>
      </w:tr>
      <w:tr w:rsidR="00C54558" w:rsidRPr="00212A1E" w14:paraId="7B700838"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9437E84" w14:textId="77777777" w:rsidR="00C54558" w:rsidRPr="009708DE" w:rsidRDefault="00C54558" w:rsidP="0088110F">
            <w:pPr>
              <w:spacing w:before="40" w:after="40"/>
              <w:rPr>
                <w:sz w:val="28"/>
                <w:szCs w:val="28"/>
                <w:lang w:val="nl-NL"/>
              </w:rPr>
            </w:pPr>
            <w:r w:rsidRPr="009708DE">
              <w:rPr>
                <w:sz w:val="28"/>
                <w:szCs w:val="28"/>
                <w:lang w:val="nl-NL"/>
              </w:rPr>
              <w:t>- Như mục b;</w:t>
            </w:r>
          </w:p>
          <w:p w14:paraId="0D597462" w14:textId="77777777" w:rsidR="00C54558" w:rsidRPr="009708DE" w:rsidRDefault="00C54558" w:rsidP="0088110F">
            <w:pPr>
              <w:pStyle w:val="ListParagraph"/>
              <w:spacing w:before="40" w:after="40" w:line="240" w:lineRule="auto"/>
              <w:ind w:left="0"/>
              <w:jc w:val="both"/>
              <w:rPr>
                <w:rFonts w:ascii="Times New Roman" w:hAnsi="Times New Roman"/>
                <w:sz w:val="28"/>
                <w:szCs w:val="28"/>
                <w:lang w:val="nl-NL"/>
              </w:rPr>
            </w:pPr>
            <w:r w:rsidRPr="009708DE">
              <w:rPr>
                <w:rFonts w:ascii="Times New Roman" w:hAnsi="Times New Roman"/>
                <w:sz w:val="28"/>
                <w:szCs w:val="28"/>
                <w:lang w:val="nl-NL"/>
              </w:rPr>
              <w:t>- Kết quả giải quyết TTHC hoặc Văn bản trả lời của đơn vị đối với hồ sơ không đáp ứng yêu cầu, điều kiện.</w:t>
            </w:r>
          </w:p>
          <w:p w14:paraId="3BD292B1" w14:textId="77777777" w:rsidR="00C54558" w:rsidRPr="009708DE" w:rsidRDefault="00C54558" w:rsidP="0088110F">
            <w:pPr>
              <w:spacing w:before="40" w:after="40"/>
              <w:rPr>
                <w:sz w:val="28"/>
                <w:szCs w:val="28"/>
                <w:lang w:val="nl-NL"/>
              </w:rPr>
            </w:pPr>
            <w:r w:rsidRPr="009708DE">
              <w:rPr>
                <w:sz w:val="28"/>
                <w:szCs w:val="28"/>
                <w:lang w:val="nl-NL"/>
              </w:rPr>
              <w:t>- Hồ sơ thẩm định (nếu có)</w:t>
            </w:r>
          </w:p>
          <w:p w14:paraId="185267E5" w14:textId="77777777" w:rsidR="00C54558" w:rsidRPr="009708DE" w:rsidRDefault="00C54558" w:rsidP="0088110F">
            <w:pPr>
              <w:spacing w:before="40" w:after="40"/>
              <w:rPr>
                <w:sz w:val="28"/>
                <w:szCs w:val="28"/>
                <w:lang w:val="nl-NL"/>
              </w:rPr>
            </w:pPr>
            <w:r w:rsidRPr="009708DE">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2C687CA2" w14:textId="77777777" w:rsidR="00C54558" w:rsidRPr="009708DE" w:rsidRDefault="00C54558" w:rsidP="0088110F">
            <w:pPr>
              <w:spacing w:before="40" w:after="40"/>
              <w:jc w:val="both"/>
              <w:rPr>
                <w:sz w:val="28"/>
                <w:szCs w:val="28"/>
                <w:lang w:val="nl-NL"/>
              </w:rPr>
            </w:pPr>
            <w:r w:rsidRPr="009708DE">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3F820E6B" w14:textId="77777777" w:rsidR="00C54558" w:rsidRPr="009708DE" w:rsidRDefault="00C54558" w:rsidP="0088110F">
            <w:pPr>
              <w:spacing w:before="40" w:after="40"/>
              <w:jc w:val="both"/>
              <w:rPr>
                <w:sz w:val="28"/>
                <w:szCs w:val="28"/>
                <w:lang w:val="nl-NL"/>
              </w:rPr>
            </w:pPr>
            <w:r w:rsidRPr="009708DE">
              <w:rPr>
                <w:sz w:val="28"/>
                <w:szCs w:val="28"/>
                <w:lang w:val="nl-NL"/>
              </w:rPr>
              <w:t>Từ 03 năm, sau đó chuyển hồ sơ đến kho lưu trữ của đơn vị (hoặc lưu trữ tỉnh, huyện)</w:t>
            </w:r>
          </w:p>
        </w:tc>
      </w:tr>
      <w:tr w:rsidR="00C54558" w:rsidRPr="00212A1E" w14:paraId="3FE4248F"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3F83506" w14:textId="77777777" w:rsidR="00C54558" w:rsidRPr="00212A1E" w:rsidRDefault="00C54558" w:rsidP="0088110F">
            <w:pPr>
              <w:pStyle w:val="NormalWeb"/>
              <w:tabs>
                <w:tab w:val="left" w:pos="709"/>
              </w:tabs>
              <w:spacing w:before="120" w:beforeAutospacing="0" w:after="0" w:afterAutospacing="0"/>
              <w:jc w:val="both"/>
              <w:rPr>
                <w:rFonts w:ascii="Times New Roman" w:hAnsi="Times New Roman"/>
                <w:sz w:val="28"/>
                <w:szCs w:val="28"/>
                <w:lang w:val="nl-NL"/>
              </w:rPr>
            </w:pPr>
            <w:r w:rsidRPr="009708DE">
              <w:rPr>
                <w:rFonts w:ascii="Times New Roman" w:hAnsi="Times New Roman"/>
                <w:sz w:val="28"/>
                <w:szCs w:val="28"/>
                <w:lang w:val="nl-NL"/>
              </w:rPr>
              <w:t xml:space="preserve">Các biểu mẫu theo </w:t>
            </w:r>
            <w:r w:rsidRPr="00212A1E">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12A1E">
              <w:rPr>
                <w:rStyle w:val="fontstyle01"/>
                <w:rFonts w:ascii="Times New Roman" w:hAnsi="Times New Roman"/>
                <w:b w:val="0"/>
                <w:color w:val="auto"/>
                <w:lang w:val="nl-NL"/>
              </w:rPr>
              <w:t>về thực hiện cơ chế một cửa, một cửa liên thông</w:t>
            </w:r>
            <w:r w:rsidRPr="00212A1E">
              <w:rPr>
                <w:rFonts w:ascii="Times New Roman" w:hAnsi="Times New Roman"/>
                <w:b/>
                <w:bCs/>
                <w:sz w:val="28"/>
                <w:szCs w:val="28"/>
                <w:lang w:val="nl-NL"/>
              </w:rPr>
              <w:t xml:space="preserve"> </w:t>
            </w:r>
            <w:r w:rsidRPr="00212A1E">
              <w:rPr>
                <w:rStyle w:val="fontstyle01"/>
                <w:rFonts w:ascii="Times New Roman" w:hAnsi="Times New Roman"/>
                <w:b w:val="0"/>
                <w:color w:val="auto"/>
                <w:lang w:val="nl-NL"/>
              </w:rPr>
              <w:t>trong giải quyết thủ tục hành chính</w:t>
            </w:r>
            <w:r w:rsidRPr="00212A1E">
              <w:rPr>
                <w:rFonts w:ascii="Times New Roman" w:hAnsi="Times New Roman"/>
                <w:b/>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3416D137" w14:textId="77777777" w:rsidR="00C54558" w:rsidRPr="009708DE" w:rsidRDefault="00C54558" w:rsidP="0088110F">
            <w:pPr>
              <w:spacing w:before="40" w:after="40"/>
              <w:jc w:val="both"/>
              <w:rPr>
                <w:sz w:val="28"/>
                <w:szCs w:val="28"/>
                <w:lang w:val="nl-NL"/>
              </w:rPr>
            </w:pPr>
            <w:r w:rsidRPr="009708DE">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6A6500FF" w14:textId="77777777" w:rsidR="00C54558" w:rsidRPr="009708DE" w:rsidRDefault="00C54558" w:rsidP="0088110F">
            <w:pPr>
              <w:spacing w:before="40" w:after="40"/>
              <w:rPr>
                <w:sz w:val="26"/>
                <w:szCs w:val="26"/>
                <w:lang w:val="nl-NL"/>
              </w:rPr>
            </w:pPr>
          </w:p>
        </w:tc>
      </w:tr>
    </w:tbl>
    <w:p w14:paraId="2E5B4756" w14:textId="77777777" w:rsidR="00C54558" w:rsidRPr="00212A1E" w:rsidRDefault="00C54558" w:rsidP="00C54558">
      <w:pPr>
        <w:pStyle w:val="Bodytext30"/>
        <w:shd w:val="clear" w:color="auto" w:fill="auto"/>
        <w:spacing w:after="23" w:line="260" w:lineRule="exact"/>
        <w:ind w:firstLine="0"/>
        <w:jc w:val="right"/>
        <w:rPr>
          <w:rStyle w:val="Bodytext3"/>
          <w:b/>
          <w:bCs/>
          <w:lang w:val="nl-NL" w:eastAsia="vi-VN"/>
        </w:rPr>
      </w:pPr>
    </w:p>
    <w:p w14:paraId="7ECC695B" w14:textId="77777777" w:rsidR="00C54558" w:rsidRPr="00212A1E" w:rsidRDefault="00C54558" w:rsidP="00C54558">
      <w:pPr>
        <w:pStyle w:val="Bodytext30"/>
        <w:shd w:val="clear" w:color="auto" w:fill="auto"/>
        <w:spacing w:after="23" w:line="260" w:lineRule="exact"/>
        <w:ind w:firstLine="0"/>
        <w:jc w:val="right"/>
        <w:rPr>
          <w:rStyle w:val="Bodytext3"/>
          <w:b/>
          <w:bCs/>
          <w:lang w:val="nl-NL" w:eastAsia="vi-VN"/>
        </w:rPr>
      </w:pPr>
    </w:p>
    <w:p w14:paraId="02F2D454" w14:textId="77777777" w:rsidR="00C54558" w:rsidRPr="00212A1E" w:rsidRDefault="00C54558" w:rsidP="00C54558">
      <w:pPr>
        <w:pStyle w:val="Bodytext30"/>
        <w:shd w:val="clear" w:color="auto" w:fill="auto"/>
        <w:spacing w:after="23" w:line="260" w:lineRule="exact"/>
        <w:ind w:firstLine="0"/>
        <w:jc w:val="right"/>
        <w:rPr>
          <w:rStyle w:val="Bodytext3"/>
          <w:b/>
          <w:bCs/>
          <w:lang w:val="nl-NL" w:eastAsia="vi-VN"/>
        </w:rPr>
      </w:pPr>
    </w:p>
    <w:p w14:paraId="4A7B9F67" w14:textId="77777777" w:rsidR="00C54558" w:rsidRPr="00212A1E" w:rsidRDefault="00C54558" w:rsidP="00C54558">
      <w:pPr>
        <w:spacing w:before="120" w:after="280" w:afterAutospacing="1"/>
        <w:jc w:val="right"/>
        <w:rPr>
          <w:b/>
          <w:bCs/>
          <w:lang w:val="nl-NL"/>
        </w:rPr>
        <w:sectPr w:rsidR="00C54558" w:rsidRPr="00212A1E" w:rsidSect="005F7D96">
          <w:pgSz w:w="16840" w:h="11907" w:orient="landscape" w:code="9"/>
          <w:pgMar w:top="1418" w:right="1418" w:bottom="1021" w:left="1247" w:header="720" w:footer="720" w:gutter="0"/>
          <w:cols w:space="720"/>
          <w:docGrid w:linePitch="360"/>
        </w:sectPr>
      </w:pPr>
    </w:p>
    <w:p w14:paraId="039F0DE9" w14:textId="77777777" w:rsidR="00C54558" w:rsidRPr="00212A1E" w:rsidRDefault="00C54558" w:rsidP="00C54558">
      <w:pPr>
        <w:spacing w:before="120" w:after="280" w:afterAutospacing="1"/>
        <w:jc w:val="right"/>
        <w:rPr>
          <w:b/>
          <w:bCs/>
          <w:lang w:val="nl-NL"/>
        </w:rPr>
      </w:pPr>
      <w:r w:rsidRPr="00212A1E">
        <w:rPr>
          <w:b/>
          <w:bCs/>
          <w:lang w:val="nl-NL"/>
        </w:rPr>
        <w:lastRenderedPageBreak/>
        <w:t>Mẫu 1</w:t>
      </w:r>
    </w:p>
    <w:p w14:paraId="07E54ECF" w14:textId="77777777" w:rsidR="00C54558" w:rsidRPr="00212A1E" w:rsidRDefault="00C54558" w:rsidP="00C54558">
      <w:pPr>
        <w:jc w:val="center"/>
        <w:rPr>
          <w:sz w:val="26"/>
          <w:szCs w:val="26"/>
          <w:lang w:val="nl-NL"/>
        </w:rPr>
      </w:pPr>
      <w:r w:rsidRPr="00D024BC">
        <w:rPr>
          <w:b/>
          <w:bCs/>
          <w:sz w:val="26"/>
          <w:szCs w:val="26"/>
          <w:lang w:val="vi-VN"/>
        </w:rPr>
        <w:t>PHIẾU ĐỀ NGHỊ</w:t>
      </w:r>
    </w:p>
    <w:p w14:paraId="030D004B" w14:textId="77777777" w:rsidR="00C54558" w:rsidRDefault="00C54558" w:rsidP="00C54558">
      <w:pPr>
        <w:jc w:val="center"/>
        <w:rPr>
          <w:b/>
          <w:bCs/>
          <w:sz w:val="26"/>
          <w:szCs w:val="26"/>
          <w:lang w:val="vi-VN"/>
        </w:rPr>
      </w:pPr>
      <w:r w:rsidRPr="00D024BC">
        <w:rPr>
          <w:b/>
          <w:bCs/>
          <w:sz w:val="26"/>
          <w:szCs w:val="26"/>
          <w:lang w:val="vi-VN"/>
        </w:rPr>
        <w:t>CÔNG NHẬN VĂN BẰNG DO CƠ SỞ GIÁO DỤC NƯỚC NGOÀI CẤP</w:t>
      </w:r>
    </w:p>
    <w:p w14:paraId="24D0ED5A" w14:textId="77777777" w:rsidR="00C54558" w:rsidRDefault="00C54558" w:rsidP="00C54558">
      <w:pPr>
        <w:jc w:val="center"/>
        <w:rPr>
          <w:b/>
          <w:bCs/>
          <w:sz w:val="26"/>
          <w:szCs w:val="26"/>
          <w:lang w:val="vi-VN"/>
        </w:rPr>
      </w:pPr>
      <w:r>
        <w:rPr>
          <w:b/>
          <w:bCs/>
          <w:noProof/>
          <w:sz w:val="26"/>
          <w:szCs w:val="26"/>
        </w:rPr>
        <mc:AlternateContent>
          <mc:Choice Requires="wps">
            <w:drawing>
              <wp:anchor distT="0" distB="0" distL="114300" distR="114300" simplePos="0" relativeHeight="251681792" behindDoc="0" locked="0" layoutInCell="1" allowOverlap="1" wp14:anchorId="6E4B31BF" wp14:editId="55C061CC">
                <wp:simplePos x="0" y="0"/>
                <wp:positionH relativeFrom="column">
                  <wp:posOffset>2619375</wp:posOffset>
                </wp:positionH>
                <wp:positionV relativeFrom="paragraph">
                  <wp:posOffset>19685</wp:posOffset>
                </wp:positionV>
                <wp:extent cx="71437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714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4F2158" id="Straight Connector 8"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06.25pt,1.55pt" to="26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" strokecolor="black [3200]" strokeweight=".5pt">
                <v:stroke joinstyle="miter"/>
              </v:line>
            </w:pict>
          </mc:Fallback>
        </mc:AlternateContent>
      </w:r>
    </w:p>
    <w:p w14:paraId="7E2E60B3" w14:textId="77777777" w:rsidR="00C54558" w:rsidRPr="00212A1E" w:rsidRDefault="00C54558" w:rsidP="00C54558">
      <w:pPr>
        <w:jc w:val="center"/>
        <w:rPr>
          <w:sz w:val="26"/>
          <w:szCs w:val="26"/>
          <w:lang w:val="nl-NL"/>
        </w:rPr>
      </w:pPr>
    </w:p>
    <w:p w14:paraId="54409D0D" w14:textId="77777777" w:rsidR="00C54558" w:rsidRPr="00212A1E" w:rsidRDefault="00C54558" w:rsidP="00C54558">
      <w:pPr>
        <w:spacing w:before="60"/>
        <w:rPr>
          <w:sz w:val="26"/>
          <w:szCs w:val="26"/>
          <w:lang w:val="nl-NL"/>
        </w:rPr>
      </w:pPr>
      <w:r w:rsidRPr="00D024BC">
        <w:rPr>
          <w:b/>
          <w:bCs/>
          <w:sz w:val="26"/>
          <w:szCs w:val="26"/>
          <w:lang w:val="vi-VN"/>
        </w:rPr>
        <w:t>I. THÔNG TIN CỦA NGƯỜI CÓ VĂN BẰNG/CHỨNG NHẬN</w:t>
      </w:r>
    </w:p>
    <w:p w14:paraId="4DD5D676" w14:textId="77777777" w:rsidR="00C54558" w:rsidRPr="00212A1E" w:rsidRDefault="00C54558" w:rsidP="00C54558">
      <w:pPr>
        <w:spacing w:before="60"/>
        <w:rPr>
          <w:sz w:val="26"/>
          <w:szCs w:val="26"/>
          <w:lang w:val="nl-NL"/>
        </w:rPr>
      </w:pPr>
      <w:r w:rsidRPr="00D024BC">
        <w:rPr>
          <w:sz w:val="26"/>
          <w:szCs w:val="26"/>
          <w:lang w:val="vi-VN"/>
        </w:rPr>
        <w:t>Họ và tên (người có văn bằng/chứng nhận): …………………………………………………</w:t>
      </w:r>
    </w:p>
    <w:p w14:paraId="1F91456F" w14:textId="77777777" w:rsidR="00C54558" w:rsidRPr="00212A1E" w:rsidRDefault="00C54558" w:rsidP="00C54558">
      <w:pPr>
        <w:spacing w:before="60"/>
        <w:rPr>
          <w:sz w:val="26"/>
          <w:szCs w:val="26"/>
          <w:lang w:val="nl-NL"/>
        </w:rPr>
      </w:pPr>
      <w:r w:rsidRPr="00D024BC">
        <w:rPr>
          <w:sz w:val="26"/>
          <w:szCs w:val="26"/>
          <w:lang w:val="vi-VN"/>
        </w:rPr>
        <w:t xml:space="preserve">Sinh ngày </w:t>
      </w:r>
      <w:r>
        <w:rPr>
          <w:sz w:val="26"/>
          <w:szCs w:val="26"/>
          <w:lang w:val="vi-VN"/>
        </w:rPr>
        <w:t>…</w:t>
      </w:r>
      <w:r w:rsidRPr="00212A1E">
        <w:rPr>
          <w:sz w:val="26"/>
          <w:szCs w:val="26"/>
          <w:lang w:val="nl-NL"/>
        </w:rPr>
        <w:t>.</w:t>
      </w:r>
      <w:r w:rsidRPr="00D024BC">
        <w:rPr>
          <w:sz w:val="26"/>
          <w:szCs w:val="26"/>
          <w:lang w:val="vi-VN"/>
        </w:rPr>
        <w:t>. tháng.... năm…… Giới tính: …………………………………………………</w:t>
      </w:r>
      <w:r w:rsidRPr="00212A1E">
        <w:rPr>
          <w:sz w:val="26"/>
          <w:szCs w:val="26"/>
          <w:lang w:val="nl-NL"/>
        </w:rPr>
        <w:t>.</w:t>
      </w:r>
    </w:p>
    <w:p w14:paraId="232181A0" w14:textId="77777777" w:rsidR="00C54558" w:rsidRPr="00212A1E" w:rsidRDefault="00C54558" w:rsidP="00C54558">
      <w:pPr>
        <w:spacing w:before="60"/>
        <w:rPr>
          <w:sz w:val="26"/>
          <w:szCs w:val="26"/>
          <w:lang w:val="nl-NL"/>
        </w:rPr>
      </w:pPr>
      <w:r w:rsidRPr="00D024BC">
        <w:rPr>
          <w:sz w:val="26"/>
          <w:szCs w:val="26"/>
          <w:lang w:val="vi-VN"/>
        </w:rPr>
        <w:t>Giấy chứng minh nhân dân/Căn cước công dân/Hộ chiếu số: ……………………………….</w:t>
      </w:r>
    </w:p>
    <w:p w14:paraId="5776A9D8" w14:textId="77777777" w:rsidR="00C54558" w:rsidRPr="00212A1E" w:rsidRDefault="00C54558" w:rsidP="00C54558">
      <w:pPr>
        <w:spacing w:before="60"/>
        <w:rPr>
          <w:sz w:val="26"/>
          <w:szCs w:val="26"/>
          <w:lang w:val="nl-NL"/>
        </w:rPr>
      </w:pPr>
      <w:r w:rsidRPr="00D024BC">
        <w:rPr>
          <w:sz w:val="26"/>
          <w:szCs w:val="26"/>
          <w:lang w:val="vi-VN"/>
        </w:rPr>
        <w:t>cấp ngày ... tháng ... năm ......; nơi cấp …………………………………………………………</w:t>
      </w:r>
    </w:p>
    <w:p w14:paraId="7E5EB1AF" w14:textId="77777777" w:rsidR="00C54558" w:rsidRPr="00212A1E" w:rsidRDefault="00C54558" w:rsidP="00C54558">
      <w:pPr>
        <w:spacing w:before="60"/>
        <w:rPr>
          <w:sz w:val="26"/>
          <w:szCs w:val="26"/>
          <w:lang w:val="nl-NL"/>
        </w:rPr>
      </w:pPr>
      <w:r w:rsidRPr="00D024BC">
        <w:rPr>
          <w:sz w:val="26"/>
          <w:szCs w:val="26"/>
          <w:lang w:val="vi-VN"/>
        </w:rPr>
        <w:t>Địa chỉ liên hệ: ………………………………………………………………………………...</w:t>
      </w:r>
    </w:p>
    <w:p w14:paraId="11D38E33" w14:textId="77777777" w:rsidR="00C54558" w:rsidRPr="00212A1E" w:rsidRDefault="00C54558" w:rsidP="00C54558">
      <w:pPr>
        <w:spacing w:before="60"/>
        <w:rPr>
          <w:sz w:val="26"/>
          <w:szCs w:val="26"/>
          <w:lang w:val="nl-NL"/>
        </w:rPr>
      </w:pPr>
      <w:r w:rsidRPr="00D024BC">
        <w:rPr>
          <w:sz w:val="26"/>
          <w:szCs w:val="26"/>
          <w:lang w:val="vi-VN"/>
        </w:rPr>
        <w:t>Đơn vị công tác, địa chỉ: ……………………………………………………………………..</w:t>
      </w:r>
    </w:p>
    <w:p w14:paraId="7C02E54F" w14:textId="77777777" w:rsidR="00C54558" w:rsidRPr="00212A1E" w:rsidRDefault="00C54558" w:rsidP="00C54558">
      <w:pPr>
        <w:spacing w:before="60"/>
        <w:rPr>
          <w:sz w:val="26"/>
          <w:szCs w:val="26"/>
          <w:lang w:val="nl-NL"/>
        </w:rPr>
      </w:pPr>
      <w:r w:rsidRPr="00D024BC">
        <w:rPr>
          <w:sz w:val="26"/>
          <w:szCs w:val="26"/>
          <w:lang w:val="vi-VN"/>
        </w:rPr>
        <w:t>Số điện thoại: …………………………… Email: ……………………………………………</w:t>
      </w:r>
    </w:p>
    <w:p w14:paraId="1623FD0A" w14:textId="77777777" w:rsidR="00C54558" w:rsidRPr="00212A1E" w:rsidRDefault="00C54558" w:rsidP="00C54558">
      <w:pPr>
        <w:spacing w:before="60"/>
        <w:rPr>
          <w:sz w:val="26"/>
          <w:szCs w:val="26"/>
          <w:lang w:val="nl-NL"/>
        </w:rPr>
      </w:pPr>
      <w:r w:rsidRPr="00D024BC">
        <w:rPr>
          <w:b/>
          <w:bCs/>
          <w:sz w:val="26"/>
          <w:szCs w:val="26"/>
          <w:lang w:val="vi-VN"/>
        </w:rPr>
        <w:t>II. THÔNG TIN VĂN BẰNG/CHỨNG NHẬN</w:t>
      </w:r>
    </w:p>
    <w:p w14:paraId="7DAF2D7D" w14:textId="77777777" w:rsidR="00C54558" w:rsidRPr="00212A1E" w:rsidRDefault="00C54558" w:rsidP="00C54558">
      <w:pPr>
        <w:spacing w:before="60"/>
        <w:rPr>
          <w:sz w:val="26"/>
          <w:szCs w:val="26"/>
          <w:lang w:val="nl-NL"/>
        </w:rPr>
      </w:pPr>
      <w:r w:rsidRPr="00D024BC">
        <w:rPr>
          <w:sz w:val="26"/>
          <w:szCs w:val="26"/>
          <w:lang w:val="vi-VN"/>
        </w:rPr>
        <w:t>Trình độ đào tạo: ……………………………………………………………………………..</w:t>
      </w:r>
    </w:p>
    <w:p w14:paraId="447111D7" w14:textId="77777777" w:rsidR="00C54558" w:rsidRPr="00212A1E" w:rsidRDefault="00C54558" w:rsidP="00C54558">
      <w:pPr>
        <w:spacing w:before="60"/>
        <w:rPr>
          <w:sz w:val="26"/>
          <w:szCs w:val="26"/>
          <w:lang w:val="nl-NL"/>
        </w:rPr>
      </w:pPr>
      <w:r w:rsidRPr="00D024BC">
        <w:rPr>
          <w:sz w:val="26"/>
          <w:szCs w:val="26"/>
          <w:lang w:val="vi-VN"/>
        </w:rPr>
        <w:t>Tên cơ sở cấp văn bằng/chứng nhận: ……………………………………………………….</w:t>
      </w:r>
    </w:p>
    <w:p w14:paraId="40C641A4" w14:textId="77777777" w:rsidR="00C54558" w:rsidRPr="00212A1E" w:rsidRDefault="00C54558" w:rsidP="00C54558">
      <w:pPr>
        <w:spacing w:before="60"/>
        <w:rPr>
          <w:sz w:val="26"/>
          <w:szCs w:val="26"/>
          <w:lang w:val="nl-NL"/>
        </w:rPr>
      </w:pPr>
      <w:r w:rsidRPr="00D024BC">
        <w:rPr>
          <w:sz w:val="26"/>
          <w:szCs w:val="26"/>
          <w:lang w:val="vi-VN"/>
        </w:rPr>
        <w:t>Tên cơ sở thực hiện đào tạo (nếu khác với cơ sở cấp văn bằng/chứng nhận): …………..</w:t>
      </w:r>
    </w:p>
    <w:p w14:paraId="10D116EF" w14:textId="77777777" w:rsidR="00C54558" w:rsidRPr="00212A1E" w:rsidRDefault="00C54558" w:rsidP="00C54558">
      <w:pPr>
        <w:spacing w:before="60"/>
        <w:rPr>
          <w:sz w:val="26"/>
          <w:szCs w:val="26"/>
          <w:lang w:val="nl-NL"/>
        </w:rPr>
      </w:pPr>
      <w:r w:rsidRPr="00D024BC">
        <w:rPr>
          <w:sz w:val="26"/>
          <w:szCs w:val="26"/>
          <w:lang w:val="vi-VN"/>
        </w:rPr>
        <w:t>………………………………………………………………………………………………..</w:t>
      </w:r>
    </w:p>
    <w:p w14:paraId="406986F2" w14:textId="77777777" w:rsidR="00C54558" w:rsidRPr="00212A1E" w:rsidRDefault="00C54558" w:rsidP="00C54558">
      <w:pPr>
        <w:spacing w:before="60"/>
        <w:rPr>
          <w:sz w:val="26"/>
          <w:szCs w:val="26"/>
          <w:lang w:val="nl-NL"/>
        </w:rPr>
      </w:pPr>
      <w:r w:rsidRPr="00D024BC">
        <w:rPr>
          <w:sz w:val="26"/>
          <w:szCs w:val="26"/>
          <w:lang w:val="vi-VN"/>
        </w:rPr>
        <w:t>Văn bằng/chứng nhận cấp ngày ... tháng... năm………; Số hiệu văn bằng/chứng nhận (nếu có): ……………………………………………</w:t>
      </w:r>
      <w:r w:rsidRPr="00212A1E">
        <w:rPr>
          <w:sz w:val="26"/>
          <w:szCs w:val="26"/>
          <w:lang w:val="nl-NL"/>
        </w:rPr>
        <w:t>……………………….</w:t>
      </w:r>
      <w:r w:rsidRPr="00D024BC">
        <w:rPr>
          <w:sz w:val="26"/>
          <w:szCs w:val="26"/>
          <w:lang w:val="vi-VN"/>
        </w:rPr>
        <w:t>……………………..</w:t>
      </w:r>
    </w:p>
    <w:p w14:paraId="2B6ACDA1" w14:textId="77777777" w:rsidR="00C54558" w:rsidRPr="00212A1E" w:rsidRDefault="00C54558" w:rsidP="00C54558">
      <w:pPr>
        <w:spacing w:before="60"/>
        <w:rPr>
          <w:sz w:val="26"/>
          <w:szCs w:val="26"/>
          <w:lang w:val="nl-NL"/>
        </w:rPr>
      </w:pPr>
      <w:r w:rsidRPr="00D024BC">
        <w:rPr>
          <w:sz w:val="26"/>
          <w:szCs w:val="26"/>
          <w:lang w:val="vi-VN"/>
        </w:rPr>
        <w:t>Hình thức học (du học, liên kết, trực tuyến,...): ……………………………………………</w:t>
      </w:r>
    </w:p>
    <w:p w14:paraId="3B5F598D" w14:textId="77777777" w:rsidR="00C54558" w:rsidRPr="00212A1E" w:rsidRDefault="00C54558" w:rsidP="00C54558">
      <w:pPr>
        <w:spacing w:before="60"/>
        <w:rPr>
          <w:sz w:val="26"/>
          <w:szCs w:val="26"/>
          <w:lang w:val="nl-NL"/>
        </w:rPr>
      </w:pPr>
      <w:r w:rsidRPr="00D024BC">
        <w:rPr>
          <w:sz w:val="26"/>
          <w:szCs w:val="26"/>
          <w:lang w:val="vi-VN"/>
        </w:rPr>
        <w:t xml:space="preserve">Thời gian đào tạo (ghi cụ thể thời gian đào tạo tại cơ sở đào tạo hoặc cơ sở cấp văn bằng): </w:t>
      </w:r>
    </w:p>
    <w:p w14:paraId="53FB5BAD" w14:textId="77777777" w:rsidR="00C54558" w:rsidRPr="00212A1E" w:rsidRDefault="00C54558" w:rsidP="00C54558">
      <w:pPr>
        <w:spacing w:before="60"/>
        <w:rPr>
          <w:sz w:val="26"/>
          <w:szCs w:val="26"/>
          <w:lang w:val="nl-NL"/>
        </w:rPr>
      </w:pPr>
      <w:r w:rsidRPr="00D024BC">
        <w:rPr>
          <w:sz w:val="26"/>
          <w:szCs w:val="26"/>
          <w:lang w:val="vi-VN"/>
        </w:rPr>
        <w:t>………………………………………………………………………………………………..</w:t>
      </w:r>
    </w:p>
    <w:p w14:paraId="6CF8D370" w14:textId="77777777" w:rsidR="00C54558" w:rsidRPr="00212A1E" w:rsidRDefault="00C54558" w:rsidP="00C54558">
      <w:pPr>
        <w:spacing w:before="60"/>
        <w:rPr>
          <w:sz w:val="26"/>
          <w:szCs w:val="26"/>
          <w:lang w:val="nl-NL"/>
        </w:rPr>
      </w:pPr>
      <w:r w:rsidRPr="00D024BC">
        <w:rPr>
          <w:sz w:val="26"/>
          <w:szCs w:val="26"/>
          <w:lang w:val="vi-VN"/>
        </w:rPr>
        <w:t>Ngành/chuyên ngành đào tạo (nếu có): ……………………………………………………</w:t>
      </w:r>
    </w:p>
    <w:p w14:paraId="20D4567E" w14:textId="77777777" w:rsidR="00C54558" w:rsidRPr="00212A1E" w:rsidRDefault="00C54558" w:rsidP="00C54558">
      <w:pPr>
        <w:spacing w:before="60"/>
        <w:rPr>
          <w:sz w:val="26"/>
          <w:szCs w:val="26"/>
          <w:lang w:val="nl-NL"/>
        </w:rPr>
      </w:pPr>
      <w:r w:rsidRPr="00D024BC">
        <w:rPr>
          <w:b/>
          <w:bCs/>
          <w:sz w:val="26"/>
          <w:szCs w:val="26"/>
          <w:lang w:val="vi-VN"/>
        </w:rPr>
        <w:t>III. MINH CHỨNG XÁC THỰC VĂN BẰNG</w:t>
      </w:r>
    </w:p>
    <w:p w14:paraId="0D06DB58" w14:textId="77777777" w:rsidR="00C54558" w:rsidRPr="00212A1E" w:rsidRDefault="00C54558" w:rsidP="00C54558">
      <w:pPr>
        <w:spacing w:before="60"/>
        <w:rPr>
          <w:sz w:val="26"/>
          <w:szCs w:val="26"/>
          <w:lang w:val="nl-NL"/>
        </w:rPr>
      </w:pPr>
      <w:r w:rsidRPr="00D024BC">
        <w:rPr>
          <w:sz w:val="26"/>
          <w:szCs w:val="26"/>
          <w:lang w:val="vi-VN"/>
        </w:rPr>
        <w:t>………………………………………………………………………………………………..</w:t>
      </w:r>
    </w:p>
    <w:p w14:paraId="5B1981F4" w14:textId="77777777" w:rsidR="00C54558" w:rsidRPr="00212A1E" w:rsidRDefault="00C54558" w:rsidP="00C54558">
      <w:pPr>
        <w:spacing w:before="60"/>
        <w:rPr>
          <w:sz w:val="26"/>
          <w:szCs w:val="26"/>
          <w:lang w:val="nl-NL"/>
        </w:rPr>
      </w:pPr>
      <w:r w:rsidRPr="00D024BC">
        <w:rPr>
          <w:sz w:val="26"/>
          <w:szCs w:val="26"/>
          <w:lang w:val="vi-VN"/>
        </w:rPr>
        <w:t>………………………………………………………………………………………………..</w:t>
      </w:r>
    </w:p>
    <w:p w14:paraId="7C9B5650" w14:textId="77777777" w:rsidR="00C54558" w:rsidRPr="00212A1E" w:rsidRDefault="00C54558" w:rsidP="00C54558">
      <w:pPr>
        <w:rPr>
          <w:i/>
          <w:iCs/>
          <w:sz w:val="26"/>
          <w:szCs w:val="26"/>
          <w:lang w:val="nl-NL"/>
        </w:rPr>
      </w:pPr>
      <w:r w:rsidRPr="00D024BC">
        <w:rPr>
          <w:i/>
          <w:iCs/>
          <w:sz w:val="26"/>
          <w:szCs w:val="26"/>
          <w:lang w:val="vi-VN"/>
        </w:rPr>
        <w:t>Ghi chú: Nếu đề nghị công nhận từ 02 văn bằng/chứng nhận trở lên, ghi rõ nội dung của mục II theo từng văn bằng/chứng nhận.</w:t>
      </w:r>
    </w:p>
    <w:p w14:paraId="3A31CEA3" w14:textId="77777777" w:rsidR="00763238" w:rsidRPr="00212A1E" w:rsidRDefault="00763238" w:rsidP="00563421">
      <w:pPr>
        <w:spacing w:before="120" w:after="120"/>
        <w:jc w:val="both"/>
        <w:rPr>
          <w:b/>
          <w:bCs/>
          <w:sz w:val="28"/>
          <w:szCs w:val="28"/>
          <w:lang w:val="nl-NL"/>
        </w:rPr>
        <w:sectPr w:rsidR="00763238" w:rsidRPr="00212A1E" w:rsidSect="005F7D96">
          <w:pgSz w:w="11907" w:h="16840" w:code="9"/>
          <w:pgMar w:top="1418" w:right="1021" w:bottom="1247" w:left="1418" w:header="720" w:footer="720" w:gutter="0"/>
          <w:cols w:space="720"/>
          <w:docGrid w:linePitch="360"/>
        </w:sectPr>
      </w:pPr>
    </w:p>
    <w:p w14:paraId="41D5C30C" w14:textId="26DE5363" w:rsidR="00563421" w:rsidRPr="00212A1E" w:rsidRDefault="00563421" w:rsidP="00563421">
      <w:pPr>
        <w:spacing w:before="120" w:after="120"/>
        <w:jc w:val="both"/>
        <w:rPr>
          <w:b/>
          <w:bCs/>
          <w:sz w:val="28"/>
          <w:szCs w:val="28"/>
          <w:lang w:val="nl-NL"/>
        </w:rPr>
      </w:pPr>
      <w:r w:rsidRPr="00212A1E">
        <w:rPr>
          <w:b/>
          <w:bCs/>
          <w:sz w:val="28"/>
          <w:szCs w:val="28"/>
          <w:lang w:val="nl-NL"/>
        </w:rPr>
        <w:lastRenderedPageBreak/>
        <w:t>C. LĨNH VỰC TIÊU CHUẨN NHÀ GIÁO</w:t>
      </w:r>
    </w:p>
    <w:p w14:paraId="40A881B2" w14:textId="60D84E3F" w:rsidR="00563421" w:rsidRPr="007D038B" w:rsidRDefault="00DA4BDE" w:rsidP="00563421">
      <w:pPr>
        <w:spacing w:before="60" w:after="60"/>
        <w:jc w:val="both"/>
        <w:rPr>
          <w:i/>
          <w:sz w:val="28"/>
          <w:szCs w:val="28"/>
          <w:lang w:val="vi-VN"/>
        </w:rPr>
      </w:pPr>
      <w:r w:rsidRPr="00212A1E">
        <w:rPr>
          <w:b/>
          <w:sz w:val="28"/>
          <w:szCs w:val="28"/>
          <w:lang w:val="nl-NL"/>
        </w:rPr>
        <w:t xml:space="preserve">DANH MỤC THỦ TỤC HÀNH CHÍNH GIỮ NGUYÊN </w:t>
      </w:r>
    </w:p>
    <w:p w14:paraId="1B845771" w14:textId="00DAA307" w:rsidR="00563421" w:rsidRPr="007D038B" w:rsidRDefault="00563421" w:rsidP="00563421">
      <w:pPr>
        <w:shd w:val="clear" w:color="auto" w:fill="FFFFFF"/>
        <w:spacing w:before="120" w:after="120" w:line="212" w:lineRule="atLeast"/>
        <w:jc w:val="both"/>
        <w:rPr>
          <w:b/>
          <w:bCs/>
          <w:i/>
          <w:sz w:val="28"/>
          <w:szCs w:val="28"/>
          <w:lang w:val="hr-HR"/>
        </w:rPr>
      </w:pPr>
      <w:r w:rsidRPr="00212A1E">
        <w:rPr>
          <w:b/>
          <w:bCs/>
          <w:sz w:val="28"/>
          <w:szCs w:val="28"/>
          <w:lang w:val="vi-VN"/>
        </w:rPr>
        <w:t xml:space="preserve">1. Tên thủ tục hành chính: </w:t>
      </w:r>
      <w:r w:rsidR="00763238" w:rsidRPr="00212A1E">
        <w:rPr>
          <w:b/>
          <w:bCs/>
          <w:sz w:val="28"/>
          <w:szCs w:val="28"/>
          <w:lang w:val="vi-VN"/>
        </w:rPr>
        <w:t>X</w:t>
      </w:r>
      <w:r w:rsidRPr="00212A1E">
        <w:rPr>
          <w:b/>
          <w:bCs/>
          <w:sz w:val="28"/>
          <w:szCs w:val="28"/>
          <w:lang w:val="vi-VN"/>
        </w:rPr>
        <w:t xml:space="preserve">ét tặng danh hiệu Nhà giáo nhân dân-Nhà giáo </w:t>
      </w:r>
      <w:r w:rsidRPr="007D038B">
        <w:rPr>
          <w:b/>
          <w:bCs/>
          <w:sz w:val="28"/>
          <w:szCs w:val="28"/>
          <w:lang w:val="vi-VN"/>
        </w:rPr>
        <w:t>ưu tú</w:t>
      </w:r>
    </w:p>
    <w:p w14:paraId="3F1B525B" w14:textId="77777777" w:rsidR="00563421" w:rsidRPr="007D038B" w:rsidRDefault="00563421" w:rsidP="00563421">
      <w:pPr>
        <w:spacing w:after="1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7D038B">
        <w:rPr>
          <w:b/>
          <w:bCs/>
          <w:sz w:val="28"/>
          <w:szCs w:val="28"/>
          <w:lang w:val="hr-HR"/>
        </w:rPr>
        <w:t xml:space="preserve"> </w:t>
      </w:r>
      <w:r w:rsidRPr="007D038B">
        <w:rPr>
          <w:b/>
          <w:bCs/>
          <w:sz w:val="28"/>
          <w:szCs w:val="28"/>
          <w:lang w:val="vi-VN"/>
        </w:rPr>
        <w:t>tự</w:t>
      </w:r>
      <w:r w:rsidRPr="007D038B">
        <w:rPr>
          <w:b/>
          <w:bCs/>
          <w:sz w:val="28"/>
          <w:szCs w:val="28"/>
          <w:lang w:val="hr-HR"/>
        </w:rPr>
        <w:t xml:space="preserve">, cách thức, thời gian </w:t>
      </w:r>
      <w:r w:rsidRPr="007D038B">
        <w:rPr>
          <w:b/>
          <w:bCs/>
          <w:sz w:val="28"/>
          <w:szCs w:val="28"/>
          <w:lang w:val="vi-VN"/>
        </w:rPr>
        <w:t>giải quyết</w:t>
      </w:r>
      <w:r w:rsidRPr="007D038B">
        <w:rPr>
          <w:b/>
          <w:sz w:val="28"/>
          <w:szCs w:val="28"/>
          <w:lang w:val="hr-HR"/>
        </w:rPr>
        <w:t xml:space="preserve"> thủ tục hành chính</w:t>
      </w:r>
      <w:r w:rsidRPr="007D038B">
        <w:rPr>
          <w:sz w:val="28"/>
          <w:szCs w:val="28"/>
          <w:lang w:val="es-AR"/>
        </w:rPr>
        <w:t xml:space="preserve"> </w:t>
      </w:r>
    </w:p>
    <w:tbl>
      <w:tblPr>
        <w:tblStyle w:val="TableGrid"/>
        <w:tblW w:w="15021" w:type="dxa"/>
        <w:tblLook w:val="04A0" w:firstRow="1" w:lastRow="0" w:firstColumn="1" w:lastColumn="0" w:noHBand="0" w:noVBand="1"/>
      </w:tblPr>
      <w:tblGrid>
        <w:gridCol w:w="851"/>
        <w:gridCol w:w="2376"/>
        <w:gridCol w:w="7513"/>
        <w:gridCol w:w="3118"/>
        <w:gridCol w:w="1163"/>
      </w:tblGrid>
      <w:tr w:rsidR="00563421" w:rsidRPr="007D038B" w14:paraId="2B28453E" w14:textId="77777777" w:rsidTr="0087601B">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163351C4" w14:textId="77777777" w:rsidR="00563421" w:rsidRPr="008C743A" w:rsidRDefault="00563421" w:rsidP="0088110F">
            <w:pPr>
              <w:pStyle w:val="NormalWeb"/>
              <w:spacing w:before="0" w:beforeAutospacing="0" w:after="0" w:afterAutospacing="0"/>
              <w:jc w:val="center"/>
              <w:rPr>
                <w:rFonts w:ascii="Times New Roman" w:hAnsi="Times New Roman"/>
                <w:b/>
                <w:sz w:val="26"/>
                <w:szCs w:val="26"/>
              </w:rPr>
            </w:pPr>
            <w:r w:rsidRPr="008C743A">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49D48479" w14:textId="77777777" w:rsidR="00563421" w:rsidRPr="008C743A" w:rsidRDefault="00563421" w:rsidP="0088110F">
            <w:pPr>
              <w:pStyle w:val="NormalWeb"/>
              <w:spacing w:before="0" w:beforeAutospacing="0" w:after="0" w:afterAutospacing="0"/>
              <w:jc w:val="center"/>
              <w:rPr>
                <w:rFonts w:ascii="Times New Roman" w:hAnsi="Times New Roman"/>
                <w:b/>
                <w:sz w:val="26"/>
                <w:szCs w:val="26"/>
              </w:rPr>
            </w:pPr>
            <w:r w:rsidRPr="008C743A">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78EAFF9A" w14:textId="77777777" w:rsidR="00563421" w:rsidRPr="008C743A" w:rsidRDefault="00563421" w:rsidP="0088110F">
            <w:pPr>
              <w:pStyle w:val="NormalWeb"/>
              <w:spacing w:before="0" w:beforeAutospacing="0" w:after="0" w:afterAutospacing="0"/>
              <w:jc w:val="center"/>
              <w:rPr>
                <w:rFonts w:ascii="Times New Roman" w:hAnsi="Times New Roman"/>
                <w:b/>
                <w:sz w:val="26"/>
                <w:szCs w:val="26"/>
              </w:rPr>
            </w:pPr>
            <w:r w:rsidRPr="008C743A">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6A5CBB7E" w14:textId="77777777" w:rsidR="00563421" w:rsidRPr="008C743A" w:rsidRDefault="00563421" w:rsidP="0088110F">
            <w:pPr>
              <w:pStyle w:val="NormalWeb"/>
              <w:spacing w:before="0" w:beforeAutospacing="0" w:after="0" w:afterAutospacing="0"/>
              <w:jc w:val="center"/>
              <w:rPr>
                <w:rFonts w:ascii="Times New Roman" w:hAnsi="Times New Roman"/>
                <w:b/>
                <w:sz w:val="26"/>
                <w:szCs w:val="26"/>
              </w:rPr>
            </w:pPr>
            <w:r w:rsidRPr="008C743A">
              <w:rPr>
                <w:rFonts w:ascii="Times New Roman" w:hAnsi="Times New Roman"/>
                <w:b/>
                <w:sz w:val="26"/>
                <w:szCs w:val="26"/>
              </w:rPr>
              <w:t>Thời gian giải quyết</w:t>
            </w:r>
          </w:p>
        </w:tc>
        <w:tc>
          <w:tcPr>
            <w:tcW w:w="1163" w:type="dxa"/>
            <w:tcBorders>
              <w:top w:val="single" w:sz="4" w:space="0" w:color="auto"/>
              <w:left w:val="single" w:sz="4" w:space="0" w:color="auto"/>
              <w:bottom w:val="single" w:sz="4" w:space="0" w:color="auto"/>
              <w:right w:val="single" w:sz="4" w:space="0" w:color="auto"/>
            </w:tcBorders>
            <w:vAlign w:val="center"/>
          </w:tcPr>
          <w:p w14:paraId="0291B70E" w14:textId="77777777" w:rsidR="00563421" w:rsidRPr="007D038B" w:rsidRDefault="00563421" w:rsidP="0088110F">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563421" w:rsidRPr="007D038B" w14:paraId="09C031E1" w14:textId="77777777" w:rsidTr="0087601B">
        <w:trPr>
          <w:trHeight w:val="2213"/>
        </w:trPr>
        <w:tc>
          <w:tcPr>
            <w:tcW w:w="851" w:type="dxa"/>
            <w:tcBorders>
              <w:top w:val="single" w:sz="4" w:space="0" w:color="auto"/>
            </w:tcBorders>
            <w:vAlign w:val="center"/>
          </w:tcPr>
          <w:p w14:paraId="42F514FF" w14:textId="77777777" w:rsidR="00563421" w:rsidRPr="008C743A" w:rsidRDefault="00563421" w:rsidP="0088110F">
            <w:pPr>
              <w:pStyle w:val="NormalWeb"/>
              <w:spacing w:before="0" w:beforeAutospacing="0" w:after="120" w:afterAutospacing="0" w:line="234" w:lineRule="atLeast"/>
              <w:jc w:val="center"/>
              <w:rPr>
                <w:rFonts w:ascii="Times New Roman" w:hAnsi="Times New Roman"/>
                <w:b/>
                <w:sz w:val="26"/>
                <w:szCs w:val="26"/>
              </w:rPr>
            </w:pPr>
            <w:r w:rsidRPr="008C743A">
              <w:rPr>
                <w:rFonts w:ascii="Times New Roman" w:hAnsi="Times New Roman"/>
                <w:b/>
                <w:sz w:val="26"/>
                <w:szCs w:val="26"/>
              </w:rPr>
              <w:t>Bước 1</w:t>
            </w:r>
          </w:p>
        </w:tc>
        <w:tc>
          <w:tcPr>
            <w:tcW w:w="2376" w:type="dxa"/>
            <w:tcBorders>
              <w:top w:val="single" w:sz="4" w:space="0" w:color="auto"/>
            </w:tcBorders>
            <w:vAlign w:val="center"/>
          </w:tcPr>
          <w:p w14:paraId="4F335154" w14:textId="77777777" w:rsidR="00563421" w:rsidRPr="008C743A" w:rsidRDefault="00563421" w:rsidP="0088110F">
            <w:pPr>
              <w:pStyle w:val="NormalWeb"/>
              <w:shd w:val="clear" w:color="auto" w:fill="FFFFFF"/>
              <w:spacing w:before="0" w:beforeAutospacing="0" w:after="120" w:afterAutospacing="0" w:line="234" w:lineRule="atLeast"/>
              <w:jc w:val="both"/>
              <w:rPr>
                <w:rFonts w:ascii="Times New Roman" w:hAnsi="Times New Roman"/>
                <w:sz w:val="26"/>
                <w:szCs w:val="26"/>
              </w:rPr>
            </w:pPr>
            <w:r w:rsidRPr="008C743A">
              <w:rPr>
                <w:rFonts w:ascii="Times New Roman" w:hAnsi="Times New Roman"/>
                <w:b/>
                <w:sz w:val="26"/>
                <w:szCs w:val="26"/>
              </w:rPr>
              <w:t xml:space="preserve">Nộp hồ sơ thủ tục hành chính: </w:t>
            </w:r>
            <w:r w:rsidRPr="008C743A">
              <w:rPr>
                <w:rFonts w:ascii="Times New Roman" w:hAnsi="Times New Roman"/>
                <w:i/>
                <w:sz w:val="26"/>
                <w:szCs w:val="26"/>
              </w:rPr>
              <w:t xml:space="preserve">Tổ chức, cá nhân chuẩn bị hồ sơ đầy đủ theo quy định và </w:t>
            </w:r>
            <w:r w:rsidRPr="008C743A">
              <w:rPr>
                <w:rFonts w:ascii="Times New Roman" w:hAnsi="Times New Roman"/>
                <w:i/>
                <w:sz w:val="26"/>
                <w:szCs w:val="26"/>
                <w:lang w:val="vi-VN"/>
              </w:rPr>
              <w:t xml:space="preserve">nộp hồ sơ </w:t>
            </w:r>
            <w:r w:rsidRPr="008C743A">
              <w:rPr>
                <w:rFonts w:ascii="Times New Roman" w:hAnsi="Times New Roman"/>
                <w:i/>
                <w:sz w:val="26"/>
                <w:szCs w:val="26"/>
              </w:rPr>
              <w:t>qua các cách thức sau:</w:t>
            </w:r>
          </w:p>
        </w:tc>
        <w:tc>
          <w:tcPr>
            <w:tcW w:w="7513" w:type="dxa"/>
            <w:tcBorders>
              <w:top w:val="single" w:sz="4" w:space="0" w:color="auto"/>
            </w:tcBorders>
            <w:vAlign w:val="center"/>
          </w:tcPr>
          <w:p w14:paraId="7EC3E36C" w14:textId="77777777" w:rsidR="00563421" w:rsidRPr="008C743A" w:rsidRDefault="00563421" w:rsidP="0088110F">
            <w:pPr>
              <w:pStyle w:val="NormalWeb"/>
              <w:shd w:val="clear" w:color="auto" w:fill="FFFFFF"/>
              <w:spacing w:before="120" w:beforeAutospacing="0" w:after="120" w:afterAutospacing="0"/>
              <w:jc w:val="both"/>
              <w:rPr>
                <w:rFonts w:ascii="Times New Roman" w:hAnsi="Times New Roman"/>
                <w:sz w:val="26"/>
                <w:szCs w:val="26"/>
                <w:lang w:val="nl-NL"/>
              </w:rPr>
            </w:pPr>
            <w:r w:rsidRPr="008C743A">
              <w:rPr>
                <w:rFonts w:ascii="Times New Roman" w:hAnsi="Times New Roman"/>
                <w:sz w:val="26"/>
                <w:szCs w:val="26"/>
              </w:rPr>
              <w:t xml:space="preserve">   1. Nộp </w:t>
            </w:r>
            <w:r w:rsidRPr="008C743A">
              <w:rPr>
                <w:rFonts w:ascii="Times New Roman" w:hAnsi="Times New Roman"/>
                <w:sz w:val="26"/>
                <w:szCs w:val="26"/>
                <w:lang w:val="vi-VN"/>
              </w:rPr>
              <w:t xml:space="preserve">trực tiếp qua </w:t>
            </w:r>
            <w:r w:rsidRPr="008C743A">
              <w:rPr>
                <w:rFonts w:ascii="Times New Roman" w:hAnsi="Times New Roman"/>
                <w:sz w:val="26"/>
                <w:szCs w:val="26"/>
              </w:rPr>
              <w:t xml:space="preserve">Bộ phận </w:t>
            </w:r>
            <w:r w:rsidRPr="008C743A">
              <w:rPr>
                <w:rFonts w:ascii="Times New Roman" w:hAnsi="Times New Roman"/>
                <w:sz w:val="26"/>
                <w:szCs w:val="26"/>
                <w:lang w:val="vi-VN"/>
              </w:rPr>
              <w:t>tiếp nhận và trả kết quả</w:t>
            </w:r>
            <w:r w:rsidRPr="008C743A">
              <w:rPr>
                <w:rFonts w:ascii="Times New Roman" w:hAnsi="Times New Roman"/>
                <w:sz w:val="26"/>
                <w:szCs w:val="26"/>
              </w:rPr>
              <w:t xml:space="preserve"> tại </w:t>
            </w:r>
            <w:r w:rsidRPr="008C743A">
              <w:rPr>
                <w:rFonts w:ascii="Times New Roman" w:hAnsi="Times New Roman"/>
                <w:sz w:val="26"/>
                <w:szCs w:val="26"/>
                <w:lang w:val="nl-NL"/>
              </w:rPr>
              <w:t>Trung tâm Hành chính công tỉnh Đồng Tháp (</w:t>
            </w:r>
            <w:r>
              <w:rPr>
                <w:rFonts w:ascii="Times New Roman" w:hAnsi="Times New Roman"/>
                <w:sz w:val="26"/>
                <w:szCs w:val="26"/>
                <w:lang w:val="nl-NL"/>
              </w:rPr>
              <w:t>85, đường Nguyễn Huệ, Phường 1, thành phố Cao Lãnh, tỉnh Đồng Tháp</w:t>
            </w:r>
            <w:r w:rsidRPr="008C743A">
              <w:rPr>
                <w:rFonts w:ascii="Times New Roman" w:hAnsi="Times New Roman"/>
                <w:sz w:val="26"/>
                <w:szCs w:val="26"/>
                <w:lang w:val="nl-NL"/>
              </w:rPr>
              <w:t>)</w:t>
            </w:r>
          </w:p>
          <w:p w14:paraId="3BF89341" w14:textId="77777777" w:rsidR="00563421" w:rsidRPr="008C743A" w:rsidRDefault="00563421" w:rsidP="0088110F">
            <w:pPr>
              <w:pStyle w:val="NormalWeb"/>
              <w:shd w:val="clear" w:color="auto" w:fill="FFFFFF"/>
              <w:spacing w:before="120" w:beforeAutospacing="0" w:after="120" w:afterAutospacing="0"/>
              <w:jc w:val="both"/>
              <w:rPr>
                <w:rFonts w:ascii="Times New Roman" w:hAnsi="Times New Roman"/>
                <w:i/>
                <w:sz w:val="26"/>
                <w:szCs w:val="26"/>
              </w:rPr>
            </w:pPr>
            <w:r w:rsidRPr="008C743A">
              <w:rPr>
                <w:rFonts w:ascii="Times New Roman" w:hAnsi="Times New Roman"/>
                <w:sz w:val="26"/>
                <w:szCs w:val="26"/>
              </w:rPr>
              <w:t xml:space="preserve">   </w:t>
            </w:r>
            <w:r w:rsidRPr="008C743A">
              <w:rPr>
                <w:rFonts w:ascii="Times New Roman" w:hAnsi="Times New Roman"/>
                <w:sz w:val="26"/>
                <w:szCs w:val="26"/>
                <w:lang w:val="vi-VN"/>
              </w:rPr>
              <w:t xml:space="preserve">2. Hoặc thông qua </w:t>
            </w:r>
            <w:r w:rsidRPr="008C743A">
              <w:rPr>
                <w:rFonts w:ascii="Times New Roman" w:hAnsi="Times New Roman"/>
                <w:sz w:val="26"/>
                <w:szCs w:val="26"/>
              </w:rPr>
              <w:t>bưu điện</w:t>
            </w:r>
          </w:p>
          <w:p w14:paraId="4A36098B" w14:textId="77777777" w:rsidR="00563421" w:rsidRPr="008C743A" w:rsidRDefault="00563421" w:rsidP="0088110F">
            <w:pPr>
              <w:pStyle w:val="NormalWeb"/>
              <w:shd w:val="clear" w:color="auto" w:fill="FFFFFF"/>
              <w:spacing w:before="120" w:beforeAutospacing="0" w:after="120" w:afterAutospacing="0"/>
              <w:jc w:val="both"/>
              <w:rPr>
                <w:rFonts w:ascii="Times New Roman" w:hAnsi="Times New Roman"/>
                <w:i/>
                <w:sz w:val="26"/>
                <w:szCs w:val="26"/>
              </w:rPr>
            </w:pPr>
            <w:r w:rsidRPr="008C743A">
              <w:rPr>
                <w:rFonts w:ascii="Times New Roman" w:hAnsi="Times New Roman"/>
                <w:sz w:val="26"/>
                <w:szCs w:val="26"/>
                <w:lang w:val="vi-VN"/>
              </w:rPr>
              <w:t>.</w:t>
            </w:r>
          </w:p>
        </w:tc>
        <w:tc>
          <w:tcPr>
            <w:tcW w:w="3118" w:type="dxa"/>
            <w:tcBorders>
              <w:top w:val="single" w:sz="4" w:space="0" w:color="auto"/>
            </w:tcBorders>
            <w:vAlign w:val="center"/>
          </w:tcPr>
          <w:p w14:paraId="1618E6AD" w14:textId="77777777" w:rsidR="00563421" w:rsidRPr="008C743A" w:rsidRDefault="00563421" w:rsidP="0088110F">
            <w:pPr>
              <w:pStyle w:val="NormalWeb"/>
              <w:spacing w:before="0" w:beforeAutospacing="0" w:after="120" w:afterAutospacing="0" w:line="234" w:lineRule="atLeast"/>
              <w:jc w:val="center"/>
              <w:rPr>
                <w:rFonts w:ascii="Times New Roman" w:hAnsi="Times New Roman"/>
                <w:b/>
                <w:sz w:val="26"/>
                <w:szCs w:val="26"/>
                <w:lang w:val="vi-VN"/>
              </w:rPr>
            </w:pPr>
            <w:r w:rsidRPr="008C743A">
              <w:rPr>
                <w:rFonts w:ascii="Times New Roman" w:hAnsi="Times New Roman"/>
                <w:sz w:val="26"/>
                <w:szCs w:val="26"/>
                <w:lang w:val="vi-VN"/>
              </w:rPr>
              <w:t>Sáng: từ 07 giờ đến 11 giờ 30 phút; chiều: từ 13 giờ 30 đến 17 giờ của các ngày làm việc.</w:t>
            </w:r>
          </w:p>
        </w:tc>
        <w:tc>
          <w:tcPr>
            <w:tcW w:w="1163" w:type="dxa"/>
            <w:tcBorders>
              <w:top w:val="single" w:sz="4" w:space="0" w:color="auto"/>
            </w:tcBorders>
            <w:vAlign w:val="center"/>
          </w:tcPr>
          <w:p w14:paraId="545631C5" w14:textId="77777777" w:rsidR="00563421" w:rsidRPr="007D038B" w:rsidRDefault="00563421" w:rsidP="0088110F">
            <w:pPr>
              <w:jc w:val="center"/>
              <w:rPr>
                <w:i/>
                <w:sz w:val="26"/>
                <w:szCs w:val="26"/>
                <w:lang w:val="vi-VN"/>
              </w:rPr>
            </w:pPr>
          </w:p>
        </w:tc>
      </w:tr>
      <w:tr w:rsidR="00563421" w:rsidRPr="007D038B" w14:paraId="6BDD5511" w14:textId="77777777" w:rsidTr="0087601B">
        <w:trPr>
          <w:trHeight w:val="600"/>
        </w:trPr>
        <w:tc>
          <w:tcPr>
            <w:tcW w:w="851" w:type="dxa"/>
            <w:vMerge w:val="restart"/>
            <w:vAlign w:val="center"/>
          </w:tcPr>
          <w:p w14:paraId="2D463A04" w14:textId="77777777" w:rsidR="00563421" w:rsidRPr="008C743A" w:rsidRDefault="00563421" w:rsidP="0088110F">
            <w:pPr>
              <w:pStyle w:val="NormalWeb"/>
              <w:spacing w:before="0" w:beforeAutospacing="0" w:after="120" w:afterAutospacing="0" w:line="234" w:lineRule="atLeast"/>
              <w:jc w:val="center"/>
              <w:rPr>
                <w:rFonts w:ascii="Times New Roman" w:hAnsi="Times New Roman"/>
                <w:b/>
                <w:sz w:val="26"/>
                <w:szCs w:val="26"/>
              </w:rPr>
            </w:pPr>
            <w:r w:rsidRPr="008C743A">
              <w:rPr>
                <w:rFonts w:ascii="Times New Roman" w:hAnsi="Times New Roman"/>
                <w:b/>
                <w:sz w:val="26"/>
                <w:szCs w:val="26"/>
              </w:rPr>
              <w:t>Bước 2</w:t>
            </w:r>
          </w:p>
        </w:tc>
        <w:tc>
          <w:tcPr>
            <w:tcW w:w="2376" w:type="dxa"/>
            <w:vMerge w:val="restart"/>
            <w:vAlign w:val="center"/>
          </w:tcPr>
          <w:p w14:paraId="7A2C648C" w14:textId="77777777" w:rsidR="00563421" w:rsidRPr="008C743A" w:rsidRDefault="00563421" w:rsidP="0088110F">
            <w:pPr>
              <w:spacing w:before="120" w:after="120"/>
              <w:jc w:val="both"/>
              <w:rPr>
                <w:sz w:val="26"/>
                <w:szCs w:val="26"/>
              </w:rPr>
            </w:pPr>
            <w:r w:rsidRPr="008C743A">
              <w:rPr>
                <w:b/>
                <w:sz w:val="26"/>
                <w:szCs w:val="26"/>
              </w:rPr>
              <w:t>Tiếp nhận và chuyển hồ sơ thủ tục hành chính</w:t>
            </w:r>
          </w:p>
        </w:tc>
        <w:tc>
          <w:tcPr>
            <w:tcW w:w="7513" w:type="dxa"/>
            <w:vMerge w:val="restart"/>
          </w:tcPr>
          <w:p w14:paraId="141A3870" w14:textId="77777777" w:rsidR="00563421" w:rsidRPr="008C743A" w:rsidRDefault="00563421"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8C743A">
              <w:rPr>
                <w:rFonts w:ascii="Times New Roman" w:hAnsi="Times New Roman"/>
                <w:sz w:val="26"/>
                <w:szCs w:val="26"/>
              </w:rPr>
              <w:t xml:space="preserve">Đối với hồ sơ được nộp </w:t>
            </w:r>
            <w:r w:rsidRPr="008C743A">
              <w:rPr>
                <w:rFonts w:ascii="Times New Roman" w:hAnsi="Times New Roman"/>
                <w:sz w:val="26"/>
                <w:szCs w:val="26"/>
                <w:lang w:val="vi-VN"/>
              </w:rPr>
              <w:t xml:space="preserve">trực tiếp qua </w:t>
            </w:r>
            <w:r w:rsidRPr="008C743A">
              <w:rPr>
                <w:rFonts w:ascii="Times New Roman" w:hAnsi="Times New Roman"/>
                <w:sz w:val="26"/>
                <w:szCs w:val="26"/>
              </w:rPr>
              <w:t xml:space="preserve">Bộ phận </w:t>
            </w:r>
            <w:r w:rsidRPr="008C743A">
              <w:rPr>
                <w:rFonts w:ascii="Times New Roman" w:hAnsi="Times New Roman"/>
                <w:sz w:val="26"/>
                <w:szCs w:val="26"/>
                <w:lang w:val="vi-VN"/>
              </w:rPr>
              <w:t>tiếp nhận và trả kết quả</w:t>
            </w:r>
            <w:r w:rsidRPr="008C743A">
              <w:rPr>
                <w:rFonts w:ascii="Times New Roman" w:hAnsi="Times New Roman"/>
                <w:sz w:val="26"/>
                <w:szCs w:val="26"/>
              </w:rPr>
              <w:t xml:space="preserve"> hoặc thông </w:t>
            </w:r>
            <w:r w:rsidRPr="008C743A">
              <w:rPr>
                <w:rFonts w:ascii="Times New Roman" w:hAnsi="Times New Roman"/>
                <w:sz w:val="26"/>
                <w:szCs w:val="26"/>
                <w:lang w:val="vi-VN"/>
              </w:rPr>
              <w:t xml:space="preserve">qua dịch vụ bưu chính </w:t>
            </w:r>
            <w:r w:rsidRPr="008C743A">
              <w:rPr>
                <w:rFonts w:ascii="Times New Roman" w:hAnsi="Times New Roman"/>
                <w:sz w:val="26"/>
                <w:szCs w:val="26"/>
              </w:rPr>
              <w:t xml:space="preserve">công ích cán bộ, công chức, viên chức tiếp nhận hồ sơ tại Bộ phận </w:t>
            </w:r>
            <w:r w:rsidRPr="008C743A">
              <w:rPr>
                <w:rFonts w:ascii="Times New Roman" w:hAnsi="Times New Roman"/>
                <w:sz w:val="26"/>
                <w:szCs w:val="26"/>
                <w:lang w:val="vi-VN"/>
              </w:rPr>
              <w:t>tiếp nhận và trả kết quả</w:t>
            </w:r>
            <w:r w:rsidRPr="008C743A">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4CF3D19D" w14:textId="77777777" w:rsidR="00563421" w:rsidRPr="008C743A" w:rsidRDefault="00563421"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8C743A">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40BD6554" w14:textId="77777777" w:rsidR="00563421" w:rsidRPr="008C743A" w:rsidRDefault="00563421" w:rsidP="0088110F">
            <w:pPr>
              <w:pStyle w:val="NormalWeb"/>
              <w:shd w:val="clear" w:color="auto" w:fill="FFFFFF"/>
              <w:spacing w:before="0" w:beforeAutospacing="0" w:after="120" w:afterAutospacing="0" w:line="234" w:lineRule="atLeast"/>
              <w:ind w:firstLine="205"/>
              <w:jc w:val="both"/>
              <w:rPr>
                <w:rFonts w:ascii="Times New Roman" w:hAnsi="Times New Roman"/>
                <w:sz w:val="26"/>
                <w:szCs w:val="26"/>
              </w:rPr>
            </w:pPr>
            <w:r w:rsidRPr="008C743A">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3CE51391" w14:textId="77777777" w:rsidR="00563421" w:rsidRPr="008C743A" w:rsidRDefault="00563421" w:rsidP="0088110F">
            <w:pPr>
              <w:spacing w:before="120" w:after="120"/>
              <w:ind w:firstLine="205"/>
              <w:jc w:val="both"/>
              <w:rPr>
                <w:sz w:val="26"/>
                <w:szCs w:val="26"/>
              </w:rPr>
            </w:pPr>
            <w:r w:rsidRPr="008C743A">
              <w:rPr>
                <w:sz w:val="26"/>
                <w:szCs w:val="26"/>
              </w:rPr>
              <w:t xml:space="preserve">c) Trường hợp hồ sơ đầy đủ, chính xác theo quy định, cán bộ, công chức, viên chức tiếp nhận hồ sơ và lập Giấy tiếp nhận hồ sơ và hẹn </w:t>
            </w:r>
            <w:r w:rsidRPr="008C743A">
              <w:rPr>
                <w:sz w:val="26"/>
                <w:szCs w:val="26"/>
              </w:rPr>
              <w:lastRenderedPageBreak/>
              <w:t>ngày trả kết quả; đồng thời, chuyển cho cơ quan có thẩm quyền để giải quyết theo quy trình.</w:t>
            </w:r>
          </w:p>
        </w:tc>
        <w:tc>
          <w:tcPr>
            <w:tcW w:w="3118" w:type="dxa"/>
            <w:vAlign w:val="center"/>
          </w:tcPr>
          <w:p w14:paraId="3B2C8987" w14:textId="77777777" w:rsidR="00563421" w:rsidRPr="008C743A" w:rsidRDefault="00563421" w:rsidP="0088110F">
            <w:pPr>
              <w:pStyle w:val="NormalWeb"/>
              <w:spacing w:before="0" w:beforeAutospacing="0" w:after="120" w:afterAutospacing="0" w:line="234" w:lineRule="atLeast"/>
              <w:jc w:val="both"/>
              <w:rPr>
                <w:rFonts w:ascii="Times New Roman" w:hAnsi="Times New Roman"/>
                <w:b/>
                <w:sz w:val="26"/>
                <w:szCs w:val="26"/>
              </w:rPr>
            </w:pPr>
            <w:r w:rsidRPr="008C743A">
              <w:rPr>
                <w:rFonts w:ascii="Times New Roman" w:hAnsi="Times New Roman"/>
                <w:sz w:val="26"/>
                <w:szCs w:val="26"/>
              </w:rPr>
              <w:lastRenderedPageBreak/>
              <w:t>C</w:t>
            </w:r>
            <w:r w:rsidRPr="008C743A">
              <w:rPr>
                <w:rStyle w:val="fontstyle21"/>
              </w:rPr>
              <w:t xml:space="preserve">huyển ngay hồ sơ tiếp nhận trực tiếp trong ½ ngày làm việc </w:t>
            </w:r>
            <w:r w:rsidRPr="008C743A">
              <w:rPr>
                <w:rStyle w:val="fontstyle21"/>
                <w:i/>
              </w:rPr>
              <w:t>(k</w:t>
            </w:r>
            <w:r w:rsidRPr="008C743A">
              <w:rPr>
                <w:rFonts w:ascii="Times New Roman" w:hAnsi="Times New Roman"/>
                <w:i/>
                <w:sz w:val="26"/>
                <w:szCs w:val="26"/>
              </w:rPr>
              <w:t>hông để quá 3 giờ làm việc)</w:t>
            </w:r>
            <w:r w:rsidRPr="008C743A">
              <w:rPr>
                <w:rStyle w:val="fontstyle21"/>
              </w:rPr>
              <w:t xml:space="preserve"> hoặc chuyển vào đầu giờ ngày làm việc tiếp theo đối với trường hợp tiếp nhận sau 15 giờ hàng ngày.</w:t>
            </w:r>
          </w:p>
        </w:tc>
        <w:tc>
          <w:tcPr>
            <w:tcW w:w="1163" w:type="dxa"/>
            <w:vMerge w:val="restart"/>
            <w:vAlign w:val="center"/>
          </w:tcPr>
          <w:p w14:paraId="36A4D071" w14:textId="77777777" w:rsidR="00563421" w:rsidRPr="007D038B" w:rsidRDefault="00563421" w:rsidP="0088110F">
            <w:pPr>
              <w:jc w:val="center"/>
              <w:rPr>
                <w:i/>
                <w:sz w:val="26"/>
                <w:szCs w:val="26"/>
                <w:lang w:val="vi-VN"/>
              </w:rPr>
            </w:pPr>
          </w:p>
        </w:tc>
      </w:tr>
      <w:tr w:rsidR="00563421" w:rsidRPr="007D038B" w14:paraId="6C9C8600" w14:textId="77777777" w:rsidTr="0087601B">
        <w:trPr>
          <w:trHeight w:val="600"/>
        </w:trPr>
        <w:tc>
          <w:tcPr>
            <w:tcW w:w="851" w:type="dxa"/>
            <w:vMerge/>
          </w:tcPr>
          <w:p w14:paraId="25155B19" w14:textId="77777777" w:rsidR="00563421" w:rsidRPr="008C743A" w:rsidRDefault="00563421"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F54938A" w14:textId="77777777" w:rsidR="00563421" w:rsidRPr="008C743A" w:rsidRDefault="00563421" w:rsidP="0088110F">
            <w:pPr>
              <w:spacing w:before="120" w:after="120"/>
              <w:jc w:val="both"/>
              <w:rPr>
                <w:b/>
                <w:sz w:val="26"/>
                <w:szCs w:val="26"/>
              </w:rPr>
            </w:pPr>
          </w:p>
        </w:tc>
        <w:tc>
          <w:tcPr>
            <w:tcW w:w="7513" w:type="dxa"/>
            <w:vMerge/>
          </w:tcPr>
          <w:p w14:paraId="2AACFD96" w14:textId="77777777" w:rsidR="00563421" w:rsidRPr="008C743A" w:rsidRDefault="00563421" w:rsidP="0088110F">
            <w:pPr>
              <w:pStyle w:val="NormalWeb"/>
              <w:spacing w:before="0" w:beforeAutospacing="0" w:after="120" w:afterAutospacing="0" w:line="234" w:lineRule="atLeast"/>
              <w:ind w:firstLine="205"/>
              <w:jc w:val="both"/>
              <w:rPr>
                <w:rFonts w:ascii="Times New Roman" w:hAnsi="Times New Roman"/>
                <w:b/>
                <w:sz w:val="26"/>
                <w:szCs w:val="26"/>
              </w:rPr>
            </w:pPr>
          </w:p>
        </w:tc>
        <w:tc>
          <w:tcPr>
            <w:tcW w:w="3118" w:type="dxa"/>
            <w:vAlign w:val="center"/>
          </w:tcPr>
          <w:p w14:paraId="49891EE9" w14:textId="77777777" w:rsidR="00563421" w:rsidRPr="008C743A" w:rsidRDefault="00563421" w:rsidP="0088110F">
            <w:pPr>
              <w:pStyle w:val="NormalWeb"/>
              <w:spacing w:before="0" w:beforeAutospacing="0" w:after="120" w:afterAutospacing="0" w:line="234" w:lineRule="atLeast"/>
              <w:jc w:val="center"/>
              <w:rPr>
                <w:rFonts w:ascii="Times New Roman" w:hAnsi="Times New Roman"/>
                <w:sz w:val="26"/>
                <w:szCs w:val="26"/>
              </w:rPr>
            </w:pPr>
            <w:r w:rsidRPr="008C743A">
              <w:rPr>
                <w:rFonts w:ascii="Times New Roman" w:hAnsi="Times New Roman"/>
                <w:sz w:val="26"/>
                <w:szCs w:val="26"/>
              </w:rPr>
              <w:t>Không quá 1/2 ngày kể từ ngày phát sinh hồ sơ trực tuyến</w:t>
            </w:r>
          </w:p>
        </w:tc>
        <w:tc>
          <w:tcPr>
            <w:tcW w:w="1163" w:type="dxa"/>
            <w:vMerge/>
          </w:tcPr>
          <w:p w14:paraId="2C73AC0F" w14:textId="77777777" w:rsidR="00563421" w:rsidRPr="007D038B" w:rsidRDefault="00563421" w:rsidP="0088110F">
            <w:pPr>
              <w:pStyle w:val="NormalWeb"/>
              <w:spacing w:before="0" w:beforeAutospacing="0" w:after="120" w:afterAutospacing="0" w:line="234" w:lineRule="atLeast"/>
              <w:jc w:val="both"/>
              <w:rPr>
                <w:rFonts w:ascii="Times New Roman" w:hAnsi="Times New Roman"/>
                <w:b/>
                <w:sz w:val="26"/>
                <w:szCs w:val="26"/>
              </w:rPr>
            </w:pPr>
          </w:p>
        </w:tc>
      </w:tr>
      <w:tr w:rsidR="00563421" w:rsidRPr="007D038B" w14:paraId="00944BB4" w14:textId="77777777" w:rsidTr="0087601B">
        <w:tc>
          <w:tcPr>
            <w:tcW w:w="851" w:type="dxa"/>
            <w:vMerge w:val="restart"/>
            <w:vAlign w:val="center"/>
          </w:tcPr>
          <w:p w14:paraId="4BCDA3F0" w14:textId="77777777" w:rsidR="00563421" w:rsidRPr="008C743A" w:rsidRDefault="00563421" w:rsidP="0088110F">
            <w:pPr>
              <w:pStyle w:val="NormalWeb"/>
              <w:spacing w:before="0" w:beforeAutospacing="0" w:after="120" w:afterAutospacing="0" w:line="234" w:lineRule="atLeast"/>
              <w:jc w:val="center"/>
              <w:rPr>
                <w:rFonts w:ascii="Times New Roman" w:hAnsi="Times New Roman"/>
                <w:b/>
                <w:sz w:val="26"/>
                <w:szCs w:val="26"/>
              </w:rPr>
            </w:pPr>
            <w:r w:rsidRPr="008C743A">
              <w:rPr>
                <w:rFonts w:ascii="Times New Roman" w:hAnsi="Times New Roman"/>
                <w:b/>
                <w:sz w:val="26"/>
                <w:szCs w:val="26"/>
              </w:rPr>
              <w:t>Bước 3</w:t>
            </w:r>
          </w:p>
        </w:tc>
        <w:tc>
          <w:tcPr>
            <w:tcW w:w="2376" w:type="dxa"/>
            <w:vMerge w:val="restart"/>
            <w:vAlign w:val="center"/>
          </w:tcPr>
          <w:p w14:paraId="2B17046E" w14:textId="77777777" w:rsidR="00563421" w:rsidRPr="008C743A" w:rsidRDefault="00563421" w:rsidP="0088110F">
            <w:pPr>
              <w:pStyle w:val="NormalWeb"/>
              <w:spacing w:before="0" w:beforeAutospacing="0" w:after="120" w:afterAutospacing="0" w:line="234" w:lineRule="atLeast"/>
              <w:jc w:val="both"/>
              <w:rPr>
                <w:rFonts w:ascii="Times New Roman" w:hAnsi="Times New Roman"/>
                <w:b/>
                <w:sz w:val="26"/>
                <w:szCs w:val="26"/>
              </w:rPr>
            </w:pPr>
            <w:r w:rsidRPr="008C743A">
              <w:rPr>
                <w:rStyle w:val="fontstyle01"/>
              </w:rPr>
              <w:t>Giải quyết thủ tục hành chính</w:t>
            </w:r>
          </w:p>
        </w:tc>
        <w:tc>
          <w:tcPr>
            <w:tcW w:w="7513" w:type="dxa"/>
            <w:vAlign w:val="center"/>
          </w:tcPr>
          <w:p w14:paraId="2D11CC6D" w14:textId="77777777" w:rsidR="00563421" w:rsidRPr="008C743A" w:rsidRDefault="00563421" w:rsidP="0088110F">
            <w:pPr>
              <w:spacing w:before="120" w:after="120"/>
              <w:jc w:val="both"/>
              <w:rPr>
                <w:sz w:val="26"/>
                <w:szCs w:val="26"/>
              </w:rPr>
            </w:pPr>
            <w:r w:rsidRPr="008C743A">
              <w:rPr>
                <w:rStyle w:val="fontstyle21"/>
              </w:rPr>
              <w:t xml:space="preserve">Sau khi nhận hồ sơ thủ tục hành chính từ </w:t>
            </w:r>
            <w:r w:rsidRPr="008C743A">
              <w:rPr>
                <w:sz w:val="26"/>
                <w:szCs w:val="26"/>
              </w:rPr>
              <w:t xml:space="preserve">Bộ phận </w:t>
            </w:r>
            <w:r w:rsidRPr="008C743A">
              <w:rPr>
                <w:sz w:val="26"/>
                <w:szCs w:val="26"/>
                <w:lang w:val="vi-VN"/>
              </w:rPr>
              <w:t>tiếp nhận và trả kết quả</w:t>
            </w:r>
            <w:r w:rsidRPr="008C743A">
              <w:rPr>
                <w:sz w:val="26"/>
                <w:szCs w:val="26"/>
              </w:rPr>
              <w:t xml:space="preserve"> </w:t>
            </w:r>
            <w:r w:rsidRPr="008C743A">
              <w:rPr>
                <w:rStyle w:val="fontstyle21"/>
              </w:rPr>
              <w:t>công chức, viên chức xử lý xem xét, thẩm định hồ sơ, trình phê duyệt kết quả giải quyết thủ tục hành chính:</w:t>
            </w:r>
          </w:p>
        </w:tc>
        <w:tc>
          <w:tcPr>
            <w:tcW w:w="3118" w:type="dxa"/>
            <w:vAlign w:val="center"/>
          </w:tcPr>
          <w:p w14:paraId="1EDC2A9F" w14:textId="77777777" w:rsidR="00563421" w:rsidRPr="008C743A" w:rsidRDefault="00563421" w:rsidP="0088110F">
            <w:pPr>
              <w:pStyle w:val="NormalWeb"/>
              <w:spacing w:before="0" w:beforeAutospacing="0" w:after="120" w:afterAutospacing="0" w:line="234" w:lineRule="atLeast"/>
              <w:jc w:val="center"/>
              <w:rPr>
                <w:rFonts w:ascii="Times New Roman" w:hAnsi="Times New Roman"/>
                <w:b/>
                <w:sz w:val="26"/>
                <w:szCs w:val="26"/>
              </w:rPr>
            </w:pPr>
            <w:r w:rsidRPr="008C743A">
              <w:rPr>
                <w:rFonts w:ascii="Times New Roman" w:hAnsi="Times New Roman"/>
                <w:b/>
                <w:sz w:val="26"/>
                <w:szCs w:val="26"/>
              </w:rPr>
              <w:t xml:space="preserve">30 ngày, </w:t>
            </w:r>
            <w:r w:rsidRPr="008C743A">
              <w:rPr>
                <w:rFonts w:ascii="Times New Roman" w:hAnsi="Times New Roman"/>
                <w:sz w:val="26"/>
                <w:szCs w:val="26"/>
              </w:rPr>
              <w:t>trong đó</w:t>
            </w:r>
          </w:p>
        </w:tc>
        <w:tc>
          <w:tcPr>
            <w:tcW w:w="1163" w:type="dxa"/>
            <w:vAlign w:val="center"/>
          </w:tcPr>
          <w:p w14:paraId="7F5BD200" w14:textId="77777777" w:rsidR="00563421" w:rsidRPr="007D038B" w:rsidRDefault="00563421" w:rsidP="0088110F">
            <w:pPr>
              <w:pStyle w:val="NormalWeb"/>
              <w:spacing w:before="0" w:beforeAutospacing="0" w:after="120" w:afterAutospacing="0" w:line="234" w:lineRule="atLeast"/>
              <w:jc w:val="center"/>
              <w:rPr>
                <w:rFonts w:ascii="Times New Roman" w:hAnsi="Times New Roman"/>
                <w:b/>
                <w:sz w:val="26"/>
                <w:szCs w:val="26"/>
              </w:rPr>
            </w:pPr>
          </w:p>
        </w:tc>
      </w:tr>
      <w:tr w:rsidR="00563421" w:rsidRPr="007D038B" w14:paraId="12409C37" w14:textId="77777777" w:rsidTr="0087601B">
        <w:tc>
          <w:tcPr>
            <w:tcW w:w="851" w:type="dxa"/>
            <w:vMerge/>
          </w:tcPr>
          <w:p w14:paraId="5428FC0D" w14:textId="77777777" w:rsidR="00563421" w:rsidRPr="008C743A" w:rsidRDefault="00563421"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35A5963" w14:textId="77777777" w:rsidR="00563421" w:rsidRPr="008C743A" w:rsidRDefault="00563421"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C240806" w14:textId="77777777" w:rsidR="00563421" w:rsidRPr="008C743A" w:rsidRDefault="00563421"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C743A">
              <w:rPr>
                <w:rFonts w:ascii="Times New Roman" w:hAnsi="Times New Roman"/>
                <w:bCs/>
                <w:i/>
                <w:sz w:val="26"/>
                <w:szCs w:val="26"/>
              </w:rPr>
              <w:t>1. Tiếp nhận hồ sơ (Bộ phận TN&amp;TKQ)</w:t>
            </w:r>
          </w:p>
        </w:tc>
        <w:tc>
          <w:tcPr>
            <w:tcW w:w="3118" w:type="dxa"/>
            <w:vAlign w:val="center"/>
          </w:tcPr>
          <w:p w14:paraId="0D54BEF3" w14:textId="77777777" w:rsidR="00563421" w:rsidRPr="008C743A" w:rsidRDefault="00563421" w:rsidP="0088110F">
            <w:pPr>
              <w:pStyle w:val="NormalWeb"/>
              <w:spacing w:before="0" w:beforeAutospacing="0" w:after="120" w:afterAutospacing="0" w:line="234" w:lineRule="atLeast"/>
              <w:jc w:val="center"/>
              <w:rPr>
                <w:rFonts w:ascii="Times New Roman" w:hAnsi="Times New Roman"/>
                <w:b/>
                <w:sz w:val="26"/>
                <w:szCs w:val="26"/>
              </w:rPr>
            </w:pPr>
            <w:r w:rsidRPr="008C743A">
              <w:rPr>
                <w:rFonts w:ascii="Times New Roman" w:hAnsi="Times New Roman"/>
                <w:bCs/>
                <w:i/>
                <w:sz w:val="26"/>
                <w:szCs w:val="26"/>
              </w:rPr>
              <w:t>½ ngày</w:t>
            </w:r>
          </w:p>
        </w:tc>
        <w:tc>
          <w:tcPr>
            <w:tcW w:w="1163" w:type="dxa"/>
          </w:tcPr>
          <w:p w14:paraId="072E31FE" w14:textId="77777777" w:rsidR="00563421" w:rsidRPr="007D038B" w:rsidRDefault="00563421" w:rsidP="0088110F">
            <w:pPr>
              <w:pStyle w:val="NormalWeb"/>
              <w:spacing w:before="0" w:beforeAutospacing="0" w:after="120" w:afterAutospacing="0" w:line="234" w:lineRule="atLeast"/>
              <w:jc w:val="both"/>
              <w:rPr>
                <w:rFonts w:ascii="Times New Roman" w:hAnsi="Times New Roman"/>
                <w:b/>
                <w:sz w:val="26"/>
                <w:szCs w:val="26"/>
              </w:rPr>
            </w:pPr>
          </w:p>
        </w:tc>
      </w:tr>
      <w:tr w:rsidR="00563421" w:rsidRPr="007D038B" w14:paraId="1B2A6C85" w14:textId="77777777" w:rsidTr="0087601B">
        <w:tc>
          <w:tcPr>
            <w:tcW w:w="851" w:type="dxa"/>
            <w:vMerge/>
          </w:tcPr>
          <w:p w14:paraId="53B5B3A2" w14:textId="77777777" w:rsidR="00563421" w:rsidRPr="008C743A" w:rsidRDefault="00563421"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CB93CE4" w14:textId="77777777" w:rsidR="00563421" w:rsidRPr="008C743A" w:rsidRDefault="00563421"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961FE5F" w14:textId="77777777" w:rsidR="00563421" w:rsidRPr="008C743A" w:rsidRDefault="00563421"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8C743A">
              <w:rPr>
                <w:rFonts w:ascii="Times New Roman" w:hAnsi="Times New Roman"/>
                <w:bCs/>
                <w:i/>
                <w:sz w:val="26"/>
                <w:szCs w:val="26"/>
              </w:rPr>
              <w:t>2. Giải quyết hồ sơ (cơ quan/bộ phận chuyên môn), t</w:t>
            </w:r>
            <w:r w:rsidRPr="008C743A">
              <w:rPr>
                <w:rFonts w:ascii="Times New Roman" w:hAnsi="Times New Roman"/>
                <w:i/>
                <w:sz w:val="26"/>
                <w:szCs w:val="26"/>
              </w:rPr>
              <w:t>rong đó:</w:t>
            </w:r>
          </w:p>
        </w:tc>
        <w:tc>
          <w:tcPr>
            <w:tcW w:w="3118" w:type="dxa"/>
            <w:vAlign w:val="center"/>
          </w:tcPr>
          <w:p w14:paraId="6F6872FA" w14:textId="77777777" w:rsidR="00563421" w:rsidRPr="008C743A" w:rsidRDefault="00563421" w:rsidP="0088110F">
            <w:pPr>
              <w:pStyle w:val="NormalWeb"/>
              <w:spacing w:before="0" w:beforeAutospacing="0" w:after="120" w:afterAutospacing="0" w:line="234" w:lineRule="atLeast"/>
              <w:jc w:val="center"/>
              <w:rPr>
                <w:rFonts w:ascii="Times New Roman" w:hAnsi="Times New Roman"/>
                <w:b/>
                <w:sz w:val="26"/>
                <w:szCs w:val="26"/>
              </w:rPr>
            </w:pPr>
            <w:r w:rsidRPr="008C743A">
              <w:rPr>
                <w:rFonts w:ascii="Times New Roman" w:hAnsi="Times New Roman"/>
                <w:bCs/>
                <w:i/>
                <w:sz w:val="26"/>
                <w:szCs w:val="26"/>
              </w:rPr>
              <w:t>29 ngày</w:t>
            </w:r>
          </w:p>
        </w:tc>
        <w:tc>
          <w:tcPr>
            <w:tcW w:w="1163" w:type="dxa"/>
          </w:tcPr>
          <w:p w14:paraId="150FD350" w14:textId="77777777" w:rsidR="00563421" w:rsidRPr="007D038B" w:rsidRDefault="00563421" w:rsidP="0088110F">
            <w:pPr>
              <w:pStyle w:val="NormalWeb"/>
              <w:spacing w:before="0" w:beforeAutospacing="0" w:after="120" w:afterAutospacing="0" w:line="234" w:lineRule="atLeast"/>
              <w:jc w:val="both"/>
              <w:rPr>
                <w:rFonts w:ascii="Times New Roman" w:hAnsi="Times New Roman"/>
                <w:b/>
                <w:sz w:val="26"/>
                <w:szCs w:val="26"/>
              </w:rPr>
            </w:pPr>
          </w:p>
        </w:tc>
      </w:tr>
      <w:tr w:rsidR="00563421" w:rsidRPr="007D038B" w14:paraId="4B79DFF8" w14:textId="77777777" w:rsidTr="0087601B">
        <w:tc>
          <w:tcPr>
            <w:tcW w:w="851" w:type="dxa"/>
            <w:vMerge/>
          </w:tcPr>
          <w:p w14:paraId="4591F698" w14:textId="77777777" w:rsidR="00563421" w:rsidRPr="008C743A" w:rsidRDefault="00563421"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BADFB9D" w14:textId="77777777" w:rsidR="00563421" w:rsidRPr="008C743A" w:rsidRDefault="00563421"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C9A7A12" w14:textId="77777777" w:rsidR="00563421" w:rsidRPr="008C743A" w:rsidRDefault="00563421" w:rsidP="0088110F">
            <w:pPr>
              <w:pStyle w:val="NormalWeb"/>
              <w:spacing w:before="0" w:beforeAutospacing="0" w:after="120" w:afterAutospacing="0" w:line="234" w:lineRule="atLeast"/>
              <w:jc w:val="both"/>
              <w:rPr>
                <w:rFonts w:ascii="Times New Roman" w:hAnsi="Times New Roman"/>
                <w:b/>
                <w:sz w:val="26"/>
                <w:szCs w:val="26"/>
              </w:rPr>
            </w:pPr>
            <w:r w:rsidRPr="008C743A">
              <w:rPr>
                <w:rStyle w:val="fontstyle21"/>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3D49DBAE" w14:textId="77777777" w:rsidR="00563421" w:rsidRPr="008C743A" w:rsidRDefault="00563421" w:rsidP="0088110F">
            <w:pPr>
              <w:pStyle w:val="NormalWeb"/>
              <w:spacing w:before="0" w:beforeAutospacing="0" w:after="120" w:afterAutospacing="0" w:line="234" w:lineRule="atLeast"/>
              <w:jc w:val="center"/>
              <w:rPr>
                <w:rFonts w:ascii="Times New Roman" w:hAnsi="Times New Roman"/>
                <w:b/>
                <w:sz w:val="26"/>
                <w:szCs w:val="26"/>
              </w:rPr>
            </w:pPr>
          </w:p>
        </w:tc>
        <w:tc>
          <w:tcPr>
            <w:tcW w:w="1163" w:type="dxa"/>
          </w:tcPr>
          <w:p w14:paraId="557D8591" w14:textId="77777777" w:rsidR="00563421" w:rsidRPr="007D038B" w:rsidRDefault="00563421" w:rsidP="0088110F">
            <w:pPr>
              <w:pStyle w:val="NormalWeb"/>
              <w:spacing w:before="0" w:beforeAutospacing="0" w:after="120" w:afterAutospacing="0" w:line="234" w:lineRule="atLeast"/>
              <w:jc w:val="both"/>
              <w:rPr>
                <w:rFonts w:ascii="Times New Roman" w:hAnsi="Times New Roman"/>
                <w:b/>
                <w:sz w:val="26"/>
                <w:szCs w:val="26"/>
              </w:rPr>
            </w:pPr>
          </w:p>
        </w:tc>
      </w:tr>
      <w:tr w:rsidR="00563421" w:rsidRPr="007D038B" w14:paraId="6B4A51FE" w14:textId="77777777" w:rsidTr="0087601B">
        <w:tc>
          <w:tcPr>
            <w:tcW w:w="851" w:type="dxa"/>
            <w:vMerge/>
          </w:tcPr>
          <w:p w14:paraId="1D921433" w14:textId="77777777" w:rsidR="00563421" w:rsidRPr="008C743A" w:rsidRDefault="00563421" w:rsidP="0088110F">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81D999C" w14:textId="77777777" w:rsidR="00563421" w:rsidRPr="008C743A" w:rsidRDefault="00563421" w:rsidP="0088110F">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29AA82C" w14:textId="77777777" w:rsidR="00563421" w:rsidRPr="008C743A" w:rsidRDefault="00563421" w:rsidP="0088110F">
            <w:pPr>
              <w:pStyle w:val="NormalWeb"/>
              <w:shd w:val="clear" w:color="auto" w:fill="FFFFFF"/>
              <w:spacing w:before="120" w:beforeAutospacing="0" w:after="120" w:afterAutospacing="0" w:line="234" w:lineRule="atLeast"/>
              <w:jc w:val="both"/>
              <w:rPr>
                <w:rFonts w:ascii="Times New Roman" w:hAnsi="Times New Roman"/>
                <w:bCs/>
                <w:i/>
                <w:sz w:val="26"/>
                <w:szCs w:val="26"/>
              </w:rPr>
            </w:pPr>
            <w:r w:rsidRPr="008C743A">
              <w:rPr>
                <w:rFonts w:ascii="Times New Roman" w:hAnsi="Times New Roman"/>
                <w:bCs/>
                <w:i/>
                <w:sz w:val="26"/>
                <w:szCs w:val="26"/>
              </w:rPr>
              <w:t xml:space="preserve">+ Chuyên viên </w:t>
            </w:r>
          </w:p>
          <w:p w14:paraId="32328A29" w14:textId="77777777" w:rsidR="00563421" w:rsidRPr="008C743A" w:rsidRDefault="00563421"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C743A">
              <w:rPr>
                <w:rFonts w:ascii="Times New Roman" w:hAnsi="Times New Roman"/>
                <w:bCs/>
                <w:i/>
                <w:sz w:val="26"/>
                <w:szCs w:val="26"/>
              </w:rPr>
              <w:t>+ Lãnh đạo phòng/bộ phận</w:t>
            </w:r>
          </w:p>
          <w:p w14:paraId="57EB0934" w14:textId="77777777" w:rsidR="00563421" w:rsidRPr="008C743A" w:rsidRDefault="00563421"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C743A">
              <w:rPr>
                <w:rFonts w:ascii="Times New Roman" w:hAnsi="Times New Roman"/>
                <w:bCs/>
                <w:i/>
                <w:sz w:val="26"/>
                <w:szCs w:val="26"/>
              </w:rPr>
              <w:t xml:space="preserve">+ Lãnh đạo đơn vị: </w:t>
            </w:r>
          </w:p>
          <w:p w14:paraId="6ECD0693" w14:textId="77777777" w:rsidR="00563421" w:rsidRPr="008C743A" w:rsidRDefault="00563421"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8C743A">
              <w:rPr>
                <w:rFonts w:ascii="Times New Roman" w:hAnsi="Times New Roman"/>
                <w:bCs/>
                <w:i/>
                <w:sz w:val="26"/>
                <w:szCs w:val="26"/>
              </w:rPr>
              <w:t xml:space="preserve">+ Văn thư đơn vị: </w:t>
            </w:r>
          </w:p>
        </w:tc>
        <w:tc>
          <w:tcPr>
            <w:tcW w:w="3118" w:type="dxa"/>
            <w:vAlign w:val="center"/>
          </w:tcPr>
          <w:p w14:paraId="4A822AD1" w14:textId="77777777" w:rsidR="00563421" w:rsidRPr="008C743A" w:rsidRDefault="00563421" w:rsidP="0088110F">
            <w:pPr>
              <w:pStyle w:val="NormalWeb"/>
              <w:spacing w:before="0" w:beforeAutospacing="0" w:after="120" w:afterAutospacing="0" w:line="234" w:lineRule="atLeast"/>
              <w:jc w:val="center"/>
              <w:rPr>
                <w:rFonts w:ascii="Times New Roman" w:hAnsi="Times New Roman"/>
                <w:bCs/>
                <w:i/>
                <w:sz w:val="26"/>
                <w:szCs w:val="26"/>
              </w:rPr>
            </w:pPr>
            <w:r w:rsidRPr="008C743A">
              <w:rPr>
                <w:rFonts w:ascii="Times New Roman" w:hAnsi="Times New Roman"/>
                <w:bCs/>
                <w:i/>
                <w:sz w:val="26"/>
                <w:szCs w:val="26"/>
              </w:rPr>
              <w:t xml:space="preserve">27 ngày </w:t>
            </w:r>
          </w:p>
          <w:p w14:paraId="7EB15FAD" w14:textId="77777777" w:rsidR="00563421" w:rsidRPr="008C743A" w:rsidRDefault="00563421" w:rsidP="0088110F">
            <w:pPr>
              <w:pStyle w:val="NormalWeb"/>
              <w:spacing w:before="0" w:beforeAutospacing="0" w:after="120" w:afterAutospacing="0" w:line="234" w:lineRule="atLeast"/>
              <w:jc w:val="center"/>
              <w:rPr>
                <w:rFonts w:ascii="Times New Roman" w:hAnsi="Times New Roman"/>
                <w:bCs/>
                <w:i/>
                <w:sz w:val="26"/>
                <w:szCs w:val="26"/>
              </w:rPr>
            </w:pPr>
            <w:r w:rsidRPr="008C743A">
              <w:rPr>
                <w:rFonts w:ascii="Times New Roman" w:hAnsi="Times New Roman"/>
                <w:bCs/>
                <w:i/>
                <w:sz w:val="26"/>
                <w:szCs w:val="26"/>
              </w:rPr>
              <w:t xml:space="preserve">01 ngày </w:t>
            </w:r>
          </w:p>
          <w:p w14:paraId="75B0622F" w14:textId="77777777" w:rsidR="00563421" w:rsidRPr="008C743A" w:rsidRDefault="00563421" w:rsidP="0088110F">
            <w:pPr>
              <w:pStyle w:val="NormalWeb"/>
              <w:spacing w:before="0" w:beforeAutospacing="0" w:after="120" w:afterAutospacing="0" w:line="234" w:lineRule="atLeast"/>
              <w:jc w:val="center"/>
              <w:rPr>
                <w:rFonts w:ascii="Times New Roman" w:hAnsi="Times New Roman"/>
                <w:bCs/>
                <w:i/>
                <w:sz w:val="26"/>
                <w:szCs w:val="26"/>
              </w:rPr>
            </w:pPr>
            <w:r w:rsidRPr="008C743A">
              <w:rPr>
                <w:rFonts w:ascii="Times New Roman" w:hAnsi="Times New Roman"/>
                <w:bCs/>
                <w:i/>
                <w:sz w:val="26"/>
                <w:szCs w:val="26"/>
              </w:rPr>
              <w:t xml:space="preserve">½ ngày </w:t>
            </w:r>
          </w:p>
          <w:p w14:paraId="0AB3AC79" w14:textId="77777777" w:rsidR="00563421" w:rsidRPr="008C743A" w:rsidRDefault="00563421" w:rsidP="0088110F">
            <w:pPr>
              <w:pStyle w:val="NormalWeb"/>
              <w:spacing w:before="0" w:beforeAutospacing="0" w:after="120" w:afterAutospacing="0" w:line="234" w:lineRule="atLeast"/>
              <w:jc w:val="center"/>
              <w:rPr>
                <w:rFonts w:ascii="Times New Roman" w:hAnsi="Times New Roman"/>
                <w:b/>
                <w:sz w:val="26"/>
                <w:szCs w:val="26"/>
              </w:rPr>
            </w:pPr>
            <w:r w:rsidRPr="008C743A">
              <w:rPr>
                <w:rFonts w:ascii="Times New Roman" w:hAnsi="Times New Roman"/>
                <w:bCs/>
                <w:i/>
                <w:sz w:val="26"/>
                <w:szCs w:val="26"/>
              </w:rPr>
              <w:t xml:space="preserve">½ ngày </w:t>
            </w:r>
          </w:p>
        </w:tc>
        <w:tc>
          <w:tcPr>
            <w:tcW w:w="1163" w:type="dxa"/>
          </w:tcPr>
          <w:p w14:paraId="29EC5A20" w14:textId="77777777" w:rsidR="00563421" w:rsidRPr="007D038B" w:rsidRDefault="00563421" w:rsidP="0088110F">
            <w:pPr>
              <w:pStyle w:val="NormalWeb"/>
              <w:spacing w:before="0" w:beforeAutospacing="0" w:after="120" w:afterAutospacing="0" w:line="234" w:lineRule="atLeast"/>
              <w:jc w:val="both"/>
              <w:rPr>
                <w:rFonts w:ascii="Times New Roman" w:hAnsi="Times New Roman"/>
                <w:i/>
                <w:sz w:val="26"/>
                <w:szCs w:val="26"/>
              </w:rPr>
            </w:pPr>
          </w:p>
        </w:tc>
      </w:tr>
      <w:tr w:rsidR="00563421" w:rsidRPr="007D038B" w14:paraId="10DADE86" w14:textId="77777777" w:rsidTr="0087601B">
        <w:tc>
          <w:tcPr>
            <w:tcW w:w="851" w:type="dxa"/>
            <w:vAlign w:val="center"/>
          </w:tcPr>
          <w:p w14:paraId="1D386B58" w14:textId="77777777" w:rsidR="00563421" w:rsidRPr="008C743A" w:rsidRDefault="00563421" w:rsidP="0088110F">
            <w:pPr>
              <w:pStyle w:val="NormalWeb"/>
              <w:spacing w:before="0" w:beforeAutospacing="0" w:after="120" w:afterAutospacing="0" w:line="234" w:lineRule="atLeast"/>
              <w:jc w:val="center"/>
              <w:rPr>
                <w:rFonts w:ascii="Times New Roman" w:hAnsi="Times New Roman"/>
                <w:b/>
                <w:sz w:val="26"/>
                <w:szCs w:val="26"/>
              </w:rPr>
            </w:pPr>
            <w:r w:rsidRPr="008C743A">
              <w:rPr>
                <w:rFonts w:ascii="Times New Roman" w:hAnsi="Times New Roman"/>
                <w:b/>
                <w:sz w:val="26"/>
                <w:szCs w:val="26"/>
              </w:rPr>
              <w:t>Bước 4</w:t>
            </w:r>
          </w:p>
        </w:tc>
        <w:tc>
          <w:tcPr>
            <w:tcW w:w="2376" w:type="dxa"/>
          </w:tcPr>
          <w:p w14:paraId="187AE25E" w14:textId="77777777" w:rsidR="00563421" w:rsidRPr="008C743A" w:rsidRDefault="00563421" w:rsidP="0088110F">
            <w:pPr>
              <w:pStyle w:val="NormalWeb"/>
              <w:spacing w:before="0" w:beforeAutospacing="0" w:after="120" w:afterAutospacing="0" w:line="234" w:lineRule="atLeast"/>
              <w:jc w:val="both"/>
              <w:rPr>
                <w:rStyle w:val="fontstyle21"/>
                <w:i/>
              </w:rPr>
            </w:pPr>
            <w:r w:rsidRPr="008C743A">
              <w:rPr>
                <w:rFonts w:ascii="Times New Roman" w:hAnsi="Times New Roman"/>
                <w:b/>
                <w:sz w:val="26"/>
                <w:szCs w:val="26"/>
                <w:lang w:val="nl-NL"/>
              </w:rPr>
              <w:t>Trả kết quả giải quyết thủ tục hành chính</w:t>
            </w:r>
            <w:r w:rsidRPr="008C743A">
              <w:rPr>
                <w:rStyle w:val="fontstyle21"/>
                <w:i/>
              </w:rPr>
              <w:t xml:space="preserve"> </w:t>
            </w:r>
          </w:p>
          <w:p w14:paraId="3D4AE9FE" w14:textId="77777777" w:rsidR="00563421" w:rsidRPr="008C743A" w:rsidRDefault="00563421" w:rsidP="0088110F">
            <w:pPr>
              <w:pStyle w:val="NormalWeb"/>
              <w:spacing w:before="0" w:beforeAutospacing="0" w:after="120" w:afterAutospacing="0" w:line="234" w:lineRule="atLeast"/>
              <w:jc w:val="both"/>
              <w:rPr>
                <w:rFonts w:ascii="Times New Roman" w:hAnsi="Times New Roman"/>
                <w:b/>
                <w:sz w:val="26"/>
                <w:szCs w:val="26"/>
              </w:rPr>
            </w:pPr>
            <w:r w:rsidRPr="008C743A">
              <w:rPr>
                <w:rStyle w:val="fontstyle21"/>
                <w:i/>
              </w:rPr>
              <w:t xml:space="preserve">(Kết quả giải quyết thủ tục hành chính gửi trả cho tổ chức, cá nhân phải bảo đảm đầy đủ theo </w:t>
            </w:r>
            <w:r w:rsidRPr="008C743A">
              <w:rPr>
                <w:rStyle w:val="fontstyle21"/>
                <w:i/>
              </w:rPr>
              <w:lastRenderedPageBreak/>
              <w:t>quy định mà cơ quan có thẩm quyền trả cho tổ chức, cá nhân sau khi giải quyết xong thủ tục hành chính)</w:t>
            </w:r>
          </w:p>
        </w:tc>
        <w:tc>
          <w:tcPr>
            <w:tcW w:w="7513" w:type="dxa"/>
          </w:tcPr>
          <w:p w14:paraId="7DFF97CD" w14:textId="77777777" w:rsidR="00563421" w:rsidRPr="008C743A" w:rsidRDefault="00563421" w:rsidP="0088110F">
            <w:pPr>
              <w:spacing w:before="120" w:after="120"/>
              <w:ind w:firstLine="204"/>
              <w:jc w:val="both"/>
              <w:rPr>
                <w:iCs/>
                <w:sz w:val="26"/>
                <w:szCs w:val="26"/>
                <w:lang w:val="nl-NL"/>
              </w:rPr>
            </w:pPr>
            <w:r w:rsidRPr="008C743A">
              <w:rPr>
                <w:iCs/>
                <w:sz w:val="26"/>
                <w:szCs w:val="26"/>
                <w:lang w:val="nl-NL"/>
              </w:rPr>
              <w:lastRenderedPageBreak/>
              <w:t>Công chức tiếp nhận và trả  kết quả nhập vào sổ theo dõi hồ sơ và phần mềm điện tử thực hiện như sau:</w:t>
            </w:r>
          </w:p>
          <w:p w14:paraId="516F8E34" w14:textId="77777777" w:rsidR="00563421" w:rsidRPr="008C743A" w:rsidRDefault="00563421" w:rsidP="0088110F">
            <w:pPr>
              <w:spacing w:before="120" w:after="120"/>
              <w:ind w:firstLine="204"/>
              <w:jc w:val="both"/>
              <w:rPr>
                <w:iCs/>
                <w:sz w:val="26"/>
                <w:szCs w:val="26"/>
                <w:lang w:val="nl-NL"/>
              </w:rPr>
            </w:pPr>
            <w:r w:rsidRPr="008C743A">
              <w:rPr>
                <w:iCs/>
                <w:sz w:val="26"/>
                <w:szCs w:val="26"/>
                <w:lang w:val="nl-NL"/>
              </w:rPr>
              <w:t>- T</w:t>
            </w:r>
            <w:r w:rsidRPr="008C743A">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3FAF4F1C" w14:textId="77777777" w:rsidR="00563421" w:rsidRPr="008C743A" w:rsidRDefault="00563421" w:rsidP="0088110F">
            <w:pPr>
              <w:spacing w:before="120" w:after="120"/>
              <w:ind w:firstLine="204"/>
              <w:jc w:val="both"/>
              <w:rPr>
                <w:iCs/>
                <w:sz w:val="26"/>
                <w:szCs w:val="26"/>
                <w:lang w:val="nl-NL"/>
              </w:rPr>
            </w:pPr>
            <w:r w:rsidRPr="008C743A">
              <w:rPr>
                <w:iCs/>
                <w:sz w:val="26"/>
                <w:szCs w:val="26"/>
                <w:lang w:val="nl-NL"/>
              </w:rPr>
              <w:lastRenderedPageBreak/>
              <w:t xml:space="preserve">- </w:t>
            </w:r>
            <w:r w:rsidRPr="008C743A">
              <w:rPr>
                <w:rStyle w:val="fontstyle21"/>
                <w:lang w:val="nl-NL"/>
              </w:rPr>
              <w:t>Tổ chức, cá nhân nhận kết quả giải quyết thủ tục hành chính theo thời gian, địa điểm ghi trên Giấy tiếp nhận hồ sơ và hẹn trả kết quả (</w:t>
            </w:r>
            <w:r w:rsidRPr="008C743A">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437AC66E" w14:textId="77777777" w:rsidR="00563421" w:rsidRPr="008C743A" w:rsidRDefault="00563421" w:rsidP="0088110F">
            <w:pPr>
              <w:spacing w:before="120" w:after="120"/>
              <w:ind w:firstLine="204"/>
              <w:jc w:val="both"/>
              <w:rPr>
                <w:iCs/>
                <w:sz w:val="26"/>
                <w:szCs w:val="26"/>
                <w:lang w:val="nl-NL"/>
              </w:rPr>
            </w:pPr>
            <w:r w:rsidRPr="008C743A">
              <w:rPr>
                <w:iCs/>
                <w:sz w:val="26"/>
                <w:szCs w:val="26"/>
                <w:lang w:val="nl-NL"/>
              </w:rPr>
              <w:t>- Trường hợp nhận kết quả</w:t>
            </w:r>
            <w:r w:rsidRPr="008C743A">
              <w:rPr>
                <w:sz w:val="26"/>
                <w:szCs w:val="26"/>
                <w:lang w:val="nl-NL"/>
              </w:rPr>
              <w:t xml:space="preserve"> thông </w:t>
            </w:r>
            <w:r w:rsidRPr="008C743A">
              <w:rPr>
                <w:sz w:val="26"/>
                <w:szCs w:val="26"/>
                <w:lang w:val="vi-VN"/>
              </w:rPr>
              <w:t xml:space="preserve">qua dịch vụ bưu chính </w:t>
            </w:r>
            <w:r w:rsidRPr="008C743A">
              <w:rPr>
                <w:sz w:val="26"/>
                <w:szCs w:val="26"/>
                <w:lang w:val="nl-NL"/>
              </w:rPr>
              <w:t>công ích. (</w:t>
            </w:r>
            <w:r w:rsidRPr="008C743A">
              <w:rPr>
                <w:iCs/>
                <w:sz w:val="26"/>
                <w:szCs w:val="26"/>
                <w:lang w:val="nl-NL"/>
              </w:rPr>
              <w:t>đăng ký</w:t>
            </w:r>
            <w:r w:rsidRPr="008C743A">
              <w:rPr>
                <w:sz w:val="26"/>
                <w:szCs w:val="26"/>
                <w:lang w:val="nl-NL"/>
              </w:rPr>
              <w:t xml:space="preserve"> theo hướng dẫn của Bưu điện)</w:t>
            </w:r>
            <w:r w:rsidRPr="008C743A">
              <w:rPr>
                <w:rStyle w:val="fontstyle21"/>
                <w:lang w:val="nl-NL"/>
              </w:rPr>
              <w:t xml:space="preserve"> (nếu có)</w:t>
            </w:r>
          </w:p>
          <w:p w14:paraId="581B3AF5" w14:textId="77777777" w:rsidR="00563421" w:rsidRPr="008C743A" w:rsidRDefault="00563421" w:rsidP="0088110F">
            <w:pPr>
              <w:spacing w:before="120" w:after="120"/>
              <w:ind w:firstLine="204"/>
              <w:jc w:val="both"/>
              <w:rPr>
                <w:b/>
                <w:i/>
                <w:sz w:val="26"/>
                <w:szCs w:val="26"/>
                <w:lang w:val="pt-BR"/>
              </w:rPr>
            </w:pPr>
            <w:r w:rsidRPr="008C743A">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8C743A">
              <w:rPr>
                <w:rStyle w:val="fontstyle21"/>
                <w:lang w:val="nl-NL"/>
              </w:rPr>
              <w:t xml:space="preserve"> trường hợp đăng ký nhận kết quả trực tuyến thì thông qua Cổng Dịch vụ công trực tuyến. (nếu có)</w:t>
            </w:r>
          </w:p>
          <w:p w14:paraId="27B1B068" w14:textId="77777777" w:rsidR="00563421" w:rsidRPr="008C743A" w:rsidRDefault="00563421" w:rsidP="0088110F">
            <w:pPr>
              <w:spacing w:before="120" w:after="120"/>
              <w:ind w:firstLine="204"/>
              <w:jc w:val="both"/>
              <w:rPr>
                <w:rStyle w:val="fontstyle21"/>
                <w:iCs/>
                <w:lang w:val="nl-NL"/>
              </w:rPr>
            </w:pPr>
            <w:r w:rsidRPr="008C743A">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66C952BB" w14:textId="77777777" w:rsidR="00563421" w:rsidRPr="008C743A" w:rsidRDefault="00563421" w:rsidP="0088110F">
            <w:pPr>
              <w:pStyle w:val="NormalWeb"/>
              <w:spacing w:before="0" w:beforeAutospacing="0" w:after="120" w:afterAutospacing="0" w:line="234" w:lineRule="atLeast"/>
              <w:jc w:val="center"/>
              <w:rPr>
                <w:rFonts w:ascii="Times New Roman" w:hAnsi="Times New Roman"/>
                <w:bCs/>
                <w:i/>
                <w:sz w:val="26"/>
                <w:szCs w:val="26"/>
              </w:rPr>
            </w:pPr>
            <w:r w:rsidRPr="008C743A">
              <w:rPr>
                <w:rFonts w:ascii="Times New Roman" w:hAnsi="Times New Roman"/>
                <w:bCs/>
                <w:i/>
                <w:sz w:val="26"/>
                <w:szCs w:val="26"/>
              </w:rPr>
              <w:lastRenderedPageBreak/>
              <w:t>½ ngày</w:t>
            </w:r>
          </w:p>
        </w:tc>
        <w:tc>
          <w:tcPr>
            <w:tcW w:w="1163" w:type="dxa"/>
          </w:tcPr>
          <w:p w14:paraId="5477BEAD" w14:textId="77777777" w:rsidR="00563421" w:rsidRPr="007D038B" w:rsidRDefault="00563421"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37976ED5" w14:textId="77777777" w:rsidR="00563421" w:rsidRPr="007D038B" w:rsidRDefault="00563421" w:rsidP="00563421">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t xml:space="preserve">b. Thành phần, số lượng hồ sơ </w:t>
      </w:r>
    </w:p>
    <w:p w14:paraId="4783A50A" w14:textId="77777777" w:rsidR="00563421" w:rsidRPr="007D038B" w:rsidRDefault="00563421" w:rsidP="00563421">
      <w:pPr>
        <w:widowControl w:val="0"/>
        <w:autoSpaceDE w:val="0"/>
        <w:autoSpaceDN w:val="0"/>
        <w:adjustRightInd w:val="0"/>
        <w:spacing w:before="80"/>
        <w:ind w:firstLine="720"/>
        <w:jc w:val="both"/>
        <w:rPr>
          <w:b/>
          <w:bCs/>
          <w:sz w:val="28"/>
          <w:szCs w:val="28"/>
          <w:lang w:val="vi-VN"/>
        </w:rPr>
      </w:pPr>
      <w:r w:rsidRPr="007D038B">
        <w:rPr>
          <w:sz w:val="28"/>
          <w:szCs w:val="28"/>
        </w:rPr>
        <w:t xml:space="preserve">- </w:t>
      </w:r>
      <w:r w:rsidRPr="007D038B">
        <w:rPr>
          <w:b/>
          <w:bCs/>
          <w:sz w:val="28"/>
          <w:szCs w:val="28"/>
        </w:rPr>
        <w:t>Thành phần, số l</w:t>
      </w:r>
      <w:r w:rsidRPr="007D038B">
        <w:rPr>
          <w:b/>
          <w:bCs/>
          <w:sz w:val="28"/>
          <w:szCs w:val="28"/>
          <w:lang w:val="vi-VN"/>
        </w:rPr>
        <w:t>ượng hồ sơ:</w:t>
      </w:r>
    </w:p>
    <w:p w14:paraId="205F4B4C" w14:textId="77777777" w:rsidR="00563421" w:rsidRPr="00212A1E" w:rsidRDefault="00563421" w:rsidP="00563421">
      <w:pPr>
        <w:widowControl w:val="0"/>
        <w:autoSpaceDE w:val="0"/>
        <w:autoSpaceDN w:val="0"/>
        <w:adjustRightInd w:val="0"/>
        <w:spacing w:before="80"/>
        <w:ind w:left="720"/>
        <w:rPr>
          <w:sz w:val="28"/>
          <w:szCs w:val="28"/>
          <w:lang w:val="vi-VN"/>
        </w:rPr>
      </w:pPr>
      <w:r w:rsidRPr="00212A1E">
        <w:rPr>
          <w:i/>
          <w:iCs/>
          <w:sz w:val="28"/>
          <w:szCs w:val="28"/>
          <w:lang w:val="vi-VN"/>
        </w:rPr>
        <w:t>* Đối với hồ sơ cá nhân</w:t>
      </w:r>
    </w:p>
    <w:p w14:paraId="02D87436" w14:textId="77777777" w:rsidR="00563421" w:rsidRPr="00212A1E" w:rsidRDefault="00563421" w:rsidP="00563421">
      <w:pPr>
        <w:widowControl w:val="0"/>
        <w:autoSpaceDE w:val="0"/>
        <w:autoSpaceDN w:val="0"/>
        <w:adjustRightInd w:val="0"/>
        <w:spacing w:before="80"/>
        <w:ind w:firstLine="567"/>
        <w:jc w:val="both"/>
        <w:rPr>
          <w:sz w:val="28"/>
          <w:szCs w:val="28"/>
          <w:lang w:val="vi-VN"/>
        </w:rPr>
      </w:pPr>
      <w:r w:rsidRPr="00212A1E">
        <w:rPr>
          <w:sz w:val="28"/>
          <w:szCs w:val="28"/>
          <w:lang w:val="vi-VN"/>
        </w:rPr>
        <w:t xml:space="preserve"> + Bản khai thành tích đề nghị xét tặng danh hiệu NGND, NGƯT khai theo mẫu hồ sơ cá nhân đề nghị xét tặng danh hiệu NGND, NGƯT (Mẫu 2)</w:t>
      </w:r>
    </w:p>
    <w:p w14:paraId="44EEE7AD" w14:textId="77777777" w:rsidR="00563421" w:rsidRPr="007D038B" w:rsidRDefault="00563421" w:rsidP="00563421">
      <w:pPr>
        <w:widowControl w:val="0"/>
        <w:autoSpaceDE w:val="0"/>
        <w:autoSpaceDN w:val="0"/>
        <w:adjustRightInd w:val="0"/>
        <w:spacing w:before="80"/>
        <w:ind w:firstLine="567"/>
        <w:jc w:val="both"/>
        <w:rPr>
          <w:sz w:val="28"/>
          <w:szCs w:val="28"/>
          <w:lang w:val="vi-VN"/>
        </w:rPr>
      </w:pPr>
      <w:r w:rsidRPr="00212A1E">
        <w:rPr>
          <w:sz w:val="28"/>
          <w:szCs w:val="28"/>
          <w:lang w:val="vi-VN"/>
        </w:rPr>
        <w:t xml:space="preserve"> + Bản sao giấy chứng nhận sáng kiến, giải pháp, giáo trình (trang bìa có ghi tên tác giả và Nhà xuất bản), biên bản nghiệm thu đề tài nghiên cứu khoa học, bài báo khoa học (tên và mục lục bài báo đăng trên tạp chí hoặc kỷ yếu Hội nghị quốc tế) và chứng nhận các danh hiệu thi đua, hình thức khen th</w:t>
      </w:r>
      <w:r w:rsidRPr="007D038B">
        <w:rPr>
          <w:sz w:val="28"/>
          <w:szCs w:val="28"/>
          <w:lang w:val="vi-VN"/>
        </w:rPr>
        <w:t>ưởng có liên quan đến tiêu chuẩn xét tặng danh hiệu NGND, NGƯT.</w:t>
      </w:r>
    </w:p>
    <w:p w14:paraId="1C3AAA33" w14:textId="77777777" w:rsidR="00563421" w:rsidRPr="00212A1E" w:rsidRDefault="00563421" w:rsidP="00563421">
      <w:pPr>
        <w:widowControl w:val="0"/>
        <w:autoSpaceDE w:val="0"/>
        <w:autoSpaceDN w:val="0"/>
        <w:adjustRightInd w:val="0"/>
        <w:spacing w:before="80"/>
        <w:ind w:firstLine="567"/>
        <w:jc w:val="both"/>
        <w:rPr>
          <w:i/>
          <w:iCs/>
          <w:sz w:val="28"/>
          <w:szCs w:val="28"/>
          <w:lang w:val="vi-VN"/>
        </w:rPr>
      </w:pPr>
      <w:r w:rsidRPr="00212A1E">
        <w:rPr>
          <w:i/>
          <w:iCs/>
          <w:sz w:val="28"/>
          <w:szCs w:val="28"/>
          <w:lang w:val="vi-VN"/>
        </w:rPr>
        <w:t xml:space="preserve">  * Đối với hồ sơ của hội đồng cấp dưới đề nghị hội đồng cấp trên</w:t>
      </w:r>
    </w:p>
    <w:p w14:paraId="11A0228C" w14:textId="77777777" w:rsidR="00563421" w:rsidRPr="00212A1E" w:rsidRDefault="00563421" w:rsidP="00563421">
      <w:pPr>
        <w:widowControl w:val="0"/>
        <w:autoSpaceDE w:val="0"/>
        <w:autoSpaceDN w:val="0"/>
        <w:adjustRightInd w:val="0"/>
        <w:spacing w:before="80"/>
        <w:ind w:firstLine="720"/>
        <w:jc w:val="both"/>
        <w:rPr>
          <w:spacing w:val="-6"/>
          <w:sz w:val="28"/>
          <w:szCs w:val="28"/>
          <w:lang w:val="vi-VN"/>
        </w:rPr>
      </w:pPr>
      <w:r w:rsidRPr="00212A1E">
        <w:rPr>
          <w:spacing w:val="-6"/>
          <w:sz w:val="28"/>
          <w:szCs w:val="28"/>
          <w:lang w:val="vi-VN"/>
        </w:rPr>
        <w:t>+ Tờ trình đề nghị xét phong tặng danh hiệu NGND,NGƯT  (Mẫu 1.1)</w:t>
      </w:r>
    </w:p>
    <w:p w14:paraId="475A1B4B" w14:textId="77777777" w:rsidR="00563421" w:rsidRPr="00212A1E" w:rsidRDefault="00563421" w:rsidP="00563421">
      <w:pPr>
        <w:widowControl w:val="0"/>
        <w:autoSpaceDE w:val="0"/>
        <w:autoSpaceDN w:val="0"/>
        <w:adjustRightInd w:val="0"/>
        <w:spacing w:before="80"/>
        <w:ind w:firstLine="720"/>
        <w:jc w:val="both"/>
        <w:rPr>
          <w:sz w:val="28"/>
          <w:szCs w:val="28"/>
          <w:lang w:val="vi-VN"/>
        </w:rPr>
      </w:pPr>
      <w:r w:rsidRPr="00212A1E">
        <w:rPr>
          <w:sz w:val="28"/>
          <w:szCs w:val="28"/>
          <w:lang w:val="vi-VN"/>
        </w:rPr>
        <w:lastRenderedPageBreak/>
        <w:t xml:space="preserve">+ Danh sách đề nghị xét phong tặng danh hiệu NGND,NGƯT (Mẫu 1.2)           </w:t>
      </w:r>
    </w:p>
    <w:p w14:paraId="66D5DC31" w14:textId="77777777" w:rsidR="00563421" w:rsidRPr="00212A1E" w:rsidRDefault="00563421" w:rsidP="00563421">
      <w:pPr>
        <w:widowControl w:val="0"/>
        <w:autoSpaceDE w:val="0"/>
        <w:autoSpaceDN w:val="0"/>
        <w:adjustRightInd w:val="0"/>
        <w:spacing w:before="80"/>
        <w:ind w:firstLine="720"/>
        <w:jc w:val="both"/>
        <w:rPr>
          <w:sz w:val="28"/>
          <w:szCs w:val="28"/>
          <w:lang w:val="vi-VN"/>
        </w:rPr>
      </w:pPr>
      <w:r w:rsidRPr="00212A1E">
        <w:rPr>
          <w:sz w:val="28"/>
          <w:szCs w:val="28"/>
          <w:lang w:val="vi-VN"/>
        </w:rPr>
        <w:t>+ Biên bản họp Hội đồng và kết quả bỏ phiếu tán thành (Mẫu 1.3)</w:t>
      </w:r>
    </w:p>
    <w:p w14:paraId="356D3CBC" w14:textId="77777777" w:rsidR="00563421" w:rsidRPr="00212A1E" w:rsidRDefault="00563421" w:rsidP="00563421">
      <w:pPr>
        <w:widowControl w:val="0"/>
        <w:autoSpaceDE w:val="0"/>
        <w:autoSpaceDN w:val="0"/>
        <w:adjustRightInd w:val="0"/>
        <w:spacing w:before="80"/>
        <w:ind w:firstLine="720"/>
        <w:jc w:val="both"/>
        <w:rPr>
          <w:sz w:val="28"/>
          <w:szCs w:val="28"/>
          <w:lang w:val="vi-VN"/>
        </w:rPr>
      </w:pPr>
      <w:r w:rsidRPr="00212A1E">
        <w:rPr>
          <w:sz w:val="28"/>
          <w:szCs w:val="28"/>
          <w:lang w:val="vi-VN"/>
        </w:rPr>
        <w:t>+ Tóm tắt thành tích cá nhân đề nghị xét phong tặng danh hiệu NGND, NGƯT (Mẫu 1.4)</w:t>
      </w:r>
    </w:p>
    <w:p w14:paraId="3ABFD895" w14:textId="77777777" w:rsidR="00563421" w:rsidRPr="00212A1E" w:rsidRDefault="00563421" w:rsidP="00563421">
      <w:pPr>
        <w:widowControl w:val="0"/>
        <w:autoSpaceDE w:val="0"/>
        <w:autoSpaceDN w:val="0"/>
        <w:adjustRightInd w:val="0"/>
        <w:spacing w:before="80"/>
        <w:ind w:firstLine="720"/>
        <w:jc w:val="both"/>
        <w:rPr>
          <w:sz w:val="28"/>
          <w:szCs w:val="28"/>
          <w:lang w:val="vi-VN"/>
        </w:rPr>
      </w:pPr>
      <w:r w:rsidRPr="00212A1E">
        <w:rPr>
          <w:sz w:val="28"/>
          <w:szCs w:val="28"/>
          <w:lang w:val="vi-VN"/>
        </w:rPr>
        <w:t>+ Quyết định thành lập Hội đồng.</w:t>
      </w:r>
    </w:p>
    <w:p w14:paraId="6CE48F43" w14:textId="77777777" w:rsidR="00563421" w:rsidRPr="007D038B" w:rsidRDefault="00563421" w:rsidP="00563421">
      <w:pPr>
        <w:widowControl w:val="0"/>
        <w:autoSpaceDE w:val="0"/>
        <w:autoSpaceDN w:val="0"/>
        <w:adjustRightInd w:val="0"/>
        <w:spacing w:before="80"/>
        <w:ind w:firstLine="720"/>
        <w:jc w:val="both"/>
        <w:rPr>
          <w:sz w:val="28"/>
          <w:szCs w:val="28"/>
          <w:lang w:val="vi-VN"/>
        </w:rPr>
      </w:pPr>
      <w:r w:rsidRPr="00212A1E">
        <w:rPr>
          <w:sz w:val="28"/>
          <w:szCs w:val="28"/>
          <w:lang w:val="vi-VN"/>
        </w:rPr>
        <w:t>+ Ý kiến của Ban Th</w:t>
      </w:r>
      <w:r w:rsidRPr="007D038B">
        <w:rPr>
          <w:sz w:val="28"/>
          <w:szCs w:val="28"/>
          <w:lang w:val="vi-VN"/>
        </w:rPr>
        <w:t>ường vụ Tỉnh ủy, Ban Cán sự Đảng đối với NGND (Hội đồng cấp tỉnh, bộ).</w:t>
      </w:r>
    </w:p>
    <w:p w14:paraId="1758F3F4" w14:textId="77777777" w:rsidR="00563421" w:rsidRPr="007D038B" w:rsidRDefault="00563421" w:rsidP="00563421">
      <w:pPr>
        <w:widowControl w:val="0"/>
        <w:autoSpaceDE w:val="0"/>
        <w:autoSpaceDN w:val="0"/>
        <w:adjustRightInd w:val="0"/>
        <w:spacing w:before="80"/>
        <w:ind w:firstLine="720"/>
        <w:jc w:val="both"/>
        <w:rPr>
          <w:sz w:val="28"/>
          <w:szCs w:val="28"/>
          <w:lang w:val="vi-VN"/>
        </w:rPr>
      </w:pPr>
      <w:r w:rsidRPr="00212A1E">
        <w:rPr>
          <w:sz w:val="28"/>
          <w:szCs w:val="28"/>
          <w:lang w:val="vi-VN"/>
        </w:rPr>
        <w:t>- Số l</w:t>
      </w:r>
      <w:r w:rsidRPr="007D038B">
        <w:rPr>
          <w:sz w:val="28"/>
          <w:szCs w:val="28"/>
          <w:lang w:val="vi-VN"/>
        </w:rPr>
        <w:t xml:space="preserve">ượng hồ sơ: Hồ sơ của Hội đồng cấp dưới gửi Hội đồng cấp trên </w:t>
      </w:r>
      <w:r w:rsidRPr="007D038B">
        <w:rPr>
          <w:b/>
          <w:bCs/>
          <w:sz w:val="28"/>
          <w:szCs w:val="28"/>
          <w:lang w:val="vi-VN"/>
        </w:rPr>
        <w:t>02</w:t>
      </w:r>
      <w:r w:rsidRPr="007D038B">
        <w:rPr>
          <w:sz w:val="28"/>
          <w:szCs w:val="28"/>
          <w:lang w:val="vi-VN"/>
        </w:rPr>
        <w:t> bộ.</w:t>
      </w:r>
    </w:p>
    <w:p w14:paraId="4A939FCC" w14:textId="77777777" w:rsidR="00563421" w:rsidRPr="007D038B" w:rsidRDefault="00563421" w:rsidP="00563421">
      <w:pPr>
        <w:widowControl w:val="0"/>
        <w:autoSpaceDE w:val="0"/>
        <w:autoSpaceDN w:val="0"/>
        <w:adjustRightInd w:val="0"/>
        <w:spacing w:before="80"/>
        <w:ind w:firstLine="720"/>
        <w:jc w:val="both"/>
        <w:rPr>
          <w:sz w:val="28"/>
          <w:szCs w:val="28"/>
          <w:lang w:val="vi-VN"/>
        </w:rPr>
      </w:pPr>
      <w:r w:rsidRPr="00212A1E">
        <w:rPr>
          <w:b/>
          <w:bCs/>
          <w:sz w:val="28"/>
          <w:szCs w:val="28"/>
          <w:lang w:val="vi-VN"/>
        </w:rPr>
        <w:t>c</w:t>
      </w:r>
      <w:r w:rsidRPr="007D038B">
        <w:rPr>
          <w:b/>
          <w:bCs/>
          <w:sz w:val="28"/>
          <w:szCs w:val="28"/>
          <w:lang w:val="vi-VN"/>
        </w:rPr>
        <w:t>. Đối tượng thực hiện thủ tục hành chính:</w:t>
      </w:r>
      <w:r w:rsidRPr="007D038B">
        <w:rPr>
          <w:sz w:val="28"/>
          <w:szCs w:val="28"/>
          <w:lang w:val="vi-VN"/>
        </w:rPr>
        <w:t xml:space="preserve"> </w:t>
      </w:r>
    </w:p>
    <w:p w14:paraId="1C662BE1" w14:textId="77777777" w:rsidR="00563421" w:rsidRPr="00212A1E" w:rsidRDefault="00563421" w:rsidP="00563421">
      <w:pPr>
        <w:widowControl w:val="0"/>
        <w:autoSpaceDE w:val="0"/>
        <w:autoSpaceDN w:val="0"/>
        <w:adjustRightInd w:val="0"/>
        <w:spacing w:before="80"/>
        <w:ind w:firstLine="720"/>
        <w:jc w:val="both"/>
        <w:rPr>
          <w:sz w:val="28"/>
          <w:szCs w:val="28"/>
          <w:lang w:val="vi-VN"/>
        </w:rPr>
      </w:pPr>
      <w:r w:rsidRPr="00212A1E">
        <w:rPr>
          <w:sz w:val="28"/>
          <w:szCs w:val="28"/>
          <w:lang w:val="vi-VN"/>
        </w:rPr>
        <w:t>- Tổ chức (các tr</w:t>
      </w:r>
      <w:r w:rsidRPr="007D038B">
        <w:rPr>
          <w:sz w:val="28"/>
          <w:szCs w:val="28"/>
          <w:lang w:val="vi-VN"/>
        </w:rPr>
        <w:t>ường học, cơ sở giáo dục và đào tạo, Ph</w:t>
      </w:r>
      <w:r w:rsidRPr="00212A1E">
        <w:rPr>
          <w:sz w:val="28"/>
          <w:szCs w:val="28"/>
          <w:lang w:val="vi-VN"/>
        </w:rPr>
        <w:t>òng GDĐT, Sở GDĐT)</w:t>
      </w:r>
    </w:p>
    <w:p w14:paraId="16AE1741" w14:textId="77777777" w:rsidR="00563421" w:rsidRPr="00212A1E" w:rsidRDefault="00563421" w:rsidP="00563421">
      <w:pPr>
        <w:widowControl w:val="0"/>
        <w:autoSpaceDE w:val="0"/>
        <w:autoSpaceDN w:val="0"/>
        <w:adjustRightInd w:val="0"/>
        <w:spacing w:before="80"/>
        <w:ind w:firstLine="720"/>
        <w:jc w:val="both"/>
        <w:rPr>
          <w:sz w:val="28"/>
          <w:szCs w:val="28"/>
          <w:lang w:val="vi-VN"/>
        </w:rPr>
      </w:pPr>
      <w:r w:rsidRPr="00212A1E">
        <w:rPr>
          <w:sz w:val="28"/>
          <w:szCs w:val="28"/>
          <w:lang w:val="vi-VN"/>
        </w:rPr>
        <w:t xml:space="preserve">-  Cá nhân (các cán bộ, công chức, giáo viên) </w:t>
      </w:r>
    </w:p>
    <w:p w14:paraId="2FBEDB27" w14:textId="77777777" w:rsidR="00563421" w:rsidRPr="007D038B" w:rsidRDefault="00563421" w:rsidP="00563421">
      <w:pPr>
        <w:widowControl w:val="0"/>
        <w:autoSpaceDE w:val="0"/>
        <w:autoSpaceDN w:val="0"/>
        <w:adjustRightInd w:val="0"/>
        <w:spacing w:before="80"/>
        <w:ind w:firstLine="720"/>
        <w:jc w:val="both"/>
        <w:rPr>
          <w:sz w:val="28"/>
          <w:szCs w:val="28"/>
          <w:lang w:val="vi-VN"/>
        </w:rPr>
      </w:pPr>
      <w:r w:rsidRPr="00212A1E">
        <w:rPr>
          <w:b/>
          <w:bCs/>
          <w:sz w:val="28"/>
          <w:szCs w:val="28"/>
          <w:lang w:val="vi-VN"/>
        </w:rPr>
        <w:t>d</w:t>
      </w:r>
      <w:r w:rsidRPr="007D038B">
        <w:rPr>
          <w:b/>
          <w:bCs/>
          <w:sz w:val="28"/>
          <w:szCs w:val="28"/>
          <w:lang w:val="vi-VN"/>
        </w:rPr>
        <w:t>. Cơ quan giải quyết thủ tục hành chính:</w:t>
      </w:r>
    </w:p>
    <w:p w14:paraId="47EA2608" w14:textId="77777777" w:rsidR="00563421" w:rsidRPr="007D038B" w:rsidRDefault="00563421" w:rsidP="00563421">
      <w:pPr>
        <w:widowControl w:val="0"/>
        <w:autoSpaceDE w:val="0"/>
        <w:autoSpaceDN w:val="0"/>
        <w:adjustRightInd w:val="0"/>
        <w:spacing w:before="80"/>
        <w:ind w:left="720"/>
        <w:jc w:val="both"/>
        <w:rPr>
          <w:sz w:val="28"/>
          <w:szCs w:val="28"/>
          <w:lang w:val="vi-VN"/>
        </w:rPr>
      </w:pPr>
      <w:r w:rsidRPr="00212A1E">
        <w:rPr>
          <w:sz w:val="28"/>
          <w:szCs w:val="28"/>
          <w:lang w:val="vi-VN"/>
        </w:rPr>
        <w:t>- C</w:t>
      </w:r>
      <w:r w:rsidRPr="007D038B">
        <w:rPr>
          <w:sz w:val="28"/>
          <w:szCs w:val="28"/>
          <w:lang w:val="vi-VN"/>
        </w:rPr>
        <w:t>ơ quan có thẩm quyền quyết định theo quy định: Bộ GDĐT</w:t>
      </w:r>
    </w:p>
    <w:p w14:paraId="7CC1E9F4" w14:textId="77777777" w:rsidR="00563421" w:rsidRPr="007D038B" w:rsidRDefault="00563421" w:rsidP="00563421">
      <w:pPr>
        <w:widowControl w:val="0"/>
        <w:autoSpaceDE w:val="0"/>
        <w:autoSpaceDN w:val="0"/>
        <w:adjustRightInd w:val="0"/>
        <w:spacing w:before="80"/>
        <w:ind w:left="720"/>
        <w:jc w:val="both"/>
        <w:rPr>
          <w:sz w:val="28"/>
          <w:szCs w:val="28"/>
          <w:lang w:val="vi-VN"/>
        </w:rPr>
      </w:pPr>
      <w:r w:rsidRPr="00212A1E">
        <w:rPr>
          <w:sz w:val="28"/>
          <w:szCs w:val="28"/>
          <w:lang w:val="vi-VN"/>
        </w:rPr>
        <w:t>- C</w:t>
      </w:r>
      <w:r w:rsidRPr="007D038B">
        <w:rPr>
          <w:sz w:val="28"/>
          <w:szCs w:val="28"/>
          <w:lang w:val="vi-VN"/>
        </w:rPr>
        <w:t>ơ quan hoặc người có thẩm quyền được uỷ quyền hoặc phân cấp thực hiện (nếu có):</w:t>
      </w:r>
    </w:p>
    <w:p w14:paraId="363928CE" w14:textId="77777777" w:rsidR="00563421" w:rsidRPr="007D038B" w:rsidRDefault="00563421" w:rsidP="00563421">
      <w:pPr>
        <w:widowControl w:val="0"/>
        <w:autoSpaceDE w:val="0"/>
        <w:autoSpaceDN w:val="0"/>
        <w:adjustRightInd w:val="0"/>
        <w:spacing w:before="80"/>
        <w:ind w:left="720"/>
        <w:jc w:val="both"/>
        <w:rPr>
          <w:sz w:val="28"/>
          <w:szCs w:val="28"/>
          <w:lang w:val="vi-VN"/>
        </w:rPr>
      </w:pPr>
      <w:r w:rsidRPr="00212A1E">
        <w:rPr>
          <w:sz w:val="28"/>
          <w:szCs w:val="28"/>
          <w:lang w:val="vi-VN"/>
        </w:rPr>
        <w:t>- C</w:t>
      </w:r>
      <w:r w:rsidRPr="007D038B">
        <w:rPr>
          <w:sz w:val="28"/>
          <w:szCs w:val="28"/>
          <w:lang w:val="vi-VN"/>
        </w:rPr>
        <w:t>ơ quan trực tiếp thực hiện thủ tục hành chính: Sở GDĐT Đồng Tháp</w:t>
      </w:r>
    </w:p>
    <w:p w14:paraId="49DF47B8" w14:textId="77777777" w:rsidR="00563421" w:rsidRPr="007D038B" w:rsidRDefault="00563421" w:rsidP="00563421">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vi-VN"/>
        </w:rPr>
      </w:pPr>
      <w:r w:rsidRPr="00212A1E">
        <w:rPr>
          <w:rFonts w:ascii="Times New Roman" w:hAnsi="Times New Roman"/>
          <w:b/>
          <w:bCs/>
          <w:sz w:val="28"/>
          <w:szCs w:val="28"/>
          <w:lang w:val="vi-VN"/>
        </w:rPr>
        <w:t>đ</w:t>
      </w:r>
      <w:r w:rsidRPr="007D038B">
        <w:rPr>
          <w:rFonts w:ascii="Times New Roman" w:hAnsi="Times New Roman"/>
          <w:b/>
          <w:bCs/>
          <w:sz w:val="28"/>
          <w:szCs w:val="28"/>
          <w:lang w:val="vi-VN"/>
        </w:rPr>
        <w:t xml:space="preserve">. Kết quả thực hiện thủ tục hành chính: </w:t>
      </w:r>
    </w:p>
    <w:p w14:paraId="15CF325E" w14:textId="77777777" w:rsidR="00563421" w:rsidRPr="00212A1E" w:rsidRDefault="00563421" w:rsidP="00563421">
      <w:pPr>
        <w:widowControl w:val="0"/>
        <w:autoSpaceDE w:val="0"/>
        <w:autoSpaceDN w:val="0"/>
        <w:adjustRightInd w:val="0"/>
        <w:spacing w:before="80"/>
        <w:ind w:firstLine="720"/>
        <w:jc w:val="both"/>
        <w:rPr>
          <w:sz w:val="28"/>
          <w:szCs w:val="28"/>
          <w:lang w:val="vi-VN"/>
        </w:rPr>
      </w:pPr>
      <w:r w:rsidRPr="00212A1E">
        <w:rPr>
          <w:sz w:val="28"/>
          <w:szCs w:val="28"/>
          <w:lang w:val="vi-VN"/>
        </w:rPr>
        <w:t>+ Quyết định công nhận của Chủ tịch nước Cộng hòa xã hội chủ nghĩa Việt Nam</w:t>
      </w:r>
    </w:p>
    <w:p w14:paraId="48CBEF6E" w14:textId="77777777" w:rsidR="00563421" w:rsidRPr="00212A1E" w:rsidRDefault="00563421" w:rsidP="00563421">
      <w:pPr>
        <w:widowControl w:val="0"/>
        <w:autoSpaceDE w:val="0"/>
        <w:autoSpaceDN w:val="0"/>
        <w:adjustRightInd w:val="0"/>
        <w:spacing w:before="80"/>
        <w:ind w:firstLine="720"/>
        <w:jc w:val="both"/>
        <w:rPr>
          <w:sz w:val="28"/>
          <w:szCs w:val="28"/>
          <w:lang w:val="vi-VN"/>
        </w:rPr>
      </w:pPr>
      <w:r w:rsidRPr="00212A1E">
        <w:rPr>
          <w:sz w:val="28"/>
          <w:szCs w:val="28"/>
          <w:lang w:val="vi-VN"/>
        </w:rPr>
        <w:t>+ Giấy chứng nhận</w:t>
      </w:r>
    </w:p>
    <w:p w14:paraId="52AD1A0A" w14:textId="77777777" w:rsidR="00563421" w:rsidRPr="007D038B" w:rsidRDefault="00563421" w:rsidP="00563421">
      <w:pPr>
        <w:widowControl w:val="0"/>
        <w:autoSpaceDE w:val="0"/>
        <w:autoSpaceDN w:val="0"/>
        <w:adjustRightInd w:val="0"/>
        <w:spacing w:before="80"/>
        <w:ind w:firstLine="720"/>
        <w:jc w:val="both"/>
        <w:rPr>
          <w:sz w:val="28"/>
          <w:szCs w:val="28"/>
          <w:lang w:val="vi-VN"/>
        </w:rPr>
      </w:pPr>
      <w:r w:rsidRPr="00212A1E">
        <w:rPr>
          <w:sz w:val="28"/>
          <w:szCs w:val="28"/>
          <w:lang w:val="vi-VN"/>
        </w:rPr>
        <w:t>+ Huy hiệu NGND, NG</w:t>
      </w:r>
      <w:r w:rsidRPr="007D038B">
        <w:rPr>
          <w:sz w:val="28"/>
          <w:szCs w:val="28"/>
          <w:lang w:val="vi-VN"/>
        </w:rPr>
        <w:t>ƯT</w:t>
      </w:r>
    </w:p>
    <w:p w14:paraId="55CCCB9F" w14:textId="77777777" w:rsidR="00563421" w:rsidRPr="007D038B" w:rsidRDefault="00563421" w:rsidP="00563421">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vi-VN"/>
        </w:rPr>
      </w:pPr>
      <w:r w:rsidRPr="00212A1E">
        <w:rPr>
          <w:rFonts w:ascii="Times New Roman" w:hAnsi="Times New Roman"/>
          <w:b/>
          <w:bCs/>
          <w:sz w:val="28"/>
          <w:szCs w:val="28"/>
          <w:lang w:val="vi-VN"/>
        </w:rPr>
        <w:t>e</w:t>
      </w:r>
      <w:r w:rsidRPr="007D038B">
        <w:rPr>
          <w:rFonts w:ascii="Times New Roman" w:hAnsi="Times New Roman"/>
          <w:b/>
          <w:bCs/>
          <w:sz w:val="28"/>
          <w:szCs w:val="28"/>
          <w:lang w:val="vi-VN"/>
        </w:rPr>
        <w:t>. Phí, lệ phí:</w:t>
      </w:r>
      <w:r w:rsidRPr="007D038B">
        <w:rPr>
          <w:rFonts w:ascii="Times New Roman" w:hAnsi="Times New Roman"/>
          <w:sz w:val="28"/>
          <w:szCs w:val="28"/>
          <w:lang w:val="vi-VN"/>
        </w:rPr>
        <w:t> Không</w:t>
      </w:r>
    </w:p>
    <w:p w14:paraId="2CAC725F" w14:textId="77777777" w:rsidR="00563421" w:rsidRPr="007D038B" w:rsidRDefault="00563421" w:rsidP="00563421">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vi-VN"/>
        </w:rPr>
      </w:pPr>
      <w:r w:rsidRPr="00212A1E">
        <w:rPr>
          <w:rFonts w:ascii="Times New Roman" w:hAnsi="Times New Roman"/>
          <w:b/>
          <w:bCs/>
          <w:sz w:val="28"/>
          <w:szCs w:val="28"/>
          <w:lang w:val="vi-VN"/>
        </w:rPr>
        <w:t>g</w:t>
      </w:r>
      <w:r w:rsidRPr="007D038B">
        <w:rPr>
          <w:rFonts w:ascii="Times New Roman" w:hAnsi="Times New Roman"/>
          <w:b/>
          <w:bCs/>
          <w:sz w:val="28"/>
          <w:szCs w:val="28"/>
          <w:lang w:val="vi-VN"/>
        </w:rPr>
        <w:t xml:space="preserve">. Tên mẫu đơn, mẫu tờ khai </w:t>
      </w:r>
    </w:p>
    <w:p w14:paraId="6EAC77A8" w14:textId="77777777" w:rsidR="00563421" w:rsidRPr="00212A1E" w:rsidRDefault="00563421" w:rsidP="00563421">
      <w:pPr>
        <w:widowControl w:val="0"/>
        <w:autoSpaceDE w:val="0"/>
        <w:autoSpaceDN w:val="0"/>
        <w:adjustRightInd w:val="0"/>
        <w:spacing w:before="80"/>
        <w:ind w:firstLine="720"/>
        <w:jc w:val="both"/>
        <w:rPr>
          <w:sz w:val="28"/>
          <w:szCs w:val="28"/>
          <w:lang w:val="vi-VN"/>
        </w:rPr>
      </w:pPr>
      <w:r w:rsidRPr="00212A1E">
        <w:rPr>
          <w:sz w:val="28"/>
          <w:szCs w:val="28"/>
          <w:lang w:val="vi-VN"/>
        </w:rPr>
        <w:t>Có (đính kèm mẫu M 2 đối với cá nhân)</w:t>
      </w:r>
    </w:p>
    <w:p w14:paraId="69775D5E" w14:textId="77777777" w:rsidR="00563421" w:rsidRPr="007D038B" w:rsidRDefault="00563421" w:rsidP="00563421">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2345CA5F" w14:textId="77777777" w:rsidR="00563421" w:rsidRPr="00212A1E" w:rsidRDefault="00563421" w:rsidP="00212A1E">
      <w:pPr>
        <w:widowControl w:val="0"/>
        <w:autoSpaceDE w:val="0"/>
        <w:autoSpaceDN w:val="0"/>
        <w:adjustRightInd w:val="0"/>
        <w:spacing w:before="80"/>
        <w:ind w:firstLine="720"/>
        <w:jc w:val="both"/>
        <w:rPr>
          <w:sz w:val="28"/>
          <w:szCs w:val="28"/>
          <w:lang w:val="hr-HR"/>
        </w:rPr>
      </w:pPr>
      <w:r w:rsidRPr="00212A1E">
        <w:rPr>
          <w:b/>
          <w:sz w:val="28"/>
          <w:szCs w:val="28"/>
          <w:lang w:val="hr-HR"/>
        </w:rPr>
        <w:t>- Đối với NGND:</w:t>
      </w:r>
      <w:r w:rsidRPr="00212A1E">
        <w:rPr>
          <w:sz w:val="28"/>
          <w:szCs w:val="28"/>
          <w:lang w:val="hr-HR"/>
        </w:rPr>
        <w:t xml:space="preserve"> Thực hiện theo Điều 8-Chương II, Nghị định số 27/2015/NĐ-CP ngày 10 tháng 3 năm 2015. Cụ thể như sau:</w:t>
      </w:r>
    </w:p>
    <w:p w14:paraId="47717594" w14:textId="77777777" w:rsidR="00563421" w:rsidRPr="00212A1E" w:rsidRDefault="00563421" w:rsidP="00212A1E">
      <w:pPr>
        <w:pStyle w:val="NormalWeb"/>
        <w:shd w:val="clear" w:color="auto" w:fill="FFFFFF"/>
        <w:spacing w:before="120" w:beforeAutospacing="0" w:after="120" w:afterAutospacing="0"/>
        <w:jc w:val="both"/>
        <w:rPr>
          <w:rFonts w:ascii="Times New Roman" w:hAnsi="Times New Roman"/>
          <w:color w:val="333333"/>
          <w:sz w:val="28"/>
          <w:szCs w:val="28"/>
          <w:lang w:val="hr-HR"/>
        </w:rPr>
      </w:pPr>
      <w:r w:rsidRPr="00212A1E">
        <w:rPr>
          <w:rFonts w:ascii="Times New Roman" w:hAnsi="Times New Roman"/>
          <w:color w:val="333333"/>
          <w:sz w:val="28"/>
          <w:szCs w:val="28"/>
          <w:lang w:val="hr-HR"/>
        </w:rPr>
        <w:lastRenderedPageBreak/>
        <w:t>1. Trung thành với Tổ quốc Việt Nam xã hội chủ nghĩa; chấp hành tốt chủ trương, chính sách của Đảng và pháp luật của Nhà nước, nội quy, quy chế của cơ quan, đơn vị, tổ chức, địa phương nơi cư trú.</w:t>
      </w:r>
    </w:p>
    <w:p w14:paraId="66B88B26" w14:textId="77777777" w:rsidR="00563421" w:rsidRPr="00212A1E" w:rsidRDefault="00563421" w:rsidP="00212A1E">
      <w:pPr>
        <w:pStyle w:val="NormalWeb"/>
        <w:shd w:val="clear" w:color="auto" w:fill="FFFFFF"/>
        <w:spacing w:before="120" w:beforeAutospacing="0" w:after="120" w:afterAutospacing="0"/>
        <w:jc w:val="both"/>
        <w:rPr>
          <w:rFonts w:ascii="Times New Roman" w:hAnsi="Times New Roman"/>
          <w:color w:val="333333"/>
          <w:sz w:val="28"/>
          <w:szCs w:val="28"/>
          <w:lang w:val="hr-HR"/>
        </w:rPr>
      </w:pPr>
      <w:r w:rsidRPr="00212A1E">
        <w:rPr>
          <w:rFonts w:ascii="Times New Roman" w:hAnsi="Times New Roman"/>
          <w:color w:val="333333"/>
          <w:sz w:val="28"/>
          <w:szCs w:val="28"/>
          <w:lang w:val="hr-HR"/>
        </w:rPr>
        <w:t>2. Có </w:t>
      </w:r>
      <w:r w:rsidRPr="00212A1E">
        <w:rPr>
          <w:rFonts w:ascii="Times New Roman" w:hAnsi="Times New Roman"/>
          <w:color w:val="333333"/>
          <w:sz w:val="28"/>
          <w:szCs w:val="28"/>
          <w:shd w:val="clear" w:color="auto" w:fill="FFFFFF"/>
          <w:lang w:val="hr-HR"/>
        </w:rPr>
        <w:t>phẩm</w:t>
      </w:r>
      <w:r w:rsidRPr="00212A1E">
        <w:rPr>
          <w:rFonts w:ascii="Times New Roman" w:hAnsi="Times New Roman"/>
          <w:color w:val="333333"/>
          <w:sz w:val="28"/>
          <w:szCs w:val="28"/>
          <w:lang w:val="hr-HR"/>
        </w:rPr>
        <w:t> chất đạo đức tốt, tâm huyết, tận tụy với nghề, là tấm gương sáng, là nhà giáo mẫu mực, tiêu biểu, xuất sắc nhất có ảnh hưởng rộng rãi trong ngành và xã hội, được người học, đồng nghiệp và nhân dân kính trọng; đi đầu trong việc đổi mới quản lý giáo dục, phương pháp dạy học và kiểm tra, đánh giá; quản lý, giảng dạy đạt chất lượng, hiệu quả cao.</w:t>
      </w:r>
    </w:p>
    <w:p w14:paraId="50BF2F95" w14:textId="77777777" w:rsidR="00563421" w:rsidRPr="00212A1E" w:rsidRDefault="00563421" w:rsidP="00212A1E">
      <w:pPr>
        <w:pStyle w:val="NormalWeb"/>
        <w:shd w:val="clear" w:color="auto" w:fill="FFFFFF"/>
        <w:spacing w:before="120" w:beforeAutospacing="0" w:after="120" w:afterAutospacing="0"/>
        <w:jc w:val="both"/>
        <w:rPr>
          <w:rFonts w:ascii="Times New Roman" w:hAnsi="Times New Roman"/>
          <w:color w:val="333333"/>
          <w:sz w:val="28"/>
          <w:szCs w:val="28"/>
          <w:lang w:val="hr-HR"/>
        </w:rPr>
      </w:pPr>
      <w:r w:rsidRPr="00212A1E">
        <w:rPr>
          <w:rFonts w:ascii="Times New Roman" w:hAnsi="Times New Roman"/>
          <w:color w:val="333333"/>
          <w:sz w:val="28"/>
          <w:szCs w:val="28"/>
          <w:lang w:val="hr-HR"/>
        </w:rPr>
        <w:t>3. Đã được 01 lần tặng danh hiệu “Chiến sĩ thi đua” cấp tỉnh, bộ hoặc giáo viên, giảng viên dạy giỏi cấp tỉnh, bộ; được tặng Bằng khen của Thủ tướng Chính phủ trở lên (riêng đối với giáo viên mầm non, tiểu học, trung học cơ sở có 02 lần được tặng Bằng khen cấp tỉnh, bộ trở lên).</w:t>
      </w:r>
    </w:p>
    <w:p w14:paraId="51914DDB" w14:textId="77777777" w:rsidR="00563421" w:rsidRPr="00212A1E" w:rsidRDefault="00563421" w:rsidP="00212A1E">
      <w:pPr>
        <w:pStyle w:val="NormalWeb"/>
        <w:shd w:val="clear" w:color="auto" w:fill="FFFFFF"/>
        <w:spacing w:before="120" w:beforeAutospacing="0" w:after="120" w:afterAutospacing="0"/>
        <w:jc w:val="both"/>
        <w:rPr>
          <w:rFonts w:ascii="Times New Roman" w:hAnsi="Times New Roman"/>
          <w:color w:val="333333"/>
          <w:sz w:val="28"/>
          <w:szCs w:val="28"/>
          <w:lang w:val="hr-HR"/>
        </w:rPr>
      </w:pPr>
      <w:r w:rsidRPr="00212A1E">
        <w:rPr>
          <w:rFonts w:ascii="Times New Roman" w:hAnsi="Times New Roman"/>
          <w:color w:val="333333"/>
          <w:sz w:val="28"/>
          <w:szCs w:val="28"/>
          <w:lang w:val="hr-HR"/>
        </w:rPr>
        <w:t>4. Có sáng kiến hoặc đề tài nghiên cứu khoa học được quy định cụ thể với từng đối tượng như sau:</w:t>
      </w:r>
    </w:p>
    <w:p w14:paraId="4E64A585" w14:textId="77777777" w:rsidR="00563421" w:rsidRPr="00212A1E" w:rsidRDefault="00563421" w:rsidP="00212A1E">
      <w:pPr>
        <w:pStyle w:val="NormalWeb"/>
        <w:shd w:val="clear" w:color="auto" w:fill="FFFFFF"/>
        <w:spacing w:before="120" w:beforeAutospacing="0" w:after="120" w:afterAutospacing="0"/>
        <w:jc w:val="both"/>
        <w:rPr>
          <w:rFonts w:ascii="Times New Roman" w:hAnsi="Times New Roman"/>
          <w:color w:val="333333"/>
          <w:sz w:val="28"/>
          <w:szCs w:val="28"/>
          <w:lang w:val="hr-HR"/>
        </w:rPr>
      </w:pPr>
      <w:r w:rsidRPr="00212A1E">
        <w:rPr>
          <w:rFonts w:ascii="Times New Roman" w:hAnsi="Times New Roman"/>
          <w:color w:val="333333"/>
          <w:sz w:val="28"/>
          <w:szCs w:val="28"/>
          <w:lang w:val="hr-HR"/>
        </w:rPr>
        <w:t>a) Giáo viên mầm non, phổ thông, giáo dục thường xuyên, giáo dục nghề nghiệp trình độ sơ cấp nghề và cung cấp, trung tâm hỗ trợ giáo dục hòa nhập, trường giáo dưỡng:</w:t>
      </w:r>
    </w:p>
    <w:p w14:paraId="062ECCCA" w14:textId="77777777" w:rsidR="00563421" w:rsidRPr="00212A1E" w:rsidRDefault="00563421" w:rsidP="00212A1E">
      <w:pPr>
        <w:pStyle w:val="NormalWeb"/>
        <w:shd w:val="clear" w:color="auto" w:fill="FFFFFF"/>
        <w:spacing w:before="120" w:beforeAutospacing="0" w:after="120" w:afterAutospacing="0"/>
        <w:jc w:val="both"/>
        <w:rPr>
          <w:rFonts w:ascii="Times New Roman" w:hAnsi="Times New Roman"/>
          <w:color w:val="333333"/>
          <w:sz w:val="28"/>
          <w:szCs w:val="28"/>
          <w:lang w:val="hr-HR"/>
        </w:rPr>
      </w:pPr>
      <w:r w:rsidRPr="00212A1E">
        <w:rPr>
          <w:rFonts w:ascii="Times New Roman" w:hAnsi="Times New Roman"/>
          <w:color w:val="333333"/>
          <w:sz w:val="28"/>
          <w:szCs w:val="28"/>
          <w:lang w:val="hr-HR"/>
        </w:rPr>
        <w:t>Chủ trì 03 sáng kiến hoặc 01 đề tài nghiên cứu khoa học đã được áp dụng có hiệu quả trong giảng dạy, giáo dục, được hội đồng sáng kiến, hội đồng khoa học cơ quan quản lý cấp trên trực tiếp nghiệm thu.</w:t>
      </w:r>
    </w:p>
    <w:p w14:paraId="4C732352" w14:textId="77777777" w:rsidR="00563421" w:rsidRPr="00212A1E" w:rsidRDefault="00563421" w:rsidP="00212A1E">
      <w:pPr>
        <w:pStyle w:val="NormalWeb"/>
        <w:shd w:val="clear" w:color="auto" w:fill="FFFFFF"/>
        <w:spacing w:before="120" w:beforeAutospacing="0" w:after="120" w:afterAutospacing="0"/>
        <w:jc w:val="both"/>
        <w:rPr>
          <w:rFonts w:ascii="Times New Roman" w:hAnsi="Times New Roman"/>
          <w:color w:val="333333"/>
          <w:sz w:val="28"/>
          <w:szCs w:val="28"/>
          <w:lang w:val="hr-HR"/>
        </w:rPr>
      </w:pPr>
      <w:r w:rsidRPr="00212A1E">
        <w:rPr>
          <w:rFonts w:ascii="Times New Roman" w:hAnsi="Times New Roman"/>
          <w:color w:val="333333"/>
          <w:sz w:val="28"/>
          <w:szCs w:val="28"/>
          <w:lang w:val="hr-HR"/>
        </w:rPr>
        <w:t>b) Giảng viên cơ sở giáo dục đại học, giáo dục nghề nghiệp trình độ cao đẳng, trường của cơ quan nhà nước, tổ chức chính trị, tổ chức chính trị - xã hội, lực lượng vũ trang nhân dân:</w:t>
      </w:r>
    </w:p>
    <w:p w14:paraId="781ED4A1" w14:textId="77777777" w:rsidR="00563421" w:rsidRPr="00212A1E" w:rsidRDefault="00563421" w:rsidP="00212A1E">
      <w:pPr>
        <w:pStyle w:val="NormalWeb"/>
        <w:shd w:val="clear" w:color="auto" w:fill="FFFFFF"/>
        <w:spacing w:before="120" w:beforeAutospacing="0" w:after="120" w:afterAutospacing="0"/>
        <w:jc w:val="both"/>
        <w:rPr>
          <w:rFonts w:ascii="Times New Roman" w:hAnsi="Times New Roman"/>
          <w:color w:val="333333"/>
          <w:sz w:val="28"/>
          <w:szCs w:val="28"/>
          <w:lang w:val="hr-HR"/>
        </w:rPr>
      </w:pPr>
      <w:r w:rsidRPr="00212A1E">
        <w:rPr>
          <w:rFonts w:ascii="Times New Roman" w:hAnsi="Times New Roman"/>
          <w:color w:val="333333"/>
          <w:sz w:val="28"/>
          <w:szCs w:val="28"/>
          <w:lang w:val="hr-HR"/>
        </w:rPr>
        <w:t>Chủ trì 03 sáng kiến hoặc 02 đề tài nghiên cứu khoa học cấp tỉnh, bộ hoặc 02 nhánh đề tài nghiên cứu khoa học cấp quốc gia được hội đồng sáng kiến, hội đồng khoa học cấp tỉnh, bộ, cấp quốc gia nghiệm thu, được ứng dụng vào thực tiễn đem lại hiệu quả thiết thực; chủ biên 02 giáo trình hoặc chủ biên 01 giáo trình và tham gia biên soạn 02 giáo trình môn học được sử dụng trong giảng dạy, đào tạo, hoặc tác giả 01 sách chuyên khảo hoặc tác giả chính 02 sách chuyên khảo; tác giả chính 05 bài báo khoa học được đăng trên các tạp chí khoa học chuyên ngành trong nước hoặc quốc tế;</w:t>
      </w:r>
    </w:p>
    <w:p w14:paraId="51D02E81" w14:textId="77777777" w:rsidR="00563421" w:rsidRPr="00212A1E" w:rsidRDefault="00563421" w:rsidP="00212A1E">
      <w:pPr>
        <w:pStyle w:val="NormalWeb"/>
        <w:shd w:val="clear" w:color="auto" w:fill="FFFFFF"/>
        <w:spacing w:before="120" w:beforeAutospacing="0" w:after="120" w:afterAutospacing="0"/>
        <w:jc w:val="both"/>
        <w:rPr>
          <w:rFonts w:ascii="Times New Roman" w:hAnsi="Times New Roman"/>
          <w:color w:val="333333"/>
          <w:sz w:val="28"/>
          <w:szCs w:val="28"/>
          <w:lang w:val="hr-HR"/>
        </w:rPr>
      </w:pPr>
      <w:r w:rsidRPr="00212A1E">
        <w:rPr>
          <w:rFonts w:ascii="Times New Roman" w:hAnsi="Times New Roman"/>
          <w:color w:val="333333"/>
          <w:sz w:val="28"/>
          <w:szCs w:val="28"/>
          <w:lang w:val="hr-HR"/>
        </w:rPr>
        <w:t>Giảng viên các đại học, trường đại học, học viện, viện khoa học có đào tạo trình độ tiến sĩ đạt các tiêu chuẩn quy định tại Điểm này và hướng dẫn chính 02 nghiên cứu sinh đã bảo vệ thành công luận án tiến sĩ hoặc hướng dẫn 05 học viên cao học bảo vệ thành công luận văn thạc sĩ, bác sĩ chuyên khoa cấp II, bác sĩ nội trú.</w:t>
      </w:r>
    </w:p>
    <w:p w14:paraId="3A94FB2E" w14:textId="77777777" w:rsidR="00563421" w:rsidRPr="00212A1E" w:rsidRDefault="00563421" w:rsidP="00212A1E">
      <w:pPr>
        <w:pStyle w:val="NormalWeb"/>
        <w:shd w:val="clear" w:color="auto" w:fill="FFFFFF"/>
        <w:spacing w:before="120" w:beforeAutospacing="0" w:after="120" w:afterAutospacing="0"/>
        <w:jc w:val="both"/>
        <w:rPr>
          <w:rFonts w:ascii="Times New Roman" w:hAnsi="Times New Roman"/>
          <w:color w:val="333333"/>
          <w:sz w:val="28"/>
          <w:szCs w:val="28"/>
          <w:lang w:val="hr-HR"/>
        </w:rPr>
      </w:pPr>
      <w:r w:rsidRPr="00212A1E">
        <w:rPr>
          <w:rFonts w:ascii="Times New Roman" w:hAnsi="Times New Roman"/>
          <w:color w:val="333333"/>
          <w:sz w:val="28"/>
          <w:szCs w:val="28"/>
          <w:lang w:val="hr-HR"/>
        </w:rPr>
        <w:t>c) Cán bộ quản lý giáo dục:</w:t>
      </w:r>
    </w:p>
    <w:p w14:paraId="0074F845" w14:textId="77777777" w:rsidR="00563421" w:rsidRPr="00212A1E" w:rsidRDefault="00563421" w:rsidP="00563421">
      <w:pPr>
        <w:pStyle w:val="NormalWeb"/>
        <w:shd w:val="clear" w:color="auto" w:fill="FFFFFF"/>
        <w:spacing w:before="120" w:beforeAutospacing="0" w:after="120" w:afterAutospacing="0"/>
        <w:rPr>
          <w:rFonts w:ascii="Times New Roman" w:hAnsi="Times New Roman"/>
          <w:color w:val="333333"/>
          <w:sz w:val="28"/>
          <w:szCs w:val="28"/>
          <w:lang w:val="hr-HR"/>
        </w:rPr>
      </w:pPr>
      <w:r w:rsidRPr="00212A1E">
        <w:rPr>
          <w:rFonts w:ascii="Times New Roman" w:hAnsi="Times New Roman"/>
          <w:color w:val="333333"/>
          <w:sz w:val="28"/>
          <w:szCs w:val="28"/>
          <w:lang w:val="hr-HR"/>
        </w:rPr>
        <w:lastRenderedPageBreak/>
        <w:t>Chủ trì 02 sáng kiến, đề tài nghiên cứu khoa học cấp tỉnh, bộ hoặc 02 nhánh đề tài nghiên cứu khoa học cấp quốc gia được hội đồng sáng kiến, hội đồng khoa học cấp tỉnh, bộ, cấp quốc gia nghiệm thu, được ứng dụng vào thực tiễn đem lại hiệu quả thiết thực hoặc tham gia soạn thảo 04 văn bản quy phạm pháp luật đã được ban hành theo quyết định phân công của người có thẩm quyền.</w:t>
      </w:r>
    </w:p>
    <w:p w14:paraId="22651967" w14:textId="77777777" w:rsidR="00563421" w:rsidRPr="00212A1E" w:rsidRDefault="00563421" w:rsidP="00563421">
      <w:pPr>
        <w:pStyle w:val="NormalWeb"/>
        <w:shd w:val="clear" w:color="auto" w:fill="FFFFFF"/>
        <w:spacing w:before="120" w:beforeAutospacing="0" w:after="120" w:afterAutospacing="0"/>
        <w:rPr>
          <w:rFonts w:ascii="Times New Roman" w:hAnsi="Times New Roman"/>
          <w:color w:val="333333"/>
          <w:sz w:val="28"/>
          <w:szCs w:val="28"/>
          <w:lang w:val="hr-HR"/>
        </w:rPr>
      </w:pPr>
      <w:r w:rsidRPr="00212A1E">
        <w:rPr>
          <w:rFonts w:ascii="Times New Roman" w:hAnsi="Times New Roman"/>
          <w:color w:val="333333"/>
          <w:sz w:val="28"/>
          <w:szCs w:val="28"/>
          <w:lang w:val="hr-HR"/>
        </w:rPr>
        <w:t>Người đứng đầu và cấp phó người đứng đầu đạt các tiêu chuẩn quy định tại Điểm này và tập thể do cá nhân quản lý phải đạt danh hiệu Tập thể lao động xuất sắc 02 năm liền kề năm đề nghị xét tặng.</w:t>
      </w:r>
    </w:p>
    <w:p w14:paraId="1B8C4FF3" w14:textId="77777777" w:rsidR="00563421" w:rsidRPr="00212A1E" w:rsidRDefault="00563421" w:rsidP="00563421">
      <w:pPr>
        <w:pStyle w:val="NormalWeb"/>
        <w:shd w:val="clear" w:color="auto" w:fill="FFFFFF"/>
        <w:spacing w:before="120" w:beforeAutospacing="0" w:after="120" w:afterAutospacing="0"/>
        <w:rPr>
          <w:rFonts w:ascii="Times New Roman" w:hAnsi="Times New Roman"/>
          <w:color w:val="333333"/>
          <w:sz w:val="28"/>
          <w:szCs w:val="28"/>
          <w:lang w:val="hr-HR"/>
        </w:rPr>
      </w:pPr>
      <w:r w:rsidRPr="00212A1E">
        <w:rPr>
          <w:rFonts w:ascii="Times New Roman" w:hAnsi="Times New Roman"/>
          <w:color w:val="333333"/>
          <w:sz w:val="28"/>
          <w:szCs w:val="28"/>
          <w:lang w:val="hr-HR"/>
        </w:rPr>
        <w:t>5. Nhà giáo có thời gian trực tiếp nuôi dạy, giảng dạy từ 20 năm trở lên. Cán bộ quản lý giáo dục có thời gian công tác trong ngành từ 25 năm trở lên, trong đó có 15 năm trở lên trực tiếp nuôi dạy, giảng dạy.</w:t>
      </w:r>
    </w:p>
    <w:p w14:paraId="70E3DFD9" w14:textId="77777777" w:rsidR="00563421" w:rsidRPr="00212A1E" w:rsidRDefault="00563421" w:rsidP="00563421">
      <w:pPr>
        <w:widowControl w:val="0"/>
        <w:autoSpaceDE w:val="0"/>
        <w:autoSpaceDN w:val="0"/>
        <w:adjustRightInd w:val="0"/>
        <w:spacing w:before="120" w:after="120"/>
        <w:ind w:firstLine="720"/>
        <w:jc w:val="both"/>
        <w:rPr>
          <w:sz w:val="28"/>
          <w:szCs w:val="28"/>
          <w:lang w:val="hr-HR"/>
        </w:rPr>
      </w:pPr>
      <w:r w:rsidRPr="00212A1E">
        <w:rPr>
          <w:b/>
          <w:sz w:val="28"/>
          <w:szCs w:val="28"/>
          <w:lang w:val="hr-HR"/>
        </w:rPr>
        <w:t xml:space="preserve"> + Đối với NGƯT:</w:t>
      </w:r>
      <w:r w:rsidRPr="00212A1E">
        <w:rPr>
          <w:sz w:val="28"/>
          <w:szCs w:val="28"/>
          <w:lang w:val="hr-HR"/>
        </w:rPr>
        <w:t xml:space="preserve"> Thực hiện theo Điều 9-Chương II, Nghị định số 27/2015/NĐ-CP ngày 10 tháng 3 năm 2015. Cụ thể như sau:</w:t>
      </w:r>
    </w:p>
    <w:p w14:paraId="710F83B9" w14:textId="77777777" w:rsidR="00563421" w:rsidRPr="00212A1E" w:rsidRDefault="00563421" w:rsidP="00563421">
      <w:pPr>
        <w:spacing w:before="120" w:after="120"/>
        <w:ind w:firstLine="720"/>
        <w:jc w:val="both"/>
        <w:rPr>
          <w:sz w:val="28"/>
          <w:szCs w:val="28"/>
          <w:lang w:val="hr-HR"/>
        </w:rPr>
      </w:pPr>
      <w:r w:rsidRPr="00212A1E">
        <w:rPr>
          <w:sz w:val="28"/>
          <w:szCs w:val="28"/>
          <w:lang w:val="hr-HR"/>
        </w:rPr>
        <w:t>1. Trung thành với Tổ quốc Việt Nam xã hội chủ nghĩa; chấp hành tốt chủ trương, chính sách của Đảng và pháp luật của Nhà nước, nội quy, quy chế của cơ quan, đơn vị, tổ chức, địa phương nơi cư trú.</w:t>
      </w:r>
    </w:p>
    <w:p w14:paraId="7B3D4A69" w14:textId="77777777" w:rsidR="00563421" w:rsidRPr="00212A1E" w:rsidRDefault="00563421" w:rsidP="00563421">
      <w:pPr>
        <w:spacing w:before="120" w:after="120"/>
        <w:ind w:firstLine="720"/>
        <w:jc w:val="both"/>
        <w:rPr>
          <w:sz w:val="28"/>
          <w:szCs w:val="28"/>
          <w:lang w:val="hr-HR"/>
        </w:rPr>
      </w:pPr>
      <w:r w:rsidRPr="00212A1E">
        <w:rPr>
          <w:sz w:val="28"/>
          <w:szCs w:val="28"/>
          <w:lang w:val="hr-HR"/>
        </w:rPr>
        <w:t>2. Có phẩm chất đạo đức tốt, tâm huyết, tận tụy với nghề, là tấm gương sáng, là nhà giáo mẫu mực, tiêu biểu, xuất sắc có ảnh hưởng rộng rãi trong ngành và xã hội, được người học, đồng nghiệp và nhân dân kính trọng; đi đầu trong việc đổi mới quản lý giáo dục, phương pháp dạy học và kiểm tra, đánh giá; quản lý, giảng dạy đạt chất lượng, hiệu quả cao.</w:t>
      </w:r>
    </w:p>
    <w:p w14:paraId="795CA83C" w14:textId="77777777" w:rsidR="00563421" w:rsidRPr="00212A1E" w:rsidRDefault="00563421" w:rsidP="00563421">
      <w:pPr>
        <w:spacing w:before="120" w:after="120"/>
        <w:ind w:firstLine="720"/>
        <w:jc w:val="both"/>
        <w:rPr>
          <w:sz w:val="28"/>
          <w:szCs w:val="28"/>
          <w:lang w:val="hr-HR"/>
        </w:rPr>
      </w:pPr>
      <w:r w:rsidRPr="00212A1E">
        <w:rPr>
          <w:sz w:val="28"/>
          <w:szCs w:val="28"/>
          <w:lang w:val="hr-HR"/>
        </w:rPr>
        <w:t>3. Đã 07 lần được tặng danh hiệu “Chiến sĩ thi đua cơ sở” hoặc 07 lần được tặng danh hiệu giáo viên, giảng viên dạy giỏi cùng cấp hoặc 07 lần được tặng danh hiệu “Chiến sĩ thi đua cơ sở” và giáo viên, giảng viên dạy giỏi cùng cấp, trong đó có lần liền kề năm đề nghị xét tặng; 01 lần được tặng danh hiệu Chiến sĩ thi đua cấp tỉnh, bộ hoặc danh hiệu giáo viên, giảng viên dạy giỏi cấp tỉnh, bộ; 01 lần được tặng Bằng khen cấp tỉnh, bộ.</w:t>
      </w:r>
    </w:p>
    <w:p w14:paraId="72AEFD01" w14:textId="77777777" w:rsidR="00563421" w:rsidRPr="00212A1E" w:rsidRDefault="00563421" w:rsidP="00563421">
      <w:pPr>
        <w:spacing w:before="120" w:after="120"/>
        <w:jc w:val="both"/>
        <w:rPr>
          <w:sz w:val="28"/>
          <w:szCs w:val="28"/>
          <w:lang w:val="hr-HR"/>
        </w:rPr>
      </w:pPr>
      <w:r w:rsidRPr="00212A1E">
        <w:rPr>
          <w:sz w:val="28"/>
          <w:szCs w:val="28"/>
          <w:lang w:val="hr-HR"/>
        </w:rPr>
        <w:t>Đối với nhà giáo, cán bộ quản lý giáo dục công tác tại vùng có điều kiện kinh tế - xã hội đặc biệt khó khăn, các huyện nghèo được áp dụng hưởng chính sách như quy định đối với vùng có điều kiện kinh tế - xã hội đặc biệt khó khăn: Đã 05 lần được tặng danh hiệu “Chiến sĩ thi đua cơ sở” hoặc 05 lần được tặng danh hiệu giáo viên dạy giỏi cùng cấp hoặc 05 lần được tặng danh hiệu “Chiến sĩ thi đua cơ sở” và giáo viên dạy giỏi cùng cấp, trong đó có lần liền kề năm đề nghị xét tặng.</w:t>
      </w:r>
    </w:p>
    <w:p w14:paraId="3E2D0F44" w14:textId="77777777" w:rsidR="00563421" w:rsidRPr="00212A1E" w:rsidRDefault="00563421" w:rsidP="00563421">
      <w:pPr>
        <w:spacing w:before="120" w:after="120"/>
        <w:ind w:firstLine="720"/>
        <w:jc w:val="both"/>
        <w:rPr>
          <w:sz w:val="28"/>
          <w:szCs w:val="28"/>
          <w:lang w:val="hr-HR"/>
        </w:rPr>
      </w:pPr>
      <w:r w:rsidRPr="00212A1E">
        <w:rPr>
          <w:sz w:val="28"/>
          <w:szCs w:val="28"/>
          <w:lang w:val="hr-HR"/>
        </w:rPr>
        <w:t>4. Tài năng sư phạm, sáng kiến hoặc đề tài nghiên cứu khoa học được quy định cụ thể với từng đối tượng như sau:</w:t>
      </w:r>
    </w:p>
    <w:p w14:paraId="61AF7FF0" w14:textId="77777777" w:rsidR="00563421" w:rsidRPr="00C5650C" w:rsidRDefault="00563421" w:rsidP="00563421">
      <w:pPr>
        <w:spacing w:before="120" w:after="120"/>
        <w:ind w:firstLine="720"/>
        <w:jc w:val="both"/>
        <w:rPr>
          <w:sz w:val="28"/>
          <w:szCs w:val="28"/>
        </w:rPr>
      </w:pPr>
      <w:r w:rsidRPr="00C5650C">
        <w:rPr>
          <w:sz w:val="28"/>
          <w:szCs w:val="28"/>
        </w:rPr>
        <w:t>a) Giáo viên mầm non:</w:t>
      </w:r>
    </w:p>
    <w:p w14:paraId="24CC0B08" w14:textId="77777777" w:rsidR="00563421" w:rsidRPr="00C5650C" w:rsidRDefault="00563421" w:rsidP="00563421">
      <w:pPr>
        <w:spacing w:before="120" w:after="120"/>
        <w:ind w:firstLine="720"/>
        <w:jc w:val="both"/>
        <w:rPr>
          <w:sz w:val="28"/>
          <w:szCs w:val="28"/>
        </w:rPr>
      </w:pPr>
      <w:r w:rsidRPr="00C5650C">
        <w:rPr>
          <w:sz w:val="28"/>
          <w:szCs w:val="28"/>
        </w:rPr>
        <w:lastRenderedPageBreak/>
        <w:t>Đảm bảo chất lượng và hiệu quả nuôi dạy trẻ; chăm sóc, giáo dục trẻ đạt chất lượng cao, giảm tỷ lệ trẻ suy dinh dưỡng; có thành tích xuất sắc trong công tác phổ cập, góp phần thu hút trẻ đến trường; thực hiện xuất sắc mục tiêu, yêu cầu của ngành học giáo dục mầm non; hướng dẫn, vận động được nhiều cha mẹ các cháu nuôi dưỡng, chăm sóc con theo phương pháp khoa học; được cha mẹ các cháu tín nhiệm; giúp đỡ được 02 giáo viên trở thành giáo viên dạy giỏi cấp huyện trở lên;</w:t>
      </w:r>
    </w:p>
    <w:p w14:paraId="42CFFA83" w14:textId="77777777" w:rsidR="00563421" w:rsidRPr="00C5650C" w:rsidRDefault="00563421" w:rsidP="00563421">
      <w:pPr>
        <w:spacing w:before="120" w:after="120"/>
        <w:ind w:firstLine="720"/>
        <w:jc w:val="both"/>
        <w:rPr>
          <w:sz w:val="28"/>
          <w:szCs w:val="28"/>
        </w:rPr>
      </w:pPr>
      <w:r w:rsidRPr="00C5650C">
        <w:rPr>
          <w:sz w:val="28"/>
          <w:szCs w:val="28"/>
        </w:rPr>
        <w:t>Chủ trì 02 sáng kiến về đổi mới phương pháp chăm sóc, giáo dục trẻ đã được áp dụng có hiệu quả cao trong trường, được hội đồng sáng kiến cấp huyện nghiệm thu.</w:t>
      </w:r>
    </w:p>
    <w:p w14:paraId="3FCA4DCE" w14:textId="77777777" w:rsidR="00563421" w:rsidRPr="00C5650C" w:rsidRDefault="00563421" w:rsidP="00563421">
      <w:pPr>
        <w:spacing w:before="120" w:after="120"/>
        <w:ind w:firstLine="720"/>
        <w:jc w:val="both"/>
        <w:rPr>
          <w:sz w:val="28"/>
          <w:szCs w:val="28"/>
        </w:rPr>
      </w:pPr>
      <w:r w:rsidRPr="00C5650C">
        <w:rPr>
          <w:sz w:val="28"/>
          <w:szCs w:val="28"/>
        </w:rPr>
        <w:t>b) Giáo viên tiểu học, trung học cơ sở:</w:t>
      </w:r>
    </w:p>
    <w:p w14:paraId="4F17A5FC" w14:textId="77777777" w:rsidR="00563421" w:rsidRPr="00C5650C" w:rsidRDefault="00563421" w:rsidP="00563421">
      <w:pPr>
        <w:spacing w:before="120" w:after="120"/>
        <w:ind w:firstLine="720"/>
        <w:jc w:val="both"/>
        <w:rPr>
          <w:sz w:val="28"/>
          <w:szCs w:val="28"/>
        </w:rPr>
      </w:pPr>
      <w:r w:rsidRPr="00C5650C">
        <w:rPr>
          <w:sz w:val="28"/>
          <w:szCs w:val="28"/>
        </w:rPr>
        <w:t>Có thành tích xuất sắc trong công tác phổ cập giáo dục tiểu học, trung học cơ sở; giảng dạy, giáo dục đạt chất lượng và hiệu quả cao; phát huy được năng lực, tính chủ động, sáng tạo, hợp tác của học sinh trong học tập; giúp đỡ được 02 giáo viên trở thành giáo viên dạy giỏi cấp huyện trở lên;</w:t>
      </w:r>
    </w:p>
    <w:p w14:paraId="59479FB1" w14:textId="77777777" w:rsidR="00563421" w:rsidRPr="00C5650C" w:rsidRDefault="00563421" w:rsidP="00563421">
      <w:pPr>
        <w:spacing w:before="120" w:after="120"/>
        <w:ind w:firstLine="720"/>
        <w:jc w:val="both"/>
        <w:rPr>
          <w:sz w:val="28"/>
          <w:szCs w:val="28"/>
        </w:rPr>
      </w:pPr>
      <w:r w:rsidRPr="00C5650C">
        <w:rPr>
          <w:sz w:val="28"/>
          <w:szCs w:val="28"/>
        </w:rPr>
        <w:t>Chủ trì 02 sáng kiến về đổi mới phương pháp dạy học, giáo dục học sinh đã được áp dụng có hiệu quả cao trong trường, được hội đồng sáng kiến cấp huyện nghiệm thu.</w:t>
      </w:r>
    </w:p>
    <w:p w14:paraId="2BC63FC4" w14:textId="77777777" w:rsidR="00563421" w:rsidRPr="00C5650C" w:rsidRDefault="00563421" w:rsidP="00563421">
      <w:pPr>
        <w:spacing w:before="120" w:after="120"/>
        <w:ind w:firstLine="720"/>
        <w:jc w:val="both"/>
        <w:rPr>
          <w:sz w:val="28"/>
          <w:szCs w:val="28"/>
        </w:rPr>
      </w:pPr>
      <w:r w:rsidRPr="00C5650C">
        <w:rPr>
          <w:sz w:val="28"/>
          <w:szCs w:val="28"/>
        </w:rPr>
        <w:t>c) Giáo viên trung học phổ thông, giáo dục thường xuyên, trung tâm hỗ trợ giáo dục hòa nhập, trường giáo dưỡng:</w:t>
      </w:r>
    </w:p>
    <w:p w14:paraId="6F88FC58" w14:textId="77777777" w:rsidR="00563421" w:rsidRPr="00C5650C" w:rsidRDefault="00563421" w:rsidP="00563421">
      <w:pPr>
        <w:spacing w:before="120" w:after="120"/>
        <w:ind w:firstLine="720"/>
        <w:jc w:val="both"/>
        <w:rPr>
          <w:sz w:val="28"/>
          <w:szCs w:val="28"/>
        </w:rPr>
      </w:pPr>
      <w:r w:rsidRPr="00C5650C">
        <w:rPr>
          <w:sz w:val="28"/>
          <w:szCs w:val="28"/>
        </w:rPr>
        <w:t>Giảng dạy, giáo dục đạt chất lượng và hiệu quả cao; phát huy được năng lực, tính chủ động, sáng tạo, hợp tác của người học; giúp đỡ được 02 giáo viên trở thành giáo viên dạy giỏi cấp trường trở lên;</w:t>
      </w:r>
    </w:p>
    <w:p w14:paraId="7545BA5F" w14:textId="77777777" w:rsidR="00563421" w:rsidRPr="00C5650C" w:rsidRDefault="00563421" w:rsidP="00563421">
      <w:pPr>
        <w:spacing w:before="120" w:after="120"/>
        <w:ind w:firstLine="720"/>
        <w:jc w:val="both"/>
        <w:rPr>
          <w:sz w:val="28"/>
          <w:szCs w:val="28"/>
        </w:rPr>
      </w:pPr>
      <w:r w:rsidRPr="00C5650C">
        <w:rPr>
          <w:sz w:val="28"/>
          <w:szCs w:val="28"/>
        </w:rPr>
        <w:t>Chủ trì 02 sáng kiến hoặc 02 đề tài nghiên cứu khoa học đã được áp dụng hiệu quả trong giảng dạy, giáo dục, được hội đồng sáng kiến, hội đồng khoa học cơ quan quản lý cấp trên trực tiếp nghiệm thu.</w:t>
      </w:r>
    </w:p>
    <w:p w14:paraId="0F0BB8D7" w14:textId="77777777" w:rsidR="00563421" w:rsidRPr="00C5650C" w:rsidRDefault="00563421" w:rsidP="00563421">
      <w:pPr>
        <w:spacing w:before="120" w:after="120"/>
        <w:ind w:firstLine="720"/>
        <w:jc w:val="both"/>
        <w:rPr>
          <w:sz w:val="28"/>
          <w:szCs w:val="28"/>
        </w:rPr>
      </w:pPr>
      <w:r w:rsidRPr="00C5650C">
        <w:rPr>
          <w:sz w:val="28"/>
          <w:szCs w:val="28"/>
        </w:rPr>
        <w:t>d) Giáo viên cơ sở giáo dục nghề nghiệp trình độ sơ cấp và trung cấp:</w:t>
      </w:r>
    </w:p>
    <w:p w14:paraId="4FBEB9FD" w14:textId="77777777" w:rsidR="00563421" w:rsidRPr="00C5650C" w:rsidRDefault="00563421" w:rsidP="00563421">
      <w:pPr>
        <w:spacing w:before="120" w:after="120"/>
        <w:ind w:firstLine="720"/>
        <w:jc w:val="both"/>
        <w:rPr>
          <w:sz w:val="28"/>
          <w:szCs w:val="28"/>
        </w:rPr>
      </w:pPr>
      <w:r w:rsidRPr="00C5650C">
        <w:rPr>
          <w:sz w:val="28"/>
          <w:szCs w:val="28"/>
        </w:rPr>
        <w:t>Giảng dạy, giáo dục đạt chất lượng và hiệu quả cao; có nhiều đóng góp trong việc đổi mới chương trình, nội dung, phương pháp dạy học; có ít nhất 05 học sinh giỏi về lý thuyết và kỹ năng thực hành; giúp đỡ được 02 giáo viên có trình độ nghiệp vụ và tay nghề giỏi cấp trường trở lên;</w:t>
      </w:r>
    </w:p>
    <w:p w14:paraId="62F20D5A" w14:textId="77777777" w:rsidR="00563421" w:rsidRPr="00C5650C" w:rsidRDefault="00563421" w:rsidP="00563421">
      <w:pPr>
        <w:spacing w:before="120" w:after="120"/>
        <w:ind w:firstLine="720"/>
        <w:jc w:val="both"/>
        <w:rPr>
          <w:sz w:val="28"/>
          <w:szCs w:val="28"/>
        </w:rPr>
      </w:pPr>
      <w:r w:rsidRPr="00C5650C">
        <w:rPr>
          <w:sz w:val="28"/>
          <w:szCs w:val="28"/>
        </w:rPr>
        <w:t>Chủ trì 02 sáng kiến hoặc 02 đề tài nghiên cứu khoa học đã được áp dụng hiệu quả trong giảng dạy, giáo dục, được hội đồng sáng kiến, hội đồng khoa học cơ quan quản lý cấp trên trực tiếp nghiệm thu.</w:t>
      </w:r>
    </w:p>
    <w:p w14:paraId="7AF72BDB" w14:textId="77777777" w:rsidR="00563421" w:rsidRPr="00C5650C" w:rsidRDefault="00563421" w:rsidP="00563421">
      <w:pPr>
        <w:spacing w:before="120" w:after="120"/>
        <w:ind w:firstLine="720"/>
        <w:jc w:val="both"/>
        <w:rPr>
          <w:sz w:val="28"/>
          <w:szCs w:val="28"/>
        </w:rPr>
      </w:pPr>
      <w:r w:rsidRPr="00C5650C">
        <w:rPr>
          <w:sz w:val="28"/>
          <w:szCs w:val="28"/>
        </w:rPr>
        <w:t>đ) Giáo viên trường chính trị tỉnh, cơ sở bồi dưỡng cán bộ, công chức, viên chức của các Bộ:</w:t>
      </w:r>
    </w:p>
    <w:p w14:paraId="775A5B8E" w14:textId="77777777" w:rsidR="00563421" w:rsidRPr="00C5650C" w:rsidRDefault="00563421" w:rsidP="00563421">
      <w:pPr>
        <w:spacing w:before="120" w:after="120"/>
        <w:ind w:firstLine="720"/>
        <w:jc w:val="both"/>
        <w:rPr>
          <w:sz w:val="28"/>
          <w:szCs w:val="28"/>
        </w:rPr>
      </w:pPr>
      <w:r w:rsidRPr="00C5650C">
        <w:rPr>
          <w:sz w:val="28"/>
          <w:szCs w:val="28"/>
        </w:rPr>
        <w:lastRenderedPageBreak/>
        <w:t>Giảng dạy đạt chất lượng, hiệu quả cao; có nhiều đóng góp trong việc đổi mới chương trình, nội dung, phương pháp dạy học để nâng cao chất lượng giáo dục và hiệu quả đào tạo; giúp đỡ được 02 giáo viên dạy giỏi cấp trường trở lên;</w:t>
      </w:r>
    </w:p>
    <w:p w14:paraId="60773F1C" w14:textId="77777777" w:rsidR="00563421" w:rsidRPr="00C5650C" w:rsidRDefault="00563421" w:rsidP="00563421">
      <w:pPr>
        <w:spacing w:before="120" w:after="120"/>
        <w:ind w:firstLine="720"/>
        <w:jc w:val="both"/>
        <w:rPr>
          <w:sz w:val="28"/>
          <w:szCs w:val="28"/>
        </w:rPr>
      </w:pPr>
      <w:r w:rsidRPr="00C5650C">
        <w:rPr>
          <w:sz w:val="28"/>
          <w:szCs w:val="28"/>
        </w:rPr>
        <w:t>Chủ trì 02 sáng kiến hoặc 02 đề tài nghiên cứu khoa học đã được áp dụng có hiệu quả trong giảng dạy, được hội đồng sáng kiến, hội đồng khoa học cấp tỉnh, bộ nghiệm thu; biên soạn 02 tập bài giảng được hội đồng khoa học cấp trường nghiệm thu đưa vào giảng dạy.</w:t>
      </w:r>
    </w:p>
    <w:p w14:paraId="59BCFDFF" w14:textId="77777777" w:rsidR="00563421" w:rsidRPr="00C5650C" w:rsidRDefault="00563421" w:rsidP="00563421">
      <w:pPr>
        <w:spacing w:before="120" w:after="120"/>
        <w:ind w:firstLine="720"/>
        <w:jc w:val="both"/>
        <w:rPr>
          <w:sz w:val="28"/>
          <w:szCs w:val="28"/>
        </w:rPr>
      </w:pPr>
      <w:r w:rsidRPr="00C5650C">
        <w:rPr>
          <w:sz w:val="28"/>
          <w:szCs w:val="28"/>
        </w:rPr>
        <w:t>e) Giảng viên các cơ sở giáo dục đại học, giáo dục nghề nghiệp trình độ cao đẳng:</w:t>
      </w:r>
    </w:p>
    <w:p w14:paraId="4268FDE6" w14:textId="77777777" w:rsidR="00563421" w:rsidRPr="00C5650C" w:rsidRDefault="00563421" w:rsidP="00563421">
      <w:pPr>
        <w:spacing w:before="120" w:after="120"/>
        <w:ind w:firstLine="720"/>
        <w:jc w:val="both"/>
        <w:rPr>
          <w:sz w:val="28"/>
          <w:szCs w:val="28"/>
        </w:rPr>
      </w:pPr>
      <w:r w:rsidRPr="00C5650C">
        <w:rPr>
          <w:sz w:val="28"/>
          <w:szCs w:val="28"/>
        </w:rPr>
        <w:t>Giảng dạy, hướng dẫn sinh viên, học viên đổi mới phương pháp học tập, nghiên cứu khoa học, thực hành, thực tập đạt chất lượng và hiệu quả cao; có nhiều đóng góp trong việc đổi mới chương trình, nội dung, phương pháp dạy học;</w:t>
      </w:r>
    </w:p>
    <w:p w14:paraId="50E1275C" w14:textId="77777777" w:rsidR="00563421" w:rsidRPr="00C5650C" w:rsidRDefault="00563421" w:rsidP="00563421">
      <w:pPr>
        <w:spacing w:before="120" w:after="120"/>
        <w:ind w:firstLine="720"/>
        <w:jc w:val="both"/>
        <w:rPr>
          <w:sz w:val="28"/>
          <w:szCs w:val="28"/>
        </w:rPr>
      </w:pPr>
      <w:r w:rsidRPr="00C5650C">
        <w:rPr>
          <w:sz w:val="28"/>
          <w:szCs w:val="28"/>
        </w:rPr>
        <w:t>Chủ trì 03 sáng kiến hoặc 02 đề tài nghiên cứu khoa học cấp tỉnh, bộ hoặc 02 nhánh đề tài nghiên cứu khoa học cấp quốc gia được hội đồng sáng kiến, hội đồng khoa học cấp tỉnh, bộ, cấp quốc gia nghiệm thu, được ứng dụng vào thực tiễn đem lại hiệu quả thiết thực; chủ biên 01 giáo trình hoặc tham gia biên soạn 02 giáo trình môn học được sử dụng trong giảng dạy, hoặc tác giả của 01 sách chuyên khảo hoặc tác giả chính 02 sách chuyên khảo; tác giả chính 05 bài báo khoa học được đăng trên các tạp chí khoa học chuyên ngành trong nước hoặc quốc tế;</w:t>
      </w:r>
    </w:p>
    <w:p w14:paraId="68AFE736" w14:textId="77777777" w:rsidR="00563421" w:rsidRPr="00C5650C" w:rsidRDefault="00563421" w:rsidP="00563421">
      <w:pPr>
        <w:spacing w:before="120" w:after="120"/>
        <w:ind w:firstLine="720"/>
        <w:jc w:val="both"/>
        <w:rPr>
          <w:sz w:val="28"/>
          <w:szCs w:val="28"/>
        </w:rPr>
      </w:pPr>
      <w:r w:rsidRPr="00C5650C">
        <w:rPr>
          <w:sz w:val="28"/>
          <w:szCs w:val="28"/>
        </w:rPr>
        <w:t>Giảng viên các đại học, trường đại học, học viện, viện khoa học có đào tạo trình độ tiến sĩ đạt các tiêu chuẩn quy định tại Điểm này và hướng dẫn chính 02 nghiên cứu sinh bảo vệ thành công luận án tiến sĩ hoặc hướng dẫn 05 học viên cao học bảo vệ thành công luận văn thạc sĩ, bác sĩ chuyên khoa cấp II, bác sĩ nội trú.</w:t>
      </w:r>
    </w:p>
    <w:p w14:paraId="3F45E6F2" w14:textId="77777777" w:rsidR="00563421" w:rsidRPr="00C5650C" w:rsidRDefault="00563421" w:rsidP="00563421">
      <w:pPr>
        <w:spacing w:before="120" w:after="120"/>
        <w:ind w:firstLine="720"/>
        <w:jc w:val="both"/>
        <w:rPr>
          <w:sz w:val="28"/>
          <w:szCs w:val="28"/>
        </w:rPr>
      </w:pPr>
      <w:r w:rsidRPr="00C5650C">
        <w:rPr>
          <w:sz w:val="28"/>
          <w:szCs w:val="28"/>
        </w:rPr>
        <w:t>g) Cán bộ quản lý giáo dục:</w:t>
      </w:r>
    </w:p>
    <w:p w14:paraId="77B9B411" w14:textId="77777777" w:rsidR="00563421" w:rsidRPr="00C5650C" w:rsidRDefault="00563421" w:rsidP="00563421">
      <w:pPr>
        <w:spacing w:before="120" w:after="120"/>
        <w:ind w:firstLine="720"/>
        <w:jc w:val="both"/>
        <w:rPr>
          <w:sz w:val="28"/>
          <w:szCs w:val="28"/>
        </w:rPr>
      </w:pPr>
      <w:r w:rsidRPr="00C5650C">
        <w:rPr>
          <w:sz w:val="28"/>
          <w:szCs w:val="28"/>
        </w:rPr>
        <w:t>Chủ trì 03 sáng kiến hoặc 02 đề tài nghiên cứu khoa học cấp tỉnh, bộ hoặc 02 nhánh đề tài nghiên cứu khoa học cấp quốc gia được hội đồng sáng kiến, hội đồng khoa học cấp tỉnh, bộ, cấp quốc gia nghiệm thu, được ứng dụng vào thực tiễn đem lại hiệu quả thiết thực hoặc tham gia soạn thảo 04 văn bản quy phạm pháp luật đã được ban hành theo quyết định phân công của người có thẩm quyền; tác giả chính 05 bài báo khoa học được đăng trên các tạp chí khoa học chuyên ngành trong nước hoặc quốc tế.</w:t>
      </w:r>
    </w:p>
    <w:p w14:paraId="2A3DEE6E" w14:textId="77777777" w:rsidR="00563421" w:rsidRPr="00C5650C" w:rsidRDefault="00563421" w:rsidP="00563421">
      <w:pPr>
        <w:spacing w:before="120" w:after="120"/>
        <w:ind w:firstLine="720"/>
        <w:jc w:val="both"/>
        <w:rPr>
          <w:sz w:val="28"/>
          <w:szCs w:val="28"/>
        </w:rPr>
      </w:pPr>
      <w:r w:rsidRPr="00C5650C">
        <w:rPr>
          <w:sz w:val="28"/>
          <w:szCs w:val="28"/>
        </w:rPr>
        <w:t xml:space="preserve">Đối với cán bộ quản lý cơ sở giáo dục mầm non, giáo dục phổ thông, giáo dục thường xuyên, trung tâm hỗ trợ giáo dục hòa nhập, trường giáo dưỡng, công chức công tác tại Sở Giáo dục và Đào tạo, Phòng Giáo dục và Đào tạo, công chức làm công tác chuyên trách quản lý dạy nghề Sở Lao động - Thương binh và Xã hội, Phòng Lao động - Thương binh và Xã hội: Chủ trì </w:t>
      </w:r>
      <w:r w:rsidRPr="00C5650C">
        <w:rPr>
          <w:sz w:val="28"/>
          <w:szCs w:val="28"/>
        </w:rPr>
        <w:lastRenderedPageBreak/>
        <w:t>03 sáng kiến đã được áp dụng có hiệu quả trong quản lý, giảng dạy, giáo dục, được hội đồng sáng kiến của cơ quan quản lý cấp trên trực tiếp nghiệm thu.</w:t>
      </w:r>
    </w:p>
    <w:p w14:paraId="24F0CE59" w14:textId="77777777" w:rsidR="00563421" w:rsidRPr="00C5650C" w:rsidRDefault="00563421" w:rsidP="00563421">
      <w:pPr>
        <w:spacing w:before="120" w:after="120"/>
        <w:ind w:firstLine="720"/>
        <w:jc w:val="both"/>
        <w:rPr>
          <w:sz w:val="28"/>
          <w:szCs w:val="28"/>
        </w:rPr>
      </w:pPr>
      <w:r w:rsidRPr="00C5650C">
        <w:rPr>
          <w:sz w:val="28"/>
          <w:szCs w:val="28"/>
        </w:rPr>
        <w:t>Người đứng đầu và cấp phó người đứng đầu đạt các tiêu chuẩn quy định tại Điểm này và tập thể do cá nhân quản lý phải đạt danh hiệu Tập thể lao động xuất sắc 02 năm liền kề năm đề nghị xét tặng.</w:t>
      </w:r>
    </w:p>
    <w:p w14:paraId="452904BF" w14:textId="77777777" w:rsidR="00563421" w:rsidRPr="00C5650C" w:rsidRDefault="00563421" w:rsidP="00563421">
      <w:pPr>
        <w:spacing w:before="120" w:after="120"/>
        <w:ind w:firstLine="720"/>
        <w:jc w:val="both"/>
        <w:rPr>
          <w:sz w:val="28"/>
          <w:szCs w:val="28"/>
        </w:rPr>
      </w:pPr>
      <w:r w:rsidRPr="00C5650C">
        <w:rPr>
          <w:sz w:val="28"/>
          <w:szCs w:val="28"/>
        </w:rPr>
        <w:t>h) Nhà giáo, cán bộ quản lý giáo dục công tác tại vùng có điều kiện kinh tế - xã hội đặc biệt khó khăn, các huyện nghèo được áp dụng hưởng chính sách như quy định đối với vùng có điều kiện kinh tế - xã hội đặc biệt khó khăn:</w:t>
      </w:r>
    </w:p>
    <w:p w14:paraId="51A7FA1D" w14:textId="77777777" w:rsidR="00563421" w:rsidRPr="00C5650C" w:rsidRDefault="00563421" w:rsidP="00563421">
      <w:pPr>
        <w:spacing w:before="120" w:after="120"/>
        <w:ind w:firstLine="720"/>
        <w:jc w:val="both"/>
        <w:rPr>
          <w:sz w:val="28"/>
          <w:szCs w:val="28"/>
        </w:rPr>
      </w:pPr>
      <w:r w:rsidRPr="00C5650C">
        <w:rPr>
          <w:sz w:val="28"/>
          <w:szCs w:val="28"/>
        </w:rPr>
        <w:t>Nhà giáo đi đầu trong đổi mới phương pháp dạy học, giáo dục của đơn vị; có tinh thần khắc phục khó khăn xây dựng trường lớp, vận động được nhiều học sinh đến trường; chăm lo, giúp đỡ học sinh trong học tập; chủ trì 02 sáng kiến được áp dụng vào thực tiễn giảng dạy, giáo dục trong nhà trường; giúp đỡ được 02 giáo viên dạy giỏi cấp trường trở lên;</w:t>
      </w:r>
    </w:p>
    <w:p w14:paraId="34330580" w14:textId="77777777" w:rsidR="00563421" w:rsidRPr="00C5650C" w:rsidRDefault="00563421" w:rsidP="00563421">
      <w:pPr>
        <w:spacing w:before="120" w:after="120"/>
        <w:ind w:firstLine="720"/>
        <w:jc w:val="both"/>
        <w:rPr>
          <w:sz w:val="28"/>
          <w:szCs w:val="28"/>
        </w:rPr>
      </w:pPr>
      <w:r w:rsidRPr="00C5650C">
        <w:rPr>
          <w:sz w:val="28"/>
          <w:szCs w:val="28"/>
        </w:rPr>
        <w:t>Cán bộ quản lý giáo dục đi đầu trong đổi mới quản lý giáo dục ở địa phương; có tinh thần khắc phục khó khăn xây dựng trường lớp, vận động được nhiều học sinh đến trường; có 02 sáng kiến được ứng dụng vào thực tiễn đem lại hiệu quả thiết thực, được hội đồng sáng kiến của cơ quan quản lý cấp trên trực tiếp nghiệm thu;</w:t>
      </w:r>
    </w:p>
    <w:p w14:paraId="2466C69C" w14:textId="77777777" w:rsidR="00563421" w:rsidRPr="00C5650C" w:rsidRDefault="00563421" w:rsidP="00563421">
      <w:pPr>
        <w:spacing w:before="120" w:after="120"/>
        <w:ind w:firstLine="720"/>
        <w:jc w:val="both"/>
        <w:rPr>
          <w:sz w:val="28"/>
          <w:szCs w:val="28"/>
        </w:rPr>
      </w:pPr>
      <w:r w:rsidRPr="00C5650C">
        <w:rPr>
          <w:sz w:val="28"/>
          <w:szCs w:val="28"/>
        </w:rPr>
        <w:t>Người đứng đầu và cấp phó người đứng đầu đạt các tiêu chuẩn quy định đối với cán bộ quản lý giáo dục tại Điểm này và tập thể do cá nhân quản lý phải đạt danh hiệu Tập thể lao động xuất sắc năm liền kề năm đề nghị xét tặng.</w:t>
      </w:r>
    </w:p>
    <w:p w14:paraId="15DE109D" w14:textId="77777777" w:rsidR="00563421" w:rsidRPr="00C5650C" w:rsidRDefault="00563421" w:rsidP="00563421">
      <w:pPr>
        <w:spacing w:before="120" w:after="120"/>
        <w:ind w:firstLine="720"/>
        <w:jc w:val="both"/>
        <w:rPr>
          <w:sz w:val="28"/>
          <w:szCs w:val="28"/>
        </w:rPr>
      </w:pPr>
      <w:r w:rsidRPr="00C5650C">
        <w:rPr>
          <w:sz w:val="28"/>
          <w:szCs w:val="28"/>
        </w:rPr>
        <w:t>5. Nhà giáo có thời gian trực tiếp nuôi dạy, giảng dạy từ 15 năm trở lên. Cán bộ quản lý giáo dục có thời gian công tác trong ngành từ 20 năm trở lên, trong đó có 10 năm trở lên trực tiếp nuôi dạy, giảng dạy.</w:t>
      </w:r>
    </w:p>
    <w:p w14:paraId="03300485" w14:textId="77777777" w:rsidR="00563421" w:rsidRPr="007D038B" w:rsidRDefault="00563421" w:rsidP="00563421">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7D038B">
        <w:rPr>
          <w:rFonts w:ascii="Times New Roman" w:hAnsi="Times New Roman"/>
          <w:b/>
          <w:bCs/>
          <w:sz w:val="28"/>
          <w:szCs w:val="28"/>
          <w:lang w:val="hr-HR"/>
        </w:rPr>
        <w:t>i. Căn cứ pháp lý của thủ tục hành chính</w:t>
      </w:r>
    </w:p>
    <w:p w14:paraId="642A1F9B" w14:textId="77777777" w:rsidR="00563421" w:rsidRPr="00F707E6" w:rsidRDefault="00563421" w:rsidP="00563421">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212A1E">
        <w:rPr>
          <w:rFonts w:ascii="Times New Roman" w:hAnsi="Times New Roman"/>
          <w:sz w:val="28"/>
          <w:szCs w:val="28"/>
          <w:lang w:val="hr-HR"/>
        </w:rPr>
        <w:t>Nghị định số 27/2015/NĐ-CP ngày 10 tháng 3 năm 2015 của Chính phủ quy định về xét tặng danh hiệu “Nhà giáo nhân dân”, “Nhà giáo ưu tú”.</w:t>
      </w:r>
    </w:p>
    <w:p w14:paraId="3F0B6D7B" w14:textId="77777777" w:rsidR="00563421" w:rsidRDefault="00563421" w:rsidP="00563421">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sectPr w:rsidR="00563421" w:rsidSect="005F7D96">
          <w:pgSz w:w="16840" w:h="11907" w:orient="landscape" w:code="9"/>
          <w:pgMar w:top="1418" w:right="1418" w:bottom="1021" w:left="1247" w:header="720" w:footer="720" w:gutter="0"/>
          <w:cols w:space="720"/>
          <w:docGrid w:linePitch="360"/>
        </w:sectPr>
      </w:pPr>
    </w:p>
    <w:p w14:paraId="3473CEF1" w14:textId="77777777" w:rsidR="00563421" w:rsidRPr="006A4E2E" w:rsidRDefault="00563421" w:rsidP="00563421">
      <w:pPr>
        <w:shd w:val="clear" w:color="auto" w:fill="FFFFFF"/>
        <w:spacing w:before="120" w:after="120"/>
        <w:jc w:val="right"/>
        <w:rPr>
          <w:color w:val="333333"/>
          <w:sz w:val="21"/>
          <w:szCs w:val="21"/>
        </w:rPr>
      </w:pPr>
      <w:r w:rsidRPr="006A4E2E">
        <w:rPr>
          <w:b/>
          <w:bCs/>
          <w:color w:val="333333"/>
          <w:sz w:val="21"/>
          <w:szCs w:val="21"/>
        </w:rPr>
        <w:lastRenderedPageBreak/>
        <w:t>Mẫu số 01</w:t>
      </w:r>
    </w:p>
    <w:tbl>
      <w:tblPr>
        <w:tblW w:w="0" w:type="auto"/>
        <w:shd w:val="clear" w:color="auto" w:fill="FFFFFF"/>
        <w:tblCellMar>
          <w:left w:w="0" w:type="dxa"/>
          <w:right w:w="0" w:type="dxa"/>
        </w:tblCellMar>
        <w:tblLook w:val="04A0" w:firstRow="1" w:lastRow="0" w:firstColumn="1" w:lastColumn="0" w:noHBand="0" w:noVBand="1"/>
      </w:tblPr>
      <w:tblGrid>
        <w:gridCol w:w="3362"/>
        <w:gridCol w:w="5494"/>
      </w:tblGrid>
      <w:tr w:rsidR="00563421" w:rsidRPr="006A4E2E" w14:paraId="5C25A0EE" w14:textId="77777777" w:rsidTr="0088110F">
        <w:trPr>
          <w:trHeight w:val="288"/>
        </w:trPr>
        <w:tc>
          <w:tcPr>
            <w:tcW w:w="3362" w:type="dxa"/>
            <w:shd w:val="clear" w:color="auto" w:fill="FFFFFF"/>
            <w:tcMar>
              <w:top w:w="0" w:type="dxa"/>
              <w:left w:w="108" w:type="dxa"/>
              <w:bottom w:w="0" w:type="dxa"/>
              <w:right w:w="108" w:type="dxa"/>
            </w:tcMar>
            <w:hideMark/>
          </w:tcPr>
          <w:p w14:paraId="59D6C36C" w14:textId="77777777" w:rsidR="00563421" w:rsidRPr="006A4E2E" w:rsidRDefault="00563421" w:rsidP="0088110F">
            <w:pPr>
              <w:spacing w:before="120" w:after="120"/>
              <w:jc w:val="center"/>
              <w:rPr>
                <w:color w:val="333333"/>
                <w:sz w:val="21"/>
                <w:szCs w:val="21"/>
              </w:rPr>
            </w:pPr>
            <w:r w:rsidRPr="006A4E2E">
              <w:rPr>
                <w:b/>
                <w:bCs/>
                <w:color w:val="333333"/>
                <w:sz w:val="21"/>
                <w:szCs w:val="21"/>
              </w:rPr>
              <w:t>TÊN CƠ QUAN</w:t>
            </w:r>
            <w:r w:rsidRPr="006A4E2E">
              <w:rPr>
                <w:b/>
                <w:bCs/>
                <w:color w:val="333333"/>
                <w:sz w:val="21"/>
                <w:szCs w:val="21"/>
              </w:rPr>
              <w:br/>
              <w:t>-------</w:t>
            </w:r>
          </w:p>
        </w:tc>
        <w:tc>
          <w:tcPr>
            <w:tcW w:w="5494" w:type="dxa"/>
            <w:shd w:val="clear" w:color="auto" w:fill="FFFFFF"/>
            <w:tcMar>
              <w:top w:w="0" w:type="dxa"/>
              <w:left w:w="108" w:type="dxa"/>
              <w:bottom w:w="0" w:type="dxa"/>
              <w:right w:w="108" w:type="dxa"/>
            </w:tcMar>
            <w:hideMark/>
          </w:tcPr>
          <w:p w14:paraId="1F13F834" w14:textId="77777777" w:rsidR="00563421" w:rsidRPr="006A4E2E" w:rsidRDefault="00563421" w:rsidP="0088110F">
            <w:pPr>
              <w:spacing w:before="120" w:after="120"/>
              <w:jc w:val="center"/>
              <w:rPr>
                <w:color w:val="333333"/>
                <w:sz w:val="21"/>
                <w:szCs w:val="21"/>
              </w:rPr>
            </w:pPr>
            <w:r w:rsidRPr="006A4E2E">
              <w:rPr>
                <w:b/>
                <w:bCs/>
                <w:color w:val="333333"/>
                <w:sz w:val="21"/>
                <w:szCs w:val="21"/>
              </w:rPr>
              <w:t>CỘNG HÒA XÃ HỘI CHỦ NGHĨA VIỆT NAM</w:t>
            </w:r>
            <w:r w:rsidRPr="006A4E2E">
              <w:rPr>
                <w:b/>
                <w:bCs/>
                <w:color w:val="333333"/>
                <w:sz w:val="21"/>
                <w:szCs w:val="21"/>
              </w:rPr>
              <w:br/>
              <w:t>Độc lập - Tự do - Hạnh phúc</w:t>
            </w:r>
            <w:r w:rsidRPr="006A4E2E">
              <w:rPr>
                <w:b/>
                <w:bCs/>
                <w:color w:val="333333"/>
                <w:sz w:val="21"/>
                <w:szCs w:val="21"/>
              </w:rPr>
              <w:br/>
              <w:t>-------------</w:t>
            </w:r>
            <w:r>
              <w:rPr>
                <w:b/>
                <w:bCs/>
                <w:color w:val="333333"/>
                <w:sz w:val="21"/>
                <w:szCs w:val="21"/>
              </w:rPr>
              <w:t>----------------------</w:t>
            </w:r>
            <w:r w:rsidRPr="006A4E2E">
              <w:rPr>
                <w:b/>
                <w:bCs/>
                <w:color w:val="333333"/>
                <w:sz w:val="21"/>
                <w:szCs w:val="21"/>
              </w:rPr>
              <w:t>--</w:t>
            </w:r>
          </w:p>
        </w:tc>
      </w:tr>
    </w:tbl>
    <w:p w14:paraId="2A9BB396"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w:t>
      </w:r>
    </w:p>
    <w:tbl>
      <w:tblPr>
        <w:tblW w:w="0" w:type="auto"/>
        <w:shd w:val="clear" w:color="auto" w:fill="FFFFFF"/>
        <w:tblCellMar>
          <w:left w:w="0" w:type="dxa"/>
          <w:right w:w="0" w:type="dxa"/>
        </w:tblCellMar>
        <w:tblLook w:val="04A0" w:firstRow="1" w:lastRow="0" w:firstColumn="1" w:lastColumn="0" w:noHBand="0" w:noVBand="1"/>
      </w:tblPr>
      <w:tblGrid>
        <w:gridCol w:w="1428"/>
        <w:gridCol w:w="7428"/>
      </w:tblGrid>
      <w:tr w:rsidR="00563421" w:rsidRPr="006A4E2E" w14:paraId="06EEED48" w14:textId="77777777" w:rsidTr="0088110F">
        <w:tc>
          <w:tcPr>
            <w:tcW w:w="142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2455543"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p w14:paraId="28E4C807" w14:textId="77777777" w:rsidR="00563421" w:rsidRPr="006A4E2E" w:rsidRDefault="00563421" w:rsidP="0088110F">
            <w:pPr>
              <w:spacing w:before="120" w:after="120"/>
              <w:jc w:val="center"/>
              <w:rPr>
                <w:color w:val="333333"/>
                <w:sz w:val="21"/>
                <w:szCs w:val="21"/>
              </w:rPr>
            </w:pPr>
            <w:r>
              <w:rPr>
                <w:color w:val="333333"/>
                <w:sz w:val="21"/>
                <w:szCs w:val="21"/>
              </w:rPr>
              <w:t>Ảnh mà</w:t>
            </w:r>
            <w:r w:rsidRPr="006A4E2E">
              <w:rPr>
                <w:color w:val="333333"/>
                <w:sz w:val="21"/>
                <w:szCs w:val="21"/>
              </w:rPr>
              <w:t>u</w:t>
            </w:r>
            <w:r w:rsidRPr="006A4E2E">
              <w:rPr>
                <w:color w:val="333333"/>
                <w:sz w:val="21"/>
                <w:szCs w:val="21"/>
              </w:rPr>
              <w:br/>
              <w:t>4 x 6</w:t>
            </w:r>
            <w:r w:rsidRPr="006A4E2E">
              <w:rPr>
                <w:color w:val="333333"/>
                <w:sz w:val="21"/>
                <w:szCs w:val="21"/>
              </w:rPr>
              <w:br/>
            </w:r>
            <w:r w:rsidRPr="006A4E2E">
              <w:rPr>
                <w:i/>
                <w:iCs/>
                <w:color w:val="333333"/>
                <w:sz w:val="21"/>
                <w:szCs w:val="21"/>
              </w:rPr>
              <w:t>(đóng dấu giáp lai)</w:t>
            </w:r>
          </w:p>
          <w:p w14:paraId="6BDA8277"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7428" w:type="dxa"/>
            <w:shd w:val="clear" w:color="auto" w:fill="FFFFFF"/>
            <w:tcMar>
              <w:top w:w="0" w:type="dxa"/>
              <w:left w:w="108" w:type="dxa"/>
              <w:bottom w:w="0" w:type="dxa"/>
              <w:right w:w="108" w:type="dxa"/>
            </w:tcMar>
            <w:hideMark/>
          </w:tcPr>
          <w:p w14:paraId="38CC0BD6" w14:textId="77777777" w:rsidR="00563421" w:rsidRPr="006A4E2E" w:rsidRDefault="00563421" w:rsidP="0088110F">
            <w:pPr>
              <w:spacing w:before="120" w:after="120"/>
              <w:jc w:val="center"/>
              <w:rPr>
                <w:color w:val="333333"/>
                <w:sz w:val="21"/>
                <w:szCs w:val="21"/>
              </w:rPr>
            </w:pPr>
            <w:r w:rsidRPr="006A4E2E">
              <w:rPr>
                <w:b/>
                <w:bCs/>
                <w:color w:val="333333"/>
                <w:sz w:val="21"/>
                <w:szCs w:val="21"/>
              </w:rPr>
              <w:t>BẢN KHAI THÀNH TÍCH</w:t>
            </w:r>
            <w:r w:rsidRPr="006A4E2E">
              <w:rPr>
                <w:b/>
                <w:bCs/>
                <w:color w:val="333333"/>
                <w:sz w:val="21"/>
                <w:szCs w:val="21"/>
              </w:rPr>
              <w:br/>
              <w:t>ĐỀ NGHỊ XÉT TẶNG DANH HIỆU NHÀ GIÁO ……….</w:t>
            </w:r>
          </w:p>
        </w:tc>
      </w:tr>
    </w:tbl>
    <w:p w14:paraId="1711A326" w14:textId="77777777" w:rsidR="00563421" w:rsidRPr="006A4E2E" w:rsidRDefault="00563421" w:rsidP="00563421">
      <w:pPr>
        <w:shd w:val="clear" w:color="auto" w:fill="FFFFFF"/>
        <w:spacing w:before="120" w:after="120"/>
        <w:jc w:val="center"/>
        <w:rPr>
          <w:color w:val="333333"/>
          <w:sz w:val="21"/>
          <w:szCs w:val="21"/>
        </w:rPr>
      </w:pPr>
      <w:r w:rsidRPr="006A4E2E">
        <w:rPr>
          <w:b/>
          <w:bCs/>
          <w:color w:val="333333"/>
          <w:sz w:val="21"/>
          <w:szCs w:val="21"/>
        </w:rPr>
        <w:t>I. SƠ LƯỢC TIỂU SỬ BẢN THÂN</w:t>
      </w:r>
    </w:p>
    <w:p w14:paraId="1AACA0EE"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 Họ và tên: (1) ………………………………..…………………………… Nam, nữ: .......</w:t>
      </w:r>
    </w:p>
    <w:p w14:paraId="6BA67FCF"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2. Tên gọi khác (nếu có) ................................................................................................</w:t>
      </w:r>
      <w:r>
        <w:rPr>
          <w:color w:val="333333"/>
          <w:sz w:val="21"/>
          <w:szCs w:val="21"/>
        </w:rPr>
        <w:t>................................</w:t>
      </w:r>
    </w:p>
    <w:p w14:paraId="6D820EA0"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3. Ngày, tháng, năm sinh: ................................................................................</w:t>
      </w:r>
      <w:r>
        <w:rPr>
          <w:color w:val="333333"/>
          <w:sz w:val="21"/>
          <w:szCs w:val="21"/>
        </w:rPr>
        <w:t>................................</w:t>
      </w:r>
      <w:r w:rsidRPr="006A4E2E">
        <w:rPr>
          <w:color w:val="333333"/>
          <w:sz w:val="21"/>
          <w:szCs w:val="21"/>
        </w:rPr>
        <w:t>..............</w:t>
      </w:r>
    </w:p>
    <w:p w14:paraId="3177F5A7"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4. Nguyên quán: ...........................................................................................</w:t>
      </w:r>
      <w:r>
        <w:rPr>
          <w:color w:val="333333"/>
          <w:sz w:val="21"/>
          <w:szCs w:val="21"/>
        </w:rPr>
        <w:t>................................</w:t>
      </w:r>
      <w:r w:rsidRPr="006A4E2E">
        <w:rPr>
          <w:color w:val="333333"/>
          <w:sz w:val="21"/>
          <w:szCs w:val="21"/>
        </w:rPr>
        <w:t>.................</w:t>
      </w:r>
    </w:p>
    <w:p w14:paraId="6217E64D"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5. Hộ khẩu thường trú: .............................................................................</w:t>
      </w:r>
      <w:r>
        <w:rPr>
          <w:color w:val="333333"/>
          <w:sz w:val="21"/>
          <w:szCs w:val="21"/>
        </w:rPr>
        <w:t>................................</w:t>
      </w:r>
      <w:r w:rsidRPr="006A4E2E">
        <w:rPr>
          <w:color w:val="333333"/>
          <w:sz w:val="21"/>
          <w:szCs w:val="21"/>
        </w:rPr>
        <w:t>.....................</w:t>
      </w:r>
    </w:p>
    <w:p w14:paraId="49EB019F"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6. Dân tộc: .................................................................................................</w:t>
      </w:r>
      <w:r>
        <w:rPr>
          <w:color w:val="333333"/>
          <w:sz w:val="21"/>
          <w:szCs w:val="21"/>
        </w:rPr>
        <w:t>................................</w:t>
      </w:r>
      <w:r w:rsidRPr="006A4E2E">
        <w:rPr>
          <w:color w:val="333333"/>
          <w:sz w:val="21"/>
          <w:szCs w:val="21"/>
        </w:rPr>
        <w:t>....................</w:t>
      </w:r>
    </w:p>
    <w:p w14:paraId="57AA0EF2"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7. Nơi công tác: (2) ................................................................................</w:t>
      </w:r>
      <w:r>
        <w:rPr>
          <w:color w:val="333333"/>
          <w:sz w:val="21"/>
          <w:szCs w:val="21"/>
        </w:rPr>
        <w:t>...............................</w:t>
      </w:r>
      <w:r w:rsidRPr="006A4E2E">
        <w:rPr>
          <w:color w:val="333333"/>
          <w:sz w:val="21"/>
          <w:szCs w:val="21"/>
        </w:rPr>
        <w:t>........................</w:t>
      </w:r>
    </w:p>
    <w:p w14:paraId="320C401E"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8. Chức vụ hiện tại: (3) ...........................................................................</w:t>
      </w:r>
      <w:r>
        <w:rPr>
          <w:color w:val="333333"/>
          <w:sz w:val="21"/>
          <w:szCs w:val="21"/>
        </w:rPr>
        <w:t>...............................</w:t>
      </w:r>
      <w:r w:rsidRPr="006A4E2E">
        <w:rPr>
          <w:color w:val="333333"/>
          <w:sz w:val="21"/>
          <w:szCs w:val="21"/>
        </w:rPr>
        <w:t>.......................</w:t>
      </w:r>
    </w:p>
    <w:p w14:paraId="1B048F73"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9. Trình độ đào tạo: …………………………………………. Chuyên ngành: ......</w:t>
      </w:r>
      <w:r>
        <w:rPr>
          <w:color w:val="333333"/>
          <w:sz w:val="21"/>
          <w:szCs w:val="21"/>
        </w:rPr>
        <w:t>.........................</w:t>
      </w:r>
      <w:r w:rsidRPr="006A4E2E">
        <w:rPr>
          <w:color w:val="333333"/>
          <w:sz w:val="21"/>
          <w:szCs w:val="21"/>
        </w:rPr>
        <w:t>............</w:t>
      </w:r>
    </w:p>
    <w:p w14:paraId="18FFEC5F"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10. Học hàm, học vị: (4) .........................................................................................</w:t>
      </w:r>
      <w:r>
        <w:rPr>
          <w:color w:val="333333"/>
          <w:sz w:val="21"/>
          <w:szCs w:val="21"/>
        </w:rPr>
        <w:t>...............................</w:t>
      </w:r>
      <w:r w:rsidRPr="006A4E2E">
        <w:rPr>
          <w:color w:val="333333"/>
          <w:sz w:val="21"/>
          <w:szCs w:val="21"/>
        </w:rPr>
        <w:t>.......</w:t>
      </w:r>
    </w:p>
    <w:p w14:paraId="2D1BB7D4"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11. Ngạch lương đang hưởng: …………………… phụ cấp chức vụ (nếu có)......</w:t>
      </w:r>
      <w:r>
        <w:rPr>
          <w:color w:val="333333"/>
          <w:sz w:val="21"/>
          <w:szCs w:val="21"/>
        </w:rPr>
        <w:t>...........................</w:t>
      </w:r>
      <w:r w:rsidRPr="006A4E2E">
        <w:rPr>
          <w:color w:val="333333"/>
          <w:sz w:val="21"/>
          <w:szCs w:val="21"/>
        </w:rPr>
        <w:t>..........</w:t>
      </w:r>
    </w:p>
    <w:p w14:paraId="1B680627"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12. Năm vào ngành giáo dục: ..............................................................................</w:t>
      </w:r>
      <w:r>
        <w:rPr>
          <w:color w:val="333333"/>
          <w:sz w:val="21"/>
          <w:szCs w:val="21"/>
        </w:rPr>
        <w:t>.............................</w:t>
      </w:r>
      <w:r w:rsidRPr="006A4E2E">
        <w:rPr>
          <w:color w:val="333333"/>
          <w:sz w:val="21"/>
          <w:szCs w:val="21"/>
        </w:rPr>
        <w:t>..........</w:t>
      </w:r>
    </w:p>
    <w:p w14:paraId="00C0BA3F"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13. Số năm trực tiếp giảng dạy: (5).............................................................</w:t>
      </w:r>
      <w:r>
        <w:rPr>
          <w:color w:val="333333"/>
          <w:sz w:val="21"/>
          <w:szCs w:val="21"/>
        </w:rPr>
        <w:t>.............................</w:t>
      </w:r>
      <w:r w:rsidRPr="006A4E2E">
        <w:rPr>
          <w:color w:val="333333"/>
          <w:sz w:val="21"/>
          <w:szCs w:val="21"/>
        </w:rPr>
        <w:t>...................</w:t>
      </w:r>
    </w:p>
    <w:p w14:paraId="7CB5BF93"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14. Số </w:t>
      </w:r>
      <w:r w:rsidRPr="006A4E2E">
        <w:rPr>
          <w:color w:val="333333"/>
          <w:sz w:val="21"/>
          <w:szCs w:val="21"/>
          <w:shd w:val="clear" w:color="auto" w:fill="FFFFFF"/>
        </w:rPr>
        <w:t>năm</w:t>
      </w:r>
      <w:r w:rsidRPr="006A4E2E">
        <w:rPr>
          <w:color w:val="333333"/>
          <w:sz w:val="21"/>
          <w:szCs w:val="21"/>
        </w:rPr>
        <w:t> công tác tại vùng khó khăn (6) ...............................................</w:t>
      </w:r>
      <w:r>
        <w:rPr>
          <w:color w:val="333333"/>
          <w:sz w:val="21"/>
          <w:szCs w:val="21"/>
        </w:rPr>
        <w:t>.............................</w:t>
      </w:r>
      <w:r w:rsidRPr="006A4E2E">
        <w:rPr>
          <w:color w:val="333333"/>
          <w:sz w:val="21"/>
          <w:szCs w:val="21"/>
        </w:rPr>
        <w:t>....................</w:t>
      </w:r>
    </w:p>
    <w:p w14:paraId="63836F8D"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445B510F"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7E41884F"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15. Địa chỉ liên hệ:....................................................................................</w:t>
      </w:r>
      <w:r>
        <w:rPr>
          <w:color w:val="333333"/>
          <w:sz w:val="21"/>
          <w:szCs w:val="21"/>
        </w:rPr>
        <w:t>.............................</w:t>
      </w:r>
      <w:r w:rsidRPr="006A4E2E">
        <w:rPr>
          <w:color w:val="333333"/>
          <w:sz w:val="21"/>
          <w:szCs w:val="21"/>
        </w:rPr>
        <w:t>.....................</w:t>
      </w:r>
    </w:p>
    <w:p w14:paraId="33173310"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16. Điện thoại nhà riêng: ……………………………………….. Di động:.....</w:t>
      </w:r>
      <w:r>
        <w:rPr>
          <w:color w:val="333333"/>
          <w:sz w:val="21"/>
          <w:szCs w:val="21"/>
        </w:rPr>
        <w:t>......................</w:t>
      </w:r>
      <w:r w:rsidRPr="006A4E2E">
        <w:rPr>
          <w:color w:val="333333"/>
          <w:sz w:val="21"/>
          <w:szCs w:val="21"/>
        </w:rPr>
        <w:t>...................</w:t>
      </w:r>
    </w:p>
    <w:p w14:paraId="1C0ECA1A"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17. Quá trình công tác:</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373"/>
        <w:gridCol w:w="6483"/>
      </w:tblGrid>
      <w:tr w:rsidR="00563421" w:rsidRPr="006A4E2E" w14:paraId="1504FE44" w14:textId="77777777" w:rsidTr="0088110F">
        <w:tc>
          <w:tcPr>
            <w:tcW w:w="2373" w:type="dxa"/>
            <w:shd w:val="clear" w:color="auto" w:fill="FFFFFF"/>
            <w:hideMark/>
          </w:tcPr>
          <w:p w14:paraId="7E6C0063" w14:textId="77777777" w:rsidR="00563421" w:rsidRPr="006A4E2E" w:rsidRDefault="00563421" w:rsidP="0088110F">
            <w:pPr>
              <w:spacing w:before="120" w:after="120"/>
              <w:jc w:val="center"/>
              <w:rPr>
                <w:color w:val="333333"/>
                <w:sz w:val="21"/>
                <w:szCs w:val="21"/>
              </w:rPr>
            </w:pPr>
            <w:r w:rsidRPr="006A4E2E">
              <w:rPr>
                <w:b/>
                <w:bCs/>
                <w:color w:val="333333"/>
                <w:sz w:val="21"/>
                <w:szCs w:val="21"/>
              </w:rPr>
              <w:t>Thời gian</w:t>
            </w:r>
          </w:p>
        </w:tc>
        <w:tc>
          <w:tcPr>
            <w:tcW w:w="6483" w:type="dxa"/>
            <w:shd w:val="clear" w:color="auto" w:fill="FFFFFF"/>
            <w:hideMark/>
          </w:tcPr>
          <w:p w14:paraId="1057D7F8" w14:textId="77777777" w:rsidR="00563421" w:rsidRPr="006A4E2E" w:rsidRDefault="00563421" w:rsidP="0088110F">
            <w:pPr>
              <w:spacing w:before="120" w:after="120"/>
              <w:jc w:val="center"/>
              <w:rPr>
                <w:color w:val="333333"/>
                <w:sz w:val="21"/>
                <w:szCs w:val="21"/>
              </w:rPr>
            </w:pPr>
            <w:r w:rsidRPr="006A4E2E">
              <w:rPr>
                <w:b/>
                <w:bCs/>
                <w:color w:val="333333"/>
                <w:sz w:val="21"/>
                <w:szCs w:val="21"/>
              </w:rPr>
              <w:t>Chức vụ, đơn vị công tác</w:t>
            </w:r>
          </w:p>
        </w:tc>
      </w:tr>
      <w:tr w:rsidR="00563421" w:rsidRPr="006A4E2E" w14:paraId="5475F5F0" w14:textId="77777777" w:rsidTr="0088110F">
        <w:tc>
          <w:tcPr>
            <w:tcW w:w="2373" w:type="dxa"/>
            <w:shd w:val="clear" w:color="auto" w:fill="FFFFFF"/>
            <w:hideMark/>
          </w:tcPr>
          <w:p w14:paraId="7B9B40E1" w14:textId="77777777" w:rsidR="00563421" w:rsidRPr="006A4E2E" w:rsidRDefault="00563421" w:rsidP="0088110F">
            <w:pPr>
              <w:spacing w:before="120" w:after="120"/>
              <w:rPr>
                <w:color w:val="333333"/>
                <w:sz w:val="21"/>
                <w:szCs w:val="21"/>
              </w:rPr>
            </w:pPr>
            <w:r w:rsidRPr="006A4E2E">
              <w:rPr>
                <w:color w:val="333333"/>
                <w:sz w:val="21"/>
                <w:szCs w:val="21"/>
              </w:rPr>
              <w:t>Từ tháng....năm...</w:t>
            </w:r>
            <w:r w:rsidRPr="006A4E2E">
              <w:rPr>
                <w:color w:val="333333"/>
                <w:sz w:val="21"/>
                <w:szCs w:val="21"/>
              </w:rPr>
              <w:br/>
              <w:t>đến tháng...năm...</w:t>
            </w:r>
          </w:p>
        </w:tc>
        <w:tc>
          <w:tcPr>
            <w:tcW w:w="6483" w:type="dxa"/>
            <w:shd w:val="clear" w:color="auto" w:fill="FFFFFF"/>
            <w:hideMark/>
          </w:tcPr>
          <w:p w14:paraId="0E14F133" w14:textId="77777777" w:rsidR="00563421" w:rsidRPr="006A4E2E" w:rsidRDefault="00563421" w:rsidP="0088110F">
            <w:pPr>
              <w:spacing w:before="120" w:after="120"/>
              <w:rPr>
                <w:color w:val="333333"/>
                <w:sz w:val="21"/>
                <w:szCs w:val="21"/>
              </w:rPr>
            </w:pPr>
            <w:r w:rsidRPr="006A4E2E">
              <w:rPr>
                <w:color w:val="333333"/>
                <w:sz w:val="21"/>
                <w:szCs w:val="21"/>
              </w:rPr>
              <w:t> </w:t>
            </w:r>
          </w:p>
        </w:tc>
      </w:tr>
      <w:tr w:rsidR="00563421" w:rsidRPr="006A4E2E" w14:paraId="4C954A72" w14:textId="77777777" w:rsidTr="0088110F">
        <w:tc>
          <w:tcPr>
            <w:tcW w:w="2373" w:type="dxa"/>
            <w:shd w:val="clear" w:color="auto" w:fill="FFFFFF"/>
            <w:hideMark/>
          </w:tcPr>
          <w:p w14:paraId="4C68CBCF" w14:textId="77777777" w:rsidR="00563421" w:rsidRPr="006A4E2E" w:rsidRDefault="00563421" w:rsidP="0088110F">
            <w:pPr>
              <w:spacing w:before="120" w:after="120"/>
              <w:rPr>
                <w:color w:val="333333"/>
                <w:sz w:val="21"/>
                <w:szCs w:val="21"/>
              </w:rPr>
            </w:pPr>
            <w:r w:rsidRPr="006A4E2E">
              <w:rPr>
                <w:color w:val="333333"/>
                <w:sz w:val="21"/>
                <w:szCs w:val="21"/>
              </w:rPr>
              <w:t>………………….</w:t>
            </w:r>
          </w:p>
        </w:tc>
        <w:tc>
          <w:tcPr>
            <w:tcW w:w="6483" w:type="dxa"/>
            <w:shd w:val="clear" w:color="auto" w:fill="FFFFFF"/>
            <w:hideMark/>
          </w:tcPr>
          <w:p w14:paraId="6B5F92F2" w14:textId="77777777" w:rsidR="00563421" w:rsidRPr="006A4E2E" w:rsidRDefault="00563421" w:rsidP="0088110F">
            <w:pPr>
              <w:spacing w:before="120" w:after="120"/>
              <w:rPr>
                <w:color w:val="333333"/>
                <w:sz w:val="21"/>
                <w:szCs w:val="21"/>
              </w:rPr>
            </w:pPr>
            <w:r w:rsidRPr="006A4E2E">
              <w:rPr>
                <w:color w:val="333333"/>
                <w:sz w:val="21"/>
                <w:szCs w:val="21"/>
              </w:rPr>
              <w:t> </w:t>
            </w:r>
          </w:p>
        </w:tc>
      </w:tr>
      <w:tr w:rsidR="00563421" w:rsidRPr="006A4E2E" w14:paraId="7FCAAC07" w14:textId="77777777" w:rsidTr="0088110F">
        <w:tc>
          <w:tcPr>
            <w:tcW w:w="2373" w:type="dxa"/>
            <w:shd w:val="clear" w:color="auto" w:fill="FFFFFF"/>
            <w:hideMark/>
          </w:tcPr>
          <w:p w14:paraId="1655CD0F" w14:textId="77777777" w:rsidR="00563421" w:rsidRPr="006A4E2E" w:rsidRDefault="00563421" w:rsidP="0088110F">
            <w:pPr>
              <w:spacing w:before="120" w:after="120"/>
              <w:rPr>
                <w:color w:val="333333"/>
                <w:sz w:val="21"/>
                <w:szCs w:val="21"/>
              </w:rPr>
            </w:pPr>
            <w:r w:rsidRPr="006A4E2E">
              <w:rPr>
                <w:color w:val="333333"/>
                <w:sz w:val="21"/>
                <w:szCs w:val="21"/>
              </w:rPr>
              <w:t>………………….</w:t>
            </w:r>
          </w:p>
        </w:tc>
        <w:tc>
          <w:tcPr>
            <w:tcW w:w="6483" w:type="dxa"/>
            <w:shd w:val="clear" w:color="auto" w:fill="FFFFFF"/>
            <w:hideMark/>
          </w:tcPr>
          <w:p w14:paraId="74A88386" w14:textId="77777777" w:rsidR="00563421" w:rsidRPr="006A4E2E" w:rsidRDefault="00563421" w:rsidP="0088110F">
            <w:pPr>
              <w:spacing w:before="120" w:after="120"/>
              <w:rPr>
                <w:color w:val="333333"/>
                <w:sz w:val="21"/>
                <w:szCs w:val="21"/>
              </w:rPr>
            </w:pPr>
            <w:r w:rsidRPr="006A4E2E">
              <w:rPr>
                <w:color w:val="333333"/>
                <w:sz w:val="21"/>
                <w:szCs w:val="21"/>
              </w:rPr>
              <w:t> </w:t>
            </w:r>
          </w:p>
        </w:tc>
      </w:tr>
    </w:tbl>
    <w:p w14:paraId="1D368E98"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18. Năm được phong tặng danh hiệu Nhà giáo Ưu tú: (7)………………………………….. Thời gian, chức vụ công tác từ năm được phong tặng danh hiệu Nhà giáo Ưu tú đến nay.</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398"/>
        <w:gridCol w:w="6458"/>
      </w:tblGrid>
      <w:tr w:rsidR="00563421" w:rsidRPr="006A4E2E" w14:paraId="1C06F90A" w14:textId="77777777" w:rsidTr="0088110F">
        <w:tc>
          <w:tcPr>
            <w:tcW w:w="2398" w:type="dxa"/>
            <w:shd w:val="clear" w:color="auto" w:fill="FFFFFF"/>
            <w:hideMark/>
          </w:tcPr>
          <w:p w14:paraId="51090F0C" w14:textId="77777777" w:rsidR="00563421" w:rsidRPr="006A4E2E" w:rsidRDefault="00563421" w:rsidP="0088110F">
            <w:pPr>
              <w:spacing w:before="120" w:after="120"/>
              <w:jc w:val="center"/>
              <w:rPr>
                <w:color w:val="333333"/>
                <w:sz w:val="21"/>
                <w:szCs w:val="21"/>
              </w:rPr>
            </w:pPr>
            <w:r w:rsidRPr="006A4E2E">
              <w:rPr>
                <w:b/>
                <w:bCs/>
                <w:color w:val="333333"/>
                <w:sz w:val="21"/>
                <w:szCs w:val="21"/>
              </w:rPr>
              <w:lastRenderedPageBreak/>
              <w:t>Thời gian</w:t>
            </w:r>
          </w:p>
        </w:tc>
        <w:tc>
          <w:tcPr>
            <w:tcW w:w="6458" w:type="dxa"/>
            <w:shd w:val="clear" w:color="auto" w:fill="FFFFFF"/>
            <w:hideMark/>
          </w:tcPr>
          <w:p w14:paraId="6393112E" w14:textId="77777777" w:rsidR="00563421" w:rsidRPr="006A4E2E" w:rsidRDefault="00563421" w:rsidP="0088110F">
            <w:pPr>
              <w:spacing w:before="120" w:after="120"/>
              <w:jc w:val="center"/>
              <w:rPr>
                <w:color w:val="333333"/>
                <w:sz w:val="21"/>
                <w:szCs w:val="21"/>
              </w:rPr>
            </w:pPr>
            <w:r w:rsidRPr="006A4E2E">
              <w:rPr>
                <w:b/>
                <w:bCs/>
                <w:color w:val="333333"/>
                <w:sz w:val="21"/>
                <w:szCs w:val="21"/>
              </w:rPr>
              <w:t>Chức vụ, đơn vị công tác</w:t>
            </w:r>
          </w:p>
        </w:tc>
      </w:tr>
      <w:tr w:rsidR="00563421" w:rsidRPr="006A4E2E" w14:paraId="5D3561DA" w14:textId="77777777" w:rsidTr="0088110F">
        <w:tc>
          <w:tcPr>
            <w:tcW w:w="2398" w:type="dxa"/>
            <w:shd w:val="clear" w:color="auto" w:fill="FFFFFF"/>
            <w:hideMark/>
          </w:tcPr>
          <w:p w14:paraId="528CBA9D" w14:textId="77777777" w:rsidR="00563421" w:rsidRPr="006A4E2E" w:rsidRDefault="00563421" w:rsidP="0088110F">
            <w:pPr>
              <w:spacing w:before="120" w:after="120"/>
              <w:rPr>
                <w:color w:val="333333"/>
                <w:sz w:val="21"/>
                <w:szCs w:val="21"/>
              </w:rPr>
            </w:pPr>
            <w:r w:rsidRPr="006A4E2E">
              <w:rPr>
                <w:color w:val="333333"/>
                <w:sz w:val="21"/>
                <w:szCs w:val="21"/>
              </w:rPr>
              <w:t>Từ tháng....năm...</w:t>
            </w:r>
            <w:r w:rsidRPr="006A4E2E">
              <w:rPr>
                <w:color w:val="333333"/>
                <w:sz w:val="21"/>
                <w:szCs w:val="21"/>
              </w:rPr>
              <w:br/>
              <w:t>đến tháng...năm...</w:t>
            </w:r>
          </w:p>
        </w:tc>
        <w:tc>
          <w:tcPr>
            <w:tcW w:w="6458" w:type="dxa"/>
            <w:shd w:val="clear" w:color="auto" w:fill="FFFFFF"/>
            <w:hideMark/>
          </w:tcPr>
          <w:p w14:paraId="7BE00BE6" w14:textId="77777777" w:rsidR="00563421" w:rsidRPr="006A4E2E" w:rsidRDefault="00563421" w:rsidP="0088110F">
            <w:pPr>
              <w:spacing w:before="120" w:after="120"/>
              <w:rPr>
                <w:color w:val="333333"/>
                <w:sz w:val="21"/>
                <w:szCs w:val="21"/>
              </w:rPr>
            </w:pPr>
            <w:r w:rsidRPr="006A4E2E">
              <w:rPr>
                <w:color w:val="333333"/>
                <w:sz w:val="21"/>
                <w:szCs w:val="21"/>
              </w:rPr>
              <w:t> </w:t>
            </w:r>
          </w:p>
        </w:tc>
      </w:tr>
      <w:tr w:rsidR="00563421" w:rsidRPr="006A4E2E" w14:paraId="4EBAB4D1" w14:textId="77777777" w:rsidTr="0088110F">
        <w:tc>
          <w:tcPr>
            <w:tcW w:w="2398" w:type="dxa"/>
            <w:shd w:val="clear" w:color="auto" w:fill="FFFFFF"/>
            <w:hideMark/>
          </w:tcPr>
          <w:p w14:paraId="63F7C63A" w14:textId="77777777" w:rsidR="00563421" w:rsidRPr="006A4E2E" w:rsidRDefault="00563421" w:rsidP="0088110F">
            <w:pPr>
              <w:spacing w:before="120" w:after="120"/>
              <w:rPr>
                <w:color w:val="333333"/>
                <w:sz w:val="21"/>
                <w:szCs w:val="21"/>
              </w:rPr>
            </w:pPr>
            <w:r w:rsidRPr="006A4E2E">
              <w:rPr>
                <w:color w:val="333333"/>
                <w:sz w:val="21"/>
                <w:szCs w:val="21"/>
              </w:rPr>
              <w:t>………………</w:t>
            </w:r>
          </w:p>
        </w:tc>
        <w:tc>
          <w:tcPr>
            <w:tcW w:w="6458" w:type="dxa"/>
            <w:shd w:val="clear" w:color="auto" w:fill="FFFFFF"/>
            <w:hideMark/>
          </w:tcPr>
          <w:p w14:paraId="337C9DB3" w14:textId="77777777" w:rsidR="00563421" w:rsidRPr="006A4E2E" w:rsidRDefault="00563421" w:rsidP="0088110F">
            <w:pPr>
              <w:spacing w:before="120" w:after="120"/>
              <w:rPr>
                <w:color w:val="333333"/>
                <w:sz w:val="21"/>
                <w:szCs w:val="21"/>
              </w:rPr>
            </w:pPr>
            <w:r w:rsidRPr="006A4E2E">
              <w:rPr>
                <w:color w:val="333333"/>
                <w:sz w:val="21"/>
                <w:szCs w:val="21"/>
              </w:rPr>
              <w:t> </w:t>
            </w:r>
          </w:p>
        </w:tc>
      </w:tr>
      <w:tr w:rsidR="00563421" w:rsidRPr="006A4E2E" w14:paraId="5DB5D62C" w14:textId="77777777" w:rsidTr="0088110F">
        <w:tc>
          <w:tcPr>
            <w:tcW w:w="2398" w:type="dxa"/>
            <w:shd w:val="clear" w:color="auto" w:fill="FFFFFF"/>
            <w:hideMark/>
          </w:tcPr>
          <w:p w14:paraId="6BB79921" w14:textId="77777777" w:rsidR="00563421" w:rsidRPr="006A4E2E" w:rsidRDefault="00563421" w:rsidP="0088110F">
            <w:pPr>
              <w:spacing w:before="120" w:after="120"/>
              <w:rPr>
                <w:color w:val="333333"/>
                <w:sz w:val="21"/>
                <w:szCs w:val="21"/>
              </w:rPr>
            </w:pPr>
            <w:r w:rsidRPr="006A4E2E">
              <w:rPr>
                <w:color w:val="333333"/>
                <w:sz w:val="21"/>
                <w:szCs w:val="21"/>
              </w:rPr>
              <w:t>………………</w:t>
            </w:r>
          </w:p>
        </w:tc>
        <w:tc>
          <w:tcPr>
            <w:tcW w:w="6458" w:type="dxa"/>
            <w:shd w:val="clear" w:color="auto" w:fill="FFFFFF"/>
            <w:hideMark/>
          </w:tcPr>
          <w:p w14:paraId="7D7A73B5" w14:textId="77777777" w:rsidR="00563421" w:rsidRPr="006A4E2E" w:rsidRDefault="00563421" w:rsidP="0088110F">
            <w:pPr>
              <w:spacing w:before="120" w:after="120"/>
              <w:rPr>
                <w:color w:val="333333"/>
                <w:sz w:val="21"/>
                <w:szCs w:val="21"/>
              </w:rPr>
            </w:pPr>
            <w:r w:rsidRPr="006A4E2E">
              <w:rPr>
                <w:color w:val="333333"/>
                <w:sz w:val="21"/>
                <w:szCs w:val="21"/>
              </w:rPr>
              <w:t> </w:t>
            </w:r>
          </w:p>
        </w:tc>
      </w:tr>
      <w:tr w:rsidR="00563421" w:rsidRPr="006A4E2E" w14:paraId="2A9962DC" w14:textId="77777777" w:rsidTr="0088110F">
        <w:tc>
          <w:tcPr>
            <w:tcW w:w="2398" w:type="dxa"/>
            <w:shd w:val="clear" w:color="auto" w:fill="FFFFFF"/>
            <w:hideMark/>
          </w:tcPr>
          <w:p w14:paraId="23E633B9" w14:textId="77777777" w:rsidR="00563421" w:rsidRPr="006A4E2E" w:rsidRDefault="00563421" w:rsidP="0088110F">
            <w:pPr>
              <w:spacing w:before="120" w:after="120"/>
              <w:rPr>
                <w:color w:val="333333"/>
                <w:sz w:val="21"/>
                <w:szCs w:val="21"/>
              </w:rPr>
            </w:pPr>
            <w:r w:rsidRPr="006A4E2E">
              <w:rPr>
                <w:color w:val="333333"/>
                <w:sz w:val="21"/>
                <w:szCs w:val="21"/>
              </w:rPr>
              <w:t>………………</w:t>
            </w:r>
          </w:p>
        </w:tc>
        <w:tc>
          <w:tcPr>
            <w:tcW w:w="6458" w:type="dxa"/>
            <w:shd w:val="clear" w:color="auto" w:fill="FFFFFF"/>
            <w:hideMark/>
          </w:tcPr>
          <w:p w14:paraId="515AFC99" w14:textId="77777777" w:rsidR="00563421" w:rsidRPr="006A4E2E" w:rsidRDefault="00563421" w:rsidP="0088110F">
            <w:pPr>
              <w:spacing w:before="120" w:after="120"/>
              <w:rPr>
                <w:color w:val="333333"/>
                <w:sz w:val="21"/>
                <w:szCs w:val="21"/>
              </w:rPr>
            </w:pPr>
            <w:r w:rsidRPr="006A4E2E">
              <w:rPr>
                <w:color w:val="333333"/>
                <w:sz w:val="21"/>
                <w:szCs w:val="21"/>
              </w:rPr>
              <w:t> </w:t>
            </w:r>
          </w:p>
        </w:tc>
      </w:tr>
    </w:tbl>
    <w:p w14:paraId="59724D44" w14:textId="77777777" w:rsidR="00563421" w:rsidRPr="006A4E2E" w:rsidRDefault="00563421" w:rsidP="00563421">
      <w:pPr>
        <w:shd w:val="clear" w:color="auto" w:fill="FFFFFF"/>
        <w:spacing w:before="120" w:after="120"/>
        <w:rPr>
          <w:color w:val="333333"/>
          <w:sz w:val="21"/>
          <w:szCs w:val="21"/>
        </w:rPr>
      </w:pPr>
      <w:r w:rsidRPr="006A4E2E">
        <w:rPr>
          <w:b/>
          <w:bCs/>
          <w:color w:val="333333"/>
          <w:sz w:val="21"/>
          <w:szCs w:val="21"/>
        </w:rPr>
        <w:t>II. NHỮNG THÀNH TÍCH ĐẠT ĐƯỢC ĐỐI CHIẾU VỚI TIÊU CHUẨN XÉT TẶNG</w:t>
      </w:r>
    </w:p>
    <w:p w14:paraId="110AFE27"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 Phẩm chất chính trị:</w:t>
      </w:r>
    </w:p>
    <w:p w14:paraId="6DC4C67A"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30FF2BE2"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484356CA"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2. Đạo đức, lối sống</w:t>
      </w:r>
    </w:p>
    <w:p w14:paraId="5A656D7B"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0025E952"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497495E7"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3. Tài năng sư phạm xuất sắc và công lao đối với sự nghiệp giáo dục (NGND khai từ năm được phong tặng danh hiệu Nhà giáo Ưu tú đến khi xét)</w:t>
      </w:r>
    </w:p>
    <w:p w14:paraId="18A791B8"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a) Tài năng sư phạm:</w:t>
      </w:r>
    </w:p>
    <w:p w14:paraId="6F8DF6B0"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343DBCA4"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3F7ABF69"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b) Sáng kiến, đề tài nghiên cứu khoa học, giáo trình, sách, bài báo, đào tạo thạc sĩ, tiến sĩ:</w:t>
      </w:r>
    </w:p>
    <w:p w14:paraId="630E0532"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Sáng kiến, đề tài nghiên cứu khoa học (8)</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99"/>
        <w:gridCol w:w="5108"/>
        <w:gridCol w:w="1965"/>
        <w:gridCol w:w="1184"/>
      </w:tblGrid>
      <w:tr w:rsidR="00563421" w:rsidRPr="006A4E2E" w14:paraId="2489200E" w14:textId="77777777" w:rsidTr="0088110F">
        <w:tc>
          <w:tcPr>
            <w:tcW w:w="599" w:type="dxa"/>
            <w:shd w:val="clear" w:color="auto" w:fill="FFFFFF"/>
            <w:vAlign w:val="center"/>
            <w:hideMark/>
          </w:tcPr>
          <w:p w14:paraId="2BEA3824" w14:textId="77777777" w:rsidR="00563421" w:rsidRPr="006A4E2E" w:rsidRDefault="00563421" w:rsidP="0088110F">
            <w:pPr>
              <w:spacing w:before="120" w:after="120"/>
              <w:jc w:val="center"/>
              <w:rPr>
                <w:color w:val="333333"/>
                <w:sz w:val="21"/>
                <w:szCs w:val="21"/>
              </w:rPr>
            </w:pPr>
            <w:r w:rsidRPr="006A4E2E">
              <w:rPr>
                <w:b/>
                <w:bCs/>
                <w:color w:val="333333"/>
                <w:sz w:val="21"/>
                <w:szCs w:val="21"/>
              </w:rPr>
              <w:t>TT</w:t>
            </w:r>
          </w:p>
        </w:tc>
        <w:tc>
          <w:tcPr>
            <w:tcW w:w="5108" w:type="dxa"/>
            <w:shd w:val="clear" w:color="auto" w:fill="FFFFFF"/>
            <w:vAlign w:val="center"/>
            <w:hideMark/>
          </w:tcPr>
          <w:p w14:paraId="537882E9" w14:textId="77777777" w:rsidR="00563421" w:rsidRPr="006A4E2E" w:rsidRDefault="00563421" w:rsidP="0088110F">
            <w:pPr>
              <w:spacing w:before="120" w:after="120"/>
              <w:jc w:val="center"/>
              <w:rPr>
                <w:color w:val="333333"/>
                <w:sz w:val="21"/>
                <w:szCs w:val="21"/>
              </w:rPr>
            </w:pPr>
            <w:r w:rsidRPr="006A4E2E">
              <w:rPr>
                <w:b/>
                <w:bCs/>
                <w:color w:val="333333"/>
                <w:sz w:val="21"/>
                <w:szCs w:val="21"/>
              </w:rPr>
              <w:t>Tên sáng kiến, đề tài nghiên cứu khoa học (chủ trì)</w:t>
            </w:r>
          </w:p>
        </w:tc>
        <w:tc>
          <w:tcPr>
            <w:tcW w:w="1965" w:type="dxa"/>
            <w:shd w:val="clear" w:color="auto" w:fill="FFFFFF"/>
            <w:vAlign w:val="center"/>
            <w:hideMark/>
          </w:tcPr>
          <w:p w14:paraId="51430992" w14:textId="77777777" w:rsidR="00563421" w:rsidRPr="006A4E2E" w:rsidRDefault="00563421" w:rsidP="0088110F">
            <w:pPr>
              <w:spacing w:before="120" w:after="120"/>
              <w:jc w:val="center"/>
              <w:rPr>
                <w:color w:val="333333"/>
                <w:sz w:val="21"/>
                <w:szCs w:val="21"/>
              </w:rPr>
            </w:pPr>
            <w:r w:rsidRPr="006A4E2E">
              <w:rPr>
                <w:b/>
                <w:bCs/>
                <w:color w:val="333333"/>
                <w:sz w:val="21"/>
                <w:szCs w:val="21"/>
              </w:rPr>
              <w:t>Cấp nghiệm thu, xếp loại</w:t>
            </w:r>
          </w:p>
        </w:tc>
        <w:tc>
          <w:tcPr>
            <w:tcW w:w="1184" w:type="dxa"/>
            <w:shd w:val="clear" w:color="auto" w:fill="FFFFFF"/>
            <w:vAlign w:val="center"/>
            <w:hideMark/>
          </w:tcPr>
          <w:p w14:paraId="13D31995" w14:textId="77777777" w:rsidR="00563421" w:rsidRPr="006A4E2E" w:rsidRDefault="00563421" w:rsidP="0088110F">
            <w:pPr>
              <w:spacing w:before="120" w:after="120"/>
              <w:jc w:val="center"/>
              <w:rPr>
                <w:color w:val="333333"/>
                <w:sz w:val="21"/>
                <w:szCs w:val="21"/>
              </w:rPr>
            </w:pPr>
            <w:r w:rsidRPr="006A4E2E">
              <w:rPr>
                <w:b/>
                <w:bCs/>
                <w:color w:val="333333"/>
                <w:sz w:val="21"/>
                <w:szCs w:val="21"/>
              </w:rPr>
              <w:t>Năm nghiệm thu</w:t>
            </w:r>
          </w:p>
        </w:tc>
      </w:tr>
      <w:tr w:rsidR="00563421" w:rsidRPr="006A4E2E" w14:paraId="300D09F1" w14:textId="77777777" w:rsidTr="0088110F">
        <w:tc>
          <w:tcPr>
            <w:tcW w:w="599" w:type="dxa"/>
            <w:shd w:val="clear" w:color="auto" w:fill="FFFFFF"/>
            <w:vAlign w:val="center"/>
            <w:hideMark/>
          </w:tcPr>
          <w:p w14:paraId="3B9F7208" w14:textId="77777777" w:rsidR="00563421" w:rsidRPr="006A4E2E" w:rsidRDefault="00563421" w:rsidP="0088110F">
            <w:pPr>
              <w:spacing w:before="120" w:after="120"/>
              <w:jc w:val="center"/>
              <w:rPr>
                <w:color w:val="333333"/>
                <w:sz w:val="21"/>
                <w:szCs w:val="21"/>
              </w:rPr>
            </w:pPr>
            <w:r w:rsidRPr="006A4E2E">
              <w:rPr>
                <w:color w:val="333333"/>
                <w:sz w:val="21"/>
                <w:szCs w:val="21"/>
              </w:rPr>
              <w:t>1.</w:t>
            </w:r>
          </w:p>
        </w:tc>
        <w:tc>
          <w:tcPr>
            <w:tcW w:w="5108" w:type="dxa"/>
            <w:shd w:val="clear" w:color="auto" w:fill="FFFFFF"/>
            <w:vAlign w:val="center"/>
            <w:hideMark/>
          </w:tcPr>
          <w:p w14:paraId="6EE6788A"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965" w:type="dxa"/>
            <w:shd w:val="clear" w:color="auto" w:fill="FFFFFF"/>
            <w:vAlign w:val="center"/>
            <w:hideMark/>
          </w:tcPr>
          <w:p w14:paraId="1AAB4BF5"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184" w:type="dxa"/>
            <w:shd w:val="clear" w:color="auto" w:fill="FFFFFF"/>
            <w:vAlign w:val="center"/>
            <w:hideMark/>
          </w:tcPr>
          <w:p w14:paraId="388DB95D"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4972A600" w14:textId="77777777" w:rsidTr="0088110F">
        <w:tc>
          <w:tcPr>
            <w:tcW w:w="599" w:type="dxa"/>
            <w:shd w:val="clear" w:color="auto" w:fill="FFFFFF"/>
            <w:vAlign w:val="center"/>
            <w:hideMark/>
          </w:tcPr>
          <w:p w14:paraId="7F431E44" w14:textId="77777777" w:rsidR="00563421" w:rsidRPr="006A4E2E" w:rsidRDefault="00563421" w:rsidP="0088110F">
            <w:pPr>
              <w:spacing w:before="120" w:after="120"/>
              <w:jc w:val="center"/>
              <w:rPr>
                <w:color w:val="333333"/>
                <w:sz w:val="21"/>
                <w:szCs w:val="21"/>
              </w:rPr>
            </w:pPr>
            <w:r w:rsidRPr="006A4E2E">
              <w:rPr>
                <w:color w:val="333333"/>
                <w:sz w:val="21"/>
                <w:szCs w:val="21"/>
              </w:rPr>
              <w:t>2.</w:t>
            </w:r>
          </w:p>
        </w:tc>
        <w:tc>
          <w:tcPr>
            <w:tcW w:w="5108" w:type="dxa"/>
            <w:shd w:val="clear" w:color="auto" w:fill="FFFFFF"/>
            <w:vAlign w:val="center"/>
            <w:hideMark/>
          </w:tcPr>
          <w:p w14:paraId="4CED0DFD"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965" w:type="dxa"/>
            <w:shd w:val="clear" w:color="auto" w:fill="FFFFFF"/>
            <w:vAlign w:val="center"/>
            <w:hideMark/>
          </w:tcPr>
          <w:p w14:paraId="3D3E8358"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184" w:type="dxa"/>
            <w:shd w:val="clear" w:color="auto" w:fill="FFFFFF"/>
            <w:vAlign w:val="center"/>
            <w:hideMark/>
          </w:tcPr>
          <w:p w14:paraId="2241980B"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15F31A64" w14:textId="77777777" w:rsidTr="0088110F">
        <w:tc>
          <w:tcPr>
            <w:tcW w:w="599" w:type="dxa"/>
            <w:shd w:val="clear" w:color="auto" w:fill="FFFFFF"/>
            <w:vAlign w:val="center"/>
            <w:hideMark/>
          </w:tcPr>
          <w:p w14:paraId="4E573D31" w14:textId="77777777" w:rsidR="00563421" w:rsidRPr="006A4E2E" w:rsidRDefault="00563421" w:rsidP="0088110F">
            <w:pPr>
              <w:spacing w:before="120" w:after="120"/>
              <w:jc w:val="center"/>
              <w:rPr>
                <w:color w:val="333333"/>
                <w:sz w:val="21"/>
                <w:szCs w:val="21"/>
              </w:rPr>
            </w:pPr>
            <w:r w:rsidRPr="006A4E2E">
              <w:rPr>
                <w:color w:val="333333"/>
                <w:sz w:val="21"/>
                <w:szCs w:val="21"/>
              </w:rPr>
              <w:t>…</w:t>
            </w:r>
          </w:p>
        </w:tc>
        <w:tc>
          <w:tcPr>
            <w:tcW w:w="5108" w:type="dxa"/>
            <w:shd w:val="clear" w:color="auto" w:fill="FFFFFF"/>
            <w:vAlign w:val="center"/>
            <w:hideMark/>
          </w:tcPr>
          <w:p w14:paraId="03D36FEC"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965" w:type="dxa"/>
            <w:shd w:val="clear" w:color="auto" w:fill="FFFFFF"/>
            <w:vAlign w:val="center"/>
            <w:hideMark/>
          </w:tcPr>
          <w:p w14:paraId="61797285"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184" w:type="dxa"/>
            <w:shd w:val="clear" w:color="auto" w:fill="FFFFFF"/>
            <w:vAlign w:val="center"/>
            <w:hideMark/>
          </w:tcPr>
          <w:p w14:paraId="0B2B4497"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bl>
    <w:p w14:paraId="2A483763"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Trong những sáng kiến, đề tài nghiên cứu khoa học trên đã có những đề tài sau được ứng dụng (thời gian, địa điểm):</w:t>
      </w:r>
    </w:p>
    <w:p w14:paraId="2F818843"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17554E21"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3EA30F05"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Giáo trình, sách chuyên khảo (9)</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75"/>
        <w:gridCol w:w="4503"/>
        <w:gridCol w:w="1854"/>
        <w:gridCol w:w="1924"/>
      </w:tblGrid>
      <w:tr w:rsidR="00563421" w:rsidRPr="006A4E2E" w14:paraId="7D0E5CC0" w14:textId="77777777" w:rsidTr="0088110F">
        <w:tc>
          <w:tcPr>
            <w:tcW w:w="575" w:type="dxa"/>
            <w:shd w:val="clear" w:color="auto" w:fill="FFFFFF"/>
            <w:vAlign w:val="center"/>
            <w:hideMark/>
          </w:tcPr>
          <w:p w14:paraId="10841427" w14:textId="77777777" w:rsidR="00563421" w:rsidRPr="006A4E2E" w:rsidRDefault="00563421" w:rsidP="0088110F">
            <w:pPr>
              <w:spacing w:before="120" w:after="120"/>
              <w:jc w:val="center"/>
              <w:rPr>
                <w:color w:val="333333"/>
                <w:sz w:val="21"/>
                <w:szCs w:val="21"/>
              </w:rPr>
            </w:pPr>
            <w:r w:rsidRPr="006A4E2E">
              <w:rPr>
                <w:b/>
                <w:bCs/>
                <w:color w:val="333333"/>
                <w:sz w:val="21"/>
                <w:szCs w:val="21"/>
              </w:rPr>
              <w:t>TT</w:t>
            </w:r>
          </w:p>
        </w:tc>
        <w:tc>
          <w:tcPr>
            <w:tcW w:w="4503" w:type="dxa"/>
            <w:shd w:val="clear" w:color="auto" w:fill="FFFFFF"/>
            <w:vAlign w:val="center"/>
            <w:hideMark/>
          </w:tcPr>
          <w:p w14:paraId="3605CDC5" w14:textId="77777777" w:rsidR="00563421" w:rsidRPr="006A4E2E" w:rsidRDefault="00563421" w:rsidP="0088110F">
            <w:pPr>
              <w:spacing w:before="120" w:after="120"/>
              <w:jc w:val="center"/>
              <w:rPr>
                <w:color w:val="333333"/>
                <w:sz w:val="21"/>
                <w:szCs w:val="21"/>
              </w:rPr>
            </w:pPr>
            <w:r w:rsidRPr="006A4E2E">
              <w:rPr>
                <w:b/>
                <w:bCs/>
                <w:color w:val="333333"/>
                <w:sz w:val="21"/>
                <w:szCs w:val="21"/>
              </w:rPr>
              <w:t>Tên giáo trình, sách chuyên khảo</w:t>
            </w:r>
          </w:p>
        </w:tc>
        <w:tc>
          <w:tcPr>
            <w:tcW w:w="1854" w:type="dxa"/>
            <w:shd w:val="clear" w:color="auto" w:fill="FFFFFF"/>
            <w:vAlign w:val="center"/>
            <w:hideMark/>
          </w:tcPr>
          <w:p w14:paraId="17B3E1D9" w14:textId="77777777" w:rsidR="00563421" w:rsidRPr="006A4E2E" w:rsidRDefault="00563421" w:rsidP="0088110F">
            <w:pPr>
              <w:spacing w:before="120" w:after="120"/>
              <w:jc w:val="center"/>
              <w:rPr>
                <w:color w:val="333333"/>
                <w:sz w:val="21"/>
                <w:szCs w:val="21"/>
              </w:rPr>
            </w:pPr>
            <w:r w:rsidRPr="006A4E2E">
              <w:rPr>
                <w:b/>
                <w:bCs/>
                <w:color w:val="333333"/>
                <w:sz w:val="21"/>
                <w:szCs w:val="21"/>
              </w:rPr>
              <w:t>Chủ biên hoặc tham gia</w:t>
            </w:r>
          </w:p>
        </w:tc>
        <w:tc>
          <w:tcPr>
            <w:tcW w:w="1924" w:type="dxa"/>
            <w:shd w:val="clear" w:color="auto" w:fill="FFFFFF"/>
            <w:vAlign w:val="center"/>
            <w:hideMark/>
          </w:tcPr>
          <w:p w14:paraId="6AEC0F28" w14:textId="77777777" w:rsidR="00563421" w:rsidRPr="006A4E2E" w:rsidRDefault="00563421" w:rsidP="0088110F">
            <w:pPr>
              <w:spacing w:before="120" w:after="120"/>
              <w:jc w:val="center"/>
              <w:rPr>
                <w:color w:val="333333"/>
                <w:sz w:val="21"/>
                <w:szCs w:val="21"/>
              </w:rPr>
            </w:pPr>
            <w:r w:rsidRPr="006A4E2E">
              <w:rPr>
                <w:b/>
                <w:bCs/>
                <w:color w:val="333333"/>
                <w:sz w:val="21"/>
                <w:szCs w:val="21"/>
              </w:rPr>
              <w:t>Năm </w:t>
            </w:r>
            <w:r w:rsidRPr="006A4E2E">
              <w:rPr>
                <w:b/>
                <w:bCs/>
                <w:color w:val="333333"/>
                <w:sz w:val="21"/>
                <w:szCs w:val="21"/>
                <w:shd w:val="clear" w:color="auto" w:fill="FFFFFF"/>
              </w:rPr>
              <w:t>xuất</w:t>
            </w:r>
            <w:r w:rsidRPr="006A4E2E">
              <w:rPr>
                <w:b/>
                <w:bCs/>
                <w:color w:val="333333"/>
                <w:sz w:val="21"/>
                <w:szCs w:val="21"/>
              </w:rPr>
              <w:t> bản/phát hành</w:t>
            </w:r>
          </w:p>
        </w:tc>
      </w:tr>
      <w:tr w:rsidR="00563421" w:rsidRPr="006A4E2E" w14:paraId="231D49E6" w14:textId="77777777" w:rsidTr="0088110F">
        <w:tc>
          <w:tcPr>
            <w:tcW w:w="575" w:type="dxa"/>
            <w:shd w:val="clear" w:color="auto" w:fill="FFFFFF"/>
            <w:vAlign w:val="center"/>
            <w:hideMark/>
          </w:tcPr>
          <w:p w14:paraId="2B092F42" w14:textId="77777777" w:rsidR="00563421" w:rsidRPr="006A4E2E" w:rsidRDefault="00563421" w:rsidP="0088110F">
            <w:pPr>
              <w:spacing w:before="120" w:after="120"/>
              <w:jc w:val="center"/>
              <w:rPr>
                <w:color w:val="333333"/>
                <w:sz w:val="21"/>
                <w:szCs w:val="21"/>
              </w:rPr>
            </w:pPr>
            <w:r w:rsidRPr="006A4E2E">
              <w:rPr>
                <w:color w:val="333333"/>
                <w:sz w:val="21"/>
                <w:szCs w:val="21"/>
              </w:rPr>
              <w:t>1.</w:t>
            </w:r>
          </w:p>
        </w:tc>
        <w:tc>
          <w:tcPr>
            <w:tcW w:w="4503" w:type="dxa"/>
            <w:shd w:val="clear" w:color="auto" w:fill="FFFFFF"/>
            <w:vAlign w:val="center"/>
            <w:hideMark/>
          </w:tcPr>
          <w:p w14:paraId="1A66B40C"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854" w:type="dxa"/>
            <w:shd w:val="clear" w:color="auto" w:fill="FFFFFF"/>
            <w:vAlign w:val="center"/>
            <w:hideMark/>
          </w:tcPr>
          <w:p w14:paraId="7115E542"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924" w:type="dxa"/>
            <w:shd w:val="clear" w:color="auto" w:fill="FFFFFF"/>
            <w:vAlign w:val="center"/>
            <w:hideMark/>
          </w:tcPr>
          <w:p w14:paraId="7008F7F4"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743BD7C6" w14:textId="77777777" w:rsidTr="0088110F">
        <w:tc>
          <w:tcPr>
            <w:tcW w:w="575" w:type="dxa"/>
            <w:shd w:val="clear" w:color="auto" w:fill="FFFFFF"/>
            <w:vAlign w:val="center"/>
            <w:hideMark/>
          </w:tcPr>
          <w:p w14:paraId="35A8B294" w14:textId="77777777" w:rsidR="00563421" w:rsidRPr="006A4E2E" w:rsidRDefault="00563421" w:rsidP="0088110F">
            <w:pPr>
              <w:spacing w:before="120" w:after="120"/>
              <w:jc w:val="center"/>
              <w:rPr>
                <w:color w:val="333333"/>
                <w:sz w:val="21"/>
                <w:szCs w:val="21"/>
              </w:rPr>
            </w:pPr>
            <w:r w:rsidRPr="006A4E2E">
              <w:rPr>
                <w:color w:val="333333"/>
                <w:sz w:val="21"/>
                <w:szCs w:val="21"/>
              </w:rPr>
              <w:t>2.</w:t>
            </w:r>
          </w:p>
        </w:tc>
        <w:tc>
          <w:tcPr>
            <w:tcW w:w="4503" w:type="dxa"/>
            <w:shd w:val="clear" w:color="auto" w:fill="FFFFFF"/>
            <w:vAlign w:val="center"/>
            <w:hideMark/>
          </w:tcPr>
          <w:p w14:paraId="23D7B02F"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854" w:type="dxa"/>
            <w:shd w:val="clear" w:color="auto" w:fill="FFFFFF"/>
            <w:vAlign w:val="center"/>
            <w:hideMark/>
          </w:tcPr>
          <w:p w14:paraId="248EBB71"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924" w:type="dxa"/>
            <w:shd w:val="clear" w:color="auto" w:fill="FFFFFF"/>
            <w:vAlign w:val="center"/>
            <w:hideMark/>
          </w:tcPr>
          <w:p w14:paraId="12B992A7"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2B8A30BF" w14:textId="77777777" w:rsidTr="0088110F">
        <w:tc>
          <w:tcPr>
            <w:tcW w:w="575" w:type="dxa"/>
            <w:shd w:val="clear" w:color="auto" w:fill="FFFFFF"/>
            <w:vAlign w:val="center"/>
            <w:hideMark/>
          </w:tcPr>
          <w:p w14:paraId="36D1AF3B" w14:textId="77777777" w:rsidR="00563421" w:rsidRPr="006A4E2E" w:rsidRDefault="00563421" w:rsidP="0088110F">
            <w:pPr>
              <w:spacing w:before="120" w:after="120"/>
              <w:jc w:val="center"/>
              <w:rPr>
                <w:color w:val="333333"/>
                <w:sz w:val="21"/>
                <w:szCs w:val="21"/>
              </w:rPr>
            </w:pPr>
            <w:r w:rsidRPr="006A4E2E">
              <w:rPr>
                <w:color w:val="333333"/>
                <w:sz w:val="21"/>
                <w:szCs w:val="21"/>
              </w:rPr>
              <w:t>…</w:t>
            </w:r>
          </w:p>
        </w:tc>
        <w:tc>
          <w:tcPr>
            <w:tcW w:w="4503" w:type="dxa"/>
            <w:shd w:val="clear" w:color="auto" w:fill="FFFFFF"/>
            <w:vAlign w:val="center"/>
            <w:hideMark/>
          </w:tcPr>
          <w:p w14:paraId="253C3E48"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854" w:type="dxa"/>
            <w:shd w:val="clear" w:color="auto" w:fill="FFFFFF"/>
            <w:vAlign w:val="center"/>
            <w:hideMark/>
          </w:tcPr>
          <w:p w14:paraId="132E0D73"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924" w:type="dxa"/>
            <w:shd w:val="clear" w:color="auto" w:fill="FFFFFF"/>
            <w:vAlign w:val="center"/>
            <w:hideMark/>
          </w:tcPr>
          <w:p w14:paraId="68C6BE94"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bl>
    <w:p w14:paraId="6F7CE853"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lastRenderedPageBreak/>
        <w:t>- Bài báo khoa học đăng trên các tạp chí trong nước và quốc tế:</w:t>
      </w:r>
    </w:p>
    <w:p w14:paraId="25E9A94C"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101086E1"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6513170A"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Đào tạo tiến sĩ, thạc sĩ, bác sĩ chuyên khoa cấp II, bác sĩ nội trú (10)</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64"/>
        <w:gridCol w:w="5072"/>
        <w:gridCol w:w="1634"/>
        <w:gridCol w:w="1586"/>
      </w:tblGrid>
      <w:tr w:rsidR="00563421" w:rsidRPr="006A4E2E" w14:paraId="5D5B1CA2" w14:textId="77777777" w:rsidTr="0088110F">
        <w:tc>
          <w:tcPr>
            <w:tcW w:w="564" w:type="dxa"/>
            <w:shd w:val="clear" w:color="auto" w:fill="FFFFFF"/>
            <w:vAlign w:val="center"/>
            <w:hideMark/>
          </w:tcPr>
          <w:p w14:paraId="2867C868" w14:textId="77777777" w:rsidR="00563421" w:rsidRPr="006A4E2E" w:rsidRDefault="00563421" w:rsidP="0088110F">
            <w:pPr>
              <w:spacing w:before="120" w:after="120"/>
              <w:jc w:val="center"/>
              <w:rPr>
                <w:color w:val="333333"/>
                <w:sz w:val="21"/>
                <w:szCs w:val="21"/>
              </w:rPr>
            </w:pPr>
            <w:r w:rsidRPr="006A4E2E">
              <w:rPr>
                <w:b/>
                <w:bCs/>
                <w:color w:val="333333"/>
                <w:sz w:val="21"/>
                <w:szCs w:val="21"/>
              </w:rPr>
              <w:t>TT</w:t>
            </w:r>
          </w:p>
        </w:tc>
        <w:tc>
          <w:tcPr>
            <w:tcW w:w="5072" w:type="dxa"/>
            <w:shd w:val="clear" w:color="auto" w:fill="FFFFFF"/>
            <w:vAlign w:val="center"/>
            <w:hideMark/>
          </w:tcPr>
          <w:p w14:paraId="307FF53B" w14:textId="77777777" w:rsidR="00563421" w:rsidRPr="006A4E2E" w:rsidRDefault="00563421" w:rsidP="0088110F">
            <w:pPr>
              <w:spacing w:before="120" w:after="120"/>
              <w:jc w:val="center"/>
              <w:rPr>
                <w:color w:val="333333"/>
                <w:sz w:val="21"/>
                <w:szCs w:val="21"/>
              </w:rPr>
            </w:pPr>
            <w:r w:rsidRPr="006A4E2E">
              <w:rPr>
                <w:b/>
                <w:bCs/>
                <w:color w:val="333333"/>
                <w:sz w:val="21"/>
                <w:szCs w:val="21"/>
              </w:rPr>
              <w:t>Tên học viên</w:t>
            </w:r>
          </w:p>
        </w:tc>
        <w:tc>
          <w:tcPr>
            <w:tcW w:w="1634" w:type="dxa"/>
            <w:shd w:val="clear" w:color="auto" w:fill="FFFFFF"/>
            <w:vAlign w:val="center"/>
            <w:hideMark/>
          </w:tcPr>
          <w:p w14:paraId="37EF9BCC" w14:textId="77777777" w:rsidR="00563421" w:rsidRPr="006A4E2E" w:rsidRDefault="00563421" w:rsidP="0088110F">
            <w:pPr>
              <w:spacing w:before="120" w:after="120"/>
              <w:jc w:val="center"/>
              <w:rPr>
                <w:color w:val="333333"/>
                <w:sz w:val="21"/>
                <w:szCs w:val="21"/>
              </w:rPr>
            </w:pPr>
            <w:r w:rsidRPr="006A4E2E">
              <w:rPr>
                <w:b/>
                <w:bCs/>
                <w:color w:val="333333"/>
                <w:sz w:val="21"/>
                <w:szCs w:val="21"/>
              </w:rPr>
              <w:t>Số </w:t>
            </w:r>
            <w:r w:rsidRPr="006A4E2E">
              <w:rPr>
                <w:b/>
                <w:bCs/>
                <w:color w:val="333333"/>
                <w:sz w:val="21"/>
                <w:szCs w:val="21"/>
                <w:shd w:val="clear" w:color="auto" w:fill="FFFFFF"/>
              </w:rPr>
              <w:t>Quyết</w:t>
            </w:r>
            <w:r w:rsidRPr="006A4E2E">
              <w:rPr>
                <w:b/>
                <w:bCs/>
                <w:color w:val="333333"/>
                <w:sz w:val="21"/>
                <w:szCs w:val="21"/>
              </w:rPr>
              <w:t> định hướng dẫn</w:t>
            </w:r>
          </w:p>
        </w:tc>
        <w:tc>
          <w:tcPr>
            <w:tcW w:w="1586" w:type="dxa"/>
            <w:shd w:val="clear" w:color="auto" w:fill="FFFFFF"/>
            <w:vAlign w:val="center"/>
            <w:hideMark/>
          </w:tcPr>
          <w:p w14:paraId="7E389FE5" w14:textId="77777777" w:rsidR="00563421" w:rsidRPr="006A4E2E" w:rsidRDefault="00563421" w:rsidP="0088110F">
            <w:pPr>
              <w:spacing w:before="120" w:after="120"/>
              <w:jc w:val="center"/>
              <w:rPr>
                <w:color w:val="333333"/>
                <w:sz w:val="21"/>
                <w:szCs w:val="21"/>
              </w:rPr>
            </w:pPr>
            <w:r w:rsidRPr="006A4E2E">
              <w:rPr>
                <w:b/>
                <w:bCs/>
                <w:color w:val="333333"/>
                <w:sz w:val="21"/>
                <w:szCs w:val="21"/>
              </w:rPr>
              <w:t>Năm học viên bảo vệ thành công</w:t>
            </w:r>
          </w:p>
        </w:tc>
      </w:tr>
      <w:tr w:rsidR="00563421" w:rsidRPr="006A4E2E" w14:paraId="51E27975" w14:textId="77777777" w:rsidTr="0088110F">
        <w:tc>
          <w:tcPr>
            <w:tcW w:w="564" w:type="dxa"/>
            <w:shd w:val="clear" w:color="auto" w:fill="FFFFFF"/>
            <w:vAlign w:val="center"/>
            <w:hideMark/>
          </w:tcPr>
          <w:p w14:paraId="0B666A37" w14:textId="77777777" w:rsidR="00563421" w:rsidRPr="006A4E2E" w:rsidRDefault="00563421" w:rsidP="0088110F">
            <w:pPr>
              <w:spacing w:before="120" w:after="120"/>
              <w:jc w:val="center"/>
              <w:rPr>
                <w:color w:val="333333"/>
                <w:sz w:val="21"/>
                <w:szCs w:val="21"/>
              </w:rPr>
            </w:pPr>
            <w:r w:rsidRPr="006A4E2E">
              <w:rPr>
                <w:color w:val="333333"/>
                <w:sz w:val="21"/>
                <w:szCs w:val="21"/>
              </w:rPr>
              <w:t>1.</w:t>
            </w:r>
          </w:p>
        </w:tc>
        <w:tc>
          <w:tcPr>
            <w:tcW w:w="5072" w:type="dxa"/>
            <w:shd w:val="clear" w:color="auto" w:fill="FFFFFF"/>
            <w:vAlign w:val="center"/>
            <w:hideMark/>
          </w:tcPr>
          <w:p w14:paraId="73058104"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634" w:type="dxa"/>
            <w:shd w:val="clear" w:color="auto" w:fill="FFFFFF"/>
            <w:vAlign w:val="center"/>
            <w:hideMark/>
          </w:tcPr>
          <w:p w14:paraId="353369C5"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586" w:type="dxa"/>
            <w:shd w:val="clear" w:color="auto" w:fill="FFFFFF"/>
            <w:vAlign w:val="center"/>
            <w:hideMark/>
          </w:tcPr>
          <w:p w14:paraId="106D7306"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61535291" w14:textId="77777777" w:rsidTr="0088110F">
        <w:tc>
          <w:tcPr>
            <w:tcW w:w="564" w:type="dxa"/>
            <w:shd w:val="clear" w:color="auto" w:fill="FFFFFF"/>
            <w:vAlign w:val="center"/>
            <w:hideMark/>
          </w:tcPr>
          <w:p w14:paraId="785A53E5" w14:textId="77777777" w:rsidR="00563421" w:rsidRPr="006A4E2E" w:rsidRDefault="00563421" w:rsidP="0088110F">
            <w:pPr>
              <w:spacing w:before="120" w:after="120"/>
              <w:jc w:val="center"/>
              <w:rPr>
                <w:color w:val="333333"/>
                <w:sz w:val="21"/>
                <w:szCs w:val="21"/>
              </w:rPr>
            </w:pPr>
            <w:r w:rsidRPr="006A4E2E">
              <w:rPr>
                <w:color w:val="333333"/>
                <w:sz w:val="21"/>
                <w:szCs w:val="21"/>
              </w:rPr>
              <w:t>2.</w:t>
            </w:r>
          </w:p>
        </w:tc>
        <w:tc>
          <w:tcPr>
            <w:tcW w:w="5072" w:type="dxa"/>
            <w:shd w:val="clear" w:color="auto" w:fill="FFFFFF"/>
            <w:vAlign w:val="center"/>
            <w:hideMark/>
          </w:tcPr>
          <w:p w14:paraId="3C516297"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634" w:type="dxa"/>
            <w:shd w:val="clear" w:color="auto" w:fill="FFFFFF"/>
            <w:vAlign w:val="center"/>
            <w:hideMark/>
          </w:tcPr>
          <w:p w14:paraId="19401200"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586" w:type="dxa"/>
            <w:shd w:val="clear" w:color="auto" w:fill="FFFFFF"/>
            <w:vAlign w:val="center"/>
            <w:hideMark/>
          </w:tcPr>
          <w:p w14:paraId="49FF46FE"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7F607CC6" w14:textId="77777777" w:rsidTr="0088110F">
        <w:tc>
          <w:tcPr>
            <w:tcW w:w="564" w:type="dxa"/>
            <w:shd w:val="clear" w:color="auto" w:fill="FFFFFF"/>
            <w:vAlign w:val="center"/>
            <w:hideMark/>
          </w:tcPr>
          <w:p w14:paraId="54936BC7" w14:textId="77777777" w:rsidR="00563421" w:rsidRPr="006A4E2E" w:rsidRDefault="00563421" w:rsidP="0088110F">
            <w:pPr>
              <w:spacing w:before="120" w:after="120"/>
              <w:jc w:val="center"/>
              <w:rPr>
                <w:color w:val="333333"/>
                <w:sz w:val="21"/>
                <w:szCs w:val="21"/>
              </w:rPr>
            </w:pPr>
            <w:r w:rsidRPr="006A4E2E">
              <w:rPr>
                <w:color w:val="333333"/>
                <w:sz w:val="21"/>
                <w:szCs w:val="21"/>
              </w:rPr>
              <w:t>...</w:t>
            </w:r>
          </w:p>
        </w:tc>
        <w:tc>
          <w:tcPr>
            <w:tcW w:w="5072" w:type="dxa"/>
            <w:shd w:val="clear" w:color="auto" w:fill="FFFFFF"/>
            <w:vAlign w:val="center"/>
            <w:hideMark/>
          </w:tcPr>
          <w:p w14:paraId="369A88BC"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634" w:type="dxa"/>
            <w:shd w:val="clear" w:color="auto" w:fill="FFFFFF"/>
            <w:vAlign w:val="center"/>
            <w:hideMark/>
          </w:tcPr>
          <w:p w14:paraId="617C6D29"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586" w:type="dxa"/>
            <w:shd w:val="clear" w:color="auto" w:fill="FFFFFF"/>
            <w:vAlign w:val="center"/>
            <w:hideMark/>
          </w:tcPr>
          <w:p w14:paraId="7D74A811"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bl>
    <w:p w14:paraId="339FA7A6"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Bồi dưỡng học sinh, sinh viên tài năng: (11)</w:t>
      </w:r>
    </w:p>
    <w:p w14:paraId="0EEF5E8E"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100B197F"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14DDE18D"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Giúp đỡ giáo viên trở thành giáo viên, giảng viên dạy giỏi: (12)</w:t>
      </w:r>
    </w:p>
    <w:p w14:paraId="1F228B7B"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0B4DBC70"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4042C47E"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c) Danh hiệu thi đua và hình thức khen thưởng được ghi nhận.</w:t>
      </w:r>
    </w:p>
    <w:p w14:paraId="5C78EB44"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Số năm đạt danh hiệu Chiến sĩ thi đua: (13) ...........................................</w:t>
      </w:r>
      <w:r>
        <w:rPr>
          <w:color w:val="333333"/>
          <w:sz w:val="21"/>
          <w:szCs w:val="21"/>
        </w:rPr>
        <w:t>....................................</w:t>
      </w:r>
      <w:r w:rsidRPr="006A4E2E">
        <w:rPr>
          <w:color w:val="333333"/>
          <w:sz w:val="21"/>
          <w:szCs w:val="21"/>
        </w:rPr>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60"/>
        <w:gridCol w:w="1017"/>
        <w:gridCol w:w="1926"/>
        <w:gridCol w:w="5353"/>
      </w:tblGrid>
      <w:tr w:rsidR="00563421" w:rsidRPr="006A4E2E" w14:paraId="1BD3ECC8" w14:textId="77777777" w:rsidTr="0088110F">
        <w:tc>
          <w:tcPr>
            <w:tcW w:w="560" w:type="dxa"/>
            <w:shd w:val="clear" w:color="auto" w:fill="FFFFFF"/>
            <w:vAlign w:val="center"/>
            <w:hideMark/>
          </w:tcPr>
          <w:p w14:paraId="25E67336" w14:textId="77777777" w:rsidR="00563421" w:rsidRPr="006A4E2E" w:rsidRDefault="00563421" w:rsidP="0088110F">
            <w:pPr>
              <w:spacing w:before="120" w:after="120"/>
              <w:jc w:val="center"/>
              <w:rPr>
                <w:color w:val="333333"/>
                <w:sz w:val="21"/>
                <w:szCs w:val="21"/>
              </w:rPr>
            </w:pPr>
            <w:r w:rsidRPr="006A4E2E">
              <w:rPr>
                <w:b/>
                <w:bCs/>
                <w:color w:val="333333"/>
                <w:sz w:val="21"/>
                <w:szCs w:val="21"/>
              </w:rPr>
              <w:t>TT</w:t>
            </w:r>
          </w:p>
        </w:tc>
        <w:tc>
          <w:tcPr>
            <w:tcW w:w="1017" w:type="dxa"/>
            <w:shd w:val="clear" w:color="auto" w:fill="FFFFFF"/>
            <w:vAlign w:val="center"/>
            <w:hideMark/>
          </w:tcPr>
          <w:p w14:paraId="14DE9A7D" w14:textId="77777777" w:rsidR="00563421" w:rsidRPr="006A4E2E" w:rsidRDefault="00563421" w:rsidP="0088110F">
            <w:pPr>
              <w:spacing w:before="120" w:after="120"/>
              <w:jc w:val="center"/>
              <w:rPr>
                <w:color w:val="333333"/>
                <w:sz w:val="21"/>
                <w:szCs w:val="21"/>
              </w:rPr>
            </w:pPr>
            <w:r w:rsidRPr="006A4E2E">
              <w:rPr>
                <w:b/>
                <w:bCs/>
                <w:color w:val="333333"/>
                <w:sz w:val="21"/>
                <w:szCs w:val="21"/>
              </w:rPr>
              <w:t>Năm</w:t>
            </w:r>
          </w:p>
        </w:tc>
        <w:tc>
          <w:tcPr>
            <w:tcW w:w="1926" w:type="dxa"/>
            <w:shd w:val="clear" w:color="auto" w:fill="FFFFFF"/>
            <w:vAlign w:val="center"/>
            <w:hideMark/>
          </w:tcPr>
          <w:p w14:paraId="3AD965E8" w14:textId="77777777" w:rsidR="00563421" w:rsidRPr="006A4E2E" w:rsidRDefault="00563421" w:rsidP="0088110F">
            <w:pPr>
              <w:spacing w:before="120" w:after="120"/>
              <w:jc w:val="center"/>
              <w:rPr>
                <w:color w:val="333333"/>
                <w:sz w:val="21"/>
                <w:szCs w:val="21"/>
              </w:rPr>
            </w:pPr>
            <w:r w:rsidRPr="006A4E2E">
              <w:rPr>
                <w:b/>
                <w:bCs/>
                <w:color w:val="333333"/>
                <w:sz w:val="21"/>
                <w:szCs w:val="21"/>
              </w:rPr>
              <w:t>Danh hiệu</w:t>
            </w:r>
          </w:p>
        </w:tc>
        <w:tc>
          <w:tcPr>
            <w:tcW w:w="5353" w:type="dxa"/>
            <w:shd w:val="clear" w:color="auto" w:fill="FFFFFF"/>
            <w:vAlign w:val="center"/>
            <w:hideMark/>
          </w:tcPr>
          <w:p w14:paraId="41274D79" w14:textId="77777777" w:rsidR="00563421" w:rsidRPr="006A4E2E" w:rsidRDefault="00563421" w:rsidP="0088110F">
            <w:pPr>
              <w:spacing w:before="120" w:after="120"/>
              <w:jc w:val="center"/>
              <w:rPr>
                <w:color w:val="333333"/>
                <w:sz w:val="21"/>
                <w:szCs w:val="21"/>
              </w:rPr>
            </w:pPr>
            <w:r w:rsidRPr="006A4E2E">
              <w:rPr>
                <w:b/>
                <w:bCs/>
                <w:color w:val="333333"/>
                <w:sz w:val="21"/>
                <w:szCs w:val="21"/>
              </w:rPr>
              <w:t>Số, ngày, tháng, năm quyết định công nhận danh hiệu; cơ quan ban hành quyết định</w:t>
            </w:r>
          </w:p>
        </w:tc>
      </w:tr>
      <w:tr w:rsidR="00563421" w:rsidRPr="006A4E2E" w14:paraId="34456EE0" w14:textId="77777777" w:rsidTr="0088110F">
        <w:tc>
          <w:tcPr>
            <w:tcW w:w="560" w:type="dxa"/>
            <w:shd w:val="clear" w:color="auto" w:fill="FFFFFF"/>
            <w:vAlign w:val="center"/>
            <w:hideMark/>
          </w:tcPr>
          <w:p w14:paraId="2C2F759F" w14:textId="77777777" w:rsidR="00563421" w:rsidRPr="006A4E2E" w:rsidRDefault="00563421" w:rsidP="0088110F">
            <w:pPr>
              <w:spacing w:before="120" w:after="120"/>
              <w:jc w:val="center"/>
              <w:rPr>
                <w:color w:val="333333"/>
                <w:sz w:val="21"/>
                <w:szCs w:val="21"/>
              </w:rPr>
            </w:pPr>
            <w:r w:rsidRPr="006A4E2E">
              <w:rPr>
                <w:color w:val="333333"/>
                <w:sz w:val="21"/>
                <w:szCs w:val="21"/>
              </w:rPr>
              <w:t>1.</w:t>
            </w:r>
          </w:p>
        </w:tc>
        <w:tc>
          <w:tcPr>
            <w:tcW w:w="1017" w:type="dxa"/>
            <w:shd w:val="clear" w:color="auto" w:fill="FFFFFF"/>
            <w:vAlign w:val="center"/>
            <w:hideMark/>
          </w:tcPr>
          <w:p w14:paraId="33C01ABF"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926" w:type="dxa"/>
            <w:shd w:val="clear" w:color="auto" w:fill="FFFFFF"/>
            <w:vAlign w:val="center"/>
            <w:hideMark/>
          </w:tcPr>
          <w:p w14:paraId="6BCEDDE3"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5353" w:type="dxa"/>
            <w:shd w:val="clear" w:color="auto" w:fill="FFFFFF"/>
            <w:vAlign w:val="center"/>
            <w:hideMark/>
          </w:tcPr>
          <w:p w14:paraId="7A2338C2"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493AFA38" w14:textId="77777777" w:rsidTr="0088110F">
        <w:tc>
          <w:tcPr>
            <w:tcW w:w="560" w:type="dxa"/>
            <w:shd w:val="clear" w:color="auto" w:fill="FFFFFF"/>
            <w:vAlign w:val="center"/>
            <w:hideMark/>
          </w:tcPr>
          <w:p w14:paraId="66BB5FB7" w14:textId="77777777" w:rsidR="00563421" w:rsidRPr="006A4E2E" w:rsidRDefault="00563421" w:rsidP="0088110F">
            <w:pPr>
              <w:spacing w:before="120" w:after="120"/>
              <w:jc w:val="center"/>
              <w:rPr>
                <w:color w:val="333333"/>
                <w:sz w:val="21"/>
                <w:szCs w:val="21"/>
              </w:rPr>
            </w:pPr>
            <w:r w:rsidRPr="006A4E2E">
              <w:rPr>
                <w:color w:val="333333"/>
                <w:sz w:val="21"/>
                <w:szCs w:val="21"/>
              </w:rPr>
              <w:t>2.</w:t>
            </w:r>
          </w:p>
        </w:tc>
        <w:tc>
          <w:tcPr>
            <w:tcW w:w="1017" w:type="dxa"/>
            <w:shd w:val="clear" w:color="auto" w:fill="FFFFFF"/>
            <w:vAlign w:val="center"/>
            <w:hideMark/>
          </w:tcPr>
          <w:p w14:paraId="3D53CF3D"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926" w:type="dxa"/>
            <w:shd w:val="clear" w:color="auto" w:fill="FFFFFF"/>
            <w:vAlign w:val="center"/>
            <w:hideMark/>
          </w:tcPr>
          <w:p w14:paraId="5342363E"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5353" w:type="dxa"/>
            <w:shd w:val="clear" w:color="auto" w:fill="FFFFFF"/>
            <w:vAlign w:val="center"/>
            <w:hideMark/>
          </w:tcPr>
          <w:p w14:paraId="2E27D59F"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100CE4EB" w14:textId="77777777" w:rsidTr="0088110F">
        <w:tc>
          <w:tcPr>
            <w:tcW w:w="560" w:type="dxa"/>
            <w:shd w:val="clear" w:color="auto" w:fill="FFFFFF"/>
            <w:vAlign w:val="center"/>
            <w:hideMark/>
          </w:tcPr>
          <w:p w14:paraId="769E1ECA" w14:textId="77777777" w:rsidR="00563421" w:rsidRPr="006A4E2E" w:rsidRDefault="00563421" w:rsidP="0088110F">
            <w:pPr>
              <w:spacing w:before="120" w:after="120"/>
              <w:jc w:val="center"/>
              <w:rPr>
                <w:color w:val="333333"/>
                <w:sz w:val="21"/>
                <w:szCs w:val="21"/>
              </w:rPr>
            </w:pPr>
            <w:r w:rsidRPr="006A4E2E">
              <w:rPr>
                <w:color w:val="333333"/>
                <w:sz w:val="21"/>
                <w:szCs w:val="21"/>
              </w:rPr>
              <w:t>…</w:t>
            </w:r>
          </w:p>
        </w:tc>
        <w:tc>
          <w:tcPr>
            <w:tcW w:w="1017" w:type="dxa"/>
            <w:shd w:val="clear" w:color="auto" w:fill="FFFFFF"/>
            <w:vAlign w:val="center"/>
            <w:hideMark/>
          </w:tcPr>
          <w:p w14:paraId="2B103387"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926" w:type="dxa"/>
            <w:shd w:val="clear" w:color="auto" w:fill="FFFFFF"/>
            <w:vAlign w:val="center"/>
            <w:hideMark/>
          </w:tcPr>
          <w:p w14:paraId="27959D88"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5353" w:type="dxa"/>
            <w:shd w:val="clear" w:color="auto" w:fill="FFFFFF"/>
            <w:vAlign w:val="center"/>
            <w:hideMark/>
          </w:tcPr>
          <w:p w14:paraId="31C93BEE"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bl>
    <w:p w14:paraId="59B6BB79"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Các hình thức khen thưởng đã được ghi nhận (từ Bằng khen tỉnh, Bộ hoặc tương đương trở lên) (14)</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56"/>
        <w:gridCol w:w="725"/>
        <w:gridCol w:w="2229"/>
        <w:gridCol w:w="5346"/>
      </w:tblGrid>
      <w:tr w:rsidR="00563421" w:rsidRPr="006A4E2E" w14:paraId="36391CFB" w14:textId="77777777" w:rsidTr="0088110F">
        <w:tc>
          <w:tcPr>
            <w:tcW w:w="556" w:type="dxa"/>
            <w:shd w:val="clear" w:color="auto" w:fill="FFFFFF"/>
            <w:vAlign w:val="center"/>
            <w:hideMark/>
          </w:tcPr>
          <w:p w14:paraId="52430253" w14:textId="77777777" w:rsidR="00563421" w:rsidRPr="006A4E2E" w:rsidRDefault="00563421" w:rsidP="0088110F">
            <w:pPr>
              <w:spacing w:before="120" w:after="120"/>
              <w:jc w:val="center"/>
              <w:rPr>
                <w:color w:val="333333"/>
                <w:sz w:val="21"/>
                <w:szCs w:val="21"/>
              </w:rPr>
            </w:pPr>
            <w:r w:rsidRPr="006A4E2E">
              <w:rPr>
                <w:b/>
                <w:bCs/>
                <w:color w:val="333333"/>
                <w:sz w:val="21"/>
                <w:szCs w:val="21"/>
              </w:rPr>
              <w:t>TT</w:t>
            </w:r>
          </w:p>
        </w:tc>
        <w:tc>
          <w:tcPr>
            <w:tcW w:w="725" w:type="dxa"/>
            <w:shd w:val="clear" w:color="auto" w:fill="FFFFFF"/>
            <w:vAlign w:val="center"/>
            <w:hideMark/>
          </w:tcPr>
          <w:p w14:paraId="6FBCFD2C" w14:textId="77777777" w:rsidR="00563421" w:rsidRPr="006A4E2E" w:rsidRDefault="00563421" w:rsidP="0088110F">
            <w:pPr>
              <w:spacing w:before="120" w:after="120"/>
              <w:jc w:val="center"/>
              <w:rPr>
                <w:color w:val="333333"/>
                <w:sz w:val="21"/>
                <w:szCs w:val="21"/>
              </w:rPr>
            </w:pPr>
            <w:r w:rsidRPr="006A4E2E">
              <w:rPr>
                <w:b/>
                <w:bCs/>
                <w:color w:val="333333"/>
                <w:sz w:val="21"/>
                <w:szCs w:val="21"/>
              </w:rPr>
              <w:t>Năm</w:t>
            </w:r>
          </w:p>
        </w:tc>
        <w:tc>
          <w:tcPr>
            <w:tcW w:w="2229" w:type="dxa"/>
            <w:shd w:val="clear" w:color="auto" w:fill="FFFFFF"/>
            <w:vAlign w:val="center"/>
            <w:hideMark/>
          </w:tcPr>
          <w:p w14:paraId="404964B7" w14:textId="77777777" w:rsidR="00563421" w:rsidRPr="006A4E2E" w:rsidRDefault="00563421" w:rsidP="0088110F">
            <w:pPr>
              <w:spacing w:before="120" w:after="120"/>
              <w:jc w:val="center"/>
              <w:rPr>
                <w:color w:val="333333"/>
                <w:sz w:val="21"/>
                <w:szCs w:val="21"/>
              </w:rPr>
            </w:pPr>
            <w:r w:rsidRPr="006A4E2E">
              <w:rPr>
                <w:b/>
                <w:bCs/>
                <w:color w:val="333333"/>
                <w:sz w:val="21"/>
                <w:szCs w:val="21"/>
              </w:rPr>
              <w:t>Hình thức, nội dung khen thưởng</w:t>
            </w:r>
          </w:p>
        </w:tc>
        <w:tc>
          <w:tcPr>
            <w:tcW w:w="5346" w:type="dxa"/>
            <w:shd w:val="clear" w:color="auto" w:fill="FFFFFF"/>
            <w:vAlign w:val="center"/>
            <w:hideMark/>
          </w:tcPr>
          <w:p w14:paraId="5AA99154" w14:textId="77777777" w:rsidR="00563421" w:rsidRPr="006A4E2E" w:rsidRDefault="00563421" w:rsidP="0088110F">
            <w:pPr>
              <w:spacing w:before="120" w:after="120"/>
              <w:jc w:val="center"/>
              <w:rPr>
                <w:color w:val="333333"/>
                <w:sz w:val="21"/>
                <w:szCs w:val="21"/>
              </w:rPr>
            </w:pPr>
            <w:r w:rsidRPr="006A4E2E">
              <w:rPr>
                <w:b/>
                <w:bCs/>
                <w:color w:val="333333"/>
                <w:sz w:val="21"/>
                <w:szCs w:val="21"/>
              </w:rPr>
              <w:t>Số, ngày, tháng, năm quyết định công nhận danh hiệu thi đua; cơ quan ban hành </w:t>
            </w:r>
            <w:r w:rsidRPr="006A4E2E">
              <w:rPr>
                <w:b/>
                <w:bCs/>
                <w:color w:val="333333"/>
                <w:sz w:val="21"/>
                <w:szCs w:val="21"/>
                <w:shd w:val="clear" w:color="auto" w:fill="FFFFFF"/>
              </w:rPr>
              <w:t>quyết</w:t>
            </w:r>
            <w:r w:rsidRPr="006A4E2E">
              <w:rPr>
                <w:b/>
                <w:bCs/>
                <w:color w:val="333333"/>
                <w:sz w:val="21"/>
                <w:szCs w:val="21"/>
              </w:rPr>
              <w:t> định</w:t>
            </w:r>
          </w:p>
        </w:tc>
      </w:tr>
      <w:tr w:rsidR="00563421" w:rsidRPr="006A4E2E" w14:paraId="26A5A7B8" w14:textId="77777777" w:rsidTr="0088110F">
        <w:tc>
          <w:tcPr>
            <w:tcW w:w="556" w:type="dxa"/>
            <w:shd w:val="clear" w:color="auto" w:fill="FFFFFF"/>
            <w:vAlign w:val="center"/>
            <w:hideMark/>
          </w:tcPr>
          <w:p w14:paraId="48199E60" w14:textId="77777777" w:rsidR="00563421" w:rsidRPr="006A4E2E" w:rsidRDefault="00563421" w:rsidP="0088110F">
            <w:pPr>
              <w:spacing w:before="120" w:after="120"/>
              <w:jc w:val="center"/>
              <w:rPr>
                <w:color w:val="333333"/>
                <w:sz w:val="21"/>
                <w:szCs w:val="21"/>
              </w:rPr>
            </w:pPr>
            <w:r w:rsidRPr="006A4E2E">
              <w:rPr>
                <w:color w:val="333333"/>
                <w:sz w:val="21"/>
                <w:szCs w:val="21"/>
              </w:rPr>
              <w:t>1.</w:t>
            </w:r>
          </w:p>
        </w:tc>
        <w:tc>
          <w:tcPr>
            <w:tcW w:w="725" w:type="dxa"/>
            <w:shd w:val="clear" w:color="auto" w:fill="FFFFFF"/>
            <w:vAlign w:val="center"/>
            <w:hideMark/>
          </w:tcPr>
          <w:p w14:paraId="19DDB6DF"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2229" w:type="dxa"/>
            <w:shd w:val="clear" w:color="auto" w:fill="FFFFFF"/>
            <w:vAlign w:val="center"/>
            <w:hideMark/>
          </w:tcPr>
          <w:p w14:paraId="69BD555D"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5346" w:type="dxa"/>
            <w:shd w:val="clear" w:color="auto" w:fill="FFFFFF"/>
            <w:vAlign w:val="center"/>
            <w:hideMark/>
          </w:tcPr>
          <w:p w14:paraId="1F80AE26"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07F4F935" w14:textId="77777777" w:rsidTr="0088110F">
        <w:tc>
          <w:tcPr>
            <w:tcW w:w="556" w:type="dxa"/>
            <w:shd w:val="clear" w:color="auto" w:fill="FFFFFF"/>
            <w:vAlign w:val="center"/>
            <w:hideMark/>
          </w:tcPr>
          <w:p w14:paraId="3C20155C" w14:textId="77777777" w:rsidR="00563421" w:rsidRPr="006A4E2E" w:rsidRDefault="00563421" w:rsidP="0088110F">
            <w:pPr>
              <w:spacing w:before="120" w:after="120"/>
              <w:jc w:val="center"/>
              <w:rPr>
                <w:color w:val="333333"/>
                <w:sz w:val="21"/>
                <w:szCs w:val="21"/>
              </w:rPr>
            </w:pPr>
            <w:r w:rsidRPr="006A4E2E">
              <w:rPr>
                <w:color w:val="333333"/>
                <w:sz w:val="21"/>
                <w:szCs w:val="21"/>
              </w:rPr>
              <w:t>2.</w:t>
            </w:r>
          </w:p>
        </w:tc>
        <w:tc>
          <w:tcPr>
            <w:tcW w:w="725" w:type="dxa"/>
            <w:shd w:val="clear" w:color="auto" w:fill="FFFFFF"/>
            <w:vAlign w:val="center"/>
            <w:hideMark/>
          </w:tcPr>
          <w:p w14:paraId="35E04A42"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2229" w:type="dxa"/>
            <w:shd w:val="clear" w:color="auto" w:fill="FFFFFF"/>
            <w:vAlign w:val="center"/>
            <w:hideMark/>
          </w:tcPr>
          <w:p w14:paraId="788D85AA"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5346" w:type="dxa"/>
            <w:shd w:val="clear" w:color="auto" w:fill="FFFFFF"/>
            <w:vAlign w:val="center"/>
            <w:hideMark/>
          </w:tcPr>
          <w:p w14:paraId="684DB3BB"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47674D5E" w14:textId="77777777" w:rsidTr="0088110F">
        <w:tc>
          <w:tcPr>
            <w:tcW w:w="556" w:type="dxa"/>
            <w:shd w:val="clear" w:color="auto" w:fill="FFFFFF"/>
            <w:vAlign w:val="center"/>
            <w:hideMark/>
          </w:tcPr>
          <w:p w14:paraId="5C092BC9" w14:textId="77777777" w:rsidR="00563421" w:rsidRPr="006A4E2E" w:rsidRDefault="00563421" w:rsidP="0088110F">
            <w:pPr>
              <w:spacing w:before="120" w:after="120"/>
              <w:jc w:val="center"/>
              <w:rPr>
                <w:color w:val="333333"/>
                <w:sz w:val="21"/>
                <w:szCs w:val="21"/>
              </w:rPr>
            </w:pPr>
            <w:r w:rsidRPr="006A4E2E">
              <w:rPr>
                <w:color w:val="333333"/>
                <w:sz w:val="21"/>
                <w:szCs w:val="21"/>
              </w:rPr>
              <w:t>...</w:t>
            </w:r>
          </w:p>
        </w:tc>
        <w:tc>
          <w:tcPr>
            <w:tcW w:w="725" w:type="dxa"/>
            <w:shd w:val="clear" w:color="auto" w:fill="FFFFFF"/>
            <w:vAlign w:val="center"/>
            <w:hideMark/>
          </w:tcPr>
          <w:p w14:paraId="66E1AD70"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2229" w:type="dxa"/>
            <w:shd w:val="clear" w:color="auto" w:fill="FFFFFF"/>
            <w:vAlign w:val="center"/>
            <w:hideMark/>
          </w:tcPr>
          <w:p w14:paraId="7AC77F58"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5346" w:type="dxa"/>
            <w:shd w:val="clear" w:color="auto" w:fill="FFFFFF"/>
            <w:vAlign w:val="center"/>
            <w:hideMark/>
          </w:tcPr>
          <w:p w14:paraId="526D551E"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bl>
    <w:p w14:paraId="610FF772"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d) Uy tín, ảnh hưởng của Nhà giáo đối với học sinh, sinh viên, đồng nghiệp, với ngành và xã hội:</w:t>
      </w:r>
    </w:p>
    <w:p w14:paraId="3C94CA9F"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332E196B"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0A91E7AE"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1A71AE78"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đ) Đóng góp xây dựng đơn vị:</w:t>
      </w:r>
    </w:p>
    <w:p w14:paraId="163EE42C"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05C436C4"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lastRenderedPageBreak/>
        <w:t>...............................................................................................................</w:t>
      </w:r>
      <w:r>
        <w:rPr>
          <w:color w:val="333333"/>
          <w:sz w:val="21"/>
          <w:szCs w:val="21"/>
        </w:rPr>
        <w:t>.................................</w:t>
      </w:r>
      <w:r w:rsidRPr="006A4E2E">
        <w:rPr>
          <w:color w:val="333333"/>
          <w:sz w:val="21"/>
          <w:szCs w:val="21"/>
        </w:rPr>
        <w:t>........................</w:t>
      </w:r>
    </w:p>
    <w:p w14:paraId="5375BB51"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Thành tích của đơn vị trong 2 năm liền kề năm đề nghị (15):</w:t>
      </w:r>
    </w:p>
    <w:p w14:paraId="66A00284"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238D77F8"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05401BCC"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07770527"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e) Kỷ luật (thời gian, hình thức, lý do):</w:t>
      </w:r>
    </w:p>
    <w:p w14:paraId="7C0D6ACD"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29C73F2C"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5BCF48D5"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Tôi cam kết chịu trách nhiệm trước pháp luật về tính xác thực của thông tin đã kê khai.</w:t>
      </w:r>
    </w:p>
    <w:p w14:paraId="3A2A0904"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w:t>
      </w:r>
    </w:p>
    <w:tbl>
      <w:tblPr>
        <w:tblW w:w="0" w:type="auto"/>
        <w:shd w:val="clear" w:color="auto" w:fill="FFFFFF"/>
        <w:tblCellMar>
          <w:left w:w="0" w:type="dxa"/>
          <w:right w:w="0" w:type="dxa"/>
        </w:tblCellMar>
        <w:tblLook w:val="04A0" w:firstRow="1" w:lastRow="0" w:firstColumn="1" w:lastColumn="0" w:noHBand="0" w:noVBand="1"/>
      </w:tblPr>
      <w:tblGrid>
        <w:gridCol w:w="4428"/>
        <w:gridCol w:w="4428"/>
      </w:tblGrid>
      <w:tr w:rsidR="00563421" w:rsidRPr="006A4E2E" w14:paraId="2712D8EC" w14:textId="77777777" w:rsidTr="0088110F">
        <w:tc>
          <w:tcPr>
            <w:tcW w:w="4428" w:type="dxa"/>
            <w:shd w:val="clear" w:color="auto" w:fill="FFFFFF"/>
            <w:tcMar>
              <w:top w:w="0" w:type="dxa"/>
              <w:left w:w="108" w:type="dxa"/>
              <w:bottom w:w="0" w:type="dxa"/>
              <w:right w:w="108" w:type="dxa"/>
            </w:tcMar>
            <w:hideMark/>
          </w:tcPr>
          <w:p w14:paraId="79A8BF08" w14:textId="77777777" w:rsidR="00563421" w:rsidRPr="006A4E2E" w:rsidRDefault="00563421" w:rsidP="0088110F">
            <w:pPr>
              <w:spacing w:before="120" w:after="120"/>
              <w:jc w:val="center"/>
              <w:rPr>
                <w:color w:val="333333"/>
                <w:sz w:val="21"/>
                <w:szCs w:val="21"/>
              </w:rPr>
            </w:pPr>
            <w:r w:rsidRPr="006A4E2E">
              <w:rPr>
                <w:b/>
                <w:bCs/>
                <w:color w:val="333333"/>
                <w:sz w:val="21"/>
                <w:szCs w:val="21"/>
              </w:rPr>
              <w:t>Xác nhận, đánh giá của đơn vị </w:t>
            </w:r>
            <w:r w:rsidRPr="006A4E2E">
              <w:rPr>
                <w:color w:val="333333"/>
                <w:sz w:val="21"/>
                <w:szCs w:val="21"/>
              </w:rPr>
              <w:t>(16)</w:t>
            </w:r>
          </w:p>
        </w:tc>
        <w:tc>
          <w:tcPr>
            <w:tcW w:w="4428" w:type="dxa"/>
            <w:shd w:val="clear" w:color="auto" w:fill="FFFFFF"/>
            <w:tcMar>
              <w:top w:w="0" w:type="dxa"/>
              <w:left w:w="108" w:type="dxa"/>
              <w:bottom w:w="0" w:type="dxa"/>
              <w:right w:w="108" w:type="dxa"/>
            </w:tcMar>
            <w:hideMark/>
          </w:tcPr>
          <w:p w14:paraId="59B59B47" w14:textId="77777777" w:rsidR="00563421" w:rsidRPr="006A4E2E" w:rsidRDefault="00563421" w:rsidP="0088110F">
            <w:pPr>
              <w:spacing w:before="120" w:after="120"/>
              <w:jc w:val="center"/>
              <w:rPr>
                <w:color w:val="333333"/>
                <w:sz w:val="21"/>
                <w:szCs w:val="21"/>
              </w:rPr>
            </w:pPr>
            <w:r w:rsidRPr="006A4E2E">
              <w:rPr>
                <w:i/>
                <w:iCs/>
                <w:color w:val="333333"/>
                <w:sz w:val="21"/>
                <w:szCs w:val="21"/>
              </w:rPr>
              <w:t>……. Ngày      </w:t>
            </w:r>
            <w:r w:rsidRPr="006A4E2E">
              <w:rPr>
                <w:i/>
                <w:iCs/>
                <w:color w:val="333333"/>
                <w:sz w:val="21"/>
                <w:szCs w:val="21"/>
                <w:shd w:val="clear" w:color="auto" w:fill="FFFFFF"/>
              </w:rPr>
              <w:t>tháng</w:t>
            </w:r>
            <w:r w:rsidRPr="006A4E2E">
              <w:rPr>
                <w:i/>
                <w:iCs/>
                <w:color w:val="333333"/>
                <w:sz w:val="21"/>
                <w:szCs w:val="21"/>
              </w:rPr>
              <w:t>    năm 20.....</w:t>
            </w:r>
            <w:r w:rsidRPr="006A4E2E">
              <w:rPr>
                <w:i/>
                <w:iCs/>
                <w:color w:val="333333"/>
                <w:sz w:val="21"/>
                <w:szCs w:val="21"/>
              </w:rPr>
              <w:br/>
            </w:r>
            <w:r w:rsidRPr="006A4E2E">
              <w:rPr>
                <w:color w:val="333333"/>
                <w:sz w:val="21"/>
                <w:szCs w:val="21"/>
              </w:rPr>
              <w:t>Người khai </w:t>
            </w:r>
            <w:r w:rsidRPr="006A4E2E">
              <w:rPr>
                <w:i/>
                <w:iCs/>
                <w:color w:val="333333"/>
                <w:sz w:val="21"/>
                <w:szCs w:val="21"/>
              </w:rPr>
              <w:t>(ký tên)</w:t>
            </w:r>
          </w:p>
        </w:tc>
      </w:tr>
    </w:tbl>
    <w:p w14:paraId="19189F51"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w:t>
      </w:r>
    </w:p>
    <w:p w14:paraId="60A4A823" w14:textId="77777777" w:rsidR="00563421" w:rsidRPr="006A4E2E" w:rsidRDefault="00563421" w:rsidP="00563421">
      <w:pPr>
        <w:shd w:val="clear" w:color="auto" w:fill="FFFFFF"/>
        <w:spacing w:before="120" w:after="120"/>
        <w:rPr>
          <w:color w:val="333333"/>
          <w:sz w:val="21"/>
          <w:szCs w:val="21"/>
        </w:rPr>
      </w:pPr>
      <w:r w:rsidRPr="006A4E2E">
        <w:rPr>
          <w:b/>
          <w:bCs/>
          <w:color w:val="333333"/>
          <w:sz w:val="21"/>
          <w:szCs w:val="21"/>
        </w:rPr>
        <w:t>Xác nhận chính quyền địa phương nơi cư trú (17)</w:t>
      </w:r>
      <w:r w:rsidRPr="006A4E2E">
        <w:rPr>
          <w:b/>
          <w:bCs/>
          <w:color w:val="333333"/>
          <w:sz w:val="21"/>
          <w:szCs w:val="21"/>
        </w:rPr>
        <w:br/>
        <w:t>(đối </w:t>
      </w:r>
      <w:r w:rsidRPr="006A4E2E">
        <w:rPr>
          <w:b/>
          <w:bCs/>
          <w:color w:val="333333"/>
          <w:sz w:val="21"/>
          <w:szCs w:val="21"/>
          <w:shd w:val="clear" w:color="auto" w:fill="FFFFFF"/>
        </w:rPr>
        <w:t>với</w:t>
      </w:r>
      <w:r w:rsidRPr="006A4E2E">
        <w:rPr>
          <w:b/>
          <w:bCs/>
          <w:color w:val="333333"/>
          <w:sz w:val="21"/>
          <w:szCs w:val="21"/>
        </w:rPr>
        <w:t> đối tượng thuộc Điểm c Khoản 1 Điều 2)</w:t>
      </w:r>
    </w:p>
    <w:p w14:paraId="27D32C05" w14:textId="77777777" w:rsidR="00563421" w:rsidRDefault="00563421" w:rsidP="00563421">
      <w:pPr>
        <w:shd w:val="clear" w:color="auto" w:fill="FFFFFF"/>
        <w:rPr>
          <w:b/>
          <w:bCs/>
          <w:i/>
          <w:iCs/>
          <w:color w:val="333333"/>
          <w:sz w:val="20"/>
          <w:szCs w:val="20"/>
        </w:rPr>
      </w:pPr>
    </w:p>
    <w:p w14:paraId="6B4C8578" w14:textId="77777777" w:rsidR="00563421" w:rsidRDefault="00563421" w:rsidP="00563421">
      <w:pPr>
        <w:shd w:val="clear" w:color="auto" w:fill="FFFFFF"/>
        <w:rPr>
          <w:b/>
          <w:bCs/>
          <w:i/>
          <w:iCs/>
          <w:color w:val="333333"/>
          <w:sz w:val="20"/>
          <w:szCs w:val="20"/>
        </w:rPr>
      </w:pPr>
    </w:p>
    <w:p w14:paraId="71A93BA3" w14:textId="77777777" w:rsidR="00563421" w:rsidRDefault="00563421" w:rsidP="00563421">
      <w:pPr>
        <w:shd w:val="clear" w:color="auto" w:fill="FFFFFF"/>
        <w:rPr>
          <w:b/>
          <w:bCs/>
          <w:i/>
          <w:iCs/>
          <w:color w:val="333333"/>
          <w:sz w:val="20"/>
          <w:szCs w:val="20"/>
        </w:rPr>
      </w:pPr>
    </w:p>
    <w:p w14:paraId="0461BD8D" w14:textId="77777777" w:rsidR="00563421" w:rsidRDefault="00563421" w:rsidP="00563421">
      <w:pPr>
        <w:shd w:val="clear" w:color="auto" w:fill="FFFFFF"/>
        <w:rPr>
          <w:b/>
          <w:bCs/>
          <w:i/>
          <w:iCs/>
          <w:color w:val="333333"/>
          <w:sz w:val="20"/>
          <w:szCs w:val="20"/>
        </w:rPr>
      </w:pPr>
    </w:p>
    <w:p w14:paraId="34B17BE7" w14:textId="77777777" w:rsidR="00563421" w:rsidRDefault="00563421" w:rsidP="00563421">
      <w:pPr>
        <w:shd w:val="clear" w:color="auto" w:fill="FFFFFF"/>
        <w:rPr>
          <w:b/>
          <w:bCs/>
          <w:i/>
          <w:iCs/>
          <w:color w:val="333333"/>
          <w:sz w:val="20"/>
          <w:szCs w:val="20"/>
        </w:rPr>
      </w:pPr>
    </w:p>
    <w:p w14:paraId="17EB10CE" w14:textId="77777777" w:rsidR="00563421" w:rsidRPr="006A4E2E" w:rsidRDefault="00563421" w:rsidP="00563421">
      <w:pPr>
        <w:shd w:val="clear" w:color="auto" w:fill="FFFFFF"/>
        <w:rPr>
          <w:color w:val="333333"/>
          <w:sz w:val="20"/>
          <w:szCs w:val="20"/>
        </w:rPr>
      </w:pPr>
      <w:r w:rsidRPr="006A4E2E">
        <w:rPr>
          <w:b/>
          <w:bCs/>
          <w:i/>
          <w:iCs/>
          <w:color w:val="333333"/>
          <w:sz w:val="20"/>
          <w:szCs w:val="20"/>
        </w:rPr>
        <w:t>Ghi chú:</w:t>
      </w:r>
    </w:p>
    <w:p w14:paraId="2FF0780B" w14:textId="77777777" w:rsidR="00563421" w:rsidRPr="006A4E2E" w:rsidRDefault="00563421" w:rsidP="00563421">
      <w:pPr>
        <w:shd w:val="clear" w:color="auto" w:fill="FFFFFF"/>
        <w:rPr>
          <w:color w:val="333333"/>
          <w:sz w:val="20"/>
          <w:szCs w:val="20"/>
        </w:rPr>
      </w:pPr>
      <w:r w:rsidRPr="006A4E2E">
        <w:rPr>
          <w:color w:val="333333"/>
          <w:sz w:val="20"/>
          <w:szCs w:val="20"/>
        </w:rPr>
        <w:t>Đánh máy không quá 10 trang, không đóng quyển, người khai ký nhỏ bằng bút mực xanh góc dưới bên phải vào từng trang khai thành tích;</w:t>
      </w:r>
    </w:p>
    <w:p w14:paraId="373A033B" w14:textId="77777777" w:rsidR="00563421" w:rsidRPr="006A4E2E" w:rsidRDefault="00563421" w:rsidP="00563421">
      <w:pPr>
        <w:shd w:val="clear" w:color="auto" w:fill="FFFFFF"/>
        <w:rPr>
          <w:color w:val="333333"/>
          <w:sz w:val="20"/>
          <w:szCs w:val="20"/>
        </w:rPr>
      </w:pPr>
      <w:r w:rsidRPr="006A4E2E">
        <w:rPr>
          <w:color w:val="333333"/>
          <w:sz w:val="20"/>
          <w:szCs w:val="20"/>
        </w:rPr>
        <w:t>(1) Họ và tên viết chữ in hoa;</w:t>
      </w:r>
    </w:p>
    <w:p w14:paraId="479AC1FA" w14:textId="77777777" w:rsidR="00563421" w:rsidRPr="006A4E2E" w:rsidRDefault="00563421" w:rsidP="00563421">
      <w:pPr>
        <w:shd w:val="clear" w:color="auto" w:fill="FFFFFF"/>
        <w:rPr>
          <w:color w:val="333333"/>
          <w:sz w:val="20"/>
          <w:szCs w:val="20"/>
        </w:rPr>
      </w:pPr>
      <w:r w:rsidRPr="006A4E2E">
        <w:rPr>
          <w:color w:val="333333"/>
          <w:sz w:val="20"/>
          <w:szCs w:val="20"/>
        </w:rPr>
        <w:t>(2) Viết đầy đủ tên đơn vị công tác (không viết tắt);</w:t>
      </w:r>
    </w:p>
    <w:p w14:paraId="171081F8" w14:textId="77777777" w:rsidR="00563421" w:rsidRPr="006A4E2E" w:rsidRDefault="00563421" w:rsidP="00563421">
      <w:pPr>
        <w:shd w:val="clear" w:color="auto" w:fill="FFFFFF"/>
        <w:rPr>
          <w:color w:val="333333"/>
          <w:sz w:val="20"/>
          <w:szCs w:val="20"/>
        </w:rPr>
      </w:pPr>
      <w:r w:rsidRPr="006A4E2E">
        <w:rPr>
          <w:color w:val="333333"/>
          <w:sz w:val="20"/>
          <w:szCs w:val="20"/>
        </w:rPr>
        <w:t>(3) Chức vụ hiện tại (không viết tắt);</w:t>
      </w:r>
    </w:p>
    <w:p w14:paraId="6F56BB04" w14:textId="77777777" w:rsidR="00563421" w:rsidRPr="006A4E2E" w:rsidRDefault="00563421" w:rsidP="00563421">
      <w:pPr>
        <w:shd w:val="clear" w:color="auto" w:fill="FFFFFF"/>
        <w:rPr>
          <w:color w:val="333333"/>
          <w:sz w:val="20"/>
          <w:szCs w:val="20"/>
        </w:rPr>
      </w:pPr>
      <w:r w:rsidRPr="006A4E2E">
        <w:rPr>
          <w:color w:val="333333"/>
          <w:sz w:val="20"/>
          <w:szCs w:val="20"/>
        </w:rPr>
        <w:t>(4) Học hàm, học vị: Khai từ học vị thạc sĩ trở lên (đối với cá nhân thuộc lực lượng vũ trang nhân dân khai rõ quân hàm);</w:t>
      </w:r>
    </w:p>
    <w:p w14:paraId="6D5183EF" w14:textId="77777777" w:rsidR="00563421" w:rsidRPr="006A4E2E" w:rsidRDefault="00563421" w:rsidP="00563421">
      <w:pPr>
        <w:shd w:val="clear" w:color="auto" w:fill="FFFFFF"/>
        <w:rPr>
          <w:color w:val="333333"/>
          <w:sz w:val="20"/>
          <w:szCs w:val="20"/>
        </w:rPr>
      </w:pPr>
      <w:r w:rsidRPr="006A4E2E">
        <w:rPr>
          <w:color w:val="333333"/>
          <w:sz w:val="20"/>
          <w:szCs w:val="20"/>
        </w:rPr>
        <w:t>(5) Khai bằng số (tổng số năm);</w:t>
      </w:r>
    </w:p>
    <w:p w14:paraId="6B3F4ED9" w14:textId="77777777" w:rsidR="00563421" w:rsidRPr="006A4E2E" w:rsidRDefault="00563421" w:rsidP="00563421">
      <w:pPr>
        <w:shd w:val="clear" w:color="auto" w:fill="FFFFFF"/>
        <w:rPr>
          <w:color w:val="333333"/>
          <w:sz w:val="20"/>
          <w:szCs w:val="20"/>
        </w:rPr>
      </w:pPr>
      <w:r w:rsidRPr="006A4E2E">
        <w:rPr>
          <w:color w:val="333333"/>
          <w:sz w:val="20"/>
          <w:szCs w:val="20"/>
        </w:rPr>
        <w:t>(6) Khai từ tháng, năm… đến tháng, năm.... công tác đơn vị..., thuộc thôn, xã, huyện, tỉnh;</w:t>
      </w:r>
    </w:p>
    <w:p w14:paraId="76C0D1BD" w14:textId="77777777" w:rsidR="00563421" w:rsidRPr="006A4E2E" w:rsidRDefault="00563421" w:rsidP="00563421">
      <w:pPr>
        <w:shd w:val="clear" w:color="auto" w:fill="FFFFFF"/>
        <w:rPr>
          <w:color w:val="333333"/>
          <w:sz w:val="20"/>
          <w:szCs w:val="20"/>
        </w:rPr>
      </w:pPr>
      <w:r w:rsidRPr="006A4E2E">
        <w:rPr>
          <w:color w:val="333333"/>
          <w:sz w:val="20"/>
          <w:szCs w:val="20"/>
        </w:rPr>
        <w:t>(7) Áp dụng với cá nhân đề nghị xét tặng danh hiệu Nhà giáo Nhân dân;</w:t>
      </w:r>
    </w:p>
    <w:p w14:paraId="5E3B4A0D" w14:textId="77777777" w:rsidR="00563421" w:rsidRPr="006A4E2E" w:rsidRDefault="00563421" w:rsidP="00563421">
      <w:pPr>
        <w:shd w:val="clear" w:color="auto" w:fill="FFFFFF"/>
        <w:rPr>
          <w:color w:val="333333"/>
          <w:sz w:val="20"/>
          <w:szCs w:val="20"/>
        </w:rPr>
      </w:pPr>
      <w:r w:rsidRPr="006A4E2E">
        <w:rPr>
          <w:color w:val="333333"/>
          <w:sz w:val="20"/>
          <w:szCs w:val="20"/>
        </w:rPr>
        <w:t>(8) Khai đầy đủ tên sáng kiến, đề tài NCKH do cá nhân chủ trì; cấp đánh giá, nghiệm thu, xếp loại (nếu có); năm nghiệm thu, công nhận;</w:t>
      </w:r>
    </w:p>
    <w:p w14:paraId="2394C172" w14:textId="77777777" w:rsidR="00563421" w:rsidRPr="006A4E2E" w:rsidRDefault="00563421" w:rsidP="00563421">
      <w:pPr>
        <w:shd w:val="clear" w:color="auto" w:fill="FFFFFF"/>
        <w:rPr>
          <w:color w:val="333333"/>
          <w:sz w:val="20"/>
          <w:szCs w:val="20"/>
        </w:rPr>
      </w:pPr>
      <w:r w:rsidRPr="006A4E2E">
        <w:rPr>
          <w:color w:val="333333"/>
          <w:sz w:val="20"/>
          <w:szCs w:val="20"/>
        </w:rPr>
        <w:t>(9) Khai rõ từng loại giáo </w:t>
      </w:r>
      <w:r w:rsidRPr="006A4E2E">
        <w:rPr>
          <w:color w:val="333333"/>
          <w:sz w:val="20"/>
          <w:szCs w:val="20"/>
          <w:shd w:val="clear" w:color="auto" w:fill="FFFFFF"/>
        </w:rPr>
        <w:t>trình</w:t>
      </w:r>
      <w:r w:rsidRPr="006A4E2E">
        <w:rPr>
          <w:color w:val="333333"/>
          <w:sz w:val="20"/>
          <w:szCs w:val="20"/>
        </w:rPr>
        <w:t>, sách (không viết tắt);</w:t>
      </w:r>
    </w:p>
    <w:p w14:paraId="1CCDFB66" w14:textId="77777777" w:rsidR="00563421" w:rsidRPr="006A4E2E" w:rsidRDefault="00563421" w:rsidP="00563421">
      <w:pPr>
        <w:shd w:val="clear" w:color="auto" w:fill="FFFFFF"/>
        <w:rPr>
          <w:color w:val="333333"/>
          <w:sz w:val="20"/>
          <w:szCs w:val="20"/>
        </w:rPr>
      </w:pPr>
      <w:r w:rsidRPr="006A4E2E">
        <w:rPr>
          <w:color w:val="333333"/>
          <w:sz w:val="20"/>
          <w:szCs w:val="20"/>
        </w:rPr>
        <w:t>(10) Khai theo thứ tự Tiến sĩ đến Thạc sĩ, bác sĩ chuyên khoa cấp II, bác sĩ nội trú;</w:t>
      </w:r>
    </w:p>
    <w:p w14:paraId="25322863" w14:textId="77777777" w:rsidR="00563421" w:rsidRPr="006A4E2E" w:rsidRDefault="00563421" w:rsidP="00563421">
      <w:pPr>
        <w:shd w:val="clear" w:color="auto" w:fill="FFFFFF"/>
        <w:rPr>
          <w:color w:val="333333"/>
          <w:sz w:val="20"/>
          <w:szCs w:val="20"/>
        </w:rPr>
      </w:pPr>
      <w:r w:rsidRPr="006A4E2E">
        <w:rPr>
          <w:color w:val="333333"/>
          <w:sz w:val="20"/>
          <w:szCs w:val="20"/>
        </w:rPr>
        <w:t>(11) Khai rõ họ tên học sinh, sinh viên đoạt huy chương vàng, bạc, đồng hoặc đạt giải nhất, nhì, ba trong các kỳ thi quốc gia, quốc tế và tên kỳ thi, năm đạt giải;</w:t>
      </w:r>
    </w:p>
    <w:p w14:paraId="10441783" w14:textId="77777777" w:rsidR="00563421" w:rsidRPr="006A4E2E" w:rsidRDefault="00563421" w:rsidP="00563421">
      <w:pPr>
        <w:shd w:val="clear" w:color="auto" w:fill="FFFFFF"/>
        <w:rPr>
          <w:color w:val="333333"/>
          <w:sz w:val="20"/>
          <w:szCs w:val="20"/>
        </w:rPr>
      </w:pPr>
      <w:r w:rsidRPr="006A4E2E">
        <w:rPr>
          <w:color w:val="333333"/>
          <w:sz w:val="20"/>
          <w:szCs w:val="20"/>
        </w:rPr>
        <w:t>(12) Khai rõ đã hướng dẫn được bao nhiêu giáo viên, giảng viên dạy giỏi;</w:t>
      </w:r>
    </w:p>
    <w:p w14:paraId="1F46C340" w14:textId="77777777" w:rsidR="00563421" w:rsidRPr="006A4E2E" w:rsidRDefault="00563421" w:rsidP="00563421">
      <w:pPr>
        <w:shd w:val="clear" w:color="auto" w:fill="FFFFFF"/>
        <w:rPr>
          <w:color w:val="333333"/>
          <w:sz w:val="20"/>
          <w:szCs w:val="20"/>
        </w:rPr>
      </w:pPr>
      <w:r w:rsidRPr="006A4E2E">
        <w:rPr>
          <w:color w:val="333333"/>
          <w:sz w:val="20"/>
          <w:szCs w:val="20"/>
        </w:rPr>
        <w:t>(13) Khai rõ số lần đạt danh hiệu Chiến sĩ thi đua cơ sở, Chiến sĩ thi đua cấp tỉnh, Bộ, Chiến sĩ thi đua Toàn quốc (nếu có) hoặc Giáo viên dạy giỏi cùng cấp. Lưu ý: Trong một năm nếu đạt nhiều danh hiệu thì cá nhân lựa chọn một danh hiệu để kê khai.</w:t>
      </w:r>
    </w:p>
    <w:p w14:paraId="78BD2CBD" w14:textId="77777777" w:rsidR="00563421" w:rsidRPr="006A4E2E" w:rsidRDefault="00563421" w:rsidP="00563421">
      <w:pPr>
        <w:shd w:val="clear" w:color="auto" w:fill="FFFFFF"/>
        <w:rPr>
          <w:color w:val="333333"/>
          <w:sz w:val="20"/>
          <w:szCs w:val="20"/>
        </w:rPr>
      </w:pPr>
      <w:r w:rsidRPr="006A4E2E">
        <w:rPr>
          <w:color w:val="333333"/>
          <w:sz w:val="20"/>
          <w:szCs w:val="20"/>
        </w:rPr>
        <w:t>(14) Ghi rõ nội dung được khen thưởng;</w:t>
      </w:r>
    </w:p>
    <w:p w14:paraId="0C6A3B3C" w14:textId="77777777" w:rsidR="00563421" w:rsidRPr="006A4E2E" w:rsidRDefault="00563421" w:rsidP="00563421">
      <w:pPr>
        <w:shd w:val="clear" w:color="auto" w:fill="FFFFFF"/>
        <w:rPr>
          <w:color w:val="333333"/>
          <w:sz w:val="20"/>
          <w:szCs w:val="20"/>
        </w:rPr>
      </w:pPr>
      <w:r w:rsidRPr="006A4E2E">
        <w:rPr>
          <w:color w:val="333333"/>
          <w:sz w:val="20"/>
          <w:szCs w:val="20"/>
        </w:rPr>
        <w:t>(15) Khai rõ danh hiệu thi đua của đơn vị trong 2 năm liền kề và hình thức khen thưởng (nếu có);</w:t>
      </w:r>
    </w:p>
    <w:p w14:paraId="626F27EA" w14:textId="77777777" w:rsidR="00563421" w:rsidRPr="006A4E2E" w:rsidRDefault="00563421" w:rsidP="00563421">
      <w:pPr>
        <w:shd w:val="clear" w:color="auto" w:fill="FFFFFF"/>
        <w:rPr>
          <w:color w:val="333333"/>
          <w:sz w:val="20"/>
          <w:szCs w:val="20"/>
        </w:rPr>
      </w:pPr>
      <w:r w:rsidRPr="006A4E2E">
        <w:rPr>
          <w:color w:val="333333"/>
          <w:sz w:val="20"/>
          <w:szCs w:val="20"/>
        </w:rPr>
        <w:t>(16) Thủ trưởng đơn vị kiểm tra đầy đủ thông tin của cá nhân trong bản báo cáo thành tích, xác nhận và chịu trách nhiệm trước pháp luật về thành tích của cá nhân do mình xác nhận;</w:t>
      </w:r>
    </w:p>
    <w:p w14:paraId="5D5B21E9" w14:textId="77777777" w:rsidR="00563421" w:rsidRDefault="00563421" w:rsidP="00563421">
      <w:pPr>
        <w:shd w:val="clear" w:color="auto" w:fill="FFFFFF"/>
        <w:rPr>
          <w:color w:val="333333"/>
          <w:sz w:val="20"/>
          <w:szCs w:val="20"/>
        </w:rPr>
      </w:pPr>
      <w:r w:rsidRPr="006A4E2E">
        <w:rPr>
          <w:color w:val="333333"/>
          <w:sz w:val="20"/>
          <w:szCs w:val="20"/>
        </w:rPr>
        <w:t>(17) Xác nhận của chính quyền địa phương nơi cư trú về việc chấp hành chủ trương, chính sách của Đảng, pháp luật của Nhà nước; xác nhận trực tiếp vào bản khai thành tích cá nhân hoặc bằng văn bản (đối với đối tượng thuộc Điểm c Khoản 1 Điều 2 Nghị định này).</w:t>
      </w:r>
    </w:p>
    <w:p w14:paraId="0C30C2B0" w14:textId="77777777" w:rsidR="00563421" w:rsidRDefault="00563421" w:rsidP="00563421">
      <w:pPr>
        <w:shd w:val="clear" w:color="auto" w:fill="FFFFFF"/>
        <w:rPr>
          <w:color w:val="333333"/>
          <w:sz w:val="20"/>
          <w:szCs w:val="20"/>
        </w:rPr>
      </w:pPr>
    </w:p>
    <w:p w14:paraId="45A981A6" w14:textId="77777777" w:rsidR="00563421" w:rsidRDefault="00563421" w:rsidP="00563421">
      <w:pPr>
        <w:shd w:val="clear" w:color="auto" w:fill="FFFFFF"/>
        <w:rPr>
          <w:color w:val="333333"/>
          <w:sz w:val="20"/>
          <w:szCs w:val="20"/>
        </w:rPr>
      </w:pPr>
    </w:p>
    <w:p w14:paraId="12DFA17D" w14:textId="77777777" w:rsidR="00563421" w:rsidRDefault="00563421" w:rsidP="00563421">
      <w:pPr>
        <w:shd w:val="clear" w:color="auto" w:fill="FFFFFF"/>
        <w:rPr>
          <w:color w:val="333333"/>
          <w:sz w:val="20"/>
          <w:szCs w:val="20"/>
        </w:rPr>
      </w:pPr>
    </w:p>
    <w:p w14:paraId="2842E645" w14:textId="77777777" w:rsidR="00563421" w:rsidRDefault="00563421" w:rsidP="00563421">
      <w:pPr>
        <w:shd w:val="clear" w:color="auto" w:fill="FFFFFF"/>
        <w:rPr>
          <w:color w:val="333333"/>
          <w:sz w:val="20"/>
          <w:szCs w:val="20"/>
        </w:rPr>
      </w:pPr>
    </w:p>
    <w:p w14:paraId="29889ED6" w14:textId="77777777" w:rsidR="00563421" w:rsidRDefault="00563421" w:rsidP="00563421">
      <w:pPr>
        <w:shd w:val="clear" w:color="auto" w:fill="FFFFFF"/>
        <w:rPr>
          <w:color w:val="333333"/>
          <w:sz w:val="20"/>
          <w:szCs w:val="20"/>
        </w:rPr>
      </w:pPr>
    </w:p>
    <w:p w14:paraId="7942534D" w14:textId="77777777" w:rsidR="00563421" w:rsidRPr="006A4E2E" w:rsidRDefault="00563421" w:rsidP="00563421">
      <w:pPr>
        <w:shd w:val="clear" w:color="auto" w:fill="FFFFFF"/>
        <w:spacing w:before="120" w:after="120"/>
        <w:jc w:val="right"/>
        <w:rPr>
          <w:color w:val="333333"/>
          <w:sz w:val="21"/>
          <w:szCs w:val="21"/>
        </w:rPr>
      </w:pPr>
      <w:r w:rsidRPr="006A4E2E">
        <w:rPr>
          <w:b/>
          <w:bCs/>
          <w:color w:val="333333"/>
          <w:sz w:val="21"/>
          <w:szCs w:val="21"/>
        </w:rPr>
        <w:lastRenderedPageBreak/>
        <w:t>Mẫu số 02</w:t>
      </w:r>
    </w:p>
    <w:tbl>
      <w:tblPr>
        <w:tblW w:w="0" w:type="auto"/>
        <w:shd w:val="clear" w:color="auto" w:fill="FFFFFF"/>
        <w:tblCellMar>
          <w:left w:w="0" w:type="dxa"/>
          <w:right w:w="0" w:type="dxa"/>
        </w:tblCellMar>
        <w:tblLook w:val="04A0" w:firstRow="1" w:lastRow="0" w:firstColumn="1" w:lastColumn="0" w:noHBand="0" w:noVBand="1"/>
      </w:tblPr>
      <w:tblGrid>
        <w:gridCol w:w="3383"/>
        <w:gridCol w:w="5532"/>
      </w:tblGrid>
      <w:tr w:rsidR="00563421" w:rsidRPr="006A4E2E" w14:paraId="09E2500D" w14:textId="77777777" w:rsidTr="0088110F">
        <w:trPr>
          <w:trHeight w:val="288"/>
        </w:trPr>
        <w:tc>
          <w:tcPr>
            <w:tcW w:w="3383" w:type="dxa"/>
            <w:shd w:val="clear" w:color="auto" w:fill="FFFFFF"/>
            <w:tcMar>
              <w:top w:w="0" w:type="dxa"/>
              <w:left w:w="108" w:type="dxa"/>
              <w:bottom w:w="0" w:type="dxa"/>
              <w:right w:w="108" w:type="dxa"/>
            </w:tcMar>
            <w:hideMark/>
          </w:tcPr>
          <w:p w14:paraId="0082AFD5" w14:textId="77777777" w:rsidR="00563421" w:rsidRPr="006A4E2E" w:rsidRDefault="00563421" w:rsidP="0088110F">
            <w:pPr>
              <w:spacing w:before="120" w:after="120"/>
              <w:jc w:val="center"/>
              <w:rPr>
                <w:color w:val="333333"/>
                <w:sz w:val="21"/>
                <w:szCs w:val="21"/>
              </w:rPr>
            </w:pPr>
            <w:r w:rsidRPr="006A4E2E">
              <w:rPr>
                <w:color w:val="333333"/>
                <w:sz w:val="21"/>
                <w:szCs w:val="21"/>
              </w:rPr>
              <w:t>………………(1)</w:t>
            </w:r>
            <w:r w:rsidRPr="006A4E2E">
              <w:rPr>
                <w:b/>
                <w:bCs/>
                <w:color w:val="333333"/>
                <w:sz w:val="21"/>
                <w:szCs w:val="21"/>
              </w:rPr>
              <w:br/>
              <w:t>HỘI ĐỒNG XÉT TẶNG</w:t>
            </w:r>
            <w:r w:rsidRPr="006A4E2E">
              <w:rPr>
                <w:b/>
                <w:bCs/>
                <w:color w:val="333333"/>
                <w:sz w:val="21"/>
                <w:szCs w:val="21"/>
              </w:rPr>
              <w:br/>
              <w:t>DANH HIỆU NGND, NGƯT</w:t>
            </w:r>
            <w:r w:rsidRPr="006A4E2E">
              <w:rPr>
                <w:b/>
                <w:bCs/>
                <w:color w:val="333333"/>
                <w:sz w:val="21"/>
                <w:szCs w:val="21"/>
              </w:rPr>
              <w:br/>
            </w:r>
            <w:r w:rsidRPr="006A4E2E">
              <w:rPr>
                <w:color w:val="333333"/>
                <w:sz w:val="21"/>
                <w:szCs w:val="21"/>
              </w:rPr>
              <w:t>………………….(2)</w:t>
            </w:r>
            <w:r w:rsidRPr="006A4E2E">
              <w:rPr>
                <w:b/>
                <w:bCs/>
                <w:color w:val="333333"/>
                <w:sz w:val="21"/>
                <w:szCs w:val="21"/>
              </w:rPr>
              <w:br/>
              <w:t>-------</w:t>
            </w:r>
          </w:p>
        </w:tc>
        <w:tc>
          <w:tcPr>
            <w:tcW w:w="5532" w:type="dxa"/>
            <w:shd w:val="clear" w:color="auto" w:fill="FFFFFF"/>
            <w:tcMar>
              <w:top w:w="0" w:type="dxa"/>
              <w:left w:w="108" w:type="dxa"/>
              <w:bottom w:w="0" w:type="dxa"/>
              <w:right w:w="108" w:type="dxa"/>
            </w:tcMar>
            <w:hideMark/>
          </w:tcPr>
          <w:p w14:paraId="30A01F6C" w14:textId="77777777" w:rsidR="00563421" w:rsidRPr="006A4E2E" w:rsidRDefault="00563421" w:rsidP="0088110F">
            <w:pPr>
              <w:spacing w:before="120" w:after="120"/>
              <w:jc w:val="center"/>
              <w:rPr>
                <w:color w:val="333333"/>
                <w:sz w:val="21"/>
                <w:szCs w:val="21"/>
              </w:rPr>
            </w:pPr>
            <w:r w:rsidRPr="006A4E2E">
              <w:rPr>
                <w:b/>
                <w:bCs/>
                <w:color w:val="333333"/>
                <w:sz w:val="21"/>
                <w:szCs w:val="21"/>
              </w:rPr>
              <w:t>CỘNG HÒA XÃ HỘI CHỦ NGHĨA VIỆT NAM</w:t>
            </w:r>
            <w:r w:rsidRPr="006A4E2E">
              <w:rPr>
                <w:b/>
                <w:bCs/>
                <w:color w:val="333333"/>
                <w:sz w:val="21"/>
                <w:szCs w:val="21"/>
              </w:rPr>
              <w:br/>
              <w:t>Độc lập - Tự do - Hạnh phúc</w:t>
            </w:r>
            <w:r w:rsidRPr="006A4E2E">
              <w:rPr>
                <w:b/>
                <w:bCs/>
                <w:color w:val="333333"/>
                <w:sz w:val="21"/>
                <w:szCs w:val="21"/>
              </w:rPr>
              <w:br/>
              <w:t>---------</w:t>
            </w:r>
            <w:r>
              <w:rPr>
                <w:b/>
                <w:bCs/>
                <w:color w:val="333333"/>
                <w:sz w:val="21"/>
                <w:szCs w:val="21"/>
              </w:rPr>
              <w:t>---------------------</w:t>
            </w:r>
            <w:r w:rsidRPr="006A4E2E">
              <w:rPr>
                <w:b/>
                <w:bCs/>
                <w:color w:val="333333"/>
                <w:sz w:val="21"/>
                <w:szCs w:val="21"/>
              </w:rPr>
              <w:t>------</w:t>
            </w:r>
          </w:p>
        </w:tc>
      </w:tr>
      <w:tr w:rsidR="00563421" w:rsidRPr="006A4E2E" w14:paraId="38B5A8E6" w14:textId="77777777" w:rsidTr="0088110F">
        <w:trPr>
          <w:trHeight w:val="256"/>
        </w:trPr>
        <w:tc>
          <w:tcPr>
            <w:tcW w:w="3383" w:type="dxa"/>
            <w:shd w:val="clear" w:color="auto" w:fill="FFFFFF"/>
            <w:tcMar>
              <w:top w:w="0" w:type="dxa"/>
              <w:left w:w="108" w:type="dxa"/>
              <w:bottom w:w="0" w:type="dxa"/>
              <w:right w:w="108" w:type="dxa"/>
            </w:tcMar>
            <w:hideMark/>
          </w:tcPr>
          <w:p w14:paraId="4A25AB39" w14:textId="77777777" w:rsidR="00563421" w:rsidRPr="006A4E2E" w:rsidRDefault="00563421" w:rsidP="0088110F">
            <w:pPr>
              <w:spacing w:before="120" w:after="120"/>
              <w:jc w:val="center"/>
              <w:rPr>
                <w:color w:val="333333"/>
                <w:sz w:val="21"/>
                <w:szCs w:val="21"/>
              </w:rPr>
            </w:pPr>
            <w:r w:rsidRPr="006A4E2E">
              <w:rPr>
                <w:color w:val="333333"/>
                <w:sz w:val="21"/>
                <w:szCs w:val="21"/>
              </w:rPr>
              <w:t>Số:        /TTr- ………….</w:t>
            </w:r>
          </w:p>
        </w:tc>
        <w:tc>
          <w:tcPr>
            <w:tcW w:w="5532" w:type="dxa"/>
            <w:shd w:val="clear" w:color="auto" w:fill="FFFFFF"/>
            <w:tcMar>
              <w:top w:w="0" w:type="dxa"/>
              <w:left w:w="108" w:type="dxa"/>
              <w:bottom w:w="0" w:type="dxa"/>
              <w:right w:w="108" w:type="dxa"/>
            </w:tcMar>
            <w:hideMark/>
          </w:tcPr>
          <w:p w14:paraId="22267726" w14:textId="77777777" w:rsidR="00563421" w:rsidRPr="006A4E2E" w:rsidRDefault="00563421" w:rsidP="0088110F">
            <w:pPr>
              <w:spacing w:before="120" w:after="120"/>
              <w:jc w:val="right"/>
              <w:rPr>
                <w:color w:val="333333"/>
                <w:sz w:val="21"/>
                <w:szCs w:val="21"/>
              </w:rPr>
            </w:pPr>
            <w:r w:rsidRPr="006A4E2E">
              <w:rPr>
                <w:i/>
                <w:iCs/>
                <w:color w:val="333333"/>
                <w:sz w:val="21"/>
                <w:szCs w:val="21"/>
              </w:rPr>
              <w:t>………, ngày …. tháng …. năm ….</w:t>
            </w:r>
          </w:p>
        </w:tc>
      </w:tr>
    </w:tbl>
    <w:p w14:paraId="2C1D4CF5" w14:textId="77777777" w:rsidR="00563421" w:rsidRPr="006A4E2E" w:rsidRDefault="00563421" w:rsidP="00563421">
      <w:pPr>
        <w:shd w:val="clear" w:color="auto" w:fill="FFFFFF"/>
        <w:spacing w:before="120" w:after="120"/>
        <w:jc w:val="center"/>
        <w:rPr>
          <w:color w:val="333333"/>
          <w:sz w:val="21"/>
          <w:szCs w:val="21"/>
        </w:rPr>
      </w:pPr>
      <w:r w:rsidRPr="006A4E2E">
        <w:rPr>
          <w:b/>
          <w:bCs/>
          <w:color w:val="333333"/>
          <w:sz w:val="21"/>
          <w:szCs w:val="21"/>
        </w:rPr>
        <w:t> </w:t>
      </w:r>
    </w:p>
    <w:p w14:paraId="7B1E1ED4" w14:textId="77777777" w:rsidR="00563421" w:rsidRPr="006A4E2E" w:rsidRDefault="00563421" w:rsidP="00563421">
      <w:pPr>
        <w:shd w:val="clear" w:color="auto" w:fill="FFFFFF"/>
        <w:spacing w:before="120" w:after="120"/>
        <w:jc w:val="center"/>
        <w:rPr>
          <w:color w:val="333333"/>
          <w:sz w:val="21"/>
          <w:szCs w:val="21"/>
        </w:rPr>
      </w:pPr>
      <w:r w:rsidRPr="006A4E2E">
        <w:rPr>
          <w:b/>
          <w:bCs/>
          <w:color w:val="333333"/>
          <w:sz w:val="21"/>
          <w:szCs w:val="21"/>
        </w:rPr>
        <w:t>TỜ TRÌNH</w:t>
      </w:r>
    </w:p>
    <w:p w14:paraId="4D91A453" w14:textId="77777777" w:rsidR="00563421" w:rsidRPr="006A4E2E" w:rsidRDefault="00563421" w:rsidP="00563421">
      <w:pPr>
        <w:shd w:val="clear" w:color="auto" w:fill="FFFFFF"/>
        <w:spacing w:before="120" w:after="120"/>
        <w:jc w:val="center"/>
        <w:rPr>
          <w:color w:val="333333"/>
          <w:sz w:val="21"/>
          <w:szCs w:val="21"/>
        </w:rPr>
      </w:pPr>
      <w:r w:rsidRPr="006A4E2E">
        <w:rPr>
          <w:b/>
          <w:bCs/>
          <w:color w:val="333333"/>
          <w:sz w:val="21"/>
          <w:szCs w:val="21"/>
        </w:rPr>
        <w:t>Đề nghị xét tặng danh hiệu “Nhà giáo Nhân dân”, “Nhà giáo Ưu tú”</w:t>
      </w:r>
    </w:p>
    <w:p w14:paraId="6759E0FD" w14:textId="77777777" w:rsidR="00563421" w:rsidRPr="006A4E2E" w:rsidRDefault="00563421" w:rsidP="00563421">
      <w:pPr>
        <w:shd w:val="clear" w:color="auto" w:fill="FFFFFF"/>
        <w:spacing w:before="120" w:after="120"/>
        <w:jc w:val="center"/>
        <w:rPr>
          <w:color w:val="333333"/>
          <w:sz w:val="21"/>
          <w:szCs w:val="21"/>
        </w:rPr>
      </w:pPr>
      <w:r w:rsidRPr="006A4E2E">
        <w:rPr>
          <w:b/>
          <w:bCs/>
          <w:color w:val="333333"/>
          <w:sz w:val="21"/>
          <w:szCs w:val="21"/>
        </w:rPr>
        <w:t>Kính gửi:</w:t>
      </w:r>
      <w:r w:rsidRPr="006A4E2E">
        <w:rPr>
          <w:color w:val="333333"/>
          <w:sz w:val="21"/>
          <w:szCs w:val="21"/>
        </w:rPr>
        <w:t> Hội đồng …………………………….. (3) xét tặng</w:t>
      </w:r>
      <w:r w:rsidRPr="006A4E2E">
        <w:rPr>
          <w:color w:val="333333"/>
          <w:sz w:val="21"/>
          <w:szCs w:val="21"/>
        </w:rPr>
        <w:br/>
        <w:t>danh hiệu “Nhà giáo Nhân dân”, “Nhà giáo Ưu tú”</w:t>
      </w:r>
    </w:p>
    <w:p w14:paraId="7E1925C5" w14:textId="77777777" w:rsidR="00563421" w:rsidRDefault="00563421" w:rsidP="00563421">
      <w:pPr>
        <w:shd w:val="clear" w:color="auto" w:fill="FFFFFF"/>
        <w:spacing w:before="120" w:after="120"/>
        <w:rPr>
          <w:color w:val="333333"/>
          <w:sz w:val="21"/>
          <w:szCs w:val="21"/>
        </w:rPr>
      </w:pPr>
    </w:p>
    <w:p w14:paraId="25CAEAEF"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Căn cứ Nghị định số ……./2015/NĐ-CP, ngày...tháng ...năm 2015 của Chính phủ quy định về xét tặng danh hiệu “Nhà giáo Nhân dân”, “Nhà giáo Ưu tú”;</w:t>
      </w:r>
    </w:p>
    <w:p w14:paraId="74A389BE"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Hội đồng ………………… (4) xét tặng danh hiệu “Nhà giáo Nhân dân”, “Nhà giáo Ưu tú” đã họp vào ngày …. tháng …. năm ….. để xét tặng danh hiệu “Nhà giáo Nhân dân”, “Nhà giáo Ưu tú” cho cá nhân.</w:t>
      </w:r>
    </w:p>
    <w:p w14:paraId="40E843B2"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Số nhà giáo đủ điều kiện đề nghị Hội đồng ........... (5) xét tặng danh hiệu “Nhà giáo Nhân dân”, “Nhà giáo Ưu tú” gồm cá nhân (có Danh sách và hồ sơ kèm theo), trong đó:</w:t>
      </w:r>
    </w:p>
    <w:p w14:paraId="2979DF4E"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 Nhà giáo Nhân dân;</w:t>
      </w:r>
    </w:p>
    <w:p w14:paraId="43786C6E"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 Nhà giáo Ưu tú.</w:t>
      </w:r>
    </w:p>
    <w:p w14:paraId="7DE4A188"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Hội đồng ……………………….. (6) trân trọng đề nghị./.</w:t>
      </w:r>
    </w:p>
    <w:p w14:paraId="4715DBFC"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w:t>
      </w:r>
    </w:p>
    <w:tbl>
      <w:tblPr>
        <w:tblW w:w="0" w:type="auto"/>
        <w:shd w:val="clear" w:color="auto" w:fill="FFFFFF"/>
        <w:tblCellMar>
          <w:left w:w="0" w:type="dxa"/>
          <w:right w:w="0" w:type="dxa"/>
        </w:tblCellMar>
        <w:tblLook w:val="04A0" w:firstRow="1" w:lastRow="0" w:firstColumn="1" w:lastColumn="0" w:noHBand="0" w:noVBand="1"/>
      </w:tblPr>
      <w:tblGrid>
        <w:gridCol w:w="4428"/>
        <w:gridCol w:w="4428"/>
      </w:tblGrid>
      <w:tr w:rsidR="00563421" w:rsidRPr="006A4E2E" w14:paraId="26A97D8D" w14:textId="77777777" w:rsidTr="0088110F">
        <w:tc>
          <w:tcPr>
            <w:tcW w:w="4428" w:type="dxa"/>
            <w:shd w:val="clear" w:color="auto" w:fill="FFFFFF"/>
            <w:tcMar>
              <w:top w:w="0" w:type="dxa"/>
              <w:left w:w="108" w:type="dxa"/>
              <w:bottom w:w="0" w:type="dxa"/>
              <w:right w:w="108" w:type="dxa"/>
            </w:tcMar>
            <w:hideMark/>
          </w:tcPr>
          <w:p w14:paraId="2CA53CDF" w14:textId="77777777" w:rsidR="00563421" w:rsidRPr="006A4E2E" w:rsidRDefault="00563421" w:rsidP="0088110F">
            <w:pPr>
              <w:spacing w:before="120" w:after="120"/>
              <w:rPr>
                <w:color w:val="333333"/>
                <w:sz w:val="21"/>
                <w:szCs w:val="21"/>
              </w:rPr>
            </w:pPr>
            <w:r w:rsidRPr="006A4E2E">
              <w:rPr>
                <w:color w:val="333333"/>
                <w:sz w:val="21"/>
                <w:szCs w:val="21"/>
              </w:rPr>
              <w:t> </w:t>
            </w:r>
          </w:p>
        </w:tc>
        <w:tc>
          <w:tcPr>
            <w:tcW w:w="4428" w:type="dxa"/>
            <w:shd w:val="clear" w:color="auto" w:fill="FFFFFF"/>
            <w:tcMar>
              <w:top w:w="0" w:type="dxa"/>
              <w:left w:w="108" w:type="dxa"/>
              <w:bottom w:w="0" w:type="dxa"/>
              <w:right w:w="108" w:type="dxa"/>
            </w:tcMar>
            <w:hideMark/>
          </w:tcPr>
          <w:p w14:paraId="5A1D072F" w14:textId="77777777" w:rsidR="00563421" w:rsidRPr="006A4E2E" w:rsidRDefault="00563421" w:rsidP="0088110F">
            <w:pPr>
              <w:spacing w:before="120" w:after="120"/>
              <w:jc w:val="center"/>
              <w:rPr>
                <w:color w:val="333333"/>
                <w:sz w:val="21"/>
                <w:szCs w:val="21"/>
              </w:rPr>
            </w:pPr>
            <w:r w:rsidRPr="006A4E2E">
              <w:rPr>
                <w:b/>
                <w:bCs/>
                <w:color w:val="333333"/>
                <w:sz w:val="21"/>
                <w:szCs w:val="21"/>
              </w:rPr>
              <w:t>TM. HỘI ĐỒNG</w:t>
            </w:r>
            <w:r w:rsidRPr="006A4E2E">
              <w:rPr>
                <w:b/>
                <w:bCs/>
                <w:color w:val="333333"/>
                <w:sz w:val="21"/>
                <w:szCs w:val="21"/>
              </w:rPr>
              <w:br/>
              <w:t>CHỦ TỊCH</w:t>
            </w:r>
            <w:r w:rsidRPr="006A4E2E">
              <w:rPr>
                <w:color w:val="333333"/>
                <w:sz w:val="21"/>
                <w:szCs w:val="21"/>
              </w:rPr>
              <w:br/>
            </w:r>
            <w:r w:rsidRPr="006A4E2E">
              <w:rPr>
                <w:i/>
                <w:iCs/>
                <w:color w:val="333333"/>
                <w:sz w:val="21"/>
                <w:szCs w:val="21"/>
              </w:rPr>
              <w:t>(Ký, đóng dấu, ghi rõ họ tên và chức danh)</w:t>
            </w:r>
          </w:p>
        </w:tc>
      </w:tr>
    </w:tbl>
    <w:p w14:paraId="4F425E24" w14:textId="77777777" w:rsidR="00563421" w:rsidRDefault="00563421" w:rsidP="00563421">
      <w:pPr>
        <w:shd w:val="clear" w:color="auto" w:fill="FFFFFF"/>
        <w:spacing w:before="120" w:after="120"/>
        <w:rPr>
          <w:b/>
          <w:bCs/>
          <w:i/>
          <w:iCs/>
          <w:color w:val="333333"/>
          <w:sz w:val="21"/>
          <w:szCs w:val="21"/>
        </w:rPr>
      </w:pPr>
    </w:p>
    <w:p w14:paraId="402275B4" w14:textId="77777777" w:rsidR="00563421" w:rsidRDefault="00563421" w:rsidP="00563421">
      <w:pPr>
        <w:shd w:val="clear" w:color="auto" w:fill="FFFFFF"/>
        <w:spacing w:before="120" w:after="120"/>
        <w:rPr>
          <w:b/>
          <w:bCs/>
          <w:i/>
          <w:iCs/>
          <w:color w:val="333333"/>
          <w:sz w:val="21"/>
          <w:szCs w:val="21"/>
        </w:rPr>
      </w:pPr>
    </w:p>
    <w:p w14:paraId="050A4014" w14:textId="77777777" w:rsidR="00563421" w:rsidRDefault="00563421" w:rsidP="00563421">
      <w:pPr>
        <w:shd w:val="clear" w:color="auto" w:fill="FFFFFF"/>
        <w:spacing w:before="120" w:after="120"/>
        <w:rPr>
          <w:b/>
          <w:bCs/>
          <w:i/>
          <w:iCs/>
          <w:color w:val="333333"/>
          <w:sz w:val="21"/>
          <w:szCs w:val="21"/>
        </w:rPr>
      </w:pPr>
    </w:p>
    <w:p w14:paraId="7548EFE4" w14:textId="77777777" w:rsidR="00563421" w:rsidRDefault="00563421" w:rsidP="00563421">
      <w:pPr>
        <w:shd w:val="clear" w:color="auto" w:fill="FFFFFF"/>
        <w:spacing w:before="120" w:after="120"/>
        <w:rPr>
          <w:b/>
          <w:bCs/>
          <w:i/>
          <w:iCs/>
          <w:color w:val="333333"/>
          <w:sz w:val="21"/>
          <w:szCs w:val="21"/>
        </w:rPr>
      </w:pPr>
    </w:p>
    <w:p w14:paraId="0A27F99D" w14:textId="77777777" w:rsidR="00563421" w:rsidRDefault="00563421" w:rsidP="00563421">
      <w:pPr>
        <w:shd w:val="clear" w:color="auto" w:fill="FFFFFF"/>
        <w:spacing w:before="120" w:after="120"/>
        <w:rPr>
          <w:b/>
          <w:bCs/>
          <w:i/>
          <w:iCs/>
          <w:color w:val="333333"/>
          <w:sz w:val="21"/>
          <w:szCs w:val="21"/>
        </w:rPr>
      </w:pPr>
    </w:p>
    <w:p w14:paraId="3A9FB235" w14:textId="77777777" w:rsidR="00563421" w:rsidRPr="006A4E2E" w:rsidRDefault="00563421" w:rsidP="00563421">
      <w:pPr>
        <w:shd w:val="clear" w:color="auto" w:fill="FFFFFF"/>
        <w:spacing w:before="120" w:after="120"/>
        <w:rPr>
          <w:color w:val="333333"/>
          <w:sz w:val="21"/>
          <w:szCs w:val="21"/>
        </w:rPr>
      </w:pPr>
      <w:r w:rsidRPr="006A4E2E">
        <w:rPr>
          <w:b/>
          <w:bCs/>
          <w:i/>
          <w:iCs/>
          <w:color w:val="333333"/>
          <w:sz w:val="21"/>
          <w:szCs w:val="21"/>
        </w:rPr>
        <w:t>Ghi chú:</w:t>
      </w:r>
    </w:p>
    <w:p w14:paraId="1B84819C"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(1) Tên cơ quan, đơn vị ghi tại con dấu Hội đồng sử dụng.</w:t>
      </w:r>
    </w:p>
    <w:p w14:paraId="456CF5CB"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(2,4,6) Tên Hội đồng đề nghị.</w:t>
      </w:r>
    </w:p>
    <w:p w14:paraId="001E4876"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(3,5) Tên Hội đồng được đề nghị.</w:t>
      </w:r>
    </w:p>
    <w:p w14:paraId="24CE96EF"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w:t>
      </w:r>
    </w:p>
    <w:p w14:paraId="24810DEB" w14:textId="77777777" w:rsidR="00563421" w:rsidRDefault="00563421" w:rsidP="00563421">
      <w:pPr>
        <w:shd w:val="clear" w:color="auto" w:fill="FFFFFF"/>
        <w:spacing w:before="120" w:after="120"/>
        <w:jc w:val="right"/>
        <w:rPr>
          <w:b/>
          <w:bCs/>
          <w:color w:val="333333"/>
          <w:sz w:val="21"/>
          <w:szCs w:val="21"/>
        </w:rPr>
      </w:pPr>
    </w:p>
    <w:p w14:paraId="05FFAFFD" w14:textId="77777777" w:rsidR="00563421" w:rsidRDefault="00563421" w:rsidP="00563421">
      <w:pPr>
        <w:shd w:val="clear" w:color="auto" w:fill="FFFFFF"/>
        <w:spacing w:before="120" w:after="120"/>
        <w:jc w:val="right"/>
        <w:rPr>
          <w:b/>
          <w:bCs/>
          <w:color w:val="333333"/>
          <w:sz w:val="21"/>
          <w:szCs w:val="21"/>
        </w:rPr>
      </w:pPr>
    </w:p>
    <w:p w14:paraId="3D0F388E" w14:textId="77777777" w:rsidR="00563421" w:rsidRDefault="00563421" w:rsidP="00563421">
      <w:pPr>
        <w:shd w:val="clear" w:color="auto" w:fill="FFFFFF"/>
        <w:spacing w:before="120" w:after="120"/>
        <w:jc w:val="right"/>
        <w:rPr>
          <w:b/>
          <w:bCs/>
          <w:color w:val="333333"/>
          <w:sz w:val="21"/>
          <w:szCs w:val="21"/>
        </w:rPr>
      </w:pPr>
    </w:p>
    <w:p w14:paraId="0BF9698B" w14:textId="77777777" w:rsidR="00563421" w:rsidRDefault="00563421" w:rsidP="00563421">
      <w:pPr>
        <w:shd w:val="clear" w:color="auto" w:fill="FFFFFF"/>
        <w:spacing w:before="120" w:after="120"/>
        <w:jc w:val="right"/>
        <w:rPr>
          <w:b/>
          <w:bCs/>
          <w:color w:val="333333"/>
          <w:sz w:val="21"/>
          <w:szCs w:val="21"/>
        </w:rPr>
      </w:pPr>
    </w:p>
    <w:p w14:paraId="7A52B7AF" w14:textId="77777777" w:rsidR="00563421" w:rsidRDefault="00563421" w:rsidP="00563421">
      <w:pPr>
        <w:shd w:val="clear" w:color="auto" w:fill="FFFFFF"/>
        <w:spacing w:before="120" w:after="120"/>
        <w:jc w:val="right"/>
        <w:rPr>
          <w:b/>
          <w:bCs/>
          <w:color w:val="333333"/>
          <w:sz w:val="21"/>
          <w:szCs w:val="21"/>
        </w:rPr>
      </w:pPr>
    </w:p>
    <w:p w14:paraId="525DABA2" w14:textId="77777777" w:rsidR="00563421" w:rsidRPr="006A4E2E" w:rsidRDefault="00563421" w:rsidP="00563421">
      <w:pPr>
        <w:shd w:val="clear" w:color="auto" w:fill="FFFFFF"/>
        <w:spacing w:before="120" w:after="120"/>
        <w:jc w:val="right"/>
        <w:rPr>
          <w:color w:val="333333"/>
          <w:sz w:val="21"/>
          <w:szCs w:val="21"/>
        </w:rPr>
      </w:pPr>
      <w:r w:rsidRPr="006A4E2E">
        <w:rPr>
          <w:b/>
          <w:bCs/>
          <w:color w:val="333333"/>
          <w:sz w:val="21"/>
          <w:szCs w:val="21"/>
        </w:rPr>
        <w:lastRenderedPageBreak/>
        <w:t>Mẫu số 03</w:t>
      </w:r>
    </w:p>
    <w:tbl>
      <w:tblPr>
        <w:tblW w:w="0" w:type="auto"/>
        <w:shd w:val="clear" w:color="auto" w:fill="FFFFFF"/>
        <w:tblCellMar>
          <w:left w:w="0" w:type="dxa"/>
          <w:right w:w="0" w:type="dxa"/>
        </w:tblCellMar>
        <w:tblLook w:val="04A0" w:firstRow="1" w:lastRow="0" w:firstColumn="1" w:lastColumn="0" w:noHBand="0" w:noVBand="1"/>
      </w:tblPr>
      <w:tblGrid>
        <w:gridCol w:w="3361"/>
        <w:gridCol w:w="5495"/>
      </w:tblGrid>
      <w:tr w:rsidR="00563421" w:rsidRPr="006A4E2E" w14:paraId="572A6CA4" w14:textId="77777777" w:rsidTr="0088110F">
        <w:trPr>
          <w:trHeight w:val="288"/>
        </w:trPr>
        <w:tc>
          <w:tcPr>
            <w:tcW w:w="3361" w:type="dxa"/>
            <w:shd w:val="clear" w:color="auto" w:fill="FFFFFF"/>
            <w:tcMar>
              <w:top w:w="0" w:type="dxa"/>
              <w:left w:w="108" w:type="dxa"/>
              <w:bottom w:w="0" w:type="dxa"/>
              <w:right w:w="108" w:type="dxa"/>
            </w:tcMar>
            <w:hideMark/>
          </w:tcPr>
          <w:p w14:paraId="6E8E57D1" w14:textId="77777777" w:rsidR="00563421" w:rsidRPr="006A4E2E" w:rsidRDefault="00563421" w:rsidP="0088110F">
            <w:pPr>
              <w:spacing w:before="120" w:after="120"/>
              <w:jc w:val="center"/>
              <w:rPr>
                <w:color w:val="333333"/>
                <w:sz w:val="21"/>
                <w:szCs w:val="21"/>
              </w:rPr>
            </w:pPr>
            <w:r w:rsidRPr="006A4E2E">
              <w:rPr>
                <w:color w:val="333333"/>
                <w:sz w:val="21"/>
                <w:szCs w:val="21"/>
              </w:rPr>
              <w:t>……………….(1)</w:t>
            </w:r>
            <w:r w:rsidRPr="006A4E2E">
              <w:rPr>
                <w:color w:val="333333"/>
                <w:sz w:val="21"/>
                <w:szCs w:val="21"/>
              </w:rPr>
              <w:br/>
            </w:r>
            <w:r w:rsidRPr="006A4E2E">
              <w:rPr>
                <w:b/>
                <w:bCs/>
                <w:color w:val="333333"/>
                <w:sz w:val="21"/>
                <w:szCs w:val="21"/>
              </w:rPr>
              <w:t>HỘI ĐỒNG XÉT TẶNG</w:t>
            </w:r>
            <w:r w:rsidRPr="006A4E2E">
              <w:rPr>
                <w:b/>
                <w:bCs/>
                <w:color w:val="333333"/>
                <w:sz w:val="21"/>
                <w:szCs w:val="21"/>
              </w:rPr>
              <w:br/>
              <w:t>DANH HIỆU NGND, NGƯT</w:t>
            </w:r>
            <w:r w:rsidRPr="006A4E2E">
              <w:rPr>
                <w:b/>
                <w:bCs/>
                <w:color w:val="333333"/>
                <w:sz w:val="21"/>
                <w:szCs w:val="21"/>
              </w:rPr>
              <w:br/>
            </w:r>
            <w:r w:rsidRPr="006A4E2E">
              <w:rPr>
                <w:color w:val="333333"/>
                <w:sz w:val="21"/>
                <w:szCs w:val="21"/>
              </w:rPr>
              <w:t>………………..(2)</w:t>
            </w:r>
            <w:r w:rsidRPr="006A4E2E">
              <w:rPr>
                <w:b/>
                <w:bCs/>
                <w:color w:val="333333"/>
                <w:sz w:val="21"/>
                <w:szCs w:val="21"/>
              </w:rPr>
              <w:br/>
              <w:t>-------</w:t>
            </w:r>
          </w:p>
        </w:tc>
        <w:tc>
          <w:tcPr>
            <w:tcW w:w="5495" w:type="dxa"/>
            <w:shd w:val="clear" w:color="auto" w:fill="FFFFFF"/>
            <w:tcMar>
              <w:top w:w="0" w:type="dxa"/>
              <w:left w:w="108" w:type="dxa"/>
              <w:bottom w:w="0" w:type="dxa"/>
              <w:right w:w="108" w:type="dxa"/>
            </w:tcMar>
            <w:hideMark/>
          </w:tcPr>
          <w:p w14:paraId="65CBD154"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bl>
    <w:p w14:paraId="1196A35A" w14:textId="77777777" w:rsidR="00563421" w:rsidRDefault="00563421" w:rsidP="00563421">
      <w:pPr>
        <w:shd w:val="clear" w:color="auto" w:fill="FFFFFF"/>
        <w:spacing w:before="120" w:after="120"/>
        <w:rPr>
          <w:b/>
          <w:bCs/>
          <w:color w:val="333333"/>
          <w:sz w:val="21"/>
          <w:szCs w:val="21"/>
        </w:rPr>
      </w:pPr>
      <w:r w:rsidRPr="006A4E2E">
        <w:rPr>
          <w:color w:val="333333"/>
          <w:sz w:val="21"/>
          <w:szCs w:val="21"/>
        </w:rPr>
        <w:t> </w:t>
      </w:r>
    </w:p>
    <w:p w14:paraId="5B056A04" w14:textId="77777777" w:rsidR="00563421" w:rsidRPr="006A4E2E" w:rsidRDefault="00563421" w:rsidP="00563421">
      <w:pPr>
        <w:shd w:val="clear" w:color="auto" w:fill="FFFFFF"/>
        <w:spacing w:before="120" w:after="120"/>
        <w:jc w:val="center"/>
        <w:rPr>
          <w:color w:val="333333"/>
          <w:sz w:val="21"/>
          <w:szCs w:val="21"/>
        </w:rPr>
      </w:pPr>
      <w:r w:rsidRPr="006A4E2E">
        <w:rPr>
          <w:b/>
          <w:bCs/>
          <w:color w:val="333333"/>
          <w:sz w:val="21"/>
          <w:szCs w:val="21"/>
        </w:rPr>
        <w:t>DANH SÁCH</w:t>
      </w:r>
    </w:p>
    <w:p w14:paraId="79C10FBD" w14:textId="77777777" w:rsidR="00563421" w:rsidRPr="006A4E2E" w:rsidRDefault="00563421" w:rsidP="00563421">
      <w:pPr>
        <w:shd w:val="clear" w:color="auto" w:fill="FFFFFF"/>
        <w:spacing w:before="120" w:after="120"/>
        <w:jc w:val="center"/>
        <w:rPr>
          <w:color w:val="333333"/>
          <w:sz w:val="21"/>
          <w:szCs w:val="21"/>
        </w:rPr>
      </w:pPr>
      <w:r w:rsidRPr="006A4E2E">
        <w:rPr>
          <w:b/>
          <w:bCs/>
          <w:color w:val="333333"/>
          <w:sz w:val="21"/>
          <w:szCs w:val="21"/>
        </w:rPr>
        <w:t>Các cá nhân đề nghị xét tặng danh hiệu “Nhà giáo Nhân dân”, “Nhà giáo Ưu tú” năm</w:t>
      </w:r>
      <w:r w:rsidRPr="006A4E2E">
        <w:rPr>
          <w:b/>
          <w:bCs/>
          <w:color w:val="333333"/>
          <w:sz w:val="21"/>
          <w:szCs w:val="21"/>
        </w:rPr>
        <w:br/>
      </w:r>
      <w:r w:rsidRPr="006A4E2E">
        <w:rPr>
          <w:i/>
          <w:iCs/>
          <w:color w:val="333333"/>
          <w:sz w:val="21"/>
          <w:szCs w:val="21"/>
        </w:rPr>
        <w:t>(Ban hành kèm theo Tờ trình số…………… ngày …. </w:t>
      </w:r>
      <w:r w:rsidRPr="006A4E2E">
        <w:rPr>
          <w:i/>
          <w:iCs/>
          <w:color w:val="333333"/>
          <w:sz w:val="21"/>
          <w:szCs w:val="21"/>
          <w:shd w:val="clear" w:color="auto" w:fill="FFFFFF"/>
        </w:rPr>
        <w:t>tháng</w:t>
      </w:r>
      <w:r w:rsidRPr="006A4E2E">
        <w:rPr>
          <w:i/>
          <w:iCs/>
          <w:color w:val="333333"/>
          <w:sz w:val="21"/>
          <w:szCs w:val="21"/>
        </w:rPr>
        <w:t> …. năm …. của ….)</w:t>
      </w:r>
    </w:p>
    <w:p w14:paraId="7E85C243"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 Danh sách đề nghị xét tặng danh hiệu “Nhà giáo Nhân dân”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67"/>
        <w:gridCol w:w="2272"/>
        <w:gridCol w:w="2403"/>
        <w:gridCol w:w="3614"/>
      </w:tblGrid>
      <w:tr w:rsidR="00563421" w:rsidRPr="006A4E2E" w14:paraId="3ABF748E" w14:textId="77777777" w:rsidTr="0088110F">
        <w:tc>
          <w:tcPr>
            <w:tcW w:w="567" w:type="dxa"/>
            <w:shd w:val="clear" w:color="auto" w:fill="FFFFFF"/>
            <w:vAlign w:val="center"/>
            <w:hideMark/>
          </w:tcPr>
          <w:p w14:paraId="6C7A873D" w14:textId="77777777" w:rsidR="00563421" w:rsidRPr="006A4E2E" w:rsidRDefault="00563421" w:rsidP="0088110F">
            <w:pPr>
              <w:spacing w:before="120" w:after="120"/>
              <w:jc w:val="center"/>
              <w:rPr>
                <w:color w:val="333333"/>
                <w:sz w:val="21"/>
                <w:szCs w:val="21"/>
              </w:rPr>
            </w:pPr>
            <w:r w:rsidRPr="006A4E2E">
              <w:rPr>
                <w:b/>
                <w:bCs/>
                <w:color w:val="333333"/>
                <w:sz w:val="21"/>
                <w:szCs w:val="21"/>
              </w:rPr>
              <w:t>TT</w:t>
            </w:r>
          </w:p>
        </w:tc>
        <w:tc>
          <w:tcPr>
            <w:tcW w:w="2272" w:type="dxa"/>
            <w:shd w:val="clear" w:color="auto" w:fill="FFFFFF"/>
            <w:vAlign w:val="center"/>
            <w:hideMark/>
          </w:tcPr>
          <w:p w14:paraId="33A31597" w14:textId="77777777" w:rsidR="00563421" w:rsidRPr="006A4E2E" w:rsidRDefault="00563421" w:rsidP="0088110F">
            <w:pPr>
              <w:spacing w:before="120" w:after="120"/>
              <w:jc w:val="center"/>
              <w:rPr>
                <w:color w:val="333333"/>
                <w:sz w:val="21"/>
                <w:szCs w:val="21"/>
              </w:rPr>
            </w:pPr>
            <w:r w:rsidRPr="006A4E2E">
              <w:rPr>
                <w:b/>
                <w:bCs/>
                <w:color w:val="333333"/>
                <w:sz w:val="21"/>
                <w:szCs w:val="21"/>
              </w:rPr>
              <w:t>Học hàm, học vị hoặc ông/bà</w:t>
            </w:r>
          </w:p>
        </w:tc>
        <w:tc>
          <w:tcPr>
            <w:tcW w:w="2403" w:type="dxa"/>
            <w:shd w:val="clear" w:color="auto" w:fill="FFFFFF"/>
            <w:vAlign w:val="center"/>
            <w:hideMark/>
          </w:tcPr>
          <w:p w14:paraId="12800106" w14:textId="77777777" w:rsidR="00563421" w:rsidRPr="006A4E2E" w:rsidRDefault="00563421" w:rsidP="0088110F">
            <w:pPr>
              <w:spacing w:before="120" w:after="120"/>
              <w:jc w:val="center"/>
              <w:rPr>
                <w:color w:val="333333"/>
                <w:sz w:val="21"/>
                <w:szCs w:val="21"/>
              </w:rPr>
            </w:pPr>
            <w:r w:rsidRPr="006A4E2E">
              <w:rPr>
                <w:b/>
                <w:bCs/>
                <w:color w:val="333333"/>
                <w:sz w:val="21"/>
                <w:szCs w:val="21"/>
              </w:rPr>
              <w:t>Họ và tên</w:t>
            </w:r>
          </w:p>
        </w:tc>
        <w:tc>
          <w:tcPr>
            <w:tcW w:w="3614" w:type="dxa"/>
            <w:shd w:val="clear" w:color="auto" w:fill="FFFFFF"/>
            <w:vAlign w:val="center"/>
            <w:hideMark/>
          </w:tcPr>
          <w:p w14:paraId="53B3FB60" w14:textId="77777777" w:rsidR="00563421" w:rsidRPr="006A4E2E" w:rsidRDefault="00563421" w:rsidP="0088110F">
            <w:pPr>
              <w:spacing w:before="120" w:after="120"/>
              <w:jc w:val="center"/>
              <w:rPr>
                <w:color w:val="333333"/>
                <w:sz w:val="21"/>
                <w:szCs w:val="21"/>
              </w:rPr>
            </w:pPr>
            <w:r w:rsidRPr="006A4E2E">
              <w:rPr>
                <w:b/>
                <w:bCs/>
                <w:color w:val="333333"/>
                <w:sz w:val="21"/>
                <w:szCs w:val="21"/>
              </w:rPr>
              <w:t>Chức vụ, đơn vị công tác</w:t>
            </w:r>
          </w:p>
        </w:tc>
      </w:tr>
      <w:tr w:rsidR="00563421" w:rsidRPr="006A4E2E" w14:paraId="6031E862" w14:textId="77777777" w:rsidTr="0088110F">
        <w:tc>
          <w:tcPr>
            <w:tcW w:w="567" w:type="dxa"/>
            <w:shd w:val="clear" w:color="auto" w:fill="FFFFFF"/>
            <w:vAlign w:val="center"/>
            <w:hideMark/>
          </w:tcPr>
          <w:p w14:paraId="5DE74DE4"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2272" w:type="dxa"/>
            <w:shd w:val="clear" w:color="auto" w:fill="FFFFFF"/>
            <w:vAlign w:val="center"/>
            <w:hideMark/>
          </w:tcPr>
          <w:p w14:paraId="0DA409A9" w14:textId="77777777" w:rsidR="00563421" w:rsidRPr="006A4E2E" w:rsidRDefault="00563421" w:rsidP="0088110F">
            <w:pPr>
              <w:spacing w:before="120" w:after="120"/>
              <w:jc w:val="center"/>
              <w:rPr>
                <w:color w:val="333333"/>
                <w:sz w:val="21"/>
                <w:szCs w:val="21"/>
              </w:rPr>
            </w:pPr>
            <w:r w:rsidRPr="006A4E2E">
              <w:rPr>
                <w:color w:val="333333"/>
                <w:sz w:val="21"/>
                <w:szCs w:val="21"/>
              </w:rPr>
              <w:t>(3)</w:t>
            </w:r>
          </w:p>
        </w:tc>
        <w:tc>
          <w:tcPr>
            <w:tcW w:w="2403" w:type="dxa"/>
            <w:shd w:val="clear" w:color="auto" w:fill="FFFFFF"/>
            <w:vAlign w:val="center"/>
            <w:hideMark/>
          </w:tcPr>
          <w:p w14:paraId="69134619" w14:textId="77777777" w:rsidR="00563421" w:rsidRPr="006A4E2E" w:rsidRDefault="00563421" w:rsidP="0088110F">
            <w:pPr>
              <w:spacing w:before="120" w:after="120"/>
              <w:jc w:val="center"/>
              <w:rPr>
                <w:color w:val="333333"/>
                <w:sz w:val="21"/>
                <w:szCs w:val="21"/>
              </w:rPr>
            </w:pPr>
            <w:r w:rsidRPr="006A4E2E">
              <w:rPr>
                <w:color w:val="333333"/>
                <w:sz w:val="21"/>
                <w:szCs w:val="21"/>
              </w:rPr>
              <w:t>(4)</w:t>
            </w:r>
          </w:p>
        </w:tc>
        <w:tc>
          <w:tcPr>
            <w:tcW w:w="3614" w:type="dxa"/>
            <w:shd w:val="clear" w:color="auto" w:fill="FFFFFF"/>
            <w:vAlign w:val="center"/>
            <w:hideMark/>
          </w:tcPr>
          <w:p w14:paraId="237525A5" w14:textId="77777777" w:rsidR="00563421" w:rsidRPr="006A4E2E" w:rsidRDefault="00563421" w:rsidP="0088110F">
            <w:pPr>
              <w:spacing w:before="120" w:after="120"/>
              <w:jc w:val="center"/>
              <w:rPr>
                <w:color w:val="333333"/>
                <w:sz w:val="21"/>
                <w:szCs w:val="21"/>
              </w:rPr>
            </w:pPr>
            <w:r w:rsidRPr="006A4E2E">
              <w:rPr>
                <w:color w:val="333333"/>
                <w:sz w:val="21"/>
                <w:szCs w:val="21"/>
              </w:rPr>
              <w:t>(5)</w:t>
            </w:r>
          </w:p>
        </w:tc>
      </w:tr>
      <w:tr w:rsidR="00563421" w:rsidRPr="006A4E2E" w14:paraId="5C4513DD" w14:textId="77777777" w:rsidTr="0088110F">
        <w:tc>
          <w:tcPr>
            <w:tcW w:w="567" w:type="dxa"/>
            <w:shd w:val="clear" w:color="auto" w:fill="FFFFFF"/>
            <w:vAlign w:val="center"/>
            <w:hideMark/>
          </w:tcPr>
          <w:p w14:paraId="75ACCF57" w14:textId="77777777" w:rsidR="00563421" w:rsidRPr="006A4E2E" w:rsidRDefault="00563421" w:rsidP="0088110F">
            <w:pPr>
              <w:spacing w:before="120" w:after="120"/>
              <w:jc w:val="center"/>
              <w:rPr>
                <w:color w:val="333333"/>
                <w:sz w:val="21"/>
                <w:szCs w:val="21"/>
              </w:rPr>
            </w:pPr>
            <w:r w:rsidRPr="006A4E2E">
              <w:rPr>
                <w:color w:val="333333"/>
                <w:sz w:val="21"/>
                <w:szCs w:val="21"/>
              </w:rPr>
              <w:t>1.</w:t>
            </w:r>
          </w:p>
        </w:tc>
        <w:tc>
          <w:tcPr>
            <w:tcW w:w="2272" w:type="dxa"/>
            <w:shd w:val="clear" w:color="auto" w:fill="FFFFFF"/>
            <w:vAlign w:val="center"/>
            <w:hideMark/>
          </w:tcPr>
          <w:p w14:paraId="019B3159"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2403" w:type="dxa"/>
            <w:shd w:val="clear" w:color="auto" w:fill="FFFFFF"/>
            <w:vAlign w:val="center"/>
            <w:hideMark/>
          </w:tcPr>
          <w:p w14:paraId="39C0D6CF"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3614" w:type="dxa"/>
            <w:shd w:val="clear" w:color="auto" w:fill="FFFFFF"/>
            <w:vAlign w:val="center"/>
            <w:hideMark/>
          </w:tcPr>
          <w:p w14:paraId="35FD94E0"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6CAC8A04" w14:textId="77777777" w:rsidTr="0088110F">
        <w:tc>
          <w:tcPr>
            <w:tcW w:w="567" w:type="dxa"/>
            <w:shd w:val="clear" w:color="auto" w:fill="FFFFFF"/>
            <w:vAlign w:val="center"/>
            <w:hideMark/>
          </w:tcPr>
          <w:p w14:paraId="6117F1DB" w14:textId="77777777" w:rsidR="00563421" w:rsidRPr="006A4E2E" w:rsidRDefault="00563421" w:rsidP="0088110F">
            <w:pPr>
              <w:spacing w:before="120" w:after="120"/>
              <w:jc w:val="center"/>
              <w:rPr>
                <w:color w:val="333333"/>
                <w:sz w:val="21"/>
                <w:szCs w:val="21"/>
              </w:rPr>
            </w:pPr>
            <w:r w:rsidRPr="006A4E2E">
              <w:rPr>
                <w:color w:val="333333"/>
                <w:sz w:val="21"/>
                <w:szCs w:val="21"/>
              </w:rPr>
              <w:t>2.</w:t>
            </w:r>
          </w:p>
        </w:tc>
        <w:tc>
          <w:tcPr>
            <w:tcW w:w="2272" w:type="dxa"/>
            <w:shd w:val="clear" w:color="auto" w:fill="FFFFFF"/>
            <w:vAlign w:val="center"/>
            <w:hideMark/>
          </w:tcPr>
          <w:p w14:paraId="6EA63FF6"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2403" w:type="dxa"/>
            <w:shd w:val="clear" w:color="auto" w:fill="FFFFFF"/>
            <w:vAlign w:val="center"/>
            <w:hideMark/>
          </w:tcPr>
          <w:p w14:paraId="7AF0C5A9"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3614" w:type="dxa"/>
            <w:shd w:val="clear" w:color="auto" w:fill="FFFFFF"/>
            <w:vAlign w:val="center"/>
            <w:hideMark/>
          </w:tcPr>
          <w:p w14:paraId="01DBE9FF"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119277AB" w14:textId="77777777" w:rsidTr="0088110F">
        <w:tc>
          <w:tcPr>
            <w:tcW w:w="567" w:type="dxa"/>
            <w:shd w:val="clear" w:color="auto" w:fill="FFFFFF"/>
            <w:vAlign w:val="center"/>
            <w:hideMark/>
          </w:tcPr>
          <w:p w14:paraId="3237A601" w14:textId="77777777" w:rsidR="00563421" w:rsidRPr="006A4E2E" w:rsidRDefault="00563421" w:rsidP="0088110F">
            <w:pPr>
              <w:spacing w:before="120" w:after="120"/>
              <w:jc w:val="center"/>
              <w:rPr>
                <w:color w:val="333333"/>
                <w:sz w:val="21"/>
                <w:szCs w:val="21"/>
              </w:rPr>
            </w:pPr>
            <w:r w:rsidRPr="006A4E2E">
              <w:rPr>
                <w:color w:val="333333"/>
                <w:sz w:val="21"/>
                <w:szCs w:val="21"/>
              </w:rPr>
              <w:t>…</w:t>
            </w:r>
          </w:p>
        </w:tc>
        <w:tc>
          <w:tcPr>
            <w:tcW w:w="2272" w:type="dxa"/>
            <w:shd w:val="clear" w:color="auto" w:fill="FFFFFF"/>
            <w:vAlign w:val="center"/>
            <w:hideMark/>
          </w:tcPr>
          <w:p w14:paraId="1BE84A29"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2403" w:type="dxa"/>
            <w:shd w:val="clear" w:color="auto" w:fill="FFFFFF"/>
            <w:vAlign w:val="center"/>
            <w:hideMark/>
          </w:tcPr>
          <w:p w14:paraId="3971B98C"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3614" w:type="dxa"/>
            <w:shd w:val="clear" w:color="auto" w:fill="FFFFFF"/>
            <w:vAlign w:val="center"/>
            <w:hideMark/>
          </w:tcPr>
          <w:p w14:paraId="5AE8019B"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bl>
    <w:p w14:paraId="3B05A53A"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2. Danh sách đề nghị xét tặng danh hiệu “Nhà giáo Ưu tú”</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67"/>
        <w:gridCol w:w="2270"/>
        <w:gridCol w:w="2408"/>
        <w:gridCol w:w="3611"/>
      </w:tblGrid>
      <w:tr w:rsidR="00563421" w:rsidRPr="006A4E2E" w14:paraId="43DA4278" w14:textId="77777777" w:rsidTr="0088110F">
        <w:tc>
          <w:tcPr>
            <w:tcW w:w="567" w:type="dxa"/>
            <w:shd w:val="clear" w:color="auto" w:fill="FFFFFF"/>
            <w:vAlign w:val="center"/>
            <w:hideMark/>
          </w:tcPr>
          <w:p w14:paraId="62A06E32" w14:textId="77777777" w:rsidR="00563421" w:rsidRPr="006A4E2E" w:rsidRDefault="00563421" w:rsidP="0088110F">
            <w:pPr>
              <w:spacing w:before="120" w:after="120"/>
              <w:jc w:val="center"/>
              <w:rPr>
                <w:color w:val="333333"/>
                <w:sz w:val="21"/>
                <w:szCs w:val="21"/>
              </w:rPr>
            </w:pPr>
            <w:r w:rsidRPr="006A4E2E">
              <w:rPr>
                <w:b/>
                <w:bCs/>
                <w:color w:val="333333"/>
                <w:sz w:val="21"/>
                <w:szCs w:val="21"/>
              </w:rPr>
              <w:t>TT</w:t>
            </w:r>
          </w:p>
        </w:tc>
        <w:tc>
          <w:tcPr>
            <w:tcW w:w="2270" w:type="dxa"/>
            <w:shd w:val="clear" w:color="auto" w:fill="FFFFFF"/>
            <w:vAlign w:val="center"/>
            <w:hideMark/>
          </w:tcPr>
          <w:p w14:paraId="3FB062FC" w14:textId="77777777" w:rsidR="00563421" w:rsidRPr="006A4E2E" w:rsidRDefault="00563421" w:rsidP="0088110F">
            <w:pPr>
              <w:spacing w:before="120" w:after="120"/>
              <w:jc w:val="center"/>
              <w:rPr>
                <w:color w:val="333333"/>
                <w:sz w:val="21"/>
                <w:szCs w:val="21"/>
              </w:rPr>
            </w:pPr>
            <w:r w:rsidRPr="006A4E2E">
              <w:rPr>
                <w:b/>
                <w:bCs/>
                <w:color w:val="333333"/>
                <w:sz w:val="21"/>
                <w:szCs w:val="21"/>
              </w:rPr>
              <w:t>Học hàm, học vị hoặc ông/bà</w:t>
            </w:r>
          </w:p>
        </w:tc>
        <w:tc>
          <w:tcPr>
            <w:tcW w:w="2408" w:type="dxa"/>
            <w:shd w:val="clear" w:color="auto" w:fill="FFFFFF"/>
            <w:vAlign w:val="center"/>
            <w:hideMark/>
          </w:tcPr>
          <w:p w14:paraId="6CD229D2" w14:textId="77777777" w:rsidR="00563421" w:rsidRPr="006A4E2E" w:rsidRDefault="00563421" w:rsidP="0088110F">
            <w:pPr>
              <w:spacing w:before="120" w:after="120"/>
              <w:jc w:val="center"/>
              <w:rPr>
                <w:color w:val="333333"/>
                <w:sz w:val="21"/>
                <w:szCs w:val="21"/>
              </w:rPr>
            </w:pPr>
            <w:r w:rsidRPr="006A4E2E">
              <w:rPr>
                <w:b/>
                <w:bCs/>
                <w:color w:val="333333"/>
                <w:sz w:val="21"/>
                <w:szCs w:val="21"/>
              </w:rPr>
              <w:t>Họ và tên</w:t>
            </w:r>
          </w:p>
        </w:tc>
        <w:tc>
          <w:tcPr>
            <w:tcW w:w="3611" w:type="dxa"/>
            <w:shd w:val="clear" w:color="auto" w:fill="FFFFFF"/>
            <w:vAlign w:val="center"/>
            <w:hideMark/>
          </w:tcPr>
          <w:p w14:paraId="559B5A0B" w14:textId="77777777" w:rsidR="00563421" w:rsidRPr="006A4E2E" w:rsidRDefault="00563421" w:rsidP="0088110F">
            <w:pPr>
              <w:spacing w:before="120" w:after="120"/>
              <w:jc w:val="center"/>
              <w:rPr>
                <w:color w:val="333333"/>
                <w:sz w:val="21"/>
                <w:szCs w:val="21"/>
              </w:rPr>
            </w:pPr>
            <w:r w:rsidRPr="006A4E2E">
              <w:rPr>
                <w:b/>
                <w:bCs/>
                <w:color w:val="333333"/>
                <w:sz w:val="21"/>
                <w:szCs w:val="21"/>
              </w:rPr>
              <w:t>Chức vụ, đơn vị công tác</w:t>
            </w:r>
          </w:p>
        </w:tc>
      </w:tr>
      <w:tr w:rsidR="00563421" w:rsidRPr="006A4E2E" w14:paraId="69174559" w14:textId="77777777" w:rsidTr="0088110F">
        <w:tc>
          <w:tcPr>
            <w:tcW w:w="567" w:type="dxa"/>
            <w:shd w:val="clear" w:color="auto" w:fill="FFFFFF"/>
            <w:vAlign w:val="center"/>
            <w:hideMark/>
          </w:tcPr>
          <w:p w14:paraId="2734D3B5"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2270" w:type="dxa"/>
            <w:shd w:val="clear" w:color="auto" w:fill="FFFFFF"/>
            <w:vAlign w:val="center"/>
            <w:hideMark/>
          </w:tcPr>
          <w:p w14:paraId="30AA7FA0" w14:textId="77777777" w:rsidR="00563421" w:rsidRPr="006A4E2E" w:rsidRDefault="00563421" w:rsidP="0088110F">
            <w:pPr>
              <w:spacing w:before="120" w:after="120"/>
              <w:jc w:val="center"/>
              <w:rPr>
                <w:color w:val="333333"/>
                <w:sz w:val="21"/>
                <w:szCs w:val="21"/>
              </w:rPr>
            </w:pPr>
            <w:r w:rsidRPr="006A4E2E">
              <w:rPr>
                <w:color w:val="333333"/>
                <w:sz w:val="21"/>
                <w:szCs w:val="21"/>
              </w:rPr>
              <w:t>(3)</w:t>
            </w:r>
          </w:p>
        </w:tc>
        <w:tc>
          <w:tcPr>
            <w:tcW w:w="2408" w:type="dxa"/>
            <w:shd w:val="clear" w:color="auto" w:fill="FFFFFF"/>
            <w:vAlign w:val="center"/>
            <w:hideMark/>
          </w:tcPr>
          <w:p w14:paraId="17EEF1CC" w14:textId="77777777" w:rsidR="00563421" w:rsidRPr="006A4E2E" w:rsidRDefault="00563421" w:rsidP="0088110F">
            <w:pPr>
              <w:spacing w:before="120" w:after="120"/>
              <w:jc w:val="center"/>
              <w:rPr>
                <w:color w:val="333333"/>
                <w:sz w:val="21"/>
                <w:szCs w:val="21"/>
              </w:rPr>
            </w:pPr>
            <w:r w:rsidRPr="006A4E2E">
              <w:rPr>
                <w:color w:val="333333"/>
                <w:sz w:val="21"/>
                <w:szCs w:val="21"/>
              </w:rPr>
              <w:t>(4)</w:t>
            </w:r>
          </w:p>
        </w:tc>
        <w:tc>
          <w:tcPr>
            <w:tcW w:w="3611" w:type="dxa"/>
            <w:shd w:val="clear" w:color="auto" w:fill="FFFFFF"/>
            <w:vAlign w:val="center"/>
            <w:hideMark/>
          </w:tcPr>
          <w:p w14:paraId="44BEDC53" w14:textId="77777777" w:rsidR="00563421" w:rsidRPr="006A4E2E" w:rsidRDefault="00563421" w:rsidP="0088110F">
            <w:pPr>
              <w:spacing w:before="120" w:after="120"/>
              <w:jc w:val="center"/>
              <w:rPr>
                <w:color w:val="333333"/>
                <w:sz w:val="21"/>
                <w:szCs w:val="21"/>
              </w:rPr>
            </w:pPr>
            <w:r w:rsidRPr="006A4E2E">
              <w:rPr>
                <w:color w:val="333333"/>
                <w:sz w:val="21"/>
                <w:szCs w:val="21"/>
              </w:rPr>
              <w:t>(5)</w:t>
            </w:r>
          </w:p>
        </w:tc>
      </w:tr>
      <w:tr w:rsidR="00563421" w:rsidRPr="006A4E2E" w14:paraId="5E070CF9" w14:textId="77777777" w:rsidTr="0088110F">
        <w:tc>
          <w:tcPr>
            <w:tcW w:w="567" w:type="dxa"/>
            <w:shd w:val="clear" w:color="auto" w:fill="FFFFFF"/>
            <w:vAlign w:val="center"/>
            <w:hideMark/>
          </w:tcPr>
          <w:p w14:paraId="3CCC686F" w14:textId="77777777" w:rsidR="00563421" w:rsidRPr="006A4E2E" w:rsidRDefault="00563421" w:rsidP="0088110F">
            <w:pPr>
              <w:spacing w:before="120" w:after="120"/>
              <w:jc w:val="center"/>
              <w:rPr>
                <w:color w:val="333333"/>
                <w:sz w:val="21"/>
                <w:szCs w:val="21"/>
              </w:rPr>
            </w:pPr>
            <w:r w:rsidRPr="006A4E2E">
              <w:rPr>
                <w:color w:val="333333"/>
                <w:sz w:val="21"/>
                <w:szCs w:val="21"/>
              </w:rPr>
              <w:t>1.</w:t>
            </w:r>
          </w:p>
        </w:tc>
        <w:tc>
          <w:tcPr>
            <w:tcW w:w="2270" w:type="dxa"/>
            <w:shd w:val="clear" w:color="auto" w:fill="FFFFFF"/>
            <w:vAlign w:val="center"/>
            <w:hideMark/>
          </w:tcPr>
          <w:p w14:paraId="08CF42E5"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2408" w:type="dxa"/>
            <w:shd w:val="clear" w:color="auto" w:fill="FFFFFF"/>
            <w:vAlign w:val="center"/>
            <w:hideMark/>
          </w:tcPr>
          <w:p w14:paraId="1245F322"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3611" w:type="dxa"/>
            <w:shd w:val="clear" w:color="auto" w:fill="FFFFFF"/>
            <w:vAlign w:val="center"/>
            <w:hideMark/>
          </w:tcPr>
          <w:p w14:paraId="208D0BB6"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0456D047" w14:textId="77777777" w:rsidTr="0088110F">
        <w:tc>
          <w:tcPr>
            <w:tcW w:w="567" w:type="dxa"/>
            <w:shd w:val="clear" w:color="auto" w:fill="FFFFFF"/>
            <w:vAlign w:val="center"/>
            <w:hideMark/>
          </w:tcPr>
          <w:p w14:paraId="4F898DB7" w14:textId="77777777" w:rsidR="00563421" w:rsidRPr="006A4E2E" w:rsidRDefault="00563421" w:rsidP="0088110F">
            <w:pPr>
              <w:spacing w:before="120" w:after="120"/>
              <w:jc w:val="center"/>
              <w:rPr>
                <w:color w:val="333333"/>
                <w:sz w:val="21"/>
                <w:szCs w:val="21"/>
              </w:rPr>
            </w:pPr>
            <w:r w:rsidRPr="006A4E2E">
              <w:rPr>
                <w:color w:val="333333"/>
                <w:sz w:val="21"/>
                <w:szCs w:val="21"/>
              </w:rPr>
              <w:t>2.</w:t>
            </w:r>
          </w:p>
        </w:tc>
        <w:tc>
          <w:tcPr>
            <w:tcW w:w="2270" w:type="dxa"/>
            <w:shd w:val="clear" w:color="auto" w:fill="FFFFFF"/>
            <w:vAlign w:val="center"/>
            <w:hideMark/>
          </w:tcPr>
          <w:p w14:paraId="6B0E767A"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2408" w:type="dxa"/>
            <w:shd w:val="clear" w:color="auto" w:fill="FFFFFF"/>
            <w:vAlign w:val="center"/>
            <w:hideMark/>
          </w:tcPr>
          <w:p w14:paraId="24E40DB9"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3611" w:type="dxa"/>
            <w:shd w:val="clear" w:color="auto" w:fill="FFFFFF"/>
            <w:vAlign w:val="center"/>
            <w:hideMark/>
          </w:tcPr>
          <w:p w14:paraId="5BEF3F28"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74461AD9" w14:textId="77777777" w:rsidTr="0088110F">
        <w:tc>
          <w:tcPr>
            <w:tcW w:w="567" w:type="dxa"/>
            <w:shd w:val="clear" w:color="auto" w:fill="FFFFFF"/>
            <w:vAlign w:val="center"/>
            <w:hideMark/>
          </w:tcPr>
          <w:p w14:paraId="1180F91B" w14:textId="77777777" w:rsidR="00563421" w:rsidRPr="006A4E2E" w:rsidRDefault="00563421" w:rsidP="0088110F">
            <w:pPr>
              <w:spacing w:before="120" w:after="120"/>
              <w:jc w:val="center"/>
              <w:rPr>
                <w:color w:val="333333"/>
                <w:sz w:val="21"/>
                <w:szCs w:val="21"/>
              </w:rPr>
            </w:pPr>
            <w:r w:rsidRPr="006A4E2E">
              <w:rPr>
                <w:color w:val="333333"/>
                <w:sz w:val="21"/>
                <w:szCs w:val="21"/>
              </w:rPr>
              <w:t>...</w:t>
            </w:r>
          </w:p>
        </w:tc>
        <w:tc>
          <w:tcPr>
            <w:tcW w:w="2270" w:type="dxa"/>
            <w:shd w:val="clear" w:color="auto" w:fill="FFFFFF"/>
            <w:vAlign w:val="center"/>
            <w:hideMark/>
          </w:tcPr>
          <w:p w14:paraId="1BE134F6"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2408" w:type="dxa"/>
            <w:shd w:val="clear" w:color="auto" w:fill="FFFFFF"/>
            <w:vAlign w:val="center"/>
            <w:hideMark/>
          </w:tcPr>
          <w:p w14:paraId="29B98507"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3611" w:type="dxa"/>
            <w:shd w:val="clear" w:color="auto" w:fill="FFFFFF"/>
            <w:vAlign w:val="center"/>
            <w:hideMark/>
          </w:tcPr>
          <w:p w14:paraId="4D313835"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bl>
    <w:p w14:paraId="4080EF9E" w14:textId="77777777" w:rsidR="00563421" w:rsidRPr="006A4E2E" w:rsidRDefault="00563421" w:rsidP="00563421">
      <w:pPr>
        <w:shd w:val="clear" w:color="auto" w:fill="FFFFFF"/>
        <w:spacing w:before="120" w:after="120"/>
        <w:rPr>
          <w:color w:val="333333"/>
          <w:sz w:val="21"/>
          <w:szCs w:val="21"/>
        </w:rPr>
      </w:pPr>
      <w:r w:rsidRPr="006A4E2E">
        <w:rPr>
          <w:b/>
          <w:bCs/>
          <w:i/>
          <w:iCs/>
          <w:color w:val="333333"/>
          <w:sz w:val="21"/>
          <w:szCs w:val="21"/>
        </w:rPr>
        <w:t>Ghi chú:</w:t>
      </w:r>
    </w:p>
    <w:p w14:paraId="2D7552BF"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 Tên cơ quan, đơn vị ghi tại con dấu Hội đồng sử dụng.</w:t>
      </w:r>
    </w:p>
    <w:p w14:paraId="08F434C5"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(2) Tên Hội đồng đề nghị.</w:t>
      </w:r>
    </w:p>
    <w:p w14:paraId="1B9912B4"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(3) Chỉ ghi học hàm từ PGS và học vị từ Thạc sĩ trở lên (dưới trình độ đào tạo ThS ghi ông hoặc bà), đối với nhà giáo thuộc lực lượng vũ trang ghi rõ quân hàm, học hàm, học vị.</w:t>
      </w:r>
    </w:p>
    <w:p w14:paraId="5A6F5283"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(4) Viết đầy đủ không viết tắt.</w:t>
      </w:r>
    </w:p>
    <w:p w14:paraId="7BBD6499"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(5) Chức vụ chính quyền (không ghi chức vụ đoàn thể); viết đầy đủ tên đơn vị công tác các cấp quản lý (không viết tắt).</w:t>
      </w:r>
    </w:p>
    <w:p w14:paraId="2BC928D6"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w:t>
      </w:r>
    </w:p>
    <w:p w14:paraId="5F3058E8" w14:textId="77777777" w:rsidR="00563421" w:rsidRDefault="00563421" w:rsidP="00563421">
      <w:pPr>
        <w:shd w:val="clear" w:color="auto" w:fill="FFFFFF"/>
        <w:spacing w:before="120" w:after="120"/>
        <w:jc w:val="right"/>
        <w:rPr>
          <w:b/>
          <w:bCs/>
          <w:color w:val="333333"/>
          <w:sz w:val="21"/>
          <w:szCs w:val="21"/>
        </w:rPr>
      </w:pPr>
    </w:p>
    <w:p w14:paraId="5CCF9AD7" w14:textId="77777777" w:rsidR="00563421" w:rsidRDefault="00563421" w:rsidP="00563421">
      <w:pPr>
        <w:shd w:val="clear" w:color="auto" w:fill="FFFFFF"/>
        <w:spacing w:before="120" w:after="120"/>
        <w:jc w:val="right"/>
        <w:rPr>
          <w:b/>
          <w:bCs/>
          <w:color w:val="333333"/>
          <w:sz w:val="21"/>
          <w:szCs w:val="21"/>
        </w:rPr>
      </w:pPr>
    </w:p>
    <w:p w14:paraId="23740CCA" w14:textId="77777777" w:rsidR="00563421" w:rsidRDefault="00563421" w:rsidP="00563421">
      <w:pPr>
        <w:shd w:val="clear" w:color="auto" w:fill="FFFFFF"/>
        <w:spacing w:before="120" w:after="120"/>
        <w:jc w:val="right"/>
        <w:rPr>
          <w:b/>
          <w:bCs/>
          <w:color w:val="333333"/>
          <w:sz w:val="21"/>
          <w:szCs w:val="21"/>
        </w:rPr>
      </w:pPr>
    </w:p>
    <w:p w14:paraId="361B5D54" w14:textId="77777777" w:rsidR="00563421" w:rsidRDefault="00563421" w:rsidP="00563421">
      <w:pPr>
        <w:shd w:val="clear" w:color="auto" w:fill="FFFFFF"/>
        <w:spacing w:before="120" w:after="120"/>
        <w:jc w:val="right"/>
        <w:rPr>
          <w:b/>
          <w:bCs/>
          <w:color w:val="333333"/>
          <w:sz w:val="21"/>
          <w:szCs w:val="21"/>
        </w:rPr>
      </w:pPr>
    </w:p>
    <w:p w14:paraId="52D81EFB" w14:textId="77777777" w:rsidR="00563421" w:rsidRPr="006A4E2E" w:rsidRDefault="00563421" w:rsidP="00563421">
      <w:pPr>
        <w:shd w:val="clear" w:color="auto" w:fill="FFFFFF"/>
        <w:spacing w:before="120" w:after="120"/>
        <w:jc w:val="right"/>
        <w:rPr>
          <w:color w:val="333333"/>
          <w:sz w:val="21"/>
          <w:szCs w:val="21"/>
        </w:rPr>
      </w:pPr>
      <w:r w:rsidRPr="006A4E2E">
        <w:rPr>
          <w:b/>
          <w:bCs/>
          <w:color w:val="333333"/>
          <w:sz w:val="21"/>
          <w:szCs w:val="21"/>
        </w:rPr>
        <w:lastRenderedPageBreak/>
        <w:t>Mẫu số 04</w:t>
      </w:r>
    </w:p>
    <w:tbl>
      <w:tblPr>
        <w:tblW w:w="0" w:type="auto"/>
        <w:shd w:val="clear" w:color="auto" w:fill="FFFFFF"/>
        <w:tblCellMar>
          <w:left w:w="0" w:type="dxa"/>
          <w:right w:w="0" w:type="dxa"/>
        </w:tblCellMar>
        <w:tblLook w:val="04A0" w:firstRow="1" w:lastRow="0" w:firstColumn="1" w:lastColumn="0" w:noHBand="0" w:noVBand="1"/>
      </w:tblPr>
      <w:tblGrid>
        <w:gridCol w:w="3361"/>
        <w:gridCol w:w="5495"/>
      </w:tblGrid>
      <w:tr w:rsidR="00563421" w:rsidRPr="006A4E2E" w14:paraId="62482B00" w14:textId="77777777" w:rsidTr="0088110F">
        <w:trPr>
          <w:trHeight w:val="288"/>
        </w:trPr>
        <w:tc>
          <w:tcPr>
            <w:tcW w:w="3361" w:type="dxa"/>
            <w:shd w:val="clear" w:color="auto" w:fill="FFFFFF"/>
            <w:tcMar>
              <w:top w:w="0" w:type="dxa"/>
              <w:left w:w="108" w:type="dxa"/>
              <w:bottom w:w="0" w:type="dxa"/>
              <w:right w:w="108" w:type="dxa"/>
            </w:tcMar>
            <w:hideMark/>
          </w:tcPr>
          <w:p w14:paraId="48295741" w14:textId="77777777" w:rsidR="00563421" w:rsidRPr="006A4E2E" w:rsidRDefault="00563421" w:rsidP="0088110F">
            <w:pPr>
              <w:spacing w:before="120" w:after="120"/>
              <w:jc w:val="center"/>
              <w:rPr>
                <w:color w:val="333333"/>
                <w:sz w:val="21"/>
                <w:szCs w:val="21"/>
              </w:rPr>
            </w:pPr>
            <w:r w:rsidRPr="006A4E2E">
              <w:rPr>
                <w:color w:val="333333"/>
                <w:sz w:val="21"/>
                <w:szCs w:val="21"/>
              </w:rPr>
              <w:t>……………….(1)</w:t>
            </w:r>
            <w:r w:rsidRPr="006A4E2E">
              <w:rPr>
                <w:color w:val="333333"/>
                <w:sz w:val="21"/>
                <w:szCs w:val="21"/>
              </w:rPr>
              <w:br/>
            </w:r>
            <w:r w:rsidRPr="006A4E2E">
              <w:rPr>
                <w:b/>
                <w:bCs/>
                <w:color w:val="333333"/>
                <w:sz w:val="21"/>
                <w:szCs w:val="21"/>
              </w:rPr>
              <w:t>HỘI ĐỒNG XÉT TẶNG</w:t>
            </w:r>
            <w:r w:rsidRPr="006A4E2E">
              <w:rPr>
                <w:b/>
                <w:bCs/>
                <w:color w:val="333333"/>
                <w:sz w:val="21"/>
                <w:szCs w:val="21"/>
              </w:rPr>
              <w:br/>
              <w:t>DANH HIỆU NGND, NGƯT</w:t>
            </w:r>
            <w:r w:rsidRPr="006A4E2E">
              <w:rPr>
                <w:b/>
                <w:bCs/>
                <w:color w:val="333333"/>
                <w:sz w:val="21"/>
                <w:szCs w:val="21"/>
              </w:rPr>
              <w:br/>
            </w:r>
            <w:r w:rsidRPr="006A4E2E">
              <w:rPr>
                <w:color w:val="333333"/>
                <w:sz w:val="21"/>
                <w:szCs w:val="21"/>
              </w:rPr>
              <w:t>………………..(2)</w:t>
            </w:r>
            <w:r w:rsidRPr="006A4E2E">
              <w:rPr>
                <w:b/>
                <w:bCs/>
                <w:color w:val="333333"/>
                <w:sz w:val="21"/>
                <w:szCs w:val="21"/>
              </w:rPr>
              <w:br/>
              <w:t>-------</w:t>
            </w:r>
          </w:p>
        </w:tc>
        <w:tc>
          <w:tcPr>
            <w:tcW w:w="5495" w:type="dxa"/>
            <w:shd w:val="clear" w:color="auto" w:fill="FFFFFF"/>
            <w:tcMar>
              <w:top w:w="0" w:type="dxa"/>
              <w:left w:w="108" w:type="dxa"/>
              <w:bottom w:w="0" w:type="dxa"/>
              <w:right w:w="108" w:type="dxa"/>
            </w:tcMar>
            <w:hideMark/>
          </w:tcPr>
          <w:p w14:paraId="75052ACF"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bl>
    <w:p w14:paraId="05A69D1C"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w:t>
      </w:r>
    </w:p>
    <w:p w14:paraId="63E5E32F" w14:textId="77777777" w:rsidR="00563421" w:rsidRPr="006A4E2E" w:rsidRDefault="00563421" w:rsidP="00563421">
      <w:pPr>
        <w:shd w:val="clear" w:color="auto" w:fill="FFFFFF"/>
        <w:spacing w:before="120" w:after="120"/>
        <w:jc w:val="center"/>
        <w:rPr>
          <w:color w:val="333333"/>
          <w:sz w:val="21"/>
          <w:szCs w:val="21"/>
        </w:rPr>
      </w:pPr>
      <w:r w:rsidRPr="006A4E2E">
        <w:rPr>
          <w:b/>
          <w:bCs/>
          <w:color w:val="333333"/>
          <w:sz w:val="21"/>
          <w:szCs w:val="21"/>
        </w:rPr>
        <w:t>TÓM TẮT THÀNH TÍCH</w:t>
      </w:r>
      <w:r w:rsidRPr="006A4E2E">
        <w:rPr>
          <w:b/>
          <w:bCs/>
          <w:color w:val="333333"/>
          <w:sz w:val="21"/>
          <w:szCs w:val="21"/>
        </w:rPr>
        <w:br/>
        <w:t>CÁ NHÂN ĐỀ NGHỊ XÉT TẶNG DANH HIỆU NHÀ GIÁO ………………….</w:t>
      </w:r>
    </w:p>
    <w:p w14:paraId="05495BC4"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 Họ và tên (3):</w:t>
      </w:r>
    </w:p>
    <w:p w14:paraId="6A5231F0"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2. Ngày, tháng, năm sinh:</w:t>
      </w:r>
    </w:p>
    <w:p w14:paraId="6E52A5D1"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3. Nguyên quán:</w:t>
      </w:r>
    </w:p>
    <w:p w14:paraId="73B036C3"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4. Nơi công tác:</w:t>
      </w:r>
    </w:p>
    <w:p w14:paraId="4A31D026"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5. Chức vụ hiện tại (4):</w:t>
      </w:r>
    </w:p>
    <w:p w14:paraId="740B1EA3"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6. Trình độ đào tạo (5):</w:t>
      </w:r>
    </w:p>
    <w:p w14:paraId="69A35570"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7. Năm được phong tặng danh hiệu NGƯT (6):</w:t>
      </w:r>
    </w:p>
    <w:p w14:paraId="3A119E34"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8. Số năm công tác trong ngành giáo dục:</w:t>
      </w:r>
    </w:p>
    <w:p w14:paraId="50EEF5AD"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9. Số năm trực tiếp giảng dạy:</w:t>
      </w:r>
    </w:p>
    <w:p w14:paraId="7A53BDF1"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10. Số lần được tặng danh hiệu Chiến sĩ thi đua, giáo viên, giảng viên dạy giỏi:</w:t>
      </w:r>
    </w:p>
    <w:p w14:paraId="79AACD6B"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11. Số lần được tặng Bằng khen cấp tỉnh, bộ trở lên:</w:t>
      </w:r>
    </w:p>
    <w:p w14:paraId="28978047"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12. Giúp đỡ, bồi dưỡng giáo viên dạy giỏi:</w:t>
      </w:r>
    </w:p>
    <w:p w14:paraId="5720E7C0"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13. Sáng kiến, đề tài NCKH (7):</w:t>
      </w:r>
    </w:p>
    <w:p w14:paraId="2467A74A"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14. Sách, giáo trình, tài liệu (8):</w:t>
      </w:r>
    </w:p>
    <w:p w14:paraId="378982FF"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15. Bài báo khoa học (9):</w:t>
      </w:r>
    </w:p>
    <w:p w14:paraId="3173448F"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16. Đào tạo thạc sĩ, bác sĩ chuyên khoa cấp II, bác sĩ nội trú, nghiên cứu sinh:</w:t>
      </w:r>
    </w:p>
    <w:p w14:paraId="2E19E636"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17. Bồi dưỡng học sinh, sinh viên tài năng:</w:t>
      </w:r>
    </w:p>
    <w:p w14:paraId="32A16B4D"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18. Tập thể lao động xuất sắc (10):</w:t>
      </w:r>
    </w:p>
    <w:p w14:paraId="759E3FF6"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19. Thành tích nổi bật khác:</w:t>
      </w:r>
    </w:p>
    <w:p w14:paraId="5308BC26"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20. Số phiếu tín nhiệm của quần chúng, Hội đồng các cấp (11):</w:t>
      </w:r>
    </w:p>
    <w:p w14:paraId="1126DA58"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w:t>
      </w:r>
    </w:p>
    <w:tbl>
      <w:tblPr>
        <w:tblW w:w="0" w:type="auto"/>
        <w:shd w:val="clear" w:color="auto" w:fill="FFFFFF"/>
        <w:tblCellMar>
          <w:left w:w="0" w:type="dxa"/>
          <w:right w:w="0" w:type="dxa"/>
        </w:tblCellMar>
        <w:tblLook w:val="04A0" w:firstRow="1" w:lastRow="0" w:firstColumn="1" w:lastColumn="0" w:noHBand="0" w:noVBand="1"/>
      </w:tblPr>
      <w:tblGrid>
        <w:gridCol w:w="4428"/>
        <w:gridCol w:w="4428"/>
      </w:tblGrid>
      <w:tr w:rsidR="00563421" w:rsidRPr="006A4E2E" w14:paraId="7422A11F" w14:textId="77777777" w:rsidTr="0088110F">
        <w:tc>
          <w:tcPr>
            <w:tcW w:w="4428" w:type="dxa"/>
            <w:shd w:val="clear" w:color="auto" w:fill="FFFFFF"/>
            <w:tcMar>
              <w:top w:w="0" w:type="dxa"/>
              <w:left w:w="108" w:type="dxa"/>
              <w:bottom w:w="0" w:type="dxa"/>
              <w:right w:w="108" w:type="dxa"/>
            </w:tcMar>
            <w:hideMark/>
          </w:tcPr>
          <w:p w14:paraId="1A9321F6" w14:textId="77777777" w:rsidR="00563421" w:rsidRPr="006A4E2E" w:rsidRDefault="00563421" w:rsidP="0088110F">
            <w:pPr>
              <w:spacing w:before="120" w:after="120"/>
              <w:jc w:val="center"/>
              <w:rPr>
                <w:color w:val="333333"/>
                <w:sz w:val="21"/>
                <w:szCs w:val="21"/>
              </w:rPr>
            </w:pPr>
            <w:r w:rsidRPr="006A4E2E">
              <w:rPr>
                <w:b/>
                <w:bCs/>
                <w:color w:val="333333"/>
                <w:sz w:val="21"/>
                <w:szCs w:val="21"/>
              </w:rPr>
              <w:br/>
              <w:t>TM. BAN THƯ KÝ</w:t>
            </w:r>
          </w:p>
        </w:tc>
        <w:tc>
          <w:tcPr>
            <w:tcW w:w="4428" w:type="dxa"/>
            <w:shd w:val="clear" w:color="auto" w:fill="FFFFFF"/>
            <w:tcMar>
              <w:top w:w="0" w:type="dxa"/>
              <w:left w:w="108" w:type="dxa"/>
              <w:bottom w:w="0" w:type="dxa"/>
              <w:right w:w="108" w:type="dxa"/>
            </w:tcMar>
            <w:hideMark/>
          </w:tcPr>
          <w:p w14:paraId="198A927E" w14:textId="77777777" w:rsidR="00563421" w:rsidRPr="006A4E2E" w:rsidRDefault="00563421" w:rsidP="0088110F">
            <w:pPr>
              <w:spacing w:before="120" w:after="120"/>
              <w:jc w:val="center"/>
              <w:rPr>
                <w:color w:val="333333"/>
                <w:sz w:val="21"/>
                <w:szCs w:val="21"/>
              </w:rPr>
            </w:pPr>
            <w:r w:rsidRPr="006A4E2E">
              <w:rPr>
                <w:i/>
                <w:iCs/>
                <w:color w:val="333333"/>
                <w:sz w:val="21"/>
                <w:szCs w:val="21"/>
              </w:rPr>
              <w:t>………., ngày …. tháng …. năm 20…</w:t>
            </w:r>
            <w:r w:rsidRPr="006A4E2E">
              <w:rPr>
                <w:i/>
                <w:iCs/>
                <w:color w:val="333333"/>
                <w:sz w:val="21"/>
                <w:szCs w:val="21"/>
              </w:rPr>
              <w:br/>
            </w:r>
            <w:r w:rsidRPr="006A4E2E">
              <w:rPr>
                <w:b/>
                <w:bCs/>
                <w:color w:val="333333"/>
                <w:sz w:val="21"/>
                <w:szCs w:val="21"/>
              </w:rPr>
              <w:t>TM. HỘI ĐỒNG</w:t>
            </w:r>
            <w:r w:rsidRPr="006A4E2E">
              <w:rPr>
                <w:b/>
                <w:bCs/>
                <w:color w:val="333333"/>
                <w:sz w:val="21"/>
                <w:szCs w:val="21"/>
              </w:rPr>
              <w:br/>
              <w:t>CHỦ TỊCH</w:t>
            </w:r>
            <w:r w:rsidRPr="006A4E2E">
              <w:rPr>
                <w:b/>
                <w:bCs/>
                <w:color w:val="333333"/>
                <w:sz w:val="21"/>
                <w:szCs w:val="21"/>
              </w:rPr>
              <w:br/>
            </w:r>
            <w:r w:rsidRPr="006A4E2E">
              <w:rPr>
                <w:i/>
                <w:iCs/>
                <w:color w:val="333333"/>
                <w:sz w:val="21"/>
                <w:szCs w:val="21"/>
              </w:rPr>
              <w:t>(Ký tên, đóng dấu)</w:t>
            </w:r>
          </w:p>
        </w:tc>
      </w:tr>
    </w:tbl>
    <w:p w14:paraId="6F8C08B0" w14:textId="77777777" w:rsidR="00563421" w:rsidRPr="006A4E2E" w:rsidRDefault="00563421" w:rsidP="00563421">
      <w:pPr>
        <w:shd w:val="clear" w:color="auto" w:fill="FFFFFF"/>
        <w:rPr>
          <w:color w:val="333333"/>
          <w:sz w:val="21"/>
          <w:szCs w:val="21"/>
        </w:rPr>
      </w:pPr>
      <w:r w:rsidRPr="006A4E2E">
        <w:rPr>
          <w:b/>
          <w:bCs/>
          <w:i/>
          <w:iCs/>
          <w:color w:val="333333"/>
          <w:sz w:val="21"/>
          <w:szCs w:val="21"/>
        </w:rPr>
        <w:t>Ghi chú:</w:t>
      </w:r>
    </w:p>
    <w:p w14:paraId="6A362D77" w14:textId="77777777" w:rsidR="00563421" w:rsidRPr="006A4E2E" w:rsidRDefault="00563421" w:rsidP="00563421">
      <w:pPr>
        <w:shd w:val="clear" w:color="auto" w:fill="FFFFFF"/>
        <w:rPr>
          <w:color w:val="333333"/>
          <w:sz w:val="21"/>
          <w:szCs w:val="21"/>
        </w:rPr>
      </w:pPr>
      <w:r w:rsidRPr="006A4E2E">
        <w:rPr>
          <w:color w:val="333333"/>
          <w:sz w:val="21"/>
          <w:szCs w:val="21"/>
        </w:rPr>
        <w:t>Đánh máy và chỉ tóm tắt thành tích của cá nhân trong 1 trang A4 theo tiêu chuẩn quy định cho mỗi đối tượng tại Nghị định này;</w:t>
      </w:r>
    </w:p>
    <w:p w14:paraId="3B7B0CDE" w14:textId="77777777" w:rsidR="00563421" w:rsidRPr="006A4E2E" w:rsidRDefault="00563421" w:rsidP="00563421">
      <w:pPr>
        <w:shd w:val="clear" w:color="auto" w:fill="FFFFFF"/>
        <w:rPr>
          <w:color w:val="333333"/>
          <w:sz w:val="21"/>
          <w:szCs w:val="21"/>
        </w:rPr>
      </w:pPr>
      <w:r w:rsidRPr="006A4E2E">
        <w:rPr>
          <w:color w:val="333333"/>
          <w:sz w:val="21"/>
          <w:szCs w:val="21"/>
        </w:rPr>
        <w:t>1. Tên cơ quan, đơn vị ghi tại con dấu Hội đồng sử dụng;</w:t>
      </w:r>
    </w:p>
    <w:p w14:paraId="7AA963EE" w14:textId="77777777" w:rsidR="00563421" w:rsidRPr="006A4E2E" w:rsidRDefault="00563421" w:rsidP="00563421">
      <w:pPr>
        <w:shd w:val="clear" w:color="auto" w:fill="FFFFFF"/>
        <w:rPr>
          <w:color w:val="333333"/>
          <w:sz w:val="21"/>
          <w:szCs w:val="21"/>
        </w:rPr>
      </w:pPr>
      <w:r w:rsidRPr="006A4E2E">
        <w:rPr>
          <w:color w:val="333333"/>
          <w:sz w:val="21"/>
          <w:szCs w:val="21"/>
        </w:rPr>
        <w:t>2. Tên Hội đồng đề nghị;</w:t>
      </w:r>
    </w:p>
    <w:p w14:paraId="4F6BA602" w14:textId="77777777" w:rsidR="00563421" w:rsidRPr="006A4E2E" w:rsidRDefault="00563421" w:rsidP="00563421">
      <w:pPr>
        <w:shd w:val="clear" w:color="auto" w:fill="FFFFFF"/>
        <w:rPr>
          <w:color w:val="333333"/>
          <w:sz w:val="21"/>
          <w:szCs w:val="21"/>
        </w:rPr>
      </w:pPr>
      <w:r w:rsidRPr="006A4E2E">
        <w:rPr>
          <w:color w:val="333333"/>
          <w:sz w:val="21"/>
          <w:szCs w:val="21"/>
        </w:rPr>
        <w:t>3. Ghi rõ ông (bà) hoặc học hàm, học vị (nếu có), quân hàm đối với lực lượng vũ trang;</w:t>
      </w:r>
    </w:p>
    <w:p w14:paraId="6FCC8100" w14:textId="77777777" w:rsidR="00563421" w:rsidRPr="006A4E2E" w:rsidRDefault="00563421" w:rsidP="00563421">
      <w:pPr>
        <w:shd w:val="clear" w:color="auto" w:fill="FFFFFF"/>
        <w:rPr>
          <w:color w:val="333333"/>
          <w:sz w:val="21"/>
          <w:szCs w:val="21"/>
        </w:rPr>
      </w:pPr>
      <w:r w:rsidRPr="006A4E2E">
        <w:rPr>
          <w:color w:val="333333"/>
          <w:sz w:val="21"/>
          <w:szCs w:val="21"/>
        </w:rPr>
        <w:t>4. Ghi rõ chức vụ, đơn vị công tác (không viết tắt);</w:t>
      </w:r>
    </w:p>
    <w:p w14:paraId="137DDAE2" w14:textId="77777777" w:rsidR="00563421" w:rsidRPr="006A4E2E" w:rsidRDefault="00563421" w:rsidP="00563421">
      <w:pPr>
        <w:shd w:val="clear" w:color="auto" w:fill="FFFFFF"/>
        <w:rPr>
          <w:color w:val="333333"/>
          <w:sz w:val="21"/>
          <w:szCs w:val="21"/>
        </w:rPr>
      </w:pPr>
      <w:r w:rsidRPr="006A4E2E">
        <w:rPr>
          <w:color w:val="333333"/>
          <w:sz w:val="21"/>
          <w:szCs w:val="21"/>
        </w:rPr>
        <w:t>5. Ghi rõ trình độ đào tạo: Cao đẳng, đại học, Thạc sĩ, Tiến sĩ;</w:t>
      </w:r>
    </w:p>
    <w:p w14:paraId="5E42C992" w14:textId="77777777" w:rsidR="00563421" w:rsidRPr="006A4E2E" w:rsidRDefault="00563421" w:rsidP="00563421">
      <w:pPr>
        <w:shd w:val="clear" w:color="auto" w:fill="FFFFFF"/>
        <w:rPr>
          <w:color w:val="333333"/>
          <w:sz w:val="21"/>
          <w:szCs w:val="21"/>
        </w:rPr>
      </w:pPr>
      <w:r w:rsidRPr="006A4E2E">
        <w:rPr>
          <w:color w:val="333333"/>
          <w:sz w:val="21"/>
          <w:szCs w:val="21"/>
        </w:rPr>
        <w:t>6. Đối với cá nhân đề nghị xét tặng danh hiệu NGND;</w:t>
      </w:r>
    </w:p>
    <w:p w14:paraId="433BCC17" w14:textId="77777777" w:rsidR="00563421" w:rsidRPr="006A4E2E" w:rsidRDefault="00563421" w:rsidP="00563421">
      <w:pPr>
        <w:shd w:val="clear" w:color="auto" w:fill="FFFFFF"/>
        <w:rPr>
          <w:color w:val="333333"/>
          <w:sz w:val="21"/>
          <w:szCs w:val="21"/>
        </w:rPr>
      </w:pPr>
      <w:r w:rsidRPr="006A4E2E">
        <w:rPr>
          <w:color w:val="333333"/>
          <w:sz w:val="21"/>
          <w:szCs w:val="21"/>
        </w:rPr>
        <w:t>7. Ghi rõ số lượng, cấp nghiệm thu, năm nghiệm thu;</w:t>
      </w:r>
    </w:p>
    <w:p w14:paraId="68117754" w14:textId="77777777" w:rsidR="00563421" w:rsidRPr="006A4E2E" w:rsidRDefault="00563421" w:rsidP="00563421">
      <w:pPr>
        <w:shd w:val="clear" w:color="auto" w:fill="FFFFFF"/>
        <w:rPr>
          <w:color w:val="333333"/>
          <w:sz w:val="21"/>
          <w:szCs w:val="21"/>
        </w:rPr>
      </w:pPr>
      <w:r w:rsidRPr="006A4E2E">
        <w:rPr>
          <w:color w:val="333333"/>
          <w:sz w:val="21"/>
          <w:szCs w:val="21"/>
        </w:rPr>
        <w:lastRenderedPageBreak/>
        <w:t>8. Ghi rõ chủ biên hay tham gia, cấp nghiệm thu;</w:t>
      </w:r>
    </w:p>
    <w:p w14:paraId="011BBDB7" w14:textId="77777777" w:rsidR="00563421" w:rsidRPr="006A4E2E" w:rsidRDefault="00563421" w:rsidP="00563421">
      <w:pPr>
        <w:shd w:val="clear" w:color="auto" w:fill="FFFFFF"/>
        <w:rPr>
          <w:color w:val="333333"/>
          <w:sz w:val="21"/>
          <w:szCs w:val="21"/>
        </w:rPr>
      </w:pPr>
      <w:r w:rsidRPr="006A4E2E">
        <w:rPr>
          <w:color w:val="333333"/>
          <w:sz w:val="21"/>
          <w:szCs w:val="21"/>
        </w:rPr>
        <w:t>9. Ghi số lượng bài báo đã được đăng trên các tạp chí khoa học chuyên ngành trong nước hoặc quốc tế;</w:t>
      </w:r>
    </w:p>
    <w:p w14:paraId="2049D40C" w14:textId="77777777" w:rsidR="00563421" w:rsidRPr="006A4E2E" w:rsidRDefault="00563421" w:rsidP="00563421">
      <w:pPr>
        <w:shd w:val="clear" w:color="auto" w:fill="FFFFFF"/>
        <w:rPr>
          <w:color w:val="333333"/>
          <w:sz w:val="21"/>
          <w:szCs w:val="21"/>
        </w:rPr>
      </w:pPr>
      <w:r w:rsidRPr="006A4E2E">
        <w:rPr>
          <w:color w:val="333333"/>
          <w:sz w:val="21"/>
          <w:szCs w:val="21"/>
        </w:rPr>
        <w:t>10. Đối với người đứng đầu và cấp phó của người đứng đầu;</w:t>
      </w:r>
    </w:p>
    <w:p w14:paraId="4B589D89" w14:textId="77777777" w:rsidR="00563421" w:rsidRPr="006A4E2E" w:rsidRDefault="00563421" w:rsidP="00563421">
      <w:pPr>
        <w:shd w:val="clear" w:color="auto" w:fill="FFFFFF"/>
        <w:rPr>
          <w:color w:val="333333"/>
          <w:sz w:val="21"/>
          <w:szCs w:val="21"/>
        </w:rPr>
      </w:pPr>
      <w:r w:rsidRPr="006A4E2E">
        <w:rPr>
          <w:color w:val="333333"/>
          <w:sz w:val="21"/>
          <w:szCs w:val="21"/>
        </w:rPr>
        <w:t>Ghi rõ tỷ lệ số phiếu và chia %</w:t>
      </w:r>
    </w:p>
    <w:p w14:paraId="21A0798F"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w:t>
      </w:r>
    </w:p>
    <w:p w14:paraId="24642A95" w14:textId="77777777" w:rsidR="00563421" w:rsidRPr="006A4E2E" w:rsidRDefault="00563421" w:rsidP="00563421">
      <w:pPr>
        <w:shd w:val="clear" w:color="auto" w:fill="FFFFFF"/>
        <w:spacing w:before="120" w:after="120"/>
        <w:jc w:val="right"/>
        <w:rPr>
          <w:color w:val="333333"/>
          <w:sz w:val="21"/>
          <w:szCs w:val="21"/>
        </w:rPr>
      </w:pPr>
      <w:r w:rsidRPr="006A4E2E">
        <w:rPr>
          <w:b/>
          <w:bCs/>
          <w:color w:val="333333"/>
          <w:sz w:val="21"/>
          <w:szCs w:val="21"/>
        </w:rPr>
        <w:t>Mẫu số 05</w:t>
      </w:r>
    </w:p>
    <w:tbl>
      <w:tblPr>
        <w:tblW w:w="0" w:type="auto"/>
        <w:shd w:val="clear" w:color="auto" w:fill="FFFFFF"/>
        <w:tblCellMar>
          <w:left w:w="0" w:type="dxa"/>
          <w:right w:w="0" w:type="dxa"/>
        </w:tblCellMar>
        <w:tblLook w:val="04A0" w:firstRow="1" w:lastRow="0" w:firstColumn="1" w:lastColumn="0" w:noHBand="0" w:noVBand="1"/>
      </w:tblPr>
      <w:tblGrid>
        <w:gridCol w:w="3383"/>
        <w:gridCol w:w="5532"/>
      </w:tblGrid>
      <w:tr w:rsidR="00563421" w:rsidRPr="006A4E2E" w14:paraId="4CAE1A46" w14:textId="77777777" w:rsidTr="0088110F">
        <w:trPr>
          <w:trHeight w:val="288"/>
        </w:trPr>
        <w:tc>
          <w:tcPr>
            <w:tcW w:w="3383" w:type="dxa"/>
            <w:shd w:val="clear" w:color="auto" w:fill="FFFFFF"/>
            <w:tcMar>
              <w:top w:w="0" w:type="dxa"/>
              <w:left w:w="108" w:type="dxa"/>
              <w:bottom w:w="0" w:type="dxa"/>
              <w:right w:w="108" w:type="dxa"/>
            </w:tcMar>
            <w:hideMark/>
          </w:tcPr>
          <w:p w14:paraId="31C2627B" w14:textId="77777777" w:rsidR="00563421" w:rsidRPr="006A4E2E" w:rsidRDefault="00563421" w:rsidP="0088110F">
            <w:pPr>
              <w:spacing w:before="120" w:after="120"/>
              <w:jc w:val="center"/>
              <w:rPr>
                <w:color w:val="333333"/>
                <w:sz w:val="21"/>
                <w:szCs w:val="21"/>
              </w:rPr>
            </w:pPr>
            <w:r w:rsidRPr="006A4E2E">
              <w:rPr>
                <w:color w:val="333333"/>
                <w:sz w:val="21"/>
                <w:szCs w:val="21"/>
              </w:rPr>
              <w:t>……………….(1)</w:t>
            </w:r>
            <w:r w:rsidRPr="006A4E2E">
              <w:rPr>
                <w:color w:val="333333"/>
                <w:sz w:val="21"/>
                <w:szCs w:val="21"/>
              </w:rPr>
              <w:br/>
            </w:r>
            <w:r w:rsidRPr="006A4E2E">
              <w:rPr>
                <w:b/>
                <w:bCs/>
                <w:color w:val="333333"/>
                <w:sz w:val="21"/>
                <w:szCs w:val="21"/>
              </w:rPr>
              <w:t>HỘI ĐỒNG XÉT TẶNG</w:t>
            </w:r>
            <w:r w:rsidRPr="006A4E2E">
              <w:rPr>
                <w:b/>
                <w:bCs/>
                <w:color w:val="333333"/>
                <w:sz w:val="21"/>
                <w:szCs w:val="21"/>
              </w:rPr>
              <w:br/>
              <w:t>DANH HIỆU NGND, NGƯT</w:t>
            </w:r>
            <w:r w:rsidRPr="006A4E2E">
              <w:rPr>
                <w:b/>
                <w:bCs/>
                <w:color w:val="333333"/>
                <w:sz w:val="21"/>
                <w:szCs w:val="21"/>
              </w:rPr>
              <w:br/>
            </w:r>
            <w:r w:rsidRPr="006A4E2E">
              <w:rPr>
                <w:color w:val="333333"/>
                <w:sz w:val="21"/>
                <w:szCs w:val="21"/>
              </w:rPr>
              <w:t>………………..(2)</w:t>
            </w:r>
            <w:r w:rsidRPr="006A4E2E">
              <w:rPr>
                <w:b/>
                <w:bCs/>
                <w:color w:val="333333"/>
                <w:sz w:val="21"/>
                <w:szCs w:val="21"/>
              </w:rPr>
              <w:br/>
              <w:t>-------</w:t>
            </w:r>
          </w:p>
        </w:tc>
        <w:tc>
          <w:tcPr>
            <w:tcW w:w="5532" w:type="dxa"/>
            <w:shd w:val="clear" w:color="auto" w:fill="FFFFFF"/>
            <w:tcMar>
              <w:top w:w="0" w:type="dxa"/>
              <w:left w:w="108" w:type="dxa"/>
              <w:bottom w:w="0" w:type="dxa"/>
              <w:right w:w="108" w:type="dxa"/>
            </w:tcMar>
            <w:hideMark/>
          </w:tcPr>
          <w:p w14:paraId="0948E60C" w14:textId="77777777" w:rsidR="00563421" w:rsidRPr="006A4E2E" w:rsidRDefault="00563421" w:rsidP="0088110F">
            <w:pPr>
              <w:spacing w:before="120" w:after="120"/>
              <w:jc w:val="center"/>
              <w:rPr>
                <w:color w:val="333333"/>
                <w:sz w:val="21"/>
                <w:szCs w:val="21"/>
              </w:rPr>
            </w:pPr>
            <w:r w:rsidRPr="006A4E2E">
              <w:rPr>
                <w:b/>
                <w:bCs/>
                <w:color w:val="333333"/>
                <w:sz w:val="21"/>
                <w:szCs w:val="21"/>
              </w:rPr>
              <w:t>CỘNG HÒA XÃ HỘI CHỦ NGHĨA VIỆT NAM</w:t>
            </w:r>
            <w:r w:rsidRPr="006A4E2E">
              <w:rPr>
                <w:b/>
                <w:bCs/>
                <w:color w:val="333333"/>
                <w:sz w:val="21"/>
                <w:szCs w:val="21"/>
              </w:rPr>
              <w:br/>
              <w:t>Độc lập - Tự do - Hạnh phúc</w:t>
            </w:r>
            <w:r w:rsidRPr="006A4E2E">
              <w:rPr>
                <w:b/>
                <w:bCs/>
                <w:color w:val="333333"/>
                <w:sz w:val="21"/>
                <w:szCs w:val="21"/>
              </w:rPr>
              <w:br/>
              <w:t>-------</w:t>
            </w:r>
            <w:r>
              <w:rPr>
                <w:b/>
                <w:bCs/>
                <w:color w:val="333333"/>
                <w:sz w:val="21"/>
                <w:szCs w:val="21"/>
              </w:rPr>
              <w:t>---------------------</w:t>
            </w:r>
            <w:r w:rsidRPr="006A4E2E">
              <w:rPr>
                <w:b/>
                <w:bCs/>
                <w:color w:val="333333"/>
                <w:sz w:val="21"/>
                <w:szCs w:val="21"/>
              </w:rPr>
              <w:t>--------</w:t>
            </w:r>
          </w:p>
        </w:tc>
      </w:tr>
      <w:tr w:rsidR="00563421" w:rsidRPr="006A4E2E" w14:paraId="6340B270" w14:textId="77777777" w:rsidTr="0088110F">
        <w:trPr>
          <w:trHeight w:val="256"/>
        </w:trPr>
        <w:tc>
          <w:tcPr>
            <w:tcW w:w="3383" w:type="dxa"/>
            <w:shd w:val="clear" w:color="auto" w:fill="FFFFFF"/>
            <w:tcMar>
              <w:top w:w="0" w:type="dxa"/>
              <w:left w:w="108" w:type="dxa"/>
              <w:bottom w:w="0" w:type="dxa"/>
              <w:right w:w="108" w:type="dxa"/>
            </w:tcMar>
            <w:hideMark/>
          </w:tcPr>
          <w:p w14:paraId="4E32C6F2" w14:textId="77777777" w:rsidR="00563421" w:rsidRPr="006A4E2E" w:rsidRDefault="00563421" w:rsidP="0088110F">
            <w:pPr>
              <w:spacing w:before="120" w:after="120"/>
              <w:rPr>
                <w:color w:val="333333"/>
                <w:sz w:val="21"/>
                <w:szCs w:val="21"/>
              </w:rPr>
            </w:pPr>
            <w:r w:rsidRPr="006A4E2E">
              <w:rPr>
                <w:i/>
                <w:iCs/>
                <w:color w:val="333333"/>
                <w:sz w:val="21"/>
                <w:szCs w:val="21"/>
              </w:rPr>
              <w:t> </w:t>
            </w:r>
          </w:p>
        </w:tc>
        <w:tc>
          <w:tcPr>
            <w:tcW w:w="5532" w:type="dxa"/>
            <w:shd w:val="clear" w:color="auto" w:fill="FFFFFF"/>
            <w:tcMar>
              <w:top w:w="0" w:type="dxa"/>
              <w:left w:w="108" w:type="dxa"/>
              <w:bottom w:w="0" w:type="dxa"/>
              <w:right w:w="108" w:type="dxa"/>
            </w:tcMar>
            <w:hideMark/>
          </w:tcPr>
          <w:p w14:paraId="0D0711C0" w14:textId="77777777" w:rsidR="00563421" w:rsidRPr="006A4E2E" w:rsidRDefault="00563421" w:rsidP="0088110F">
            <w:pPr>
              <w:spacing w:before="120" w:after="120"/>
              <w:jc w:val="right"/>
              <w:rPr>
                <w:color w:val="333333"/>
                <w:sz w:val="21"/>
                <w:szCs w:val="21"/>
              </w:rPr>
            </w:pPr>
            <w:r w:rsidRPr="006A4E2E">
              <w:rPr>
                <w:i/>
                <w:iCs/>
                <w:color w:val="333333"/>
                <w:sz w:val="21"/>
                <w:szCs w:val="21"/>
              </w:rPr>
              <w:t>………, ngày … tháng …. năm ….</w:t>
            </w:r>
          </w:p>
        </w:tc>
      </w:tr>
    </w:tbl>
    <w:p w14:paraId="440A5BAA"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w:t>
      </w:r>
    </w:p>
    <w:p w14:paraId="5C6B4E97" w14:textId="77777777" w:rsidR="00563421" w:rsidRPr="006A4E2E" w:rsidRDefault="00563421" w:rsidP="00563421">
      <w:pPr>
        <w:shd w:val="clear" w:color="auto" w:fill="FFFFFF"/>
        <w:spacing w:before="120" w:after="120"/>
        <w:jc w:val="center"/>
        <w:rPr>
          <w:color w:val="333333"/>
          <w:sz w:val="21"/>
          <w:szCs w:val="21"/>
        </w:rPr>
      </w:pPr>
      <w:r w:rsidRPr="006A4E2E">
        <w:rPr>
          <w:b/>
          <w:bCs/>
          <w:color w:val="333333"/>
          <w:sz w:val="21"/>
          <w:szCs w:val="21"/>
        </w:rPr>
        <w:t>BIÊN BẢN</w:t>
      </w:r>
    </w:p>
    <w:p w14:paraId="1BB2DBC9" w14:textId="77777777" w:rsidR="00563421" w:rsidRPr="006A4E2E" w:rsidRDefault="00563421" w:rsidP="00563421">
      <w:pPr>
        <w:shd w:val="clear" w:color="auto" w:fill="FFFFFF"/>
        <w:spacing w:before="120" w:after="120"/>
        <w:jc w:val="center"/>
        <w:rPr>
          <w:color w:val="333333"/>
          <w:sz w:val="21"/>
          <w:szCs w:val="21"/>
        </w:rPr>
      </w:pPr>
      <w:r w:rsidRPr="006A4E2E">
        <w:rPr>
          <w:b/>
          <w:bCs/>
          <w:color w:val="333333"/>
          <w:sz w:val="21"/>
          <w:szCs w:val="21"/>
        </w:rPr>
        <w:t>Họp Hội đồng xét tặng danh hiệu</w:t>
      </w:r>
      <w:r w:rsidRPr="006A4E2E">
        <w:rPr>
          <w:b/>
          <w:bCs/>
          <w:color w:val="333333"/>
          <w:sz w:val="21"/>
          <w:szCs w:val="21"/>
        </w:rPr>
        <w:br/>
        <w:t>“Nhà giáo Nhân dân”, “Nhà giáo Ưu tú”</w:t>
      </w:r>
    </w:p>
    <w:p w14:paraId="37A67B32"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 Hội đồng ………………….. xét tặng danh hiệu “Nhà giáo Nhân dân”, “Nhà giáo Ưu tú” ……….. được thành lập theo Quyết định số: ………. ngày ….. tháng …. năm …. của................................................................................</w:t>
      </w:r>
    </w:p>
    <w:p w14:paraId="08D10A74"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2. Hội đồng đã tổ chức cuộc họp ngày …….. tháng ….. năm 20 …… tại …………………. dưới sự chủ trì của ông (bà) ..................... Chủ tịch Hội đồng xét tặng danh hiệu Nhà giáo Nhân dân, Nhà giáo Ưu tú lần thứ ………………………..</w:t>
      </w:r>
    </w:p>
    <w:p w14:paraId="568ABD16"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3. Tổng số thành viên Hội đồng: ………………………….</w:t>
      </w:r>
    </w:p>
    <w:p w14:paraId="2384D0A2"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Tham gia cuộc họp có ……………….. thành viên</w:t>
      </w:r>
    </w:p>
    <w:p w14:paraId="39448FF3"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Vắng mặt: …………………………………………….</w:t>
      </w:r>
    </w:p>
    <w:p w14:paraId="1653207E"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Lý do ………………………………………………….</w:t>
      </w:r>
    </w:p>
    <w:p w14:paraId="0E1232A1"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Thư ký (người ghi biên bản): ……………………………………..</w:t>
      </w:r>
    </w:p>
    <w:p w14:paraId="6B2D0E72"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4. Nội dung cuộc họp (theo diễn biến của cuộc họp)</w:t>
      </w:r>
    </w:p>
    <w:p w14:paraId="3A9021F4"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a) Ông (bà) …………………………. thay mặt Hội đồng xét tặng danh hiệu “Nhà giáo Nhân dân”, “Nhà giáo Ưu tú” báo cáo tóm tắt thành tích của các cá nhân. Hội đồng đã bám sát các tiêu chuẩn hướng dẫn tại Nghị định số …../…../NĐ-CP, ngày …./ …./ …..của Chính phủ quy định xét tặng danh hiệu Nhà giáo Nhân dân, Nhà giáo Ưu tú để nghiên cứu, thảo luận, xem xét thành tích của các cá nhân được đề nghị.</w:t>
      </w:r>
    </w:p>
    <w:p w14:paraId="46734EE7"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b) Báo cáo tình hình kết quả thăm dò dư luận:</w:t>
      </w:r>
    </w:p>
    <w:p w14:paraId="50A6D5C6"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Ngày …. tháng ...... năm, Hội đồng …… đã tổ chức thăm dò dư luận đối với các cá nhân đề nghị xét tặng có số phiếu tín nhiệm của quần chúng đạt từ 80% trở lên bằng các hình thức (niêm yết công khai danh sách, đăng tải trên website của đơn vị, ...). Sau …. ngày thăm dò dư luận, thường trực Hội đồng tổng hợp lại ý kiến:</w:t>
      </w:r>
    </w:p>
    <w:p w14:paraId="2B63EF50"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Tóm tắt các ý kiến phản hồi (nếu có):</w:t>
      </w:r>
    </w:p>
    <w:p w14:paraId="33E0967F"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49FA5616"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23C55C91"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657CE098"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c) Báo cáo tình hình đơn thư (nếu có)</w:t>
      </w:r>
    </w:p>
    <w:p w14:paraId="02C110B9"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Số lượng đơn thư: ........................................................................</w:t>
      </w:r>
      <w:r>
        <w:rPr>
          <w:color w:val="333333"/>
          <w:sz w:val="21"/>
          <w:szCs w:val="21"/>
        </w:rPr>
        <w:t>.....................................</w:t>
      </w:r>
      <w:r w:rsidRPr="006A4E2E">
        <w:rPr>
          <w:color w:val="333333"/>
          <w:sz w:val="21"/>
          <w:szCs w:val="21"/>
        </w:rPr>
        <w:t>......................</w:t>
      </w:r>
      <w:r>
        <w:rPr>
          <w:color w:val="333333"/>
          <w:sz w:val="21"/>
          <w:szCs w:val="21"/>
        </w:rPr>
        <w:t>...</w:t>
      </w:r>
      <w:r w:rsidRPr="006A4E2E">
        <w:rPr>
          <w:color w:val="333333"/>
          <w:sz w:val="21"/>
          <w:szCs w:val="21"/>
        </w:rPr>
        <w:t>......</w:t>
      </w:r>
    </w:p>
    <w:p w14:paraId="43AB3318"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r>
        <w:rPr>
          <w:color w:val="333333"/>
          <w:sz w:val="21"/>
          <w:szCs w:val="21"/>
        </w:rPr>
        <w:t>...</w:t>
      </w:r>
      <w:r w:rsidRPr="006A4E2E">
        <w:rPr>
          <w:color w:val="333333"/>
          <w:sz w:val="21"/>
          <w:szCs w:val="21"/>
        </w:rPr>
        <w:t>......</w:t>
      </w:r>
    </w:p>
    <w:p w14:paraId="19D3E7CE"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Nội dung cơ bản của đơn thư: .........................................................</w:t>
      </w:r>
      <w:r>
        <w:rPr>
          <w:color w:val="333333"/>
          <w:sz w:val="21"/>
          <w:szCs w:val="21"/>
        </w:rPr>
        <w:t>..................................</w:t>
      </w:r>
      <w:r w:rsidRPr="006A4E2E">
        <w:rPr>
          <w:color w:val="333333"/>
          <w:sz w:val="21"/>
          <w:szCs w:val="21"/>
        </w:rPr>
        <w:t>...</w:t>
      </w:r>
      <w:r>
        <w:rPr>
          <w:color w:val="333333"/>
          <w:sz w:val="21"/>
          <w:szCs w:val="21"/>
        </w:rPr>
        <w:t>...</w:t>
      </w:r>
      <w:r w:rsidRPr="006A4E2E">
        <w:rPr>
          <w:color w:val="333333"/>
          <w:sz w:val="21"/>
          <w:szCs w:val="21"/>
        </w:rPr>
        <w:t>..............</w:t>
      </w:r>
      <w:r>
        <w:rPr>
          <w:color w:val="333333"/>
          <w:sz w:val="21"/>
          <w:szCs w:val="21"/>
        </w:rPr>
        <w:t>....</w:t>
      </w:r>
      <w:r w:rsidRPr="006A4E2E">
        <w:rPr>
          <w:color w:val="333333"/>
          <w:sz w:val="21"/>
          <w:szCs w:val="21"/>
        </w:rPr>
        <w:t>........</w:t>
      </w:r>
    </w:p>
    <w:p w14:paraId="71708A46"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lastRenderedPageBreak/>
        <w:t>.................................................................................................................</w:t>
      </w:r>
      <w:r>
        <w:rPr>
          <w:color w:val="333333"/>
          <w:sz w:val="21"/>
          <w:szCs w:val="21"/>
        </w:rPr>
        <w:t>....................................</w:t>
      </w:r>
      <w:r w:rsidRPr="006A4E2E">
        <w:rPr>
          <w:color w:val="333333"/>
          <w:sz w:val="21"/>
          <w:szCs w:val="21"/>
        </w:rPr>
        <w:t>............</w:t>
      </w:r>
      <w:r>
        <w:rPr>
          <w:color w:val="333333"/>
          <w:sz w:val="21"/>
          <w:szCs w:val="21"/>
        </w:rPr>
        <w:t>...</w:t>
      </w:r>
      <w:r w:rsidRPr="006A4E2E">
        <w:rPr>
          <w:color w:val="333333"/>
          <w:sz w:val="21"/>
          <w:szCs w:val="21"/>
        </w:rPr>
        <w:t>........</w:t>
      </w:r>
    </w:p>
    <w:p w14:paraId="0575815D"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Kết quả xử lý đơn thư: ...............................................................................</w:t>
      </w:r>
      <w:r>
        <w:rPr>
          <w:color w:val="333333"/>
          <w:sz w:val="21"/>
          <w:szCs w:val="21"/>
        </w:rPr>
        <w:t>..................................</w:t>
      </w:r>
      <w:r w:rsidRPr="006A4E2E">
        <w:rPr>
          <w:color w:val="333333"/>
          <w:sz w:val="21"/>
          <w:szCs w:val="21"/>
        </w:rPr>
        <w:t>.......</w:t>
      </w:r>
      <w:r>
        <w:rPr>
          <w:color w:val="333333"/>
          <w:sz w:val="21"/>
          <w:szCs w:val="21"/>
        </w:rPr>
        <w:t>......</w:t>
      </w:r>
      <w:r w:rsidRPr="006A4E2E">
        <w:rPr>
          <w:color w:val="333333"/>
          <w:sz w:val="21"/>
          <w:szCs w:val="21"/>
        </w:rPr>
        <w:t>........</w:t>
      </w:r>
    </w:p>
    <w:p w14:paraId="07F08FDA"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r>
        <w:rPr>
          <w:color w:val="333333"/>
          <w:sz w:val="21"/>
          <w:szCs w:val="21"/>
        </w:rPr>
        <w:t>....</w:t>
      </w:r>
      <w:r w:rsidRPr="006A4E2E">
        <w:rPr>
          <w:color w:val="333333"/>
          <w:sz w:val="21"/>
          <w:szCs w:val="21"/>
        </w:rPr>
        <w:t>........</w:t>
      </w:r>
    </w:p>
    <w:p w14:paraId="32CB411D"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d) Các vấn đề chính được Hội đồng thảo luận:</w:t>
      </w:r>
    </w:p>
    <w:p w14:paraId="3A8DC1BD"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6B4E3F15"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33D6F726"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đ) Các vấn đề khác (nếu có):</w:t>
      </w:r>
    </w:p>
    <w:p w14:paraId="58D443A5"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6233FEC9"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7FC249CB"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Hội đồng thống nhất đưa vào danh sách bỏ phiếu đề nghị xét tặng danh hiệu Nhà giáo Nhân dân cho cá nhân và Nhà giáo Ưu tú cho ................ cá nhân.</w:t>
      </w:r>
    </w:p>
    <w:p w14:paraId="5B95FCB6"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5. Hội đồng đề cử ban kiểm phiếu, gồm các ông (bà):</w:t>
      </w:r>
    </w:p>
    <w:p w14:paraId="240CB7A6"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Ông (bà) …………………………………….. Trưởng ban;</w:t>
      </w:r>
    </w:p>
    <w:p w14:paraId="16EE1381"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 ủy viên;</w:t>
      </w:r>
    </w:p>
    <w:p w14:paraId="466EF82E"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 ủy viên;</w:t>
      </w:r>
    </w:p>
    <w:p w14:paraId="2A33DF05"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w:t>
      </w:r>
    </w:p>
    <w:p w14:paraId="22FF8248"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6. Tổng số thành viên trong Hội đồng: ……………. người.</w:t>
      </w:r>
    </w:p>
    <w:p w14:paraId="3F35D83A"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Số thành viên Hội đồng tham gia bỏ phiếu tại cuộc họp: ……………….. người;</w:t>
      </w:r>
    </w:p>
    <w:p w14:paraId="0FB4FB45"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Số thành viên Hội đồng vắng mặt bỏ phiếu sau cuộc họp: ………………. người.</w:t>
      </w:r>
    </w:p>
    <w:p w14:paraId="2D184382"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Lý do: ..................................................................................................................</w:t>
      </w:r>
      <w:r>
        <w:rPr>
          <w:color w:val="333333"/>
          <w:sz w:val="21"/>
          <w:szCs w:val="21"/>
        </w:rPr>
        <w:t>..........................................</w:t>
      </w:r>
      <w:r w:rsidRPr="006A4E2E">
        <w:rPr>
          <w:color w:val="333333"/>
          <w:sz w:val="21"/>
          <w:szCs w:val="21"/>
        </w:rPr>
        <w:t>........</w:t>
      </w:r>
    </w:p>
    <w:p w14:paraId="16E2A9F8"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r>
        <w:rPr>
          <w:color w:val="333333"/>
          <w:sz w:val="21"/>
          <w:szCs w:val="21"/>
        </w:rPr>
        <w:t>...............</w:t>
      </w:r>
      <w:r w:rsidRPr="006A4E2E">
        <w:rPr>
          <w:color w:val="333333"/>
          <w:sz w:val="21"/>
          <w:szCs w:val="21"/>
        </w:rPr>
        <w:t>.....</w:t>
      </w:r>
    </w:p>
    <w:p w14:paraId="109F5D79"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w:t>
      </w:r>
      <w:r>
        <w:rPr>
          <w:color w:val="333333"/>
          <w:sz w:val="21"/>
          <w:szCs w:val="21"/>
        </w:rPr>
        <w:t>.........................................</w:t>
      </w:r>
      <w:r w:rsidRPr="006A4E2E">
        <w:rPr>
          <w:color w:val="333333"/>
          <w:sz w:val="21"/>
          <w:szCs w:val="21"/>
        </w:rPr>
        <w:t>......</w:t>
      </w:r>
    </w:p>
    <w:p w14:paraId="4CD19E48"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Ban kiểm phiếu đã làm việc theo quy định:</w:t>
      </w:r>
    </w:p>
    <w:p w14:paraId="20B21A42"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Số phiếu phát ra: ……………… phiếu</w:t>
      </w:r>
    </w:p>
    <w:p w14:paraId="6BA6113E"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Số phiếu thu về: ……………… phiếu</w:t>
      </w:r>
    </w:p>
    <w:p w14:paraId="5CF06B5C"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Số phiếu hợp lệ: ………………. phiếu</w:t>
      </w:r>
    </w:p>
    <w:p w14:paraId="0E53A1BC"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Số phiếu không hợp lệ: …………… phiếu.</w:t>
      </w:r>
    </w:p>
    <w:p w14:paraId="39705FB2"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7. Kết quả kiểm phiếu bầu danh hiệu Nhà giáo Nhân dân, Nhà giáo Ưu tú (3)</w:t>
      </w:r>
    </w:p>
    <w:p w14:paraId="2714048F"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a) Cá nhân có số phiếu đạt từ 90% tổng số thành viên Hội đồng trở lên: ………. cá nhân.</w:t>
      </w:r>
    </w:p>
    <w:p w14:paraId="45FFB412"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Nhà giáo Nhân dân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813"/>
        <w:gridCol w:w="2718"/>
        <w:gridCol w:w="3335"/>
        <w:gridCol w:w="911"/>
        <w:gridCol w:w="1079"/>
      </w:tblGrid>
      <w:tr w:rsidR="00563421" w:rsidRPr="006A4E2E" w14:paraId="5391CF78" w14:textId="77777777" w:rsidTr="0088110F">
        <w:tc>
          <w:tcPr>
            <w:tcW w:w="813" w:type="dxa"/>
            <w:shd w:val="clear" w:color="auto" w:fill="FFFFFF"/>
            <w:vAlign w:val="center"/>
            <w:hideMark/>
          </w:tcPr>
          <w:p w14:paraId="7DABF35F" w14:textId="77777777" w:rsidR="00563421" w:rsidRPr="006A4E2E" w:rsidRDefault="00563421" w:rsidP="0088110F">
            <w:pPr>
              <w:spacing w:before="120" w:after="120"/>
              <w:jc w:val="center"/>
              <w:rPr>
                <w:color w:val="333333"/>
                <w:sz w:val="21"/>
                <w:szCs w:val="21"/>
              </w:rPr>
            </w:pPr>
            <w:r w:rsidRPr="006A4E2E">
              <w:rPr>
                <w:b/>
                <w:bCs/>
                <w:color w:val="333333"/>
                <w:sz w:val="21"/>
                <w:szCs w:val="21"/>
              </w:rPr>
              <w:t>Số</w:t>
            </w:r>
            <w:r w:rsidRPr="006A4E2E">
              <w:rPr>
                <w:b/>
                <w:bCs/>
                <w:color w:val="333333"/>
                <w:sz w:val="21"/>
                <w:szCs w:val="21"/>
              </w:rPr>
              <w:br/>
              <w:t>TT</w:t>
            </w:r>
          </w:p>
        </w:tc>
        <w:tc>
          <w:tcPr>
            <w:tcW w:w="2718" w:type="dxa"/>
            <w:shd w:val="clear" w:color="auto" w:fill="FFFFFF"/>
            <w:vAlign w:val="center"/>
            <w:hideMark/>
          </w:tcPr>
          <w:p w14:paraId="48A485BD" w14:textId="77777777" w:rsidR="00563421" w:rsidRPr="006A4E2E" w:rsidRDefault="00563421" w:rsidP="0088110F">
            <w:pPr>
              <w:spacing w:before="120" w:after="120"/>
              <w:jc w:val="center"/>
              <w:rPr>
                <w:color w:val="333333"/>
                <w:sz w:val="21"/>
                <w:szCs w:val="21"/>
              </w:rPr>
            </w:pPr>
            <w:r w:rsidRPr="006A4E2E">
              <w:rPr>
                <w:b/>
                <w:bCs/>
                <w:color w:val="333333"/>
                <w:sz w:val="21"/>
                <w:szCs w:val="21"/>
              </w:rPr>
              <w:t>Họ và tên</w:t>
            </w:r>
          </w:p>
        </w:tc>
        <w:tc>
          <w:tcPr>
            <w:tcW w:w="3335" w:type="dxa"/>
            <w:shd w:val="clear" w:color="auto" w:fill="FFFFFF"/>
            <w:vAlign w:val="center"/>
            <w:hideMark/>
          </w:tcPr>
          <w:p w14:paraId="6AAB71CF" w14:textId="77777777" w:rsidR="00563421" w:rsidRPr="006A4E2E" w:rsidRDefault="00563421" w:rsidP="0088110F">
            <w:pPr>
              <w:spacing w:before="120" w:after="120"/>
              <w:jc w:val="center"/>
              <w:rPr>
                <w:color w:val="333333"/>
                <w:sz w:val="21"/>
                <w:szCs w:val="21"/>
              </w:rPr>
            </w:pPr>
            <w:r w:rsidRPr="006A4E2E">
              <w:rPr>
                <w:b/>
                <w:bCs/>
                <w:color w:val="333333"/>
                <w:sz w:val="21"/>
                <w:szCs w:val="21"/>
              </w:rPr>
              <w:t>Chức vụ - đơn vị công tác</w:t>
            </w:r>
          </w:p>
        </w:tc>
        <w:tc>
          <w:tcPr>
            <w:tcW w:w="911" w:type="dxa"/>
            <w:shd w:val="clear" w:color="auto" w:fill="FFFFFF"/>
            <w:vAlign w:val="center"/>
            <w:hideMark/>
          </w:tcPr>
          <w:p w14:paraId="4E39FD59" w14:textId="77777777" w:rsidR="00563421" w:rsidRPr="006A4E2E" w:rsidRDefault="00563421" w:rsidP="0088110F">
            <w:pPr>
              <w:spacing w:before="120" w:after="120"/>
              <w:jc w:val="center"/>
              <w:rPr>
                <w:color w:val="333333"/>
                <w:sz w:val="21"/>
                <w:szCs w:val="21"/>
              </w:rPr>
            </w:pPr>
            <w:r w:rsidRPr="006A4E2E">
              <w:rPr>
                <w:b/>
                <w:bCs/>
                <w:color w:val="333333"/>
                <w:sz w:val="21"/>
                <w:szCs w:val="21"/>
              </w:rPr>
              <w:t>Số phiếu đạt</w:t>
            </w:r>
          </w:p>
        </w:tc>
        <w:tc>
          <w:tcPr>
            <w:tcW w:w="1079" w:type="dxa"/>
            <w:shd w:val="clear" w:color="auto" w:fill="FFFFFF"/>
            <w:vAlign w:val="center"/>
            <w:hideMark/>
          </w:tcPr>
          <w:p w14:paraId="21B90F6F" w14:textId="77777777" w:rsidR="00563421" w:rsidRPr="006A4E2E" w:rsidRDefault="00563421" w:rsidP="0088110F">
            <w:pPr>
              <w:spacing w:before="120" w:after="120"/>
              <w:jc w:val="center"/>
              <w:rPr>
                <w:color w:val="333333"/>
                <w:sz w:val="21"/>
                <w:szCs w:val="21"/>
              </w:rPr>
            </w:pPr>
            <w:r w:rsidRPr="006A4E2E">
              <w:rPr>
                <w:b/>
                <w:bCs/>
                <w:color w:val="333333"/>
                <w:sz w:val="21"/>
                <w:szCs w:val="21"/>
              </w:rPr>
              <w:t>Tỷ lệ %</w:t>
            </w:r>
          </w:p>
        </w:tc>
      </w:tr>
      <w:tr w:rsidR="00563421" w:rsidRPr="006A4E2E" w14:paraId="40EE0203" w14:textId="77777777" w:rsidTr="0088110F">
        <w:tc>
          <w:tcPr>
            <w:tcW w:w="813" w:type="dxa"/>
            <w:shd w:val="clear" w:color="auto" w:fill="FFFFFF"/>
            <w:vAlign w:val="center"/>
            <w:hideMark/>
          </w:tcPr>
          <w:p w14:paraId="1BD106A3" w14:textId="77777777" w:rsidR="00563421" w:rsidRPr="006A4E2E" w:rsidRDefault="00563421" w:rsidP="0088110F">
            <w:pPr>
              <w:spacing w:before="120" w:after="120"/>
              <w:jc w:val="center"/>
              <w:rPr>
                <w:color w:val="333333"/>
                <w:sz w:val="21"/>
                <w:szCs w:val="21"/>
              </w:rPr>
            </w:pPr>
            <w:r w:rsidRPr="006A4E2E">
              <w:rPr>
                <w:color w:val="333333"/>
                <w:sz w:val="21"/>
                <w:szCs w:val="21"/>
              </w:rPr>
              <w:t>1.</w:t>
            </w:r>
          </w:p>
        </w:tc>
        <w:tc>
          <w:tcPr>
            <w:tcW w:w="2718" w:type="dxa"/>
            <w:shd w:val="clear" w:color="auto" w:fill="FFFFFF"/>
            <w:vAlign w:val="center"/>
            <w:hideMark/>
          </w:tcPr>
          <w:p w14:paraId="3CF85F1A"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3335" w:type="dxa"/>
            <w:shd w:val="clear" w:color="auto" w:fill="FFFFFF"/>
            <w:vAlign w:val="center"/>
            <w:hideMark/>
          </w:tcPr>
          <w:p w14:paraId="1F6531A7"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911" w:type="dxa"/>
            <w:shd w:val="clear" w:color="auto" w:fill="FFFFFF"/>
            <w:vAlign w:val="center"/>
            <w:hideMark/>
          </w:tcPr>
          <w:p w14:paraId="082E98E8"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079" w:type="dxa"/>
            <w:shd w:val="clear" w:color="auto" w:fill="FFFFFF"/>
            <w:vAlign w:val="center"/>
            <w:hideMark/>
          </w:tcPr>
          <w:p w14:paraId="7EACA976"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6AFF3EAA" w14:textId="77777777" w:rsidTr="0088110F">
        <w:tc>
          <w:tcPr>
            <w:tcW w:w="813" w:type="dxa"/>
            <w:shd w:val="clear" w:color="auto" w:fill="FFFFFF"/>
            <w:vAlign w:val="center"/>
            <w:hideMark/>
          </w:tcPr>
          <w:p w14:paraId="05D00788" w14:textId="77777777" w:rsidR="00563421" w:rsidRPr="006A4E2E" w:rsidRDefault="00563421" w:rsidP="0088110F">
            <w:pPr>
              <w:spacing w:before="120" w:after="120"/>
              <w:jc w:val="center"/>
              <w:rPr>
                <w:color w:val="333333"/>
                <w:sz w:val="21"/>
                <w:szCs w:val="21"/>
              </w:rPr>
            </w:pPr>
            <w:r w:rsidRPr="006A4E2E">
              <w:rPr>
                <w:color w:val="333333"/>
                <w:sz w:val="21"/>
                <w:szCs w:val="21"/>
              </w:rPr>
              <w:t>2.</w:t>
            </w:r>
          </w:p>
        </w:tc>
        <w:tc>
          <w:tcPr>
            <w:tcW w:w="2718" w:type="dxa"/>
            <w:shd w:val="clear" w:color="auto" w:fill="FFFFFF"/>
            <w:vAlign w:val="center"/>
            <w:hideMark/>
          </w:tcPr>
          <w:p w14:paraId="18BDA91A"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3335" w:type="dxa"/>
            <w:shd w:val="clear" w:color="auto" w:fill="FFFFFF"/>
            <w:vAlign w:val="center"/>
            <w:hideMark/>
          </w:tcPr>
          <w:p w14:paraId="3F0D02DE"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911" w:type="dxa"/>
            <w:shd w:val="clear" w:color="auto" w:fill="FFFFFF"/>
            <w:vAlign w:val="center"/>
            <w:hideMark/>
          </w:tcPr>
          <w:p w14:paraId="7133CFDE"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079" w:type="dxa"/>
            <w:shd w:val="clear" w:color="auto" w:fill="FFFFFF"/>
            <w:vAlign w:val="center"/>
            <w:hideMark/>
          </w:tcPr>
          <w:p w14:paraId="6BBA73F4"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1D2502B8" w14:textId="77777777" w:rsidTr="0088110F">
        <w:tc>
          <w:tcPr>
            <w:tcW w:w="813" w:type="dxa"/>
            <w:shd w:val="clear" w:color="auto" w:fill="FFFFFF"/>
            <w:vAlign w:val="center"/>
            <w:hideMark/>
          </w:tcPr>
          <w:p w14:paraId="5D13F6AB" w14:textId="77777777" w:rsidR="00563421" w:rsidRPr="006A4E2E" w:rsidRDefault="00563421" w:rsidP="0088110F">
            <w:pPr>
              <w:spacing w:before="120" w:after="120"/>
              <w:jc w:val="center"/>
              <w:rPr>
                <w:color w:val="333333"/>
                <w:sz w:val="21"/>
                <w:szCs w:val="21"/>
              </w:rPr>
            </w:pPr>
            <w:r w:rsidRPr="006A4E2E">
              <w:rPr>
                <w:color w:val="333333"/>
                <w:sz w:val="21"/>
                <w:szCs w:val="21"/>
              </w:rPr>
              <w:t>…</w:t>
            </w:r>
          </w:p>
        </w:tc>
        <w:tc>
          <w:tcPr>
            <w:tcW w:w="2718" w:type="dxa"/>
            <w:shd w:val="clear" w:color="auto" w:fill="FFFFFF"/>
            <w:vAlign w:val="center"/>
            <w:hideMark/>
          </w:tcPr>
          <w:p w14:paraId="61EAE226"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3335" w:type="dxa"/>
            <w:shd w:val="clear" w:color="auto" w:fill="FFFFFF"/>
            <w:vAlign w:val="center"/>
            <w:hideMark/>
          </w:tcPr>
          <w:p w14:paraId="0AF2B874"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911" w:type="dxa"/>
            <w:shd w:val="clear" w:color="auto" w:fill="FFFFFF"/>
            <w:vAlign w:val="center"/>
            <w:hideMark/>
          </w:tcPr>
          <w:p w14:paraId="1C9AFC28"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079" w:type="dxa"/>
            <w:shd w:val="clear" w:color="auto" w:fill="FFFFFF"/>
            <w:vAlign w:val="center"/>
            <w:hideMark/>
          </w:tcPr>
          <w:p w14:paraId="00C83EFC"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bl>
    <w:p w14:paraId="2FE61706"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Nhà giáo Ưu tú</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806"/>
        <w:gridCol w:w="2730"/>
        <w:gridCol w:w="3339"/>
        <w:gridCol w:w="917"/>
        <w:gridCol w:w="1064"/>
      </w:tblGrid>
      <w:tr w:rsidR="00563421" w:rsidRPr="006A4E2E" w14:paraId="53063D3B" w14:textId="77777777" w:rsidTr="0088110F">
        <w:tc>
          <w:tcPr>
            <w:tcW w:w="806" w:type="dxa"/>
            <w:shd w:val="clear" w:color="auto" w:fill="FFFFFF"/>
            <w:vAlign w:val="center"/>
            <w:hideMark/>
          </w:tcPr>
          <w:p w14:paraId="290E1FC7" w14:textId="77777777" w:rsidR="00563421" w:rsidRPr="006A4E2E" w:rsidRDefault="00563421" w:rsidP="0088110F">
            <w:pPr>
              <w:spacing w:before="120" w:after="120"/>
              <w:jc w:val="center"/>
              <w:rPr>
                <w:color w:val="333333"/>
                <w:sz w:val="21"/>
                <w:szCs w:val="21"/>
              </w:rPr>
            </w:pPr>
            <w:r w:rsidRPr="006A4E2E">
              <w:rPr>
                <w:b/>
                <w:bCs/>
                <w:color w:val="333333"/>
                <w:sz w:val="21"/>
                <w:szCs w:val="21"/>
              </w:rPr>
              <w:t>Số</w:t>
            </w:r>
            <w:r w:rsidRPr="006A4E2E">
              <w:rPr>
                <w:b/>
                <w:bCs/>
                <w:color w:val="333333"/>
                <w:sz w:val="21"/>
                <w:szCs w:val="21"/>
              </w:rPr>
              <w:br/>
              <w:t>TT</w:t>
            </w:r>
          </w:p>
        </w:tc>
        <w:tc>
          <w:tcPr>
            <w:tcW w:w="2730" w:type="dxa"/>
            <w:shd w:val="clear" w:color="auto" w:fill="FFFFFF"/>
            <w:vAlign w:val="center"/>
            <w:hideMark/>
          </w:tcPr>
          <w:p w14:paraId="1DE5E847" w14:textId="77777777" w:rsidR="00563421" w:rsidRPr="006A4E2E" w:rsidRDefault="00563421" w:rsidP="0088110F">
            <w:pPr>
              <w:spacing w:before="120" w:after="120"/>
              <w:jc w:val="center"/>
              <w:rPr>
                <w:color w:val="333333"/>
                <w:sz w:val="21"/>
                <w:szCs w:val="21"/>
              </w:rPr>
            </w:pPr>
            <w:r w:rsidRPr="006A4E2E">
              <w:rPr>
                <w:b/>
                <w:bCs/>
                <w:color w:val="333333"/>
                <w:sz w:val="21"/>
                <w:szCs w:val="21"/>
              </w:rPr>
              <w:t>Họ và tên</w:t>
            </w:r>
          </w:p>
        </w:tc>
        <w:tc>
          <w:tcPr>
            <w:tcW w:w="3339" w:type="dxa"/>
            <w:shd w:val="clear" w:color="auto" w:fill="FFFFFF"/>
            <w:vAlign w:val="center"/>
            <w:hideMark/>
          </w:tcPr>
          <w:p w14:paraId="180CB8DC" w14:textId="77777777" w:rsidR="00563421" w:rsidRPr="006A4E2E" w:rsidRDefault="00563421" w:rsidP="0088110F">
            <w:pPr>
              <w:spacing w:before="120" w:after="120"/>
              <w:jc w:val="center"/>
              <w:rPr>
                <w:color w:val="333333"/>
                <w:sz w:val="21"/>
                <w:szCs w:val="21"/>
              </w:rPr>
            </w:pPr>
            <w:r w:rsidRPr="006A4E2E">
              <w:rPr>
                <w:b/>
                <w:bCs/>
                <w:color w:val="333333"/>
                <w:sz w:val="21"/>
                <w:szCs w:val="21"/>
              </w:rPr>
              <w:t>Chức vụ - đơn vị công tác</w:t>
            </w:r>
          </w:p>
        </w:tc>
        <w:tc>
          <w:tcPr>
            <w:tcW w:w="917" w:type="dxa"/>
            <w:shd w:val="clear" w:color="auto" w:fill="FFFFFF"/>
            <w:vAlign w:val="center"/>
            <w:hideMark/>
          </w:tcPr>
          <w:p w14:paraId="3B1C8F93" w14:textId="77777777" w:rsidR="00563421" w:rsidRPr="006A4E2E" w:rsidRDefault="00563421" w:rsidP="0088110F">
            <w:pPr>
              <w:spacing w:before="120" w:after="120"/>
              <w:jc w:val="center"/>
              <w:rPr>
                <w:color w:val="333333"/>
                <w:sz w:val="21"/>
                <w:szCs w:val="21"/>
              </w:rPr>
            </w:pPr>
            <w:r w:rsidRPr="006A4E2E">
              <w:rPr>
                <w:b/>
                <w:bCs/>
                <w:color w:val="333333"/>
                <w:sz w:val="21"/>
                <w:szCs w:val="21"/>
              </w:rPr>
              <w:t>Số phiếu đạt</w:t>
            </w:r>
          </w:p>
        </w:tc>
        <w:tc>
          <w:tcPr>
            <w:tcW w:w="1064" w:type="dxa"/>
            <w:shd w:val="clear" w:color="auto" w:fill="FFFFFF"/>
            <w:vAlign w:val="center"/>
            <w:hideMark/>
          </w:tcPr>
          <w:p w14:paraId="51BCCCB6" w14:textId="77777777" w:rsidR="00563421" w:rsidRPr="006A4E2E" w:rsidRDefault="00563421" w:rsidP="0088110F">
            <w:pPr>
              <w:spacing w:before="120" w:after="120"/>
              <w:jc w:val="center"/>
              <w:rPr>
                <w:color w:val="333333"/>
                <w:sz w:val="21"/>
                <w:szCs w:val="21"/>
              </w:rPr>
            </w:pPr>
            <w:r w:rsidRPr="006A4E2E">
              <w:rPr>
                <w:b/>
                <w:bCs/>
                <w:color w:val="333333"/>
                <w:sz w:val="21"/>
                <w:szCs w:val="21"/>
              </w:rPr>
              <w:t>Tỷ lệ %</w:t>
            </w:r>
          </w:p>
        </w:tc>
      </w:tr>
      <w:tr w:rsidR="00563421" w:rsidRPr="006A4E2E" w14:paraId="5518FF8F" w14:textId="77777777" w:rsidTr="0088110F">
        <w:tc>
          <w:tcPr>
            <w:tcW w:w="806" w:type="dxa"/>
            <w:shd w:val="clear" w:color="auto" w:fill="FFFFFF"/>
            <w:vAlign w:val="center"/>
            <w:hideMark/>
          </w:tcPr>
          <w:p w14:paraId="3167D57A" w14:textId="77777777" w:rsidR="00563421" w:rsidRPr="006A4E2E" w:rsidRDefault="00563421" w:rsidP="0088110F">
            <w:pPr>
              <w:spacing w:before="120" w:after="120"/>
              <w:jc w:val="center"/>
              <w:rPr>
                <w:color w:val="333333"/>
                <w:sz w:val="21"/>
                <w:szCs w:val="21"/>
              </w:rPr>
            </w:pPr>
            <w:r w:rsidRPr="006A4E2E">
              <w:rPr>
                <w:color w:val="333333"/>
                <w:sz w:val="21"/>
                <w:szCs w:val="21"/>
              </w:rPr>
              <w:lastRenderedPageBreak/>
              <w:t>1.</w:t>
            </w:r>
          </w:p>
        </w:tc>
        <w:tc>
          <w:tcPr>
            <w:tcW w:w="2730" w:type="dxa"/>
            <w:shd w:val="clear" w:color="auto" w:fill="FFFFFF"/>
            <w:vAlign w:val="center"/>
            <w:hideMark/>
          </w:tcPr>
          <w:p w14:paraId="77758960"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3339" w:type="dxa"/>
            <w:shd w:val="clear" w:color="auto" w:fill="FFFFFF"/>
            <w:vAlign w:val="center"/>
            <w:hideMark/>
          </w:tcPr>
          <w:p w14:paraId="732422D4"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917" w:type="dxa"/>
            <w:shd w:val="clear" w:color="auto" w:fill="FFFFFF"/>
            <w:vAlign w:val="center"/>
            <w:hideMark/>
          </w:tcPr>
          <w:p w14:paraId="4C592211"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064" w:type="dxa"/>
            <w:shd w:val="clear" w:color="auto" w:fill="FFFFFF"/>
            <w:vAlign w:val="center"/>
            <w:hideMark/>
          </w:tcPr>
          <w:p w14:paraId="127CB42E"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2FC06FF6" w14:textId="77777777" w:rsidTr="0088110F">
        <w:tc>
          <w:tcPr>
            <w:tcW w:w="806" w:type="dxa"/>
            <w:shd w:val="clear" w:color="auto" w:fill="FFFFFF"/>
            <w:vAlign w:val="center"/>
            <w:hideMark/>
          </w:tcPr>
          <w:p w14:paraId="3B10E94A" w14:textId="77777777" w:rsidR="00563421" w:rsidRPr="006A4E2E" w:rsidRDefault="00563421" w:rsidP="0088110F">
            <w:pPr>
              <w:spacing w:before="120" w:after="120"/>
              <w:jc w:val="center"/>
              <w:rPr>
                <w:color w:val="333333"/>
                <w:sz w:val="21"/>
                <w:szCs w:val="21"/>
              </w:rPr>
            </w:pPr>
            <w:r w:rsidRPr="006A4E2E">
              <w:rPr>
                <w:color w:val="333333"/>
                <w:sz w:val="21"/>
                <w:szCs w:val="21"/>
              </w:rPr>
              <w:t>2.</w:t>
            </w:r>
          </w:p>
        </w:tc>
        <w:tc>
          <w:tcPr>
            <w:tcW w:w="2730" w:type="dxa"/>
            <w:shd w:val="clear" w:color="auto" w:fill="FFFFFF"/>
            <w:vAlign w:val="center"/>
            <w:hideMark/>
          </w:tcPr>
          <w:p w14:paraId="12D29BA5"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3339" w:type="dxa"/>
            <w:shd w:val="clear" w:color="auto" w:fill="FFFFFF"/>
            <w:vAlign w:val="center"/>
            <w:hideMark/>
          </w:tcPr>
          <w:p w14:paraId="34A9C1AA"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917" w:type="dxa"/>
            <w:shd w:val="clear" w:color="auto" w:fill="FFFFFF"/>
            <w:vAlign w:val="center"/>
            <w:hideMark/>
          </w:tcPr>
          <w:p w14:paraId="6F775D7D"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064" w:type="dxa"/>
            <w:shd w:val="clear" w:color="auto" w:fill="FFFFFF"/>
            <w:vAlign w:val="center"/>
            <w:hideMark/>
          </w:tcPr>
          <w:p w14:paraId="514A703B"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31E68682" w14:textId="77777777" w:rsidTr="0088110F">
        <w:tc>
          <w:tcPr>
            <w:tcW w:w="806" w:type="dxa"/>
            <w:shd w:val="clear" w:color="auto" w:fill="FFFFFF"/>
            <w:vAlign w:val="center"/>
            <w:hideMark/>
          </w:tcPr>
          <w:p w14:paraId="0493F2C2" w14:textId="77777777" w:rsidR="00563421" w:rsidRPr="006A4E2E" w:rsidRDefault="00563421" w:rsidP="0088110F">
            <w:pPr>
              <w:spacing w:before="120" w:after="120"/>
              <w:jc w:val="center"/>
              <w:rPr>
                <w:color w:val="333333"/>
                <w:sz w:val="21"/>
                <w:szCs w:val="21"/>
              </w:rPr>
            </w:pPr>
            <w:r w:rsidRPr="006A4E2E">
              <w:rPr>
                <w:color w:val="333333"/>
                <w:sz w:val="21"/>
                <w:szCs w:val="21"/>
              </w:rPr>
              <w:t>...</w:t>
            </w:r>
          </w:p>
        </w:tc>
        <w:tc>
          <w:tcPr>
            <w:tcW w:w="2730" w:type="dxa"/>
            <w:shd w:val="clear" w:color="auto" w:fill="FFFFFF"/>
            <w:vAlign w:val="center"/>
            <w:hideMark/>
          </w:tcPr>
          <w:p w14:paraId="3AD4AD68"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3339" w:type="dxa"/>
            <w:shd w:val="clear" w:color="auto" w:fill="FFFFFF"/>
            <w:vAlign w:val="center"/>
            <w:hideMark/>
          </w:tcPr>
          <w:p w14:paraId="0C0D39B7"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917" w:type="dxa"/>
            <w:shd w:val="clear" w:color="auto" w:fill="FFFFFF"/>
            <w:vAlign w:val="center"/>
            <w:hideMark/>
          </w:tcPr>
          <w:p w14:paraId="726BC72B"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064" w:type="dxa"/>
            <w:shd w:val="clear" w:color="auto" w:fill="FFFFFF"/>
            <w:vAlign w:val="center"/>
            <w:hideMark/>
          </w:tcPr>
          <w:p w14:paraId="2BC4A479"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bl>
    <w:p w14:paraId="73C2E6D1"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b) Cá nhân có số phiếu đạt d</w:t>
      </w:r>
      <w:r w:rsidRPr="006A4E2E">
        <w:rPr>
          <w:color w:val="333333"/>
          <w:sz w:val="21"/>
          <w:szCs w:val="21"/>
          <w:shd w:val="clear" w:color="auto" w:fill="FFFFFF"/>
        </w:rPr>
        <w:t>ướ</w:t>
      </w:r>
      <w:r w:rsidRPr="006A4E2E">
        <w:rPr>
          <w:color w:val="333333"/>
          <w:sz w:val="21"/>
          <w:szCs w:val="21"/>
        </w:rPr>
        <w:t>i 90% tổng số thành viên Hội đồng trở lên:…. cá nhân.</w:t>
      </w:r>
    </w:p>
    <w:p w14:paraId="171DC59B"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Nhà giáo Nhân dân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812"/>
        <w:gridCol w:w="2728"/>
        <w:gridCol w:w="3343"/>
        <w:gridCol w:w="910"/>
        <w:gridCol w:w="1063"/>
      </w:tblGrid>
      <w:tr w:rsidR="00563421" w:rsidRPr="006A4E2E" w14:paraId="74F8B196" w14:textId="77777777" w:rsidTr="0088110F">
        <w:tc>
          <w:tcPr>
            <w:tcW w:w="812" w:type="dxa"/>
            <w:shd w:val="clear" w:color="auto" w:fill="FFFFFF"/>
            <w:vAlign w:val="center"/>
            <w:hideMark/>
          </w:tcPr>
          <w:p w14:paraId="6C329184" w14:textId="77777777" w:rsidR="00563421" w:rsidRPr="006A4E2E" w:rsidRDefault="00563421" w:rsidP="0088110F">
            <w:pPr>
              <w:spacing w:before="120" w:after="120"/>
              <w:jc w:val="center"/>
              <w:rPr>
                <w:color w:val="333333"/>
                <w:sz w:val="21"/>
                <w:szCs w:val="21"/>
              </w:rPr>
            </w:pPr>
            <w:r w:rsidRPr="006A4E2E">
              <w:rPr>
                <w:b/>
                <w:bCs/>
                <w:color w:val="333333"/>
                <w:sz w:val="21"/>
                <w:szCs w:val="21"/>
              </w:rPr>
              <w:t>Số</w:t>
            </w:r>
            <w:r w:rsidRPr="006A4E2E">
              <w:rPr>
                <w:b/>
                <w:bCs/>
                <w:color w:val="333333"/>
                <w:sz w:val="21"/>
                <w:szCs w:val="21"/>
              </w:rPr>
              <w:br/>
              <w:t>TT</w:t>
            </w:r>
          </w:p>
        </w:tc>
        <w:tc>
          <w:tcPr>
            <w:tcW w:w="2728" w:type="dxa"/>
            <w:shd w:val="clear" w:color="auto" w:fill="FFFFFF"/>
            <w:vAlign w:val="center"/>
            <w:hideMark/>
          </w:tcPr>
          <w:p w14:paraId="6B05565C" w14:textId="77777777" w:rsidR="00563421" w:rsidRPr="006A4E2E" w:rsidRDefault="00563421" w:rsidP="0088110F">
            <w:pPr>
              <w:spacing w:before="120" w:after="120"/>
              <w:jc w:val="center"/>
              <w:rPr>
                <w:color w:val="333333"/>
                <w:sz w:val="21"/>
                <w:szCs w:val="21"/>
              </w:rPr>
            </w:pPr>
            <w:r w:rsidRPr="006A4E2E">
              <w:rPr>
                <w:b/>
                <w:bCs/>
                <w:color w:val="333333"/>
                <w:sz w:val="21"/>
                <w:szCs w:val="21"/>
              </w:rPr>
              <w:t>Họ và tên</w:t>
            </w:r>
          </w:p>
        </w:tc>
        <w:tc>
          <w:tcPr>
            <w:tcW w:w="3343" w:type="dxa"/>
            <w:shd w:val="clear" w:color="auto" w:fill="FFFFFF"/>
            <w:vAlign w:val="center"/>
            <w:hideMark/>
          </w:tcPr>
          <w:p w14:paraId="46CEE65B" w14:textId="77777777" w:rsidR="00563421" w:rsidRPr="006A4E2E" w:rsidRDefault="00563421" w:rsidP="0088110F">
            <w:pPr>
              <w:spacing w:before="120" w:after="120"/>
              <w:jc w:val="center"/>
              <w:rPr>
                <w:color w:val="333333"/>
                <w:sz w:val="21"/>
                <w:szCs w:val="21"/>
              </w:rPr>
            </w:pPr>
            <w:r w:rsidRPr="006A4E2E">
              <w:rPr>
                <w:b/>
                <w:bCs/>
                <w:color w:val="333333"/>
                <w:sz w:val="21"/>
                <w:szCs w:val="21"/>
              </w:rPr>
              <w:t>Chức vụ - đơn vị công tác</w:t>
            </w:r>
          </w:p>
        </w:tc>
        <w:tc>
          <w:tcPr>
            <w:tcW w:w="910" w:type="dxa"/>
            <w:shd w:val="clear" w:color="auto" w:fill="FFFFFF"/>
            <w:vAlign w:val="center"/>
            <w:hideMark/>
          </w:tcPr>
          <w:p w14:paraId="0A68104C" w14:textId="77777777" w:rsidR="00563421" w:rsidRPr="006A4E2E" w:rsidRDefault="00563421" w:rsidP="0088110F">
            <w:pPr>
              <w:spacing w:before="120" w:after="120"/>
              <w:jc w:val="center"/>
              <w:rPr>
                <w:color w:val="333333"/>
                <w:sz w:val="21"/>
                <w:szCs w:val="21"/>
              </w:rPr>
            </w:pPr>
            <w:r w:rsidRPr="006A4E2E">
              <w:rPr>
                <w:b/>
                <w:bCs/>
                <w:color w:val="333333"/>
                <w:sz w:val="21"/>
                <w:szCs w:val="21"/>
              </w:rPr>
              <w:t>Số phiếu đạt</w:t>
            </w:r>
          </w:p>
        </w:tc>
        <w:tc>
          <w:tcPr>
            <w:tcW w:w="1063" w:type="dxa"/>
            <w:shd w:val="clear" w:color="auto" w:fill="FFFFFF"/>
            <w:vAlign w:val="center"/>
            <w:hideMark/>
          </w:tcPr>
          <w:p w14:paraId="5545E1EA" w14:textId="77777777" w:rsidR="00563421" w:rsidRPr="006A4E2E" w:rsidRDefault="00563421" w:rsidP="0088110F">
            <w:pPr>
              <w:spacing w:before="120" w:after="120"/>
              <w:jc w:val="center"/>
              <w:rPr>
                <w:color w:val="333333"/>
                <w:sz w:val="21"/>
                <w:szCs w:val="21"/>
              </w:rPr>
            </w:pPr>
            <w:r w:rsidRPr="006A4E2E">
              <w:rPr>
                <w:b/>
                <w:bCs/>
                <w:color w:val="333333"/>
                <w:sz w:val="21"/>
                <w:szCs w:val="21"/>
              </w:rPr>
              <w:t>Tỷ lệ %</w:t>
            </w:r>
          </w:p>
        </w:tc>
      </w:tr>
      <w:tr w:rsidR="00563421" w:rsidRPr="006A4E2E" w14:paraId="40C25084" w14:textId="77777777" w:rsidTr="0088110F">
        <w:tc>
          <w:tcPr>
            <w:tcW w:w="812" w:type="dxa"/>
            <w:shd w:val="clear" w:color="auto" w:fill="FFFFFF"/>
            <w:vAlign w:val="center"/>
            <w:hideMark/>
          </w:tcPr>
          <w:p w14:paraId="03C1B0B2" w14:textId="77777777" w:rsidR="00563421" w:rsidRPr="006A4E2E" w:rsidRDefault="00563421" w:rsidP="0088110F">
            <w:pPr>
              <w:spacing w:before="120" w:after="120"/>
              <w:jc w:val="center"/>
              <w:rPr>
                <w:color w:val="333333"/>
                <w:sz w:val="21"/>
                <w:szCs w:val="21"/>
              </w:rPr>
            </w:pPr>
            <w:r w:rsidRPr="006A4E2E">
              <w:rPr>
                <w:color w:val="333333"/>
                <w:sz w:val="21"/>
                <w:szCs w:val="21"/>
              </w:rPr>
              <w:t>1.</w:t>
            </w:r>
          </w:p>
        </w:tc>
        <w:tc>
          <w:tcPr>
            <w:tcW w:w="2728" w:type="dxa"/>
            <w:shd w:val="clear" w:color="auto" w:fill="FFFFFF"/>
            <w:vAlign w:val="center"/>
            <w:hideMark/>
          </w:tcPr>
          <w:p w14:paraId="38A4510A"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3343" w:type="dxa"/>
            <w:shd w:val="clear" w:color="auto" w:fill="FFFFFF"/>
            <w:vAlign w:val="center"/>
            <w:hideMark/>
          </w:tcPr>
          <w:p w14:paraId="12C5C533"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910" w:type="dxa"/>
            <w:shd w:val="clear" w:color="auto" w:fill="FFFFFF"/>
            <w:vAlign w:val="center"/>
            <w:hideMark/>
          </w:tcPr>
          <w:p w14:paraId="482B03D4"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063" w:type="dxa"/>
            <w:shd w:val="clear" w:color="auto" w:fill="FFFFFF"/>
            <w:vAlign w:val="center"/>
            <w:hideMark/>
          </w:tcPr>
          <w:p w14:paraId="353EAEBD"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3B2ED1E1" w14:textId="77777777" w:rsidTr="0088110F">
        <w:tc>
          <w:tcPr>
            <w:tcW w:w="812" w:type="dxa"/>
            <w:shd w:val="clear" w:color="auto" w:fill="FFFFFF"/>
            <w:vAlign w:val="center"/>
            <w:hideMark/>
          </w:tcPr>
          <w:p w14:paraId="7997B935" w14:textId="77777777" w:rsidR="00563421" w:rsidRPr="006A4E2E" w:rsidRDefault="00563421" w:rsidP="0088110F">
            <w:pPr>
              <w:spacing w:before="120" w:after="120"/>
              <w:jc w:val="center"/>
              <w:rPr>
                <w:color w:val="333333"/>
                <w:sz w:val="21"/>
                <w:szCs w:val="21"/>
              </w:rPr>
            </w:pPr>
            <w:r w:rsidRPr="006A4E2E">
              <w:rPr>
                <w:color w:val="333333"/>
                <w:sz w:val="21"/>
                <w:szCs w:val="21"/>
              </w:rPr>
              <w:t>2.</w:t>
            </w:r>
          </w:p>
        </w:tc>
        <w:tc>
          <w:tcPr>
            <w:tcW w:w="2728" w:type="dxa"/>
            <w:shd w:val="clear" w:color="auto" w:fill="FFFFFF"/>
            <w:vAlign w:val="center"/>
            <w:hideMark/>
          </w:tcPr>
          <w:p w14:paraId="4CA91D9D"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3343" w:type="dxa"/>
            <w:shd w:val="clear" w:color="auto" w:fill="FFFFFF"/>
            <w:vAlign w:val="center"/>
            <w:hideMark/>
          </w:tcPr>
          <w:p w14:paraId="0EE1F784"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910" w:type="dxa"/>
            <w:shd w:val="clear" w:color="auto" w:fill="FFFFFF"/>
            <w:vAlign w:val="center"/>
            <w:hideMark/>
          </w:tcPr>
          <w:p w14:paraId="0DE13083"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063" w:type="dxa"/>
            <w:shd w:val="clear" w:color="auto" w:fill="FFFFFF"/>
            <w:vAlign w:val="center"/>
            <w:hideMark/>
          </w:tcPr>
          <w:p w14:paraId="130ED5DA"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682DE5A6" w14:textId="77777777" w:rsidTr="0088110F">
        <w:tc>
          <w:tcPr>
            <w:tcW w:w="812" w:type="dxa"/>
            <w:shd w:val="clear" w:color="auto" w:fill="FFFFFF"/>
            <w:vAlign w:val="center"/>
            <w:hideMark/>
          </w:tcPr>
          <w:p w14:paraId="0E367BBC" w14:textId="77777777" w:rsidR="00563421" w:rsidRPr="006A4E2E" w:rsidRDefault="00563421" w:rsidP="0088110F">
            <w:pPr>
              <w:spacing w:before="120" w:after="120"/>
              <w:jc w:val="center"/>
              <w:rPr>
                <w:color w:val="333333"/>
                <w:sz w:val="21"/>
                <w:szCs w:val="21"/>
              </w:rPr>
            </w:pPr>
            <w:r w:rsidRPr="006A4E2E">
              <w:rPr>
                <w:color w:val="333333"/>
                <w:sz w:val="21"/>
                <w:szCs w:val="21"/>
              </w:rPr>
              <w:t>…</w:t>
            </w:r>
          </w:p>
        </w:tc>
        <w:tc>
          <w:tcPr>
            <w:tcW w:w="2728" w:type="dxa"/>
            <w:shd w:val="clear" w:color="auto" w:fill="FFFFFF"/>
            <w:vAlign w:val="center"/>
            <w:hideMark/>
          </w:tcPr>
          <w:p w14:paraId="5B358A5A"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3343" w:type="dxa"/>
            <w:shd w:val="clear" w:color="auto" w:fill="FFFFFF"/>
            <w:vAlign w:val="center"/>
            <w:hideMark/>
          </w:tcPr>
          <w:p w14:paraId="30097B3C"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910" w:type="dxa"/>
            <w:shd w:val="clear" w:color="auto" w:fill="FFFFFF"/>
            <w:vAlign w:val="center"/>
            <w:hideMark/>
          </w:tcPr>
          <w:p w14:paraId="76C96CC8"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063" w:type="dxa"/>
            <w:shd w:val="clear" w:color="auto" w:fill="FFFFFF"/>
            <w:vAlign w:val="center"/>
            <w:hideMark/>
          </w:tcPr>
          <w:p w14:paraId="285F3982"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bl>
    <w:p w14:paraId="43CFFEB3"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Nhà giáo Ưu tú</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804"/>
        <w:gridCol w:w="2733"/>
        <w:gridCol w:w="3341"/>
        <w:gridCol w:w="922"/>
        <w:gridCol w:w="1056"/>
      </w:tblGrid>
      <w:tr w:rsidR="00563421" w:rsidRPr="006A4E2E" w14:paraId="5C9002A2" w14:textId="77777777" w:rsidTr="0088110F">
        <w:tc>
          <w:tcPr>
            <w:tcW w:w="804" w:type="dxa"/>
            <w:shd w:val="clear" w:color="auto" w:fill="FFFFFF"/>
            <w:vAlign w:val="center"/>
            <w:hideMark/>
          </w:tcPr>
          <w:p w14:paraId="1D6AFA5D" w14:textId="77777777" w:rsidR="00563421" w:rsidRPr="006A4E2E" w:rsidRDefault="00563421" w:rsidP="0088110F">
            <w:pPr>
              <w:spacing w:before="120" w:after="120"/>
              <w:jc w:val="center"/>
              <w:rPr>
                <w:color w:val="333333"/>
                <w:sz w:val="21"/>
                <w:szCs w:val="21"/>
              </w:rPr>
            </w:pPr>
            <w:r w:rsidRPr="006A4E2E">
              <w:rPr>
                <w:b/>
                <w:bCs/>
                <w:color w:val="333333"/>
                <w:sz w:val="21"/>
                <w:szCs w:val="21"/>
              </w:rPr>
              <w:t>Số</w:t>
            </w:r>
            <w:r w:rsidRPr="006A4E2E">
              <w:rPr>
                <w:b/>
                <w:bCs/>
                <w:color w:val="333333"/>
                <w:sz w:val="21"/>
                <w:szCs w:val="21"/>
              </w:rPr>
              <w:br/>
              <w:t>TT</w:t>
            </w:r>
          </w:p>
        </w:tc>
        <w:tc>
          <w:tcPr>
            <w:tcW w:w="2733" w:type="dxa"/>
            <w:shd w:val="clear" w:color="auto" w:fill="FFFFFF"/>
            <w:vAlign w:val="center"/>
            <w:hideMark/>
          </w:tcPr>
          <w:p w14:paraId="2C137364" w14:textId="77777777" w:rsidR="00563421" w:rsidRPr="006A4E2E" w:rsidRDefault="00563421" w:rsidP="0088110F">
            <w:pPr>
              <w:spacing w:before="120" w:after="120"/>
              <w:jc w:val="center"/>
              <w:rPr>
                <w:color w:val="333333"/>
                <w:sz w:val="21"/>
                <w:szCs w:val="21"/>
              </w:rPr>
            </w:pPr>
            <w:r w:rsidRPr="006A4E2E">
              <w:rPr>
                <w:b/>
                <w:bCs/>
                <w:color w:val="333333"/>
                <w:sz w:val="21"/>
                <w:szCs w:val="21"/>
              </w:rPr>
              <w:t>Họ và tên</w:t>
            </w:r>
          </w:p>
        </w:tc>
        <w:tc>
          <w:tcPr>
            <w:tcW w:w="3341" w:type="dxa"/>
            <w:shd w:val="clear" w:color="auto" w:fill="FFFFFF"/>
            <w:vAlign w:val="center"/>
            <w:hideMark/>
          </w:tcPr>
          <w:p w14:paraId="013E8040" w14:textId="77777777" w:rsidR="00563421" w:rsidRPr="006A4E2E" w:rsidRDefault="00563421" w:rsidP="0088110F">
            <w:pPr>
              <w:spacing w:before="120" w:after="120"/>
              <w:jc w:val="center"/>
              <w:rPr>
                <w:color w:val="333333"/>
                <w:sz w:val="21"/>
                <w:szCs w:val="21"/>
              </w:rPr>
            </w:pPr>
            <w:r w:rsidRPr="006A4E2E">
              <w:rPr>
                <w:b/>
                <w:bCs/>
                <w:color w:val="333333"/>
                <w:sz w:val="21"/>
                <w:szCs w:val="21"/>
              </w:rPr>
              <w:t>Chức vụ - đơn vị công tác</w:t>
            </w:r>
          </w:p>
        </w:tc>
        <w:tc>
          <w:tcPr>
            <w:tcW w:w="922" w:type="dxa"/>
            <w:shd w:val="clear" w:color="auto" w:fill="FFFFFF"/>
            <w:vAlign w:val="center"/>
            <w:hideMark/>
          </w:tcPr>
          <w:p w14:paraId="55CABE36" w14:textId="77777777" w:rsidR="00563421" w:rsidRPr="006A4E2E" w:rsidRDefault="00563421" w:rsidP="0088110F">
            <w:pPr>
              <w:spacing w:before="120" w:after="120"/>
              <w:jc w:val="center"/>
              <w:rPr>
                <w:color w:val="333333"/>
                <w:sz w:val="21"/>
                <w:szCs w:val="21"/>
              </w:rPr>
            </w:pPr>
            <w:r w:rsidRPr="006A4E2E">
              <w:rPr>
                <w:b/>
                <w:bCs/>
                <w:color w:val="333333"/>
                <w:sz w:val="21"/>
                <w:szCs w:val="21"/>
              </w:rPr>
              <w:t>Số phiếu đạt</w:t>
            </w:r>
          </w:p>
        </w:tc>
        <w:tc>
          <w:tcPr>
            <w:tcW w:w="1056" w:type="dxa"/>
            <w:shd w:val="clear" w:color="auto" w:fill="FFFFFF"/>
            <w:vAlign w:val="center"/>
            <w:hideMark/>
          </w:tcPr>
          <w:p w14:paraId="5DF008D7" w14:textId="77777777" w:rsidR="00563421" w:rsidRPr="006A4E2E" w:rsidRDefault="00563421" w:rsidP="0088110F">
            <w:pPr>
              <w:spacing w:before="120" w:after="120"/>
              <w:jc w:val="center"/>
              <w:rPr>
                <w:color w:val="333333"/>
                <w:sz w:val="21"/>
                <w:szCs w:val="21"/>
              </w:rPr>
            </w:pPr>
            <w:r w:rsidRPr="006A4E2E">
              <w:rPr>
                <w:b/>
                <w:bCs/>
                <w:color w:val="333333"/>
                <w:sz w:val="21"/>
                <w:szCs w:val="21"/>
              </w:rPr>
              <w:t>Tỷ lệ %</w:t>
            </w:r>
          </w:p>
        </w:tc>
      </w:tr>
      <w:tr w:rsidR="00563421" w:rsidRPr="006A4E2E" w14:paraId="291B02AB" w14:textId="77777777" w:rsidTr="0088110F">
        <w:tc>
          <w:tcPr>
            <w:tcW w:w="804" w:type="dxa"/>
            <w:shd w:val="clear" w:color="auto" w:fill="FFFFFF"/>
            <w:vAlign w:val="center"/>
            <w:hideMark/>
          </w:tcPr>
          <w:p w14:paraId="1BC1FB96" w14:textId="77777777" w:rsidR="00563421" w:rsidRPr="006A4E2E" w:rsidRDefault="00563421" w:rsidP="0088110F">
            <w:pPr>
              <w:spacing w:before="120" w:after="120"/>
              <w:jc w:val="center"/>
              <w:rPr>
                <w:color w:val="333333"/>
                <w:sz w:val="21"/>
                <w:szCs w:val="21"/>
              </w:rPr>
            </w:pPr>
            <w:r w:rsidRPr="006A4E2E">
              <w:rPr>
                <w:color w:val="333333"/>
                <w:sz w:val="21"/>
                <w:szCs w:val="21"/>
              </w:rPr>
              <w:t>1.</w:t>
            </w:r>
          </w:p>
        </w:tc>
        <w:tc>
          <w:tcPr>
            <w:tcW w:w="2733" w:type="dxa"/>
            <w:shd w:val="clear" w:color="auto" w:fill="FFFFFF"/>
            <w:vAlign w:val="center"/>
            <w:hideMark/>
          </w:tcPr>
          <w:p w14:paraId="7BDD7132"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3341" w:type="dxa"/>
            <w:shd w:val="clear" w:color="auto" w:fill="FFFFFF"/>
            <w:vAlign w:val="center"/>
            <w:hideMark/>
          </w:tcPr>
          <w:p w14:paraId="794C84D8"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922" w:type="dxa"/>
            <w:shd w:val="clear" w:color="auto" w:fill="FFFFFF"/>
            <w:vAlign w:val="center"/>
            <w:hideMark/>
          </w:tcPr>
          <w:p w14:paraId="07915213"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056" w:type="dxa"/>
            <w:shd w:val="clear" w:color="auto" w:fill="FFFFFF"/>
            <w:vAlign w:val="center"/>
            <w:hideMark/>
          </w:tcPr>
          <w:p w14:paraId="6D066343"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78F1E705" w14:textId="77777777" w:rsidTr="0088110F">
        <w:tc>
          <w:tcPr>
            <w:tcW w:w="804" w:type="dxa"/>
            <w:shd w:val="clear" w:color="auto" w:fill="FFFFFF"/>
            <w:vAlign w:val="center"/>
            <w:hideMark/>
          </w:tcPr>
          <w:p w14:paraId="0C422162" w14:textId="77777777" w:rsidR="00563421" w:rsidRPr="006A4E2E" w:rsidRDefault="00563421" w:rsidP="0088110F">
            <w:pPr>
              <w:spacing w:before="120" w:after="120"/>
              <w:jc w:val="center"/>
              <w:rPr>
                <w:color w:val="333333"/>
                <w:sz w:val="21"/>
                <w:szCs w:val="21"/>
              </w:rPr>
            </w:pPr>
            <w:r w:rsidRPr="006A4E2E">
              <w:rPr>
                <w:color w:val="333333"/>
                <w:sz w:val="21"/>
                <w:szCs w:val="21"/>
              </w:rPr>
              <w:t>2.</w:t>
            </w:r>
          </w:p>
        </w:tc>
        <w:tc>
          <w:tcPr>
            <w:tcW w:w="2733" w:type="dxa"/>
            <w:shd w:val="clear" w:color="auto" w:fill="FFFFFF"/>
            <w:vAlign w:val="center"/>
            <w:hideMark/>
          </w:tcPr>
          <w:p w14:paraId="6007561C"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3341" w:type="dxa"/>
            <w:shd w:val="clear" w:color="auto" w:fill="FFFFFF"/>
            <w:vAlign w:val="center"/>
            <w:hideMark/>
          </w:tcPr>
          <w:p w14:paraId="147F6224"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922" w:type="dxa"/>
            <w:shd w:val="clear" w:color="auto" w:fill="FFFFFF"/>
            <w:vAlign w:val="center"/>
            <w:hideMark/>
          </w:tcPr>
          <w:p w14:paraId="75E4BD1E"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056" w:type="dxa"/>
            <w:shd w:val="clear" w:color="auto" w:fill="FFFFFF"/>
            <w:vAlign w:val="center"/>
            <w:hideMark/>
          </w:tcPr>
          <w:p w14:paraId="63381105"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r w:rsidR="00563421" w:rsidRPr="006A4E2E" w14:paraId="45B23051" w14:textId="77777777" w:rsidTr="0088110F">
        <w:tc>
          <w:tcPr>
            <w:tcW w:w="804" w:type="dxa"/>
            <w:shd w:val="clear" w:color="auto" w:fill="FFFFFF"/>
            <w:vAlign w:val="center"/>
            <w:hideMark/>
          </w:tcPr>
          <w:p w14:paraId="7338B4D5" w14:textId="77777777" w:rsidR="00563421" w:rsidRPr="006A4E2E" w:rsidRDefault="00563421" w:rsidP="0088110F">
            <w:pPr>
              <w:spacing w:before="120" w:after="120"/>
              <w:jc w:val="center"/>
              <w:rPr>
                <w:color w:val="333333"/>
                <w:sz w:val="21"/>
                <w:szCs w:val="21"/>
              </w:rPr>
            </w:pPr>
            <w:r w:rsidRPr="006A4E2E">
              <w:rPr>
                <w:color w:val="333333"/>
                <w:sz w:val="21"/>
                <w:szCs w:val="21"/>
              </w:rPr>
              <w:t>...</w:t>
            </w:r>
          </w:p>
        </w:tc>
        <w:tc>
          <w:tcPr>
            <w:tcW w:w="2733" w:type="dxa"/>
            <w:shd w:val="clear" w:color="auto" w:fill="FFFFFF"/>
            <w:vAlign w:val="center"/>
            <w:hideMark/>
          </w:tcPr>
          <w:p w14:paraId="617E3FB2"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3341" w:type="dxa"/>
            <w:shd w:val="clear" w:color="auto" w:fill="FFFFFF"/>
            <w:vAlign w:val="center"/>
            <w:hideMark/>
          </w:tcPr>
          <w:p w14:paraId="435E744B"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922" w:type="dxa"/>
            <w:shd w:val="clear" w:color="auto" w:fill="FFFFFF"/>
            <w:vAlign w:val="center"/>
            <w:hideMark/>
          </w:tcPr>
          <w:p w14:paraId="19A038EA"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c>
          <w:tcPr>
            <w:tcW w:w="1056" w:type="dxa"/>
            <w:shd w:val="clear" w:color="auto" w:fill="FFFFFF"/>
            <w:vAlign w:val="center"/>
            <w:hideMark/>
          </w:tcPr>
          <w:p w14:paraId="32B4306A" w14:textId="77777777" w:rsidR="00563421" w:rsidRPr="006A4E2E" w:rsidRDefault="00563421" w:rsidP="0088110F">
            <w:pPr>
              <w:spacing w:before="120" w:after="120"/>
              <w:jc w:val="center"/>
              <w:rPr>
                <w:color w:val="333333"/>
                <w:sz w:val="21"/>
                <w:szCs w:val="21"/>
              </w:rPr>
            </w:pPr>
            <w:r w:rsidRPr="006A4E2E">
              <w:rPr>
                <w:color w:val="333333"/>
                <w:sz w:val="21"/>
                <w:szCs w:val="21"/>
              </w:rPr>
              <w:t> </w:t>
            </w:r>
          </w:p>
        </w:tc>
      </w:tr>
    </w:tbl>
    <w:p w14:paraId="5FF47D26"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8. Tổng hợp, phân tích số lượng đề nghị xét tặng danh hiệu “Nhà giáo Nhân dân”, “Nhà giáo Ưu tú” (4)</w:t>
      </w:r>
    </w:p>
    <w:tbl>
      <w:tblPr>
        <w:tblW w:w="0" w:type="auto"/>
        <w:shd w:val="clear" w:color="auto" w:fill="FFFFFF"/>
        <w:tblCellMar>
          <w:left w:w="0" w:type="dxa"/>
          <w:right w:w="0" w:type="dxa"/>
        </w:tblCellMar>
        <w:tblLook w:val="04A0" w:firstRow="1" w:lastRow="0" w:firstColumn="1" w:lastColumn="0" w:noHBand="0" w:noVBand="1"/>
      </w:tblPr>
      <w:tblGrid>
        <w:gridCol w:w="3400"/>
        <w:gridCol w:w="1380"/>
        <w:gridCol w:w="3866"/>
      </w:tblGrid>
      <w:tr w:rsidR="00563421" w:rsidRPr="006A4E2E" w14:paraId="55B6136C" w14:textId="77777777" w:rsidTr="0088110F">
        <w:tc>
          <w:tcPr>
            <w:tcW w:w="4780" w:type="dxa"/>
            <w:gridSpan w:val="2"/>
            <w:tcBorders>
              <w:top w:val="single" w:sz="8" w:space="0" w:color="auto"/>
              <w:left w:val="single" w:sz="8" w:space="0" w:color="auto"/>
              <w:bottom w:val="single" w:sz="8" w:space="0" w:color="auto"/>
              <w:right w:val="single" w:sz="8" w:space="0" w:color="auto"/>
            </w:tcBorders>
            <w:shd w:val="clear" w:color="auto" w:fill="FFFFFF"/>
            <w:hideMark/>
          </w:tcPr>
          <w:p w14:paraId="4171FFF5" w14:textId="77777777" w:rsidR="00563421" w:rsidRPr="006A4E2E" w:rsidRDefault="00563421" w:rsidP="0088110F">
            <w:pPr>
              <w:spacing w:before="120" w:after="120"/>
              <w:rPr>
                <w:color w:val="333333"/>
                <w:sz w:val="21"/>
                <w:szCs w:val="21"/>
              </w:rPr>
            </w:pPr>
            <w:r w:rsidRPr="006A4E2E">
              <w:rPr>
                <w:color w:val="333333"/>
                <w:sz w:val="21"/>
                <w:szCs w:val="21"/>
              </w:rPr>
              <w:t>Nữ ……………………</w:t>
            </w:r>
          </w:p>
          <w:p w14:paraId="4D753C16" w14:textId="77777777" w:rsidR="00563421" w:rsidRPr="006A4E2E" w:rsidRDefault="00563421" w:rsidP="0088110F">
            <w:pPr>
              <w:spacing w:before="120" w:after="120"/>
              <w:rPr>
                <w:color w:val="333333"/>
                <w:sz w:val="21"/>
                <w:szCs w:val="21"/>
              </w:rPr>
            </w:pPr>
            <w:r w:rsidRPr="006A4E2E">
              <w:rPr>
                <w:color w:val="333333"/>
                <w:sz w:val="21"/>
                <w:szCs w:val="21"/>
              </w:rPr>
              <w:t>Nam …………………..</w:t>
            </w:r>
          </w:p>
          <w:p w14:paraId="258EE8EB" w14:textId="77777777" w:rsidR="00563421" w:rsidRPr="006A4E2E" w:rsidRDefault="00563421" w:rsidP="0088110F">
            <w:pPr>
              <w:spacing w:before="120" w:after="120"/>
              <w:rPr>
                <w:color w:val="333333"/>
                <w:sz w:val="21"/>
                <w:szCs w:val="21"/>
              </w:rPr>
            </w:pPr>
            <w:r w:rsidRPr="006A4E2E">
              <w:rPr>
                <w:color w:val="333333"/>
                <w:sz w:val="21"/>
                <w:szCs w:val="21"/>
              </w:rPr>
              <w:t>Tổng số: ………………..</w:t>
            </w:r>
          </w:p>
        </w:tc>
        <w:tc>
          <w:tcPr>
            <w:tcW w:w="3866" w:type="dxa"/>
            <w:tcBorders>
              <w:top w:val="single" w:sz="8" w:space="0" w:color="auto"/>
              <w:left w:val="nil"/>
              <w:bottom w:val="single" w:sz="8" w:space="0" w:color="auto"/>
              <w:right w:val="single" w:sz="8" w:space="0" w:color="auto"/>
            </w:tcBorders>
            <w:shd w:val="clear" w:color="auto" w:fill="FFFFFF"/>
            <w:hideMark/>
          </w:tcPr>
          <w:p w14:paraId="768A3970" w14:textId="77777777" w:rsidR="00563421" w:rsidRPr="006A4E2E" w:rsidRDefault="00563421" w:rsidP="0088110F">
            <w:pPr>
              <w:spacing w:before="120" w:after="120"/>
              <w:rPr>
                <w:color w:val="333333"/>
                <w:sz w:val="21"/>
                <w:szCs w:val="21"/>
              </w:rPr>
            </w:pPr>
            <w:r w:rsidRPr="006A4E2E">
              <w:rPr>
                <w:color w:val="333333"/>
                <w:sz w:val="21"/>
                <w:szCs w:val="21"/>
              </w:rPr>
              <w:t>Giảng viên ……………………………</w:t>
            </w:r>
          </w:p>
          <w:p w14:paraId="2FCA7520" w14:textId="77777777" w:rsidR="00563421" w:rsidRPr="006A4E2E" w:rsidRDefault="00563421" w:rsidP="0088110F">
            <w:pPr>
              <w:spacing w:before="120" w:after="120"/>
              <w:rPr>
                <w:color w:val="333333"/>
                <w:sz w:val="21"/>
                <w:szCs w:val="21"/>
              </w:rPr>
            </w:pPr>
            <w:r w:rsidRPr="006A4E2E">
              <w:rPr>
                <w:color w:val="333333"/>
                <w:sz w:val="21"/>
                <w:szCs w:val="21"/>
              </w:rPr>
              <w:t>1. Đại học ……………….</w:t>
            </w:r>
          </w:p>
          <w:p w14:paraId="04FC14C9" w14:textId="77777777" w:rsidR="00563421" w:rsidRPr="006A4E2E" w:rsidRDefault="00563421" w:rsidP="0088110F">
            <w:pPr>
              <w:spacing w:before="120" w:after="120"/>
              <w:rPr>
                <w:color w:val="333333"/>
                <w:sz w:val="21"/>
                <w:szCs w:val="21"/>
              </w:rPr>
            </w:pPr>
            <w:r w:rsidRPr="006A4E2E">
              <w:rPr>
                <w:color w:val="333333"/>
                <w:sz w:val="21"/>
                <w:szCs w:val="21"/>
              </w:rPr>
              <w:t>2. Cao đẳng ……………</w:t>
            </w:r>
          </w:p>
        </w:tc>
      </w:tr>
      <w:tr w:rsidR="00563421" w:rsidRPr="006A4E2E" w14:paraId="44D04496" w14:textId="77777777" w:rsidTr="0088110F">
        <w:tc>
          <w:tcPr>
            <w:tcW w:w="4780" w:type="dxa"/>
            <w:gridSpan w:val="2"/>
            <w:tcBorders>
              <w:top w:val="nil"/>
              <w:left w:val="single" w:sz="8" w:space="0" w:color="auto"/>
              <w:bottom w:val="single" w:sz="8" w:space="0" w:color="auto"/>
              <w:right w:val="single" w:sz="8" w:space="0" w:color="auto"/>
            </w:tcBorders>
            <w:shd w:val="clear" w:color="auto" w:fill="FFFFFF"/>
            <w:hideMark/>
          </w:tcPr>
          <w:p w14:paraId="4513FD1C" w14:textId="77777777" w:rsidR="00563421" w:rsidRPr="006A4E2E" w:rsidRDefault="00563421" w:rsidP="0088110F">
            <w:pPr>
              <w:spacing w:before="120" w:after="120"/>
              <w:rPr>
                <w:color w:val="333333"/>
                <w:sz w:val="21"/>
                <w:szCs w:val="21"/>
              </w:rPr>
            </w:pPr>
            <w:r w:rsidRPr="006A4E2E">
              <w:rPr>
                <w:color w:val="333333"/>
                <w:sz w:val="21"/>
                <w:szCs w:val="21"/>
              </w:rPr>
              <w:t>Dân tộc ……………..     Nữ dân tộc ……….</w:t>
            </w:r>
          </w:p>
        </w:tc>
        <w:tc>
          <w:tcPr>
            <w:tcW w:w="3866" w:type="dxa"/>
            <w:vMerge w:val="restart"/>
            <w:tcBorders>
              <w:top w:val="nil"/>
              <w:left w:val="nil"/>
              <w:bottom w:val="single" w:sz="8" w:space="0" w:color="auto"/>
              <w:right w:val="single" w:sz="8" w:space="0" w:color="auto"/>
            </w:tcBorders>
            <w:shd w:val="clear" w:color="auto" w:fill="FFFFFF"/>
            <w:hideMark/>
          </w:tcPr>
          <w:p w14:paraId="2AE20413" w14:textId="77777777" w:rsidR="00563421" w:rsidRPr="006A4E2E" w:rsidRDefault="00563421" w:rsidP="0088110F">
            <w:pPr>
              <w:spacing w:before="120" w:after="120"/>
              <w:rPr>
                <w:color w:val="333333"/>
                <w:sz w:val="21"/>
                <w:szCs w:val="21"/>
              </w:rPr>
            </w:pPr>
            <w:r w:rsidRPr="006A4E2E">
              <w:rPr>
                <w:color w:val="333333"/>
                <w:sz w:val="21"/>
                <w:szCs w:val="21"/>
              </w:rPr>
              <w:t>Giáo viên ……………….</w:t>
            </w:r>
          </w:p>
          <w:p w14:paraId="3BC30BC5" w14:textId="77777777" w:rsidR="00563421" w:rsidRPr="006A4E2E" w:rsidRDefault="00563421" w:rsidP="0088110F">
            <w:pPr>
              <w:spacing w:before="120" w:after="120"/>
              <w:rPr>
                <w:color w:val="333333"/>
                <w:sz w:val="21"/>
                <w:szCs w:val="21"/>
              </w:rPr>
            </w:pPr>
            <w:r w:rsidRPr="006A4E2E">
              <w:rPr>
                <w:color w:val="333333"/>
                <w:sz w:val="21"/>
                <w:szCs w:val="21"/>
              </w:rPr>
              <w:t>1. Mầm non …………………</w:t>
            </w:r>
          </w:p>
          <w:p w14:paraId="44A74741" w14:textId="77777777" w:rsidR="00563421" w:rsidRPr="006A4E2E" w:rsidRDefault="00563421" w:rsidP="0088110F">
            <w:pPr>
              <w:spacing w:before="120" w:after="120"/>
              <w:rPr>
                <w:color w:val="333333"/>
                <w:sz w:val="21"/>
                <w:szCs w:val="21"/>
              </w:rPr>
            </w:pPr>
            <w:r w:rsidRPr="006A4E2E">
              <w:rPr>
                <w:color w:val="333333"/>
                <w:sz w:val="21"/>
                <w:szCs w:val="21"/>
              </w:rPr>
              <w:t>2. Tiểu học ………………….</w:t>
            </w:r>
          </w:p>
          <w:p w14:paraId="6065556A" w14:textId="77777777" w:rsidR="00563421" w:rsidRPr="006A4E2E" w:rsidRDefault="00563421" w:rsidP="0088110F">
            <w:pPr>
              <w:spacing w:before="120" w:after="120"/>
              <w:rPr>
                <w:color w:val="333333"/>
                <w:sz w:val="21"/>
                <w:szCs w:val="21"/>
              </w:rPr>
            </w:pPr>
            <w:r w:rsidRPr="006A4E2E">
              <w:rPr>
                <w:color w:val="333333"/>
                <w:sz w:val="21"/>
                <w:szCs w:val="21"/>
              </w:rPr>
              <w:t>3. Trung học cơ sở ……………….</w:t>
            </w:r>
          </w:p>
          <w:p w14:paraId="2A8AA451" w14:textId="77777777" w:rsidR="00563421" w:rsidRPr="006A4E2E" w:rsidRDefault="00563421" w:rsidP="0088110F">
            <w:pPr>
              <w:spacing w:before="120" w:after="120"/>
              <w:rPr>
                <w:color w:val="333333"/>
                <w:sz w:val="21"/>
                <w:szCs w:val="21"/>
              </w:rPr>
            </w:pPr>
            <w:r w:rsidRPr="006A4E2E">
              <w:rPr>
                <w:color w:val="333333"/>
                <w:sz w:val="21"/>
                <w:szCs w:val="21"/>
              </w:rPr>
              <w:t>4. Trung học phổ thông ……………..</w:t>
            </w:r>
          </w:p>
          <w:p w14:paraId="23CE84FB" w14:textId="77777777" w:rsidR="00563421" w:rsidRPr="006A4E2E" w:rsidRDefault="00563421" w:rsidP="0088110F">
            <w:pPr>
              <w:spacing w:before="120" w:after="120"/>
              <w:rPr>
                <w:color w:val="333333"/>
                <w:sz w:val="21"/>
                <w:szCs w:val="21"/>
              </w:rPr>
            </w:pPr>
            <w:r w:rsidRPr="006A4E2E">
              <w:rPr>
                <w:color w:val="333333"/>
                <w:sz w:val="21"/>
                <w:szCs w:val="21"/>
              </w:rPr>
              <w:t>5. Trung </w:t>
            </w:r>
            <w:r w:rsidRPr="006A4E2E">
              <w:rPr>
                <w:color w:val="333333"/>
                <w:sz w:val="21"/>
                <w:szCs w:val="21"/>
                <w:shd w:val="clear" w:color="auto" w:fill="FFFFFF"/>
              </w:rPr>
              <w:t>cấp</w:t>
            </w:r>
            <w:r w:rsidRPr="006A4E2E">
              <w:rPr>
                <w:color w:val="333333"/>
                <w:sz w:val="21"/>
                <w:szCs w:val="21"/>
              </w:rPr>
              <w:t> và sơ </w:t>
            </w:r>
            <w:r w:rsidRPr="006A4E2E">
              <w:rPr>
                <w:color w:val="333333"/>
                <w:sz w:val="21"/>
                <w:szCs w:val="21"/>
                <w:shd w:val="clear" w:color="auto" w:fill="FFFFFF"/>
              </w:rPr>
              <w:t>cấp</w:t>
            </w:r>
            <w:r w:rsidRPr="006A4E2E">
              <w:rPr>
                <w:color w:val="333333"/>
                <w:sz w:val="21"/>
                <w:szCs w:val="21"/>
              </w:rPr>
              <w:t> …………..</w:t>
            </w:r>
          </w:p>
        </w:tc>
      </w:tr>
      <w:tr w:rsidR="00563421" w:rsidRPr="006A4E2E" w14:paraId="54FB844D" w14:textId="77777777" w:rsidTr="0088110F">
        <w:tc>
          <w:tcPr>
            <w:tcW w:w="3400" w:type="dxa"/>
            <w:tcBorders>
              <w:top w:val="nil"/>
              <w:left w:val="single" w:sz="8" w:space="0" w:color="auto"/>
              <w:bottom w:val="nil"/>
              <w:right w:val="nil"/>
            </w:tcBorders>
            <w:shd w:val="clear" w:color="auto" w:fill="FFFFFF"/>
            <w:hideMark/>
          </w:tcPr>
          <w:p w14:paraId="04E3F933" w14:textId="77777777" w:rsidR="00563421" w:rsidRPr="006A4E2E" w:rsidRDefault="00563421" w:rsidP="0088110F">
            <w:pPr>
              <w:spacing w:before="120" w:after="120"/>
              <w:rPr>
                <w:color w:val="333333"/>
                <w:sz w:val="21"/>
                <w:szCs w:val="21"/>
              </w:rPr>
            </w:pPr>
            <w:r w:rsidRPr="006A4E2E">
              <w:rPr>
                <w:color w:val="333333"/>
                <w:sz w:val="21"/>
                <w:szCs w:val="21"/>
              </w:rPr>
              <w:t>Học hàm:</w:t>
            </w:r>
          </w:p>
        </w:tc>
        <w:tc>
          <w:tcPr>
            <w:tcW w:w="1380" w:type="dxa"/>
            <w:tcBorders>
              <w:top w:val="nil"/>
              <w:left w:val="nil"/>
              <w:bottom w:val="nil"/>
              <w:right w:val="single" w:sz="8" w:space="0" w:color="auto"/>
            </w:tcBorders>
            <w:shd w:val="clear" w:color="auto" w:fill="FFFFFF"/>
            <w:hideMark/>
          </w:tcPr>
          <w:p w14:paraId="38DBD0AD" w14:textId="77777777" w:rsidR="00563421" w:rsidRPr="006A4E2E" w:rsidRDefault="00563421" w:rsidP="0088110F">
            <w:pPr>
              <w:spacing w:before="120" w:after="120"/>
              <w:rPr>
                <w:color w:val="333333"/>
                <w:sz w:val="21"/>
                <w:szCs w:val="21"/>
              </w:rPr>
            </w:pPr>
            <w:r w:rsidRPr="006A4E2E">
              <w:rPr>
                <w:color w:val="333333"/>
                <w:sz w:val="21"/>
                <w:szCs w:val="21"/>
              </w:rPr>
              <w:t> </w:t>
            </w:r>
          </w:p>
        </w:tc>
        <w:tc>
          <w:tcPr>
            <w:tcW w:w="0" w:type="auto"/>
            <w:vMerge/>
            <w:tcBorders>
              <w:top w:val="nil"/>
              <w:left w:val="nil"/>
              <w:bottom w:val="single" w:sz="8" w:space="0" w:color="auto"/>
              <w:right w:val="single" w:sz="8" w:space="0" w:color="auto"/>
            </w:tcBorders>
            <w:shd w:val="clear" w:color="auto" w:fill="FFFFFF"/>
            <w:vAlign w:val="center"/>
            <w:hideMark/>
          </w:tcPr>
          <w:p w14:paraId="63E14AB2" w14:textId="77777777" w:rsidR="00563421" w:rsidRPr="006A4E2E" w:rsidRDefault="00563421" w:rsidP="0088110F">
            <w:pPr>
              <w:rPr>
                <w:color w:val="333333"/>
                <w:sz w:val="21"/>
                <w:szCs w:val="21"/>
              </w:rPr>
            </w:pPr>
          </w:p>
        </w:tc>
      </w:tr>
      <w:tr w:rsidR="00563421" w:rsidRPr="006A4E2E" w14:paraId="2C58A4FD" w14:textId="77777777" w:rsidTr="0088110F">
        <w:tc>
          <w:tcPr>
            <w:tcW w:w="3400" w:type="dxa"/>
            <w:tcBorders>
              <w:top w:val="nil"/>
              <w:left w:val="single" w:sz="8" w:space="0" w:color="auto"/>
              <w:bottom w:val="nil"/>
              <w:right w:val="nil"/>
            </w:tcBorders>
            <w:shd w:val="clear" w:color="auto" w:fill="FFFFFF"/>
            <w:hideMark/>
          </w:tcPr>
          <w:p w14:paraId="500F5E8E" w14:textId="77777777" w:rsidR="00563421" w:rsidRPr="006A4E2E" w:rsidRDefault="00563421" w:rsidP="0088110F">
            <w:pPr>
              <w:spacing w:before="120" w:after="120"/>
              <w:rPr>
                <w:color w:val="333333"/>
                <w:sz w:val="21"/>
                <w:szCs w:val="21"/>
              </w:rPr>
            </w:pPr>
            <w:r w:rsidRPr="006A4E2E">
              <w:rPr>
                <w:color w:val="333333"/>
                <w:sz w:val="21"/>
                <w:szCs w:val="21"/>
              </w:rPr>
              <w:t>1. Phó Giáo sư (Nam)  …………..</w:t>
            </w:r>
          </w:p>
        </w:tc>
        <w:tc>
          <w:tcPr>
            <w:tcW w:w="1380" w:type="dxa"/>
            <w:tcBorders>
              <w:top w:val="nil"/>
              <w:left w:val="nil"/>
              <w:bottom w:val="nil"/>
              <w:right w:val="single" w:sz="8" w:space="0" w:color="auto"/>
            </w:tcBorders>
            <w:shd w:val="clear" w:color="auto" w:fill="FFFFFF"/>
            <w:hideMark/>
          </w:tcPr>
          <w:p w14:paraId="78AB4C98" w14:textId="77777777" w:rsidR="00563421" w:rsidRPr="006A4E2E" w:rsidRDefault="00563421" w:rsidP="0088110F">
            <w:pPr>
              <w:spacing w:before="120" w:after="120"/>
              <w:rPr>
                <w:color w:val="333333"/>
                <w:sz w:val="21"/>
                <w:szCs w:val="21"/>
              </w:rPr>
            </w:pPr>
            <w:r w:rsidRPr="006A4E2E">
              <w:rPr>
                <w:color w:val="333333"/>
                <w:sz w:val="21"/>
                <w:szCs w:val="21"/>
              </w:rPr>
              <w:t>(Nữ) ……..</w:t>
            </w:r>
          </w:p>
        </w:tc>
        <w:tc>
          <w:tcPr>
            <w:tcW w:w="0" w:type="auto"/>
            <w:vMerge/>
            <w:tcBorders>
              <w:top w:val="nil"/>
              <w:left w:val="nil"/>
              <w:bottom w:val="single" w:sz="8" w:space="0" w:color="auto"/>
              <w:right w:val="single" w:sz="8" w:space="0" w:color="auto"/>
            </w:tcBorders>
            <w:shd w:val="clear" w:color="auto" w:fill="FFFFFF"/>
            <w:vAlign w:val="center"/>
            <w:hideMark/>
          </w:tcPr>
          <w:p w14:paraId="5EA64958" w14:textId="77777777" w:rsidR="00563421" w:rsidRPr="006A4E2E" w:rsidRDefault="00563421" w:rsidP="0088110F">
            <w:pPr>
              <w:rPr>
                <w:color w:val="333333"/>
                <w:sz w:val="21"/>
                <w:szCs w:val="21"/>
              </w:rPr>
            </w:pPr>
          </w:p>
        </w:tc>
      </w:tr>
      <w:tr w:rsidR="00563421" w:rsidRPr="006A4E2E" w14:paraId="496F33EB" w14:textId="77777777" w:rsidTr="0088110F">
        <w:tc>
          <w:tcPr>
            <w:tcW w:w="3400" w:type="dxa"/>
            <w:tcBorders>
              <w:top w:val="nil"/>
              <w:left w:val="single" w:sz="8" w:space="0" w:color="auto"/>
              <w:bottom w:val="nil"/>
              <w:right w:val="nil"/>
            </w:tcBorders>
            <w:shd w:val="clear" w:color="auto" w:fill="FFFFFF"/>
            <w:hideMark/>
          </w:tcPr>
          <w:p w14:paraId="5FBE4697" w14:textId="77777777" w:rsidR="00563421" w:rsidRPr="006A4E2E" w:rsidRDefault="00563421" w:rsidP="0088110F">
            <w:pPr>
              <w:spacing w:before="120" w:after="120"/>
              <w:rPr>
                <w:color w:val="333333"/>
                <w:sz w:val="21"/>
                <w:szCs w:val="21"/>
              </w:rPr>
            </w:pPr>
            <w:r w:rsidRPr="006A4E2E">
              <w:rPr>
                <w:color w:val="333333"/>
                <w:sz w:val="21"/>
                <w:szCs w:val="21"/>
              </w:rPr>
              <w:t>2. Giáo sư (Nam) ……..</w:t>
            </w:r>
          </w:p>
        </w:tc>
        <w:tc>
          <w:tcPr>
            <w:tcW w:w="1380" w:type="dxa"/>
            <w:tcBorders>
              <w:top w:val="nil"/>
              <w:left w:val="nil"/>
              <w:bottom w:val="nil"/>
              <w:right w:val="single" w:sz="8" w:space="0" w:color="auto"/>
            </w:tcBorders>
            <w:shd w:val="clear" w:color="auto" w:fill="FFFFFF"/>
            <w:hideMark/>
          </w:tcPr>
          <w:p w14:paraId="21A6F00A" w14:textId="77777777" w:rsidR="00563421" w:rsidRPr="006A4E2E" w:rsidRDefault="00563421" w:rsidP="0088110F">
            <w:pPr>
              <w:spacing w:before="120" w:after="120"/>
              <w:rPr>
                <w:color w:val="333333"/>
                <w:sz w:val="21"/>
                <w:szCs w:val="21"/>
              </w:rPr>
            </w:pPr>
            <w:r w:rsidRPr="006A4E2E">
              <w:rPr>
                <w:color w:val="333333"/>
                <w:sz w:val="21"/>
                <w:szCs w:val="21"/>
              </w:rPr>
              <w:t>(Nữ) ……..</w:t>
            </w:r>
          </w:p>
        </w:tc>
        <w:tc>
          <w:tcPr>
            <w:tcW w:w="0" w:type="auto"/>
            <w:vMerge/>
            <w:tcBorders>
              <w:top w:val="nil"/>
              <w:left w:val="nil"/>
              <w:bottom w:val="single" w:sz="8" w:space="0" w:color="auto"/>
              <w:right w:val="single" w:sz="8" w:space="0" w:color="auto"/>
            </w:tcBorders>
            <w:shd w:val="clear" w:color="auto" w:fill="FFFFFF"/>
            <w:vAlign w:val="center"/>
            <w:hideMark/>
          </w:tcPr>
          <w:p w14:paraId="1C5379AA" w14:textId="77777777" w:rsidR="00563421" w:rsidRPr="006A4E2E" w:rsidRDefault="00563421" w:rsidP="0088110F">
            <w:pPr>
              <w:rPr>
                <w:color w:val="333333"/>
                <w:sz w:val="21"/>
                <w:szCs w:val="21"/>
              </w:rPr>
            </w:pPr>
          </w:p>
        </w:tc>
      </w:tr>
      <w:tr w:rsidR="00563421" w:rsidRPr="006A4E2E" w14:paraId="29E5B6A0" w14:textId="77777777" w:rsidTr="0088110F">
        <w:tc>
          <w:tcPr>
            <w:tcW w:w="4780" w:type="dxa"/>
            <w:gridSpan w:val="2"/>
            <w:tcBorders>
              <w:top w:val="nil"/>
              <w:left w:val="single" w:sz="8" w:space="0" w:color="auto"/>
              <w:bottom w:val="single" w:sz="8" w:space="0" w:color="auto"/>
              <w:right w:val="single" w:sz="8" w:space="0" w:color="auto"/>
            </w:tcBorders>
            <w:shd w:val="clear" w:color="auto" w:fill="FFFFFF"/>
            <w:hideMark/>
          </w:tcPr>
          <w:p w14:paraId="4A278AF3" w14:textId="77777777" w:rsidR="00563421" w:rsidRPr="006A4E2E" w:rsidRDefault="00563421" w:rsidP="0088110F">
            <w:pPr>
              <w:spacing w:before="120" w:after="120"/>
              <w:rPr>
                <w:color w:val="333333"/>
                <w:sz w:val="21"/>
                <w:szCs w:val="21"/>
              </w:rPr>
            </w:pPr>
            <w:r w:rsidRPr="006A4E2E">
              <w:rPr>
                <w:color w:val="333333"/>
                <w:sz w:val="21"/>
                <w:szCs w:val="21"/>
              </w:rPr>
              <w:t>Tổng số: ……………..</w:t>
            </w:r>
          </w:p>
        </w:tc>
        <w:tc>
          <w:tcPr>
            <w:tcW w:w="0" w:type="auto"/>
            <w:vMerge/>
            <w:tcBorders>
              <w:top w:val="nil"/>
              <w:left w:val="nil"/>
              <w:bottom w:val="single" w:sz="8" w:space="0" w:color="auto"/>
              <w:right w:val="single" w:sz="8" w:space="0" w:color="auto"/>
            </w:tcBorders>
            <w:shd w:val="clear" w:color="auto" w:fill="FFFFFF"/>
            <w:vAlign w:val="center"/>
            <w:hideMark/>
          </w:tcPr>
          <w:p w14:paraId="6A0A582D" w14:textId="77777777" w:rsidR="00563421" w:rsidRPr="006A4E2E" w:rsidRDefault="00563421" w:rsidP="0088110F">
            <w:pPr>
              <w:rPr>
                <w:color w:val="333333"/>
                <w:sz w:val="21"/>
                <w:szCs w:val="21"/>
              </w:rPr>
            </w:pPr>
          </w:p>
        </w:tc>
      </w:tr>
      <w:tr w:rsidR="00563421" w:rsidRPr="006A4E2E" w14:paraId="1817A9ED" w14:textId="77777777" w:rsidTr="0088110F">
        <w:tc>
          <w:tcPr>
            <w:tcW w:w="3400" w:type="dxa"/>
            <w:tcBorders>
              <w:top w:val="nil"/>
              <w:left w:val="single" w:sz="8" w:space="0" w:color="auto"/>
              <w:bottom w:val="nil"/>
              <w:right w:val="nil"/>
            </w:tcBorders>
            <w:shd w:val="clear" w:color="auto" w:fill="FFFFFF"/>
            <w:hideMark/>
          </w:tcPr>
          <w:p w14:paraId="6C9BF0C3" w14:textId="77777777" w:rsidR="00563421" w:rsidRPr="006A4E2E" w:rsidRDefault="00563421" w:rsidP="0088110F">
            <w:pPr>
              <w:spacing w:before="120" w:after="120"/>
              <w:rPr>
                <w:color w:val="333333"/>
                <w:sz w:val="21"/>
                <w:szCs w:val="21"/>
              </w:rPr>
            </w:pPr>
            <w:r w:rsidRPr="006A4E2E">
              <w:rPr>
                <w:color w:val="333333"/>
                <w:sz w:val="21"/>
                <w:szCs w:val="21"/>
              </w:rPr>
              <w:t>Học vị:</w:t>
            </w:r>
          </w:p>
        </w:tc>
        <w:tc>
          <w:tcPr>
            <w:tcW w:w="1380" w:type="dxa"/>
            <w:tcBorders>
              <w:top w:val="nil"/>
              <w:left w:val="nil"/>
              <w:bottom w:val="nil"/>
              <w:right w:val="single" w:sz="8" w:space="0" w:color="auto"/>
            </w:tcBorders>
            <w:shd w:val="clear" w:color="auto" w:fill="FFFFFF"/>
            <w:hideMark/>
          </w:tcPr>
          <w:p w14:paraId="35706479" w14:textId="77777777" w:rsidR="00563421" w:rsidRPr="006A4E2E" w:rsidRDefault="00563421" w:rsidP="0088110F">
            <w:pPr>
              <w:spacing w:before="120" w:after="120"/>
              <w:rPr>
                <w:color w:val="333333"/>
                <w:sz w:val="21"/>
                <w:szCs w:val="21"/>
              </w:rPr>
            </w:pPr>
            <w:r w:rsidRPr="006A4E2E">
              <w:rPr>
                <w:color w:val="333333"/>
                <w:sz w:val="21"/>
                <w:szCs w:val="21"/>
              </w:rPr>
              <w:t> </w:t>
            </w:r>
          </w:p>
        </w:tc>
        <w:tc>
          <w:tcPr>
            <w:tcW w:w="0" w:type="auto"/>
            <w:vMerge/>
            <w:tcBorders>
              <w:top w:val="nil"/>
              <w:left w:val="nil"/>
              <w:bottom w:val="single" w:sz="8" w:space="0" w:color="auto"/>
              <w:right w:val="single" w:sz="8" w:space="0" w:color="auto"/>
            </w:tcBorders>
            <w:shd w:val="clear" w:color="auto" w:fill="FFFFFF"/>
            <w:vAlign w:val="center"/>
            <w:hideMark/>
          </w:tcPr>
          <w:p w14:paraId="33CB44B5" w14:textId="77777777" w:rsidR="00563421" w:rsidRPr="006A4E2E" w:rsidRDefault="00563421" w:rsidP="0088110F">
            <w:pPr>
              <w:rPr>
                <w:color w:val="333333"/>
                <w:sz w:val="21"/>
                <w:szCs w:val="21"/>
              </w:rPr>
            </w:pPr>
          </w:p>
        </w:tc>
      </w:tr>
      <w:tr w:rsidR="00563421" w:rsidRPr="006A4E2E" w14:paraId="4CB7F6B6" w14:textId="77777777" w:rsidTr="0088110F">
        <w:tc>
          <w:tcPr>
            <w:tcW w:w="3400" w:type="dxa"/>
            <w:tcBorders>
              <w:top w:val="nil"/>
              <w:left w:val="single" w:sz="8" w:space="0" w:color="auto"/>
              <w:bottom w:val="nil"/>
              <w:right w:val="nil"/>
            </w:tcBorders>
            <w:shd w:val="clear" w:color="auto" w:fill="FFFFFF"/>
            <w:hideMark/>
          </w:tcPr>
          <w:p w14:paraId="5EDE983A" w14:textId="77777777" w:rsidR="00563421" w:rsidRPr="006A4E2E" w:rsidRDefault="00563421" w:rsidP="0088110F">
            <w:pPr>
              <w:spacing w:before="120" w:after="120"/>
              <w:rPr>
                <w:color w:val="333333"/>
                <w:sz w:val="21"/>
                <w:szCs w:val="21"/>
              </w:rPr>
            </w:pPr>
            <w:r w:rsidRPr="006A4E2E">
              <w:rPr>
                <w:color w:val="333333"/>
                <w:sz w:val="21"/>
                <w:szCs w:val="21"/>
              </w:rPr>
              <w:t>1. Tiến sĩ (Nam) …………….</w:t>
            </w:r>
          </w:p>
        </w:tc>
        <w:tc>
          <w:tcPr>
            <w:tcW w:w="1380" w:type="dxa"/>
            <w:tcBorders>
              <w:top w:val="nil"/>
              <w:left w:val="nil"/>
              <w:bottom w:val="nil"/>
              <w:right w:val="single" w:sz="8" w:space="0" w:color="auto"/>
            </w:tcBorders>
            <w:shd w:val="clear" w:color="auto" w:fill="FFFFFF"/>
            <w:hideMark/>
          </w:tcPr>
          <w:p w14:paraId="1C82CC94" w14:textId="77777777" w:rsidR="00563421" w:rsidRPr="006A4E2E" w:rsidRDefault="00563421" w:rsidP="0088110F">
            <w:pPr>
              <w:spacing w:before="120" w:after="120"/>
              <w:rPr>
                <w:color w:val="333333"/>
                <w:sz w:val="21"/>
                <w:szCs w:val="21"/>
              </w:rPr>
            </w:pPr>
            <w:r w:rsidRPr="006A4E2E">
              <w:rPr>
                <w:color w:val="333333"/>
                <w:sz w:val="21"/>
                <w:szCs w:val="21"/>
              </w:rPr>
              <w:t>(Nữ) ……..</w:t>
            </w:r>
          </w:p>
        </w:tc>
        <w:tc>
          <w:tcPr>
            <w:tcW w:w="0" w:type="auto"/>
            <w:vMerge/>
            <w:tcBorders>
              <w:top w:val="nil"/>
              <w:left w:val="nil"/>
              <w:bottom w:val="single" w:sz="8" w:space="0" w:color="auto"/>
              <w:right w:val="single" w:sz="8" w:space="0" w:color="auto"/>
            </w:tcBorders>
            <w:shd w:val="clear" w:color="auto" w:fill="FFFFFF"/>
            <w:vAlign w:val="center"/>
            <w:hideMark/>
          </w:tcPr>
          <w:p w14:paraId="60EF05A2" w14:textId="77777777" w:rsidR="00563421" w:rsidRPr="006A4E2E" w:rsidRDefault="00563421" w:rsidP="0088110F">
            <w:pPr>
              <w:rPr>
                <w:color w:val="333333"/>
                <w:sz w:val="21"/>
                <w:szCs w:val="21"/>
              </w:rPr>
            </w:pPr>
          </w:p>
        </w:tc>
      </w:tr>
      <w:tr w:rsidR="00563421" w:rsidRPr="006A4E2E" w14:paraId="2336349A" w14:textId="77777777" w:rsidTr="0088110F">
        <w:tc>
          <w:tcPr>
            <w:tcW w:w="3400" w:type="dxa"/>
            <w:tcBorders>
              <w:top w:val="nil"/>
              <w:left w:val="single" w:sz="8" w:space="0" w:color="auto"/>
              <w:bottom w:val="single" w:sz="8" w:space="0" w:color="auto"/>
              <w:right w:val="nil"/>
            </w:tcBorders>
            <w:shd w:val="clear" w:color="auto" w:fill="FFFFFF"/>
            <w:hideMark/>
          </w:tcPr>
          <w:p w14:paraId="48807C4F" w14:textId="77777777" w:rsidR="00563421" w:rsidRPr="006A4E2E" w:rsidRDefault="00563421" w:rsidP="0088110F">
            <w:pPr>
              <w:spacing w:before="120" w:after="120"/>
              <w:rPr>
                <w:color w:val="333333"/>
                <w:sz w:val="21"/>
                <w:szCs w:val="21"/>
              </w:rPr>
            </w:pPr>
            <w:r w:rsidRPr="006A4E2E">
              <w:rPr>
                <w:color w:val="333333"/>
                <w:sz w:val="21"/>
                <w:szCs w:val="21"/>
              </w:rPr>
              <w:t>2. Thạc sĩ (Nam) …………..</w:t>
            </w:r>
          </w:p>
          <w:p w14:paraId="042DB486" w14:textId="77777777" w:rsidR="00563421" w:rsidRPr="006A4E2E" w:rsidRDefault="00563421" w:rsidP="0088110F">
            <w:pPr>
              <w:spacing w:before="120" w:after="120"/>
              <w:rPr>
                <w:color w:val="333333"/>
                <w:sz w:val="21"/>
                <w:szCs w:val="21"/>
              </w:rPr>
            </w:pPr>
            <w:r w:rsidRPr="006A4E2E">
              <w:rPr>
                <w:color w:val="333333"/>
                <w:sz w:val="21"/>
                <w:szCs w:val="21"/>
              </w:rPr>
              <w:t>Tổng số:</w:t>
            </w:r>
          </w:p>
        </w:tc>
        <w:tc>
          <w:tcPr>
            <w:tcW w:w="1380" w:type="dxa"/>
            <w:tcBorders>
              <w:top w:val="nil"/>
              <w:left w:val="nil"/>
              <w:bottom w:val="single" w:sz="8" w:space="0" w:color="auto"/>
              <w:right w:val="single" w:sz="8" w:space="0" w:color="auto"/>
            </w:tcBorders>
            <w:shd w:val="clear" w:color="auto" w:fill="FFFFFF"/>
            <w:hideMark/>
          </w:tcPr>
          <w:p w14:paraId="687339A4" w14:textId="77777777" w:rsidR="00563421" w:rsidRPr="006A4E2E" w:rsidRDefault="00563421" w:rsidP="0088110F">
            <w:pPr>
              <w:spacing w:before="120" w:after="120"/>
              <w:rPr>
                <w:color w:val="333333"/>
                <w:sz w:val="21"/>
                <w:szCs w:val="21"/>
              </w:rPr>
            </w:pPr>
            <w:r w:rsidRPr="006A4E2E">
              <w:rPr>
                <w:color w:val="333333"/>
                <w:sz w:val="21"/>
                <w:szCs w:val="21"/>
              </w:rPr>
              <w:t>(Nữ) ……</w:t>
            </w:r>
          </w:p>
        </w:tc>
        <w:tc>
          <w:tcPr>
            <w:tcW w:w="0" w:type="auto"/>
            <w:vMerge/>
            <w:tcBorders>
              <w:top w:val="nil"/>
              <w:left w:val="nil"/>
              <w:bottom w:val="single" w:sz="8" w:space="0" w:color="auto"/>
              <w:right w:val="single" w:sz="8" w:space="0" w:color="auto"/>
            </w:tcBorders>
            <w:shd w:val="clear" w:color="auto" w:fill="FFFFFF"/>
            <w:vAlign w:val="center"/>
            <w:hideMark/>
          </w:tcPr>
          <w:p w14:paraId="277734ED" w14:textId="77777777" w:rsidR="00563421" w:rsidRPr="006A4E2E" w:rsidRDefault="00563421" w:rsidP="0088110F">
            <w:pPr>
              <w:rPr>
                <w:color w:val="333333"/>
                <w:sz w:val="21"/>
                <w:szCs w:val="21"/>
              </w:rPr>
            </w:pPr>
          </w:p>
        </w:tc>
      </w:tr>
      <w:tr w:rsidR="00563421" w:rsidRPr="006A4E2E" w14:paraId="274F24BD" w14:textId="77777777" w:rsidTr="0088110F">
        <w:tc>
          <w:tcPr>
            <w:tcW w:w="4780" w:type="dxa"/>
            <w:gridSpan w:val="2"/>
            <w:tcBorders>
              <w:top w:val="nil"/>
              <w:left w:val="single" w:sz="8" w:space="0" w:color="auto"/>
              <w:bottom w:val="single" w:sz="8" w:space="0" w:color="auto"/>
              <w:right w:val="single" w:sz="8" w:space="0" w:color="auto"/>
            </w:tcBorders>
            <w:shd w:val="clear" w:color="auto" w:fill="FFFFFF"/>
            <w:hideMark/>
          </w:tcPr>
          <w:p w14:paraId="718CBCE0" w14:textId="77777777" w:rsidR="00563421" w:rsidRPr="006A4E2E" w:rsidRDefault="00563421" w:rsidP="0088110F">
            <w:pPr>
              <w:spacing w:before="120" w:after="120"/>
              <w:rPr>
                <w:color w:val="333333"/>
                <w:sz w:val="21"/>
                <w:szCs w:val="21"/>
              </w:rPr>
            </w:pPr>
            <w:r w:rsidRPr="006A4E2E">
              <w:rPr>
                <w:color w:val="333333"/>
                <w:sz w:val="21"/>
                <w:szCs w:val="21"/>
              </w:rPr>
              <w:t>Cán bộ quản lý giáo dục: ………………………….</w:t>
            </w:r>
          </w:p>
          <w:p w14:paraId="3F36E1C6" w14:textId="77777777" w:rsidR="00563421" w:rsidRPr="006A4E2E" w:rsidRDefault="00563421" w:rsidP="0088110F">
            <w:pPr>
              <w:spacing w:before="120" w:after="120"/>
              <w:rPr>
                <w:color w:val="333333"/>
                <w:sz w:val="21"/>
                <w:szCs w:val="21"/>
              </w:rPr>
            </w:pPr>
            <w:r w:rsidRPr="006A4E2E">
              <w:rPr>
                <w:color w:val="333333"/>
                <w:sz w:val="21"/>
                <w:szCs w:val="21"/>
              </w:rPr>
              <w:lastRenderedPageBreak/>
              <w:t>1. Cơ quan Quản lý giáo dục ………………..</w:t>
            </w:r>
          </w:p>
          <w:p w14:paraId="37804145" w14:textId="77777777" w:rsidR="00563421" w:rsidRPr="006A4E2E" w:rsidRDefault="00563421" w:rsidP="0088110F">
            <w:pPr>
              <w:spacing w:before="120" w:after="120"/>
              <w:rPr>
                <w:color w:val="333333"/>
                <w:sz w:val="21"/>
                <w:szCs w:val="21"/>
              </w:rPr>
            </w:pPr>
            <w:r w:rsidRPr="006A4E2E">
              <w:rPr>
                <w:color w:val="333333"/>
                <w:sz w:val="21"/>
                <w:szCs w:val="21"/>
              </w:rPr>
              <w:t>2. Quản lý cơ sở giáo dục ………………….</w:t>
            </w:r>
          </w:p>
        </w:tc>
        <w:tc>
          <w:tcPr>
            <w:tcW w:w="0" w:type="auto"/>
            <w:vMerge/>
            <w:tcBorders>
              <w:top w:val="nil"/>
              <w:left w:val="nil"/>
              <w:bottom w:val="single" w:sz="8" w:space="0" w:color="auto"/>
              <w:right w:val="single" w:sz="8" w:space="0" w:color="auto"/>
            </w:tcBorders>
            <w:shd w:val="clear" w:color="auto" w:fill="FFFFFF"/>
            <w:vAlign w:val="center"/>
            <w:hideMark/>
          </w:tcPr>
          <w:p w14:paraId="4E54D3D3" w14:textId="77777777" w:rsidR="00563421" w:rsidRPr="006A4E2E" w:rsidRDefault="00563421" w:rsidP="0088110F">
            <w:pPr>
              <w:rPr>
                <w:color w:val="333333"/>
                <w:sz w:val="21"/>
                <w:szCs w:val="21"/>
              </w:rPr>
            </w:pPr>
          </w:p>
        </w:tc>
      </w:tr>
    </w:tbl>
    <w:p w14:paraId="22412D65"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 </w:t>
      </w:r>
    </w:p>
    <w:tbl>
      <w:tblPr>
        <w:tblW w:w="0" w:type="auto"/>
        <w:shd w:val="clear" w:color="auto" w:fill="FFFFFF"/>
        <w:tblCellMar>
          <w:left w:w="0" w:type="dxa"/>
          <w:right w:w="0" w:type="dxa"/>
        </w:tblCellMar>
        <w:tblLook w:val="04A0" w:firstRow="1" w:lastRow="0" w:firstColumn="1" w:lastColumn="0" w:noHBand="0" w:noVBand="1"/>
      </w:tblPr>
      <w:tblGrid>
        <w:gridCol w:w="4428"/>
        <w:gridCol w:w="4428"/>
      </w:tblGrid>
      <w:tr w:rsidR="00563421" w:rsidRPr="006A4E2E" w14:paraId="5C539A65" w14:textId="77777777" w:rsidTr="0088110F">
        <w:tc>
          <w:tcPr>
            <w:tcW w:w="4428" w:type="dxa"/>
            <w:shd w:val="clear" w:color="auto" w:fill="FFFFFF"/>
            <w:tcMar>
              <w:top w:w="0" w:type="dxa"/>
              <w:left w:w="108" w:type="dxa"/>
              <w:bottom w:w="0" w:type="dxa"/>
              <w:right w:w="108" w:type="dxa"/>
            </w:tcMar>
            <w:hideMark/>
          </w:tcPr>
          <w:p w14:paraId="39774127" w14:textId="77777777" w:rsidR="00563421" w:rsidRPr="006A4E2E" w:rsidRDefault="00563421" w:rsidP="0088110F">
            <w:pPr>
              <w:spacing w:before="120" w:after="120"/>
              <w:jc w:val="center"/>
              <w:rPr>
                <w:color w:val="333333"/>
                <w:sz w:val="21"/>
                <w:szCs w:val="21"/>
              </w:rPr>
            </w:pPr>
            <w:r w:rsidRPr="006A4E2E">
              <w:rPr>
                <w:b/>
                <w:bCs/>
                <w:color w:val="333333"/>
                <w:sz w:val="21"/>
                <w:szCs w:val="21"/>
              </w:rPr>
              <w:t>THƯ KÝ</w:t>
            </w:r>
            <w:r w:rsidRPr="006A4E2E">
              <w:rPr>
                <w:color w:val="333333"/>
                <w:sz w:val="21"/>
                <w:szCs w:val="21"/>
              </w:rPr>
              <w:br/>
            </w:r>
            <w:r w:rsidRPr="006A4E2E">
              <w:rPr>
                <w:i/>
                <w:iCs/>
                <w:color w:val="333333"/>
                <w:sz w:val="21"/>
                <w:szCs w:val="21"/>
              </w:rPr>
              <w:t>(Ký, ghi rõ họ tên)</w:t>
            </w:r>
          </w:p>
        </w:tc>
        <w:tc>
          <w:tcPr>
            <w:tcW w:w="4428" w:type="dxa"/>
            <w:shd w:val="clear" w:color="auto" w:fill="FFFFFF"/>
            <w:tcMar>
              <w:top w:w="0" w:type="dxa"/>
              <w:left w:w="108" w:type="dxa"/>
              <w:bottom w:w="0" w:type="dxa"/>
              <w:right w:w="108" w:type="dxa"/>
            </w:tcMar>
            <w:hideMark/>
          </w:tcPr>
          <w:p w14:paraId="2F0B3742" w14:textId="77777777" w:rsidR="00563421" w:rsidRPr="006A4E2E" w:rsidRDefault="00563421" w:rsidP="0088110F">
            <w:pPr>
              <w:spacing w:before="120" w:after="120"/>
              <w:jc w:val="center"/>
              <w:rPr>
                <w:color w:val="333333"/>
                <w:sz w:val="21"/>
                <w:szCs w:val="21"/>
              </w:rPr>
            </w:pPr>
            <w:r w:rsidRPr="006A4E2E">
              <w:rPr>
                <w:b/>
                <w:bCs/>
                <w:color w:val="333333"/>
                <w:sz w:val="21"/>
                <w:szCs w:val="21"/>
              </w:rPr>
              <w:t>CHỦ TỊCH HỘI ĐỒNG</w:t>
            </w:r>
            <w:r w:rsidRPr="006A4E2E">
              <w:rPr>
                <w:b/>
                <w:bCs/>
                <w:color w:val="333333"/>
                <w:sz w:val="21"/>
                <w:szCs w:val="21"/>
              </w:rPr>
              <w:br/>
            </w:r>
            <w:r w:rsidRPr="006A4E2E">
              <w:rPr>
                <w:i/>
                <w:iCs/>
                <w:color w:val="333333"/>
                <w:sz w:val="21"/>
                <w:szCs w:val="21"/>
              </w:rPr>
              <w:t>(Ký, ghi rõ họ tên)</w:t>
            </w:r>
          </w:p>
        </w:tc>
      </w:tr>
    </w:tbl>
    <w:p w14:paraId="0E56F01B" w14:textId="77777777" w:rsidR="00563421" w:rsidRPr="006A4E2E" w:rsidRDefault="00563421" w:rsidP="00563421">
      <w:pPr>
        <w:shd w:val="clear" w:color="auto" w:fill="FFFFFF"/>
        <w:spacing w:before="120" w:after="120"/>
        <w:rPr>
          <w:color w:val="333333"/>
          <w:sz w:val="21"/>
          <w:szCs w:val="21"/>
        </w:rPr>
      </w:pPr>
      <w:r w:rsidRPr="006A4E2E">
        <w:rPr>
          <w:b/>
          <w:bCs/>
          <w:i/>
          <w:iCs/>
          <w:color w:val="333333"/>
          <w:sz w:val="21"/>
          <w:szCs w:val="21"/>
        </w:rPr>
        <w:t>Ghi chú:</w:t>
      </w:r>
    </w:p>
    <w:p w14:paraId="3846065D"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(1) Tên cơ quan, đơn vị ghi tại con dấu Hội đồng sử dụng.</w:t>
      </w:r>
    </w:p>
    <w:p w14:paraId="716EED5B"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(2) Tên Hội đồng đề nghị.</w:t>
      </w:r>
    </w:p>
    <w:p w14:paraId="4794B884"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(3) Ghi đủ số cá nhân trong danh sách bỏ phiếu, xếp thứ tự theo số phiếu từ cao đến thấp; tỷ lệ % = Số phiếu đạt/Tổng số thành viên trong quyết định thành lập Hội đồng.</w:t>
      </w:r>
    </w:p>
    <w:p w14:paraId="2F776E8E" w14:textId="77777777" w:rsidR="00563421" w:rsidRPr="006A4E2E" w:rsidRDefault="00563421" w:rsidP="00563421">
      <w:pPr>
        <w:shd w:val="clear" w:color="auto" w:fill="FFFFFF"/>
        <w:spacing w:before="120" w:after="120"/>
        <w:rPr>
          <w:color w:val="333333"/>
          <w:sz w:val="21"/>
          <w:szCs w:val="21"/>
        </w:rPr>
      </w:pPr>
      <w:r w:rsidRPr="006A4E2E">
        <w:rPr>
          <w:color w:val="333333"/>
          <w:sz w:val="21"/>
          <w:szCs w:val="21"/>
        </w:rPr>
        <w:t>(4) Thư ký Hội đồng tổng hợp các cá nhân đạt trên 90% số phiếu Hội đồng theo bảng </w:t>
      </w:r>
      <w:r w:rsidRPr="006A4E2E">
        <w:rPr>
          <w:color w:val="333333"/>
          <w:sz w:val="21"/>
          <w:szCs w:val="21"/>
          <w:shd w:val="clear" w:color="auto" w:fill="FFFFFF"/>
        </w:rPr>
        <w:t>tổng hợp</w:t>
      </w:r>
      <w:r w:rsidRPr="006A4E2E">
        <w:rPr>
          <w:color w:val="333333"/>
          <w:sz w:val="21"/>
          <w:szCs w:val="21"/>
        </w:rPr>
        <w:t>.</w:t>
      </w:r>
    </w:p>
    <w:p w14:paraId="13D905D2" w14:textId="77777777" w:rsidR="00563421" w:rsidRPr="00F11BCF" w:rsidRDefault="00563421" w:rsidP="00563421">
      <w:pPr>
        <w:pStyle w:val="NormalWeb"/>
        <w:shd w:val="clear" w:color="auto" w:fill="FFFFFF"/>
        <w:spacing w:before="0" w:beforeAutospacing="0" w:after="120" w:afterAutospacing="0" w:line="234" w:lineRule="atLeast"/>
        <w:jc w:val="both"/>
        <w:rPr>
          <w:rFonts w:ascii="Times New Roman" w:hAnsi="Times New Roman"/>
          <w:b/>
          <w:sz w:val="28"/>
          <w:szCs w:val="28"/>
          <w:lang w:val="nl-NL"/>
        </w:rPr>
      </w:pPr>
    </w:p>
    <w:p w14:paraId="07C100AA" w14:textId="77777777" w:rsidR="00563421" w:rsidRPr="00F11BCF" w:rsidRDefault="00563421" w:rsidP="00563421">
      <w:pPr>
        <w:pStyle w:val="NormalWeb"/>
        <w:shd w:val="clear" w:color="auto" w:fill="FFFFFF"/>
        <w:spacing w:before="0" w:beforeAutospacing="0" w:after="120" w:afterAutospacing="0" w:line="234" w:lineRule="atLeast"/>
        <w:jc w:val="both"/>
        <w:rPr>
          <w:rFonts w:ascii="Times New Roman" w:hAnsi="Times New Roman"/>
          <w:i/>
          <w:sz w:val="28"/>
          <w:szCs w:val="28"/>
          <w:lang w:val="vi-VN"/>
        </w:rPr>
      </w:pPr>
      <w:r w:rsidRPr="00F11BCF">
        <w:rPr>
          <w:rFonts w:ascii="Times New Roman" w:hAnsi="Times New Roman"/>
          <w:b/>
          <w:sz w:val="28"/>
          <w:szCs w:val="28"/>
          <w:lang w:val="nl-NL"/>
        </w:rPr>
        <w:t>k. Lưu hồ sơ (ISO)</w:t>
      </w:r>
      <w:r w:rsidRPr="00F11BCF">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6"/>
        <w:gridCol w:w="2110"/>
        <w:gridCol w:w="2360"/>
      </w:tblGrid>
      <w:tr w:rsidR="00563421" w:rsidRPr="00F11BCF" w14:paraId="4DC145E7"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2433627" w14:textId="77777777" w:rsidR="00563421" w:rsidRPr="00F11BCF" w:rsidRDefault="00563421" w:rsidP="0088110F">
            <w:pPr>
              <w:spacing w:before="40" w:after="40"/>
              <w:jc w:val="center"/>
              <w:rPr>
                <w:sz w:val="28"/>
                <w:szCs w:val="28"/>
                <w:lang w:val="nl-NL"/>
              </w:rPr>
            </w:pPr>
            <w:r w:rsidRPr="00F11BCF">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37813914" w14:textId="77777777" w:rsidR="00563421" w:rsidRPr="00F11BCF" w:rsidRDefault="00563421" w:rsidP="0088110F">
            <w:pPr>
              <w:spacing w:before="40" w:after="40"/>
              <w:jc w:val="center"/>
              <w:rPr>
                <w:b/>
                <w:sz w:val="28"/>
                <w:szCs w:val="28"/>
                <w:lang w:val="nl-NL"/>
              </w:rPr>
            </w:pPr>
            <w:r w:rsidRPr="00F11BCF">
              <w:rPr>
                <w:b/>
                <w:sz w:val="28"/>
                <w:szCs w:val="28"/>
                <w:lang w:val="nl-NL"/>
              </w:rPr>
              <w:t>Bộ phận</w:t>
            </w:r>
            <w:r>
              <w:rPr>
                <w:b/>
                <w:sz w:val="28"/>
                <w:szCs w:val="28"/>
                <w:lang w:val="nl-NL"/>
              </w:rPr>
              <w:t xml:space="preserve">        </w:t>
            </w:r>
            <w:r w:rsidRPr="00F11BCF">
              <w:rPr>
                <w:b/>
                <w:sz w:val="28"/>
                <w:szCs w:val="28"/>
                <w:lang w:val="nl-NL"/>
              </w:rPr>
              <w:t>lưu trữ</w:t>
            </w:r>
          </w:p>
        </w:tc>
        <w:tc>
          <w:tcPr>
            <w:tcW w:w="1217" w:type="pct"/>
            <w:tcBorders>
              <w:top w:val="single" w:sz="4" w:space="0" w:color="auto"/>
              <w:left w:val="single" w:sz="4" w:space="0" w:color="auto"/>
              <w:bottom w:val="single" w:sz="4" w:space="0" w:color="auto"/>
              <w:right w:val="single" w:sz="4" w:space="0" w:color="auto"/>
            </w:tcBorders>
            <w:vAlign w:val="center"/>
          </w:tcPr>
          <w:p w14:paraId="737795F8" w14:textId="77777777" w:rsidR="00563421" w:rsidRPr="00F11BCF" w:rsidRDefault="00563421" w:rsidP="0088110F">
            <w:pPr>
              <w:spacing w:before="40" w:after="40"/>
              <w:jc w:val="center"/>
              <w:rPr>
                <w:sz w:val="28"/>
                <w:szCs w:val="28"/>
                <w:lang w:val="nl-NL"/>
              </w:rPr>
            </w:pPr>
            <w:r w:rsidRPr="00F11BCF">
              <w:rPr>
                <w:b/>
                <w:bCs/>
                <w:sz w:val="28"/>
                <w:szCs w:val="28"/>
                <w:lang w:val="nl-NL"/>
              </w:rPr>
              <w:t>Thời gian lưu</w:t>
            </w:r>
          </w:p>
        </w:tc>
      </w:tr>
      <w:tr w:rsidR="00563421" w:rsidRPr="00212A1E" w14:paraId="11B3EC7C"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AA37DAC" w14:textId="77777777" w:rsidR="00563421" w:rsidRPr="00F11BCF" w:rsidRDefault="00563421" w:rsidP="0088110F">
            <w:pPr>
              <w:spacing w:before="40" w:after="40"/>
              <w:rPr>
                <w:sz w:val="28"/>
                <w:szCs w:val="28"/>
                <w:lang w:val="nl-NL"/>
              </w:rPr>
            </w:pPr>
            <w:r w:rsidRPr="00F11BCF">
              <w:rPr>
                <w:sz w:val="28"/>
                <w:szCs w:val="28"/>
                <w:lang w:val="nl-NL"/>
              </w:rPr>
              <w:t>- Như mục b;</w:t>
            </w:r>
          </w:p>
          <w:p w14:paraId="3D18DF4A" w14:textId="77777777" w:rsidR="00563421" w:rsidRPr="00F11BCF" w:rsidRDefault="00563421" w:rsidP="0088110F">
            <w:pPr>
              <w:pStyle w:val="ListParagraph"/>
              <w:spacing w:before="40" w:after="40" w:line="240" w:lineRule="auto"/>
              <w:ind w:left="0"/>
              <w:jc w:val="both"/>
              <w:rPr>
                <w:rFonts w:ascii="Times New Roman" w:hAnsi="Times New Roman"/>
                <w:sz w:val="28"/>
                <w:szCs w:val="28"/>
                <w:lang w:val="nl-NL"/>
              </w:rPr>
            </w:pPr>
            <w:r w:rsidRPr="00F11BCF">
              <w:rPr>
                <w:rFonts w:ascii="Times New Roman" w:hAnsi="Times New Roman"/>
                <w:sz w:val="28"/>
                <w:szCs w:val="28"/>
                <w:lang w:val="nl-NL"/>
              </w:rPr>
              <w:t>- Kết quả giải quyết TTHC hoặc Văn bản trả lời của đơn vị đối với hồ sơ không đáp ứng yêu cầu, điều kiện.</w:t>
            </w:r>
          </w:p>
          <w:p w14:paraId="7E3AEF5F" w14:textId="77777777" w:rsidR="00563421" w:rsidRPr="00F11BCF" w:rsidRDefault="00563421" w:rsidP="0088110F">
            <w:pPr>
              <w:spacing w:before="40" w:after="40"/>
              <w:rPr>
                <w:sz w:val="28"/>
                <w:szCs w:val="28"/>
                <w:lang w:val="nl-NL"/>
              </w:rPr>
            </w:pPr>
            <w:r w:rsidRPr="00F11BCF">
              <w:rPr>
                <w:sz w:val="28"/>
                <w:szCs w:val="28"/>
                <w:lang w:val="nl-NL"/>
              </w:rPr>
              <w:t>- Hồ sơ thẩm định (nếu có)</w:t>
            </w:r>
          </w:p>
          <w:p w14:paraId="35FE1961" w14:textId="77777777" w:rsidR="00563421" w:rsidRPr="00F11BCF" w:rsidRDefault="00563421" w:rsidP="0088110F">
            <w:pPr>
              <w:spacing w:before="40" w:after="40"/>
              <w:rPr>
                <w:sz w:val="28"/>
                <w:szCs w:val="28"/>
                <w:lang w:val="nl-NL"/>
              </w:rPr>
            </w:pPr>
            <w:r w:rsidRPr="00F11BCF">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70208077" w14:textId="77777777" w:rsidR="00563421" w:rsidRPr="00F11BCF" w:rsidRDefault="00563421" w:rsidP="0088110F">
            <w:pPr>
              <w:spacing w:before="40" w:after="40"/>
              <w:jc w:val="both"/>
              <w:rPr>
                <w:sz w:val="28"/>
                <w:szCs w:val="28"/>
                <w:lang w:val="nl-NL"/>
              </w:rPr>
            </w:pPr>
            <w:r w:rsidRPr="00F11BCF">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29ED5A74" w14:textId="77777777" w:rsidR="00563421" w:rsidRPr="00F11BCF" w:rsidRDefault="00563421" w:rsidP="0088110F">
            <w:pPr>
              <w:spacing w:before="40" w:after="40"/>
              <w:jc w:val="both"/>
              <w:rPr>
                <w:sz w:val="28"/>
                <w:szCs w:val="28"/>
                <w:lang w:val="nl-NL"/>
              </w:rPr>
            </w:pPr>
            <w:r w:rsidRPr="00F11BCF">
              <w:rPr>
                <w:sz w:val="28"/>
                <w:szCs w:val="28"/>
                <w:lang w:val="nl-NL"/>
              </w:rPr>
              <w:t>Từ 03 năm, sau đó chuyển hồ sơ đến kho lưu trữ của đơn vị (hoặc lưu trữ tỉnh, huyện)</w:t>
            </w:r>
          </w:p>
        </w:tc>
      </w:tr>
      <w:tr w:rsidR="00563421" w:rsidRPr="00212A1E" w14:paraId="3948C23D"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E840A71" w14:textId="77777777" w:rsidR="00563421" w:rsidRPr="00212A1E" w:rsidRDefault="00563421" w:rsidP="0088110F">
            <w:pPr>
              <w:pStyle w:val="NormalWeb"/>
              <w:tabs>
                <w:tab w:val="left" w:pos="709"/>
              </w:tabs>
              <w:spacing w:before="120" w:beforeAutospacing="0" w:after="0" w:afterAutospacing="0"/>
              <w:jc w:val="both"/>
              <w:rPr>
                <w:rFonts w:ascii="Times New Roman" w:hAnsi="Times New Roman"/>
                <w:sz w:val="28"/>
                <w:szCs w:val="28"/>
                <w:lang w:val="nl-NL"/>
              </w:rPr>
            </w:pPr>
            <w:r w:rsidRPr="00F11BCF">
              <w:rPr>
                <w:rFonts w:ascii="Times New Roman" w:hAnsi="Times New Roman"/>
                <w:sz w:val="28"/>
                <w:szCs w:val="28"/>
                <w:lang w:val="nl-NL"/>
              </w:rPr>
              <w:t xml:space="preserve">Các biểu mẫu theo </w:t>
            </w:r>
            <w:r w:rsidRPr="00212A1E">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12A1E">
              <w:rPr>
                <w:rStyle w:val="fontstyle01"/>
                <w:b w:val="0"/>
                <w:lang w:val="nl-NL"/>
              </w:rPr>
              <w:t>về thực hiện cơ chế một cửa, một cửa liên thông</w:t>
            </w:r>
            <w:r w:rsidRPr="00212A1E">
              <w:rPr>
                <w:rFonts w:ascii="Times New Roman" w:hAnsi="Times New Roman"/>
                <w:b/>
                <w:bCs/>
                <w:sz w:val="28"/>
                <w:szCs w:val="28"/>
                <w:lang w:val="nl-NL"/>
              </w:rPr>
              <w:t xml:space="preserve"> </w:t>
            </w:r>
            <w:r w:rsidRPr="00212A1E">
              <w:rPr>
                <w:rStyle w:val="fontstyle01"/>
                <w:b w:val="0"/>
                <w:lang w:val="nl-NL"/>
              </w:rPr>
              <w:t>trong giải quyết thủ tục hành chính</w:t>
            </w:r>
            <w:r w:rsidRPr="00212A1E">
              <w:rPr>
                <w:rFonts w:ascii="Times New Roman" w:hAnsi="Times New Roman"/>
                <w:b/>
                <w:sz w:val="28"/>
                <w:szCs w:val="28"/>
                <w:lang w:val="nl-NL"/>
              </w:rPr>
              <w:t>.</w:t>
            </w:r>
            <w:r w:rsidRPr="00212A1E">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6A917022" w14:textId="77777777" w:rsidR="00563421" w:rsidRPr="00F11BCF" w:rsidRDefault="00563421" w:rsidP="0088110F">
            <w:pPr>
              <w:spacing w:before="40" w:after="40"/>
              <w:jc w:val="both"/>
              <w:rPr>
                <w:sz w:val="28"/>
                <w:szCs w:val="28"/>
                <w:lang w:val="nl-NL"/>
              </w:rPr>
            </w:pPr>
            <w:r w:rsidRPr="00F11BCF">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6887B572" w14:textId="77777777" w:rsidR="00563421" w:rsidRPr="00F11BCF" w:rsidRDefault="00563421" w:rsidP="0088110F">
            <w:pPr>
              <w:spacing w:before="40" w:after="40"/>
              <w:rPr>
                <w:sz w:val="26"/>
                <w:szCs w:val="26"/>
                <w:lang w:val="nl-NL"/>
              </w:rPr>
            </w:pPr>
          </w:p>
        </w:tc>
      </w:tr>
    </w:tbl>
    <w:p w14:paraId="52BE69D4" w14:textId="77777777" w:rsidR="00F6435B" w:rsidRDefault="00F6435B" w:rsidP="000E6951">
      <w:pPr>
        <w:rPr>
          <w:b/>
          <w:bCs/>
          <w:sz w:val="28"/>
          <w:szCs w:val="28"/>
          <w:lang w:val="hr-HR"/>
        </w:rPr>
      </w:pPr>
    </w:p>
    <w:p w14:paraId="019F6900" w14:textId="77777777" w:rsidR="00F6435B" w:rsidRDefault="00F6435B" w:rsidP="000E6951">
      <w:pPr>
        <w:rPr>
          <w:b/>
          <w:bCs/>
          <w:sz w:val="28"/>
          <w:szCs w:val="28"/>
          <w:lang w:val="hr-HR"/>
        </w:rPr>
      </w:pPr>
    </w:p>
    <w:p w14:paraId="161A50F4" w14:textId="77777777" w:rsidR="00F6435B" w:rsidRDefault="00F6435B" w:rsidP="000E6951">
      <w:pPr>
        <w:rPr>
          <w:b/>
          <w:bCs/>
          <w:sz w:val="28"/>
          <w:szCs w:val="28"/>
          <w:lang w:val="hr-HR"/>
        </w:rPr>
      </w:pPr>
    </w:p>
    <w:p w14:paraId="31F7AA2E" w14:textId="77777777" w:rsidR="00F6435B" w:rsidRDefault="00F6435B" w:rsidP="000E6951">
      <w:pPr>
        <w:rPr>
          <w:b/>
          <w:bCs/>
          <w:sz w:val="28"/>
          <w:szCs w:val="28"/>
          <w:lang w:val="hr-HR"/>
        </w:rPr>
      </w:pPr>
    </w:p>
    <w:p w14:paraId="04FDF7A9" w14:textId="77777777" w:rsidR="00F6435B" w:rsidRDefault="00F6435B" w:rsidP="000E6951">
      <w:pPr>
        <w:rPr>
          <w:b/>
          <w:bCs/>
          <w:sz w:val="28"/>
          <w:szCs w:val="28"/>
          <w:lang w:val="hr-HR"/>
        </w:rPr>
      </w:pPr>
    </w:p>
    <w:p w14:paraId="50CBAD92" w14:textId="77777777" w:rsidR="00F6435B" w:rsidRDefault="00F6435B" w:rsidP="000E6951">
      <w:pPr>
        <w:rPr>
          <w:b/>
          <w:bCs/>
          <w:sz w:val="28"/>
          <w:szCs w:val="28"/>
          <w:lang w:val="hr-HR"/>
        </w:rPr>
      </w:pPr>
    </w:p>
    <w:p w14:paraId="39BE7635" w14:textId="77777777" w:rsidR="00F6435B" w:rsidRDefault="00F6435B" w:rsidP="000E6951">
      <w:pPr>
        <w:rPr>
          <w:b/>
          <w:bCs/>
          <w:sz w:val="28"/>
          <w:szCs w:val="28"/>
          <w:lang w:val="hr-HR"/>
        </w:rPr>
      </w:pPr>
    </w:p>
    <w:p w14:paraId="1276B2A7" w14:textId="77777777" w:rsidR="00F6435B" w:rsidRDefault="00F6435B" w:rsidP="000E6951">
      <w:pPr>
        <w:rPr>
          <w:b/>
          <w:bCs/>
          <w:sz w:val="28"/>
          <w:szCs w:val="28"/>
          <w:lang w:val="hr-HR"/>
        </w:rPr>
      </w:pPr>
    </w:p>
    <w:p w14:paraId="7DEAC28B" w14:textId="77777777" w:rsidR="00F6435B" w:rsidRDefault="00F6435B" w:rsidP="000E6951">
      <w:pPr>
        <w:rPr>
          <w:b/>
          <w:bCs/>
          <w:sz w:val="28"/>
          <w:szCs w:val="28"/>
          <w:lang w:val="hr-HR"/>
        </w:rPr>
      </w:pPr>
    </w:p>
    <w:p w14:paraId="46F9CE9B" w14:textId="77777777" w:rsidR="00F6435B" w:rsidRDefault="00F6435B" w:rsidP="000E6951">
      <w:pPr>
        <w:rPr>
          <w:b/>
          <w:bCs/>
          <w:sz w:val="28"/>
          <w:szCs w:val="28"/>
          <w:lang w:val="hr-HR"/>
        </w:rPr>
      </w:pPr>
    </w:p>
    <w:p w14:paraId="75C3853B" w14:textId="77777777" w:rsidR="00F6435B" w:rsidRDefault="00F6435B" w:rsidP="000E6951">
      <w:pPr>
        <w:rPr>
          <w:b/>
          <w:bCs/>
          <w:sz w:val="28"/>
          <w:szCs w:val="28"/>
          <w:lang w:val="hr-HR"/>
        </w:rPr>
        <w:sectPr w:rsidR="00F6435B" w:rsidSect="005F7D96">
          <w:pgSz w:w="11907" w:h="16840" w:code="9"/>
          <w:pgMar w:top="1418" w:right="1021" w:bottom="1247" w:left="1418" w:header="720" w:footer="720" w:gutter="0"/>
          <w:cols w:space="720"/>
          <w:docGrid w:linePitch="360"/>
        </w:sectPr>
      </w:pPr>
    </w:p>
    <w:p w14:paraId="52F7222B" w14:textId="455F5819" w:rsidR="000E6951" w:rsidRPr="00212A1E" w:rsidRDefault="000E6951" w:rsidP="000E6951">
      <w:pPr>
        <w:rPr>
          <w:b/>
          <w:bCs/>
          <w:sz w:val="28"/>
          <w:szCs w:val="28"/>
          <w:lang w:val="hr-HR"/>
        </w:rPr>
      </w:pPr>
      <w:r>
        <w:rPr>
          <w:b/>
          <w:bCs/>
          <w:sz w:val="28"/>
          <w:szCs w:val="28"/>
          <w:lang w:val="hr-HR"/>
        </w:rPr>
        <w:lastRenderedPageBreak/>
        <w:t xml:space="preserve">D. </w:t>
      </w:r>
      <w:r w:rsidRPr="00212A1E">
        <w:rPr>
          <w:b/>
          <w:bCs/>
          <w:sz w:val="28"/>
          <w:szCs w:val="28"/>
          <w:lang w:val="hr-HR"/>
        </w:rPr>
        <w:t>LĨNH VỰC THI, TUYỂN SINH</w:t>
      </w:r>
    </w:p>
    <w:p w14:paraId="48F19D0C" w14:textId="4E2A3515" w:rsidR="000E6951" w:rsidRDefault="000E6951" w:rsidP="000E6951">
      <w:pPr>
        <w:spacing w:before="60" w:after="60"/>
        <w:jc w:val="both"/>
        <w:rPr>
          <w:i/>
          <w:sz w:val="28"/>
          <w:szCs w:val="28"/>
          <w:lang w:val="vi-VN"/>
        </w:rPr>
      </w:pPr>
      <w:r w:rsidRPr="00212A1E">
        <w:rPr>
          <w:b/>
          <w:bCs/>
          <w:sz w:val="28"/>
          <w:szCs w:val="28"/>
          <w:lang w:val="hr-HR"/>
        </w:rPr>
        <w:t>I.</w:t>
      </w:r>
      <w:r w:rsidRPr="00212A1E">
        <w:rPr>
          <w:b/>
          <w:sz w:val="28"/>
          <w:szCs w:val="28"/>
          <w:lang w:val="hr-HR"/>
        </w:rPr>
        <w:t xml:space="preserve"> Danh mục thủ tục hành chính giữ nguyên</w:t>
      </w:r>
      <w:r>
        <w:rPr>
          <w:i/>
          <w:sz w:val="28"/>
          <w:szCs w:val="28"/>
          <w:lang w:val="vi-VN"/>
        </w:rPr>
        <w:t xml:space="preserve"> </w:t>
      </w:r>
    </w:p>
    <w:p w14:paraId="7822B231" w14:textId="77777777" w:rsidR="000E6951" w:rsidRPr="00212A1E" w:rsidRDefault="000E6951" w:rsidP="000E6951">
      <w:pPr>
        <w:shd w:val="clear" w:color="auto" w:fill="FFFFFF"/>
        <w:spacing w:before="120" w:after="120" w:line="212" w:lineRule="atLeast"/>
        <w:jc w:val="both"/>
        <w:rPr>
          <w:b/>
          <w:sz w:val="28"/>
          <w:szCs w:val="28"/>
          <w:lang w:val="vi-VN" w:eastAsia="vi-VN"/>
        </w:rPr>
      </w:pPr>
      <w:r w:rsidRPr="00212A1E">
        <w:rPr>
          <w:b/>
          <w:bCs/>
          <w:sz w:val="28"/>
          <w:szCs w:val="28"/>
          <w:lang w:val="vi-VN"/>
        </w:rPr>
        <w:t>1. Tên thủ tục hành chính: Đ</w:t>
      </w:r>
      <w:r w:rsidRPr="00212A1E">
        <w:rPr>
          <w:b/>
          <w:sz w:val="28"/>
          <w:szCs w:val="28"/>
          <w:lang w:val="vi-VN" w:eastAsia="vi-VN"/>
        </w:rPr>
        <w:t>ăng ký xét tuyển học theo chế độ cử tuyển</w:t>
      </w:r>
    </w:p>
    <w:p w14:paraId="661B0406" w14:textId="77777777" w:rsidR="000E6951" w:rsidRPr="009708DE" w:rsidRDefault="000E6951" w:rsidP="000E6951">
      <w:pPr>
        <w:shd w:val="clear" w:color="auto" w:fill="FFFFFF"/>
        <w:spacing w:before="120" w:after="120" w:line="212" w:lineRule="atLeast"/>
        <w:jc w:val="both"/>
        <w:rPr>
          <w:i/>
          <w:sz w:val="28"/>
          <w:szCs w:val="28"/>
          <w:lang w:val="es-AR"/>
        </w:rPr>
      </w:pPr>
      <w:r w:rsidRPr="009708DE">
        <w:rPr>
          <w:b/>
          <w:bCs/>
          <w:sz w:val="28"/>
          <w:szCs w:val="28"/>
          <w:lang w:val="hr-HR"/>
        </w:rPr>
        <w:t xml:space="preserve">a </w:t>
      </w:r>
      <w:r w:rsidRPr="009708DE">
        <w:rPr>
          <w:b/>
          <w:bCs/>
          <w:sz w:val="28"/>
          <w:szCs w:val="28"/>
          <w:lang w:val="vi-VN"/>
        </w:rPr>
        <w:t>Tr</w:t>
      </w:r>
      <w:r w:rsidRPr="009708DE">
        <w:rPr>
          <w:b/>
          <w:bCs/>
          <w:sz w:val="28"/>
          <w:szCs w:val="28"/>
          <w:lang w:val="hr-HR"/>
        </w:rPr>
        <w:t>ì</w:t>
      </w:r>
      <w:r w:rsidRPr="009708DE">
        <w:rPr>
          <w:b/>
          <w:bCs/>
          <w:sz w:val="28"/>
          <w:szCs w:val="28"/>
          <w:lang w:val="vi-VN"/>
        </w:rPr>
        <w:t>nh</w:t>
      </w:r>
      <w:r w:rsidRPr="009708DE">
        <w:rPr>
          <w:b/>
          <w:bCs/>
          <w:sz w:val="28"/>
          <w:szCs w:val="28"/>
          <w:lang w:val="hr-HR"/>
        </w:rPr>
        <w:t xml:space="preserve"> </w:t>
      </w:r>
      <w:r w:rsidRPr="009708DE">
        <w:rPr>
          <w:b/>
          <w:bCs/>
          <w:sz w:val="28"/>
          <w:szCs w:val="28"/>
          <w:lang w:val="vi-VN"/>
        </w:rPr>
        <w:t>tự</w:t>
      </w:r>
      <w:r w:rsidRPr="00212A1E">
        <w:rPr>
          <w:b/>
          <w:bCs/>
          <w:sz w:val="28"/>
          <w:szCs w:val="28"/>
          <w:lang w:val="vi-VN"/>
        </w:rPr>
        <w:t>, cách thức, thời gian</w:t>
      </w:r>
      <w:r w:rsidRPr="009708DE">
        <w:rPr>
          <w:b/>
          <w:bCs/>
          <w:sz w:val="28"/>
          <w:szCs w:val="28"/>
          <w:lang w:val="hr-HR"/>
        </w:rPr>
        <w:t xml:space="preserve"> </w:t>
      </w:r>
      <w:r w:rsidRPr="009708DE">
        <w:rPr>
          <w:b/>
          <w:bCs/>
          <w:sz w:val="28"/>
          <w:szCs w:val="28"/>
          <w:lang w:val="vi-VN"/>
        </w:rPr>
        <w:t>giải quyết</w:t>
      </w:r>
      <w:r w:rsidRPr="00212A1E">
        <w:rPr>
          <w:b/>
          <w:sz w:val="28"/>
          <w:szCs w:val="28"/>
          <w:lang w:val="vi-VN"/>
        </w:rPr>
        <w:t xml:space="preserve"> thủ tục hành chính</w:t>
      </w:r>
      <w:r w:rsidRPr="009708DE">
        <w:rPr>
          <w:sz w:val="28"/>
          <w:szCs w:val="28"/>
          <w:lang w:val="es-AR"/>
        </w:rPr>
        <w:t xml:space="preserve"> </w:t>
      </w:r>
    </w:p>
    <w:tbl>
      <w:tblPr>
        <w:tblStyle w:val="TableGrid"/>
        <w:tblW w:w="14885" w:type="dxa"/>
        <w:tblInd w:w="-147" w:type="dxa"/>
        <w:tblLook w:val="04A0" w:firstRow="1" w:lastRow="0" w:firstColumn="1" w:lastColumn="0" w:noHBand="0" w:noVBand="1"/>
      </w:tblPr>
      <w:tblGrid>
        <w:gridCol w:w="851"/>
        <w:gridCol w:w="4394"/>
        <w:gridCol w:w="5954"/>
        <w:gridCol w:w="2552"/>
        <w:gridCol w:w="1134"/>
      </w:tblGrid>
      <w:tr w:rsidR="000E6951" w:rsidRPr="009708DE" w14:paraId="7898D466" w14:textId="77777777" w:rsidTr="0087601B">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35764EB2" w14:textId="77777777" w:rsidR="000E6951" w:rsidRPr="009708DE" w:rsidRDefault="000E6951"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TT</w:t>
            </w:r>
          </w:p>
        </w:tc>
        <w:tc>
          <w:tcPr>
            <w:tcW w:w="4394" w:type="dxa"/>
            <w:tcBorders>
              <w:top w:val="single" w:sz="4" w:space="0" w:color="auto"/>
              <w:left w:val="single" w:sz="4" w:space="0" w:color="auto"/>
              <w:bottom w:val="single" w:sz="4" w:space="0" w:color="auto"/>
              <w:right w:val="single" w:sz="4" w:space="0" w:color="auto"/>
            </w:tcBorders>
            <w:vAlign w:val="center"/>
          </w:tcPr>
          <w:p w14:paraId="16B5C773" w14:textId="77777777" w:rsidR="000E6951" w:rsidRPr="009708DE" w:rsidRDefault="000E6951"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Trình tự thực hiện</w:t>
            </w:r>
          </w:p>
        </w:tc>
        <w:tc>
          <w:tcPr>
            <w:tcW w:w="5954" w:type="dxa"/>
            <w:tcBorders>
              <w:top w:val="single" w:sz="4" w:space="0" w:color="auto"/>
              <w:left w:val="single" w:sz="4" w:space="0" w:color="auto"/>
              <w:bottom w:val="single" w:sz="4" w:space="0" w:color="auto"/>
              <w:right w:val="single" w:sz="4" w:space="0" w:color="auto"/>
            </w:tcBorders>
            <w:vAlign w:val="center"/>
          </w:tcPr>
          <w:p w14:paraId="56B156E0" w14:textId="77777777" w:rsidR="000E6951" w:rsidRPr="009708DE" w:rsidRDefault="000E6951"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Cách thức thực hiện</w:t>
            </w:r>
          </w:p>
        </w:tc>
        <w:tc>
          <w:tcPr>
            <w:tcW w:w="2552" w:type="dxa"/>
            <w:tcBorders>
              <w:top w:val="single" w:sz="4" w:space="0" w:color="auto"/>
              <w:left w:val="single" w:sz="4" w:space="0" w:color="auto"/>
              <w:bottom w:val="single" w:sz="4" w:space="0" w:color="auto"/>
              <w:right w:val="single" w:sz="4" w:space="0" w:color="auto"/>
            </w:tcBorders>
            <w:vAlign w:val="center"/>
          </w:tcPr>
          <w:p w14:paraId="6C5EAFE1" w14:textId="77777777" w:rsidR="000E6951" w:rsidRPr="009708DE" w:rsidRDefault="000E6951"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078E4925" w14:textId="77777777" w:rsidR="000E6951" w:rsidRPr="009708DE" w:rsidRDefault="000E6951"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Ghi chú</w:t>
            </w:r>
          </w:p>
        </w:tc>
      </w:tr>
      <w:tr w:rsidR="000E6951" w:rsidRPr="00212A1E" w14:paraId="0B18988E" w14:textId="77777777" w:rsidTr="0087601B">
        <w:trPr>
          <w:trHeight w:val="1838"/>
        </w:trPr>
        <w:tc>
          <w:tcPr>
            <w:tcW w:w="851" w:type="dxa"/>
            <w:tcBorders>
              <w:top w:val="single" w:sz="4" w:space="0" w:color="auto"/>
            </w:tcBorders>
            <w:vAlign w:val="center"/>
          </w:tcPr>
          <w:p w14:paraId="1A194398" w14:textId="77777777" w:rsidR="000E6951" w:rsidRPr="009708DE" w:rsidRDefault="000E6951"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1</w:t>
            </w:r>
          </w:p>
        </w:tc>
        <w:tc>
          <w:tcPr>
            <w:tcW w:w="4394" w:type="dxa"/>
            <w:tcBorders>
              <w:top w:val="single" w:sz="4" w:space="0" w:color="auto"/>
            </w:tcBorders>
            <w:vAlign w:val="center"/>
          </w:tcPr>
          <w:p w14:paraId="5642DF7B" w14:textId="77777777" w:rsidR="000E6951" w:rsidRPr="009708DE" w:rsidRDefault="000E6951" w:rsidP="0088110F">
            <w:pPr>
              <w:pStyle w:val="Bodytext21"/>
              <w:shd w:val="clear" w:color="auto" w:fill="auto"/>
              <w:spacing w:before="0" w:line="240" w:lineRule="auto"/>
              <w:ind w:firstLine="0"/>
              <w:rPr>
                <w:rStyle w:val="Bodytext23"/>
                <w:color w:val="auto"/>
                <w:sz w:val="22"/>
                <w:szCs w:val="22"/>
              </w:rPr>
            </w:pPr>
          </w:p>
          <w:p w14:paraId="5E84538A" w14:textId="77777777" w:rsidR="000E6951" w:rsidRPr="009708DE" w:rsidRDefault="000E6951" w:rsidP="0088110F">
            <w:pPr>
              <w:pStyle w:val="Bodytext21"/>
              <w:shd w:val="clear" w:color="auto" w:fill="auto"/>
              <w:spacing w:before="0" w:after="120" w:line="240" w:lineRule="auto"/>
              <w:ind w:firstLine="0"/>
              <w:rPr>
                <w:color w:val="auto"/>
                <w:sz w:val="22"/>
                <w:szCs w:val="22"/>
              </w:rPr>
            </w:pPr>
            <w:r w:rsidRPr="009708DE">
              <w:rPr>
                <w:rStyle w:val="Bodytext23"/>
                <w:color w:val="auto"/>
                <w:sz w:val="22"/>
                <w:szCs w:val="22"/>
                <w:lang w:val="en-US"/>
              </w:rPr>
              <w:t xml:space="preserve"> </w:t>
            </w:r>
            <w:r w:rsidRPr="009708DE">
              <w:rPr>
                <w:rStyle w:val="Bodytext23"/>
                <w:color w:val="auto"/>
                <w:sz w:val="22"/>
                <w:szCs w:val="22"/>
              </w:rPr>
              <w:t xml:space="preserve">Bước 1 </w:t>
            </w:r>
            <w:r w:rsidRPr="009708DE">
              <w:rPr>
                <w:rStyle w:val="Bodytext2"/>
                <w:color w:val="auto"/>
                <w:sz w:val="22"/>
                <w:szCs w:val="22"/>
              </w:rPr>
              <w:t>: Thông báo kế hoạch cử tuyển</w:t>
            </w:r>
          </w:p>
          <w:p w14:paraId="1585B784" w14:textId="77777777" w:rsidR="000E6951" w:rsidRPr="009708DE" w:rsidRDefault="000E6951" w:rsidP="0088110F">
            <w:pPr>
              <w:pStyle w:val="Bodytext21"/>
              <w:shd w:val="clear" w:color="auto" w:fill="auto"/>
              <w:spacing w:before="0" w:line="240" w:lineRule="auto"/>
              <w:ind w:firstLine="0"/>
              <w:rPr>
                <w:color w:val="auto"/>
                <w:sz w:val="22"/>
                <w:szCs w:val="22"/>
              </w:rPr>
            </w:pPr>
            <w:r w:rsidRPr="009708DE">
              <w:rPr>
                <w:rStyle w:val="Bodytext2"/>
                <w:color w:val="auto"/>
                <w:sz w:val="22"/>
                <w:szCs w:val="22"/>
              </w:rPr>
              <w:t>Căn cứ chỉ tiêu cử tuyển được giao, Ủy ban nhân dân cấp tỉnh xây dựng kế hoạch cử tuyển và phải đăng thông báo công khai ít nhất 02 lần trên các phương tiện thông tin đại chúng của cấp tỉnh, huyện và xã là báo in hoặc báo điện tử hoặc báo nói hoặc báo hình; đồng thời đăng tải trên trang thông tin điện tử hoặc cổng thông tin điện tử và niêm yết công khai tại trụ sở làm việc của Sở Giáo dục và Đào tạo.</w:t>
            </w:r>
          </w:p>
          <w:p w14:paraId="45DE0963" w14:textId="77777777" w:rsidR="000E6951" w:rsidRPr="009708DE" w:rsidRDefault="000E6951" w:rsidP="0088110F">
            <w:pPr>
              <w:pStyle w:val="Bodytext21"/>
              <w:shd w:val="clear" w:color="auto" w:fill="auto"/>
              <w:spacing w:before="0" w:line="240" w:lineRule="auto"/>
              <w:ind w:firstLine="0"/>
              <w:rPr>
                <w:color w:val="auto"/>
                <w:sz w:val="22"/>
                <w:szCs w:val="22"/>
              </w:rPr>
            </w:pPr>
            <w:r w:rsidRPr="00212A1E">
              <w:rPr>
                <w:rStyle w:val="Bodytext2"/>
                <w:color w:val="auto"/>
                <w:sz w:val="22"/>
                <w:szCs w:val="22"/>
              </w:rPr>
              <w:t xml:space="preserve">   </w:t>
            </w:r>
            <w:r w:rsidRPr="009708DE">
              <w:rPr>
                <w:rStyle w:val="Bodytext2"/>
                <w:color w:val="auto"/>
                <w:sz w:val="22"/>
                <w:szCs w:val="22"/>
              </w:rPr>
              <w:t>Nội dung thông báo kế hoạch cử tuyển gồm:</w:t>
            </w:r>
          </w:p>
          <w:p w14:paraId="721AEAE9" w14:textId="77777777" w:rsidR="000E6951" w:rsidRPr="00212A1E" w:rsidRDefault="000E6951" w:rsidP="0088110F">
            <w:pPr>
              <w:pStyle w:val="Bodytext40"/>
              <w:shd w:val="clear" w:color="auto" w:fill="auto"/>
              <w:spacing w:before="0" w:after="0" w:line="240" w:lineRule="auto"/>
              <w:ind w:firstLine="0"/>
              <w:rPr>
                <w:sz w:val="22"/>
                <w:szCs w:val="22"/>
                <w:lang w:val="vi-VN"/>
              </w:rPr>
            </w:pPr>
            <w:r w:rsidRPr="00212A1E">
              <w:rPr>
                <w:rStyle w:val="Bodytext4NotItalic"/>
                <w:i w:val="0"/>
                <w:iCs w:val="0"/>
                <w:sz w:val="22"/>
                <w:szCs w:val="22"/>
                <w:lang w:val="vi-VN" w:eastAsia="vi-VN"/>
              </w:rPr>
              <w:t xml:space="preserve">   - </w:t>
            </w:r>
            <w:r w:rsidRPr="00212A1E">
              <w:rPr>
                <w:rStyle w:val="Bodytext4"/>
                <w:i/>
                <w:iCs/>
                <w:sz w:val="22"/>
                <w:szCs w:val="22"/>
                <w:lang w:val="vi-VN" w:eastAsia="vi-VN"/>
              </w:rPr>
              <w:t>Đối tượng, tiêu chuẩn, chỉ tiêu cử tuyển;</w:t>
            </w:r>
          </w:p>
          <w:p w14:paraId="0DB2E595" w14:textId="77777777" w:rsidR="000E6951" w:rsidRPr="00212A1E" w:rsidRDefault="000E6951" w:rsidP="0088110F">
            <w:pPr>
              <w:pStyle w:val="Bodytext40"/>
              <w:shd w:val="clear" w:color="auto" w:fill="auto"/>
              <w:spacing w:before="0" w:after="0" w:line="240" w:lineRule="auto"/>
              <w:ind w:firstLine="0"/>
              <w:rPr>
                <w:sz w:val="22"/>
                <w:szCs w:val="22"/>
                <w:lang w:val="vi-VN"/>
              </w:rPr>
            </w:pPr>
            <w:r w:rsidRPr="00212A1E">
              <w:rPr>
                <w:rStyle w:val="Bodytext4"/>
                <w:i/>
                <w:iCs/>
                <w:sz w:val="22"/>
                <w:szCs w:val="22"/>
                <w:lang w:val="vi-VN" w:eastAsia="vi-VN"/>
              </w:rPr>
              <w:t xml:space="preserve">   1. Vị trí việc làm cho từng chỉ tiêu;</w:t>
            </w:r>
          </w:p>
          <w:p w14:paraId="231E3F33" w14:textId="77777777" w:rsidR="000E6951" w:rsidRPr="00212A1E" w:rsidRDefault="000E6951" w:rsidP="0088110F">
            <w:pPr>
              <w:pStyle w:val="Bodytext40"/>
              <w:shd w:val="clear" w:color="auto" w:fill="auto"/>
              <w:tabs>
                <w:tab w:val="left" w:pos="976"/>
              </w:tabs>
              <w:spacing w:before="0" w:after="0" w:line="240" w:lineRule="auto"/>
              <w:ind w:firstLine="0"/>
              <w:rPr>
                <w:sz w:val="22"/>
                <w:szCs w:val="22"/>
                <w:lang w:val="vi-VN"/>
              </w:rPr>
            </w:pPr>
            <w:r w:rsidRPr="00212A1E">
              <w:rPr>
                <w:rStyle w:val="Bodytext4"/>
                <w:i/>
                <w:iCs/>
                <w:sz w:val="22"/>
                <w:szCs w:val="22"/>
                <w:lang w:val="vi-VN" w:eastAsia="vi-VN"/>
              </w:rPr>
              <w:t xml:space="preserve">   2. Thời hạn, địa điểm, phương thức tiếp nhận hồ sơ đăng kỷ xét tuyển học theo chế độ cử tuyển, số điện thoại của bộ phận được phân công trực tiếp nhận hồ sơ.</w:t>
            </w:r>
          </w:p>
          <w:p w14:paraId="5A6B5899" w14:textId="77777777" w:rsidR="000E6951" w:rsidRPr="009708DE" w:rsidRDefault="000E6951" w:rsidP="0088110F">
            <w:pPr>
              <w:pStyle w:val="Bodytext21"/>
              <w:shd w:val="clear" w:color="auto" w:fill="auto"/>
              <w:spacing w:before="0" w:line="240" w:lineRule="auto"/>
              <w:ind w:firstLine="0"/>
              <w:rPr>
                <w:color w:val="auto"/>
                <w:sz w:val="22"/>
                <w:szCs w:val="22"/>
              </w:rPr>
            </w:pPr>
            <w:r w:rsidRPr="00212A1E">
              <w:rPr>
                <w:rStyle w:val="Bodytext23"/>
                <w:color w:val="auto"/>
                <w:sz w:val="22"/>
                <w:szCs w:val="22"/>
              </w:rPr>
              <w:t xml:space="preserve">  </w:t>
            </w:r>
            <w:r w:rsidRPr="009708DE">
              <w:rPr>
                <w:rStyle w:val="Bodytext23"/>
                <w:color w:val="auto"/>
                <w:sz w:val="22"/>
                <w:szCs w:val="22"/>
              </w:rPr>
              <w:t>Bước 2</w:t>
            </w:r>
            <w:r w:rsidRPr="009708DE">
              <w:rPr>
                <w:rStyle w:val="Bodytext2"/>
                <w:color w:val="auto"/>
                <w:sz w:val="22"/>
                <w:szCs w:val="22"/>
              </w:rPr>
              <w:t>: Đăng ký xét tuyển</w:t>
            </w:r>
          </w:p>
          <w:p w14:paraId="6332D3F3" w14:textId="77777777" w:rsidR="000E6951" w:rsidRPr="009708DE" w:rsidRDefault="000E6951" w:rsidP="0088110F">
            <w:pPr>
              <w:pStyle w:val="Bodytext21"/>
              <w:shd w:val="clear" w:color="auto" w:fill="auto"/>
              <w:spacing w:before="0" w:line="240" w:lineRule="auto"/>
              <w:ind w:firstLine="0"/>
              <w:rPr>
                <w:color w:val="auto"/>
                <w:sz w:val="22"/>
                <w:szCs w:val="22"/>
              </w:rPr>
            </w:pPr>
            <w:r w:rsidRPr="00212A1E">
              <w:rPr>
                <w:rStyle w:val="Bodytext2"/>
                <w:color w:val="auto"/>
                <w:sz w:val="22"/>
                <w:szCs w:val="22"/>
              </w:rPr>
              <w:t xml:space="preserve">   </w:t>
            </w:r>
            <w:r w:rsidRPr="009708DE">
              <w:rPr>
                <w:rStyle w:val="Bodytext2"/>
                <w:color w:val="auto"/>
                <w:sz w:val="22"/>
                <w:szCs w:val="22"/>
              </w:rPr>
              <w:t>Người đăng ký xét tuyển học theo chế độ cử tuyển nộp hồ sơ trực tiếp hoặc gửi qua bưu điện đến Trung tâm phục vụ hành chính công của tỉnh hoặc Sở Giáo dục và Đào tạo hoặc qua cổng dịch vụ công cấp tỉnh hoặc Hệ thống thông tin một cửa điện tử cấp tỉnh.</w:t>
            </w:r>
          </w:p>
          <w:p w14:paraId="2FFA0079" w14:textId="77777777" w:rsidR="000E6951" w:rsidRPr="009708DE" w:rsidRDefault="000E6951" w:rsidP="0088110F">
            <w:pPr>
              <w:pStyle w:val="Bodytext21"/>
              <w:shd w:val="clear" w:color="auto" w:fill="auto"/>
              <w:spacing w:before="0" w:line="240" w:lineRule="auto"/>
              <w:ind w:firstLine="0"/>
              <w:rPr>
                <w:color w:val="auto"/>
                <w:sz w:val="22"/>
                <w:szCs w:val="22"/>
              </w:rPr>
            </w:pPr>
            <w:r w:rsidRPr="00212A1E">
              <w:rPr>
                <w:rStyle w:val="Bodytext2"/>
                <w:color w:val="auto"/>
                <w:sz w:val="22"/>
                <w:szCs w:val="22"/>
              </w:rPr>
              <w:t xml:space="preserve">   </w:t>
            </w:r>
            <w:r w:rsidRPr="009708DE">
              <w:rPr>
                <w:rStyle w:val="Bodytext2"/>
                <w:color w:val="auto"/>
                <w:sz w:val="22"/>
                <w:szCs w:val="22"/>
              </w:rPr>
              <w:t xml:space="preserve">Thời hạn nhận hồ sơ của người đăng ký xét tuyển học theo chế độ cử tuyển là 30 ngày kể từ ngày thông báo kế hoạch cử tuyển công khai </w:t>
            </w:r>
            <w:r w:rsidRPr="009708DE">
              <w:rPr>
                <w:rStyle w:val="Bodytext2"/>
                <w:color w:val="auto"/>
                <w:sz w:val="22"/>
                <w:szCs w:val="22"/>
              </w:rPr>
              <w:lastRenderedPageBreak/>
              <w:t>trên phương tiện thông tin đại chúng, trên trang thông tin điện tử hoặc cổng thông tin điện tử và niêm yết công khai tại trụ sở làm việc của Sở Giáo dục và Đào tạo.</w:t>
            </w:r>
          </w:p>
          <w:p w14:paraId="24F0EAB7" w14:textId="77777777" w:rsidR="000E6951" w:rsidRPr="009708DE" w:rsidRDefault="000E6951" w:rsidP="0088110F">
            <w:pPr>
              <w:pStyle w:val="Bodytext21"/>
              <w:shd w:val="clear" w:color="auto" w:fill="auto"/>
              <w:spacing w:before="0" w:line="240" w:lineRule="auto"/>
              <w:ind w:firstLine="0"/>
              <w:rPr>
                <w:color w:val="auto"/>
                <w:sz w:val="22"/>
                <w:szCs w:val="22"/>
              </w:rPr>
            </w:pPr>
            <w:r w:rsidRPr="00212A1E">
              <w:rPr>
                <w:rStyle w:val="Bodytext23"/>
                <w:color w:val="auto"/>
                <w:sz w:val="22"/>
                <w:szCs w:val="22"/>
              </w:rPr>
              <w:t xml:space="preserve">   </w:t>
            </w:r>
            <w:r w:rsidRPr="009708DE">
              <w:rPr>
                <w:rStyle w:val="Bodytext23"/>
                <w:color w:val="auto"/>
                <w:sz w:val="22"/>
                <w:szCs w:val="22"/>
              </w:rPr>
              <w:t xml:space="preserve">Bước 3: </w:t>
            </w:r>
            <w:r w:rsidRPr="009708DE">
              <w:rPr>
                <w:rStyle w:val="Bodytext2"/>
                <w:color w:val="auto"/>
                <w:sz w:val="22"/>
                <w:szCs w:val="22"/>
              </w:rPr>
              <w:t>Lập danh sách người có đủ tiêu chuẩn dự tuyển</w:t>
            </w:r>
          </w:p>
          <w:p w14:paraId="49693044" w14:textId="77777777" w:rsidR="000E6951" w:rsidRPr="009708DE" w:rsidRDefault="000E6951" w:rsidP="0088110F">
            <w:pPr>
              <w:pStyle w:val="Bodytext21"/>
              <w:shd w:val="clear" w:color="auto" w:fill="auto"/>
              <w:spacing w:before="0" w:line="240" w:lineRule="auto"/>
              <w:ind w:firstLine="0"/>
              <w:rPr>
                <w:color w:val="auto"/>
                <w:sz w:val="22"/>
                <w:szCs w:val="22"/>
              </w:rPr>
            </w:pPr>
            <w:r w:rsidRPr="00212A1E">
              <w:rPr>
                <w:rStyle w:val="Bodytext2"/>
                <w:color w:val="auto"/>
                <w:sz w:val="22"/>
                <w:szCs w:val="22"/>
              </w:rPr>
              <w:t xml:space="preserve">   </w:t>
            </w:r>
            <w:r w:rsidRPr="009708DE">
              <w:rPr>
                <w:rStyle w:val="Bodytext2"/>
                <w:color w:val="auto"/>
                <w:sz w:val="22"/>
                <w:szCs w:val="22"/>
              </w:rPr>
              <w:t xml:space="preserve">Chậm nhất là 05 ngày làm việc trước ngày xét tuyển, hội đồng cử tuyển phải lập danh sách người có đủ tiêu chuẩn dự tuyển học </w:t>
            </w:r>
            <w:r w:rsidRPr="009708DE">
              <w:rPr>
                <w:rStyle w:val="Bodytext2"/>
                <w:color w:val="auto"/>
                <w:sz w:val="22"/>
                <w:szCs w:val="22"/>
                <w:lang w:val="de-DE" w:eastAsia="de-DE"/>
              </w:rPr>
              <w:t xml:space="preserve">theo </w:t>
            </w:r>
            <w:r w:rsidRPr="009708DE">
              <w:rPr>
                <w:rStyle w:val="Bodytext2"/>
                <w:color w:val="auto"/>
                <w:sz w:val="22"/>
                <w:szCs w:val="22"/>
              </w:rPr>
              <w:t>chế độ cử tuyển và niêm yết công khai tại trụ sở làm việc của Sở Giáo dục và Đào tạo.</w:t>
            </w:r>
          </w:p>
          <w:p w14:paraId="636D8CF9" w14:textId="77777777" w:rsidR="000E6951" w:rsidRPr="009708DE" w:rsidRDefault="000E6951" w:rsidP="0088110F">
            <w:pPr>
              <w:pStyle w:val="Bodytext21"/>
              <w:shd w:val="clear" w:color="auto" w:fill="auto"/>
              <w:spacing w:before="0" w:line="240" w:lineRule="auto"/>
              <w:ind w:firstLine="0"/>
              <w:rPr>
                <w:color w:val="auto"/>
                <w:sz w:val="22"/>
                <w:szCs w:val="22"/>
              </w:rPr>
            </w:pPr>
            <w:r w:rsidRPr="00212A1E">
              <w:rPr>
                <w:rStyle w:val="Bodytext22"/>
                <w:color w:val="auto"/>
                <w:sz w:val="22"/>
                <w:szCs w:val="22"/>
              </w:rPr>
              <w:t xml:space="preserve">   </w:t>
            </w:r>
            <w:r w:rsidRPr="009708DE">
              <w:rPr>
                <w:rStyle w:val="Bodytext22"/>
                <w:color w:val="auto"/>
                <w:sz w:val="22"/>
                <w:szCs w:val="22"/>
              </w:rPr>
              <w:t xml:space="preserve">Bước 4: </w:t>
            </w:r>
            <w:r w:rsidRPr="009708DE">
              <w:rPr>
                <w:rStyle w:val="Bodytext2"/>
                <w:color w:val="auto"/>
                <w:sz w:val="22"/>
                <w:szCs w:val="22"/>
              </w:rPr>
              <w:t>Thành lập hội đồng cử tuyển</w:t>
            </w:r>
          </w:p>
          <w:p w14:paraId="7CC6185A" w14:textId="77777777" w:rsidR="000E6951" w:rsidRPr="009708DE" w:rsidRDefault="000E6951" w:rsidP="0088110F">
            <w:pPr>
              <w:pStyle w:val="Bodytext21"/>
              <w:shd w:val="clear" w:color="auto" w:fill="auto"/>
              <w:spacing w:before="0" w:line="240" w:lineRule="auto"/>
              <w:ind w:firstLine="0"/>
              <w:rPr>
                <w:color w:val="auto"/>
                <w:sz w:val="22"/>
                <w:szCs w:val="22"/>
              </w:rPr>
            </w:pPr>
            <w:r w:rsidRPr="00212A1E">
              <w:rPr>
                <w:rStyle w:val="Bodytext2"/>
                <w:color w:val="auto"/>
                <w:sz w:val="22"/>
                <w:szCs w:val="22"/>
              </w:rPr>
              <w:t xml:space="preserve">   </w:t>
            </w:r>
            <w:r w:rsidRPr="009708DE">
              <w:rPr>
                <w:rStyle w:val="Bodytext2"/>
                <w:color w:val="auto"/>
                <w:sz w:val="22"/>
                <w:szCs w:val="22"/>
              </w:rPr>
              <w:t xml:space="preserve">Hội đồng cử tuyển </w:t>
            </w:r>
            <w:r w:rsidRPr="009708DE">
              <w:rPr>
                <w:rStyle w:val="Bodytext2"/>
                <w:color w:val="auto"/>
                <w:sz w:val="22"/>
                <w:szCs w:val="22"/>
                <w:lang w:val="fr-FR" w:eastAsia="fr-FR"/>
              </w:rPr>
              <w:t xml:space="preserve">(sau </w:t>
            </w:r>
            <w:r w:rsidRPr="009708DE">
              <w:rPr>
                <w:rStyle w:val="Bodytext2"/>
                <w:color w:val="auto"/>
                <w:sz w:val="22"/>
                <w:szCs w:val="22"/>
              </w:rPr>
              <w:t xml:space="preserve">đây gọi tắt là hội đồng) do Chủ tịch Ủy </w:t>
            </w:r>
            <w:r w:rsidRPr="00212A1E">
              <w:rPr>
                <w:rStyle w:val="Bodytext2"/>
                <w:color w:val="auto"/>
                <w:sz w:val="22"/>
                <w:szCs w:val="22"/>
              </w:rPr>
              <w:t xml:space="preserve">ban </w:t>
            </w:r>
            <w:r w:rsidRPr="009708DE">
              <w:rPr>
                <w:rStyle w:val="Bodytext2"/>
                <w:color w:val="auto"/>
                <w:sz w:val="22"/>
                <w:szCs w:val="22"/>
              </w:rPr>
              <w:t xml:space="preserve">nhân dân cấp tỉnh thành lập, giúp Chủ tịch Ủy </w:t>
            </w:r>
            <w:r w:rsidRPr="00212A1E">
              <w:rPr>
                <w:rStyle w:val="Bodytext2"/>
                <w:color w:val="auto"/>
                <w:sz w:val="22"/>
                <w:szCs w:val="22"/>
              </w:rPr>
              <w:t xml:space="preserve">ban </w:t>
            </w:r>
            <w:r w:rsidRPr="009708DE">
              <w:rPr>
                <w:rStyle w:val="Bodytext2"/>
                <w:color w:val="auto"/>
                <w:sz w:val="22"/>
                <w:szCs w:val="22"/>
              </w:rPr>
              <w:t>nhân dân cấp tỉnh tuyển sinh cử tuyển;</w:t>
            </w:r>
          </w:p>
          <w:p w14:paraId="56A1241D" w14:textId="77777777" w:rsidR="000E6951" w:rsidRPr="009708DE" w:rsidRDefault="000E6951" w:rsidP="0088110F">
            <w:pPr>
              <w:pStyle w:val="Bodytext21"/>
              <w:shd w:val="clear" w:color="auto" w:fill="auto"/>
              <w:spacing w:before="0" w:line="240" w:lineRule="auto"/>
              <w:ind w:firstLine="0"/>
              <w:rPr>
                <w:color w:val="auto"/>
                <w:sz w:val="22"/>
                <w:szCs w:val="22"/>
              </w:rPr>
            </w:pPr>
            <w:r w:rsidRPr="00212A1E">
              <w:rPr>
                <w:rStyle w:val="Bodytext2"/>
                <w:color w:val="auto"/>
                <w:sz w:val="22"/>
                <w:szCs w:val="22"/>
              </w:rPr>
              <w:t xml:space="preserve">   </w:t>
            </w:r>
            <w:r w:rsidRPr="009708DE">
              <w:rPr>
                <w:rStyle w:val="Bodytext2"/>
                <w:color w:val="auto"/>
                <w:sz w:val="22"/>
                <w:szCs w:val="22"/>
              </w:rPr>
              <w:t xml:space="preserve">Thành phần hội đồng gồm: Chủ tịch hội đồng là Chủ tịch hoặc Phó Chủ tịch Ủy </w:t>
            </w:r>
            <w:r w:rsidRPr="00212A1E">
              <w:rPr>
                <w:rStyle w:val="Bodytext2"/>
                <w:color w:val="auto"/>
                <w:sz w:val="22"/>
                <w:szCs w:val="22"/>
              </w:rPr>
              <w:t xml:space="preserve">ban </w:t>
            </w:r>
            <w:r w:rsidRPr="009708DE">
              <w:rPr>
                <w:rStyle w:val="Bodytext2"/>
                <w:color w:val="auto"/>
                <w:sz w:val="22"/>
                <w:szCs w:val="22"/>
              </w:rPr>
              <w:t>nhân dân cấp tỉnh; Phó Chủ tịch thường trực hội đồng là Giám đốc Sở Giáo dục và Đào tạo; Phó Chủ tịch hội đồng là Giám đốc Sở Nội vụ và Trưởng ban Dân tộc tỉnh; các thành viên khác gồm: Đại diện lãnh đạo Sở Lao động - Thương binh và Xã hội, Sở Kế hoạch và Đầu tư, Sở Tài chính, các sở, ban, ngành có liên quan đến lĩnh vực dự kiến xét tuyển, Mặt trận Tổ quốc tỉnh;</w:t>
            </w:r>
          </w:p>
          <w:p w14:paraId="7EF34A44" w14:textId="77777777" w:rsidR="000E6951" w:rsidRPr="009708DE" w:rsidRDefault="000E6951" w:rsidP="0088110F">
            <w:pPr>
              <w:pStyle w:val="Bodytext21"/>
              <w:shd w:val="clear" w:color="auto" w:fill="auto"/>
              <w:spacing w:before="0" w:line="240" w:lineRule="auto"/>
              <w:ind w:firstLine="0"/>
              <w:rPr>
                <w:color w:val="auto"/>
                <w:sz w:val="22"/>
                <w:szCs w:val="22"/>
              </w:rPr>
            </w:pPr>
            <w:r w:rsidRPr="00212A1E">
              <w:rPr>
                <w:rStyle w:val="Bodytext2"/>
                <w:color w:val="auto"/>
                <w:sz w:val="22"/>
                <w:szCs w:val="22"/>
              </w:rPr>
              <w:t xml:space="preserve">   </w:t>
            </w:r>
            <w:r w:rsidRPr="009708DE">
              <w:rPr>
                <w:rStyle w:val="Bodytext2"/>
                <w:color w:val="auto"/>
                <w:sz w:val="22"/>
                <w:szCs w:val="22"/>
              </w:rPr>
              <w:t xml:space="preserve">Nhiệm vụ của hội đồng: thẩm định hồ sơ, xét chọn và đề xuất danh sách người đủ tiêu chuẩn đi học theo chế độ cử tuyển theo chỉ tiêu được giao. Chủ tịch hội đồng chịu trách nhiệm trình Chủ tịch Ủy </w:t>
            </w:r>
            <w:r w:rsidRPr="00212A1E">
              <w:rPr>
                <w:rStyle w:val="Bodytext2"/>
                <w:color w:val="auto"/>
                <w:sz w:val="22"/>
                <w:szCs w:val="22"/>
              </w:rPr>
              <w:t xml:space="preserve">ban </w:t>
            </w:r>
            <w:r w:rsidRPr="009708DE">
              <w:rPr>
                <w:rStyle w:val="Bodytext2"/>
                <w:color w:val="auto"/>
                <w:sz w:val="22"/>
                <w:szCs w:val="22"/>
              </w:rPr>
              <w:t>nhân dân cấp tỉnh phê duyệt danh sách người được cứ đi học theo chế độ cử tuyển;</w:t>
            </w:r>
          </w:p>
          <w:p w14:paraId="56751BD2" w14:textId="77777777" w:rsidR="000E6951" w:rsidRPr="009708DE" w:rsidRDefault="000E6951" w:rsidP="0088110F">
            <w:pPr>
              <w:pStyle w:val="Bodytext21"/>
              <w:shd w:val="clear" w:color="auto" w:fill="auto"/>
              <w:spacing w:before="0" w:line="240" w:lineRule="auto"/>
              <w:ind w:firstLine="0"/>
              <w:rPr>
                <w:color w:val="auto"/>
                <w:sz w:val="22"/>
                <w:szCs w:val="22"/>
              </w:rPr>
            </w:pPr>
            <w:r w:rsidRPr="00212A1E">
              <w:rPr>
                <w:rStyle w:val="Bodytext2"/>
                <w:color w:val="auto"/>
                <w:sz w:val="22"/>
                <w:szCs w:val="22"/>
              </w:rPr>
              <w:t xml:space="preserve">   </w:t>
            </w:r>
            <w:r w:rsidRPr="009708DE">
              <w:rPr>
                <w:rStyle w:val="Bodytext2"/>
                <w:color w:val="auto"/>
                <w:sz w:val="22"/>
                <w:szCs w:val="22"/>
              </w:rPr>
              <w:t xml:space="preserve">Nguyên tắc làm việc của hội đồng: hội đồng làm việc theo nguyên tắc tập thể và quyết định </w:t>
            </w:r>
            <w:r w:rsidRPr="009708DE">
              <w:rPr>
                <w:rStyle w:val="Bodytext2"/>
                <w:color w:val="auto"/>
                <w:sz w:val="22"/>
                <w:szCs w:val="22"/>
                <w:lang w:val="de-DE" w:eastAsia="de-DE"/>
              </w:rPr>
              <w:lastRenderedPageBreak/>
              <w:t xml:space="preserve">theo </w:t>
            </w:r>
            <w:r w:rsidRPr="009708DE">
              <w:rPr>
                <w:rStyle w:val="Bodytext2"/>
                <w:color w:val="auto"/>
                <w:sz w:val="22"/>
                <w:szCs w:val="22"/>
              </w:rPr>
              <w:t>đa số. Trường hợp số ý kiến bằng nhau thì quyết định theo ý kiến của Chủ tịch hội đồng;</w:t>
            </w:r>
          </w:p>
          <w:p w14:paraId="65B930B6" w14:textId="77777777" w:rsidR="000E6951" w:rsidRPr="009708DE" w:rsidRDefault="000E6951" w:rsidP="0088110F">
            <w:pPr>
              <w:pStyle w:val="Bodytext21"/>
              <w:shd w:val="clear" w:color="auto" w:fill="auto"/>
              <w:spacing w:before="0" w:line="240" w:lineRule="auto"/>
              <w:ind w:firstLine="0"/>
              <w:rPr>
                <w:color w:val="auto"/>
                <w:sz w:val="22"/>
                <w:szCs w:val="22"/>
              </w:rPr>
            </w:pPr>
            <w:r w:rsidRPr="00212A1E">
              <w:rPr>
                <w:rStyle w:val="Bodytext23"/>
                <w:color w:val="auto"/>
                <w:sz w:val="22"/>
                <w:szCs w:val="22"/>
              </w:rPr>
              <w:t xml:space="preserve">   </w:t>
            </w:r>
            <w:r w:rsidRPr="009708DE">
              <w:rPr>
                <w:rStyle w:val="Bodytext23"/>
                <w:color w:val="auto"/>
                <w:sz w:val="22"/>
                <w:szCs w:val="22"/>
              </w:rPr>
              <w:t xml:space="preserve">Bước 5: </w:t>
            </w:r>
            <w:r w:rsidRPr="009708DE">
              <w:rPr>
                <w:rStyle w:val="Bodytext2"/>
                <w:color w:val="auto"/>
                <w:sz w:val="22"/>
                <w:szCs w:val="22"/>
              </w:rPr>
              <w:t>Thông báo kết quả xét duyệt:</w:t>
            </w:r>
          </w:p>
          <w:p w14:paraId="0C8EA5C4" w14:textId="77777777" w:rsidR="000E6951" w:rsidRPr="009708DE" w:rsidRDefault="000E6951" w:rsidP="0088110F">
            <w:pPr>
              <w:pStyle w:val="Bodytext21"/>
              <w:shd w:val="clear" w:color="auto" w:fill="auto"/>
              <w:spacing w:before="0" w:line="240" w:lineRule="auto"/>
              <w:ind w:firstLine="0"/>
              <w:rPr>
                <w:color w:val="auto"/>
                <w:sz w:val="22"/>
                <w:szCs w:val="22"/>
              </w:rPr>
            </w:pPr>
            <w:r w:rsidRPr="00212A1E">
              <w:rPr>
                <w:rStyle w:val="Bodytext2"/>
                <w:color w:val="auto"/>
                <w:sz w:val="22"/>
                <w:szCs w:val="22"/>
              </w:rPr>
              <w:t xml:space="preserve">   </w:t>
            </w:r>
            <w:r w:rsidRPr="009708DE">
              <w:rPr>
                <w:rStyle w:val="Bodytext2"/>
                <w:color w:val="auto"/>
                <w:sz w:val="22"/>
                <w:szCs w:val="22"/>
              </w:rPr>
              <w:t xml:space="preserve">Chậm nhất </w:t>
            </w:r>
            <w:r w:rsidRPr="009708DE">
              <w:rPr>
                <w:rStyle w:val="Bodytext2"/>
                <w:color w:val="auto"/>
                <w:sz w:val="22"/>
                <w:szCs w:val="22"/>
                <w:lang w:val="fr-FR" w:eastAsia="fr-FR"/>
              </w:rPr>
              <w:t xml:space="preserve">là </w:t>
            </w:r>
            <w:r w:rsidRPr="00212A1E">
              <w:rPr>
                <w:rStyle w:val="Bodytext2"/>
                <w:color w:val="auto"/>
                <w:sz w:val="22"/>
                <w:szCs w:val="22"/>
              </w:rPr>
              <w:t xml:space="preserve">05 </w:t>
            </w:r>
            <w:r w:rsidRPr="009708DE">
              <w:rPr>
                <w:rStyle w:val="Bodytext2"/>
                <w:color w:val="auto"/>
                <w:sz w:val="22"/>
                <w:szCs w:val="22"/>
                <w:lang w:val="fr-FR" w:eastAsia="fr-FR"/>
              </w:rPr>
              <w:t xml:space="preserve">ngày làm </w:t>
            </w:r>
            <w:r w:rsidRPr="009708DE">
              <w:rPr>
                <w:rStyle w:val="Bodytext2"/>
                <w:color w:val="auto"/>
                <w:sz w:val="22"/>
                <w:szCs w:val="22"/>
              </w:rPr>
              <w:t xml:space="preserve">việc </w:t>
            </w:r>
            <w:r w:rsidRPr="00212A1E">
              <w:rPr>
                <w:rStyle w:val="Bodytext2"/>
                <w:color w:val="auto"/>
                <w:sz w:val="22"/>
                <w:szCs w:val="22"/>
              </w:rPr>
              <w:t xml:space="preserve">sau </w:t>
            </w:r>
            <w:r w:rsidRPr="009708DE">
              <w:rPr>
                <w:rStyle w:val="Bodytext2"/>
                <w:color w:val="auto"/>
                <w:sz w:val="22"/>
                <w:szCs w:val="22"/>
                <w:lang w:val="fr-FR" w:eastAsia="fr-FR"/>
              </w:rPr>
              <w:t xml:space="preserve">ngày xét </w:t>
            </w:r>
            <w:r w:rsidRPr="009708DE">
              <w:rPr>
                <w:rStyle w:val="Bodytext2"/>
                <w:color w:val="auto"/>
                <w:sz w:val="22"/>
                <w:szCs w:val="22"/>
              </w:rPr>
              <w:t>tuyển, hội đồng cử tuyển phải trình Chủ tịch Ủy ban nhân dân cấp tỉnh phê duyệt danh sách người trúng tuyển đi học theo chế độ cử tuyển. Hội đồng thông báo công khai kết quả xét duyệt cử tuyển ngay sau khi được phê duyệt trên các phương tiện thông tin đại chúng, trên trang thông tin điện tử hoặc cổng thông tin điện tử và niêm yết công khai tại trụ sở làm việc của Sở Giáo dục và Đào tạo.</w:t>
            </w:r>
          </w:p>
        </w:tc>
        <w:tc>
          <w:tcPr>
            <w:tcW w:w="5954" w:type="dxa"/>
            <w:tcBorders>
              <w:top w:val="single" w:sz="4" w:space="0" w:color="auto"/>
            </w:tcBorders>
          </w:tcPr>
          <w:p w14:paraId="5779F60A" w14:textId="77777777" w:rsidR="000E6951" w:rsidRPr="00212A1E" w:rsidRDefault="000E6951" w:rsidP="0088110F">
            <w:pPr>
              <w:pStyle w:val="NormalWeb"/>
              <w:shd w:val="clear" w:color="auto" w:fill="FFFFFF"/>
              <w:spacing w:before="0" w:beforeAutospacing="0" w:after="0" w:afterAutospacing="0"/>
              <w:jc w:val="both"/>
              <w:rPr>
                <w:rStyle w:val="Bodytext2"/>
                <w:rFonts w:ascii="Times New Roman" w:hAnsi="Times New Roman"/>
                <w:lang w:val="vi-VN"/>
              </w:rPr>
            </w:pPr>
            <w:r w:rsidRPr="00212A1E">
              <w:rPr>
                <w:rStyle w:val="Bodytext2"/>
                <w:rFonts w:ascii="Times New Roman" w:hAnsi="Times New Roman"/>
                <w:lang w:val="vi-VN"/>
              </w:rPr>
              <w:lastRenderedPageBreak/>
              <w:t xml:space="preserve">  </w:t>
            </w:r>
          </w:p>
          <w:p w14:paraId="7CE0D36B" w14:textId="77777777" w:rsidR="000E6951" w:rsidRPr="009708DE" w:rsidRDefault="000E6951" w:rsidP="0088110F">
            <w:pPr>
              <w:pStyle w:val="NormalWeb"/>
              <w:shd w:val="clear" w:color="auto" w:fill="FFFFFF"/>
              <w:spacing w:before="0" w:beforeAutospacing="0" w:after="0" w:afterAutospacing="0"/>
              <w:jc w:val="both"/>
              <w:rPr>
                <w:rFonts w:ascii="Times New Roman" w:hAnsi="Times New Roman"/>
                <w:i/>
                <w:sz w:val="26"/>
                <w:szCs w:val="26"/>
                <w:lang w:val="vi-VN"/>
              </w:rPr>
            </w:pPr>
            <w:r w:rsidRPr="00212A1E">
              <w:rPr>
                <w:rFonts w:ascii="Times New Roman" w:hAnsi="Times New Roman"/>
                <w:sz w:val="26"/>
                <w:szCs w:val="26"/>
                <w:lang w:val="vi-VN"/>
              </w:rPr>
              <w:t xml:space="preserve">   1. Nộp trực tiếp qua Bộ phận tiếp nhận và trả kết quả tại Trung tâm Hành chính công tỉnh Đồng Tháp (85, đường Nguyễn Huệ, Phường 1, thành phố Cao Lãnh, tỉnh Đồng Tháp).</w:t>
            </w:r>
          </w:p>
          <w:p w14:paraId="581B9E64" w14:textId="77777777" w:rsidR="000E6951" w:rsidRPr="009708DE" w:rsidRDefault="000E6951" w:rsidP="0088110F">
            <w:pPr>
              <w:pStyle w:val="Bodytext20"/>
              <w:shd w:val="clear" w:color="auto" w:fill="auto"/>
              <w:spacing w:before="120" w:after="120" w:line="240" w:lineRule="auto"/>
              <w:ind w:firstLine="210"/>
              <w:rPr>
                <w:rFonts w:ascii="Times New Roman" w:hAnsi="Times New Roman" w:cs="Times New Roman"/>
                <w:lang w:val="vi-VN" w:eastAsia="vi-VN" w:bidi="vi-VN"/>
              </w:rPr>
            </w:pPr>
            <w:r w:rsidRPr="00212A1E">
              <w:rPr>
                <w:rFonts w:ascii="Times New Roman" w:hAnsi="Times New Roman" w:cs="Times New Roman"/>
                <w:lang w:val="vi-VN"/>
              </w:rPr>
              <w:t>2.</w:t>
            </w:r>
            <w:r w:rsidRPr="00212A1E">
              <w:rPr>
                <w:rFonts w:ascii="Times New Roman" w:hAnsi="Times New Roman" w:cs="Times New Roman"/>
                <w:lang w:val="vi-VN" w:eastAsia="vi-VN" w:bidi="vi-VN"/>
              </w:rPr>
              <w:t xml:space="preserve"> Hoặc qua </w:t>
            </w:r>
            <w:r w:rsidRPr="009708DE">
              <w:rPr>
                <w:rFonts w:ascii="Times New Roman" w:hAnsi="Times New Roman" w:cs="Times New Roman"/>
                <w:lang w:val="vi-VN" w:eastAsia="vi-VN" w:bidi="vi-VN"/>
              </w:rPr>
              <w:t>Bưu điện.</w:t>
            </w:r>
          </w:p>
          <w:p w14:paraId="3698392C" w14:textId="77777777" w:rsidR="000E6951" w:rsidRPr="009708DE" w:rsidRDefault="000E6951" w:rsidP="0088110F">
            <w:pPr>
              <w:pStyle w:val="Bodytext20"/>
              <w:shd w:val="clear" w:color="auto" w:fill="auto"/>
              <w:spacing w:before="120" w:after="120" w:line="240" w:lineRule="auto"/>
              <w:ind w:firstLine="210"/>
              <w:rPr>
                <w:rFonts w:ascii="Times New Roman" w:hAnsi="Times New Roman" w:cs="Times New Roman"/>
                <w:lang w:val="vi-VN" w:eastAsia="vi-VN" w:bidi="vi-VN"/>
              </w:rPr>
            </w:pPr>
            <w:r w:rsidRPr="00212A1E">
              <w:rPr>
                <w:rFonts w:ascii="Times New Roman" w:hAnsi="Times New Roman" w:cs="Times New Roman"/>
                <w:lang w:val="vi-VN"/>
              </w:rPr>
              <w:t xml:space="preserve">3. </w:t>
            </w:r>
            <w:r w:rsidRPr="009708DE">
              <w:rPr>
                <w:rFonts w:ascii="Times New Roman" w:hAnsi="Times New Roman" w:cs="Times New Roman"/>
                <w:lang w:val="nl-NL"/>
              </w:rPr>
              <w:t xml:space="preserve">Hoặc nộp trực tuyến tại website cổng Dịch vụ công của tỉnh Đồng Tháp: </w:t>
            </w:r>
            <w:hyperlink r:id="rId186" w:history="1">
              <w:r w:rsidRPr="009708DE">
                <w:rPr>
                  <w:rStyle w:val="Hyperlink"/>
                  <w:rFonts w:ascii="Times New Roman" w:hAnsi="Times New Roman" w:cs="Times New Roman"/>
                  <w:i/>
                  <w:color w:val="auto"/>
                  <w:lang w:val="nl-NL"/>
                </w:rPr>
                <w:t>http://dichvucong.dongthap.gov.vn</w:t>
              </w:r>
            </w:hyperlink>
            <w:r w:rsidRPr="00212A1E">
              <w:rPr>
                <w:rFonts w:ascii="Times New Roman" w:hAnsi="Times New Roman" w:cs="Times New Roman"/>
                <w:lang w:val="vi-VN"/>
              </w:rPr>
              <w:t>.</w:t>
            </w:r>
          </w:p>
          <w:p w14:paraId="08D61478" w14:textId="77777777" w:rsidR="000E6951" w:rsidRPr="009708DE" w:rsidRDefault="000E6951" w:rsidP="0088110F">
            <w:pPr>
              <w:pStyle w:val="Bodytext20"/>
              <w:shd w:val="clear" w:color="auto" w:fill="auto"/>
              <w:spacing w:before="120" w:after="120" w:line="240" w:lineRule="auto"/>
              <w:ind w:firstLine="210"/>
              <w:rPr>
                <w:rFonts w:ascii="Times New Roman" w:hAnsi="Times New Roman" w:cs="Times New Roman"/>
                <w:lang w:val="vi-VN" w:eastAsia="vi-VN" w:bidi="vi-VN"/>
              </w:rPr>
            </w:pPr>
          </w:p>
          <w:p w14:paraId="17DBFE03" w14:textId="77777777" w:rsidR="000E6951" w:rsidRPr="009708DE" w:rsidRDefault="000E6951" w:rsidP="0088110F">
            <w:pPr>
              <w:pStyle w:val="Bodytext20"/>
              <w:shd w:val="clear" w:color="auto" w:fill="auto"/>
              <w:spacing w:before="120" w:after="120" w:line="240" w:lineRule="auto"/>
              <w:ind w:firstLine="210"/>
              <w:rPr>
                <w:rFonts w:ascii="Times New Roman" w:hAnsi="Times New Roman" w:cs="Times New Roman"/>
                <w:lang w:val="vi-VN" w:eastAsia="vi-VN" w:bidi="vi-VN"/>
              </w:rPr>
            </w:pPr>
          </w:p>
          <w:p w14:paraId="6DAC7854" w14:textId="77777777" w:rsidR="000E6951" w:rsidRPr="009708DE" w:rsidRDefault="000E6951" w:rsidP="0088110F">
            <w:pPr>
              <w:pStyle w:val="Bodytext20"/>
              <w:shd w:val="clear" w:color="auto" w:fill="auto"/>
              <w:spacing w:before="120" w:after="120" w:line="240" w:lineRule="auto"/>
              <w:ind w:firstLine="210"/>
              <w:rPr>
                <w:rFonts w:ascii="Times New Roman" w:hAnsi="Times New Roman" w:cs="Times New Roman"/>
                <w:lang w:val="vi-VN" w:eastAsia="vi-VN" w:bidi="vi-VN"/>
              </w:rPr>
            </w:pPr>
          </w:p>
          <w:p w14:paraId="0C91140C" w14:textId="77777777" w:rsidR="000E6951" w:rsidRPr="009708DE" w:rsidRDefault="000E6951" w:rsidP="0088110F">
            <w:pPr>
              <w:pStyle w:val="Bodytext20"/>
              <w:shd w:val="clear" w:color="auto" w:fill="auto"/>
              <w:spacing w:before="120" w:after="120" w:line="240" w:lineRule="auto"/>
              <w:ind w:firstLine="210"/>
              <w:rPr>
                <w:rFonts w:ascii="Times New Roman" w:hAnsi="Times New Roman" w:cs="Times New Roman"/>
                <w:lang w:val="vi-VN" w:eastAsia="vi-VN" w:bidi="vi-VN"/>
              </w:rPr>
            </w:pPr>
          </w:p>
          <w:p w14:paraId="34BAC8A2" w14:textId="77777777" w:rsidR="000E6951" w:rsidRPr="009708DE" w:rsidRDefault="000E6951" w:rsidP="0088110F">
            <w:pPr>
              <w:pStyle w:val="Bodytext20"/>
              <w:shd w:val="clear" w:color="auto" w:fill="auto"/>
              <w:spacing w:before="120" w:after="120" w:line="240" w:lineRule="auto"/>
              <w:ind w:firstLine="210"/>
              <w:rPr>
                <w:rFonts w:ascii="Times New Roman" w:hAnsi="Times New Roman" w:cs="Times New Roman"/>
                <w:lang w:val="vi-VN" w:eastAsia="vi-VN" w:bidi="vi-VN"/>
              </w:rPr>
            </w:pPr>
          </w:p>
          <w:p w14:paraId="7CAFB222" w14:textId="77777777" w:rsidR="000E6951" w:rsidRPr="009708DE" w:rsidRDefault="000E6951" w:rsidP="0088110F">
            <w:pPr>
              <w:pStyle w:val="Bodytext20"/>
              <w:shd w:val="clear" w:color="auto" w:fill="auto"/>
              <w:spacing w:before="120" w:after="120" w:line="240" w:lineRule="auto"/>
              <w:ind w:firstLine="210"/>
              <w:rPr>
                <w:rFonts w:ascii="Times New Roman" w:hAnsi="Times New Roman" w:cs="Times New Roman"/>
                <w:lang w:val="vi-VN" w:eastAsia="vi-VN" w:bidi="vi-VN"/>
              </w:rPr>
            </w:pPr>
          </w:p>
          <w:p w14:paraId="7B51C6E5" w14:textId="77777777" w:rsidR="000E6951" w:rsidRPr="009708DE" w:rsidRDefault="000E6951" w:rsidP="0088110F">
            <w:pPr>
              <w:pStyle w:val="Bodytext20"/>
              <w:shd w:val="clear" w:color="auto" w:fill="auto"/>
              <w:spacing w:before="120" w:after="120" w:line="240" w:lineRule="auto"/>
              <w:ind w:firstLine="210"/>
              <w:rPr>
                <w:rFonts w:ascii="Times New Roman" w:hAnsi="Times New Roman" w:cs="Times New Roman"/>
                <w:i/>
                <w:lang w:val="vi-VN"/>
              </w:rPr>
            </w:pPr>
          </w:p>
        </w:tc>
        <w:tc>
          <w:tcPr>
            <w:tcW w:w="2552" w:type="dxa"/>
            <w:tcBorders>
              <w:top w:val="single" w:sz="4" w:space="0" w:color="auto"/>
            </w:tcBorders>
            <w:vAlign w:val="center"/>
          </w:tcPr>
          <w:p w14:paraId="0B484BD6" w14:textId="77777777" w:rsidR="000E6951" w:rsidRPr="009708DE" w:rsidRDefault="000E6951" w:rsidP="0088110F">
            <w:pPr>
              <w:pStyle w:val="NormalWeb"/>
              <w:spacing w:before="0" w:beforeAutospacing="0" w:after="120" w:afterAutospacing="0" w:line="234" w:lineRule="atLeast"/>
              <w:ind w:firstLine="209"/>
              <w:jc w:val="both"/>
              <w:rPr>
                <w:rFonts w:ascii="Times New Roman" w:hAnsi="Times New Roman"/>
                <w:sz w:val="26"/>
                <w:szCs w:val="26"/>
                <w:lang w:val="vi-VN"/>
              </w:rPr>
            </w:pPr>
          </w:p>
          <w:p w14:paraId="6F9201F8" w14:textId="77777777" w:rsidR="000E6951" w:rsidRPr="009708DE" w:rsidRDefault="000E6951" w:rsidP="0088110F">
            <w:pPr>
              <w:pStyle w:val="NormalWeb"/>
              <w:spacing w:before="0" w:beforeAutospacing="0" w:after="120" w:afterAutospacing="0" w:line="234" w:lineRule="atLeast"/>
              <w:ind w:firstLine="209"/>
              <w:jc w:val="both"/>
              <w:rPr>
                <w:rFonts w:ascii="Times New Roman" w:hAnsi="Times New Roman"/>
                <w:sz w:val="26"/>
                <w:szCs w:val="26"/>
                <w:lang w:val="vi-VN"/>
              </w:rPr>
            </w:pPr>
            <w:r w:rsidRPr="009708DE">
              <w:rPr>
                <w:rFonts w:ascii="Times New Roman" w:hAnsi="Times New Roman"/>
                <w:sz w:val="26"/>
                <w:szCs w:val="26"/>
                <w:lang w:val="vi-VN"/>
              </w:rPr>
              <w:t>Sáng: từ 07 giờ đến 11 giờ 30 phút; chiều: từ 13 giờ 30 đến 17 giờ của các ngày làm việc.</w:t>
            </w:r>
          </w:p>
          <w:p w14:paraId="4F626DE5" w14:textId="77777777" w:rsidR="000E6951" w:rsidRPr="009708DE" w:rsidRDefault="000E6951" w:rsidP="0088110F">
            <w:pPr>
              <w:pStyle w:val="NormalWeb"/>
              <w:spacing w:before="0" w:beforeAutospacing="0" w:after="120" w:afterAutospacing="0" w:line="234" w:lineRule="atLeast"/>
              <w:ind w:firstLine="209"/>
              <w:jc w:val="both"/>
              <w:rPr>
                <w:rFonts w:ascii="Times New Roman" w:hAnsi="Times New Roman"/>
                <w:sz w:val="26"/>
                <w:szCs w:val="26"/>
                <w:lang w:val="vi-VN"/>
              </w:rPr>
            </w:pPr>
            <w:r w:rsidRPr="00212A1E">
              <w:rPr>
                <w:rFonts w:ascii="Times New Roman" w:hAnsi="Times New Roman"/>
                <w:sz w:val="26"/>
                <w:szCs w:val="26"/>
                <w:lang w:val="vi-VN"/>
              </w:rPr>
              <w:t xml:space="preserve">Không quy định </w:t>
            </w:r>
            <w:r w:rsidRPr="00212A1E">
              <w:rPr>
                <w:rFonts w:ascii="Times New Roman" w:hAnsi="Times New Roman"/>
                <w:i/>
                <w:sz w:val="26"/>
                <w:szCs w:val="26"/>
                <w:lang w:val="vi-VN"/>
              </w:rPr>
              <w:t>(tùy khách hàng)</w:t>
            </w:r>
          </w:p>
          <w:p w14:paraId="0E1ECC20" w14:textId="77777777" w:rsidR="000E6951" w:rsidRPr="009708DE" w:rsidRDefault="000E6951" w:rsidP="0088110F">
            <w:pPr>
              <w:pStyle w:val="NormalWeb"/>
              <w:spacing w:before="0" w:beforeAutospacing="0" w:after="120" w:afterAutospacing="0" w:line="234" w:lineRule="atLeast"/>
              <w:ind w:firstLine="209"/>
              <w:jc w:val="both"/>
              <w:rPr>
                <w:rFonts w:ascii="Times New Roman" w:hAnsi="Times New Roman"/>
                <w:sz w:val="26"/>
                <w:szCs w:val="26"/>
                <w:lang w:val="vi-VN"/>
              </w:rPr>
            </w:pPr>
          </w:p>
          <w:p w14:paraId="4E89AA9C" w14:textId="77777777" w:rsidR="000E6951" w:rsidRPr="009708DE" w:rsidRDefault="000E6951" w:rsidP="0088110F">
            <w:pPr>
              <w:pStyle w:val="NormalWeb"/>
              <w:spacing w:before="0" w:beforeAutospacing="0" w:after="120" w:afterAutospacing="0" w:line="234" w:lineRule="atLeast"/>
              <w:ind w:firstLine="209"/>
              <w:jc w:val="both"/>
              <w:rPr>
                <w:rFonts w:ascii="Times New Roman" w:hAnsi="Times New Roman"/>
                <w:sz w:val="26"/>
                <w:szCs w:val="26"/>
                <w:lang w:val="vi-VN"/>
              </w:rPr>
            </w:pPr>
          </w:p>
          <w:p w14:paraId="12630B5A" w14:textId="77777777" w:rsidR="000E6951" w:rsidRPr="009708DE" w:rsidRDefault="000E6951" w:rsidP="0088110F">
            <w:pPr>
              <w:pStyle w:val="NormalWeb"/>
              <w:spacing w:before="0" w:beforeAutospacing="0" w:after="120" w:afterAutospacing="0" w:line="234" w:lineRule="atLeast"/>
              <w:ind w:firstLine="209"/>
              <w:jc w:val="both"/>
              <w:rPr>
                <w:rFonts w:ascii="Times New Roman" w:hAnsi="Times New Roman"/>
                <w:sz w:val="26"/>
                <w:szCs w:val="26"/>
                <w:lang w:val="vi-VN"/>
              </w:rPr>
            </w:pPr>
          </w:p>
          <w:p w14:paraId="7CB725A7" w14:textId="77777777" w:rsidR="000E6951" w:rsidRPr="009708DE" w:rsidRDefault="000E6951" w:rsidP="0088110F">
            <w:pPr>
              <w:pStyle w:val="NormalWeb"/>
              <w:spacing w:before="0" w:beforeAutospacing="0" w:after="120" w:afterAutospacing="0" w:line="234" w:lineRule="atLeast"/>
              <w:ind w:firstLine="209"/>
              <w:jc w:val="both"/>
              <w:rPr>
                <w:rFonts w:ascii="Times New Roman" w:hAnsi="Times New Roman"/>
                <w:sz w:val="26"/>
                <w:szCs w:val="26"/>
                <w:lang w:val="vi-VN"/>
              </w:rPr>
            </w:pPr>
          </w:p>
          <w:p w14:paraId="192C6D15" w14:textId="77777777" w:rsidR="000E6951" w:rsidRPr="009708DE" w:rsidRDefault="000E6951" w:rsidP="0088110F">
            <w:pPr>
              <w:pStyle w:val="NormalWeb"/>
              <w:spacing w:before="0" w:beforeAutospacing="0" w:after="120" w:afterAutospacing="0" w:line="234" w:lineRule="atLeast"/>
              <w:ind w:firstLine="209"/>
              <w:jc w:val="both"/>
              <w:rPr>
                <w:rFonts w:ascii="Times New Roman" w:hAnsi="Times New Roman"/>
                <w:sz w:val="26"/>
                <w:szCs w:val="26"/>
                <w:lang w:val="vi-VN"/>
              </w:rPr>
            </w:pPr>
          </w:p>
          <w:p w14:paraId="58618A61" w14:textId="77777777" w:rsidR="000E6951" w:rsidRPr="009708DE" w:rsidRDefault="000E6951" w:rsidP="0088110F">
            <w:pPr>
              <w:pStyle w:val="Bodytext21"/>
              <w:shd w:val="clear" w:color="auto" w:fill="auto"/>
              <w:tabs>
                <w:tab w:val="left" w:pos="1059"/>
              </w:tabs>
              <w:spacing w:before="120" w:after="120" w:line="240" w:lineRule="auto"/>
              <w:ind w:firstLine="0"/>
              <w:rPr>
                <w:color w:val="auto"/>
              </w:rPr>
            </w:pPr>
            <w:r w:rsidRPr="00212A1E">
              <w:rPr>
                <w:rStyle w:val="Bodytext2"/>
                <w:color w:val="auto"/>
              </w:rPr>
              <w:t xml:space="preserve">   - </w:t>
            </w:r>
            <w:r w:rsidRPr="009708DE">
              <w:rPr>
                <w:rStyle w:val="Bodytext2"/>
                <w:color w:val="auto"/>
              </w:rPr>
              <w:t xml:space="preserve">Thời hạn nhận hồ sơ của người đăng ký xét tuyển học theo chế độ cử tuyển là 30 ngày kể từ ngày thông báo kế hoạch cử tuyển công khai trên phương tiện thông tin đại </w:t>
            </w:r>
            <w:r w:rsidRPr="009708DE">
              <w:rPr>
                <w:rStyle w:val="Bodytext2"/>
                <w:color w:val="auto"/>
              </w:rPr>
              <w:lastRenderedPageBreak/>
              <w:t>chúng, trên trang thông tin điện tử hoặc cổng thông tin điện tử và niêm yết công khai tại trụ sở làm việc của Sở Giáo dục và Đào tạo.</w:t>
            </w:r>
          </w:p>
          <w:p w14:paraId="31069D95" w14:textId="77777777" w:rsidR="000E6951" w:rsidRPr="009708DE" w:rsidRDefault="000E6951" w:rsidP="0088110F">
            <w:pPr>
              <w:pStyle w:val="Bodytext21"/>
              <w:shd w:val="clear" w:color="auto" w:fill="auto"/>
              <w:tabs>
                <w:tab w:val="left" w:pos="987"/>
              </w:tabs>
              <w:spacing w:before="120" w:after="120" w:line="240" w:lineRule="auto"/>
              <w:ind w:firstLine="0"/>
              <w:rPr>
                <w:color w:val="auto"/>
              </w:rPr>
            </w:pPr>
            <w:r w:rsidRPr="00212A1E">
              <w:rPr>
                <w:rStyle w:val="Bodytext2"/>
                <w:color w:val="auto"/>
              </w:rPr>
              <w:t xml:space="preserve">   - </w:t>
            </w:r>
            <w:r w:rsidRPr="009708DE">
              <w:rPr>
                <w:rStyle w:val="Bodytext2"/>
                <w:color w:val="auto"/>
              </w:rPr>
              <w:t xml:space="preserve">Chậm nhất là 05 ngày làm việc trước ngày xét tuyển, hội đồng cử tuyển phải lập danh sách người có đủ tiêu chuẩn dự tuyển học </w:t>
            </w:r>
            <w:r w:rsidRPr="009708DE">
              <w:rPr>
                <w:rStyle w:val="Bodytext2"/>
                <w:color w:val="auto"/>
                <w:lang w:val="de-DE" w:eastAsia="de-DE"/>
              </w:rPr>
              <w:t xml:space="preserve">theo </w:t>
            </w:r>
            <w:r w:rsidRPr="009708DE">
              <w:rPr>
                <w:rStyle w:val="Bodytext2"/>
                <w:color w:val="auto"/>
              </w:rPr>
              <w:t>chế độ cử tuyển và niêm yết công khai tại trụ sở làm việc của Sở Giáo dục và Đào tạo.</w:t>
            </w:r>
          </w:p>
          <w:p w14:paraId="65D817A5" w14:textId="77777777" w:rsidR="000E6951" w:rsidRPr="009708DE" w:rsidRDefault="000E6951" w:rsidP="0088110F">
            <w:pPr>
              <w:pStyle w:val="NormalWeb"/>
              <w:spacing w:before="0" w:beforeAutospacing="0" w:after="120" w:afterAutospacing="0" w:line="234" w:lineRule="atLeast"/>
              <w:ind w:firstLine="209"/>
              <w:jc w:val="both"/>
              <w:rPr>
                <w:rFonts w:ascii="Times New Roman" w:hAnsi="Times New Roman"/>
                <w:sz w:val="26"/>
                <w:szCs w:val="26"/>
                <w:lang w:val="vi-VN"/>
              </w:rPr>
            </w:pPr>
          </w:p>
          <w:p w14:paraId="2E100FD3" w14:textId="77777777" w:rsidR="000E6951" w:rsidRPr="009708DE" w:rsidRDefault="000E6951" w:rsidP="0088110F">
            <w:pPr>
              <w:pStyle w:val="NormalWeb"/>
              <w:spacing w:before="0" w:beforeAutospacing="0" w:after="120" w:afterAutospacing="0" w:line="234" w:lineRule="atLeast"/>
              <w:ind w:firstLine="209"/>
              <w:jc w:val="both"/>
              <w:rPr>
                <w:rFonts w:ascii="Times New Roman" w:hAnsi="Times New Roman"/>
                <w:sz w:val="26"/>
                <w:szCs w:val="26"/>
                <w:lang w:val="vi-VN"/>
              </w:rPr>
            </w:pPr>
          </w:p>
          <w:p w14:paraId="393BE74C" w14:textId="77777777" w:rsidR="000E6951" w:rsidRPr="009708DE" w:rsidRDefault="000E6951" w:rsidP="0088110F">
            <w:pPr>
              <w:pStyle w:val="NormalWeb"/>
              <w:spacing w:before="0" w:beforeAutospacing="0" w:after="120" w:afterAutospacing="0" w:line="234" w:lineRule="atLeast"/>
              <w:ind w:firstLine="209"/>
              <w:jc w:val="both"/>
              <w:rPr>
                <w:rFonts w:ascii="Times New Roman" w:hAnsi="Times New Roman"/>
                <w:sz w:val="26"/>
                <w:szCs w:val="26"/>
                <w:lang w:val="vi-VN"/>
              </w:rPr>
            </w:pPr>
          </w:p>
          <w:p w14:paraId="4A2519B0" w14:textId="77777777" w:rsidR="000E6951" w:rsidRPr="009708DE" w:rsidRDefault="000E6951" w:rsidP="0088110F">
            <w:pPr>
              <w:pStyle w:val="NormalWeb"/>
              <w:spacing w:before="0" w:beforeAutospacing="0" w:after="120" w:afterAutospacing="0" w:line="234" w:lineRule="atLeast"/>
              <w:ind w:firstLine="209"/>
              <w:jc w:val="both"/>
              <w:rPr>
                <w:rFonts w:ascii="Times New Roman" w:hAnsi="Times New Roman"/>
                <w:sz w:val="26"/>
                <w:szCs w:val="26"/>
                <w:lang w:val="vi-VN"/>
              </w:rPr>
            </w:pPr>
          </w:p>
          <w:p w14:paraId="0C574EEE" w14:textId="77777777" w:rsidR="000E6951" w:rsidRPr="009708DE" w:rsidRDefault="000E6951" w:rsidP="0088110F">
            <w:pPr>
              <w:pStyle w:val="NormalWeb"/>
              <w:spacing w:before="0" w:beforeAutospacing="0" w:after="120" w:afterAutospacing="0" w:line="234" w:lineRule="atLeast"/>
              <w:ind w:firstLine="209"/>
              <w:jc w:val="both"/>
              <w:rPr>
                <w:rFonts w:ascii="Times New Roman" w:hAnsi="Times New Roman"/>
                <w:sz w:val="26"/>
                <w:szCs w:val="26"/>
                <w:lang w:val="vi-VN"/>
              </w:rPr>
            </w:pPr>
          </w:p>
          <w:p w14:paraId="0C7BB9B6" w14:textId="77777777" w:rsidR="000E6951" w:rsidRPr="009708DE" w:rsidRDefault="000E6951" w:rsidP="0088110F">
            <w:pPr>
              <w:pStyle w:val="NormalWeb"/>
              <w:spacing w:before="0" w:beforeAutospacing="0" w:after="120" w:afterAutospacing="0" w:line="234" w:lineRule="atLeast"/>
              <w:ind w:firstLine="209"/>
              <w:jc w:val="both"/>
              <w:rPr>
                <w:rFonts w:ascii="Times New Roman" w:hAnsi="Times New Roman"/>
                <w:sz w:val="26"/>
                <w:szCs w:val="26"/>
                <w:lang w:val="vi-VN"/>
              </w:rPr>
            </w:pPr>
          </w:p>
          <w:p w14:paraId="019025E8" w14:textId="77777777" w:rsidR="000E6951" w:rsidRPr="009708DE" w:rsidRDefault="000E6951" w:rsidP="0088110F">
            <w:pPr>
              <w:pStyle w:val="NormalWeb"/>
              <w:spacing w:before="120" w:beforeAutospacing="0" w:after="120" w:afterAutospacing="0"/>
              <w:jc w:val="both"/>
              <w:rPr>
                <w:rFonts w:ascii="Times New Roman" w:hAnsi="Times New Roman"/>
                <w:lang w:val="vi-VN"/>
              </w:rPr>
            </w:pPr>
          </w:p>
          <w:p w14:paraId="120ADDE5" w14:textId="77777777" w:rsidR="000E6951" w:rsidRPr="00212A1E" w:rsidRDefault="000E6951" w:rsidP="0088110F">
            <w:pPr>
              <w:pStyle w:val="NormalWeb"/>
              <w:spacing w:before="120" w:beforeAutospacing="0" w:after="120" w:afterAutospacing="0"/>
              <w:jc w:val="both"/>
              <w:rPr>
                <w:rFonts w:ascii="Times New Roman" w:hAnsi="Times New Roman"/>
                <w:b/>
                <w:sz w:val="26"/>
                <w:szCs w:val="26"/>
                <w:lang w:val="vi-VN"/>
              </w:rPr>
            </w:pPr>
          </w:p>
        </w:tc>
        <w:tc>
          <w:tcPr>
            <w:tcW w:w="1134" w:type="dxa"/>
            <w:tcBorders>
              <w:top w:val="single" w:sz="4" w:space="0" w:color="auto"/>
            </w:tcBorders>
            <w:vAlign w:val="center"/>
          </w:tcPr>
          <w:p w14:paraId="45EF5EE7" w14:textId="77777777" w:rsidR="000E6951" w:rsidRPr="009708DE" w:rsidRDefault="000E6951" w:rsidP="0088110F">
            <w:pPr>
              <w:jc w:val="center"/>
              <w:rPr>
                <w:i/>
                <w:sz w:val="26"/>
                <w:szCs w:val="26"/>
                <w:lang w:val="vi-VN"/>
              </w:rPr>
            </w:pPr>
          </w:p>
        </w:tc>
      </w:tr>
      <w:tr w:rsidR="000E6951" w:rsidRPr="009708DE" w14:paraId="5C5C5FCC" w14:textId="77777777" w:rsidTr="0087601B">
        <w:trPr>
          <w:trHeight w:val="600"/>
        </w:trPr>
        <w:tc>
          <w:tcPr>
            <w:tcW w:w="851" w:type="dxa"/>
            <w:vMerge w:val="restart"/>
            <w:vAlign w:val="center"/>
          </w:tcPr>
          <w:p w14:paraId="49A12619" w14:textId="77777777" w:rsidR="000E6951" w:rsidRPr="009708DE" w:rsidRDefault="000E6951"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lastRenderedPageBreak/>
              <w:t>Bước 2</w:t>
            </w:r>
          </w:p>
        </w:tc>
        <w:tc>
          <w:tcPr>
            <w:tcW w:w="4394" w:type="dxa"/>
            <w:vMerge w:val="restart"/>
            <w:vAlign w:val="center"/>
          </w:tcPr>
          <w:p w14:paraId="463F74DC" w14:textId="77777777" w:rsidR="000E6951" w:rsidRPr="009708DE" w:rsidRDefault="000E6951" w:rsidP="0088110F">
            <w:pPr>
              <w:spacing w:before="120" w:after="120"/>
              <w:jc w:val="both"/>
              <w:rPr>
                <w:sz w:val="26"/>
                <w:szCs w:val="26"/>
              </w:rPr>
            </w:pPr>
            <w:r w:rsidRPr="009708DE">
              <w:rPr>
                <w:b/>
                <w:sz w:val="26"/>
                <w:szCs w:val="26"/>
              </w:rPr>
              <w:t>Tiếp nhận và chuyển hồ sơ thủ tục hành chính</w:t>
            </w:r>
          </w:p>
        </w:tc>
        <w:tc>
          <w:tcPr>
            <w:tcW w:w="5954" w:type="dxa"/>
            <w:vMerge w:val="restart"/>
          </w:tcPr>
          <w:p w14:paraId="0B72E55B" w14:textId="77777777" w:rsidR="000E6951" w:rsidRPr="009708DE" w:rsidRDefault="000E6951"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Pr>
                <w:rFonts w:ascii="Times New Roman" w:hAnsi="Times New Roman"/>
                <w:sz w:val="26"/>
                <w:szCs w:val="26"/>
              </w:rPr>
              <w:t xml:space="preserve">1. </w:t>
            </w:r>
            <w:r w:rsidRPr="009708DE">
              <w:rPr>
                <w:rFonts w:ascii="Times New Roman" w:hAnsi="Times New Roman"/>
                <w:sz w:val="26"/>
                <w:szCs w:val="26"/>
              </w:rPr>
              <w:t xml:space="preserve">Đối với hồ sơ được nộp </w:t>
            </w:r>
            <w:r w:rsidRPr="009708DE">
              <w:rPr>
                <w:rFonts w:ascii="Times New Roman" w:hAnsi="Times New Roman"/>
                <w:sz w:val="26"/>
                <w:szCs w:val="26"/>
                <w:lang w:val="vi-VN"/>
              </w:rPr>
              <w:t xml:space="preserve">trực tiếp qua </w:t>
            </w:r>
            <w:r w:rsidRPr="009708DE">
              <w:rPr>
                <w:rFonts w:ascii="Times New Roman" w:hAnsi="Times New Roman"/>
                <w:sz w:val="26"/>
                <w:szCs w:val="26"/>
              </w:rPr>
              <w:t xml:space="preserve">Bộ phận </w:t>
            </w:r>
            <w:r w:rsidRPr="009708DE">
              <w:rPr>
                <w:rFonts w:ascii="Times New Roman" w:hAnsi="Times New Roman"/>
                <w:sz w:val="26"/>
                <w:szCs w:val="26"/>
                <w:lang w:val="vi-VN"/>
              </w:rPr>
              <w:t>tiếp nhận và trả kết quả</w:t>
            </w:r>
            <w:r w:rsidRPr="009708DE">
              <w:rPr>
                <w:rFonts w:ascii="Times New Roman" w:hAnsi="Times New Roman"/>
                <w:sz w:val="26"/>
                <w:szCs w:val="26"/>
              </w:rPr>
              <w:t xml:space="preserve"> hoặc thông </w:t>
            </w:r>
            <w:r w:rsidRPr="009708DE">
              <w:rPr>
                <w:rFonts w:ascii="Times New Roman" w:hAnsi="Times New Roman"/>
                <w:sz w:val="26"/>
                <w:szCs w:val="26"/>
                <w:lang w:val="vi-VN"/>
              </w:rPr>
              <w:t xml:space="preserve">qua dịch vụ bưu chính </w:t>
            </w:r>
            <w:r w:rsidRPr="009708DE">
              <w:rPr>
                <w:rFonts w:ascii="Times New Roman" w:hAnsi="Times New Roman"/>
                <w:sz w:val="26"/>
                <w:szCs w:val="26"/>
              </w:rPr>
              <w:t xml:space="preserve">công ích cán bộ, công chức, viên chức tiếp nhận hồ sơ tại Bộ phận </w:t>
            </w:r>
            <w:r w:rsidRPr="009708DE">
              <w:rPr>
                <w:rFonts w:ascii="Times New Roman" w:hAnsi="Times New Roman"/>
                <w:sz w:val="26"/>
                <w:szCs w:val="26"/>
                <w:lang w:val="vi-VN"/>
              </w:rPr>
              <w:t>tiếp nhận và trả kết quả</w:t>
            </w:r>
            <w:r w:rsidRPr="009708DE">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51D587D5" w14:textId="77777777" w:rsidR="000E6951" w:rsidRPr="009708DE" w:rsidRDefault="000E6951"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708DE">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07C8E3EE" w14:textId="77777777" w:rsidR="000E6951" w:rsidRPr="009708DE" w:rsidRDefault="000E6951"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708DE">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40DCC401" w14:textId="77777777" w:rsidR="000E6951" w:rsidRDefault="000E6951" w:rsidP="0088110F">
            <w:pPr>
              <w:spacing w:before="120" w:after="120"/>
              <w:ind w:firstLine="200"/>
              <w:jc w:val="both"/>
              <w:rPr>
                <w:sz w:val="26"/>
                <w:szCs w:val="26"/>
              </w:rPr>
            </w:pPr>
            <w:r w:rsidRPr="009708DE">
              <w:rPr>
                <w:sz w:val="26"/>
                <w:szCs w:val="26"/>
              </w:rPr>
              <w:t xml:space="preserve">c) Trường hợp hồ sơ đầy đủ, chính xác theo quy định, cán bộ, công chức, viên chức tiếp nhận hồ sơ và lập </w:t>
            </w:r>
            <w:r w:rsidRPr="009708DE">
              <w:rPr>
                <w:sz w:val="26"/>
                <w:szCs w:val="26"/>
              </w:rPr>
              <w:lastRenderedPageBreak/>
              <w:t>Giấy tiếp nhận hồ sơ và hẹn ngày trả kết quả; đồng thời, chuyển cho cơ quan có thẩm quyền để giải quyết theo quy trình.</w:t>
            </w:r>
          </w:p>
          <w:p w14:paraId="70582A16" w14:textId="77777777" w:rsidR="000E6951" w:rsidRPr="00817F8A" w:rsidRDefault="000E6951" w:rsidP="0088110F">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817F8A">
              <w:rPr>
                <w:rFonts w:ascii="Times New Roman" w:hAnsi="Times New Roman"/>
                <w:sz w:val="26"/>
                <w:szCs w:val="26"/>
                <w:lang w:val="vi-VN"/>
              </w:rPr>
              <w:t>tiếp nhận và trả kết quả</w:t>
            </w:r>
            <w:r w:rsidRPr="00817F8A">
              <w:rPr>
                <w:rFonts w:ascii="Times New Roman" w:hAnsi="Times New Roman"/>
                <w:sz w:val="26"/>
                <w:szCs w:val="26"/>
              </w:rPr>
              <w:t xml:space="preserve"> phải xem xét, kiểm tra tính chính xác, đầy đủ của hồ sơ. </w:t>
            </w:r>
          </w:p>
          <w:p w14:paraId="01537207" w14:textId="77777777" w:rsidR="000E6951" w:rsidRPr="00817F8A" w:rsidRDefault="000E6951" w:rsidP="0088110F">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817F8A">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794A1689" w14:textId="77777777" w:rsidR="000E6951" w:rsidRPr="009708DE" w:rsidRDefault="000E6951" w:rsidP="0088110F">
            <w:pPr>
              <w:spacing w:before="120" w:after="120"/>
              <w:ind w:firstLine="200"/>
              <w:jc w:val="both"/>
              <w:rPr>
                <w:sz w:val="26"/>
                <w:szCs w:val="26"/>
              </w:rPr>
            </w:pPr>
            <w:r w:rsidRPr="00817F8A">
              <w:rPr>
                <w:sz w:val="26"/>
                <w:szCs w:val="26"/>
              </w:rPr>
              <w:t xml:space="preserve">b) Nếu hồ sơ của tổ chức, cá nhân đầy đủ, hợp lệ thì cán bộ, công chức, viên chức tại Bộ phận </w:t>
            </w:r>
            <w:r w:rsidRPr="00817F8A">
              <w:rPr>
                <w:sz w:val="26"/>
                <w:szCs w:val="26"/>
                <w:lang w:val="vi-VN"/>
              </w:rPr>
              <w:t>tiếp nhận và trả kết quả</w:t>
            </w:r>
            <w:r>
              <w:rPr>
                <w:sz w:val="26"/>
                <w:szCs w:val="26"/>
              </w:rPr>
              <w:t xml:space="preserve"> </w:t>
            </w:r>
            <w:r w:rsidRPr="00817F8A">
              <w:rPr>
                <w:sz w:val="26"/>
                <w:szCs w:val="26"/>
              </w:rPr>
              <w:t>tiếp nhận và chuyển cho cơ quan có thẩm quyền để giải quyết theo quy trình.</w:t>
            </w:r>
          </w:p>
        </w:tc>
        <w:tc>
          <w:tcPr>
            <w:tcW w:w="2552" w:type="dxa"/>
            <w:vAlign w:val="center"/>
          </w:tcPr>
          <w:p w14:paraId="2A4F751E" w14:textId="77777777" w:rsidR="000E6951" w:rsidRDefault="000E6951" w:rsidP="0088110F">
            <w:pPr>
              <w:pStyle w:val="NormalWeb"/>
              <w:spacing w:before="0" w:beforeAutospacing="0" w:after="120" w:afterAutospacing="0" w:line="234" w:lineRule="atLeast"/>
              <w:jc w:val="both"/>
              <w:rPr>
                <w:rStyle w:val="fontstyle21"/>
                <w:rFonts w:ascii="Times New Roman" w:hAnsi="Times New Roman"/>
                <w:color w:val="auto"/>
              </w:rPr>
            </w:pPr>
            <w:r w:rsidRPr="009708DE">
              <w:rPr>
                <w:rFonts w:ascii="Times New Roman" w:hAnsi="Times New Roman"/>
                <w:sz w:val="26"/>
                <w:szCs w:val="26"/>
              </w:rPr>
              <w:lastRenderedPageBreak/>
              <w:t>C</w:t>
            </w:r>
            <w:r w:rsidRPr="009708DE">
              <w:rPr>
                <w:rStyle w:val="fontstyle21"/>
                <w:rFonts w:ascii="Times New Roman" w:hAnsi="Times New Roman"/>
                <w:color w:val="auto"/>
              </w:rPr>
              <w:t xml:space="preserve">huyển ngay hồ sơ tiếp nhận trực tiếp trong ngày làm việc </w:t>
            </w:r>
            <w:r w:rsidRPr="009708DE">
              <w:rPr>
                <w:rStyle w:val="fontstyle21"/>
                <w:rFonts w:ascii="Times New Roman" w:hAnsi="Times New Roman"/>
                <w:i/>
                <w:color w:val="auto"/>
              </w:rPr>
              <w:t>(k</w:t>
            </w:r>
            <w:r w:rsidRPr="009708DE">
              <w:rPr>
                <w:rFonts w:ascii="Times New Roman" w:hAnsi="Times New Roman"/>
                <w:i/>
                <w:sz w:val="26"/>
                <w:szCs w:val="26"/>
              </w:rPr>
              <w:t>hông để quá 3 giờ làm việc)</w:t>
            </w:r>
            <w:r w:rsidRPr="009708DE">
              <w:rPr>
                <w:rStyle w:val="fontstyle21"/>
                <w:rFonts w:ascii="Times New Roman" w:hAnsi="Times New Roman"/>
                <w:color w:val="auto"/>
              </w:rPr>
              <w:t xml:space="preserve"> hoặc chuyển vào đầu giờ ngày làm việc tiếp theo đối với trường hợp tiếp nhận sau 15 giờ hàng ngày.</w:t>
            </w:r>
          </w:p>
          <w:p w14:paraId="454CBBC4" w14:textId="77777777" w:rsidR="000E6951" w:rsidRDefault="000E6951" w:rsidP="0088110F">
            <w:pPr>
              <w:pStyle w:val="NormalWeb"/>
              <w:spacing w:before="0" w:beforeAutospacing="0" w:after="120" w:afterAutospacing="0" w:line="234" w:lineRule="atLeast"/>
              <w:jc w:val="both"/>
              <w:rPr>
                <w:rStyle w:val="fontstyle21"/>
                <w:rFonts w:ascii="Times New Roman" w:hAnsi="Times New Roman"/>
                <w:color w:val="auto"/>
              </w:rPr>
            </w:pPr>
          </w:p>
          <w:p w14:paraId="2BCC2D10" w14:textId="77777777" w:rsidR="000E6951" w:rsidRDefault="000E6951" w:rsidP="0088110F">
            <w:pPr>
              <w:pStyle w:val="NormalWeb"/>
              <w:spacing w:before="0" w:beforeAutospacing="0" w:after="120" w:afterAutospacing="0" w:line="234" w:lineRule="atLeast"/>
              <w:jc w:val="both"/>
              <w:rPr>
                <w:rStyle w:val="fontstyle21"/>
                <w:rFonts w:ascii="Times New Roman" w:hAnsi="Times New Roman"/>
                <w:color w:val="auto"/>
              </w:rPr>
            </w:pPr>
          </w:p>
          <w:p w14:paraId="52E99701" w14:textId="77777777" w:rsidR="000E6951" w:rsidRDefault="000E6951" w:rsidP="0088110F">
            <w:pPr>
              <w:pStyle w:val="NormalWeb"/>
              <w:spacing w:before="0" w:beforeAutospacing="0" w:after="120" w:afterAutospacing="0" w:line="234" w:lineRule="atLeast"/>
              <w:jc w:val="both"/>
              <w:rPr>
                <w:rStyle w:val="fontstyle21"/>
                <w:rFonts w:ascii="Times New Roman" w:hAnsi="Times New Roman"/>
                <w:color w:val="auto"/>
              </w:rPr>
            </w:pPr>
          </w:p>
          <w:p w14:paraId="6652D32F" w14:textId="77777777" w:rsidR="000E6951" w:rsidRDefault="000E6951" w:rsidP="0088110F">
            <w:pPr>
              <w:pStyle w:val="NormalWeb"/>
              <w:spacing w:before="0" w:beforeAutospacing="0" w:after="120" w:afterAutospacing="0" w:line="234" w:lineRule="atLeast"/>
              <w:jc w:val="both"/>
              <w:rPr>
                <w:rStyle w:val="fontstyle21"/>
                <w:rFonts w:ascii="Times New Roman" w:hAnsi="Times New Roman"/>
                <w:color w:val="auto"/>
              </w:rPr>
            </w:pPr>
          </w:p>
          <w:p w14:paraId="127C9967" w14:textId="77777777" w:rsidR="000E6951" w:rsidRDefault="000E6951" w:rsidP="0088110F">
            <w:pPr>
              <w:pStyle w:val="NormalWeb"/>
              <w:spacing w:before="0" w:beforeAutospacing="0" w:after="120" w:afterAutospacing="0" w:line="234" w:lineRule="atLeast"/>
              <w:jc w:val="both"/>
              <w:rPr>
                <w:rStyle w:val="fontstyle21"/>
                <w:rFonts w:ascii="Times New Roman" w:hAnsi="Times New Roman"/>
                <w:color w:val="auto"/>
              </w:rPr>
            </w:pPr>
          </w:p>
          <w:p w14:paraId="5115CA66" w14:textId="77777777" w:rsidR="000E6951" w:rsidRDefault="000E6951" w:rsidP="0088110F">
            <w:pPr>
              <w:pStyle w:val="NormalWeb"/>
              <w:spacing w:before="0" w:beforeAutospacing="0" w:after="120" w:afterAutospacing="0" w:line="234" w:lineRule="atLeast"/>
              <w:jc w:val="both"/>
              <w:rPr>
                <w:rStyle w:val="fontstyle21"/>
                <w:rFonts w:ascii="Times New Roman" w:hAnsi="Times New Roman"/>
                <w:color w:val="auto"/>
              </w:rPr>
            </w:pPr>
          </w:p>
          <w:p w14:paraId="4C029DEB" w14:textId="77777777" w:rsidR="000E6951" w:rsidRDefault="000E6951" w:rsidP="0088110F">
            <w:pPr>
              <w:pStyle w:val="NormalWeb"/>
              <w:spacing w:before="0" w:beforeAutospacing="0" w:after="120" w:afterAutospacing="0" w:line="234" w:lineRule="atLeast"/>
              <w:jc w:val="both"/>
              <w:rPr>
                <w:rStyle w:val="fontstyle21"/>
                <w:rFonts w:ascii="Times New Roman" w:hAnsi="Times New Roman"/>
                <w:color w:val="auto"/>
              </w:rPr>
            </w:pPr>
          </w:p>
          <w:p w14:paraId="1B712BAC"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p>
        </w:tc>
        <w:tc>
          <w:tcPr>
            <w:tcW w:w="1134" w:type="dxa"/>
            <w:vMerge w:val="restart"/>
            <w:vAlign w:val="center"/>
          </w:tcPr>
          <w:p w14:paraId="5FA51D28" w14:textId="77777777" w:rsidR="000E6951" w:rsidRPr="009708DE" w:rsidRDefault="000E6951" w:rsidP="0088110F">
            <w:pPr>
              <w:jc w:val="center"/>
              <w:rPr>
                <w:i/>
                <w:sz w:val="26"/>
                <w:szCs w:val="26"/>
                <w:lang w:val="vi-VN"/>
              </w:rPr>
            </w:pPr>
          </w:p>
        </w:tc>
      </w:tr>
      <w:tr w:rsidR="000E6951" w:rsidRPr="009708DE" w14:paraId="719CF75A" w14:textId="77777777" w:rsidTr="0087601B">
        <w:trPr>
          <w:trHeight w:val="600"/>
        </w:trPr>
        <w:tc>
          <w:tcPr>
            <w:tcW w:w="851" w:type="dxa"/>
            <w:vMerge/>
          </w:tcPr>
          <w:p w14:paraId="5ED3EDE6"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p>
        </w:tc>
        <w:tc>
          <w:tcPr>
            <w:tcW w:w="4394" w:type="dxa"/>
            <w:vMerge/>
          </w:tcPr>
          <w:p w14:paraId="035A73C4" w14:textId="77777777" w:rsidR="000E6951" w:rsidRPr="009708DE" w:rsidRDefault="000E6951" w:rsidP="0088110F">
            <w:pPr>
              <w:spacing w:before="120" w:after="120"/>
              <w:jc w:val="both"/>
              <w:rPr>
                <w:b/>
                <w:sz w:val="26"/>
                <w:szCs w:val="26"/>
              </w:rPr>
            </w:pPr>
          </w:p>
        </w:tc>
        <w:tc>
          <w:tcPr>
            <w:tcW w:w="5954" w:type="dxa"/>
            <w:vMerge/>
          </w:tcPr>
          <w:p w14:paraId="4017C633" w14:textId="77777777" w:rsidR="000E6951" w:rsidRPr="009708DE" w:rsidRDefault="000E6951" w:rsidP="0088110F">
            <w:pPr>
              <w:pStyle w:val="NormalWeb"/>
              <w:spacing w:before="0" w:beforeAutospacing="0" w:after="120" w:afterAutospacing="0" w:line="234" w:lineRule="atLeast"/>
              <w:ind w:firstLine="200"/>
              <w:jc w:val="both"/>
              <w:rPr>
                <w:rFonts w:ascii="Times New Roman" w:hAnsi="Times New Roman"/>
                <w:b/>
                <w:sz w:val="26"/>
                <w:szCs w:val="26"/>
              </w:rPr>
            </w:pPr>
          </w:p>
        </w:tc>
        <w:tc>
          <w:tcPr>
            <w:tcW w:w="2552" w:type="dxa"/>
            <w:vAlign w:val="center"/>
          </w:tcPr>
          <w:p w14:paraId="6B1B5B81" w14:textId="77777777" w:rsidR="000E6951" w:rsidRPr="009708DE" w:rsidRDefault="000E6951" w:rsidP="0088110F">
            <w:pPr>
              <w:pStyle w:val="NormalWeb"/>
              <w:spacing w:before="0" w:beforeAutospacing="0" w:after="120" w:afterAutospacing="0" w:line="234" w:lineRule="atLeast"/>
              <w:jc w:val="center"/>
              <w:rPr>
                <w:rFonts w:ascii="Times New Roman" w:hAnsi="Times New Roman"/>
                <w:sz w:val="26"/>
                <w:szCs w:val="26"/>
              </w:rPr>
            </w:pPr>
            <w:r w:rsidRPr="009708DE">
              <w:rPr>
                <w:rFonts w:ascii="Times New Roman" w:hAnsi="Times New Roman"/>
                <w:sz w:val="26"/>
                <w:szCs w:val="26"/>
              </w:rPr>
              <w:t>Không quá 1/2 ngày kể từ ngày phát sinh hồ sơ trực tuyến</w:t>
            </w:r>
          </w:p>
        </w:tc>
        <w:tc>
          <w:tcPr>
            <w:tcW w:w="1134" w:type="dxa"/>
            <w:vMerge/>
          </w:tcPr>
          <w:p w14:paraId="139260EC"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p>
        </w:tc>
      </w:tr>
      <w:tr w:rsidR="000E6951" w:rsidRPr="009708DE" w14:paraId="0DD60330" w14:textId="77777777" w:rsidTr="0087601B">
        <w:tc>
          <w:tcPr>
            <w:tcW w:w="851" w:type="dxa"/>
            <w:vMerge w:val="restart"/>
            <w:vAlign w:val="center"/>
          </w:tcPr>
          <w:p w14:paraId="2DCA2BB0" w14:textId="77777777" w:rsidR="000E6951" w:rsidRPr="009708DE" w:rsidRDefault="000E6951"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3</w:t>
            </w:r>
          </w:p>
        </w:tc>
        <w:tc>
          <w:tcPr>
            <w:tcW w:w="4394" w:type="dxa"/>
            <w:vMerge w:val="restart"/>
            <w:vAlign w:val="center"/>
          </w:tcPr>
          <w:p w14:paraId="3FFAB94F"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r w:rsidRPr="009708DE">
              <w:rPr>
                <w:rStyle w:val="fontstyle01"/>
                <w:rFonts w:ascii="Times New Roman" w:hAnsi="Times New Roman"/>
                <w:color w:val="auto"/>
              </w:rPr>
              <w:t>Giải quyết thủ tục hành chính</w:t>
            </w:r>
          </w:p>
        </w:tc>
        <w:tc>
          <w:tcPr>
            <w:tcW w:w="5954" w:type="dxa"/>
          </w:tcPr>
          <w:p w14:paraId="10A3D249" w14:textId="77777777" w:rsidR="000E6951" w:rsidRPr="009708DE" w:rsidRDefault="000E6951" w:rsidP="0088110F">
            <w:pPr>
              <w:spacing w:before="120" w:after="120"/>
              <w:jc w:val="both"/>
              <w:rPr>
                <w:sz w:val="26"/>
                <w:szCs w:val="26"/>
              </w:rPr>
            </w:pPr>
            <w:r w:rsidRPr="009708DE">
              <w:rPr>
                <w:rStyle w:val="fontstyle21"/>
                <w:rFonts w:ascii="Times New Roman" w:hAnsi="Times New Roman"/>
                <w:color w:val="auto"/>
              </w:rPr>
              <w:t xml:space="preserve">   Sau khi nhận hồ sơ thủ tục hành chính từ </w:t>
            </w:r>
            <w:r w:rsidRPr="009708DE">
              <w:rPr>
                <w:sz w:val="26"/>
                <w:szCs w:val="26"/>
              </w:rPr>
              <w:t xml:space="preserve">Bộ phận </w:t>
            </w:r>
            <w:r w:rsidRPr="009708DE">
              <w:rPr>
                <w:sz w:val="26"/>
                <w:szCs w:val="26"/>
                <w:lang w:val="vi-VN"/>
              </w:rPr>
              <w:t>tiếp nhận và trả kết quả</w:t>
            </w:r>
            <w:r w:rsidRPr="009708DE">
              <w:rPr>
                <w:sz w:val="26"/>
                <w:szCs w:val="26"/>
              </w:rPr>
              <w:t xml:space="preserve"> </w:t>
            </w:r>
            <w:r w:rsidRPr="009708DE">
              <w:rPr>
                <w:rStyle w:val="fontstyle21"/>
                <w:rFonts w:ascii="Times New Roman" w:hAnsi="Times New Roman"/>
                <w:color w:val="auto"/>
              </w:rPr>
              <w:t>công chức, viên chức xử lý xem xét, thẩm định hồ sơ, trình phê duyệt kết quả giải quyết thủ tục hành chính:</w:t>
            </w:r>
          </w:p>
        </w:tc>
        <w:tc>
          <w:tcPr>
            <w:tcW w:w="2552" w:type="dxa"/>
            <w:vAlign w:val="center"/>
          </w:tcPr>
          <w:p w14:paraId="77C6F20A" w14:textId="77777777" w:rsidR="000E6951" w:rsidRPr="009708DE" w:rsidRDefault="000E6951" w:rsidP="0088110F">
            <w:pPr>
              <w:pStyle w:val="Bodytext20"/>
              <w:shd w:val="clear" w:color="auto" w:fill="auto"/>
              <w:spacing w:before="0" w:line="370" w:lineRule="exact"/>
              <w:ind w:right="21" w:firstLine="0"/>
              <w:jc w:val="center"/>
              <w:rPr>
                <w:rFonts w:ascii="Times New Roman" w:hAnsi="Times New Roman" w:cs="Times New Roman"/>
                <w:b/>
                <w:sz w:val="24"/>
                <w:szCs w:val="24"/>
              </w:rPr>
            </w:pPr>
            <w:r>
              <w:rPr>
                <w:rFonts w:ascii="Times New Roman" w:hAnsi="Times New Roman"/>
                <w:b/>
              </w:rPr>
              <w:t>35</w:t>
            </w:r>
            <w:r w:rsidRPr="00817F8A">
              <w:rPr>
                <w:rFonts w:ascii="Times New Roman" w:hAnsi="Times New Roman"/>
                <w:b/>
              </w:rPr>
              <w:t xml:space="preserve"> ngày</w:t>
            </w:r>
            <w:r w:rsidRPr="00817F8A">
              <w:rPr>
                <w:rFonts w:ascii="Times New Roman" w:hAnsi="Times New Roman"/>
              </w:rPr>
              <w:t>, trong đó:</w:t>
            </w:r>
          </w:p>
        </w:tc>
        <w:tc>
          <w:tcPr>
            <w:tcW w:w="1134" w:type="dxa"/>
            <w:vAlign w:val="center"/>
          </w:tcPr>
          <w:p w14:paraId="26405A54" w14:textId="77777777" w:rsidR="000E6951" w:rsidRPr="009708DE" w:rsidRDefault="000E6951" w:rsidP="0088110F">
            <w:pPr>
              <w:pStyle w:val="NormalWeb"/>
              <w:spacing w:before="0" w:beforeAutospacing="0" w:after="120" w:afterAutospacing="0" w:line="234" w:lineRule="atLeast"/>
              <w:jc w:val="center"/>
              <w:rPr>
                <w:rFonts w:ascii="Times New Roman" w:hAnsi="Times New Roman"/>
                <w:b/>
                <w:sz w:val="26"/>
                <w:szCs w:val="26"/>
              </w:rPr>
            </w:pPr>
          </w:p>
        </w:tc>
      </w:tr>
      <w:tr w:rsidR="000E6951" w:rsidRPr="009708DE" w14:paraId="5EEE4EFD" w14:textId="77777777" w:rsidTr="0087601B">
        <w:tc>
          <w:tcPr>
            <w:tcW w:w="851" w:type="dxa"/>
            <w:vMerge/>
          </w:tcPr>
          <w:p w14:paraId="66450487"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p>
        </w:tc>
        <w:tc>
          <w:tcPr>
            <w:tcW w:w="4394" w:type="dxa"/>
            <w:vMerge/>
          </w:tcPr>
          <w:p w14:paraId="00CBA2D0"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p>
        </w:tc>
        <w:tc>
          <w:tcPr>
            <w:tcW w:w="5954" w:type="dxa"/>
          </w:tcPr>
          <w:p w14:paraId="1F31AB07" w14:textId="77777777" w:rsidR="000E6951" w:rsidRPr="009708DE" w:rsidRDefault="000E6951"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708DE">
              <w:rPr>
                <w:rFonts w:ascii="Times New Roman" w:hAnsi="Times New Roman"/>
                <w:bCs/>
                <w:i/>
                <w:sz w:val="26"/>
                <w:szCs w:val="26"/>
              </w:rPr>
              <w:t>1. Tiếp nhận hồ sơ (Bộ phận TN&amp;TKQ)</w:t>
            </w:r>
          </w:p>
        </w:tc>
        <w:tc>
          <w:tcPr>
            <w:tcW w:w="2552" w:type="dxa"/>
            <w:vAlign w:val="center"/>
          </w:tcPr>
          <w:p w14:paraId="4F7AFE7D" w14:textId="77777777" w:rsidR="000E6951" w:rsidRPr="009708DE" w:rsidRDefault="000E6951" w:rsidP="0088110F">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½ ngày</w:t>
            </w:r>
          </w:p>
        </w:tc>
        <w:tc>
          <w:tcPr>
            <w:tcW w:w="1134" w:type="dxa"/>
          </w:tcPr>
          <w:p w14:paraId="3C81E9AC"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p>
        </w:tc>
      </w:tr>
      <w:tr w:rsidR="000E6951" w:rsidRPr="009708DE" w14:paraId="3D97B1C2" w14:textId="77777777" w:rsidTr="0087601B">
        <w:tc>
          <w:tcPr>
            <w:tcW w:w="851" w:type="dxa"/>
            <w:vMerge/>
          </w:tcPr>
          <w:p w14:paraId="77592223"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p>
        </w:tc>
        <w:tc>
          <w:tcPr>
            <w:tcW w:w="4394" w:type="dxa"/>
            <w:vMerge/>
          </w:tcPr>
          <w:p w14:paraId="317F9DF0"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p>
        </w:tc>
        <w:tc>
          <w:tcPr>
            <w:tcW w:w="5954" w:type="dxa"/>
          </w:tcPr>
          <w:p w14:paraId="07DAD888" w14:textId="77777777" w:rsidR="000E6951" w:rsidRPr="009708DE" w:rsidRDefault="000E6951" w:rsidP="0088110F">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708DE">
              <w:rPr>
                <w:rFonts w:ascii="Times New Roman" w:hAnsi="Times New Roman"/>
                <w:bCs/>
                <w:i/>
                <w:sz w:val="26"/>
                <w:szCs w:val="26"/>
              </w:rPr>
              <w:t>2. Giải quyết hồ sơ (cơ quan/bộ phận chuyên môn), t</w:t>
            </w:r>
            <w:r w:rsidRPr="009708DE">
              <w:rPr>
                <w:rFonts w:ascii="Times New Roman" w:hAnsi="Times New Roman"/>
                <w:i/>
                <w:sz w:val="26"/>
                <w:szCs w:val="26"/>
              </w:rPr>
              <w:t>rong đó:</w:t>
            </w:r>
          </w:p>
        </w:tc>
        <w:tc>
          <w:tcPr>
            <w:tcW w:w="2552" w:type="dxa"/>
            <w:vAlign w:val="center"/>
          </w:tcPr>
          <w:p w14:paraId="71B192CC" w14:textId="77777777" w:rsidR="000E6951" w:rsidRPr="009708DE" w:rsidRDefault="000E6951" w:rsidP="0088110F">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Cs/>
                <w:i/>
                <w:sz w:val="26"/>
                <w:szCs w:val="26"/>
              </w:rPr>
              <w:t>34</w:t>
            </w:r>
            <w:r w:rsidRPr="00817F8A">
              <w:rPr>
                <w:rFonts w:ascii="Times New Roman" w:hAnsi="Times New Roman"/>
                <w:bCs/>
                <w:i/>
                <w:sz w:val="26"/>
                <w:szCs w:val="26"/>
              </w:rPr>
              <w:t xml:space="preserve"> ngày</w:t>
            </w:r>
          </w:p>
        </w:tc>
        <w:tc>
          <w:tcPr>
            <w:tcW w:w="1134" w:type="dxa"/>
          </w:tcPr>
          <w:p w14:paraId="4459A18F"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p>
        </w:tc>
      </w:tr>
      <w:tr w:rsidR="000E6951" w:rsidRPr="009708DE" w14:paraId="0AE8B92B" w14:textId="77777777" w:rsidTr="0087601B">
        <w:tc>
          <w:tcPr>
            <w:tcW w:w="851" w:type="dxa"/>
            <w:vMerge/>
          </w:tcPr>
          <w:p w14:paraId="7F8B2BE6"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p>
        </w:tc>
        <w:tc>
          <w:tcPr>
            <w:tcW w:w="4394" w:type="dxa"/>
            <w:vMerge/>
          </w:tcPr>
          <w:p w14:paraId="19202140"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p>
        </w:tc>
        <w:tc>
          <w:tcPr>
            <w:tcW w:w="5954" w:type="dxa"/>
          </w:tcPr>
          <w:p w14:paraId="00A8501F"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r w:rsidRPr="009708DE">
              <w:rPr>
                <w:rStyle w:val="fontstyle21"/>
                <w:rFonts w:ascii="Times New Roman" w:hAnsi="Times New Roman"/>
                <w:color w:val="auto"/>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552" w:type="dxa"/>
            <w:vAlign w:val="center"/>
          </w:tcPr>
          <w:p w14:paraId="54166DC2" w14:textId="77777777" w:rsidR="000E6951" w:rsidRPr="00817F8A" w:rsidRDefault="000E6951" w:rsidP="0088110F">
            <w:pPr>
              <w:pStyle w:val="NormalWeb"/>
              <w:spacing w:before="0" w:beforeAutospacing="0" w:after="120" w:afterAutospacing="0" w:line="234" w:lineRule="atLeast"/>
              <w:jc w:val="center"/>
              <w:rPr>
                <w:rFonts w:ascii="Times New Roman" w:hAnsi="Times New Roman"/>
                <w:bCs/>
                <w:i/>
                <w:sz w:val="26"/>
                <w:szCs w:val="26"/>
              </w:rPr>
            </w:pPr>
          </w:p>
          <w:p w14:paraId="7B7D83AA" w14:textId="77777777" w:rsidR="000E6951" w:rsidRPr="009708DE" w:rsidRDefault="000E6951" w:rsidP="0088110F">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19311469"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p>
        </w:tc>
      </w:tr>
      <w:tr w:rsidR="000E6951" w:rsidRPr="009708DE" w14:paraId="7D1F8E15" w14:textId="77777777" w:rsidTr="0087601B">
        <w:tc>
          <w:tcPr>
            <w:tcW w:w="851" w:type="dxa"/>
            <w:vMerge/>
          </w:tcPr>
          <w:p w14:paraId="1D1462DE"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p>
        </w:tc>
        <w:tc>
          <w:tcPr>
            <w:tcW w:w="4394" w:type="dxa"/>
            <w:vMerge/>
          </w:tcPr>
          <w:p w14:paraId="322193A0"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p>
        </w:tc>
        <w:tc>
          <w:tcPr>
            <w:tcW w:w="5954" w:type="dxa"/>
          </w:tcPr>
          <w:p w14:paraId="4D2924B6" w14:textId="77777777" w:rsidR="000E6951" w:rsidRPr="009708DE" w:rsidRDefault="000E6951"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708DE">
              <w:rPr>
                <w:rFonts w:ascii="Times New Roman" w:hAnsi="Times New Roman"/>
                <w:bCs/>
                <w:i/>
                <w:sz w:val="26"/>
                <w:szCs w:val="26"/>
              </w:rPr>
              <w:t xml:space="preserve">+ Chuyên viên </w:t>
            </w:r>
          </w:p>
          <w:p w14:paraId="3E722DD0" w14:textId="77777777" w:rsidR="000E6951" w:rsidRPr="009708DE" w:rsidRDefault="000E6951"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708DE">
              <w:rPr>
                <w:rFonts w:ascii="Times New Roman" w:hAnsi="Times New Roman"/>
                <w:bCs/>
                <w:i/>
                <w:sz w:val="26"/>
                <w:szCs w:val="26"/>
              </w:rPr>
              <w:t>+ Lãnh đạo phòng/bộ phận</w:t>
            </w:r>
          </w:p>
          <w:p w14:paraId="3D545A48" w14:textId="77777777" w:rsidR="000E6951" w:rsidRPr="009708DE" w:rsidRDefault="000E6951"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708DE">
              <w:rPr>
                <w:rFonts w:ascii="Times New Roman" w:hAnsi="Times New Roman"/>
                <w:bCs/>
                <w:i/>
                <w:sz w:val="26"/>
                <w:szCs w:val="26"/>
              </w:rPr>
              <w:t xml:space="preserve">+ Lãnh đạo đơn vị </w:t>
            </w:r>
          </w:p>
          <w:p w14:paraId="68184E33" w14:textId="77777777" w:rsidR="000E6951" w:rsidRPr="00671488" w:rsidRDefault="000E6951" w:rsidP="0088110F">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 Văn thư đơn vị</w:t>
            </w:r>
          </w:p>
        </w:tc>
        <w:tc>
          <w:tcPr>
            <w:tcW w:w="2552" w:type="dxa"/>
            <w:vAlign w:val="center"/>
          </w:tcPr>
          <w:p w14:paraId="077CF6C3" w14:textId="77777777" w:rsidR="000E6951" w:rsidRPr="00817F8A" w:rsidRDefault="000E6951" w:rsidP="0088110F">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Cs/>
                <w:i/>
                <w:sz w:val="26"/>
                <w:szCs w:val="26"/>
              </w:rPr>
              <w:t>32</w:t>
            </w:r>
            <w:r w:rsidRPr="00817F8A">
              <w:rPr>
                <w:rFonts w:ascii="Times New Roman" w:hAnsi="Times New Roman"/>
                <w:bCs/>
                <w:i/>
                <w:sz w:val="26"/>
                <w:szCs w:val="26"/>
              </w:rPr>
              <w:t xml:space="preserve"> ngày</w:t>
            </w:r>
          </w:p>
          <w:p w14:paraId="60135075" w14:textId="77777777" w:rsidR="000E6951" w:rsidRPr="00817F8A" w:rsidRDefault="000E6951" w:rsidP="0088110F">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 ngày</w:t>
            </w:r>
          </w:p>
          <w:p w14:paraId="60028C7E" w14:textId="77777777" w:rsidR="000E6951" w:rsidRPr="00817F8A" w:rsidRDefault="000E6951" w:rsidP="0088110F">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1/2 ngày</w:t>
            </w:r>
          </w:p>
          <w:p w14:paraId="5CD49E81" w14:textId="77777777" w:rsidR="000E6951" w:rsidRPr="009708DE" w:rsidRDefault="000E6951" w:rsidP="0088110F">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1/2 ngày</w:t>
            </w:r>
          </w:p>
        </w:tc>
        <w:tc>
          <w:tcPr>
            <w:tcW w:w="1134" w:type="dxa"/>
          </w:tcPr>
          <w:p w14:paraId="63D1A7CF" w14:textId="77777777" w:rsidR="000E6951" w:rsidRPr="009708DE" w:rsidRDefault="000E6951" w:rsidP="0088110F">
            <w:pPr>
              <w:pStyle w:val="NormalWeb"/>
              <w:spacing w:before="0" w:beforeAutospacing="0" w:after="120" w:afterAutospacing="0" w:line="234" w:lineRule="atLeast"/>
              <w:jc w:val="both"/>
              <w:rPr>
                <w:rFonts w:ascii="Times New Roman" w:hAnsi="Times New Roman"/>
                <w:i/>
                <w:sz w:val="26"/>
                <w:szCs w:val="26"/>
              </w:rPr>
            </w:pPr>
          </w:p>
        </w:tc>
      </w:tr>
      <w:tr w:rsidR="000E6951" w:rsidRPr="009708DE" w14:paraId="05633A60" w14:textId="77777777" w:rsidTr="0087601B">
        <w:tc>
          <w:tcPr>
            <w:tcW w:w="851" w:type="dxa"/>
            <w:vAlign w:val="center"/>
          </w:tcPr>
          <w:p w14:paraId="3E9AAC52" w14:textId="77777777" w:rsidR="000E6951" w:rsidRPr="009708DE" w:rsidRDefault="000E6951"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4</w:t>
            </w:r>
          </w:p>
        </w:tc>
        <w:tc>
          <w:tcPr>
            <w:tcW w:w="4394" w:type="dxa"/>
          </w:tcPr>
          <w:p w14:paraId="4ED1A6D2" w14:textId="77777777" w:rsidR="000E6951" w:rsidRPr="009708DE" w:rsidRDefault="000E6951" w:rsidP="0088110F">
            <w:pPr>
              <w:pStyle w:val="NormalWeb"/>
              <w:spacing w:before="0" w:beforeAutospacing="0" w:after="120" w:afterAutospacing="0" w:line="234" w:lineRule="atLeast"/>
              <w:jc w:val="both"/>
              <w:rPr>
                <w:rStyle w:val="fontstyle21"/>
                <w:rFonts w:ascii="Times New Roman" w:hAnsi="Times New Roman"/>
                <w:i/>
                <w:color w:val="auto"/>
              </w:rPr>
            </w:pPr>
            <w:r w:rsidRPr="009708DE">
              <w:rPr>
                <w:rFonts w:ascii="Times New Roman" w:hAnsi="Times New Roman"/>
                <w:b/>
                <w:sz w:val="26"/>
                <w:szCs w:val="26"/>
                <w:lang w:val="nl-NL"/>
              </w:rPr>
              <w:t>Trả kết quả giải quyết thủ tục hành chính</w:t>
            </w:r>
            <w:r w:rsidRPr="009708DE">
              <w:rPr>
                <w:rStyle w:val="fontstyle21"/>
                <w:rFonts w:ascii="Times New Roman" w:hAnsi="Times New Roman"/>
                <w:i/>
                <w:color w:val="auto"/>
              </w:rPr>
              <w:t xml:space="preserve"> </w:t>
            </w:r>
          </w:p>
          <w:p w14:paraId="5BF9A8BE"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r w:rsidRPr="009708DE">
              <w:rPr>
                <w:rStyle w:val="fontstyle21"/>
                <w:rFonts w:ascii="Times New Roman" w:hAnsi="Times New Roman"/>
                <w:i/>
                <w:color w:val="auto"/>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5954" w:type="dxa"/>
          </w:tcPr>
          <w:p w14:paraId="13CB74CA" w14:textId="77777777" w:rsidR="000E6951" w:rsidRPr="00F61758" w:rsidRDefault="000E6951" w:rsidP="0088110F">
            <w:pPr>
              <w:spacing w:before="120" w:after="120"/>
              <w:ind w:firstLine="198"/>
              <w:jc w:val="both"/>
              <w:rPr>
                <w:iCs/>
                <w:sz w:val="28"/>
                <w:szCs w:val="28"/>
                <w:lang w:val="nl-NL"/>
              </w:rPr>
            </w:pPr>
            <w:r w:rsidRPr="00F61758">
              <w:rPr>
                <w:iCs/>
                <w:sz w:val="28"/>
                <w:szCs w:val="28"/>
                <w:lang w:val="nl-NL"/>
              </w:rPr>
              <w:t>- Công chức tiếp nhận và trả  kết quả nhập vào sổ theo dõi hồ sơ và phần mềm điện tử thực hiện như sau:</w:t>
            </w:r>
          </w:p>
          <w:p w14:paraId="7F4C3535" w14:textId="77777777" w:rsidR="000E6951" w:rsidRPr="009708DE" w:rsidRDefault="000E6951" w:rsidP="0088110F">
            <w:pPr>
              <w:spacing w:before="120" w:after="120"/>
              <w:ind w:firstLine="198"/>
              <w:jc w:val="both"/>
              <w:rPr>
                <w:iCs/>
                <w:sz w:val="26"/>
                <w:szCs w:val="26"/>
                <w:lang w:val="nl-NL"/>
              </w:rPr>
            </w:pPr>
            <w:r w:rsidRPr="009708DE">
              <w:rPr>
                <w:iCs/>
                <w:sz w:val="26"/>
                <w:szCs w:val="26"/>
                <w:lang w:val="nl-NL"/>
              </w:rPr>
              <w:t>- T</w:t>
            </w:r>
            <w:r w:rsidRPr="00212A1E">
              <w:rPr>
                <w:rStyle w:val="fontstyle21"/>
                <w:rFonts w:ascii="Times New Roman" w:hAnsi="Times New Roman"/>
                <w:color w:val="auto"/>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9A22B91" w14:textId="77777777" w:rsidR="000E6951" w:rsidRPr="009708DE" w:rsidRDefault="000E6951" w:rsidP="0088110F">
            <w:pPr>
              <w:spacing w:before="120" w:after="120"/>
              <w:ind w:firstLine="198"/>
              <w:jc w:val="both"/>
              <w:rPr>
                <w:iCs/>
                <w:sz w:val="26"/>
                <w:szCs w:val="26"/>
                <w:lang w:val="nl-NL"/>
              </w:rPr>
            </w:pPr>
            <w:r w:rsidRPr="009708DE">
              <w:rPr>
                <w:iCs/>
                <w:sz w:val="26"/>
                <w:szCs w:val="26"/>
                <w:lang w:val="nl-NL"/>
              </w:rPr>
              <w:t xml:space="preserve">- </w:t>
            </w:r>
            <w:r w:rsidRPr="00212A1E">
              <w:rPr>
                <w:rStyle w:val="fontstyle21"/>
                <w:rFonts w:ascii="Times New Roman" w:hAnsi="Times New Roman"/>
                <w:color w:val="auto"/>
                <w:lang w:val="nl-NL"/>
              </w:rPr>
              <w:t>Tổ chức, cá nhân nhận kết quả giải quyết thủ tục hành chính theo thời gian, địa điểm ghi trên Giấy tiếp nhận hồ sơ và hẹn trả kết quả (</w:t>
            </w:r>
            <w:r w:rsidRPr="009708DE">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4D6E1026" w14:textId="77777777" w:rsidR="000E6951" w:rsidRPr="009708DE" w:rsidRDefault="000E6951" w:rsidP="0088110F">
            <w:pPr>
              <w:spacing w:before="120" w:after="120"/>
              <w:ind w:firstLine="198"/>
              <w:jc w:val="both"/>
              <w:rPr>
                <w:iCs/>
                <w:sz w:val="26"/>
                <w:szCs w:val="26"/>
                <w:lang w:val="nl-NL"/>
              </w:rPr>
            </w:pPr>
            <w:r w:rsidRPr="009708DE">
              <w:rPr>
                <w:iCs/>
                <w:sz w:val="26"/>
                <w:szCs w:val="26"/>
                <w:lang w:val="nl-NL"/>
              </w:rPr>
              <w:lastRenderedPageBreak/>
              <w:t>- Trường hợp nhận kết quả</w:t>
            </w:r>
            <w:r w:rsidRPr="00212A1E">
              <w:rPr>
                <w:sz w:val="26"/>
                <w:szCs w:val="26"/>
                <w:lang w:val="nl-NL"/>
              </w:rPr>
              <w:t xml:space="preserve"> thông </w:t>
            </w:r>
            <w:r w:rsidRPr="009708DE">
              <w:rPr>
                <w:sz w:val="26"/>
                <w:szCs w:val="26"/>
                <w:lang w:val="vi-VN"/>
              </w:rPr>
              <w:t xml:space="preserve">qua dịch vụ bưu chính </w:t>
            </w:r>
            <w:r w:rsidRPr="00212A1E">
              <w:rPr>
                <w:sz w:val="26"/>
                <w:szCs w:val="26"/>
                <w:lang w:val="nl-NL"/>
              </w:rPr>
              <w:t>công ích. (</w:t>
            </w:r>
            <w:r w:rsidRPr="009708DE">
              <w:rPr>
                <w:iCs/>
                <w:sz w:val="26"/>
                <w:szCs w:val="26"/>
                <w:lang w:val="nl-NL"/>
              </w:rPr>
              <w:t>đăng ký</w:t>
            </w:r>
            <w:r w:rsidRPr="00212A1E">
              <w:rPr>
                <w:sz w:val="26"/>
                <w:szCs w:val="26"/>
                <w:lang w:val="nl-NL"/>
              </w:rPr>
              <w:t xml:space="preserve"> theo hướng dẫn của Bưu điện)</w:t>
            </w:r>
            <w:r w:rsidRPr="00212A1E">
              <w:rPr>
                <w:rStyle w:val="fontstyle21"/>
                <w:rFonts w:ascii="Times New Roman" w:hAnsi="Times New Roman"/>
                <w:color w:val="auto"/>
                <w:lang w:val="nl-NL"/>
              </w:rPr>
              <w:t xml:space="preserve"> (nếu có)</w:t>
            </w:r>
          </w:p>
          <w:p w14:paraId="126E5DAB" w14:textId="77777777" w:rsidR="000E6951" w:rsidRPr="009708DE" w:rsidRDefault="000E6951" w:rsidP="0088110F">
            <w:pPr>
              <w:spacing w:before="120" w:after="120"/>
              <w:ind w:firstLine="198"/>
              <w:jc w:val="both"/>
              <w:rPr>
                <w:b/>
                <w:i/>
                <w:sz w:val="26"/>
                <w:szCs w:val="26"/>
                <w:lang w:val="pt-BR"/>
              </w:rPr>
            </w:pPr>
            <w:r w:rsidRPr="009708DE">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12A1E">
              <w:rPr>
                <w:rStyle w:val="fontstyle21"/>
                <w:rFonts w:ascii="Times New Roman" w:hAnsi="Times New Roman"/>
                <w:color w:val="auto"/>
                <w:lang w:val="nl-NL"/>
              </w:rPr>
              <w:t xml:space="preserve"> trường hợp đăng ký nhận kết quả trực tuyến thì thông qua Cổng Dịch vụ công trực tuyến. (nếu có)</w:t>
            </w:r>
          </w:p>
          <w:p w14:paraId="2F0C371F" w14:textId="77777777" w:rsidR="000E6951" w:rsidRPr="009708DE" w:rsidRDefault="000E6951" w:rsidP="0088110F">
            <w:pPr>
              <w:spacing w:before="120" w:after="120"/>
              <w:ind w:firstLine="198"/>
              <w:jc w:val="both"/>
              <w:rPr>
                <w:rStyle w:val="fontstyle21"/>
                <w:rFonts w:ascii="Times New Roman" w:hAnsi="Times New Roman"/>
                <w:iCs/>
                <w:color w:val="auto"/>
                <w:lang w:val="nl-NL"/>
              </w:rPr>
            </w:pPr>
            <w:r w:rsidRPr="009708DE">
              <w:rPr>
                <w:iCs/>
                <w:sz w:val="26"/>
                <w:szCs w:val="26"/>
                <w:lang w:val="nl-NL"/>
              </w:rPr>
              <w:t>- Thời gian trả kết quả: Sáng: từ 07 giờ đến 11 giờ 30 phút; chiều: từ 13 giờ 30 đến 17 giờ của các ngày làm việc.</w:t>
            </w:r>
          </w:p>
        </w:tc>
        <w:tc>
          <w:tcPr>
            <w:tcW w:w="2552" w:type="dxa"/>
            <w:vAlign w:val="center"/>
          </w:tcPr>
          <w:p w14:paraId="02AB7D7A" w14:textId="77777777" w:rsidR="000E6951" w:rsidRPr="009708DE" w:rsidRDefault="000E6951" w:rsidP="0088110F">
            <w:pPr>
              <w:pStyle w:val="NormalWeb"/>
              <w:spacing w:before="0" w:beforeAutospacing="0" w:after="120" w:afterAutospacing="0" w:line="234" w:lineRule="atLeast"/>
              <w:jc w:val="center"/>
              <w:rPr>
                <w:rFonts w:ascii="Times New Roman" w:hAnsi="Times New Roman"/>
                <w:bCs/>
                <w:i/>
                <w:sz w:val="26"/>
                <w:szCs w:val="26"/>
              </w:rPr>
            </w:pPr>
            <w:r w:rsidRPr="009708DE">
              <w:rPr>
                <w:rFonts w:ascii="Times New Roman" w:hAnsi="Times New Roman"/>
                <w:bCs/>
                <w:i/>
                <w:sz w:val="26"/>
                <w:szCs w:val="26"/>
              </w:rPr>
              <w:lastRenderedPageBreak/>
              <w:t xml:space="preserve">½ </w:t>
            </w:r>
            <w:r>
              <w:rPr>
                <w:rFonts w:ascii="Times New Roman" w:hAnsi="Times New Roman"/>
                <w:bCs/>
                <w:i/>
                <w:sz w:val="26"/>
                <w:szCs w:val="26"/>
              </w:rPr>
              <w:t>ngày</w:t>
            </w:r>
          </w:p>
        </w:tc>
        <w:tc>
          <w:tcPr>
            <w:tcW w:w="1134" w:type="dxa"/>
          </w:tcPr>
          <w:p w14:paraId="07F9634D" w14:textId="77777777" w:rsidR="000E6951" w:rsidRPr="009708DE" w:rsidRDefault="000E6951" w:rsidP="0088110F">
            <w:pPr>
              <w:pStyle w:val="NormalWeb"/>
              <w:spacing w:before="0" w:beforeAutospacing="0" w:after="120" w:afterAutospacing="0" w:line="234" w:lineRule="atLeast"/>
              <w:jc w:val="both"/>
              <w:rPr>
                <w:rFonts w:ascii="Times New Roman" w:hAnsi="Times New Roman"/>
                <w:sz w:val="26"/>
                <w:szCs w:val="26"/>
                <w:lang w:val="vi-VN"/>
              </w:rPr>
            </w:pPr>
          </w:p>
        </w:tc>
      </w:tr>
    </w:tbl>
    <w:p w14:paraId="4AC31E3A" w14:textId="77777777" w:rsidR="000E6951" w:rsidRPr="009708DE" w:rsidRDefault="000E6951" w:rsidP="000E6951">
      <w:pPr>
        <w:pStyle w:val="NormalWeb"/>
        <w:shd w:val="clear" w:color="auto" w:fill="FFFFFF"/>
        <w:spacing w:before="120" w:beforeAutospacing="0" w:after="120" w:afterAutospacing="0"/>
        <w:ind w:firstLine="652"/>
        <w:jc w:val="both"/>
        <w:rPr>
          <w:rFonts w:ascii="Times New Roman" w:hAnsi="Times New Roman"/>
          <w:bCs/>
          <w:sz w:val="28"/>
          <w:szCs w:val="28"/>
        </w:rPr>
      </w:pPr>
      <w:r w:rsidRPr="009708DE">
        <w:rPr>
          <w:rFonts w:ascii="Times New Roman" w:hAnsi="Times New Roman"/>
          <w:b/>
          <w:bCs/>
          <w:sz w:val="28"/>
          <w:szCs w:val="28"/>
        </w:rPr>
        <w:t xml:space="preserve">b. Thành phần, số lượng hồ sơ </w:t>
      </w:r>
    </w:p>
    <w:p w14:paraId="3A6B6BD8" w14:textId="77777777" w:rsidR="000E6951" w:rsidRPr="009708DE" w:rsidRDefault="000E6951" w:rsidP="000E6951">
      <w:pPr>
        <w:pStyle w:val="NormalWeb"/>
        <w:shd w:val="clear" w:color="auto" w:fill="FFFFFF"/>
        <w:spacing w:before="120" w:beforeAutospacing="0" w:after="120" w:afterAutospacing="0"/>
        <w:ind w:firstLine="720"/>
        <w:jc w:val="both"/>
        <w:rPr>
          <w:rFonts w:ascii="Times New Roman" w:hAnsi="Times New Roman"/>
          <w:sz w:val="28"/>
          <w:szCs w:val="28"/>
        </w:rPr>
      </w:pPr>
      <w:r w:rsidRPr="009708DE">
        <w:rPr>
          <w:rFonts w:ascii="Times New Roman" w:hAnsi="Times New Roman"/>
          <w:sz w:val="28"/>
          <w:szCs w:val="28"/>
        </w:rPr>
        <w:t>- Thành phần hồ sơ:</w:t>
      </w:r>
    </w:p>
    <w:p w14:paraId="46150912" w14:textId="77777777" w:rsidR="000E6951" w:rsidRPr="009708DE" w:rsidRDefault="000E6951" w:rsidP="000E6951">
      <w:pPr>
        <w:pStyle w:val="Bodytext21"/>
        <w:shd w:val="clear" w:color="auto" w:fill="auto"/>
        <w:spacing w:before="120" w:after="120" w:line="240" w:lineRule="auto"/>
        <w:ind w:firstLine="760"/>
        <w:rPr>
          <w:color w:val="auto"/>
        </w:rPr>
      </w:pPr>
      <w:r w:rsidRPr="009708DE">
        <w:rPr>
          <w:rStyle w:val="Bodytext2"/>
          <w:color w:val="auto"/>
          <w:sz w:val="28"/>
          <w:szCs w:val="28"/>
        </w:rPr>
        <w:t xml:space="preserve">+ Đơn đăng ký xét tuyển học theo chế độ cử tuyển (Mẫu số 02 quy định tại Phụ lục kèm </w:t>
      </w:r>
      <w:r w:rsidRPr="009708DE">
        <w:rPr>
          <w:rStyle w:val="Bodytext2"/>
          <w:color w:val="auto"/>
          <w:sz w:val="28"/>
          <w:szCs w:val="28"/>
          <w:lang w:val="de-DE" w:eastAsia="de-DE"/>
        </w:rPr>
        <w:t xml:space="preserve">theo </w:t>
      </w:r>
      <w:r w:rsidRPr="009708DE">
        <w:rPr>
          <w:rStyle w:val="Bodytext2"/>
          <w:color w:val="auto"/>
          <w:sz w:val="28"/>
          <w:szCs w:val="28"/>
        </w:rPr>
        <w:t>Nghị định này);</w:t>
      </w:r>
    </w:p>
    <w:p w14:paraId="3009DBF2" w14:textId="77777777" w:rsidR="000E6951" w:rsidRPr="009708DE" w:rsidRDefault="000E6951" w:rsidP="000E6951">
      <w:pPr>
        <w:pStyle w:val="Bodytext21"/>
        <w:shd w:val="clear" w:color="auto" w:fill="auto"/>
        <w:spacing w:before="120" w:after="120" w:line="240" w:lineRule="auto"/>
        <w:ind w:firstLine="760"/>
        <w:rPr>
          <w:color w:val="auto"/>
        </w:rPr>
      </w:pPr>
      <w:r w:rsidRPr="009708DE">
        <w:rPr>
          <w:rStyle w:val="Bodytext2"/>
          <w:color w:val="auto"/>
          <w:sz w:val="28"/>
          <w:szCs w:val="28"/>
        </w:rPr>
        <w:t>+ Bản sao kèm bản chính để đối chiếu hoặc bản sao được chứng thực từ bản chính giấy khai sinh;</w:t>
      </w:r>
    </w:p>
    <w:p w14:paraId="054795AE" w14:textId="77777777" w:rsidR="000E6951" w:rsidRPr="009708DE" w:rsidRDefault="000E6951" w:rsidP="000E6951">
      <w:pPr>
        <w:pStyle w:val="Bodytext21"/>
        <w:shd w:val="clear" w:color="auto" w:fill="auto"/>
        <w:spacing w:before="120" w:after="120" w:line="240" w:lineRule="auto"/>
        <w:ind w:firstLine="760"/>
        <w:rPr>
          <w:color w:val="auto"/>
        </w:rPr>
      </w:pPr>
      <w:r w:rsidRPr="009708DE">
        <w:rPr>
          <w:rStyle w:val="Bodytext2"/>
          <w:color w:val="auto"/>
          <w:sz w:val="28"/>
          <w:szCs w:val="28"/>
        </w:rPr>
        <w:t>+ Sơ yếu lý lịch (Mẫu số 03 quy định tại Phụ lục kèm theo Nghị định</w:t>
      </w:r>
    </w:p>
    <w:p w14:paraId="2645E19F" w14:textId="77777777" w:rsidR="000E6951" w:rsidRPr="009708DE" w:rsidRDefault="000E6951" w:rsidP="000E6951">
      <w:pPr>
        <w:pStyle w:val="Bodytext21"/>
        <w:shd w:val="clear" w:color="auto" w:fill="auto"/>
        <w:spacing w:before="120" w:after="120" w:line="240" w:lineRule="auto"/>
        <w:jc w:val="left"/>
        <w:rPr>
          <w:color w:val="auto"/>
        </w:rPr>
      </w:pPr>
      <w:r w:rsidRPr="009708DE">
        <w:rPr>
          <w:rStyle w:val="Bodytext2"/>
          <w:color w:val="auto"/>
          <w:sz w:val="28"/>
          <w:szCs w:val="28"/>
        </w:rPr>
        <w:t>này);</w:t>
      </w:r>
    </w:p>
    <w:p w14:paraId="61ED4715" w14:textId="77777777" w:rsidR="000E6951" w:rsidRPr="009708DE" w:rsidRDefault="000E6951" w:rsidP="000E6951">
      <w:pPr>
        <w:pStyle w:val="Bodytext21"/>
        <w:shd w:val="clear" w:color="auto" w:fill="auto"/>
        <w:spacing w:before="120" w:after="120" w:line="240" w:lineRule="auto"/>
        <w:ind w:firstLine="760"/>
        <w:rPr>
          <w:color w:val="auto"/>
        </w:rPr>
      </w:pPr>
      <w:r w:rsidRPr="009708DE">
        <w:rPr>
          <w:rStyle w:val="Bodytext2"/>
          <w:color w:val="auto"/>
          <w:sz w:val="28"/>
          <w:szCs w:val="28"/>
        </w:rPr>
        <w:t>+ Giấy chứng nhận con liệt sỹ, con thương binh, bệnh binh; người được hưởng chính sách như thương binh (nếu có);</w:t>
      </w:r>
    </w:p>
    <w:p w14:paraId="66CCE4EA" w14:textId="77777777" w:rsidR="000E6951" w:rsidRPr="009708DE" w:rsidRDefault="000E6951" w:rsidP="000E6951">
      <w:pPr>
        <w:pStyle w:val="Bodytext21"/>
        <w:shd w:val="clear" w:color="auto" w:fill="auto"/>
        <w:spacing w:before="120" w:after="120" w:line="240" w:lineRule="auto"/>
        <w:ind w:firstLine="760"/>
        <w:rPr>
          <w:color w:val="auto"/>
        </w:rPr>
      </w:pPr>
      <w:r w:rsidRPr="009708DE">
        <w:rPr>
          <w:rStyle w:val="Bodytext2"/>
          <w:color w:val="auto"/>
          <w:sz w:val="28"/>
          <w:szCs w:val="28"/>
        </w:rPr>
        <w:t xml:space="preserve">+ Hai ảnh chân dung (cỡ 4x6 </w:t>
      </w:r>
      <w:r w:rsidRPr="00212A1E">
        <w:rPr>
          <w:rStyle w:val="Bodytext2"/>
          <w:color w:val="auto"/>
          <w:sz w:val="28"/>
          <w:szCs w:val="28"/>
        </w:rPr>
        <w:t xml:space="preserve">cm) </w:t>
      </w:r>
      <w:r w:rsidRPr="009708DE">
        <w:rPr>
          <w:rStyle w:val="Bodytext2"/>
          <w:color w:val="auto"/>
          <w:sz w:val="28"/>
          <w:szCs w:val="28"/>
        </w:rPr>
        <w:t>chụp trong vòng 6 tháng tính đến ngày nộp hồ sơ;</w:t>
      </w:r>
    </w:p>
    <w:p w14:paraId="5D76E19D" w14:textId="77777777" w:rsidR="000E6951" w:rsidRPr="009708DE" w:rsidRDefault="000E6951" w:rsidP="000E6951">
      <w:pPr>
        <w:pStyle w:val="Bodytext21"/>
        <w:shd w:val="clear" w:color="auto" w:fill="auto"/>
        <w:spacing w:before="120" w:after="120" w:line="240" w:lineRule="auto"/>
        <w:ind w:firstLine="760"/>
        <w:rPr>
          <w:color w:val="auto"/>
        </w:rPr>
      </w:pPr>
      <w:r w:rsidRPr="009708DE">
        <w:rPr>
          <w:rStyle w:val="Bodytext2"/>
          <w:color w:val="auto"/>
          <w:sz w:val="28"/>
          <w:szCs w:val="28"/>
        </w:rPr>
        <w:t>+ Một phong bì có dán tem và ghi rõ địa chỉ liên lạc của người đăng ký học theo chế độ cử tuyển.</w:t>
      </w:r>
    </w:p>
    <w:p w14:paraId="34BA207F" w14:textId="77777777" w:rsidR="000E6951" w:rsidRPr="00212A1E" w:rsidRDefault="000E6951" w:rsidP="000E6951">
      <w:pPr>
        <w:pStyle w:val="NormalWeb"/>
        <w:shd w:val="clear" w:color="auto" w:fill="FFFFFF"/>
        <w:spacing w:before="120" w:beforeAutospacing="0" w:after="120" w:afterAutospacing="0"/>
        <w:ind w:firstLine="720"/>
        <w:jc w:val="both"/>
        <w:rPr>
          <w:rFonts w:ascii="Times New Roman" w:hAnsi="Times New Roman"/>
          <w:sz w:val="28"/>
          <w:szCs w:val="28"/>
          <w:lang w:val="vi-VN"/>
        </w:rPr>
      </w:pPr>
      <w:r w:rsidRPr="00212A1E">
        <w:rPr>
          <w:rFonts w:ascii="Times New Roman" w:hAnsi="Times New Roman"/>
          <w:sz w:val="28"/>
          <w:szCs w:val="28"/>
          <w:lang w:val="vi-VN"/>
        </w:rPr>
        <w:t>- Số lượng hồ sơ: 01 bộ</w:t>
      </w:r>
    </w:p>
    <w:p w14:paraId="637D8785" w14:textId="77777777" w:rsidR="000E6951" w:rsidRPr="00212A1E" w:rsidRDefault="000E6951" w:rsidP="000E6951">
      <w:pPr>
        <w:pStyle w:val="NormalWeb"/>
        <w:shd w:val="clear" w:color="auto" w:fill="FFFFFF"/>
        <w:spacing w:before="120" w:beforeAutospacing="0" w:after="120" w:afterAutospacing="0"/>
        <w:ind w:firstLine="720"/>
        <w:jc w:val="both"/>
        <w:rPr>
          <w:rFonts w:ascii="Times New Roman" w:hAnsi="Times New Roman"/>
          <w:sz w:val="28"/>
          <w:szCs w:val="28"/>
          <w:lang w:val="vi-VN"/>
        </w:rPr>
      </w:pPr>
      <w:r w:rsidRPr="00212A1E">
        <w:rPr>
          <w:rFonts w:ascii="Times New Roman" w:hAnsi="Times New Roman"/>
          <w:b/>
          <w:bCs/>
          <w:sz w:val="28"/>
          <w:szCs w:val="28"/>
          <w:lang w:val="vi-VN"/>
        </w:rPr>
        <w:t xml:space="preserve">c. Đối tượng thực hiện thủ tục hành chính: </w:t>
      </w:r>
      <w:r w:rsidRPr="00212A1E">
        <w:rPr>
          <w:rStyle w:val="Bodytext2"/>
          <w:rFonts w:ascii="Times New Roman" w:hAnsi="Times New Roman"/>
          <w:sz w:val="28"/>
          <w:szCs w:val="28"/>
          <w:lang w:val="vi-VN"/>
        </w:rPr>
        <w:t>Người học đáp ứng các tiêu chuẩn đăng ký xét tuyển</w:t>
      </w:r>
    </w:p>
    <w:p w14:paraId="61C4DBEC" w14:textId="77777777" w:rsidR="000E6951" w:rsidRPr="009708DE" w:rsidRDefault="000E6951" w:rsidP="000E6951">
      <w:pPr>
        <w:pStyle w:val="Bodytext21"/>
        <w:shd w:val="clear" w:color="auto" w:fill="auto"/>
        <w:spacing w:before="120" w:after="120" w:line="240" w:lineRule="auto"/>
        <w:ind w:firstLine="740"/>
        <w:rPr>
          <w:rStyle w:val="Bodytext2"/>
          <w:color w:val="auto"/>
          <w:sz w:val="28"/>
          <w:szCs w:val="28"/>
        </w:rPr>
      </w:pPr>
      <w:r w:rsidRPr="009708DE">
        <w:rPr>
          <w:b/>
          <w:bCs/>
          <w:color w:val="auto"/>
        </w:rPr>
        <w:lastRenderedPageBreak/>
        <w:t>d. Cơ quan giải quyết thủ tục hành chính</w:t>
      </w:r>
      <w:r w:rsidRPr="009708DE">
        <w:rPr>
          <w:color w:val="auto"/>
        </w:rPr>
        <w:t xml:space="preserve">: </w:t>
      </w:r>
      <w:r w:rsidRPr="009708DE">
        <w:rPr>
          <w:rStyle w:val="Bodytext2"/>
          <w:color w:val="auto"/>
          <w:sz w:val="28"/>
          <w:szCs w:val="28"/>
        </w:rPr>
        <w:t>Sở Giáo dục và Đào tạo, Ủy ban nhân dân tỉnh.</w:t>
      </w:r>
    </w:p>
    <w:p w14:paraId="5835C812" w14:textId="77777777" w:rsidR="000E6951" w:rsidRPr="009708DE" w:rsidRDefault="000E6951" w:rsidP="000E6951">
      <w:pPr>
        <w:pStyle w:val="Bodytext21"/>
        <w:shd w:val="clear" w:color="auto" w:fill="auto"/>
        <w:spacing w:before="120" w:after="120" w:line="240" w:lineRule="auto"/>
        <w:ind w:firstLine="740"/>
        <w:rPr>
          <w:bCs/>
          <w:color w:val="auto"/>
        </w:rPr>
      </w:pPr>
      <w:r w:rsidRPr="009708DE">
        <w:rPr>
          <w:b/>
          <w:bCs/>
          <w:color w:val="auto"/>
        </w:rPr>
        <w:t xml:space="preserve">đ. Kết quả thực hiện thủ tục hành chính: </w:t>
      </w:r>
      <w:r w:rsidRPr="009708DE">
        <w:rPr>
          <w:rStyle w:val="Bodytext2"/>
          <w:color w:val="auto"/>
          <w:sz w:val="28"/>
          <w:szCs w:val="28"/>
        </w:rPr>
        <w:t>Chủ tịch Ủy ban nhân dân tỉnh phê duyệt danh sách người trúng tuyển đi học theo chế độ cử tuyển.</w:t>
      </w:r>
    </w:p>
    <w:p w14:paraId="2249447D" w14:textId="77777777" w:rsidR="000E6951" w:rsidRPr="00212A1E" w:rsidRDefault="000E6951" w:rsidP="000E6951">
      <w:pPr>
        <w:pStyle w:val="NormalWeb"/>
        <w:shd w:val="clear" w:color="auto" w:fill="FFFFFF"/>
        <w:spacing w:before="120" w:beforeAutospacing="0" w:after="120" w:afterAutospacing="0"/>
        <w:ind w:firstLine="720"/>
        <w:jc w:val="both"/>
        <w:rPr>
          <w:rFonts w:ascii="Times New Roman" w:hAnsi="Times New Roman"/>
          <w:b/>
          <w:bCs/>
          <w:sz w:val="28"/>
          <w:szCs w:val="28"/>
          <w:lang w:val="vi-VN"/>
        </w:rPr>
      </w:pPr>
      <w:r w:rsidRPr="00212A1E">
        <w:rPr>
          <w:rFonts w:ascii="Times New Roman" w:hAnsi="Times New Roman"/>
          <w:b/>
          <w:bCs/>
          <w:sz w:val="28"/>
          <w:szCs w:val="28"/>
          <w:lang w:val="vi-VN"/>
        </w:rPr>
        <w:t xml:space="preserve">e. Phí, lệ phí: </w:t>
      </w:r>
      <w:r w:rsidRPr="00212A1E">
        <w:rPr>
          <w:rFonts w:ascii="Times New Roman" w:hAnsi="Times New Roman"/>
          <w:bCs/>
          <w:sz w:val="28"/>
          <w:szCs w:val="28"/>
          <w:lang w:val="vi-VN"/>
        </w:rPr>
        <w:t>Không</w:t>
      </w:r>
    </w:p>
    <w:p w14:paraId="6FD5431A" w14:textId="77777777" w:rsidR="000E6951" w:rsidRPr="00212A1E" w:rsidRDefault="000E6951" w:rsidP="000E6951">
      <w:pPr>
        <w:pStyle w:val="NormalWeb"/>
        <w:shd w:val="clear" w:color="auto" w:fill="FFFFFF"/>
        <w:spacing w:before="120" w:beforeAutospacing="0" w:after="120" w:afterAutospacing="0"/>
        <w:ind w:firstLine="720"/>
        <w:jc w:val="both"/>
        <w:rPr>
          <w:rFonts w:ascii="Times New Roman" w:hAnsi="Times New Roman"/>
          <w:b/>
          <w:bCs/>
          <w:sz w:val="28"/>
          <w:szCs w:val="28"/>
          <w:lang w:val="vi-VN"/>
        </w:rPr>
      </w:pPr>
      <w:r w:rsidRPr="00212A1E">
        <w:rPr>
          <w:rFonts w:ascii="Times New Roman" w:hAnsi="Times New Roman"/>
          <w:b/>
          <w:bCs/>
          <w:sz w:val="28"/>
          <w:szCs w:val="28"/>
          <w:lang w:val="vi-VN"/>
        </w:rPr>
        <w:t>g.Tên mẫu đơn, mẫu tờ khai:</w:t>
      </w:r>
    </w:p>
    <w:p w14:paraId="637C3886" w14:textId="77777777" w:rsidR="000E6951" w:rsidRPr="009708DE" w:rsidRDefault="000E6951" w:rsidP="000E6951">
      <w:pPr>
        <w:pStyle w:val="Bodytext21"/>
        <w:shd w:val="clear" w:color="auto" w:fill="auto"/>
        <w:spacing w:before="120" w:after="120" w:line="240" w:lineRule="auto"/>
        <w:ind w:firstLine="0"/>
        <w:rPr>
          <w:color w:val="auto"/>
        </w:rPr>
      </w:pPr>
      <w:r w:rsidRPr="009708DE">
        <w:rPr>
          <w:rStyle w:val="Bodytext2"/>
          <w:color w:val="auto"/>
        </w:rPr>
        <w:tab/>
      </w:r>
      <w:r w:rsidRPr="00212A1E">
        <w:rPr>
          <w:rStyle w:val="Bodytext2"/>
          <w:color w:val="auto"/>
          <w:sz w:val="28"/>
          <w:szCs w:val="28"/>
        </w:rPr>
        <w:t xml:space="preserve">- </w:t>
      </w:r>
      <w:r w:rsidRPr="009708DE">
        <w:rPr>
          <w:rStyle w:val="Bodytext2"/>
          <w:color w:val="auto"/>
          <w:sz w:val="28"/>
          <w:szCs w:val="28"/>
        </w:rPr>
        <w:t>Mẫu số 02: Đơn đăng ký xét tuyển hoc theo chế độ cử tuyển;</w:t>
      </w:r>
    </w:p>
    <w:p w14:paraId="2F916517" w14:textId="77777777" w:rsidR="000E6951" w:rsidRPr="009708DE" w:rsidRDefault="000E6951" w:rsidP="000E6951">
      <w:pPr>
        <w:pStyle w:val="Bodytext21"/>
        <w:shd w:val="clear" w:color="auto" w:fill="auto"/>
        <w:spacing w:before="120" w:after="120" w:line="240" w:lineRule="auto"/>
        <w:rPr>
          <w:color w:val="auto"/>
        </w:rPr>
      </w:pPr>
      <w:r w:rsidRPr="00212A1E">
        <w:rPr>
          <w:rStyle w:val="Bodytext2"/>
          <w:color w:val="auto"/>
          <w:sz w:val="28"/>
          <w:szCs w:val="28"/>
        </w:rPr>
        <w:t xml:space="preserve">- </w:t>
      </w:r>
      <w:r w:rsidRPr="009708DE">
        <w:rPr>
          <w:rStyle w:val="Bodytext2"/>
          <w:color w:val="auto"/>
          <w:sz w:val="28"/>
          <w:szCs w:val="28"/>
        </w:rPr>
        <w:t>Mẫu số 03: Sơ yếu lý lịch</w:t>
      </w:r>
    </w:p>
    <w:p w14:paraId="77DFF938" w14:textId="77777777" w:rsidR="000E6951" w:rsidRPr="00212A1E" w:rsidRDefault="000E6951" w:rsidP="000E6951">
      <w:pPr>
        <w:spacing w:before="120" w:after="120"/>
        <w:ind w:firstLine="700"/>
        <w:rPr>
          <w:sz w:val="28"/>
          <w:szCs w:val="28"/>
          <w:lang w:val="vi-VN"/>
        </w:rPr>
      </w:pPr>
      <w:r w:rsidRPr="009708DE">
        <w:rPr>
          <w:b/>
          <w:bCs/>
          <w:sz w:val="28"/>
          <w:szCs w:val="28"/>
          <w:lang w:val="hr-HR"/>
        </w:rPr>
        <w:t>h. Yêu cầu, điều kiện thực hiện thủ tục hành chính:</w:t>
      </w:r>
      <w:r w:rsidRPr="00212A1E">
        <w:rPr>
          <w:sz w:val="28"/>
          <w:szCs w:val="28"/>
          <w:lang w:val="vi-VN"/>
        </w:rPr>
        <w:t xml:space="preserve"> </w:t>
      </w:r>
    </w:p>
    <w:p w14:paraId="6668DFB0" w14:textId="77777777" w:rsidR="000E6951" w:rsidRPr="009708DE" w:rsidRDefault="000E6951" w:rsidP="000E6951">
      <w:pPr>
        <w:pStyle w:val="Bodytext21"/>
        <w:shd w:val="clear" w:color="auto" w:fill="auto"/>
        <w:spacing w:before="120" w:after="120" w:line="240" w:lineRule="auto"/>
        <w:ind w:firstLine="709"/>
        <w:rPr>
          <w:color w:val="auto"/>
        </w:rPr>
      </w:pPr>
      <w:r w:rsidRPr="00212A1E">
        <w:rPr>
          <w:rStyle w:val="Bodytext2"/>
          <w:color w:val="auto"/>
          <w:sz w:val="28"/>
          <w:szCs w:val="28"/>
        </w:rPr>
        <w:t xml:space="preserve">- </w:t>
      </w:r>
      <w:r w:rsidRPr="009708DE">
        <w:rPr>
          <w:rStyle w:val="Bodytext2"/>
          <w:color w:val="auto"/>
          <w:sz w:val="28"/>
          <w:szCs w:val="28"/>
        </w:rPr>
        <w:t>Tiêu chuẩn chung</w:t>
      </w:r>
    </w:p>
    <w:p w14:paraId="605A5700" w14:textId="77777777" w:rsidR="000E6951" w:rsidRPr="009708DE" w:rsidRDefault="000E6951" w:rsidP="000E6951">
      <w:pPr>
        <w:pStyle w:val="Bodytext21"/>
        <w:shd w:val="clear" w:color="auto" w:fill="auto"/>
        <w:spacing w:before="120" w:after="120" w:line="240" w:lineRule="auto"/>
        <w:ind w:firstLine="709"/>
        <w:rPr>
          <w:color w:val="auto"/>
        </w:rPr>
      </w:pPr>
      <w:r w:rsidRPr="009708DE">
        <w:rPr>
          <w:rStyle w:val="Bodytext2"/>
          <w:color w:val="auto"/>
          <w:sz w:val="28"/>
          <w:szCs w:val="28"/>
        </w:rPr>
        <w:t>+ Thường trú từ 05 năm liên tục trở lên tính đến năm tuyển sinh tại vùng có điều kiện kinh tế - xã hội đặc biệt khó khăn; có cha mẹ đẻ hoặc cha mẹ nuôi (hoặc có một trong hai bên là cha đẻ hoặc mẹ đẻ, cha nuôi hoặc mẹ nuôi), người trực tiếp nuôi dưỡng sống tại vùng này;</w:t>
      </w:r>
    </w:p>
    <w:p w14:paraId="04C882B4" w14:textId="77777777" w:rsidR="000E6951" w:rsidRPr="009708DE" w:rsidRDefault="000E6951" w:rsidP="000E6951">
      <w:pPr>
        <w:pStyle w:val="Bodytext21"/>
        <w:shd w:val="clear" w:color="auto" w:fill="auto"/>
        <w:spacing w:before="120" w:after="120" w:line="240" w:lineRule="auto"/>
        <w:ind w:firstLine="709"/>
        <w:rPr>
          <w:color w:val="auto"/>
        </w:rPr>
      </w:pPr>
      <w:r w:rsidRPr="009708DE">
        <w:rPr>
          <w:rStyle w:val="Bodytext2"/>
          <w:color w:val="auto"/>
          <w:sz w:val="28"/>
          <w:szCs w:val="28"/>
        </w:rPr>
        <w:t>+ Đạt các tiêu chuẩn sơ tuyển đối với các ngành, nghề có yêu cầu sơ</w:t>
      </w:r>
    </w:p>
    <w:p w14:paraId="1B4AF5DB" w14:textId="77777777" w:rsidR="000E6951" w:rsidRPr="009708DE" w:rsidRDefault="000E6951" w:rsidP="000E6951">
      <w:pPr>
        <w:pStyle w:val="Bodytext21"/>
        <w:shd w:val="clear" w:color="auto" w:fill="auto"/>
        <w:spacing w:before="120" w:after="120" w:line="240" w:lineRule="auto"/>
        <w:ind w:firstLine="709"/>
        <w:jc w:val="left"/>
        <w:rPr>
          <w:color w:val="auto"/>
        </w:rPr>
      </w:pPr>
      <w:r w:rsidRPr="009708DE">
        <w:rPr>
          <w:rStyle w:val="Bodytext2"/>
          <w:color w:val="auto"/>
          <w:sz w:val="28"/>
          <w:szCs w:val="28"/>
        </w:rPr>
        <w:t>tuyển;</w:t>
      </w:r>
    </w:p>
    <w:p w14:paraId="25C68A75" w14:textId="77777777" w:rsidR="000E6951" w:rsidRPr="009708DE" w:rsidRDefault="000E6951" w:rsidP="000E6951">
      <w:pPr>
        <w:pStyle w:val="Bodytext21"/>
        <w:shd w:val="clear" w:color="auto" w:fill="auto"/>
        <w:spacing w:before="120" w:after="120" w:line="240" w:lineRule="auto"/>
        <w:ind w:firstLine="709"/>
        <w:rPr>
          <w:color w:val="auto"/>
        </w:rPr>
      </w:pPr>
      <w:r w:rsidRPr="009708DE">
        <w:rPr>
          <w:rStyle w:val="Bodytext2"/>
          <w:color w:val="auto"/>
          <w:sz w:val="28"/>
          <w:szCs w:val="28"/>
        </w:rPr>
        <w:t>+ Không quá 22 tuổi tính đến năm tuyển sinh, có đủ sức khỏe theo quy định hiện hành.</w:t>
      </w:r>
    </w:p>
    <w:p w14:paraId="4CBA7150" w14:textId="77777777" w:rsidR="000E6951" w:rsidRPr="009708DE" w:rsidRDefault="000E6951" w:rsidP="000E6951">
      <w:pPr>
        <w:pStyle w:val="Bodytext21"/>
        <w:shd w:val="clear" w:color="auto" w:fill="auto"/>
        <w:spacing w:before="120" w:after="120" w:line="240" w:lineRule="auto"/>
        <w:ind w:left="709" w:firstLine="0"/>
        <w:rPr>
          <w:color w:val="auto"/>
        </w:rPr>
      </w:pPr>
      <w:r w:rsidRPr="00212A1E">
        <w:rPr>
          <w:rStyle w:val="Bodytext2"/>
          <w:color w:val="auto"/>
          <w:sz w:val="28"/>
          <w:szCs w:val="28"/>
        </w:rPr>
        <w:t xml:space="preserve">- </w:t>
      </w:r>
      <w:r w:rsidRPr="009708DE">
        <w:rPr>
          <w:rStyle w:val="Bodytext2"/>
          <w:color w:val="auto"/>
          <w:sz w:val="28"/>
          <w:szCs w:val="28"/>
        </w:rPr>
        <w:t xml:space="preserve">Ngoài tiêu chuẩn chung, người học được cử tuyển vào đại học phải đáp ứng các tiêu chuẩn cụ thể </w:t>
      </w:r>
      <w:r w:rsidRPr="009708DE">
        <w:rPr>
          <w:rStyle w:val="Bodytext2"/>
          <w:color w:val="auto"/>
          <w:sz w:val="28"/>
          <w:szCs w:val="28"/>
          <w:lang w:val="de-DE" w:eastAsia="de-DE"/>
        </w:rPr>
        <w:t>sau:</w:t>
      </w:r>
    </w:p>
    <w:p w14:paraId="2799D67E" w14:textId="77777777" w:rsidR="000E6951" w:rsidRPr="009708DE" w:rsidRDefault="000E6951" w:rsidP="000E6951">
      <w:pPr>
        <w:pStyle w:val="Bodytext21"/>
        <w:shd w:val="clear" w:color="auto" w:fill="auto"/>
        <w:spacing w:before="120" w:after="120" w:line="240" w:lineRule="auto"/>
        <w:ind w:firstLine="709"/>
        <w:rPr>
          <w:color w:val="auto"/>
        </w:rPr>
      </w:pPr>
      <w:r w:rsidRPr="009708DE">
        <w:rPr>
          <w:rStyle w:val="Bodytext2"/>
          <w:color w:val="auto"/>
          <w:sz w:val="28"/>
          <w:szCs w:val="28"/>
        </w:rPr>
        <w:t>+ Tốt nghiệp trung học phổ thông;</w:t>
      </w:r>
    </w:p>
    <w:p w14:paraId="53C65DBD" w14:textId="77777777" w:rsidR="000E6951" w:rsidRPr="009708DE" w:rsidRDefault="000E6951" w:rsidP="000E6951">
      <w:pPr>
        <w:pStyle w:val="Bodytext21"/>
        <w:shd w:val="clear" w:color="auto" w:fill="auto"/>
        <w:spacing w:before="120" w:after="120" w:line="240" w:lineRule="auto"/>
        <w:ind w:firstLine="709"/>
        <w:rPr>
          <w:color w:val="auto"/>
        </w:rPr>
      </w:pPr>
      <w:r w:rsidRPr="009708DE">
        <w:rPr>
          <w:rStyle w:val="Bodytext2"/>
          <w:color w:val="auto"/>
          <w:sz w:val="28"/>
          <w:szCs w:val="28"/>
        </w:rPr>
        <w:t>+ Xếp loại hạnh kiểm các năm học của cấp học trung học phổ thông đạt loại tốt;</w:t>
      </w:r>
    </w:p>
    <w:p w14:paraId="7C06FDD0" w14:textId="77777777" w:rsidR="000E6951" w:rsidRPr="009708DE" w:rsidRDefault="000E6951" w:rsidP="000E6951">
      <w:pPr>
        <w:pStyle w:val="Bodytext21"/>
        <w:shd w:val="clear" w:color="auto" w:fill="auto"/>
        <w:spacing w:before="120" w:after="120" w:line="240" w:lineRule="auto"/>
        <w:ind w:firstLine="709"/>
        <w:rPr>
          <w:color w:val="auto"/>
        </w:rPr>
      </w:pPr>
      <w:r w:rsidRPr="009708DE">
        <w:rPr>
          <w:rStyle w:val="Bodytext2"/>
          <w:color w:val="auto"/>
          <w:sz w:val="28"/>
          <w:szCs w:val="28"/>
        </w:rPr>
        <w:t>+ Xếp loại học lực năm cuối cấp đạt loại khá trở lên;</w:t>
      </w:r>
    </w:p>
    <w:p w14:paraId="334412D1" w14:textId="77777777" w:rsidR="000E6951" w:rsidRPr="009708DE" w:rsidRDefault="000E6951" w:rsidP="000E6951">
      <w:pPr>
        <w:pStyle w:val="Bodytext21"/>
        <w:shd w:val="clear" w:color="auto" w:fill="auto"/>
        <w:spacing w:before="120" w:after="120" w:line="240" w:lineRule="auto"/>
        <w:ind w:firstLine="709"/>
        <w:rPr>
          <w:color w:val="auto"/>
        </w:rPr>
      </w:pPr>
      <w:r w:rsidRPr="009708DE">
        <w:rPr>
          <w:rStyle w:val="Bodytext2"/>
          <w:color w:val="auto"/>
          <w:sz w:val="28"/>
          <w:szCs w:val="28"/>
        </w:rPr>
        <w:t xml:space="preserve">+ Có thời gian học đủ 03 năm học và tốt nghiệp trung học phổ thông tại trường thuộc địa bàn tuyển sinh </w:t>
      </w:r>
      <w:r w:rsidRPr="009708DE">
        <w:rPr>
          <w:rStyle w:val="Bodytext2"/>
          <w:color w:val="auto"/>
          <w:sz w:val="28"/>
          <w:szCs w:val="28"/>
          <w:lang w:val="de-DE" w:eastAsia="de-DE"/>
        </w:rPr>
        <w:t xml:space="preserve">theo </w:t>
      </w:r>
      <w:r w:rsidRPr="009708DE">
        <w:rPr>
          <w:rStyle w:val="Bodytext2"/>
          <w:color w:val="auto"/>
          <w:sz w:val="28"/>
          <w:szCs w:val="28"/>
        </w:rPr>
        <w:t>quy định hoặc tại trường phổ thông dân tộc nội trú.</w:t>
      </w:r>
    </w:p>
    <w:p w14:paraId="5592B850" w14:textId="77777777" w:rsidR="000E6951" w:rsidRPr="009708DE" w:rsidRDefault="000E6951" w:rsidP="000E6951">
      <w:pPr>
        <w:pStyle w:val="Bodytext21"/>
        <w:shd w:val="clear" w:color="auto" w:fill="auto"/>
        <w:spacing w:before="120" w:after="120" w:line="240" w:lineRule="auto"/>
        <w:ind w:left="709" w:firstLine="0"/>
        <w:rPr>
          <w:color w:val="auto"/>
        </w:rPr>
      </w:pPr>
      <w:r w:rsidRPr="00212A1E">
        <w:rPr>
          <w:rStyle w:val="Bodytext2"/>
          <w:color w:val="auto"/>
          <w:sz w:val="28"/>
          <w:szCs w:val="28"/>
        </w:rPr>
        <w:t xml:space="preserve">- </w:t>
      </w:r>
      <w:r w:rsidRPr="009708DE">
        <w:rPr>
          <w:rStyle w:val="Bodytext2"/>
          <w:color w:val="auto"/>
          <w:sz w:val="28"/>
          <w:szCs w:val="28"/>
        </w:rPr>
        <w:t>Ngoài tiêu chuẩn chung, người học được cử tuyển vào cao đẳng phải đáp ứng các tiêu chuẩn cụ thể sau:</w:t>
      </w:r>
    </w:p>
    <w:p w14:paraId="78B5AD7A" w14:textId="77777777" w:rsidR="000E6951" w:rsidRPr="009708DE" w:rsidRDefault="000E6951" w:rsidP="000E6951">
      <w:pPr>
        <w:pStyle w:val="Bodytext21"/>
        <w:shd w:val="clear" w:color="auto" w:fill="auto"/>
        <w:spacing w:before="120" w:after="120" w:line="240" w:lineRule="auto"/>
        <w:ind w:firstLine="709"/>
        <w:rPr>
          <w:color w:val="auto"/>
        </w:rPr>
      </w:pPr>
      <w:r w:rsidRPr="009708DE">
        <w:rPr>
          <w:rStyle w:val="Bodytext2"/>
          <w:color w:val="auto"/>
          <w:sz w:val="28"/>
          <w:szCs w:val="28"/>
        </w:rPr>
        <w:lastRenderedPageBreak/>
        <w:t>+ Tốt nghiệp trung học phổ thông;</w:t>
      </w:r>
    </w:p>
    <w:p w14:paraId="6CCD080B" w14:textId="77777777" w:rsidR="000E6951" w:rsidRPr="009708DE" w:rsidRDefault="000E6951" w:rsidP="000E6951">
      <w:pPr>
        <w:pStyle w:val="Bodytext21"/>
        <w:shd w:val="clear" w:color="auto" w:fill="auto"/>
        <w:spacing w:before="120" w:after="120" w:line="240" w:lineRule="auto"/>
        <w:ind w:firstLine="709"/>
        <w:rPr>
          <w:color w:val="auto"/>
        </w:rPr>
      </w:pPr>
      <w:r w:rsidRPr="009708DE">
        <w:rPr>
          <w:rStyle w:val="Bodytext2"/>
          <w:color w:val="auto"/>
          <w:sz w:val="28"/>
          <w:szCs w:val="28"/>
        </w:rPr>
        <w:t>+ Xếp loại hạnh kiểm các năm học của cấp học trung học phổ thông đạt loại tốt;</w:t>
      </w:r>
    </w:p>
    <w:p w14:paraId="10BA8F67" w14:textId="77777777" w:rsidR="000E6951" w:rsidRPr="009708DE" w:rsidRDefault="000E6951" w:rsidP="000E6951">
      <w:pPr>
        <w:pStyle w:val="Bodytext21"/>
        <w:shd w:val="clear" w:color="auto" w:fill="auto"/>
        <w:spacing w:before="120" w:after="120" w:line="240" w:lineRule="auto"/>
        <w:ind w:firstLine="709"/>
        <w:rPr>
          <w:color w:val="auto"/>
        </w:rPr>
      </w:pPr>
      <w:r w:rsidRPr="009708DE">
        <w:rPr>
          <w:rStyle w:val="Bodytext2"/>
          <w:color w:val="auto"/>
          <w:sz w:val="28"/>
          <w:szCs w:val="28"/>
        </w:rPr>
        <w:t>+ Xếp loại học lực năm cuối cấp đạt loại trung bình trở lên;</w:t>
      </w:r>
    </w:p>
    <w:p w14:paraId="601C0A34" w14:textId="77777777" w:rsidR="000E6951" w:rsidRPr="009708DE" w:rsidRDefault="000E6951" w:rsidP="000E6951">
      <w:pPr>
        <w:pStyle w:val="Bodytext21"/>
        <w:shd w:val="clear" w:color="auto" w:fill="auto"/>
        <w:spacing w:before="120" w:after="120" w:line="240" w:lineRule="auto"/>
        <w:ind w:firstLine="709"/>
        <w:rPr>
          <w:color w:val="auto"/>
        </w:rPr>
      </w:pPr>
      <w:r w:rsidRPr="009708DE">
        <w:rPr>
          <w:rStyle w:val="Bodytext2"/>
          <w:color w:val="auto"/>
          <w:sz w:val="28"/>
          <w:szCs w:val="28"/>
        </w:rPr>
        <w:t>+ Có thời gian học đủ 03 năm học và tốt nghiệp trung học phổ thông tại trường thuộc địa bàn tuyển sinh theo quy định hoặc tại trường phổ thông dân tộc nội trú.</w:t>
      </w:r>
    </w:p>
    <w:p w14:paraId="2EC0580A" w14:textId="77777777" w:rsidR="000E6951" w:rsidRPr="009708DE" w:rsidRDefault="000E6951" w:rsidP="000E6951">
      <w:pPr>
        <w:pStyle w:val="Bodytext21"/>
        <w:shd w:val="clear" w:color="auto" w:fill="auto"/>
        <w:spacing w:before="120" w:after="120" w:line="240" w:lineRule="auto"/>
        <w:ind w:left="709" w:firstLine="0"/>
        <w:rPr>
          <w:color w:val="auto"/>
        </w:rPr>
      </w:pPr>
      <w:r w:rsidRPr="00212A1E">
        <w:rPr>
          <w:rStyle w:val="Bodytext2"/>
          <w:color w:val="auto"/>
          <w:sz w:val="28"/>
          <w:szCs w:val="28"/>
        </w:rPr>
        <w:t xml:space="preserve">- </w:t>
      </w:r>
      <w:r w:rsidRPr="009708DE">
        <w:rPr>
          <w:rStyle w:val="Bodytext2"/>
          <w:color w:val="auto"/>
          <w:sz w:val="28"/>
          <w:szCs w:val="28"/>
        </w:rPr>
        <w:t>Ngoài tiêu chuẩn chung, người học được cử tuyển vào trung cấp phải đáp ứng các tiêu chuẩn cụ thể sau:</w:t>
      </w:r>
    </w:p>
    <w:p w14:paraId="23FE47BC" w14:textId="77777777" w:rsidR="000E6951" w:rsidRPr="009708DE" w:rsidRDefault="000E6951" w:rsidP="000E6951">
      <w:pPr>
        <w:pStyle w:val="Bodytext21"/>
        <w:shd w:val="clear" w:color="auto" w:fill="auto"/>
        <w:spacing w:before="120" w:after="120" w:line="240" w:lineRule="auto"/>
        <w:ind w:firstLine="709"/>
        <w:rPr>
          <w:color w:val="auto"/>
        </w:rPr>
      </w:pPr>
      <w:r w:rsidRPr="009708DE">
        <w:rPr>
          <w:rStyle w:val="Bodytext2"/>
          <w:color w:val="auto"/>
          <w:sz w:val="28"/>
          <w:szCs w:val="28"/>
        </w:rPr>
        <w:t>+ Tốt nghiệp trung học cơ sở hoặc trung học phổ thông;</w:t>
      </w:r>
    </w:p>
    <w:p w14:paraId="6D12B170" w14:textId="77777777" w:rsidR="000E6951" w:rsidRPr="009708DE" w:rsidRDefault="000E6951" w:rsidP="000E6951">
      <w:pPr>
        <w:pStyle w:val="Bodytext21"/>
        <w:shd w:val="clear" w:color="auto" w:fill="auto"/>
        <w:spacing w:before="120" w:after="120" w:line="240" w:lineRule="auto"/>
        <w:ind w:firstLine="709"/>
        <w:rPr>
          <w:color w:val="auto"/>
        </w:rPr>
      </w:pPr>
      <w:r w:rsidRPr="009708DE">
        <w:rPr>
          <w:rStyle w:val="Bodytext2"/>
          <w:color w:val="auto"/>
          <w:sz w:val="28"/>
          <w:szCs w:val="28"/>
        </w:rPr>
        <w:t>+ Xếp loại hạnh kiểm các năm học của cấp học cuối đạt loại khá trở lên;</w:t>
      </w:r>
    </w:p>
    <w:p w14:paraId="012E1418" w14:textId="77777777" w:rsidR="000E6951" w:rsidRPr="009708DE" w:rsidRDefault="000E6951" w:rsidP="000E6951">
      <w:pPr>
        <w:pStyle w:val="Bodytext21"/>
        <w:shd w:val="clear" w:color="auto" w:fill="auto"/>
        <w:spacing w:before="120" w:after="120" w:line="240" w:lineRule="auto"/>
        <w:ind w:firstLine="709"/>
        <w:rPr>
          <w:color w:val="auto"/>
        </w:rPr>
      </w:pPr>
      <w:r w:rsidRPr="009708DE">
        <w:rPr>
          <w:rStyle w:val="Bodytext2"/>
          <w:color w:val="auto"/>
          <w:sz w:val="28"/>
          <w:szCs w:val="28"/>
        </w:rPr>
        <w:t>+ Xếp loại học lực năm cuối cấp đạt loại trung bình trở lên;</w:t>
      </w:r>
    </w:p>
    <w:p w14:paraId="5FC5A0AD" w14:textId="77777777" w:rsidR="000E6951" w:rsidRPr="009708DE" w:rsidRDefault="000E6951" w:rsidP="000E6951">
      <w:pPr>
        <w:pStyle w:val="Bodytext21"/>
        <w:shd w:val="clear" w:color="auto" w:fill="auto"/>
        <w:spacing w:before="120" w:after="120" w:line="240" w:lineRule="auto"/>
        <w:ind w:firstLine="709"/>
        <w:rPr>
          <w:color w:val="auto"/>
        </w:rPr>
      </w:pPr>
      <w:r w:rsidRPr="009708DE">
        <w:rPr>
          <w:rStyle w:val="Bodytext2"/>
          <w:color w:val="auto"/>
          <w:sz w:val="28"/>
          <w:szCs w:val="28"/>
        </w:rPr>
        <w:t>+ Có thời gian học đủ 04 năm học và tốt nghiệp trung học cơ sở hoặc học đủ 03 năm học và tốt nghiệp trung học phổ thông tại trường thuộc địa bàn tuyển sinh theo quy định hoặc tại trường phổ thông dân tộc nội trú.</w:t>
      </w:r>
    </w:p>
    <w:p w14:paraId="3BB20363" w14:textId="77777777" w:rsidR="000E6951" w:rsidRPr="009708DE" w:rsidRDefault="000E6951" w:rsidP="000E6951">
      <w:pPr>
        <w:pStyle w:val="Bodytext21"/>
        <w:shd w:val="clear" w:color="auto" w:fill="auto"/>
        <w:spacing w:before="120" w:after="120" w:line="240" w:lineRule="auto"/>
        <w:ind w:left="709" w:firstLine="0"/>
        <w:rPr>
          <w:color w:val="auto"/>
        </w:rPr>
      </w:pPr>
      <w:r w:rsidRPr="00212A1E">
        <w:rPr>
          <w:rStyle w:val="Bodytext2"/>
          <w:color w:val="auto"/>
          <w:sz w:val="28"/>
          <w:szCs w:val="28"/>
        </w:rPr>
        <w:t xml:space="preserve">- </w:t>
      </w:r>
      <w:r w:rsidRPr="009708DE">
        <w:rPr>
          <w:rStyle w:val="Bodytext2"/>
          <w:color w:val="auto"/>
          <w:sz w:val="28"/>
          <w:szCs w:val="28"/>
        </w:rPr>
        <w:t>Ưu tiên trong tuyển sinh cử tuyển</w:t>
      </w:r>
    </w:p>
    <w:p w14:paraId="3738B98B" w14:textId="77777777" w:rsidR="000E6951" w:rsidRPr="009708DE" w:rsidRDefault="000E6951" w:rsidP="000E6951">
      <w:pPr>
        <w:pStyle w:val="Bodytext21"/>
        <w:shd w:val="clear" w:color="auto" w:fill="auto"/>
        <w:spacing w:before="120" w:after="120" w:line="240" w:lineRule="auto"/>
        <w:ind w:firstLine="709"/>
        <w:rPr>
          <w:color w:val="auto"/>
        </w:rPr>
      </w:pPr>
      <w:r w:rsidRPr="009708DE">
        <w:rPr>
          <w:rStyle w:val="Bodytext2"/>
          <w:color w:val="auto"/>
          <w:sz w:val="28"/>
          <w:szCs w:val="28"/>
        </w:rPr>
        <w:t>Người học đạt đủ các tiêu chuẩn tuyển sinh cử tuyển theo quy định, nếu thuộc một trong các trường hợp sau thì được ưu tiên trong cử tuyển vào đại học, cao đẳng, trung cấp theo thứ tự:</w:t>
      </w:r>
    </w:p>
    <w:p w14:paraId="1632D567" w14:textId="77777777" w:rsidR="000E6951" w:rsidRPr="009708DE" w:rsidRDefault="000E6951" w:rsidP="000E6951">
      <w:pPr>
        <w:pStyle w:val="Bodytext21"/>
        <w:shd w:val="clear" w:color="auto" w:fill="auto"/>
        <w:spacing w:before="120" w:after="120" w:line="240" w:lineRule="auto"/>
        <w:ind w:firstLine="709"/>
        <w:rPr>
          <w:color w:val="auto"/>
        </w:rPr>
      </w:pPr>
      <w:r w:rsidRPr="009708DE">
        <w:rPr>
          <w:rStyle w:val="Bodytext2"/>
          <w:color w:val="auto"/>
          <w:sz w:val="28"/>
          <w:szCs w:val="28"/>
        </w:rPr>
        <w:t>+ Con liệt sỹ, thương binh, bệnh binh, người có giấy chứng nhận người được hưởng chính sách như thương binh;</w:t>
      </w:r>
    </w:p>
    <w:p w14:paraId="373183F8" w14:textId="77777777" w:rsidR="000E6951" w:rsidRPr="009708DE" w:rsidRDefault="000E6951" w:rsidP="000E6951">
      <w:pPr>
        <w:pStyle w:val="Bodytext21"/>
        <w:shd w:val="clear" w:color="auto" w:fill="auto"/>
        <w:spacing w:before="120" w:after="120" w:line="240" w:lineRule="auto"/>
        <w:ind w:firstLine="709"/>
        <w:rPr>
          <w:color w:val="auto"/>
        </w:rPr>
      </w:pPr>
      <w:r w:rsidRPr="009708DE">
        <w:rPr>
          <w:rStyle w:val="Bodytext2"/>
          <w:color w:val="auto"/>
          <w:sz w:val="28"/>
          <w:szCs w:val="28"/>
        </w:rPr>
        <w:t>+ Học tại trường phổ thông dân tộc nội trú;</w:t>
      </w:r>
    </w:p>
    <w:p w14:paraId="01A099BD" w14:textId="77777777" w:rsidR="000E6951" w:rsidRPr="009708DE" w:rsidRDefault="000E6951" w:rsidP="000E6951">
      <w:pPr>
        <w:pStyle w:val="Bodytext21"/>
        <w:shd w:val="clear" w:color="auto" w:fill="auto"/>
        <w:spacing w:before="120" w:after="120" w:line="240" w:lineRule="auto"/>
        <w:ind w:firstLine="709"/>
        <w:rPr>
          <w:color w:val="auto"/>
        </w:rPr>
      </w:pPr>
      <w:r w:rsidRPr="009708DE">
        <w:rPr>
          <w:rStyle w:val="Bodytext2"/>
          <w:color w:val="auto"/>
          <w:sz w:val="28"/>
          <w:szCs w:val="28"/>
        </w:rPr>
        <w:t>+ Trúng tuyển vào đại học, cao đẳng, trung cấp tại năm xét đi học cử</w:t>
      </w:r>
    </w:p>
    <w:p w14:paraId="09369692" w14:textId="77777777" w:rsidR="000E6951" w:rsidRPr="009708DE" w:rsidRDefault="000E6951" w:rsidP="000E6951">
      <w:pPr>
        <w:pStyle w:val="Bodytext21"/>
        <w:shd w:val="clear" w:color="auto" w:fill="auto"/>
        <w:spacing w:before="120" w:after="120" w:line="240" w:lineRule="auto"/>
        <w:ind w:firstLine="709"/>
        <w:jc w:val="left"/>
        <w:rPr>
          <w:color w:val="auto"/>
        </w:rPr>
      </w:pPr>
      <w:r w:rsidRPr="009708DE">
        <w:rPr>
          <w:rStyle w:val="Bodytext2"/>
          <w:color w:val="auto"/>
          <w:sz w:val="28"/>
          <w:szCs w:val="28"/>
        </w:rPr>
        <w:t>tuyển;</w:t>
      </w:r>
    </w:p>
    <w:p w14:paraId="0E3B0748" w14:textId="77777777" w:rsidR="000E6951" w:rsidRPr="009708DE" w:rsidRDefault="000E6951" w:rsidP="000E6951">
      <w:pPr>
        <w:pStyle w:val="Bodytext21"/>
        <w:shd w:val="clear" w:color="auto" w:fill="auto"/>
        <w:spacing w:before="120" w:after="120" w:line="240" w:lineRule="auto"/>
        <w:ind w:firstLine="709"/>
        <w:rPr>
          <w:color w:val="auto"/>
        </w:rPr>
      </w:pPr>
      <w:r w:rsidRPr="009708DE">
        <w:rPr>
          <w:rStyle w:val="Bodytext2"/>
          <w:color w:val="auto"/>
          <w:sz w:val="28"/>
          <w:szCs w:val="28"/>
        </w:rPr>
        <w:t>+ Đoạt giải trong các kỳ thi học sinh giỏi từ cấp huyện trở lên;</w:t>
      </w:r>
    </w:p>
    <w:p w14:paraId="09930287" w14:textId="77777777" w:rsidR="000E6951" w:rsidRPr="009708DE" w:rsidRDefault="000E6951" w:rsidP="000E6951">
      <w:pPr>
        <w:pStyle w:val="Bodytext21"/>
        <w:shd w:val="clear" w:color="auto" w:fill="auto"/>
        <w:spacing w:before="120" w:after="120" w:line="240" w:lineRule="auto"/>
        <w:ind w:firstLine="709"/>
        <w:rPr>
          <w:color w:val="auto"/>
        </w:rPr>
      </w:pPr>
      <w:r w:rsidRPr="009708DE">
        <w:rPr>
          <w:rStyle w:val="Bodytext2"/>
          <w:color w:val="auto"/>
          <w:sz w:val="28"/>
          <w:szCs w:val="28"/>
        </w:rPr>
        <w:t>+ Trường hợp người học thuộc đối tượng được hưởng nhiều ưu tiên đồng thời thì chỉ được hưởng một ưu tiên cao nhất trong tuyển sinh cử tuyển.</w:t>
      </w:r>
    </w:p>
    <w:p w14:paraId="67D4BB10" w14:textId="77777777" w:rsidR="000E6951" w:rsidRPr="00212A1E" w:rsidRDefault="000E6951" w:rsidP="000E6951">
      <w:pPr>
        <w:widowControl w:val="0"/>
        <w:autoSpaceDE w:val="0"/>
        <w:autoSpaceDN w:val="0"/>
        <w:adjustRightInd w:val="0"/>
        <w:spacing w:before="120" w:after="120"/>
        <w:ind w:firstLine="709"/>
        <w:jc w:val="both"/>
        <w:rPr>
          <w:b/>
          <w:bCs/>
          <w:sz w:val="28"/>
          <w:szCs w:val="28"/>
          <w:lang w:val="vi-VN"/>
        </w:rPr>
      </w:pPr>
      <w:r w:rsidRPr="00212A1E">
        <w:rPr>
          <w:b/>
          <w:bCs/>
          <w:sz w:val="28"/>
          <w:szCs w:val="28"/>
          <w:lang w:val="vi-VN"/>
        </w:rPr>
        <w:t>i. Căn cứ pháp lý của thủ tục hành chính</w:t>
      </w:r>
    </w:p>
    <w:p w14:paraId="671937FA" w14:textId="77777777" w:rsidR="000E6951" w:rsidRPr="00212A1E" w:rsidRDefault="000E6951" w:rsidP="000E6951">
      <w:pPr>
        <w:widowControl w:val="0"/>
        <w:autoSpaceDE w:val="0"/>
        <w:autoSpaceDN w:val="0"/>
        <w:adjustRightInd w:val="0"/>
        <w:spacing w:before="120" w:after="120"/>
        <w:ind w:firstLine="709"/>
        <w:jc w:val="both"/>
        <w:rPr>
          <w:lang w:val="vi-VN"/>
        </w:rPr>
      </w:pPr>
      <w:r w:rsidRPr="00212A1E">
        <w:rPr>
          <w:rStyle w:val="Bodytext2"/>
          <w:sz w:val="28"/>
          <w:szCs w:val="28"/>
          <w:lang w:val="vi-VN"/>
        </w:rPr>
        <w:lastRenderedPageBreak/>
        <w:t>Nghị định số 141/NĐ-CP ngày 08 tháng 12 năm 2020 của Chính phủ quy định chế độ cử tuyển đối với học sinh, sinh viên dân tộc thiểu số.</w:t>
      </w:r>
    </w:p>
    <w:p w14:paraId="4D856E33" w14:textId="77777777" w:rsidR="000E6951" w:rsidRPr="009708DE" w:rsidRDefault="000E6951" w:rsidP="000E6951">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9708DE">
        <w:rPr>
          <w:rFonts w:ascii="Times New Roman" w:hAnsi="Times New Roman"/>
          <w:b/>
          <w:sz w:val="28"/>
          <w:szCs w:val="28"/>
          <w:lang w:val="nl-NL"/>
        </w:rPr>
        <w:t>k. Lưu hồ sơ (ISO)</w:t>
      </w:r>
      <w:r w:rsidRPr="009708DE">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0E6951" w:rsidRPr="009708DE" w14:paraId="1CDBE7DB"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2E18873" w14:textId="77777777" w:rsidR="000E6951" w:rsidRPr="009708DE" w:rsidRDefault="000E6951" w:rsidP="0088110F">
            <w:pPr>
              <w:spacing w:before="40" w:after="40"/>
              <w:jc w:val="center"/>
              <w:rPr>
                <w:sz w:val="28"/>
                <w:szCs w:val="28"/>
                <w:lang w:val="nl-NL"/>
              </w:rPr>
            </w:pPr>
            <w:r w:rsidRPr="009708DE">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713C6929" w14:textId="77777777" w:rsidR="000E6951" w:rsidRPr="009708DE" w:rsidRDefault="000E6951" w:rsidP="0088110F">
            <w:pPr>
              <w:spacing w:before="40" w:after="40"/>
              <w:jc w:val="center"/>
              <w:rPr>
                <w:b/>
                <w:sz w:val="28"/>
                <w:szCs w:val="28"/>
                <w:lang w:val="nl-NL"/>
              </w:rPr>
            </w:pPr>
            <w:r w:rsidRPr="009708DE">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359B2B61" w14:textId="77777777" w:rsidR="000E6951" w:rsidRPr="009708DE" w:rsidRDefault="000E6951" w:rsidP="0088110F">
            <w:pPr>
              <w:spacing w:before="40" w:after="40"/>
              <w:jc w:val="center"/>
              <w:rPr>
                <w:sz w:val="28"/>
                <w:szCs w:val="28"/>
                <w:lang w:val="nl-NL"/>
              </w:rPr>
            </w:pPr>
            <w:r w:rsidRPr="009708DE">
              <w:rPr>
                <w:b/>
                <w:bCs/>
                <w:sz w:val="28"/>
                <w:szCs w:val="28"/>
                <w:lang w:val="nl-NL"/>
              </w:rPr>
              <w:t>Thời gian lưu</w:t>
            </w:r>
          </w:p>
        </w:tc>
      </w:tr>
      <w:tr w:rsidR="000E6951" w:rsidRPr="00212A1E" w14:paraId="297883DA"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B5A7834" w14:textId="77777777" w:rsidR="000E6951" w:rsidRPr="009708DE" w:rsidRDefault="000E6951" w:rsidP="0088110F">
            <w:pPr>
              <w:spacing w:before="40" w:after="40"/>
              <w:rPr>
                <w:sz w:val="28"/>
                <w:szCs w:val="28"/>
                <w:lang w:val="nl-NL"/>
              </w:rPr>
            </w:pPr>
            <w:r w:rsidRPr="009708DE">
              <w:rPr>
                <w:sz w:val="28"/>
                <w:szCs w:val="28"/>
                <w:lang w:val="nl-NL"/>
              </w:rPr>
              <w:t>- Như mục b;</w:t>
            </w:r>
          </w:p>
          <w:p w14:paraId="18C22CD9" w14:textId="77777777" w:rsidR="000E6951" w:rsidRPr="009708DE" w:rsidRDefault="000E6951" w:rsidP="0088110F">
            <w:pPr>
              <w:pStyle w:val="ListParagraph"/>
              <w:spacing w:before="40" w:after="40" w:line="240" w:lineRule="auto"/>
              <w:ind w:left="0"/>
              <w:jc w:val="both"/>
              <w:rPr>
                <w:rFonts w:ascii="Times New Roman" w:hAnsi="Times New Roman"/>
                <w:sz w:val="28"/>
                <w:szCs w:val="28"/>
                <w:lang w:val="nl-NL"/>
              </w:rPr>
            </w:pPr>
            <w:r w:rsidRPr="009708DE">
              <w:rPr>
                <w:rFonts w:ascii="Times New Roman" w:hAnsi="Times New Roman"/>
                <w:sz w:val="28"/>
                <w:szCs w:val="28"/>
                <w:lang w:val="nl-NL"/>
              </w:rPr>
              <w:t>- Kết quả giải quyết TTHC hoặc Văn bản trả lời của đơn vị đối với hồ sơ không đáp ứng yêu cầu, điều kiện.</w:t>
            </w:r>
          </w:p>
          <w:p w14:paraId="6C3F3F05" w14:textId="77777777" w:rsidR="000E6951" w:rsidRPr="009708DE" w:rsidRDefault="000E6951" w:rsidP="0088110F">
            <w:pPr>
              <w:spacing w:before="40" w:after="40"/>
              <w:rPr>
                <w:sz w:val="28"/>
                <w:szCs w:val="28"/>
                <w:lang w:val="nl-NL"/>
              </w:rPr>
            </w:pPr>
            <w:r w:rsidRPr="009708DE">
              <w:rPr>
                <w:sz w:val="28"/>
                <w:szCs w:val="28"/>
                <w:lang w:val="nl-NL"/>
              </w:rPr>
              <w:t>- Hồ sơ thẩm định (nếu có)</w:t>
            </w:r>
          </w:p>
          <w:p w14:paraId="516199E0" w14:textId="77777777" w:rsidR="000E6951" w:rsidRPr="009708DE" w:rsidRDefault="000E6951" w:rsidP="0088110F">
            <w:pPr>
              <w:spacing w:before="40" w:after="40"/>
              <w:rPr>
                <w:sz w:val="28"/>
                <w:szCs w:val="28"/>
                <w:lang w:val="nl-NL"/>
              </w:rPr>
            </w:pPr>
            <w:r w:rsidRPr="009708DE">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28591858" w14:textId="77777777" w:rsidR="000E6951" w:rsidRPr="009708DE" w:rsidRDefault="000E6951" w:rsidP="0088110F">
            <w:pPr>
              <w:spacing w:before="40" w:after="40"/>
              <w:jc w:val="both"/>
              <w:rPr>
                <w:sz w:val="28"/>
                <w:szCs w:val="28"/>
                <w:lang w:val="nl-NL"/>
              </w:rPr>
            </w:pPr>
            <w:r w:rsidRPr="009708DE">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7D07A602" w14:textId="77777777" w:rsidR="000E6951" w:rsidRPr="009708DE" w:rsidRDefault="000E6951" w:rsidP="0088110F">
            <w:pPr>
              <w:spacing w:before="40" w:after="40"/>
              <w:jc w:val="both"/>
              <w:rPr>
                <w:sz w:val="28"/>
                <w:szCs w:val="28"/>
                <w:lang w:val="nl-NL"/>
              </w:rPr>
            </w:pPr>
            <w:r w:rsidRPr="009708DE">
              <w:rPr>
                <w:sz w:val="28"/>
                <w:szCs w:val="28"/>
                <w:lang w:val="nl-NL"/>
              </w:rPr>
              <w:t>Từ 03 năm, sau đó chuyển hồ sơ đến kho lưu trữ của đơn vị (hoặc lưu trữ tỉnh, huyện)</w:t>
            </w:r>
          </w:p>
        </w:tc>
      </w:tr>
      <w:tr w:rsidR="000E6951" w:rsidRPr="00212A1E" w14:paraId="30A9BF8F"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F67160B" w14:textId="77777777" w:rsidR="000E6951" w:rsidRPr="00212A1E" w:rsidRDefault="000E6951" w:rsidP="0088110F">
            <w:pPr>
              <w:pStyle w:val="NormalWeb"/>
              <w:tabs>
                <w:tab w:val="left" w:pos="709"/>
              </w:tabs>
              <w:spacing w:before="120" w:beforeAutospacing="0" w:after="0" w:afterAutospacing="0"/>
              <w:jc w:val="both"/>
              <w:rPr>
                <w:rFonts w:ascii="Times New Roman" w:hAnsi="Times New Roman"/>
                <w:sz w:val="28"/>
                <w:szCs w:val="28"/>
                <w:lang w:val="nl-NL"/>
              </w:rPr>
            </w:pPr>
            <w:r w:rsidRPr="009708DE">
              <w:rPr>
                <w:rFonts w:ascii="Times New Roman" w:hAnsi="Times New Roman"/>
                <w:sz w:val="28"/>
                <w:szCs w:val="28"/>
                <w:lang w:val="nl-NL"/>
              </w:rPr>
              <w:t xml:space="preserve">Các biểu mẫu theo </w:t>
            </w:r>
            <w:r w:rsidRPr="00212A1E">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12A1E">
              <w:rPr>
                <w:rStyle w:val="fontstyle01"/>
                <w:rFonts w:ascii="Times New Roman" w:hAnsi="Times New Roman"/>
                <w:b w:val="0"/>
                <w:color w:val="auto"/>
                <w:lang w:val="nl-NL"/>
              </w:rPr>
              <w:t>về thực hiện cơ chế một cửa, một cửa liên thông</w:t>
            </w:r>
            <w:r w:rsidRPr="00212A1E">
              <w:rPr>
                <w:rFonts w:ascii="Times New Roman" w:hAnsi="Times New Roman"/>
                <w:b/>
                <w:bCs/>
                <w:sz w:val="28"/>
                <w:szCs w:val="28"/>
                <w:lang w:val="nl-NL"/>
              </w:rPr>
              <w:t xml:space="preserve"> </w:t>
            </w:r>
            <w:r w:rsidRPr="00212A1E">
              <w:rPr>
                <w:rStyle w:val="fontstyle01"/>
                <w:rFonts w:ascii="Times New Roman" w:hAnsi="Times New Roman"/>
                <w:b w:val="0"/>
                <w:color w:val="auto"/>
                <w:lang w:val="nl-NL"/>
              </w:rPr>
              <w:t>trong giải quyết thủ tục hành chính</w:t>
            </w:r>
            <w:r w:rsidRPr="00212A1E">
              <w:rPr>
                <w:rFonts w:ascii="Times New Roman" w:hAnsi="Times New Roman"/>
                <w:b/>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00C5614B" w14:textId="77777777" w:rsidR="000E6951" w:rsidRPr="009708DE" w:rsidRDefault="000E6951" w:rsidP="0088110F">
            <w:pPr>
              <w:spacing w:before="40" w:after="40"/>
              <w:jc w:val="both"/>
              <w:rPr>
                <w:sz w:val="28"/>
                <w:szCs w:val="28"/>
                <w:lang w:val="nl-NL"/>
              </w:rPr>
            </w:pPr>
            <w:r w:rsidRPr="009708DE">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2F321DB0" w14:textId="77777777" w:rsidR="000E6951" w:rsidRPr="009708DE" w:rsidRDefault="000E6951" w:rsidP="0088110F">
            <w:pPr>
              <w:spacing w:before="40" w:after="40"/>
              <w:rPr>
                <w:sz w:val="26"/>
                <w:szCs w:val="26"/>
                <w:lang w:val="nl-NL"/>
              </w:rPr>
            </w:pPr>
          </w:p>
        </w:tc>
      </w:tr>
    </w:tbl>
    <w:p w14:paraId="7B268F06" w14:textId="77777777" w:rsidR="000E6951" w:rsidRPr="00212A1E" w:rsidRDefault="000E6951" w:rsidP="000E6951">
      <w:pPr>
        <w:pStyle w:val="Bodytext30"/>
        <w:shd w:val="clear" w:color="auto" w:fill="auto"/>
        <w:spacing w:after="23" w:line="260" w:lineRule="exact"/>
        <w:ind w:firstLine="0"/>
        <w:jc w:val="right"/>
        <w:rPr>
          <w:rStyle w:val="Bodytext3"/>
          <w:b/>
          <w:bCs/>
          <w:lang w:val="nl-NL" w:eastAsia="vi-VN"/>
        </w:rPr>
      </w:pPr>
    </w:p>
    <w:p w14:paraId="1149D8F9" w14:textId="77777777" w:rsidR="000E6951" w:rsidRPr="00212A1E" w:rsidRDefault="000E6951" w:rsidP="000E6951">
      <w:pPr>
        <w:pStyle w:val="Bodytext30"/>
        <w:shd w:val="clear" w:color="auto" w:fill="auto"/>
        <w:spacing w:after="23" w:line="260" w:lineRule="exact"/>
        <w:ind w:firstLine="0"/>
        <w:jc w:val="right"/>
        <w:rPr>
          <w:rStyle w:val="Bodytext3"/>
          <w:b/>
          <w:bCs/>
          <w:lang w:val="nl-NL" w:eastAsia="vi-VN"/>
        </w:rPr>
      </w:pPr>
    </w:p>
    <w:p w14:paraId="59158705" w14:textId="77777777" w:rsidR="000E6951" w:rsidRPr="00212A1E" w:rsidRDefault="000E6951" w:rsidP="000E6951">
      <w:pPr>
        <w:pStyle w:val="Bodytext30"/>
        <w:shd w:val="clear" w:color="auto" w:fill="auto"/>
        <w:spacing w:after="23" w:line="260" w:lineRule="exact"/>
        <w:ind w:firstLine="0"/>
        <w:jc w:val="right"/>
        <w:rPr>
          <w:rStyle w:val="Bodytext3"/>
          <w:b/>
          <w:bCs/>
          <w:lang w:val="nl-NL" w:eastAsia="vi-VN"/>
        </w:rPr>
      </w:pPr>
    </w:p>
    <w:p w14:paraId="29E9BE5C" w14:textId="77777777" w:rsidR="000E6951" w:rsidRPr="00212A1E" w:rsidRDefault="000E6951" w:rsidP="000E6951">
      <w:pPr>
        <w:pStyle w:val="Bodytext30"/>
        <w:shd w:val="clear" w:color="auto" w:fill="auto"/>
        <w:spacing w:after="23" w:line="260" w:lineRule="exact"/>
        <w:ind w:firstLine="0"/>
        <w:jc w:val="right"/>
        <w:rPr>
          <w:rStyle w:val="Bodytext3"/>
          <w:b/>
          <w:bCs/>
          <w:lang w:val="nl-NL" w:eastAsia="vi-VN"/>
        </w:rPr>
      </w:pPr>
    </w:p>
    <w:p w14:paraId="07388659" w14:textId="77777777" w:rsidR="000E6951" w:rsidRPr="00212A1E" w:rsidRDefault="000E6951" w:rsidP="000E6951">
      <w:pPr>
        <w:pStyle w:val="Bodytext30"/>
        <w:shd w:val="clear" w:color="auto" w:fill="auto"/>
        <w:spacing w:after="23" w:line="260" w:lineRule="exact"/>
        <w:ind w:firstLine="0"/>
        <w:jc w:val="right"/>
        <w:rPr>
          <w:rStyle w:val="Bodytext3"/>
          <w:b/>
          <w:bCs/>
          <w:lang w:val="nl-NL" w:eastAsia="vi-VN"/>
        </w:rPr>
      </w:pPr>
    </w:p>
    <w:p w14:paraId="1E86BD48" w14:textId="77777777" w:rsidR="000E6951" w:rsidRPr="00212A1E" w:rsidRDefault="000E6951" w:rsidP="000E6951">
      <w:pPr>
        <w:pStyle w:val="Bodytext30"/>
        <w:shd w:val="clear" w:color="auto" w:fill="auto"/>
        <w:spacing w:after="23" w:line="260" w:lineRule="exact"/>
        <w:ind w:firstLine="0"/>
        <w:jc w:val="right"/>
        <w:rPr>
          <w:rStyle w:val="Bodytext3"/>
          <w:b/>
          <w:bCs/>
          <w:lang w:val="nl-NL" w:eastAsia="vi-VN"/>
        </w:rPr>
      </w:pPr>
    </w:p>
    <w:p w14:paraId="3218286E" w14:textId="77777777" w:rsidR="000E6951" w:rsidRPr="00212A1E" w:rsidRDefault="000E6951" w:rsidP="000E6951">
      <w:pPr>
        <w:pStyle w:val="Bodytext30"/>
        <w:shd w:val="clear" w:color="auto" w:fill="auto"/>
        <w:spacing w:after="23" w:line="260" w:lineRule="exact"/>
        <w:ind w:firstLine="0"/>
        <w:jc w:val="right"/>
        <w:rPr>
          <w:rStyle w:val="Bodytext3"/>
          <w:b/>
          <w:bCs/>
          <w:lang w:val="nl-NL" w:eastAsia="vi-VN"/>
        </w:rPr>
      </w:pPr>
    </w:p>
    <w:p w14:paraId="63D3E36B" w14:textId="77777777" w:rsidR="000E6951" w:rsidRPr="00212A1E" w:rsidRDefault="000E6951" w:rsidP="000E6951">
      <w:pPr>
        <w:pStyle w:val="Bodytext30"/>
        <w:shd w:val="clear" w:color="auto" w:fill="auto"/>
        <w:spacing w:after="23" w:line="260" w:lineRule="exact"/>
        <w:ind w:firstLine="0"/>
        <w:jc w:val="right"/>
        <w:rPr>
          <w:rStyle w:val="Bodytext3"/>
          <w:b/>
          <w:bCs/>
          <w:lang w:val="nl-NL" w:eastAsia="vi-VN"/>
        </w:rPr>
      </w:pPr>
    </w:p>
    <w:p w14:paraId="52C86972" w14:textId="77777777" w:rsidR="000E6951" w:rsidRPr="00212A1E" w:rsidRDefault="000E6951" w:rsidP="000E6951">
      <w:pPr>
        <w:pStyle w:val="Bodytext30"/>
        <w:shd w:val="clear" w:color="auto" w:fill="auto"/>
        <w:spacing w:after="23" w:line="260" w:lineRule="exact"/>
        <w:ind w:firstLine="0"/>
        <w:jc w:val="right"/>
        <w:rPr>
          <w:rStyle w:val="Bodytext3"/>
          <w:b/>
          <w:bCs/>
          <w:lang w:val="nl-NL" w:eastAsia="vi-VN"/>
        </w:rPr>
      </w:pPr>
    </w:p>
    <w:p w14:paraId="6D8211A1" w14:textId="77777777" w:rsidR="000E6951" w:rsidRPr="00212A1E" w:rsidRDefault="000E6951" w:rsidP="000E6951">
      <w:pPr>
        <w:pStyle w:val="Bodytext30"/>
        <w:shd w:val="clear" w:color="auto" w:fill="auto"/>
        <w:spacing w:after="23" w:line="260" w:lineRule="exact"/>
        <w:ind w:firstLine="0"/>
        <w:jc w:val="right"/>
        <w:rPr>
          <w:rStyle w:val="Bodytext3"/>
          <w:b/>
          <w:bCs/>
          <w:lang w:val="nl-NL" w:eastAsia="vi-VN"/>
        </w:rPr>
        <w:sectPr w:rsidR="000E6951" w:rsidRPr="00212A1E" w:rsidSect="005F7D96">
          <w:pgSz w:w="16840" w:h="11907" w:orient="landscape" w:code="9"/>
          <w:pgMar w:top="1418" w:right="1418" w:bottom="1021" w:left="1247" w:header="720" w:footer="720" w:gutter="0"/>
          <w:cols w:space="720"/>
          <w:docGrid w:linePitch="360"/>
        </w:sectPr>
      </w:pPr>
    </w:p>
    <w:p w14:paraId="31EB37D0" w14:textId="77777777" w:rsidR="000E6951" w:rsidRPr="00212A1E" w:rsidRDefault="000E6951" w:rsidP="000E6951">
      <w:pPr>
        <w:pStyle w:val="Bodytext30"/>
        <w:shd w:val="clear" w:color="auto" w:fill="auto"/>
        <w:spacing w:after="23" w:line="260" w:lineRule="exact"/>
        <w:ind w:firstLine="0"/>
        <w:jc w:val="right"/>
        <w:rPr>
          <w:lang w:val="nl-NL"/>
        </w:rPr>
      </w:pPr>
      <w:r w:rsidRPr="00212A1E">
        <w:rPr>
          <w:rStyle w:val="Bodytext3"/>
          <w:b/>
          <w:bCs/>
          <w:lang w:val="nl-NL" w:eastAsia="vi-VN"/>
        </w:rPr>
        <w:lastRenderedPageBreak/>
        <w:t>Mẫu số 02</w:t>
      </w:r>
    </w:p>
    <w:p w14:paraId="27C8F6D0" w14:textId="77777777" w:rsidR="000E6951" w:rsidRPr="00212A1E" w:rsidRDefault="000E6951" w:rsidP="000E6951">
      <w:pPr>
        <w:pStyle w:val="Bodytext30"/>
        <w:shd w:val="clear" w:color="auto" w:fill="auto"/>
        <w:spacing w:after="314" w:line="374" w:lineRule="exact"/>
        <w:ind w:firstLine="0"/>
        <w:jc w:val="center"/>
        <w:rPr>
          <w:sz w:val="28"/>
          <w:szCs w:val="28"/>
          <w:lang w:val="nl-NL"/>
        </w:rPr>
      </w:pPr>
      <w:r w:rsidRPr="009708DE">
        <w:rPr>
          <w:noProof/>
          <w:sz w:val="28"/>
          <w:szCs w:val="28"/>
        </w:rPr>
        <mc:AlternateContent>
          <mc:Choice Requires="wps">
            <w:drawing>
              <wp:anchor distT="0" distB="0" distL="114300" distR="114300" simplePos="0" relativeHeight="251678720" behindDoc="0" locked="0" layoutInCell="1" allowOverlap="1" wp14:anchorId="556FD0D5" wp14:editId="3DAB67BA">
                <wp:simplePos x="0" y="0"/>
                <wp:positionH relativeFrom="column">
                  <wp:posOffset>1966595</wp:posOffset>
                </wp:positionH>
                <wp:positionV relativeFrom="paragraph">
                  <wp:posOffset>489112</wp:posOffset>
                </wp:positionV>
                <wp:extent cx="2030818" cy="0"/>
                <wp:effectExtent l="0" t="0" r="26670" b="19050"/>
                <wp:wrapNone/>
                <wp:docPr id="6" name="Straight Connector 6"/>
                <wp:cNvGraphicFramePr/>
                <a:graphic xmlns:a="http://schemas.openxmlformats.org/drawingml/2006/main">
                  <a:graphicData uri="http://schemas.microsoft.com/office/word/2010/wordprocessingShape">
                    <wps:wsp>
                      <wps:cNvCnPr/>
                      <wps:spPr>
                        <a:xfrm>
                          <a:off x="0" y="0"/>
                          <a:ext cx="203081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54D3B9" id="Straight Connector 6"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154.85pt,38.5pt" to="314.7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" strokecolor="black [3200]" strokeweight=".5pt">
                <v:stroke joinstyle="miter"/>
              </v:line>
            </w:pict>
          </mc:Fallback>
        </mc:AlternateContent>
      </w:r>
      <w:r w:rsidRPr="00212A1E">
        <w:rPr>
          <w:rStyle w:val="Bodytext3"/>
          <w:b/>
          <w:bCs/>
          <w:sz w:val="28"/>
          <w:szCs w:val="28"/>
          <w:lang w:val="nl-NL" w:eastAsia="vi-VN"/>
        </w:rPr>
        <w:t>CỘNG HÒA XÃ HỘI CHỦ NGHĨA VIỆT NAM</w:t>
      </w:r>
      <w:r w:rsidRPr="00212A1E">
        <w:rPr>
          <w:rStyle w:val="Bodytext3"/>
          <w:b/>
          <w:bCs/>
          <w:sz w:val="28"/>
          <w:szCs w:val="28"/>
          <w:lang w:val="nl-NL" w:eastAsia="vi-VN"/>
        </w:rPr>
        <w:br/>
        <w:t>Độc lập - Tự do - Hạnh phúc</w:t>
      </w:r>
    </w:p>
    <w:p w14:paraId="63B151A4" w14:textId="77777777" w:rsidR="000E6951" w:rsidRPr="00212A1E" w:rsidRDefault="000E6951" w:rsidP="000E6951">
      <w:pPr>
        <w:pStyle w:val="Bodytext40"/>
        <w:shd w:val="clear" w:color="auto" w:fill="auto"/>
        <w:spacing w:before="0" w:after="0" w:line="240" w:lineRule="auto"/>
        <w:ind w:left="3402" w:firstLine="198"/>
        <w:rPr>
          <w:sz w:val="28"/>
          <w:szCs w:val="28"/>
          <w:lang w:val="nl-NL"/>
        </w:rPr>
      </w:pPr>
      <w:r w:rsidRPr="00212A1E">
        <w:rPr>
          <w:rStyle w:val="Bodytext4"/>
          <w:i/>
          <w:iCs/>
          <w:sz w:val="28"/>
          <w:szCs w:val="28"/>
          <w:lang w:val="nl-NL" w:eastAsia="vi-VN"/>
        </w:rPr>
        <w:t>………………, ngày……</w:t>
      </w:r>
      <w:r w:rsidRPr="00212A1E">
        <w:rPr>
          <w:rStyle w:val="Bodytext4Bold"/>
          <w:i w:val="0"/>
          <w:iCs w:val="0"/>
          <w:sz w:val="28"/>
          <w:szCs w:val="28"/>
          <w:lang w:val="nl-NL"/>
        </w:rPr>
        <w:t xml:space="preserve"> </w:t>
      </w:r>
      <w:r w:rsidRPr="00212A1E">
        <w:rPr>
          <w:rStyle w:val="Bodytext4"/>
          <w:i/>
          <w:iCs/>
          <w:sz w:val="28"/>
          <w:szCs w:val="28"/>
          <w:lang w:val="nl-NL" w:eastAsia="vi-VN"/>
        </w:rPr>
        <w:t>tháng……</w:t>
      </w:r>
      <w:r w:rsidRPr="00212A1E">
        <w:rPr>
          <w:rStyle w:val="Bodytext4Bold"/>
          <w:i w:val="0"/>
          <w:iCs w:val="0"/>
          <w:sz w:val="28"/>
          <w:szCs w:val="28"/>
          <w:lang w:val="nl-NL"/>
        </w:rPr>
        <w:t xml:space="preserve"> </w:t>
      </w:r>
      <w:r w:rsidRPr="00212A1E">
        <w:rPr>
          <w:rStyle w:val="Bodytext4"/>
          <w:i/>
          <w:iCs/>
          <w:sz w:val="28"/>
          <w:szCs w:val="28"/>
          <w:lang w:val="nl-NL" w:eastAsia="vi-VN"/>
        </w:rPr>
        <w:t>năm</w:t>
      </w:r>
      <w:r w:rsidRPr="00212A1E">
        <w:rPr>
          <w:rStyle w:val="Bodytext4Bold"/>
          <w:b w:val="0"/>
          <w:i w:val="0"/>
          <w:iCs w:val="0"/>
          <w:sz w:val="28"/>
          <w:szCs w:val="28"/>
          <w:lang w:val="nl-NL"/>
        </w:rPr>
        <w:t>……..</w:t>
      </w:r>
    </w:p>
    <w:p w14:paraId="2495F6BE" w14:textId="77777777" w:rsidR="000E6951" w:rsidRPr="00212A1E" w:rsidRDefault="000E6951" w:rsidP="000E6951">
      <w:pPr>
        <w:pStyle w:val="Bodytext30"/>
        <w:shd w:val="clear" w:color="auto" w:fill="auto"/>
        <w:spacing w:after="0" w:line="432" w:lineRule="exact"/>
        <w:ind w:firstLine="0"/>
        <w:jc w:val="center"/>
        <w:rPr>
          <w:rStyle w:val="Bodytext3"/>
          <w:b/>
          <w:bCs/>
          <w:lang w:val="nl-NL" w:eastAsia="vi-VN"/>
        </w:rPr>
      </w:pPr>
    </w:p>
    <w:p w14:paraId="28279BA9" w14:textId="77777777" w:rsidR="000E6951" w:rsidRPr="00212A1E" w:rsidRDefault="000E6951" w:rsidP="000E6951">
      <w:pPr>
        <w:pStyle w:val="Bodytext30"/>
        <w:shd w:val="clear" w:color="auto" w:fill="auto"/>
        <w:spacing w:after="0" w:line="432" w:lineRule="exact"/>
        <w:ind w:firstLine="0"/>
        <w:jc w:val="center"/>
        <w:rPr>
          <w:rStyle w:val="Bodytext3NotBold"/>
          <w:b w:val="0"/>
          <w:bCs w:val="0"/>
          <w:sz w:val="28"/>
          <w:szCs w:val="28"/>
          <w:lang w:val="nl-NL" w:eastAsia="vi-VN"/>
        </w:rPr>
      </w:pPr>
      <w:r w:rsidRPr="00212A1E">
        <w:rPr>
          <w:rStyle w:val="Bodytext3"/>
          <w:b/>
          <w:bCs/>
          <w:lang w:val="nl-NL" w:eastAsia="vi-VN"/>
        </w:rPr>
        <w:t>ĐƠN ĐĂNG KÝ XÉT TUYỂN HỌC THEO CHẾ ĐỘ CỬ TUYỂN</w:t>
      </w:r>
      <w:r w:rsidRPr="00212A1E">
        <w:rPr>
          <w:rStyle w:val="Bodytext3"/>
          <w:b/>
          <w:bCs/>
          <w:lang w:val="nl-NL" w:eastAsia="vi-VN"/>
        </w:rPr>
        <w:br/>
      </w:r>
      <w:r w:rsidRPr="00212A1E">
        <w:rPr>
          <w:rStyle w:val="Bodytext3NotBold"/>
          <w:b w:val="0"/>
          <w:bCs w:val="0"/>
          <w:sz w:val="28"/>
          <w:szCs w:val="28"/>
          <w:lang w:val="nl-NL" w:eastAsia="vi-VN"/>
        </w:rPr>
        <w:t>Kính gửi: Ủy ban nhân dân tỉnh Đồng Tháp</w:t>
      </w:r>
    </w:p>
    <w:p w14:paraId="128B648F" w14:textId="77777777" w:rsidR="000E6951" w:rsidRPr="00212A1E" w:rsidRDefault="000E6951" w:rsidP="000E6951">
      <w:pPr>
        <w:pStyle w:val="Bodytext30"/>
        <w:shd w:val="clear" w:color="auto" w:fill="auto"/>
        <w:spacing w:after="0" w:line="432" w:lineRule="exact"/>
        <w:ind w:firstLine="0"/>
        <w:jc w:val="center"/>
        <w:rPr>
          <w:lang w:val="nl-NL"/>
        </w:rPr>
      </w:pPr>
    </w:p>
    <w:p w14:paraId="089D8457" w14:textId="77777777" w:rsidR="000E6951" w:rsidRPr="009708DE" w:rsidRDefault="000E6951" w:rsidP="0041284F">
      <w:pPr>
        <w:pStyle w:val="Bodytext21"/>
        <w:numPr>
          <w:ilvl w:val="0"/>
          <w:numId w:val="1"/>
        </w:numPr>
        <w:shd w:val="clear" w:color="auto" w:fill="auto"/>
        <w:tabs>
          <w:tab w:val="left" w:pos="354"/>
          <w:tab w:val="left" w:leader="dot" w:pos="5878"/>
        </w:tabs>
        <w:spacing w:before="60" w:after="60" w:line="240" w:lineRule="auto"/>
        <w:ind w:firstLine="0"/>
        <w:rPr>
          <w:color w:val="auto"/>
        </w:rPr>
      </w:pPr>
      <w:r w:rsidRPr="009708DE">
        <w:rPr>
          <w:rStyle w:val="Bodytext2"/>
          <w:color w:val="auto"/>
        </w:rPr>
        <w:t xml:space="preserve">Họ và tên người đăng ký học: </w:t>
      </w:r>
      <w:r w:rsidRPr="009708DE">
        <w:rPr>
          <w:rStyle w:val="Bodytext2"/>
          <w:color w:val="auto"/>
        </w:rPr>
        <w:tab/>
        <w:t>Nam/nữ</w:t>
      </w:r>
      <w:r w:rsidRPr="00212A1E">
        <w:rPr>
          <w:rStyle w:val="Bodytext2"/>
          <w:color w:val="auto"/>
          <w:lang w:val="nl-NL"/>
        </w:rPr>
        <w:t>……..</w:t>
      </w:r>
    </w:p>
    <w:p w14:paraId="1DEAAE89" w14:textId="77777777" w:rsidR="000E6951" w:rsidRPr="009708DE" w:rsidRDefault="000E6951" w:rsidP="0041284F">
      <w:pPr>
        <w:pStyle w:val="Bodytext21"/>
        <w:numPr>
          <w:ilvl w:val="0"/>
          <w:numId w:val="1"/>
        </w:numPr>
        <w:shd w:val="clear" w:color="auto" w:fill="auto"/>
        <w:tabs>
          <w:tab w:val="left" w:pos="382"/>
          <w:tab w:val="left" w:leader="dot" w:pos="7030"/>
        </w:tabs>
        <w:spacing w:before="60" w:after="60" w:line="240" w:lineRule="auto"/>
        <w:ind w:firstLine="0"/>
        <w:rPr>
          <w:color w:val="auto"/>
        </w:rPr>
      </w:pPr>
      <w:r w:rsidRPr="009708DE">
        <w:rPr>
          <w:rStyle w:val="Bodytext2"/>
          <w:color w:val="auto"/>
        </w:rPr>
        <w:t>Ngày, tháng,</w:t>
      </w:r>
      <w:r w:rsidRPr="009708DE">
        <w:rPr>
          <w:rStyle w:val="Bodytext2"/>
          <w:color w:val="auto"/>
        </w:rPr>
        <w:tab/>
      </w:r>
    </w:p>
    <w:p w14:paraId="4F3688B2" w14:textId="77777777" w:rsidR="000E6951" w:rsidRPr="009708DE" w:rsidRDefault="000E6951" w:rsidP="0041284F">
      <w:pPr>
        <w:pStyle w:val="Bodytext21"/>
        <w:numPr>
          <w:ilvl w:val="0"/>
          <w:numId w:val="1"/>
        </w:numPr>
        <w:shd w:val="clear" w:color="auto" w:fill="auto"/>
        <w:tabs>
          <w:tab w:val="left" w:pos="382"/>
          <w:tab w:val="left" w:leader="dot" w:pos="5878"/>
        </w:tabs>
        <w:spacing w:before="60" w:after="60" w:line="240" w:lineRule="auto"/>
        <w:ind w:firstLine="0"/>
        <w:rPr>
          <w:color w:val="auto"/>
        </w:rPr>
      </w:pPr>
      <w:r w:rsidRPr="009708DE">
        <w:rPr>
          <w:rStyle w:val="Bodytext2"/>
          <w:color w:val="auto"/>
        </w:rPr>
        <w:t xml:space="preserve">Dân tộc: </w:t>
      </w:r>
      <w:r w:rsidRPr="009708DE">
        <w:rPr>
          <w:rStyle w:val="Bodytext2"/>
          <w:color w:val="auto"/>
        </w:rPr>
        <w:tab/>
        <w:t>Tôn giáo</w:t>
      </w:r>
      <w:r w:rsidRPr="009708DE">
        <w:rPr>
          <w:rStyle w:val="Bodytext2"/>
          <w:color w:val="auto"/>
          <w:lang w:val="en-US"/>
        </w:rPr>
        <w:t>……………</w:t>
      </w:r>
    </w:p>
    <w:p w14:paraId="7A270714" w14:textId="77777777" w:rsidR="000E6951" w:rsidRPr="009708DE" w:rsidRDefault="000E6951" w:rsidP="0041284F">
      <w:pPr>
        <w:pStyle w:val="Bodytext21"/>
        <w:numPr>
          <w:ilvl w:val="0"/>
          <w:numId w:val="1"/>
        </w:numPr>
        <w:shd w:val="clear" w:color="auto" w:fill="auto"/>
        <w:tabs>
          <w:tab w:val="left" w:pos="382"/>
          <w:tab w:val="left" w:leader="dot" w:pos="8774"/>
        </w:tabs>
        <w:spacing w:before="60" w:after="60" w:line="240" w:lineRule="auto"/>
        <w:ind w:firstLine="0"/>
        <w:rPr>
          <w:color w:val="auto"/>
        </w:rPr>
      </w:pPr>
      <w:r w:rsidRPr="009708DE">
        <w:rPr>
          <w:rStyle w:val="Bodytext2"/>
          <w:color w:val="auto"/>
        </w:rPr>
        <w:t xml:space="preserve">Địa chỉ thường trú (ghi rõ thôn, bản, xã, huyện, tỉnh): </w:t>
      </w:r>
      <w:r w:rsidRPr="009708DE">
        <w:rPr>
          <w:rStyle w:val="Bodytext2"/>
          <w:color w:val="auto"/>
        </w:rPr>
        <w:tab/>
      </w:r>
    </w:p>
    <w:p w14:paraId="4647721E" w14:textId="77777777" w:rsidR="000E6951" w:rsidRPr="009708DE" w:rsidRDefault="000E6951" w:rsidP="0041284F">
      <w:pPr>
        <w:pStyle w:val="Bodytext21"/>
        <w:numPr>
          <w:ilvl w:val="0"/>
          <w:numId w:val="1"/>
        </w:numPr>
        <w:shd w:val="clear" w:color="auto" w:fill="auto"/>
        <w:tabs>
          <w:tab w:val="left" w:pos="382"/>
          <w:tab w:val="left" w:leader="dot" w:pos="8774"/>
        </w:tabs>
        <w:spacing w:before="60" w:after="60" w:line="240" w:lineRule="auto"/>
        <w:ind w:firstLine="0"/>
        <w:rPr>
          <w:color w:val="auto"/>
        </w:rPr>
      </w:pPr>
      <w:r w:rsidRPr="009708DE">
        <w:rPr>
          <w:rStyle w:val="Bodytext2"/>
          <w:color w:val="auto"/>
        </w:rPr>
        <w:t xml:space="preserve">Ngành dự định xin học: </w:t>
      </w:r>
      <w:r w:rsidRPr="009708DE">
        <w:rPr>
          <w:rStyle w:val="Bodytext2"/>
          <w:color w:val="auto"/>
        </w:rPr>
        <w:tab/>
      </w:r>
    </w:p>
    <w:p w14:paraId="3DF1B972" w14:textId="77777777" w:rsidR="000E6951" w:rsidRPr="009708DE" w:rsidRDefault="000E6951" w:rsidP="000E6951">
      <w:pPr>
        <w:pStyle w:val="Bodytext21"/>
        <w:shd w:val="clear" w:color="auto" w:fill="auto"/>
        <w:tabs>
          <w:tab w:val="left" w:leader="dot" w:pos="8774"/>
        </w:tabs>
        <w:spacing w:before="60" w:after="60" w:line="240" w:lineRule="auto"/>
        <w:rPr>
          <w:color w:val="auto"/>
        </w:rPr>
      </w:pPr>
      <w:r w:rsidRPr="009708DE">
        <w:rPr>
          <w:rStyle w:val="Bodytext2"/>
          <w:color w:val="auto"/>
        </w:rPr>
        <w:t xml:space="preserve">Trình độ đào tạo (ĐH, CĐ, </w:t>
      </w:r>
      <w:r w:rsidRPr="00212A1E">
        <w:rPr>
          <w:rStyle w:val="Bodytext2"/>
          <w:color w:val="auto"/>
        </w:rPr>
        <w:t xml:space="preserve">TC): </w:t>
      </w:r>
      <w:r w:rsidRPr="009708DE">
        <w:rPr>
          <w:rStyle w:val="Bodytext2"/>
          <w:color w:val="auto"/>
        </w:rPr>
        <w:tab/>
      </w:r>
    </w:p>
    <w:p w14:paraId="7D642E5D" w14:textId="77777777" w:rsidR="000E6951" w:rsidRPr="009708DE" w:rsidRDefault="000E6951" w:rsidP="0041284F">
      <w:pPr>
        <w:pStyle w:val="Bodytext21"/>
        <w:numPr>
          <w:ilvl w:val="0"/>
          <w:numId w:val="1"/>
        </w:numPr>
        <w:shd w:val="clear" w:color="auto" w:fill="auto"/>
        <w:tabs>
          <w:tab w:val="left" w:pos="382"/>
          <w:tab w:val="left" w:leader="dot" w:pos="8774"/>
        </w:tabs>
        <w:spacing w:before="60" w:after="60" w:line="240" w:lineRule="auto"/>
        <w:ind w:firstLine="0"/>
        <w:rPr>
          <w:color w:val="auto"/>
        </w:rPr>
      </w:pPr>
      <w:r w:rsidRPr="009708DE">
        <w:rPr>
          <w:rStyle w:val="Bodytext2"/>
          <w:color w:val="auto"/>
        </w:rPr>
        <w:t>Thuộc đối tượng ưu tiên</w:t>
      </w:r>
      <w:r w:rsidRPr="009708DE">
        <w:rPr>
          <w:rStyle w:val="Bodytext2"/>
          <w:color w:val="auto"/>
        </w:rPr>
        <w:tab/>
      </w:r>
    </w:p>
    <w:p w14:paraId="0753B1D4" w14:textId="77777777" w:rsidR="000E6951" w:rsidRPr="009708DE" w:rsidRDefault="000E6951" w:rsidP="0041284F">
      <w:pPr>
        <w:pStyle w:val="Bodytext21"/>
        <w:numPr>
          <w:ilvl w:val="0"/>
          <w:numId w:val="1"/>
        </w:numPr>
        <w:shd w:val="clear" w:color="auto" w:fill="auto"/>
        <w:tabs>
          <w:tab w:val="left" w:pos="382"/>
          <w:tab w:val="left" w:leader="dot" w:pos="8774"/>
        </w:tabs>
        <w:spacing w:before="60" w:after="60" w:line="240" w:lineRule="auto"/>
        <w:ind w:firstLine="0"/>
        <w:rPr>
          <w:color w:val="auto"/>
        </w:rPr>
      </w:pPr>
      <w:r w:rsidRPr="009708DE">
        <w:rPr>
          <w:rStyle w:val="Bodytext2"/>
          <w:color w:val="auto"/>
        </w:rPr>
        <w:t xml:space="preserve">Đã tốt nghiệp: </w:t>
      </w:r>
      <w:r w:rsidRPr="009708DE">
        <w:rPr>
          <w:rStyle w:val="Bodytext2"/>
          <w:color w:val="auto"/>
        </w:rPr>
        <w:tab/>
      </w:r>
    </w:p>
    <w:p w14:paraId="30D9D83A" w14:textId="77777777" w:rsidR="000E6951" w:rsidRPr="009708DE" w:rsidRDefault="000E6951" w:rsidP="000E6951">
      <w:pPr>
        <w:pStyle w:val="Bodytext21"/>
        <w:shd w:val="clear" w:color="auto" w:fill="auto"/>
        <w:tabs>
          <w:tab w:val="left" w:leader="dot" w:pos="8774"/>
        </w:tabs>
        <w:spacing w:before="60" w:after="60" w:line="240" w:lineRule="auto"/>
        <w:rPr>
          <w:color w:val="auto"/>
        </w:rPr>
      </w:pPr>
      <w:r w:rsidRPr="009708DE">
        <w:rPr>
          <w:rStyle w:val="Bodytext2"/>
          <w:color w:val="auto"/>
        </w:rPr>
        <w:t xml:space="preserve">Ngày, tháng, năm dự thi tốt nghiệp: </w:t>
      </w:r>
      <w:r w:rsidRPr="009708DE">
        <w:rPr>
          <w:rStyle w:val="Bodytext2"/>
          <w:color w:val="auto"/>
        </w:rPr>
        <w:tab/>
      </w:r>
    </w:p>
    <w:p w14:paraId="3048E41D" w14:textId="77777777" w:rsidR="000E6951" w:rsidRPr="009708DE" w:rsidRDefault="000E6951" w:rsidP="000E6951">
      <w:pPr>
        <w:pStyle w:val="Bodytext21"/>
        <w:shd w:val="clear" w:color="auto" w:fill="auto"/>
        <w:tabs>
          <w:tab w:val="left" w:leader="dot" w:pos="8774"/>
        </w:tabs>
        <w:spacing w:before="60" w:after="60" w:line="240" w:lineRule="auto"/>
        <w:rPr>
          <w:color w:val="auto"/>
        </w:rPr>
      </w:pPr>
      <w:r w:rsidRPr="009708DE">
        <w:rPr>
          <w:rStyle w:val="Bodytext2"/>
          <w:color w:val="auto"/>
        </w:rPr>
        <w:t>Hạnh kiểm (rèn luyện)</w:t>
      </w:r>
      <w:r w:rsidRPr="009708DE">
        <w:rPr>
          <w:rStyle w:val="Bodytext2"/>
          <w:color w:val="auto"/>
        </w:rPr>
        <w:tab/>
      </w:r>
    </w:p>
    <w:p w14:paraId="77640B77" w14:textId="77777777" w:rsidR="000E6951" w:rsidRPr="009708DE" w:rsidRDefault="000E6951" w:rsidP="0041284F">
      <w:pPr>
        <w:pStyle w:val="Bodytext21"/>
        <w:numPr>
          <w:ilvl w:val="0"/>
          <w:numId w:val="2"/>
        </w:numPr>
        <w:shd w:val="clear" w:color="auto" w:fill="auto"/>
        <w:tabs>
          <w:tab w:val="left" w:pos="378"/>
        </w:tabs>
        <w:spacing w:before="60" w:after="60" w:line="240" w:lineRule="auto"/>
        <w:ind w:firstLine="0"/>
        <w:rPr>
          <w:color w:val="auto"/>
        </w:rPr>
      </w:pPr>
      <w:r w:rsidRPr="009708DE">
        <w:rPr>
          <w:rStyle w:val="Bodytext2"/>
          <w:color w:val="auto"/>
        </w:rPr>
        <w:t>Điểm các môn thi THPT: Môn 1:...; Môn 2:....; Môn 3: ; Môn 4:...;</w:t>
      </w:r>
    </w:p>
    <w:p w14:paraId="5418D9C0" w14:textId="77777777" w:rsidR="000E6951" w:rsidRPr="009708DE" w:rsidRDefault="000E6951" w:rsidP="000E6951">
      <w:pPr>
        <w:pStyle w:val="Bodytext21"/>
        <w:shd w:val="clear" w:color="auto" w:fill="auto"/>
        <w:tabs>
          <w:tab w:val="left" w:leader="dot" w:pos="1834"/>
        </w:tabs>
        <w:spacing w:before="60" w:after="60" w:line="240" w:lineRule="auto"/>
        <w:rPr>
          <w:color w:val="auto"/>
        </w:rPr>
      </w:pPr>
      <w:r w:rsidRPr="009708DE">
        <w:rPr>
          <w:rStyle w:val="Bodytext2"/>
          <w:color w:val="auto"/>
        </w:rPr>
        <w:t>Môn</w:t>
      </w:r>
      <w:r w:rsidRPr="009708DE">
        <w:rPr>
          <w:rStyle w:val="Bodytext2"/>
          <w:color w:val="auto"/>
        </w:rPr>
        <w:tab/>
      </w:r>
    </w:p>
    <w:p w14:paraId="58668EF6" w14:textId="77777777" w:rsidR="000E6951" w:rsidRPr="009708DE" w:rsidRDefault="000E6951" w:rsidP="0041284F">
      <w:pPr>
        <w:pStyle w:val="Bodytext21"/>
        <w:numPr>
          <w:ilvl w:val="0"/>
          <w:numId w:val="2"/>
        </w:numPr>
        <w:shd w:val="clear" w:color="auto" w:fill="auto"/>
        <w:tabs>
          <w:tab w:val="left" w:pos="493"/>
          <w:tab w:val="left" w:leader="dot" w:pos="6101"/>
        </w:tabs>
        <w:spacing w:before="60" w:after="60" w:line="240" w:lineRule="auto"/>
        <w:ind w:firstLine="0"/>
        <w:rPr>
          <w:color w:val="auto"/>
        </w:rPr>
      </w:pPr>
      <w:r w:rsidRPr="009708DE">
        <w:rPr>
          <w:rStyle w:val="Bodytext2"/>
          <w:color w:val="auto"/>
        </w:rPr>
        <w:t>Điểm thi đại học, cao đẳng, trung cấp (nếu có)</w:t>
      </w:r>
      <w:r w:rsidRPr="009708DE">
        <w:rPr>
          <w:rStyle w:val="Bodytext2"/>
          <w:color w:val="auto"/>
        </w:rPr>
        <w:tab/>
      </w:r>
    </w:p>
    <w:p w14:paraId="71876900" w14:textId="77777777" w:rsidR="000E6951" w:rsidRPr="009708DE" w:rsidRDefault="000E6951" w:rsidP="0041284F">
      <w:pPr>
        <w:pStyle w:val="Bodytext21"/>
        <w:numPr>
          <w:ilvl w:val="0"/>
          <w:numId w:val="2"/>
        </w:numPr>
        <w:shd w:val="clear" w:color="auto" w:fill="auto"/>
        <w:tabs>
          <w:tab w:val="left" w:pos="715"/>
          <w:tab w:val="left" w:leader="dot" w:pos="8117"/>
        </w:tabs>
        <w:spacing w:before="60" w:after="60" w:line="240" w:lineRule="auto"/>
        <w:ind w:firstLine="0"/>
        <w:rPr>
          <w:color w:val="auto"/>
        </w:rPr>
      </w:pPr>
      <w:r w:rsidRPr="009708DE">
        <w:rPr>
          <w:rStyle w:val="Bodytext2"/>
          <w:color w:val="auto"/>
        </w:rPr>
        <w:t xml:space="preserve">Đoạt giải (nếu có) </w:t>
      </w:r>
      <w:r w:rsidRPr="009708DE">
        <w:rPr>
          <w:rStyle w:val="Bodytext2"/>
          <w:color w:val="auto"/>
        </w:rPr>
        <w:tab/>
        <w:t xml:space="preserve"> môn</w:t>
      </w:r>
    </w:p>
    <w:p w14:paraId="72D42BF1" w14:textId="77777777" w:rsidR="000E6951" w:rsidRPr="009708DE" w:rsidRDefault="000E6951" w:rsidP="000E6951">
      <w:pPr>
        <w:pStyle w:val="Bodytext21"/>
        <w:shd w:val="clear" w:color="auto" w:fill="auto"/>
        <w:tabs>
          <w:tab w:val="left" w:leader="dot" w:pos="3557"/>
        </w:tabs>
        <w:spacing w:before="60" w:after="60" w:line="240" w:lineRule="auto"/>
        <w:rPr>
          <w:color w:val="auto"/>
        </w:rPr>
      </w:pPr>
      <w:r w:rsidRPr="009708DE">
        <w:rPr>
          <w:rStyle w:val="Bodytext2"/>
          <w:color w:val="auto"/>
        </w:rPr>
        <w:tab/>
        <w:t xml:space="preserve"> kỳ thi học sinh giỏi hoặc kỳ thi </w:t>
      </w:r>
      <w:r w:rsidRPr="00212A1E">
        <w:rPr>
          <w:rStyle w:val="Bodytext2"/>
          <w:color w:val="auto"/>
        </w:rPr>
        <w:t>Olympic:</w:t>
      </w:r>
    </w:p>
    <w:p w14:paraId="50A6C1FF" w14:textId="77777777" w:rsidR="000E6951" w:rsidRPr="009708DE" w:rsidRDefault="000E6951" w:rsidP="000E6951">
      <w:pPr>
        <w:pStyle w:val="Bodytext21"/>
        <w:shd w:val="clear" w:color="auto" w:fill="auto"/>
        <w:tabs>
          <w:tab w:val="left" w:leader="dot" w:pos="3000"/>
          <w:tab w:val="left" w:leader="dot" w:pos="4550"/>
        </w:tabs>
        <w:spacing w:before="60" w:after="60" w:line="240" w:lineRule="auto"/>
        <w:rPr>
          <w:color w:val="auto"/>
        </w:rPr>
      </w:pPr>
      <w:r w:rsidRPr="009708DE">
        <w:rPr>
          <w:rStyle w:val="Bodytext2"/>
          <w:color w:val="auto"/>
        </w:rPr>
        <w:tab/>
        <w:t>năm</w:t>
      </w:r>
      <w:r w:rsidRPr="009708DE">
        <w:rPr>
          <w:rStyle w:val="Bodytext2"/>
          <w:color w:val="auto"/>
        </w:rPr>
        <w:tab/>
      </w:r>
    </w:p>
    <w:p w14:paraId="286D40CF" w14:textId="77777777" w:rsidR="000E6951" w:rsidRPr="009708DE" w:rsidRDefault="000E6951" w:rsidP="000E6951">
      <w:pPr>
        <w:pStyle w:val="Bodytext21"/>
        <w:shd w:val="clear" w:color="auto" w:fill="auto"/>
        <w:spacing w:before="60" w:after="60" w:line="240" w:lineRule="auto"/>
        <w:ind w:firstLine="760"/>
        <w:rPr>
          <w:color w:val="auto"/>
        </w:rPr>
      </w:pPr>
      <w:r w:rsidRPr="009708DE">
        <w:rPr>
          <w:rStyle w:val="Bodytext2"/>
          <w:color w:val="auto"/>
        </w:rPr>
        <w:t>Tôi xin cam đoan những lời khai trên là đúng sự thật. Nếu sai, tôi xin chịu trách nhiệm xử lý theo quy định của pháp luật.</w:t>
      </w:r>
    </w:p>
    <w:p w14:paraId="025C11A1" w14:textId="77777777" w:rsidR="000E6951" w:rsidRPr="009708DE" w:rsidRDefault="000E6951" w:rsidP="000E6951">
      <w:pPr>
        <w:pStyle w:val="Bodytext21"/>
        <w:shd w:val="clear" w:color="auto" w:fill="auto"/>
        <w:spacing w:before="60" w:after="60" w:line="240" w:lineRule="auto"/>
        <w:ind w:firstLine="760"/>
        <w:rPr>
          <w:color w:val="auto"/>
        </w:rPr>
      </w:pPr>
      <w:r w:rsidRPr="009708DE">
        <w:rPr>
          <w:rStyle w:val="Bodytext2"/>
          <w:color w:val="auto"/>
        </w:rPr>
        <w:t xml:space="preserve">Nếu được chấp nhận, tôi xin cam kết: chấp hành đầy đủ các quy định của Nhà nước đối với người học theo chế độ cử tuyển, sau khi tốt nghiệp sẽ chấp hành sự bố trí việc làm của Ủy </w:t>
      </w:r>
      <w:r w:rsidRPr="00212A1E">
        <w:rPr>
          <w:rStyle w:val="Bodytext2"/>
          <w:color w:val="auto"/>
        </w:rPr>
        <w:t xml:space="preserve">ban </w:t>
      </w:r>
      <w:r w:rsidRPr="009708DE">
        <w:rPr>
          <w:rStyle w:val="Bodytext2"/>
          <w:color w:val="auto"/>
        </w:rPr>
        <w:t>nhân dân tỉnh.</w:t>
      </w:r>
    </w:p>
    <w:p w14:paraId="211D0B75" w14:textId="77777777" w:rsidR="000E6951" w:rsidRPr="009708DE" w:rsidRDefault="000E6951" w:rsidP="000E6951">
      <w:pPr>
        <w:pStyle w:val="Bodytext21"/>
        <w:shd w:val="clear" w:color="auto" w:fill="auto"/>
        <w:spacing w:before="60" w:after="60" w:line="240" w:lineRule="auto"/>
        <w:ind w:firstLine="760"/>
        <w:rPr>
          <w:color w:val="auto"/>
        </w:rPr>
      </w:pPr>
      <w:r w:rsidRPr="009708DE">
        <w:rPr>
          <w:rStyle w:val="Bodytext2"/>
          <w:color w:val="auto"/>
        </w:rPr>
        <w:t>Nếu không thực hiện đúng những quy định đối với người học theo chế độ cử tuyển, tôi sẽ có trách nhiệm bồi hoàn học bổng và chi phí đào tạo theo quy định hiện hành.</w:t>
      </w:r>
    </w:p>
    <w:p w14:paraId="724D434C" w14:textId="77777777" w:rsidR="000E6951" w:rsidRPr="009708DE" w:rsidRDefault="000E6951" w:rsidP="000E6951">
      <w:pPr>
        <w:pStyle w:val="Bodytext21"/>
        <w:shd w:val="clear" w:color="auto" w:fill="auto"/>
        <w:spacing w:before="60" w:after="60" w:line="240" w:lineRule="auto"/>
        <w:ind w:firstLine="760"/>
        <w:rPr>
          <w:color w:val="auto"/>
        </w:rPr>
      </w:pPr>
      <w:r w:rsidRPr="009708DE">
        <w:rPr>
          <w:rStyle w:val="Bodytext2"/>
          <w:color w:val="auto"/>
        </w:rPr>
        <w:t xml:space="preserve">Khi cần, báo tin </w:t>
      </w:r>
      <w:r w:rsidRPr="00212A1E">
        <w:rPr>
          <w:rStyle w:val="Bodytext2"/>
          <w:color w:val="auto"/>
        </w:rPr>
        <w:t xml:space="preserve">cho ai, </w:t>
      </w:r>
      <w:r w:rsidRPr="009708DE">
        <w:rPr>
          <w:rStyle w:val="Bodytext2"/>
          <w:color w:val="auto"/>
        </w:rPr>
        <w:t>địa chỉ, điện thoại (nếu có):</w:t>
      </w:r>
    </w:p>
    <w:p w14:paraId="191BA982" w14:textId="77777777" w:rsidR="000E6951" w:rsidRPr="00212A1E" w:rsidRDefault="000E6951" w:rsidP="000E6951">
      <w:pPr>
        <w:pStyle w:val="Bodytext30"/>
        <w:shd w:val="clear" w:color="auto" w:fill="auto"/>
        <w:spacing w:before="120" w:after="0" w:line="240" w:lineRule="auto"/>
        <w:ind w:left="5301" w:firstLine="0"/>
        <w:rPr>
          <w:lang w:val="vi-VN"/>
        </w:rPr>
      </w:pPr>
      <w:r w:rsidRPr="00212A1E">
        <w:rPr>
          <w:rStyle w:val="Bodytext3"/>
          <w:b/>
          <w:bCs/>
          <w:lang w:val="vi-VN" w:eastAsia="vi-VN"/>
        </w:rPr>
        <w:t>NGƯỜI ĐĂNG KÝ HỌC</w:t>
      </w:r>
    </w:p>
    <w:p w14:paraId="55428D1C" w14:textId="77777777" w:rsidR="000E6951" w:rsidRPr="00212A1E" w:rsidRDefault="000E6951" w:rsidP="000E6951">
      <w:pPr>
        <w:pStyle w:val="Bodytext40"/>
        <w:shd w:val="clear" w:color="auto" w:fill="auto"/>
        <w:spacing w:before="0" w:after="0" w:line="240" w:lineRule="auto"/>
        <w:ind w:left="5820" w:firstLine="0"/>
        <w:jc w:val="left"/>
        <w:rPr>
          <w:lang w:val="vi-VN"/>
        </w:rPr>
      </w:pPr>
      <w:r w:rsidRPr="00212A1E">
        <w:rPr>
          <w:rStyle w:val="Bodytext4"/>
          <w:i/>
          <w:iCs/>
          <w:lang w:val="vi-VN" w:eastAsia="vi-VN"/>
        </w:rPr>
        <w:t>(Ký, ghi rõ họ tên)</w:t>
      </w:r>
    </w:p>
    <w:p w14:paraId="752C3D71" w14:textId="37CC8EB9" w:rsidR="000E6951" w:rsidRPr="00212A1E" w:rsidRDefault="000E6951" w:rsidP="000E6951">
      <w:pPr>
        <w:pStyle w:val="Bodytext30"/>
        <w:shd w:val="clear" w:color="auto" w:fill="auto"/>
        <w:spacing w:after="23" w:line="260" w:lineRule="exact"/>
        <w:ind w:left="6520" w:firstLine="0"/>
        <w:rPr>
          <w:rStyle w:val="Bodytext3"/>
          <w:b/>
          <w:bCs/>
          <w:lang w:val="vi-VN" w:eastAsia="vi-VN"/>
        </w:rPr>
      </w:pPr>
    </w:p>
    <w:p w14:paraId="3D8C20A8" w14:textId="3821CB0C" w:rsidR="00F6435B" w:rsidRPr="00212A1E" w:rsidRDefault="00F6435B" w:rsidP="000E6951">
      <w:pPr>
        <w:pStyle w:val="Bodytext30"/>
        <w:shd w:val="clear" w:color="auto" w:fill="auto"/>
        <w:spacing w:after="23" w:line="260" w:lineRule="exact"/>
        <w:ind w:left="6520" w:firstLine="0"/>
        <w:rPr>
          <w:rStyle w:val="Bodytext3"/>
          <w:b/>
          <w:bCs/>
          <w:lang w:val="vi-VN" w:eastAsia="vi-VN"/>
        </w:rPr>
      </w:pPr>
    </w:p>
    <w:p w14:paraId="03775265" w14:textId="15BA501D" w:rsidR="00F6435B" w:rsidRPr="00212A1E" w:rsidRDefault="00F6435B" w:rsidP="000E6951">
      <w:pPr>
        <w:pStyle w:val="Bodytext30"/>
        <w:shd w:val="clear" w:color="auto" w:fill="auto"/>
        <w:spacing w:after="23" w:line="260" w:lineRule="exact"/>
        <w:ind w:left="6520" w:firstLine="0"/>
        <w:rPr>
          <w:rStyle w:val="Bodytext3"/>
          <w:b/>
          <w:bCs/>
          <w:lang w:val="vi-VN" w:eastAsia="vi-VN"/>
        </w:rPr>
      </w:pPr>
    </w:p>
    <w:p w14:paraId="27A02BAC" w14:textId="1AA22DBA" w:rsidR="00F6435B" w:rsidRPr="00212A1E" w:rsidRDefault="00F6435B" w:rsidP="000E6951">
      <w:pPr>
        <w:pStyle w:val="Bodytext30"/>
        <w:shd w:val="clear" w:color="auto" w:fill="auto"/>
        <w:spacing w:after="23" w:line="260" w:lineRule="exact"/>
        <w:ind w:left="6520" w:firstLine="0"/>
        <w:rPr>
          <w:rStyle w:val="Bodytext3"/>
          <w:b/>
          <w:bCs/>
          <w:lang w:val="vi-VN" w:eastAsia="vi-VN"/>
        </w:rPr>
      </w:pPr>
    </w:p>
    <w:p w14:paraId="5AC10AFD" w14:textId="19EC851F" w:rsidR="00F6435B" w:rsidRPr="00212A1E" w:rsidRDefault="00F6435B" w:rsidP="000E6951">
      <w:pPr>
        <w:pStyle w:val="Bodytext30"/>
        <w:shd w:val="clear" w:color="auto" w:fill="auto"/>
        <w:spacing w:after="23" w:line="260" w:lineRule="exact"/>
        <w:ind w:left="6520" w:firstLine="0"/>
        <w:rPr>
          <w:rStyle w:val="Bodytext3"/>
          <w:b/>
          <w:bCs/>
          <w:lang w:val="vi-VN" w:eastAsia="vi-VN"/>
        </w:rPr>
      </w:pPr>
    </w:p>
    <w:p w14:paraId="21BBA6D1" w14:textId="77777777" w:rsidR="00F6435B" w:rsidRPr="00212A1E" w:rsidRDefault="00F6435B" w:rsidP="000E6951">
      <w:pPr>
        <w:pStyle w:val="Bodytext30"/>
        <w:shd w:val="clear" w:color="auto" w:fill="auto"/>
        <w:spacing w:after="23" w:line="260" w:lineRule="exact"/>
        <w:ind w:left="6520" w:firstLine="0"/>
        <w:rPr>
          <w:rStyle w:val="Bodytext3"/>
          <w:b/>
          <w:bCs/>
          <w:lang w:val="vi-VN" w:eastAsia="vi-VN"/>
        </w:rPr>
      </w:pPr>
    </w:p>
    <w:p w14:paraId="3D3E02D3" w14:textId="77777777" w:rsidR="000E6951" w:rsidRPr="00212A1E" w:rsidRDefault="000E6951" w:rsidP="000E6951">
      <w:pPr>
        <w:pStyle w:val="Bodytext30"/>
        <w:shd w:val="clear" w:color="auto" w:fill="auto"/>
        <w:spacing w:after="23" w:line="260" w:lineRule="exact"/>
        <w:ind w:left="6520" w:firstLine="0"/>
        <w:rPr>
          <w:lang w:val="vi-VN"/>
        </w:rPr>
      </w:pPr>
      <w:r w:rsidRPr="00212A1E">
        <w:rPr>
          <w:rStyle w:val="Bodytext3"/>
          <w:b/>
          <w:bCs/>
          <w:lang w:val="vi-VN" w:eastAsia="vi-VN"/>
        </w:rPr>
        <w:lastRenderedPageBreak/>
        <w:t xml:space="preserve">                Mẫu số 03</w:t>
      </w:r>
    </w:p>
    <w:p w14:paraId="0EFF2C5A" w14:textId="77777777" w:rsidR="000E6951" w:rsidRPr="00212A1E" w:rsidRDefault="000E6951" w:rsidP="000E6951">
      <w:pPr>
        <w:pStyle w:val="Bodytext30"/>
        <w:shd w:val="clear" w:color="auto" w:fill="auto"/>
        <w:spacing w:after="0" w:line="240" w:lineRule="auto"/>
        <w:ind w:left="102" w:firstLine="0"/>
        <w:jc w:val="center"/>
        <w:rPr>
          <w:lang w:val="vi-VN"/>
        </w:rPr>
      </w:pPr>
      <w:r w:rsidRPr="00212A1E">
        <w:rPr>
          <w:rStyle w:val="Bodytext3"/>
          <w:b/>
          <w:bCs/>
          <w:lang w:val="vi-VN" w:eastAsia="vi-VN"/>
        </w:rPr>
        <w:t>CỘNG HÒA XÃ HỘI CHỦ NGHĨA VIỆT NAM</w:t>
      </w:r>
      <w:r w:rsidRPr="00212A1E">
        <w:rPr>
          <w:rStyle w:val="Bodytext3"/>
          <w:b/>
          <w:bCs/>
          <w:lang w:val="vi-VN" w:eastAsia="vi-VN"/>
        </w:rPr>
        <w:br/>
        <w:t>Độc lập - Tự do - Hạnh phúc</w:t>
      </w:r>
    </w:p>
    <w:p w14:paraId="6E55280C" w14:textId="77777777" w:rsidR="000E6951" w:rsidRPr="00212A1E" w:rsidRDefault="000E6951" w:rsidP="000E6951">
      <w:pPr>
        <w:pStyle w:val="Bodytext30"/>
        <w:shd w:val="clear" w:color="auto" w:fill="auto"/>
        <w:spacing w:after="8" w:line="260" w:lineRule="exact"/>
        <w:ind w:left="100" w:firstLine="0"/>
        <w:jc w:val="center"/>
        <w:rPr>
          <w:rStyle w:val="Bodytext3"/>
          <w:b/>
          <w:bCs/>
          <w:lang w:val="vi-VN" w:eastAsia="vi-VN"/>
        </w:rPr>
      </w:pPr>
      <w:r w:rsidRPr="009708DE">
        <w:rPr>
          <w:noProof/>
        </w:rPr>
        <mc:AlternateContent>
          <mc:Choice Requires="wps">
            <w:drawing>
              <wp:anchor distT="0" distB="0" distL="114300" distR="114300" simplePos="0" relativeHeight="251679744" behindDoc="0" locked="0" layoutInCell="1" allowOverlap="1" wp14:anchorId="73B71712" wp14:editId="51FCF8D6">
                <wp:simplePos x="0" y="0"/>
                <wp:positionH relativeFrom="column">
                  <wp:posOffset>1998081</wp:posOffset>
                </wp:positionH>
                <wp:positionV relativeFrom="paragraph">
                  <wp:posOffset>18415</wp:posOffset>
                </wp:positionV>
                <wp:extent cx="200995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20099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85F8B9" id="Straight Connector 7"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7.35pt,1.45pt" to="315.6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" strokecolor="black [3200]" strokeweight=".5pt">
                <v:stroke joinstyle="miter"/>
              </v:line>
            </w:pict>
          </mc:Fallback>
        </mc:AlternateContent>
      </w:r>
    </w:p>
    <w:p w14:paraId="53EE4CC5" w14:textId="77777777" w:rsidR="000E6951" w:rsidRPr="00212A1E" w:rsidRDefault="000E6951" w:rsidP="000E6951">
      <w:pPr>
        <w:pStyle w:val="Bodytext30"/>
        <w:shd w:val="clear" w:color="auto" w:fill="auto"/>
        <w:spacing w:after="8" w:line="260" w:lineRule="exact"/>
        <w:ind w:left="100" w:firstLine="0"/>
        <w:jc w:val="center"/>
        <w:rPr>
          <w:lang w:val="vi-VN"/>
        </w:rPr>
      </w:pPr>
      <w:r w:rsidRPr="00212A1E">
        <w:rPr>
          <w:rStyle w:val="Bodytext3"/>
          <w:b/>
          <w:bCs/>
          <w:lang w:val="vi-VN" w:eastAsia="vi-VN"/>
        </w:rPr>
        <w:t>SƠ YẾU LÝ LỊCH</w:t>
      </w:r>
    </w:p>
    <w:p w14:paraId="7803F782" w14:textId="77777777" w:rsidR="000E6951" w:rsidRPr="009708DE" w:rsidRDefault="000E6951" w:rsidP="000E6951">
      <w:pPr>
        <w:pStyle w:val="Bodytext21"/>
        <w:shd w:val="clear" w:color="auto" w:fill="auto"/>
        <w:tabs>
          <w:tab w:val="left" w:leader="dot" w:pos="3499"/>
          <w:tab w:val="left" w:leader="dot" w:pos="8910"/>
        </w:tabs>
        <w:spacing w:before="120" w:after="120" w:line="240" w:lineRule="auto"/>
        <w:rPr>
          <w:rStyle w:val="Bodytext2"/>
          <w:color w:val="auto"/>
        </w:rPr>
      </w:pPr>
    </w:p>
    <w:p w14:paraId="4B3B1D2D" w14:textId="77777777" w:rsidR="000E6951" w:rsidRPr="009708DE" w:rsidRDefault="000E6951" w:rsidP="000E6951">
      <w:pPr>
        <w:pStyle w:val="Bodytext21"/>
        <w:shd w:val="clear" w:color="auto" w:fill="auto"/>
        <w:tabs>
          <w:tab w:val="left" w:leader="dot" w:pos="3499"/>
          <w:tab w:val="left" w:leader="dot" w:pos="8910"/>
        </w:tabs>
        <w:spacing w:before="60" w:after="60" w:line="240" w:lineRule="auto"/>
        <w:ind w:left="567" w:firstLine="0"/>
        <w:rPr>
          <w:color w:val="auto"/>
        </w:rPr>
      </w:pPr>
      <w:r w:rsidRPr="009708DE">
        <w:rPr>
          <w:rStyle w:val="Bodytext2"/>
          <w:color w:val="auto"/>
        </w:rPr>
        <w:t xml:space="preserve">Họ và tên (1) : </w:t>
      </w:r>
      <w:r w:rsidRPr="009708DE">
        <w:rPr>
          <w:rStyle w:val="Bodytext2"/>
          <w:color w:val="auto"/>
        </w:rPr>
        <w:tab/>
        <w:t>Giới tính</w:t>
      </w:r>
      <w:r w:rsidRPr="009708DE">
        <w:rPr>
          <w:rStyle w:val="Bodytext2"/>
          <w:color w:val="auto"/>
        </w:rPr>
        <w:tab/>
      </w:r>
    </w:p>
    <w:p w14:paraId="35DB375E" w14:textId="77777777" w:rsidR="000E6951" w:rsidRPr="009708DE" w:rsidRDefault="000E6951" w:rsidP="000E6951">
      <w:pPr>
        <w:pStyle w:val="Bodytext21"/>
        <w:shd w:val="clear" w:color="auto" w:fill="auto"/>
        <w:tabs>
          <w:tab w:val="left" w:leader="dot" w:pos="8910"/>
        </w:tabs>
        <w:spacing w:before="60" w:after="60" w:line="240" w:lineRule="auto"/>
        <w:ind w:left="567" w:firstLine="0"/>
        <w:rPr>
          <w:color w:val="auto"/>
        </w:rPr>
      </w:pPr>
      <w:r w:rsidRPr="009708DE">
        <w:rPr>
          <w:rStyle w:val="Bodytext2"/>
          <w:color w:val="auto"/>
        </w:rPr>
        <w:t xml:space="preserve">Ngày tháng năm sinh: </w:t>
      </w:r>
      <w:r w:rsidRPr="009708DE">
        <w:rPr>
          <w:rStyle w:val="Bodytext2"/>
          <w:color w:val="auto"/>
        </w:rPr>
        <w:tab/>
      </w:r>
    </w:p>
    <w:p w14:paraId="35E7D9D4" w14:textId="77777777" w:rsidR="000E6951" w:rsidRPr="009708DE" w:rsidRDefault="000E6951" w:rsidP="000E6951">
      <w:pPr>
        <w:pStyle w:val="Bodytext21"/>
        <w:shd w:val="clear" w:color="auto" w:fill="auto"/>
        <w:tabs>
          <w:tab w:val="left" w:leader="dot" w:pos="8910"/>
        </w:tabs>
        <w:spacing w:before="60" w:after="60" w:line="240" w:lineRule="auto"/>
        <w:ind w:left="567" w:firstLine="0"/>
        <w:rPr>
          <w:color w:val="auto"/>
        </w:rPr>
      </w:pPr>
      <w:r w:rsidRPr="009708DE">
        <w:rPr>
          <w:rStyle w:val="Bodytext2"/>
          <w:color w:val="auto"/>
        </w:rPr>
        <w:t xml:space="preserve">Nguyên quán: </w:t>
      </w:r>
      <w:r w:rsidRPr="009708DE">
        <w:rPr>
          <w:rStyle w:val="Bodytext2"/>
          <w:color w:val="auto"/>
        </w:rPr>
        <w:tab/>
      </w:r>
    </w:p>
    <w:p w14:paraId="1A9C7B33" w14:textId="77777777" w:rsidR="000E6951" w:rsidRPr="009708DE" w:rsidRDefault="000E6951" w:rsidP="000E6951">
      <w:pPr>
        <w:pStyle w:val="Bodytext21"/>
        <w:shd w:val="clear" w:color="auto" w:fill="auto"/>
        <w:tabs>
          <w:tab w:val="left" w:leader="dot" w:pos="6166"/>
          <w:tab w:val="left" w:leader="dot" w:pos="8910"/>
        </w:tabs>
        <w:spacing w:before="60" w:after="60" w:line="240" w:lineRule="auto"/>
        <w:ind w:left="567" w:firstLine="0"/>
        <w:rPr>
          <w:color w:val="auto"/>
        </w:rPr>
      </w:pPr>
      <w:r w:rsidRPr="009708DE">
        <w:rPr>
          <w:rStyle w:val="Bodytext2"/>
          <w:color w:val="auto"/>
        </w:rPr>
        <w:t xml:space="preserve">CMND hoặc căn cước công dân số : </w:t>
      </w:r>
      <w:r w:rsidRPr="009708DE">
        <w:rPr>
          <w:rStyle w:val="Bodytext2"/>
          <w:color w:val="auto"/>
        </w:rPr>
        <w:tab/>
        <w:t>Cấp ngày</w:t>
      </w:r>
      <w:r w:rsidRPr="009708DE">
        <w:rPr>
          <w:rStyle w:val="Bodytext2"/>
          <w:color w:val="auto"/>
        </w:rPr>
        <w:tab/>
      </w:r>
    </w:p>
    <w:p w14:paraId="002F1D90" w14:textId="77777777" w:rsidR="000E6951" w:rsidRPr="009708DE" w:rsidRDefault="000E6951" w:rsidP="000E6951">
      <w:pPr>
        <w:pStyle w:val="Bodytext21"/>
        <w:shd w:val="clear" w:color="auto" w:fill="auto"/>
        <w:tabs>
          <w:tab w:val="left" w:leader="dot" w:pos="8910"/>
        </w:tabs>
        <w:spacing w:before="60" w:after="60" w:line="240" w:lineRule="auto"/>
        <w:ind w:left="567" w:firstLine="0"/>
        <w:rPr>
          <w:color w:val="auto"/>
        </w:rPr>
      </w:pPr>
      <w:r w:rsidRPr="009708DE">
        <w:rPr>
          <w:rStyle w:val="Bodytext2"/>
          <w:color w:val="auto"/>
        </w:rPr>
        <w:t>Nơi cấp</w:t>
      </w:r>
      <w:r w:rsidRPr="009708DE">
        <w:rPr>
          <w:rStyle w:val="Bodytext2"/>
          <w:color w:val="auto"/>
        </w:rPr>
        <w:tab/>
      </w:r>
    </w:p>
    <w:p w14:paraId="2A8DBC1C" w14:textId="77777777" w:rsidR="000E6951" w:rsidRPr="009708DE" w:rsidRDefault="000E6951" w:rsidP="000E6951">
      <w:pPr>
        <w:pStyle w:val="Bodytext21"/>
        <w:shd w:val="clear" w:color="auto" w:fill="auto"/>
        <w:tabs>
          <w:tab w:val="left" w:leader="dot" w:pos="8910"/>
        </w:tabs>
        <w:spacing w:before="60" w:after="60" w:line="240" w:lineRule="auto"/>
        <w:ind w:left="567" w:firstLine="0"/>
        <w:rPr>
          <w:color w:val="auto"/>
        </w:rPr>
      </w:pPr>
      <w:r w:rsidRPr="009708DE">
        <w:rPr>
          <w:rStyle w:val="Bodytext2"/>
          <w:color w:val="auto"/>
        </w:rPr>
        <w:t xml:space="preserve">Nơi đăng ký thường trú (2): </w:t>
      </w:r>
      <w:r w:rsidRPr="009708DE">
        <w:rPr>
          <w:rStyle w:val="Bodytext2"/>
          <w:color w:val="auto"/>
        </w:rPr>
        <w:tab/>
      </w:r>
    </w:p>
    <w:p w14:paraId="1A764AC1" w14:textId="77777777" w:rsidR="000E6951" w:rsidRPr="009708DE" w:rsidRDefault="000E6951" w:rsidP="000E6951">
      <w:pPr>
        <w:pStyle w:val="Bodytext21"/>
        <w:shd w:val="clear" w:color="auto" w:fill="auto"/>
        <w:spacing w:before="60" w:after="60" w:line="240" w:lineRule="auto"/>
        <w:ind w:left="567" w:firstLine="0"/>
        <w:rPr>
          <w:color w:val="auto"/>
        </w:rPr>
      </w:pPr>
      <w:r w:rsidRPr="009708DE">
        <w:rPr>
          <w:rStyle w:val="Bodytext2"/>
          <w:color w:val="auto"/>
        </w:rPr>
        <w:t xml:space="preserve">Đang thường trú tại nơi đăng ký hộ khẩu nêu trên từ ngày ....tháng....năm </w:t>
      </w:r>
      <w:r w:rsidRPr="00212A1E">
        <w:rPr>
          <w:rStyle w:val="Bodytext2"/>
          <w:color w:val="auto"/>
        </w:rPr>
        <w:t>….</w:t>
      </w:r>
      <w:r w:rsidRPr="009708DE">
        <w:rPr>
          <w:rStyle w:val="Bodytext2"/>
          <w:color w:val="auto"/>
        </w:rPr>
        <w:t>đến</w:t>
      </w:r>
    </w:p>
    <w:p w14:paraId="471E820A" w14:textId="77777777" w:rsidR="000E6951" w:rsidRPr="009708DE" w:rsidRDefault="000E6951" w:rsidP="000E6951">
      <w:pPr>
        <w:pStyle w:val="Bodytext21"/>
        <w:shd w:val="clear" w:color="auto" w:fill="auto"/>
        <w:tabs>
          <w:tab w:val="left" w:leader="dot" w:pos="3720"/>
        </w:tabs>
        <w:spacing w:before="60" w:after="60" w:line="240" w:lineRule="auto"/>
        <w:ind w:left="567" w:firstLine="0"/>
        <w:rPr>
          <w:color w:val="auto"/>
        </w:rPr>
      </w:pPr>
      <w:r w:rsidRPr="009708DE">
        <w:rPr>
          <w:rStyle w:val="Bodytext2"/>
          <w:color w:val="auto"/>
        </w:rPr>
        <w:t xml:space="preserve">ngày </w:t>
      </w:r>
      <w:r w:rsidRPr="009708DE">
        <w:rPr>
          <w:rStyle w:val="Bodytext2Spacing1pt"/>
          <w:color w:val="auto"/>
        </w:rPr>
        <w:t>....</w:t>
      </w:r>
      <w:r w:rsidRPr="009708DE">
        <w:rPr>
          <w:rStyle w:val="Bodytext2"/>
          <w:color w:val="auto"/>
        </w:rPr>
        <w:t xml:space="preserve"> tháng ... năm</w:t>
      </w:r>
      <w:r w:rsidRPr="009708DE">
        <w:rPr>
          <w:rStyle w:val="Bodytext2"/>
          <w:color w:val="auto"/>
        </w:rPr>
        <w:tab/>
        <w:t>(tính đến nay là 5 năm liên tục).</w:t>
      </w:r>
    </w:p>
    <w:p w14:paraId="786F8EC0" w14:textId="77777777" w:rsidR="000E6951" w:rsidRPr="009708DE" w:rsidRDefault="000E6951" w:rsidP="000E6951">
      <w:pPr>
        <w:pStyle w:val="Bodytext21"/>
        <w:shd w:val="clear" w:color="auto" w:fill="auto"/>
        <w:tabs>
          <w:tab w:val="left" w:leader="dot" w:pos="8910"/>
        </w:tabs>
        <w:spacing w:before="60" w:after="60" w:line="240" w:lineRule="auto"/>
        <w:ind w:left="567" w:firstLine="0"/>
        <w:rPr>
          <w:color w:val="auto"/>
        </w:rPr>
      </w:pPr>
      <w:r w:rsidRPr="009708DE">
        <w:rPr>
          <w:rStyle w:val="Bodytext2"/>
          <w:color w:val="auto"/>
        </w:rPr>
        <w:t xml:space="preserve">Hiện nay đang học tại (3): </w:t>
      </w:r>
      <w:r w:rsidRPr="009708DE">
        <w:rPr>
          <w:rStyle w:val="Bodytext2"/>
          <w:color w:val="auto"/>
        </w:rPr>
        <w:tab/>
      </w:r>
    </w:p>
    <w:p w14:paraId="6AC442C6" w14:textId="77777777" w:rsidR="000E6951" w:rsidRPr="009708DE" w:rsidRDefault="000E6951" w:rsidP="000E6951">
      <w:pPr>
        <w:pStyle w:val="Bodytext21"/>
        <w:shd w:val="clear" w:color="auto" w:fill="auto"/>
        <w:tabs>
          <w:tab w:val="left" w:leader="dot" w:pos="8910"/>
        </w:tabs>
        <w:spacing w:before="60" w:after="60" w:line="240" w:lineRule="auto"/>
        <w:ind w:left="567" w:firstLine="0"/>
        <w:rPr>
          <w:color w:val="auto"/>
        </w:rPr>
      </w:pPr>
      <w:r w:rsidRPr="009708DE">
        <w:rPr>
          <w:rStyle w:val="Bodytext2"/>
          <w:color w:val="auto"/>
        </w:rPr>
        <w:t xml:space="preserve">Tình trạng sức khỏe hiện nay: </w:t>
      </w:r>
      <w:r w:rsidRPr="009708DE">
        <w:rPr>
          <w:rStyle w:val="Bodytext2"/>
          <w:color w:val="auto"/>
        </w:rPr>
        <w:tab/>
      </w:r>
    </w:p>
    <w:p w14:paraId="06429CD8" w14:textId="77777777" w:rsidR="000E6951" w:rsidRPr="009708DE" w:rsidRDefault="000E6951" w:rsidP="000E6951">
      <w:pPr>
        <w:pStyle w:val="Bodytext21"/>
        <w:shd w:val="clear" w:color="auto" w:fill="auto"/>
        <w:tabs>
          <w:tab w:val="left" w:leader="dot" w:pos="8910"/>
        </w:tabs>
        <w:spacing w:before="60" w:after="60" w:line="240" w:lineRule="auto"/>
        <w:ind w:left="567" w:firstLine="0"/>
        <w:rPr>
          <w:color w:val="auto"/>
        </w:rPr>
      </w:pPr>
      <w:r w:rsidRPr="009708DE">
        <w:rPr>
          <w:rStyle w:val="Bodytext2"/>
          <w:color w:val="auto"/>
        </w:rPr>
        <w:t>Lý do xác nhận (4):</w:t>
      </w:r>
      <w:r w:rsidRPr="009708DE">
        <w:rPr>
          <w:rStyle w:val="Bodytext2"/>
          <w:color w:val="auto"/>
        </w:rPr>
        <w:tab/>
      </w:r>
    </w:p>
    <w:p w14:paraId="4487C823" w14:textId="77777777" w:rsidR="000E6951" w:rsidRPr="00212A1E" w:rsidRDefault="000E6951" w:rsidP="000E6951">
      <w:pPr>
        <w:pStyle w:val="Bodytext30"/>
        <w:shd w:val="clear" w:color="auto" w:fill="auto"/>
        <w:spacing w:before="60" w:after="60" w:line="240" w:lineRule="auto"/>
        <w:ind w:left="567" w:firstLine="0"/>
        <w:jc w:val="both"/>
        <w:rPr>
          <w:lang w:val="vi-VN"/>
        </w:rPr>
      </w:pPr>
      <w:r w:rsidRPr="00212A1E">
        <w:rPr>
          <w:rStyle w:val="Bodytext3"/>
          <w:b/>
          <w:bCs/>
          <w:lang w:val="vi-VN" w:eastAsia="vi-VN"/>
        </w:rPr>
        <w:t>HOÀN CẢNH GIA ĐÌNH</w:t>
      </w:r>
    </w:p>
    <w:p w14:paraId="2815AD00" w14:textId="77777777" w:rsidR="000E6951" w:rsidRPr="009708DE" w:rsidRDefault="000E6951" w:rsidP="000E6951">
      <w:pPr>
        <w:pStyle w:val="Bodytext21"/>
        <w:shd w:val="clear" w:color="auto" w:fill="auto"/>
        <w:tabs>
          <w:tab w:val="left" w:leader="dot" w:pos="2810"/>
          <w:tab w:val="left" w:leader="dot" w:pos="4550"/>
          <w:tab w:val="left" w:leader="dot" w:pos="8910"/>
        </w:tabs>
        <w:spacing w:before="60" w:after="60" w:line="240" w:lineRule="auto"/>
        <w:ind w:left="567" w:firstLine="0"/>
        <w:rPr>
          <w:color w:val="auto"/>
        </w:rPr>
      </w:pPr>
      <w:r w:rsidRPr="009708DE">
        <w:rPr>
          <w:rStyle w:val="Bodytext2"/>
          <w:color w:val="auto"/>
        </w:rPr>
        <w:t xml:space="preserve">Họ và tên bố đẻ: </w:t>
      </w:r>
      <w:r w:rsidRPr="00212A1E">
        <w:rPr>
          <w:rStyle w:val="Bodytext2"/>
          <w:color w:val="auto"/>
        </w:rPr>
        <w:t>…………..</w:t>
      </w:r>
      <w:r w:rsidRPr="009708DE">
        <w:rPr>
          <w:rStyle w:val="Bodytext2"/>
          <w:color w:val="auto"/>
        </w:rPr>
        <w:tab/>
        <w:t>Tuổi</w:t>
      </w:r>
      <w:r w:rsidRPr="00212A1E">
        <w:rPr>
          <w:rStyle w:val="Bodytext2"/>
          <w:color w:val="auto"/>
        </w:rPr>
        <w:t>…..</w:t>
      </w:r>
      <w:r w:rsidRPr="009708DE">
        <w:rPr>
          <w:rStyle w:val="Bodytext2"/>
          <w:color w:val="auto"/>
        </w:rPr>
        <w:t>Nghề nghiệp</w:t>
      </w:r>
      <w:r w:rsidRPr="009708DE">
        <w:rPr>
          <w:rStyle w:val="Bodytext2"/>
          <w:color w:val="auto"/>
        </w:rPr>
        <w:tab/>
      </w:r>
    </w:p>
    <w:p w14:paraId="629A9B03" w14:textId="77777777" w:rsidR="000E6951" w:rsidRPr="009708DE" w:rsidRDefault="000E6951" w:rsidP="000E6951">
      <w:pPr>
        <w:pStyle w:val="Bodytext21"/>
        <w:shd w:val="clear" w:color="auto" w:fill="auto"/>
        <w:tabs>
          <w:tab w:val="left" w:leader="dot" w:pos="8910"/>
        </w:tabs>
        <w:spacing w:before="60" w:after="60" w:line="240" w:lineRule="auto"/>
        <w:ind w:left="567" w:firstLine="0"/>
        <w:rPr>
          <w:color w:val="auto"/>
        </w:rPr>
      </w:pPr>
      <w:r w:rsidRPr="009708DE">
        <w:rPr>
          <w:rStyle w:val="Bodytext2"/>
          <w:color w:val="auto"/>
        </w:rPr>
        <w:t>Trước cách mạng Tháng 8 làm gì? Ở đâu?</w:t>
      </w:r>
      <w:r w:rsidRPr="009708DE">
        <w:rPr>
          <w:rStyle w:val="Bodytext2"/>
          <w:color w:val="auto"/>
        </w:rPr>
        <w:tab/>
      </w:r>
    </w:p>
    <w:p w14:paraId="60399CE7" w14:textId="77777777" w:rsidR="000E6951" w:rsidRPr="009708DE" w:rsidRDefault="000E6951" w:rsidP="000E6951">
      <w:pPr>
        <w:pStyle w:val="Bodytext21"/>
        <w:shd w:val="clear" w:color="auto" w:fill="auto"/>
        <w:tabs>
          <w:tab w:val="left" w:leader="dot" w:pos="8910"/>
        </w:tabs>
        <w:spacing w:before="60" w:after="60" w:line="240" w:lineRule="auto"/>
        <w:ind w:left="567" w:firstLine="0"/>
        <w:rPr>
          <w:color w:val="auto"/>
        </w:rPr>
      </w:pPr>
      <w:r w:rsidRPr="009708DE">
        <w:rPr>
          <w:rStyle w:val="Bodytext2"/>
          <w:color w:val="auto"/>
        </w:rPr>
        <w:t>Trong kháng chiến chống thực dân Pháp làm gì? Ở đâu?</w:t>
      </w:r>
      <w:r w:rsidRPr="009708DE">
        <w:rPr>
          <w:rStyle w:val="Bodytext2"/>
          <w:color w:val="auto"/>
        </w:rPr>
        <w:tab/>
      </w:r>
    </w:p>
    <w:p w14:paraId="1D452974" w14:textId="77777777" w:rsidR="000E6951" w:rsidRPr="009708DE" w:rsidRDefault="000E6951" w:rsidP="000E6951">
      <w:pPr>
        <w:pStyle w:val="Bodytext21"/>
        <w:shd w:val="clear" w:color="auto" w:fill="auto"/>
        <w:tabs>
          <w:tab w:val="left" w:leader="dot" w:pos="8910"/>
        </w:tabs>
        <w:spacing w:before="60" w:after="60" w:line="240" w:lineRule="auto"/>
        <w:ind w:left="567" w:firstLine="0"/>
        <w:rPr>
          <w:color w:val="auto"/>
        </w:rPr>
      </w:pPr>
      <w:r w:rsidRPr="009708DE">
        <w:rPr>
          <w:rStyle w:val="Bodytext2"/>
          <w:color w:val="auto"/>
        </w:rPr>
        <w:t>Từ năm 1955 đến nay làm gì? Ở đâu?</w:t>
      </w:r>
      <w:r w:rsidRPr="009708DE">
        <w:rPr>
          <w:rStyle w:val="Bodytext2"/>
          <w:color w:val="auto"/>
        </w:rPr>
        <w:tab/>
      </w:r>
    </w:p>
    <w:p w14:paraId="01541153" w14:textId="77777777" w:rsidR="000E6951" w:rsidRPr="009708DE" w:rsidRDefault="000E6951" w:rsidP="000E6951">
      <w:pPr>
        <w:pStyle w:val="Bodytext21"/>
        <w:shd w:val="clear" w:color="auto" w:fill="auto"/>
        <w:spacing w:before="60" w:after="60" w:line="240" w:lineRule="auto"/>
        <w:ind w:left="567" w:firstLine="0"/>
        <w:rPr>
          <w:rStyle w:val="Bodytext2"/>
          <w:color w:val="auto"/>
          <w:spacing w:val="-8"/>
        </w:rPr>
      </w:pPr>
      <w:r w:rsidRPr="009708DE">
        <w:rPr>
          <w:rStyle w:val="Bodytext2"/>
          <w:color w:val="auto"/>
          <w:spacing w:val="-8"/>
        </w:rPr>
        <w:t>Đang thường trú và sinh sống ở tại nơi đăng ký thường trú nêu trên từ ngày</w:t>
      </w:r>
      <w:r w:rsidRPr="00212A1E">
        <w:rPr>
          <w:rStyle w:val="Bodytext2"/>
          <w:color w:val="auto"/>
          <w:spacing w:val="-8"/>
        </w:rPr>
        <w:t>…..</w:t>
      </w:r>
      <w:r w:rsidRPr="009708DE">
        <w:rPr>
          <w:rStyle w:val="Bodytext2"/>
          <w:color w:val="auto"/>
          <w:spacing w:val="-8"/>
        </w:rPr>
        <w:t>tháng</w:t>
      </w:r>
      <w:r w:rsidRPr="00212A1E">
        <w:rPr>
          <w:rStyle w:val="Bodytext2"/>
          <w:color w:val="auto"/>
          <w:spacing w:val="-8"/>
        </w:rPr>
        <w:t>….</w:t>
      </w:r>
      <w:r w:rsidRPr="009708DE">
        <w:rPr>
          <w:rStyle w:val="Bodytext2"/>
          <w:color w:val="auto"/>
          <w:spacing w:val="-8"/>
        </w:rPr>
        <w:t>năm</w:t>
      </w:r>
      <w:r w:rsidRPr="00212A1E">
        <w:rPr>
          <w:rStyle w:val="Bodytext2"/>
          <w:color w:val="auto"/>
          <w:spacing w:val="-8"/>
        </w:rPr>
        <w:t>........</w:t>
      </w:r>
      <w:r w:rsidRPr="009708DE">
        <w:rPr>
          <w:rStyle w:val="Bodytext2"/>
          <w:color w:val="auto"/>
          <w:spacing w:val="-8"/>
        </w:rPr>
        <w:t>đến ngày</w:t>
      </w:r>
      <w:r w:rsidRPr="00212A1E">
        <w:rPr>
          <w:rStyle w:val="Bodytext2"/>
          <w:color w:val="auto"/>
          <w:spacing w:val="-8"/>
        </w:rPr>
        <w:t>…..</w:t>
      </w:r>
      <w:r w:rsidRPr="009708DE">
        <w:rPr>
          <w:rStyle w:val="Bodytext2"/>
          <w:color w:val="auto"/>
          <w:spacing w:val="-8"/>
        </w:rPr>
        <w:t>tháng</w:t>
      </w:r>
      <w:r w:rsidRPr="00212A1E">
        <w:rPr>
          <w:rStyle w:val="Bodytext2"/>
          <w:color w:val="auto"/>
          <w:spacing w:val="-8"/>
        </w:rPr>
        <w:t>…..</w:t>
      </w:r>
      <w:r w:rsidRPr="009708DE">
        <w:rPr>
          <w:rStyle w:val="Bodytext2"/>
          <w:color w:val="auto"/>
          <w:spacing w:val="-8"/>
        </w:rPr>
        <w:t>năm</w:t>
      </w:r>
      <w:r w:rsidRPr="00212A1E">
        <w:rPr>
          <w:rStyle w:val="Bodytext2"/>
          <w:color w:val="auto"/>
          <w:spacing w:val="-8"/>
        </w:rPr>
        <w:t>.......(</w:t>
      </w:r>
      <w:r w:rsidRPr="009708DE">
        <w:rPr>
          <w:rStyle w:val="Bodytext2"/>
          <w:color w:val="auto"/>
          <w:spacing w:val="-8"/>
        </w:rPr>
        <w:t>tính đến nay là 5 năm liên</w:t>
      </w:r>
      <w:r w:rsidRPr="00212A1E">
        <w:rPr>
          <w:rStyle w:val="Bodytext2"/>
          <w:color w:val="auto"/>
          <w:spacing w:val="-8"/>
        </w:rPr>
        <w:t xml:space="preserve"> </w:t>
      </w:r>
      <w:r w:rsidRPr="009708DE">
        <w:rPr>
          <w:rStyle w:val="Bodytext2"/>
          <w:color w:val="auto"/>
          <w:spacing w:val="-8"/>
        </w:rPr>
        <w:t>tục).</w:t>
      </w:r>
    </w:p>
    <w:p w14:paraId="112949E3" w14:textId="77777777" w:rsidR="000E6951" w:rsidRPr="009708DE" w:rsidRDefault="000E6951" w:rsidP="000E6951">
      <w:pPr>
        <w:pStyle w:val="Bodytext21"/>
        <w:shd w:val="clear" w:color="auto" w:fill="auto"/>
        <w:tabs>
          <w:tab w:val="left" w:leader="dot" w:pos="4733"/>
          <w:tab w:val="left" w:leader="dot" w:pos="6166"/>
          <w:tab w:val="left" w:leader="dot" w:pos="8910"/>
        </w:tabs>
        <w:spacing w:before="60" w:after="60" w:line="240" w:lineRule="auto"/>
        <w:ind w:left="567" w:firstLine="0"/>
        <w:rPr>
          <w:color w:val="auto"/>
        </w:rPr>
      </w:pPr>
      <w:r w:rsidRPr="009708DE">
        <w:rPr>
          <w:rStyle w:val="Bodytext2"/>
          <w:color w:val="auto"/>
        </w:rPr>
        <w:t xml:space="preserve">Họ và tên mẹ đẻ: </w:t>
      </w:r>
      <w:r w:rsidRPr="009708DE">
        <w:rPr>
          <w:rStyle w:val="Bodytext2"/>
          <w:color w:val="auto"/>
        </w:rPr>
        <w:tab/>
        <w:t>Tuổi</w:t>
      </w:r>
      <w:r w:rsidRPr="009708DE">
        <w:rPr>
          <w:rStyle w:val="Bodytext2"/>
          <w:color w:val="auto"/>
        </w:rPr>
        <w:tab/>
        <w:t>Nghề nghiệp</w:t>
      </w:r>
      <w:r w:rsidRPr="009708DE">
        <w:rPr>
          <w:rStyle w:val="Bodytext2"/>
          <w:color w:val="auto"/>
        </w:rPr>
        <w:tab/>
      </w:r>
    </w:p>
    <w:p w14:paraId="78044DCC" w14:textId="77777777" w:rsidR="000E6951" w:rsidRPr="00212A1E" w:rsidRDefault="000E6951" w:rsidP="000E6951">
      <w:pPr>
        <w:pStyle w:val="Bodytext21"/>
        <w:shd w:val="clear" w:color="auto" w:fill="auto"/>
        <w:tabs>
          <w:tab w:val="left" w:leader="dot" w:pos="8678"/>
        </w:tabs>
        <w:spacing w:before="60" w:after="60" w:line="240" w:lineRule="auto"/>
        <w:ind w:left="567" w:firstLine="0"/>
        <w:rPr>
          <w:color w:val="auto"/>
        </w:rPr>
      </w:pPr>
      <w:r w:rsidRPr="009708DE">
        <w:rPr>
          <w:rStyle w:val="Bodytext2"/>
          <w:color w:val="auto"/>
        </w:rPr>
        <w:t xml:space="preserve">Trước cách mạng Tháng 8 làm gì? Ở đâu? </w:t>
      </w:r>
      <w:r w:rsidRPr="00212A1E">
        <w:rPr>
          <w:rStyle w:val="Bodytext2"/>
          <w:color w:val="auto"/>
        </w:rPr>
        <w:t>……..</w:t>
      </w:r>
      <w:r w:rsidRPr="009708DE">
        <w:rPr>
          <w:rStyle w:val="Bodytext2"/>
          <w:color w:val="auto"/>
        </w:rPr>
        <w:tab/>
      </w:r>
      <w:r w:rsidRPr="00212A1E">
        <w:rPr>
          <w:rStyle w:val="Bodytext2"/>
          <w:color w:val="auto"/>
        </w:rPr>
        <w:t>….</w:t>
      </w:r>
    </w:p>
    <w:p w14:paraId="582989A0" w14:textId="77777777" w:rsidR="000E6951" w:rsidRPr="009708DE" w:rsidRDefault="000E6951" w:rsidP="000E6951">
      <w:pPr>
        <w:pStyle w:val="Bodytext21"/>
        <w:shd w:val="clear" w:color="auto" w:fill="auto"/>
        <w:tabs>
          <w:tab w:val="left" w:leader="dot" w:pos="8910"/>
        </w:tabs>
        <w:spacing w:before="60" w:after="60" w:line="240" w:lineRule="auto"/>
        <w:ind w:left="567" w:firstLine="0"/>
        <w:rPr>
          <w:color w:val="auto"/>
        </w:rPr>
      </w:pPr>
      <w:r w:rsidRPr="009708DE">
        <w:rPr>
          <w:rStyle w:val="Bodytext2"/>
          <w:color w:val="auto"/>
        </w:rPr>
        <w:t>Trong kháng chiến chống thực dân Pháp làm gì? Ở đâu?</w:t>
      </w:r>
      <w:r w:rsidRPr="009708DE">
        <w:rPr>
          <w:rStyle w:val="Bodytext2"/>
          <w:color w:val="auto"/>
        </w:rPr>
        <w:tab/>
      </w:r>
    </w:p>
    <w:p w14:paraId="4C91A0C2" w14:textId="77777777" w:rsidR="000E6951" w:rsidRPr="009708DE" w:rsidRDefault="000E6951" w:rsidP="000E6951">
      <w:pPr>
        <w:pStyle w:val="Bodytext21"/>
        <w:shd w:val="clear" w:color="auto" w:fill="auto"/>
        <w:tabs>
          <w:tab w:val="left" w:leader="dot" w:pos="8678"/>
        </w:tabs>
        <w:spacing w:before="60" w:after="60" w:line="240" w:lineRule="auto"/>
        <w:ind w:left="567" w:firstLine="0"/>
        <w:rPr>
          <w:color w:val="auto"/>
        </w:rPr>
      </w:pPr>
      <w:r w:rsidRPr="009708DE">
        <w:rPr>
          <w:rStyle w:val="Bodytext2"/>
          <w:color w:val="auto"/>
        </w:rPr>
        <w:t>Từ năm 1955 đến nay làm gì? Ở đâu?</w:t>
      </w:r>
      <w:r w:rsidRPr="009708DE">
        <w:rPr>
          <w:rStyle w:val="Bodytext2"/>
          <w:color w:val="auto"/>
        </w:rPr>
        <w:tab/>
      </w:r>
    </w:p>
    <w:p w14:paraId="09D0FFF5" w14:textId="77777777" w:rsidR="000E6951" w:rsidRPr="009708DE" w:rsidRDefault="000E6951" w:rsidP="000E6951">
      <w:pPr>
        <w:pStyle w:val="Bodytext21"/>
        <w:shd w:val="clear" w:color="auto" w:fill="auto"/>
        <w:spacing w:before="60" w:after="60" w:line="240" w:lineRule="auto"/>
        <w:ind w:left="567" w:firstLine="0"/>
        <w:rPr>
          <w:rStyle w:val="Bodytext2"/>
          <w:color w:val="auto"/>
          <w:spacing w:val="-8"/>
        </w:rPr>
      </w:pPr>
      <w:r w:rsidRPr="009708DE">
        <w:rPr>
          <w:rStyle w:val="Bodytext2"/>
          <w:color w:val="auto"/>
          <w:spacing w:val="-8"/>
        </w:rPr>
        <w:t>Đang thường trú và sinh sống ở tại nơi đăng ký thường trú nêu trên từ ngày</w:t>
      </w:r>
      <w:r w:rsidRPr="00212A1E">
        <w:rPr>
          <w:rStyle w:val="Bodytext2"/>
          <w:color w:val="auto"/>
          <w:spacing w:val="-8"/>
        </w:rPr>
        <w:t>…..</w:t>
      </w:r>
      <w:r w:rsidRPr="009708DE">
        <w:rPr>
          <w:rStyle w:val="Bodytext2"/>
          <w:color w:val="auto"/>
          <w:spacing w:val="-8"/>
        </w:rPr>
        <w:t>tháng</w:t>
      </w:r>
      <w:r w:rsidRPr="00212A1E">
        <w:rPr>
          <w:rStyle w:val="Bodytext2"/>
          <w:color w:val="auto"/>
          <w:spacing w:val="-8"/>
        </w:rPr>
        <w:t>….</w:t>
      </w:r>
      <w:r w:rsidRPr="009708DE">
        <w:rPr>
          <w:rStyle w:val="Bodytext2"/>
          <w:color w:val="auto"/>
          <w:spacing w:val="-8"/>
        </w:rPr>
        <w:t>năm</w:t>
      </w:r>
      <w:r w:rsidRPr="00212A1E">
        <w:rPr>
          <w:rStyle w:val="Bodytext2"/>
          <w:color w:val="auto"/>
          <w:spacing w:val="-8"/>
        </w:rPr>
        <w:t>........</w:t>
      </w:r>
      <w:r w:rsidRPr="009708DE">
        <w:rPr>
          <w:rStyle w:val="Bodytext2"/>
          <w:color w:val="auto"/>
          <w:spacing w:val="-8"/>
        </w:rPr>
        <w:t>đến ngày</w:t>
      </w:r>
      <w:r w:rsidRPr="00212A1E">
        <w:rPr>
          <w:rStyle w:val="Bodytext2"/>
          <w:color w:val="auto"/>
          <w:spacing w:val="-8"/>
        </w:rPr>
        <w:t>…..</w:t>
      </w:r>
      <w:r w:rsidRPr="009708DE">
        <w:rPr>
          <w:rStyle w:val="Bodytext2"/>
          <w:color w:val="auto"/>
          <w:spacing w:val="-8"/>
        </w:rPr>
        <w:t>tháng</w:t>
      </w:r>
      <w:r w:rsidRPr="00212A1E">
        <w:rPr>
          <w:rStyle w:val="Bodytext2"/>
          <w:color w:val="auto"/>
          <w:spacing w:val="-8"/>
        </w:rPr>
        <w:t>…..</w:t>
      </w:r>
      <w:r w:rsidRPr="009708DE">
        <w:rPr>
          <w:rStyle w:val="Bodytext2"/>
          <w:color w:val="auto"/>
          <w:spacing w:val="-8"/>
        </w:rPr>
        <w:t>năm</w:t>
      </w:r>
      <w:r w:rsidRPr="00212A1E">
        <w:rPr>
          <w:rStyle w:val="Bodytext2"/>
          <w:color w:val="auto"/>
          <w:spacing w:val="-8"/>
        </w:rPr>
        <w:t>.......(</w:t>
      </w:r>
      <w:r w:rsidRPr="009708DE">
        <w:rPr>
          <w:rStyle w:val="Bodytext2"/>
          <w:color w:val="auto"/>
          <w:spacing w:val="-8"/>
        </w:rPr>
        <w:t>tính đến nay là 5 năm liên</w:t>
      </w:r>
      <w:r w:rsidRPr="00212A1E">
        <w:rPr>
          <w:rStyle w:val="Bodytext2"/>
          <w:color w:val="auto"/>
          <w:spacing w:val="-8"/>
        </w:rPr>
        <w:t xml:space="preserve"> </w:t>
      </w:r>
      <w:r w:rsidRPr="009708DE">
        <w:rPr>
          <w:rStyle w:val="Bodytext2"/>
          <w:color w:val="auto"/>
          <w:spacing w:val="-8"/>
        </w:rPr>
        <w:t>tục).</w:t>
      </w:r>
    </w:p>
    <w:p w14:paraId="31F80670" w14:textId="77777777" w:rsidR="000E6951" w:rsidRPr="00212A1E" w:rsidRDefault="000E6951" w:rsidP="000E6951">
      <w:pPr>
        <w:pStyle w:val="Bodytext21"/>
        <w:shd w:val="clear" w:color="auto" w:fill="auto"/>
        <w:tabs>
          <w:tab w:val="left" w:leader="dot" w:pos="5707"/>
          <w:tab w:val="left" w:leader="dot" w:pos="7505"/>
        </w:tabs>
        <w:spacing w:before="60" w:after="60" w:line="240" w:lineRule="auto"/>
        <w:ind w:left="567" w:firstLine="0"/>
        <w:rPr>
          <w:color w:val="auto"/>
        </w:rPr>
      </w:pPr>
      <w:r w:rsidRPr="009708DE">
        <w:rPr>
          <w:rStyle w:val="Bodytext2"/>
          <w:color w:val="auto"/>
        </w:rPr>
        <w:t xml:space="preserve">Họ và tên bố nuôi (nếu có): </w:t>
      </w:r>
      <w:r w:rsidRPr="009708DE">
        <w:rPr>
          <w:rStyle w:val="Bodytext2"/>
          <w:color w:val="auto"/>
        </w:rPr>
        <w:tab/>
        <w:t xml:space="preserve">Tuổi </w:t>
      </w:r>
      <w:r w:rsidRPr="00212A1E">
        <w:rPr>
          <w:rStyle w:val="Bodytext2"/>
          <w:color w:val="auto"/>
        </w:rPr>
        <w:t>…….</w:t>
      </w:r>
      <w:r w:rsidRPr="009708DE">
        <w:rPr>
          <w:rStyle w:val="Bodytext2"/>
          <w:color w:val="auto"/>
        </w:rPr>
        <w:t>Nghề nghiệp</w:t>
      </w:r>
      <w:r w:rsidRPr="00212A1E">
        <w:rPr>
          <w:rStyle w:val="Bodytext2"/>
          <w:color w:val="auto"/>
        </w:rPr>
        <w:t>………….</w:t>
      </w:r>
    </w:p>
    <w:p w14:paraId="131BC584" w14:textId="77777777" w:rsidR="000E6951" w:rsidRPr="009708DE" w:rsidRDefault="000E6951" w:rsidP="000E6951">
      <w:pPr>
        <w:pStyle w:val="Bodytext21"/>
        <w:shd w:val="clear" w:color="auto" w:fill="auto"/>
        <w:spacing w:before="60" w:after="60" w:line="240" w:lineRule="auto"/>
        <w:ind w:left="567" w:firstLine="0"/>
        <w:rPr>
          <w:rStyle w:val="Bodytext2"/>
          <w:color w:val="auto"/>
          <w:spacing w:val="-8"/>
        </w:rPr>
      </w:pPr>
      <w:r w:rsidRPr="009708DE">
        <w:rPr>
          <w:rStyle w:val="Bodytext2"/>
          <w:color w:val="auto"/>
          <w:spacing w:val="-8"/>
        </w:rPr>
        <w:t>Đang thường trú và sinh sống ở tại nơi đăng ký thường trú nêu trên từ ngày</w:t>
      </w:r>
      <w:r w:rsidRPr="00212A1E">
        <w:rPr>
          <w:rStyle w:val="Bodytext2"/>
          <w:color w:val="auto"/>
          <w:spacing w:val="-8"/>
        </w:rPr>
        <w:t>…..</w:t>
      </w:r>
      <w:r w:rsidRPr="009708DE">
        <w:rPr>
          <w:rStyle w:val="Bodytext2"/>
          <w:color w:val="auto"/>
          <w:spacing w:val="-8"/>
        </w:rPr>
        <w:t>tháng</w:t>
      </w:r>
      <w:r w:rsidRPr="00212A1E">
        <w:rPr>
          <w:rStyle w:val="Bodytext2"/>
          <w:color w:val="auto"/>
          <w:spacing w:val="-8"/>
        </w:rPr>
        <w:t>….</w:t>
      </w:r>
      <w:r w:rsidRPr="009708DE">
        <w:rPr>
          <w:rStyle w:val="Bodytext2"/>
          <w:color w:val="auto"/>
          <w:spacing w:val="-8"/>
        </w:rPr>
        <w:t>năm</w:t>
      </w:r>
      <w:r w:rsidRPr="00212A1E">
        <w:rPr>
          <w:rStyle w:val="Bodytext2"/>
          <w:color w:val="auto"/>
          <w:spacing w:val="-8"/>
        </w:rPr>
        <w:t>........</w:t>
      </w:r>
      <w:r w:rsidRPr="009708DE">
        <w:rPr>
          <w:rStyle w:val="Bodytext2"/>
          <w:color w:val="auto"/>
          <w:spacing w:val="-8"/>
        </w:rPr>
        <w:t>đến ngày</w:t>
      </w:r>
      <w:r w:rsidRPr="00212A1E">
        <w:rPr>
          <w:rStyle w:val="Bodytext2"/>
          <w:color w:val="auto"/>
          <w:spacing w:val="-8"/>
        </w:rPr>
        <w:t>…..</w:t>
      </w:r>
      <w:r w:rsidRPr="009708DE">
        <w:rPr>
          <w:rStyle w:val="Bodytext2"/>
          <w:color w:val="auto"/>
          <w:spacing w:val="-8"/>
        </w:rPr>
        <w:t>tháng</w:t>
      </w:r>
      <w:r w:rsidRPr="00212A1E">
        <w:rPr>
          <w:rStyle w:val="Bodytext2"/>
          <w:color w:val="auto"/>
          <w:spacing w:val="-8"/>
        </w:rPr>
        <w:t>…..</w:t>
      </w:r>
      <w:r w:rsidRPr="009708DE">
        <w:rPr>
          <w:rStyle w:val="Bodytext2"/>
          <w:color w:val="auto"/>
          <w:spacing w:val="-8"/>
        </w:rPr>
        <w:t>năm</w:t>
      </w:r>
      <w:r w:rsidRPr="00212A1E">
        <w:rPr>
          <w:rStyle w:val="Bodytext2"/>
          <w:color w:val="auto"/>
          <w:spacing w:val="-8"/>
        </w:rPr>
        <w:t>.......(</w:t>
      </w:r>
      <w:r w:rsidRPr="009708DE">
        <w:rPr>
          <w:rStyle w:val="Bodytext2"/>
          <w:color w:val="auto"/>
          <w:spacing w:val="-8"/>
        </w:rPr>
        <w:t>tính đến nay là 5 năm liên</w:t>
      </w:r>
      <w:r w:rsidRPr="00212A1E">
        <w:rPr>
          <w:rStyle w:val="Bodytext2"/>
          <w:color w:val="auto"/>
          <w:spacing w:val="-8"/>
        </w:rPr>
        <w:t xml:space="preserve"> </w:t>
      </w:r>
      <w:r w:rsidRPr="009708DE">
        <w:rPr>
          <w:rStyle w:val="Bodytext2"/>
          <w:color w:val="auto"/>
          <w:spacing w:val="-8"/>
        </w:rPr>
        <w:t>tục).</w:t>
      </w:r>
    </w:p>
    <w:p w14:paraId="2B750FBA" w14:textId="77777777" w:rsidR="000E6951" w:rsidRPr="009708DE" w:rsidRDefault="000E6951" w:rsidP="000E6951">
      <w:pPr>
        <w:pStyle w:val="Bodytext21"/>
        <w:shd w:val="clear" w:color="auto" w:fill="auto"/>
        <w:tabs>
          <w:tab w:val="left" w:leader="dot" w:pos="6166"/>
          <w:tab w:val="left" w:leader="dot" w:pos="8910"/>
        </w:tabs>
        <w:spacing w:before="60" w:after="60" w:line="240" w:lineRule="auto"/>
        <w:ind w:left="567" w:firstLine="0"/>
        <w:rPr>
          <w:color w:val="auto"/>
        </w:rPr>
      </w:pPr>
      <w:r w:rsidRPr="009708DE">
        <w:rPr>
          <w:rStyle w:val="Bodytext2"/>
          <w:color w:val="auto"/>
        </w:rPr>
        <w:t xml:space="preserve">Họ và tên mẹ nuôi (nếu có): </w:t>
      </w:r>
      <w:r w:rsidRPr="009708DE">
        <w:rPr>
          <w:rStyle w:val="Bodytext2"/>
          <w:color w:val="auto"/>
        </w:rPr>
        <w:tab/>
        <w:t>Tuổi</w:t>
      </w:r>
      <w:r w:rsidRPr="009708DE">
        <w:rPr>
          <w:rStyle w:val="Bodytext2"/>
          <w:color w:val="auto"/>
        </w:rPr>
        <w:tab/>
      </w:r>
    </w:p>
    <w:p w14:paraId="44E923F1" w14:textId="77777777" w:rsidR="000E6951" w:rsidRPr="009708DE" w:rsidRDefault="000E6951" w:rsidP="000E6951">
      <w:pPr>
        <w:pStyle w:val="Bodytext21"/>
        <w:shd w:val="clear" w:color="auto" w:fill="auto"/>
        <w:tabs>
          <w:tab w:val="left" w:leader="dot" w:pos="2810"/>
          <w:tab w:val="left" w:leader="dot" w:pos="8678"/>
        </w:tabs>
        <w:spacing w:before="60" w:after="60" w:line="240" w:lineRule="auto"/>
        <w:ind w:left="567" w:firstLine="0"/>
        <w:rPr>
          <w:color w:val="auto"/>
        </w:rPr>
      </w:pPr>
      <w:r w:rsidRPr="009708DE">
        <w:rPr>
          <w:rStyle w:val="Bodytext2"/>
          <w:color w:val="auto"/>
        </w:rPr>
        <w:tab/>
        <w:t>Nghề nghiệp</w:t>
      </w:r>
      <w:r w:rsidRPr="009708DE">
        <w:rPr>
          <w:rStyle w:val="Bodytext2"/>
          <w:color w:val="auto"/>
        </w:rPr>
        <w:tab/>
      </w:r>
    </w:p>
    <w:p w14:paraId="3F14B86E" w14:textId="77777777" w:rsidR="000E6951" w:rsidRPr="009708DE" w:rsidRDefault="000E6951" w:rsidP="000E6951">
      <w:pPr>
        <w:pStyle w:val="Bodytext21"/>
        <w:shd w:val="clear" w:color="auto" w:fill="auto"/>
        <w:spacing w:before="60" w:after="60" w:line="240" w:lineRule="auto"/>
        <w:ind w:left="567" w:firstLine="0"/>
        <w:rPr>
          <w:rStyle w:val="Bodytext2"/>
          <w:color w:val="auto"/>
          <w:spacing w:val="-8"/>
        </w:rPr>
      </w:pPr>
      <w:r w:rsidRPr="009708DE">
        <w:rPr>
          <w:rStyle w:val="Bodytext2"/>
          <w:color w:val="auto"/>
          <w:spacing w:val="-8"/>
        </w:rPr>
        <w:t>Đang thường trú và sinh sống ở tại nơi đăng ký thường trú nêu trên từ ngày</w:t>
      </w:r>
      <w:r w:rsidRPr="00212A1E">
        <w:rPr>
          <w:rStyle w:val="Bodytext2"/>
          <w:color w:val="auto"/>
          <w:spacing w:val="-8"/>
        </w:rPr>
        <w:t>…..</w:t>
      </w:r>
      <w:r w:rsidRPr="009708DE">
        <w:rPr>
          <w:rStyle w:val="Bodytext2"/>
          <w:color w:val="auto"/>
          <w:spacing w:val="-8"/>
        </w:rPr>
        <w:t>tháng</w:t>
      </w:r>
      <w:r w:rsidRPr="00212A1E">
        <w:rPr>
          <w:rStyle w:val="Bodytext2"/>
          <w:color w:val="auto"/>
          <w:spacing w:val="-8"/>
        </w:rPr>
        <w:t>….</w:t>
      </w:r>
      <w:r w:rsidRPr="009708DE">
        <w:rPr>
          <w:rStyle w:val="Bodytext2"/>
          <w:color w:val="auto"/>
          <w:spacing w:val="-8"/>
        </w:rPr>
        <w:t>năm</w:t>
      </w:r>
      <w:r w:rsidRPr="00212A1E">
        <w:rPr>
          <w:rStyle w:val="Bodytext2"/>
          <w:color w:val="auto"/>
          <w:spacing w:val="-8"/>
        </w:rPr>
        <w:t>........</w:t>
      </w:r>
      <w:r w:rsidRPr="009708DE">
        <w:rPr>
          <w:rStyle w:val="Bodytext2"/>
          <w:color w:val="auto"/>
          <w:spacing w:val="-8"/>
        </w:rPr>
        <w:t>đến ngày</w:t>
      </w:r>
      <w:r w:rsidRPr="00212A1E">
        <w:rPr>
          <w:rStyle w:val="Bodytext2"/>
          <w:color w:val="auto"/>
          <w:spacing w:val="-8"/>
        </w:rPr>
        <w:t>…..</w:t>
      </w:r>
      <w:r w:rsidRPr="009708DE">
        <w:rPr>
          <w:rStyle w:val="Bodytext2"/>
          <w:color w:val="auto"/>
          <w:spacing w:val="-8"/>
        </w:rPr>
        <w:t>tháng</w:t>
      </w:r>
      <w:r w:rsidRPr="00212A1E">
        <w:rPr>
          <w:rStyle w:val="Bodytext2"/>
          <w:color w:val="auto"/>
          <w:spacing w:val="-8"/>
        </w:rPr>
        <w:t>…..</w:t>
      </w:r>
      <w:r w:rsidRPr="009708DE">
        <w:rPr>
          <w:rStyle w:val="Bodytext2"/>
          <w:color w:val="auto"/>
          <w:spacing w:val="-8"/>
        </w:rPr>
        <w:t>năm</w:t>
      </w:r>
      <w:r w:rsidRPr="00212A1E">
        <w:rPr>
          <w:rStyle w:val="Bodytext2"/>
          <w:color w:val="auto"/>
          <w:spacing w:val="-8"/>
        </w:rPr>
        <w:t>.......(</w:t>
      </w:r>
      <w:r w:rsidRPr="009708DE">
        <w:rPr>
          <w:rStyle w:val="Bodytext2"/>
          <w:color w:val="auto"/>
          <w:spacing w:val="-8"/>
        </w:rPr>
        <w:t>tính đến nay là 5 năm liên</w:t>
      </w:r>
      <w:r w:rsidRPr="00212A1E">
        <w:rPr>
          <w:rStyle w:val="Bodytext2"/>
          <w:color w:val="auto"/>
          <w:spacing w:val="-8"/>
        </w:rPr>
        <w:t xml:space="preserve"> </w:t>
      </w:r>
      <w:r w:rsidRPr="009708DE">
        <w:rPr>
          <w:rStyle w:val="Bodytext2"/>
          <w:color w:val="auto"/>
          <w:spacing w:val="-8"/>
        </w:rPr>
        <w:t>tục).</w:t>
      </w:r>
    </w:p>
    <w:p w14:paraId="18F432AC" w14:textId="77777777" w:rsidR="000E6951" w:rsidRPr="009708DE" w:rsidRDefault="000E6951" w:rsidP="000E6951">
      <w:pPr>
        <w:pStyle w:val="Bodytext21"/>
        <w:shd w:val="clear" w:color="auto" w:fill="auto"/>
        <w:tabs>
          <w:tab w:val="left" w:leader="dot" w:pos="7505"/>
          <w:tab w:val="left" w:leader="dot" w:pos="8910"/>
        </w:tabs>
        <w:spacing w:before="60" w:after="60" w:line="240" w:lineRule="auto"/>
        <w:ind w:left="567" w:firstLine="0"/>
        <w:rPr>
          <w:color w:val="auto"/>
        </w:rPr>
      </w:pPr>
      <w:r w:rsidRPr="009708DE">
        <w:rPr>
          <w:rStyle w:val="Bodytext2"/>
          <w:color w:val="auto"/>
        </w:rPr>
        <w:t xml:space="preserve">Họ và tên người nuôi dưỡng (nếu có): </w:t>
      </w:r>
      <w:r w:rsidRPr="009708DE">
        <w:rPr>
          <w:rStyle w:val="Bodytext2"/>
          <w:color w:val="auto"/>
        </w:rPr>
        <w:tab/>
        <w:t xml:space="preserve"> Tuổi </w:t>
      </w:r>
      <w:r w:rsidRPr="009708DE">
        <w:rPr>
          <w:rStyle w:val="Bodytext2"/>
          <w:color w:val="auto"/>
        </w:rPr>
        <w:tab/>
      </w:r>
    </w:p>
    <w:p w14:paraId="6B48BABC" w14:textId="77777777" w:rsidR="000E6951" w:rsidRPr="009708DE" w:rsidRDefault="000E6951" w:rsidP="000E6951">
      <w:pPr>
        <w:pStyle w:val="Bodytext21"/>
        <w:shd w:val="clear" w:color="auto" w:fill="auto"/>
        <w:tabs>
          <w:tab w:val="left" w:leader="dot" w:pos="8910"/>
        </w:tabs>
        <w:spacing w:before="60" w:after="60" w:line="240" w:lineRule="auto"/>
        <w:ind w:left="567" w:firstLine="0"/>
        <w:rPr>
          <w:color w:val="auto"/>
        </w:rPr>
      </w:pPr>
      <w:r w:rsidRPr="009708DE">
        <w:rPr>
          <w:rStyle w:val="Bodytext2"/>
          <w:color w:val="auto"/>
        </w:rPr>
        <w:t xml:space="preserve">Nghề nghiệp </w:t>
      </w:r>
      <w:r w:rsidRPr="009708DE">
        <w:rPr>
          <w:rStyle w:val="Bodytext2"/>
          <w:color w:val="auto"/>
        </w:rPr>
        <w:tab/>
      </w:r>
    </w:p>
    <w:p w14:paraId="6030BEB9" w14:textId="77777777" w:rsidR="000E6951" w:rsidRPr="009708DE" w:rsidRDefault="000E6951" w:rsidP="000E6951">
      <w:pPr>
        <w:pStyle w:val="Bodytext21"/>
        <w:shd w:val="clear" w:color="auto" w:fill="auto"/>
        <w:spacing w:before="60" w:after="60" w:line="240" w:lineRule="auto"/>
        <w:ind w:left="567" w:firstLine="0"/>
        <w:rPr>
          <w:rStyle w:val="Bodytext2"/>
          <w:color w:val="auto"/>
          <w:spacing w:val="-8"/>
        </w:rPr>
      </w:pPr>
      <w:r w:rsidRPr="009708DE">
        <w:rPr>
          <w:rStyle w:val="Bodytext2"/>
          <w:color w:val="auto"/>
          <w:spacing w:val="-8"/>
        </w:rPr>
        <w:t>Đang thường trú và sinh sống ở tại nơi đăng ký thường trú nêu trên từ ngày</w:t>
      </w:r>
      <w:r w:rsidRPr="00212A1E">
        <w:rPr>
          <w:rStyle w:val="Bodytext2"/>
          <w:color w:val="auto"/>
          <w:spacing w:val="-8"/>
        </w:rPr>
        <w:t>…..</w:t>
      </w:r>
      <w:r w:rsidRPr="009708DE">
        <w:rPr>
          <w:rStyle w:val="Bodytext2"/>
          <w:color w:val="auto"/>
          <w:spacing w:val="-8"/>
        </w:rPr>
        <w:t>tháng</w:t>
      </w:r>
      <w:r w:rsidRPr="00212A1E">
        <w:rPr>
          <w:rStyle w:val="Bodytext2"/>
          <w:color w:val="auto"/>
          <w:spacing w:val="-8"/>
        </w:rPr>
        <w:t>….</w:t>
      </w:r>
      <w:r w:rsidRPr="009708DE">
        <w:rPr>
          <w:rStyle w:val="Bodytext2"/>
          <w:color w:val="auto"/>
          <w:spacing w:val="-8"/>
        </w:rPr>
        <w:t>năm</w:t>
      </w:r>
      <w:r w:rsidRPr="00212A1E">
        <w:rPr>
          <w:rStyle w:val="Bodytext2"/>
          <w:color w:val="auto"/>
          <w:spacing w:val="-8"/>
        </w:rPr>
        <w:t>........</w:t>
      </w:r>
      <w:r w:rsidRPr="009708DE">
        <w:rPr>
          <w:rStyle w:val="Bodytext2"/>
          <w:color w:val="auto"/>
          <w:spacing w:val="-8"/>
        </w:rPr>
        <w:t>đến ngày</w:t>
      </w:r>
      <w:r w:rsidRPr="00212A1E">
        <w:rPr>
          <w:rStyle w:val="Bodytext2"/>
          <w:color w:val="auto"/>
          <w:spacing w:val="-8"/>
        </w:rPr>
        <w:t>…..</w:t>
      </w:r>
      <w:r w:rsidRPr="009708DE">
        <w:rPr>
          <w:rStyle w:val="Bodytext2"/>
          <w:color w:val="auto"/>
          <w:spacing w:val="-8"/>
        </w:rPr>
        <w:t>tháng</w:t>
      </w:r>
      <w:r w:rsidRPr="00212A1E">
        <w:rPr>
          <w:rStyle w:val="Bodytext2"/>
          <w:color w:val="auto"/>
          <w:spacing w:val="-8"/>
        </w:rPr>
        <w:t>…..</w:t>
      </w:r>
      <w:r w:rsidRPr="009708DE">
        <w:rPr>
          <w:rStyle w:val="Bodytext2"/>
          <w:color w:val="auto"/>
          <w:spacing w:val="-8"/>
        </w:rPr>
        <w:t>năm</w:t>
      </w:r>
      <w:r w:rsidRPr="00212A1E">
        <w:rPr>
          <w:rStyle w:val="Bodytext2"/>
          <w:color w:val="auto"/>
          <w:spacing w:val="-8"/>
        </w:rPr>
        <w:t>.......(</w:t>
      </w:r>
      <w:r w:rsidRPr="009708DE">
        <w:rPr>
          <w:rStyle w:val="Bodytext2"/>
          <w:color w:val="auto"/>
          <w:spacing w:val="-8"/>
        </w:rPr>
        <w:t>tính đến nay là 5 năm liên</w:t>
      </w:r>
      <w:r w:rsidRPr="00212A1E">
        <w:rPr>
          <w:rStyle w:val="Bodytext2"/>
          <w:color w:val="auto"/>
          <w:spacing w:val="-8"/>
        </w:rPr>
        <w:t xml:space="preserve"> </w:t>
      </w:r>
      <w:r w:rsidRPr="009708DE">
        <w:rPr>
          <w:rStyle w:val="Bodytext2"/>
          <w:color w:val="auto"/>
          <w:spacing w:val="-8"/>
        </w:rPr>
        <w:t>tục).</w:t>
      </w:r>
    </w:p>
    <w:p w14:paraId="4911A5EF" w14:textId="77777777" w:rsidR="000E6951" w:rsidRPr="00212A1E" w:rsidRDefault="000E6951" w:rsidP="000E6951">
      <w:pPr>
        <w:ind w:firstLine="700"/>
        <w:rPr>
          <w:rStyle w:val="Tablecaption4"/>
          <w:i w:val="0"/>
          <w:iCs w:val="0"/>
          <w:lang w:val="vi-VN" w:eastAsia="vi-VN"/>
        </w:rPr>
      </w:pPr>
      <w:r w:rsidRPr="00212A1E">
        <w:rPr>
          <w:rStyle w:val="Tablecaption3"/>
          <w:bCs w:val="0"/>
          <w:lang w:val="vi-VN" w:eastAsia="vi-VN"/>
        </w:rPr>
        <w:lastRenderedPageBreak/>
        <w:t>HỌ VÀ TÊN VỢ HOẶC CHỒNG, CÁC CON VÀ ANH CHỊ EM RUỘT</w:t>
      </w:r>
    </w:p>
    <w:p w14:paraId="45179CCA" w14:textId="77777777" w:rsidR="000E6951" w:rsidRPr="00212A1E" w:rsidRDefault="000E6951" w:rsidP="000E6951">
      <w:pPr>
        <w:ind w:firstLine="700"/>
        <w:rPr>
          <w:b/>
          <w:lang w:val="vi-VN"/>
        </w:rPr>
      </w:pPr>
      <w:r w:rsidRPr="00212A1E">
        <w:rPr>
          <w:rStyle w:val="Tablecaption4"/>
          <w:iCs w:val="0"/>
          <w:sz w:val="24"/>
          <w:szCs w:val="24"/>
          <w:lang w:val="vi-VN" w:eastAsia="vi-VN"/>
        </w:rPr>
        <w:t>(Ghi rõ họ tên, tuổi, chồ ở, nghề nghiệp và trình độ chính trị của từng người)</w:t>
      </w:r>
    </w:p>
    <w:p w14:paraId="35E6B87E" w14:textId="77777777" w:rsidR="000E6951" w:rsidRPr="00212A1E" w:rsidRDefault="000E6951" w:rsidP="000E6951">
      <w:pPr>
        <w:ind w:firstLine="700"/>
        <w:rPr>
          <w:b/>
          <w:lang w:val="vi-VN"/>
        </w:rPr>
      </w:pPr>
      <w:r w:rsidRPr="00212A1E">
        <w:rPr>
          <w:b/>
          <w:lang w:val="vi-VN"/>
        </w:rPr>
        <w:t>QUÁ TRÌNH HOẠT ĐỘNG CỦA BẢN THÂN</w:t>
      </w:r>
    </w:p>
    <w:tbl>
      <w:tblPr>
        <w:tblStyle w:val="TableGrid"/>
        <w:tblW w:w="0" w:type="auto"/>
        <w:tblLook w:val="04A0" w:firstRow="1" w:lastRow="0" w:firstColumn="1" w:lastColumn="0" w:noHBand="0" w:noVBand="1"/>
      </w:tblPr>
      <w:tblGrid>
        <w:gridCol w:w="2337"/>
        <w:gridCol w:w="2337"/>
        <w:gridCol w:w="2338"/>
        <w:gridCol w:w="2338"/>
      </w:tblGrid>
      <w:tr w:rsidR="000E6951" w:rsidRPr="009708DE" w14:paraId="156B080F" w14:textId="77777777" w:rsidTr="0088110F">
        <w:tc>
          <w:tcPr>
            <w:tcW w:w="2337" w:type="dxa"/>
            <w:vAlign w:val="center"/>
          </w:tcPr>
          <w:p w14:paraId="6F407BB5" w14:textId="77777777" w:rsidR="000E6951" w:rsidRPr="00212A1E" w:rsidRDefault="000E6951" w:rsidP="0088110F">
            <w:pPr>
              <w:jc w:val="center"/>
              <w:rPr>
                <w:b/>
                <w:lang w:val="vi-VN"/>
              </w:rPr>
            </w:pPr>
            <w:r w:rsidRPr="00212A1E">
              <w:rPr>
                <w:lang w:val="vi-VN" w:eastAsia="vi-VN"/>
              </w:rPr>
              <w:t>Từ tháng năm đến tháng năm</w:t>
            </w:r>
          </w:p>
        </w:tc>
        <w:tc>
          <w:tcPr>
            <w:tcW w:w="2337" w:type="dxa"/>
            <w:vAlign w:val="center"/>
          </w:tcPr>
          <w:p w14:paraId="17D6C8F7" w14:textId="77777777" w:rsidR="000E6951" w:rsidRPr="00212A1E" w:rsidRDefault="000E6951" w:rsidP="0088110F">
            <w:pPr>
              <w:jc w:val="center"/>
              <w:rPr>
                <w:b/>
                <w:lang w:val="vi-VN"/>
              </w:rPr>
            </w:pPr>
            <w:r w:rsidRPr="00212A1E">
              <w:rPr>
                <w:lang w:val="vi-VN" w:eastAsia="vi-VN"/>
              </w:rPr>
              <w:t>Học tập hay làm gì</w:t>
            </w:r>
          </w:p>
        </w:tc>
        <w:tc>
          <w:tcPr>
            <w:tcW w:w="2338" w:type="dxa"/>
            <w:vAlign w:val="center"/>
          </w:tcPr>
          <w:p w14:paraId="25E86919" w14:textId="77777777" w:rsidR="000E6951" w:rsidRPr="009708DE" w:rsidRDefault="000E6951" w:rsidP="0088110F">
            <w:pPr>
              <w:jc w:val="center"/>
              <w:rPr>
                <w:b/>
              </w:rPr>
            </w:pPr>
            <w:r w:rsidRPr="009708DE">
              <w:rPr>
                <w:lang w:eastAsia="vi-VN"/>
              </w:rPr>
              <w:t>Ở đâu</w:t>
            </w:r>
          </w:p>
        </w:tc>
        <w:tc>
          <w:tcPr>
            <w:tcW w:w="2338" w:type="dxa"/>
            <w:vAlign w:val="center"/>
          </w:tcPr>
          <w:p w14:paraId="6014B4DA" w14:textId="77777777" w:rsidR="000E6951" w:rsidRPr="009708DE" w:rsidRDefault="000E6951" w:rsidP="0088110F">
            <w:pPr>
              <w:jc w:val="center"/>
              <w:rPr>
                <w:b/>
              </w:rPr>
            </w:pPr>
            <w:r w:rsidRPr="009708DE">
              <w:rPr>
                <w:lang w:eastAsia="vi-VN"/>
              </w:rPr>
              <w:t>Giữ chức vụ gì</w:t>
            </w:r>
          </w:p>
        </w:tc>
      </w:tr>
      <w:tr w:rsidR="000E6951" w:rsidRPr="009708DE" w14:paraId="76FC4157" w14:textId="77777777" w:rsidTr="0088110F">
        <w:tc>
          <w:tcPr>
            <w:tcW w:w="2337" w:type="dxa"/>
          </w:tcPr>
          <w:p w14:paraId="4620DA67" w14:textId="77777777" w:rsidR="000E6951" w:rsidRPr="009708DE" w:rsidRDefault="000E6951" w:rsidP="0088110F">
            <w:pPr>
              <w:rPr>
                <w:b/>
              </w:rPr>
            </w:pPr>
          </w:p>
        </w:tc>
        <w:tc>
          <w:tcPr>
            <w:tcW w:w="2337" w:type="dxa"/>
          </w:tcPr>
          <w:p w14:paraId="756768AC" w14:textId="77777777" w:rsidR="000E6951" w:rsidRPr="009708DE" w:rsidRDefault="000E6951" w:rsidP="0088110F">
            <w:pPr>
              <w:rPr>
                <w:b/>
              </w:rPr>
            </w:pPr>
          </w:p>
        </w:tc>
        <w:tc>
          <w:tcPr>
            <w:tcW w:w="2338" w:type="dxa"/>
          </w:tcPr>
          <w:p w14:paraId="1B2784B9" w14:textId="77777777" w:rsidR="000E6951" w:rsidRPr="009708DE" w:rsidRDefault="000E6951" w:rsidP="0088110F">
            <w:pPr>
              <w:rPr>
                <w:b/>
              </w:rPr>
            </w:pPr>
          </w:p>
        </w:tc>
        <w:tc>
          <w:tcPr>
            <w:tcW w:w="2338" w:type="dxa"/>
          </w:tcPr>
          <w:p w14:paraId="561B78F5" w14:textId="77777777" w:rsidR="000E6951" w:rsidRPr="009708DE" w:rsidRDefault="000E6951" w:rsidP="0088110F">
            <w:pPr>
              <w:rPr>
                <w:b/>
              </w:rPr>
            </w:pPr>
          </w:p>
        </w:tc>
      </w:tr>
      <w:tr w:rsidR="000E6951" w:rsidRPr="009708DE" w14:paraId="4B882B95" w14:textId="77777777" w:rsidTr="0088110F">
        <w:tc>
          <w:tcPr>
            <w:tcW w:w="2337" w:type="dxa"/>
          </w:tcPr>
          <w:p w14:paraId="4663ADDA" w14:textId="77777777" w:rsidR="000E6951" w:rsidRPr="009708DE" w:rsidRDefault="000E6951" w:rsidP="0088110F">
            <w:pPr>
              <w:rPr>
                <w:b/>
              </w:rPr>
            </w:pPr>
          </w:p>
        </w:tc>
        <w:tc>
          <w:tcPr>
            <w:tcW w:w="2337" w:type="dxa"/>
          </w:tcPr>
          <w:p w14:paraId="791158C9" w14:textId="77777777" w:rsidR="000E6951" w:rsidRPr="009708DE" w:rsidRDefault="000E6951" w:rsidP="0088110F">
            <w:pPr>
              <w:rPr>
                <w:b/>
              </w:rPr>
            </w:pPr>
          </w:p>
        </w:tc>
        <w:tc>
          <w:tcPr>
            <w:tcW w:w="2338" w:type="dxa"/>
          </w:tcPr>
          <w:p w14:paraId="298819FF" w14:textId="77777777" w:rsidR="000E6951" w:rsidRPr="009708DE" w:rsidRDefault="000E6951" w:rsidP="0088110F">
            <w:pPr>
              <w:rPr>
                <w:b/>
              </w:rPr>
            </w:pPr>
          </w:p>
        </w:tc>
        <w:tc>
          <w:tcPr>
            <w:tcW w:w="2338" w:type="dxa"/>
          </w:tcPr>
          <w:p w14:paraId="655A1298" w14:textId="77777777" w:rsidR="000E6951" w:rsidRPr="009708DE" w:rsidRDefault="000E6951" w:rsidP="0088110F">
            <w:pPr>
              <w:rPr>
                <w:b/>
              </w:rPr>
            </w:pPr>
          </w:p>
        </w:tc>
      </w:tr>
    </w:tbl>
    <w:p w14:paraId="41FCCF37" w14:textId="77777777" w:rsidR="000E6951" w:rsidRPr="009708DE" w:rsidRDefault="000E6951" w:rsidP="000E6951">
      <w:pPr>
        <w:ind w:firstLine="700"/>
        <w:rPr>
          <w:b/>
        </w:rPr>
      </w:pPr>
    </w:p>
    <w:p w14:paraId="1AA653E3" w14:textId="77777777" w:rsidR="000E6951" w:rsidRPr="009708DE" w:rsidRDefault="000E6951" w:rsidP="000E6951">
      <w:pPr>
        <w:pStyle w:val="Tablecaption30"/>
        <w:shd w:val="clear" w:color="auto" w:fill="auto"/>
        <w:spacing w:line="260" w:lineRule="exact"/>
        <w:ind w:firstLine="720"/>
      </w:pPr>
      <w:r w:rsidRPr="009708DE">
        <w:rPr>
          <w:rStyle w:val="Tablecaption3"/>
          <w:b/>
          <w:bCs/>
          <w:lang w:eastAsia="vi-VN"/>
        </w:rPr>
        <w:t>KHEN THƯỞNG VÀ KỶ LUẬT</w:t>
      </w:r>
    </w:p>
    <w:p w14:paraId="79ECFC4F" w14:textId="77777777" w:rsidR="000E6951" w:rsidRPr="009708DE" w:rsidRDefault="000E6951" w:rsidP="000E6951">
      <w:pPr>
        <w:ind w:firstLine="700"/>
      </w:pPr>
      <w:r w:rsidRPr="009708DE">
        <w:t>Khen thưởng:……………………..….……..</w:t>
      </w:r>
    </w:p>
    <w:p w14:paraId="13986288" w14:textId="77777777" w:rsidR="000E6951" w:rsidRPr="009708DE" w:rsidRDefault="000E6951" w:rsidP="000E6951">
      <w:pPr>
        <w:ind w:firstLine="700"/>
      </w:pPr>
      <w:r w:rsidRPr="009708DE">
        <w:rPr>
          <w:rStyle w:val="Bodytext2"/>
        </w:rPr>
        <w:t>Kỷ luật: ……………………….………..</w:t>
      </w:r>
      <w:r w:rsidRPr="009708DE">
        <w:tab/>
      </w:r>
    </w:p>
    <w:p w14:paraId="5808AA63" w14:textId="77777777" w:rsidR="000E6951" w:rsidRPr="009708DE" w:rsidRDefault="000E6951" w:rsidP="000E6951">
      <w:pPr>
        <w:pStyle w:val="Bodytext30"/>
        <w:shd w:val="clear" w:color="auto" w:fill="auto"/>
        <w:spacing w:after="0"/>
        <w:ind w:firstLine="700"/>
        <w:jc w:val="both"/>
        <w:rPr>
          <w:rStyle w:val="Bodytext3SmallCaps"/>
          <w:b/>
          <w:bCs/>
          <w:lang w:eastAsia="vi-VN"/>
        </w:rPr>
      </w:pPr>
      <w:r w:rsidRPr="009708DE">
        <w:rPr>
          <w:rStyle w:val="Bodytext3SmallCaps"/>
          <w:b/>
          <w:bCs/>
          <w:lang w:eastAsia="vi-VN"/>
        </w:rPr>
        <w:t>LỜI CAM ĐOAN</w:t>
      </w:r>
    </w:p>
    <w:p w14:paraId="5F7D6D88" w14:textId="77777777" w:rsidR="000E6951" w:rsidRPr="009708DE" w:rsidRDefault="000E6951" w:rsidP="000E6951">
      <w:pPr>
        <w:pStyle w:val="Bodytext30"/>
        <w:shd w:val="clear" w:color="auto" w:fill="auto"/>
        <w:spacing w:after="0"/>
        <w:ind w:firstLine="700"/>
        <w:jc w:val="both"/>
        <w:rPr>
          <w:b w:val="0"/>
        </w:rPr>
      </w:pPr>
      <w:r w:rsidRPr="009708DE">
        <w:rPr>
          <w:rStyle w:val="Bodytext2"/>
          <w:rFonts w:eastAsiaTheme="minorHAnsi"/>
          <w:b w:val="0"/>
        </w:rPr>
        <w:t>Tôi xin cam đoan các thông tin trên là hoàn toàn đúng sự thật, nếu có điều gì sai trái tôi xin chịu trách nhiệm hoàn toàn.</w:t>
      </w:r>
    </w:p>
    <w:p w14:paraId="69DFE4E1" w14:textId="77777777" w:rsidR="000E6951" w:rsidRPr="009708DE" w:rsidRDefault="000E6951" w:rsidP="000E6951"/>
    <w:p w14:paraId="4D5C69D9" w14:textId="77777777" w:rsidR="000E6951" w:rsidRPr="009708DE" w:rsidRDefault="000E6951" w:rsidP="000E6951">
      <w:pPr>
        <w:ind w:left="5040"/>
      </w:pPr>
      <w:r w:rsidRPr="009708DE">
        <w:rPr>
          <w:i/>
          <w:sz w:val="26"/>
          <w:szCs w:val="26"/>
        </w:rPr>
        <w:t>………….., ngày.... tháng…. năm …….</w:t>
      </w:r>
      <w:r w:rsidRPr="009708DE">
        <w:br/>
        <w:t xml:space="preserve">                   </w:t>
      </w:r>
      <w:r w:rsidRPr="009708DE">
        <w:rPr>
          <w:b/>
        </w:rPr>
        <w:t>Người khai</w:t>
      </w:r>
    </w:p>
    <w:p w14:paraId="6D558910" w14:textId="77777777" w:rsidR="000E6951" w:rsidRPr="009708DE" w:rsidRDefault="000E6951" w:rsidP="000E6951">
      <w:pPr>
        <w:ind w:left="5040" w:firstLine="720"/>
      </w:pPr>
      <w:r w:rsidRPr="009708DE">
        <w:t xml:space="preserve">  (Ký, ghi rõ họ tên)</w:t>
      </w:r>
    </w:p>
    <w:p w14:paraId="057825D9" w14:textId="77777777" w:rsidR="000E6951" w:rsidRPr="009708DE" w:rsidRDefault="000E6951" w:rsidP="000E6951">
      <w:pPr>
        <w:pStyle w:val="Bodytext30"/>
        <w:shd w:val="clear" w:color="auto" w:fill="auto"/>
        <w:spacing w:before="120" w:after="120" w:line="240" w:lineRule="auto"/>
        <w:ind w:firstLine="0"/>
        <w:jc w:val="both"/>
        <w:rPr>
          <w:rStyle w:val="Bodytext3"/>
          <w:b/>
          <w:bCs/>
          <w:lang w:eastAsia="vi-VN"/>
        </w:rPr>
      </w:pPr>
    </w:p>
    <w:p w14:paraId="6D50B332" w14:textId="77777777" w:rsidR="000E6951" w:rsidRPr="009708DE" w:rsidRDefault="000E6951" w:rsidP="000E6951">
      <w:pPr>
        <w:pStyle w:val="Bodytext30"/>
        <w:shd w:val="clear" w:color="auto" w:fill="auto"/>
        <w:spacing w:before="120" w:after="120" w:line="240" w:lineRule="auto"/>
        <w:ind w:firstLine="0"/>
        <w:jc w:val="both"/>
        <w:rPr>
          <w:rStyle w:val="Bodytext3"/>
          <w:b/>
          <w:bCs/>
          <w:lang w:eastAsia="vi-VN"/>
        </w:rPr>
      </w:pPr>
    </w:p>
    <w:p w14:paraId="4BF77C4D" w14:textId="77777777" w:rsidR="000E6951" w:rsidRPr="009708DE" w:rsidRDefault="000E6951" w:rsidP="000E6951">
      <w:pPr>
        <w:pStyle w:val="Bodytext30"/>
        <w:shd w:val="clear" w:color="auto" w:fill="auto"/>
        <w:spacing w:before="120" w:after="120" w:line="240" w:lineRule="auto"/>
        <w:ind w:firstLine="700"/>
        <w:jc w:val="both"/>
      </w:pPr>
      <w:r w:rsidRPr="009708DE">
        <w:rPr>
          <w:rStyle w:val="Bodytext3"/>
          <w:b/>
          <w:bCs/>
          <w:lang w:eastAsia="vi-VN"/>
        </w:rPr>
        <w:t>XÁC NHẬN CỦA CHỦ TỊCH UBND CẤP XÃ</w:t>
      </w:r>
    </w:p>
    <w:p w14:paraId="7068689E" w14:textId="77777777" w:rsidR="000E6951" w:rsidRPr="009708DE" w:rsidRDefault="000E6951" w:rsidP="000E6951">
      <w:pPr>
        <w:pStyle w:val="Bodytext21"/>
        <w:shd w:val="clear" w:color="auto" w:fill="auto"/>
        <w:tabs>
          <w:tab w:val="left" w:leader="dot" w:pos="6418"/>
        </w:tabs>
        <w:spacing w:before="120" w:after="120" w:line="240" w:lineRule="auto"/>
        <w:rPr>
          <w:color w:val="auto"/>
          <w:lang w:val="en-US"/>
        </w:rPr>
      </w:pPr>
      <w:r w:rsidRPr="009708DE">
        <w:rPr>
          <w:rStyle w:val="Bodytext2"/>
          <w:color w:val="auto"/>
        </w:rPr>
        <w:t>Xác nhận anh (chị) .......................................... sinh</w:t>
      </w:r>
      <w:r w:rsidRPr="009708DE">
        <w:rPr>
          <w:rStyle w:val="Bodytext2"/>
          <w:color w:val="auto"/>
          <w:lang w:val="en-US"/>
        </w:rPr>
        <w:t xml:space="preserve"> </w:t>
      </w:r>
      <w:r w:rsidRPr="009708DE">
        <w:rPr>
          <w:rStyle w:val="Bodytext2"/>
          <w:color w:val="auto"/>
        </w:rPr>
        <w:t>ngà</w:t>
      </w:r>
      <w:r w:rsidRPr="009708DE">
        <w:rPr>
          <w:rStyle w:val="Bodytext2"/>
          <w:color w:val="auto"/>
          <w:lang w:val="en-US"/>
        </w:rPr>
        <w:t>y…..</w:t>
      </w:r>
      <w:r w:rsidRPr="009708DE">
        <w:rPr>
          <w:rStyle w:val="Bodytext2"/>
          <w:color w:val="auto"/>
        </w:rPr>
        <w:t>tháng</w:t>
      </w:r>
      <w:r w:rsidRPr="009708DE">
        <w:rPr>
          <w:rStyle w:val="Bodytext2"/>
          <w:color w:val="auto"/>
          <w:lang w:val="en-US"/>
        </w:rPr>
        <w:t xml:space="preserve">….. </w:t>
      </w:r>
      <w:r w:rsidRPr="009708DE">
        <w:rPr>
          <w:rStyle w:val="Bodytext2"/>
          <w:color w:val="auto"/>
        </w:rPr>
        <w:t>năm</w:t>
      </w:r>
      <w:r w:rsidRPr="009708DE">
        <w:rPr>
          <w:rStyle w:val="Bodytext2"/>
          <w:color w:val="auto"/>
          <w:lang w:val="en-US"/>
        </w:rPr>
        <w:t>….</w:t>
      </w:r>
      <w:r w:rsidRPr="009708DE">
        <w:rPr>
          <w:rStyle w:val="Bodytext2"/>
          <w:color w:val="auto"/>
        </w:rPr>
        <w:t xml:space="preserve"> có đăng ký thường trú tại:</w:t>
      </w:r>
      <w:r w:rsidRPr="009708DE">
        <w:rPr>
          <w:rStyle w:val="Bodytext2"/>
          <w:color w:val="auto"/>
          <w:lang w:val="en-US"/>
        </w:rPr>
        <w:t>…………………………….</w:t>
      </w:r>
      <w:r w:rsidRPr="009708DE">
        <w:rPr>
          <w:rStyle w:val="Bodytext2"/>
          <w:color w:val="auto"/>
        </w:rPr>
        <w:t xml:space="preserve"> từ ngày</w:t>
      </w:r>
      <w:r w:rsidRPr="009708DE">
        <w:rPr>
          <w:rStyle w:val="Bodytext2"/>
          <w:color w:val="auto"/>
          <w:lang w:val="en-US"/>
        </w:rPr>
        <w:t>….</w:t>
      </w:r>
      <w:r w:rsidRPr="009708DE">
        <w:rPr>
          <w:rStyle w:val="Bodytext2"/>
          <w:color w:val="auto"/>
        </w:rPr>
        <w:t xml:space="preserve"> tháng</w:t>
      </w:r>
      <w:r w:rsidRPr="009708DE">
        <w:rPr>
          <w:rStyle w:val="Bodytext2"/>
          <w:color w:val="auto"/>
          <w:lang w:val="en-US"/>
        </w:rPr>
        <w:t>…..</w:t>
      </w:r>
      <w:r w:rsidRPr="009708DE">
        <w:rPr>
          <w:rStyle w:val="Bodytext2"/>
          <w:color w:val="auto"/>
        </w:rPr>
        <w:t>năm</w:t>
      </w:r>
      <w:r w:rsidRPr="009708DE">
        <w:rPr>
          <w:rStyle w:val="Bodytext2"/>
          <w:color w:val="auto"/>
          <w:lang w:val="en-US"/>
        </w:rPr>
        <w:t>…….</w:t>
      </w:r>
      <w:r w:rsidRPr="009708DE">
        <w:rPr>
          <w:rStyle w:val="Bodytext2"/>
          <w:color w:val="auto"/>
        </w:rPr>
        <w:t xml:space="preserve">đến ngày </w:t>
      </w:r>
      <w:r w:rsidRPr="009708DE">
        <w:rPr>
          <w:rStyle w:val="Bodytext2Spacing1pt"/>
          <w:color w:val="auto"/>
        </w:rPr>
        <w:t>....</w:t>
      </w:r>
      <w:r w:rsidRPr="009708DE">
        <w:rPr>
          <w:rStyle w:val="Bodytext2"/>
          <w:color w:val="auto"/>
        </w:rPr>
        <w:t xml:space="preserve"> tháng</w:t>
      </w:r>
      <w:r w:rsidRPr="009708DE">
        <w:rPr>
          <w:rStyle w:val="Bodytext2"/>
          <w:color w:val="auto"/>
          <w:lang w:val="en-US"/>
        </w:rPr>
        <w:t>…..</w:t>
      </w:r>
      <w:r w:rsidRPr="009708DE">
        <w:rPr>
          <w:rStyle w:val="Bodytext2"/>
          <w:color w:val="auto"/>
        </w:rPr>
        <w:t>năm</w:t>
      </w:r>
      <w:r w:rsidRPr="009708DE">
        <w:rPr>
          <w:rStyle w:val="Bodytext2"/>
          <w:color w:val="auto"/>
          <w:lang w:val="en-US"/>
        </w:rPr>
        <w:t>……..</w:t>
      </w:r>
    </w:p>
    <w:p w14:paraId="70825CA6" w14:textId="77777777" w:rsidR="000E6951" w:rsidRPr="009708DE" w:rsidRDefault="000E6951" w:rsidP="000E6951">
      <w:pPr>
        <w:pStyle w:val="Bodytext40"/>
        <w:shd w:val="clear" w:color="auto" w:fill="auto"/>
        <w:tabs>
          <w:tab w:val="left" w:leader="dot" w:pos="6997"/>
          <w:tab w:val="left" w:leader="dot" w:pos="8274"/>
        </w:tabs>
        <w:spacing w:before="0" w:after="0" w:line="240" w:lineRule="auto"/>
        <w:ind w:left="4760" w:firstLine="0"/>
      </w:pPr>
      <w:r w:rsidRPr="009708DE">
        <w:rPr>
          <w:rStyle w:val="Bodytext4"/>
          <w:i/>
          <w:iCs/>
          <w:lang w:eastAsia="vi-VN"/>
        </w:rPr>
        <w:t>………….., ngày…..</w:t>
      </w:r>
      <w:r w:rsidRPr="009708DE">
        <w:rPr>
          <w:rStyle w:val="Bodytext4Bold"/>
          <w:i w:val="0"/>
          <w:iCs w:val="0"/>
        </w:rPr>
        <w:t xml:space="preserve"> </w:t>
      </w:r>
      <w:r w:rsidRPr="009708DE">
        <w:rPr>
          <w:rStyle w:val="Bodytext4"/>
          <w:i/>
          <w:iCs/>
          <w:lang w:eastAsia="vi-VN"/>
        </w:rPr>
        <w:t>tháng…..năm……</w:t>
      </w:r>
    </w:p>
    <w:p w14:paraId="542931D5" w14:textId="77777777" w:rsidR="000E6951" w:rsidRPr="009708DE" w:rsidRDefault="000E6951" w:rsidP="000E6951">
      <w:pPr>
        <w:pStyle w:val="Bodytext30"/>
        <w:shd w:val="clear" w:color="auto" w:fill="auto"/>
        <w:spacing w:after="0" w:line="240" w:lineRule="auto"/>
        <w:ind w:left="3600" w:right="520" w:firstLine="720"/>
        <w:jc w:val="center"/>
      </w:pPr>
      <w:r w:rsidRPr="009708DE">
        <w:rPr>
          <w:rStyle w:val="Bodytext3"/>
          <w:b/>
          <w:bCs/>
          <w:lang w:eastAsia="vi-VN"/>
        </w:rPr>
        <w:t>TM. ỦY BAN NHÂN DÂN</w:t>
      </w:r>
    </w:p>
    <w:p w14:paraId="4B699703" w14:textId="77777777" w:rsidR="000E6951" w:rsidRPr="009708DE" w:rsidRDefault="000E6951" w:rsidP="000E6951">
      <w:pPr>
        <w:pStyle w:val="Bodytext40"/>
        <w:shd w:val="clear" w:color="auto" w:fill="auto"/>
        <w:spacing w:before="0" w:after="0" w:line="240" w:lineRule="auto"/>
        <w:ind w:left="3600" w:right="520" w:firstLine="720"/>
        <w:jc w:val="center"/>
      </w:pPr>
      <w:r w:rsidRPr="009708DE">
        <w:rPr>
          <w:rStyle w:val="Bodytext4"/>
          <w:i/>
          <w:iCs/>
          <w:lang w:eastAsia="vi-VN"/>
        </w:rPr>
        <w:t>(Ký, ghi rõ họ tên và đóng dấu)</w:t>
      </w:r>
    </w:p>
    <w:p w14:paraId="2CD337BD" w14:textId="77777777" w:rsidR="000E6951" w:rsidRPr="009708DE" w:rsidRDefault="000E6951" w:rsidP="000E6951">
      <w:pPr>
        <w:pStyle w:val="Bodytext50"/>
        <w:shd w:val="clear" w:color="auto" w:fill="auto"/>
        <w:spacing w:before="0" w:line="278" w:lineRule="exact"/>
        <w:rPr>
          <w:rStyle w:val="Bodytext5"/>
          <w:b/>
          <w:bCs/>
          <w:i/>
          <w:iCs/>
          <w:lang w:eastAsia="vi-VN"/>
        </w:rPr>
      </w:pPr>
    </w:p>
    <w:p w14:paraId="3E0E2BD8" w14:textId="77777777" w:rsidR="000E6951" w:rsidRPr="009708DE" w:rsidRDefault="000E6951" w:rsidP="000E6951">
      <w:pPr>
        <w:pStyle w:val="Bodytext50"/>
        <w:shd w:val="clear" w:color="auto" w:fill="auto"/>
        <w:spacing w:before="0" w:line="278" w:lineRule="exact"/>
        <w:rPr>
          <w:rStyle w:val="Bodytext5"/>
          <w:b/>
          <w:bCs/>
          <w:i/>
          <w:iCs/>
          <w:lang w:eastAsia="vi-VN"/>
        </w:rPr>
      </w:pPr>
    </w:p>
    <w:p w14:paraId="40B4E3AC" w14:textId="77777777" w:rsidR="000E6951" w:rsidRPr="009708DE" w:rsidRDefault="000E6951" w:rsidP="000E6951">
      <w:pPr>
        <w:pStyle w:val="Bodytext50"/>
        <w:shd w:val="clear" w:color="auto" w:fill="auto"/>
        <w:spacing w:before="0" w:line="278" w:lineRule="exact"/>
        <w:rPr>
          <w:rStyle w:val="Bodytext5"/>
          <w:b/>
          <w:bCs/>
          <w:i/>
          <w:iCs/>
          <w:lang w:eastAsia="vi-VN"/>
        </w:rPr>
      </w:pPr>
    </w:p>
    <w:p w14:paraId="768F0E07" w14:textId="77777777" w:rsidR="000E6951" w:rsidRPr="009708DE" w:rsidRDefault="000E6951" w:rsidP="000E6951">
      <w:pPr>
        <w:pStyle w:val="Bodytext50"/>
        <w:shd w:val="clear" w:color="auto" w:fill="auto"/>
        <w:spacing w:before="0" w:line="278" w:lineRule="exact"/>
        <w:rPr>
          <w:rStyle w:val="Bodytext5"/>
          <w:b/>
          <w:bCs/>
          <w:i/>
          <w:iCs/>
          <w:lang w:eastAsia="vi-VN"/>
        </w:rPr>
      </w:pPr>
    </w:p>
    <w:p w14:paraId="691A2CDC" w14:textId="77777777" w:rsidR="000E6951" w:rsidRPr="009708DE" w:rsidRDefault="000E6951" w:rsidP="000E6951">
      <w:pPr>
        <w:pStyle w:val="Bodytext50"/>
        <w:shd w:val="clear" w:color="auto" w:fill="auto"/>
        <w:spacing w:before="0" w:line="278" w:lineRule="exact"/>
        <w:rPr>
          <w:rStyle w:val="Bodytext5"/>
          <w:b/>
          <w:bCs/>
          <w:i/>
          <w:iCs/>
          <w:lang w:eastAsia="vi-VN"/>
        </w:rPr>
      </w:pPr>
    </w:p>
    <w:p w14:paraId="2C37D9C0" w14:textId="77777777" w:rsidR="000E6951" w:rsidRPr="009708DE" w:rsidRDefault="000E6951" w:rsidP="000E6951">
      <w:pPr>
        <w:pStyle w:val="Bodytext50"/>
        <w:shd w:val="clear" w:color="auto" w:fill="auto"/>
        <w:spacing w:before="0" w:line="278" w:lineRule="exact"/>
        <w:rPr>
          <w:rStyle w:val="Bodytext5"/>
          <w:b/>
          <w:bCs/>
          <w:i/>
          <w:iCs/>
          <w:lang w:eastAsia="vi-VN"/>
        </w:rPr>
      </w:pPr>
    </w:p>
    <w:p w14:paraId="75A96ED1" w14:textId="77777777" w:rsidR="000E6951" w:rsidRPr="009708DE" w:rsidRDefault="000E6951" w:rsidP="000E6951">
      <w:pPr>
        <w:pStyle w:val="Bodytext50"/>
        <w:shd w:val="clear" w:color="auto" w:fill="auto"/>
        <w:spacing w:before="0" w:line="278" w:lineRule="exact"/>
        <w:rPr>
          <w:sz w:val="20"/>
        </w:rPr>
      </w:pPr>
      <w:r w:rsidRPr="009708DE">
        <w:rPr>
          <w:rStyle w:val="Bodytext5"/>
          <w:b/>
          <w:bCs/>
          <w:i/>
          <w:iCs/>
          <w:sz w:val="20"/>
          <w:lang w:eastAsia="vi-VN"/>
        </w:rPr>
        <w:t>Ghi chú:</w:t>
      </w:r>
    </w:p>
    <w:p w14:paraId="000D407D" w14:textId="77777777" w:rsidR="000E6951" w:rsidRPr="009708DE" w:rsidRDefault="000E6951" w:rsidP="0041284F">
      <w:pPr>
        <w:pStyle w:val="Bodytext60"/>
        <w:numPr>
          <w:ilvl w:val="0"/>
          <w:numId w:val="3"/>
        </w:numPr>
        <w:shd w:val="clear" w:color="auto" w:fill="auto"/>
        <w:tabs>
          <w:tab w:val="left" w:pos="464"/>
        </w:tabs>
        <w:spacing w:line="278" w:lineRule="exact"/>
        <w:rPr>
          <w:sz w:val="20"/>
        </w:rPr>
      </w:pPr>
      <w:r w:rsidRPr="009708DE">
        <w:rPr>
          <w:rStyle w:val="Bodytext6"/>
          <w:sz w:val="20"/>
          <w:lang w:eastAsia="vi-VN"/>
        </w:rPr>
        <w:t>Viết chữ in hoa.</w:t>
      </w:r>
    </w:p>
    <w:p w14:paraId="176FB8EE" w14:textId="77777777" w:rsidR="000E6951" w:rsidRPr="009708DE" w:rsidRDefault="000E6951" w:rsidP="0041284F">
      <w:pPr>
        <w:pStyle w:val="Bodytext60"/>
        <w:numPr>
          <w:ilvl w:val="0"/>
          <w:numId w:val="3"/>
        </w:numPr>
        <w:shd w:val="clear" w:color="auto" w:fill="auto"/>
        <w:tabs>
          <w:tab w:val="left" w:pos="464"/>
        </w:tabs>
        <w:spacing w:line="278" w:lineRule="exact"/>
        <w:rPr>
          <w:sz w:val="20"/>
        </w:rPr>
      </w:pPr>
      <w:r w:rsidRPr="009708DE">
        <w:rPr>
          <w:rStyle w:val="Bodytext6"/>
          <w:sz w:val="20"/>
          <w:lang w:eastAsia="vi-VN"/>
        </w:rPr>
        <w:t>Ghi rõ: Thôn (bản), phum, sóc..., xã (phường), huyện (quận), tỉnh (thành phố).</w:t>
      </w:r>
    </w:p>
    <w:p w14:paraId="34163ACF" w14:textId="77777777" w:rsidR="000E6951" w:rsidRPr="009708DE" w:rsidRDefault="000E6951" w:rsidP="0041284F">
      <w:pPr>
        <w:pStyle w:val="Bodytext60"/>
        <w:numPr>
          <w:ilvl w:val="0"/>
          <w:numId w:val="3"/>
        </w:numPr>
        <w:shd w:val="clear" w:color="auto" w:fill="auto"/>
        <w:tabs>
          <w:tab w:val="left" w:pos="464"/>
        </w:tabs>
        <w:spacing w:line="278" w:lineRule="exact"/>
        <w:rPr>
          <w:sz w:val="20"/>
        </w:rPr>
      </w:pPr>
      <w:r w:rsidRPr="009708DE">
        <w:rPr>
          <w:rStyle w:val="Bodytext6"/>
          <w:sz w:val="20"/>
          <w:lang w:eastAsia="vi-VN"/>
        </w:rPr>
        <w:t>Ghi rõ trường đang học năm cuối cấp.</w:t>
      </w:r>
    </w:p>
    <w:p w14:paraId="53DAEF1C" w14:textId="77777777" w:rsidR="000E6951" w:rsidRPr="009708DE" w:rsidRDefault="000E6951" w:rsidP="0041284F">
      <w:pPr>
        <w:pStyle w:val="Bodytext60"/>
        <w:numPr>
          <w:ilvl w:val="0"/>
          <w:numId w:val="3"/>
        </w:numPr>
        <w:shd w:val="clear" w:color="auto" w:fill="auto"/>
        <w:tabs>
          <w:tab w:val="left" w:pos="464"/>
        </w:tabs>
        <w:spacing w:line="278" w:lineRule="exact"/>
        <w:rPr>
          <w:sz w:val="20"/>
        </w:rPr>
      </w:pPr>
      <w:r w:rsidRPr="009708DE">
        <w:rPr>
          <w:rStyle w:val="Bodytext6"/>
          <w:sz w:val="20"/>
          <w:lang w:eastAsia="vi-VN"/>
        </w:rPr>
        <w:t>Để xét đi học theo chế độ cử tuyển.</w:t>
      </w:r>
    </w:p>
    <w:p w14:paraId="1113D99F" w14:textId="77777777" w:rsidR="000E6951" w:rsidRPr="009708DE" w:rsidRDefault="000E6951" w:rsidP="000E6951">
      <w:pPr>
        <w:pStyle w:val="Heading11"/>
        <w:keepNext/>
        <w:keepLines/>
        <w:shd w:val="clear" w:color="auto" w:fill="auto"/>
        <w:tabs>
          <w:tab w:val="left" w:pos="957"/>
        </w:tabs>
        <w:spacing w:before="0" w:after="0" w:line="437" w:lineRule="exact"/>
        <w:ind w:firstLine="0"/>
        <w:rPr>
          <w:sz w:val="28"/>
          <w:szCs w:val="28"/>
        </w:rPr>
        <w:sectPr w:rsidR="000E6951" w:rsidRPr="009708DE" w:rsidSect="005F7D96">
          <w:pgSz w:w="11907" w:h="16840" w:code="9"/>
          <w:pgMar w:top="1418" w:right="1021" w:bottom="1247" w:left="1418" w:header="720" w:footer="720" w:gutter="0"/>
          <w:cols w:space="720"/>
          <w:docGrid w:linePitch="360"/>
        </w:sectPr>
      </w:pPr>
    </w:p>
    <w:p w14:paraId="5F8B47D4" w14:textId="77777777" w:rsidR="0068782C" w:rsidRDefault="000E6951" w:rsidP="000E6951">
      <w:pPr>
        <w:pStyle w:val="Heading11"/>
        <w:keepNext/>
        <w:keepLines/>
        <w:shd w:val="clear" w:color="auto" w:fill="auto"/>
        <w:tabs>
          <w:tab w:val="left" w:pos="957"/>
        </w:tabs>
        <w:spacing w:before="0" w:after="0" w:line="437" w:lineRule="exact"/>
        <w:ind w:firstLine="0"/>
        <w:rPr>
          <w:rStyle w:val="Heading10"/>
          <w:b/>
          <w:bCs/>
          <w:sz w:val="28"/>
          <w:szCs w:val="28"/>
        </w:rPr>
      </w:pPr>
      <w:r w:rsidRPr="009708DE">
        <w:rPr>
          <w:sz w:val="28"/>
          <w:szCs w:val="28"/>
        </w:rPr>
        <w:lastRenderedPageBreak/>
        <w:t xml:space="preserve">2. Tên thủ tục hành chính: </w:t>
      </w:r>
      <w:bookmarkStart w:id="10" w:name="bookmark2"/>
      <w:r w:rsidRPr="009708DE">
        <w:rPr>
          <w:rStyle w:val="Heading10"/>
          <w:b/>
          <w:bCs/>
          <w:sz w:val="28"/>
          <w:szCs w:val="28"/>
        </w:rPr>
        <w:t xml:space="preserve">Đăng ký dự thi Tốt nghiệp trung học phổ thông </w:t>
      </w:r>
      <w:bookmarkEnd w:id="10"/>
    </w:p>
    <w:p w14:paraId="41905113" w14:textId="2F24958F" w:rsidR="000E6951" w:rsidRPr="009708DE" w:rsidRDefault="000E6951" w:rsidP="000E6951">
      <w:pPr>
        <w:pStyle w:val="Heading11"/>
        <w:keepNext/>
        <w:keepLines/>
        <w:shd w:val="clear" w:color="auto" w:fill="auto"/>
        <w:tabs>
          <w:tab w:val="left" w:pos="957"/>
        </w:tabs>
        <w:spacing w:before="0" w:after="0" w:line="437" w:lineRule="exact"/>
        <w:ind w:firstLine="0"/>
        <w:rPr>
          <w:i/>
          <w:sz w:val="28"/>
          <w:szCs w:val="28"/>
          <w:lang w:val="es-AR"/>
        </w:rPr>
      </w:pPr>
      <w:r w:rsidRPr="009708DE">
        <w:rPr>
          <w:sz w:val="28"/>
          <w:szCs w:val="28"/>
          <w:lang w:val="hr-HR"/>
        </w:rPr>
        <w:t>a</w:t>
      </w:r>
      <w:r w:rsidR="0068782C">
        <w:rPr>
          <w:sz w:val="28"/>
          <w:szCs w:val="28"/>
          <w:lang w:val="hr-HR"/>
        </w:rPr>
        <w:t>.</w:t>
      </w:r>
      <w:r w:rsidRPr="009708DE">
        <w:rPr>
          <w:sz w:val="28"/>
          <w:szCs w:val="28"/>
          <w:lang w:val="hr-HR"/>
        </w:rPr>
        <w:t xml:space="preserve"> </w:t>
      </w:r>
      <w:r w:rsidRPr="009708DE">
        <w:rPr>
          <w:sz w:val="28"/>
          <w:szCs w:val="28"/>
          <w:lang w:val="vi-VN"/>
        </w:rPr>
        <w:t>Tr</w:t>
      </w:r>
      <w:r w:rsidRPr="009708DE">
        <w:rPr>
          <w:sz w:val="28"/>
          <w:szCs w:val="28"/>
          <w:lang w:val="hr-HR"/>
        </w:rPr>
        <w:t>ì</w:t>
      </w:r>
      <w:r w:rsidRPr="009708DE">
        <w:rPr>
          <w:sz w:val="28"/>
          <w:szCs w:val="28"/>
          <w:lang w:val="vi-VN"/>
        </w:rPr>
        <w:t>nh</w:t>
      </w:r>
      <w:r w:rsidRPr="009708DE">
        <w:rPr>
          <w:sz w:val="28"/>
          <w:szCs w:val="28"/>
          <w:lang w:val="hr-HR"/>
        </w:rPr>
        <w:t xml:space="preserve"> </w:t>
      </w:r>
      <w:r w:rsidRPr="009708DE">
        <w:rPr>
          <w:sz w:val="28"/>
          <w:szCs w:val="28"/>
          <w:lang w:val="vi-VN"/>
        </w:rPr>
        <w:t>tự</w:t>
      </w:r>
      <w:r w:rsidRPr="009708DE">
        <w:rPr>
          <w:sz w:val="28"/>
          <w:szCs w:val="28"/>
        </w:rPr>
        <w:t>, cách thức, thời gian</w:t>
      </w:r>
      <w:r w:rsidRPr="009708DE">
        <w:rPr>
          <w:sz w:val="28"/>
          <w:szCs w:val="28"/>
          <w:lang w:val="hr-HR"/>
        </w:rPr>
        <w:t xml:space="preserve"> </w:t>
      </w:r>
      <w:r w:rsidRPr="009708DE">
        <w:rPr>
          <w:sz w:val="28"/>
          <w:szCs w:val="28"/>
          <w:lang w:val="vi-VN"/>
        </w:rPr>
        <w:t>giải quyết</w:t>
      </w:r>
      <w:r w:rsidRPr="009708DE">
        <w:rPr>
          <w:sz w:val="28"/>
          <w:szCs w:val="28"/>
        </w:rPr>
        <w:t xml:space="preserve"> thủ tục hành chính</w:t>
      </w:r>
      <w:r w:rsidRPr="009708DE">
        <w:rPr>
          <w:sz w:val="28"/>
          <w:szCs w:val="28"/>
          <w:lang w:val="es-AR"/>
        </w:rPr>
        <w:t xml:space="preserve"> </w:t>
      </w:r>
    </w:p>
    <w:tbl>
      <w:tblPr>
        <w:tblStyle w:val="TableGrid"/>
        <w:tblW w:w="15452" w:type="dxa"/>
        <w:tblInd w:w="-714" w:type="dxa"/>
        <w:tblLook w:val="04A0" w:firstRow="1" w:lastRow="0" w:firstColumn="1" w:lastColumn="0" w:noHBand="0" w:noVBand="1"/>
      </w:tblPr>
      <w:tblGrid>
        <w:gridCol w:w="851"/>
        <w:gridCol w:w="3827"/>
        <w:gridCol w:w="7088"/>
        <w:gridCol w:w="2552"/>
        <w:gridCol w:w="1134"/>
      </w:tblGrid>
      <w:tr w:rsidR="000E6951" w:rsidRPr="009708DE" w14:paraId="427AC330" w14:textId="77777777" w:rsidTr="0087601B">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5883151A" w14:textId="77777777" w:rsidR="000E6951" w:rsidRPr="009708DE" w:rsidRDefault="000E6951"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TT</w:t>
            </w:r>
          </w:p>
        </w:tc>
        <w:tc>
          <w:tcPr>
            <w:tcW w:w="3827" w:type="dxa"/>
            <w:tcBorders>
              <w:top w:val="single" w:sz="4" w:space="0" w:color="auto"/>
              <w:left w:val="single" w:sz="4" w:space="0" w:color="auto"/>
              <w:bottom w:val="single" w:sz="4" w:space="0" w:color="auto"/>
              <w:right w:val="single" w:sz="4" w:space="0" w:color="auto"/>
            </w:tcBorders>
            <w:vAlign w:val="center"/>
          </w:tcPr>
          <w:p w14:paraId="37CD600F" w14:textId="77777777" w:rsidR="000E6951" w:rsidRPr="009708DE" w:rsidRDefault="000E6951"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Trình tự thực hiện</w:t>
            </w:r>
          </w:p>
        </w:tc>
        <w:tc>
          <w:tcPr>
            <w:tcW w:w="7088" w:type="dxa"/>
            <w:tcBorders>
              <w:top w:val="single" w:sz="4" w:space="0" w:color="auto"/>
              <w:left w:val="single" w:sz="4" w:space="0" w:color="auto"/>
              <w:bottom w:val="single" w:sz="4" w:space="0" w:color="auto"/>
              <w:right w:val="single" w:sz="4" w:space="0" w:color="auto"/>
            </w:tcBorders>
            <w:vAlign w:val="center"/>
          </w:tcPr>
          <w:p w14:paraId="5CEB0294" w14:textId="77777777" w:rsidR="000E6951" w:rsidRPr="009708DE" w:rsidRDefault="000E6951"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Cách thức thực hiện</w:t>
            </w:r>
          </w:p>
        </w:tc>
        <w:tc>
          <w:tcPr>
            <w:tcW w:w="2552" w:type="dxa"/>
            <w:tcBorders>
              <w:top w:val="single" w:sz="4" w:space="0" w:color="auto"/>
              <w:left w:val="single" w:sz="4" w:space="0" w:color="auto"/>
              <w:bottom w:val="single" w:sz="4" w:space="0" w:color="auto"/>
              <w:right w:val="single" w:sz="4" w:space="0" w:color="auto"/>
            </w:tcBorders>
            <w:vAlign w:val="center"/>
          </w:tcPr>
          <w:p w14:paraId="3ECECD85" w14:textId="77777777" w:rsidR="000E6951" w:rsidRPr="009708DE" w:rsidRDefault="000E6951"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1EAF346C" w14:textId="77777777" w:rsidR="000E6951" w:rsidRPr="009708DE" w:rsidRDefault="000E6951"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Ghi chú</w:t>
            </w:r>
          </w:p>
        </w:tc>
      </w:tr>
      <w:tr w:rsidR="000E6951" w:rsidRPr="00212A1E" w14:paraId="52094BA5" w14:textId="77777777" w:rsidTr="0087601B">
        <w:trPr>
          <w:trHeight w:val="1838"/>
        </w:trPr>
        <w:tc>
          <w:tcPr>
            <w:tcW w:w="851" w:type="dxa"/>
            <w:tcBorders>
              <w:top w:val="single" w:sz="4" w:space="0" w:color="auto"/>
            </w:tcBorders>
            <w:vAlign w:val="center"/>
          </w:tcPr>
          <w:p w14:paraId="7A9EEBDD" w14:textId="77777777" w:rsidR="000E6951" w:rsidRPr="009708DE" w:rsidRDefault="000E6951"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1</w:t>
            </w:r>
          </w:p>
        </w:tc>
        <w:tc>
          <w:tcPr>
            <w:tcW w:w="3827" w:type="dxa"/>
            <w:tcBorders>
              <w:top w:val="single" w:sz="4" w:space="0" w:color="auto"/>
            </w:tcBorders>
            <w:vAlign w:val="center"/>
          </w:tcPr>
          <w:p w14:paraId="3DCB7EE9" w14:textId="77777777" w:rsidR="000E6951" w:rsidRPr="009708DE" w:rsidRDefault="000E6951" w:rsidP="0088110F">
            <w:pPr>
              <w:pStyle w:val="Bodytext20"/>
              <w:shd w:val="clear" w:color="auto" w:fill="auto"/>
              <w:tabs>
                <w:tab w:val="left" w:pos="966"/>
              </w:tabs>
              <w:spacing w:before="0" w:line="240" w:lineRule="auto"/>
              <w:ind w:firstLine="0"/>
              <w:rPr>
                <w:rFonts w:ascii="Times New Roman" w:hAnsi="Times New Roman" w:cs="Times New Roman"/>
                <w:sz w:val="22"/>
                <w:szCs w:val="22"/>
              </w:rPr>
            </w:pPr>
            <w:r w:rsidRPr="009708DE">
              <w:rPr>
                <w:rStyle w:val="Bodytext2"/>
                <w:rFonts w:ascii="Times New Roman" w:hAnsi="Times New Roman" w:cs="Times New Roman"/>
                <w:sz w:val="22"/>
                <w:szCs w:val="22"/>
                <w:lang w:eastAsia="vi-VN"/>
              </w:rPr>
              <w:t xml:space="preserve">   a) Nộp hồ sơ: (Nội dung này có thể thay đổi hằng năm, phụ thuộc vào Quy chế thi tốt nghiệp THPT)</w:t>
            </w:r>
          </w:p>
          <w:p w14:paraId="42D093C6" w14:textId="77777777" w:rsidR="000E6951" w:rsidRPr="009708DE" w:rsidRDefault="000E6951" w:rsidP="0088110F">
            <w:pPr>
              <w:pStyle w:val="Bodytext20"/>
              <w:shd w:val="clear" w:color="auto" w:fill="auto"/>
              <w:tabs>
                <w:tab w:val="left" w:pos="834"/>
              </w:tabs>
              <w:spacing w:before="0" w:after="60" w:line="322" w:lineRule="exact"/>
              <w:ind w:firstLine="0"/>
              <w:rPr>
                <w:rFonts w:ascii="Times New Roman" w:hAnsi="Times New Roman" w:cs="Times New Roman"/>
                <w:sz w:val="22"/>
                <w:szCs w:val="22"/>
              </w:rPr>
            </w:pPr>
            <w:r w:rsidRPr="009708DE">
              <w:rPr>
                <w:rStyle w:val="Bodytext2"/>
                <w:rFonts w:ascii="Times New Roman" w:hAnsi="Times New Roman" w:cs="Times New Roman"/>
                <w:sz w:val="22"/>
                <w:szCs w:val="22"/>
                <w:lang w:eastAsia="vi-VN"/>
              </w:rPr>
              <w:t xml:space="preserve">   - Người đã học hết chương trình trung học phổ thông (THPT) hoặc chương trình giáo dục thường xuyên (GDTX) cấp THPT (gọi chung là chương trình THPT) trong năm tổ chức kỳ thi đăng ký dự thi tại trường phổ thông nơi học lớp 12;</w:t>
            </w:r>
          </w:p>
          <w:p w14:paraId="56C1F8AE" w14:textId="77777777" w:rsidR="000E6951" w:rsidRPr="009708DE" w:rsidRDefault="000E6951" w:rsidP="0088110F">
            <w:pPr>
              <w:pStyle w:val="Bodytext20"/>
              <w:shd w:val="clear" w:color="auto" w:fill="auto"/>
              <w:tabs>
                <w:tab w:val="left" w:pos="834"/>
              </w:tabs>
              <w:spacing w:before="0" w:after="60" w:line="322" w:lineRule="exact"/>
              <w:ind w:firstLine="0"/>
              <w:rPr>
                <w:rStyle w:val="Bodytext2"/>
                <w:rFonts w:ascii="Times New Roman" w:hAnsi="Times New Roman" w:cs="Times New Roman"/>
                <w:sz w:val="22"/>
                <w:szCs w:val="22"/>
                <w:lang w:eastAsia="vi-VN"/>
              </w:rPr>
            </w:pPr>
            <w:r w:rsidRPr="009708DE">
              <w:rPr>
                <w:rStyle w:val="Bodytext2"/>
                <w:rFonts w:ascii="Times New Roman" w:hAnsi="Times New Roman" w:cs="Times New Roman"/>
                <w:sz w:val="22"/>
                <w:szCs w:val="22"/>
                <w:lang w:eastAsia="vi-VN"/>
              </w:rPr>
              <w:t xml:space="preserve">    - Người đã học hết chương trình THPT nhưng chưa thi tốt nghiệp THPT hoặc đã thi nhưng chưa tốt nghiệp THPT ở những năm trước; người đã tốt nghiệp THPT; người đã tốt nghiệp trung cấp; các đối tượng khác được Bộ GDĐT cho phép dự thi (sau đây gọi chung là thí sinh tự do) đăng ký tại địa điểm do Sở Giáo dục và Đào tạo quy định. Đơn vị nơi thí sinh nộp Phiếu đăng ký dự thi có trách nhiệm thực hiện các nhiệm vụ theo quy định </w:t>
            </w:r>
          </w:p>
          <w:p w14:paraId="6A6E1EAC" w14:textId="77777777" w:rsidR="000E6951" w:rsidRPr="009708DE" w:rsidRDefault="000E6951" w:rsidP="0088110F">
            <w:pPr>
              <w:pStyle w:val="Bodytext20"/>
              <w:shd w:val="clear" w:color="auto" w:fill="auto"/>
              <w:tabs>
                <w:tab w:val="left" w:pos="834"/>
              </w:tabs>
              <w:spacing w:before="0" w:after="60" w:line="322" w:lineRule="exact"/>
              <w:ind w:firstLine="0"/>
              <w:rPr>
                <w:rFonts w:ascii="Times New Roman" w:hAnsi="Times New Roman" w:cs="Times New Roman"/>
                <w:sz w:val="22"/>
                <w:szCs w:val="22"/>
              </w:rPr>
            </w:pPr>
            <w:r w:rsidRPr="009708DE">
              <w:rPr>
                <w:rStyle w:val="Bodytext2"/>
                <w:rFonts w:ascii="Times New Roman" w:hAnsi="Times New Roman" w:cs="Times New Roman"/>
                <w:sz w:val="22"/>
                <w:szCs w:val="22"/>
                <w:lang w:eastAsia="vi-VN"/>
              </w:rPr>
              <w:t xml:space="preserve">   Thời gian nộp Phiếu đăng ký dự thi được quy định trong hướng dẫn tổ chức thi tốt nghiệp THPT hằng năm của Bộ Giáo dục và Đào tạo.</w:t>
            </w:r>
          </w:p>
          <w:p w14:paraId="1D9BA92B" w14:textId="77777777" w:rsidR="000E6951" w:rsidRPr="009708DE" w:rsidRDefault="000E6951" w:rsidP="0088110F">
            <w:pPr>
              <w:pStyle w:val="Bodytext20"/>
              <w:shd w:val="clear" w:color="auto" w:fill="auto"/>
              <w:spacing w:before="0"/>
              <w:ind w:firstLine="0"/>
              <w:rPr>
                <w:rFonts w:ascii="Times New Roman" w:hAnsi="Times New Roman" w:cs="Times New Roman"/>
                <w:sz w:val="22"/>
                <w:szCs w:val="22"/>
              </w:rPr>
            </w:pPr>
            <w:r w:rsidRPr="009708DE">
              <w:rPr>
                <w:rStyle w:val="Bodytext2"/>
                <w:rFonts w:ascii="Times New Roman" w:hAnsi="Times New Roman" w:cs="Times New Roman"/>
                <w:sz w:val="22"/>
                <w:szCs w:val="22"/>
                <w:lang w:eastAsia="vi-VN"/>
              </w:rPr>
              <w:t xml:space="preserve">   Khi hết hạn nộp Phiếu đăng ký dự thi, </w:t>
            </w:r>
            <w:r w:rsidRPr="009708DE">
              <w:rPr>
                <w:rStyle w:val="Bodytext2"/>
                <w:rFonts w:ascii="Times New Roman" w:hAnsi="Times New Roman" w:cs="Times New Roman"/>
                <w:sz w:val="22"/>
                <w:szCs w:val="22"/>
                <w:lang w:eastAsia="vi-VN"/>
              </w:rPr>
              <w:lastRenderedPageBreak/>
              <w:t>nếu phát hiện có nhầm lẫn, sai sót, thí sinh phải thông báo kịp thời cho Hiệu trưởng trường phổ thông hoặc Thủ trưởng đơn vị nơi đăng ký dự thi hoặc cho Trưởng Điểm thi trong ngày làm thủ tục dự thi để sửa chữa, bổ sung.</w:t>
            </w:r>
          </w:p>
          <w:p w14:paraId="77B593AF" w14:textId="77777777" w:rsidR="000E6951" w:rsidRPr="009708DE" w:rsidRDefault="000E6951" w:rsidP="0088110F">
            <w:pPr>
              <w:pStyle w:val="Bodytext20"/>
              <w:shd w:val="clear" w:color="auto" w:fill="auto"/>
              <w:tabs>
                <w:tab w:val="left" w:pos="957"/>
              </w:tabs>
              <w:spacing w:before="0" w:after="60" w:line="322" w:lineRule="exact"/>
              <w:ind w:firstLine="0"/>
              <w:rPr>
                <w:rFonts w:ascii="Times New Roman" w:hAnsi="Times New Roman" w:cs="Times New Roman"/>
                <w:sz w:val="22"/>
                <w:szCs w:val="22"/>
              </w:rPr>
            </w:pPr>
            <w:r w:rsidRPr="009708DE">
              <w:rPr>
                <w:rStyle w:val="Bodytext2"/>
                <w:rFonts w:ascii="Times New Roman" w:hAnsi="Times New Roman" w:cs="Times New Roman"/>
                <w:sz w:val="22"/>
                <w:szCs w:val="22"/>
                <w:lang w:eastAsia="vi-VN"/>
              </w:rPr>
              <w:t xml:space="preserve">   b) Hiệu trưởng trường phổ thông hoặc Giám đốc Trung tâm GDTX nơi thí sinh nộp Phiếu đăng ký dự thi chịu trách nhiệm hướng dẫn đăng ký dự thi, thu Phiếu đăng ký dự thi, nhập thông tin thí sinh đăng ký dự thi, quản lý hồ sơ đăng ký dự thi và tổ chức xét duyệt hồ sơ đăng ký dự thi;</w:t>
            </w:r>
            <w:r w:rsidRPr="009708DE">
              <w:rPr>
                <w:rFonts w:ascii="Times New Roman" w:hAnsi="Times New Roman" w:cs="Times New Roman"/>
              </w:rPr>
              <w:t xml:space="preserve"> </w:t>
            </w:r>
            <w:r w:rsidRPr="009708DE">
              <w:rPr>
                <w:rStyle w:val="Bodytext2"/>
                <w:rFonts w:ascii="Times New Roman" w:hAnsi="Times New Roman" w:cs="Times New Roman"/>
                <w:sz w:val="22"/>
                <w:szCs w:val="22"/>
                <w:lang w:eastAsia="vi-VN"/>
              </w:rPr>
              <w:t>thông báo công khai những trường hợp không đủ điều kiện dự thi theo quy định của Bộ. Hiệu trưởng trường phổ thông hoặc Giám đốc Trung tâm GDTX nơi thí sinh nộp Phiếu đăng ký dự thi chuyển hồ sơ, dữ liệu đăng ký dự thi cho Sở Giáo dục và Đào tạo;</w:t>
            </w:r>
          </w:p>
          <w:p w14:paraId="0BEFA234" w14:textId="77777777" w:rsidR="000E6951" w:rsidRPr="009708DE" w:rsidRDefault="000E6951" w:rsidP="0088110F">
            <w:pPr>
              <w:pStyle w:val="Bodytext20"/>
              <w:shd w:val="clear" w:color="auto" w:fill="auto"/>
              <w:tabs>
                <w:tab w:val="left" w:pos="962"/>
              </w:tabs>
              <w:spacing w:before="0" w:after="60" w:line="322" w:lineRule="exact"/>
              <w:ind w:firstLine="0"/>
              <w:rPr>
                <w:rFonts w:ascii="Times New Roman" w:hAnsi="Times New Roman" w:cs="Times New Roman"/>
                <w:sz w:val="22"/>
                <w:szCs w:val="22"/>
              </w:rPr>
            </w:pPr>
            <w:r w:rsidRPr="009708DE">
              <w:rPr>
                <w:rStyle w:val="Bodytext2"/>
                <w:rFonts w:ascii="Times New Roman" w:hAnsi="Times New Roman" w:cs="Times New Roman"/>
                <w:sz w:val="22"/>
                <w:szCs w:val="22"/>
                <w:lang w:eastAsia="vi-VN"/>
              </w:rPr>
              <w:t xml:space="preserve">   c) Sở Giáo dục và Đào tạo quản trị dữ liệu đăng ký dự thi của thí sinh và gửi dữ liệu về Bộ Giáo dục và Đào tạo;</w:t>
            </w:r>
          </w:p>
          <w:p w14:paraId="032E61A9" w14:textId="77777777" w:rsidR="000E6951" w:rsidRPr="009708DE" w:rsidRDefault="000E6951" w:rsidP="0088110F">
            <w:pPr>
              <w:pStyle w:val="Bodytext20"/>
              <w:shd w:val="clear" w:color="auto" w:fill="auto"/>
              <w:tabs>
                <w:tab w:val="left" w:pos="957"/>
              </w:tabs>
              <w:spacing w:before="0" w:after="109" w:line="322" w:lineRule="exact"/>
              <w:ind w:firstLine="0"/>
              <w:rPr>
                <w:rFonts w:ascii="Times New Roman" w:hAnsi="Times New Roman" w:cs="Times New Roman"/>
                <w:sz w:val="22"/>
                <w:szCs w:val="22"/>
              </w:rPr>
            </w:pPr>
            <w:r w:rsidRPr="009708DE">
              <w:rPr>
                <w:rStyle w:val="Bodytext2"/>
                <w:rFonts w:ascii="Times New Roman" w:hAnsi="Times New Roman" w:cs="Times New Roman"/>
                <w:sz w:val="22"/>
                <w:szCs w:val="22"/>
                <w:lang w:eastAsia="vi-VN"/>
              </w:rPr>
              <w:t xml:space="preserve">   d) Bộ Giáo dục và Đào tạo quản trị dữ liệu đăng ký dự thi toàn quốc và chuyển dữ liệu về các Hội đồng thi để tổ chức thi.</w:t>
            </w:r>
          </w:p>
        </w:tc>
        <w:tc>
          <w:tcPr>
            <w:tcW w:w="7088" w:type="dxa"/>
            <w:tcBorders>
              <w:top w:val="single" w:sz="4" w:space="0" w:color="auto"/>
            </w:tcBorders>
          </w:tcPr>
          <w:p w14:paraId="25654FC9" w14:textId="77777777" w:rsidR="000E6951" w:rsidRPr="009708DE" w:rsidRDefault="000E6951" w:rsidP="0088110F">
            <w:pPr>
              <w:pStyle w:val="Bodytext20"/>
              <w:shd w:val="clear" w:color="auto" w:fill="auto"/>
              <w:spacing w:before="120" w:after="120" w:line="240" w:lineRule="auto"/>
              <w:ind w:firstLine="210"/>
              <w:rPr>
                <w:rFonts w:ascii="Times New Roman" w:hAnsi="Times New Roman" w:cs="Times New Roman"/>
              </w:rPr>
            </w:pPr>
            <w:r w:rsidRPr="009708DE">
              <w:rPr>
                <w:rFonts w:ascii="Times New Roman" w:hAnsi="Times New Roman" w:cs="Times New Roman"/>
                <w:lang w:eastAsia="vi-VN" w:bidi="vi-VN"/>
              </w:rPr>
              <w:lastRenderedPageBreak/>
              <w:t xml:space="preserve">- </w:t>
            </w:r>
            <w:r w:rsidRPr="009708DE">
              <w:rPr>
                <w:rFonts w:ascii="Times New Roman" w:hAnsi="Times New Roman" w:cs="Times New Roman"/>
                <w:lang w:val="vi-VN" w:eastAsia="vi-VN" w:bidi="vi-VN"/>
              </w:rPr>
              <w:t xml:space="preserve">Trực tiếp tại </w:t>
            </w:r>
            <w:r w:rsidRPr="009708DE">
              <w:rPr>
                <w:rFonts w:ascii="Times New Roman" w:hAnsi="Times New Roman" w:cs="Times New Roman"/>
                <w:lang w:eastAsia="vi-VN" w:bidi="vi-VN"/>
              </w:rPr>
              <w:t>điểm tiếp nhận</w:t>
            </w:r>
            <w:r w:rsidRPr="009708DE">
              <w:rPr>
                <w:rFonts w:ascii="Times New Roman" w:hAnsi="Times New Roman" w:cs="Times New Roman"/>
                <w:lang w:val="vi-VN" w:eastAsia="vi-VN" w:bidi="vi-VN"/>
              </w:rPr>
              <w:t xml:space="preserve"> nơi đăng ký dự thi tốt nghiệp THPT hoặc tại cơ sở giáo dục;</w:t>
            </w:r>
          </w:p>
          <w:p w14:paraId="3AB29F20" w14:textId="77777777" w:rsidR="000E6951" w:rsidRPr="009708DE" w:rsidRDefault="000E6951" w:rsidP="0088110F">
            <w:pPr>
              <w:pStyle w:val="Bodytext20"/>
              <w:shd w:val="clear" w:color="auto" w:fill="auto"/>
              <w:spacing w:before="120" w:after="120" w:line="240" w:lineRule="auto"/>
              <w:ind w:firstLine="210"/>
              <w:rPr>
                <w:rFonts w:ascii="Times New Roman" w:hAnsi="Times New Roman" w:cs="Times New Roman"/>
                <w:i/>
                <w:lang w:val="vi-VN"/>
              </w:rPr>
            </w:pPr>
            <w:r w:rsidRPr="009708DE">
              <w:rPr>
                <w:rFonts w:ascii="Times New Roman" w:hAnsi="Times New Roman" w:cs="Times New Roman"/>
                <w:lang w:eastAsia="vi-VN" w:bidi="vi-VN"/>
              </w:rPr>
              <w:t xml:space="preserve">- Hoặc qua </w:t>
            </w:r>
            <w:r w:rsidRPr="009708DE">
              <w:rPr>
                <w:rFonts w:ascii="Times New Roman" w:hAnsi="Times New Roman" w:cs="Times New Roman"/>
                <w:lang w:val="vi-VN" w:eastAsia="vi-VN" w:bidi="vi-VN"/>
              </w:rPr>
              <w:t>Bưu điện.</w:t>
            </w:r>
          </w:p>
        </w:tc>
        <w:tc>
          <w:tcPr>
            <w:tcW w:w="2552" w:type="dxa"/>
            <w:tcBorders>
              <w:top w:val="single" w:sz="4" w:space="0" w:color="auto"/>
            </w:tcBorders>
            <w:vAlign w:val="center"/>
          </w:tcPr>
          <w:p w14:paraId="718F5594" w14:textId="77777777" w:rsidR="000E6951" w:rsidRPr="00212A1E" w:rsidRDefault="000E6951" w:rsidP="0088110F">
            <w:pPr>
              <w:pStyle w:val="NormalWeb"/>
              <w:spacing w:before="0" w:beforeAutospacing="0" w:after="120" w:afterAutospacing="0" w:line="234" w:lineRule="atLeast"/>
              <w:ind w:firstLine="209"/>
              <w:jc w:val="both"/>
              <w:rPr>
                <w:rFonts w:ascii="Times New Roman" w:hAnsi="Times New Roman"/>
                <w:sz w:val="26"/>
                <w:szCs w:val="26"/>
                <w:lang w:val="vi-VN"/>
              </w:rPr>
            </w:pPr>
            <w:r w:rsidRPr="009708DE">
              <w:rPr>
                <w:rFonts w:ascii="Times New Roman" w:hAnsi="Times New Roman"/>
                <w:sz w:val="26"/>
                <w:szCs w:val="26"/>
                <w:lang w:val="vi-VN"/>
              </w:rPr>
              <w:t>Sáng: từ 07 giờ đến 11 giờ 30 phút; chiều: từ 13 giờ 30 đến 17 giờ của các ngày làm việc</w:t>
            </w:r>
            <w:r w:rsidRPr="00212A1E">
              <w:rPr>
                <w:rFonts w:ascii="Times New Roman" w:hAnsi="Times New Roman"/>
                <w:sz w:val="26"/>
                <w:szCs w:val="26"/>
                <w:lang w:val="vi-VN"/>
              </w:rPr>
              <w:t xml:space="preserve"> trong thời gian nộp hồ sơ đăng ký dự thi theo quy định hằng năm của Bộ GDĐT</w:t>
            </w:r>
          </w:p>
          <w:p w14:paraId="22D30F7F" w14:textId="77777777" w:rsidR="000E6951" w:rsidRPr="009708DE" w:rsidRDefault="000E6951" w:rsidP="0088110F">
            <w:pPr>
              <w:pStyle w:val="NormalWeb"/>
              <w:spacing w:before="120" w:beforeAutospacing="0" w:after="120" w:afterAutospacing="0"/>
              <w:jc w:val="both"/>
              <w:rPr>
                <w:rFonts w:ascii="Times New Roman" w:hAnsi="Times New Roman"/>
                <w:lang w:val="vi-VN"/>
              </w:rPr>
            </w:pPr>
          </w:p>
          <w:p w14:paraId="16063103" w14:textId="77777777" w:rsidR="000E6951" w:rsidRPr="00212A1E" w:rsidRDefault="000E6951" w:rsidP="0088110F">
            <w:pPr>
              <w:pStyle w:val="NormalWeb"/>
              <w:spacing w:before="120" w:beforeAutospacing="0" w:after="120" w:afterAutospacing="0"/>
              <w:jc w:val="both"/>
              <w:rPr>
                <w:rFonts w:ascii="Times New Roman" w:hAnsi="Times New Roman"/>
                <w:b/>
                <w:sz w:val="26"/>
                <w:szCs w:val="26"/>
                <w:lang w:val="vi-VN"/>
              </w:rPr>
            </w:pPr>
            <w:r w:rsidRPr="00212A1E">
              <w:rPr>
                <w:rStyle w:val="Bodytext2"/>
                <w:rFonts w:ascii="Times New Roman" w:hAnsi="Times New Roman"/>
                <w:lang w:val="vi-VN" w:eastAsia="vi-VN"/>
              </w:rPr>
              <w:t>Hồ sơ xét công nhận tốt nghiệp THPT được thí sinh hoàn thiện và nộp tại nơi đăng ký dự thi theo quy định và thời hạn xét duyệt hồ sơ đăng ký dự thi được thực hiện theo hướng dẫn tổ chức thi THPT quốc gia hằng năm của Bộ Giáo dục và Đào tạo</w:t>
            </w:r>
          </w:p>
        </w:tc>
        <w:tc>
          <w:tcPr>
            <w:tcW w:w="1134" w:type="dxa"/>
            <w:tcBorders>
              <w:top w:val="single" w:sz="4" w:space="0" w:color="auto"/>
            </w:tcBorders>
            <w:vAlign w:val="center"/>
          </w:tcPr>
          <w:p w14:paraId="06930A93" w14:textId="77777777" w:rsidR="000E6951" w:rsidRPr="009708DE" w:rsidRDefault="000E6951" w:rsidP="0088110F">
            <w:pPr>
              <w:jc w:val="center"/>
              <w:rPr>
                <w:i/>
                <w:sz w:val="26"/>
                <w:szCs w:val="26"/>
                <w:lang w:val="vi-VN"/>
              </w:rPr>
            </w:pPr>
          </w:p>
        </w:tc>
      </w:tr>
      <w:tr w:rsidR="000E6951" w:rsidRPr="009708DE" w14:paraId="53C79132" w14:textId="77777777" w:rsidTr="0087601B">
        <w:trPr>
          <w:trHeight w:val="600"/>
        </w:trPr>
        <w:tc>
          <w:tcPr>
            <w:tcW w:w="851" w:type="dxa"/>
            <w:vMerge w:val="restart"/>
            <w:vAlign w:val="center"/>
          </w:tcPr>
          <w:p w14:paraId="49A7D328" w14:textId="77777777" w:rsidR="000E6951" w:rsidRPr="009708DE" w:rsidRDefault="000E6951"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lastRenderedPageBreak/>
              <w:t>Bước 2</w:t>
            </w:r>
          </w:p>
        </w:tc>
        <w:tc>
          <w:tcPr>
            <w:tcW w:w="3827" w:type="dxa"/>
            <w:vMerge w:val="restart"/>
            <w:vAlign w:val="center"/>
          </w:tcPr>
          <w:p w14:paraId="465C73AE" w14:textId="77777777" w:rsidR="000E6951" w:rsidRPr="009708DE" w:rsidRDefault="000E6951" w:rsidP="0088110F">
            <w:pPr>
              <w:spacing w:before="120" w:after="120"/>
              <w:jc w:val="both"/>
              <w:rPr>
                <w:sz w:val="26"/>
                <w:szCs w:val="26"/>
              </w:rPr>
            </w:pPr>
            <w:r w:rsidRPr="009708DE">
              <w:rPr>
                <w:b/>
                <w:sz w:val="26"/>
                <w:szCs w:val="26"/>
              </w:rPr>
              <w:t>Tiếp nhận và chuyển hồ sơ thủ tục hành chính</w:t>
            </w:r>
          </w:p>
        </w:tc>
        <w:tc>
          <w:tcPr>
            <w:tcW w:w="7088" w:type="dxa"/>
            <w:vMerge w:val="restart"/>
          </w:tcPr>
          <w:p w14:paraId="63CEC55B" w14:textId="77777777" w:rsidR="000E6951" w:rsidRPr="009708DE" w:rsidRDefault="000E6951"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708DE">
              <w:rPr>
                <w:rFonts w:ascii="Times New Roman" w:hAnsi="Times New Roman"/>
                <w:sz w:val="26"/>
                <w:szCs w:val="26"/>
              </w:rPr>
              <w:t xml:space="preserve">Đối với hồ sơ được nộp </w:t>
            </w:r>
            <w:r w:rsidRPr="009708DE">
              <w:rPr>
                <w:rFonts w:ascii="Times New Roman" w:hAnsi="Times New Roman"/>
                <w:sz w:val="26"/>
                <w:szCs w:val="26"/>
                <w:lang w:val="vi-VN"/>
              </w:rPr>
              <w:t xml:space="preserve">trực tiếp qua </w:t>
            </w:r>
            <w:r w:rsidRPr="009708DE">
              <w:rPr>
                <w:rFonts w:ascii="Times New Roman" w:hAnsi="Times New Roman"/>
                <w:sz w:val="26"/>
                <w:szCs w:val="26"/>
              </w:rPr>
              <w:t xml:space="preserve">Bộ phận </w:t>
            </w:r>
            <w:r w:rsidRPr="009708DE">
              <w:rPr>
                <w:rFonts w:ascii="Times New Roman" w:hAnsi="Times New Roman"/>
                <w:sz w:val="26"/>
                <w:szCs w:val="26"/>
                <w:lang w:val="vi-VN"/>
              </w:rPr>
              <w:t>tiếp nhận và trả kết quả</w:t>
            </w:r>
            <w:r w:rsidRPr="009708DE">
              <w:rPr>
                <w:rFonts w:ascii="Times New Roman" w:hAnsi="Times New Roman"/>
                <w:sz w:val="26"/>
                <w:szCs w:val="26"/>
              </w:rPr>
              <w:t xml:space="preserve"> hoặc thông </w:t>
            </w:r>
            <w:r w:rsidRPr="009708DE">
              <w:rPr>
                <w:rFonts w:ascii="Times New Roman" w:hAnsi="Times New Roman"/>
                <w:sz w:val="26"/>
                <w:szCs w:val="26"/>
                <w:lang w:val="vi-VN"/>
              </w:rPr>
              <w:t xml:space="preserve">qua dịch vụ bưu chính </w:t>
            </w:r>
            <w:r w:rsidRPr="009708DE">
              <w:rPr>
                <w:rFonts w:ascii="Times New Roman" w:hAnsi="Times New Roman"/>
                <w:sz w:val="26"/>
                <w:szCs w:val="26"/>
              </w:rPr>
              <w:t xml:space="preserve">công ích cán bộ, công chức, viên chức tiếp nhận hồ sơ tại Bộ phận </w:t>
            </w:r>
            <w:r w:rsidRPr="009708DE">
              <w:rPr>
                <w:rFonts w:ascii="Times New Roman" w:hAnsi="Times New Roman"/>
                <w:sz w:val="26"/>
                <w:szCs w:val="26"/>
                <w:lang w:val="vi-VN"/>
              </w:rPr>
              <w:t>tiếp nhận và trả kết quả</w:t>
            </w:r>
            <w:r w:rsidRPr="009708DE">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0E762A86" w14:textId="77777777" w:rsidR="000E6951" w:rsidRPr="009708DE" w:rsidRDefault="000E6951"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708DE">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664A10D2" w14:textId="77777777" w:rsidR="000E6951" w:rsidRPr="009708DE" w:rsidRDefault="000E6951"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708DE">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427446B1" w14:textId="77777777" w:rsidR="000E6951" w:rsidRPr="009708DE" w:rsidRDefault="000E6951" w:rsidP="0088110F">
            <w:pPr>
              <w:spacing w:before="120" w:after="120"/>
              <w:ind w:firstLine="200"/>
              <w:jc w:val="both"/>
              <w:rPr>
                <w:sz w:val="26"/>
                <w:szCs w:val="26"/>
              </w:rPr>
            </w:pPr>
            <w:r w:rsidRPr="009708DE">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552" w:type="dxa"/>
            <w:vAlign w:val="center"/>
          </w:tcPr>
          <w:p w14:paraId="01C8DE8E"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r w:rsidRPr="009708DE">
              <w:rPr>
                <w:rFonts w:ascii="Times New Roman" w:hAnsi="Times New Roman"/>
                <w:sz w:val="26"/>
                <w:szCs w:val="26"/>
              </w:rPr>
              <w:t>C</w:t>
            </w:r>
            <w:r w:rsidRPr="009708DE">
              <w:rPr>
                <w:rStyle w:val="fontstyle21"/>
                <w:rFonts w:ascii="Times New Roman" w:hAnsi="Times New Roman"/>
                <w:color w:val="auto"/>
                <w:sz w:val="26"/>
                <w:szCs w:val="26"/>
              </w:rPr>
              <w:t xml:space="preserve">huyển ngay hồ sơ tiếp nhận trực tiếp trong ngày làm việc </w:t>
            </w:r>
            <w:r w:rsidRPr="009708DE">
              <w:rPr>
                <w:rStyle w:val="fontstyle21"/>
                <w:rFonts w:ascii="Times New Roman" w:hAnsi="Times New Roman"/>
                <w:i/>
                <w:color w:val="auto"/>
                <w:sz w:val="26"/>
                <w:szCs w:val="26"/>
              </w:rPr>
              <w:t>(k</w:t>
            </w:r>
            <w:r w:rsidRPr="009708DE">
              <w:rPr>
                <w:rFonts w:ascii="Times New Roman" w:hAnsi="Times New Roman"/>
                <w:i/>
                <w:sz w:val="26"/>
                <w:szCs w:val="26"/>
              </w:rPr>
              <w:t>hông để quá 3 giờ làm việc)</w:t>
            </w:r>
            <w:r w:rsidRPr="009708DE">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Merge w:val="restart"/>
            <w:vAlign w:val="center"/>
          </w:tcPr>
          <w:p w14:paraId="120E906E" w14:textId="77777777" w:rsidR="000E6951" w:rsidRPr="009708DE" w:rsidRDefault="000E6951" w:rsidP="0088110F">
            <w:pPr>
              <w:jc w:val="center"/>
              <w:rPr>
                <w:i/>
                <w:sz w:val="26"/>
                <w:szCs w:val="26"/>
                <w:lang w:val="vi-VN"/>
              </w:rPr>
            </w:pPr>
          </w:p>
        </w:tc>
      </w:tr>
      <w:tr w:rsidR="000E6951" w:rsidRPr="009708DE" w14:paraId="2BE19B11" w14:textId="77777777" w:rsidTr="0087601B">
        <w:trPr>
          <w:trHeight w:val="600"/>
        </w:trPr>
        <w:tc>
          <w:tcPr>
            <w:tcW w:w="851" w:type="dxa"/>
            <w:vMerge/>
          </w:tcPr>
          <w:p w14:paraId="2A1A15B7"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45BFCC32" w14:textId="77777777" w:rsidR="000E6951" w:rsidRPr="009708DE" w:rsidRDefault="000E6951" w:rsidP="0088110F">
            <w:pPr>
              <w:spacing w:before="120" w:after="120"/>
              <w:jc w:val="both"/>
              <w:rPr>
                <w:b/>
                <w:sz w:val="26"/>
                <w:szCs w:val="26"/>
              </w:rPr>
            </w:pPr>
          </w:p>
        </w:tc>
        <w:tc>
          <w:tcPr>
            <w:tcW w:w="7088" w:type="dxa"/>
            <w:vMerge/>
          </w:tcPr>
          <w:p w14:paraId="6A097546" w14:textId="77777777" w:rsidR="000E6951" w:rsidRPr="009708DE" w:rsidRDefault="000E6951" w:rsidP="0088110F">
            <w:pPr>
              <w:pStyle w:val="NormalWeb"/>
              <w:spacing w:before="0" w:beforeAutospacing="0" w:after="120" w:afterAutospacing="0" w:line="234" w:lineRule="atLeast"/>
              <w:ind w:firstLine="200"/>
              <w:jc w:val="both"/>
              <w:rPr>
                <w:rFonts w:ascii="Times New Roman" w:hAnsi="Times New Roman"/>
                <w:b/>
                <w:sz w:val="26"/>
                <w:szCs w:val="26"/>
              </w:rPr>
            </w:pPr>
          </w:p>
        </w:tc>
        <w:tc>
          <w:tcPr>
            <w:tcW w:w="2552" w:type="dxa"/>
            <w:vAlign w:val="center"/>
          </w:tcPr>
          <w:p w14:paraId="07E4F9D7" w14:textId="77777777" w:rsidR="000E6951" w:rsidRPr="009708DE" w:rsidRDefault="000E6951" w:rsidP="0088110F">
            <w:pPr>
              <w:pStyle w:val="NormalWeb"/>
              <w:spacing w:before="0" w:beforeAutospacing="0" w:after="120" w:afterAutospacing="0" w:line="234" w:lineRule="atLeast"/>
              <w:jc w:val="center"/>
              <w:rPr>
                <w:rFonts w:ascii="Times New Roman" w:hAnsi="Times New Roman"/>
                <w:sz w:val="26"/>
                <w:szCs w:val="26"/>
              </w:rPr>
            </w:pPr>
            <w:r w:rsidRPr="009708DE">
              <w:rPr>
                <w:rFonts w:ascii="Times New Roman" w:hAnsi="Times New Roman"/>
                <w:sz w:val="26"/>
                <w:szCs w:val="26"/>
              </w:rPr>
              <w:t>Không quá 1/2 ngày kể từ ngày phát sinh hồ sơ trực tuyến</w:t>
            </w:r>
          </w:p>
        </w:tc>
        <w:tc>
          <w:tcPr>
            <w:tcW w:w="1134" w:type="dxa"/>
            <w:vMerge/>
          </w:tcPr>
          <w:p w14:paraId="765166CC"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p>
        </w:tc>
      </w:tr>
      <w:tr w:rsidR="00434C8D" w:rsidRPr="009708DE" w14:paraId="71666826" w14:textId="77777777" w:rsidTr="0087601B">
        <w:tc>
          <w:tcPr>
            <w:tcW w:w="851" w:type="dxa"/>
            <w:vMerge w:val="restart"/>
            <w:vAlign w:val="center"/>
          </w:tcPr>
          <w:p w14:paraId="0906B7DE" w14:textId="77777777" w:rsidR="00434C8D" w:rsidRPr="009708DE" w:rsidRDefault="00434C8D" w:rsidP="00434C8D">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3</w:t>
            </w:r>
          </w:p>
        </w:tc>
        <w:tc>
          <w:tcPr>
            <w:tcW w:w="3827" w:type="dxa"/>
            <w:vMerge w:val="restart"/>
            <w:vAlign w:val="center"/>
          </w:tcPr>
          <w:p w14:paraId="61C86735" w14:textId="77777777" w:rsidR="00434C8D" w:rsidRPr="009708DE" w:rsidRDefault="00434C8D" w:rsidP="00434C8D">
            <w:pPr>
              <w:pStyle w:val="NormalWeb"/>
              <w:spacing w:before="0" w:beforeAutospacing="0" w:after="120" w:afterAutospacing="0" w:line="234" w:lineRule="atLeast"/>
              <w:jc w:val="both"/>
              <w:rPr>
                <w:rFonts w:ascii="Times New Roman" w:hAnsi="Times New Roman"/>
                <w:b/>
                <w:sz w:val="26"/>
                <w:szCs w:val="26"/>
              </w:rPr>
            </w:pPr>
            <w:r w:rsidRPr="009708DE">
              <w:rPr>
                <w:rStyle w:val="fontstyle01"/>
                <w:rFonts w:ascii="Times New Roman" w:hAnsi="Times New Roman"/>
                <w:color w:val="auto"/>
                <w:sz w:val="26"/>
                <w:szCs w:val="26"/>
              </w:rPr>
              <w:t>Giải quyết thủ tục hành chính</w:t>
            </w:r>
          </w:p>
        </w:tc>
        <w:tc>
          <w:tcPr>
            <w:tcW w:w="7088" w:type="dxa"/>
          </w:tcPr>
          <w:p w14:paraId="602C58DC" w14:textId="77777777" w:rsidR="00434C8D" w:rsidRPr="009708DE" w:rsidRDefault="00434C8D" w:rsidP="00434C8D">
            <w:pPr>
              <w:spacing w:before="120" w:after="120"/>
              <w:jc w:val="both"/>
              <w:rPr>
                <w:sz w:val="26"/>
                <w:szCs w:val="26"/>
              </w:rPr>
            </w:pPr>
            <w:r w:rsidRPr="009708DE">
              <w:rPr>
                <w:rStyle w:val="fontstyle21"/>
                <w:rFonts w:ascii="Times New Roman" w:hAnsi="Times New Roman"/>
                <w:color w:val="auto"/>
                <w:sz w:val="26"/>
                <w:szCs w:val="26"/>
              </w:rPr>
              <w:t xml:space="preserve">   Sau khi nhận hồ sơ thủ tục hành chính từ </w:t>
            </w:r>
            <w:r w:rsidRPr="009708DE">
              <w:rPr>
                <w:sz w:val="26"/>
                <w:szCs w:val="26"/>
              </w:rPr>
              <w:t xml:space="preserve">Bộ phận </w:t>
            </w:r>
            <w:r w:rsidRPr="009708DE">
              <w:rPr>
                <w:sz w:val="26"/>
                <w:szCs w:val="26"/>
                <w:lang w:val="vi-VN"/>
              </w:rPr>
              <w:t>tiếp nhận và trả kết quả</w:t>
            </w:r>
            <w:r w:rsidRPr="009708DE">
              <w:rPr>
                <w:sz w:val="26"/>
                <w:szCs w:val="26"/>
              </w:rPr>
              <w:t xml:space="preserve"> </w:t>
            </w:r>
            <w:r w:rsidRPr="009708DE">
              <w:rPr>
                <w:rStyle w:val="fontstyle21"/>
                <w:rFonts w:ascii="Times New Roman" w:hAnsi="Times New Roman"/>
                <w:color w:val="auto"/>
                <w:sz w:val="26"/>
                <w:szCs w:val="26"/>
              </w:rPr>
              <w:t>công chức, viên chức xử lý xem xét, thẩm định hồ sơ, trình phê duyệt kết quả giải quyết thủ tục hành chính:</w:t>
            </w:r>
          </w:p>
        </w:tc>
        <w:tc>
          <w:tcPr>
            <w:tcW w:w="2552" w:type="dxa"/>
            <w:vAlign w:val="center"/>
          </w:tcPr>
          <w:p w14:paraId="2059CC63" w14:textId="06F14657" w:rsidR="00434C8D" w:rsidRPr="009708DE" w:rsidRDefault="00434C8D" w:rsidP="00434C8D">
            <w:pPr>
              <w:pStyle w:val="Bodytext20"/>
              <w:shd w:val="clear" w:color="auto" w:fill="auto"/>
              <w:spacing w:before="0" w:line="370" w:lineRule="exact"/>
              <w:ind w:right="21" w:firstLine="0"/>
              <w:rPr>
                <w:rFonts w:ascii="Times New Roman" w:hAnsi="Times New Roman" w:cs="Times New Roman"/>
                <w:b/>
                <w:sz w:val="24"/>
                <w:szCs w:val="24"/>
              </w:rPr>
            </w:pPr>
            <w:r>
              <w:rPr>
                <w:rFonts w:ascii="Times New Roman" w:hAnsi="Times New Roman"/>
                <w:b/>
              </w:rPr>
              <w:t>45</w:t>
            </w:r>
            <w:r w:rsidRPr="00817F8A">
              <w:rPr>
                <w:rFonts w:ascii="Times New Roman" w:hAnsi="Times New Roman"/>
                <w:b/>
              </w:rPr>
              <w:t xml:space="preserve"> ngày</w:t>
            </w:r>
            <w:r w:rsidRPr="00817F8A">
              <w:rPr>
                <w:rFonts w:ascii="Times New Roman" w:hAnsi="Times New Roman"/>
              </w:rPr>
              <w:t>, trong đó:</w:t>
            </w:r>
          </w:p>
        </w:tc>
        <w:tc>
          <w:tcPr>
            <w:tcW w:w="1134" w:type="dxa"/>
            <w:vAlign w:val="center"/>
          </w:tcPr>
          <w:p w14:paraId="3002AAFD" w14:textId="77777777" w:rsidR="00434C8D" w:rsidRPr="009708DE" w:rsidRDefault="00434C8D" w:rsidP="00434C8D">
            <w:pPr>
              <w:pStyle w:val="NormalWeb"/>
              <w:spacing w:before="0" w:beforeAutospacing="0" w:after="120" w:afterAutospacing="0" w:line="234" w:lineRule="atLeast"/>
              <w:jc w:val="center"/>
              <w:rPr>
                <w:rFonts w:ascii="Times New Roman" w:hAnsi="Times New Roman"/>
                <w:b/>
                <w:sz w:val="26"/>
                <w:szCs w:val="26"/>
              </w:rPr>
            </w:pPr>
          </w:p>
        </w:tc>
      </w:tr>
      <w:tr w:rsidR="00434C8D" w:rsidRPr="009708DE" w14:paraId="7C3A2583" w14:textId="77777777" w:rsidTr="0087601B">
        <w:tc>
          <w:tcPr>
            <w:tcW w:w="851" w:type="dxa"/>
            <w:vMerge/>
          </w:tcPr>
          <w:p w14:paraId="00B67B82" w14:textId="77777777" w:rsidR="00434C8D" w:rsidRPr="009708DE" w:rsidRDefault="00434C8D" w:rsidP="00434C8D">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73ACEDE2" w14:textId="77777777" w:rsidR="00434C8D" w:rsidRPr="009708DE" w:rsidRDefault="00434C8D" w:rsidP="00434C8D">
            <w:pPr>
              <w:pStyle w:val="NormalWeb"/>
              <w:spacing w:before="0" w:beforeAutospacing="0" w:after="120" w:afterAutospacing="0" w:line="234" w:lineRule="atLeast"/>
              <w:jc w:val="both"/>
              <w:rPr>
                <w:rFonts w:ascii="Times New Roman" w:hAnsi="Times New Roman"/>
                <w:b/>
                <w:sz w:val="26"/>
                <w:szCs w:val="26"/>
              </w:rPr>
            </w:pPr>
          </w:p>
        </w:tc>
        <w:tc>
          <w:tcPr>
            <w:tcW w:w="7088" w:type="dxa"/>
          </w:tcPr>
          <w:p w14:paraId="4C2EF821" w14:textId="77777777" w:rsidR="00434C8D" w:rsidRPr="009708DE" w:rsidRDefault="00434C8D" w:rsidP="00434C8D">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708DE">
              <w:rPr>
                <w:rFonts w:ascii="Times New Roman" w:hAnsi="Times New Roman"/>
                <w:bCs/>
                <w:i/>
                <w:sz w:val="26"/>
                <w:szCs w:val="26"/>
              </w:rPr>
              <w:t>1. Tiếp nhận hồ sơ (Bộ phận TN&amp;TKQ)</w:t>
            </w:r>
          </w:p>
        </w:tc>
        <w:tc>
          <w:tcPr>
            <w:tcW w:w="2552" w:type="dxa"/>
            <w:vAlign w:val="center"/>
          </w:tcPr>
          <w:p w14:paraId="40F1E720" w14:textId="7EE8C23F" w:rsidR="00434C8D" w:rsidRPr="009708DE" w:rsidRDefault="00434C8D" w:rsidP="00434C8D">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½ ngày</w:t>
            </w:r>
          </w:p>
        </w:tc>
        <w:tc>
          <w:tcPr>
            <w:tcW w:w="1134" w:type="dxa"/>
          </w:tcPr>
          <w:p w14:paraId="1B3C8800" w14:textId="77777777" w:rsidR="00434C8D" w:rsidRPr="009708DE" w:rsidRDefault="00434C8D" w:rsidP="00434C8D">
            <w:pPr>
              <w:pStyle w:val="NormalWeb"/>
              <w:spacing w:before="0" w:beforeAutospacing="0" w:after="120" w:afterAutospacing="0" w:line="234" w:lineRule="atLeast"/>
              <w:jc w:val="both"/>
              <w:rPr>
                <w:rFonts w:ascii="Times New Roman" w:hAnsi="Times New Roman"/>
                <w:b/>
                <w:sz w:val="26"/>
                <w:szCs w:val="26"/>
              </w:rPr>
            </w:pPr>
          </w:p>
        </w:tc>
      </w:tr>
      <w:tr w:rsidR="00434C8D" w:rsidRPr="009708DE" w14:paraId="6F116BDB" w14:textId="77777777" w:rsidTr="0087601B">
        <w:tc>
          <w:tcPr>
            <w:tcW w:w="851" w:type="dxa"/>
            <w:vMerge/>
          </w:tcPr>
          <w:p w14:paraId="5DBE17A9" w14:textId="77777777" w:rsidR="00434C8D" w:rsidRPr="009708DE" w:rsidRDefault="00434C8D" w:rsidP="00434C8D">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609E9F03" w14:textId="77777777" w:rsidR="00434C8D" w:rsidRPr="009708DE" w:rsidRDefault="00434C8D" w:rsidP="00434C8D">
            <w:pPr>
              <w:pStyle w:val="NormalWeb"/>
              <w:spacing w:before="0" w:beforeAutospacing="0" w:after="120" w:afterAutospacing="0" w:line="234" w:lineRule="atLeast"/>
              <w:jc w:val="both"/>
              <w:rPr>
                <w:rFonts w:ascii="Times New Roman" w:hAnsi="Times New Roman"/>
                <w:b/>
                <w:sz w:val="26"/>
                <w:szCs w:val="26"/>
              </w:rPr>
            </w:pPr>
          </w:p>
        </w:tc>
        <w:tc>
          <w:tcPr>
            <w:tcW w:w="7088" w:type="dxa"/>
          </w:tcPr>
          <w:p w14:paraId="40471027" w14:textId="77777777" w:rsidR="00434C8D" w:rsidRPr="009708DE" w:rsidRDefault="00434C8D" w:rsidP="00434C8D">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708DE">
              <w:rPr>
                <w:rFonts w:ascii="Times New Roman" w:hAnsi="Times New Roman"/>
                <w:bCs/>
                <w:i/>
                <w:sz w:val="26"/>
                <w:szCs w:val="26"/>
              </w:rPr>
              <w:t>2. Giải quyết hồ sơ (cơ quan/bộ phận chuyên môn), t</w:t>
            </w:r>
            <w:r w:rsidRPr="009708DE">
              <w:rPr>
                <w:rFonts w:ascii="Times New Roman" w:hAnsi="Times New Roman"/>
                <w:i/>
                <w:sz w:val="26"/>
                <w:szCs w:val="26"/>
              </w:rPr>
              <w:t>rong đó:</w:t>
            </w:r>
          </w:p>
        </w:tc>
        <w:tc>
          <w:tcPr>
            <w:tcW w:w="2552" w:type="dxa"/>
            <w:vAlign w:val="center"/>
          </w:tcPr>
          <w:p w14:paraId="01438EC0" w14:textId="31CE879F" w:rsidR="00434C8D" w:rsidRPr="009708DE" w:rsidRDefault="00580D44" w:rsidP="00580D44">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Cs/>
                <w:i/>
                <w:sz w:val="26"/>
                <w:szCs w:val="26"/>
              </w:rPr>
              <w:t>4</w:t>
            </w:r>
            <w:r w:rsidR="00434C8D">
              <w:rPr>
                <w:rFonts w:ascii="Times New Roman" w:hAnsi="Times New Roman"/>
                <w:bCs/>
                <w:i/>
                <w:sz w:val="26"/>
                <w:szCs w:val="26"/>
              </w:rPr>
              <w:t>4</w:t>
            </w:r>
            <w:r w:rsidR="00434C8D" w:rsidRPr="00817F8A">
              <w:rPr>
                <w:rFonts w:ascii="Times New Roman" w:hAnsi="Times New Roman"/>
                <w:bCs/>
                <w:i/>
                <w:sz w:val="26"/>
                <w:szCs w:val="26"/>
              </w:rPr>
              <w:t xml:space="preserve"> ngày</w:t>
            </w:r>
          </w:p>
        </w:tc>
        <w:tc>
          <w:tcPr>
            <w:tcW w:w="1134" w:type="dxa"/>
          </w:tcPr>
          <w:p w14:paraId="17C8026A" w14:textId="77777777" w:rsidR="00434C8D" w:rsidRPr="009708DE" w:rsidRDefault="00434C8D" w:rsidP="00434C8D">
            <w:pPr>
              <w:pStyle w:val="NormalWeb"/>
              <w:spacing w:before="0" w:beforeAutospacing="0" w:after="120" w:afterAutospacing="0" w:line="234" w:lineRule="atLeast"/>
              <w:jc w:val="both"/>
              <w:rPr>
                <w:rFonts w:ascii="Times New Roman" w:hAnsi="Times New Roman"/>
                <w:b/>
                <w:sz w:val="26"/>
                <w:szCs w:val="26"/>
              </w:rPr>
            </w:pPr>
          </w:p>
        </w:tc>
      </w:tr>
      <w:tr w:rsidR="00434C8D" w:rsidRPr="009708DE" w14:paraId="3A355B49" w14:textId="77777777" w:rsidTr="0087601B">
        <w:tc>
          <w:tcPr>
            <w:tcW w:w="851" w:type="dxa"/>
            <w:vMerge/>
          </w:tcPr>
          <w:p w14:paraId="0A63A39D" w14:textId="77777777" w:rsidR="00434C8D" w:rsidRPr="009708DE" w:rsidRDefault="00434C8D" w:rsidP="00434C8D">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2B88813F" w14:textId="77777777" w:rsidR="00434C8D" w:rsidRPr="009708DE" w:rsidRDefault="00434C8D" w:rsidP="00434C8D">
            <w:pPr>
              <w:pStyle w:val="NormalWeb"/>
              <w:spacing w:before="0" w:beforeAutospacing="0" w:after="120" w:afterAutospacing="0" w:line="234" w:lineRule="atLeast"/>
              <w:jc w:val="both"/>
              <w:rPr>
                <w:rFonts w:ascii="Times New Roman" w:hAnsi="Times New Roman"/>
                <w:b/>
                <w:sz w:val="26"/>
                <w:szCs w:val="26"/>
              </w:rPr>
            </w:pPr>
          </w:p>
        </w:tc>
        <w:tc>
          <w:tcPr>
            <w:tcW w:w="7088" w:type="dxa"/>
          </w:tcPr>
          <w:p w14:paraId="2ED3251B" w14:textId="77777777" w:rsidR="00434C8D" w:rsidRPr="009708DE" w:rsidRDefault="00434C8D" w:rsidP="00434C8D">
            <w:pPr>
              <w:pStyle w:val="NormalWeb"/>
              <w:spacing w:before="0" w:beforeAutospacing="0" w:after="120" w:afterAutospacing="0" w:line="234" w:lineRule="atLeast"/>
              <w:jc w:val="both"/>
              <w:rPr>
                <w:rFonts w:ascii="Times New Roman" w:hAnsi="Times New Roman"/>
                <w:b/>
                <w:sz w:val="26"/>
                <w:szCs w:val="26"/>
              </w:rPr>
            </w:pPr>
            <w:r w:rsidRPr="009708DE">
              <w:rPr>
                <w:rStyle w:val="fontstyle21"/>
                <w:rFonts w:ascii="Times New Roman" w:hAnsi="Times New Roman"/>
                <w:color w:val="auto"/>
                <w:sz w:val="26"/>
                <w:szCs w:val="26"/>
              </w:rPr>
              <w:t xml:space="preserve">- Trường hợp thủ tục hành chính không quy định phải thẩm tra, xác minh hồ sơ, lấy ý kiến của cơ quan, tổ chức, có liên quan, cán bộ, công chức, viên chức được giao xử lý hồ sơ thẩm định, trình cấp </w:t>
            </w:r>
            <w:r w:rsidRPr="009708DE">
              <w:rPr>
                <w:rStyle w:val="fontstyle21"/>
                <w:rFonts w:ascii="Times New Roman" w:hAnsi="Times New Roman"/>
                <w:color w:val="auto"/>
                <w:sz w:val="26"/>
                <w:szCs w:val="26"/>
              </w:rPr>
              <w:lastRenderedPageBreak/>
              <w:t>có thẩm quyền quyết định; cập nhật thông tin vào Phần mềm một cửa điện tử; trả kết quả giải quyết thủ tục hành chính.</w:t>
            </w:r>
          </w:p>
        </w:tc>
        <w:tc>
          <w:tcPr>
            <w:tcW w:w="2552" w:type="dxa"/>
            <w:vAlign w:val="center"/>
          </w:tcPr>
          <w:p w14:paraId="7EE0FB27" w14:textId="77777777" w:rsidR="00434C8D" w:rsidRPr="00817F8A" w:rsidRDefault="00434C8D" w:rsidP="00434C8D">
            <w:pPr>
              <w:pStyle w:val="NormalWeb"/>
              <w:spacing w:before="0" w:beforeAutospacing="0" w:after="120" w:afterAutospacing="0" w:line="234" w:lineRule="atLeast"/>
              <w:jc w:val="center"/>
              <w:rPr>
                <w:rFonts w:ascii="Times New Roman" w:hAnsi="Times New Roman"/>
                <w:bCs/>
                <w:i/>
                <w:sz w:val="26"/>
                <w:szCs w:val="26"/>
              </w:rPr>
            </w:pPr>
          </w:p>
          <w:p w14:paraId="754340C4" w14:textId="77777777" w:rsidR="00434C8D" w:rsidRPr="009708DE" w:rsidRDefault="00434C8D" w:rsidP="00434C8D">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301895BE" w14:textId="77777777" w:rsidR="00434C8D" w:rsidRPr="009708DE" w:rsidRDefault="00434C8D" w:rsidP="00434C8D">
            <w:pPr>
              <w:pStyle w:val="NormalWeb"/>
              <w:spacing w:before="0" w:beforeAutospacing="0" w:after="120" w:afterAutospacing="0" w:line="234" w:lineRule="atLeast"/>
              <w:jc w:val="both"/>
              <w:rPr>
                <w:rFonts w:ascii="Times New Roman" w:hAnsi="Times New Roman"/>
                <w:b/>
                <w:sz w:val="26"/>
                <w:szCs w:val="26"/>
              </w:rPr>
            </w:pPr>
          </w:p>
        </w:tc>
      </w:tr>
      <w:tr w:rsidR="00434C8D" w:rsidRPr="009708DE" w14:paraId="7AA423A6" w14:textId="77777777" w:rsidTr="0087601B">
        <w:tc>
          <w:tcPr>
            <w:tcW w:w="851" w:type="dxa"/>
            <w:vMerge/>
          </w:tcPr>
          <w:p w14:paraId="2BFBE161" w14:textId="77777777" w:rsidR="00434C8D" w:rsidRPr="009708DE" w:rsidRDefault="00434C8D" w:rsidP="00434C8D">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79020241" w14:textId="77777777" w:rsidR="00434C8D" w:rsidRPr="009708DE" w:rsidRDefault="00434C8D" w:rsidP="00434C8D">
            <w:pPr>
              <w:pStyle w:val="NormalWeb"/>
              <w:spacing w:before="0" w:beforeAutospacing="0" w:after="120" w:afterAutospacing="0" w:line="234" w:lineRule="atLeast"/>
              <w:jc w:val="both"/>
              <w:rPr>
                <w:rFonts w:ascii="Times New Roman" w:hAnsi="Times New Roman"/>
                <w:b/>
                <w:sz w:val="26"/>
                <w:szCs w:val="26"/>
              </w:rPr>
            </w:pPr>
          </w:p>
        </w:tc>
        <w:tc>
          <w:tcPr>
            <w:tcW w:w="7088" w:type="dxa"/>
          </w:tcPr>
          <w:p w14:paraId="5D1D6468" w14:textId="77777777" w:rsidR="00434C8D" w:rsidRPr="009708DE" w:rsidRDefault="00434C8D" w:rsidP="00434C8D">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708DE">
              <w:rPr>
                <w:rFonts w:ascii="Times New Roman" w:hAnsi="Times New Roman"/>
                <w:bCs/>
                <w:i/>
                <w:sz w:val="26"/>
                <w:szCs w:val="26"/>
              </w:rPr>
              <w:t xml:space="preserve">+ Chuyên viên </w:t>
            </w:r>
          </w:p>
          <w:p w14:paraId="4BA1E018" w14:textId="77777777" w:rsidR="00434C8D" w:rsidRPr="009708DE" w:rsidRDefault="00434C8D" w:rsidP="00434C8D">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708DE">
              <w:rPr>
                <w:rFonts w:ascii="Times New Roman" w:hAnsi="Times New Roman"/>
                <w:bCs/>
                <w:i/>
                <w:sz w:val="26"/>
                <w:szCs w:val="26"/>
              </w:rPr>
              <w:t>+ Lãnh đạo phòng/bộ phận</w:t>
            </w:r>
          </w:p>
          <w:p w14:paraId="1C1ECB4B" w14:textId="77777777" w:rsidR="00434C8D" w:rsidRPr="009708DE" w:rsidRDefault="00434C8D" w:rsidP="00434C8D">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708DE">
              <w:rPr>
                <w:rFonts w:ascii="Times New Roman" w:hAnsi="Times New Roman"/>
                <w:bCs/>
                <w:i/>
                <w:sz w:val="26"/>
                <w:szCs w:val="26"/>
              </w:rPr>
              <w:t xml:space="preserve">+ Lãnh đạo đơn vị: </w:t>
            </w:r>
          </w:p>
          <w:p w14:paraId="6469B62A" w14:textId="77777777" w:rsidR="00434C8D" w:rsidRPr="009708DE" w:rsidRDefault="00434C8D" w:rsidP="00434C8D">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708DE">
              <w:rPr>
                <w:rFonts w:ascii="Times New Roman" w:hAnsi="Times New Roman"/>
                <w:bCs/>
                <w:i/>
                <w:sz w:val="26"/>
                <w:szCs w:val="26"/>
              </w:rPr>
              <w:t xml:space="preserve">+ Văn thư đơn vị: </w:t>
            </w:r>
          </w:p>
        </w:tc>
        <w:tc>
          <w:tcPr>
            <w:tcW w:w="2552" w:type="dxa"/>
            <w:vAlign w:val="center"/>
          </w:tcPr>
          <w:p w14:paraId="18100D24" w14:textId="532F9D56" w:rsidR="00434C8D" w:rsidRPr="00817F8A" w:rsidRDefault="008C6CA7" w:rsidP="00434C8D">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Cs/>
                <w:i/>
                <w:sz w:val="26"/>
                <w:szCs w:val="26"/>
              </w:rPr>
              <w:t>4</w:t>
            </w:r>
            <w:r w:rsidR="00434C8D">
              <w:rPr>
                <w:rFonts w:ascii="Times New Roman" w:hAnsi="Times New Roman"/>
                <w:bCs/>
                <w:i/>
                <w:sz w:val="26"/>
                <w:szCs w:val="26"/>
              </w:rPr>
              <w:t>2</w:t>
            </w:r>
            <w:r w:rsidR="00434C8D" w:rsidRPr="00817F8A">
              <w:rPr>
                <w:rFonts w:ascii="Times New Roman" w:hAnsi="Times New Roman"/>
                <w:bCs/>
                <w:i/>
                <w:sz w:val="26"/>
                <w:szCs w:val="26"/>
              </w:rPr>
              <w:t xml:space="preserve"> ngày</w:t>
            </w:r>
          </w:p>
          <w:p w14:paraId="3AD4EF3A" w14:textId="77777777" w:rsidR="00434C8D" w:rsidRPr="00817F8A" w:rsidRDefault="00434C8D" w:rsidP="00434C8D">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 ngày</w:t>
            </w:r>
          </w:p>
          <w:p w14:paraId="15EA530C" w14:textId="77777777" w:rsidR="00434C8D" w:rsidRPr="00817F8A" w:rsidRDefault="00434C8D" w:rsidP="00434C8D">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1/2 ngày</w:t>
            </w:r>
          </w:p>
          <w:p w14:paraId="467E52C2" w14:textId="5980B811" w:rsidR="00434C8D" w:rsidRPr="009708DE" w:rsidRDefault="00434C8D" w:rsidP="00434C8D">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1/2 ngày</w:t>
            </w:r>
          </w:p>
        </w:tc>
        <w:tc>
          <w:tcPr>
            <w:tcW w:w="1134" w:type="dxa"/>
          </w:tcPr>
          <w:p w14:paraId="7739ACB9" w14:textId="77777777" w:rsidR="00434C8D" w:rsidRPr="009708DE" w:rsidRDefault="00434C8D" w:rsidP="00434C8D">
            <w:pPr>
              <w:pStyle w:val="NormalWeb"/>
              <w:spacing w:before="0" w:beforeAutospacing="0" w:after="120" w:afterAutospacing="0" w:line="234" w:lineRule="atLeast"/>
              <w:jc w:val="both"/>
              <w:rPr>
                <w:rFonts w:ascii="Times New Roman" w:hAnsi="Times New Roman"/>
                <w:i/>
                <w:sz w:val="26"/>
                <w:szCs w:val="26"/>
              </w:rPr>
            </w:pPr>
          </w:p>
        </w:tc>
      </w:tr>
      <w:tr w:rsidR="00434C8D" w:rsidRPr="009708DE" w14:paraId="77EE042C" w14:textId="77777777" w:rsidTr="0087601B">
        <w:tc>
          <w:tcPr>
            <w:tcW w:w="851" w:type="dxa"/>
            <w:vAlign w:val="center"/>
          </w:tcPr>
          <w:p w14:paraId="05F88D9F" w14:textId="77777777" w:rsidR="00434C8D" w:rsidRPr="009708DE" w:rsidRDefault="00434C8D" w:rsidP="00434C8D">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4</w:t>
            </w:r>
          </w:p>
        </w:tc>
        <w:tc>
          <w:tcPr>
            <w:tcW w:w="3827" w:type="dxa"/>
          </w:tcPr>
          <w:p w14:paraId="2B5DB90C" w14:textId="77777777" w:rsidR="00434C8D" w:rsidRPr="009708DE" w:rsidRDefault="00434C8D" w:rsidP="00434C8D">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9708DE">
              <w:rPr>
                <w:rFonts w:ascii="Times New Roman" w:hAnsi="Times New Roman"/>
                <w:b/>
                <w:sz w:val="26"/>
                <w:szCs w:val="26"/>
                <w:lang w:val="nl-NL"/>
              </w:rPr>
              <w:t>Trả kết quả giải quyết thủ tục hành chính</w:t>
            </w:r>
            <w:r w:rsidRPr="009708DE">
              <w:rPr>
                <w:rStyle w:val="fontstyle21"/>
                <w:rFonts w:ascii="Times New Roman" w:hAnsi="Times New Roman"/>
                <w:i/>
                <w:color w:val="auto"/>
                <w:sz w:val="26"/>
                <w:szCs w:val="26"/>
              </w:rPr>
              <w:t xml:space="preserve"> </w:t>
            </w:r>
          </w:p>
          <w:p w14:paraId="4590C23F" w14:textId="77777777" w:rsidR="00434C8D" w:rsidRPr="009708DE" w:rsidRDefault="00434C8D" w:rsidP="00434C8D">
            <w:pPr>
              <w:pStyle w:val="NormalWeb"/>
              <w:spacing w:before="0" w:beforeAutospacing="0" w:after="120" w:afterAutospacing="0" w:line="234" w:lineRule="atLeast"/>
              <w:jc w:val="both"/>
              <w:rPr>
                <w:rFonts w:ascii="Times New Roman" w:hAnsi="Times New Roman"/>
                <w:b/>
                <w:sz w:val="26"/>
                <w:szCs w:val="26"/>
              </w:rPr>
            </w:pPr>
            <w:r w:rsidRPr="009708DE">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088" w:type="dxa"/>
          </w:tcPr>
          <w:p w14:paraId="5D78D043" w14:textId="77777777" w:rsidR="00434C8D" w:rsidRPr="009708DE" w:rsidRDefault="00434C8D" w:rsidP="00434C8D">
            <w:pPr>
              <w:spacing w:before="120" w:after="120"/>
              <w:ind w:firstLine="198"/>
              <w:jc w:val="both"/>
              <w:rPr>
                <w:iCs/>
                <w:sz w:val="26"/>
                <w:szCs w:val="26"/>
                <w:lang w:val="nl-NL"/>
              </w:rPr>
            </w:pPr>
            <w:r w:rsidRPr="009708DE">
              <w:rPr>
                <w:iCs/>
                <w:sz w:val="26"/>
                <w:szCs w:val="26"/>
                <w:lang w:val="nl-NL"/>
              </w:rPr>
              <w:t>- Công chức tiếp nhận và trả  kết quả nhập vào sổ theo dõi hồ sơ và phần mềm điện tử thực hiện như sau:</w:t>
            </w:r>
          </w:p>
          <w:p w14:paraId="7EDA9153" w14:textId="77777777" w:rsidR="00434C8D" w:rsidRPr="009708DE" w:rsidRDefault="00434C8D" w:rsidP="00434C8D">
            <w:pPr>
              <w:spacing w:before="120" w:after="120"/>
              <w:ind w:firstLine="198"/>
              <w:jc w:val="both"/>
              <w:rPr>
                <w:iCs/>
                <w:sz w:val="26"/>
                <w:szCs w:val="26"/>
                <w:lang w:val="nl-NL"/>
              </w:rPr>
            </w:pPr>
            <w:r w:rsidRPr="009708DE">
              <w:rPr>
                <w:iCs/>
                <w:sz w:val="26"/>
                <w:szCs w:val="26"/>
                <w:lang w:val="nl-NL"/>
              </w:rPr>
              <w:t>- T</w:t>
            </w:r>
            <w:r w:rsidRPr="00212A1E">
              <w:rPr>
                <w:rStyle w:val="fontstyle21"/>
                <w:rFonts w:ascii="Times New Roman" w:hAnsi="Times New Roman"/>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2060814" w14:textId="77777777" w:rsidR="00434C8D" w:rsidRPr="009708DE" w:rsidRDefault="00434C8D" w:rsidP="00434C8D">
            <w:pPr>
              <w:spacing w:before="120" w:after="120"/>
              <w:ind w:firstLine="198"/>
              <w:jc w:val="both"/>
              <w:rPr>
                <w:iCs/>
                <w:sz w:val="26"/>
                <w:szCs w:val="26"/>
                <w:lang w:val="nl-NL"/>
              </w:rPr>
            </w:pPr>
            <w:r w:rsidRPr="009708DE">
              <w:rPr>
                <w:iCs/>
                <w:sz w:val="26"/>
                <w:szCs w:val="26"/>
                <w:lang w:val="nl-NL"/>
              </w:rPr>
              <w:t xml:space="preserve">- </w:t>
            </w:r>
            <w:r w:rsidRPr="00212A1E">
              <w:rPr>
                <w:rStyle w:val="fontstyle21"/>
                <w:rFonts w:ascii="Times New Roman" w:hAnsi="Times New Roman"/>
                <w:color w:val="auto"/>
                <w:sz w:val="26"/>
                <w:szCs w:val="26"/>
                <w:lang w:val="nl-NL"/>
              </w:rPr>
              <w:t>Tổ chức, cá nhân nhận kết quả giải quyết thủ tục hành chính theo thời gian, địa điểm ghi trên Giấy tiếp nhận hồ sơ và hẹn trả kết quả (</w:t>
            </w:r>
            <w:r w:rsidRPr="009708DE">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5C70A288" w14:textId="77777777" w:rsidR="00434C8D" w:rsidRPr="009708DE" w:rsidRDefault="00434C8D" w:rsidP="00434C8D">
            <w:pPr>
              <w:spacing w:before="120" w:after="120"/>
              <w:ind w:firstLine="198"/>
              <w:jc w:val="both"/>
              <w:rPr>
                <w:iCs/>
                <w:sz w:val="26"/>
                <w:szCs w:val="26"/>
                <w:lang w:val="nl-NL"/>
              </w:rPr>
            </w:pPr>
            <w:r w:rsidRPr="009708DE">
              <w:rPr>
                <w:iCs/>
                <w:sz w:val="26"/>
                <w:szCs w:val="26"/>
                <w:lang w:val="nl-NL"/>
              </w:rPr>
              <w:t>- Trường hợp nhận kết quả</w:t>
            </w:r>
            <w:r w:rsidRPr="00212A1E">
              <w:rPr>
                <w:sz w:val="26"/>
                <w:szCs w:val="26"/>
                <w:lang w:val="nl-NL"/>
              </w:rPr>
              <w:t xml:space="preserve"> thông </w:t>
            </w:r>
            <w:r w:rsidRPr="009708DE">
              <w:rPr>
                <w:sz w:val="26"/>
                <w:szCs w:val="26"/>
                <w:lang w:val="vi-VN"/>
              </w:rPr>
              <w:t xml:space="preserve">qua dịch vụ bưu chính </w:t>
            </w:r>
            <w:r w:rsidRPr="00212A1E">
              <w:rPr>
                <w:sz w:val="26"/>
                <w:szCs w:val="26"/>
                <w:lang w:val="nl-NL"/>
              </w:rPr>
              <w:t>công ích. (</w:t>
            </w:r>
            <w:r w:rsidRPr="009708DE">
              <w:rPr>
                <w:iCs/>
                <w:sz w:val="26"/>
                <w:szCs w:val="26"/>
                <w:lang w:val="nl-NL"/>
              </w:rPr>
              <w:t>đăng ký</w:t>
            </w:r>
            <w:r w:rsidRPr="00212A1E">
              <w:rPr>
                <w:sz w:val="26"/>
                <w:szCs w:val="26"/>
                <w:lang w:val="nl-NL"/>
              </w:rPr>
              <w:t xml:space="preserve"> theo hướng dẫn của Bưu điện)</w:t>
            </w:r>
            <w:r w:rsidRPr="00212A1E">
              <w:rPr>
                <w:rStyle w:val="fontstyle21"/>
                <w:rFonts w:ascii="Times New Roman" w:hAnsi="Times New Roman"/>
                <w:color w:val="auto"/>
                <w:sz w:val="26"/>
                <w:szCs w:val="26"/>
                <w:lang w:val="nl-NL"/>
              </w:rPr>
              <w:t xml:space="preserve"> (nếu có)</w:t>
            </w:r>
          </w:p>
          <w:p w14:paraId="68182F3E" w14:textId="77777777" w:rsidR="00434C8D" w:rsidRPr="009708DE" w:rsidRDefault="00434C8D" w:rsidP="00434C8D">
            <w:pPr>
              <w:spacing w:before="120" w:after="120"/>
              <w:ind w:firstLine="198"/>
              <w:jc w:val="both"/>
              <w:rPr>
                <w:b/>
                <w:i/>
                <w:sz w:val="26"/>
                <w:szCs w:val="26"/>
                <w:lang w:val="pt-BR"/>
              </w:rPr>
            </w:pPr>
            <w:r w:rsidRPr="009708DE">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12A1E">
              <w:rPr>
                <w:rStyle w:val="fontstyle21"/>
                <w:rFonts w:ascii="Times New Roman" w:hAnsi="Times New Roman"/>
                <w:color w:val="auto"/>
                <w:sz w:val="26"/>
                <w:szCs w:val="26"/>
                <w:lang w:val="nl-NL"/>
              </w:rPr>
              <w:t xml:space="preserve"> trường hợp đăng ký nhận kết quả trực tuyến thì thông qua Cổng Dịch vụ công trực tuyến. (nếu có)</w:t>
            </w:r>
          </w:p>
          <w:p w14:paraId="02D956B0" w14:textId="77777777" w:rsidR="00434C8D" w:rsidRPr="009708DE" w:rsidRDefault="00434C8D" w:rsidP="00434C8D">
            <w:pPr>
              <w:spacing w:before="120" w:after="120"/>
              <w:ind w:firstLine="198"/>
              <w:jc w:val="both"/>
              <w:rPr>
                <w:rStyle w:val="fontstyle21"/>
                <w:rFonts w:ascii="Times New Roman" w:hAnsi="Times New Roman"/>
                <w:iCs/>
                <w:color w:val="auto"/>
                <w:sz w:val="26"/>
                <w:szCs w:val="26"/>
                <w:lang w:val="nl-NL"/>
              </w:rPr>
            </w:pPr>
            <w:r w:rsidRPr="009708DE">
              <w:rPr>
                <w:iCs/>
                <w:sz w:val="26"/>
                <w:szCs w:val="26"/>
                <w:lang w:val="nl-NL"/>
              </w:rPr>
              <w:lastRenderedPageBreak/>
              <w:t>- Thời gian trả kết quả: Sáng: từ 07 giờ đến 11 giờ 30 phút; chiều: từ 13 giờ 30 đến 17 giờ của các ngày làm việc.</w:t>
            </w:r>
          </w:p>
        </w:tc>
        <w:tc>
          <w:tcPr>
            <w:tcW w:w="2552" w:type="dxa"/>
            <w:vAlign w:val="center"/>
          </w:tcPr>
          <w:p w14:paraId="66DF4666" w14:textId="51F0ABC0" w:rsidR="00434C8D" w:rsidRPr="009708DE" w:rsidRDefault="00434C8D" w:rsidP="00434C8D">
            <w:pPr>
              <w:pStyle w:val="NormalWeb"/>
              <w:spacing w:before="0" w:beforeAutospacing="0" w:after="120" w:afterAutospacing="0" w:line="234" w:lineRule="atLeast"/>
              <w:jc w:val="center"/>
              <w:rPr>
                <w:rFonts w:ascii="Times New Roman" w:hAnsi="Times New Roman"/>
                <w:bCs/>
                <w:i/>
                <w:sz w:val="26"/>
                <w:szCs w:val="26"/>
              </w:rPr>
            </w:pPr>
            <w:r w:rsidRPr="009708DE">
              <w:rPr>
                <w:rFonts w:ascii="Times New Roman" w:hAnsi="Times New Roman"/>
                <w:bCs/>
                <w:i/>
                <w:sz w:val="26"/>
                <w:szCs w:val="26"/>
              </w:rPr>
              <w:lastRenderedPageBreak/>
              <w:t xml:space="preserve">½ </w:t>
            </w:r>
            <w:r>
              <w:rPr>
                <w:rFonts w:ascii="Times New Roman" w:hAnsi="Times New Roman"/>
                <w:bCs/>
                <w:i/>
                <w:sz w:val="26"/>
                <w:szCs w:val="26"/>
              </w:rPr>
              <w:t>ngày</w:t>
            </w:r>
          </w:p>
        </w:tc>
        <w:tc>
          <w:tcPr>
            <w:tcW w:w="1134" w:type="dxa"/>
          </w:tcPr>
          <w:p w14:paraId="1E9C9432" w14:textId="77777777" w:rsidR="00434C8D" w:rsidRPr="009708DE" w:rsidRDefault="00434C8D" w:rsidP="00434C8D">
            <w:pPr>
              <w:pStyle w:val="NormalWeb"/>
              <w:spacing w:before="0" w:beforeAutospacing="0" w:after="120" w:afterAutospacing="0" w:line="234" w:lineRule="atLeast"/>
              <w:jc w:val="both"/>
              <w:rPr>
                <w:rFonts w:ascii="Times New Roman" w:hAnsi="Times New Roman"/>
                <w:sz w:val="26"/>
                <w:szCs w:val="26"/>
                <w:lang w:val="vi-VN"/>
              </w:rPr>
            </w:pPr>
          </w:p>
        </w:tc>
      </w:tr>
    </w:tbl>
    <w:p w14:paraId="01230D2A" w14:textId="77777777" w:rsidR="000E6951" w:rsidRPr="009708DE" w:rsidRDefault="000E6951" w:rsidP="000E6951">
      <w:pPr>
        <w:pStyle w:val="NormalWeb"/>
        <w:shd w:val="clear" w:color="auto" w:fill="FFFFFF"/>
        <w:spacing w:before="120" w:beforeAutospacing="0" w:after="120" w:afterAutospacing="0"/>
        <w:ind w:firstLine="652"/>
        <w:jc w:val="both"/>
        <w:rPr>
          <w:rFonts w:ascii="Times New Roman" w:hAnsi="Times New Roman"/>
          <w:bCs/>
          <w:sz w:val="28"/>
          <w:szCs w:val="28"/>
        </w:rPr>
      </w:pPr>
      <w:r w:rsidRPr="009708DE">
        <w:rPr>
          <w:rFonts w:ascii="Times New Roman" w:hAnsi="Times New Roman"/>
          <w:b/>
          <w:bCs/>
          <w:sz w:val="28"/>
          <w:szCs w:val="28"/>
        </w:rPr>
        <w:t xml:space="preserve">b. Thành phần, số lượng hồ sơ  </w:t>
      </w:r>
      <w:r w:rsidRPr="009708DE">
        <w:rPr>
          <w:rFonts w:ascii="Times New Roman" w:hAnsi="Times New Roman"/>
          <w:sz w:val="28"/>
          <w:szCs w:val="28"/>
        </w:rPr>
        <w:t>(Nội dung này thay đổi hằng năm theo hướng dẫn của Bộ GDĐT)</w:t>
      </w:r>
    </w:p>
    <w:p w14:paraId="38BCBD6E" w14:textId="77777777" w:rsidR="000E6951" w:rsidRPr="009708DE" w:rsidRDefault="000E6951" w:rsidP="000E6951">
      <w:pPr>
        <w:pStyle w:val="NormalWeb"/>
        <w:shd w:val="clear" w:color="auto" w:fill="FFFFFF"/>
        <w:spacing w:before="120" w:beforeAutospacing="0" w:after="120" w:afterAutospacing="0"/>
        <w:ind w:firstLine="600"/>
        <w:jc w:val="both"/>
        <w:rPr>
          <w:rFonts w:ascii="Times New Roman" w:hAnsi="Times New Roman"/>
          <w:sz w:val="28"/>
          <w:szCs w:val="28"/>
        </w:rPr>
      </w:pPr>
      <w:r w:rsidRPr="009708DE">
        <w:rPr>
          <w:rFonts w:ascii="Times New Roman" w:hAnsi="Times New Roman"/>
          <w:sz w:val="28"/>
          <w:szCs w:val="28"/>
        </w:rPr>
        <w:t>* Thành phần hồ sơ :</w:t>
      </w:r>
    </w:p>
    <w:p w14:paraId="3BBBEF24" w14:textId="77777777" w:rsidR="000E6951" w:rsidRPr="009708DE" w:rsidRDefault="000E6951" w:rsidP="000E6951">
      <w:pPr>
        <w:pStyle w:val="Bodytext20"/>
        <w:shd w:val="clear" w:color="auto" w:fill="auto"/>
        <w:spacing w:before="120" w:after="120" w:line="240" w:lineRule="auto"/>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Đối với đối tượng thí sinh chưa có bằng tốt nghiệp THPT:</w:t>
      </w:r>
    </w:p>
    <w:p w14:paraId="33D216A4" w14:textId="77777777" w:rsidR="000E6951" w:rsidRPr="009708DE" w:rsidRDefault="000E6951" w:rsidP="000E6951">
      <w:pPr>
        <w:pStyle w:val="Bodytext20"/>
        <w:shd w:val="clear" w:color="auto" w:fill="auto"/>
        <w:tabs>
          <w:tab w:val="left" w:pos="1002"/>
        </w:tabs>
        <w:spacing w:before="120" w:after="120" w:line="240" w:lineRule="auto"/>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+ 01 túi đượng hồ sơ và 02 phiếu đăng ký dự thi giống nhau;</w:t>
      </w:r>
    </w:p>
    <w:p w14:paraId="1DBB4DE6" w14:textId="77777777" w:rsidR="000E6951" w:rsidRPr="009708DE" w:rsidRDefault="000E6951" w:rsidP="000E6951">
      <w:pPr>
        <w:pStyle w:val="Bodytext20"/>
        <w:shd w:val="clear" w:color="auto" w:fill="auto"/>
        <w:tabs>
          <w:tab w:val="left" w:pos="992"/>
        </w:tabs>
        <w:spacing w:before="120" w:after="120" w:line="240" w:lineRule="auto"/>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Học bạ THPT; học bạ hoặc Phiếu kiểm tra của người học theo hình thức tự học đối với GDTX (bản sao);</w:t>
      </w:r>
    </w:p>
    <w:p w14:paraId="35A82C80" w14:textId="77777777" w:rsidR="000E6951" w:rsidRPr="009708DE" w:rsidRDefault="000E6951" w:rsidP="000E6951">
      <w:pPr>
        <w:pStyle w:val="Bodytext20"/>
        <w:shd w:val="clear" w:color="auto" w:fill="auto"/>
        <w:spacing w:before="120" w:after="120" w:line="240" w:lineRule="auto"/>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Các giấy chứng nhận hợp lệ để được hưởng chế độ ưu tiên, khuyến khích (nếu có). Để được hưởng chế độ ưu tiên liên quan đến nơi đăng ký hộ khẩu thường trú, thí sinh phải có bản sao Sổ đăng ký hộ khẩu thường trú;</w:t>
      </w:r>
    </w:p>
    <w:p w14:paraId="0FBFE9F8" w14:textId="77777777" w:rsidR="000E6951" w:rsidRPr="009708DE" w:rsidRDefault="000E6951" w:rsidP="000E6951">
      <w:pPr>
        <w:pStyle w:val="Bodytext20"/>
        <w:shd w:val="clear" w:color="auto" w:fill="auto"/>
        <w:spacing w:before="120" w:after="120" w:line="240" w:lineRule="auto"/>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Đối với đối tượng là thí sinh tự do (người đã học hết chương trình THPT nhưng chưa thi tốt nghiệp THPT hoặc đã thi nhưng chưa tốt nghiệp THPT ở những năm trước), ngoài các quy định trên còn có thêm:</w:t>
      </w:r>
    </w:p>
    <w:p w14:paraId="507F7CCD" w14:textId="77777777" w:rsidR="000E6951" w:rsidRPr="009708DE" w:rsidRDefault="000E6951" w:rsidP="000E6951">
      <w:pPr>
        <w:pStyle w:val="Bodytext20"/>
        <w:shd w:val="clear" w:color="auto" w:fill="auto"/>
        <w:spacing w:before="120" w:after="120" w:line="240" w:lineRule="auto"/>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Giấy khai sinh (bản sao);</w:t>
      </w:r>
    </w:p>
    <w:p w14:paraId="45E396AB" w14:textId="77777777" w:rsidR="000E6951" w:rsidRPr="009708DE" w:rsidRDefault="000E6951" w:rsidP="000E6951">
      <w:pPr>
        <w:pStyle w:val="Bodytext20"/>
        <w:shd w:val="clear" w:color="auto" w:fill="auto"/>
        <w:spacing w:before="120" w:after="120" w:line="240" w:lineRule="auto"/>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Giấy xác nhận không vi phạm pháp luật của Ủy ban nhân dân cấp xã nơi cư trú nếu thuộc trường hợp không đủ điều kiện dự thi trong các năm trước do bị xếp loại yếu về hạnh kiểm ở lớp 12;</w:t>
      </w:r>
    </w:p>
    <w:p w14:paraId="471801ED" w14:textId="77777777" w:rsidR="000E6951" w:rsidRPr="009708DE" w:rsidRDefault="000E6951" w:rsidP="000E6951">
      <w:pPr>
        <w:pStyle w:val="Bodytext20"/>
        <w:shd w:val="clear" w:color="auto" w:fill="auto"/>
        <w:spacing w:before="120" w:after="120" w:line="240" w:lineRule="auto"/>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Giấy xác nhận của trường phổ thông nơi học lớp 12 hoặc nơi đăng ký dự thi về xếp loại học lực đối với những học sinh xếp loại kém về học lực;</w:t>
      </w:r>
    </w:p>
    <w:p w14:paraId="7F0EB8D6" w14:textId="77777777" w:rsidR="000E6951" w:rsidRPr="009708DE" w:rsidRDefault="000E6951" w:rsidP="000E6951">
      <w:pPr>
        <w:pStyle w:val="Bodytext20"/>
        <w:shd w:val="clear" w:color="auto" w:fill="auto"/>
        <w:spacing w:before="120" w:after="120" w:line="240" w:lineRule="auto"/>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Bằng tốt nghiệp trung học cơ sở hoặc trung cấp (bản sao);</w:t>
      </w:r>
    </w:p>
    <w:p w14:paraId="72D5DE7A" w14:textId="77777777" w:rsidR="000E6951" w:rsidRPr="009708DE" w:rsidRDefault="000E6951" w:rsidP="000E6951">
      <w:pPr>
        <w:pStyle w:val="Bodytext20"/>
        <w:shd w:val="clear" w:color="auto" w:fill="auto"/>
        <w:spacing w:before="120" w:after="120" w:line="240" w:lineRule="auto"/>
        <w:ind w:firstLine="709"/>
        <w:rPr>
          <w:rStyle w:val="Bodytext2"/>
          <w:rFonts w:ascii="Times New Roman" w:hAnsi="Times New Roman" w:cs="Times New Roman"/>
          <w:sz w:val="28"/>
          <w:szCs w:val="28"/>
          <w:lang w:eastAsia="vi-VN"/>
        </w:rPr>
      </w:pPr>
      <w:r w:rsidRPr="009708DE">
        <w:rPr>
          <w:rStyle w:val="Bodytext2"/>
          <w:rFonts w:ascii="Times New Roman" w:hAnsi="Times New Roman" w:cs="Times New Roman"/>
          <w:sz w:val="28"/>
          <w:szCs w:val="28"/>
          <w:lang w:eastAsia="vi-VN"/>
        </w:rPr>
        <w:t>+ Giấy xác nhận điểm bảo lưu (nếu có) do Hiệu trưởng trường phổ thông nơi thí sinh đã dự thi năm trước xác nhận.</w:t>
      </w:r>
    </w:p>
    <w:p w14:paraId="11C4EE87" w14:textId="77777777" w:rsidR="000E6951" w:rsidRPr="009708DE" w:rsidRDefault="000E6951" w:rsidP="000E6951">
      <w:pPr>
        <w:pStyle w:val="Bodytext20"/>
        <w:shd w:val="clear" w:color="auto" w:fill="auto"/>
        <w:spacing w:before="120" w:after="120" w:line="240" w:lineRule="auto"/>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Bản photocopy 02 mặt giấy Căn cước công dân/CMND trên 1 trang giấy A4</w:t>
      </w:r>
    </w:p>
    <w:p w14:paraId="4AFF5C6D" w14:textId="77777777" w:rsidR="000E6951" w:rsidRPr="009708DE" w:rsidRDefault="000E6951" w:rsidP="000E6951">
      <w:pPr>
        <w:pStyle w:val="Bodytext20"/>
        <w:shd w:val="clear" w:color="auto" w:fill="auto"/>
        <w:spacing w:before="120" w:after="120" w:line="240" w:lineRule="auto"/>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Hồ sơ xét công nhận tốt nghiệp THPT được thí sinh hoàn thiện và nộp tại nơi đăng ký dự thi theo quy định trong hướng dẫn hằng năm của Bộ Giáo dục và Đào tạo.</w:t>
      </w:r>
    </w:p>
    <w:p w14:paraId="4189A1F5" w14:textId="77777777" w:rsidR="000E6951" w:rsidRPr="009708DE" w:rsidRDefault="000E6951" w:rsidP="000E6951">
      <w:pPr>
        <w:pStyle w:val="Bodytext20"/>
        <w:shd w:val="clear" w:color="auto" w:fill="auto"/>
        <w:spacing w:before="120" w:after="120" w:line="240" w:lineRule="auto"/>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Đối với thí sinh tự do đã tốt nghiệp THPT:</w:t>
      </w:r>
    </w:p>
    <w:p w14:paraId="5816FE1B" w14:textId="77777777" w:rsidR="000E6951" w:rsidRPr="009708DE" w:rsidRDefault="000E6951" w:rsidP="000E6951">
      <w:pPr>
        <w:pStyle w:val="Bodytext20"/>
        <w:shd w:val="clear" w:color="auto" w:fill="auto"/>
        <w:spacing w:before="120" w:after="120" w:line="240" w:lineRule="auto"/>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lastRenderedPageBreak/>
        <w:t>+ 02 Phiếu đăng ký dự thi giống nhau;</w:t>
      </w:r>
    </w:p>
    <w:p w14:paraId="051F444E" w14:textId="77777777" w:rsidR="000E6951" w:rsidRPr="009708DE" w:rsidRDefault="000E6951" w:rsidP="000E6951">
      <w:pPr>
        <w:pStyle w:val="Bodytext20"/>
        <w:shd w:val="clear" w:color="auto" w:fill="auto"/>
        <w:spacing w:before="120" w:after="120" w:line="240" w:lineRule="auto"/>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Bằng tốt nghiệp THPT hoặc trung cấp (bản sao);</w:t>
      </w:r>
    </w:p>
    <w:p w14:paraId="1B8C066E" w14:textId="77777777" w:rsidR="000E6951" w:rsidRPr="009708DE" w:rsidRDefault="000E6951" w:rsidP="000E6951">
      <w:pPr>
        <w:pStyle w:val="NormalWeb"/>
        <w:shd w:val="clear" w:color="auto" w:fill="FFFFFF"/>
        <w:spacing w:before="120" w:beforeAutospacing="0" w:after="120" w:afterAutospacing="0"/>
        <w:ind w:firstLine="720"/>
        <w:jc w:val="both"/>
        <w:rPr>
          <w:rFonts w:ascii="Times New Roman" w:hAnsi="Times New Roman"/>
          <w:sz w:val="28"/>
          <w:szCs w:val="28"/>
        </w:rPr>
      </w:pPr>
      <w:r w:rsidRPr="009708DE">
        <w:rPr>
          <w:rFonts w:ascii="Times New Roman" w:hAnsi="Times New Roman"/>
          <w:sz w:val="28"/>
          <w:szCs w:val="28"/>
        </w:rPr>
        <w:t>- Số lượng hồ sơ: 01 bộ</w:t>
      </w:r>
    </w:p>
    <w:p w14:paraId="65DF763C" w14:textId="77777777" w:rsidR="000E6951" w:rsidRPr="009708DE" w:rsidRDefault="000E6951" w:rsidP="000E6951">
      <w:pPr>
        <w:pStyle w:val="NormalWeb"/>
        <w:shd w:val="clear" w:color="auto" w:fill="FFFFFF"/>
        <w:spacing w:before="120" w:beforeAutospacing="0" w:after="120" w:afterAutospacing="0"/>
        <w:ind w:firstLine="720"/>
        <w:jc w:val="both"/>
        <w:rPr>
          <w:rFonts w:ascii="Times New Roman" w:hAnsi="Times New Roman"/>
          <w:b/>
          <w:bCs/>
          <w:sz w:val="28"/>
          <w:szCs w:val="28"/>
        </w:rPr>
      </w:pPr>
      <w:r w:rsidRPr="009708DE">
        <w:rPr>
          <w:rFonts w:ascii="Times New Roman" w:hAnsi="Times New Roman"/>
          <w:b/>
          <w:bCs/>
          <w:sz w:val="28"/>
          <w:szCs w:val="28"/>
        </w:rPr>
        <w:t xml:space="preserve">c. Đối tượng thực hiện thủ tục hành chính: </w:t>
      </w:r>
    </w:p>
    <w:p w14:paraId="48C7D88D" w14:textId="77777777" w:rsidR="000E6951" w:rsidRPr="009708DE" w:rsidRDefault="000E6951" w:rsidP="000E6951">
      <w:pPr>
        <w:pStyle w:val="Bodytext20"/>
        <w:shd w:val="clear" w:color="auto" w:fill="auto"/>
        <w:spacing w:before="0" w:after="60" w:line="322" w:lineRule="exact"/>
        <w:ind w:firstLine="0"/>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ab/>
        <w:t>- Người đã học hết chương trình trung học phổ thông hoặc chương trình giáo dục thường xuyên cấp trung học phổ thông (gọi chung là chương trình THPT) trong năm tổ chức kỳ thi;</w:t>
      </w:r>
    </w:p>
    <w:p w14:paraId="35CB839F" w14:textId="77777777" w:rsidR="000E6951" w:rsidRPr="009708DE" w:rsidRDefault="000E6951" w:rsidP="000E6951">
      <w:pPr>
        <w:pStyle w:val="Bodytext20"/>
        <w:shd w:val="clear" w:color="auto" w:fill="auto"/>
        <w:spacing w:before="0" w:after="109" w:line="322" w:lineRule="exact"/>
        <w:ind w:firstLine="0"/>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ab/>
        <w:t>- Người đã học hết chương trình THPT nhưng chưa thi tốt nghiệp THPT hoặc đã thi nhưng chưa tốt nghiệp THPT ở những năm trước; người đã tốt nghiệp THPT; người đã tốt nghiệp trung cấp; các đối tượng khác được Bộ Giáo dục và Đào tạo cho phép dự thi (gọi chung là thí sinh tự do).</w:t>
      </w:r>
    </w:p>
    <w:p w14:paraId="5B8541E7" w14:textId="77777777" w:rsidR="000E6951" w:rsidRPr="009708DE" w:rsidRDefault="000E6951" w:rsidP="000E6951">
      <w:pPr>
        <w:pStyle w:val="Bodytext20"/>
        <w:shd w:val="clear" w:color="auto" w:fill="auto"/>
        <w:spacing w:before="120" w:after="120" w:line="240" w:lineRule="auto"/>
        <w:ind w:firstLine="709"/>
        <w:rPr>
          <w:rFonts w:ascii="Times New Roman" w:hAnsi="Times New Roman" w:cs="Times New Roman"/>
          <w:sz w:val="28"/>
          <w:szCs w:val="28"/>
        </w:rPr>
      </w:pPr>
      <w:r w:rsidRPr="009708DE">
        <w:rPr>
          <w:rFonts w:ascii="Times New Roman" w:hAnsi="Times New Roman" w:cs="Times New Roman"/>
          <w:b/>
          <w:bCs/>
          <w:sz w:val="28"/>
          <w:szCs w:val="28"/>
        </w:rPr>
        <w:t>d. Cơ quan giải quyết thủ tục hành chính</w:t>
      </w:r>
      <w:r w:rsidRPr="009708DE">
        <w:rPr>
          <w:rFonts w:ascii="Times New Roman" w:hAnsi="Times New Roman" w:cs="Times New Roman"/>
          <w:sz w:val="28"/>
          <w:szCs w:val="28"/>
        </w:rPr>
        <w:t xml:space="preserve">: </w:t>
      </w:r>
    </w:p>
    <w:p w14:paraId="223E1E46" w14:textId="77777777" w:rsidR="000E6951" w:rsidRPr="009708DE" w:rsidRDefault="000E6951" w:rsidP="000E6951">
      <w:pPr>
        <w:pStyle w:val="Bodytext20"/>
        <w:shd w:val="clear" w:color="auto" w:fill="auto"/>
        <w:spacing w:before="0" w:after="1" w:line="260" w:lineRule="exact"/>
        <w:ind w:firstLine="0"/>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ab/>
        <w:t>- Cơ quan thực hiện: Sở Giáo dục và Đào tạo; Ban Thư ký Hội đồng thi; Đơn vị đăng ký dự thi.</w:t>
      </w:r>
    </w:p>
    <w:p w14:paraId="441C37B9" w14:textId="77777777" w:rsidR="000E6951" w:rsidRPr="009708DE" w:rsidRDefault="000E6951" w:rsidP="000E6951">
      <w:pPr>
        <w:pStyle w:val="Bodytext20"/>
        <w:shd w:val="clear" w:color="auto" w:fill="auto"/>
        <w:spacing w:before="120" w:after="120" w:line="240" w:lineRule="auto"/>
        <w:ind w:firstLine="0"/>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ab/>
        <w:t>- Cơ quan phối hợp: trường THPT, trung tâm GDTX và các cơ sở giáo dục khác thực hiện chương trình giáo dục THPT hoặc chương trình GDTX cấp THPT; các đại học, học viện, trường đại học, cao đẳng, cao đẳng nghề; trường trung cấp chuyên nghiệp, trung cấp nghề; tổ chức và cá nhân tham gia kỳ thi.</w:t>
      </w:r>
    </w:p>
    <w:p w14:paraId="09929B50" w14:textId="77777777" w:rsidR="000E6951" w:rsidRPr="009708DE" w:rsidRDefault="000E6951" w:rsidP="000E6951">
      <w:pPr>
        <w:pStyle w:val="Bodytext20"/>
        <w:shd w:val="clear" w:color="auto" w:fill="auto"/>
        <w:spacing w:before="120" w:after="120" w:line="240" w:lineRule="auto"/>
        <w:ind w:firstLine="709"/>
        <w:rPr>
          <w:rFonts w:ascii="Times New Roman" w:hAnsi="Times New Roman" w:cs="Times New Roman"/>
          <w:bCs/>
          <w:sz w:val="28"/>
          <w:szCs w:val="28"/>
        </w:rPr>
      </w:pPr>
      <w:r w:rsidRPr="009708DE">
        <w:rPr>
          <w:rFonts w:ascii="Times New Roman" w:hAnsi="Times New Roman" w:cs="Times New Roman"/>
          <w:b/>
          <w:bCs/>
          <w:sz w:val="28"/>
          <w:szCs w:val="28"/>
        </w:rPr>
        <w:t xml:space="preserve">đ. Kết quả thực hiện thủ tục hành chính: </w:t>
      </w:r>
      <w:r w:rsidRPr="009708DE">
        <w:rPr>
          <w:rStyle w:val="Bodytext2"/>
          <w:rFonts w:ascii="Times New Roman" w:hAnsi="Times New Roman" w:cs="Times New Roman"/>
          <w:sz w:val="28"/>
          <w:szCs w:val="28"/>
          <w:lang w:eastAsia="vi-VN"/>
        </w:rPr>
        <w:t>Giấy báo dự thi kỳ thi tốt nghiệp THPT.</w:t>
      </w:r>
    </w:p>
    <w:p w14:paraId="585CFD24" w14:textId="77777777" w:rsidR="000E6951" w:rsidRPr="009708DE" w:rsidRDefault="000E6951" w:rsidP="000E6951">
      <w:pPr>
        <w:pStyle w:val="NormalWeb"/>
        <w:shd w:val="clear" w:color="auto" w:fill="FFFFFF"/>
        <w:spacing w:before="120" w:beforeAutospacing="0" w:after="120" w:afterAutospacing="0"/>
        <w:ind w:firstLine="720"/>
        <w:jc w:val="both"/>
        <w:rPr>
          <w:rFonts w:ascii="Times New Roman" w:hAnsi="Times New Roman"/>
          <w:bCs/>
          <w:sz w:val="28"/>
          <w:szCs w:val="28"/>
        </w:rPr>
      </w:pPr>
      <w:r w:rsidRPr="009708DE">
        <w:rPr>
          <w:rFonts w:ascii="Times New Roman" w:hAnsi="Times New Roman"/>
          <w:b/>
          <w:bCs/>
          <w:sz w:val="28"/>
          <w:szCs w:val="28"/>
        </w:rPr>
        <w:t xml:space="preserve">e. Phí, lệ phí: </w:t>
      </w:r>
      <w:r w:rsidRPr="009708DE">
        <w:rPr>
          <w:rFonts w:ascii="Times New Roman" w:hAnsi="Times New Roman"/>
          <w:bCs/>
          <w:sz w:val="28"/>
          <w:szCs w:val="28"/>
        </w:rPr>
        <w:t>Không</w:t>
      </w:r>
    </w:p>
    <w:p w14:paraId="026826F2" w14:textId="77777777" w:rsidR="000E6951" w:rsidRPr="009708DE" w:rsidRDefault="000E6951" w:rsidP="000E6951">
      <w:pPr>
        <w:pStyle w:val="NormalWeb"/>
        <w:shd w:val="clear" w:color="auto" w:fill="FFFFFF"/>
        <w:spacing w:before="120" w:beforeAutospacing="0" w:after="120" w:afterAutospacing="0"/>
        <w:ind w:firstLine="720"/>
        <w:jc w:val="both"/>
        <w:rPr>
          <w:rFonts w:ascii="Times New Roman" w:hAnsi="Times New Roman"/>
          <w:b/>
          <w:bCs/>
          <w:sz w:val="28"/>
          <w:szCs w:val="28"/>
        </w:rPr>
      </w:pPr>
      <w:r w:rsidRPr="009708DE">
        <w:rPr>
          <w:rFonts w:ascii="Times New Roman" w:hAnsi="Times New Roman"/>
          <w:b/>
          <w:bCs/>
          <w:sz w:val="28"/>
          <w:szCs w:val="28"/>
        </w:rPr>
        <w:t xml:space="preserve">g.Tên mẫu đơn, mẫu tờ khai: </w:t>
      </w:r>
      <w:r w:rsidRPr="009708DE">
        <w:rPr>
          <w:rFonts w:ascii="Times New Roman" w:hAnsi="Times New Roman"/>
          <w:bCs/>
          <w:sz w:val="28"/>
          <w:szCs w:val="28"/>
        </w:rPr>
        <w:t>Không</w:t>
      </w:r>
    </w:p>
    <w:p w14:paraId="70AAD5B9" w14:textId="77777777" w:rsidR="000E6951" w:rsidRPr="009708DE" w:rsidRDefault="000E6951" w:rsidP="000E6951">
      <w:pPr>
        <w:spacing w:before="120" w:after="120"/>
        <w:rPr>
          <w:sz w:val="28"/>
          <w:szCs w:val="28"/>
          <w:lang w:val="en"/>
        </w:rPr>
      </w:pPr>
      <w:r w:rsidRPr="009708DE">
        <w:rPr>
          <w:sz w:val="28"/>
          <w:szCs w:val="28"/>
        </w:rPr>
        <w:tab/>
      </w:r>
      <w:r w:rsidRPr="009708DE">
        <w:rPr>
          <w:b/>
          <w:bCs/>
          <w:sz w:val="28"/>
          <w:szCs w:val="28"/>
          <w:lang w:val="hr-HR"/>
        </w:rPr>
        <w:t>h. Yêu cầu, điều kiện thực hiện thủ tục hành chính:</w:t>
      </w:r>
      <w:r w:rsidRPr="009708DE">
        <w:rPr>
          <w:sz w:val="28"/>
          <w:szCs w:val="28"/>
          <w:lang w:val="en"/>
        </w:rPr>
        <w:t xml:space="preserve"> </w:t>
      </w:r>
    </w:p>
    <w:p w14:paraId="64D602CF" w14:textId="77777777" w:rsidR="000E6951" w:rsidRPr="009708DE" w:rsidRDefault="000E6951" w:rsidP="000E6951">
      <w:pPr>
        <w:pStyle w:val="Bodytext20"/>
        <w:shd w:val="clear" w:color="auto" w:fill="auto"/>
        <w:spacing w:before="120" w:after="120" w:line="240" w:lineRule="auto"/>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Các đối tượng dự thi không trong thời gian bị kỷ luật cấm thi; đăng ký dự thi và nộp đầy đủ các giấy tờ, đúng thủ tục, đúng thời hạn.</w:t>
      </w:r>
    </w:p>
    <w:p w14:paraId="01369FA3" w14:textId="77777777" w:rsidR="000E6951" w:rsidRPr="009708DE" w:rsidRDefault="000E6951" w:rsidP="000E6951">
      <w:pPr>
        <w:pStyle w:val="Bodytext20"/>
        <w:shd w:val="clear" w:color="auto" w:fill="auto"/>
        <w:spacing w:before="120" w:after="120" w:line="240" w:lineRule="auto"/>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Đối tượng phải đảm bảo thêm các điều kiện được đánh giá, xếp loại ở lớp 12: hạnh kiểm xếp loại từ trung bình trở lên, học lực không bị xếp loại kém. Riêng đối với người học thuộc diện không phải xếp loại hạnh kiểm và người học theo hình thức tự học có hướng dẫn ở GDTX thì không yêu cầu xếp loại hạnh kiểm.</w:t>
      </w:r>
    </w:p>
    <w:p w14:paraId="2796DAED" w14:textId="77777777" w:rsidR="000E6951" w:rsidRPr="009708DE" w:rsidRDefault="000E6951" w:rsidP="000E6951">
      <w:pPr>
        <w:pStyle w:val="Bodytext20"/>
        <w:shd w:val="clear" w:color="auto" w:fill="auto"/>
        <w:spacing w:before="120" w:after="120" w:line="240" w:lineRule="auto"/>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Thí sinh tự do chưa tốt nghiệp THPT ngoài quy định còn phải đảm bảo các điều kiện:</w:t>
      </w:r>
    </w:p>
    <w:p w14:paraId="61597E1A" w14:textId="77777777" w:rsidR="000E6951" w:rsidRPr="009708DE" w:rsidRDefault="000E6951" w:rsidP="000E6951">
      <w:pPr>
        <w:pStyle w:val="Bodytext20"/>
        <w:shd w:val="clear" w:color="auto" w:fill="auto"/>
        <w:spacing w:before="120" w:after="120" w:line="240" w:lineRule="auto"/>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lastRenderedPageBreak/>
        <w:t>+ Đã tốt nghiệp trung học cơ sở;</w:t>
      </w:r>
    </w:p>
    <w:p w14:paraId="4147A624" w14:textId="77777777" w:rsidR="000E6951" w:rsidRPr="009708DE" w:rsidRDefault="000E6951" w:rsidP="000E6951">
      <w:pPr>
        <w:pStyle w:val="Bodytext20"/>
        <w:shd w:val="clear" w:color="auto" w:fill="auto"/>
        <w:spacing w:before="120" w:after="120" w:line="240" w:lineRule="auto"/>
        <w:ind w:firstLine="709"/>
        <w:rPr>
          <w:rStyle w:val="Bodytext2"/>
          <w:rFonts w:ascii="Times New Roman" w:hAnsi="Times New Roman" w:cs="Times New Roman"/>
          <w:sz w:val="28"/>
          <w:szCs w:val="28"/>
          <w:lang w:eastAsia="vi-VN"/>
        </w:rPr>
      </w:pPr>
      <w:r w:rsidRPr="009708DE">
        <w:rPr>
          <w:rStyle w:val="Bodytext2"/>
          <w:rFonts w:ascii="Times New Roman" w:hAnsi="Times New Roman" w:cs="Times New Roman"/>
          <w:sz w:val="28"/>
          <w:szCs w:val="28"/>
          <w:lang w:eastAsia="vi-VN"/>
        </w:rPr>
        <w:t xml:space="preserve">+ Trường hợp không đủ điều kiện dự thi trong các năm trước do bị xếp loại kém về học lực ở lớp 12, phải đăng ký và dự kỳ kiểm tra cuối năm học tại trường phổ thông nơi học lớp 12 hoặc nơi đăng ký dự thi một số môn học có điểm trung bình dưới 5,0, đảm bảo khi lấy điểm bài kiểm tra thay cho điểm trung bình môn học để tính lại điểm trung bình cả năm đủ điều kiện về học lực </w:t>
      </w:r>
      <w:r w:rsidRPr="009708DE">
        <w:rPr>
          <w:rStyle w:val="Bodytext2"/>
          <w:rFonts w:ascii="Times New Roman" w:hAnsi="Times New Roman" w:cs="Times New Roman"/>
          <w:sz w:val="28"/>
          <w:szCs w:val="28"/>
          <w:lang w:val="de-DE" w:eastAsia="de-DE"/>
        </w:rPr>
        <w:t xml:space="preserve">theo </w:t>
      </w:r>
      <w:r w:rsidRPr="009708DE">
        <w:rPr>
          <w:rStyle w:val="Bodytext2"/>
          <w:rFonts w:ascii="Times New Roman" w:hAnsi="Times New Roman" w:cs="Times New Roman"/>
          <w:sz w:val="28"/>
          <w:szCs w:val="28"/>
          <w:lang w:eastAsia="vi-VN"/>
        </w:rPr>
        <w:t xml:space="preserve">quy định hiện hành; </w:t>
      </w:r>
    </w:p>
    <w:p w14:paraId="74BD8A71" w14:textId="77777777" w:rsidR="000E6951" w:rsidRPr="009708DE" w:rsidRDefault="000E6951" w:rsidP="000E6951">
      <w:pPr>
        <w:pStyle w:val="Bodytext20"/>
        <w:shd w:val="clear" w:color="auto" w:fill="auto"/>
        <w:spacing w:before="120" w:after="120" w:line="240" w:lineRule="auto"/>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Trường hợp không đủ điều kiện dự thi trong các năm trước do bị xếp loại yếu về hạnh kiểm ở lớp 12, phải được Ủy ban nhân dân cấp xã nơi cư trú xác nhận không vi phạm pháp luật.</w:t>
      </w:r>
    </w:p>
    <w:p w14:paraId="26750950" w14:textId="77777777" w:rsidR="000E6951" w:rsidRPr="009708DE" w:rsidRDefault="000E6951" w:rsidP="000E6951">
      <w:pPr>
        <w:widowControl w:val="0"/>
        <w:autoSpaceDE w:val="0"/>
        <w:autoSpaceDN w:val="0"/>
        <w:adjustRightInd w:val="0"/>
        <w:spacing w:before="120" w:after="120"/>
        <w:ind w:firstLine="709"/>
        <w:jc w:val="both"/>
        <w:rPr>
          <w:b/>
          <w:bCs/>
          <w:sz w:val="28"/>
          <w:szCs w:val="28"/>
        </w:rPr>
      </w:pPr>
      <w:r w:rsidRPr="009708DE">
        <w:rPr>
          <w:b/>
          <w:bCs/>
          <w:sz w:val="28"/>
          <w:szCs w:val="28"/>
        </w:rPr>
        <w:t>i. Căn cứ pháp lý của thủ tục hành chính</w:t>
      </w:r>
    </w:p>
    <w:p w14:paraId="72F30A11" w14:textId="77777777" w:rsidR="000E6951" w:rsidRPr="009708DE" w:rsidRDefault="000E6951" w:rsidP="000E6951">
      <w:pPr>
        <w:pStyle w:val="NormalWeb"/>
        <w:shd w:val="clear" w:color="auto" w:fill="FFFFFF"/>
        <w:spacing w:before="120" w:beforeAutospacing="0" w:after="120" w:afterAutospacing="0"/>
        <w:ind w:firstLine="720"/>
        <w:jc w:val="both"/>
        <w:rPr>
          <w:rStyle w:val="Bodytext2"/>
          <w:rFonts w:ascii="Times New Roman" w:hAnsi="Times New Roman"/>
          <w:strike/>
          <w:sz w:val="28"/>
          <w:szCs w:val="28"/>
          <w:lang w:eastAsia="vi-VN"/>
        </w:rPr>
      </w:pPr>
      <w:r w:rsidRPr="009708DE">
        <w:rPr>
          <w:rStyle w:val="Bodytext2"/>
          <w:rFonts w:ascii="Times New Roman" w:hAnsi="Times New Roman"/>
          <w:sz w:val="28"/>
          <w:szCs w:val="28"/>
          <w:lang w:eastAsia="vi-VN"/>
        </w:rPr>
        <w:t>Quy chế thi tốt nghiệp trung học phổ thông hiện hành.</w:t>
      </w:r>
    </w:p>
    <w:p w14:paraId="0E20A405" w14:textId="77777777" w:rsidR="000E6951" w:rsidRPr="009708DE" w:rsidRDefault="000E6951" w:rsidP="000E6951">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9708DE">
        <w:rPr>
          <w:rFonts w:ascii="Times New Roman" w:hAnsi="Times New Roman"/>
          <w:b/>
          <w:sz w:val="28"/>
          <w:szCs w:val="28"/>
          <w:lang w:val="nl-NL"/>
        </w:rPr>
        <w:t>k. Lưu hồ sơ (ISO)</w:t>
      </w:r>
      <w:r w:rsidRPr="009708DE">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0E6951" w:rsidRPr="009708DE" w14:paraId="5B4DC3A0"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5411D40" w14:textId="77777777" w:rsidR="000E6951" w:rsidRPr="009708DE" w:rsidRDefault="000E6951" w:rsidP="0088110F">
            <w:pPr>
              <w:spacing w:before="40" w:after="40"/>
              <w:jc w:val="center"/>
              <w:rPr>
                <w:sz w:val="28"/>
                <w:szCs w:val="28"/>
                <w:lang w:val="nl-NL"/>
              </w:rPr>
            </w:pPr>
            <w:r w:rsidRPr="009708DE">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7E0BD406" w14:textId="77777777" w:rsidR="000E6951" w:rsidRPr="009708DE" w:rsidRDefault="000E6951" w:rsidP="0088110F">
            <w:pPr>
              <w:spacing w:before="40" w:after="40"/>
              <w:jc w:val="center"/>
              <w:rPr>
                <w:b/>
                <w:sz w:val="28"/>
                <w:szCs w:val="28"/>
                <w:lang w:val="nl-NL"/>
              </w:rPr>
            </w:pPr>
            <w:r w:rsidRPr="009708DE">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26D1D7BA" w14:textId="77777777" w:rsidR="000E6951" w:rsidRPr="009708DE" w:rsidRDefault="000E6951" w:rsidP="0088110F">
            <w:pPr>
              <w:spacing w:before="40" w:after="40"/>
              <w:jc w:val="center"/>
              <w:rPr>
                <w:sz w:val="28"/>
                <w:szCs w:val="28"/>
                <w:lang w:val="nl-NL"/>
              </w:rPr>
            </w:pPr>
            <w:r w:rsidRPr="009708DE">
              <w:rPr>
                <w:b/>
                <w:bCs/>
                <w:sz w:val="28"/>
                <w:szCs w:val="28"/>
                <w:lang w:val="nl-NL"/>
              </w:rPr>
              <w:t>Thời gian lưu</w:t>
            </w:r>
          </w:p>
        </w:tc>
      </w:tr>
      <w:tr w:rsidR="000E6951" w:rsidRPr="00212A1E" w14:paraId="33A7B23F"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156AEC9" w14:textId="77777777" w:rsidR="000E6951" w:rsidRPr="009708DE" w:rsidRDefault="000E6951" w:rsidP="0088110F">
            <w:pPr>
              <w:spacing w:before="40" w:after="40"/>
              <w:rPr>
                <w:sz w:val="28"/>
                <w:szCs w:val="28"/>
                <w:lang w:val="nl-NL"/>
              </w:rPr>
            </w:pPr>
            <w:r w:rsidRPr="009708DE">
              <w:rPr>
                <w:sz w:val="28"/>
                <w:szCs w:val="28"/>
                <w:lang w:val="nl-NL"/>
              </w:rPr>
              <w:t>- Như mục b;</w:t>
            </w:r>
          </w:p>
          <w:p w14:paraId="057C30D0" w14:textId="77777777" w:rsidR="000E6951" w:rsidRPr="009708DE" w:rsidRDefault="000E6951" w:rsidP="0088110F">
            <w:pPr>
              <w:pStyle w:val="ListParagraph"/>
              <w:spacing w:before="40" w:after="40" w:line="240" w:lineRule="auto"/>
              <w:ind w:left="0"/>
              <w:jc w:val="both"/>
              <w:rPr>
                <w:rFonts w:ascii="Times New Roman" w:hAnsi="Times New Roman"/>
                <w:sz w:val="28"/>
                <w:szCs w:val="28"/>
                <w:lang w:val="nl-NL"/>
              </w:rPr>
            </w:pPr>
            <w:r w:rsidRPr="009708DE">
              <w:rPr>
                <w:rFonts w:ascii="Times New Roman" w:hAnsi="Times New Roman"/>
                <w:sz w:val="28"/>
                <w:szCs w:val="28"/>
                <w:lang w:val="nl-NL"/>
              </w:rPr>
              <w:t>- Kết quả giải quyết TTHC hoặc Văn bản trả lời của đơn vị đối với hồ sơ không đáp ứng yêu cầu, điều kiện.</w:t>
            </w:r>
          </w:p>
          <w:p w14:paraId="08693C3C" w14:textId="77777777" w:rsidR="000E6951" w:rsidRPr="009708DE" w:rsidRDefault="000E6951" w:rsidP="0088110F">
            <w:pPr>
              <w:spacing w:before="40" w:after="40"/>
              <w:rPr>
                <w:sz w:val="28"/>
                <w:szCs w:val="28"/>
                <w:lang w:val="nl-NL"/>
              </w:rPr>
            </w:pPr>
            <w:r w:rsidRPr="009708DE">
              <w:rPr>
                <w:sz w:val="28"/>
                <w:szCs w:val="28"/>
                <w:lang w:val="nl-NL"/>
              </w:rPr>
              <w:t>- Hồ sơ thẩm định (nếu có)</w:t>
            </w:r>
          </w:p>
          <w:p w14:paraId="483884C4" w14:textId="77777777" w:rsidR="000E6951" w:rsidRPr="009708DE" w:rsidRDefault="000E6951" w:rsidP="0088110F">
            <w:pPr>
              <w:spacing w:before="40" w:after="40"/>
              <w:rPr>
                <w:sz w:val="28"/>
                <w:szCs w:val="28"/>
                <w:lang w:val="nl-NL"/>
              </w:rPr>
            </w:pPr>
            <w:r w:rsidRPr="009708DE">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3B4A2B2B" w14:textId="77777777" w:rsidR="000E6951" w:rsidRPr="009708DE" w:rsidRDefault="000E6951" w:rsidP="0088110F">
            <w:pPr>
              <w:spacing w:before="40" w:after="40"/>
              <w:jc w:val="both"/>
              <w:rPr>
                <w:sz w:val="28"/>
                <w:szCs w:val="28"/>
                <w:lang w:val="nl-NL"/>
              </w:rPr>
            </w:pPr>
            <w:r w:rsidRPr="009708DE">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2766F3E7" w14:textId="77777777" w:rsidR="000E6951" w:rsidRPr="009708DE" w:rsidRDefault="000E6951" w:rsidP="0088110F">
            <w:pPr>
              <w:spacing w:before="40" w:after="40"/>
              <w:jc w:val="both"/>
              <w:rPr>
                <w:sz w:val="28"/>
                <w:szCs w:val="28"/>
                <w:lang w:val="nl-NL"/>
              </w:rPr>
            </w:pPr>
            <w:r w:rsidRPr="009708DE">
              <w:rPr>
                <w:sz w:val="28"/>
                <w:szCs w:val="28"/>
                <w:lang w:val="nl-NL"/>
              </w:rPr>
              <w:t>Từ 03 năm, sau đó chuyển hồ sơ đến kho lưu trữ của đơn vị (hoặc lưu trữ tỉnh, huyện)</w:t>
            </w:r>
          </w:p>
        </w:tc>
      </w:tr>
      <w:tr w:rsidR="000E6951" w:rsidRPr="00212A1E" w14:paraId="605A9A75"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36DDFBF" w14:textId="77777777" w:rsidR="000E6951" w:rsidRPr="00212A1E" w:rsidRDefault="000E6951" w:rsidP="0088110F">
            <w:pPr>
              <w:pStyle w:val="NormalWeb"/>
              <w:tabs>
                <w:tab w:val="left" w:pos="709"/>
              </w:tabs>
              <w:spacing w:before="120" w:beforeAutospacing="0" w:after="0" w:afterAutospacing="0"/>
              <w:jc w:val="both"/>
              <w:rPr>
                <w:rFonts w:ascii="Times New Roman" w:hAnsi="Times New Roman"/>
                <w:sz w:val="28"/>
                <w:szCs w:val="28"/>
                <w:lang w:val="nl-NL"/>
              </w:rPr>
            </w:pPr>
            <w:r w:rsidRPr="009708DE">
              <w:rPr>
                <w:rFonts w:ascii="Times New Roman" w:hAnsi="Times New Roman"/>
                <w:sz w:val="28"/>
                <w:szCs w:val="28"/>
                <w:lang w:val="nl-NL"/>
              </w:rPr>
              <w:t xml:space="preserve">Các biểu mẫu theo </w:t>
            </w:r>
            <w:r w:rsidRPr="00212A1E">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12A1E">
              <w:rPr>
                <w:rStyle w:val="fontstyle01"/>
                <w:rFonts w:ascii="Times New Roman" w:hAnsi="Times New Roman"/>
                <w:b w:val="0"/>
                <w:color w:val="auto"/>
                <w:lang w:val="nl-NL"/>
              </w:rPr>
              <w:t>về thực hiện cơ chế một cửa, một cửa liên thông</w:t>
            </w:r>
            <w:r w:rsidRPr="00212A1E">
              <w:rPr>
                <w:rFonts w:ascii="Times New Roman" w:hAnsi="Times New Roman"/>
                <w:b/>
                <w:bCs/>
                <w:sz w:val="28"/>
                <w:szCs w:val="28"/>
                <w:lang w:val="nl-NL"/>
              </w:rPr>
              <w:t xml:space="preserve"> </w:t>
            </w:r>
            <w:r w:rsidRPr="00212A1E">
              <w:rPr>
                <w:rStyle w:val="fontstyle01"/>
                <w:rFonts w:ascii="Times New Roman" w:hAnsi="Times New Roman"/>
                <w:b w:val="0"/>
                <w:color w:val="auto"/>
                <w:lang w:val="nl-NL"/>
              </w:rPr>
              <w:t>trong giải quyết thủ tục hành chính</w:t>
            </w:r>
            <w:r w:rsidRPr="00212A1E">
              <w:rPr>
                <w:rFonts w:ascii="Times New Roman" w:hAnsi="Times New Roman"/>
                <w:b/>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692D7974" w14:textId="77777777" w:rsidR="000E6951" w:rsidRPr="009708DE" w:rsidRDefault="000E6951" w:rsidP="0088110F">
            <w:pPr>
              <w:spacing w:before="40" w:after="40"/>
              <w:jc w:val="both"/>
              <w:rPr>
                <w:sz w:val="28"/>
                <w:szCs w:val="28"/>
                <w:lang w:val="nl-NL"/>
              </w:rPr>
            </w:pPr>
            <w:r w:rsidRPr="009708DE">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10993388" w14:textId="77777777" w:rsidR="000E6951" w:rsidRPr="009708DE" w:rsidRDefault="000E6951" w:rsidP="0088110F">
            <w:pPr>
              <w:spacing w:before="40" w:after="40"/>
              <w:rPr>
                <w:sz w:val="26"/>
                <w:szCs w:val="26"/>
                <w:lang w:val="nl-NL"/>
              </w:rPr>
            </w:pPr>
          </w:p>
        </w:tc>
      </w:tr>
    </w:tbl>
    <w:p w14:paraId="0EE4613C" w14:textId="77777777" w:rsidR="000E6951" w:rsidRPr="00212A1E" w:rsidRDefault="000E6951" w:rsidP="000E6951">
      <w:pPr>
        <w:rPr>
          <w:b/>
          <w:sz w:val="28"/>
          <w:szCs w:val="28"/>
          <w:lang w:val="nl-NL"/>
        </w:rPr>
      </w:pPr>
    </w:p>
    <w:p w14:paraId="6A72EF65" w14:textId="3817762E" w:rsidR="000E6951" w:rsidRPr="00212A1E" w:rsidRDefault="000E6951" w:rsidP="000E6951">
      <w:pPr>
        <w:rPr>
          <w:b/>
          <w:sz w:val="28"/>
          <w:szCs w:val="28"/>
          <w:lang w:val="nl-NL"/>
        </w:rPr>
      </w:pPr>
    </w:p>
    <w:p w14:paraId="771D9C9F" w14:textId="77777777" w:rsidR="0087601B" w:rsidRPr="00212A1E" w:rsidRDefault="0087601B" w:rsidP="000E6951">
      <w:pPr>
        <w:rPr>
          <w:b/>
          <w:sz w:val="28"/>
          <w:szCs w:val="28"/>
          <w:lang w:val="nl-NL"/>
        </w:rPr>
      </w:pPr>
    </w:p>
    <w:p w14:paraId="05C82336" w14:textId="77777777" w:rsidR="000E6951" w:rsidRPr="00212A1E" w:rsidRDefault="000E6951" w:rsidP="000E6951">
      <w:pPr>
        <w:rPr>
          <w:b/>
          <w:sz w:val="28"/>
          <w:szCs w:val="28"/>
          <w:lang w:val="nl-NL"/>
        </w:rPr>
      </w:pPr>
      <w:r w:rsidRPr="00212A1E">
        <w:rPr>
          <w:b/>
          <w:sz w:val="28"/>
          <w:szCs w:val="28"/>
          <w:lang w:val="nl-NL"/>
        </w:rPr>
        <w:lastRenderedPageBreak/>
        <w:t xml:space="preserve">3. Tên thủ tục hành chính: </w:t>
      </w:r>
      <w:bookmarkStart w:id="11" w:name="bookmark1"/>
      <w:r w:rsidRPr="00212A1E">
        <w:rPr>
          <w:b/>
          <w:sz w:val="28"/>
          <w:szCs w:val="28"/>
          <w:lang w:val="nl-NL"/>
        </w:rPr>
        <w:t>Đặc cách tốt nghiệp trung học phổ thông</w:t>
      </w:r>
      <w:bookmarkEnd w:id="11"/>
    </w:p>
    <w:p w14:paraId="69FB79A0" w14:textId="77777777" w:rsidR="000E6951" w:rsidRPr="009708DE" w:rsidRDefault="000E6951" w:rsidP="000E6951">
      <w:pPr>
        <w:shd w:val="clear" w:color="auto" w:fill="FFFFFF"/>
        <w:spacing w:before="120" w:after="120" w:line="212" w:lineRule="atLeast"/>
        <w:jc w:val="both"/>
        <w:rPr>
          <w:i/>
          <w:sz w:val="28"/>
          <w:szCs w:val="28"/>
          <w:lang w:val="es-AR"/>
        </w:rPr>
      </w:pPr>
      <w:r w:rsidRPr="009708DE">
        <w:rPr>
          <w:b/>
          <w:bCs/>
          <w:sz w:val="28"/>
          <w:szCs w:val="28"/>
          <w:lang w:val="hr-HR"/>
        </w:rPr>
        <w:t xml:space="preserve">a </w:t>
      </w:r>
      <w:r w:rsidRPr="009708DE">
        <w:rPr>
          <w:b/>
          <w:bCs/>
          <w:sz w:val="28"/>
          <w:szCs w:val="28"/>
          <w:lang w:val="vi-VN"/>
        </w:rPr>
        <w:t>Tr</w:t>
      </w:r>
      <w:r w:rsidRPr="009708DE">
        <w:rPr>
          <w:b/>
          <w:bCs/>
          <w:sz w:val="28"/>
          <w:szCs w:val="28"/>
          <w:lang w:val="hr-HR"/>
        </w:rPr>
        <w:t>ì</w:t>
      </w:r>
      <w:r w:rsidRPr="009708DE">
        <w:rPr>
          <w:b/>
          <w:bCs/>
          <w:sz w:val="28"/>
          <w:szCs w:val="28"/>
          <w:lang w:val="vi-VN"/>
        </w:rPr>
        <w:t>nh</w:t>
      </w:r>
      <w:r w:rsidRPr="009708DE">
        <w:rPr>
          <w:b/>
          <w:bCs/>
          <w:sz w:val="28"/>
          <w:szCs w:val="28"/>
          <w:lang w:val="hr-HR"/>
        </w:rPr>
        <w:t xml:space="preserve"> </w:t>
      </w:r>
      <w:r w:rsidRPr="009708DE">
        <w:rPr>
          <w:b/>
          <w:bCs/>
          <w:sz w:val="28"/>
          <w:szCs w:val="28"/>
          <w:lang w:val="vi-VN"/>
        </w:rPr>
        <w:t>tự</w:t>
      </w:r>
      <w:r w:rsidRPr="00212A1E">
        <w:rPr>
          <w:b/>
          <w:bCs/>
          <w:sz w:val="28"/>
          <w:szCs w:val="28"/>
          <w:lang w:val="nl-NL"/>
        </w:rPr>
        <w:t>, cách thức, thời gian</w:t>
      </w:r>
      <w:r w:rsidRPr="009708DE">
        <w:rPr>
          <w:b/>
          <w:bCs/>
          <w:sz w:val="28"/>
          <w:szCs w:val="28"/>
          <w:lang w:val="hr-HR"/>
        </w:rPr>
        <w:t xml:space="preserve"> </w:t>
      </w:r>
      <w:r w:rsidRPr="009708DE">
        <w:rPr>
          <w:b/>
          <w:bCs/>
          <w:sz w:val="28"/>
          <w:szCs w:val="28"/>
          <w:lang w:val="vi-VN"/>
        </w:rPr>
        <w:t>giải quyết</w:t>
      </w:r>
      <w:r w:rsidRPr="00212A1E">
        <w:rPr>
          <w:b/>
          <w:sz w:val="28"/>
          <w:szCs w:val="28"/>
          <w:lang w:val="nl-NL"/>
        </w:rPr>
        <w:t xml:space="preserve"> thủ tục hành chính</w:t>
      </w:r>
      <w:r w:rsidRPr="009708DE">
        <w:rPr>
          <w:sz w:val="28"/>
          <w:szCs w:val="28"/>
          <w:lang w:val="es-AR"/>
        </w:rPr>
        <w:t xml:space="preserve"> </w:t>
      </w:r>
    </w:p>
    <w:tbl>
      <w:tblPr>
        <w:tblStyle w:val="TableGrid"/>
        <w:tblW w:w="15594" w:type="dxa"/>
        <w:tblInd w:w="-714" w:type="dxa"/>
        <w:tblLook w:val="04A0" w:firstRow="1" w:lastRow="0" w:firstColumn="1" w:lastColumn="0" w:noHBand="0" w:noVBand="1"/>
      </w:tblPr>
      <w:tblGrid>
        <w:gridCol w:w="851"/>
        <w:gridCol w:w="3827"/>
        <w:gridCol w:w="7230"/>
        <w:gridCol w:w="2552"/>
        <w:gridCol w:w="1134"/>
      </w:tblGrid>
      <w:tr w:rsidR="000E6951" w:rsidRPr="009708DE" w14:paraId="41656B36" w14:textId="77777777" w:rsidTr="001B3D5C">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6F75D300" w14:textId="77777777" w:rsidR="000E6951" w:rsidRPr="009708DE" w:rsidRDefault="000E6951"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TT</w:t>
            </w:r>
          </w:p>
        </w:tc>
        <w:tc>
          <w:tcPr>
            <w:tcW w:w="3827" w:type="dxa"/>
            <w:tcBorders>
              <w:top w:val="single" w:sz="4" w:space="0" w:color="auto"/>
              <w:left w:val="single" w:sz="4" w:space="0" w:color="auto"/>
              <w:bottom w:val="single" w:sz="4" w:space="0" w:color="auto"/>
              <w:right w:val="single" w:sz="4" w:space="0" w:color="auto"/>
            </w:tcBorders>
            <w:vAlign w:val="center"/>
          </w:tcPr>
          <w:p w14:paraId="162CAC13" w14:textId="77777777" w:rsidR="000E6951" w:rsidRPr="009708DE" w:rsidRDefault="000E6951"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Trình tự thực hiện</w:t>
            </w:r>
          </w:p>
        </w:tc>
        <w:tc>
          <w:tcPr>
            <w:tcW w:w="7230" w:type="dxa"/>
            <w:tcBorders>
              <w:top w:val="single" w:sz="4" w:space="0" w:color="auto"/>
              <w:left w:val="single" w:sz="4" w:space="0" w:color="auto"/>
              <w:bottom w:val="single" w:sz="4" w:space="0" w:color="auto"/>
              <w:right w:val="single" w:sz="4" w:space="0" w:color="auto"/>
            </w:tcBorders>
            <w:vAlign w:val="center"/>
          </w:tcPr>
          <w:p w14:paraId="4AD21F28" w14:textId="77777777" w:rsidR="000E6951" w:rsidRPr="009708DE" w:rsidRDefault="000E6951"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Cách thức thực hiện</w:t>
            </w:r>
          </w:p>
        </w:tc>
        <w:tc>
          <w:tcPr>
            <w:tcW w:w="2552" w:type="dxa"/>
            <w:tcBorders>
              <w:top w:val="single" w:sz="4" w:space="0" w:color="auto"/>
              <w:left w:val="single" w:sz="4" w:space="0" w:color="auto"/>
              <w:bottom w:val="single" w:sz="4" w:space="0" w:color="auto"/>
              <w:right w:val="single" w:sz="4" w:space="0" w:color="auto"/>
            </w:tcBorders>
            <w:vAlign w:val="center"/>
          </w:tcPr>
          <w:p w14:paraId="7A021B98" w14:textId="77777777" w:rsidR="000E6951" w:rsidRPr="009708DE" w:rsidRDefault="000E6951"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3DE97CCC" w14:textId="77777777" w:rsidR="000E6951" w:rsidRPr="009708DE" w:rsidRDefault="000E6951"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Ghi chú</w:t>
            </w:r>
          </w:p>
        </w:tc>
      </w:tr>
      <w:tr w:rsidR="000E6951" w:rsidRPr="00212A1E" w14:paraId="26CC216E" w14:textId="77777777" w:rsidTr="001B3D5C">
        <w:trPr>
          <w:trHeight w:val="1838"/>
        </w:trPr>
        <w:tc>
          <w:tcPr>
            <w:tcW w:w="851" w:type="dxa"/>
            <w:tcBorders>
              <w:top w:val="single" w:sz="4" w:space="0" w:color="auto"/>
            </w:tcBorders>
            <w:vAlign w:val="center"/>
          </w:tcPr>
          <w:p w14:paraId="6ACECCEF" w14:textId="77777777" w:rsidR="000E6951" w:rsidRPr="009708DE" w:rsidRDefault="000E6951"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1</w:t>
            </w:r>
          </w:p>
        </w:tc>
        <w:tc>
          <w:tcPr>
            <w:tcW w:w="3827" w:type="dxa"/>
            <w:tcBorders>
              <w:top w:val="single" w:sz="4" w:space="0" w:color="auto"/>
            </w:tcBorders>
            <w:vAlign w:val="center"/>
          </w:tcPr>
          <w:p w14:paraId="1A98D042" w14:textId="77777777" w:rsidR="000E6951" w:rsidRPr="009708DE" w:rsidRDefault="000E6951" w:rsidP="0088110F">
            <w:pPr>
              <w:pStyle w:val="Bodytext20"/>
              <w:shd w:val="clear" w:color="auto" w:fill="auto"/>
              <w:tabs>
                <w:tab w:val="left" w:pos="966"/>
              </w:tabs>
              <w:spacing w:before="0" w:line="437" w:lineRule="exact"/>
              <w:ind w:firstLine="0"/>
              <w:rPr>
                <w:rStyle w:val="Bodytext2"/>
                <w:rFonts w:ascii="Times New Roman" w:hAnsi="Times New Roman" w:cs="Times New Roman"/>
                <w:sz w:val="24"/>
                <w:szCs w:val="24"/>
                <w:lang w:eastAsia="vi-VN"/>
              </w:rPr>
            </w:pPr>
            <w:r w:rsidRPr="009708DE">
              <w:rPr>
                <w:rStyle w:val="Bodytext2"/>
                <w:rFonts w:ascii="Times New Roman" w:hAnsi="Times New Roman" w:cs="Times New Roman"/>
                <w:sz w:val="24"/>
                <w:szCs w:val="24"/>
                <w:lang w:eastAsia="vi-VN"/>
              </w:rPr>
              <w:t xml:space="preserve">  - Nộp hồ sơ:</w:t>
            </w:r>
          </w:p>
          <w:p w14:paraId="737A28F3" w14:textId="77777777" w:rsidR="000E6951" w:rsidRPr="009708DE" w:rsidRDefault="000E6951" w:rsidP="0088110F">
            <w:pPr>
              <w:pStyle w:val="Bodytext20"/>
              <w:shd w:val="clear" w:color="auto" w:fill="auto"/>
              <w:tabs>
                <w:tab w:val="left" w:pos="968"/>
              </w:tabs>
              <w:spacing w:before="0" w:after="60" w:line="322" w:lineRule="exact"/>
              <w:ind w:firstLine="0"/>
              <w:rPr>
                <w:rFonts w:ascii="Times New Roman" w:hAnsi="Times New Roman" w:cs="Times New Roman"/>
                <w:sz w:val="24"/>
                <w:szCs w:val="24"/>
              </w:rPr>
            </w:pPr>
            <w:r w:rsidRPr="009708DE">
              <w:rPr>
                <w:rStyle w:val="Bodytext2"/>
                <w:rFonts w:ascii="Times New Roman" w:hAnsi="Times New Roman" w:cs="Times New Roman"/>
                <w:sz w:val="24"/>
                <w:szCs w:val="24"/>
                <w:lang w:eastAsia="vi-VN"/>
              </w:rPr>
              <w:t xml:space="preserve">   + Chậm nhất 07 ngày sau buổi thi cuối cùng của kỳ thi, thí sinh phải nộp hồ sơ đặc cách cho Thủ trưởng đơn vị nơi thí sinh đăng ký dự thi. Thủ trưởng đơn vị nơi thí sinh đăng ký dự thi chịu trách nhiệm thu nhận và chuyển giao hồ sơ đặc cách cho Sở giáo dục và đào tạo;</w:t>
            </w:r>
          </w:p>
          <w:p w14:paraId="3081DC3A" w14:textId="77777777" w:rsidR="000E6951" w:rsidRPr="009708DE" w:rsidRDefault="000E6951" w:rsidP="0088110F">
            <w:pPr>
              <w:pStyle w:val="Bodytext20"/>
              <w:shd w:val="clear" w:color="auto" w:fill="auto"/>
              <w:tabs>
                <w:tab w:val="left" w:pos="997"/>
              </w:tabs>
              <w:spacing w:before="0" w:line="322" w:lineRule="exact"/>
              <w:ind w:firstLine="0"/>
              <w:rPr>
                <w:rFonts w:ascii="Times New Roman" w:hAnsi="Times New Roman" w:cs="Times New Roman"/>
                <w:sz w:val="24"/>
                <w:szCs w:val="24"/>
              </w:rPr>
            </w:pPr>
            <w:r w:rsidRPr="009708DE">
              <w:rPr>
                <w:rStyle w:val="Bodytext2"/>
                <w:rFonts w:ascii="Times New Roman" w:hAnsi="Times New Roman" w:cs="Times New Roman"/>
                <w:sz w:val="24"/>
                <w:szCs w:val="24"/>
                <w:lang w:eastAsia="vi-VN"/>
              </w:rPr>
              <w:t xml:space="preserve">   + Hội đồng xét công nhận tốt nghiệp trung học phổ thông xem xét, quyết định đặc cách cho thí sinh căn cứ hồ sơ và các quy định hiện hành </w:t>
            </w:r>
          </w:p>
        </w:tc>
        <w:tc>
          <w:tcPr>
            <w:tcW w:w="7230" w:type="dxa"/>
            <w:tcBorders>
              <w:top w:val="single" w:sz="4" w:space="0" w:color="auto"/>
            </w:tcBorders>
          </w:tcPr>
          <w:p w14:paraId="00EA70EB" w14:textId="77777777" w:rsidR="000E6951" w:rsidRPr="009708DE" w:rsidRDefault="000E6951" w:rsidP="0088110F">
            <w:pPr>
              <w:pStyle w:val="Bodytext20"/>
              <w:shd w:val="clear" w:color="auto" w:fill="auto"/>
              <w:spacing w:before="120" w:after="120" w:line="240" w:lineRule="auto"/>
              <w:ind w:firstLine="210"/>
              <w:rPr>
                <w:rFonts w:ascii="Times New Roman" w:hAnsi="Times New Roman" w:cs="Times New Roman"/>
              </w:rPr>
            </w:pPr>
            <w:r w:rsidRPr="009708DE">
              <w:rPr>
                <w:rFonts w:ascii="Times New Roman" w:hAnsi="Times New Roman" w:cs="Times New Roman"/>
                <w:lang w:eastAsia="vi-VN" w:bidi="vi-VN"/>
              </w:rPr>
              <w:t xml:space="preserve">- </w:t>
            </w:r>
            <w:r w:rsidRPr="009708DE">
              <w:rPr>
                <w:rFonts w:ascii="Times New Roman" w:hAnsi="Times New Roman" w:cs="Times New Roman"/>
                <w:lang w:val="vi-VN" w:eastAsia="vi-VN" w:bidi="vi-VN"/>
              </w:rPr>
              <w:t xml:space="preserve">Trực tiếp tại </w:t>
            </w:r>
            <w:r w:rsidRPr="009708DE">
              <w:rPr>
                <w:rFonts w:ascii="Times New Roman" w:hAnsi="Times New Roman" w:cs="Times New Roman"/>
                <w:lang w:eastAsia="vi-VN" w:bidi="vi-VN"/>
              </w:rPr>
              <w:t>điểm tiếp nhận</w:t>
            </w:r>
            <w:r w:rsidRPr="009708DE">
              <w:rPr>
                <w:rFonts w:ascii="Times New Roman" w:hAnsi="Times New Roman" w:cs="Times New Roman"/>
                <w:lang w:val="vi-VN" w:eastAsia="vi-VN" w:bidi="vi-VN"/>
              </w:rPr>
              <w:t xml:space="preserve"> nơi đăng ký dự thi tốt nghiệp THPT hoặc tại cơ sở giáo dục;</w:t>
            </w:r>
          </w:p>
          <w:p w14:paraId="3CFAA4AA" w14:textId="77777777" w:rsidR="000E6951" w:rsidRPr="009708DE" w:rsidRDefault="000E6951" w:rsidP="0088110F">
            <w:pPr>
              <w:pStyle w:val="Bodytext20"/>
              <w:shd w:val="clear" w:color="auto" w:fill="auto"/>
              <w:spacing w:before="120" w:after="120" w:line="240" w:lineRule="auto"/>
              <w:ind w:firstLine="210"/>
              <w:rPr>
                <w:rFonts w:ascii="Times New Roman" w:hAnsi="Times New Roman" w:cs="Times New Roman"/>
                <w:i/>
                <w:lang w:val="vi-VN"/>
              </w:rPr>
            </w:pPr>
            <w:r w:rsidRPr="009708DE">
              <w:rPr>
                <w:rFonts w:ascii="Times New Roman" w:hAnsi="Times New Roman" w:cs="Times New Roman"/>
                <w:lang w:eastAsia="vi-VN" w:bidi="vi-VN"/>
              </w:rPr>
              <w:t xml:space="preserve">- Hoặc qua </w:t>
            </w:r>
            <w:r w:rsidRPr="009708DE">
              <w:rPr>
                <w:rFonts w:ascii="Times New Roman" w:hAnsi="Times New Roman" w:cs="Times New Roman"/>
                <w:lang w:val="vi-VN" w:eastAsia="vi-VN" w:bidi="vi-VN"/>
              </w:rPr>
              <w:t>Bưu điện.</w:t>
            </w:r>
          </w:p>
        </w:tc>
        <w:tc>
          <w:tcPr>
            <w:tcW w:w="2552" w:type="dxa"/>
            <w:tcBorders>
              <w:top w:val="single" w:sz="4" w:space="0" w:color="auto"/>
            </w:tcBorders>
            <w:vAlign w:val="center"/>
          </w:tcPr>
          <w:p w14:paraId="768BD78F" w14:textId="77777777" w:rsidR="000E6951" w:rsidRPr="00212A1E" w:rsidRDefault="000E6951" w:rsidP="0088110F">
            <w:pPr>
              <w:pStyle w:val="NormalWeb"/>
              <w:spacing w:before="0" w:beforeAutospacing="0" w:after="120" w:afterAutospacing="0" w:line="234" w:lineRule="atLeast"/>
              <w:ind w:firstLine="209"/>
              <w:jc w:val="both"/>
              <w:rPr>
                <w:rFonts w:ascii="Times New Roman" w:hAnsi="Times New Roman"/>
                <w:sz w:val="26"/>
                <w:szCs w:val="26"/>
                <w:lang w:val="vi-VN"/>
              </w:rPr>
            </w:pPr>
            <w:r w:rsidRPr="009708DE">
              <w:rPr>
                <w:rFonts w:ascii="Times New Roman" w:hAnsi="Times New Roman"/>
                <w:sz w:val="26"/>
                <w:szCs w:val="26"/>
                <w:lang w:val="vi-VN"/>
              </w:rPr>
              <w:t>Sáng: từ 07 giờ đến 11 giờ 30 phút; chiều: từ 13 giờ 30 đến 17 giờ của các ngày làm việc</w:t>
            </w:r>
            <w:r w:rsidRPr="00212A1E">
              <w:rPr>
                <w:rFonts w:ascii="Times New Roman" w:hAnsi="Times New Roman"/>
                <w:sz w:val="26"/>
                <w:szCs w:val="26"/>
                <w:lang w:val="vi-VN"/>
              </w:rPr>
              <w:t xml:space="preserve"> trong thời gian theo quy định hằng năm của Bộ GDĐT</w:t>
            </w:r>
          </w:p>
          <w:p w14:paraId="6DD99164" w14:textId="77777777" w:rsidR="000E6951" w:rsidRPr="009708DE" w:rsidRDefault="000E6951" w:rsidP="0088110F">
            <w:pPr>
              <w:pStyle w:val="NormalWeb"/>
              <w:spacing w:before="120" w:beforeAutospacing="0" w:after="120" w:afterAutospacing="0"/>
              <w:jc w:val="both"/>
              <w:rPr>
                <w:rFonts w:ascii="Times New Roman" w:hAnsi="Times New Roman"/>
                <w:lang w:val="vi-VN"/>
              </w:rPr>
            </w:pPr>
          </w:p>
          <w:p w14:paraId="4EABA0B0" w14:textId="77777777" w:rsidR="000E6951" w:rsidRPr="00212A1E" w:rsidRDefault="000E6951" w:rsidP="0088110F">
            <w:pPr>
              <w:pStyle w:val="NormalWeb"/>
              <w:spacing w:before="120" w:beforeAutospacing="0" w:after="120" w:afterAutospacing="0"/>
              <w:jc w:val="both"/>
              <w:rPr>
                <w:rFonts w:ascii="Times New Roman" w:hAnsi="Times New Roman"/>
                <w:b/>
                <w:sz w:val="26"/>
                <w:szCs w:val="26"/>
                <w:lang w:val="vi-VN"/>
              </w:rPr>
            </w:pPr>
          </w:p>
        </w:tc>
        <w:tc>
          <w:tcPr>
            <w:tcW w:w="1134" w:type="dxa"/>
            <w:tcBorders>
              <w:top w:val="single" w:sz="4" w:space="0" w:color="auto"/>
            </w:tcBorders>
            <w:vAlign w:val="center"/>
          </w:tcPr>
          <w:p w14:paraId="2940676A" w14:textId="77777777" w:rsidR="000E6951" w:rsidRPr="009708DE" w:rsidRDefault="000E6951" w:rsidP="0088110F">
            <w:pPr>
              <w:jc w:val="center"/>
              <w:rPr>
                <w:i/>
                <w:sz w:val="26"/>
                <w:szCs w:val="26"/>
                <w:lang w:val="vi-VN"/>
              </w:rPr>
            </w:pPr>
          </w:p>
        </w:tc>
      </w:tr>
      <w:tr w:rsidR="000E6951" w:rsidRPr="009708DE" w14:paraId="072A1CBB" w14:textId="77777777" w:rsidTr="001B3D5C">
        <w:trPr>
          <w:trHeight w:val="600"/>
        </w:trPr>
        <w:tc>
          <w:tcPr>
            <w:tcW w:w="851" w:type="dxa"/>
            <w:vMerge w:val="restart"/>
            <w:vAlign w:val="center"/>
          </w:tcPr>
          <w:p w14:paraId="002B3D3A" w14:textId="77777777" w:rsidR="000E6951" w:rsidRPr="009708DE" w:rsidRDefault="000E6951"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2</w:t>
            </w:r>
          </w:p>
        </w:tc>
        <w:tc>
          <w:tcPr>
            <w:tcW w:w="3827" w:type="dxa"/>
            <w:vMerge w:val="restart"/>
            <w:vAlign w:val="center"/>
          </w:tcPr>
          <w:p w14:paraId="15D87965" w14:textId="77777777" w:rsidR="000E6951" w:rsidRPr="009708DE" w:rsidRDefault="000E6951" w:rsidP="0088110F">
            <w:pPr>
              <w:spacing w:before="120" w:after="120"/>
              <w:jc w:val="both"/>
              <w:rPr>
                <w:sz w:val="26"/>
                <w:szCs w:val="26"/>
              </w:rPr>
            </w:pPr>
            <w:r w:rsidRPr="009708DE">
              <w:rPr>
                <w:b/>
                <w:sz w:val="26"/>
                <w:szCs w:val="26"/>
              </w:rPr>
              <w:t>Tiếp nhận và chuyển hồ sơ thủ tục hành chính</w:t>
            </w:r>
          </w:p>
        </w:tc>
        <w:tc>
          <w:tcPr>
            <w:tcW w:w="7230" w:type="dxa"/>
            <w:vMerge w:val="restart"/>
          </w:tcPr>
          <w:p w14:paraId="2CB5C853" w14:textId="77777777" w:rsidR="000E6951" w:rsidRPr="009708DE" w:rsidRDefault="000E6951"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708DE">
              <w:rPr>
                <w:rFonts w:ascii="Times New Roman" w:hAnsi="Times New Roman"/>
                <w:sz w:val="26"/>
                <w:szCs w:val="26"/>
              </w:rPr>
              <w:t xml:space="preserve">Đối với hồ sơ được nộp </w:t>
            </w:r>
            <w:r w:rsidRPr="009708DE">
              <w:rPr>
                <w:rFonts w:ascii="Times New Roman" w:hAnsi="Times New Roman"/>
                <w:sz w:val="26"/>
                <w:szCs w:val="26"/>
                <w:lang w:val="vi-VN"/>
              </w:rPr>
              <w:t xml:space="preserve">trực tiếp qua </w:t>
            </w:r>
            <w:r w:rsidRPr="009708DE">
              <w:rPr>
                <w:rFonts w:ascii="Times New Roman" w:hAnsi="Times New Roman"/>
                <w:sz w:val="26"/>
                <w:szCs w:val="26"/>
              </w:rPr>
              <w:t xml:space="preserve">Bộ phận </w:t>
            </w:r>
            <w:r w:rsidRPr="009708DE">
              <w:rPr>
                <w:rFonts w:ascii="Times New Roman" w:hAnsi="Times New Roman"/>
                <w:sz w:val="26"/>
                <w:szCs w:val="26"/>
                <w:lang w:val="vi-VN"/>
              </w:rPr>
              <w:t>tiếp nhận và trả kết quả</w:t>
            </w:r>
            <w:r w:rsidRPr="009708DE">
              <w:rPr>
                <w:rFonts w:ascii="Times New Roman" w:hAnsi="Times New Roman"/>
                <w:sz w:val="26"/>
                <w:szCs w:val="26"/>
              </w:rPr>
              <w:t xml:space="preserve"> hoặc thông </w:t>
            </w:r>
            <w:r w:rsidRPr="009708DE">
              <w:rPr>
                <w:rFonts w:ascii="Times New Roman" w:hAnsi="Times New Roman"/>
                <w:sz w:val="26"/>
                <w:szCs w:val="26"/>
                <w:lang w:val="vi-VN"/>
              </w:rPr>
              <w:t xml:space="preserve">qua dịch vụ bưu chính </w:t>
            </w:r>
            <w:r w:rsidRPr="009708DE">
              <w:rPr>
                <w:rFonts w:ascii="Times New Roman" w:hAnsi="Times New Roman"/>
                <w:sz w:val="26"/>
                <w:szCs w:val="26"/>
              </w:rPr>
              <w:t xml:space="preserve">công ích cán bộ, công chức, viên chức tiếp nhận hồ sơ tại Bộ phận </w:t>
            </w:r>
            <w:r w:rsidRPr="009708DE">
              <w:rPr>
                <w:rFonts w:ascii="Times New Roman" w:hAnsi="Times New Roman"/>
                <w:sz w:val="26"/>
                <w:szCs w:val="26"/>
                <w:lang w:val="vi-VN"/>
              </w:rPr>
              <w:t>tiếp nhận và trả kết quả</w:t>
            </w:r>
            <w:r w:rsidRPr="009708DE">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54D2D593" w14:textId="77777777" w:rsidR="000E6951" w:rsidRPr="009708DE" w:rsidRDefault="000E6951"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708DE">
              <w:rPr>
                <w:rFonts w:ascii="Times New Roman" w:hAnsi="Times New Roman"/>
                <w:sz w:val="26"/>
                <w:szCs w:val="26"/>
              </w:rPr>
              <w:t xml:space="preserve">a) Trường hợp hồ sơ chưa đầy đủ, chưa chính xác theo quy định, cán bộ, công chức, viên chức tiếp nhận hồ sơ phải hướng dẫn đại </w:t>
            </w:r>
            <w:r w:rsidRPr="009708DE">
              <w:rPr>
                <w:rFonts w:ascii="Times New Roman" w:hAnsi="Times New Roman"/>
                <w:sz w:val="26"/>
                <w:szCs w:val="26"/>
              </w:rPr>
              <w:lastRenderedPageBreak/>
              <w:t xml:space="preserve">diện tổ chức, cá nhân bổ sung, hoàn thiện hồ sơ theo quy định và nêu rõ lý do theo mẫu Phiếu yêu cầu bổ sung, hoàn thiện hồ sơ; </w:t>
            </w:r>
          </w:p>
          <w:p w14:paraId="37584803" w14:textId="77777777" w:rsidR="000E6951" w:rsidRPr="009708DE" w:rsidRDefault="000E6951"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708DE">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50CF6C3D" w14:textId="77777777" w:rsidR="000E6951" w:rsidRPr="009708DE" w:rsidRDefault="000E6951" w:rsidP="0088110F">
            <w:pPr>
              <w:spacing w:before="120" w:after="120"/>
              <w:ind w:firstLine="200"/>
              <w:jc w:val="both"/>
              <w:rPr>
                <w:sz w:val="26"/>
                <w:szCs w:val="26"/>
              </w:rPr>
            </w:pPr>
            <w:r w:rsidRPr="009708DE">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552" w:type="dxa"/>
            <w:vAlign w:val="center"/>
          </w:tcPr>
          <w:p w14:paraId="40782F23"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r w:rsidRPr="009708DE">
              <w:rPr>
                <w:rFonts w:ascii="Times New Roman" w:hAnsi="Times New Roman"/>
                <w:sz w:val="26"/>
                <w:szCs w:val="26"/>
              </w:rPr>
              <w:lastRenderedPageBreak/>
              <w:t>C</w:t>
            </w:r>
            <w:r w:rsidRPr="009708DE">
              <w:rPr>
                <w:rStyle w:val="fontstyle21"/>
                <w:rFonts w:ascii="Times New Roman" w:hAnsi="Times New Roman"/>
                <w:color w:val="auto"/>
                <w:sz w:val="26"/>
                <w:szCs w:val="26"/>
              </w:rPr>
              <w:t xml:space="preserve">huyển ngay hồ sơ tiếp nhận trực tiếp trong ngày làm việc </w:t>
            </w:r>
            <w:r w:rsidRPr="009708DE">
              <w:rPr>
                <w:rStyle w:val="fontstyle21"/>
                <w:rFonts w:ascii="Times New Roman" w:hAnsi="Times New Roman"/>
                <w:i/>
                <w:color w:val="auto"/>
                <w:sz w:val="26"/>
                <w:szCs w:val="26"/>
              </w:rPr>
              <w:t>(k</w:t>
            </w:r>
            <w:r w:rsidRPr="009708DE">
              <w:rPr>
                <w:rFonts w:ascii="Times New Roman" w:hAnsi="Times New Roman"/>
                <w:i/>
                <w:sz w:val="26"/>
                <w:szCs w:val="26"/>
              </w:rPr>
              <w:t>hông để quá 3 giờ làm việc)</w:t>
            </w:r>
            <w:r w:rsidRPr="009708DE">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Merge w:val="restart"/>
            <w:vAlign w:val="center"/>
          </w:tcPr>
          <w:p w14:paraId="5DB5166C" w14:textId="77777777" w:rsidR="000E6951" w:rsidRPr="009708DE" w:rsidRDefault="000E6951" w:rsidP="0088110F">
            <w:pPr>
              <w:jc w:val="center"/>
              <w:rPr>
                <w:i/>
                <w:sz w:val="26"/>
                <w:szCs w:val="26"/>
                <w:lang w:val="vi-VN"/>
              </w:rPr>
            </w:pPr>
          </w:p>
        </w:tc>
      </w:tr>
      <w:tr w:rsidR="000E6951" w:rsidRPr="009708DE" w14:paraId="4E91B625" w14:textId="77777777" w:rsidTr="001B3D5C">
        <w:trPr>
          <w:trHeight w:val="600"/>
        </w:trPr>
        <w:tc>
          <w:tcPr>
            <w:tcW w:w="851" w:type="dxa"/>
            <w:vMerge/>
          </w:tcPr>
          <w:p w14:paraId="759CF032"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20B7AC32" w14:textId="77777777" w:rsidR="000E6951" w:rsidRPr="009708DE" w:rsidRDefault="000E6951" w:rsidP="0088110F">
            <w:pPr>
              <w:spacing w:before="120" w:after="120"/>
              <w:jc w:val="both"/>
              <w:rPr>
                <w:b/>
                <w:sz w:val="26"/>
                <w:szCs w:val="26"/>
              </w:rPr>
            </w:pPr>
          </w:p>
        </w:tc>
        <w:tc>
          <w:tcPr>
            <w:tcW w:w="7230" w:type="dxa"/>
            <w:vMerge/>
          </w:tcPr>
          <w:p w14:paraId="4155C1B9" w14:textId="77777777" w:rsidR="000E6951" w:rsidRPr="009708DE" w:rsidRDefault="000E6951" w:rsidP="0088110F">
            <w:pPr>
              <w:pStyle w:val="NormalWeb"/>
              <w:spacing w:before="0" w:beforeAutospacing="0" w:after="120" w:afterAutospacing="0" w:line="234" w:lineRule="atLeast"/>
              <w:ind w:firstLine="200"/>
              <w:jc w:val="both"/>
              <w:rPr>
                <w:rFonts w:ascii="Times New Roman" w:hAnsi="Times New Roman"/>
                <w:b/>
                <w:sz w:val="26"/>
                <w:szCs w:val="26"/>
              </w:rPr>
            </w:pPr>
          </w:p>
        </w:tc>
        <w:tc>
          <w:tcPr>
            <w:tcW w:w="2552" w:type="dxa"/>
            <w:vAlign w:val="center"/>
          </w:tcPr>
          <w:p w14:paraId="11F59B98" w14:textId="77777777" w:rsidR="000E6951" w:rsidRPr="009708DE" w:rsidRDefault="000E6951" w:rsidP="0088110F">
            <w:pPr>
              <w:pStyle w:val="NormalWeb"/>
              <w:spacing w:before="0" w:beforeAutospacing="0" w:after="120" w:afterAutospacing="0" w:line="234" w:lineRule="atLeast"/>
              <w:jc w:val="center"/>
              <w:rPr>
                <w:rFonts w:ascii="Times New Roman" w:hAnsi="Times New Roman"/>
                <w:sz w:val="26"/>
                <w:szCs w:val="26"/>
              </w:rPr>
            </w:pPr>
            <w:r w:rsidRPr="009708DE">
              <w:rPr>
                <w:rFonts w:ascii="Times New Roman" w:hAnsi="Times New Roman"/>
                <w:sz w:val="26"/>
                <w:szCs w:val="26"/>
              </w:rPr>
              <w:t>Không quá 1/2 ngày kể từ ngày phát sinh hồ sơ trực tuyến</w:t>
            </w:r>
          </w:p>
        </w:tc>
        <w:tc>
          <w:tcPr>
            <w:tcW w:w="1134" w:type="dxa"/>
            <w:vMerge/>
          </w:tcPr>
          <w:p w14:paraId="165ED157"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p>
        </w:tc>
      </w:tr>
      <w:tr w:rsidR="00BB7228" w:rsidRPr="009708DE" w14:paraId="33338D2A" w14:textId="77777777" w:rsidTr="001B3D5C">
        <w:tc>
          <w:tcPr>
            <w:tcW w:w="851" w:type="dxa"/>
            <w:vMerge w:val="restart"/>
            <w:vAlign w:val="center"/>
          </w:tcPr>
          <w:p w14:paraId="4705847B" w14:textId="77777777" w:rsidR="00BB7228" w:rsidRPr="009708DE" w:rsidRDefault="00BB7228" w:rsidP="00BB7228">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3</w:t>
            </w:r>
          </w:p>
        </w:tc>
        <w:tc>
          <w:tcPr>
            <w:tcW w:w="3827" w:type="dxa"/>
            <w:vMerge w:val="restart"/>
            <w:vAlign w:val="center"/>
          </w:tcPr>
          <w:p w14:paraId="39B830C2" w14:textId="77777777" w:rsidR="00BB7228" w:rsidRPr="009708DE" w:rsidRDefault="00BB7228" w:rsidP="00BB7228">
            <w:pPr>
              <w:pStyle w:val="NormalWeb"/>
              <w:spacing w:before="0" w:beforeAutospacing="0" w:after="120" w:afterAutospacing="0" w:line="234" w:lineRule="atLeast"/>
              <w:jc w:val="both"/>
              <w:rPr>
                <w:rFonts w:ascii="Times New Roman" w:hAnsi="Times New Roman"/>
                <w:b/>
                <w:sz w:val="26"/>
                <w:szCs w:val="26"/>
              </w:rPr>
            </w:pPr>
            <w:r w:rsidRPr="009708DE">
              <w:rPr>
                <w:rStyle w:val="fontstyle01"/>
                <w:rFonts w:ascii="Times New Roman" w:hAnsi="Times New Roman"/>
                <w:color w:val="auto"/>
                <w:sz w:val="26"/>
                <w:szCs w:val="26"/>
              </w:rPr>
              <w:t>Giải quyết thủ tục hành chính</w:t>
            </w:r>
          </w:p>
        </w:tc>
        <w:tc>
          <w:tcPr>
            <w:tcW w:w="7230" w:type="dxa"/>
          </w:tcPr>
          <w:p w14:paraId="6A3366A7" w14:textId="77777777" w:rsidR="00BB7228" w:rsidRPr="009708DE" w:rsidRDefault="00BB7228" w:rsidP="00BB7228">
            <w:pPr>
              <w:spacing w:before="120" w:after="120"/>
              <w:jc w:val="both"/>
              <w:rPr>
                <w:sz w:val="26"/>
                <w:szCs w:val="26"/>
              </w:rPr>
            </w:pPr>
            <w:r w:rsidRPr="009708DE">
              <w:rPr>
                <w:rStyle w:val="fontstyle21"/>
                <w:rFonts w:ascii="Times New Roman" w:hAnsi="Times New Roman"/>
                <w:color w:val="auto"/>
                <w:sz w:val="26"/>
                <w:szCs w:val="26"/>
              </w:rPr>
              <w:t xml:space="preserve">   Sau khi nhận hồ sơ thủ tục hành chính từ </w:t>
            </w:r>
            <w:r w:rsidRPr="009708DE">
              <w:rPr>
                <w:sz w:val="26"/>
                <w:szCs w:val="26"/>
              </w:rPr>
              <w:t xml:space="preserve">Bộ phận </w:t>
            </w:r>
            <w:r w:rsidRPr="009708DE">
              <w:rPr>
                <w:sz w:val="26"/>
                <w:szCs w:val="26"/>
                <w:lang w:val="vi-VN"/>
              </w:rPr>
              <w:t>tiếp nhận và trả kết quả</w:t>
            </w:r>
            <w:r w:rsidRPr="009708DE">
              <w:rPr>
                <w:sz w:val="26"/>
                <w:szCs w:val="26"/>
              </w:rPr>
              <w:t xml:space="preserve"> </w:t>
            </w:r>
            <w:r w:rsidRPr="009708DE">
              <w:rPr>
                <w:rStyle w:val="fontstyle21"/>
                <w:rFonts w:ascii="Times New Roman" w:hAnsi="Times New Roman"/>
                <w:color w:val="auto"/>
                <w:sz w:val="26"/>
                <w:szCs w:val="26"/>
              </w:rPr>
              <w:t>công chức, viên chức xử lý xem xét, thẩm định hồ sơ, trình phê duyệt kết quả giải quyết thủ tục hành chính:</w:t>
            </w:r>
          </w:p>
        </w:tc>
        <w:tc>
          <w:tcPr>
            <w:tcW w:w="2552" w:type="dxa"/>
            <w:vAlign w:val="center"/>
          </w:tcPr>
          <w:p w14:paraId="50F60F40" w14:textId="6B4FCEFE" w:rsidR="00BB7228" w:rsidRPr="009708DE" w:rsidRDefault="00BB7228" w:rsidP="00FB4D41">
            <w:pPr>
              <w:pStyle w:val="Bodytext20"/>
              <w:shd w:val="clear" w:color="auto" w:fill="auto"/>
              <w:spacing w:before="0" w:line="370" w:lineRule="exact"/>
              <w:ind w:right="21" w:firstLine="0"/>
              <w:rPr>
                <w:rFonts w:ascii="Times New Roman" w:hAnsi="Times New Roman" w:cs="Times New Roman"/>
                <w:b/>
                <w:sz w:val="24"/>
                <w:szCs w:val="24"/>
              </w:rPr>
            </w:pPr>
            <w:r>
              <w:rPr>
                <w:rFonts w:ascii="Times New Roman" w:hAnsi="Times New Roman"/>
                <w:b/>
              </w:rPr>
              <w:t>3</w:t>
            </w:r>
            <w:r w:rsidR="00FB4D41">
              <w:rPr>
                <w:rFonts w:ascii="Times New Roman" w:hAnsi="Times New Roman"/>
                <w:b/>
              </w:rPr>
              <w:t>0</w:t>
            </w:r>
            <w:r w:rsidRPr="00817F8A">
              <w:rPr>
                <w:rFonts w:ascii="Times New Roman" w:hAnsi="Times New Roman"/>
                <w:b/>
              </w:rPr>
              <w:t xml:space="preserve"> ngày</w:t>
            </w:r>
            <w:r w:rsidRPr="00817F8A">
              <w:rPr>
                <w:rFonts w:ascii="Times New Roman" w:hAnsi="Times New Roman"/>
              </w:rPr>
              <w:t>, trong đó:</w:t>
            </w:r>
          </w:p>
        </w:tc>
        <w:tc>
          <w:tcPr>
            <w:tcW w:w="1134" w:type="dxa"/>
            <w:vAlign w:val="center"/>
          </w:tcPr>
          <w:p w14:paraId="0AB3EA63" w14:textId="77777777" w:rsidR="00BB7228" w:rsidRPr="009708DE" w:rsidRDefault="00BB7228" w:rsidP="00BB7228">
            <w:pPr>
              <w:pStyle w:val="NormalWeb"/>
              <w:spacing w:before="0" w:beforeAutospacing="0" w:after="120" w:afterAutospacing="0" w:line="234" w:lineRule="atLeast"/>
              <w:jc w:val="center"/>
              <w:rPr>
                <w:rFonts w:ascii="Times New Roman" w:hAnsi="Times New Roman"/>
                <w:b/>
                <w:sz w:val="26"/>
                <w:szCs w:val="26"/>
              </w:rPr>
            </w:pPr>
          </w:p>
        </w:tc>
      </w:tr>
      <w:tr w:rsidR="00BB7228" w:rsidRPr="009708DE" w14:paraId="19B9B9D6" w14:textId="77777777" w:rsidTr="001B3D5C">
        <w:tc>
          <w:tcPr>
            <w:tcW w:w="851" w:type="dxa"/>
            <w:vMerge/>
          </w:tcPr>
          <w:p w14:paraId="5BBB5CBF" w14:textId="77777777" w:rsidR="00BB7228" w:rsidRPr="009708DE" w:rsidRDefault="00BB7228" w:rsidP="00BB7228">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3DE1F915" w14:textId="77777777" w:rsidR="00BB7228" w:rsidRPr="009708DE" w:rsidRDefault="00BB7228" w:rsidP="00BB7228">
            <w:pPr>
              <w:pStyle w:val="NormalWeb"/>
              <w:spacing w:before="0" w:beforeAutospacing="0" w:after="120" w:afterAutospacing="0" w:line="234" w:lineRule="atLeast"/>
              <w:jc w:val="both"/>
              <w:rPr>
                <w:rFonts w:ascii="Times New Roman" w:hAnsi="Times New Roman"/>
                <w:b/>
                <w:sz w:val="26"/>
                <w:szCs w:val="26"/>
              </w:rPr>
            </w:pPr>
          </w:p>
        </w:tc>
        <w:tc>
          <w:tcPr>
            <w:tcW w:w="7230" w:type="dxa"/>
          </w:tcPr>
          <w:p w14:paraId="211D7179" w14:textId="77777777" w:rsidR="00BB7228" w:rsidRPr="009708DE" w:rsidRDefault="00BB7228" w:rsidP="00BB7228">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708DE">
              <w:rPr>
                <w:rFonts w:ascii="Times New Roman" w:hAnsi="Times New Roman"/>
                <w:bCs/>
                <w:i/>
                <w:sz w:val="26"/>
                <w:szCs w:val="26"/>
              </w:rPr>
              <w:t>1. Tiếp nhận hồ sơ (Bộ phận TN&amp;TKQ)</w:t>
            </w:r>
          </w:p>
        </w:tc>
        <w:tc>
          <w:tcPr>
            <w:tcW w:w="2552" w:type="dxa"/>
            <w:vAlign w:val="center"/>
          </w:tcPr>
          <w:p w14:paraId="0196F671" w14:textId="69F0C0D9" w:rsidR="00BB7228" w:rsidRPr="009708DE" w:rsidRDefault="00BB7228" w:rsidP="00BB7228">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½ ngày</w:t>
            </w:r>
          </w:p>
        </w:tc>
        <w:tc>
          <w:tcPr>
            <w:tcW w:w="1134" w:type="dxa"/>
          </w:tcPr>
          <w:p w14:paraId="17790B78" w14:textId="77777777" w:rsidR="00BB7228" w:rsidRPr="009708DE" w:rsidRDefault="00BB7228" w:rsidP="00BB7228">
            <w:pPr>
              <w:pStyle w:val="NormalWeb"/>
              <w:spacing w:before="0" w:beforeAutospacing="0" w:after="120" w:afterAutospacing="0" w:line="234" w:lineRule="atLeast"/>
              <w:jc w:val="both"/>
              <w:rPr>
                <w:rFonts w:ascii="Times New Roman" w:hAnsi="Times New Roman"/>
                <w:b/>
                <w:sz w:val="26"/>
                <w:szCs w:val="26"/>
              </w:rPr>
            </w:pPr>
          </w:p>
        </w:tc>
      </w:tr>
      <w:tr w:rsidR="00BB7228" w:rsidRPr="009708DE" w14:paraId="5E323D3A" w14:textId="77777777" w:rsidTr="001B3D5C">
        <w:tc>
          <w:tcPr>
            <w:tcW w:w="851" w:type="dxa"/>
            <w:vMerge/>
          </w:tcPr>
          <w:p w14:paraId="051B116A" w14:textId="77777777" w:rsidR="00BB7228" w:rsidRPr="009708DE" w:rsidRDefault="00BB7228" w:rsidP="00BB7228">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7A77AFFC" w14:textId="77777777" w:rsidR="00BB7228" w:rsidRPr="009708DE" w:rsidRDefault="00BB7228" w:rsidP="00BB7228">
            <w:pPr>
              <w:pStyle w:val="NormalWeb"/>
              <w:spacing w:before="0" w:beforeAutospacing="0" w:after="120" w:afterAutospacing="0" w:line="234" w:lineRule="atLeast"/>
              <w:jc w:val="both"/>
              <w:rPr>
                <w:rFonts w:ascii="Times New Roman" w:hAnsi="Times New Roman"/>
                <w:b/>
                <w:sz w:val="26"/>
                <w:szCs w:val="26"/>
              </w:rPr>
            </w:pPr>
          </w:p>
        </w:tc>
        <w:tc>
          <w:tcPr>
            <w:tcW w:w="7230" w:type="dxa"/>
          </w:tcPr>
          <w:p w14:paraId="5CA76000" w14:textId="77777777" w:rsidR="00BB7228" w:rsidRPr="009708DE" w:rsidRDefault="00BB7228" w:rsidP="00BB7228">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708DE">
              <w:rPr>
                <w:rFonts w:ascii="Times New Roman" w:hAnsi="Times New Roman"/>
                <w:bCs/>
                <w:i/>
                <w:sz w:val="26"/>
                <w:szCs w:val="26"/>
              </w:rPr>
              <w:t>2. Giải quyết hồ sơ (cơ quan/bộ phận chuyên môn), t</w:t>
            </w:r>
            <w:r w:rsidRPr="009708DE">
              <w:rPr>
                <w:rFonts w:ascii="Times New Roman" w:hAnsi="Times New Roman"/>
                <w:i/>
                <w:sz w:val="26"/>
                <w:szCs w:val="26"/>
              </w:rPr>
              <w:t>rong đó:</w:t>
            </w:r>
          </w:p>
        </w:tc>
        <w:tc>
          <w:tcPr>
            <w:tcW w:w="2552" w:type="dxa"/>
            <w:vAlign w:val="center"/>
          </w:tcPr>
          <w:p w14:paraId="1C1AD591" w14:textId="3DE6168B" w:rsidR="00BB7228" w:rsidRPr="009708DE" w:rsidRDefault="00FB4D41" w:rsidP="00FB4D41">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Cs/>
                <w:i/>
                <w:sz w:val="26"/>
                <w:szCs w:val="26"/>
              </w:rPr>
              <w:t>29</w:t>
            </w:r>
            <w:r w:rsidR="00BB7228" w:rsidRPr="00817F8A">
              <w:rPr>
                <w:rFonts w:ascii="Times New Roman" w:hAnsi="Times New Roman"/>
                <w:bCs/>
                <w:i/>
                <w:sz w:val="26"/>
                <w:szCs w:val="26"/>
              </w:rPr>
              <w:t xml:space="preserve"> ngày</w:t>
            </w:r>
          </w:p>
        </w:tc>
        <w:tc>
          <w:tcPr>
            <w:tcW w:w="1134" w:type="dxa"/>
          </w:tcPr>
          <w:p w14:paraId="4C7FCEED" w14:textId="77777777" w:rsidR="00BB7228" w:rsidRPr="009708DE" w:rsidRDefault="00BB7228" w:rsidP="00BB7228">
            <w:pPr>
              <w:pStyle w:val="NormalWeb"/>
              <w:spacing w:before="0" w:beforeAutospacing="0" w:after="120" w:afterAutospacing="0" w:line="234" w:lineRule="atLeast"/>
              <w:jc w:val="both"/>
              <w:rPr>
                <w:rFonts w:ascii="Times New Roman" w:hAnsi="Times New Roman"/>
                <w:b/>
                <w:sz w:val="26"/>
                <w:szCs w:val="26"/>
              </w:rPr>
            </w:pPr>
          </w:p>
        </w:tc>
      </w:tr>
      <w:tr w:rsidR="00BB7228" w:rsidRPr="009708DE" w14:paraId="02AA2DD7" w14:textId="77777777" w:rsidTr="001B3D5C">
        <w:tc>
          <w:tcPr>
            <w:tcW w:w="851" w:type="dxa"/>
            <w:vMerge/>
          </w:tcPr>
          <w:p w14:paraId="4863BFD3" w14:textId="77777777" w:rsidR="00BB7228" w:rsidRPr="009708DE" w:rsidRDefault="00BB7228" w:rsidP="00BB7228">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35C2CEC1" w14:textId="77777777" w:rsidR="00BB7228" w:rsidRPr="009708DE" w:rsidRDefault="00BB7228" w:rsidP="00BB7228">
            <w:pPr>
              <w:pStyle w:val="NormalWeb"/>
              <w:spacing w:before="0" w:beforeAutospacing="0" w:after="120" w:afterAutospacing="0" w:line="234" w:lineRule="atLeast"/>
              <w:jc w:val="both"/>
              <w:rPr>
                <w:rFonts w:ascii="Times New Roman" w:hAnsi="Times New Roman"/>
                <w:b/>
                <w:sz w:val="26"/>
                <w:szCs w:val="26"/>
              </w:rPr>
            </w:pPr>
          </w:p>
        </w:tc>
        <w:tc>
          <w:tcPr>
            <w:tcW w:w="7230" w:type="dxa"/>
          </w:tcPr>
          <w:p w14:paraId="0D82986F" w14:textId="77777777" w:rsidR="00BB7228" w:rsidRPr="009708DE" w:rsidRDefault="00BB7228" w:rsidP="00BB7228">
            <w:pPr>
              <w:pStyle w:val="NormalWeb"/>
              <w:spacing w:before="0" w:beforeAutospacing="0" w:after="120" w:afterAutospacing="0" w:line="234" w:lineRule="atLeast"/>
              <w:jc w:val="both"/>
              <w:rPr>
                <w:rFonts w:ascii="Times New Roman" w:hAnsi="Times New Roman"/>
                <w:b/>
                <w:sz w:val="26"/>
                <w:szCs w:val="26"/>
              </w:rPr>
            </w:pPr>
            <w:r w:rsidRPr="009708DE">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552" w:type="dxa"/>
            <w:vAlign w:val="center"/>
          </w:tcPr>
          <w:p w14:paraId="6641F147" w14:textId="77777777" w:rsidR="00BB7228" w:rsidRPr="00817F8A" w:rsidRDefault="00BB7228" w:rsidP="00BB7228">
            <w:pPr>
              <w:pStyle w:val="NormalWeb"/>
              <w:spacing w:before="0" w:beforeAutospacing="0" w:after="120" w:afterAutospacing="0" w:line="234" w:lineRule="atLeast"/>
              <w:jc w:val="center"/>
              <w:rPr>
                <w:rFonts w:ascii="Times New Roman" w:hAnsi="Times New Roman"/>
                <w:bCs/>
                <w:i/>
                <w:sz w:val="26"/>
                <w:szCs w:val="26"/>
              </w:rPr>
            </w:pPr>
          </w:p>
          <w:p w14:paraId="661E9764" w14:textId="77777777" w:rsidR="00BB7228" w:rsidRPr="009708DE" w:rsidRDefault="00BB7228" w:rsidP="00BB7228">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3EA2B297" w14:textId="77777777" w:rsidR="00BB7228" w:rsidRPr="009708DE" w:rsidRDefault="00BB7228" w:rsidP="00BB7228">
            <w:pPr>
              <w:pStyle w:val="NormalWeb"/>
              <w:spacing w:before="0" w:beforeAutospacing="0" w:after="120" w:afterAutospacing="0" w:line="234" w:lineRule="atLeast"/>
              <w:jc w:val="both"/>
              <w:rPr>
                <w:rFonts w:ascii="Times New Roman" w:hAnsi="Times New Roman"/>
                <w:b/>
                <w:sz w:val="26"/>
                <w:szCs w:val="26"/>
              </w:rPr>
            </w:pPr>
          </w:p>
        </w:tc>
      </w:tr>
      <w:tr w:rsidR="00BB7228" w:rsidRPr="009708DE" w14:paraId="3BCAEB49" w14:textId="77777777" w:rsidTr="001B3D5C">
        <w:tc>
          <w:tcPr>
            <w:tcW w:w="851" w:type="dxa"/>
            <w:vMerge/>
          </w:tcPr>
          <w:p w14:paraId="55AD428F" w14:textId="77777777" w:rsidR="00BB7228" w:rsidRPr="009708DE" w:rsidRDefault="00BB7228" w:rsidP="00BB7228">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72DF3D4B" w14:textId="77777777" w:rsidR="00BB7228" w:rsidRPr="009708DE" w:rsidRDefault="00BB7228" w:rsidP="00BB7228">
            <w:pPr>
              <w:pStyle w:val="NormalWeb"/>
              <w:spacing w:before="0" w:beforeAutospacing="0" w:after="120" w:afterAutospacing="0" w:line="234" w:lineRule="atLeast"/>
              <w:jc w:val="both"/>
              <w:rPr>
                <w:rFonts w:ascii="Times New Roman" w:hAnsi="Times New Roman"/>
                <w:b/>
                <w:sz w:val="26"/>
                <w:szCs w:val="26"/>
              </w:rPr>
            </w:pPr>
          </w:p>
        </w:tc>
        <w:tc>
          <w:tcPr>
            <w:tcW w:w="7230" w:type="dxa"/>
          </w:tcPr>
          <w:p w14:paraId="793F52D0" w14:textId="77777777" w:rsidR="00BB7228" w:rsidRPr="009708DE" w:rsidRDefault="00BB7228" w:rsidP="00BB7228">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708DE">
              <w:rPr>
                <w:rFonts w:ascii="Times New Roman" w:hAnsi="Times New Roman"/>
                <w:bCs/>
                <w:i/>
                <w:sz w:val="26"/>
                <w:szCs w:val="26"/>
              </w:rPr>
              <w:t xml:space="preserve">+ Chuyên viên </w:t>
            </w:r>
          </w:p>
          <w:p w14:paraId="0D58FD69" w14:textId="77777777" w:rsidR="00BB7228" w:rsidRPr="009708DE" w:rsidRDefault="00BB7228" w:rsidP="00BB7228">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708DE">
              <w:rPr>
                <w:rFonts w:ascii="Times New Roman" w:hAnsi="Times New Roman"/>
                <w:bCs/>
                <w:i/>
                <w:sz w:val="26"/>
                <w:szCs w:val="26"/>
              </w:rPr>
              <w:t>+ Lãnh đạo phòng/bộ phận</w:t>
            </w:r>
          </w:p>
          <w:p w14:paraId="29FE64C3" w14:textId="77777777" w:rsidR="00BB7228" w:rsidRPr="009708DE" w:rsidRDefault="00BB7228" w:rsidP="00BB7228">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708DE">
              <w:rPr>
                <w:rFonts w:ascii="Times New Roman" w:hAnsi="Times New Roman"/>
                <w:bCs/>
                <w:i/>
                <w:sz w:val="26"/>
                <w:szCs w:val="26"/>
              </w:rPr>
              <w:t xml:space="preserve">+ Lãnh đạo đơn vị: </w:t>
            </w:r>
          </w:p>
          <w:p w14:paraId="1F6C487C" w14:textId="77777777" w:rsidR="00BB7228" w:rsidRPr="009708DE" w:rsidRDefault="00BB7228" w:rsidP="00BB7228">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708DE">
              <w:rPr>
                <w:rFonts w:ascii="Times New Roman" w:hAnsi="Times New Roman"/>
                <w:bCs/>
                <w:i/>
                <w:sz w:val="26"/>
                <w:szCs w:val="26"/>
              </w:rPr>
              <w:t xml:space="preserve">+ Văn thư đơn vị: </w:t>
            </w:r>
          </w:p>
        </w:tc>
        <w:tc>
          <w:tcPr>
            <w:tcW w:w="2552" w:type="dxa"/>
            <w:vAlign w:val="center"/>
          </w:tcPr>
          <w:p w14:paraId="0AD225FC" w14:textId="30FF79E6" w:rsidR="00BB7228" w:rsidRPr="00817F8A" w:rsidRDefault="00FB4D41" w:rsidP="00BB7228">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Cs/>
                <w:i/>
                <w:sz w:val="26"/>
                <w:szCs w:val="26"/>
              </w:rPr>
              <w:t>27</w:t>
            </w:r>
            <w:r w:rsidR="00BB7228" w:rsidRPr="00817F8A">
              <w:rPr>
                <w:rFonts w:ascii="Times New Roman" w:hAnsi="Times New Roman"/>
                <w:bCs/>
                <w:i/>
                <w:sz w:val="26"/>
                <w:szCs w:val="26"/>
              </w:rPr>
              <w:t xml:space="preserve"> ngày</w:t>
            </w:r>
          </w:p>
          <w:p w14:paraId="3B07EB52" w14:textId="77777777" w:rsidR="00BB7228" w:rsidRPr="00817F8A" w:rsidRDefault="00BB7228" w:rsidP="00BB7228">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 ngày</w:t>
            </w:r>
          </w:p>
          <w:p w14:paraId="39DB7A29" w14:textId="77777777" w:rsidR="00BB7228" w:rsidRPr="00817F8A" w:rsidRDefault="00BB7228" w:rsidP="00BB7228">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1/2 ngày</w:t>
            </w:r>
          </w:p>
          <w:p w14:paraId="18258701" w14:textId="33EA5AC6" w:rsidR="00BB7228" w:rsidRPr="009708DE" w:rsidRDefault="00BB7228" w:rsidP="00BB7228">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1/2 ngày</w:t>
            </w:r>
          </w:p>
        </w:tc>
        <w:tc>
          <w:tcPr>
            <w:tcW w:w="1134" w:type="dxa"/>
          </w:tcPr>
          <w:p w14:paraId="72B8EF8D" w14:textId="77777777" w:rsidR="00BB7228" w:rsidRPr="009708DE" w:rsidRDefault="00BB7228" w:rsidP="00BB7228">
            <w:pPr>
              <w:pStyle w:val="NormalWeb"/>
              <w:spacing w:before="0" w:beforeAutospacing="0" w:after="120" w:afterAutospacing="0" w:line="234" w:lineRule="atLeast"/>
              <w:jc w:val="both"/>
              <w:rPr>
                <w:rFonts w:ascii="Times New Roman" w:hAnsi="Times New Roman"/>
                <w:i/>
                <w:sz w:val="26"/>
                <w:szCs w:val="26"/>
              </w:rPr>
            </w:pPr>
          </w:p>
        </w:tc>
      </w:tr>
      <w:tr w:rsidR="00BB7228" w:rsidRPr="009708DE" w14:paraId="354C215E" w14:textId="77777777" w:rsidTr="001B3D5C">
        <w:tc>
          <w:tcPr>
            <w:tcW w:w="851" w:type="dxa"/>
            <w:vAlign w:val="center"/>
          </w:tcPr>
          <w:p w14:paraId="72B11B1F" w14:textId="77777777" w:rsidR="00BB7228" w:rsidRPr="009708DE" w:rsidRDefault="00BB7228" w:rsidP="00BB7228">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lastRenderedPageBreak/>
              <w:t>Bước 4</w:t>
            </w:r>
          </w:p>
        </w:tc>
        <w:tc>
          <w:tcPr>
            <w:tcW w:w="3827" w:type="dxa"/>
          </w:tcPr>
          <w:p w14:paraId="0F6A58AB" w14:textId="77777777" w:rsidR="00BB7228" w:rsidRPr="009708DE" w:rsidRDefault="00BB7228" w:rsidP="00BB7228">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9708DE">
              <w:rPr>
                <w:rFonts w:ascii="Times New Roman" w:hAnsi="Times New Roman"/>
                <w:b/>
                <w:sz w:val="26"/>
                <w:szCs w:val="26"/>
                <w:lang w:val="nl-NL"/>
              </w:rPr>
              <w:t>Trả kết quả giải quyết thủ tục hành chính</w:t>
            </w:r>
            <w:r w:rsidRPr="009708DE">
              <w:rPr>
                <w:rStyle w:val="fontstyle21"/>
                <w:rFonts w:ascii="Times New Roman" w:hAnsi="Times New Roman"/>
                <w:i/>
                <w:color w:val="auto"/>
                <w:sz w:val="26"/>
                <w:szCs w:val="26"/>
              </w:rPr>
              <w:t xml:space="preserve"> </w:t>
            </w:r>
          </w:p>
          <w:p w14:paraId="7DD85AE1" w14:textId="77777777" w:rsidR="00BB7228" w:rsidRPr="009708DE" w:rsidRDefault="00BB7228" w:rsidP="00BB7228">
            <w:pPr>
              <w:pStyle w:val="NormalWeb"/>
              <w:spacing w:before="0" w:beforeAutospacing="0" w:after="120" w:afterAutospacing="0" w:line="234" w:lineRule="atLeast"/>
              <w:jc w:val="both"/>
              <w:rPr>
                <w:rFonts w:ascii="Times New Roman" w:hAnsi="Times New Roman"/>
                <w:b/>
                <w:sz w:val="26"/>
                <w:szCs w:val="26"/>
              </w:rPr>
            </w:pPr>
            <w:r w:rsidRPr="009708DE">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230" w:type="dxa"/>
          </w:tcPr>
          <w:p w14:paraId="702363DE" w14:textId="77777777" w:rsidR="00BB7228" w:rsidRPr="009708DE" w:rsidRDefault="00BB7228" w:rsidP="00BB7228">
            <w:pPr>
              <w:spacing w:before="120" w:after="120"/>
              <w:ind w:firstLine="198"/>
              <w:jc w:val="both"/>
              <w:rPr>
                <w:iCs/>
                <w:sz w:val="26"/>
                <w:szCs w:val="26"/>
                <w:lang w:val="nl-NL"/>
              </w:rPr>
            </w:pPr>
            <w:r w:rsidRPr="009708DE">
              <w:rPr>
                <w:iCs/>
                <w:sz w:val="26"/>
                <w:szCs w:val="26"/>
                <w:lang w:val="nl-NL"/>
              </w:rPr>
              <w:t>- Công chức tiếp nhận và trả  kết quả nhập vào sổ theo dõi hồ sơ và phần mềm điện tử thực hiện như sau:</w:t>
            </w:r>
          </w:p>
          <w:p w14:paraId="18BB3EDA" w14:textId="77777777" w:rsidR="00BB7228" w:rsidRPr="009708DE" w:rsidRDefault="00BB7228" w:rsidP="00BB7228">
            <w:pPr>
              <w:spacing w:before="120" w:after="120"/>
              <w:ind w:firstLine="198"/>
              <w:jc w:val="both"/>
              <w:rPr>
                <w:iCs/>
                <w:sz w:val="26"/>
                <w:szCs w:val="26"/>
                <w:lang w:val="nl-NL"/>
              </w:rPr>
            </w:pPr>
            <w:r w:rsidRPr="009708DE">
              <w:rPr>
                <w:iCs/>
                <w:sz w:val="26"/>
                <w:szCs w:val="26"/>
                <w:lang w:val="nl-NL"/>
              </w:rPr>
              <w:t>- T</w:t>
            </w:r>
            <w:r w:rsidRPr="00212A1E">
              <w:rPr>
                <w:rStyle w:val="fontstyle21"/>
                <w:rFonts w:ascii="Times New Roman" w:hAnsi="Times New Roman"/>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266E6C4" w14:textId="77777777" w:rsidR="00BB7228" w:rsidRPr="009708DE" w:rsidRDefault="00BB7228" w:rsidP="00BB7228">
            <w:pPr>
              <w:spacing w:before="120" w:after="120"/>
              <w:ind w:firstLine="198"/>
              <w:jc w:val="both"/>
              <w:rPr>
                <w:iCs/>
                <w:sz w:val="26"/>
                <w:szCs w:val="26"/>
                <w:lang w:val="nl-NL"/>
              </w:rPr>
            </w:pPr>
            <w:r w:rsidRPr="009708DE">
              <w:rPr>
                <w:iCs/>
                <w:sz w:val="26"/>
                <w:szCs w:val="26"/>
                <w:lang w:val="nl-NL"/>
              </w:rPr>
              <w:t xml:space="preserve">- </w:t>
            </w:r>
            <w:r w:rsidRPr="00212A1E">
              <w:rPr>
                <w:rStyle w:val="fontstyle21"/>
                <w:rFonts w:ascii="Times New Roman" w:hAnsi="Times New Roman"/>
                <w:color w:val="auto"/>
                <w:sz w:val="26"/>
                <w:szCs w:val="26"/>
                <w:lang w:val="nl-NL"/>
              </w:rPr>
              <w:t>Tổ chức, cá nhân nhận kết quả giải quyết thủ tục hành chính theo thời gian, địa điểm ghi trên Giấy tiếp nhận hồ sơ và hẹn trả kết quả (</w:t>
            </w:r>
            <w:r w:rsidRPr="009708DE">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20AFE88A" w14:textId="77777777" w:rsidR="00BB7228" w:rsidRPr="009708DE" w:rsidRDefault="00BB7228" w:rsidP="00BB7228">
            <w:pPr>
              <w:spacing w:before="120" w:after="120"/>
              <w:ind w:firstLine="198"/>
              <w:jc w:val="both"/>
              <w:rPr>
                <w:iCs/>
                <w:sz w:val="26"/>
                <w:szCs w:val="26"/>
                <w:lang w:val="nl-NL"/>
              </w:rPr>
            </w:pPr>
            <w:r w:rsidRPr="009708DE">
              <w:rPr>
                <w:iCs/>
                <w:sz w:val="26"/>
                <w:szCs w:val="26"/>
                <w:lang w:val="nl-NL"/>
              </w:rPr>
              <w:t>- Trường hợp nhận kết quả</w:t>
            </w:r>
            <w:r w:rsidRPr="00212A1E">
              <w:rPr>
                <w:sz w:val="26"/>
                <w:szCs w:val="26"/>
                <w:lang w:val="nl-NL"/>
              </w:rPr>
              <w:t xml:space="preserve"> thông </w:t>
            </w:r>
            <w:r w:rsidRPr="009708DE">
              <w:rPr>
                <w:sz w:val="26"/>
                <w:szCs w:val="26"/>
                <w:lang w:val="vi-VN"/>
              </w:rPr>
              <w:t xml:space="preserve">qua dịch vụ bưu chính </w:t>
            </w:r>
            <w:r w:rsidRPr="00212A1E">
              <w:rPr>
                <w:sz w:val="26"/>
                <w:szCs w:val="26"/>
                <w:lang w:val="nl-NL"/>
              </w:rPr>
              <w:t>công ích. (</w:t>
            </w:r>
            <w:r w:rsidRPr="009708DE">
              <w:rPr>
                <w:iCs/>
                <w:sz w:val="26"/>
                <w:szCs w:val="26"/>
                <w:lang w:val="nl-NL"/>
              </w:rPr>
              <w:t>đăng ký</w:t>
            </w:r>
            <w:r w:rsidRPr="00212A1E">
              <w:rPr>
                <w:sz w:val="26"/>
                <w:szCs w:val="26"/>
                <w:lang w:val="nl-NL"/>
              </w:rPr>
              <w:t xml:space="preserve"> theo hướng dẫn của Bưu điện)</w:t>
            </w:r>
            <w:r w:rsidRPr="00212A1E">
              <w:rPr>
                <w:rStyle w:val="fontstyle21"/>
                <w:rFonts w:ascii="Times New Roman" w:hAnsi="Times New Roman"/>
                <w:color w:val="auto"/>
                <w:sz w:val="26"/>
                <w:szCs w:val="26"/>
                <w:lang w:val="nl-NL"/>
              </w:rPr>
              <w:t xml:space="preserve"> (nếu có)</w:t>
            </w:r>
          </w:p>
          <w:p w14:paraId="1778A8DD" w14:textId="77777777" w:rsidR="00BB7228" w:rsidRPr="009708DE" w:rsidRDefault="00BB7228" w:rsidP="00BB7228">
            <w:pPr>
              <w:spacing w:before="120" w:after="120"/>
              <w:ind w:firstLine="198"/>
              <w:jc w:val="both"/>
              <w:rPr>
                <w:b/>
                <w:i/>
                <w:sz w:val="26"/>
                <w:szCs w:val="26"/>
                <w:lang w:val="pt-BR"/>
              </w:rPr>
            </w:pPr>
            <w:r w:rsidRPr="009708DE">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212A1E">
              <w:rPr>
                <w:rStyle w:val="fontstyle21"/>
                <w:rFonts w:ascii="Times New Roman" w:hAnsi="Times New Roman"/>
                <w:color w:val="auto"/>
                <w:sz w:val="26"/>
                <w:szCs w:val="26"/>
                <w:lang w:val="nl-NL"/>
              </w:rPr>
              <w:t xml:space="preserve"> trường hợp đăng ký nhận kết quả trực tuyến thì thông qua Cổng Dịch vụ công trực tuyến. (nếu có)</w:t>
            </w:r>
          </w:p>
          <w:p w14:paraId="0AF2D8A4" w14:textId="77777777" w:rsidR="00BB7228" w:rsidRPr="009708DE" w:rsidRDefault="00BB7228" w:rsidP="00BB7228">
            <w:pPr>
              <w:spacing w:before="120" w:after="120"/>
              <w:ind w:firstLine="198"/>
              <w:jc w:val="both"/>
              <w:rPr>
                <w:rStyle w:val="fontstyle21"/>
                <w:rFonts w:ascii="Times New Roman" w:hAnsi="Times New Roman"/>
                <w:iCs/>
                <w:color w:val="auto"/>
                <w:sz w:val="26"/>
                <w:szCs w:val="26"/>
                <w:lang w:val="nl-NL"/>
              </w:rPr>
            </w:pPr>
            <w:r w:rsidRPr="009708DE">
              <w:rPr>
                <w:iCs/>
                <w:sz w:val="26"/>
                <w:szCs w:val="26"/>
                <w:lang w:val="nl-NL"/>
              </w:rPr>
              <w:t>- Thời gian trả kết quả: Sáng: từ 07 giờ đến 11 giờ 30 phút; chiều: từ 13 giờ 30 đến 17 giờ của các ngày làm việc.</w:t>
            </w:r>
          </w:p>
        </w:tc>
        <w:tc>
          <w:tcPr>
            <w:tcW w:w="2552" w:type="dxa"/>
            <w:vAlign w:val="center"/>
          </w:tcPr>
          <w:p w14:paraId="216DC174" w14:textId="378829D5" w:rsidR="00BB7228" w:rsidRPr="009708DE" w:rsidRDefault="00BB7228" w:rsidP="00BB7228">
            <w:pPr>
              <w:pStyle w:val="NormalWeb"/>
              <w:spacing w:before="0" w:beforeAutospacing="0" w:after="120" w:afterAutospacing="0" w:line="234" w:lineRule="atLeast"/>
              <w:jc w:val="center"/>
              <w:rPr>
                <w:rFonts w:ascii="Times New Roman" w:hAnsi="Times New Roman"/>
                <w:bCs/>
                <w:i/>
                <w:sz w:val="26"/>
                <w:szCs w:val="26"/>
              </w:rPr>
            </w:pPr>
            <w:r w:rsidRPr="009708DE">
              <w:rPr>
                <w:rFonts w:ascii="Times New Roman" w:hAnsi="Times New Roman"/>
                <w:bCs/>
                <w:i/>
                <w:sz w:val="26"/>
                <w:szCs w:val="26"/>
              </w:rPr>
              <w:t xml:space="preserve">½ </w:t>
            </w:r>
            <w:r>
              <w:rPr>
                <w:rFonts w:ascii="Times New Roman" w:hAnsi="Times New Roman"/>
                <w:bCs/>
                <w:i/>
                <w:sz w:val="26"/>
                <w:szCs w:val="26"/>
              </w:rPr>
              <w:t>ngày</w:t>
            </w:r>
          </w:p>
        </w:tc>
        <w:tc>
          <w:tcPr>
            <w:tcW w:w="1134" w:type="dxa"/>
          </w:tcPr>
          <w:p w14:paraId="0AA3499F" w14:textId="77777777" w:rsidR="00BB7228" w:rsidRPr="009708DE" w:rsidRDefault="00BB7228" w:rsidP="00BB7228">
            <w:pPr>
              <w:pStyle w:val="NormalWeb"/>
              <w:spacing w:before="0" w:beforeAutospacing="0" w:after="120" w:afterAutospacing="0" w:line="234" w:lineRule="atLeast"/>
              <w:jc w:val="both"/>
              <w:rPr>
                <w:rFonts w:ascii="Times New Roman" w:hAnsi="Times New Roman"/>
                <w:sz w:val="26"/>
                <w:szCs w:val="26"/>
                <w:lang w:val="vi-VN"/>
              </w:rPr>
            </w:pPr>
          </w:p>
        </w:tc>
      </w:tr>
    </w:tbl>
    <w:p w14:paraId="44A8ED5D" w14:textId="77777777" w:rsidR="000E6951" w:rsidRPr="009708DE" w:rsidRDefault="000E6951" w:rsidP="000E6951">
      <w:pPr>
        <w:pStyle w:val="NormalWeb"/>
        <w:shd w:val="clear" w:color="auto" w:fill="FFFFFF"/>
        <w:spacing w:before="120" w:beforeAutospacing="0" w:after="120" w:afterAutospacing="0"/>
        <w:ind w:firstLine="652"/>
        <w:jc w:val="both"/>
        <w:rPr>
          <w:rFonts w:ascii="Times New Roman" w:hAnsi="Times New Roman"/>
          <w:bCs/>
          <w:sz w:val="28"/>
          <w:szCs w:val="28"/>
        </w:rPr>
      </w:pPr>
      <w:r w:rsidRPr="009708DE">
        <w:rPr>
          <w:rFonts w:ascii="Times New Roman" w:hAnsi="Times New Roman"/>
          <w:b/>
          <w:bCs/>
          <w:sz w:val="28"/>
          <w:szCs w:val="28"/>
        </w:rPr>
        <w:t xml:space="preserve">b. Thành phần, số lượng hồ sơ </w:t>
      </w:r>
    </w:p>
    <w:p w14:paraId="1FA6D6F0" w14:textId="77777777" w:rsidR="000E6951" w:rsidRPr="009708DE" w:rsidRDefault="000E6951" w:rsidP="000E6951">
      <w:pPr>
        <w:pStyle w:val="NormalWeb"/>
        <w:shd w:val="clear" w:color="auto" w:fill="FFFFFF"/>
        <w:spacing w:before="120" w:beforeAutospacing="0" w:after="120" w:afterAutospacing="0"/>
        <w:ind w:firstLine="600"/>
        <w:jc w:val="both"/>
        <w:rPr>
          <w:rFonts w:ascii="Times New Roman" w:hAnsi="Times New Roman"/>
          <w:sz w:val="28"/>
          <w:szCs w:val="28"/>
        </w:rPr>
      </w:pPr>
      <w:r w:rsidRPr="009708DE">
        <w:rPr>
          <w:rFonts w:ascii="Times New Roman" w:hAnsi="Times New Roman"/>
          <w:sz w:val="28"/>
          <w:szCs w:val="28"/>
        </w:rPr>
        <w:t>* Thành phần hồ sơ :</w:t>
      </w:r>
    </w:p>
    <w:p w14:paraId="5E9079F8" w14:textId="77777777" w:rsidR="000E6951" w:rsidRPr="009708DE" w:rsidRDefault="000E6951" w:rsidP="000E6951">
      <w:pPr>
        <w:pStyle w:val="Bodytext20"/>
        <w:shd w:val="clear" w:color="auto" w:fill="auto"/>
        <w:spacing w:before="0" w:after="60" w:line="322" w:lineRule="exact"/>
        <w:ind w:firstLine="600"/>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Đối với người học đủ điều kiện dự thi được xét đặc cách tốt nghiệp THPT trong trường hợp bị tai nạn, bị ốm hoặc có việc đột xuất đặc biệt, không quá 10 ngày trước ngày thi hoặc ngay trong buổi thi đầu tiên, không thể dự thi:</w:t>
      </w:r>
    </w:p>
    <w:p w14:paraId="67A4158E" w14:textId="77777777" w:rsidR="000E6951" w:rsidRPr="009708DE" w:rsidRDefault="000E6951" w:rsidP="000E6951">
      <w:pPr>
        <w:pStyle w:val="Bodytext20"/>
        <w:shd w:val="clear" w:color="auto" w:fill="auto"/>
        <w:spacing w:before="0" w:after="60" w:line="322" w:lineRule="exact"/>
        <w:ind w:firstLine="600"/>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xml:space="preserve">+ Hồ sơ nhập viện, ra viện do bệnh viện từ cấp huyện trở lên cấp (nếu bị tai nạn, bị ốm) hoặc xác nhận của Ủy ban nhân </w:t>
      </w:r>
      <w:r w:rsidRPr="009708DE">
        <w:rPr>
          <w:rStyle w:val="Bodytext2"/>
          <w:rFonts w:ascii="Times New Roman" w:hAnsi="Times New Roman" w:cs="Times New Roman"/>
          <w:sz w:val="28"/>
          <w:szCs w:val="28"/>
          <w:lang w:eastAsia="vi-VN"/>
        </w:rPr>
        <w:lastRenderedPageBreak/>
        <w:t>dân cấp xã nơi cư trú (nếu có việc đột xuất đặc biệt);</w:t>
      </w:r>
    </w:p>
    <w:p w14:paraId="1CDBC919" w14:textId="77777777" w:rsidR="000E6951" w:rsidRPr="009708DE" w:rsidRDefault="000E6951" w:rsidP="000E6951">
      <w:pPr>
        <w:pStyle w:val="Bodytext20"/>
        <w:shd w:val="clear" w:color="auto" w:fill="auto"/>
        <w:spacing w:before="0" w:after="60" w:line="322" w:lineRule="exact"/>
        <w:ind w:firstLine="600"/>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Biên bản đề nghị xét đặc cách tốt nghiệp của trường phổ thông nơi đăng ký dự thi.</w:t>
      </w:r>
    </w:p>
    <w:p w14:paraId="36BE75C3" w14:textId="77777777" w:rsidR="000E6951" w:rsidRPr="009708DE" w:rsidRDefault="000E6951" w:rsidP="000E6951">
      <w:pPr>
        <w:pStyle w:val="Bodytext20"/>
        <w:shd w:val="clear" w:color="auto" w:fill="auto"/>
        <w:spacing w:before="0" w:after="109" w:line="322" w:lineRule="exact"/>
        <w:ind w:firstLine="600"/>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xml:space="preserve">- Đối với người học đủ điều kiện dự thi bị tai nạn, bị ốm hay có việc đột xuất đặc biệt </w:t>
      </w:r>
      <w:r w:rsidRPr="009708DE">
        <w:rPr>
          <w:rStyle w:val="Bodytext2"/>
          <w:rFonts w:ascii="Times New Roman" w:hAnsi="Times New Roman" w:cs="Times New Roman"/>
          <w:sz w:val="28"/>
          <w:szCs w:val="28"/>
          <w:lang w:val="de-DE" w:eastAsia="de-DE"/>
        </w:rPr>
        <w:t xml:space="preserve">sau </w:t>
      </w:r>
      <w:r w:rsidRPr="009708DE">
        <w:rPr>
          <w:rStyle w:val="Bodytext2"/>
          <w:rFonts w:ascii="Times New Roman" w:hAnsi="Times New Roman" w:cs="Times New Roman"/>
          <w:sz w:val="28"/>
          <w:szCs w:val="28"/>
          <w:lang w:eastAsia="vi-VN"/>
        </w:rPr>
        <w:t xml:space="preserve">khi đã thi ít nhất một môn và không thể tiếp tục dự thi hoặc </w:t>
      </w:r>
      <w:r w:rsidRPr="009708DE">
        <w:rPr>
          <w:rStyle w:val="Bodytext2"/>
          <w:rFonts w:ascii="Times New Roman" w:hAnsi="Times New Roman" w:cs="Times New Roman"/>
          <w:sz w:val="28"/>
          <w:szCs w:val="28"/>
          <w:lang w:val="de-DE" w:eastAsia="de-DE"/>
        </w:rPr>
        <w:t xml:space="preserve">sau </w:t>
      </w:r>
      <w:r w:rsidRPr="009708DE">
        <w:rPr>
          <w:rStyle w:val="Bodytext2"/>
          <w:rFonts w:ascii="Times New Roman" w:hAnsi="Times New Roman" w:cs="Times New Roman"/>
          <w:sz w:val="28"/>
          <w:szCs w:val="28"/>
          <w:lang w:eastAsia="vi-VN"/>
        </w:rPr>
        <w:t>khi bị tai nạn, bị ốm hay có việc đột xuất đặc biệt tự nguyện dự thi số môn thi còn lại:</w:t>
      </w:r>
    </w:p>
    <w:p w14:paraId="43B87DBA" w14:textId="77777777" w:rsidR="000E6951" w:rsidRPr="009708DE" w:rsidRDefault="000E6951" w:rsidP="000E6951">
      <w:pPr>
        <w:pStyle w:val="Bodytext20"/>
        <w:shd w:val="clear" w:color="auto" w:fill="auto"/>
        <w:spacing w:before="0" w:after="125" w:line="260" w:lineRule="exact"/>
        <w:ind w:firstLine="600"/>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Đơn đề nghị xét đặc cách của thí sinh;</w:t>
      </w:r>
    </w:p>
    <w:p w14:paraId="17BC11C7" w14:textId="77777777" w:rsidR="000E6951" w:rsidRPr="009708DE" w:rsidRDefault="000E6951" w:rsidP="000E6951">
      <w:pPr>
        <w:pStyle w:val="Bodytext20"/>
        <w:shd w:val="clear" w:color="auto" w:fill="auto"/>
        <w:spacing w:before="0" w:line="322" w:lineRule="exact"/>
        <w:ind w:firstLine="600"/>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xml:space="preserve">+ Hồ sơ nhập viện, ra viện của bệnh viện từ cấp huyện trở lên (nếu bị </w:t>
      </w:r>
      <w:r w:rsidRPr="009708DE">
        <w:rPr>
          <w:rStyle w:val="Bodytext2"/>
          <w:rFonts w:ascii="Times New Roman" w:hAnsi="Times New Roman" w:cs="Times New Roman"/>
          <w:sz w:val="28"/>
          <w:szCs w:val="28"/>
          <w:lang w:val="de-DE" w:eastAsia="de-DE"/>
        </w:rPr>
        <w:t xml:space="preserve">tai </w:t>
      </w:r>
      <w:r w:rsidRPr="009708DE">
        <w:rPr>
          <w:rStyle w:val="Bodytext2"/>
          <w:rFonts w:ascii="Times New Roman" w:hAnsi="Times New Roman" w:cs="Times New Roman"/>
          <w:sz w:val="28"/>
          <w:szCs w:val="28"/>
          <w:lang w:eastAsia="vi-VN"/>
        </w:rPr>
        <w:t xml:space="preserve">nạn, bị ốm) hoặc xác nhận của Ủy </w:t>
      </w:r>
      <w:r w:rsidRPr="009708DE">
        <w:rPr>
          <w:rStyle w:val="Bodytext2"/>
          <w:rFonts w:ascii="Times New Roman" w:hAnsi="Times New Roman" w:cs="Times New Roman"/>
          <w:sz w:val="28"/>
          <w:szCs w:val="28"/>
          <w:lang w:val="de-DE" w:eastAsia="de-DE"/>
        </w:rPr>
        <w:t xml:space="preserve">ban </w:t>
      </w:r>
      <w:r w:rsidRPr="009708DE">
        <w:rPr>
          <w:rStyle w:val="Bodytext2"/>
          <w:rFonts w:ascii="Times New Roman" w:hAnsi="Times New Roman" w:cs="Times New Roman"/>
          <w:sz w:val="28"/>
          <w:szCs w:val="28"/>
          <w:lang w:eastAsia="vi-VN"/>
        </w:rPr>
        <w:t>nhân dân cấp xã nơi cư trú (nếu có việc đột xuất đặc biệt).</w:t>
      </w:r>
    </w:p>
    <w:p w14:paraId="2502C487" w14:textId="77777777" w:rsidR="000E6951" w:rsidRPr="009708DE" w:rsidRDefault="000E6951" w:rsidP="000E6951">
      <w:pPr>
        <w:pStyle w:val="NormalWeb"/>
        <w:shd w:val="clear" w:color="auto" w:fill="FFFFFF"/>
        <w:spacing w:before="120" w:beforeAutospacing="0" w:after="120" w:afterAutospacing="0"/>
        <w:ind w:firstLine="720"/>
        <w:jc w:val="both"/>
        <w:rPr>
          <w:rFonts w:ascii="Times New Roman" w:hAnsi="Times New Roman"/>
          <w:sz w:val="28"/>
          <w:szCs w:val="28"/>
        </w:rPr>
      </w:pPr>
      <w:r w:rsidRPr="009708DE">
        <w:rPr>
          <w:rFonts w:ascii="Times New Roman" w:hAnsi="Times New Roman"/>
          <w:sz w:val="28"/>
          <w:szCs w:val="28"/>
        </w:rPr>
        <w:t>- Số lượng hồ sơ: 01 bộ</w:t>
      </w:r>
    </w:p>
    <w:p w14:paraId="763A4296" w14:textId="77777777" w:rsidR="000E6951" w:rsidRPr="009708DE" w:rsidRDefault="000E6951" w:rsidP="000E6951">
      <w:pPr>
        <w:pStyle w:val="NormalWeb"/>
        <w:shd w:val="clear" w:color="auto" w:fill="FFFFFF"/>
        <w:spacing w:before="120" w:beforeAutospacing="0" w:after="120" w:afterAutospacing="0"/>
        <w:ind w:firstLine="720"/>
        <w:jc w:val="both"/>
        <w:rPr>
          <w:rFonts w:ascii="Times New Roman" w:hAnsi="Times New Roman"/>
          <w:b/>
          <w:bCs/>
          <w:sz w:val="28"/>
          <w:szCs w:val="28"/>
        </w:rPr>
      </w:pPr>
      <w:r w:rsidRPr="009708DE">
        <w:rPr>
          <w:rFonts w:ascii="Times New Roman" w:hAnsi="Times New Roman"/>
          <w:b/>
          <w:bCs/>
          <w:sz w:val="28"/>
          <w:szCs w:val="28"/>
        </w:rPr>
        <w:t xml:space="preserve">c. Đối tượng thực hiện thủ tục hành chính: </w:t>
      </w:r>
    </w:p>
    <w:p w14:paraId="341962A3" w14:textId="77777777" w:rsidR="000E6951" w:rsidRPr="009708DE" w:rsidRDefault="000E6951" w:rsidP="000E6951">
      <w:pPr>
        <w:pStyle w:val="Bodytext20"/>
        <w:shd w:val="clear" w:color="auto" w:fill="auto"/>
        <w:spacing w:before="0" w:after="24"/>
        <w:ind w:firstLine="600"/>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ab/>
        <w:t xml:space="preserve">Các đối tượng đã đủ điều kiện dự thi kỳ thi trung học phổ thông quốc gia nhưng bị tai nạn, bị ốm hoặc có việc đột xuất đặc biệt trước ngày thi không quá 10 ngày hoặc ngay trong buổi thi đầu tiên, không thể dự thi; hoặc bị tai nạn, bị ốm hay có việc đột xuất đặc biệt </w:t>
      </w:r>
      <w:r w:rsidRPr="009708DE">
        <w:rPr>
          <w:rStyle w:val="Bodytext2"/>
          <w:rFonts w:ascii="Times New Roman" w:hAnsi="Times New Roman" w:cs="Times New Roman"/>
          <w:sz w:val="28"/>
          <w:szCs w:val="28"/>
          <w:lang w:val="fr-FR" w:eastAsia="fr-FR"/>
        </w:rPr>
        <w:t xml:space="preserve">sau khi </w:t>
      </w:r>
      <w:r w:rsidRPr="009708DE">
        <w:rPr>
          <w:rStyle w:val="Bodytext2"/>
          <w:rFonts w:ascii="Times New Roman" w:hAnsi="Times New Roman" w:cs="Times New Roman"/>
          <w:sz w:val="28"/>
          <w:szCs w:val="28"/>
          <w:lang w:eastAsia="vi-VN"/>
        </w:rPr>
        <w:t xml:space="preserve">đã thi ít nhất một bài thi và không thể tiếp tục dự thi hoặc </w:t>
      </w:r>
      <w:r w:rsidRPr="009708DE">
        <w:rPr>
          <w:rStyle w:val="Bodytext2"/>
          <w:rFonts w:ascii="Times New Roman" w:hAnsi="Times New Roman" w:cs="Times New Roman"/>
          <w:sz w:val="28"/>
          <w:szCs w:val="28"/>
          <w:lang w:val="fr-FR" w:eastAsia="fr-FR"/>
        </w:rPr>
        <w:t xml:space="preserve">sau khi </w:t>
      </w:r>
      <w:r w:rsidRPr="009708DE">
        <w:rPr>
          <w:rStyle w:val="Bodytext2"/>
          <w:rFonts w:ascii="Times New Roman" w:hAnsi="Times New Roman" w:cs="Times New Roman"/>
          <w:sz w:val="28"/>
          <w:szCs w:val="28"/>
          <w:lang w:eastAsia="vi-VN"/>
        </w:rPr>
        <w:t>bị tai nạn, bị ốm hay có việc đột xuất đặc biệt tự nguyện dự thi số bài thi còn lại.</w:t>
      </w:r>
    </w:p>
    <w:p w14:paraId="4CE9E1A7" w14:textId="77777777" w:rsidR="000E6951" w:rsidRPr="009708DE" w:rsidRDefault="000E6951" w:rsidP="000E6951">
      <w:pPr>
        <w:pStyle w:val="Bodytext20"/>
        <w:shd w:val="clear" w:color="auto" w:fill="auto"/>
        <w:spacing w:before="120" w:after="120" w:line="240" w:lineRule="auto"/>
        <w:ind w:firstLine="709"/>
        <w:rPr>
          <w:rFonts w:ascii="Times New Roman" w:hAnsi="Times New Roman" w:cs="Times New Roman"/>
          <w:sz w:val="28"/>
          <w:szCs w:val="28"/>
        </w:rPr>
      </w:pPr>
      <w:r w:rsidRPr="009708DE">
        <w:rPr>
          <w:rFonts w:ascii="Times New Roman" w:hAnsi="Times New Roman" w:cs="Times New Roman"/>
          <w:b/>
          <w:bCs/>
          <w:sz w:val="28"/>
          <w:szCs w:val="28"/>
        </w:rPr>
        <w:t>d. Cơ quan giải quyết thủ tục hành chính</w:t>
      </w:r>
      <w:r w:rsidRPr="009708DE">
        <w:rPr>
          <w:rFonts w:ascii="Times New Roman" w:hAnsi="Times New Roman" w:cs="Times New Roman"/>
          <w:sz w:val="28"/>
          <w:szCs w:val="28"/>
        </w:rPr>
        <w:t xml:space="preserve">: </w:t>
      </w:r>
      <w:r w:rsidRPr="009708DE">
        <w:rPr>
          <w:rStyle w:val="Bodytext2"/>
          <w:rFonts w:ascii="Times New Roman" w:hAnsi="Times New Roman" w:cs="Times New Roman"/>
          <w:sz w:val="28"/>
          <w:szCs w:val="28"/>
          <w:lang w:eastAsia="vi-VN"/>
        </w:rPr>
        <w:t>Sở Giáo dục và Đào tạo.</w:t>
      </w:r>
    </w:p>
    <w:p w14:paraId="4382A6B9" w14:textId="77777777" w:rsidR="000E6951" w:rsidRPr="009708DE" w:rsidRDefault="000E6951" w:rsidP="000E6951">
      <w:pPr>
        <w:pStyle w:val="Bodytext20"/>
        <w:shd w:val="clear" w:color="auto" w:fill="auto"/>
        <w:spacing w:before="0" w:line="442" w:lineRule="exact"/>
        <w:ind w:firstLine="600"/>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ab/>
      </w:r>
      <w:r w:rsidRPr="009708DE">
        <w:rPr>
          <w:rFonts w:ascii="Times New Roman" w:hAnsi="Times New Roman" w:cs="Times New Roman"/>
          <w:b/>
          <w:bCs/>
          <w:sz w:val="28"/>
          <w:szCs w:val="28"/>
        </w:rPr>
        <w:t xml:space="preserve">đ. Kết quả thực hiện thủ tục hành chính: </w:t>
      </w:r>
      <w:r w:rsidRPr="009708DE">
        <w:rPr>
          <w:rStyle w:val="Bodytext2"/>
          <w:rFonts w:ascii="Times New Roman" w:hAnsi="Times New Roman" w:cs="Times New Roman"/>
          <w:sz w:val="28"/>
          <w:szCs w:val="28"/>
          <w:lang w:eastAsia="vi-VN"/>
        </w:rPr>
        <w:t>Được công nhận tốt nghiệp trung học phổ thông.</w:t>
      </w:r>
    </w:p>
    <w:p w14:paraId="0642E5FF" w14:textId="77777777" w:rsidR="000E6951" w:rsidRPr="009708DE" w:rsidRDefault="000E6951" w:rsidP="000E6951">
      <w:pPr>
        <w:pStyle w:val="Bodytext20"/>
        <w:shd w:val="clear" w:color="auto" w:fill="auto"/>
        <w:spacing w:before="120" w:after="120" w:line="240" w:lineRule="auto"/>
        <w:ind w:firstLine="600"/>
        <w:rPr>
          <w:rFonts w:ascii="Times New Roman" w:hAnsi="Times New Roman" w:cs="Times New Roman"/>
          <w:bCs/>
          <w:sz w:val="28"/>
          <w:szCs w:val="28"/>
        </w:rPr>
      </w:pPr>
      <w:r w:rsidRPr="009708DE">
        <w:rPr>
          <w:rFonts w:ascii="Times New Roman" w:hAnsi="Times New Roman" w:cs="Times New Roman"/>
          <w:b/>
          <w:bCs/>
          <w:sz w:val="28"/>
          <w:szCs w:val="28"/>
        </w:rPr>
        <w:t xml:space="preserve">e. Phí, lệ phí: </w:t>
      </w:r>
      <w:r w:rsidRPr="009708DE">
        <w:rPr>
          <w:rFonts w:ascii="Times New Roman" w:hAnsi="Times New Roman" w:cs="Times New Roman"/>
          <w:bCs/>
          <w:sz w:val="28"/>
          <w:szCs w:val="28"/>
        </w:rPr>
        <w:t>Không</w:t>
      </w:r>
    </w:p>
    <w:p w14:paraId="4F7E127F" w14:textId="77777777" w:rsidR="000E6951" w:rsidRPr="009708DE" w:rsidRDefault="000E6951" w:rsidP="000E6951">
      <w:pPr>
        <w:pStyle w:val="NormalWeb"/>
        <w:shd w:val="clear" w:color="auto" w:fill="FFFFFF"/>
        <w:spacing w:before="120" w:beforeAutospacing="0" w:after="120" w:afterAutospacing="0"/>
        <w:ind w:firstLine="720"/>
        <w:jc w:val="both"/>
        <w:rPr>
          <w:rFonts w:ascii="Times New Roman" w:hAnsi="Times New Roman"/>
          <w:b/>
          <w:bCs/>
          <w:sz w:val="28"/>
          <w:szCs w:val="28"/>
        </w:rPr>
      </w:pPr>
      <w:r w:rsidRPr="009708DE">
        <w:rPr>
          <w:rFonts w:ascii="Times New Roman" w:hAnsi="Times New Roman"/>
          <w:b/>
          <w:bCs/>
          <w:sz w:val="28"/>
          <w:szCs w:val="28"/>
        </w:rPr>
        <w:t xml:space="preserve">g.Tên mẫu đơn, mẫu tờ khai: </w:t>
      </w:r>
      <w:r w:rsidRPr="009708DE">
        <w:rPr>
          <w:rFonts w:ascii="Times New Roman" w:hAnsi="Times New Roman"/>
          <w:bCs/>
          <w:sz w:val="28"/>
          <w:szCs w:val="28"/>
        </w:rPr>
        <w:t>Không</w:t>
      </w:r>
    </w:p>
    <w:p w14:paraId="32986815" w14:textId="77777777" w:rsidR="000E6951" w:rsidRPr="009708DE" w:rsidRDefault="000E6951" w:rsidP="000E6951">
      <w:pPr>
        <w:spacing w:before="120" w:after="120"/>
        <w:rPr>
          <w:sz w:val="28"/>
          <w:szCs w:val="28"/>
          <w:lang w:val="en"/>
        </w:rPr>
      </w:pPr>
      <w:r w:rsidRPr="009708DE">
        <w:rPr>
          <w:sz w:val="28"/>
          <w:szCs w:val="28"/>
        </w:rPr>
        <w:tab/>
      </w:r>
      <w:r w:rsidRPr="009708DE">
        <w:rPr>
          <w:b/>
          <w:bCs/>
          <w:sz w:val="28"/>
          <w:szCs w:val="28"/>
          <w:lang w:val="hr-HR"/>
        </w:rPr>
        <w:t>h. Yêu cầu, điều kiện thực hiện thủ tục hành chính:</w:t>
      </w:r>
      <w:r w:rsidRPr="009708DE">
        <w:rPr>
          <w:sz w:val="28"/>
          <w:szCs w:val="28"/>
          <w:lang w:val="en"/>
        </w:rPr>
        <w:t xml:space="preserve"> </w:t>
      </w:r>
    </w:p>
    <w:p w14:paraId="1BDDAE38" w14:textId="77777777" w:rsidR="000E6951" w:rsidRPr="009708DE" w:rsidRDefault="000E6951" w:rsidP="000E6951">
      <w:pPr>
        <w:pStyle w:val="Bodytext20"/>
        <w:shd w:val="clear" w:color="auto" w:fill="auto"/>
        <w:spacing w:before="0" w:after="120" w:line="322" w:lineRule="exact"/>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Đối với người học đủ điều kiện dự thi được xét đặc cách tốt nghiệp trung học phổ thông trong trường hợp bị tai nạn, bị ốm hoặc có việc đột xuất đặc biệt, không quá 10 ngày trước ngày thi hoặc ngay trong buổi thi đầu tiên, không thể dự thi: xếp loại về học lực và hạnh kiểm cả năm ở lớp 12 đều từ khá trở lên.</w:t>
      </w:r>
    </w:p>
    <w:p w14:paraId="227163DA" w14:textId="77777777" w:rsidR="000E6951" w:rsidRPr="009708DE" w:rsidRDefault="000E6951" w:rsidP="000E6951">
      <w:pPr>
        <w:pStyle w:val="Bodytext20"/>
        <w:shd w:val="clear" w:color="auto" w:fill="auto"/>
        <w:spacing w:before="0" w:after="120" w:line="322" w:lineRule="exact"/>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xml:space="preserve">- Đối với người học đủ điều kiện dự thi bị tai nạn, bị ốm hay có việc đột xuất đặc biệt </w:t>
      </w:r>
      <w:r w:rsidRPr="009708DE">
        <w:rPr>
          <w:rStyle w:val="Bodytext2"/>
          <w:rFonts w:ascii="Times New Roman" w:hAnsi="Times New Roman" w:cs="Times New Roman"/>
          <w:sz w:val="28"/>
          <w:szCs w:val="28"/>
          <w:lang w:val="fr-FR" w:eastAsia="fr-FR"/>
        </w:rPr>
        <w:t xml:space="preserve">sau khi </w:t>
      </w:r>
      <w:r w:rsidRPr="009708DE">
        <w:rPr>
          <w:rStyle w:val="Bodytext2"/>
          <w:rFonts w:ascii="Times New Roman" w:hAnsi="Times New Roman" w:cs="Times New Roman"/>
          <w:sz w:val="28"/>
          <w:szCs w:val="28"/>
          <w:lang w:eastAsia="vi-VN"/>
        </w:rPr>
        <w:t xml:space="preserve">đã thi ít nhất một môn và không thể tiếp tục dự thi hoặc sau </w:t>
      </w:r>
      <w:r w:rsidRPr="009708DE">
        <w:rPr>
          <w:rStyle w:val="Bodytext2"/>
          <w:rFonts w:ascii="Times New Roman" w:hAnsi="Times New Roman" w:cs="Times New Roman"/>
          <w:sz w:val="28"/>
          <w:szCs w:val="28"/>
          <w:lang w:val="fr-FR" w:eastAsia="fr-FR"/>
        </w:rPr>
        <w:t xml:space="preserve">khi </w:t>
      </w:r>
      <w:r w:rsidRPr="009708DE">
        <w:rPr>
          <w:rStyle w:val="Bodytext2"/>
          <w:rFonts w:ascii="Times New Roman" w:hAnsi="Times New Roman" w:cs="Times New Roman"/>
          <w:sz w:val="28"/>
          <w:szCs w:val="28"/>
          <w:lang w:eastAsia="vi-VN"/>
        </w:rPr>
        <w:t>bị tai nạn, bị ốm hay có việc đột xuất đặc biệt tự nguyện dự thi số môn thi còn lại:</w:t>
      </w:r>
    </w:p>
    <w:p w14:paraId="73105CF0" w14:textId="77777777" w:rsidR="000E6951" w:rsidRPr="009708DE" w:rsidRDefault="000E6951" w:rsidP="000E6951">
      <w:pPr>
        <w:pStyle w:val="Bodytext20"/>
        <w:shd w:val="clear" w:color="auto" w:fill="auto"/>
        <w:spacing w:before="0" w:after="169" w:line="322" w:lineRule="exact"/>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lastRenderedPageBreak/>
        <w:t>+ Điểm của những bài đã thi để xét công nhận tốt nghiệp trung học phổ thông đều đạt từ 5,0 trở lên;</w:t>
      </w:r>
    </w:p>
    <w:p w14:paraId="55CA4C9C" w14:textId="77777777" w:rsidR="000E6951" w:rsidRPr="009708DE" w:rsidRDefault="000E6951" w:rsidP="000E6951">
      <w:pPr>
        <w:pStyle w:val="Bodytext20"/>
        <w:shd w:val="clear" w:color="auto" w:fill="auto"/>
        <w:spacing w:before="0" w:after="117" w:line="260" w:lineRule="exact"/>
        <w:ind w:firstLine="709"/>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 Xếp loại ở lớp 12: học lực từ trung bình trở lên; hạnh kiểm từ khá trở lên.</w:t>
      </w:r>
    </w:p>
    <w:p w14:paraId="4CE9EC64" w14:textId="77777777" w:rsidR="000E6951" w:rsidRPr="009708DE" w:rsidRDefault="000E6951" w:rsidP="000E6951">
      <w:pPr>
        <w:widowControl w:val="0"/>
        <w:autoSpaceDE w:val="0"/>
        <w:autoSpaceDN w:val="0"/>
        <w:adjustRightInd w:val="0"/>
        <w:spacing w:before="120" w:after="120"/>
        <w:ind w:firstLine="709"/>
        <w:jc w:val="both"/>
        <w:rPr>
          <w:b/>
          <w:bCs/>
          <w:sz w:val="28"/>
          <w:szCs w:val="28"/>
        </w:rPr>
      </w:pPr>
      <w:r w:rsidRPr="009708DE">
        <w:rPr>
          <w:b/>
          <w:bCs/>
          <w:sz w:val="28"/>
          <w:szCs w:val="28"/>
        </w:rPr>
        <w:t>i. Căn cứ pháp lý của thủ tục hành chính</w:t>
      </w:r>
    </w:p>
    <w:p w14:paraId="451E8B80" w14:textId="77777777" w:rsidR="000E6951" w:rsidRPr="009708DE" w:rsidRDefault="000E6951" w:rsidP="000E6951">
      <w:pPr>
        <w:pStyle w:val="NormalWeb"/>
        <w:shd w:val="clear" w:color="auto" w:fill="FFFFFF"/>
        <w:spacing w:before="120" w:beforeAutospacing="0" w:after="120" w:afterAutospacing="0"/>
        <w:ind w:firstLine="720"/>
        <w:jc w:val="both"/>
        <w:rPr>
          <w:rStyle w:val="Bodytext2"/>
          <w:rFonts w:ascii="Times New Roman" w:hAnsi="Times New Roman"/>
          <w:sz w:val="28"/>
          <w:szCs w:val="28"/>
          <w:lang w:eastAsia="vi-VN"/>
        </w:rPr>
      </w:pPr>
      <w:r w:rsidRPr="009708DE">
        <w:rPr>
          <w:rStyle w:val="Bodytext2"/>
          <w:rFonts w:ascii="Times New Roman" w:hAnsi="Times New Roman"/>
          <w:sz w:val="28"/>
          <w:szCs w:val="28"/>
          <w:lang w:eastAsia="vi-VN"/>
        </w:rPr>
        <w:t xml:space="preserve">Quy chế thi tốt nghiệp trung học phổ thông hiện hành </w:t>
      </w:r>
    </w:p>
    <w:p w14:paraId="3FDA78CE" w14:textId="77777777" w:rsidR="000E6951" w:rsidRPr="009708DE" w:rsidRDefault="000E6951" w:rsidP="000E6951">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9708DE">
        <w:rPr>
          <w:rFonts w:ascii="Times New Roman" w:hAnsi="Times New Roman"/>
          <w:b/>
          <w:sz w:val="28"/>
          <w:szCs w:val="28"/>
          <w:lang w:val="nl-NL"/>
        </w:rPr>
        <w:t>k. Lưu hồ sơ (ISO)</w:t>
      </w:r>
      <w:r w:rsidRPr="009708DE">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0E6951" w:rsidRPr="009708DE" w14:paraId="66AD9823"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B593F5E" w14:textId="77777777" w:rsidR="000E6951" w:rsidRPr="009708DE" w:rsidRDefault="000E6951" w:rsidP="0088110F">
            <w:pPr>
              <w:spacing w:before="40" w:after="40"/>
              <w:jc w:val="center"/>
              <w:rPr>
                <w:sz w:val="28"/>
                <w:szCs w:val="28"/>
                <w:lang w:val="nl-NL"/>
              </w:rPr>
            </w:pPr>
            <w:r w:rsidRPr="009708DE">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69E0CC64" w14:textId="77777777" w:rsidR="000E6951" w:rsidRPr="009708DE" w:rsidRDefault="000E6951" w:rsidP="0088110F">
            <w:pPr>
              <w:spacing w:before="40" w:after="40"/>
              <w:jc w:val="center"/>
              <w:rPr>
                <w:b/>
                <w:sz w:val="28"/>
                <w:szCs w:val="28"/>
                <w:lang w:val="nl-NL"/>
              </w:rPr>
            </w:pPr>
            <w:r w:rsidRPr="009708DE">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700E10F6" w14:textId="77777777" w:rsidR="000E6951" w:rsidRPr="009708DE" w:rsidRDefault="000E6951" w:rsidP="0088110F">
            <w:pPr>
              <w:spacing w:before="40" w:after="40"/>
              <w:jc w:val="center"/>
              <w:rPr>
                <w:sz w:val="28"/>
                <w:szCs w:val="28"/>
                <w:lang w:val="nl-NL"/>
              </w:rPr>
            </w:pPr>
            <w:r w:rsidRPr="009708DE">
              <w:rPr>
                <w:b/>
                <w:bCs/>
                <w:sz w:val="28"/>
                <w:szCs w:val="28"/>
                <w:lang w:val="nl-NL"/>
              </w:rPr>
              <w:t>Thời gian lưu</w:t>
            </w:r>
          </w:p>
        </w:tc>
      </w:tr>
      <w:tr w:rsidR="000E6951" w:rsidRPr="00212A1E" w14:paraId="29510888"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CB270C6" w14:textId="77777777" w:rsidR="000E6951" w:rsidRPr="009708DE" w:rsidRDefault="000E6951" w:rsidP="0088110F">
            <w:pPr>
              <w:spacing w:before="40" w:after="40"/>
              <w:rPr>
                <w:sz w:val="28"/>
                <w:szCs w:val="28"/>
                <w:lang w:val="nl-NL"/>
              </w:rPr>
            </w:pPr>
            <w:r w:rsidRPr="009708DE">
              <w:rPr>
                <w:sz w:val="28"/>
                <w:szCs w:val="28"/>
                <w:lang w:val="nl-NL"/>
              </w:rPr>
              <w:t>- Như mục b;</w:t>
            </w:r>
          </w:p>
          <w:p w14:paraId="549D31A6" w14:textId="77777777" w:rsidR="000E6951" w:rsidRPr="009708DE" w:rsidRDefault="000E6951" w:rsidP="0088110F">
            <w:pPr>
              <w:pStyle w:val="ListParagraph"/>
              <w:spacing w:before="40" w:after="40" w:line="240" w:lineRule="auto"/>
              <w:ind w:left="0"/>
              <w:jc w:val="both"/>
              <w:rPr>
                <w:rFonts w:ascii="Times New Roman" w:hAnsi="Times New Roman"/>
                <w:sz w:val="28"/>
                <w:szCs w:val="28"/>
                <w:lang w:val="nl-NL"/>
              </w:rPr>
            </w:pPr>
            <w:r w:rsidRPr="009708DE">
              <w:rPr>
                <w:rFonts w:ascii="Times New Roman" w:hAnsi="Times New Roman"/>
                <w:sz w:val="28"/>
                <w:szCs w:val="28"/>
                <w:lang w:val="nl-NL"/>
              </w:rPr>
              <w:t>- Kết quả giải quyết TTHC hoặc Văn bản trả lời của đơn vị đối với hồ sơ không đáp ứng yêu cầu, điều kiện.</w:t>
            </w:r>
          </w:p>
          <w:p w14:paraId="2D867F5A" w14:textId="77777777" w:rsidR="000E6951" w:rsidRPr="009708DE" w:rsidRDefault="000E6951" w:rsidP="0088110F">
            <w:pPr>
              <w:spacing w:before="40" w:after="40"/>
              <w:rPr>
                <w:sz w:val="28"/>
                <w:szCs w:val="28"/>
                <w:lang w:val="nl-NL"/>
              </w:rPr>
            </w:pPr>
            <w:r w:rsidRPr="009708DE">
              <w:rPr>
                <w:sz w:val="28"/>
                <w:szCs w:val="28"/>
                <w:lang w:val="nl-NL"/>
              </w:rPr>
              <w:t>- Hồ sơ thẩm định (nếu có)</w:t>
            </w:r>
          </w:p>
          <w:p w14:paraId="1BD07591" w14:textId="77777777" w:rsidR="000E6951" w:rsidRPr="009708DE" w:rsidRDefault="000E6951" w:rsidP="0088110F">
            <w:pPr>
              <w:spacing w:before="40" w:after="40"/>
              <w:rPr>
                <w:sz w:val="28"/>
                <w:szCs w:val="28"/>
                <w:lang w:val="nl-NL"/>
              </w:rPr>
            </w:pPr>
            <w:r w:rsidRPr="009708DE">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273AF54C" w14:textId="77777777" w:rsidR="000E6951" w:rsidRPr="009708DE" w:rsidRDefault="000E6951" w:rsidP="0088110F">
            <w:pPr>
              <w:spacing w:before="40" w:after="40"/>
              <w:jc w:val="both"/>
              <w:rPr>
                <w:sz w:val="28"/>
                <w:szCs w:val="28"/>
                <w:lang w:val="nl-NL"/>
              </w:rPr>
            </w:pPr>
            <w:r w:rsidRPr="009708DE">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1BE1323D" w14:textId="77777777" w:rsidR="000E6951" w:rsidRPr="009708DE" w:rsidRDefault="000E6951" w:rsidP="0088110F">
            <w:pPr>
              <w:spacing w:before="40" w:after="40"/>
              <w:jc w:val="both"/>
              <w:rPr>
                <w:sz w:val="28"/>
                <w:szCs w:val="28"/>
                <w:lang w:val="nl-NL"/>
              </w:rPr>
            </w:pPr>
            <w:r w:rsidRPr="009708DE">
              <w:rPr>
                <w:sz w:val="28"/>
                <w:szCs w:val="28"/>
                <w:lang w:val="nl-NL"/>
              </w:rPr>
              <w:t>Từ 03 năm, sau đó chuyển hồ sơ đến kho lưu trữ của đơn vị (hoặc lưu trữ tỉnh, huyện)</w:t>
            </w:r>
          </w:p>
        </w:tc>
      </w:tr>
      <w:tr w:rsidR="000E6951" w:rsidRPr="00212A1E" w14:paraId="22CC9FB9"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4C10FFE" w14:textId="77777777" w:rsidR="000E6951" w:rsidRPr="00212A1E" w:rsidRDefault="000E6951" w:rsidP="0088110F">
            <w:pPr>
              <w:pStyle w:val="NormalWeb"/>
              <w:tabs>
                <w:tab w:val="left" w:pos="709"/>
              </w:tabs>
              <w:spacing w:before="120" w:beforeAutospacing="0" w:after="0" w:afterAutospacing="0"/>
              <w:jc w:val="both"/>
              <w:rPr>
                <w:rFonts w:ascii="Times New Roman" w:hAnsi="Times New Roman"/>
                <w:sz w:val="28"/>
                <w:szCs w:val="28"/>
                <w:lang w:val="nl-NL"/>
              </w:rPr>
            </w:pPr>
            <w:r w:rsidRPr="009708DE">
              <w:rPr>
                <w:rFonts w:ascii="Times New Roman" w:hAnsi="Times New Roman"/>
                <w:sz w:val="28"/>
                <w:szCs w:val="28"/>
                <w:lang w:val="nl-NL"/>
              </w:rPr>
              <w:t xml:space="preserve">Các biểu mẫu theo </w:t>
            </w:r>
            <w:r w:rsidRPr="00212A1E">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12A1E">
              <w:rPr>
                <w:rStyle w:val="fontstyle01"/>
                <w:rFonts w:ascii="Times New Roman" w:hAnsi="Times New Roman"/>
                <w:b w:val="0"/>
                <w:color w:val="auto"/>
                <w:lang w:val="nl-NL"/>
              </w:rPr>
              <w:t>về thực hiện cơ chế một cửa, một cửa liên thông</w:t>
            </w:r>
            <w:r w:rsidRPr="00212A1E">
              <w:rPr>
                <w:rFonts w:ascii="Times New Roman" w:hAnsi="Times New Roman"/>
                <w:b/>
                <w:bCs/>
                <w:sz w:val="28"/>
                <w:szCs w:val="28"/>
                <w:lang w:val="nl-NL"/>
              </w:rPr>
              <w:t xml:space="preserve"> </w:t>
            </w:r>
            <w:r w:rsidRPr="00212A1E">
              <w:rPr>
                <w:rStyle w:val="fontstyle01"/>
                <w:rFonts w:ascii="Times New Roman" w:hAnsi="Times New Roman"/>
                <w:b w:val="0"/>
                <w:color w:val="auto"/>
                <w:lang w:val="nl-NL"/>
              </w:rPr>
              <w:t>trong giải quyết thủ tục hành chính</w:t>
            </w:r>
            <w:r w:rsidRPr="00212A1E">
              <w:rPr>
                <w:rFonts w:ascii="Times New Roman" w:hAnsi="Times New Roman"/>
                <w:b/>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1D8F3ACC" w14:textId="77777777" w:rsidR="000E6951" w:rsidRPr="009708DE" w:rsidRDefault="000E6951" w:rsidP="0088110F">
            <w:pPr>
              <w:spacing w:before="40" w:after="40"/>
              <w:jc w:val="both"/>
              <w:rPr>
                <w:sz w:val="28"/>
                <w:szCs w:val="28"/>
                <w:lang w:val="nl-NL"/>
              </w:rPr>
            </w:pPr>
            <w:r w:rsidRPr="009708DE">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1ACF6E71" w14:textId="77777777" w:rsidR="000E6951" w:rsidRPr="009708DE" w:rsidRDefault="000E6951" w:rsidP="0088110F">
            <w:pPr>
              <w:spacing w:before="40" w:after="40"/>
              <w:rPr>
                <w:sz w:val="26"/>
                <w:szCs w:val="26"/>
                <w:lang w:val="nl-NL"/>
              </w:rPr>
            </w:pPr>
          </w:p>
        </w:tc>
      </w:tr>
    </w:tbl>
    <w:p w14:paraId="1F18384D" w14:textId="77777777" w:rsidR="000E6951" w:rsidRPr="00212A1E" w:rsidRDefault="000E6951" w:rsidP="000E6951">
      <w:pPr>
        <w:rPr>
          <w:lang w:val="nl-NL"/>
        </w:rPr>
      </w:pPr>
    </w:p>
    <w:p w14:paraId="7F34AF5F" w14:textId="7D802617" w:rsidR="000E6951" w:rsidRPr="00212A1E" w:rsidRDefault="000E6951" w:rsidP="000E6951">
      <w:pPr>
        <w:rPr>
          <w:lang w:val="nl-NL"/>
        </w:rPr>
      </w:pPr>
    </w:p>
    <w:p w14:paraId="384229C8" w14:textId="738F51DE" w:rsidR="001B3D5C" w:rsidRPr="00212A1E" w:rsidRDefault="001B3D5C" w:rsidP="000E6951">
      <w:pPr>
        <w:rPr>
          <w:lang w:val="nl-NL"/>
        </w:rPr>
      </w:pPr>
    </w:p>
    <w:p w14:paraId="5C44A81C" w14:textId="55E04AA4" w:rsidR="001B3D5C" w:rsidRPr="00212A1E" w:rsidRDefault="001B3D5C" w:rsidP="000E6951">
      <w:pPr>
        <w:rPr>
          <w:lang w:val="nl-NL"/>
        </w:rPr>
      </w:pPr>
    </w:p>
    <w:p w14:paraId="189C611A" w14:textId="147E89EE" w:rsidR="001B3D5C" w:rsidRPr="00212A1E" w:rsidRDefault="001B3D5C" w:rsidP="000E6951">
      <w:pPr>
        <w:rPr>
          <w:lang w:val="nl-NL"/>
        </w:rPr>
      </w:pPr>
    </w:p>
    <w:p w14:paraId="557E2735" w14:textId="3C5B2566" w:rsidR="001B3D5C" w:rsidRPr="00212A1E" w:rsidRDefault="001B3D5C" w:rsidP="000E6951">
      <w:pPr>
        <w:rPr>
          <w:lang w:val="nl-NL"/>
        </w:rPr>
      </w:pPr>
    </w:p>
    <w:p w14:paraId="0FB68EBA" w14:textId="17E9BDA8" w:rsidR="001B3D5C" w:rsidRPr="00212A1E" w:rsidRDefault="001B3D5C" w:rsidP="000E6951">
      <w:pPr>
        <w:rPr>
          <w:lang w:val="nl-NL"/>
        </w:rPr>
      </w:pPr>
    </w:p>
    <w:p w14:paraId="7D1D909F" w14:textId="77777777" w:rsidR="001B3D5C" w:rsidRPr="00212A1E" w:rsidRDefault="001B3D5C" w:rsidP="000E6951">
      <w:pPr>
        <w:rPr>
          <w:lang w:val="nl-NL"/>
        </w:rPr>
      </w:pPr>
    </w:p>
    <w:p w14:paraId="2338C1B4" w14:textId="77777777" w:rsidR="000E6951" w:rsidRPr="00212A1E" w:rsidRDefault="000E6951" w:rsidP="000E6951">
      <w:pPr>
        <w:rPr>
          <w:lang w:val="nl-NL"/>
        </w:rPr>
      </w:pPr>
    </w:p>
    <w:p w14:paraId="536BE956" w14:textId="77777777" w:rsidR="000E6951" w:rsidRPr="00212A1E" w:rsidRDefault="000E6951" w:rsidP="000E6951">
      <w:pPr>
        <w:pStyle w:val="Heading11"/>
        <w:keepNext/>
        <w:keepLines/>
        <w:shd w:val="clear" w:color="auto" w:fill="auto"/>
        <w:spacing w:before="0" w:after="117" w:line="260" w:lineRule="exact"/>
        <w:ind w:firstLine="0"/>
        <w:rPr>
          <w:sz w:val="28"/>
          <w:szCs w:val="28"/>
          <w:lang w:val="nl-NL"/>
        </w:rPr>
      </w:pPr>
      <w:r w:rsidRPr="00212A1E">
        <w:rPr>
          <w:sz w:val="28"/>
          <w:szCs w:val="28"/>
          <w:lang w:val="nl-NL"/>
        </w:rPr>
        <w:lastRenderedPageBreak/>
        <w:t xml:space="preserve">4. Tên thủ tục hành chính:  Phúc khảo bài thi tốt nghiệp trung học phổ thông </w:t>
      </w:r>
    </w:p>
    <w:p w14:paraId="6DE36500" w14:textId="77777777" w:rsidR="000E6951" w:rsidRPr="009708DE" w:rsidRDefault="000E6951" w:rsidP="000E6951">
      <w:pPr>
        <w:shd w:val="clear" w:color="auto" w:fill="FFFFFF"/>
        <w:spacing w:before="120" w:after="120" w:line="212" w:lineRule="atLeast"/>
        <w:jc w:val="both"/>
        <w:rPr>
          <w:i/>
          <w:sz w:val="28"/>
          <w:szCs w:val="28"/>
          <w:lang w:val="es-AR"/>
        </w:rPr>
      </w:pPr>
      <w:r w:rsidRPr="009708DE">
        <w:rPr>
          <w:b/>
          <w:bCs/>
          <w:sz w:val="28"/>
          <w:szCs w:val="28"/>
          <w:lang w:val="hr-HR"/>
        </w:rPr>
        <w:t xml:space="preserve">a </w:t>
      </w:r>
      <w:r w:rsidRPr="009708DE">
        <w:rPr>
          <w:b/>
          <w:bCs/>
          <w:sz w:val="28"/>
          <w:szCs w:val="28"/>
          <w:lang w:val="vi-VN"/>
        </w:rPr>
        <w:t>Tr</w:t>
      </w:r>
      <w:r w:rsidRPr="009708DE">
        <w:rPr>
          <w:b/>
          <w:bCs/>
          <w:sz w:val="28"/>
          <w:szCs w:val="28"/>
          <w:lang w:val="hr-HR"/>
        </w:rPr>
        <w:t>ì</w:t>
      </w:r>
      <w:r w:rsidRPr="009708DE">
        <w:rPr>
          <w:b/>
          <w:bCs/>
          <w:sz w:val="28"/>
          <w:szCs w:val="28"/>
          <w:lang w:val="vi-VN"/>
        </w:rPr>
        <w:t>nh</w:t>
      </w:r>
      <w:r w:rsidRPr="009708DE">
        <w:rPr>
          <w:b/>
          <w:bCs/>
          <w:sz w:val="28"/>
          <w:szCs w:val="28"/>
          <w:lang w:val="hr-HR"/>
        </w:rPr>
        <w:t xml:space="preserve"> </w:t>
      </w:r>
      <w:r w:rsidRPr="009708DE">
        <w:rPr>
          <w:b/>
          <w:bCs/>
          <w:sz w:val="28"/>
          <w:szCs w:val="28"/>
          <w:lang w:val="vi-VN"/>
        </w:rPr>
        <w:t>tự</w:t>
      </w:r>
      <w:r w:rsidRPr="00212A1E">
        <w:rPr>
          <w:b/>
          <w:bCs/>
          <w:sz w:val="28"/>
          <w:szCs w:val="28"/>
          <w:lang w:val="nl-NL"/>
        </w:rPr>
        <w:t>, cách thức, thời gian</w:t>
      </w:r>
      <w:r w:rsidRPr="009708DE">
        <w:rPr>
          <w:b/>
          <w:bCs/>
          <w:sz w:val="28"/>
          <w:szCs w:val="28"/>
          <w:lang w:val="hr-HR"/>
        </w:rPr>
        <w:t xml:space="preserve"> </w:t>
      </w:r>
      <w:r w:rsidRPr="009708DE">
        <w:rPr>
          <w:b/>
          <w:bCs/>
          <w:sz w:val="28"/>
          <w:szCs w:val="28"/>
          <w:lang w:val="vi-VN"/>
        </w:rPr>
        <w:t>giải quyết</w:t>
      </w:r>
      <w:r w:rsidRPr="00212A1E">
        <w:rPr>
          <w:b/>
          <w:sz w:val="28"/>
          <w:szCs w:val="28"/>
          <w:lang w:val="nl-NL"/>
        </w:rPr>
        <w:t xml:space="preserve"> thủ tục hành chính</w:t>
      </w:r>
      <w:r w:rsidRPr="009708DE">
        <w:rPr>
          <w:sz w:val="28"/>
          <w:szCs w:val="28"/>
          <w:lang w:val="es-AR"/>
        </w:rPr>
        <w:t xml:space="preserve"> </w:t>
      </w:r>
    </w:p>
    <w:tbl>
      <w:tblPr>
        <w:tblStyle w:val="TableGrid"/>
        <w:tblW w:w="14885" w:type="dxa"/>
        <w:tblInd w:w="-147" w:type="dxa"/>
        <w:tblLook w:val="04A0" w:firstRow="1" w:lastRow="0" w:firstColumn="1" w:lastColumn="0" w:noHBand="0" w:noVBand="1"/>
      </w:tblPr>
      <w:tblGrid>
        <w:gridCol w:w="851"/>
        <w:gridCol w:w="3827"/>
        <w:gridCol w:w="6521"/>
        <w:gridCol w:w="2552"/>
        <w:gridCol w:w="1134"/>
      </w:tblGrid>
      <w:tr w:rsidR="000E6951" w:rsidRPr="009708DE" w14:paraId="1E6EA990" w14:textId="77777777" w:rsidTr="00C349FA">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47A6AC42" w14:textId="77777777" w:rsidR="000E6951" w:rsidRPr="009708DE" w:rsidRDefault="000E6951"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TT</w:t>
            </w:r>
          </w:p>
        </w:tc>
        <w:tc>
          <w:tcPr>
            <w:tcW w:w="3827" w:type="dxa"/>
            <w:tcBorders>
              <w:top w:val="single" w:sz="4" w:space="0" w:color="auto"/>
              <w:left w:val="single" w:sz="4" w:space="0" w:color="auto"/>
              <w:bottom w:val="single" w:sz="4" w:space="0" w:color="auto"/>
              <w:right w:val="single" w:sz="4" w:space="0" w:color="auto"/>
            </w:tcBorders>
            <w:vAlign w:val="center"/>
          </w:tcPr>
          <w:p w14:paraId="602B322C" w14:textId="77777777" w:rsidR="000E6951" w:rsidRPr="009708DE" w:rsidRDefault="000E6951"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Trình tự thực hiện</w:t>
            </w:r>
          </w:p>
        </w:tc>
        <w:tc>
          <w:tcPr>
            <w:tcW w:w="6521" w:type="dxa"/>
            <w:tcBorders>
              <w:top w:val="single" w:sz="4" w:space="0" w:color="auto"/>
              <w:left w:val="single" w:sz="4" w:space="0" w:color="auto"/>
              <w:bottom w:val="single" w:sz="4" w:space="0" w:color="auto"/>
              <w:right w:val="single" w:sz="4" w:space="0" w:color="auto"/>
            </w:tcBorders>
            <w:vAlign w:val="center"/>
          </w:tcPr>
          <w:p w14:paraId="7430A5C9" w14:textId="77777777" w:rsidR="000E6951" w:rsidRPr="009708DE" w:rsidRDefault="000E6951"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Cách thức thực hiện</w:t>
            </w:r>
          </w:p>
        </w:tc>
        <w:tc>
          <w:tcPr>
            <w:tcW w:w="2552" w:type="dxa"/>
            <w:tcBorders>
              <w:top w:val="single" w:sz="4" w:space="0" w:color="auto"/>
              <w:left w:val="single" w:sz="4" w:space="0" w:color="auto"/>
              <w:bottom w:val="single" w:sz="4" w:space="0" w:color="auto"/>
              <w:right w:val="single" w:sz="4" w:space="0" w:color="auto"/>
            </w:tcBorders>
            <w:vAlign w:val="center"/>
          </w:tcPr>
          <w:p w14:paraId="09550E21" w14:textId="77777777" w:rsidR="000E6951" w:rsidRPr="009708DE" w:rsidRDefault="000E6951"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14:paraId="1F0BB014" w14:textId="77777777" w:rsidR="000E6951" w:rsidRPr="009708DE" w:rsidRDefault="000E6951" w:rsidP="0088110F">
            <w:pPr>
              <w:pStyle w:val="NormalWeb"/>
              <w:spacing w:before="0" w:beforeAutospacing="0" w:after="0" w:afterAutospacing="0"/>
              <w:jc w:val="center"/>
              <w:rPr>
                <w:rFonts w:ascii="Times New Roman" w:hAnsi="Times New Roman"/>
                <w:b/>
                <w:sz w:val="26"/>
                <w:szCs w:val="26"/>
              </w:rPr>
            </w:pPr>
            <w:r w:rsidRPr="009708DE">
              <w:rPr>
                <w:rFonts w:ascii="Times New Roman" w:hAnsi="Times New Roman"/>
                <w:b/>
                <w:sz w:val="26"/>
                <w:szCs w:val="26"/>
              </w:rPr>
              <w:t>Ghi chú</w:t>
            </w:r>
          </w:p>
        </w:tc>
      </w:tr>
      <w:tr w:rsidR="000E6951" w:rsidRPr="00212A1E" w14:paraId="323282F9" w14:textId="77777777" w:rsidTr="00C349FA">
        <w:trPr>
          <w:trHeight w:val="1838"/>
        </w:trPr>
        <w:tc>
          <w:tcPr>
            <w:tcW w:w="851" w:type="dxa"/>
            <w:tcBorders>
              <w:top w:val="single" w:sz="4" w:space="0" w:color="auto"/>
            </w:tcBorders>
            <w:vAlign w:val="center"/>
          </w:tcPr>
          <w:p w14:paraId="166BB8EE" w14:textId="77777777" w:rsidR="000E6951" w:rsidRPr="009708DE" w:rsidRDefault="000E6951"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1</w:t>
            </w:r>
          </w:p>
        </w:tc>
        <w:tc>
          <w:tcPr>
            <w:tcW w:w="3827" w:type="dxa"/>
            <w:tcBorders>
              <w:top w:val="single" w:sz="4" w:space="0" w:color="auto"/>
            </w:tcBorders>
            <w:vAlign w:val="center"/>
          </w:tcPr>
          <w:p w14:paraId="3DA23E1B" w14:textId="77777777" w:rsidR="000E6951" w:rsidRPr="009708DE" w:rsidRDefault="000E6951" w:rsidP="0088110F">
            <w:pPr>
              <w:pStyle w:val="Bodytext20"/>
              <w:shd w:val="clear" w:color="auto" w:fill="auto"/>
              <w:tabs>
                <w:tab w:val="left" w:pos="966"/>
              </w:tabs>
              <w:spacing w:before="0" w:line="437" w:lineRule="exact"/>
              <w:ind w:firstLine="0"/>
              <w:rPr>
                <w:rStyle w:val="Bodytext2"/>
                <w:rFonts w:ascii="Times New Roman" w:hAnsi="Times New Roman" w:cs="Times New Roman"/>
                <w:sz w:val="24"/>
                <w:szCs w:val="24"/>
                <w:lang w:eastAsia="vi-VN"/>
              </w:rPr>
            </w:pPr>
            <w:r w:rsidRPr="009708DE">
              <w:rPr>
                <w:rStyle w:val="Bodytext2"/>
                <w:rFonts w:ascii="Times New Roman" w:hAnsi="Times New Roman" w:cs="Times New Roman"/>
                <w:sz w:val="24"/>
                <w:szCs w:val="24"/>
                <w:lang w:eastAsia="vi-VN"/>
              </w:rPr>
              <w:t xml:space="preserve">  - Nộp hồ sơ:</w:t>
            </w:r>
          </w:p>
          <w:p w14:paraId="14355BC4" w14:textId="77777777" w:rsidR="000E6951" w:rsidRPr="009708DE" w:rsidRDefault="000E6951" w:rsidP="0088110F">
            <w:pPr>
              <w:pStyle w:val="Bodytext20"/>
              <w:shd w:val="clear" w:color="auto" w:fill="auto"/>
              <w:tabs>
                <w:tab w:val="left" w:pos="978"/>
              </w:tabs>
              <w:spacing w:before="0" w:after="60" w:line="322" w:lineRule="exact"/>
              <w:ind w:firstLine="0"/>
              <w:rPr>
                <w:rFonts w:ascii="Times New Roman" w:hAnsi="Times New Roman" w:cs="Times New Roman"/>
                <w:sz w:val="24"/>
                <w:szCs w:val="24"/>
              </w:rPr>
            </w:pPr>
            <w:r w:rsidRPr="009708DE">
              <w:rPr>
                <w:rStyle w:val="Bodytext2"/>
                <w:rFonts w:ascii="Times New Roman" w:hAnsi="Times New Roman" w:cs="Times New Roman"/>
                <w:sz w:val="24"/>
                <w:szCs w:val="24"/>
                <w:lang w:eastAsia="vi-VN"/>
              </w:rPr>
              <w:t xml:space="preserve">   + Mọi thí sinh đều có quyền xin phúc khảo bài thi, thí sinh đăng ký dự thi ở đâu thì nộp đơn phúc khảo ở nơi đó.</w:t>
            </w:r>
          </w:p>
          <w:p w14:paraId="5E0E2C64" w14:textId="77777777" w:rsidR="000E6951" w:rsidRPr="009708DE" w:rsidRDefault="000E6951" w:rsidP="0088110F">
            <w:pPr>
              <w:pStyle w:val="Bodytext20"/>
              <w:shd w:val="clear" w:color="auto" w:fill="auto"/>
              <w:tabs>
                <w:tab w:val="left" w:pos="997"/>
              </w:tabs>
              <w:spacing w:before="0" w:after="60" w:line="322" w:lineRule="exact"/>
              <w:ind w:firstLine="0"/>
              <w:rPr>
                <w:rStyle w:val="Bodytext2"/>
                <w:rFonts w:ascii="Times New Roman" w:hAnsi="Times New Roman" w:cs="Times New Roman"/>
                <w:sz w:val="24"/>
                <w:szCs w:val="24"/>
                <w:lang w:eastAsia="vi-VN"/>
              </w:rPr>
            </w:pPr>
            <w:r w:rsidRPr="009708DE">
              <w:rPr>
                <w:rStyle w:val="Bodytext2"/>
                <w:rFonts w:ascii="Times New Roman" w:hAnsi="Times New Roman" w:cs="Times New Roman"/>
                <w:sz w:val="24"/>
                <w:szCs w:val="24"/>
                <w:lang w:eastAsia="vi-VN"/>
              </w:rPr>
              <w:t xml:space="preserve">   + Trường phổ thông, nơi thí sinh đăng ký dự thi, nhận đơn xin phúc khảo của thí sinh trong thời hạn 10 ngày kể từ ngày công bố điểm thi và chuyển dữ liệu thí sinh xin phúc khảo bài thi đến Hội đồng thi. </w:t>
            </w:r>
          </w:p>
          <w:p w14:paraId="60C9EF63" w14:textId="77777777" w:rsidR="000E6951" w:rsidRPr="009708DE" w:rsidRDefault="000E6951" w:rsidP="0088110F">
            <w:pPr>
              <w:pStyle w:val="Bodytext20"/>
              <w:shd w:val="clear" w:color="auto" w:fill="auto"/>
              <w:tabs>
                <w:tab w:val="left" w:pos="1002"/>
              </w:tabs>
              <w:spacing w:before="0" w:after="60" w:line="322" w:lineRule="exact"/>
              <w:ind w:firstLine="0"/>
              <w:rPr>
                <w:rStyle w:val="Bodytext2"/>
                <w:rFonts w:ascii="Times New Roman" w:hAnsi="Times New Roman" w:cs="Times New Roman"/>
                <w:sz w:val="24"/>
                <w:szCs w:val="24"/>
                <w:lang w:eastAsia="vi-VN"/>
              </w:rPr>
            </w:pPr>
            <w:r w:rsidRPr="009708DE">
              <w:rPr>
                <w:rStyle w:val="Bodytext2"/>
                <w:rFonts w:ascii="Times New Roman" w:hAnsi="Times New Roman" w:cs="Times New Roman"/>
                <w:sz w:val="24"/>
                <w:szCs w:val="24"/>
                <w:lang w:eastAsia="vi-VN"/>
              </w:rPr>
              <w:t xml:space="preserve">   + Việc phúc khảo tiến hành theo Quy chế thi tốt nghiệp trung học phổ thông hiện hành </w:t>
            </w:r>
          </w:p>
          <w:p w14:paraId="3DF19ADB" w14:textId="77777777" w:rsidR="000E6951" w:rsidRPr="009708DE" w:rsidRDefault="000E6951" w:rsidP="0088110F">
            <w:pPr>
              <w:pStyle w:val="Bodytext20"/>
              <w:shd w:val="clear" w:color="auto" w:fill="auto"/>
              <w:tabs>
                <w:tab w:val="left" w:pos="1002"/>
              </w:tabs>
              <w:spacing w:before="0" w:after="60" w:line="322" w:lineRule="exact"/>
              <w:ind w:firstLine="0"/>
              <w:rPr>
                <w:rStyle w:val="Bodytext2"/>
                <w:rFonts w:ascii="Times New Roman" w:hAnsi="Times New Roman" w:cs="Times New Roman"/>
                <w:sz w:val="24"/>
                <w:szCs w:val="24"/>
                <w:lang w:eastAsia="vi-VN"/>
              </w:rPr>
            </w:pPr>
            <w:r w:rsidRPr="009708DE">
              <w:rPr>
                <w:rStyle w:val="Bodytext2"/>
                <w:rFonts w:ascii="Times New Roman" w:hAnsi="Times New Roman" w:cs="Times New Roman"/>
                <w:sz w:val="24"/>
                <w:szCs w:val="24"/>
                <w:lang w:eastAsia="vi-VN"/>
              </w:rPr>
              <w:t xml:space="preserve">   + Điểm các bài thi được điều chỉnh sau phúc khảo theo Quy chế thi tốt nghiệp trung học phổ thông hiện hành. </w:t>
            </w:r>
          </w:p>
          <w:p w14:paraId="78CEA0FE" w14:textId="77777777" w:rsidR="000E6951" w:rsidRPr="009708DE" w:rsidRDefault="000E6951" w:rsidP="0088110F">
            <w:pPr>
              <w:pStyle w:val="Bodytext20"/>
              <w:shd w:val="clear" w:color="auto" w:fill="auto"/>
              <w:tabs>
                <w:tab w:val="left" w:pos="1002"/>
              </w:tabs>
              <w:spacing w:before="0" w:after="56" w:line="322" w:lineRule="exact"/>
              <w:ind w:firstLine="0"/>
              <w:rPr>
                <w:rFonts w:ascii="Times New Roman" w:hAnsi="Times New Roman" w:cs="Times New Roman"/>
                <w:sz w:val="24"/>
                <w:szCs w:val="24"/>
              </w:rPr>
            </w:pPr>
            <w:r w:rsidRPr="009708DE">
              <w:rPr>
                <w:rStyle w:val="Bodytext2"/>
                <w:rFonts w:ascii="Times New Roman" w:hAnsi="Times New Roman" w:cs="Times New Roman"/>
                <w:sz w:val="24"/>
                <w:szCs w:val="24"/>
                <w:lang w:eastAsia="vi-VN"/>
              </w:rPr>
              <w:t xml:space="preserve">   Trong thời hạn theo quy định trong Quy chế thi tốt nghiệp trung học phổ thông hiện hành Hội đồng thi phải công bố và gửi kết quả phúc khảo cho thí sinh.</w:t>
            </w:r>
          </w:p>
        </w:tc>
        <w:tc>
          <w:tcPr>
            <w:tcW w:w="6521" w:type="dxa"/>
            <w:tcBorders>
              <w:top w:val="single" w:sz="4" w:space="0" w:color="auto"/>
            </w:tcBorders>
          </w:tcPr>
          <w:p w14:paraId="2A031D85" w14:textId="77777777" w:rsidR="000E6951" w:rsidRPr="009708DE" w:rsidRDefault="000E6951" w:rsidP="0088110F">
            <w:pPr>
              <w:pStyle w:val="Bodytext20"/>
              <w:shd w:val="clear" w:color="auto" w:fill="auto"/>
              <w:spacing w:before="120" w:after="120" w:line="240" w:lineRule="auto"/>
              <w:ind w:firstLine="210"/>
              <w:rPr>
                <w:rFonts w:ascii="Times New Roman" w:hAnsi="Times New Roman" w:cs="Times New Roman"/>
              </w:rPr>
            </w:pPr>
            <w:r w:rsidRPr="009708DE">
              <w:rPr>
                <w:rFonts w:ascii="Times New Roman" w:hAnsi="Times New Roman" w:cs="Times New Roman"/>
                <w:lang w:eastAsia="vi-VN" w:bidi="vi-VN"/>
              </w:rPr>
              <w:t xml:space="preserve">- </w:t>
            </w:r>
            <w:r w:rsidRPr="009708DE">
              <w:rPr>
                <w:rFonts w:ascii="Times New Roman" w:hAnsi="Times New Roman" w:cs="Times New Roman"/>
                <w:lang w:val="vi-VN" w:eastAsia="vi-VN" w:bidi="vi-VN"/>
              </w:rPr>
              <w:t xml:space="preserve">Trực tiếp tại </w:t>
            </w:r>
            <w:r w:rsidRPr="009708DE">
              <w:rPr>
                <w:rFonts w:ascii="Times New Roman" w:hAnsi="Times New Roman" w:cs="Times New Roman"/>
                <w:lang w:eastAsia="vi-VN" w:bidi="vi-VN"/>
              </w:rPr>
              <w:t>điểm tiếp nhận</w:t>
            </w:r>
            <w:r w:rsidRPr="009708DE">
              <w:rPr>
                <w:rFonts w:ascii="Times New Roman" w:hAnsi="Times New Roman" w:cs="Times New Roman"/>
                <w:lang w:val="vi-VN" w:eastAsia="vi-VN" w:bidi="vi-VN"/>
              </w:rPr>
              <w:t xml:space="preserve"> nơi đăng ký dự thi tốt nghiệp THPT hoặc tại cơ sở giáo dục;</w:t>
            </w:r>
          </w:p>
          <w:p w14:paraId="54904ADC" w14:textId="77777777" w:rsidR="000E6951" w:rsidRPr="009708DE" w:rsidRDefault="000E6951" w:rsidP="0088110F">
            <w:pPr>
              <w:pStyle w:val="Bodytext20"/>
              <w:shd w:val="clear" w:color="auto" w:fill="auto"/>
              <w:spacing w:before="120" w:after="120" w:line="240" w:lineRule="auto"/>
              <w:ind w:firstLine="210"/>
              <w:rPr>
                <w:rFonts w:ascii="Times New Roman" w:hAnsi="Times New Roman" w:cs="Times New Roman"/>
                <w:i/>
                <w:lang w:val="vi-VN"/>
              </w:rPr>
            </w:pPr>
            <w:r w:rsidRPr="009708DE">
              <w:rPr>
                <w:rFonts w:ascii="Times New Roman" w:hAnsi="Times New Roman" w:cs="Times New Roman"/>
                <w:lang w:eastAsia="vi-VN" w:bidi="vi-VN"/>
              </w:rPr>
              <w:t xml:space="preserve">- Hoặc qua </w:t>
            </w:r>
            <w:r w:rsidRPr="009708DE">
              <w:rPr>
                <w:rFonts w:ascii="Times New Roman" w:hAnsi="Times New Roman" w:cs="Times New Roman"/>
                <w:lang w:val="vi-VN" w:eastAsia="vi-VN" w:bidi="vi-VN"/>
              </w:rPr>
              <w:t>Bưu điện.</w:t>
            </w:r>
          </w:p>
        </w:tc>
        <w:tc>
          <w:tcPr>
            <w:tcW w:w="2552" w:type="dxa"/>
            <w:tcBorders>
              <w:top w:val="single" w:sz="4" w:space="0" w:color="auto"/>
            </w:tcBorders>
            <w:vAlign w:val="center"/>
          </w:tcPr>
          <w:p w14:paraId="3E94C811" w14:textId="77777777" w:rsidR="000E6951" w:rsidRPr="00212A1E" w:rsidRDefault="000E6951" w:rsidP="0088110F">
            <w:pPr>
              <w:pStyle w:val="NormalWeb"/>
              <w:spacing w:before="0" w:beforeAutospacing="0" w:after="120" w:afterAutospacing="0" w:line="234" w:lineRule="atLeast"/>
              <w:ind w:firstLine="209"/>
              <w:jc w:val="both"/>
              <w:rPr>
                <w:rFonts w:ascii="Times New Roman" w:hAnsi="Times New Roman"/>
                <w:sz w:val="26"/>
                <w:szCs w:val="26"/>
                <w:lang w:val="vi-VN"/>
              </w:rPr>
            </w:pPr>
            <w:r w:rsidRPr="009708DE">
              <w:rPr>
                <w:rFonts w:ascii="Times New Roman" w:hAnsi="Times New Roman"/>
                <w:sz w:val="26"/>
                <w:szCs w:val="26"/>
                <w:lang w:val="vi-VN"/>
              </w:rPr>
              <w:t>Sáng: từ 07 giờ đến 11 giờ 30 phút; chiều: từ 13 giờ 30 đến 17 giờ của các ngày làm việc</w:t>
            </w:r>
            <w:r w:rsidRPr="00212A1E">
              <w:rPr>
                <w:rFonts w:ascii="Times New Roman" w:hAnsi="Times New Roman"/>
                <w:sz w:val="26"/>
                <w:szCs w:val="26"/>
                <w:lang w:val="vi-VN"/>
              </w:rPr>
              <w:t xml:space="preserve"> trong thời gian theo quy định hằng năm của Bộ GDĐT</w:t>
            </w:r>
          </w:p>
          <w:p w14:paraId="6CCC0E76" w14:textId="77777777" w:rsidR="000E6951" w:rsidRPr="009708DE" w:rsidRDefault="000E6951" w:rsidP="0088110F">
            <w:pPr>
              <w:pStyle w:val="NormalWeb"/>
              <w:spacing w:before="120" w:beforeAutospacing="0" w:after="120" w:afterAutospacing="0"/>
              <w:jc w:val="both"/>
              <w:rPr>
                <w:rFonts w:ascii="Times New Roman" w:hAnsi="Times New Roman"/>
                <w:lang w:val="vi-VN"/>
              </w:rPr>
            </w:pPr>
          </w:p>
          <w:p w14:paraId="6B53C059" w14:textId="77777777" w:rsidR="000E6951" w:rsidRPr="00212A1E" w:rsidRDefault="000E6951" w:rsidP="0088110F">
            <w:pPr>
              <w:pStyle w:val="NormalWeb"/>
              <w:spacing w:before="120" w:beforeAutospacing="0" w:after="120" w:afterAutospacing="0"/>
              <w:jc w:val="both"/>
              <w:rPr>
                <w:rFonts w:ascii="Times New Roman" w:hAnsi="Times New Roman"/>
                <w:b/>
                <w:sz w:val="26"/>
                <w:szCs w:val="26"/>
                <w:lang w:val="vi-VN"/>
              </w:rPr>
            </w:pPr>
          </w:p>
        </w:tc>
        <w:tc>
          <w:tcPr>
            <w:tcW w:w="1134" w:type="dxa"/>
            <w:tcBorders>
              <w:top w:val="single" w:sz="4" w:space="0" w:color="auto"/>
            </w:tcBorders>
            <w:vAlign w:val="center"/>
          </w:tcPr>
          <w:p w14:paraId="0706FD5D" w14:textId="77777777" w:rsidR="000E6951" w:rsidRPr="009708DE" w:rsidRDefault="000E6951" w:rsidP="0088110F">
            <w:pPr>
              <w:jc w:val="center"/>
              <w:rPr>
                <w:i/>
                <w:sz w:val="26"/>
                <w:szCs w:val="26"/>
                <w:lang w:val="vi-VN"/>
              </w:rPr>
            </w:pPr>
          </w:p>
        </w:tc>
      </w:tr>
      <w:tr w:rsidR="000E6951" w:rsidRPr="009708DE" w14:paraId="005F65D0" w14:textId="77777777" w:rsidTr="00C349FA">
        <w:trPr>
          <w:trHeight w:val="600"/>
        </w:trPr>
        <w:tc>
          <w:tcPr>
            <w:tcW w:w="851" w:type="dxa"/>
            <w:vMerge w:val="restart"/>
            <w:vAlign w:val="center"/>
          </w:tcPr>
          <w:p w14:paraId="56D7480C" w14:textId="77777777" w:rsidR="000E6951" w:rsidRPr="009708DE" w:rsidRDefault="000E6951" w:rsidP="0088110F">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lastRenderedPageBreak/>
              <w:t>Bước 2</w:t>
            </w:r>
          </w:p>
        </w:tc>
        <w:tc>
          <w:tcPr>
            <w:tcW w:w="3827" w:type="dxa"/>
            <w:vMerge w:val="restart"/>
            <w:vAlign w:val="center"/>
          </w:tcPr>
          <w:p w14:paraId="1BF3DA0A" w14:textId="77777777" w:rsidR="000E6951" w:rsidRPr="009708DE" w:rsidRDefault="000E6951" w:rsidP="0088110F">
            <w:pPr>
              <w:spacing w:before="120" w:after="120"/>
              <w:jc w:val="both"/>
              <w:rPr>
                <w:sz w:val="26"/>
                <w:szCs w:val="26"/>
              </w:rPr>
            </w:pPr>
            <w:r w:rsidRPr="009708DE">
              <w:rPr>
                <w:b/>
                <w:sz w:val="26"/>
                <w:szCs w:val="26"/>
              </w:rPr>
              <w:t>Tiếp nhận và chuyển hồ sơ thủ tục hành chính</w:t>
            </w:r>
          </w:p>
        </w:tc>
        <w:tc>
          <w:tcPr>
            <w:tcW w:w="6521" w:type="dxa"/>
            <w:vMerge w:val="restart"/>
          </w:tcPr>
          <w:p w14:paraId="750077C3" w14:textId="77777777" w:rsidR="000E6951" w:rsidRPr="009708DE" w:rsidRDefault="000E6951"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708DE">
              <w:rPr>
                <w:rFonts w:ascii="Times New Roman" w:hAnsi="Times New Roman"/>
                <w:sz w:val="26"/>
                <w:szCs w:val="26"/>
              </w:rPr>
              <w:t xml:space="preserve">Đối với hồ sơ được nộp </w:t>
            </w:r>
            <w:r w:rsidRPr="009708DE">
              <w:rPr>
                <w:rFonts w:ascii="Times New Roman" w:hAnsi="Times New Roman"/>
                <w:sz w:val="26"/>
                <w:szCs w:val="26"/>
                <w:lang w:val="vi-VN"/>
              </w:rPr>
              <w:t xml:space="preserve">trực tiếp qua </w:t>
            </w:r>
            <w:r w:rsidRPr="009708DE">
              <w:rPr>
                <w:rFonts w:ascii="Times New Roman" w:hAnsi="Times New Roman"/>
                <w:sz w:val="26"/>
                <w:szCs w:val="26"/>
              </w:rPr>
              <w:t xml:space="preserve">Bộ phận </w:t>
            </w:r>
            <w:r w:rsidRPr="009708DE">
              <w:rPr>
                <w:rFonts w:ascii="Times New Roman" w:hAnsi="Times New Roman"/>
                <w:sz w:val="26"/>
                <w:szCs w:val="26"/>
                <w:lang w:val="vi-VN"/>
              </w:rPr>
              <w:t>tiếp nhận và trả kết quả</w:t>
            </w:r>
            <w:r w:rsidRPr="009708DE">
              <w:rPr>
                <w:rFonts w:ascii="Times New Roman" w:hAnsi="Times New Roman"/>
                <w:sz w:val="26"/>
                <w:szCs w:val="26"/>
              </w:rPr>
              <w:t xml:space="preserve"> hoặc thông </w:t>
            </w:r>
            <w:r w:rsidRPr="009708DE">
              <w:rPr>
                <w:rFonts w:ascii="Times New Roman" w:hAnsi="Times New Roman"/>
                <w:sz w:val="26"/>
                <w:szCs w:val="26"/>
                <w:lang w:val="vi-VN"/>
              </w:rPr>
              <w:t xml:space="preserve">qua dịch vụ bưu chính </w:t>
            </w:r>
            <w:r w:rsidRPr="009708DE">
              <w:rPr>
                <w:rFonts w:ascii="Times New Roman" w:hAnsi="Times New Roman"/>
                <w:sz w:val="26"/>
                <w:szCs w:val="26"/>
              </w:rPr>
              <w:t xml:space="preserve">công ích cán bộ, công chức, viên chức tiếp nhận hồ sơ tại Bộ phận </w:t>
            </w:r>
            <w:r w:rsidRPr="009708DE">
              <w:rPr>
                <w:rFonts w:ascii="Times New Roman" w:hAnsi="Times New Roman"/>
                <w:sz w:val="26"/>
                <w:szCs w:val="26"/>
                <w:lang w:val="vi-VN"/>
              </w:rPr>
              <w:t>tiếp nhận và trả kết quả</w:t>
            </w:r>
            <w:r w:rsidRPr="009708DE">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2DFF74A5" w14:textId="77777777" w:rsidR="000E6951" w:rsidRPr="009708DE" w:rsidRDefault="000E6951"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708DE">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3C2A9AB5" w14:textId="77777777" w:rsidR="000E6951" w:rsidRPr="009708DE" w:rsidRDefault="000E6951" w:rsidP="0088110F">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9708DE">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497DF782" w14:textId="77777777" w:rsidR="000E6951" w:rsidRPr="009708DE" w:rsidRDefault="000E6951" w:rsidP="0088110F">
            <w:pPr>
              <w:spacing w:before="120" w:after="120"/>
              <w:ind w:firstLine="200"/>
              <w:jc w:val="both"/>
              <w:rPr>
                <w:sz w:val="26"/>
                <w:szCs w:val="26"/>
              </w:rPr>
            </w:pPr>
            <w:r w:rsidRPr="009708DE">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552" w:type="dxa"/>
            <w:vAlign w:val="center"/>
          </w:tcPr>
          <w:p w14:paraId="008D0355"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r w:rsidRPr="009708DE">
              <w:rPr>
                <w:rFonts w:ascii="Times New Roman" w:hAnsi="Times New Roman"/>
                <w:sz w:val="26"/>
                <w:szCs w:val="26"/>
              </w:rPr>
              <w:t>C</w:t>
            </w:r>
            <w:r w:rsidRPr="009708DE">
              <w:rPr>
                <w:rStyle w:val="fontstyle21"/>
                <w:rFonts w:ascii="Times New Roman" w:hAnsi="Times New Roman"/>
                <w:color w:val="auto"/>
                <w:sz w:val="26"/>
                <w:szCs w:val="26"/>
              </w:rPr>
              <w:t xml:space="preserve">huyển ngay hồ sơ tiếp nhận trực tiếp trong ngày làm việc </w:t>
            </w:r>
            <w:r w:rsidRPr="009708DE">
              <w:rPr>
                <w:rStyle w:val="fontstyle21"/>
                <w:rFonts w:ascii="Times New Roman" w:hAnsi="Times New Roman"/>
                <w:i/>
                <w:color w:val="auto"/>
                <w:sz w:val="26"/>
                <w:szCs w:val="26"/>
              </w:rPr>
              <w:t>(k</w:t>
            </w:r>
            <w:r w:rsidRPr="009708DE">
              <w:rPr>
                <w:rFonts w:ascii="Times New Roman" w:hAnsi="Times New Roman"/>
                <w:i/>
                <w:sz w:val="26"/>
                <w:szCs w:val="26"/>
              </w:rPr>
              <w:t>hông để quá 3 giờ làm việc)</w:t>
            </w:r>
            <w:r w:rsidRPr="009708DE">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Merge w:val="restart"/>
            <w:vAlign w:val="center"/>
          </w:tcPr>
          <w:p w14:paraId="3CC583D5" w14:textId="77777777" w:rsidR="000E6951" w:rsidRPr="009708DE" w:rsidRDefault="000E6951" w:rsidP="0088110F">
            <w:pPr>
              <w:jc w:val="center"/>
              <w:rPr>
                <w:i/>
                <w:sz w:val="26"/>
                <w:szCs w:val="26"/>
                <w:lang w:val="vi-VN"/>
              </w:rPr>
            </w:pPr>
          </w:p>
        </w:tc>
      </w:tr>
      <w:tr w:rsidR="000E6951" w:rsidRPr="009708DE" w14:paraId="01E2C12E" w14:textId="77777777" w:rsidTr="00C349FA">
        <w:trPr>
          <w:trHeight w:val="600"/>
        </w:trPr>
        <w:tc>
          <w:tcPr>
            <w:tcW w:w="851" w:type="dxa"/>
            <w:vMerge/>
          </w:tcPr>
          <w:p w14:paraId="66D19CED"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127E0B11" w14:textId="77777777" w:rsidR="000E6951" w:rsidRPr="009708DE" w:rsidRDefault="000E6951" w:rsidP="0088110F">
            <w:pPr>
              <w:spacing w:before="120" w:after="120"/>
              <w:jc w:val="both"/>
              <w:rPr>
                <w:b/>
                <w:sz w:val="26"/>
                <w:szCs w:val="26"/>
              </w:rPr>
            </w:pPr>
          </w:p>
        </w:tc>
        <w:tc>
          <w:tcPr>
            <w:tcW w:w="6521" w:type="dxa"/>
            <w:vMerge/>
          </w:tcPr>
          <w:p w14:paraId="087B3A4F" w14:textId="77777777" w:rsidR="000E6951" w:rsidRPr="009708DE" w:rsidRDefault="000E6951" w:rsidP="0088110F">
            <w:pPr>
              <w:pStyle w:val="NormalWeb"/>
              <w:spacing w:before="0" w:beforeAutospacing="0" w:after="120" w:afterAutospacing="0" w:line="234" w:lineRule="atLeast"/>
              <w:ind w:firstLine="200"/>
              <w:jc w:val="both"/>
              <w:rPr>
                <w:rFonts w:ascii="Times New Roman" w:hAnsi="Times New Roman"/>
                <w:b/>
                <w:sz w:val="26"/>
                <w:szCs w:val="26"/>
              </w:rPr>
            </w:pPr>
          </w:p>
        </w:tc>
        <w:tc>
          <w:tcPr>
            <w:tcW w:w="2552" w:type="dxa"/>
            <w:vAlign w:val="center"/>
          </w:tcPr>
          <w:p w14:paraId="7A78A5D6" w14:textId="77777777" w:rsidR="000E6951" w:rsidRPr="009708DE" w:rsidRDefault="000E6951" w:rsidP="0088110F">
            <w:pPr>
              <w:pStyle w:val="NormalWeb"/>
              <w:spacing w:before="0" w:beforeAutospacing="0" w:after="120" w:afterAutospacing="0" w:line="234" w:lineRule="atLeast"/>
              <w:jc w:val="center"/>
              <w:rPr>
                <w:rFonts w:ascii="Times New Roman" w:hAnsi="Times New Roman"/>
                <w:sz w:val="26"/>
                <w:szCs w:val="26"/>
              </w:rPr>
            </w:pPr>
            <w:r w:rsidRPr="009708DE">
              <w:rPr>
                <w:rFonts w:ascii="Times New Roman" w:hAnsi="Times New Roman"/>
                <w:sz w:val="26"/>
                <w:szCs w:val="26"/>
              </w:rPr>
              <w:t>Không quá 1/2 ngày kể từ ngày phát sinh hồ sơ trực tuyến</w:t>
            </w:r>
          </w:p>
        </w:tc>
        <w:tc>
          <w:tcPr>
            <w:tcW w:w="1134" w:type="dxa"/>
            <w:vMerge/>
          </w:tcPr>
          <w:p w14:paraId="017F0B57" w14:textId="77777777" w:rsidR="000E6951" w:rsidRPr="009708DE" w:rsidRDefault="000E6951" w:rsidP="0088110F">
            <w:pPr>
              <w:pStyle w:val="NormalWeb"/>
              <w:spacing w:before="0" w:beforeAutospacing="0" w:after="120" w:afterAutospacing="0" w:line="234" w:lineRule="atLeast"/>
              <w:jc w:val="both"/>
              <w:rPr>
                <w:rFonts w:ascii="Times New Roman" w:hAnsi="Times New Roman"/>
                <w:b/>
                <w:sz w:val="26"/>
                <w:szCs w:val="26"/>
              </w:rPr>
            </w:pPr>
          </w:p>
        </w:tc>
      </w:tr>
      <w:tr w:rsidR="00067910" w:rsidRPr="009708DE" w14:paraId="7EC79DCA" w14:textId="77777777" w:rsidTr="00C349FA">
        <w:tc>
          <w:tcPr>
            <w:tcW w:w="851" w:type="dxa"/>
            <w:vMerge w:val="restart"/>
            <w:vAlign w:val="center"/>
          </w:tcPr>
          <w:p w14:paraId="7319BA81" w14:textId="77777777" w:rsidR="00067910" w:rsidRPr="009708DE" w:rsidRDefault="00067910" w:rsidP="00067910">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3</w:t>
            </w:r>
          </w:p>
        </w:tc>
        <w:tc>
          <w:tcPr>
            <w:tcW w:w="3827" w:type="dxa"/>
            <w:vMerge w:val="restart"/>
            <w:vAlign w:val="center"/>
          </w:tcPr>
          <w:p w14:paraId="3D14E66D" w14:textId="77777777" w:rsidR="00067910" w:rsidRPr="009708DE" w:rsidRDefault="00067910" w:rsidP="00067910">
            <w:pPr>
              <w:pStyle w:val="NormalWeb"/>
              <w:spacing w:before="0" w:beforeAutospacing="0" w:after="120" w:afterAutospacing="0" w:line="234" w:lineRule="atLeast"/>
              <w:jc w:val="both"/>
              <w:rPr>
                <w:rFonts w:ascii="Times New Roman" w:hAnsi="Times New Roman"/>
                <w:b/>
                <w:sz w:val="26"/>
                <w:szCs w:val="26"/>
              </w:rPr>
            </w:pPr>
            <w:r w:rsidRPr="009708DE">
              <w:rPr>
                <w:rStyle w:val="fontstyle01"/>
                <w:rFonts w:ascii="Times New Roman" w:hAnsi="Times New Roman"/>
                <w:color w:val="auto"/>
                <w:sz w:val="26"/>
                <w:szCs w:val="26"/>
              </w:rPr>
              <w:t>Giải quyết thủ tục hành chính</w:t>
            </w:r>
          </w:p>
        </w:tc>
        <w:tc>
          <w:tcPr>
            <w:tcW w:w="6521" w:type="dxa"/>
          </w:tcPr>
          <w:p w14:paraId="65D8C2FB" w14:textId="77777777" w:rsidR="00067910" w:rsidRPr="009708DE" w:rsidRDefault="00067910" w:rsidP="00067910">
            <w:pPr>
              <w:spacing w:before="120" w:after="120"/>
              <w:jc w:val="both"/>
              <w:rPr>
                <w:sz w:val="26"/>
                <w:szCs w:val="26"/>
              </w:rPr>
            </w:pPr>
            <w:r w:rsidRPr="009708DE">
              <w:rPr>
                <w:rStyle w:val="fontstyle21"/>
                <w:rFonts w:ascii="Times New Roman" w:hAnsi="Times New Roman"/>
                <w:color w:val="auto"/>
                <w:sz w:val="26"/>
                <w:szCs w:val="26"/>
              </w:rPr>
              <w:t xml:space="preserve">   Sau khi kết thúc thời gian nhận hồ sơ thủ tục hành chính từ </w:t>
            </w:r>
            <w:r w:rsidRPr="009708DE">
              <w:rPr>
                <w:sz w:val="26"/>
                <w:szCs w:val="26"/>
              </w:rPr>
              <w:t xml:space="preserve">Bộ phận </w:t>
            </w:r>
            <w:r w:rsidRPr="009708DE">
              <w:rPr>
                <w:sz w:val="26"/>
                <w:szCs w:val="26"/>
                <w:lang w:val="vi-VN"/>
              </w:rPr>
              <w:t>tiếp nhận và trả kết quả</w:t>
            </w:r>
            <w:r w:rsidRPr="009708DE">
              <w:rPr>
                <w:sz w:val="26"/>
                <w:szCs w:val="26"/>
              </w:rPr>
              <w:t xml:space="preserve"> </w:t>
            </w:r>
            <w:r w:rsidRPr="009708DE">
              <w:rPr>
                <w:rStyle w:val="fontstyle21"/>
                <w:rFonts w:ascii="Times New Roman" w:hAnsi="Times New Roman"/>
                <w:color w:val="auto"/>
                <w:sz w:val="26"/>
                <w:szCs w:val="26"/>
              </w:rPr>
              <w:t>công chức, viên chức xử lý xem xét, thẩm định hồ sơ, trình phê duyệt kết quả giải quyết thủ tục hành chính:</w:t>
            </w:r>
          </w:p>
        </w:tc>
        <w:tc>
          <w:tcPr>
            <w:tcW w:w="2552" w:type="dxa"/>
            <w:vAlign w:val="center"/>
          </w:tcPr>
          <w:p w14:paraId="47BCF9CA" w14:textId="0175048C" w:rsidR="00067910" w:rsidRPr="009708DE" w:rsidRDefault="00AA7C16" w:rsidP="00AA7C16">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rPr>
              <w:t>15</w:t>
            </w:r>
            <w:r w:rsidR="00067910" w:rsidRPr="00817F8A">
              <w:rPr>
                <w:rFonts w:ascii="Times New Roman" w:hAnsi="Times New Roman"/>
                <w:b/>
              </w:rPr>
              <w:t xml:space="preserve"> ngày</w:t>
            </w:r>
            <w:r w:rsidR="00067910" w:rsidRPr="00817F8A">
              <w:rPr>
                <w:rFonts w:ascii="Times New Roman" w:hAnsi="Times New Roman"/>
              </w:rPr>
              <w:t>, trong đó:</w:t>
            </w:r>
          </w:p>
        </w:tc>
        <w:tc>
          <w:tcPr>
            <w:tcW w:w="1134" w:type="dxa"/>
            <w:vAlign w:val="center"/>
          </w:tcPr>
          <w:p w14:paraId="37C795B9" w14:textId="77777777" w:rsidR="00067910" w:rsidRPr="009708DE" w:rsidRDefault="00067910" w:rsidP="00067910">
            <w:pPr>
              <w:pStyle w:val="NormalWeb"/>
              <w:spacing w:before="0" w:beforeAutospacing="0" w:after="120" w:afterAutospacing="0" w:line="234" w:lineRule="atLeast"/>
              <w:jc w:val="center"/>
              <w:rPr>
                <w:rFonts w:ascii="Times New Roman" w:hAnsi="Times New Roman"/>
                <w:b/>
                <w:sz w:val="26"/>
                <w:szCs w:val="26"/>
              </w:rPr>
            </w:pPr>
          </w:p>
        </w:tc>
      </w:tr>
      <w:tr w:rsidR="00067910" w:rsidRPr="009708DE" w14:paraId="256A26C9" w14:textId="77777777" w:rsidTr="00C349FA">
        <w:tc>
          <w:tcPr>
            <w:tcW w:w="851" w:type="dxa"/>
            <w:vMerge/>
          </w:tcPr>
          <w:p w14:paraId="4AFD4871" w14:textId="77777777" w:rsidR="00067910" w:rsidRPr="009708DE" w:rsidRDefault="00067910" w:rsidP="00067910">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71D0ECD7" w14:textId="77777777" w:rsidR="00067910" w:rsidRPr="009708DE" w:rsidRDefault="00067910" w:rsidP="00067910">
            <w:pPr>
              <w:pStyle w:val="NormalWeb"/>
              <w:spacing w:before="0" w:beforeAutospacing="0" w:after="120" w:afterAutospacing="0" w:line="234" w:lineRule="atLeast"/>
              <w:jc w:val="both"/>
              <w:rPr>
                <w:rFonts w:ascii="Times New Roman" w:hAnsi="Times New Roman"/>
                <w:b/>
                <w:sz w:val="26"/>
                <w:szCs w:val="26"/>
              </w:rPr>
            </w:pPr>
          </w:p>
        </w:tc>
        <w:tc>
          <w:tcPr>
            <w:tcW w:w="6521" w:type="dxa"/>
          </w:tcPr>
          <w:p w14:paraId="771AF37B" w14:textId="77777777" w:rsidR="00067910" w:rsidRPr="009708DE" w:rsidRDefault="00067910" w:rsidP="00067910">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708DE">
              <w:rPr>
                <w:rFonts w:ascii="Times New Roman" w:hAnsi="Times New Roman"/>
                <w:bCs/>
                <w:i/>
                <w:sz w:val="26"/>
                <w:szCs w:val="26"/>
              </w:rPr>
              <w:t>1. Tiếp nhận hồ sơ (Bộ phận TN&amp;TKQ)</w:t>
            </w:r>
          </w:p>
        </w:tc>
        <w:tc>
          <w:tcPr>
            <w:tcW w:w="2552" w:type="dxa"/>
            <w:vAlign w:val="center"/>
          </w:tcPr>
          <w:p w14:paraId="5FFBADCB" w14:textId="1063028C" w:rsidR="00067910" w:rsidRPr="009708DE" w:rsidRDefault="00067910" w:rsidP="00067910">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½ ngày</w:t>
            </w:r>
          </w:p>
        </w:tc>
        <w:tc>
          <w:tcPr>
            <w:tcW w:w="1134" w:type="dxa"/>
          </w:tcPr>
          <w:p w14:paraId="5547252E" w14:textId="77777777" w:rsidR="00067910" w:rsidRPr="009708DE" w:rsidRDefault="00067910" w:rsidP="00067910">
            <w:pPr>
              <w:pStyle w:val="NormalWeb"/>
              <w:spacing w:before="0" w:beforeAutospacing="0" w:after="120" w:afterAutospacing="0" w:line="234" w:lineRule="atLeast"/>
              <w:jc w:val="both"/>
              <w:rPr>
                <w:rFonts w:ascii="Times New Roman" w:hAnsi="Times New Roman"/>
                <w:b/>
                <w:sz w:val="26"/>
                <w:szCs w:val="26"/>
              </w:rPr>
            </w:pPr>
          </w:p>
        </w:tc>
      </w:tr>
      <w:tr w:rsidR="00067910" w:rsidRPr="009708DE" w14:paraId="57DFD4D5" w14:textId="77777777" w:rsidTr="00C349FA">
        <w:tc>
          <w:tcPr>
            <w:tcW w:w="851" w:type="dxa"/>
            <w:vMerge/>
          </w:tcPr>
          <w:p w14:paraId="745EB506" w14:textId="77777777" w:rsidR="00067910" w:rsidRPr="009708DE" w:rsidRDefault="00067910" w:rsidP="00067910">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7053965F" w14:textId="77777777" w:rsidR="00067910" w:rsidRPr="009708DE" w:rsidRDefault="00067910" w:rsidP="00067910">
            <w:pPr>
              <w:pStyle w:val="NormalWeb"/>
              <w:spacing w:before="0" w:beforeAutospacing="0" w:after="120" w:afterAutospacing="0" w:line="234" w:lineRule="atLeast"/>
              <w:jc w:val="both"/>
              <w:rPr>
                <w:rFonts w:ascii="Times New Roman" w:hAnsi="Times New Roman"/>
                <w:b/>
                <w:sz w:val="26"/>
                <w:szCs w:val="26"/>
              </w:rPr>
            </w:pPr>
          </w:p>
        </w:tc>
        <w:tc>
          <w:tcPr>
            <w:tcW w:w="6521" w:type="dxa"/>
          </w:tcPr>
          <w:p w14:paraId="51BCA9A1" w14:textId="77777777" w:rsidR="00067910" w:rsidRPr="009708DE" w:rsidRDefault="00067910" w:rsidP="00067910">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708DE">
              <w:rPr>
                <w:rFonts w:ascii="Times New Roman" w:hAnsi="Times New Roman"/>
                <w:bCs/>
                <w:i/>
                <w:sz w:val="26"/>
                <w:szCs w:val="26"/>
              </w:rPr>
              <w:t>2. Giải quyết hồ sơ (cơ quan/bộ phận chuyên môn), t</w:t>
            </w:r>
            <w:r w:rsidRPr="009708DE">
              <w:rPr>
                <w:rFonts w:ascii="Times New Roman" w:hAnsi="Times New Roman"/>
                <w:i/>
                <w:sz w:val="26"/>
                <w:szCs w:val="26"/>
              </w:rPr>
              <w:t>rong đó:</w:t>
            </w:r>
          </w:p>
        </w:tc>
        <w:tc>
          <w:tcPr>
            <w:tcW w:w="2552" w:type="dxa"/>
            <w:vAlign w:val="center"/>
          </w:tcPr>
          <w:p w14:paraId="4DC46DB7" w14:textId="5C33E6CA" w:rsidR="00067910" w:rsidRPr="009708DE" w:rsidRDefault="00AA7C16" w:rsidP="00AA7C16">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Cs/>
                <w:i/>
                <w:sz w:val="26"/>
                <w:szCs w:val="26"/>
              </w:rPr>
              <w:t>14</w:t>
            </w:r>
            <w:r w:rsidR="00067910" w:rsidRPr="00817F8A">
              <w:rPr>
                <w:rFonts w:ascii="Times New Roman" w:hAnsi="Times New Roman"/>
                <w:bCs/>
                <w:i/>
                <w:sz w:val="26"/>
                <w:szCs w:val="26"/>
              </w:rPr>
              <w:t xml:space="preserve"> ngày</w:t>
            </w:r>
          </w:p>
        </w:tc>
        <w:tc>
          <w:tcPr>
            <w:tcW w:w="1134" w:type="dxa"/>
          </w:tcPr>
          <w:p w14:paraId="03B1D25C" w14:textId="77777777" w:rsidR="00067910" w:rsidRPr="009708DE" w:rsidRDefault="00067910" w:rsidP="00067910">
            <w:pPr>
              <w:pStyle w:val="NormalWeb"/>
              <w:spacing w:before="0" w:beforeAutospacing="0" w:after="120" w:afterAutospacing="0" w:line="234" w:lineRule="atLeast"/>
              <w:jc w:val="both"/>
              <w:rPr>
                <w:rFonts w:ascii="Times New Roman" w:hAnsi="Times New Roman"/>
                <w:b/>
                <w:sz w:val="26"/>
                <w:szCs w:val="26"/>
              </w:rPr>
            </w:pPr>
          </w:p>
        </w:tc>
      </w:tr>
      <w:tr w:rsidR="00067910" w:rsidRPr="009708DE" w14:paraId="5E5685DC" w14:textId="77777777" w:rsidTr="00C349FA">
        <w:tc>
          <w:tcPr>
            <w:tcW w:w="851" w:type="dxa"/>
            <w:vMerge/>
          </w:tcPr>
          <w:p w14:paraId="40F4DF2C" w14:textId="77777777" w:rsidR="00067910" w:rsidRPr="009708DE" w:rsidRDefault="00067910" w:rsidP="00067910">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0D227520" w14:textId="77777777" w:rsidR="00067910" w:rsidRPr="009708DE" w:rsidRDefault="00067910" w:rsidP="00067910">
            <w:pPr>
              <w:pStyle w:val="NormalWeb"/>
              <w:spacing w:before="0" w:beforeAutospacing="0" w:after="120" w:afterAutospacing="0" w:line="234" w:lineRule="atLeast"/>
              <w:jc w:val="both"/>
              <w:rPr>
                <w:rFonts w:ascii="Times New Roman" w:hAnsi="Times New Roman"/>
                <w:b/>
                <w:sz w:val="26"/>
                <w:szCs w:val="26"/>
              </w:rPr>
            </w:pPr>
          </w:p>
        </w:tc>
        <w:tc>
          <w:tcPr>
            <w:tcW w:w="6521" w:type="dxa"/>
          </w:tcPr>
          <w:p w14:paraId="7DF413CE" w14:textId="77777777" w:rsidR="00067910" w:rsidRPr="009708DE" w:rsidRDefault="00067910" w:rsidP="00067910">
            <w:pPr>
              <w:pStyle w:val="NormalWeb"/>
              <w:spacing w:before="0" w:beforeAutospacing="0" w:after="120" w:afterAutospacing="0" w:line="234" w:lineRule="atLeast"/>
              <w:jc w:val="both"/>
              <w:rPr>
                <w:rFonts w:ascii="Times New Roman" w:hAnsi="Times New Roman"/>
                <w:b/>
                <w:sz w:val="26"/>
                <w:szCs w:val="26"/>
              </w:rPr>
            </w:pPr>
            <w:r w:rsidRPr="009708DE">
              <w:rPr>
                <w:rStyle w:val="fontstyle21"/>
                <w:rFonts w:ascii="Times New Roman" w:hAnsi="Times New Roman"/>
                <w:color w:val="auto"/>
                <w:sz w:val="26"/>
                <w:szCs w:val="26"/>
              </w:rPr>
              <w:t xml:space="preserve">- Trường hợp thủ tục hành chính không quy định phải thẩm tra, xác minh hồ sơ, lấy ý kiến của cơ quan, tổ chức, có liên </w:t>
            </w:r>
            <w:r w:rsidRPr="009708DE">
              <w:rPr>
                <w:rStyle w:val="fontstyle21"/>
                <w:rFonts w:ascii="Times New Roman" w:hAnsi="Times New Roman"/>
                <w:color w:val="auto"/>
                <w:sz w:val="26"/>
                <w:szCs w:val="26"/>
              </w:rPr>
              <w:lastRenderedPageBreak/>
              <w:t>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552" w:type="dxa"/>
            <w:vAlign w:val="center"/>
          </w:tcPr>
          <w:p w14:paraId="6ADEF739" w14:textId="77777777" w:rsidR="00067910" w:rsidRPr="00817F8A" w:rsidRDefault="00067910" w:rsidP="00067910">
            <w:pPr>
              <w:pStyle w:val="NormalWeb"/>
              <w:spacing w:before="0" w:beforeAutospacing="0" w:after="120" w:afterAutospacing="0" w:line="234" w:lineRule="atLeast"/>
              <w:jc w:val="center"/>
              <w:rPr>
                <w:rFonts w:ascii="Times New Roman" w:hAnsi="Times New Roman"/>
                <w:bCs/>
                <w:i/>
                <w:sz w:val="26"/>
                <w:szCs w:val="26"/>
              </w:rPr>
            </w:pPr>
          </w:p>
          <w:p w14:paraId="3E389C9C" w14:textId="77777777" w:rsidR="00067910" w:rsidRPr="009708DE" w:rsidRDefault="00067910" w:rsidP="00067910">
            <w:pPr>
              <w:pStyle w:val="NormalWeb"/>
              <w:spacing w:before="0" w:beforeAutospacing="0" w:after="120" w:afterAutospacing="0" w:line="234" w:lineRule="atLeast"/>
              <w:jc w:val="center"/>
              <w:rPr>
                <w:rFonts w:ascii="Times New Roman" w:hAnsi="Times New Roman"/>
                <w:b/>
                <w:sz w:val="26"/>
                <w:szCs w:val="26"/>
              </w:rPr>
            </w:pPr>
          </w:p>
        </w:tc>
        <w:tc>
          <w:tcPr>
            <w:tcW w:w="1134" w:type="dxa"/>
          </w:tcPr>
          <w:p w14:paraId="1CDCD14F" w14:textId="77777777" w:rsidR="00067910" w:rsidRPr="009708DE" w:rsidRDefault="00067910" w:rsidP="00067910">
            <w:pPr>
              <w:pStyle w:val="NormalWeb"/>
              <w:spacing w:before="0" w:beforeAutospacing="0" w:after="120" w:afterAutospacing="0" w:line="234" w:lineRule="atLeast"/>
              <w:jc w:val="both"/>
              <w:rPr>
                <w:rFonts w:ascii="Times New Roman" w:hAnsi="Times New Roman"/>
                <w:b/>
                <w:sz w:val="26"/>
                <w:szCs w:val="26"/>
              </w:rPr>
            </w:pPr>
          </w:p>
        </w:tc>
      </w:tr>
      <w:tr w:rsidR="00067910" w:rsidRPr="009708DE" w14:paraId="0F10CAD5" w14:textId="77777777" w:rsidTr="00C349FA">
        <w:tc>
          <w:tcPr>
            <w:tcW w:w="851" w:type="dxa"/>
            <w:vMerge/>
          </w:tcPr>
          <w:p w14:paraId="385A31AC" w14:textId="77777777" w:rsidR="00067910" w:rsidRPr="009708DE" w:rsidRDefault="00067910" w:rsidP="00067910">
            <w:pPr>
              <w:pStyle w:val="NormalWeb"/>
              <w:spacing w:before="0" w:beforeAutospacing="0" w:after="120" w:afterAutospacing="0" w:line="234" w:lineRule="atLeast"/>
              <w:jc w:val="both"/>
              <w:rPr>
                <w:rFonts w:ascii="Times New Roman" w:hAnsi="Times New Roman"/>
                <w:b/>
                <w:sz w:val="26"/>
                <w:szCs w:val="26"/>
              </w:rPr>
            </w:pPr>
          </w:p>
        </w:tc>
        <w:tc>
          <w:tcPr>
            <w:tcW w:w="3827" w:type="dxa"/>
            <w:vMerge/>
          </w:tcPr>
          <w:p w14:paraId="77306AC6" w14:textId="77777777" w:rsidR="00067910" w:rsidRPr="009708DE" w:rsidRDefault="00067910" w:rsidP="00067910">
            <w:pPr>
              <w:pStyle w:val="NormalWeb"/>
              <w:spacing w:before="0" w:beforeAutospacing="0" w:after="120" w:afterAutospacing="0" w:line="234" w:lineRule="atLeast"/>
              <w:jc w:val="both"/>
              <w:rPr>
                <w:rFonts w:ascii="Times New Roman" w:hAnsi="Times New Roman"/>
                <w:b/>
                <w:sz w:val="26"/>
                <w:szCs w:val="26"/>
              </w:rPr>
            </w:pPr>
          </w:p>
        </w:tc>
        <w:tc>
          <w:tcPr>
            <w:tcW w:w="6521" w:type="dxa"/>
          </w:tcPr>
          <w:p w14:paraId="177D1F39" w14:textId="77777777" w:rsidR="00067910" w:rsidRPr="009708DE" w:rsidRDefault="00067910" w:rsidP="00067910">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708DE">
              <w:rPr>
                <w:rFonts w:ascii="Times New Roman" w:hAnsi="Times New Roman"/>
                <w:bCs/>
                <w:i/>
                <w:sz w:val="26"/>
                <w:szCs w:val="26"/>
              </w:rPr>
              <w:t xml:space="preserve">+ Chuyên viên </w:t>
            </w:r>
          </w:p>
          <w:p w14:paraId="362399C3" w14:textId="77777777" w:rsidR="00067910" w:rsidRPr="009708DE" w:rsidRDefault="00067910" w:rsidP="00067910">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708DE">
              <w:rPr>
                <w:rFonts w:ascii="Times New Roman" w:hAnsi="Times New Roman"/>
                <w:bCs/>
                <w:i/>
                <w:sz w:val="26"/>
                <w:szCs w:val="26"/>
              </w:rPr>
              <w:t>+ Lãnh đạo phòng/bộ phận</w:t>
            </w:r>
          </w:p>
          <w:p w14:paraId="0ECE8F55" w14:textId="77777777" w:rsidR="00067910" w:rsidRPr="009708DE" w:rsidRDefault="00067910" w:rsidP="00067910">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708DE">
              <w:rPr>
                <w:rFonts w:ascii="Times New Roman" w:hAnsi="Times New Roman"/>
                <w:bCs/>
                <w:i/>
                <w:sz w:val="26"/>
                <w:szCs w:val="26"/>
              </w:rPr>
              <w:t xml:space="preserve">+ Lãnh đạo đơn vị: </w:t>
            </w:r>
          </w:p>
          <w:p w14:paraId="255D59EA" w14:textId="77777777" w:rsidR="00067910" w:rsidRPr="009708DE" w:rsidRDefault="00067910" w:rsidP="00067910">
            <w:pPr>
              <w:pStyle w:val="NormalWeb"/>
              <w:shd w:val="clear" w:color="auto" w:fill="FFFFFF"/>
              <w:spacing w:before="0" w:beforeAutospacing="0" w:after="120" w:afterAutospacing="0" w:line="234" w:lineRule="atLeast"/>
              <w:jc w:val="both"/>
              <w:rPr>
                <w:rFonts w:ascii="Times New Roman" w:hAnsi="Times New Roman"/>
                <w:b/>
                <w:sz w:val="26"/>
                <w:szCs w:val="26"/>
              </w:rPr>
            </w:pPr>
            <w:r w:rsidRPr="009708DE">
              <w:rPr>
                <w:rFonts w:ascii="Times New Roman" w:hAnsi="Times New Roman"/>
                <w:bCs/>
                <w:i/>
                <w:sz w:val="26"/>
                <w:szCs w:val="26"/>
              </w:rPr>
              <w:t xml:space="preserve">+ Văn thư đơn vị: </w:t>
            </w:r>
          </w:p>
        </w:tc>
        <w:tc>
          <w:tcPr>
            <w:tcW w:w="2552" w:type="dxa"/>
            <w:vAlign w:val="center"/>
          </w:tcPr>
          <w:p w14:paraId="06BF2997" w14:textId="5CCB3E95" w:rsidR="00067910" w:rsidRPr="00817F8A" w:rsidRDefault="005E402B" w:rsidP="00067910">
            <w:pPr>
              <w:pStyle w:val="NormalWeb"/>
              <w:spacing w:before="0" w:beforeAutospacing="0" w:after="120" w:afterAutospacing="0" w:line="234" w:lineRule="atLeast"/>
              <w:jc w:val="center"/>
              <w:rPr>
                <w:rFonts w:ascii="Times New Roman" w:hAnsi="Times New Roman"/>
                <w:bCs/>
                <w:i/>
                <w:sz w:val="26"/>
                <w:szCs w:val="26"/>
              </w:rPr>
            </w:pPr>
            <w:r>
              <w:rPr>
                <w:rFonts w:ascii="Times New Roman" w:hAnsi="Times New Roman"/>
                <w:bCs/>
                <w:i/>
                <w:sz w:val="26"/>
                <w:szCs w:val="26"/>
              </w:rPr>
              <w:t>12</w:t>
            </w:r>
            <w:r w:rsidR="00067910" w:rsidRPr="00817F8A">
              <w:rPr>
                <w:rFonts w:ascii="Times New Roman" w:hAnsi="Times New Roman"/>
                <w:bCs/>
                <w:i/>
                <w:sz w:val="26"/>
                <w:szCs w:val="26"/>
              </w:rPr>
              <w:t xml:space="preserve"> ngày</w:t>
            </w:r>
          </w:p>
          <w:p w14:paraId="6EAB3E46" w14:textId="77777777" w:rsidR="00067910" w:rsidRPr="00817F8A" w:rsidRDefault="00067910" w:rsidP="00067910">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 ngày</w:t>
            </w:r>
          </w:p>
          <w:p w14:paraId="3A80FB04" w14:textId="77777777" w:rsidR="00067910" w:rsidRPr="00817F8A" w:rsidRDefault="00067910" w:rsidP="00067910">
            <w:pPr>
              <w:pStyle w:val="NormalWeb"/>
              <w:spacing w:before="0" w:beforeAutospacing="0" w:after="120" w:afterAutospacing="0" w:line="234" w:lineRule="atLeast"/>
              <w:jc w:val="center"/>
              <w:rPr>
                <w:rFonts w:ascii="Times New Roman" w:hAnsi="Times New Roman"/>
                <w:bCs/>
                <w:i/>
                <w:sz w:val="26"/>
                <w:szCs w:val="26"/>
              </w:rPr>
            </w:pPr>
            <w:r w:rsidRPr="00817F8A">
              <w:rPr>
                <w:rFonts w:ascii="Times New Roman" w:hAnsi="Times New Roman"/>
                <w:bCs/>
                <w:i/>
                <w:sz w:val="26"/>
                <w:szCs w:val="26"/>
              </w:rPr>
              <w:t>1/2 ngày</w:t>
            </w:r>
          </w:p>
          <w:p w14:paraId="094F3C07" w14:textId="012A9E66" w:rsidR="00067910" w:rsidRPr="009708DE" w:rsidRDefault="00067910" w:rsidP="00067910">
            <w:pPr>
              <w:pStyle w:val="NormalWeb"/>
              <w:spacing w:before="0" w:beforeAutospacing="0" w:after="120" w:afterAutospacing="0" w:line="234" w:lineRule="atLeast"/>
              <w:jc w:val="center"/>
              <w:rPr>
                <w:rFonts w:ascii="Times New Roman" w:hAnsi="Times New Roman"/>
                <w:b/>
                <w:sz w:val="26"/>
                <w:szCs w:val="26"/>
              </w:rPr>
            </w:pPr>
            <w:r w:rsidRPr="00817F8A">
              <w:rPr>
                <w:rFonts w:ascii="Times New Roman" w:hAnsi="Times New Roman"/>
                <w:bCs/>
                <w:i/>
                <w:sz w:val="26"/>
                <w:szCs w:val="26"/>
              </w:rPr>
              <w:t>1/2 ngày</w:t>
            </w:r>
          </w:p>
        </w:tc>
        <w:tc>
          <w:tcPr>
            <w:tcW w:w="1134" w:type="dxa"/>
          </w:tcPr>
          <w:p w14:paraId="3FBEA01A" w14:textId="77777777" w:rsidR="00067910" w:rsidRPr="009708DE" w:rsidRDefault="00067910" w:rsidP="00067910">
            <w:pPr>
              <w:pStyle w:val="NormalWeb"/>
              <w:spacing w:before="0" w:beforeAutospacing="0" w:after="120" w:afterAutospacing="0" w:line="234" w:lineRule="atLeast"/>
              <w:jc w:val="both"/>
              <w:rPr>
                <w:rFonts w:ascii="Times New Roman" w:hAnsi="Times New Roman"/>
                <w:i/>
                <w:sz w:val="26"/>
                <w:szCs w:val="26"/>
              </w:rPr>
            </w:pPr>
          </w:p>
        </w:tc>
      </w:tr>
      <w:tr w:rsidR="00067910" w:rsidRPr="009708DE" w14:paraId="43956A5E" w14:textId="77777777" w:rsidTr="00C349FA">
        <w:tc>
          <w:tcPr>
            <w:tcW w:w="851" w:type="dxa"/>
            <w:vAlign w:val="center"/>
          </w:tcPr>
          <w:p w14:paraId="12420880" w14:textId="77777777" w:rsidR="00067910" w:rsidRPr="009708DE" w:rsidRDefault="00067910" w:rsidP="00067910">
            <w:pPr>
              <w:pStyle w:val="NormalWeb"/>
              <w:spacing w:before="0" w:beforeAutospacing="0" w:after="120" w:afterAutospacing="0" w:line="234" w:lineRule="atLeast"/>
              <w:jc w:val="center"/>
              <w:rPr>
                <w:rFonts w:ascii="Times New Roman" w:hAnsi="Times New Roman"/>
                <w:b/>
                <w:sz w:val="26"/>
                <w:szCs w:val="26"/>
              </w:rPr>
            </w:pPr>
            <w:r w:rsidRPr="009708DE">
              <w:rPr>
                <w:rFonts w:ascii="Times New Roman" w:hAnsi="Times New Roman"/>
                <w:b/>
                <w:sz w:val="26"/>
                <w:szCs w:val="26"/>
              </w:rPr>
              <w:t>Bước 4</w:t>
            </w:r>
          </w:p>
        </w:tc>
        <w:tc>
          <w:tcPr>
            <w:tcW w:w="3827" w:type="dxa"/>
          </w:tcPr>
          <w:p w14:paraId="0A4CD60B" w14:textId="77777777" w:rsidR="00067910" w:rsidRPr="009708DE" w:rsidRDefault="00067910" w:rsidP="00067910">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9708DE">
              <w:rPr>
                <w:rFonts w:ascii="Times New Roman" w:hAnsi="Times New Roman"/>
                <w:b/>
                <w:sz w:val="26"/>
                <w:szCs w:val="26"/>
                <w:lang w:val="nl-NL"/>
              </w:rPr>
              <w:t>Trả kết quả giải quyết thủ tục hành chính</w:t>
            </w:r>
            <w:r w:rsidRPr="009708DE">
              <w:rPr>
                <w:rStyle w:val="fontstyle21"/>
                <w:rFonts w:ascii="Times New Roman" w:hAnsi="Times New Roman"/>
                <w:i/>
                <w:color w:val="auto"/>
                <w:sz w:val="26"/>
                <w:szCs w:val="26"/>
              </w:rPr>
              <w:t xml:space="preserve"> </w:t>
            </w:r>
          </w:p>
          <w:p w14:paraId="40BC18AC" w14:textId="77777777" w:rsidR="00067910" w:rsidRPr="009708DE" w:rsidRDefault="00067910" w:rsidP="00067910">
            <w:pPr>
              <w:pStyle w:val="NormalWeb"/>
              <w:spacing w:before="0" w:beforeAutospacing="0" w:after="120" w:afterAutospacing="0" w:line="234" w:lineRule="atLeast"/>
              <w:jc w:val="both"/>
              <w:rPr>
                <w:rFonts w:ascii="Times New Roman" w:hAnsi="Times New Roman"/>
                <w:b/>
                <w:sz w:val="26"/>
                <w:szCs w:val="26"/>
              </w:rPr>
            </w:pPr>
            <w:r w:rsidRPr="009708DE">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6521" w:type="dxa"/>
          </w:tcPr>
          <w:p w14:paraId="0B0B4C90" w14:textId="77777777" w:rsidR="00067910" w:rsidRPr="009708DE" w:rsidRDefault="00067910" w:rsidP="00067910">
            <w:pPr>
              <w:spacing w:before="120" w:after="120"/>
              <w:ind w:firstLine="198"/>
              <w:jc w:val="both"/>
              <w:rPr>
                <w:iCs/>
                <w:sz w:val="26"/>
                <w:szCs w:val="26"/>
                <w:lang w:val="nl-NL"/>
              </w:rPr>
            </w:pPr>
            <w:r w:rsidRPr="009708DE">
              <w:rPr>
                <w:iCs/>
                <w:sz w:val="26"/>
                <w:szCs w:val="26"/>
                <w:lang w:val="nl-NL"/>
              </w:rPr>
              <w:t>- Công chức tiếp nhận và trả  kết quả nhập vào sổ theo dõi hồ sơ và phần mềm điện tử thực hiện như sau:</w:t>
            </w:r>
          </w:p>
          <w:p w14:paraId="4B84EE21" w14:textId="77777777" w:rsidR="00067910" w:rsidRPr="009708DE" w:rsidRDefault="00067910" w:rsidP="00067910">
            <w:pPr>
              <w:spacing w:before="120" w:after="120"/>
              <w:ind w:firstLine="198"/>
              <w:jc w:val="both"/>
              <w:rPr>
                <w:iCs/>
                <w:sz w:val="26"/>
                <w:szCs w:val="26"/>
                <w:lang w:val="nl-NL"/>
              </w:rPr>
            </w:pPr>
            <w:r w:rsidRPr="009708DE">
              <w:rPr>
                <w:iCs/>
                <w:sz w:val="26"/>
                <w:szCs w:val="26"/>
                <w:lang w:val="nl-NL"/>
              </w:rPr>
              <w:t>- T</w:t>
            </w:r>
            <w:r w:rsidRPr="00212A1E">
              <w:rPr>
                <w:rStyle w:val="fontstyle21"/>
                <w:rFonts w:ascii="Times New Roman" w:hAnsi="Times New Roman"/>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45B03C35" w14:textId="77777777" w:rsidR="00067910" w:rsidRPr="009708DE" w:rsidRDefault="00067910" w:rsidP="00067910">
            <w:pPr>
              <w:spacing w:before="120" w:after="120"/>
              <w:ind w:firstLine="198"/>
              <w:jc w:val="both"/>
              <w:rPr>
                <w:iCs/>
                <w:sz w:val="26"/>
                <w:szCs w:val="26"/>
                <w:lang w:val="nl-NL"/>
              </w:rPr>
            </w:pPr>
            <w:r w:rsidRPr="009708DE">
              <w:rPr>
                <w:iCs/>
                <w:sz w:val="26"/>
                <w:szCs w:val="26"/>
                <w:lang w:val="nl-NL"/>
              </w:rPr>
              <w:t xml:space="preserve">- </w:t>
            </w:r>
            <w:r w:rsidRPr="00212A1E">
              <w:rPr>
                <w:rStyle w:val="fontstyle21"/>
                <w:rFonts w:ascii="Times New Roman" w:hAnsi="Times New Roman"/>
                <w:color w:val="auto"/>
                <w:sz w:val="26"/>
                <w:szCs w:val="26"/>
                <w:lang w:val="nl-NL"/>
              </w:rPr>
              <w:t>Tổ chức, cá nhân nhận kết quả giải quyết thủ tục hành chính theo thời gian, địa điểm ghi trên Giấy tiếp nhận hồ sơ và hẹn trả kết quả (</w:t>
            </w:r>
            <w:r w:rsidRPr="009708DE">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15029D64" w14:textId="77777777" w:rsidR="00067910" w:rsidRPr="009708DE" w:rsidRDefault="00067910" w:rsidP="00067910">
            <w:pPr>
              <w:spacing w:before="120" w:after="120"/>
              <w:ind w:firstLine="198"/>
              <w:jc w:val="both"/>
              <w:rPr>
                <w:iCs/>
                <w:sz w:val="26"/>
                <w:szCs w:val="26"/>
                <w:lang w:val="nl-NL"/>
              </w:rPr>
            </w:pPr>
            <w:r w:rsidRPr="009708DE">
              <w:rPr>
                <w:iCs/>
                <w:sz w:val="26"/>
                <w:szCs w:val="26"/>
                <w:lang w:val="nl-NL"/>
              </w:rPr>
              <w:t>- Trường hợp nhận kết quả</w:t>
            </w:r>
            <w:r w:rsidRPr="00212A1E">
              <w:rPr>
                <w:sz w:val="26"/>
                <w:szCs w:val="26"/>
                <w:lang w:val="nl-NL"/>
              </w:rPr>
              <w:t xml:space="preserve"> thông </w:t>
            </w:r>
            <w:r w:rsidRPr="009708DE">
              <w:rPr>
                <w:sz w:val="26"/>
                <w:szCs w:val="26"/>
                <w:lang w:val="vi-VN"/>
              </w:rPr>
              <w:t xml:space="preserve">qua dịch vụ bưu chính </w:t>
            </w:r>
            <w:r w:rsidRPr="00212A1E">
              <w:rPr>
                <w:sz w:val="26"/>
                <w:szCs w:val="26"/>
                <w:lang w:val="nl-NL"/>
              </w:rPr>
              <w:t>công ích. (</w:t>
            </w:r>
            <w:r w:rsidRPr="009708DE">
              <w:rPr>
                <w:iCs/>
                <w:sz w:val="26"/>
                <w:szCs w:val="26"/>
                <w:lang w:val="nl-NL"/>
              </w:rPr>
              <w:t>đăng ký</w:t>
            </w:r>
            <w:r w:rsidRPr="00212A1E">
              <w:rPr>
                <w:sz w:val="26"/>
                <w:szCs w:val="26"/>
                <w:lang w:val="nl-NL"/>
              </w:rPr>
              <w:t xml:space="preserve"> theo hướng dẫn của Bưu điện)</w:t>
            </w:r>
            <w:r w:rsidRPr="00212A1E">
              <w:rPr>
                <w:rStyle w:val="fontstyle21"/>
                <w:rFonts w:ascii="Times New Roman" w:hAnsi="Times New Roman"/>
                <w:color w:val="auto"/>
                <w:sz w:val="26"/>
                <w:szCs w:val="26"/>
                <w:lang w:val="nl-NL"/>
              </w:rPr>
              <w:t xml:space="preserve"> (nếu có)</w:t>
            </w:r>
          </w:p>
          <w:p w14:paraId="205CBA88" w14:textId="77777777" w:rsidR="00067910" w:rsidRPr="009708DE" w:rsidRDefault="00067910" w:rsidP="00067910">
            <w:pPr>
              <w:spacing w:before="120" w:after="120"/>
              <w:ind w:firstLine="198"/>
              <w:jc w:val="both"/>
              <w:rPr>
                <w:b/>
                <w:i/>
                <w:sz w:val="26"/>
                <w:szCs w:val="26"/>
                <w:lang w:val="pt-BR"/>
              </w:rPr>
            </w:pPr>
            <w:r w:rsidRPr="009708DE">
              <w:rPr>
                <w:sz w:val="26"/>
                <w:szCs w:val="26"/>
                <w:lang w:val="nl-NL"/>
              </w:rPr>
              <w:t xml:space="preserve">- Trường hợp nộp hồ sơ qua dịch vụ công trực tuyến, nhận kết quả trực tiếp tại Trung tâm KSTTHC và Phục vụ HCC, khi đi mang theo hồ sơ gốc để đối chiếu và nộp lại cho cán </w:t>
            </w:r>
            <w:r w:rsidRPr="009708DE">
              <w:rPr>
                <w:sz w:val="26"/>
                <w:szCs w:val="26"/>
                <w:lang w:val="nl-NL"/>
              </w:rPr>
              <w:lastRenderedPageBreak/>
              <w:t>bộ tiếp nhận hồ sơ;</w:t>
            </w:r>
            <w:r w:rsidRPr="00212A1E">
              <w:rPr>
                <w:rStyle w:val="fontstyle21"/>
                <w:rFonts w:ascii="Times New Roman" w:hAnsi="Times New Roman"/>
                <w:color w:val="auto"/>
                <w:sz w:val="26"/>
                <w:szCs w:val="26"/>
                <w:lang w:val="nl-NL"/>
              </w:rPr>
              <w:t xml:space="preserve"> trường hợp đăng ký nhận kết quả trực tuyến thì thông qua Cổng Dịch vụ công trực tuyến. (nếu có)</w:t>
            </w:r>
          </w:p>
          <w:p w14:paraId="206CA589" w14:textId="77777777" w:rsidR="00067910" w:rsidRPr="009708DE" w:rsidRDefault="00067910" w:rsidP="00067910">
            <w:pPr>
              <w:spacing w:before="120" w:after="120"/>
              <w:ind w:firstLine="198"/>
              <w:jc w:val="both"/>
              <w:rPr>
                <w:rStyle w:val="fontstyle21"/>
                <w:rFonts w:ascii="Times New Roman" w:hAnsi="Times New Roman"/>
                <w:iCs/>
                <w:color w:val="auto"/>
                <w:sz w:val="26"/>
                <w:szCs w:val="26"/>
                <w:lang w:val="nl-NL"/>
              </w:rPr>
            </w:pPr>
            <w:r w:rsidRPr="009708DE">
              <w:rPr>
                <w:iCs/>
                <w:sz w:val="26"/>
                <w:szCs w:val="26"/>
                <w:lang w:val="nl-NL"/>
              </w:rPr>
              <w:t>- Thời gian trả kết quả: Sáng: từ 07 giờ đến 11 giờ 30 phút; chiều: từ 13 giờ 30 đến 17 giờ của các ngày làm việc.</w:t>
            </w:r>
          </w:p>
        </w:tc>
        <w:tc>
          <w:tcPr>
            <w:tcW w:w="2552" w:type="dxa"/>
            <w:vAlign w:val="center"/>
          </w:tcPr>
          <w:p w14:paraId="0317401B" w14:textId="60C6D672" w:rsidR="00067910" w:rsidRPr="009708DE" w:rsidRDefault="00067910" w:rsidP="00067910">
            <w:pPr>
              <w:pStyle w:val="NormalWeb"/>
              <w:spacing w:before="0" w:beforeAutospacing="0" w:after="120" w:afterAutospacing="0" w:line="234" w:lineRule="atLeast"/>
              <w:jc w:val="center"/>
              <w:rPr>
                <w:rFonts w:ascii="Times New Roman" w:hAnsi="Times New Roman"/>
                <w:bCs/>
                <w:i/>
                <w:sz w:val="26"/>
                <w:szCs w:val="26"/>
              </w:rPr>
            </w:pPr>
            <w:r w:rsidRPr="009708DE">
              <w:rPr>
                <w:rFonts w:ascii="Times New Roman" w:hAnsi="Times New Roman"/>
                <w:bCs/>
                <w:i/>
                <w:sz w:val="26"/>
                <w:szCs w:val="26"/>
              </w:rPr>
              <w:lastRenderedPageBreak/>
              <w:t xml:space="preserve">½ </w:t>
            </w:r>
            <w:r>
              <w:rPr>
                <w:rFonts w:ascii="Times New Roman" w:hAnsi="Times New Roman"/>
                <w:bCs/>
                <w:i/>
                <w:sz w:val="26"/>
                <w:szCs w:val="26"/>
              </w:rPr>
              <w:t>ngày</w:t>
            </w:r>
          </w:p>
        </w:tc>
        <w:tc>
          <w:tcPr>
            <w:tcW w:w="1134" w:type="dxa"/>
          </w:tcPr>
          <w:p w14:paraId="2E02FC4A" w14:textId="77777777" w:rsidR="00067910" w:rsidRPr="009708DE" w:rsidRDefault="00067910" w:rsidP="00067910">
            <w:pPr>
              <w:pStyle w:val="NormalWeb"/>
              <w:spacing w:before="0" w:beforeAutospacing="0" w:after="120" w:afterAutospacing="0" w:line="234" w:lineRule="atLeast"/>
              <w:jc w:val="both"/>
              <w:rPr>
                <w:rFonts w:ascii="Times New Roman" w:hAnsi="Times New Roman"/>
                <w:sz w:val="26"/>
                <w:szCs w:val="26"/>
                <w:lang w:val="vi-VN"/>
              </w:rPr>
            </w:pPr>
          </w:p>
        </w:tc>
      </w:tr>
    </w:tbl>
    <w:p w14:paraId="561E6D91" w14:textId="77777777" w:rsidR="000E6951" w:rsidRPr="009708DE" w:rsidRDefault="000E6951" w:rsidP="000E6951">
      <w:pPr>
        <w:pStyle w:val="NormalWeb"/>
        <w:shd w:val="clear" w:color="auto" w:fill="FFFFFF"/>
        <w:spacing w:before="120" w:beforeAutospacing="0" w:after="120" w:afterAutospacing="0"/>
        <w:ind w:firstLine="652"/>
        <w:jc w:val="both"/>
        <w:rPr>
          <w:rFonts w:ascii="Times New Roman" w:hAnsi="Times New Roman"/>
          <w:bCs/>
          <w:sz w:val="28"/>
          <w:szCs w:val="28"/>
        </w:rPr>
      </w:pPr>
      <w:r w:rsidRPr="009708DE">
        <w:rPr>
          <w:rFonts w:ascii="Times New Roman" w:hAnsi="Times New Roman"/>
          <w:b/>
          <w:bCs/>
          <w:sz w:val="28"/>
          <w:szCs w:val="28"/>
        </w:rPr>
        <w:t xml:space="preserve">b. Thành phần, số lượng hồ sơ </w:t>
      </w:r>
    </w:p>
    <w:p w14:paraId="685E3036" w14:textId="77777777" w:rsidR="000E6951" w:rsidRPr="009708DE" w:rsidRDefault="000E6951" w:rsidP="000E6951">
      <w:pPr>
        <w:pStyle w:val="NormalWeb"/>
        <w:shd w:val="clear" w:color="auto" w:fill="FFFFFF"/>
        <w:spacing w:before="120" w:beforeAutospacing="0" w:after="120" w:afterAutospacing="0"/>
        <w:ind w:firstLine="600"/>
        <w:jc w:val="both"/>
        <w:rPr>
          <w:rFonts w:ascii="Times New Roman" w:hAnsi="Times New Roman"/>
          <w:sz w:val="28"/>
          <w:szCs w:val="28"/>
        </w:rPr>
      </w:pPr>
      <w:r w:rsidRPr="009708DE">
        <w:rPr>
          <w:rFonts w:ascii="Times New Roman" w:hAnsi="Times New Roman"/>
          <w:sz w:val="28"/>
          <w:szCs w:val="28"/>
        </w:rPr>
        <w:t>* Thành phần hồ sơ :</w:t>
      </w:r>
    </w:p>
    <w:p w14:paraId="006C6DF9" w14:textId="77777777" w:rsidR="000E6951" w:rsidRPr="009708DE" w:rsidRDefault="000E6951" w:rsidP="000E6951">
      <w:pPr>
        <w:pStyle w:val="Bodytext20"/>
        <w:shd w:val="clear" w:color="auto" w:fill="auto"/>
        <w:spacing w:before="0" w:line="442" w:lineRule="exact"/>
        <w:ind w:firstLine="720"/>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Đơn phúc khảo của thí sinh.</w:t>
      </w:r>
    </w:p>
    <w:p w14:paraId="5AC3A194" w14:textId="77777777" w:rsidR="000E6951" w:rsidRPr="009708DE" w:rsidRDefault="000E6951" w:rsidP="000E6951">
      <w:pPr>
        <w:pStyle w:val="NormalWeb"/>
        <w:shd w:val="clear" w:color="auto" w:fill="FFFFFF"/>
        <w:spacing w:before="120" w:beforeAutospacing="0" w:after="120" w:afterAutospacing="0"/>
        <w:ind w:firstLine="720"/>
        <w:jc w:val="both"/>
        <w:rPr>
          <w:rFonts w:ascii="Times New Roman" w:hAnsi="Times New Roman"/>
          <w:sz w:val="28"/>
          <w:szCs w:val="28"/>
        </w:rPr>
      </w:pPr>
      <w:r w:rsidRPr="009708DE">
        <w:rPr>
          <w:rFonts w:ascii="Times New Roman" w:hAnsi="Times New Roman"/>
          <w:sz w:val="28"/>
          <w:szCs w:val="28"/>
        </w:rPr>
        <w:t xml:space="preserve">- Số lượng hồ sơ: 01 </w:t>
      </w:r>
    </w:p>
    <w:p w14:paraId="1E1A867B" w14:textId="77777777" w:rsidR="000E6951" w:rsidRPr="009708DE" w:rsidRDefault="000E6951" w:rsidP="000E6951">
      <w:pPr>
        <w:pStyle w:val="NormalWeb"/>
        <w:shd w:val="clear" w:color="auto" w:fill="FFFFFF"/>
        <w:spacing w:before="120" w:beforeAutospacing="0" w:after="120" w:afterAutospacing="0"/>
        <w:ind w:firstLine="720"/>
        <w:jc w:val="both"/>
        <w:rPr>
          <w:rStyle w:val="Bodytext2"/>
          <w:rFonts w:ascii="Times New Roman" w:hAnsi="Times New Roman"/>
          <w:sz w:val="28"/>
          <w:szCs w:val="28"/>
          <w:lang w:eastAsia="vi-VN"/>
        </w:rPr>
      </w:pPr>
      <w:r w:rsidRPr="009708DE">
        <w:rPr>
          <w:rFonts w:ascii="Times New Roman" w:hAnsi="Times New Roman"/>
          <w:b/>
          <w:bCs/>
          <w:sz w:val="28"/>
          <w:szCs w:val="28"/>
        </w:rPr>
        <w:t xml:space="preserve">c. Đối tượng thực hiện thủ tục hành chính: </w:t>
      </w:r>
      <w:r w:rsidRPr="009708DE">
        <w:rPr>
          <w:rStyle w:val="Bodytext2"/>
          <w:rFonts w:ascii="Times New Roman" w:hAnsi="Times New Roman"/>
          <w:sz w:val="28"/>
          <w:szCs w:val="28"/>
          <w:lang w:eastAsia="vi-VN"/>
        </w:rPr>
        <w:t>Mọi thí sinh tham dự kỳ thi tốt nghiệp THPT.</w:t>
      </w:r>
    </w:p>
    <w:p w14:paraId="7AA5E835" w14:textId="77777777" w:rsidR="000E6951" w:rsidRPr="000B2AFA" w:rsidRDefault="000E6951" w:rsidP="000E6951">
      <w:pPr>
        <w:pStyle w:val="Bodytext20"/>
        <w:shd w:val="clear" w:color="auto" w:fill="auto"/>
        <w:spacing w:before="0" w:line="442" w:lineRule="exact"/>
        <w:ind w:firstLine="720"/>
        <w:rPr>
          <w:rFonts w:ascii="Times New Roman" w:hAnsi="Times New Roman" w:cs="Times New Roman"/>
          <w:spacing w:val="-8"/>
          <w:sz w:val="28"/>
          <w:szCs w:val="28"/>
        </w:rPr>
      </w:pPr>
      <w:r w:rsidRPr="000B2AFA">
        <w:rPr>
          <w:rFonts w:ascii="Times New Roman" w:hAnsi="Times New Roman" w:cs="Times New Roman"/>
          <w:b/>
          <w:bCs/>
          <w:spacing w:val="-8"/>
          <w:sz w:val="28"/>
          <w:szCs w:val="28"/>
        </w:rPr>
        <w:t>d. Cơ quan giải quyết thủ tục hành chính</w:t>
      </w:r>
      <w:r w:rsidRPr="000B2AFA">
        <w:rPr>
          <w:rFonts w:ascii="Times New Roman" w:hAnsi="Times New Roman" w:cs="Times New Roman"/>
          <w:spacing w:val="-8"/>
          <w:sz w:val="28"/>
          <w:szCs w:val="28"/>
        </w:rPr>
        <w:t xml:space="preserve">: </w:t>
      </w:r>
      <w:r w:rsidRPr="000B2AFA">
        <w:rPr>
          <w:rStyle w:val="Bodytext2"/>
          <w:rFonts w:ascii="Times New Roman" w:hAnsi="Times New Roman" w:cs="Times New Roman"/>
          <w:spacing w:val="-8"/>
          <w:sz w:val="28"/>
          <w:szCs w:val="28"/>
          <w:lang w:eastAsia="vi-VN"/>
        </w:rPr>
        <w:t>Hội đồng thi; Ban Phúc khảo; Ban Thư ký Hội đồng thi; Đơn vị đăng ký dự thi.</w:t>
      </w:r>
    </w:p>
    <w:p w14:paraId="49CA3D0D" w14:textId="77777777" w:rsidR="000E6951" w:rsidRPr="009708DE" w:rsidRDefault="000E6951" w:rsidP="000E6951">
      <w:pPr>
        <w:pStyle w:val="Bodytext20"/>
        <w:shd w:val="clear" w:color="auto" w:fill="auto"/>
        <w:spacing w:before="0" w:line="442" w:lineRule="exact"/>
        <w:ind w:firstLine="600"/>
        <w:rPr>
          <w:rFonts w:ascii="Times New Roman" w:hAnsi="Times New Roman" w:cs="Times New Roman"/>
          <w:sz w:val="28"/>
          <w:szCs w:val="28"/>
        </w:rPr>
      </w:pPr>
      <w:r w:rsidRPr="009708DE">
        <w:rPr>
          <w:rStyle w:val="Bodytext2"/>
          <w:rFonts w:ascii="Times New Roman" w:hAnsi="Times New Roman" w:cs="Times New Roman"/>
          <w:sz w:val="28"/>
          <w:szCs w:val="28"/>
          <w:lang w:eastAsia="vi-VN"/>
        </w:rPr>
        <w:tab/>
      </w:r>
      <w:r w:rsidRPr="009708DE">
        <w:rPr>
          <w:rFonts w:ascii="Times New Roman" w:hAnsi="Times New Roman" w:cs="Times New Roman"/>
          <w:b/>
          <w:bCs/>
          <w:sz w:val="28"/>
          <w:szCs w:val="28"/>
        </w:rPr>
        <w:t xml:space="preserve">đ. Kết quả thực hiện thủ tục hành chính: </w:t>
      </w:r>
      <w:r w:rsidRPr="009708DE">
        <w:rPr>
          <w:rStyle w:val="Bodytext2"/>
          <w:rFonts w:ascii="Times New Roman" w:hAnsi="Times New Roman" w:cs="Times New Roman"/>
          <w:sz w:val="28"/>
          <w:szCs w:val="28"/>
          <w:lang w:eastAsia="vi-VN"/>
        </w:rPr>
        <w:t>Kết quả phúc khảo của thí sinh.</w:t>
      </w:r>
    </w:p>
    <w:p w14:paraId="6E95090A" w14:textId="77777777" w:rsidR="000E6951" w:rsidRPr="009708DE" w:rsidRDefault="000E6951" w:rsidP="000E6951">
      <w:pPr>
        <w:pStyle w:val="Bodytext20"/>
        <w:shd w:val="clear" w:color="auto" w:fill="auto"/>
        <w:spacing w:before="120" w:after="120" w:line="240" w:lineRule="auto"/>
        <w:ind w:firstLine="720"/>
        <w:rPr>
          <w:rFonts w:ascii="Times New Roman" w:hAnsi="Times New Roman" w:cs="Times New Roman"/>
          <w:bCs/>
          <w:sz w:val="28"/>
          <w:szCs w:val="28"/>
        </w:rPr>
      </w:pPr>
      <w:r w:rsidRPr="009708DE">
        <w:rPr>
          <w:rFonts w:ascii="Times New Roman" w:hAnsi="Times New Roman" w:cs="Times New Roman"/>
          <w:b/>
          <w:bCs/>
          <w:sz w:val="28"/>
          <w:szCs w:val="28"/>
        </w:rPr>
        <w:t xml:space="preserve">e. Phí, lệ phí: </w:t>
      </w:r>
      <w:r w:rsidRPr="009708DE">
        <w:rPr>
          <w:rFonts w:ascii="Times New Roman" w:hAnsi="Times New Roman" w:cs="Times New Roman"/>
          <w:bCs/>
          <w:sz w:val="28"/>
          <w:szCs w:val="28"/>
        </w:rPr>
        <w:t>Không</w:t>
      </w:r>
    </w:p>
    <w:p w14:paraId="6688C55C" w14:textId="77777777" w:rsidR="000E6951" w:rsidRPr="009708DE" w:rsidRDefault="000E6951" w:rsidP="000E6951">
      <w:pPr>
        <w:pStyle w:val="NormalWeb"/>
        <w:shd w:val="clear" w:color="auto" w:fill="FFFFFF"/>
        <w:spacing w:before="120" w:beforeAutospacing="0" w:after="120" w:afterAutospacing="0"/>
        <w:ind w:firstLine="720"/>
        <w:jc w:val="both"/>
        <w:rPr>
          <w:rFonts w:ascii="Times New Roman" w:hAnsi="Times New Roman"/>
          <w:b/>
          <w:bCs/>
          <w:sz w:val="28"/>
          <w:szCs w:val="28"/>
        </w:rPr>
      </w:pPr>
      <w:r w:rsidRPr="009708DE">
        <w:rPr>
          <w:rFonts w:ascii="Times New Roman" w:hAnsi="Times New Roman"/>
          <w:b/>
          <w:bCs/>
          <w:sz w:val="28"/>
          <w:szCs w:val="28"/>
        </w:rPr>
        <w:t xml:space="preserve">g.Tên mẫu đơn, mẫu tờ khai: </w:t>
      </w:r>
      <w:r w:rsidRPr="009708DE">
        <w:rPr>
          <w:rFonts w:ascii="Times New Roman" w:hAnsi="Times New Roman"/>
          <w:bCs/>
          <w:sz w:val="28"/>
          <w:szCs w:val="28"/>
        </w:rPr>
        <w:t>Không</w:t>
      </w:r>
    </w:p>
    <w:p w14:paraId="280836A9" w14:textId="77777777" w:rsidR="000E6951" w:rsidRPr="009708DE" w:rsidRDefault="000E6951" w:rsidP="000E6951">
      <w:pPr>
        <w:spacing w:before="120" w:after="120"/>
        <w:rPr>
          <w:sz w:val="28"/>
          <w:szCs w:val="28"/>
          <w:lang w:val="en"/>
        </w:rPr>
      </w:pPr>
      <w:r w:rsidRPr="009708DE">
        <w:rPr>
          <w:sz w:val="28"/>
          <w:szCs w:val="28"/>
        </w:rPr>
        <w:tab/>
      </w:r>
      <w:r w:rsidRPr="009708DE">
        <w:rPr>
          <w:b/>
          <w:bCs/>
          <w:sz w:val="28"/>
          <w:szCs w:val="28"/>
          <w:lang w:val="hr-HR"/>
        </w:rPr>
        <w:t>h. Yêu cầu, điều kiện thực hiện thủ tục hành chính:</w:t>
      </w:r>
      <w:r w:rsidRPr="009708DE">
        <w:rPr>
          <w:sz w:val="28"/>
          <w:szCs w:val="28"/>
          <w:lang w:val="en"/>
        </w:rPr>
        <w:t xml:space="preserve"> Không quy định.</w:t>
      </w:r>
    </w:p>
    <w:p w14:paraId="5E25BBDF" w14:textId="77777777" w:rsidR="000E6951" w:rsidRPr="009708DE" w:rsidRDefault="000E6951" w:rsidP="000E6951">
      <w:pPr>
        <w:widowControl w:val="0"/>
        <w:autoSpaceDE w:val="0"/>
        <w:autoSpaceDN w:val="0"/>
        <w:adjustRightInd w:val="0"/>
        <w:spacing w:before="120" w:after="120"/>
        <w:ind w:firstLine="709"/>
        <w:jc w:val="both"/>
        <w:rPr>
          <w:b/>
          <w:bCs/>
          <w:sz w:val="28"/>
          <w:szCs w:val="28"/>
        </w:rPr>
      </w:pPr>
      <w:r w:rsidRPr="009708DE">
        <w:rPr>
          <w:b/>
          <w:bCs/>
          <w:sz w:val="28"/>
          <w:szCs w:val="28"/>
        </w:rPr>
        <w:t>i. Căn cứ pháp lý của thủ tục hành chính</w:t>
      </w:r>
    </w:p>
    <w:p w14:paraId="68A548FA" w14:textId="77777777" w:rsidR="000E6951" w:rsidRPr="009708DE" w:rsidRDefault="000E6951" w:rsidP="000E6951">
      <w:pPr>
        <w:pStyle w:val="NormalWeb"/>
        <w:shd w:val="clear" w:color="auto" w:fill="FFFFFF"/>
        <w:spacing w:before="120" w:beforeAutospacing="0" w:after="120" w:afterAutospacing="0"/>
        <w:ind w:firstLine="720"/>
        <w:jc w:val="both"/>
        <w:rPr>
          <w:rStyle w:val="Bodytext2"/>
          <w:rFonts w:ascii="Times New Roman" w:hAnsi="Times New Roman"/>
          <w:strike/>
          <w:sz w:val="28"/>
          <w:szCs w:val="28"/>
          <w:lang w:eastAsia="vi-VN"/>
        </w:rPr>
      </w:pPr>
      <w:r w:rsidRPr="009708DE">
        <w:rPr>
          <w:rStyle w:val="Bodytext2"/>
          <w:rFonts w:ascii="Times New Roman" w:hAnsi="Times New Roman"/>
          <w:sz w:val="28"/>
          <w:szCs w:val="28"/>
          <w:lang w:eastAsia="vi-VN"/>
        </w:rPr>
        <w:t>Quy chế thi tốt nghiệp trung học phổ thông hiện hành</w:t>
      </w:r>
    </w:p>
    <w:p w14:paraId="08A7E80B" w14:textId="77777777" w:rsidR="000E6951" w:rsidRPr="009708DE" w:rsidRDefault="000E6951" w:rsidP="000E6951">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9708DE">
        <w:rPr>
          <w:rFonts w:ascii="Times New Roman" w:hAnsi="Times New Roman"/>
          <w:b/>
          <w:sz w:val="28"/>
          <w:szCs w:val="28"/>
          <w:lang w:val="nl-NL"/>
        </w:rPr>
        <w:t>k. Lưu hồ sơ (ISO)</w:t>
      </w:r>
      <w:r w:rsidRPr="009708DE">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0E6951" w:rsidRPr="009708DE" w14:paraId="70C2309A"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C7D97BC" w14:textId="77777777" w:rsidR="000E6951" w:rsidRPr="009708DE" w:rsidRDefault="000E6951" w:rsidP="0088110F">
            <w:pPr>
              <w:spacing w:before="40" w:after="40"/>
              <w:jc w:val="center"/>
              <w:rPr>
                <w:sz w:val="28"/>
                <w:szCs w:val="28"/>
                <w:lang w:val="nl-NL"/>
              </w:rPr>
            </w:pPr>
            <w:r w:rsidRPr="009708DE">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6932C170" w14:textId="77777777" w:rsidR="000E6951" w:rsidRPr="009708DE" w:rsidRDefault="000E6951" w:rsidP="0088110F">
            <w:pPr>
              <w:spacing w:before="40" w:after="40"/>
              <w:jc w:val="center"/>
              <w:rPr>
                <w:b/>
                <w:sz w:val="28"/>
                <w:szCs w:val="28"/>
                <w:lang w:val="nl-NL"/>
              </w:rPr>
            </w:pPr>
            <w:r w:rsidRPr="009708DE">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B33E417" w14:textId="77777777" w:rsidR="000E6951" w:rsidRPr="009708DE" w:rsidRDefault="000E6951" w:rsidP="0088110F">
            <w:pPr>
              <w:spacing w:before="40" w:after="40"/>
              <w:jc w:val="center"/>
              <w:rPr>
                <w:sz w:val="28"/>
                <w:szCs w:val="28"/>
                <w:lang w:val="nl-NL"/>
              </w:rPr>
            </w:pPr>
            <w:r w:rsidRPr="009708DE">
              <w:rPr>
                <w:b/>
                <w:bCs/>
                <w:sz w:val="28"/>
                <w:szCs w:val="28"/>
                <w:lang w:val="nl-NL"/>
              </w:rPr>
              <w:t>Thời gian lưu</w:t>
            </w:r>
          </w:p>
        </w:tc>
      </w:tr>
      <w:tr w:rsidR="000E6951" w:rsidRPr="00212A1E" w14:paraId="1B9B7093"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4CF7383" w14:textId="77777777" w:rsidR="000E6951" w:rsidRPr="009708DE" w:rsidRDefault="000E6951" w:rsidP="0088110F">
            <w:pPr>
              <w:spacing w:before="40" w:after="40"/>
              <w:rPr>
                <w:sz w:val="28"/>
                <w:szCs w:val="28"/>
                <w:lang w:val="nl-NL"/>
              </w:rPr>
            </w:pPr>
            <w:r w:rsidRPr="009708DE">
              <w:rPr>
                <w:sz w:val="28"/>
                <w:szCs w:val="28"/>
                <w:lang w:val="nl-NL"/>
              </w:rPr>
              <w:lastRenderedPageBreak/>
              <w:t>- Như mục b;</w:t>
            </w:r>
          </w:p>
          <w:p w14:paraId="058F5444" w14:textId="77777777" w:rsidR="000E6951" w:rsidRPr="009708DE" w:rsidRDefault="000E6951" w:rsidP="0088110F">
            <w:pPr>
              <w:pStyle w:val="ListParagraph"/>
              <w:spacing w:before="40" w:after="40" w:line="240" w:lineRule="auto"/>
              <w:ind w:left="0"/>
              <w:jc w:val="both"/>
              <w:rPr>
                <w:rFonts w:ascii="Times New Roman" w:hAnsi="Times New Roman"/>
                <w:sz w:val="28"/>
                <w:szCs w:val="28"/>
                <w:lang w:val="nl-NL"/>
              </w:rPr>
            </w:pPr>
            <w:r w:rsidRPr="009708DE">
              <w:rPr>
                <w:rFonts w:ascii="Times New Roman" w:hAnsi="Times New Roman"/>
                <w:sz w:val="28"/>
                <w:szCs w:val="28"/>
                <w:lang w:val="nl-NL"/>
              </w:rPr>
              <w:t>- Kết quả giải quyết TTHC hoặc Văn bản trả lời của đơn vị đối với hồ sơ không đáp ứng yêu cầu, điều kiện.</w:t>
            </w:r>
          </w:p>
          <w:p w14:paraId="66A068DA" w14:textId="77777777" w:rsidR="000E6951" w:rsidRPr="009708DE" w:rsidRDefault="000E6951" w:rsidP="0088110F">
            <w:pPr>
              <w:spacing w:before="40" w:after="40"/>
              <w:rPr>
                <w:sz w:val="28"/>
                <w:szCs w:val="28"/>
                <w:lang w:val="nl-NL"/>
              </w:rPr>
            </w:pPr>
            <w:r w:rsidRPr="009708DE">
              <w:rPr>
                <w:sz w:val="28"/>
                <w:szCs w:val="28"/>
                <w:lang w:val="nl-NL"/>
              </w:rPr>
              <w:t>- Hồ sơ thẩm định (nếu có)</w:t>
            </w:r>
          </w:p>
          <w:p w14:paraId="32E35D38" w14:textId="77777777" w:rsidR="000E6951" w:rsidRPr="009708DE" w:rsidRDefault="000E6951" w:rsidP="0088110F">
            <w:pPr>
              <w:spacing w:before="40" w:after="40"/>
              <w:rPr>
                <w:sz w:val="28"/>
                <w:szCs w:val="28"/>
                <w:lang w:val="nl-NL"/>
              </w:rPr>
            </w:pPr>
            <w:r w:rsidRPr="009708DE">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577C0802" w14:textId="77777777" w:rsidR="000E6951" w:rsidRPr="009708DE" w:rsidRDefault="000E6951" w:rsidP="0088110F">
            <w:pPr>
              <w:spacing w:before="40" w:after="40"/>
              <w:jc w:val="both"/>
              <w:rPr>
                <w:sz w:val="28"/>
                <w:szCs w:val="28"/>
                <w:lang w:val="nl-NL"/>
              </w:rPr>
            </w:pPr>
            <w:r w:rsidRPr="009708DE">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4C4C0653" w14:textId="77777777" w:rsidR="000E6951" w:rsidRPr="009708DE" w:rsidRDefault="000E6951" w:rsidP="0088110F">
            <w:pPr>
              <w:spacing w:before="40" w:after="40"/>
              <w:jc w:val="both"/>
              <w:rPr>
                <w:sz w:val="28"/>
                <w:szCs w:val="28"/>
                <w:lang w:val="nl-NL"/>
              </w:rPr>
            </w:pPr>
            <w:r w:rsidRPr="009708DE">
              <w:rPr>
                <w:sz w:val="28"/>
                <w:szCs w:val="28"/>
                <w:lang w:val="nl-NL"/>
              </w:rPr>
              <w:t>Từ 03 năm, sau đó chuyển hồ sơ đến kho lưu trữ của đơn vị (hoặc lưu trữ tỉnh, huyện)</w:t>
            </w:r>
          </w:p>
        </w:tc>
      </w:tr>
      <w:tr w:rsidR="000E6951" w:rsidRPr="00212A1E" w14:paraId="76152D88" w14:textId="77777777" w:rsidTr="0088110F">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53A89C0" w14:textId="77777777" w:rsidR="000E6951" w:rsidRPr="00212A1E" w:rsidRDefault="000E6951" w:rsidP="0088110F">
            <w:pPr>
              <w:pStyle w:val="NormalWeb"/>
              <w:tabs>
                <w:tab w:val="left" w:pos="709"/>
              </w:tabs>
              <w:spacing w:before="120" w:beforeAutospacing="0" w:after="0" w:afterAutospacing="0"/>
              <w:jc w:val="both"/>
              <w:rPr>
                <w:rFonts w:ascii="Times New Roman" w:hAnsi="Times New Roman"/>
                <w:sz w:val="28"/>
                <w:szCs w:val="28"/>
                <w:lang w:val="nl-NL"/>
              </w:rPr>
            </w:pPr>
            <w:r w:rsidRPr="009708DE">
              <w:rPr>
                <w:rFonts w:ascii="Times New Roman" w:hAnsi="Times New Roman"/>
                <w:sz w:val="28"/>
                <w:szCs w:val="28"/>
                <w:lang w:val="nl-NL"/>
              </w:rPr>
              <w:t xml:space="preserve">Các biểu mẫu theo </w:t>
            </w:r>
            <w:r w:rsidRPr="00212A1E">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12A1E">
              <w:rPr>
                <w:rStyle w:val="fontstyle01"/>
                <w:rFonts w:ascii="Times New Roman" w:hAnsi="Times New Roman"/>
                <w:b w:val="0"/>
                <w:color w:val="auto"/>
                <w:lang w:val="nl-NL"/>
              </w:rPr>
              <w:t>về thực hiện cơ chế một cửa, một cửa liên thông</w:t>
            </w:r>
            <w:r w:rsidRPr="00212A1E">
              <w:rPr>
                <w:rFonts w:ascii="Times New Roman" w:hAnsi="Times New Roman"/>
                <w:b/>
                <w:bCs/>
                <w:sz w:val="28"/>
                <w:szCs w:val="28"/>
                <w:lang w:val="nl-NL"/>
              </w:rPr>
              <w:t xml:space="preserve"> </w:t>
            </w:r>
            <w:r w:rsidRPr="00212A1E">
              <w:rPr>
                <w:rStyle w:val="fontstyle01"/>
                <w:rFonts w:ascii="Times New Roman" w:hAnsi="Times New Roman"/>
                <w:b w:val="0"/>
                <w:color w:val="auto"/>
                <w:lang w:val="nl-NL"/>
              </w:rPr>
              <w:t>trong giải quyết thủ tục hành chính</w:t>
            </w:r>
            <w:r w:rsidRPr="00212A1E">
              <w:rPr>
                <w:rFonts w:ascii="Times New Roman" w:hAnsi="Times New Roman"/>
                <w:b/>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21C35621" w14:textId="77777777" w:rsidR="000E6951" w:rsidRPr="009708DE" w:rsidRDefault="000E6951" w:rsidP="0088110F">
            <w:pPr>
              <w:spacing w:before="40" w:after="40"/>
              <w:jc w:val="both"/>
              <w:rPr>
                <w:sz w:val="28"/>
                <w:szCs w:val="28"/>
                <w:lang w:val="nl-NL"/>
              </w:rPr>
            </w:pPr>
            <w:r w:rsidRPr="009708DE">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5DCBFF7C" w14:textId="77777777" w:rsidR="000E6951" w:rsidRPr="009708DE" w:rsidRDefault="000E6951" w:rsidP="0088110F">
            <w:pPr>
              <w:spacing w:before="40" w:after="40"/>
              <w:rPr>
                <w:sz w:val="26"/>
                <w:szCs w:val="26"/>
                <w:lang w:val="nl-NL"/>
              </w:rPr>
            </w:pPr>
          </w:p>
        </w:tc>
      </w:tr>
    </w:tbl>
    <w:p w14:paraId="2580B36B" w14:textId="77777777" w:rsidR="000E6951" w:rsidRPr="00212A1E" w:rsidRDefault="000E6951" w:rsidP="00042749">
      <w:pPr>
        <w:rPr>
          <w:lang w:val="nl-NL"/>
        </w:rPr>
      </w:pPr>
    </w:p>
    <w:sectPr w:rsidR="000E6951" w:rsidRPr="00212A1E" w:rsidSect="005F7D96">
      <w:headerReference w:type="default" r:id="rId187"/>
      <w:pgSz w:w="16840" w:h="11907" w:orient="landscape" w:code="9"/>
      <w:pgMar w:top="1418" w:right="1418" w:bottom="1021" w:left="1247"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232AA" w14:textId="77777777" w:rsidR="005F7D96" w:rsidRDefault="005F7D96">
      <w:r>
        <w:separator/>
      </w:r>
    </w:p>
  </w:endnote>
  <w:endnote w:type="continuationSeparator" w:id="0">
    <w:p w14:paraId="1BD67C5C" w14:textId="77777777" w:rsidR="005F7D96" w:rsidRDefault="005F7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Times New Roman"/>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8641442"/>
      <w:docPartObj>
        <w:docPartGallery w:val="Page Numbers (Bottom of Page)"/>
        <w:docPartUnique/>
      </w:docPartObj>
    </w:sdtPr>
    <w:sdtEndPr>
      <w:rPr>
        <w:noProof/>
      </w:rPr>
    </w:sdtEndPr>
    <w:sdtContent>
      <w:p w14:paraId="4C05FB9E" w14:textId="77777777" w:rsidR="0088110F" w:rsidRDefault="0088110F">
        <w:pPr>
          <w:pStyle w:val="Footer"/>
          <w:jc w:val="right"/>
        </w:pPr>
        <w:r>
          <w:fldChar w:fldCharType="begin"/>
        </w:r>
        <w:r>
          <w:instrText xml:space="preserve"> PAGE   \* MERGEFORMAT </w:instrText>
        </w:r>
        <w:r>
          <w:fldChar w:fldCharType="separate"/>
        </w:r>
        <w:r>
          <w:rPr>
            <w:noProof/>
          </w:rPr>
          <w:t>310</w:t>
        </w:r>
        <w:r>
          <w:rPr>
            <w:noProof/>
          </w:rPr>
          <w:fldChar w:fldCharType="end"/>
        </w:r>
      </w:p>
    </w:sdtContent>
  </w:sdt>
  <w:p w14:paraId="1C92BD22" w14:textId="77777777" w:rsidR="0088110F" w:rsidRDefault="008811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809616"/>
      <w:docPartObj>
        <w:docPartGallery w:val="Page Numbers (Bottom of Page)"/>
        <w:docPartUnique/>
      </w:docPartObj>
    </w:sdtPr>
    <w:sdtEndPr>
      <w:rPr>
        <w:noProof/>
      </w:rPr>
    </w:sdtEndPr>
    <w:sdtContent>
      <w:p w14:paraId="5F61B9B5" w14:textId="59588912" w:rsidR="0088110F" w:rsidRDefault="0088110F">
        <w:pPr>
          <w:pStyle w:val="Footer"/>
          <w:jc w:val="right"/>
        </w:pPr>
        <w:r>
          <w:fldChar w:fldCharType="begin"/>
        </w:r>
        <w:r>
          <w:instrText xml:space="preserve"> PAGE   \* MERGEFORMAT </w:instrText>
        </w:r>
        <w:r>
          <w:fldChar w:fldCharType="separate"/>
        </w:r>
        <w:r w:rsidR="00204CE3">
          <w:rPr>
            <w:noProof/>
          </w:rPr>
          <w:t>295</w:t>
        </w:r>
        <w:r>
          <w:rPr>
            <w:noProof/>
          </w:rPr>
          <w:fldChar w:fldCharType="end"/>
        </w:r>
      </w:p>
    </w:sdtContent>
  </w:sdt>
  <w:p w14:paraId="431E4572" w14:textId="77777777" w:rsidR="0088110F" w:rsidRDefault="008811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8078384"/>
      <w:docPartObj>
        <w:docPartGallery w:val="Page Numbers (Bottom of Page)"/>
        <w:docPartUnique/>
      </w:docPartObj>
    </w:sdtPr>
    <w:sdtEndPr>
      <w:rPr>
        <w:noProof/>
      </w:rPr>
    </w:sdtEndPr>
    <w:sdtContent>
      <w:p w14:paraId="6E3982DE" w14:textId="1F475311" w:rsidR="0088110F" w:rsidRDefault="0088110F">
        <w:pPr>
          <w:pStyle w:val="Footer"/>
          <w:jc w:val="right"/>
        </w:pPr>
        <w:r>
          <w:fldChar w:fldCharType="begin"/>
        </w:r>
        <w:r>
          <w:instrText xml:space="preserve"> PAGE   \* MERGEFORMAT </w:instrText>
        </w:r>
        <w:r>
          <w:fldChar w:fldCharType="separate"/>
        </w:r>
        <w:r w:rsidR="00204CE3">
          <w:rPr>
            <w:noProof/>
          </w:rPr>
          <w:t>302</w:t>
        </w:r>
        <w:r>
          <w:rPr>
            <w:noProof/>
          </w:rPr>
          <w:fldChar w:fldCharType="end"/>
        </w:r>
      </w:p>
    </w:sdtContent>
  </w:sdt>
  <w:p w14:paraId="2F5E7290" w14:textId="77777777" w:rsidR="0088110F" w:rsidRDefault="008811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A21D8" w14:textId="77777777" w:rsidR="0088110F" w:rsidRDefault="0088110F" w:rsidP="008811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320</w:t>
    </w:r>
    <w:r>
      <w:rPr>
        <w:rStyle w:val="PageNumber"/>
      </w:rPr>
      <w:fldChar w:fldCharType="end"/>
    </w:r>
  </w:p>
  <w:p w14:paraId="2D310E7F" w14:textId="77777777" w:rsidR="0088110F" w:rsidRDefault="0088110F" w:rsidP="0088110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97789" w14:textId="296F8912" w:rsidR="0088110F" w:rsidRDefault="0088110F" w:rsidP="008811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35926">
      <w:rPr>
        <w:rStyle w:val="PageNumber"/>
        <w:noProof/>
      </w:rPr>
      <w:t>435</w:t>
    </w:r>
    <w:r>
      <w:rPr>
        <w:rStyle w:val="PageNumber"/>
      </w:rPr>
      <w:fldChar w:fldCharType="end"/>
    </w:r>
  </w:p>
  <w:p w14:paraId="217BB51D" w14:textId="77777777" w:rsidR="0088110F" w:rsidRDefault="0088110F" w:rsidP="0088110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8B008" w14:textId="77777777" w:rsidR="005F7D96" w:rsidRDefault="005F7D96">
      <w:r>
        <w:separator/>
      </w:r>
    </w:p>
  </w:footnote>
  <w:footnote w:type="continuationSeparator" w:id="0">
    <w:p w14:paraId="3A6C1C19" w14:textId="77777777" w:rsidR="005F7D96" w:rsidRDefault="005F7D96">
      <w:r>
        <w:continuationSeparator/>
      </w:r>
    </w:p>
  </w:footnote>
  <w:footnote w:id="1">
    <w:p w14:paraId="63BDA12A" w14:textId="77777777" w:rsidR="0088110F" w:rsidRDefault="0088110F" w:rsidP="00EA07FE">
      <w:pPr>
        <w:pStyle w:val="FootnoteText"/>
      </w:pPr>
      <w:r>
        <w:rPr>
          <w:rStyle w:val="FootnoteReference"/>
        </w:rPr>
        <w:footnoteRef/>
      </w:r>
      <w:r>
        <w:t xml:space="preserve"> Nơi đi.</w:t>
      </w:r>
    </w:p>
  </w:footnote>
  <w:footnote w:id="2">
    <w:p w14:paraId="7CDCA730" w14:textId="77777777" w:rsidR="0088110F" w:rsidRDefault="0088110F" w:rsidP="00EA07FE">
      <w:pPr>
        <w:pStyle w:val="FootnoteText"/>
      </w:pPr>
      <w:r>
        <w:rPr>
          <w:rStyle w:val="FootnoteReference"/>
        </w:rPr>
        <w:footnoteRef/>
      </w:r>
      <w:r>
        <w:t xml:space="preserve"> Nơi đến.</w:t>
      </w:r>
    </w:p>
  </w:footnote>
  <w:footnote w:id="3">
    <w:p w14:paraId="3806E1F6" w14:textId="77777777" w:rsidR="0088110F" w:rsidRDefault="0088110F" w:rsidP="00EA07FE">
      <w:pPr>
        <w:pStyle w:val="FootnoteText"/>
      </w:pPr>
      <w:r>
        <w:rPr>
          <w:rStyle w:val="FootnoteReference"/>
        </w:rPr>
        <w:footnoteRef/>
      </w:r>
      <w:r>
        <w:t xml:space="preserve"> Nơi đi.</w:t>
      </w:r>
    </w:p>
  </w:footnote>
  <w:footnote w:id="4">
    <w:p w14:paraId="7B176837" w14:textId="77777777" w:rsidR="0088110F" w:rsidRDefault="0088110F" w:rsidP="00EA07FE">
      <w:pPr>
        <w:pStyle w:val="FootnoteText"/>
      </w:pPr>
      <w:r>
        <w:rPr>
          <w:rStyle w:val="FootnoteReference"/>
        </w:rPr>
        <w:footnoteRef/>
      </w:r>
      <w:r>
        <w:t xml:space="preserve"> Nơi đến.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636E4" w14:textId="77777777" w:rsidR="0088110F" w:rsidRDefault="0088110F">
    <w:pPr>
      <w:pStyle w:val="Header"/>
      <w:jc w:val="center"/>
    </w:pPr>
  </w:p>
  <w:p w14:paraId="32B4A1C5" w14:textId="77777777" w:rsidR="0088110F" w:rsidRDefault="008811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0000000D"/>
    <w:multiLevelType w:val="multilevel"/>
    <w:tmpl w:val="0000000C"/>
    <w:lvl w:ilvl="0">
      <w:start w:val="9"/>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9"/>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9"/>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9"/>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9"/>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9"/>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9"/>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9"/>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9"/>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15:restartNumberingAfterBreak="0">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CE010DF"/>
    <w:multiLevelType w:val="multilevel"/>
    <w:tmpl w:val="EE6673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F26F7D"/>
    <w:multiLevelType w:val="multilevel"/>
    <w:tmpl w:val="B4D295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CAD294E"/>
    <w:multiLevelType w:val="multilevel"/>
    <w:tmpl w:val="92C620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B1F4473"/>
    <w:multiLevelType w:val="multilevel"/>
    <w:tmpl w:val="5D3AD3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E7D71A7"/>
    <w:multiLevelType w:val="multilevel"/>
    <w:tmpl w:val="C46E60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38784680">
    <w:abstractNumId w:val="0"/>
  </w:num>
  <w:num w:numId="2" w16cid:durableId="1812595726">
    <w:abstractNumId w:val="1"/>
  </w:num>
  <w:num w:numId="3" w16cid:durableId="1372219676">
    <w:abstractNumId w:val="2"/>
  </w:num>
  <w:num w:numId="4" w16cid:durableId="1121994834">
    <w:abstractNumId w:val="3"/>
  </w:num>
  <w:num w:numId="5" w16cid:durableId="468060156">
    <w:abstractNumId w:val="5"/>
  </w:num>
  <w:num w:numId="6" w16cid:durableId="1837457497">
    <w:abstractNumId w:val="4"/>
  </w:num>
  <w:num w:numId="7" w16cid:durableId="338627438">
    <w:abstractNumId w:val="7"/>
  </w:num>
  <w:num w:numId="8" w16cid:durableId="166613203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4EA"/>
    <w:rsid w:val="00002933"/>
    <w:rsid w:val="00003CF0"/>
    <w:rsid w:val="00005701"/>
    <w:rsid w:val="00006E32"/>
    <w:rsid w:val="00006FAF"/>
    <w:rsid w:val="00007C68"/>
    <w:rsid w:val="00007C6B"/>
    <w:rsid w:val="00012D8A"/>
    <w:rsid w:val="00012E0D"/>
    <w:rsid w:val="00022416"/>
    <w:rsid w:val="00024DC1"/>
    <w:rsid w:val="0002556C"/>
    <w:rsid w:val="0004073E"/>
    <w:rsid w:val="00042749"/>
    <w:rsid w:val="000448CC"/>
    <w:rsid w:val="00051B80"/>
    <w:rsid w:val="00052FCC"/>
    <w:rsid w:val="000573E9"/>
    <w:rsid w:val="00064B7A"/>
    <w:rsid w:val="000678C1"/>
    <w:rsid w:val="00067910"/>
    <w:rsid w:val="00067EDE"/>
    <w:rsid w:val="00073808"/>
    <w:rsid w:val="00073CFE"/>
    <w:rsid w:val="000840F5"/>
    <w:rsid w:val="000872D1"/>
    <w:rsid w:val="00093E35"/>
    <w:rsid w:val="00096E5E"/>
    <w:rsid w:val="000973C6"/>
    <w:rsid w:val="000A2EC7"/>
    <w:rsid w:val="000A3792"/>
    <w:rsid w:val="000B216F"/>
    <w:rsid w:val="000B2AFA"/>
    <w:rsid w:val="000B5BCB"/>
    <w:rsid w:val="000B7834"/>
    <w:rsid w:val="000C10CB"/>
    <w:rsid w:val="000C2D5C"/>
    <w:rsid w:val="000C4153"/>
    <w:rsid w:val="000D07FC"/>
    <w:rsid w:val="000D4274"/>
    <w:rsid w:val="000D7479"/>
    <w:rsid w:val="000E29DB"/>
    <w:rsid w:val="000E6951"/>
    <w:rsid w:val="000E6E7C"/>
    <w:rsid w:val="00100906"/>
    <w:rsid w:val="001132AE"/>
    <w:rsid w:val="001160D7"/>
    <w:rsid w:val="00117563"/>
    <w:rsid w:val="00143B74"/>
    <w:rsid w:val="0014496C"/>
    <w:rsid w:val="00145C5E"/>
    <w:rsid w:val="00146F48"/>
    <w:rsid w:val="0015199E"/>
    <w:rsid w:val="00163145"/>
    <w:rsid w:val="0016322C"/>
    <w:rsid w:val="00163F79"/>
    <w:rsid w:val="001717CC"/>
    <w:rsid w:val="00182F60"/>
    <w:rsid w:val="001909D1"/>
    <w:rsid w:val="001A7AEC"/>
    <w:rsid w:val="001B3D5C"/>
    <w:rsid w:val="001C1FE0"/>
    <w:rsid w:val="001C377E"/>
    <w:rsid w:val="001D018B"/>
    <w:rsid w:val="001D0609"/>
    <w:rsid w:val="001D20D3"/>
    <w:rsid w:val="001D5B9D"/>
    <w:rsid w:val="001D773A"/>
    <w:rsid w:val="001E349D"/>
    <w:rsid w:val="001E4716"/>
    <w:rsid w:val="001F2B7F"/>
    <w:rsid w:val="001F2DC0"/>
    <w:rsid w:val="001F5F0B"/>
    <w:rsid w:val="00201F7D"/>
    <w:rsid w:val="002027E1"/>
    <w:rsid w:val="00204116"/>
    <w:rsid w:val="00204CE3"/>
    <w:rsid w:val="0020680F"/>
    <w:rsid w:val="00210346"/>
    <w:rsid w:val="00210E71"/>
    <w:rsid w:val="00212A1E"/>
    <w:rsid w:val="0022231B"/>
    <w:rsid w:val="00227AB1"/>
    <w:rsid w:val="00236191"/>
    <w:rsid w:val="00247349"/>
    <w:rsid w:val="00252F52"/>
    <w:rsid w:val="00254BD0"/>
    <w:rsid w:val="0026015A"/>
    <w:rsid w:val="002632B8"/>
    <w:rsid w:val="00266631"/>
    <w:rsid w:val="00274879"/>
    <w:rsid w:val="00274E89"/>
    <w:rsid w:val="002769C8"/>
    <w:rsid w:val="00276A9D"/>
    <w:rsid w:val="00277728"/>
    <w:rsid w:val="00281F0D"/>
    <w:rsid w:val="002833CC"/>
    <w:rsid w:val="00283FD6"/>
    <w:rsid w:val="00286120"/>
    <w:rsid w:val="00286E3F"/>
    <w:rsid w:val="0029632D"/>
    <w:rsid w:val="002A1A03"/>
    <w:rsid w:val="002A21B0"/>
    <w:rsid w:val="002B3B32"/>
    <w:rsid w:val="002B445F"/>
    <w:rsid w:val="002C1AB7"/>
    <w:rsid w:val="002C3E94"/>
    <w:rsid w:val="002C46B5"/>
    <w:rsid w:val="002C6966"/>
    <w:rsid w:val="002D0CAE"/>
    <w:rsid w:val="002D46DA"/>
    <w:rsid w:val="002D5FF3"/>
    <w:rsid w:val="002D7F4A"/>
    <w:rsid w:val="002E5E1B"/>
    <w:rsid w:val="002E5E87"/>
    <w:rsid w:val="002E6C50"/>
    <w:rsid w:val="002F7B4B"/>
    <w:rsid w:val="002F7F99"/>
    <w:rsid w:val="00302E98"/>
    <w:rsid w:val="00303680"/>
    <w:rsid w:val="003043A3"/>
    <w:rsid w:val="00313B14"/>
    <w:rsid w:val="00313DF7"/>
    <w:rsid w:val="00314EA2"/>
    <w:rsid w:val="0031601D"/>
    <w:rsid w:val="003216BC"/>
    <w:rsid w:val="0032276F"/>
    <w:rsid w:val="00322B53"/>
    <w:rsid w:val="00346488"/>
    <w:rsid w:val="00347E89"/>
    <w:rsid w:val="00352C5E"/>
    <w:rsid w:val="00356D9C"/>
    <w:rsid w:val="00356F69"/>
    <w:rsid w:val="00357C79"/>
    <w:rsid w:val="003629E9"/>
    <w:rsid w:val="00362DEB"/>
    <w:rsid w:val="00365556"/>
    <w:rsid w:val="00366534"/>
    <w:rsid w:val="00367C09"/>
    <w:rsid w:val="00370EBD"/>
    <w:rsid w:val="00371089"/>
    <w:rsid w:val="00375646"/>
    <w:rsid w:val="00376F06"/>
    <w:rsid w:val="00390128"/>
    <w:rsid w:val="003911DE"/>
    <w:rsid w:val="003941CB"/>
    <w:rsid w:val="00395412"/>
    <w:rsid w:val="003A0F51"/>
    <w:rsid w:val="003A2D8B"/>
    <w:rsid w:val="003A3C03"/>
    <w:rsid w:val="003A3F1B"/>
    <w:rsid w:val="003A7D0A"/>
    <w:rsid w:val="003B2FAC"/>
    <w:rsid w:val="003B6856"/>
    <w:rsid w:val="003D45C6"/>
    <w:rsid w:val="003D6E07"/>
    <w:rsid w:val="003E0760"/>
    <w:rsid w:val="003E3370"/>
    <w:rsid w:val="003F688D"/>
    <w:rsid w:val="00405BA1"/>
    <w:rsid w:val="00406B96"/>
    <w:rsid w:val="00410CE6"/>
    <w:rsid w:val="0041284F"/>
    <w:rsid w:val="00425B82"/>
    <w:rsid w:val="00427749"/>
    <w:rsid w:val="0043212D"/>
    <w:rsid w:val="00434C8D"/>
    <w:rsid w:val="0043587E"/>
    <w:rsid w:val="0043768A"/>
    <w:rsid w:val="00437853"/>
    <w:rsid w:val="00440963"/>
    <w:rsid w:val="004421C3"/>
    <w:rsid w:val="004559ED"/>
    <w:rsid w:val="0045688B"/>
    <w:rsid w:val="00463196"/>
    <w:rsid w:val="00481127"/>
    <w:rsid w:val="004853F4"/>
    <w:rsid w:val="0048643E"/>
    <w:rsid w:val="004903E2"/>
    <w:rsid w:val="004906EB"/>
    <w:rsid w:val="00491091"/>
    <w:rsid w:val="00493FB6"/>
    <w:rsid w:val="004945BA"/>
    <w:rsid w:val="004A219D"/>
    <w:rsid w:val="004A7F86"/>
    <w:rsid w:val="004B33F0"/>
    <w:rsid w:val="004B3B7B"/>
    <w:rsid w:val="004B4DD4"/>
    <w:rsid w:val="004C58B2"/>
    <w:rsid w:val="004C7496"/>
    <w:rsid w:val="004D01D1"/>
    <w:rsid w:val="004D3033"/>
    <w:rsid w:val="004D4DF0"/>
    <w:rsid w:val="004D5A23"/>
    <w:rsid w:val="004D65A7"/>
    <w:rsid w:val="004E0131"/>
    <w:rsid w:val="004F05B3"/>
    <w:rsid w:val="004F5072"/>
    <w:rsid w:val="004F5701"/>
    <w:rsid w:val="00502E35"/>
    <w:rsid w:val="0050776C"/>
    <w:rsid w:val="00517A21"/>
    <w:rsid w:val="00524C30"/>
    <w:rsid w:val="00537B8C"/>
    <w:rsid w:val="00540CBB"/>
    <w:rsid w:val="005537E3"/>
    <w:rsid w:val="00554C1A"/>
    <w:rsid w:val="00563421"/>
    <w:rsid w:val="005672FD"/>
    <w:rsid w:val="00572B3D"/>
    <w:rsid w:val="005759C7"/>
    <w:rsid w:val="00580CEC"/>
    <w:rsid w:val="00580D44"/>
    <w:rsid w:val="005918BF"/>
    <w:rsid w:val="005938F4"/>
    <w:rsid w:val="005951E6"/>
    <w:rsid w:val="00596C20"/>
    <w:rsid w:val="00596C62"/>
    <w:rsid w:val="00596D30"/>
    <w:rsid w:val="005A437F"/>
    <w:rsid w:val="005B39B2"/>
    <w:rsid w:val="005C6FFB"/>
    <w:rsid w:val="005C7C36"/>
    <w:rsid w:val="005D17B3"/>
    <w:rsid w:val="005E0DC1"/>
    <w:rsid w:val="005E402B"/>
    <w:rsid w:val="005E7530"/>
    <w:rsid w:val="005F02C4"/>
    <w:rsid w:val="005F1A43"/>
    <w:rsid w:val="005F7A6C"/>
    <w:rsid w:val="005F7D96"/>
    <w:rsid w:val="00607809"/>
    <w:rsid w:val="00610D9A"/>
    <w:rsid w:val="00617985"/>
    <w:rsid w:val="00623868"/>
    <w:rsid w:val="00623FE8"/>
    <w:rsid w:val="006256C1"/>
    <w:rsid w:val="006265E8"/>
    <w:rsid w:val="00627FD8"/>
    <w:rsid w:val="00630D5E"/>
    <w:rsid w:val="006331C4"/>
    <w:rsid w:val="006345F4"/>
    <w:rsid w:val="0064059B"/>
    <w:rsid w:val="0064072C"/>
    <w:rsid w:val="00654030"/>
    <w:rsid w:val="00657C84"/>
    <w:rsid w:val="00661697"/>
    <w:rsid w:val="00671488"/>
    <w:rsid w:val="006723C8"/>
    <w:rsid w:val="00673DEA"/>
    <w:rsid w:val="00675415"/>
    <w:rsid w:val="00675575"/>
    <w:rsid w:val="00675C36"/>
    <w:rsid w:val="00685FC1"/>
    <w:rsid w:val="00686A42"/>
    <w:rsid w:val="00687265"/>
    <w:rsid w:val="006873CE"/>
    <w:rsid w:val="0068782C"/>
    <w:rsid w:val="00696721"/>
    <w:rsid w:val="0069687A"/>
    <w:rsid w:val="006A25B8"/>
    <w:rsid w:val="006A2D0E"/>
    <w:rsid w:val="006A34DF"/>
    <w:rsid w:val="006A52B7"/>
    <w:rsid w:val="006B04FC"/>
    <w:rsid w:val="006C05D0"/>
    <w:rsid w:val="006C46C2"/>
    <w:rsid w:val="006C6632"/>
    <w:rsid w:val="006D20DC"/>
    <w:rsid w:val="006E273B"/>
    <w:rsid w:val="006E7088"/>
    <w:rsid w:val="006F64E6"/>
    <w:rsid w:val="0070492A"/>
    <w:rsid w:val="0071004C"/>
    <w:rsid w:val="007107A5"/>
    <w:rsid w:val="00716D99"/>
    <w:rsid w:val="00720BC2"/>
    <w:rsid w:val="00721E09"/>
    <w:rsid w:val="0072227C"/>
    <w:rsid w:val="00722387"/>
    <w:rsid w:val="007247CE"/>
    <w:rsid w:val="0072501C"/>
    <w:rsid w:val="007320D1"/>
    <w:rsid w:val="007347DB"/>
    <w:rsid w:val="007360B8"/>
    <w:rsid w:val="0073671F"/>
    <w:rsid w:val="007438B0"/>
    <w:rsid w:val="00743C38"/>
    <w:rsid w:val="0074464A"/>
    <w:rsid w:val="00746A2C"/>
    <w:rsid w:val="0075051D"/>
    <w:rsid w:val="0075235F"/>
    <w:rsid w:val="00754B7F"/>
    <w:rsid w:val="007557CB"/>
    <w:rsid w:val="00755857"/>
    <w:rsid w:val="00755D0A"/>
    <w:rsid w:val="00760EFD"/>
    <w:rsid w:val="00763238"/>
    <w:rsid w:val="007769F4"/>
    <w:rsid w:val="007807D8"/>
    <w:rsid w:val="00786C22"/>
    <w:rsid w:val="007910B0"/>
    <w:rsid w:val="00791990"/>
    <w:rsid w:val="00797D13"/>
    <w:rsid w:val="007A0478"/>
    <w:rsid w:val="007A42C2"/>
    <w:rsid w:val="007A5B11"/>
    <w:rsid w:val="007C09EA"/>
    <w:rsid w:val="007E19F8"/>
    <w:rsid w:val="007E24E8"/>
    <w:rsid w:val="007E3AB2"/>
    <w:rsid w:val="007E51BD"/>
    <w:rsid w:val="007F0325"/>
    <w:rsid w:val="007F0A81"/>
    <w:rsid w:val="007F6145"/>
    <w:rsid w:val="008027D6"/>
    <w:rsid w:val="00803D60"/>
    <w:rsid w:val="00804418"/>
    <w:rsid w:val="00811AAE"/>
    <w:rsid w:val="008256D7"/>
    <w:rsid w:val="00827573"/>
    <w:rsid w:val="00831500"/>
    <w:rsid w:val="0083250C"/>
    <w:rsid w:val="00835A66"/>
    <w:rsid w:val="00836251"/>
    <w:rsid w:val="008440F9"/>
    <w:rsid w:val="008442BD"/>
    <w:rsid w:val="00857887"/>
    <w:rsid w:val="00860FB5"/>
    <w:rsid w:val="00862787"/>
    <w:rsid w:val="00862D0F"/>
    <w:rsid w:val="008635E3"/>
    <w:rsid w:val="00875919"/>
    <w:rsid w:val="0087601B"/>
    <w:rsid w:val="0088110F"/>
    <w:rsid w:val="00882DB7"/>
    <w:rsid w:val="0088372A"/>
    <w:rsid w:val="0089183F"/>
    <w:rsid w:val="00892FCD"/>
    <w:rsid w:val="00897B04"/>
    <w:rsid w:val="008B7B75"/>
    <w:rsid w:val="008C449A"/>
    <w:rsid w:val="008C6719"/>
    <w:rsid w:val="008C6C7C"/>
    <w:rsid w:val="008C6CA7"/>
    <w:rsid w:val="008D0200"/>
    <w:rsid w:val="008D0257"/>
    <w:rsid w:val="008D7060"/>
    <w:rsid w:val="008E339D"/>
    <w:rsid w:val="008E4E25"/>
    <w:rsid w:val="008E5D16"/>
    <w:rsid w:val="008E63EB"/>
    <w:rsid w:val="008F3756"/>
    <w:rsid w:val="008F4A84"/>
    <w:rsid w:val="00902DCD"/>
    <w:rsid w:val="009030C1"/>
    <w:rsid w:val="00905AAF"/>
    <w:rsid w:val="00910B44"/>
    <w:rsid w:val="00914898"/>
    <w:rsid w:val="00921BE6"/>
    <w:rsid w:val="009246A6"/>
    <w:rsid w:val="0093286A"/>
    <w:rsid w:val="009331F3"/>
    <w:rsid w:val="00934B89"/>
    <w:rsid w:val="009415AF"/>
    <w:rsid w:val="00941813"/>
    <w:rsid w:val="00945854"/>
    <w:rsid w:val="009460FF"/>
    <w:rsid w:val="00946446"/>
    <w:rsid w:val="00946CBC"/>
    <w:rsid w:val="00951664"/>
    <w:rsid w:val="00954878"/>
    <w:rsid w:val="00956F58"/>
    <w:rsid w:val="00961B1D"/>
    <w:rsid w:val="00964720"/>
    <w:rsid w:val="00965384"/>
    <w:rsid w:val="0097041A"/>
    <w:rsid w:val="009706B1"/>
    <w:rsid w:val="009708DE"/>
    <w:rsid w:val="009832BA"/>
    <w:rsid w:val="00994401"/>
    <w:rsid w:val="00995995"/>
    <w:rsid w:val="009A0639"/>
    <w:rsid w:val="009A2F7F"/>
    <w:rsid w:val="009A7D1F"/>
    <w:rsid w:val="009B513D"/>
    <w:rsid w:val="009B7ED2"/>
    <w:rsid w:val="009C4B5D"/>
    <w:rsid w:val="009C5F25"/>
    <w:rsid w:val="009D45BE"/>
    <w:rsid w:val="009E0132"/>
    <w:rsid w:val="009E2227"/>
    <w:rsid w:val="009F1BA3"/>
    <w:rsid w:val="009F477F"/>
    <w:rsid w:val="009F62AA"/>
    <w:rsid w:val="00A06203"/>
    <w:rsid w:val="00A15C4C"/>
    <w:rsid w:val="00A170A0"/>
    <w:rsid w:val="00A170AC"/>
    <w:rsid w:val="00A24F4F"/>
    <w:rsid w:val="00A31824"/>
    <w:rsid w:val="00A31C07"/>
    <w:rsid w:val="00A37C90"/>
    <w:rsid w:val="00A37D89"/>
    <w:rsid w:val="00A5576B"/>
    <w:rsid w:val="00A560FD"/>
    <w:rsid w:val="00A65216"/>
    <w:rsid w:val="00A71163"/>
    <w:rsid w:val="00A71C95"/>
    <w:rsid w:val="00A73FF5"/>
    <w:rsid w:val="00A75DF7"/>
    <w:rsid w:val="00A76E7E"/>
    <w:rsid w:val="00A77596"/>
    <w:rsid w:val="00A91C2D"/>
    <w:rsid w:val="00A91D1D"/>
    <w:rsid w:val="00A925E0"/>
    <w:rsid w:val="00A94EA2"/>
    <w:rsid w:val="00AA331F"/>
    <w:rsid w:val="00AA50CF"/>
    <w:rsid w:val="00AA7C16"/>
    <w:rsid w:val="00AB3924"/>
    <w:rsid w:val="00AB62DA"/>
    <w:rsid w:val="00AC154D"/>
    <w:rsid w:val="00AC22A3"/>
    <w:rsid w:val="00AC4037"/>
    <w:rsid w:val="00AC441C"/>
    <w:rsid w:val="00AC5478"/>
    <w:rsid w:val="00AD2E7A"/>
    <w:rsid w:val="00AD5C35"/>
    <w:rsid w:val="00AE1D28"/>
    <w:rsid w:val="00AE6D7B"/>
    <w:rsid w:val="00AE7ECC"/>
    <w:rsid w:val="00AF08E3"/>
    <w:rsid w:val="00AF17DC"/>
    <w:rsid w:val="00AF741D"/>
    <w:rsid w:val="00B02C78"/>
    <w:rsid w:val="00B07DE8"/>
    <w:rsid w:val="00B10355"/>
    <w:rsid w:val="00B136F0"/>
    <w:rsid w:val="00B15C51"/>
    <w:rsid w:val="00B16780"/>
    <w:rsid w:val="00B322F8"/>
    <w:rsid w:val="00B32988"/>
    <w:rsid w:val="00B35976"/>
    <w:rsid w:val="00B44F5E"/>
    <w:rsid w:val="00B45336"/>
    <w:rsid w:val="00B7014C"/>
    <w:rsid w:val="00B71EF2"/>
    <w:rsid w:val="00B723D9"/>
    <w:rsid w:val="00B758FC"/>
    <w:rsid w:val="00B76DAD"/>
    <w:rsid w:val="00B82513"/>
    <w:rsid w:val="00B96004"/>
    <w:rsid w:val="00BA04F5"/>
    <w:rsid w:val="00BA1BF6"/>
    <w:rsid w:val="00BA315E"/>
    <w:rsid w:val="00BA37D5"/>
    <w:rsid w:val="00BA5720"/>
    <w:rsid w:val="00BA65AD"/>
    <w:rsid w:val="00BB3139"/>
    <w:rsid w:val="00BB7228"/>
    <w:rsid w:val="00BC06A9"/>
    <w:rsid w:val="00BC1A8C"/>
    <w:rsid w:val="00BC24EA"/>
    <w:rsid w:val="00BC4A4D"/>
    <w:rsid w:val="00BD190F"/>
    <w:rsid w:val="00BD2C62"/>
    <w:rsid w:val="00BD33D0"/>
    <w:rsid w:val="00BD4103"/>
    <w:rsid w:val="00BE5B63"/>
    <w:rsid w:val="00BE5BB7"/>
    <w:rsid w:val="00BF00D4"/>
    <w:rsid w:val="00BF1EAE"/>
    <w:rsid w:val="00C112EC"/>
    <w:rsid w:val="00C11A55"/>
    <w:rsid w:val="00C11E3D"/>
    <w:rsid w:val="00C11F56"/>
    <w:rsid w:val="00C23D18"/>
    <w:rsid w:val="00C30485"/>
    <w:rsid w:val="00C349FA"/>
    <w:rsid w:val="00C35297"/>
    <w:rsid w:val="00C35E32"/>
    <w:rsid w:val="00C41C9A"/>
    <w:rsid w:val="00C47B6D"/>
    <w:rsid w:val="00C5068F"/>
    <w:rsid w:val="00C53912"/>
    <w:rsid w:val="00C542E2"/>
    <w:rsid w:val="00C54558"/>
    <w:rsid w:val="00C649B0"/>
    <w:rsid w:val="00C66B1C"/>
    <w:rsid w:val="00C87041"/>
    <w:rsid w:val="00C8794B"/>
    <w:rsid w:val="00C9034D"/>
    <w:rsid w:val="00C91F7D"/>
    <w:rsid w:val="00C966F4"/>
    <w:rsid w:val="00CA197E"/>
    <w:rsid w:val="00CA2987"/>
    <w:rsid w:val="00CB16FF"/>
    <w:rsid w:val="00CB297D"/>
    <w:rsid w:val="00CB31DB"/>
    <w:rsid w:val="00CB48FE"/>
    <w:rsid w:val="00CB6F07"/>
    <w:rsid w:val="00CC1AAE"/>
    <w:rsid w:val="00CC7F67"/>
    <w:rsid w:val="00CD282E"/>
    <w:rsid w:val="00CE4969"/>
    <w:rsid w:val="00CF22A7"/>
    <w:rsid w:val="00CF2729"/>
    <w:rsid w:val="00CF6405"/>
    <w:rsid w:val="00D0048F"/>
    <w:rsid w:val="00D01725"/>
    <w:rsid w:val="00D024BC"/>
    <w:rsid w:val="00D02A9A"/>
    <w:rsid w:val="00D03D0C"/>
    <w:rsid w:val="00D042B7"/>
    <w:rsid w:val="00D11379"/>
    <w:rsid w:val="00D15412"/>
    <w:rsid w:val="00D1742A"/>
    <w:rsid w:val="00D327C9"/>
    <w:rsid w:val="00D37355"/>
    <w:rsid w:val="00D402C1"/>
    <w:rsid w:val="00D44146"/>
    <w:rsid w:val="00D44DDC"/>
    <w:rsid w:val="00D51A3B"/>
    <w:rsid w:val="00D55360"/>
    <w:rsid w:val="00D5728B"/>
    <w:rsid w:val="00D65FC4"/>
    <w:rsid w:val="00D66DA4"/>
    <w:rsid w:val="00D82F3C"/>
    <w:rsid w:val="00D9763C"/>
    <w:rsid w:val="00DA4BDE"/>
    <w:rsid w:val="00DA6A74"/>
    <w:rsid w:val="00DA708F"/>
    <w:rsid w:val="00DB1E57"/>
    <w:rsid w:val="00DB4BF1"/>
    <w:rsid w:val="00DC269B"/>
    <w:rsid w:val="00DC4077"/>
    <w:rsid w:val="00DC4CCF"/>
    <w:rsid w:val="00DC5EF3"/>
    <w:rsid w:val="00DD08D9"/>
    <w:rsid w:val="00DD0D5B"/>
    <w:rsid w:val="00DD43E7"/>
    <w:rsid w:val="00DD6884"/>
    <w:rsid w:val="00DD7EB5"/>
    <w:rsid w:val="00DE56CB"/>
    <w:rsid w:val="00DF1AB5"/>
    <w:rsid w:val="00E2200F"/>
    <w:rsid w:val="00E2459E"/>
    <w:rsid w:val="00E26D1E"/>
    <w:rsid w:val="00E32168"/>
    <w:rsid w:val="00E412B6"/>
    <w:rsid w:val="00E4537E"/>
    <w:rsid w:val="00E60E6E"/>
    <w:rsid w:val="00E63D96"/>
    <w:rsid w:val="00E64DB7"/>
    <w:rsid w:val="00E66008"/>
    <w:rsid w:val="00E70090"/>
    <w:rsid w:val="00E7246F"/>
    <w:rsid w:val="00E742A2"/>
    <w:rsid w:val="00E75DF8"/>
    <w:rsid w:val="00E919E2"/>
    <w:rsid w:val="00E91C01"/>
    <w:rsid w:val="00EA0365"/>
    <w:rsid w:val="00EA07FE"/>
    <w:rsid w:val="00EA4DD5"/>
    <w:rsid w:val="00EA5496"/>
    <w:rsid w:val="00EA6CB5"/>
    <w:rsid w:val="00EA79B2"/>
    <w:rsid w:val="00EA7FD0"/>
    <w:rsid w:val="00EB0913"/>
    <w:rsid w:val="00EB1205"/>
    <w:rsid w:val="00EB4B75"/>
    <w:rsid w:val="00EB7495"/>
    <w:rsid w:val="00EC2547"/>
    <w:rsid w:val="00EC7C24"/>
    <w:rsid w:val="00ED0F3F"/>
    <w:rsid w:val="00ED11FE"/>
    <w:rsid w:val="00ED51E9"/>
    <w:rsid w:val="00ED7653"/>
    <w:rsid w:val="00EE31DF"/>
    <w:rsid w:val="00EE33D4"/>
    <w:rsid w:val="00EE6CB5"/>
    <w:rsid w:val="00EF1636"/>
    <w:rsid w:val="00EF536E"/>
    <w:rsid w:val="00F04041"/>
    <w:rsid w:val="00F06730"/>
    <w:rsid w:val="00F06A63"/>
    <w:rsid w:val="00F12655"/>
    <w:rsid w:val="00F12B3C"/>
    <w:rsid w:val="00F135EF"/>
    <w:rsid w:val="00F15CF6"/>
    <w:rsid w:val="00F219D7"/>
    <w:rsid w:val="00F22E84"/>
    <w:rsid w:val="00F25C11"/>
    <w:rsid w:val="00F25E1C"/>
    <w:rsid w:val="00F304B6"/>
    <w:rsid w:val="00F30F4B"/>
    <w:rsid w:val="00F31643"/>
    <w:rsid w:val="00F31BAD"/>
    <w:rsid w:val="00F31CDD"/>
    <w:rsid w:val="00F3434A"/>
    <w:rsid w:val="00F34D45"/>
    <w:rsid w:val="00F35743"/>
    <w:rsid w:val="00F35926"/>
    <w:rsid w:val="00F42BD9"/>
    <w:rsid w:val="00F44965"/>
    <w:rsid w:val="00F45B65"/>
    <w:rsid w:val="00F45EB8"/>
    <w:rsid w:val="00F54902"/>
    <w:rsid w:val="00F61758"/>
    <w:rsid w:val="00F62D84"/>
    <w:rsid w:val="00F641AD"/>
    <w:rsid w:val="00F6435B"/>
    <w:rsid w:val="00F6640B"/>
    <w:rsid w:val="00F81927"/>
    <w:rsid w:val="00F82B44"/>
    <w:rsid w:val="00F93E60"/>
    <w:rsid w:val="00F94991"/>
    <w:rsid w:val="00FA2648"/>
    <w:rsid w:val="00FA38F5"/>
    <w:rsid w:val="00FA6CE0"/>
    <w:rsid w:val="00FB3749"/>
    <w:rsid w:val="00FB4D41"/>
    <w:rsid w:val="00FC0E7D"/>
    <w:rsid w:val="00FC18F8"/>
    <w:rsid w:val="00FC55C1"/>
    <w:rsid w:val="00FD0A19"/>
    <w:rsid w:val="00FD2913"/>
    <w:rsid w:val="00FD2D7D"/>
    <w:rsid w:val="00FE0BD0"/>
    <w:rsid w:val="00FE5F5F"/>
    <w:rsid w:val="00FE6115"/>
    <w:rsid w:val="00FF36C7"/>
    <w:rsid w:val="00FF4940"/>
    <w:rsid w:val="00FF5194"/>
    <w:rsid w:val="00FF52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5BF6509"/>
  <w15:docId w15:val="{3AA57A79-01B9-44F0-B7B5-905624546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24E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64720"/>
    <w:pPr>
      <w:keepNext/>
      <w:widowControl w:val="0"/>
      <w:autoSpaceDE w:val="0"/>
      <w:autoSpaceDN w:val="0"/>
      <w:spacing w:line="360" w:lineRule="auto"/>
      <w:jc w:val="center"/>
      <w:outlineLvl w:val="0"/>
    </w:pPr>
    <w:rPr>
      <w:rFonts w:ascii=".VnTimeH" w:hAnsi=".VnTimeH" w:cs=".VnTimeH"/>
      <w:b/>
      <w:bCs/>
      <w:sz w:val="26"/>
      <w:szCs w:val="26"/>
      <w:lang w:val="en-GB"/>
    </w:rPr>
  </w:style>
  <w:style w:type="paragraph" w:styleId="Heading4">
    <w:name w:val="heading 4"/>
    <w:basedOn w:val="Normal"/>
    <w:next w:val="Normal"/>
    <w:link w:val="Heading4Char"/>
    <w:uiPriority w:val="9"/>
    <w:semiHidden/>
    <w:unhideWhenUsed/>
    <w:qFormat/>
    <w:rsid w:val="00EA07FE"/>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qFormat/>
    <w:rsid w:val="00EA07FE"/>
    <w:pPr>
      <w:spacing w:before="240" w:after="60"/>
      <w:outlineLvl w:val="5"/>
    </w:pPr>
    <w:rPr>
      <w:b/>
      <w:bCs/>
      <w:sz w:val="22"/>
      <w:szCs w:val="22"/>
      <w:lang w:val="x-none" w:eastAsia="x-none"/>
    </w:rPr>
  </w:style>
  <w:style w:type="paragraph" w:styleId="Heading8">
    <w:name w:val="heading 8"/>
    <w:basedOn w:val="Normal"/>
    <w:link w:val="Heading8Char"/>
    <w:qFormat/>
    <w:rsid w:val="00EA07FE"/>
    <w:pPr>
      <w:widowControl w:val="0"/>
      <w:spacing w:before="100" w:beforeAutospacing="1" w:after="100" w:afterAutospacing="1"/>
      <w:outlineLvl w:val="7"/>
    </w:pPr>
    <w:rPr>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link w:val="NormalWebChar1"/>
    <w:uiPriority w:val="99"/>
    <w:rsid w:val="00BC24EA"/>
    <w:pPr>
      <w:spacing w:before="100" w:beforeAutospacing="1" w:after="100" w:afterAutospacing="1"/>
    </w:pPr>
    <w:rPr>
      <w:rFonts w:ascii="Verdana" w:hAnsi="Verdana"/>
    </w:rPr>
  </w:style>
  <w:style w:type="table" w:styleId="TableGrid">
    <w:name w:val="Table Grid"/>
    <w:basedOn w:val="TableNormal"/>
    <w:uiPriority w:val="59"/>
    <w:rsid w:val="00BC24EA"/>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BC24EA"/>
    <w:rPr>
      <w:rFonts w:ascii="TimesNewRomanPS-BoldMT" w:hAnsi="TimesNewRomanPS-BoldMT" w:hint="default"/>
      <w:b/>
      <w:bCs/>
      <w:i w:val="0"/>
      <w:iCs w:val="0"/>
      <w:color w:val="000000"/>
      <w:sz w:val="28"/>
      <w:szCs w:val="28"/>
    </w:rPr>
  </w:style>
  <w:style w:type="character" w:customStyle="1" w:styleId="fontstyle21">
    <w:name w:val="fontstyle21"/>
    <w:rsid w:val="00BC24EA"/>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BC24EA"/>
    <w:pPr>
      <w:spacing w:after="200" w:line="276" w:lineRule="auto"/>
      <w:ind w:left="720"/>
      <w:contextualSpacing/>
    </w:pPr>
    <w:rPr>
      <w:rFonts w:ascii="Calibri" w:hAnsi="Calibri"/>
      <w:sz w:val="22"/>
      <w:szCs w:val="22"/>
    </w:rPr>
  </w:style>
  <w:style w:type="character" w:customStyle="1" w:styleId="Bodytext2">
    <w:name w:val="Body text (2)_"/>
    <w:basedOn w:val="DefaultParagraphFont"/>
    <w:link w:val="Bodytext20"/>
    <w:uiPriority w:val="99"/>
    <w:rsid w:val="00BC24EA"/>
    <w:rPr>
      <w:rFonts w:eastAsia="Times New Roman"/>
      <w:sz w:val="26"/>
      <w:szCs w:val="26"/>
      <w:shd w:val="clear" w:color="auto" w:fill="FFFFFF"/>
    </w:rPr>
  </w:style>
  <w:style w:type="character" w:customStyle="1" w:styleId="Bodytext2Italic">
    <w:name w:val="Body text (2) + Italic"/>
    <w:basedOn w:val="Bodytext2"/>
    <w:rsid w:val="00BC24EA"/>
    <w:rPr>
      <w:rFonts w:eastAsia="Times New Roman"/>
      <w:i/>
      <w:iCs/>
      <w:color w:val="000000"/>
      <w:spacing w:val="0"/>
      <w:w w:val="100"/>
      <w:position w:val="0"/>
      <w:sz w:val="26"/>
      <w:szCs w:val="26"/>
      <w:shd w:val="clear" w:color="auto" w:fill="FFFFFF"/>
      <w:lang w:val="vi-VN" w:eastAsia="vi-VN" w:bidi="vi-VN"/>
    </w:rPr>
  </w:style>
  <w:style w:type="paragraph" w:customStyle="1" w:styleId="Bodytext20">
    <w:name w:val="Body text (2)"/>
    <w:basedOn w:val="Normal"/>
    <w:link w:val="Bodytext2"/>
    <w:uiPriority w:val="99"/>
    <w:rsid w:val="00BC24EA"/>
    <w:pPr>
      <w:widowControl w:val="0"/>
      <w:shd w:val="clear" w:color="auto" w:fill="FFFFFF"/>
      <w:spacing w:before="360" w:line="360" w:lineRule="exact"/>
      <w:ind w:hanging="380"/>
      <w:jc w:val="both"/>
    </w:pPr>
    <w:rPr>
      <w:rFonts w:asciiTheme="minorHAnsi" w:hAnsiTheme="minorHAnsi" w:cstheme="minorBidi"/>
      <w:sz w:val="26"/>
      <w:szCs w:val="26"/>
    </w:rPr>
  </w:style>
  <w:style w:type="character" w:customStyle="1" w:styleId="Bodytext9">
    <w:name w:val="Body text (9)_"/>
    <w:basedOn w:val="DefaultParagraphFont"/>
    <w:link w:val="Bodytext90"/>
    <w:rsid w:val="00BC24EA"/>
    <w:rPr>
      <w:rFonts w:eastAsia="Times New Roman"/>
      <w:shd w:val="clear" w:color="auto" w:fill="FFFFFF"/>
    </w:rPr>
  </w:style>
  <w:style w:type="paragraph" w:customStyle="1" w:styleId="Bodytext90">
    <w:name w:val="Body text (9)"/>
    <w:basedOn w:val="Normal"/>
    <w:link w:val="Bodytext9"/>
    <w:rsid w:val="00BC24EA"/>
    <w:pPr>
      <w:widowControl w:val="0"/>
      <w:shd w:val="clear" w:color="auto" w:fill="FFFFFF"/>
      <w:spacing w:before="60" w:line="0" w:lineRule="atLeast"/>
      <w:ind w:firstLine="700"/>
      <w:jc w:val="both"/>
    </w:pPr>
    <w:rPr>
      <w:rFonts w:asciiTheme="minorHAnsi" w:hAnsiTheme="minorHAnsi" w:cstheme="minorBidi"/>
      <w:sz w:val="22"/>
      <w:szCs w:val="22"/>
    </w:rPr>
  </w:style>
  <w:style w:type="character" w:customStyle="1" w:styleId="Bodytext914pt">
    <w:name w:val="Body text (9) + 14 pt"/>
    <w:basedOn w:val="Bodytext9"/>
    <w:rsid w:val="00BC24EA"/>
    <w:rPr>
      <w:rFonts w:eastAsia="Times New Roman"/>
      <w:b w:val="0"/>
      <w:bCs w:val="0"/>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Bodytext2Bold1">
    <w:name w:val="Body text (2) + Bold1"/>
    <w:aliases w:val="Italic1"/>
    <w:basedOn w:val="Bodytext2"/>
    <w:rsid w:val="00BC24EA"/>
    <w:rPr>
      <w:rFonts w:eastAsia="Times New Roman"/>
      <w:b/>
      <w:bCs/>
      <w:i/>
      <w:iCs/>
      <w:smallCaps w:val="0"/>
      <w:strike w:val="0"/>
      <w:color w:val="000000"/>
      <w:spacing w:val="0"/>
      <w:w w:val="100"/>
      <w:position w:val="0"/>
      <w:sz w:val="28"/>
      <w:szCs w:val="28"/>
      <w:u w:val="none"/>
      <w:shd w:val="clear" w:color="auto" w:fill="FFFFFF"/>
      <w:lang w:val="vi-VN" w:eastAsia="vi-VN" w:bidi="vi-VN"/>
    </w:rPr>
  </w:style>
  <w:style w:type="character" w:customStyle="1" w:styleId="Bodytext22">
    <w:name w:val="Body text (2)2"/>
    <w:basedOn w:val="Bodytext2"/>
    <w:uiPriority w:val="99"/>
    <w:rsid w:val="00BC24EA"/>
    <w:rPr>
      <w:rFonts w:eastAsia="Times New Roman"/>
      <w:b w:val="0"/>
      <w:bCs w:val="0"/>
      <w:i w:val="0"/>
      <w:iCs w:val="0"/>
      <w:smallCaps w:val="0"/>
      <w:strike w:val="0"/>
      <w:color w:val="000000"/>
      <w:spacing w:val="0"/>
      <w:w w:val="100"/>
      <w:position w:val="0"/>
      <w:sz w:val="28"/>
      <w:szCs w:val="28"/>
      <w:u w:val="none"/>
      <w:shd w:val="clear" w:color="auto" w:fill="FFFFFF"/>
      <w:lang w:val="vi-VN" w:eastAsia="vi-VN" w:bidi="vi-VN"/>
    </w:rPr>
  </w:style>
  <w:style w:type="paragraph" w:customStyle="1" w:styleId="Bodytext21">
    <w:name w:val="Body text (2)1"/>
    <w:basedOn w:val="Normal"/>
    <w:uiPriority w:val="99"/>
    <w:rsid w:val="00BC24EA"/>
    <w:pPr>
      <w:widowControl w:val="0"/>
      <w:shd w:val="clear" w:color="auto" w:fill="FFFFFF"/>
      <w:spacing w:before="600" w:line="370" w:lineRule="exact"/>
      <w:ind w:firstLine="700"/>
      <w:jc w:val="both"/>
    </w:pPr>
    <w:rPr>
      <w:color w:val="000000"/>
      <w:sz w:val="28"/>
      <w:szCs w:val="28"/>
      <w:lang w:val="vi-VN" w:eastAsia="vi-VN" w:bidi="vi-VN"/>
    </w:rPr>
  </w:style>
  <w:style w:type="character" w:customStyle="1" w:styleId="Heading10">
    <w:name w:val="Heading #1_"/>
    <w:basedOn w:val="DefaultParagraphFont"/>
    <w:link w:val="Heading11"/>
    <w:uiPriority w:val="99"/>
    <w:locked/>
    <w:rsid w:val="00D44146"/>
    <w:rPr>
      <w:rFonts w:ascii="Times New Roman" w:hAnsi="Times New Roman" w:cs="Times New Roman"/>
      <w:b/>
      <w:bCs/>
      <w:sz w:val="26"/>
      <w:szCs w:val="26"/>
      <w:shd w:val="clear" w:color="auto" w:fill="FFFFFF"/>
    </w:rPr>
  </w:style>
  <w:style w:type="paragraph" w:customStyle="1" w:styleId="Heading11">
    <w:name w:val="Heading #1"/>
    <w:basedOn w:val="Normal"/>
    <w:link w:val="Heading10"/>
    <w:uiPriority w:val="99"/>
    <w:rsid w:val="00D44146"/>
    <w:pPr>
      <w:widowControl w:val="0"/>
      <w:shd w:val="clear" w:color="auto" w:fill="FFFFFF"/>
      <w:spacing w:before="480" w:after="180" w:line="240" w:lineRule="atLeast"/>
      <w:ind w:firstLine="600"/>
      <w:jc w:val="both"/>
      <w:outlineLvl w:val="0"/>
    </w:pPr>
    <w:rPr>
      <w:rFonts w:eastAsiaTheme="minorHAnsi"/>
      <w:b/>
      <w:bCs/>
      <w:sz w:val="26"/>
      <w:szCs w:val="26"/>
    </w:rPr>
  </w:style>
  <w:style w:type="character" w:customStyle="1" w:styleId="Bodytext4">
    <w:name w:val="Body text (4)_"/>
    <w:basedOn w:val="DefaultParagraphFont"/>
    <w:link w:val="Bodytext40"/>
    <w:uiPriority w:val="99"/>
    <w:rsid w:val="001D20D3"/>
    <w:rPr>
      <w:rFonts w:ascii="Times New Roman" w:hAnsi="Times New Roman" w:cs="Times New Roman"/>
      <w:i/>
      <w:iCs/>
      <w:sz w:val="26"/>
      <w:szCs w:val="26"/>
      <w:shd w:val="clear" w:color="auto" w:fill="FFFFFF"/>
    </w:rPr>
  </w:style>
  <w:style w:type="character" w:customStyle="1" w:styleId="Bodytext4NotItalic">
    <w:name w:val="Body text (4) + Not Italic"/>
    <w:basedOn w:val="Bodytext4"/>
    <w:uiPriority w:val="99"/>
    <w:rsid w:val="001D20D3"/>
    <w:rPr>
      <w:rFonts w:ascii="Times New Roman" w:hAnsi="Times New Roman" w:cs="Times New Roman"/>
      <w:i w:val="0"/>
      <w:iCs w:val="0"/>
      <w:sz w:val="26"/>
      <w:szCs w:val="26"/>
      <w:shd w:val="clear" w:color="auto" w:fill="FFFFFF"/>
    </w:rPr>
  </w:style>
  <w:style w:type="character" w:customStyle="1" w:styleId="Bodytext23">
    <w:name w:val="Body text (2)3"/>
    <w:basedOn w:val="Bodytext2"/>
    <w:uiPriority w:val="99"/>
    <w:rsid w:val="001D20D3"/>
    <w:rPr>
      <w:rFonts w:ascii="Times New Roman" w:eastAsia="Times New Roman" w:hAnsi="Times New Roman" w:cs="Times New Roman"/>
      <w:sz w:val="26"/>
      <w:szCs w:val="26"/>
      <w:u w:val="none"/>
      <w:shd w:val="clear" w:color="auto" w:fill="FFFFFF"/>
    </w:rPr>
  </w:style>
  <w:style w:type="paragraph" w:customStyle="1" w:styleId="Bodytext40">
    <w:name w:val="Body text (4)"/>
    <w:basedOn w:val="Normal"/>
    <w:link w:val="Bodytext4"/>
    <w:uiPriority w:val="99"/>
    <w:rsid w:val="001D20D3"/>
    <w:pPr>
      <w:widowControl w:val="0"/>
      <w:shd w:val="clear" w:color="auto" w:fill="FFFFFF"/>
      <w:spacing w:before="360" w:after="600" w:line="240" w:lineRule="atLeast"/>
      <w:ind w:hanging="1960"/>
      <w:jc w:val="both"/>
    </w:pPr>
    <w:rPr>
      <w:rFonts w:eastAsiaTheme="minorHAnsi"/>
      <w:i/>
      <w:iCs/>
      <w:sz w:val="26"/>
      <w:szCs w:val="26"/>
    </w:rPr>
  </w:style>
  <w:style w:type="paragraph" w:styleId="Footer">
    <w:name w:val="footer"/>
    <w:basedOn w:val="Normal"/>
    <w:link w:val="FooterChar"/>
    <w:uiPriority w:val="99"/>
    <w:rsid w:val="00C23D18"/>
    <w:pPr>
      <w:tabs>
        <w:tab w:val="center" w:pos="4320"/>
        <w:tab w:val="right" w:pos="8640"/>
      </w:tabs>
    </w:pPr>
    <w:rPr>
      <w:sz w:val="20"/>
      <w:szCs w:val="20"/>
    </w:rPr>
  </w:style>
  <w:style w:type="character" w:customStyle="1" w:styleId="FooterChar">
    <w:name w:val="Footer Char"/>
    <w:basedOn w:val="DefaultParagraphFont"/>
    <w:link w:val="Footer"/>
    <w:uiPriority w:val="99"/>
    <w:rsid w:val="00C23D18"/>
    <w:rPr>
      <w:rFonts w:ascii="Times New Roman" w:eastAsia="Times New Roman" w:hAnsi="Times New Roman" w:cs="Times New Roman"/>
      <w:sz w:val="20"/>
      <w:szCs w:val="20"/>
    </w:rPr>
  </w:style>
  <w:style w:type="character" w:styleId="Hyperlink">
    <w:name w:val="Hyperlink"/>
    <w:uiPriority w:val="99"/>
    <w:unhideWhenUsed/>
    <w:rsid w:val="00C23D18"/>
    <w:rPr>
      <w:color w:val="0563C1"/>
      <w:u w:val="single"/>
    </w:rPr>
  </w:style>
  <w:style w:type="character" w:customStyle="1" w:styleId="Heading1Char">
    <w:name w:val="Heading 1 Char"/>
    <w:basedOn w:val="DefaultParagraphFont"/>
    <w:link w:val="Heading1"/>
    <w:rsid w:val="00964720"/>
    <w:rPr>
      <w:rFonts w:ascii=".VnTimeH" w:eastAsia="Times New Roman" w:hAnsi=".VnTimeH" w:cs=".VnTimeH"/>
      <w:b/>
      <w:bCs/>
      <w:sz w:val="26"/>
      <w:szCs w:val="26"/>
      <w:lang w:val="en-GB"/>
    </w:rPr>
  </w:style>
  <w:style w:type="character" w:customStyle="1" w:styleId="Bodytext3">
    <w:name w:val="Body text (3)_"/>
    <w:basedOn w:val="DefaultParagraphFont"/>
    <w:link w:val="Bodytext30"/>
    <w:uiPriority w:val="99"/>
    <w:rsid w:val="009415AF"/>
    <w:rPr>
      <w:rFonts w:ascii="Times New Roman" w:hAnsi="Times New Roman" w:cs="Times New Roman"/>
      <w:b/>
      <w:bCs/>
      <w:sz w:val="26"/>
      <w:szCs w:val="26"/>
      <w:shd w:val="clear" w:color="auto" w:fill="FFFFFF"/>
    </w:rPr>
  </w:style>
  <w:style w:type="character" w:customStyle="1" w:styleId="Bodytext5">
    <w:name w:val="Body text (5)_"/>
    <w:basedOn w:val="DefaultParagraphFont"/>
    <w:link w:val="Bodytext50"/>
    <w:uiPriority w:val="99"/>
    <w:rsid w:val="009415AF"/>
    <w:rPr>
      <w:rFonts w:ascii="Times New Roman" w:hAnsi="Times New Roman" w:cs="Times New Roman"/>
      <w:b/>
      <w:bCs/>
      <w:i/>
      <w:iCs/>
      <w:shd w:val="clear" w:color="auto" w:fill="FFFFFF"/>
    </w:rPr>
  </w:style>
  <w:style w:type="character" w:customStyle="1" w:styleId="Bodytext6">
    <w:name w:val="Body text (6)_"/>
    <w:basedOn w:val="DefaultParagraphFont"/>
    <w:link w:val="Bodytext60"/>
    <w:uiPriority w:val="99"/>
    <w:rsid w:val="009415AF"/>
    <w:rPr>
      <w:rFonts w:ascii="Times New Roman" w:hAnsi="Times New Roman" w:cs="Times New Roman"/>
      <w:shd w:val="clear" w:color="auto" w:fill="FFFFFF"/>
    </w:rPr>
  </w:style>
  <w:style w:type="character" w:customStyle="1" w:styleId="Bodytext4Bold">
    <w:name w:val="Body text (4) + Bold"/>
    <w:aliases w:val="Not Italic"/>
    <w:basedOn w:val="Bodytext4"/>
    <w:uiPriority w:val="99"/>
    <w:rsid w:val="009415AF"/>
    <w:rPr>
      <w:rFonts w:ascii="Times New Roman" w:hAnsi="Times New Roman" w:cs="Times New Roman"/>
      <w:b/>
      <w:bCs/>
      <w:i w:val="0"/>
      <w:iCs w:val="0"/>
      <w:sz w:val="26"/>
      <w:szCs w:val="26"/>
      <w:u w:val="none"/>
      <w:shd w:val="clear" w:color="auto" w:fill="FFFFFF"/>
    </w:rPr>
  </w:style>
  <w:style w:type="character" w:customStyle="1" w:styleId="Bodytext3SmallCaps">
    <w:name w:val="Body text (3) + Small Caps"/>
    <w:basedOn w:val="Bodytext3"/>
    <w:uiPriority w:val="99"/>
    <w:rsid w:val="009415AF"/>
    <w:rPr>
      <w:rFonts w:ascii="Times New Roman" w:hAnsi="Times New Roman" w:cs="Times New Roman"/>
      <w:b/>
      <w:bCs/>
      <w:smallCaps/>
      <w:sz w:val="26"/>
      <w:szCs w:val="26"/>
      <w:shd w:val="clear" w:color="auto" w:fill="FFFFFF"/>
    </w:rPr>
  </w:style>
  <w:style w:type="character" w:customStyle="1" w:styleId="Bodytext3NotBold">
    <w:name w:val="Body text (3) + Not Bold"/>
    <w:basedOn w:val="Bodytext3"/>
    <w:uiPriority w:val="99"/>
    <w:rsid w:val="009415AF"/>
    <w:rPr>
      <w:rFonts w:ascii="Times New Roman" w:hAnsi="Times New Roman" w:cs="Times New Roman"/>
      <w:b w:val="0"/>
      <w:bCs w:val="0"/>
      <w:sz w:val="26"/>
      <w:szCs w:val="26"/>
      <w:shd w:val="clear" w:color="auto" w:fill="FFFFFF"/>
    </w:rPr>
  </w:style>
  <w:style w:type="character" w:customStyle="1" w:styleId="Bodytext2Spacing1pt">
    <w:name w:val="Body text (2) + Spacing 1 pt"/>
    <w:basedOn w:val="Bodytext2"/>
    <w:uiPriority w:val="99"/>
    <w:rsid w:val="009415AF"/>
    <w:rPr>
      <w:rFonts w:ascii="Times New Roman" w:eastAsia="Times New Roman" w:hAnsi="Times New Roman" w:cs="Times New Roman"/>
      <w:spacing w:val="30"/>
      <w:sz w:val="26"/>
      <w:szCs w:val="26"/>
      <w:u w:val="none"/>
      <w:shd w:val="clear" w:color="auto" w:fill="FFFFFF"/>
    </w:rPr>
  </w:style>
  <w:style w:type="character" w:customStyle="1" w:styleId="Tablecaption3">
    <w:name w:val="Table caption (3)_"/>
    <w:basedOn w:val="DefaultParagraphFont"/>
    <w:link w:val="Tablecaption30"/>
    <w:uiPriority w:val="99"/>
    <w:rsid w:val="009415AF"/>
    <w:rPr>
      <w:rFonts w:ascii="Times New Roman" w:hAnsi="Times New Roman" w:cs="Times New Roman"/>
      <w:b/>
      <w:bCs/>
      <w:sz w:val="26"/>
      <w:szCs w:val="26"/>
      <w:shd w:val="clear" w:color="auto" w:fill="FFFFFF"/>
    </w:rPr>
  </w:style>
  <w:style w:type="character" w:customStyle="1" w:styleId="Tablecaption4">
    <w:name w:val="Table caption (4)_"/>
    <w:basedOn w:val="DefaultParagraphFont"/>
    <w:link w:val="Tablecaption40"/>
    <w:uiPriority w:val="99"/>
    <w:rsid w:val="009415AF"/>
    <w:rPr>
      <w:rFonts w:ascii="Times New Roman" w:hAnsi="Times New Roman" w:cs="Times New Roman"/>
      <w:i/>
      <w:iCs/>
      <w:sz w:val="26"/>
      <w:szCs w:val="26"/>
      <w:shd w:val="clear" w:color="auto" w:fill="FFFFFF"/>
    </w:rPr>
  </w:style>
  <w:style w:type="character" w:customStyle="1" w:styleId="Tablecaption3SmallCaps">
    <w:name w:val="Table caption (3) + Small Caps"/>
    <w:basedOn w:val="Tablecaption3"/>
    <w:uiPriority w:val="99"/>
    <w:rsid w:val="009415AF"/>
    <w:rPr>
      <w:rFonts w:ascii="Times New Roman" w:hAnsi="Times New Roman" w:cs="Times New Roman"/>
      <w:b/>
      <w:bCs/>
      <w:smallCaps/>
      <w:sz w:val="26"/>
      <w:szCs w:val="26"/>
      <w:u w:val="single"/>
      <w:shd w:val="clear" w:color="auto" w:fill="FFFFFF"/>
    </w:rPr>
  </w:style>
  <w:style w:type="character" w:customStyle="1" w:styleId="Tablecaption3SmallCaps1">
    <w:name w:val="Table caption (3) + Small Caps1"/>
    <w:basedOn w:val="Tablecaption3"/>
    <w:uiPriority w:val="99"/>
    <w:rsid w:val="009415AF"/>
    <w:rPr>
      <w:rFonts w:ascii="Times New Roman" w:hAnsi="Times New Roman" w:cs="Times New Roman"/>
      <w:b/>
      <w:bCs/>
      <w:smallCaps/>
      <w:noProof/>
      <w:sz w:val="26"/>
      <w:szCs w:val="26"/>
      <w:shd w:val="clear" w:color="auto" w:fill="FFFFFF"/>
    </w:rPr>
  </w:style>
  <w:style w:type="character" w:customStyle="1" w:styleId="Tablecaption5">
    <w:name w:val="Table caption (5)_"/>
    <w:basedOn w:val="DefaultParagraphFont"/>
    <w:link w:val="Tablecaption50"/>
    <w:uiPriority w:val="99"/>
    <w:rsid w:val="009415AF"/>
    <w:rPr>
      <w:rFonts w:ascii="Times New Roman" w:hAnsi="Times New Roman" w:cs="Times New Roman"/>
      <w:sz w:val="26"/>
      <w:szCs w:val="26"/>
      <w:shd w:val="clear" w:color="auto" w:fill="FFFFFF"/>
    </w:rPr>
  </w:style>
  <w:style w:type="paragraph" w:customStyle="1" w:styleId="Bodytext30">
    <w:name w:val="Body text (3)"/>
    <w:basedOn w:val="Normal"/>
    <w:link w:val="Bodytext3"/>
    <w:uiPriority w:val="99"/>
    <w:rsid w:val="009415AF"/>
    <w:pPr>
      <w:widowControl w:val="0"/>
      <w:shd w:val="clear" w:color="auto" w:fill="FFFFFF"/>
      <w:spacing w:after="360" w:line="317" w:lineRule="exact"/>
      <w:ind w:hanging="1480"/>
    </w:pPr>
    <w:rPr>
      <w:rFonts w:eastAsiaTheme="minorHAnsi"/>
      <w:b/>
      <w:bCs/>
      <w:sz w:val="26"/>
      <w:szCs w:val="26"/>
    </w:rPr>
  </w:style>
  <w:style w:type="paragraph" w:customStyle="1" w:styleId="Bodytext50">
    <w:name w:val="Body text (5)"/>
    <w:basedOn w:val="Normal"/>
    <w:link w:val="Bodytext5"/>
    <w:uiPriority w:val="99"/>
    <w:rsid w:val="009415AF"/>
    <w:pPr>
      <w:widowControl w:val="0"/>
      <w:shd w:val="clear" w:color="auto" w:fill="FFFFFF"/>
      <w:spacing w:before="360" w:line="254" w:lineRule="exact"/>
      <w:jc w:val="both"/>
    </w:pPr>
    <w:rPr>
      <w:rFonts w:eastAsiaTheme="minorHAnsi"/>
      <w:b/>
      <w:bCs/>
      <w:i/>
      <w:iCs/>
      <w:sz w:val="22"/>
      <w:szCs w:val="22"/>
    </w:rPr>
  </w:style>
  <w:style w:type="paragraph" w:customStyle="1" w:styleId="Bodytext60">
    <w:name w:val="Body text (6)"/>
    <w:basedOn w:val="Normal"/>
    <w:link w:val="Bodytext6"/>
    <w:uiPriority w:val="99"/>
    <w:rsid w:val="009415AF"/>
    <w:pPr>
      <w:widowControl w:val="0"/>
      <w:shd w:val="clear" w:color="auto" w:fill="FFFFFF"/>
      <w:spacing w:line="254" w:lineRule="exact"/>
      <w:jc w:val="both"/>
    </w:pPr>
    <w:rPr>
      <w:rFonts w:eastAsiaTheme="minorHAnsi"/>
      <w:sz w:val="22"/>
      <w:szCs w:val="22"/>
    </w:rPr>
  </w:style>
  <w:style w:type="paragraph" w:customStyle="1" w:styleId="Tablecaption30">
    <w:name w:val="Table caption (3)"/>
    <w:basedOn w:val="Normal"/>
    <w:link w:val="Tablecaption3"/>
    <w:uiPriority w:val="99"/>
    <w:rsid w:val="009415AF"/>
    <w:pPr>
      <w:widowControl w:val="0"/>
      <w:shd w:val="clear" w:color="auto" w:fill="FFFFFF"/>
      <w:spacing w:line="317" w:lineRule="exact"/>
      <w:jc w:val="both"/>
    </w:pPr>
    <w:rPr>
      <w:rFonts w:eastAsiaTheme="minorHAnsi"/>
      <w:b/>
      <w:bCs/>
      <w:sz w:val="26"/>
      <w:szCs w:val="26"/>
    </w:rPr>
  </w:style>
  <w:style w:type="paragraph" w:customStyle="1" w:styleId="Tablecaption40">
    <w:name w:val="Table caption (4)"/>
    <w:basedOn w:val="Normal"/>
    <w:link w:val="Tablecaption4"/>
    <w:uiPriority w:val="99"/>
    <w:rsid w:val="009415AF"/>
    <w:pPr>
      <w:widowControl w:val="0"/>
      <w:shd w:val="clear" w:color="auto" w:fill="FFFFFF"/>
      <w:spacing w:line="317" w:lineRule="exact"/>
      <w:jc w:val="both"/>
    </w:pPr>
    <w:rPr>
      <w:rFonts w:eastAsiaTheme="minorHAnsi"/>
      <w:i/>
      <w:iCs/>
      <w:sz w:val="26"/>
      <w:szCs w:val="26"/>
    </w:rPr>
  </w:style>
  <w:style w:type="paragraph" w:customStyle="1" w:styleId="Tablecaption50">
    <w:name w:val="Table caption (5)"/>
    <w:basedOn w:val="Normal"/>
    <w:link w:val="Tablecaption5"/>
    <w:uiPriority w:val="99"/>
    <w:rsid w:val="009415AF"/>
    <w:pPr>
      <w:widowControl w:val="0"/>
      <w:shd w:val="clear" w:color="auto" w:fill="FFFFFF"/>
      <w:spacing w:before="60" w:line="240" w:lineRule="atLeast"/>
      <w:jc w:val="both"/>
    </w:pPr>
    <w:rPr>
      <w:rFonts w:eastAsiaTheme="minorHAnsi"/>
      <w:sz w:val="26"/>
      <w:szCs w:val="26"/>
    </w:rPr>
  </w:style>
  <w:style w:type="character" w:customStyle="1" w:styleId="Bodytext214pt3">
    <w:name w:val="Body text (2) + 14 pt3"/>
    <w:aliases w:val="Not Italic30"/>
    <w:basedOn w:val="Bodytext2"/>
    <w:uiPriority w:val="99"/>
    <w:rsid w:val="00BE5BB7"/>
    <w:rPr>
      <w:rFonts w:ascii="Times New Roman" w:eastAsia="Times New Roman" w:hAnsi="Times New Roman" w:cs="Times New Roman"/>
      <w:i w:val="0"/>
      <w:iCs w:val="0"/>
      <w:sz w:val="28"/>
      <w:szCs w:val="28"/>
      <w:u w:val="none"/>
      <w:shd w:val="clear" w:color="auto" w:fill="FFFFFF"/>
    </w:rPr>
  </w:style>
  <w:style w:type="character" w:customStyle="1" w:styleId="Bodytext11">
    <w:name w:val="Body text (11)_"/>
    <w:basedOn w:val="DefaultParagraphFont"/>
    <w:link w:val="Bodytext111"/>
    <w:uiPriority w:val="99"/>
    <w:locked/>
    <w:rsid w:val="00006E32"/>
    <w:rPr>
      <w:rFonts w:ascii="Times New Roman" w:hAnsi="Times New Roman" w:cs="Times New Roman"/>
      <w:shd w:val="clear" w:color="auto" w:fill="FFFFFF"/>
    </w:rPr>
  </w:style>
  <w:style w:type="paragraph" w:customStyle="1" w:styleId="Bodytext111">
    <w:name w:val="Body text (11)1"/>
    <w:basedOn w:val="Normal"/>
    <w:link w:val="Bodytext11"/>
    <w:uiPriority w:val="99"/>
    <w:rsid w:val="00006E32"/>
    <w:pPr>
      <w:widowControl w:val="0"/>
      <w:shd w:val="clear" w:color="auto" w:fill="FFFFFF"/>
      <w:spacing w:before="60" w:line="398" w:lineRule="exact"/>
      <w:jc w:val="both"/>
    </w:pPr>
    <w:rPr>
      <w:rFonts w:eastAsiaTheme="minorHAnsi"/>
      <w:sz w:val="22"/>
      <w:szCs w:val="22"/>
    </w:rPr>
  </w:style>
  <w:style w:type="character" w:customStyle="1" w:styleId="Vnbnnidung2">
    <w:name w:val="Văn bản nội dung (2)_"/>
    <w:basedOn w:val="DefaultParagraphFont"/>
    <w:link w:val="Vnbnnidung20"/>
    <w:rsid w:val="00AF08E3"/>
    <w:rPr>
      <w:rFonts w:ascii="Times New Roman" w:eastAsia="Times New Roman" w:hAnsi="Times New Roman" w:cs="Times New Roman"/>
      <w:sz w:val="26"/>
      <w:szCs w:val="26"/>
      <w:shd w:val="clear" w:color="auto" w:fill="FFFFFF"/>
    </w:rPr>
  </w:style>
  <w:style w:type="paragraph" w:customStyle="1" w:styleId="Vnbnnidung20">
    <w:name w:val="Văn bản nội dung (2)"/>
    <w:basedOn w:val="Normal"/>
    <w:link w:val="Vnbnnidung2"/>
    <w:rsid w:val="00AF08E3"/>
    <w:pPr>
      <w:widowControl w:val="0"/>
      <w:shd w:val="clear" w:color="auto" w:fill="FFFFFF"/>
      <w:spacing w:before="120" w:after="120" w:line="370" w:lineRule="exact"/>
      <w:jc w:val="both"/>
    </w:pPr>
    <w:rPr>
      <w:sz w:val="26"/>
      <w:szCs w:val="26"/>
    </w:rPr>
  </w:style>
  <w:style w:type="character" w:customStyle="1" w:styleId="Tiu1">
    <w:name w:val="Tiêu đề #1_"/>
    <w:basedOn w:val="DefaultParagraphFont"/>
    <w:link w:val="Tiu10"/>
    <w:rsid w:val="0075235F"/>
    <w:rPr>
      <w:rFonts w:ascii="Times New Roman" w:eastAsia="Times New Roman" w:hAnsi="Times New Roman" w:cs="Times New Roman"/>
      <w:b/>
      <w:bCs/>
      <w:sz w:val="26"/>
      <w:szCs w:val="26"/>
      <w:shd w:val="clear" w:color="auto" w:fill="FFFFFF"/>
    </w:rPr>
  </w:style>
  <w:style w:type="paragraph" w:customStyle="1" w:styleId="Tiu10">
    <w:name w:val="Tiêu đề #1"/>
    <w:basedOn w:val="Normal"/>
    <w:link w:val="Tiu1"/>
    <w:rsid w:val="0075235F"/>
    <w:pPr>
      <w:widowControl w:val="0"/>
      <w:shd w:val="clear" w:color="auto" w:fill="FFFFFF"/>
      <w:spacing w:before="240" w:after="120" w:line="0" w:lineRule="atLeast"/>
      <w:outlineLvl w:val="0"/>
    </w:pPr>
    <w:rPr>
      <w:b/>
      <w:bCs/>
      <w:sz w:val="26"/>
      <w:szCs w:val="26"/>
    </w:rPr>
  </w:style>
  <w:style w:type="character" w:customStyle="1" w:styleId="Vnbnnidung4">
    <w:name w:val="Văn bản nội dung (4)_"/>
    <w:basedOn w:val="DefaultParagraphFont"/>
    <w:link w:val="Vnbnnidung40"/>
    <w:rsid w:val="00A91D1D"/>
    <w:rPr>
      <w:rFonts w:ascii="Times New Roman" w:eastAsia="Times New Roman" w:hAnsi="Times New Roman" w:cs="Times New Roman"/>
      <w:i/>
      <w:iCs/>
      <w:sz w:val="26"/>
      <w:szCs w:val="26"/>
      <w:shd w:val="clear" w:color="auto" w:fill="FFFFFF"/>
    </w:rPr>
  </w:style>
  <w:style w:type="paragraph" w:customStyle="1" w:styleId="Vnbnnidung40">
    <w:name w:val="Văn bản nội dung (4)"/>
    <w:basedOn w:val="Normal"/>
    <w:link w:val="Vnbnnidung4"/>
    <w:rsid w:val="00A91D1D"/>
    <w:pPr>
      <w:widowControl w:val="0"/>
      <w:shd w:val="clear" w:color="auto" w:fill="FFFFFF"/>
      <w:spacing w:before="120" w:after="240" w:line="0" w:lineRule="atLeast"/>
      <w:jc w:val="both"/>
    </w:pPr>
    <w:rPr>
      <w:i/>
      <w:iCs/>
      <w:sz w:val="26"/>
      <w:szCs w:val="26"/>
    </w:rPr>
  </w:style>
  <w:style w:type="character" w:customStyle="1" w:styleId="normal-h1">
    <w:name w:val="normal-h1"/>
    <w:rsid w:val="00C47B6D"/>
    <w:rPr>
      <w:rFonts w:ascii="Times New Roman" w:hAnsi="Times New Roman" w:cs="Times New Roman" w:hint="default"/>
      <w:sz w:val="24"/>
      <w:szCs w:val="24"/>
    </w:rPr>
  </w:style>
  <w:style w:type="paragraph" w:styleId="Header">
    <w:name w:val="header"/>
    <w:basedOn w:val="Normal"/>
    <w:link w:val="HeaderChar"/>
    <w:uiPriority w:val="99"/>
    <w:unhideWhenUsed/>
    <w:rsid w:val="007C09EA"/>
    <w:pPr>
      <w:tabs>
        <w:tab w:val="center" w:pos="4680"/>
        <w:tab w:val="right" w:pos="9360"/>
      </w:tabs>
    </w:pPr>
    <w:rPr>
      <w:rFonts w:eastAsiaTheme="minorHAnsi" w:cstheme="minorBidi"/>
      <w:sz w:val="28"/>
      <w:szCs w:val="22"/>
    </w:rPr>
  </w:style>
  <w:style w:type="character" w:customStyle="1" w:styleId="HeaderChar">
    <w:name w:val="Header Char"/>
    <w:basedOn w:val="DefaultParagraphFont"/>
    <w:link w:val="Header"/>
    <w:uiPriority w:val="99"/>
    <w:rsid w:val="007C09EA"/>
    <w:rPr>
      <w:rFonts w:ascii="Times New Roman" w:hAnsi="Times New Roman"/>
      <w:sz w:val="28"/>
    </w:rPr>
  </w:style>
  <w:style w:type="character" w:customStyle="1" w:styleId="NormalWebChar1">
    <w:name w:val="Normal (Web) Char1"/>
    <w:aliases w:val="Normal (Web) Char Char"/>
    <w:link w:val="NormalWeb"/>
    <w:uiPriority w:val="99"/>
    <w:locked/>
    <w:rsid w:val="007C09EA"/>
    <w:rPr>
      <w:rFonts w:ascii="Verdana" w:eastAsia="Times New Roman" w:hAnsi="Verdana" w:cs="Times New Roman"/>
      <w:sz w:val="24"/>
      <w:szCs w:val="24"/>
    </w:rPr>
  </w:style>
  <w:style w:type="character" w:customStyle="1" w:styleId="Heading4Char">
    <w:name w:val="Heading 4 Char"/>
    <w:basedOn w:val="DefaultParagraphFont"/>
    <w:link w:val="Heading4"/>
    <w:uiPriority w:val="9"/>
    <w:semiHidden/>
    <w:rsid w:val="00EA07FE"/>
    <w:rPr>
      <w:rFonts w:asciiTheme="majorHAnsi" w:eastAsiaTheme="majorEastAsia" w:hAnsiTheme="majorHAnsi" w:cstheme="majorBidi"/>
      <w:i/>
      <w:iCs/>
      <w:color w:val="2E74B5" w:themeColor="accent1" w:themeShade="BF"/>
      <w:sz w:val="24"/>
      <w:szCs w:val="24"/>
    </w:rPr>
  </w:style>
  <w:style w:type="character" w:customStyle="1" w:styleId="Heading6Char">
    <w:name w:val="Heading 6 Char"/>
    <w:basedOn w:val="DefaultParagraphFont"/>
    <w:link w:val="Heading6"/>
    <w:rsid w:val="00EA07FE"/>
    <w:rPr>
      <w:rFonts w:ascii="Times New Roman" w:eastAsia="Times New Roman" w:hAnsi="Times New Roman" w:cs="Times New Roman"/>
      <w:b/>
      <w:bCs/>
      <w:lang w:val="x-none" w:eastAsia="x-none"/>
    </w:rPr>
  </w:style>
  <w:style w:type="character" w:customStyle="1" w:styleId="Heading8Char">
    <w:name w:val="Heading 8 Char"/>
    <w:basedOn w:val="DefaultParagraphFont"/>
    <w:link w:val="Heading8"/>
    <w:rsid w:val="00EA07FE"/>
    <w:rPr>
      <w:rFonts w:ascii="Times New Roman" w:eastAsia="Times New Roman" w:hAnsi="Times New Roman" w:cs="Times New Roman"/>
      <w:sz w:val="28"/>
      <w:szCs w:val="24"/>
      <w:lang w:val="en-GB"/>
    </w:rPr>
  </w:style>
  <w:style w:type="paragraph" w:styleId="BodyText">
    <w:name w:val="Body Text"/>
    <w:basedOn w:val="Normal"/>
    <w:link w:val="BodyTextChar"/>
    <w:rsid w:val="00EA07FE"/>
    <w:pPr>
      <w:jc w:val="center"/>
    </w:pPr>
    <w:rPr>
      <w:rFonts w:ascii=".VnTime" w:hAnsi=".VnTime"/>
      <w:sz w:val="28"/>
      <w:szCs w:val="20"/>
    </w:rPr>
  </w:style>
  <w:style w:type="character" w:customStyle="1" w:styleId="BodyTextChar">
    <w:name w:val="Body Text Char"/>
    <w:basedOn w:val="DefaultParagraphFont"/>
    <w:link w:val="BodyText"/>
    <w:rsid w:val="00EA07FE"/>
    <w:rPr>
      <w:rFonts w:ascii=".VnTime" w:eastAsia="Times New Roman" w:hAnsi=".VnTime" w:cs="Times New Roman"/>
      <w:sz w:val="28"/>
      <w:szCs w:val="20"/>
    </w:rPr>
  </w:style>
  <w:style w:type="character" w:styleId="PageNumber">
    <w:name w:val="page number"/>
    <w:basedOn w:val="DefaultParagraphFont"/>
    <w:rsid w:val="00EA07FE"/>
  </w:style>
  <w:style w:type="paragraph" w:styleId="BalloonText">
    <w:name w:val="Balloon Text"/>
    <w:basedOn w:val="Normal"/>
    <w:link w:val="BalloonTextChar"/>
    <w:uiPriority w:val="99"/>
    <w:unhideWhenUsed/>
    <w:rsid w:val="00EA07FE"/>
    <w:rPr>
      <w:rFonts w:ascii="Tahoma" w:hAnsi="Tahoma" w:cs="Tahoma"/>
      <w:sz w:val="16"/>
      <w:szCs w:val="16"/>
    </w:rPr>
  </w:style>
  <w:style w:type="character" w:customStyle="1" w:styleId="BalloonTextChar">
    <w:name w:val="Balloon Text Char"/>
    <w:basedOn w:val="DefaultParagraphFont"/>
    <w:link w:val="BalloonText"/>
    <w:uiPriority w:val="99"/>
    <w:rsid w:val="00EA07FE"/>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EA07FE"/>
    <w:rPr>
      <w:sz w:val="20"/>
      <w:szCs w:val="20"/>
    </w:rPr>
  </w:style>
  <w:style w:type="character" w:customStyle="1" w:styleId="FootnoteTextChar">
    <w:name w:val="Footnote Text Char"/>
    <w:basedOn w:val="DefaultParagraphFont"/>
    <w:link w:val="FootnoteText"/>
    <w:uiPriority w:val="99"/>
    <w:semiHidden/>
    <w:rsid w:val="00EA07FE"/>
    <w:rPr>
      <w:rFonts w:ascii="Times New Roman" w:eastAsia="Times New Roman" w:hAnsi="Times New Roman" w:cs="Times New Roman"/>
      <w:sz w:val="20"/>
      <w:szCs w:val="20"/>
    </w:rPr>
  </w:style>
  <w:style w:type="character" w:styleId="FootnoteReference">
    <w:name w:val="footnote reference"/>
    <w:uiPriority w:val="99"/>
    <w:semiHidden/>
    <w:unhideWhenUsed/>
    <w:rsid w:val="00EA07FE"/>
    <w:rPr>
      <w:vertAlign w:val="superscript"/>
    </w:rPr>
  </w:style>
  <w:style w:type="character" w:styleId="CommentReference">
    <w:name w:val="annotation reference"/>
    <w:uiPriority w:val="99"/>
    <w:unhideWhenUsed/>
    <w:rsid w:val="00EA07FE"/>
    <w:rPr>
      <w:sz w:val="16"/>
      <w:szCs w:val="16"/>
    </w:rPr>
  </w:style>
  <w:style w:type="paragraph" w:styleId="CommentText">
    <w:name w:val="annotation text"/>
    <w:basedOn w:val="Normal"/>
    <w:link w:val="CommentTextChar"/>
    <w:unhideWhenUsed/>
    <w:rsid w:val="00EA07FE"/>
    <w:rPr>
      <w:sz w:val="20"/>
      <w:szCs w:val="20"/>
    </w:rPr>
  </w:style>
  <w:style w:type="character" w:customStyle="1" w:styleId="CommentTextChar">
    <w:name w:val="Comment Text Char"/>
    <w:basedOn w:val="DefaultParagraphFont"/>
    <w:link w:val="CommentText"/>
    <w:uiPriority w:val="99"/>
    <w:rsid w:val="00EA07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EA07FE"/>
    <w:rPr>
      <w:b/>
      <w:bCs/>
    </w:rPr>
  </w:style>
  <w:style w:type="character" w:customStyle="1" w:styleId="CommentSubjectChar">
    <w:name w:val="Comment Subject Char"/>
    <w:basedOn w:val="CommentTextChar"/>
    <w:link w:val="CommentSubject"/>
    <w:uiPriority w:val="99"/>
    <w:rsid w:val="00EA07FE"/>
    <w:rPr>
      <w:rFonts w:ascii="Times New Roman" w:eastAsia="Times New Roman" w:hAnsi="Times New Roman" w:cs="Times New Roman"/>
      <w:b/>
      <w:bCs/>
      <w:sz w:val="20"/>
      <w:szCs w:val="20"/>
    </w:rPr>
  </w:style>
  <w:style w:type="paragraph" w:styleId="EndnoteText">
    <w:name w:val="endnote text"/>
    <w:basedOn w:val="Normal"/>
    <w:link w:val="EndnoteTextChar"/>
    <w:uiPriority w:val="99"/>
    <w:semiHidden/>
    <w:unhideWhenUsed/>
    <w:rsid w:val="00EA07FE"/>
    <w:rPr>
      <w:sz w:val="20"/>
      <w:szCs w:val="20"/>
    </w:rPr>
  </w:style>
  <w:style w:type="character" w:customStyle="1" w:styleId="EndnoteTextChar">
    <w:name w:val="Endnote Text Char"/>
    <w:basedOn w:val="DefaultParagraphFont"/>
    <w:link w:val="EndnoteText"/>
    <w:uiPriority w:val="99"/>
    <w:semiHidden/>
    <w:rsid w:val="00EA07FE"/>
    <w:rPr>
      <w:rFonts w:ascii="Times New Roman" w:eastAsia="Times New Roman" w:hAnsi="Times New Roman" w:cs="Times New Roman"/>
      <w:sz w:val="20"/>
      <w:szCs w:val="20"/>
    </w:rPr>
  </w:style>
  <w:style w:type="character" w:styleId="EndnoteReference">
    <w:name w:val="endnote reference"/>
    <w:uiPriority w:val="99"/>
    <w:semiHidden/>
    <w:unhideWhenUsed/>
    <w:rsid w:val="00EA07FE"/>
    <w:rPr>
      <w:vertAlign w:val="superscript"/>
    </w:rPr>
  </w:style>
  <w:style w:type="paragraph" w:customStyle="1" w:styleId="sonvb">
    <w:name w:val="sonvb"/>
    <w:basedOn w:val="Normal"/>
    <w:rsid w:val="00EA07FE"/>
    <w:pPr>
      <w:spacing w:before="100" w:beforeAutospacing="1" w:after="100" w:afterAutospacing="1"/>
    </w:pPr>
  </w:style>
  <w:style w:type="character" w:styleId="Emphasis">
    <w:name w:val="Emphasis"/>
    <w:uiPriority w:val="20"/>
    <w:qFormat/>
    <w:rsid w:val="00EA07FE"/>
    <w:rPr>
      <w:i/>
      <w:iCs/>
    </w:rPr>
  </w:style>
  <w:style w:type="paragraph" w:customStyle="1" w:styleId="sao">
    <w:name w:val="sao"/>
    <w:basedOn w:val="Normal"/>
    <w:uiPriority w:val="99"/>
    <w:qFormat/>
    <w:rsid w:val="00EA07FE"/>
    <w:pPr>
      <w:autoSpaceDE w:val="0"/>
      <w:autoSpaceDN w:val="0"/>
      <w:adjustRightInd w:val="0"/>
      <w:spacing w:before="80"/>
      <w:ind w:left="425"/>
      <w:jc w:val="both"/>
    </w:pPr>
    <w:rPr>
      <w:rFonts w:eastAsia="MS Mincho"/>
      <w:lang w:eastAsia="ja-JP"/>
    </w:rPr>
  </w:style>
  <w:style w:type="paragraph" w:customStyle="1" w:styleId="Char">
    <w:name w:val="Char"/>
    <w:basedOn w:val="Normal"/>
    <w:autoRedefine/>
    <w:rsid w:val="00EA07FE"/>
    <w:pPr>
      <w:pageBreakBefore/>
      <w:tabs>
        <w:tab w:val="left" w:pos="850"/>
        <w:tab w:val="left" w:pos="1191"/>
        <w:tab w:val="left" w:pos="1531"/>
      </w:tabs>
      <w:spacing w:before="120" w:after="120" w:line="400" w:lineRule="exact"/>
      <w:ind w:firstLine="720"/>
    </w:pPr>
    <w:rPr>
      <w:bCs/>
      <w:i/>
      <w:iCs/>
      <w:color w:val="FF00FF"/>
      <w:spacing w:val="-6"/>
      <w:sz w:val="28"/>
      <w:szCs w:val="28"/>
      <w:lang w:val="de-DE" w:eastAsia="zh-CN"/>
    </w:rPr>
  </w:style>
  <w:style w:type="paragraph" w:styleId="BodyTextIndent2">
    <w:name w:val="Body Text Indent 2"/>
    <w:basedOn w:val="Normal"/>
    <w:link w:val="BodyTextIndent2Char"/>
    <w:rsid w:val="00EA07FE"/>
    <w:pPr>
      <w:widowControl w:val="0"/>
      <w:autoSpaceDE w:val="0"/>
      <w:autoSpaceDN w:val="0"/>
      <w:spacing w:line="360" w:lineRule="auto"/>
      <w:ind w:firstLine="720"/>
      <w:jc w:val="both"/>
    </w:pPr>
    <w:rPr>
      <w:rFonts w:ascii=".VnTime" w:hAnsi=".VnTime"/>
      <w:sz w:val="28"/>
      <w:szCs w:val="28"/>
      <w:lang w:val="en-GB" w:eastAsia="x-none"/>
    </w:rPr>
  </w:style>
  <w:style w:type="character" w:customStyle="1" w:styleId="BodyTextIndent2Char">
    <w:name w:val="Body Text Indent 2 Char"/>
    <w:basedOn w:val="DefaultParagraphFont"/>
    <w:link w:val="BodyTextIndent2"/>
    <w:rsid w:val="00EA07FE"/>
    <w:rPr>
      <w:rFonts w:ascii=".VnTime" w:eastAsia="Times New Roman" w:hAnsi=".VnTime" w:cs="Times New Roman"/>
      <w:sz w:val="28"/>
      <w:szCs w:val="28"/>
      <w:lang w:val="en-GB" w:eastAsia="x-none"/>
    </w:rPr>
  </w:style>
  <w:style w:type="character" w:styleId="Strong">
    <w:name w:val="Strong"/>
    <w:uiPriority w:val="22"/>
    <w:qFormat/>
    <w:rsid w:val="00EA07FE"/>
    <w:rPr>
      <w:b/>
      <w:bCs/>
    </w:rPr>
  </w:style>
  <w:style w:type="character" w:customStyle="1" w:styleId="apple-converted-space">
    <w:name w:val="apple-converted-space"/>
    <w:rsid w:val="00EA07FE"/>
  </w:style>
  <w:style w:type="character" w:customStyle="1" w:styleId="longtext">
    <w:name w:val="long_text"/>
    <w:rsid w:val="00EA07FE"/>
  </w:style>
  <w:style w:type="paragraph" w:customStyle="1" w:styleId="CharCharCharCharCharCharCharCharCharCharCharCharCharCharChar">
    <w:name w:val="Char Char Char Char Char Char Char Char Char Char Char Char Char Char Char"/>
    <w:basedOn w:val="Normal"/>
    <w:rsid w:val="00EA07FE"/>
    <w:pPr>
      <w:spacing w:after="160" w:line="240" w:lineRule="exact"/>
    </w:pPr>
    <w:rPr>
      <w:rFonts w:ascii="Verdana" w:hAnsi="Verdana"/>
      <w:noProof/>
      <w:sz w:val="327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768587">
      <w:bodyDiv w:val="1"/>
      <w:marLeft w:val="0"/>
      <w:marRight w:val="0"/>
      <w:marTop w:val="0"/>
      <w:marBottom w:val="0"/>
      <w:divBdr>
        <w:top w:val="none" w:sz="0" w:space="0" w:color="auto"/>
        <w:left w:val="none" w:sz="0" w:space="0" w:color="auto"/>
        <w:bottom w:val="none" w:sz="0" w:space="0" w:color="auto"/>
        <w:right w:val="none" w:sz="0" w:space="0" w:color="auto"/>
      </w:divBdr>
    </w:div>
    <w:div w:id="464543003">
      <w:bodyDiv w:val="1"/>
      <w:marLeft w:val="0"/>
      <w:marRight w:val="0"/>
      <w:marTop w:val="0"/>
      <w:marBottom w:val="0"/>
      <w:divBdr>
        <w:top w:val="none" w:sz="0" w:space="0" w:color="auto"/>
        <w:left w:val="none" w:sz="0" w:space="0" w:color="auto"/>
        <w:bottom w:val="none" w:sz="0" w:space="0" w:color="auto"/>
        <w:right w:val="none" w:sz="0" w:space="0" w:color="auto"/>
      </w:divBdr>
    </w:div>
    <w:div w:id="1287664702">
      <w:bodyDiv w:val="1"/>
      <w:marLeft w:val="0"/>
      <w:marRight w:val="0"/>
      <w:marTop w:val="0"/>
      <w:marBottom w:val="0"/>
      <w:divBdr>
        <w:top w:val="none" w:sz="0" w:space="0" w:color="auto"/>
        <w:left w:val="none" w:sz="0" w:space="0" w:color="auto"/>
        <w:bottom w:val="none" w:sz="0" w:space="0" w:color="auto"/>
        <w:right w:val="none" w:sz="0" w:space="0" w:color="auto"/>
      </w:divBdr>
      <w:divsChild>
        <w:div w:id="488132165">
          <w:marLeft w:val="0"/>
          <w:marRight w:val="0"/>
          <w:marTop w:val="0"/>
          <w:marBottom w:val="0"/>
          <w:divBdr>
            <w:top w:val="none" w:sz="0" w:space="0" w:color="auto"/>
            <w:left w:val="none" w:sz="0" w:space="0" w:color="auto"/>
            <w:bottom w:val="none" w:sz="0" w:space="0" w:color="auto"/>
            <w:right w:val="none" w:sz="0" w:space="0" w:color="auto"/>
          </w:divBdr>
          <w:divsChild>
            <w:div w:id="1689677826">
              <w:marLeft w:val="0"/>
              <w:marRight w:val="0"/>
              <w:marTop w:val="0"/>
              <w:marBottom w:val="0"/>
              <w:divBdr>
                <w:top w:val="none" w:sz="0" w:space="0" w:color="auto"/>
                <w:left w:val="none" w:sz="0" w:space="0" w:color="auto"/>
                <w:bottom w:val="none" w:sz="0" w:space="0" w:color="auto"/>
                <w:right w:val="none" w:sz="0" w:space="0" w:color="auto"/>
              </w:divBdr>
              <w:divsChild>
                <w:div w:id="1086655488">
                  <w:marLeft w:val="0"/>
                  <w:marRight w:val="0"/>
                  <w:marTop w:val="0"/>
                  <w:marBottom w:val="0"/>
                  <w:divBdr>
                    <w:top w:val="none" w:sz="0" w:space="0" w:color="auto"/>
                    <w:left w:val="none" w:sz="0" w:space="0" w:color="auto"/>
                    <w:bottom w:val="none" w:sz="0" w:space="0" w:color="auto"/>
                    <w:right w:val="none" w:sz="0" w:space="0" w:color="auto"/>
                  </w:divBdr>
                  <w:divsChild>
                    <w:div w:id="65557232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550023432">
      <w:bodyDiv w:val="1"/>
      <w:marLeft w:val="0"/>
      <w:marRight w:val="0"/>
      <w:marTop w:val="0"/>
      <w:marBottom w:val="0"/>
      <w:divBdr>
        <w:top w:val="none" w:sz="0" w:space="0" w:color="auto"/>
        <w:left w:val="none" w:sz="0" w:space="0" w:color="auto"/>
        <w:bottom w:val="none" w:sz="0" w:space="0" w:color="auto"/>
        <w:right w:val="none" w:sz="0" w:space="0" w:color="auto"/>
      </w:divBdr>
    </w:div>
    <w:div w:id="212599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ichvucong.dongthap.gov.vn" TargetMode="External"/><Relationship Id="rId21" Type="http://schemas.openxmlformats.org/officeDocument/2006/relationships/hyperlink" Target="https://thukyluat.vn/vb/nghi-dinh-46-2017-nd-cp-quy-dinh-dieu-kien-dau-tu-hoat-dong-trong-linh-vuc-giao-duc-5215b.html" TargetMode="External"/><Relationship Id="rId42" Type="http://schemas.openxmlformats.org/officeDocument/2006/relationships/hyperlink" Target="http://dichvucong.dongthap.gov.vn" TargetMode="External"/><Relationship Id="rId63" Type="http://schemas.openxmlformats.org/officeDocument/2006/relationships/hyperlink" Target="https://thukyluat.vn/vb/nghi-dinh-46-2017-nd-cp-quy-dinh-dieu-kien-dau-tu-hoat-dong-trong-linh-vuc-giao-duc-5215b.html" TargetMode="External"/><Relationship Id="rId84" Type="http://schemas.openxmlformats.org/officeDocument/2006/relationships/hyperlink" Target="https://thukyluat.vn/vb/nghi-dinh-135-2018-nd-cp-sua-doi-nghi-dinh-46-2017-nd-cp-dieu-kien-dau-tu-linh-vuc-giao-duc-4d152.html" TargetMode="External"/><Relationship Id="rId138" Type="http://schemas.openxmlformats.org/officeDocument/2006/relationships/hyperlink" Target="https://thuvienphapluat.vn/van-ban/thue-phi-le-phi/nghi-dinh-81-2021-nd-cp-quan-ly-hoc-phi-doi-voi-co-so-giao-duc-thuoc-he-thong-giao-duc-quoc-dan-457392.aspx" TargetMode="External"/><Relationship Id="rId159" Type="http://schemas.openxmlformats.org/officeDocument/2006/relationships/hyperlink" Target="https://thuvienphapluat.vn/van-ban/thue-phi-le-phi/nghi-dinh-81-2021-nd-cp-quan-ly-hoc-phi-doi-voi-co-so-giao-duc-thuoc-he-thong-giao-duc-quoc-dan-457392.aspx" TargetMode="External"/><Relationship Id="rId170" Type="http://schemas.openxmlformats.org/officeDocument/2006/relationships/hyperlink" Target="https://thuvienphapluat.vn/van-ban/giao-duc/nghi-dinh-116-2016-nd-cp-chinh-sach-ho-tro-hoc-sinh-truong-pho-thong-o-xa-thon-dac-biet-kho-khan-317616.aspx" TargetMode="External"/><Relationship Id="rId107" Type="http://schemas.openxmlformats.org/officeDocument/2006/relationships/hyperlink" Target="https://thukyluat.vn/vb/nghi-dinh-46-2017-nd-cp-quy-dinh-dieu-kien-dau-tu-hoat-dong-trong-linh-vuc-giao-duc-5215b.html" TargetMode="External"/><Relationship Id="rId11" Type="http://schemas.openxmlformats.org/officeDocument/2006/relationships/hyperlink" Target="https://thukyluat.vn/vb/nghi-dinh-46-2017-nd-cp-quy-dinh-dieu-kien-dau-tu-hoat-dong-trong-linh-vuc-giao-duc-5215b.html" TargetMode="External"/><Relationship Id="rId32" Type="http://schemas.openxmlformats.org/officeDocument/2006/relationships/hyperlink" Target="https://thukyluat.vn/vb/nghi-dinh-135-2018-nd-cp-sua-doi-nghi-dinh-46-2017-nd-cp-dieu-kien-dau-tu-linh-vuc-giao-duc-4d152.html" TargetMode="External"/><Relationship Id="rId53" Type="http://schemas.openxmlformats.org/officeDocument/2006/relationships/hyperlink" Target="https://thukyluat.vn/vb/nghi-dinh-46-2017-nd-cp-quy-dinh-dieu-kien-dau-tu-hoat-dong-trong-linh-vuc-giao-duc-5215b.html" TargetMode="External"/><Relationship Id="rId74" Type="http://schemas.openxmlformats.org/officeDocument/2006/relationships/footer" Target="footer1.xml"/><Relationship Id="rId128" Type="http://schemas.openxmlformats.org/officeDocument/2006/relationships/hyperlink" Target="http://dichvucong.dongthap.gov.vn" TargetMode="External"/><Relationship Id="rId149" Type="http://schemas.openxmlformats.org/officeDocument/2006/relationships/hyperlink" Target="https://thuvienphapluat.vn/van-ban/thue-phi-le-phi/nghi-dinh-81-2021-nd-cp-quan-ly-hoc-phi-doi-voi-co-so-giao-duc-thuoc-he-thong-giao-duc-quoc-dan-457392.aspx" TargetMode="External"/><Relationship Id="rId5" Type="http://schemas.openxmlformats.org/officeDocument/2006/relationships/webSettings" Target="webSettings.xml"/><Relationship Id="rId95" Type="http://schemas.openxmlformats.org/officeDocument/2006/relationships/hyperlink" Target="https://thukyluat.vn/vb/nghi-dinh-46-2017-nd-cp-quy-dinh-dieu-kien-dau-tu-hoat-dong-trong-linh-vuc-giao-duc-5215b.html" TargetMode="External"/><Relationship Id="rId160" Type="http://schemas.openxmlformats.org/officeDocument/2006/relationships/hyperlink" Target="https://thuvienphapluat.vn/van-ban/thue-phi-le-phi/nghi-dinh-81-2021-nd-cp-quan-ly-hoc-phi-doi-voi-co-so-giao-duc-thuoc-he-thong-giao-duc-quoc-dan-457392.aspx" TargetMode="External"/><Relationship Id="rId181" Type="http://schemas.openxmlformats.org/officeDocument/2006/relationships/hyperlink" Target="https://thuvienphapluat.vn/van-ban/giao-duc/nghi-dinh-57-2017-nd-cp-uu-tien-tuyen-sinh-ho-tro-hoc-tap-tre-mau-giao-hoc-sinh-sinh-vien-dan-toc-348922.aspx" TargetMode="External"/><Relationship Id="rId22" Type="http://schemas.openxmlformats.org/officeDocument/2006/relationships/hyperlink" Target="http://dichvucong.dongthap.gov.vn" TargetMode="External"/><Relationship Id="rId43" Type="http://schemas.openxmlformats.org/officeDocument/2006/relationships/hyperlink" Target="https://thukyluat.vn/vb/nghi-dinh-46-2017-nd-cp-quy-dinh-dieu-kien-dau-tu-hoat-dong-trong-linh-vuc-giao-duc-5215b.html" TargetMode="External"/><Relationship Id="rId64" Type="http://schemas.openxmlformats.org/officeDocument/2006/relationships/hyperlink" Target="https://thukyluat.vn/vb/nghi-dinh-135-2018-nd-cp-sua-doi-nghi-dinh-46-2017-nd-cp-dieu-kien-dau-tu-linh-vuc-giao-duc-4d152.html" TargetMode="External"/><Relationship Id="rId118" Type="http://schemas.openxmlformats.org/officeDocument/2006/relationships/hyperlink" Target="https://thukyluat.vn/vb/nghi-dinh-46-2017-nd-cp-quy-dinh-dieu-kien-dau-tu-hoat-dong-trong-linh-vuc-giao-duc-5215b.html" TargetMode="External"/><Relationship Id="rId139" Type="http://schemas.openxmlformats.org/officeDocument/2006/relationships/hyperlink" Target="https://thuvienphapluat.vn/van-ban/thue-phi-le-phi/nghi-dinh-81-2021-nd-cp-quan-ly-hoc-phi-doi-voi-co-so-giao-duc-thuoc-he-thong-giao-duc-quoc-dan-457392.aspx" TargetMode="External"/><Relationship Id="rId85" Type="http://schemas.openxmlformats.org/officeDocument/2006/relationships/hyperlink" Target="https://thukyluat.vn/vb/nghi-dinh-46-2017-nd-cp-quy-dinh-dieu-kien-dau-tu-hoat-dong-trong-linh-vuc-giao-duc-5215b.html" TargetMode="External"/><Relationship Id="rId150" Type="http://schemas.openxmlformats.org/officeDocument/2006/relationships/hyperlink" Target="https://thuvienphapluat.vn/van-ban/thue-phi-le-phi/nghi-dinh-81-2021-nd-cp-quan-ly-hoc-phi-doi-voi-co-so-giao-duc-thuoc-he-thong-giao-duc-quoc-dan-457392.aspx" TargetMode="External"/><Relationship Id="rId171" Type="http://schemas.openxmlformats.org/officeDocument/2006/relationships/hyperlink" Target="https://thuvienphapluat.vn/van-ban/bo-may-hanh-chinh/nghi-dinh-104-2022-nd-cp-sua-doi-nghi-dinh-nop-xuat-trinh-so-ho-khau-thuc-hien-thu-tuc-hanh-chinh-544177.aspx" TargetMode="External"/><Relationship Id="rId12" Type="http://schemas.openxmlformats.org/officeDocument/2006/relationships/hyperlink" Target="https://thukyluat.vn/vb/nghi-dinh-135-2018-nd-cp-sua-doi-nghi-dinh-46-2017-nd-cp-dieu-kien-dau-tu-linh-vuc-giao-duc-4d152.html" TargetMode="External"/><Relationship Id="rId33" Type="http://schemas.openxmlformats.org/officeDocument/2006/relationships/hyperlink" Target="https://thukyluat.vn/vb/nghi-dinh-46-2017-nd-cp-quy-dinh-dieu-kien-dau-tu-hoat-dong-trong-linh-vuc-giao-duc-5215b.html" TargetMode="External"/><Relationship Id="rId108" Type="http://schemas.openxmlformats.org/officeDocument/2006/relationships/hyperlink" Target="https://thukyluat.vn/vb/nghi-dinh-135-2018-nd-cp-sua-doi-nghi-dinh-46-2017-nd-cp-dieu-kien-dau-tu-linh-vuc-giao-duc-4d152.html" TargetMode="External"/><Relationship Id="rId129" Type="http://schemas.openxmlformats.org/officeDocument/2006/relationships/hyperlink" Target="http://dichvucong.dongthap.gov.vn" TargetMode="External"/><Relationship Id="rId54" Type="http://schemas.openxmlformats.org/officeDocument/2006/relationships/hyperlink" Target="http://dichvucong.dongthap.gov.vn" TargetMode="External"/><Relationship Id="rId75" Type="http://schemas.openxmlformats.org/officeDocument/2006/relationships/footer" Target="footer2.xml"/><Relationship Id="rId96" Type="http://schemas.openxmlformats.org/officeDocument/2006/relationships/hyperlink" Target="https://thukyluat.vn/vb/nghi-dinh-135-2018-nd-cp-sua-doi-nghi-dinh-46-2017-nd-cp-dieu-kien-dau-tu-linh-vuc-giao-duc-4d152.html" TargetMode="External"/><Relationship Id="rId140" Type="http://schemas.openxmlformats.org/officeDocument/2006/relationships/hyperlink" Target="https://thuvienphapluat.vn/van-ban/thue-phi-le-phi/nghi-dinh-81-2021-nd-cp-quan-ly-hoc-phi-doi-voi-co-so-giao-duc-thuoc-he-thong-giao-duc-quoc-dan-457392.aspx" TargetMode="External"/><Relationship Id="rId161" Type="http://schemas.openxmlformats.org/officeDocument/2006/relationships/hyperlink" Target="https://thuvienphapluat.vn/van-ban/thue-phi-le-phi/nghi-dinh-81-2021-nd-cp-quan-ly-hoc-phi-doi-voi-co-so-giao-duc-thuoc-he-thong-giao-duc-quoc-dan-457392.aspx" TargetMode="External"/><Relationship Id="rId182" Type="http://schemas.openxmlformats.org/officeDocument/2006/relationships/hyperlink" Target="https://thuvienphapluat.vn/van-ban/bo-may-hanh-chinh/nghi-dinh-104-2022-nd-cp-sua-doi-nghi-dinh-nop-xuat-trinh-so-ho-khau-thuc-hien-thu-tuc-hanh-chinh-544177.aspx" TargetMode="External"/><Relationship Id="rId6" Type="http://schemas.openxmlformats.org/officeDocument/2006/relationships/footnotes" Target="footnotes.xml"/><Relationship Id="rId23" Type="http://schemas.openxmlformats.org/officeDocument/2006/relationships/hyperlink" Target="https://thukyluat.vn/vb/nghi-dinh-46-2017-nd-cp-quy-dinh-dieu-kien-dau-tu-hoat-dong-trong-linh-vuc-giao-duc-5215b.html" TargetMode="External"/><Relationship Id="rId119" Type="http://schemas.openxmlformats.org/officeDocument/2006/relationships/hyperlink" Target="https://thukyluat.vn/vb/nghi-dinh-135-2018-nd-cp-sua-doi-nghi-dinh-46-2017-nd-cp-dieu-kien-dau-tu-linh-vuc-giao-duc-4d152.html" TargetMode="External"/><Relationship Id="rId44" Type="http://schemas.openxmlformats.org/officeDocument/2006/relationships/hyperlink" Target="https://thukyluat.vn/vb/nghi-dinh-135-2018-nd-cp-sua-doi-nghi-dinh-46-2017-nd-cp-dieu-kien-dau-tu-linh-vuc-giao-duc-4d152.html" TargetMode="External"/><Relationship Id="rId65" Type="http://schemas.openxmlformats.org/officeDocument/2006/relationships/hyperlink" Target="https://thukyluat.vn/vb/nghi-dinh-46-2017-nd-cp-quy-dinh-dieu-kien-dau-tu-hoat-dong-trong-linh-vuc-giao-duc-5215b.html" TargetMode="External"/><Relationship Id="rId86" Type="http://schemas.openxmlformats.org/officeDocument/2006/relationships/hyperlink" Target="http://dichvucong.dongthap.gov.vn" TargetMode="External"/><Relationship Id="rId130" Type="http://schemas.openxmlformats.org/officeDocument/2006/relationships/footer" Target="footer4.xml"/><Relationship Id="rId151" Type="http://schemas.openxmlformats.org/officeDocument/2006/relationships/hyperlink" Target="https://thuvienphapluat.vn/van-ban/thue-phi-le-phi/nghi-dinh-81-2021-nd-cp-quan-ly-hoc-phi-doi-voi-co-so-giao-duc-thuoc-he-thong-giao-duc-quoc-dan-457392.aspx" TargetMode="External"/><Relationship Id="rId172" Type="http://schemas.openxmlformats.org/officeDocument/2006/relationships/image" Target="media/image1.emf"/><Relationship Id="rId13" Type="http://schemas.openxmlformats.org/officeDocument/2006/relationships/hyperlink" Target="https://thukyluat.vn/vb/nghi-dinh-46-2017-nd-cp-quy-dinh-dieu-kien-dau-tu-hoat-dong-trong-linh-vuc-giao-duc-5215b.html" TargetMode="External"/><Relationship Id="rId18" Type="http://schemas.openxmlformats.org/officeDocument/2006/relationships/hyperlink" Target="http://dichvucong.dongthap.gov.vn" TargetMode="External"/><Relationship Id="rId39" Type="http://schemas.openxmlformats.org/officeDocument/2006/relationships/hyperlink" Target="https://thukyluat.vn/vb/nghi-dinh-46-2017-nd-cp-quy-dinh-dieu-kien-dau-tu-hoat-dong-trong-linh-vuc-giao-duc-5215b.html" TargetMode="External"/><Relationship Id="rId109" Type="http://schemas.openxmlformats.org/officeDocument/2006/relationships/hyperlink" Target="https://thukyluat.vn/vb/nghi-dinh-46-2017-nd-cp-quy-dinh-dieu-kien-dau-tu-hoat-dong-trong-linh-vuc-giao-duc-5215b.html" TargetMode="External"/><Relationship Id="rId34" Type="http://schemas.openxmlformats.org/officeDocument/2006/relationships/hyperlink" Target="http://dichvucong.dongthap.gov.vn" TargetMode="External"/><Relationship Id="rId50" Type="http://schemas.openxmlformats.org/officeDocument/2006/relationships/hyperlink" Target="http://dichvucong.dongthap.gov.vn" TargetMode="External"/><Relationship Id="rId55" Type="http://schemas.openxmlformats.org/officeDocument/2006/relationships/hyperlink" Target="https://thukyluat.vn/vb/nghi-dinh-46-2017-nd-cp-quy-dinh-dieu-kien-dau-tu-hoat-dong-trong-linh-vuc-giao-duc-5215b.html" TargetMode="External"/><Relationship Id="rId76" Type="http://schemas.openxmlformats.org/officeDocument/2006/relationships/footer" Target="footer3.xml"/><Relationship Id="rId97" Type="http://schemas.openxmlformats.org/officeDocument/2006/relationships/hyperlink" Target="https://thukyluat.vn/vb/nghi-dinh-46-2017-nd-cp-quy-dinh-dieu-kien-dau-tu-hoat-dong-trong-linh-vuc-giao-duc-5215b.html" TargetMode="External"/><Relationship Id="rId104" Type="http://schemas.openxmlformats.org/officeDocument/2006/relationships/hyperlink" Target="https://thukyluat.vn/vb/nghi-dinh-135-2018-nd-cp-sua-doi-nghi-dinh-46-2017-nd-cp-dieu-kien-dau-tu-linh-vuc-giao-duc-4d152.html" TargetMode="External"/><Relationship Id="rId120" Type="http://schemas.openxmlformats.org/officeDocument/2006/relationships/hyperlink" Target="https://thukyluat.vn/vb/nghi-dinh-46-2017-nd-cp-quy-dinh-dieu-kien-dau-tu-hoat-dong-trong-linh-vuc-giao-duc-5215b.html" TargetMode="External"/><Relationship Id="rId125" Type="http://schemas.openxmlformats.org/officeDocument/2006/relationships/hyperlink" Target="http://dichvucong.dongthap.gov.vn" TargetMode="External"/><Relationship Id="rId141" Type="http://schemas.openxmlformats.org/officeDocument/2006/relationships/hyperlink" Target="https://thuvienphapluat.vn/van-ban/thue-phi-le-phi/nghi-dinh-81-2021-nd-cp-quan-ly-hoc-phi-doi-voi-co-so-giao-duc-thuoc-he-thong-giao-duc-quoc-dan-457392.aspx" TargetMode="External"/><Relationship Id="rId146" Type="http://schemas.openxmlformats.org/officeDocument/2006/relationships/hyperlink" Target="https://vbpl.vn/tw/pages/vbpq-timkiem.aspx?type=0&amp;s=1&amp;Keyword=27/2016/N%C4%90-CP&amp;SearchIn=Title,Title1&amp;IsRec=1&amp;pv=0" TargetMode="External"/><Relationship Id="rId167" Type="http://schemas.openxmlformats.org/officeDocument/2006/relationships/hyperlink" Target="https://thuvienphapluat.vn/van-ban/thue-phi-le-phi/nghi-dinh-81-2021-nd-cp-quan-ly-hoc-phi-doi-voi-co-so-giao-duc-thuoc-he-thong-giao-duc-quoc-dan-457392.aspx" TargetMode="External"/><Relationship Id="rId188"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thukyluat.vn/vb/nghi-dinh-46-2017-nd-cp-quy-dinh-dieu-kien-dau-tu-hoat-dong-trong-linh-vuc-giao-duc-5215b.html" TargetMode="External"/><Relationship Id="rId92" Type="http://schemas.openxmlformats.org/officeDocument/2006/relationships/hyperlink" Target="https://thukyluat.vn/vb/nghi-dinh-135-2018-nd-cp-sua-doi-nghi-dinh-46-2017-nd-cp-dieu-kien-dau-tu-linh-vuc-giao-duc-4d152.html" TargetMode="External"/><Relationship Id="rId162" Type="http://schemas.openxmlformats.org/officeDocument/2006/relationships/hyperlink" Target="https://vbpl.vn/tw/pages/vbpq-timkiem.aspx?type=0&amp;s=1&amp;Keyword=20/2021/N%C4%90-CP&amp;SearchIn=Title,Title1&amp;IsRec=1&amp;pv=0" TargetMode="External"/><Relationship Id="rId183" Type="http://schemas.openxmlformats.org/officeDocument/2006/relationships/hyperlink" Target="http://egov.dongthap.gov.vn" TargetMode="External"/><Relationship Id="rId2" Type="http://schemas.openxmlformats.org/officeDocument/2006/relationships/numbering" Target="numbering.xml"/><Relationship Id="rId29" Type="http://schemas.openxmlformats.org/officeDocument/2006/relationships/hyperlink" Target="https://thukyluat.vn/vb/nghi-dinh-46-2017-nd-cp-quy-dinh-dieu-kien-dau-tu-hoat-dong-trong-linh-vuc-giao-duc-5215b.html" TargetMode="External"/><Relationship Id="rId24" Type="http://schemas.openxmlformats.org/officeDocument/2006/relationships/hyperlink" Target="https://thukyluat.vn/vb/nghi-dinh-135-2018-nd-cp-sua-doi-nghi-dinh-46-2017-nd-cp-dieu-kien-dau-tu-linh-vuc-giao-duc-4d152.html" TargetMode="External"/><Relationship Id="rId40" Type="http://schemas.openxmlformats.org/officeDocument/2006/relationships/hyperlink" Target="https://thukyluat.vn/vb/nghi-dinh-135-2018-nd-cp-sua-doi-nghi-dinh-46-2017-nd-cp-dieu-kien-dau-tu-linh-vuc-giao-duc-4d152.html" TargetMode="External"/><Relationship Id="rId45" Type="http://schemas.openxmlformats.org/officeDocument/2006/relationships/hyperlink" Target="https://thukyluat.vn/vb/nghi-dinh-46-2017-nd-cp-quy-dinh-dieu-kien-dau-tu-hoat-dong-trong-linh-vuc-giao-duc-5215b.html" TargetMode="External"/><Relationship Id="rId66" Type="http://schemas.openxmlformats.org/officeDocument/2006/relationships/hyperlink" Target="http://dichvucong.dongthap.gov.vn" TargetMode="External"/><Relationship Id="rId87" Type="http://schemas.openxmlformats.org/officeDocument/2006/relationships/hyperlink" Target="https://thukyluat.vn/vb/nghi-dinh-46-2017-nd-cp-quy-dinh-dieu-kien-dau-tu-hoat-dong-trong-linh-vuc-giao-duc-5215b.html" TargetMode="External"/><Relationship Id="rId110" Type="http://schemas.openxmlformats.org/officeDocument/2006/relationships/hyperlink" Target="http://dichvucong.dongthap.gov.vn" TargetMode="External"/><Relationship Id="rId115" Type="http://schemas.openxmlformats.org/officeDocument/2006/relationships/hyperlink" Target="http://dichvucong.dongthap.gov.vn" TargetMode="External"/><Relationship Id="rId131" Type="http://schemas.openxmlformats.org/officeDocument/2006/relationships/footer" Target="footer5.xml"/><Relationship Id="rId136" Type="http://schemas.openxmlformats.org/officeDocument/2006/relationships/hyperlink" Target="https://thuvienphapluat.vn/van-ban/thue-phi-le-phi/nghi-dinh-81-2021-nd-cp-quan-ly-hoc-phi-doi-voi-co-so-giao-duc-thuoc-he-thong-giao-duc-quoc-dan-457392.aspx" TargetMode="External"/><Relationship Id="rId157" Type="http://schemas.openxmlformats.org/officeDocument/2006/relationships/hyperlink" Target="https://thuvienphapluat.vn/van-ban/thue-phi-le-phi/nghi-dinh-81-2021-nd-cp-quan-ly-hoc-phi-doi-voi-co-so-giao-duc-thuoc-he-thong-giao-duc-quoc-dan-457392.aspx" TargetMode="External"/><Relationship Id="rId178" Type="http://schemas.openxmlformats.org/officeDocument/2006/relationships/hyperlink" Target="https://thuvienphapluat.vn/van-ban/giao-duc/nghi-dinh-57-2017-nd-cp-uu-tien-tuyen-sinh-ho-tro-hoc-tap-tre-mau-giao-hoc-sinh-sinh-vien-dan-toc-348922.aspx" TargetMode="External"/><Relationship Id="rId61" Type="http://schemas.openxmlformats.org/officeDocument/2006/relationships/hyperlink" Target="https://thukyluat.vn/vb/nghi-dinh-46-2017-nd-cp-quy-dinh-dieu-kien-dau-tu-hoat-dong-trong-linh-vuc-giao-duc-5215b.html" TargetMode="External"/><Relationship Id="rId82" Type="http://schemas.openxmlformats.org/officeDocument/2006/relationships/hyperlink" Target="http://dichvucong.dongthap.gov.vn" TargetMode="External"/><Relationship Id="rId152" Type="http://schemas.openxmlformats.org/officeDocument/2006/relationships/hyperlink" Target="https://thuvienphapluat.vn/van-ban/thue-phi-le-phi/nghi-dinh-81-2021-nd-cp-quan-ly-hoc-phi-doi-voi-co-so-giao-duc-thuoc-he-thong-giao-duc-quoc-dan-457392.aspx" TargetMode="External"/><Relationship Id="rId173" Type="http://schemas.openxmlformats.org/officeDocument/2006/relationships/image" Target="media/image10.emf"/><Relationship Id="rId19" Type="http://schemas.openxmlformats.org/officeDocument/2006/relationships/hyperlink" Target="https://thukyluat.vn/vb/nghi-dinh-46-2017-nd-cp-quy-dinh-dieu-kien-dau-tu-hoat-dong-trong-linh-vuc-giao-duc-5215b.html" TargetMode="External"/><Relationship Id="rId14" Type="http://schemas.openxmlformats.org/officeDocument/2006/relationships/hyperlink" Target="http://dichvucong.dongthap.gov.vn" TargetMode="External"/><Relationship Id="rId30" Type="http://schemas.openxmlformats.org/officeDocument/2006/relationships/hyperlink" Target="http://dichvucong.dongthap.gov.vn" TargetMode="External"/><Relationship Id="rId35" Type="http://schemas.openxmlformats.org/officeDocument/2006/relationships/hyperlink" Target="https://thukyluat.vn/vb/nghi-dinh-46-2017-nd-cp-quy-dinh-dieu-kien-dau-tu-hoat-dong-trong-linh-vuc-giao-duc-5215b.html" TargetMode="External"/><Relationship Id="rId56" Type="http://schemas.openxmlformats.org/officeDocument/2006/relationships/hyperlink" Target="https://thukyluat.vn/vb/nghi-dinh-135-2018-nd-cp-sua-doi-nghi-dinh-46-2017-nd-cp-dieu-kien-dau-tu-linh-vuc-giao-duc-4d152.html" TargetMode="External"/><Relationship Id="rId77" Type="http://schemas.openxmlformats.org/officeDocument/2006/relationships/hyperlink" Target="http://dichvucong.dongthap.gov.vn" TargetMode="External"/><Relationship Id="rId100" Type="http://schemas.openxmlformats.org/officeDocument/2006/relationships/hyperlink" Target="https://thukyluat.vn/vb/nghi-dinh-135-2018-nd-cp-sua-doi-nghi-dinh-46-2017-nd-cp-dieu-kien-dau-tu-linh-vuc-giao-duc-4d152.html" TargetMode="External"/><Relationship Id="rId105" Type="http://schemas.openxmlformats.org/officeDocument/2006/relationships/hyperlink" Target="https://thukyluat.vn/vb/nghi-dinh-46-2017-nd-cp-quy-dinh-dieu-kien-dau-tu-hoat-dong-trong-linh-vuc-giao-duc-5215b.html" TargetMode="External"/><Relationship Id="rId126" Type="http://schemas.openxmlformats.org/officeDocument/2006/relationships/hyperlink" Target="http://dichvucong.dongthap.gov.vn" TargetMode="External"/><Relationship Id="rId147" Type="http://schemas.openxmlformats.org/officeDocument/2006/relationships/hyperlink" Target="https://thuvienphapluat.vn/van-ban/thue-phi-le-phi/nghi-dinh-81-2021-nd-cp-quan-ly-hoc-phi-doi-voi-co-so-giao-duc-thuoc-he-thong-giao-duc-quoc-dan-457392.aspx" TargetMode="External"/><Relationship Id="rId168" Type="http://schemas.openxmlformats.org/officeDocument/2006/relationships/hyperlink" Target="https://thuvienphapluat.vn/van-ban/bo-may-hanh-chinh/nghi-dinh-104-2022-nd-cp-sua-doi-nghi-dinh-nop-xuat-trinh-so-ho-khau-thuc-hien-thu-tuc-hanh-chinh-544177.aspx" TargetMode="External"/><Relationship Id="rId8" Type="http://schemas.openxmlformats.org/officeDocument/2006/relationships/hyperlink" Target="http://dichvucong.dongthap.gov.vn" TargetMode="External"/><Relationship Id="rId51" Type="http://schemas.openxmlformats.org/officeDocument/2006/relationships/hyperlink" Target="https://thukyluat.vn/vb/nghi-dinh-46-2017-nd-cp-quy-dinh-dieu-kien-dau-tu-hoat-dong-trong-linh-vuc-giao-duc-5215b.html" TargetMode="External"/><Relationship Id="rId72" Type="http://schemas.openxmlformats.org/officeDocument/2006/relationships/hyperlink" Target="https://thukyluat.vn/vb/nghi-dinh-135-2018-nd-cp-sua-doi-nghi-dinh-46-2017-nd-cp-dieu-kien-dau-tu-linh-vuc-giao-duc-4d152.html" TargetMode="External"/><Relationship Id="rId93" Type="http://schemas.openxmlformats.org/officeDocument/2006/relationships/hyperlink" Target="https://thukyluat.vn/vb/nghi-dinh-46-2017-nd-cp-quy-dinh-dieu-kien-dau-tu-hoat-dong-trong-linh-vuc-giao-duc-5215b.html" TargetMode="External"/><Relationship Id="rId98" Type="http://schemas.openxmlformats.org/officeDocument/2006/relationships/hyperlink" Target="http://dichvucong.dongthap.gov.vn" TargetMode="External"/><Relationship Id="rId121" Type="http://schemas.openxmlformats.org/officeDocument/2006/relationships/hyperlink" Target="http://dichvucong.dongthap.gov.vn" TargetMode="External"/><Relationship Id="rId142" Type="http://schemas.openxmlformats.org/officeDocument/2006/relationships/hyperlink" Target="https://thuvienphapluat.vn/van-ban/thue-phi-le-phi/nghi-dinh-81-2021-nd-cp-quan-ly-hoc-phi-doi-voi-co-so-giao-duc-thuoc-he-thong-giao-duc-quoc-dan-457392.aspx" TargetMode="External"/><Relationship Id="rId163" Type="http://schemas.openxmlformats.org/officeDocument/2006/relationships/hyperlink" Target="https://vbpl.vn/tw/pages/vbpq-timkiem.aspx?type=0&amp;s=1&amp;Keyword=27/2016/N%C4%90-CP&amp;SearchIn=Title,Title1&amp;IsRec=1&amp;pv=0" TargetMode="External"/><Relationship Id="rId184" Type="http://schemas.openxmlformats.org/officeDocument/2006/relationships/hyperlink" Target="http://egov.dongthap.gov.vn" TargetMode="External"/><Relationship Id="rId189"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thukyluat.vn/vb/nghi-dinh-46-2017-nd-cp-quy-dinh-dieu-kien-dau-tu-hoat-dong-trong-linh-vuc-giao-duc-5215b.html" TargetMode="External"/><Relationship Id="rId46" Type="http://schemas.openxmlformats.org/officeDocument/2006/relationships/hyperlink" Target="http://dichvucong.dongthap.gov.vn" TargetMode="External"/><Relationship Id="rId67" Type="http://schemas.openxmlformats.org/officeDocument/2006/relationships/hyperlink" Target="https://thukyluat.vn/vb/nghi-dinh-46-2017-nd-cp-quy-dinh-dieu-kien-dau-tu-hoat-dong-trong-linh-vuc-giao-duc-5215b.html" TargetMode="External"/><Relationship Id="rId116" Type="http://schemas.openxmlformats.org/officeDocument/2006/relationships/hyperlink" Target="http://dichvucong.dongthap.gov.vn" TargetMode="External"/><Relationship Id="rId137" Type="http://schemas.openxmlformats.org/officeDocument/2006/relationships/hyperlink" Target="https://thuvienphapluat.vn/van-ban/thue-phi-le-phi/nghi-dinh-81-2021-nd-cp-quan-ly-hoc-phi-doi-voi-co-so-giao-duc-thuoc-he-thong-giao-duc-quoc-dan-457392.aspx" TargetMode="External"/><Relationship Id="rId158" Type="http://schemas.openxmlformats.org/officeDocument/2006/relationships/hyperlink" Target="https://thuvienphapluat.vn/van-ban/thue-phi-le-phi/nghi-dinh-81-2021-nd-cp-quan-ly-hoc-phi-doi-voi-co-so-giao-duc-thuoc-he-thong-giao-duc-quoc-dan-457392.aspx" TargetMode="External"/><Relationship Id="rId20" Type="http://schemas.openxmlformats.org/officeDocument/2006/relationships/hyperlink" Target="https://thukyluat.vn/vb/nghi-dinh-135-2018-nd-cp-sua-doi-nghi-dinh-46-2017-nd-cp-dieu-kien-dau-tu-linh-vuc-giao-duc-4d152.html" TargetMode="External"/><Relationship Id="rId41" Type="http://schemas.openxmlformats.org/officeDocument/2006/relationships/hyperlink" Target="https://thukyluat.vn/vb/nghi-dinh-46-2017-nd-cp-quy-dinh-dieu-kien-dau-tu-hoat-dong-trong-linh-vuc-giao-duc-5215b.html" TargetMode="External"/><Relationship Id="rId62" Type="http://schemas.openxmlformats.org/officeDocument/2006/relationships/hyperlink" Target="http://dichvucong.dongthap.gov.vn" TargetMode="External"/><Relationship Id="rId83" Type="http://schemas.openxmlformats.org/officeDocument/2006/relationships/hyperlink" Target="https://thukyluat.vn/vb/nghi-dinh-46-2017-nd-cp-quy-dinh-dieu-kien-dau-tu-hoat-dong-trong-linh-vuc-giao-duc-5215b.html" TargetMode="External"/><Relationship Id="rId88" Type="http://schemas.openxmlformats.org/officeDocument/2006/relationships/hyperlink" Target="https://thukyluat.vn/vb/nghi-dinh-135-2018-nd-cp-sua-doi-nghi-dinh-46-2017-nd-cp-dieu-kien-dau-tu-linh-vuc-giao-duc-4d152.html" TargetMode="External"/><Relationship Id="rId111" Type="http://schemas.openxmlformats.org/officeDocument/2006/relationships/hyperlink" Target="https://thukyluat.vn/vb/nghi-dinh-46-2017-nd-cp-quy-dinh-dieu-kien-dau-tu-hoat-dong-trong-linh-vuc-giao-duc-5215b.html" TargetMode="External"/><Relationship Id="rId132" Type="http://schemas.openxmlformats.org/officeDocument/2006/relationships/hyperlink" Target="http://dichvucong.dongthap.gov.vn" TargetMode="External"/><Relationship Id="rId153" Type="http://schemas.openxmlformats.org/officeDocument/2006/relationships/hyperlink" Target="https://thuvienphapluat.vn/van-ban/thue-phi-le-phi/nghi-dinh-81-2021-nd-cp-quan-ly-hoc-phi-doi-voi-co-so-giao-duc-thuoc-he-thong-giao-duc-quoc-dan-457392.aspx" TargetMode="External"/><Relationship Id="rId174" Type="http://schemas.openxmlformats.org/officeDocument/2006/relationships/hyperlink" Target="http://dichvucong.dongthap.gov.vn" TargetMode="External"/><Relationship Id="rId179" Type="http://schemas.openxmlformats.org/officeDocument/2006/relationships/hyperlink" Target="https://thuvienphapluat.vn/van-ban/bo-may-hanh-chinh/nghi-dinh-104-2022-nd-cp-sua-doi-nghi-dinh-nop-xuat-trinh-so-ho-khau-thuc-hien-thu-tuc-hanh-chinh-544177.aspx" TargetMode="External"/><Relationship Id="rId15" Type="http://schemas.openxmlformats.org/officeDocument/2006/relationships/hyperlink" Target="https://thukyluat.vn/vb/nghi-dinh-46-2017-nd-cp-quy-dinh-dieu-kien-dau-tu-hoat-dong-trong-linh-vuc-giao-duc-5215b.html" TargetMode="External"/><Relationship Id="rId36" Type="http://schemas.openxmlformats.org/officeDocument/2006/relationships/hyperlink" Target="https://thukyluat.vn/vb/nghi-dinh-135-2018-nd-cp-sua-doi-nghi-dinh-46-2017-nd-cp-dieu-kien-dau-tu-linh-vuc-giao-duc-4d152.html" TargetMode="External"/><Relationship Id="rId57" Type="http://schemas.openxmlformats.org/officeDocument/2006/relationships/hyperlink" Target="https://thukyluat.vn/vb/nghi-dinh-46-2017-nd-cp-quy-dinh-dieu-kien-dau-tu-hoat-dong-trong-linh-vuc-giao-duc-5215b.html" TargetMode="External"/><Relationship Id="rId106" Type="http://schemas.openxmlformats.org/officeDocument/2006/relationships/hyperlink" Target="http://dichvucong.dongthap.gov.vn" TargetMode="External"/><Relationship Id="rId127" Type="http://schemas.openxmlformats.org/officeDocument/2006/relationships/hyperlink" Target="http://dichvucong.dongthap.gov.vn" TargetMode="External"/><Relationship Id="rId10" Type="http://schemas.openxmlformats.org/officeDocument/2006/relationships/hyperlink" Target="http://dichvucong.dongthap.gov.vn" TargetMode="External"/><Relationship Id="rId31" Type="http://schemas.openxmlformats.org/officeDocument/2006/relationships/hyperlink" Target="https://thukyluat.vn/vb/nghi-dinh-46-2017-nd-cp-quy-dinh-dieu-kien-dau-tu-hoat-dong-trong-linh-vuc-giao-duc-5215b.html" TargetMode="External"/><Relationship Id="rId52" Type="http://schemas.openxmlformats.org/officeDocument/2006/relationships/hyperlink" Target="https://thukyluat.vn/vb/nghi-dinh-135-2018-nd-cp-sua-doi-nghi-dinh-46-2017-nd-cp-dieu-kien-dau-tu-linh-vuc-giao-duc-4d152.html" TargetMode="External"/><Relationship Id="rId73" Type="http://schemas.openxmlformats.org/officeDocument/2006/relationships/hyperlink" Target="https://thukyluat.vn/vb/nghi-dinh-46-2017-nd-cp-quy-dinh-dieu-kien-dau-tu-hoat-dong-trong-linh-vuc-giao-duc-5215b.html" TargetMode="External"/><Relationship Id="rId78" Type="http://schemas.openxmlformats.org/officeDocument/2006/relationships/hyperlink" Target="https://thukyluat.vn/vb/nghi-dinh-46-2017-nd-cp-quy-dinh-dieu-kien-dau-tu-hoat-dong-trong-linh-vuc-giao-duc-5215b.html" TargetMode="External"/><Relationship Id="rId94" Type="http://schemas.openxmlformats.org/officeDocument/2006/relationships/hyperlink" Target="http://dichvucong.dongthap.gov.vn" TargetMode="External"/><Relationship Id="rId99" Type="http://schemas.openxmlformats.org/officeDocument/2006/relationships/hyperlink" Target="https://thukyluat.vn/vb/nghi-dinh-46-2017-nd-cp-quy-dinh-dieu-kien-dau-tu-hoat-dong-trong-linh-vuc-giao-duc-5215b.html" TargetMode="External"/><Relationship Id="rId101" Type="http://schemas.openxmlformats.org/officeDocument/2006/relationships/hyperlink" Target="https://thukyluat.vn/vb/nghi-dinh-46-2017-nd-cp-quy-dinh-dieu-kien-dau-tu-hoat-dong-trong-linh-vuc-giao-duc-5215b.html" TargetMode="External"/><Relationship Id="rId122" Type="http://schemas.openxmlformats.org/officeDocument/2006/relationships/hyperlink" Target="https://thukyluat.vn/vb/nghi-dinh-46-2017-nd-cp-quy-dinh-dieu-kien-dau-tu-hoat-dong-trong-linh-vuc-giao-duc-5215b.html" TargetMode="External"/><Relationship Id="rId143" Type="http://schemas.openxmlformats.org/officeDocument/2006/relationships/hyperlink" Target="https://thuvienphapluat.vn/van-ban/thue-phi-le-phi/nghi-dinh-81-2021-nd-cp-quan-ly-hoc-phi-doi-voi-co-so-giao-duc-thuoc-he-thong-giao-duc-quoc-dan-457392.aspx" TargetMode="External"/><Relationship Id="rId148" Type="http://schemas.openxmlformats.org/officeDocument/2006/relationships/hyperlink" Target="https://thuvienphapluat.vn/van-ban/thue-phi-le-phi/nghi-dinh-81-2021-nd-cp-quan-ly-hoc-phi-doi-voi-co-so-giao-duc-thuoc-he-thong-giao-duc-quoc-dan-457392.aspx" TargetMode="External"/><Relationship Id="rId164" Type="http://schemas.openxmlformats.org/officeDocument/2006/relationships/hyperlink" Target="https://vbpl.vn/tw/pages/vbpq-timkiem.aspx?type=0&amp;s=1&amp;Keyword=57/2017/N%C4%90-CP&amp;SearchIn=Title,Title1&amp;IsRec=1&amp;pv=0" TargetMode="External"/><Relationship Id="rId169" Type="http://schemas.openxmlformats.org/officeDocument/2006/relationships/hyperlink" Target="http://dichvucong.dongthap.gov.vn" TargetMode="External"/><Relationship Id="rId185" Type="http://schemas.openxmlformats.org/officeDocument/2006/relationships/hyperlink" Target="http://dichvucong.dongthap.gov.vn" TargetMode="External"/><Relationship Id="rId4" Type="http://schemas.openxmlformats.org/officeDocument/2006/relationships/settings" Target="settings.xml"/><Relationship Id="rId9" Type="http://schemas.openxmlformats.org/officeDocument/2006/relationships/hyperlink" Target="http://dichvucong.dongthap.gov.vn" TargetMode="External"/><Relationship Id="rId180" Type="http://schemas.openxmlformats.org/officeDocument/2006/relationships/hyperlink" Target="https://thuvienphapluat.vn/van-ban/giao-duc/nghi-dinh-57-2017-nd-cp-uu-tien-tuyen-sinh-ho-tro-hoc-tap-tre-mau-giao-hoc-sinh-sinh-vien-dan-toc-348922.aspx" TargetMode="External"/><Relationship Id="rId26" Type="http://schemas.openxmlformats.org/officeDocument/2006/relationships/hyperlink" Target="http://dichvucong.dongthap.gov.vn" TargetMode="External"/><Relationship Id="rId47" Type="http://schemas.openxmlformats.org/officeDocument/2006/relationships/hyperlink" Target="https://thukyluat.vn/vb/nghi-dinh-46-2017-nd-cp-quy-dinh-dieu-kien-dau-tu-hoat-dong-trong-linh-vuc-giao-duc-5215b.html" TargetMode="External"/><Relationship Id="rId68" Type="http://schemas.openxmlformats.org/officeDocument/2006/relationships/hyperlink" Target="https://thukyluat.vn/vb/nghi-dinh-135-2018-nd-cp-sua-doi-nghi-dinh-46-2017-nd-cp-dieu-kien-dau-tu-linh-vuc-giao-duc-4d152.html" TargetMode="External"/><Relationship Id="rId89" Type="http://schemas.openxmlformats.org/officeDocument/2006/relationships/hyperlink" Target="https://thukyluat.vn/vb/nghi-dinh-46-2017-nd-cp-quy-dinh-dieu-kien-dau-tu-hoat-dong-trong-linh-vuc-giao-duc-5215b.html" TargetMode="External"/><Relationship Id="rId112" Type="http://schemas.openxmlformats.org/officeDocument/2006/relationships/hyperlink" Target="https://thukyluat.vn/vb/nghi-dinh-135-2018-nd-cp-sua-doi-nghi-dinh-46-2017-nd-cp-dieu-kien-dau-tu-linh-vuc-giao-duc-4d152.html" TargetMode="External"/><Relationship Id="rId133" Type="http://schemas.openxmlformats.org/officeDocument/2006/relationships/hyperlink" Target="http://dichvucong.dongthap.gov.vn" TargetMode="External"/><Relationship Id="rId154" Type="http://schemas.openxmlformats.org/officeDocument/2006/relationships/hyperlink" Target="https://thuvienphapluat.vn/van-ban/thue-phi-le-phi/nghi-dinh-81-2021-nd-cp-quan-ly-hoc-phi-doi-voi-co-so-giao-duc-thuoc-he-thong-giao-duc-quoc-dan-457392.aspx" TargetMode="External"/><Relationship Id="rId175" Type="http://schemas.openxmlformats.org/officeDocument/2006/relationships/hyperlink" Target="https://thuvienphapluat.vn/van-ban/giao-duc/nghi-dinh-116-2016-nd-cp-chinh-sach-ho-tro-hoc-sinh-truong-pho-thong-o-xa-thon-dac-biet-kho-khan-317616.aspx" TargetMode="External"/><Relationship Id="rId16" Type="http://schemas.openxmlformats.org/officeDocument/2006/relationships/hyperlink" Target="https://thukyluat.vn/vb/nghi-dinh-135-2018-nd-cp-sua-doi-nghi-dinh-46-2017-nd-cp-dieu-kien-dau-tu-linh-vuc-giao-duc-4d152.html" TargetMode="External"/><Relationship Id="rId37" Type="http://schemas.openxmlformats.org/officeDocument/2006/relationships/hyperlink" Target="https://thukyluat.vn/vb/nghi-dinh-46-2017-nd-cp-quy-dinh-dieu-kien-dau-tu-hoat-dong-trong-linh-vuc-giao-duc-5215b.html" TargetMode="External"/><Relationship Id="rId58" Type="http://schemas.openxmlformats.org/officeDocument/2006/relationships/hyperlink" Target="http://dichvucong.dongthap.gov.vn" TargetMode="External"/><Relationship Id="rId79" Type="http://schemas.openxmlformats.org/officeDocument/2006/relationships/hyperlink" Target="http://dichvucong.dongthap.gov.vn" TargetMode="External"/><Relationship Id="rId102" Type="http://schemas.openxmlformats.org/officeDocument/2006/relationships/hyperlink" Target="http://dichvucong.dongthap.gov.vn" TargetMode="External"/><Relationship Id="rId123" Type="http://schemas.openxmlformats.org/officeDocument/2006/relationships/hyperlink" Target="https://thukyluat.vn/vb/nghi-dinh-135-2018-nd-cp-sua-doi-nghi-dinh-46-2017-nd-cp-dieu-kien-dau-tu-linh-vuc-giao-duc-4d152.html" TargetMode="External"/><Relationship Id="rId144" Type="http://schemas.openxmlformats.org/officeDocument/2006/relationships/hyperlink" Target="https://thuvienphapluat.vn/van-ban/thue-phi-le-phi/nghi-dinh-81-2021-nd-cp-quan-ly-hoc-phi-doi-voi-co-so-giao-duc-thuoc-he-thong-giao-duc-quoc-dan-457392.aspx" TargetMode="External"/><Relationship Id="rId90" Type="http://schemas.openxmlformats.org/officeDocument/2006/relationships/hyperlink" Target="http://dichvucong.dongthap.gov.vn" TargetMode="External"/><Relationship Id="rId165" Type="http://schemas.openxmlformats.org/officeDocument/2006/relationships/hyperlink" Target="https://thuvienphapluat.vn/van-ban/thue-phi-le-phi/nghi-dinh-81-2021-nd-cp-quan-ly-hoc-phi-doi-voi-co-so-giao-duc-thuoc-he-thong-giao-duc-quoc-dan-457392.aspx" TargetMode="External"/><Relationship Id="rId186" Type="http://schemas.openxmlformats.org/officeDocument/2006/relationships/hyperlink" Target="http://dichvucong.dongthap.gov.vn" TargetMode="External"/><Relationship Id="rId27" Type="http://schemas.openxmlformats.org/officeDocument/2006/relationships/hyperlink" Target="https://thukyluat.vn/vb/nghi-dinh-46-2017-nd-cp-quy-dinh-dieu-kien-dau-tu-hoat-dong-trong-linh-vuc-giao-duc-5215b.html" TargetMode="External"/><Relationship Id="rId48" Type="http://schemas.openxmlformats.org/officeDocument/2006/relationships/hyperlink" Target="https://thukyluat.vn/vb/nghi-dinh-135-2018-nd-cp-sua-doi-nghi-dinh-46-2017-nd-cp-dieu-kien-dau-tu-linh-vuc-giao-duc-4d152.html" TargetMode="External"/><Relationship Id="rId69" Type="http://schemas.openxmlformats.org/officeDocument/2006/relationships/hyperlink" Target="https://thukyluat.vn/vb/nghi-dinh-46-2017-nd-cp-quy-dinh-dieu-kien-dau-tu-hoat-dong-trong-linh-vuc-giao-duc-5215b.html" TargetMode="External"/><Relationship Id="rId113" Type="http://schemas.openxmlformats.org/officeDocument/2006/relationships/hyperlink" Target="https://thukyluat.vn/vb/nghi-dinh-46-2017-nd-cp-quy-dinh-dieu-kien-dau-tu-hoat-dong-trong-linh-vuc-giao-duc-5215b.html" TargetMode="External"/><Relationship Id="rId134" Type="http://schemas.openxmlformats.org/officeDocument/2006/relationships/hyperlink" Target="http://dichvucong.dongthap.gov.vn" TargetMode="External"/><Relationship Id="rId80" Type="http://schemas.openxmlformats.org/officeDocument/2006/relationships/hyperlink" Target="http://dichvucong.dongthap.gov.vn" TargetMode="External"/><Relationship Id="rId155" Type="http://schemas.openxmlformats.org/officeDocument/2006/relationships/hyperlink" Target="https://thuvienphapluat.vn/van-ban/thue-phi-le-phi/nghi-dinh-81-2021-nd-cp-quan-ly-hoc-phi-doi-voi-co-so-giao-duc-thuoc-he-thong-giao-duc-quoc-dan-457392.aspx" TargetMode="External"/><Relationship Id="rId176" Type="http://schemas.openxmlformats.org/officeDocument/2006/relationships/hyperlink" Target="https://thuvienphapluat.vn/van-ban/bo-may-hanh-chinh/nghi-dinh-104-2022-nd-cp-sua-doi-nghi-dinh-nop-xuat-trinh-so-ho-khau-thuc-hien-thu-tuc-hanh-chinh-544177.aspx" TargetMode="External"/><Relationship Id="rId17" Type="http://schemas.openxmlformats.org/officeDocument/2006/relationships/hyperlink" Target="https://thukyluat.vn/vb/nghi-dinh-46-2017-nd-cp-quy-dinh-dieu-kien-dau-tu-hoat-dong-trong-linh-vuc-giao-duc-5215b.html" TargetMode="External"/><Relationship Id="rId38" Type="http://schemas.openxmlformats.org/officeDocument/2006/relationships/hyperlink" Target="http://dichvucong.dongthap.gov.vn" TargetMode="External"/><Relationship Id="rId59" Type="http://schemas.openxmlformats.org/officeDocument/2006/relationships/hyperlink" Target="https://thukyluat.vn/vb/nghi-dinh-46-2017-nd-cp-quy-dinh-dieu-kien-dau-tu-hoat-dong-trong-linh-vuc-giao-duc-5215b.html" TargetMode="External"/><Relationship Id="rId103" Type="http://schemas.openxmlformats.org/officeDocument/2006/relationships/hyperlink" Target="https://thukyluat.vn/vb/nghi-dinh-46-2017-nd-cp-quy-dinh-dieu-kien-dau-tu-hoat-dong-trong-linh-vuc-giao-duc-5215b.html" TargetMode="External"/><Relationship Id="rId124" Type="http://schemas.openxmlformats.org/officeDocument/2006/relationships/hyperlink" Target="https://thukyluat.vn/vb/nghi-dinh-46-2017-nd-cp-quy-dinh-dieu-kien-dau-tu-hoat-dong-trong-linh-vuc-giao-duc-5215b.html" TargetMode="External"/><Relationship Id="rId70" Type="http://schemas.openxmlformats.org/officeDocument/2006/relationships/hyperlink" Target="http://dichvucong.dongthap.gov.vn" TargetMode="External"/><Relationship Id="rId91" Type="http://schemas.openxmlformats.org/officeDocument/2006/relationships/hyperlink" Target="https://thukyluat.vn/vb/nghi-dinh-46-2017-nd-cp-quy-dinh-dieu-kien-dau-tu-hoat-dong-trong-linh-vuc-giao-duc-5215b.html" TargetMode="External"/><Relationship Id="rId145" Type="http://schemas.openxmlformats.org/officeDocument/2006/relationships/hyperlink" Target="https://thuvienphapluat.vn/van-ban/thue-phi-le-phi/nghi-dinh-81-2021-nd-cp-quan-ly-hoc-phi-doi-voi-co-so-giao-duc-thuoc-he-thong-giao-duc-quoc-dan-457392.aspx" TargetMode="External"/><Relationship Id="rId166" Type="http://schemas.openxmlformats.org/officeDocument/2006/relationships/hyperlink" Target="https://thuvienphapluat.vn/van-ban/thue-phi-le-phi/nghi-dinh-81-2021-nd-cp-quan-ly-hoc-phi-doi-voi-co-so-giao-duc-thuoc-he-thong-giao-duc-quoc-dan-457392.aspx" TargetMode="External"/><Relationship Id="rId187" Type="http://schemas.openxmlformats.org/officeDocument/2006/relationships/header" Target="header1.xml"/><Relationship Id="rId1" Type="http://schemas.openxmlformats.org/officeDocument/2006/relationships/customXml" Target="../customXml/item1.xml"/><Relationship Id="rId28" Type="http://schemas.openxmlformats.org/officeDocument/2006/relationships/hyperlink" Target="https://thukyluat.vn/vb/nghi-dinh-135-2018-nd-cp-sua-doi-nghi-dinh-46-2017-nd-cp-dieu-kien-dau-tu-linh-vuc-giao-duc-4d152.html" TargetMode="External"/><Relationship Id="rId49" Type="http://schemas.openxmlformats.org/officeDocument/2006/relationships/hyperlink" Target="https://thukyluat.vn/vb/nghi-dinh-46-2017-nd-cp-quy-dinh-dieu-kien-dau-tu-hoat-dong-trong-linh-vuc-giao-duc-5215b.html" TargetMode="External"/><Relationship Id="rId114" Type="http://schemas.openxmlformats.org/officeDocument/2006/relationships/hyperlink" Target="http://dichvucong.dongthap.gov.vn" TargetMode="External"/><Relationship Id="rId60" Type="http://schemas.openxmlformats.org/officeDocument/2006/relationships/hyperlink" Target="https://thukyluat.vn/vb/nghi-dinh-135-2018-nd-cp-sua-doi-nghi-dinh-46-2017-nd-cp-dieu-kien-dau-tu-linh-vuc-giao-duc-4d152.html" TargetMode="External"/><Relationship Id="rId81" Type="http://schemas.openxmlformats.org/officeDocument/2006/relationships/hyperlink" Target="http://dichvucong.dongthap.gov.vn" TargetMode="External"/><Relationship Id="rId135" Type="http://schemas.openxmlformats.org/officeDocument/2006/relationships/hyperlink" Target="http://dichvucong.dongthap.gov.vn" TargetMode="External"/><Relationship Id="rId156" Type="http://schemas.openxmlformats.org/officeDocument/2006/relationships/hyperlink" Target="https://thuvienphapluat.vn/van-ban/thue-phi-le-phi/nghi-dinh-81-2021-nd-cp-quan-ly-hoc-phi-doi-voi-co-so-giao-duc-thuoc-he-thong-giao-duc-quoc-dan-457392.aspx" TargetMode="External"/><Relationship Id="rId177" Type="http://schemas.openxmlformats.org/officeDocument/2006/relationships/hyperlink" Target="http://dichvucong.dongthap.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270F0-021E-45C5-B4B8-F40E84F47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435</Pages>
  <Words>106488</Words>
  <Characters>606982</Characters>
  <Application>Microsoft Office Word</Application>
  <DocSecurity>0</DocSecurity>
  <Lines>5058</Lines>
  <Paragraphs>1424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Do Khac HUy</cp:lastModifiedBy>
  <cp:revision>319</cp:revision>
  <dcterms:created xsi:type="dcterms:W3CDTF">2023-03-29T09:38:00Z</dcterms:created>
  <dcterms:modified xsi:type="dcterms:W3CDTF">2024-01-18T07:43:00Z</dcterms:modified>
</cp:coreProperties>
</file>